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81EBD" w:rsidRPr="009A34AB" w:rsidRDefault="00000000" w:rsidP="009A34AB">
      <w:pPr>
        <w:pStyle w:val="Nagwek1"/>
        <w:jc w:val="right"/>
        <w:rPr>
          <w:b w:val="0"/>
          <w:bCs w:val="0"/>
          <w:color w:val="auto"/>
          <w:sz w:val="20"/>
          <w:szCs w:val="20"/>
        </w:rPr>
      </w:pPr>
      <w:r w:rsidRPr="009A34AB">
        <w:rPr>
          <w:b w:val="0"/>
          <w:bCs w:val="0"/>
          <w:color w:val="auto"/>
          <w:sz w:val="20"/>
          <w:szCs w:val="20"/>
        </w:rPr>
        <w:t>Załącznik nr 10 do Umowy nr [...]</w:t>
      </w:r>
    </w:p>
    <w:p w:rsidR="00781EBD" w:rsidRPr="009A34AB" w:rsidRDefault="00000000">
      <w:pPr>
        <w:pStyle w:val="Nagwek2"/>
        <w:rPr>
          <w:color w:val="auto"/>
        </w:rPr>
      </w:pPr>
      <w:r w:rsidRPr="009A34AB">
        <w:rPr>
          <w:color w:val="auto"/>
        </w:rPr>
        <w:t>OŚWIADCZENIE O ZACHOWANIU POUFNOŚCI</w:t>
      </w:r>
    </w:p>
    <w:p w:rsidR="00781EBD" w:rsidRDefault="00000000">
      <w:pPr>
        <w:spacing w:after="120"/>
      </w:pPr>
      <w:r>
        <w:t>(„Oświadczenie podmiotu zewnętrznego o zachowaniu poufności”)</w:t>
      </w:r>
    </w:p>
    <w:p w:rsidR="00781EBD" w:rsidRDefault="00000000">
      <w:r>
        <w:t>Ja, niżej podpisany(a):</w:t>
      </w:r>
    </w:p>
    <w:p w:rsidR="00781EBD" w:rsidRDefault="00000000">
      <w:r>
        <w:t>Imię i nazwisko: ..............................................................</w:t>
      </w:r>
    </w:p>
    <w:p w:rsidR="00781EBD" w:rsidRDefault="00000000">
      <w:r>
        <w:t>Stanowisko / pełniona funkcja: ...........................................</w:t>
      </w:r>
    </w:p>
    <w:p w:rsidR="00781EBD" w:rsidRDefault="00000000">
      <w:r>
        <w:t>Nazwa podmiotu (Wykonawcy): ..........................................</w:t>
      </w:r>
    </w:p>
    <w:p w:rsidR="00781EBD" w:rsidRDefault="00000000">
      <w:r>
        <w:t>Adres e-mail: .................................................................</w:t>
      </w:r>
    </w:p>
    <w:p w:rsidR="00781EBD" w:rsidRDefault="00000000">
      <w:r>
        <w:t>oświadczam, że zostałem(am) zapoznany(a) z postanowieniami Umowy zawartej pomiędzy:</w:t>
      </w:r>
    </w:p>
    <w:p w:rsidR="00781EBD" w:rsidRDefault="00000000">
      <w:proofErr w:type="spellStart"/>
      <w:r>
        <w:t>Zamawiającym</w:t>
      </w:r>
      <w:proofErr w:type="spellEnd"/>
      <w:r>
        <w:t xml:space="preserve">: </w:t>
      </w:r>
      <w:r w:rsidR="009A34AB">
        <w:t xml:space="preserve">Miasto </w:t>
      </w:r>
      <w:proofErr w:type="spellStart"/>
      <w:r w:rsidR="009A34AB">
        <w:t>Stołeczne</w:t>
      </w:r>
      <w:proofErr w:type="spellEnd"/>
      <w:r w:rsidR="009A34AB">
        <w:t xml:space="preserve"> Warszawa - </w:t>
      </w:r>
      <w:proofErr w:type="spellStart"/>
      <w:r>
        <w:t>Stołeczne</w:t>
      </w:r>
      <w:proofErr w:type="spellEnd"/>
      <w:r>
        <w:t xml:space="preserve"> Biuro </w:t>
      </w:r>
      <w:proofErr w:type="spellStart"/>
      <w:r>
        <w:t>Turystyki</w:t>
      </w:r>
      <w:proofErr w:type="spellEnd"/>
    </w:p>
    <w:p w:rsidR="00781EBD" w:rsidRDefault="00000000">
      <w:r>
        <w:t>a</w:t>
      </w:r>
    </w:p>
    <w:p w:rsidR="00781EBD" w:rsidRDefault="00000000">
      <w:r>
        <w:t>Wykonawcą: ..................................................</w:t>
      </w:r>
    </w:p>
    <w:p w:rsidR="00781EBD" w:rsidRDefault="00000000">
      <w:r>
        <w:t>w zakresie obowiązków dotyczących ochrony informacji i zachowania poufności.</w:t>
      </w:r>
    </w:p>
    <w:p w:rsidR="00781EBD" w:rsidRDefault="00000000" w:rsidP="009A34AB">
      <w:pPr>
        <w:pStyle w:val="Akapitzlist"/>
        <w:numPr>
          <w:ilvl w:val="0"/>
          <w:numId w:val="10"/>
        </w:numPr>
        <w:spacing w:after="120"/>
        <w:jc w:val="both"/>
      </w:pPr>
      <w:proofErr w:type="spellStart"/>
      <w:r>
        <w:t>Zobowiązuję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zachowania</w:t>
      </w:r>
      <w:proofErr w:type="spellEnd"/>
      <w:r>
        <w:t xml:space="preserve"> w ścisłej tajemnicy i nieujawniania jakimkolwiek osobom trzecim żadnych informacji, które uzyskałem(am) w związku z wykonywaniem obowiązków wynikających z ww. Umowy, o ile informacje te: nie znajdują się w rejestrach publicznych, nie są powszechnie znane, a ich upublicznienie nie nastąpiło w sposób zgodny z obowiązującym prawem.</w:t>
      </w:r>
    </w:p>
    <w:p w:rsidR="00781EBD" w:rsidRDefault="00000000" w:rsidP="009A34AB">
      <w:pPr>
        <w:pStyle w:val="Akapitzlist"/>
        <w:numPr>
          <w:ilvl w:val="0"/>
          <w:numId w:val="10"/>
        </w:numPr>
        <w:spacing w:after="120"/>
        <w:jc w:val="both"/>
      </w:pPr>
      <w:proofErr w:type="spellStart"/>
      <w:r>
        <w:t>Zobowiązuję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nieograniczonego</w:t>
      </w:r>
      <w:proofErr w:type="spellEnd"/>
      <w:r>
        <w:t xml:space="preserve"> w czasie przestrzegania zasad poufności dotyczących wszelkich informacji związanych z realizacją zadań na rzecz Zamawiającego, zarówno w okresie obowiązywania Umowy, jak i po jej zakończeniu.</w:t>
      </w:r>
    </w:p>
    <w:p w:rsidR="00781EBD" w:rsidRDefault="00000000" w:rsidP="009A34AB">
      <w:pPr>
        <w:pStyle w:val="Akapitzlist"/>
        <w:numPr>
          <w:ilvl w:val="0"/>
          <w:numId w:val="10"/>
        </w:numPr>
        <w:spacing w:after="120"/>
        <w:jc w:val="both"/>
      </w:pPr>
      <w:proofErr w:type="spellStart"/>
      <w:r>
        <w:t>Przyjmuję</w:t>
      </w:r>
      <w:proofErr w:type="spellEnd"/>
      <w:r>
        <w:t xml:space="preserve"> do </w:t>
      </w:r>
      <w:proofErr w:type="spellStart"/>
      <w:r>
        <w:t>wiadomości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ujawnianie, kopiowanie, przekazywanie, przetwarzanie, wykorzystywanie, powielanie lub usuwanie jakichkolwiek informacji związanych z Umową może odbywać się wyłącznie za uprzednią, pisemną zgodą Zamawiającego i wyłącznie w zakresie niezbędnym do realizacji powierzonych zadań.</w:t>
      </w:r>
    </w:p>
    <w:p w:rsidR="00781EBD" w:rsidRDefault="00000000" w:rsidP="009A34AB">
      <w:pPr>
        <w:pStyle w:val="Akapitzlist"/>
        <w:numPr>
          <w:ilvl w:val="0"/>
          <w:numId w:val="10"/>
        </w:numPr>
        <w:spacing w:after="120"/>
        <w:jc w:val="both"/>
      </w:pPr>
      <w:proofErr w:type="spellStart"/>
      <w:r>
        <w:t>Zobowiązuję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przestrzegania</w:t>
      </w:r>
      <w:proofErr w:type="spellEnd"/>
      <w:r>
        <w:t xml:space="preserve"> zasad bezpieczeństwa informacji, w szczególności do stosowania odpowiednich mechanizmów szyfrowania (np. GPG/PGP) w przypadku przesyłania informacji drogą elektroniczną, jeżeli mogą one mieć wpływ na bezpieczeństwo lub poufność danych Zamawiającego.</w:t>
      </w:r>
    </w:p>
    <w:p w:rsidR="00781EBD" w:rsidRDefault="00000000" w:rsidP="009A34AB">
      <w:pPr>
        <w:pStyle w:val="Akapitzlist"/>
        <w:numPr>
          <w:ilvl w:val="0"/>
          <w:numId w:val="10"/>
        </w:numPr>
        <w:spacing w:after="120"/>
        <w:jc w:val="both"/>
      </w:pPr>
      <w:proofErr w:type="spellStart"/>
      <w:r>
        <w:t>Zobowiązuję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niezwłocznego</w:t>
      </w:r>
      <w:proofErr w:type="spellEnd"/>
      <w:r>
        <w:t xml:space="preserve"> zwrotu wszelkich informacji oraz ich kopii (zarówno w formie pisemnej, jak i elektronicznej), uzyskanych w związku z </w:t>
      </w:r>
      <w:r>
        <w:lastRenderedPageBreak/>
        <w:t>realizacją Umowy, na każde wezwanie Zamawiającego lub po zakończeniu umowy, a także do trwałego ich usunięcia z wszelkich nośników, z zastrzeżeniem przepisów prawa nakazujących ich przechowywanie.</w:t>
      </w:r>
    </w:p>
    <w:p w:rsidR="00781EBD" w:rsidRDefault="00000000" w:rsidP="009A34AB">
      <w:pPr>
        <w:pStyle w:val="Akapitzlist"/>
        <w:numPr>
          <w:ilvl w:val="0"/>
          <w:numId w:val="10"/>
        </w:numPr>
        <w:spacing w:after="120"/>
        <w:jc w:val="both"/>
      </w:pPr>
      <w:proofErr w:type="spellStart"/>
      <w:r>
        <w:t>Przyjmuję</w:t>
      </w:r>
      <w:proofErr w:type="spellEnd"/>
      <w:r>
        <w:t xml:space="preserve"> do </w:t>
      </w:r>
      <w:proofErr w:type="spellStart"/>
      <w:r>
        <w:t>wiadomości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obowiązek zachowania poufności nie dotyczy informacji, których ujawnienia zażądają uprawnione organy, zgodnie z obowiązującymi przepisami prawa. W takim przypadku zobowiązuję się poinformować osobę nadzorującą Umowę po stronie Zamawiającego, przed ich ujawnieniem.</w:t>
      </w:r>
    </w:p>
    <w:p w:rsidR="00781EBD" w:rsidRDefault="00000000" w:rsidP="009A34AB">
      <w:pPr>
        <w:pStyle w:val="Akapitzlist"/>
        <w:numPr>
          <w:ilvl w:val="0"/>
          <w:numId w:val="10"/>
        </w:numPr>
        <w:spacing w:after="120"/>
        <w:jc w:val="both"/>
      </w:pPr>
      <w:proofErr w:type="spellStart"/>
      <w:r>
        <w:t>Zobowiązuję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stosowania</w:t>
      </w:r>
      <w:proofErr w:type="spellEnd"/>
      <w:r>
        <w:t xml:space="preserve"> się do wszystkich wewnętrznych ustaleń Wykonawcy i Zamawiającego, mających na celu zapewnienie bezpieczeństwa informacji, w tym ograniczenia dostępu wyłącznie do informacji niezbędnych do realizacji powierzonych mi zadań.</w:t>
      </w:r>
    </w:p>
    <w:p w:rsidR="00781EBD" w:rsidRDefault="00000000" w:rsidP="009A34AB">
      <w:pPr>
        <w:pStyle w:val="Akapitzlist"/>
        <w:numPr>
          <w:ilvl w:val="0"/>
          <w:numId w:val="10"/>
        </w:numPr>
        <w:spacing w:after="120"/>
        <w:jc w:val="both"/>
      </w:pPr>
      <w:proofErr w:type="spellStart"/>
      <w:r>
        <w:t>Przyjmuję</w:t>
      </w:r>
      <w:proofErr w:type="spellEnd"/>
      <w:r>
        <w:t xml:space="preserve"> do </w:t>
      </w:r>
      <w:proofErr w:type="spellStart"/>
      <w:r>
        <w:t>wiadomości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naruszenie obowiązku poufności może skutkować odpowiedzialnością cywilną lub karną, zgodnie z obowiązującymi przepisami prawa oraz postanowieniami Umowy.</w:t>
      </w:r>
    </w:p>
    <w:p w:rsidR="00781EBD" w:rsidRDefault="00000000">
      <w:r>
        <w:t>Miejscowość i data: ......................................................</w:t>
      </w:r>
    </w:p>
    <w:p w:rsidR="00781EBD" w:rsidRDefault="00000000">
      <w:r>
        <w:t>Podpis osoby składającej oświadczenie: ....................................</w:t>
      </w:r>
    </w:p>
    <w:p w:rsidR="00781EBD" w:rsidRDefault="00000000">
      <w:r>
        <w:t>Czytelne imię i nazwisko: ................................................</w:t>
      </w:r>
    </w:p>
    <w:sectPr w:rsidR="00781EB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2555EA2"/>
    <w:multiLevelType w:val="hybridMultilevel"/>
    <w:tmpl w:val="91DADC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309E6"/>
    <w:multiLevelType w:val="hybridMultilevel"/>
    <w:tmpl w:val="3788C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758284">
    <w:abstractNumId w:val="8"/>
  </w:num>
  <w:num w:numId="2" w16cid:durableId="1787892300">
    <w:abstractNumId w:val="6"/>
  </w:num>
  <w:num w:numId="3" w16cid:durableId="1624773923">
    <w:abstractNumId w:val="5"/>
  </w:num>
  <w:num w:numId="4" w16cid:durableId="638649783">
    <w:abstractNumId w:val="4"/>
  </w:num>
  <w:num w:numId="5" w16cid:durableId="1658148947">
    <w:abstractNumId w:val="7"/>
  </w:num>
  <w:num w:numId="6" w16cid:durableId="1070419045">
    <w:abstractNumId w:val="3"/>
  </w:num>
  <w:num w:numId="7" w16cid:durableId="1740053078">
    <w:abstractNumId w:val="2"/>
  </w:num>
  <w:num w:numId="8" w16cid:durableId="936862467">
    <w:abstractNumId w:val="1"/>
  </w:num>
  <w:num w:numId="9" w16cid:durableId="28916381">
    <w:abstractNumId w:val="0"/>
  </w:num>
  <w:num w:numId="10" w16cid:durableId="183372083">
    <w:abstractNumId w:val="9"/>
  </w:num>
  <w:num w:numId="11" w16cid:durableId="9274976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61114"/>
    <w:rsid w:val="00781EBD"/>
    <w:rsid w:val="009A34A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7A0444"/>
  <w14:defaultImageDpi w14:val="300"/>
  <w15:docId w15:val="{038CC495-34F1-43D8-9082-A0C14D0B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Aneta Gęsiarz-Krasucka</cp:lastModifiedBy>
  <cp:revision>2</cp:revision>
  <dcterms:created xsi:type="dcterms:W3CDTF">2025-04-16T12:01:00Z</dcterms:created>
  <dcterms:modified xsi:type="dcterms:W3CDTF">2025-04-16T12:01:00Z</dcterms:modified>
  <cp:category/>
</cp:coreProperties>
</file>