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139" w14:textId="4994E58A" w:rsidR="004F7C7C" w:rsidRPr="004112CD" w:rsidRDefault="00000000" w:rsidP="00577E04">
      <w:pPr>
        <w:jc w:val="right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Załącznik nr </w:t>
      </w:r>
      <w:r w:rsidR="006F3959">
        <w:rPr>
          <w:b/>
          <w:bCs/>
          <w:lang w:val="pl-PL"/>
        </w:rPr>
        <w:t>7</w:t>
      </w:r>
    </w:p>
    <w:p w14:paraId="04CE2680" w14:textId="77777777" w:rsidR="00577E04" w:rsidRPr="004112CD" w:rsidRDefault="00577E04" w:rsidP="00577E04">
      <w:pPr>
        <w:jc w:val="center"/>
        <w:rPr>
          <w:lang w:val="pl-PL"/>
        </w:rPr>
      </w:pPr>
      <w:r w:rsidRPr="004112CD">
        <w:rPr>
          <w:lang w:val="pl-PL"/>
        </w:rPr>
        <w:t>Nazwa Wykonawcy: ……………………………………………………………………………………..</w:t>
      </w:r>
    </w:p>
    <w:p w14:paraId="73A7B838" w14:textId="18F50B7A" w:rsidR="00577E04" w:rsidRPr="004112CD" w:rsidRDefault="00577E04" w:rsidP="00577E04">
      <w:pPr>
        <w:jc w:val="center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Wykaz </w:t>
      </w:r>
      <w:r w:rsidR="006F3959">
        <w:rPr>
          <w:b/>
          <w:bCs/>
          <w:lang w:val="pl-PL"/>
        </w:rPr>
        <w:t>osób</w:t>
      </w:r>
    </w:p>
    <w:p w14:paraId="04532444" w14:textId="4E9CF719" w:rsidR="004F7C7C" w:rsidRPr="000A3FCB" w:rsidRDefault="00577E04" w:rsidP="00577E04">
      <w:pPr>
        <w:jc w:val="center"/>
        <w:rPr>
          <w:lang w:val="pl-PL"/>
        </w:rPr>
      </w:pPr>
      <w:r w:rsidRPr="000A3FCB">
        <w:rPr>
          <w:lang w:val="pl-PL"/>
        </w:rPr>
        <w:t xml:space="preserve">w odpowiedzi na ogłoszenie o zamówieniu prowadzonym w trybie zapytania ofertowego nr </w:t>
      </w:r>
      <w:r w:rsidR="00B21F29">
        <w:rPr>
          <w:lang w:val="pl-PL"/>
        </w:rPr>
        <w:t>GOPS-</w:t>
      </w:r>
      <w:r w:rsidR="00A300CC">
        <w:rPr>
          <w:lang w:val="pl-PL"/>
        </w:rPr>
        <w:t>5</w:t>
      </w:r>
      <w:r w:rsidR="00B21F29">
        <w:rPr>
          <w:lang w:val="pl-PL"/>
        </w:rPr>
        <w:t xml:space="preserve">/2026 </w:t>
      </w:r>
      <w:r w:rsidRPr="007C66D5">
        <w:rPr>
          <w:lang w:val="pl-PL"/>
        </w:rPr>
        <w:t>na usługę pn.: „</w:t>
      </w:r>
      <w:r w:rsidR="000E518A">
        <w:rPr>
          <w:lang w:val="pl-PL"/>
        </w:rPr>
        <w:t>D</w:t>
      </w:r>
      <w:r w:rsidR="00A300CC" w:rsidRPr="00A300CC">
        <w:rPr>
          <w:lang w:val="pl-PL"/>
        </w:rPr>
        <w:t>oradztw</w:t>
      </w:r>
      <w:r w:rsidR="000E518A">
        <w:rPr>
          <w:lang w:val="pl-PL"/>
        </w:rPr>
        <w:t>o</w:t>
      </w:r>
      <w:r w:rsidR="00A300CC" w:rsidRPr="00A300CC">
        <w:rPr>
          <w:lang w:val="pl-PL"/>
        </w:rPr>
        <w:t xml:space="preserve"> i warsztat</w:t>
      </w:r>
      <w:r w:rsidR="000E518A">
        <w:rPr>
          <w:lang w:val="pl-PL"/>
        </w:rPr>
        <w:t>y</w:t>
      </w:r>
      <w:r w:rsidR="00A300CC" w:rsidRPr="00A300CC">
        <w:rPr>
          <w:lang w:val="pl-PL"/>
        </w:rPr>
        <w:t xml:space="preserve"> wpierając dla rodzin z ON</w:t>
      </w:r>
      <w:r w:rsidRPr="007C66D5">
        <w:rPr>
          <w:lang w:val="pl-PL"/>
        </w:rPr>
        <w:t>” w ramach projektu pn.: „Aktywna integracja, aktywizacja i włączenie społeczne mieszkańców Gminy Wągrowiec”, niniejszym przedstawiam(-y) następujące informacje:</w:t>
      </w:r>
    </w:p>
    <w:p w14:paraId="04A2E680" w14:textId="77777777" w:rsidR="004112CD" w:rsidRPr="004112CD" w:rsidRDefault="004112CD" w:rsidP="00577E04">
      <w:pPr>
        <w:jc w:val="center"/>
        <w:rPr>
          <w:lang w:val="pl-PL"/>
        </w:rPr>
      </w:pPr>
    </w:p>
    <w:tbl>
      <w:tblPr>
        <w:tblW w:w="9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510"/>
        <w:gridCol w:w="1693"/>
        <w:gridCol w:w="2921"/>
        <w:gridCol w:w="2568"/>
      </w:tblGrid>
      <w:tr w:rsidR="005D4EDA" w:rsidRPr="000E518A" w14:paraId="4F1228B2" w14:textId="3D6D9944" w:rsidTr="005D4EDA">
        <w:tc>
          <w:tcPr>
            <w:tcW w:w="617" w:type="dxa"/>
          </w:tcPr>
          <w:p w14:paraId="78716CE7" w14:textId="317349A2" w:rsidR="005D4EDA" w:rsidRPr="006F3959" w:rsidRDefault="005D4EDA" w:rsidP="006F3959">
            <w:pPr>
              <w:jc w:val="center"/>
              <w:rPr>
                <w:b/>
                <w:bCs/>
              </w:rPr>
            </w:pPr>
            <w:proofErr w:type="spellStart"/>
            <w:r w:rsidRPr="006F3959">
              <w:rPr>
                <w:b/>
                <w:bCs/>
              </w:rPr>
              <w:t>Lp</w:t>
            </w:r>
            <w:proofErr w:type="spellEnd"/>
            <w:r w:rsidRPr="006F3959">
              <w:rPr>
                <w:b/>
                <w:bCs/>
              </w:rPr>
              <w:t>.</w:t>
            </w:r>
          </w:p>
        </w:tc>
        <w:tc>
          <w:tcPr>
            <w:tcW w:w="1510" w:type="dxa"/>
          </w:tcPr>
          <w:p w14:paraId="326BC0CC" w14:textId="77BE7187" w:rsidR="005D4EDA" w:rsidRPr="006F3959" w:rsidRDefault="005D4EDA" w:rsidP="006F3959">
            <w:pPr>
              <w:ind w:left="199"/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Imię i nazwisk</w:t>
            </w:r>
            <w:r>
              <w:rPr>
                <w:b/>
                <w:bCs/>
                <w:lang w:val="pl-PL"/>
              </w:rPr>
              <w:t>o</w:t>
            </w:r>
          </w:p>
        </w:tc>
        <w:tc>
          <w:tcPr>
            <w:tcW w:w="1693" w:type="dxa"/>
          </w:tcPr>
          <w:p w14:paraId="6AD014B8" w14:textId="0A3DD1A8" w:rsidR="005D4EDA" w:rsidRPr="006F3959" w:rsidRDefault="005D4EDA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Wykształcenie (kierunek, uczelnia, rok ukończenia)</w:t>
            </w:r>
          </w:p>
        </w:tc>
        <w:tc>
          <w:tcPr>
            <w:tcW w:w="2921" w:type="dxa"/>
          </w:tcPr>
          <w:p w14:paraId="2D73D07D" w14:textId="4AE8AD9D" w:rsidR="005D4EDA" w:rsidRPr="006F3959" w:rsidRDefault="005D4EDA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 xml:space="preserve">Doświadczenie </w:t>
            </w:r>
            <w:r>
              <w:rPr>
                <w:b/>
                <w:bCs/>
                <w:lang w:val="pl-PL"/>
              </w:rPr>
              <w:t xml:space="preserve">w zakresie prowadzenia doradztwa lub warsztatów </w:t>
            </w:r>
            <w:r w:rsidRPr="006F3959">
              <w:rPr>
                <w:b/>
                <w:bCs/>
                <w:lang w:val="pl-PL"/>
              </w:rPr>
              <w:t>(okres: od–do; łączna liczba miesięcy; opis projektów)</w:t>
            </w:r>
          </w:p>
        </w:tc>
        <w:tc>
          <w:tcPr>
            <w:tcW w:w="2568" w:type="dxa"/>
          </w:tcPr>
          <w:p w14:paraId="309D88C4" w14:textId="315F6E42" w:rsidR="005D4EDA" w:rsidRPr="006F3959" w:rsidRDefault="005D4EDA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Podstawa dysponowania (np. umowa o pracę, umowa cywilnoprawna, zobowiązanie)</w:t>
            </w:r>
          </w:p>
        </w:tc>
      </w:tr>
      <w:tr w:rsidR="005D4EDA" w:rsidRPr="006F3959" w14:paraId="1AD7329A" w14:textId="2694907C" w:rsidTr="005D4EDA">
        <w:tc>
          <w:tcPr>
            <w:tcW w:w="617" w:type="dxa"/>
          </w:tcPr>
          <w:p w14:paraId="06B013FA" w14:textId="60164E8A" w:rsidR="005D4EDA" w:rsidRPr="006F3959" w:rsidRDefault="005D4EDA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1</w:t>
            </w:r>
          </w:p>
        </w:tc>
        <w:tc>
          <w:tcPr>
            <w:tcW w:w="1510" w:type="dxa"/>
          </w:tcPr>
          <w:p w14:paraId="2BFB1319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5A185F2D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786376F3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2C77B140" w14:textId="77777777" w:rsidR="005D4EDA" w:rsidRPr="006F3959" w:rsidRDefault="005D4EDA">
            <w:pPr>
              <w:rPr>
                <w:lang w:val="pl-PL"/>
              </w:rPr>
            </w:pPr>
          </w:p>
        </w:tc>
      </w:tr>
      <w:tr w:rsidR="005D4EDA" w:rsidRPr="006F3959" w14:paraId="465F2223" w14:textId="06D7B3AE" w:rsidTr="005D4EDA">
        <w:tc>
          <w:tcPr>
            <w:tcW w:w="617" w:type="dxa"/>
          </w:tcPr>
          <w:p w14:paraId="4CBD0E31" w14:textId="52CFDFC5" w:rsidR="005D4EDA" w:rsidRPr="006F3959" w:rsidRDefault="005D4EDA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2</w:t>
            </w:r>
          </w:p>
        </w:tc>
        <w:tc>
          <w:tcPr>
            <w:tcW w:w="1510" w:type="dxa"/>
          </w:tcPr>
          <w:p w14:paraId="0BD65C40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399DACB0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407AE990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1C14BC02" w14:textId="77777777" w:rsidR="005D4EDA" w:rsidRPr="006F3959" w:rsidRDefault="005D4EDA">
            <w:pPr>
              <w:rPr>
                <w:lang w:val="pl-PL"/>
              </w:rPr>
            </w:pPr>
          </w:p>
        </w:tc>
      </w:tr>
      <w:tr w:rsidR="005D4EDA" w:rsidRPr="006F3959" w14:paraId="7A24B5F1" w14:textId="627D4921" w:rsidTr="005D4EDA">
        <w:tc>
          <w:tcPr>
            <w:tcW w:w="617" w:type="dxa"/>
          </w:tcPr>
          <w:p w14:paraId="4AAD76F9" w14:textId="0BC86807" w:rsidR="005D4EDA" w:rsidRPr="006F3959" w:rsidRDefault="005D4EDA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3</w:t>
            </w:r>
          </w:p>
        </w:tc>
        <w:tc>
          <w:tcPr>
            <w:tcW w:w="1510" w:type="dxa"/>
          </w:tcPr>
          <w:p w14:paraId="7BBA1BA0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2DC2BBEB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50D79966" w14:textId="77777777" w:rsidR="005D4EDA" w:rsidRPr="006F3959" w:rsidRDefault="005D4EDA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7B6B5DDD" w14:textId="77777777" w:rsidR="005D4EDA" w:rsidRPr="006F3959" w:rsidRDefault="005D4EDA">
            <w:pPr>
              <w:rPr>
                <w:lang w:val="pl-PL"/>
              </w:rPr>
            </w:pPr>
          </w:p>
        </w:tc>
      </w:tr>
    </w:tbl>
    <w:p w14:paraId="6D64E139" w14:textId="77777777" w:rsidR="001705B5" w:rsidRDefault="001705B5">
      <w:pPr>
        <w:rPr>
          <w:lang w:val="pl-PL"/>
        </w:rPr>
      </w:pPr>
    </w:p>
    <w:p w14:paraId="076902C4" w14:textId="70DC0FE6" w:rsidR="00585E08" w:rsidRPr="006F3959" w:rsidRDefault="00585E08" w:rsidP="00585E08">
      <w:pPr>
        <w:jc w:val="both"/>
        <w:rPr>
          <w:lang w:val="pl-PL"/>
        </w:rPr>
      </w:pPr>
      <w:r>
        <w:rPr>
          <w:lang w:val="pl-PL"/>
        </w:rPr>
        <w:t>*</w:t>
      </w:r>
      <w:r w:rsidRPr="00585E08">
        <w:rPr>
          <w:lang w:val="pl-PL"/>
        </w:rPr>
        <w:t xml:space="preserve">W przypadku wskazania więcej niż jednej osoby – Wykonawca wskazuje, która z nich będzie podlegała ocenie w ramach kryterium „Doświadczenie </w:t>
      </w:r>
      <w:r w:rsidR="000810CE">
        <w:rPr>
          <w:lang w:val="pl-PL"/>
        </w:rPr>
        <w:t>doradcy/trenera</w:t>
      </w:r>
      <w:r w:rsidRPr="00585E08">
        <w:rPr>
          <w:lang w:val="pl-PL"/>
        </w:rPr>
        <w:t>”</w:t>
      </w:r>
    </w:p>
    <w:sectPr w:rsidR="00585E08" w:rsidRPr="006F3959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CA60" w14:textId="77777777" w:rsidR="00821684" w:rsidRDefault="00821684" w:rsidP="00815E65">
      <w:pPr>
        <w:spacing w:after="0" w:line="240" w:lineRule="auto"/>
      </w:pPr>
      <w:r>
        <w:separator/>
      </w:r>
    </w:p>
  </w:endnote>
  <w:endnote w:type="continuationSeparator" w:id="0">
    <w:p w14:paraId="24668216" w14:textId="77777777" w:rsidR="00821684" w:rsidRDefault="00821684" w:rsidP="0081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4792A" w14:textId="77C75E2E" w:rsidR="00815E65" w:rsidRDefault="00815E65" w:rsidP="00815E65">
    <w:pPr>
      <w:pStyle w:val="Stopka"/>
      <w:tabs>
        <w:tab w:val="clear" w:pos="4680"/>
        <w:tab w:val="clear" w:pos="9360"/>
        <w:tab w:val="left" w:pos="2610"/>
      </w:tabs>
    </w:pPr>
    <w:r>
      <w:tab/>
    </w:r>
    <w:r>
      <w:rPr>
        <w:noProof/>
      </w:rPr>
      <w:drawing>
        <wp:inline distT="0" distB="0" distL="0" distR="0" wp14:anchorId="36750BE3" wp14:editId="6BF0EB22">
          <wp:extent cx="5486400" cy="557530"/>
          <wp:effectExtent l="0" t="0" r="0" b="0"/>
          <wp:docPr id="3650460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D0E64" w14:textId="77777777" w:rsidR="00821684" w:rsidRDefault="00821684" w:rsidP="00815E65">
      <w:pPr>
        <w:spacing w:after="0" w:line="240" w:lineRule="auto"/>
      </w:pPr>
      <w:r>
        <w:separator/>
      </w:r>
    </w:p>
  </w:footnote>
  <w:footnote w:type="continuationSeparator" w:id="0">
    <w:p w14:paraId="766E2AB0" w14:textId="77777777" w:rsidR="00821684" w:rsidRDefault="00821684" w:rsidP="0081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C42B" w14:textId="12F4C856" w:rsidR="00815E65" w:rsidRDefault="00815E65">
    <w:pPr>
      <w:pStyle w:val="Nagwek"/>
    </w:pPr>
    <w:r>
      <w:rPr>
        <w:noProof/>
      </w:rPr>
      <w:drawing>
        <wp:inline distT="0" distB="0" distL="0" distR="0" wp14:anchorId="53B655B8" wp14:editId="3E87F6DD">
          <wp:extent cx="5486400" cy="557530"/>
          <wp:effectExtent l="0" t="0" r="0" b="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797106">
    <w:abstractNumId w:val="8"/>
  </w:num>
  <w:num w:numId="2" w16cid:durableId="1032265425">
    <w:abstractNumId w:val="6"/>
  </w:num>
  <w:num w:numId="3" w16cid:durableId="1535189098">
    <w:abstractNumId w:val="5"/>
  </w:num>
  <w:num w:numId="4" w16cid:durableId="1726101684">
    <w:abstractNumId w:val="4"/>
  </w:num>
  <w:num w:numId="5" w16cid:durableId="1803116081">
    <w:abstractNumId w:val="7"/>
  </w:num>
  <w:num w:numId="6" w16cid:durableId="855995857">
    <w:abstractNumId w:val="3"/>
  </w:num>
  <w:num w:numId="7" w16cid:durableId="1395204711">
    <w:abstractNumId w:val="2"/>
  </w:num>
  <w:num w:numId="8" w16cid:durableId="2116241851">
    <w:abstractNumId w:val="1"/>
  </w:num>
  <w:num w:numId="9" w16cid:durableId="194730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0BE4"/>
    <w:rsid w:val="000810CE"/>
    <w:rsid w:val="0008597F"/>
    <w:rsid w:val="0009156D"/>
    <w:rsid w:val="000A3FCB"/>
    <w:rsid w:val="000D3B67"/>
    <w:rsid w:val="000D577B"/>
    <w:rsid w:val="000E518A"/>
    <w:rsid w:val="0015074B"/>
    <w:rsid w:val="001705B5"/>
    <w:rsid w:val="0029639D"/>
    <w:rsid w:val="00326F90"/>
    <w:rsid w:val="004112CD"/>
    <w:rsid w:val="00497A93"/>
    <w:rsid w:val="004E541E"/>
    <w:rsid w:val="004F7C7C"/>
    <w:rsid w:val="00543418"/>
    <w:rsid w:val="00577E04"/>
    <w:rsid w:val="00585E08"/>
    <w:rsid w:val="005D4EDA"/>
    <w:rsid w:val="0061423A"/>
    <w:rsid w:val="006F3959"/>
    <w:rsid w:val="007C66D5"/>
    <w:rsid w:val="00815E65"/>
    <w:rsid w:val="00821684"/>
    <w:rsid w:val="00841265"/>
    <w:rsid w:val="008551DC"/>
    <w:rsid w:val="0090637C"/>
    <w:rsid w:val="009D11BC"/>
    <w:rsid w:val="009E2412"/>
    <w:rsid w:val="00A300CC"/>
    <w:rsid w:val="00A97C38"/>
    <w:rsid w:val="00AA1D8D"/>
    <w:rsid w:val="00B21F29"/>
    <w:rsid w:val="00B47730"/>
    <w:rsid w:val="00BD1479"/>
    <w:rsid w:val="00C62E5B"/>
    <w:rsid w:val="00CB0664"/>
    <w:rsid w:val="00DC3077"/>
    <w:rsid w:val="00EC65EA"/>
    <w:rsid w:val="00FC693F"/>
    <w:rsid w:val="00FE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C358F"/>
  <w14:defaultImageDpi w14:val="300"/>
  <w15:docId w15:val="{A00191CC-5E5D-46F9-BBF9-0A0A127C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GOPS Wągrowiec</cp:lastModifiedBy>
  <cp:revision>8</cp:revision>
  <dcterms:created xsi:type="dcterms:W3CDTF">2026-04-22T12:16:00Z</dcterms:created>
  <dcterms:modified xsi:type="dcterms:W3CDTF">2026-04-27T12:16:00Z</dcterms:modified>
  <cp:category/>
</cp:coreProperties>
</file>