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B48139" w14:textId="77777777" w:rsidR="004F7C7C" w:rsidRPr="004112CD" w:rsidRDefault="00000000" w:rsidP="00577E04">
      <w:pPr>
        <w:jc w:val="right"/>
        <w:rPr>
          <w:b/>
          <w:bCs/>
          <w:lang w:val="pl-PL"/>
        </w:rPr>
      </w:pPr>
      <w:r w:rsidRPr="004112CD">
        <w:rPr>
          <w:b/>
          <w:bCs/>
          <w:lang w:val="pl-PL"/>
        </w:rPr>
        <w:t xml:space="preserve">Załącznik nr </w:t>
      </w:r>
      <w:r w:rsidR="00577E04" w:rsidRPr="004112CD">
        <w:rPr>
          <w:b/>
          <w:bCs/>
          <w:lang w:val="pl-PL"/>
        </w:rPr>
        <w:t>5</w:t>
      </w:r>
    </w:p>
    <w:p w14:paraId="04CE2680" w14:textId="77777777" w:rsidR="00577E04" w:rsidRPr="004112CD" w:rsidRDefault="00577E04" w:rsidP="00577E04">
      <w:pPr>
        <w:jc w:val="center"/>
        <w:rPr>
          <w:lang w:val="pl-PL"/>
        </w:rPr>
      </w:pPr>
      <w:r w:rsidRPr="004112CD">
        <w:rPr>
          <w:lang w:val="pl-PL"/>
        </w:rPr>
        <w:t>Nazwa Wykonawcy: ……………………………………………………………………………………..</w:t>
      </w:r>
    </w:p>
    <w:p w14:paraId="73A7B838" w14:textId="77777777" w:rsidR="00577E04" w:rsidRPr="004112CD" w:rsidRDefault="00577E04" w:rsidP="00577E04">
      <w:pPr>
        <w:jc w:val="center"/>
        <w:rPr>
          <w:b/>
          <w:bCs/>
          <w:lang w:val="pl-PL"/>
        </w:rPr>
      </w:pPr>
      <w:r w:rsidRPr="004112CD">
        <w:rPr>
          <w:b/>
          <w:bCs/>
          <w:lang w:val="pl-PL"/>
        </w:rPr>
        <w:t>Wykaz usług</w:t>
      </w:r>
    </w:p>
    <w:p w14:paraId="04532444" w14:textId="3019CE48" w:rsidR="004F7C7C" w:rsidRPr="000A3FCB" w:rsidRDefault="00577E04" w:rsidP="00577E04">
      <w:pPr>
        <w:jc w:val="center"/>
        <w:rPr>
          <w:lang w:val="pl-PL"/>
        </w:rPr>
      </w:pPr>
      <w:r w:rsidRPr="000A3FCB">
        <w:rPr>
          <w:lang w:val="pl-PL"/>
        </w:rPr>
        <w:t>w odpowiedzi na ogłoszenie o zamówieniu prowadzonym w trybie zapytania ofertowego nr</w:t>
      </w:r>
      <w:r w:rsidR="008519AF">
        <w:rPr>
          <w:lang w:val="pl-PL"/>
        </w:rPr>
        <w:t xml:space="preserve"> GOPS-</w:t>
      </w:r>
      <w:r w:rsidR="002144C9">
        <w:rPr>
          <w:lang w:val="pl-PL"/>
        </w:rPr>
        <w:t>5</w:t>
      </w:r>
      <w:r w:rsidR="008519AF">
        <w:rPr>
          <w:lang w:val="pl-PL"/>
        </w:rPr>
        <w:t>/202</w:t>
      </w:r>
      <w:r w:rsidR="008519AF" w:rsidRPr="00BC0514">
        <w:rPr>
          <w:lang w:val="pl-PL"/>
        </w:rPr>
        <w:t>6</w:t>
      </w:r>
      <w:r w:rsidR="000A3FCB" w:rsidRPr="00BC0514">
        <w:rPr>
          <w:lang w:val="pl-PL"/>
        </w:rPr>
        <w:t xml:space="preserve"> </w:t>
      </w:r>
      <w:r w:rsidRPr="00EA0BD7">
        <w:rPr>
          <w:lang w:val="pl-PL"/>
        </w:rPr>
        <w:t>na usługę pn.: „</w:t>
      </w:r>
      <w:r w:rsidR="002144C9" w:rsidRPr="002144C9">
        <w:rPr>
          <w:lang w:val="pl-PL"/>
        </w:rPr>
        <w:t xml:space="preserve">Przeprowadzenie </w:t>
      </w:r>
      <w:r w:rsidR="002144C9">
        <w:rPr>
          <w:lang w:val="pl-PL"/>
        </w:rPr>
        <w:t>d</w:t>
      </w:r>
      <w:r w:rsidR="002144C9" w:rsidRPr="002144C9">
        <w:rPr>
          <w:lang w:val="pl-PL"/>
        </w:rPr>
        <w:t>oradztwa i warsztatów wpierających dla rodzin z ON</w:t>
      </w:r>
      <w:r w:rsidRPr="00EA0BD7">
        <w:rPr>
          <w:lang w:val="pl-PL"/>
        </w:rPr>
        <w:t>”, niniejszym przedstawiam(-y) następujące informacje:</w:t>
      </w:r>
    </w:p>
    <w:p w14:paraId="04A2E680" w14:textId="77777777" w:rsidR="004112CD" w:rsidRPr="004112CD" w:rsidRDefault="004112CD" w:rsidP="00577E04">
      <w:pPr>
        <w:jc w:val="center"/>
        <w:rPr>
          <w:lang w:val="pl-P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0"/>
        <w:gridCol w:w="2169"/>
        <w:gridCol w:w="2667"/>
        <w:gridCol w:w="1635"/>
        <w:gridCol w:w="1629"/>
      </w:tblGrid>
      <w:tr w:rsidR="004112CD" w:rsidRPr="002144C9" w14:paraId="4F1228B2" w14:textId="77777777" w:rsidTr="004112CD">
        <w:tc>
          <w:tcPr>
            <w:tcW w:w="534" w:type="dxa"/>
          </w:tcPr>
          <w:p w14:paraId="78716CE7" w14:textId="77777777" w:rsidR="00577E04" w:rsidRPr="004112CD" w:rsidRDefault="00577E04">
            <w:r w:rsidRPr="004112CD">
              <w:t>Lp.</w:t>
            </w:r>
          </w:p>
        </w:tc>
        <w:tc>
          <w:tcPr>
            <w:tcW w:w="2268" w:type="dxa"/>
          </w:tcPr>
          <w:p w14:paraId="326BC0CC" w14:textId="325F9057" w:rsidR="00577E04" w:rsidRPr="00EA0BD7" w:rsidRDefault="000A3FCB">
            <w:pPr>
              <w:rPr>
                <w:lang w:val="pl-PL"/>
              </w:rPr>
            </w:pPr>
            <w:r w:rsidRPr="00EA0BD7">
              <w:rPr>
                <w:lang w:val="pl-PL"/>
              </w:rPr>
              <w:t>Podmiot</w:t>
            </w:r>
            <w:r w:rsidR="00BC0514">
              <w:rPr>
                <w:lang w:val="pl-PL"/>
              </w:rPr>
              <w:t>,</w:t>
            </w:r>
            <w:r w:rsidRPr="00EA0BD7">
              <w:rPr>
                <w:lang w:val="pl-PL"/>
              </w:rPr>
              <w:t xml:space="preserve"> na rzecz którego, świadczona była usługa</w:t>
            </w:r>
            <w:r w:rsidR="00577E04" w:rsidRPr="00EA0BD7">
              <w:rPr>
                <w:lang w:val="pl-PL"/>
              </w:rPr>
              <w:t xml:space="preserve"> (nazwa, adres)</w:t>
            </w:r>
          </w:p>
        </w:tc>
        <w:tc>
          <w:tcPr>
            <w:tcW w:w="2693" w:type="dxa"/>
          </w:tcPr>
          <w:p w14:paraId="6AD014B8" w14:textId="73AA2E79" w:rsidR="009E2412" w:rsidRPr="000A3FCB" w:rsidRDefault="000A3FCB">
            <w:pPr>
              <w:rPr>
                <w:lang w:val="pl-PL"/>
              </w:rPr>
            </w:pPr>
            <w:r w:rsidRPr="000A3FCB">
              <w:rPr>
                <w:lang w:val="pl-PL"/>
              </w:rPr>
              <w:t>Zakres przedmiotu zamówienia (</w:t>
            </w:r>
            <w:r w:rsidR="002144C9">
              <w:rPr>
                <w:lang w:val="pl-PL"/>
              </w:rPr>
              <w:t>warsztaty/doradztwo</w:t>
            </w:r>
            <w:r w:rsidRPr="000A3FCB">
              <w:rPr>
                <w:lang w:val="pl-PL"/>
              </w:rPr>
              <w:t>)</w:t>
            </w:r>
          </w:p>
        </w:tc>
        <w:tc>
          <w:tcPr>
            <w:tcW w:w="1701" w:type="dxa"/>
          </w:tcPr>
          <w:p w14:paraId="4BB7C30A" w14:textId="77777777" w:rsidR="004112CD" w:rsidRDefault="00577E04">
            <w:r w:rsidRPr="004112CD">
              <w:t xml:space="preserve">Termin realizacji </w:t>
            </w:r>
          </w:p>
          <w:p w14:paraId="63C23B8F" w14:textId="77777777" w:rsidR="00577E04" w:rsidRPr="004112CD" w:rsidRDefault="00577E04">
            <w:r w:rsidRPr="004112CD">
              <w:t>(od–do)</w:t>
            </w:r>
          </w:p>
        </w:tc>
        <w:tc>
          <w:tcPr>
            <w:tcW w:w="1398" w:type="dxa"/>
          </w:tcPr>
          <w:p w14:paraId="2D73D07D" w14:textId="580C2DEA" w:rsidR="00577E04" w:rsidRPr="000A3FCB" w:rsidRDefault="000A3FCB">
            <w:pPr>
              <w:rPr>
                <w:lang w:val="pl-PL"/>
              </w:rPr>
            </w:pPr>
            <w:r w:rsidRPr="000A3FCB">
              <w:rPr>
                <w:lang w:val="pl-PL"/>
              </w:rPr>
              <w:t>Wymiar godzin dydaktycznych wchodzących w</w:t>
            </w:r>
            <w:r>
              <w:rPr>
                <w:lang w:val="pl-PL"/>
              </w:rPr>
              <w:t xml:space="preserve"> zakres usługi</w:t>
            </w:r>
          </w:p>
        </w:tc>
      </w:tr>
      <w:tr w:rsidR="004112CD" w:rsidRPr="004112CD" w14:paraId="1AD7329A" w14:textId="77777777" w:rsidTr="004112CD">
        <w:tc>
          <w:tcPr>
            <w:tcW w:w="534" w:type="dxa"/>
          </w:tcPr>
          <w:p w14:paraId="06B013FA" w14:textId="77777777" w:rsidR="00577E04" w:rsidRPr="004112CD" w:rsidRDefault="00577E04">
            <w:r w:rsidRPr="004112CD">
              <w:t>1</w:t>
            </w:r>
            <w:r w:rsidR="004112CD">
              <w:t>.</w:t>
            </w:r>
          </w:p>
        </w:tc>
        <w:tc>
          <w:tcPr>
            <w:tcW w:w="2268" w:type="dxa"/>
          </w:tcPr>
          <w:p w14:paraId="2BFB1319" w14:textId="77777777" w:rsidR="00577E04" w:rsidRPr="004112CD" w:rsidRDefault="00577E04"/>
        </w:tc>
        <w:tc>
          <w:tcPr>
            <w:tcW w:w="2693" w:type="dxa"/>
          </w:tcPr>
          <w:p w14:paraId="5A185F2D" w14:textId="77777777" w:rsidR="00577E04" w:rsidRPr="004112CD" w:rsidRDefault="00577E04"/>
        </w:tc>
        <w:tc>
          <w:tcPr>
            <w:tcW w:w="1701" w:type="dxa"/>
          </w:tcPr>
          <w:p w14:paraId="74082AEB" w14:textId="77777777" w:rsidR="00577E04" w:rsidRPr="004112CD" w:rsidRDefault="00577E04"/>
        </w:tc>
        <w:tc>
          <w:tcPr>
            <w:tcW w:w="1398" w:type="dxa"/>
          </w:tcPr>
          <w:p w14:paraId="786376F3" w14:textId="77777777" w:rsidR="00577E04" w:rsidRPr="004112CD" w:rsidRDefault="00577E04"/>
        </w:tc>
      </w:tr>
      <w:tr w:rsidR="004112CD" w:rsidRPr="004112CD" w14:paraId="465F2223" w14:textId="77777777" w:rsidTr="004112CD">
        <w:tc>
          <w:tcPr>
            <w:tcW w:w="534" w:type="dxa"/>
          </w:tcPr>
          <w:p w14:paraId="4CBD0E31" w14:textId="77777777" w:rsidR="00577E04" w:rsidRPr="004112CD" w:rsidRDefault="00577E04">
            <w:r w:rsidRPr="004112CD">
              <w:t>2</w:t>
            </w:r>
            <w:r w:rsidR="004112CD">
              <w:t>.</w:t>
            </w:r>
          </w:p>
        </w:tc>
        <w:tc>
          <w:tcPr>
            <w:tcW w:w="2268" w:type="dxa"/>
          </w:tcPr>
          <w:p w14:paraId="0BD65C40" w14:textId="77777777" w:rsidR="00577E04" w:rsidRPr="004112CD" w:rsidRDefault="00577E04"/>
        </w:tc>
        <w:tc>
          <w:tcPr>
            <w:tcW w:w="2693" w:type="dxa"/>
          </w:tcPr>
          <w:p w14:paraId="399DACB0" w14:textId="77777777" w:rsidR="00577E04" w:rsidRPr="004112CD" w:rsidRDefault="00577E04"/>
        </w:tc>
        <w:tc>
          <w:tcPr>
            <w:tcW w:w="1701" w:type="dxa"/>
          </w:tcPr>
          <w:p w14:paraId="70F6A092" w14:textId="77777777" w:rsidR="00577E04" w:rsidRPr="004112CD" w:rsidRDefault="00577E04"/>
        </w:tc>
        <w:tc>
          <w:tcPr>
            <w:tcW w:w="1398" w:type="dxa"/>
          </w:tcPr>
          <w:p w14:paraId="407AE990" w14:textId="77777777" w:rsidR="00577E04" w:rsidRPr="004112CD" w:rsidRDefault="00577E04"/>
        </w:tc>
      </w:tr>
      <w:tr w:rsidR="004112CD" w:rsidRPr="004112CD" w14:paraId="7A24B5F1" w14:textId="77777777" w:rsidTr="004112CD">
        <w:tc>
          <w:tcPr>
            <w:tcW w:w="534" w:type="dxa"/>
          </w:tcPr>
          <w:p w14:paraId="4AAD76F9" w14:textId="77777777" w:rsidR="00577E04" w:rsidRPr="004112CD" w:rsidRDefault="00577E04">
            <w:r w:rsidRPr="004112CD">
              <w:t>3</w:t>
            </w:r>
            <w:r w:rsidR="004112CD">
              <w:t>.</w:t>
            </w:r>
          </w:p>
        </w:tc>
        <w:tc>
          <w:tcPr>
            <w:tcW w:w="2268" w:type="dxa"/>
          </w:tcPr>
          <w:p w14:paraId="7BBA1BA0" w14:textId="77777777" w:rsidR="00577E04" w:rsidRPr="004112CD" w:rsidRDefault="00577E04"/>
        </w:tc>
        <w:tc>
          <w:tcPr>
            <w:tcW w:w="2693" w:type="dxa"/>
          </w:tcPr>
          <w:p w14:paraId="2DC2BBEB" w14:textId="77777777" w:rsidR="00577E04" w:rsidRPr="004112CD" w:rsidRDefault="00577E04"/>
        </w:tc>
        <w:tc>
          <w:tcPr>
            <w:tcW w:w="1701" w:type="dxa"/>
          </w:tcPr>
          <w:p w14:paraId="22AFE457" w14:textId="77777777" w:rsidR="00577E04" w:rsidRPr="004112CD" w:rsidRDefault="00577E04"/>
        </w:tc>
        <w:tc>
          <w:tcPr>
            <w:tcW w:w="1398" w:type="dxa"/>
          </w:tcPr>
          <w:p w14:paraId="50D79966" w14:textId="77777777" w:rsidR="00577E04" w:rsidRPr="004112CD" w:rsidRDefault="00577E04"/>
        </w:tc>
      </w:tr>
    </w:tbl>
    <w:p w14:paraId="6D64E139" w14:textId="77777777" w:rsidR="001705B5" w:rsidRDefault="001705B5"/>
    <w:p w14:paraId="52213F84" w14:textId="77777777" w:rsidR="004112CD" w:rsidRPr="004112CD" w:rsidRDefault="004112CD" w:rsidP="004112CD">
      <w:pPr>
        <w:jc w:val="both"/>
        <w:rPr>
          <w:i/>
          <w:iCs/>
          <w:lang w:val="pl-PL"/>
        </w:rPr>
      </w:pPr>
      <w:r w:rsidRPr="004112CD">
        <w:rPr>
          <w:i/>
          <w:iCs/>
          <w:lang w:val="pl-PL"/>
        </w:rPr>
        <w:t>Uwaga!</w:t>
      </w:r>
    </w:p>
    <w:p w14:paraId="608E95E0" w14:textId="7864D9A4" w:rsidR="004112CD" w:rsidRPr="004112CD" w:rsidRDefault="004112CD" w:rsidP="004112CD">
      <w:pPr>
        <w:jc w:val="both"/>
        <w:rPr>
          <w:i/>
          <w:iCs/>
          <w:lang w:val="pl-PL"/>
        </w:rPr>
      </w:pPr>
      <w:r w:rsidRPr="004112CD">
        <w:rPr>
          <w:i/>
          <w:iCs/>
          <w:lang w:val="pl-PL"/>
        </w:rPr>
        <w:t>Do przedstawionego wykazu należy dołączyć dowody określające czy te usługi zostały wykonane należycie lub są wykonywane należycie, przy czym dowodami, o których mowa, są referencje bądź inne dokumenty sporządzone przez podmiot, na rzecz którego usługi zostały wykonane lub są wykonywane, a jeżeli Wykonawca z przyczyn niezależnych od niego nie jest w stanie uzyskać tych dokumentów – oświadczenie Wykonawcy. W przypadku świadczeń powtarzających się lub ciągłych nadal wykonywanych, referencje bądź inne dokumenty powinny być wystawione w okresie ostatnich 3 miesięcy</w:t>
      </w:r>
      <w:r w:rsidR="000A3FCB">
        <w:rPr>
          <w:i/>
          <w:iCs/>
          <w:lang w:val="pl-PL"/>
        </w:rPr>
        <w:t>, a liczba godzin dydaktycznych (60) obejmujących minimalne wymagania wskazane w warunku udziału w postępowaniu powinna zostać już zrealizowana.</w:t>
      </w:r>
    </w:p>
    <w:sectPr w:rsidR="004112CD" w:rsidRPr="004112CD" w:rsidSect="00034616">
      <w:headerReference w:type="default" r:id="rId8"/>
      <w:footerReference w:type="default" r:id="rId9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F0F36A" w14:textId="77777777" w:rsidR="00CE3B6E" w:rsidRDefault="00CE3B6E" w:rsidP="00985F99">
      <w:pPr>
        <w:spacing w:after="0" w:line="240" w:lineRule="auto"/>
      </w:pPr>
      <w:r>
        <w:separator/>
      </w:r>
    </w:p>
  </w:endnote>
  <w:endnote w:type="continuationSeparator" w:id="0">
    <w:p w14:paraId="084CE4E2" w14:textId="77777777" w:rsidR="00CE3B6E" w:rsidRDefault="00CE3B6E" w:rsidP="00985F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1E531C" w14:textId="3ED45F22" w:rsidR="00985F99" w:rsidRDefault="00985F99">
    <w:pPr>
      <w:pStyle w:val="Stopka"/>
    </w:pPr>
    <w:r>
      <w:rPr>
        <w:noProof/>
      </w:rPr>
      <w:drawing>
        <wp:inline distT="0" distB="0" distL="0" distR="0" wp14:anchorId="74527364" wp14:editId="605F7743">
          <wp:extent cx="5486400" cy="557530"/>
          <wp:effectExtent l="0" t="0" r="0" b="0"/>
          <wp:docPr id="1479900022" name="Obraz 2" descr="Logo Fundusze Europejskie dla Wielkopolski. Flaga Polski, napis Rzeczpospolita Polska. Flaga Unii Europejskej.  Herb województwa wielkopolskiego, napis Samorząd Województwa Wielkopolskiego." title="Logotypy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72660037" name="Obraz 2" descr="Logo Fundusze Europejskie dla Wielkopolski. Flaga Polski, napis Rzeczpospolita Polska. Flaga Unii Europejskej.  Herb województwa wielkopolskiego, napis Samorząd Województwa Wielkopolskiego." title="Logotypy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486400" cy="557530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826FE6" w14:textId="77777777" w:rsidR="00CE3B6E" w:rsidRDefault="00CE3B6E" w:rsidP="00985F99">
      <w:pPr>
        <w:spacing w:after="0" w:line="240" w:lineRule="auto"/>
      </w:pPr>
      <w:r>
        <w:separator/>
      </w:r>
    </w:p>
  </w:footnote>
  <w:footnote w:type="continuationSeparator" w:id="0">
    <w:p w14:paraId="21CBF51D" w14:textId="77777777" w:rsidR="00CE3B6E" w:rsidRDefault="00CE3B6E" w:rsidP="00985F9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71724B" w14:textId="7C884EF4" w:rsidR="00985F99" w:rsidRDefault="00985F99">
    <w:pPr>
      <w:pStyle w:val="Nagwek"/>
    </w:pPr>
    <w:r>
      <w:rPr>
        <w:noProof/>
      </w:rPr>
      <w:drawing>
        <wp:inline distT="0" distB="0" distL="0" distR="0" wp14:anchorId="1449EECA" wp14:editId="3A54EA4E">
          <wp:extent cx="5486400" cy="557530"/>
          <wp:effectExtent l="0" t="0" r="0" b="0"/>
          <wp:docPr id="772660037" name="Obraz 2" descr="Logo Fundusze Europejskie dla Wielkopolski. Flaga Polski, napis Rzeczpospolita Polska. Flaga Unii Europejskej.  Herb województwa wielkopolskiego, napis Samorząd Województwa Wielkopolskiego." title="Logotypy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72660037" name="Obraz 2" descr="Logo Fundusze Europejskie dla Wielkopolski. Flaga Polski, napis Rzeczpospolita Polska. Flaga Unii Europejskej.  Herb województwa wielkopolskiego, napis Samorząd Województwa Wielkopolskiego." title="Logotypy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486400" cy="557530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anumerowana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anumerowana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apunktowana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apunktowana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566797106">
    <w:abstractNumId w:val="8"/>
  </w:num>
  <w:num w:numId="2" w16cid:durableId="1032265425">
    <w:abstractNumId w:val="6"/>
  </w:num>
  <w:num w:numId="3" w16cid:durableId="1535189098">
    <w:abstractNumId w:val="5"/>
  </w:num>
  <w:num w:numId="4" w16cid:durableId="1726101684">
    <w:abstractNumId w:val="4"/>
  </w:num>
  <w:num w:numId="5" w16cid:durableId="1803116081">
    <w:abstractNumId w:val="7"/>
  </w:num>
  <w:num w:numId="6" w16cid:durableId="855995857">
    <w:abstractNumId w:val="3"/>
  </w:num>
  <w:num w:numId="7" w16cid:durableId="1395204711">
    <w:abstractNumId w:val="2"/>
  </w:num>
  <w:num w:numId="8" w16cid:durableId="2116241851">
    <w:abstractNumId w:val="1"/>
  </w:num>
  <w:num w:numId="9" w16cid:durableId="19473013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09156D"/>
    <w:rsid w:val="000A3FCB"/>
    <w:rsid w:val="000C2716"/>
    <w:rsid w:val="000D577B"/>
    <w:rsid w:val="00141E74"/>
    <w:rsid w:val="0015074B"/>
    <w:rsid w:val="001705B5"/>
    <w:rsid w:val="002144C9"/>
    <w:rsid w:val="002555B1"/>
    <w:rsid w:val="0029639D"/>
    <w:rsid w:val="00326F90"/>
    <w:rsid w:val="004112CD"/>
    <w:rsid w:val="004F2C8F"/>
    <w:rsid w:val="004F7C7C"/>
    <w:rsid w:val="00577E04"/>
    <w:rsid w:val="00695FB4"/>
    <w:rsid w:val="008519AF"/>
    <w:rsid w:val="0090637C"/>
    <w:rsid w:val="00911C04"/>
    <w:rsid w:val="00985F99"/>
    <w:rsid w:val="009E2412"/>
    <w:rsid w:val="00A97C38"/>
    <w:rsid w:val="00AA1D8D"/>
    <w:rsid w:val="00B47730"/>
    <w:rsid w:val="00BC0514"/>
    <w:rsid w:val="00C36502"/>
    <w:rsid w:val="00CB0664"/>
    <w:rsid w:val="00CE3B6E"/>
    <w:rsid w:val="00EA0BD7"/>
    <w:rsid w:val="00EC65EA"/>
    <w:rsid w:val="00EF08A1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A3C358F"/>
  <w14:defaultImageDpi w14:val="300"/>
  <w15:docId w15:val="{A00191CC-5E5D-46F9-BBF9-0A0A127C9F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693F"/>
  </w:style>
  <w:style w:type="paragraph" w:styleId="Nagwek1">
    <w:name w:val="heading 1"/>
    <w:basedOn w:val="Normalny"/>
    <w:next w:val="Normalny"/>
    <w:link w:val="Nagwek1Znak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618BF"/>
  </w:style>
  <w:style w:type="paragraph" w:styleId="Stopka">
    <w:name w:val="footer"/>
    <w:basedOn w:val="Normalny"/>
    <w:link w:val="Stopka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618BF"/>
  </w:style>
  <w:style w:type="paragraph" w:styleId="Bezodstpw">
    <w:name w:val="No Spacing"/>
    <w:uiPriority w:val="1"/>
    <w:qFormat/>
    <w:rsid w:val="00FC693F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ytu">
    <w:name w:val="Title"/>
    <w:basedOn w:val="Normalny"/>
    <w:next w:val="Normalny"/>
    <w:link w:val="TytuZnak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kapitzlist">
    <w:name w:val="List Paragraph"/>
    <w:basedOn w:val="Normalny"/>
    <w:uiPriority w:val="34"/>
    <w:qFormat/>
    <w:rsid w:val="00FC693F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AA1D8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A1D8D"/>
  </w:style>
  <w:style w:type="paragraph" w:styleId="Tekstpodstawowy2">
    <w:name w:val="Body Text 2"/>
    <w:basedOn w:val="Normalny"/>
    <w:link w:val="Tekstpodstawowy2Znak"/>
    <w:uiPriority w:val="99"/>
    <w:unhideWhenUsed/>
    <w:rsid w:val="00AA1D8D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AA1D8D"/>
  </w:style>
  <w:style w:type="paragraph" w:styleId="Tekstpodstawowy3">
    <w:name w:val="Body Text 3"/>
    <w:basedOn w:val="Normalny"/>
    <w:link w:val="Tekstpodstawowy3Znak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A1D8D"/>
    <w:rPr>
      <w:sz w:val="16"/>
      <w:szCs w:val="16"/>
    </w:rPr>
  </w:style>
  <w:style w:type="paragraph" w:styleId="Lista">
    <w:name w:val="List"/>
    <w:basedOn w:val="Normalny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ny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ny"/>
    <w:uiPriority w:val="99"/>
    <w:unhideWhenUsed/>
    <w:rsid w:val="00326F90"/>
    <w:pPr>
      <w:ind w:left="1080" w:hanging="360"/>
      <w:contextualSpacing/>
    </w:pPr>
  </w:style>
  <w:style w:type="paragraph" w:styleId="Listapunktowana">
    <w:name w:val="List Bullet"/>
    <w:basedOn w:val="Normalny"/>
    <w:uiPriority w:val="99"/>
    <w:unhideWhenUsed/>
    <w:rsid w:val="00326F90"/>
    <w:pPr>
      <w:numPr>
        <w:numId w:val="1"/>
      </w:numPr>
      <w:contextualSpacing/>
    </w:pPr>
  </w:style>
  <w:style w:type="paragraph" w:styleId="Listapunktowana2">
    <w:name w:val="List Bullet 2"/>
    <w:basedOn w:val="Normalny"/>
    <w:uiPriority w:val="99"/>
    <w:unhideWhenUsed/>
    <w:rsid w:val="00326F90"/>
    <w:pPr>
      <w:numPr>
        <w:numId w:val="2"/>
      </w:numPr>
      <w:contextualSpacing/>
    </w:pPr>
  </w:style>
  <w:style w:type="paragraph" w:styleId="Listapunktowana3">
    <w:name w:val="List Bullet 3"/>
    <w:basedOn w:val="Normalny"/>
    <w:uiPriority w:val="99"/>
    <w:unhideWhenUsed/>
    <w:rsid w:val="00326F90"/>
    <w:pPr>
      <w:numPr>
        <w:numId w:val="3"/>
      </w:numPr>
      <w:contextualSpacing/>
    </w:pPr>
  </w:style>
  <w:style w:type="paragraph" w:styleId="Listanumerowana">
    <w:name w:val="List Number"/>
    <w:basedOn w:val="Normalny"/>
    <w:uiPriority w:val="99"/>
    <w:unhideWhenUsed/>
    <w:rsid w:val="00326F90"/>
    <w:pPr>
      <w:numPr>
        <w:numId w:val="5"/>
      </w:numPr>
      <w:contextualSpacing/>
    </w:pPr>
  </w:style>
  <w:style w:type="paragraph" w:styleId="Listanumerowana2">
    <w:name w:val="List Number 2"/>
    <w:basedOn w:val="Normalny"/>
    <w:uiPriority w:val="99"/>
    <w:unhideWhenUsed/>
    <w:rsid w:val="0029639D"/>
    <w:pPr>
      <w:numPr>
        <w:numId w:val="6"/>
      </w:numPr>
      <w:contextualSpacing/>
    </w:pPr>
  </w:style>
  <w:style w:type="paragraph" w:styleId="Listanumerowana3">
    <w:name w:val="List Number 3"/>
    <w:basedOn w:val="Normalny"/>
    <w:uiPriority w:val="99"/>
    <w:unhideWhenUsed/>
    <w:rsid w:val="0029639D"/>
    <w:pPr>
      <w:numPr>
        <w:numId w:val="7"/>
      </w:numPr>
      <w:contextualSpacing/>
    </w:pPr>
  </w:style>
  <w:style w:type="paragraph" w:styleId="Lista-kontynuacja">
    <w:name w:val="List Continue"/>
    <w:basedOn w:val="Normalny"/>
    <w:uiPriority w:val="99"/>
    <w:unhideWhenUsed/>
    <w:rsid w:val="0029639D"/>
    <w:pPr>
      <w:spacing w:after="120"/>
      <w:ind w:left="360"/>
      <w:contextualSpacing/>
    </w:pPr>
  </w:style>
  <w:style w:type="paragraph" w:styleId="Lista-kontynuacja2">
    <w:name w:val="List Continue 2"/>
    <w:basedOn w:val="Normalny"/>
    <w:uiPriority w:val="99"/>
    <w:unhideWhenUsed/>
    <w:rsid w:val="0029639D"/>
    <w:pPr>
      <w:spacing w:after="120"/>
      <w:ind w:left="720"/>
      <w:contextualSpacing/>
    </w:pPr>
  </w:style>
  <w:style w:type="paragraph" w:styleId="Lista-kontynuacja3">
    <w:name w:val="List Continue 3"/>
    <w:basedOn w:val="Normalny"/>
    <w:uiPriority w:val="99"/>
    <w:unhideWhenUsed/>
    <w:rsid w:val="0029639D"/>
    <w:pPr>
      <w:spacing w:after="120"/>
      <w:ind w:left="1080"/>
      <w:contextualSpacing/>
    </w:pPr>
  </w:style>
  <w:style w:type="paragraph" w:styleId="Tekstmakra">
    <w:name w:val="macro"/>
    <w:link w:val="TekstmakraZnak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kstmakraZnak">
    <w:name w:val="Tekst makra Znak"/>
    <w:basedOn w:val="Domylnaczcionkaakapitu"/>
    <w:link w:val="Tekstmakra"/>
    <w:uiPriority w:val="99"/>
    <w:rsid w:val="0029639D"/>
    <w:rPr>
      <w:rFonts w:ascii="Courier" w:hAnsi="Courier"/>
      <w:sz w:val="20"/>
      <w:szCs w:val="20"/>
    </w:rPr>
  </w:style>
  <w:style w:type="paragraph" w:styleId="Cytat">
    <w:name w:val="Quote"/>
    <w:basedOn w:val="Normalny"/>
    <w:next w:val="Normalny"/>
    <w:link w:val="CytatZnak"/>
    <w:uiPriority w:val="29"/>
    <w:qFormat/>
    <w:rsid w:val="00FC693F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FC693F"/>
    <w:rPr>
      <w:i/>
      <w:iCs/>
      <w:color w:val="000000" w:themeColor="tex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FC693F"/>
    <w:rPr>
      <w:b/>
      <w:bCs/>
    </w:rPr>
  </w:style>
  <w:style w:type="character" w:styleId="Uwydatnienie">
    <w:name w:val="Emphasis"/>
    <w:basedOn w:val="Domylnaczcionkaakapitu"/>
    <w:uiPriority w:val="20"/>
    <w:qFormat/>
    <w:rsid w:val="00FC693F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C693F"/>
    <w:rPr>
      <w:b/>
      <w:bCs/>
      <w:i/>
      <w:iCs/>
      <w:color w:val="4F81BD" w:themeColor="accent1"/>
    </w:rPr>
  </w:style>
  <w:style w:type="character" w:styleId="Wyrnieniedelikatne">
    <w:name w:val="Subtle Emphasis"/>
    <w:basedOn w:val="Domylnaczcionkaakapitu"/>
    <w:uiPriority w:val="19"/>
    <w:qFormat/>
    <w:rsid w:val="00FC693F"/>
    <w:rPr>
      <w:i/>
      <w:iCs/>
      <w:color w:val="808080" w:themeColor="text1" w:themeTint="7F"/>
    </w:rPr>
  </w:style>
  <w:style w:type="character" w:styleId="Wyrnienieintensywne">
    <w:name w:val="Intense Emphasis"/>
    <w:basedOn w:val="Domylnaczcionkaakapitu"/>
    <w:uiPriority w:val="21"/>
    <w:qFormat/>
    <w:rsid w:val="00FC693F"/>
    <w:rPr>
      <w:b/>
      <w:bCs/>
      <w:i/>
      <w:iCs/>
      <w:color w:val="4F81BD" w:themeColor="accent1"/>
    </w:rPr>
  </w:style>
  <w:style w:type="character" w:styleId="Odwoaniedelikatne">
    <w:name w:val="Subtle Reference"/>
    <w:basedOn w:val="Domylnaczcionkaakapitu"/>
    <w:uiPriority w:val="31"/>
    <w:qFormat/>
    <w:rsid w:val="00FC693F"/>
    <w:rPr>
      <w:smallCaps/>
      <w:color w:val="C0504D" w:themeColor="accent2"/>
      <w:u w:val="single"/>
    </w:rPr>
  </w:style>
  <w:style w:type="character" w:styleId="Odwoanieintensywne">
    <w:name w:val="Intense Reference"/>
    <w:basedOn w:val="Domylnaczcionkaakapitu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ytuksiki">
    <w:name w:val="Book Title"/>
    <w:basedOn w:val="Domylnaczcionkaakapitu"/>
    <w:uiPriority w:val="33"/>
    <w:qFormat/>
    <w:rsid w:val="00FC693F"/>
    <w:rPr>
      <w:b/>
      <w:bCs/>
      <w:smallCaps/>
      <w:spacing w:val="5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FC693F"/>
    <w:pPr>
      <w:outlineLvl w:val="9"/>
    </w:pPr>
  </w:style>
  <w:style w:type="table" w:styleId="Tabela-Siatka">
    <w:name w:val="Table Grid"/>
    <w:basedOn w:val="Standardowy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Jasnecieniowanieakcent1">
    <w:name w:val="Light Shading Accent 1"/>
    <w:basedOn w:val="Standardowy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Jasnecieniowanieakcent2">
    <w:name w:val="Light Shading Accent 2"/>
    <w:basedOn w:val="Standardowy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Jasnecieniowanieakcent3">
    <w:name w:val="Light Shading Accent 3"/>
    <w:basedOn w:val="Standardowy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Jasnecieniowanieakcent4">
    <w:name w:val="Light Shading Accent 4"/>
    <w:basedOn w:val="Standardowy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Jasnecieniowanieakcent5">
    <w:name w:val="Light Shading Accent 5"/>
    <w:basedOn w:val="Standardowy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Jasnecieniowanieakcent6">
    <w:name w:val="Light Shading Accent 6"/>
    <w:basedOn w:val="Standardowy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Jasnalista">
    <w:name w:val="Light List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Jasnalistaakcent1">
    <w:name w:val="Light List Accent 1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Jasnalistaakcent2">
    <w:name w:val="Light List Accent 2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Jasnalistaakcent3">
    <w:name w:val="Light List Accent 3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Jasnalistaakcent4">
    <w:name w:val="Light List Accent 4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Jasnalistaakcent5">
    <w:name w:val="Light List Accent 5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Jasnalistaakcent6">
    <w:name w:val="Light List Accent 6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Jasnasiatka">
    <w:name w:val="Light Grid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Jasnasiatkaakcent1">
    <w:name w:val="Light Grid Accent 1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Jasnasiatkaakcent2">
    <w:name w:val="Light Grid Accent 2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Jasnasiatkaakcent3">
    <w:name w:val="Light Grid Accent 3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Jasnasiatkaakcent4">
    <w:name w:val="Light Grid Accent 4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Jasnasiatkaakcent5">
    <w:name w:val="Light Grid Accent 5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Jasnasiatkaakcent6">
    <w:name w:val="Light Grid Accent 6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redniecieniowanie1">
    <w:name w:val="Medium Shading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1">
    <w:name w:val="Medium Shading 1 Accent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2">
    <w:name w:val="Medium Shading 1 Accent 2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3">
    <w:name w:val="Medium Shading 1 Accent 3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4">
    <w:name w:val="Medium Shading 1 Accent 4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5">
    <w:name w:val="Medium Shading 1 Accent 5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6">
    <w:name w:val="Medium Shading 1 Accent 6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2">
    <w:name w:val="Medium Shading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1">
    <w:name w:val="Medium Shading 2 Accent 1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2">
    <w:name w:val="Medium Shading 2 Accent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3">
    <w:name w:val="Medium Shading 2 Accent 3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4">
    <w:name w:val="Medium Shading 2 Accent 4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5">
    <w:name w:val="Medium Shading 2 Accent 5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6">
    <w:name w:val="Medium Shading 2 Accent 6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alista1">
    <w:name w:val="Medium Lis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rednialista1akcent1">
    <w:name w:val="Medium List 1 Accen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rednialista1akcent2">
    <w:name w:val="Medium List 1 Accent 2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rednialista1akcent3">
    <w:name w:val="Medium List 1 Accent 3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rednialista1akcent4">
    <w:name w:val="Medium List 1 Accent 4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rednialista1akcent5">
    <w:name w:val="Medium List 1 Accent 5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rednialista1akcent6">
    <w:name w:val="Medium List 1 Accent 6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rednialista2">
    <w:name w:val="Medium Lis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1">
    <w:name w:val="Medium List 2 Accent 1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2">
    <w:name w:val="Medium List 2 Accen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3">
    <w:name w:val="Medium List 2 Accent 3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4">
    <w:name w:val="Medium List 2 Accent 4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5">
    <w:name w:val="Medium List 2 Accent 5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6">
    <w:name w:val="Medium List 2 Accent 6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siatka1">
    <w:name w:val="Medium Grid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redniasiatka1akcent1">
    <w:name w:val="Medium Grid 1 Accent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redniasiatka1akcent2">
    <w:name w:val="Medium Grid 1 Accent 2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redniasiatka1akcent3">
    <w:name w:val="Medium Grid 1 Accent 3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dniasiatka1akcent4">
    <w:name w:val="Medium Grid 1 Accent 4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redniasiatka1akcent5">
    <w:name w:val="Medium Grid 1 Accent 5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redniasiatka1akcent6">
    <w:name w:val="Medium Grid 1 Accent 6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redniasiatka2">
    <w:name w:val="Medium Grid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1">
    <w:name w:val="Medium Grid 2 Accent 1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2">
    <w:name w:val="Medium Grid 2 Accent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3">
    <w:name w:val="Medium Grid 2 Accent 3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4">
    <w:name w:val="Medium Grid 2 Accent 4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5">
    <w:name w:val="Medium Grid 2 Accent 5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6">
    <w:name w:val="Medium Grid 2 Accent 6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3">
    <w:name w:val="Medium Grid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redniasiatka3akcent1">
    <w:name w:val="Medium Grid 3 Accent 1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redniasiatka3akcent2">
    <w:name w:val="Medium Grid 3 Accent 2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redniasiatka3akcent3">
    <w:name w:val="Medium Grid 3 Accent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redniasiatka3akcent4">
    <w:name w:val="Medium Grid 3 Accent 4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redniasiatka3akcent5">
    <w:name w:val="Medium Grid 3 Accent 5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redniasiatka3akcent6">
    <w:name w:val="Medium Grid 3 Accent 6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Ciemnalista">
    <w:name w:val="Dark List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Ciemnalista2akcent1">
    <w:name w:val="Dark List Accent 1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Ciemnalistaakcent2">
    <w:name w:val="Dark List Accent 2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Ciemnalistaakcent3">
    <w:name w:val="Dark List Accent 3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Ciemnalistaakcent4">
    <w:name w:val="Dark List Accent 4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Ciemnalistaakcent5">
    <w:name w:val="Dark List Accent 5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Ciemnalistaakcent6">
    <w:name w:val="Dark List Accent 6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Kolorowecieniowanie">
    <w:name w:val="Colorful Shading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1">
    <w:name w:val="Colorful Shading Accent 1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2">
    <w:name w:val="Colorful Shading Accent 2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3">
    <w:name w:val="Colorful Shading Accent 3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ecieniowanieakcent4">
    <w:name w:val="Colorful Shading Accent 4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5">
    <w:name w:val="Colorful Shading Accent 5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6">
    <w:name w:val="Colorful Shading Accent 6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alista">
    <w:name w:val="Colorful List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olorowalistaakcent1">
    <w:name w:val="Colorful List Accent 1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Kolorowalistaakcent2">
    <w:name w:val="Colorful List Accent 2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Kolorowalistaakcent3">
    <w:name w:val="Colorful List Accent 3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Kolorowalistaakcent4">
    <w:name w:val="Colorful List Accent 4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Kolorowalistaakcent5">
    <w:name w:val="Colorful List Accent 5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Kolorowalistaakcent6">
    <w:name w:val="Colorful List Accent 6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Kolorowasiatka">
    <w:name w:val="Colorful Grid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Kolorowasiatkaakcent1">
    <w:name w:val="Colorful Grid Accent 1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Kolorowasiatkaakcent2">
    <w:name w:val="Colorful Grid Accent 2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Kolorowasiatkaakcent3">
    <w:name w:val="Colorful Grid Accent 3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asiatkaakcent4">
    <w:name w:val="Colorful Grid Accent 4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Kolorowasiatkaakcent5">
    <w:name w:val="Colorful Grid Accent 5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Kolorowasiatkaakcent6">
    <w:name w:val="Colorful Grid Accent 6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180</Words>
  <Characters>1082</Characters>
  <Application>Microsoft Office Word</Application>
  <DocSecurity>0</DocSecurity>
  <Lines>9</Lines>
  <Paragraphs>2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1260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Daria Ostaficzuk</cp:lastModifiedBy>
  <cp:revision>6</cp:revision>
  <dcterms:created xsi:type="dcterms:W3CDTF">2026-04-22T12:18:00Z</dcterms:created>
  <dcterms:modified xsi:type="dcterms:W3CDTF">2026-04-24T08:06:00Z</dcterms:modified>
  <cp:category/>
</cp:coreProperties>
</file>