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139" w14:textId="4994E58A" w:rsidR="004F7C7C" w:rsidRPr="004112CD" w:rsidRDefault="00000000" w:rsidP="00577E04">
      <w:pPr>
        <w:jc w:val="right"/>
        <w:rPr>
          <w:b/>
          <w:bCs/>
          <w:lang w:val="pl-PL"/>
        </w:rPr>
      </w:pPr>
      <w:r w:rsidRPr="004112CD">
        <w:rPr>
          <w:b/>
          <w:bCs/>
          <w:lang w:val="pl-PL"/>
        </w:rPr>
        <w:t xml:space="preserve">Załącznik nr </w:t>
      </w:r>
      <w:r w:rsidR="006F3959">
        <w:rPr>
          <w:b/>
          <w:bCs/>
          <w:lang w:val="pl-PL"/>
        </w:rPr>
        <w:t>7</w:t>
      </w:r>
    </w:p>
    <w:p w14:paraId="04CE2680" w14:textId="77777777" w:rsidR="00577E04" w:rsidRPr="004112CD" w:rsidRDefault="00577E04" w:rsidP="00577E04">
      <w:pPr>
        <w:jc w:val="center"/>
        <w:rPr>
          <w:lang w:val="pl-PL"/>
        </w:rPr>
      </w:pPr>
      <w:r w:rsidRPr="004112CD">
        <w:rPr>
          <w:lang w:val="pl-PL"/>
        </w:rPr>
        <w:t>Nazwa Wykonawcy: ……………………………………………………………………………………..</w:t>
      </w:r>
    </w:p>
    <w:p w14:paraId="73A7B838" w14:textId="18F50B7A" w:rsidR="00577E04" w:rsidRPr="004112CD" w:rsidRDefault="00577E04" w:rsidP="00577E04">
      <w:pPr>
        <w:jc w:val="center"/>
        <w:rPr>
          <w:b/>
          <w:bCs/>
          <w:lang w:val="pl-PL"/>
        </w:rPr>
      </w:pPr>
      <w:r w:rsidRPr="004112CD">
        <w:rPr>
          <w:b/>
          <w:bCs/>
          <w:lang w:val="pl-PL"/>
        </w:rPr>
        <w:t xml:space="preserve">Wykaz </w:t>
      </w:r>
      <w:r w:rsidR="006F3959">
        <w:rPr>
          <w:b/>
          <w:bCs/>
          <w:lang w:val="pl-PL"/>
        </w:rPr>
        <w:t>osób</w:t>
      </w:r>
    </w:p>
    <w:p w14:paraId="04532444" w14:textId="3B2DE3E7" w:rsidR="004F7C7C" w:rsidRPr="000A3FCB" w:rsidRDefault="00577E04" w:rsidP="00577E04">
      <w:pPr>
        <w:jc w:val="center"/>
        <w:rPr>
          <w:lang w:val="pl-PL"/>
        </w:rPr>
      </w:pPr>
      <w:r w:rsidRPr="000A3FCB">
        <w:rPr>
          <w:lang w:val="pl-PL"/>
        </w:rPr>
        <w:t xml:space="preserve">w odpowiedzi na ogłoszenie o zamówieniu prowadzonym w trybie zapytania ofertowego nr </w:t>
      </w:r>
      <w:r w:rsidR="00B21F29">
        <w:rPr>
          <w:lang w:val="pl-PL"/>
        </w:rPr>
        <w:t xml:space="preserve">GOPS-4/2026 </w:t>
      </w:r>
      <w:r w:rsidRPr="007C66D5">
        <w:rPr>
          <w:lang w:val="pl-PL"/>
        </w:rPr>
        <w:t>na usługę pn.: „Usługa przeprowadzenia treningu umiejętności społecznych (TUS) dla 72 uczestników projektu wraz z weryfikacją kompetencji i wydaniem dokumentów potwierdzających uzyskane kompetencje” w ramach projektu pn.: „Aktywna integracja, aktywizacja i włączenie społeczne mieszkańców Gminy Wągrowiec”, niniejszym przedstawiam(-y) następujące informacje:</w:t>
      </w:r>
    </w:p>
    <w:p w14:paraId="04A2E680" w14:textId="77777777" w:rsidR="004112CD" w:rsidRPr="004112CD" w:rsidRDefault="004112CD" w:rsidP="00577E04">
      <w:pPr>
        <w:jc w:val="center"/>
        <w:rPr>
          <w:lang w:val="pl-PL"/>
        </w:rPr>
      </w:pPr>
    </w:p>
    <w:tbl>
      <w:tblPr>
        <w:tblW w:w="111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1510"/>
        <w:gridCol w:w="1693"/>
        <w:gridCol w:w="1886"/>
        <w:gridCol w:w="2921"/>
        <w:gridCol w:w="2568"/>
      </w:tblGrid>
      <w:tr w:rsidR="006F3959" w:rsidRPr="00815E65" w14:paraId="4F1228B2" w14:textId="3D6D9944" w:rsidTr="006F3959">
        <w:tc>
          <w:tcPr>
            <w:tcW w:w="617" w:type="dxa"/>
          </w:tcPr>
          <w:p w14:paraId="78716CE7" w14:textId="317349A2" w:rsidR="006F3959" w:rsidRPr="006F3959" w:rsidRDefault="006F3959" w:rsidP="006F3959">
            <w:pPr>
              <w:jc w:val="center"/>
              <w:rPr>
                <w:b/>
                <w:bCs/>
              </w:rPr>
            </w:pPr>
            <w:r w:rsidRPr="006F3959">
              <w:rPr>
                <w:b/>
                <w:bCs/>
              </w:rPr>
              <w:t>Lp.</w:t>
            </w:r>
          </w:p>
        </w:tc>
        <w:tc>
          <w:tcPr>
            <w:tcW w:w="1510" w:type="dxa"/>
          </w:tcPr>
          <w:p w14:paraId="326BC0CC" w14:textId="77BE7187" w:rsidR="006F3959" w:rsidRPr="006F3959" w:rsidRDefault="006F3959" w:rsidP="006F3959">
            <w:pPr>
              <w:ind w:left="199"/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Imię i nazwisk</w:t>
            </w:r>
            <w:r>
              <w:rPr>
                <w:b/>
                <w:bCs/>
                <w:lang w:val="pl-PL"/>
              </w:rPr>
              <w:t>o</w:t>
            </w:r>
          </w:p>
        </w:tc>
        <w:tc>
          <w:tcPr>
            <w:tcW w:w="1693" w:type="dxa"/>
          </w:tcPr>
          <w:p w14:paraId="6AD014B8" w14:textId="0A3DD1A8" w:rsidR="006F3959" w:rsidRPr="006F3959" w:rsidRDefault="006F3959" w:rsidP="006F3959">
            <w:pPr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Wykształcenie (kierunek, uczelnia, rok ukończenia)</w:t>
            </w:r>
          </w:p>
        </w:tc>
        <w:tc>
          <w:tcPr>
            <w:tcW w:w="1886" w:type="dxa"/>
          </w:tcPr>
          <w:p w14:paraId="63C23B8F" w14:textId="57A6B4CF" w:rsidR="006F3959" w:rsidRPr="006F3959" w:rsidRDefault="006F3959" w:rsidP="006F3959">
            <w:pPr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Szkolenia/kursy w zakresie TUS (nazwa, liczba godzin)</w:t>
            </w:r>
          </w:p>
        </w:tc>
        <w:tc>
          <w:tcPr>
            <w:tcW w:w="2921" w:type="dxa"/>
          </w:tcPr>
          <w:p w14:paraId="2D73D07D" w14:textId="19069444" w:rsidR="006F3959" w:rsidRPr="006F3959" w:rsidRDefault="006F3959" w:rsidP="006F3959">
            <w:pPr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Doświadczenie w prowadzeniu zajęć rozwijających kompetencje społeczne (okres: od–do; łączna liczba miesięcy; opis projektów)</w:t>
            </w:r>
          </w:p>
        </w:tc>
        <w:tc>
          <w:tcPr>
            <w:tcW w:w="2568" w:type="dxa"/>
          </w:tcPr>
          <w:p w14:paraId="309D88C4" w14:textId="315F6E42" w:rsidR="006F3959" w:rsidRPr="006F3959" w:rsidRDefault="006F3959" w:rsidP="006F3959">
            <w:pPr>
              <w:jc w:val="center"/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Podstawa dysponowania (np. umowa o pracę, umowa cywilnoprawna, zobowiązanie)</w:t>
            </w:r>
          </w:p>
        </w:tc>
      </w:tr>
      <w:tr w:rsidR="006F3959" w:rsidRPr="006F3959" w14:paraId="1AD7329A" w14:textId="2694907C" w:rsidTr="006F3959">
        <w:tc>
          <w:tcPr>
            <w:tcW w:w="617" w:type="dxa"/>
          </w:tcPr>
          <w:p w14:paraId="06B013FA" w14:textId="60164E8A" w:rsidR="006F3959" w:rsidRPr="006F3959" w:rsidRDefault="006F3959">
            <w:pPr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1</w:t>
            </w:r>
          </w:p>
        </w:tc>
        <w:tc>
          <w:tcPr>
            <w:tcW w:w="1510" w:type="dxa"/>
          </w:tcPr>
          <w:p w14:paraId="2BFB1319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1693" w:type="dxa"/>
          </w:tcPr>
          <w:p w14:paraId="5A185F2D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1886" w:type="dxa"/>
          </w:tcPr>
          <w:p w14:paraId="74082AEB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2921" w:type="dxa"/>
          </w:tcPr>
          <w:p w14:paraId="786376F3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2568" w:type="dxa"/>
          </w:tcPr>
          <w:p w14:paraId="2C77B140" w14:textId="77777777" w:rsidR="006F3959" w:rsidRPr="006F3959" w:rsidRDefault="006F3959">
            <w:pPr>
              <w:rPr>
                <w:lang w:val="pl-PL"/>
              </w:rPr>
            </w:pPr>
          </w:p>
        </w:tc>
      </w:tr>
      <w:tr w:rsidR="006F3959" w:rsidRPr="006F3959" w14:paraId="465F2223" w14:textId="06D7B3AE" w:rsidTr="006F3959">
        <w:tc>
          <w:tcPr>
            <w:tcW w:w="617" w:type="dxa"/>
          </w:tcPr>
          <w:p w14:paraId="4CBD0E31" w14:textId="52CFDFC5" w:rsidR="006F3959" w:rsidRPr="006F3959" w:rsidRDefault="006F3959">
            <w:pPr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2</w:t>
            </w:r>
          </w:p>
        </w:tc>
        <w:tc>
          <w:tcPr>
            <w:tcW w:w="1510" w:type="dxa"/>
          </w:tcPr>
          <w:p w14:paraId="0BD65C40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1693" w:type="dxa"/>
          </w:tcPr>
          <w:p w14:paraId="399DACB0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1886" w:type="dxa"/>
          </w:tcPr>
          <w:p w14:paraId="70F6A092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2921" w:type="dxa"/>
          </w:tcPr>
          <w:p w14:paraId="407AE990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2568" w:type="dxa"/>
          </w:tcPr>
          <w:p w14:paraId="1C14BC02" w14:textId="77777777" w:rsidR="006F3959" w:rsidRPr="006F3959" w:rsidRDefault="006F3959">
            <w:pPr>
              <w:rPr>
                <w:lang w:val="pl-PL"/>
              </w:rPr>
            </w:pPr>
          </w:p>
        </w:tc>
      </w:tr>
      <w:tr w:rsidR="006F3959" w:rsidRPr="006F3959" w14:paraId="7A24B5F1" w14:textId="627D4921" w:rsidTr="006F3959">
        <w:tc>
          <w:tcPr>
            <w:tcW w:w="617" w:type="dxa"/>
          </w:tcPr>
          <w:p w14:paraId="4AAD76F9" w14:textId="0BC86807" w:rsidR="006F3959" w:rsidRPr="006F3959" w:rsidRDefault="006F3959">
            <w:pPr>
              <w:rPr>
                <w:b/>
                <w:bCs/>
                <w:lang w:val="pl-PL"/>
              </w:rPr>
            </w:pPr>
            <w:r w:rsidRPr="006F3959">
              <w:rPr>
                <w:b/>
                <w:bCs/>
                <w:lang w:val="pl-PL"/>
              </w:rPr>
              <w:t>3</w:t>
            </w:r>
          </w:p>
        </w:tc>
        <w:tc>
          <w:tcPr>
            <w:tcW w:w="1510" w:type="dxa"/>
          </w:tcPr>
          <w:p w14:paraId="7BBA1BA0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1693" w:type="dxa"/>
          </w:tcPr>
          <w:p w14:paraId="2DC2BBEB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1886" w:type="dxa"/>
          </w:tcPr>
          <w:p w14:paraId="22AFE457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2921" w:type="dxa"/>
          </w:tcPr>
          <w:p w14:paraId="50D79966" w14:textId="77777777" w:rsidR="006F3959" w:rsidRPr="006F3959" w:rsidRDefault="006F3959">
            <w:pPr>
              <w:rPr>
                <w:lang w:val="pl-PL"/>
              </w:rPr>
            </w:pPr>
          </w:p>
        </w:tc>
        <w:tc>
          <w:tcPr>
            <w:tcW w:w="2568" w:type="dxa"/>
          </w:tcPr>
          <w:p w14:paraId="7B6B5DDD" w14:textId="77777777" w:rsidR="006F3959" w:rsidRPr="006F3959" w:rsidRDefault="006F3959">
            <w:pPr>
              <w:rPr>
                <w:lang w:val="pl-PL"/>
              </w:rPr>
            </w:pPr>
          </w:p>
        </w:tc>
      </w:tr>
    </w:tbl>
    <w:p w14:paraId="6D64E139" w14:textId="77777777" w:rsidR="001705B5" w:rsidRDefault="001705B5">
      <w:pPr>
        <w:rPr>
          <w:lang w:val="pl-PL"/>
        </w:rPr>
      </w:pPr>
    </w:p>
    <w:p w14:paraId="076902C4" w14:textId="372000C8" w:rsidR="00585E08" w:rsidRPr="006F3959" w:rsidRDefault="00585E08" w:rsidP="00585E08">
      <w:pPr>
        <w:jc w:val="both"/>
        <w:rPr>
          <w:lang w:val="pl-PL"/>
        </w:rPr>
      </w:pPr>
      <w:r>
        <w:rPr>
          <w:lang w:val="pl-PL"/>
        </w:rPr>
        <w:t>*</w:t>
      </w:r>
      <w:r w:rsidRPr="00585E08">
        <w:rPr>
          <w:lang w:val="pl-PL"/>
        </w:rPr>
        <w:t>W przypadku wskazania więcej niż jednej osoby – Wykonawca wskazuje, która z nich będzie podlegała ocenie w ramach kryterium „Doświadczenie trenera TUS”</w:t>
      </w:r>
    </w:p>
    <w:sectPr w:rsidR="00585E08" w:rsidRPr="006F3959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8A99B" w14:textId="77777777" w:rsidR="009D11BC" w:rsidRDefault="009D11BC" w:rsidP="00815E65">
      <w:pPr>
        <w:spacing w:after="0" w:line="240" w:lineRule="auto"/>
      </w:pPr>
      <w:r>
        <w:separator/>
      </w:r>
    </w:p>
  </w:endnote>
  <w:endnote w:type="continuationSeparator" w:id="0">
    <w:p w14:paraId="1C22B17F" w14:textId="77777777" w:rsidR="009D11BC" w:rsidRDefault="009D11BC" w:rsidP="0081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4792A" w14:textId="77C75E2E" w:rsidR="00815E65" w:rsidRDefault="00815E65" w:rsidP="00815E65">
    <w:pPr>
      <w:pStyle w:val="Stopka"/>
      <w:tabs>
        <w:tab w:val="clear" w:pos="4680"/>
        <w:tab w:val="clear" w:pos="9360"/>
        <w:tab w:val="left" w:pos="2610"/>
      </w:tabs>
    </w:pPr>
    <w:r>
      <w:tab/>
    </w:r>
    <w:r>
      <w:rPr>
        <w:noProof/>
      </w:rPr>
      <w:drawing>
        <wp:inline distT="0" distB="0" distL="0" distR="0" wp14:anchorId="36750BE3" wp14:editId="6BF0EB22">
          <wp:extent cx="5486400" cy="557530"/>
          <wp:effectExtent l="0" t="0" r="0" b="0"/>
          <wp:docPr id="3650460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2BFE3" w14:textId="77777777" w:rsidR="009D11BC" w:rsidRDefault="009D11BC" w:rsidP="00815E65">
      <w:pPr>
        <w:spacing w:after="0" w:line="240" w:lineRule="auto"/>
      </w:pPr>
      <w:r>
        <w:separator/>
      </w:r>
    </w:p>
  </w:footnote>
  <w:footnote w:type="continuationSeparator" w:id="0">
    <w:p w14:paraId="0C3275EB" w14:textId="77777777" w:rsidR="009D11BC" w:rsidRDefault="009D11BC" w:rsidP="0081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C42B" w14:textId="12F4C856" w:rsidR="00815E65" w:rsidRDefault="00815E65">
    <w:pPr>
      <w:pStyle w:val="Nagwek"/>
    </w:pPr>
    <w:r>
      <w:rPr>
        <w:noProof/>
      </w:rPr>
      <w:drawing>
        <wp:inline distT="0" distB="0" distL="0" distR="0" wp14:anchorId="53B655B8" wp14:editId="3E87F6DD">
          <wp:extent cx="5486400" cy="557530"/>
          <wp:effectExtent l="0" t="0" r="0" b="0"/>
          <wp:docPr id="77266003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6797106">
    <w:abstractNumId w:val="8"/>
  </w:num>
  <w:num w:numId="2" w16cid:durableId="1032265425">
    <w:abstractNumId w:val="6"/>
  </w:num>
  <w:num w:numId="3" w16cid:durableId="1535189098">
    <w:abstractNumId w:val="5"/>
  </w:num>
  <w:num w:numId="4" w16cid:durableId="1726101684">
    <w:abstractNumId w:val="4"/>
  </w:num>
  <w:num w:numId="5" w16cid:durableId="1803116081">
    <w:abstractNumId w:val="7"/>
  </w:num>
  <w:num w:numId="6" w16cid:durableId="855995857">
    <w:abstractNumId w:val="3"/>
  </w:num>
  <w:num w:numId="7" w16cid:durableId="1395204711">
    <w:abstractNumId w:val="2"/>
  </w:num>
  <w:num w:numId="8" w16cid:durableId="2116241851">
    <w:abstractNumId w:val="1"/>
  </w:num>
  <w:num w:numId="9" w16cid:durableId="194730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597F"/>
    <w:rsid w:val="0009156D"/>
    <w:rsid w:val="000A3FCB"/>
    <w:rsid w:val="000D577B"/>
    <w:rsid w:val="0015074B"/>
    <w:rsid w:val="001705B5"/>
    <w:rsid w:val="0029639D"/>
    <w:rsid w:val="00326F90"/>
    <w:rsid w:val="004112CD"/>
    <w:rsid w:val="00497A93"/>
    <w:rsid w:val="004E541E"/>
    <w:rsid w:val="004F7C7C"/>
    <w:rsid w:val="00577E04"/>
    <w:rsid w:val="00585E08"/>
    <w:rsid w:val="0061423A"/>
    <w:rsid w:val="006F3959"/>
    <w:rsid w:val="007C66D5"/>
    <w:rsid w:val="00815E65"/>
    <w:rsid w:val="0090637C"/>
    <w:rsid w:val="009D11BC"/>
    <w:rsid w:val="009E2412"/>
    <w:rsid w:val="00A97C38"/>
    <w:rsid w:val="00AA1D8D"/>
    <w:rsid w:val="00B21F29"/>
    <w:rsid w:val="00B47730"/>
    <w:rsid w:val="00C62E5B"/>
    <w:rsid w:val="00CB0664"/>
    <w:rsid w:val="00EC65EA"/>
    <w:rsid w:val="00FC693F"/>
    <w:rsid w:val="00FE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C358F"/>
  <w14:defaultImageDpi w14:val="300"/>
  <w15:docId w15:val="{A00191CC-5E5D-46F9-BBF9-0A0A127C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GOPS Wągrowiec</cp:lastModifiedBy>
  <cp:revision>2</cp:revision>
  <dcterms:created xsi:type="dcterms:W3CDTF">2026-04-22T12:16:00Z</dcterms:created>
  <dcterms:modified xsi:type="dcterms:W3CDTF">2026-04-22T12:16:00Z</dcterms:modified>
  <cp:category/>
</cp:coreProperties>
</file>