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628B9" w14:textId="77777777" w:rsidR="00250375" w:rsidRPr="00EA50D7" w:rsidRDefault="00000000">
      <w:pPr>
        <w:jc w:val="center"/>
        <w:rPr>
          <w:rFonts w:asciiTheme="majorHAnsi" w:hAnsiTheme="majorHAnsi" w:cstheme="majorHAnsi"/>
          <w:color w:val="000000" w:themeColor="text1"/>
          <w:sz w:val="20"/>
          <w:szCs w:val="20"/>
        </w:rPr>
      </w:pPr>
      <w:proofErr w:type="spellStart"/>
      <w:r w:rsidRPr="00EA50D7">
        <w:rPr>
          <w:rFonts w:asciiTheme="majorHAnsi" w:eastAsia="Aptos Display" w:hAnsiTheme="majorHAnsi" w:cstheme="majorHAnsi"/>
          <w:b/>
          <w:color w:val="000000" w:themeColor="text1"/>
          <w:sz w:val="20"/>
          <w:szCs w:val="20"/>
        </w:rPr>
        <w:t>Załącznik</w:t>
      </w:r>
      <w:proofErr w:type="spellEnd"/>
      <w:r w:rsidRPr="00EA50D7">
        <w:rPr>
          <w:rFonts w:asciiTheme="majorHAnsi" w:eastAsia="Aptos Display" w:hAnsiTheme="majorHAnsi" w:cstheme="majorHAnsi"/>
          <w:b/>
          <w:color w:val="000000" w:themeColor="text1"/>
          <w:sz w:val="20"/>
          <w:szCs w:val="20"/>
        </w:rPr>
        <w:t xml:space="preserve"> nr 1 do </w:t>
      </w:r>
      <w:proofErr w:type="spellStart"/>
      <w:r w:rsidRPr="00EA50D7">
        <w:rPr>
          <w:rFonts w:asciiTheme="majorHAnsi" w:eastAsia="Aptos Display" w:hAnsiTheme="majorHAnsi" w:cstheme="majorHAnsi"/>
          <w:b/>
          <w:color w:val="000000" w:themeColor="text1"/>
          <w:sz w:val="20"/>
          <w:szCs w:val="20"/>
        </w:rPr>
        <w:t>Zapytania</w:t>
      </w:r>
      <w:proofErr w:type="spellEnd"/>
      <w:r w:rsidRPr="00EA50D7">
        <w:rPr>
          <w:rFonts w:asciiTheme="majorHAnsi" w:eastAsia="Aptos Display" w:hAnsiTheme="majorHAnsi" w:cstheme="majorHAnsi"/>
          <w:b/>
          <w:color w:val="000000" w:themeColor="text1"/>
          <w:sz w:val="20"/>
          <w:szCs w:val="20"/>
        </w:rPr>
        <w:t xml:space="preserve"> </w:t>
      </w:r>
      <w:proofErr w:type="spellStart"/>
      <w:r w:rsidRPr="00EA50D7">
        <w:rPr>
          <w:rFonts w:asciiTheme="majorHAnsi" w:eastAsia="Aptos Display" w:hAnsiTheme="majorHAnsi" w:cstheme="majorHAnsi"/>
          <w:b/>
          <w:color w:val="000000" w:themeColor="text1"/>
          <w:sz w:val="20"/>
          <w:szCs w:val="20"/>
        </w:rPr>
        <w:t>ofertowego</w:t>
      </w:r>
      <w:proofErr w:type="spellEnd"/>
      <w:r w:rsidRPr="00EA50D7">
        <w:rPr>
          <w:rFonts w:asciiTheme="majorHAnsi" w:eastAsia="Aptos Display" w:hAnsiTheme="majorHAnsi" w:cstheme="majorHAnsi"/>
          <w:b/>
          <w:color w:val="000000" w:themeColor="text1"/>
          <w:sz w:val="20"/>
          <w:szCs w:val="20"/>
        </w:rPr>
        <w:t xml:space="preserve"> nr 1/2026</w:t>
      </w:r>
    </w:p>
    <w:p w14:paraId="71E52ADA" w14:textId="77777777" w:rsidR="00250375" w:rsidRPr="00EA50D7" w:rsidRDefault="00000000">
      <w:pPr>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Formularz</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ofertowy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wraz</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wykazem</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doświadczenia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osób</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skierowanych</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zamówienia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oraz</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informacją</w:t>
      </w:r>
      <w:proofErr w:type="spellEnd"/>
      <w:r w:rsidRPr="00EA50D7">
        <w:rPr>
          <w:rFonts w:asciiTheme="majorHAnsi" w:hAnsiTheme="majorHAnsi" w:cstheme="majorHAnsi"/>
          <w:color w:val="000000" w:themeColor="text1"/>
          <w:sz w:val="20"/>
          <w:szCs w:val="20"/>
        </w:rPr>
        <w:t xml:space="preserve"> o </w:t>
      </w:r>
      <w:proofErr w:type="spellStart"/>
      <w:r w:rsidRPr="00EA50D7">
        <w:rPr>
          <w:rFonts w:asciiTheme="majorHAnsi" w:hAnsiTheme="majorHAnsi" w:cstheme="majorHAnsi"/>
          <w:color w:val="000000" w:themeColor="text1"/>
          <w:sz w:val="20"/>
          <w:szCs w:val="20"/>
        </w:rPr>
        <w:t>koncepcji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technicznej</w:t>
      </w:r>
      <w:proofErr w:type="spellEnd"/>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
        <w:gridCol w:w="4990"/>
        <w:gridCol w:w="5196"/>
        <w:gridCol w:w="20"/>
      </w:tblGrid>
      <w:tr w:rsidR="00250375" w:rsidRPr="00EA50D7" w14:paraId="35ABEC4D" w14:textId="77777777" w:rsidTr="00D64051">
        <w:trPr>
          <w:gridBefore w:val="1"/>
          <w:wBefore w:w="20" w:type="dxa"/>
        </w:trPr>
        <w:tc>
          <w:tcPr>
            <w:tcW w:w="10206" w:type="dxa"/>
            <w:gridSpan w:val="3"/>
            <w:shd w:val="clear" w:color="auto" w:fill="F3F6FA"/>
            <w:tcMar>
              <w:top w:w="110" w:type="dxa"/>
              <w:left w:w="110" w:type="dxa"/>
              <w:bottom w:w="110" w:type="dxa"/>
              <w:right w:w="110" w:type="dxa"/>
            </w:tcMar>
          </w:tcPr>
          <w:p w14:paraId="7FA9F1BD" w14:textId="77777777" w:rsidR="00250375" w:rsidRPr="00EA50D7" w:rsidRDefault="00000000">
            <w:pPr>
              <w:spacing w:after="0"/>
              <w:rPr>
                <w:rFonts w:asciiTheme="majorHAnsi" w:hAnsiTheme="majorHAnsi" w:cstheme="majorHAnsi"/>
                <w:b/>
                <w:bCs/>
                <w:color w:val="000000" w:themeColor="text1"/>
                <w:sz w:val="20"/>
                <w:szCs w:val="20"/>
              </w:rPr>
            </w:pPr>
            <w:proofErr w:type="spellStart"/>
            <w:r w:rsidRPr="00EA50D7">
              <w:rPr>
                <w:rFonts w:asciiTheme="majorHAnsi" w:hAnsiTheme="majorHAnsi" w:cstheme="majorHAnsi"/>
                <w:b/>
                <w:bCs/>
                <w:i/>
                <w:color w:val="000000" w:themeColor="text1"/>
                <w:sz w:val="20"/>
                <w:szCs w:val="20"/>
              </w:rPr>
              <w:t>Dokument</w:t>
            </w:r>
            <w:proofErr w:type="spellEnd"/>
            <w:r w:rsidRPr="00EA50D7">
              <w:rPr>
                <w:rFonts w:asciiTheme="majorHAnsi" w:hAnsiTheme="majorHAnsi" w:cstheme="majorHAnsi"/>
                <w:b/>
                <w:bCs/>
                <w:i/>
                <w:color w:val="000000" w:themeColor="text1"/>
                <w:sz w:val="20"/>
                <w:szCs w:val="20"/>
              </w:rPr>
              <w:t xml:space="preserve"> </w:t>
            </w:r>
            <w:proofErr w:type="spellStart"/>
            <w:r w:rsidRPr="00EA50D7">
              <w:rPr>
                <w:rFonts w:asciiTheme="majorHAnsi" w:hAnsiTheme="majorHAnsi" w:cstheme="majorHAnsi"/>
                <w:b/>
                <w:bCs/>
                <w:i/>
                <w:color w:val="000000" w:themeColor="text1"/>
                <w:sz w:val="20"/>
                <w:szCs w:val="20"/>
              </w:rPr>
              <w:t>należy</w:t>
            </w:r>
            <w:proofErr w:type="spellEnd"/>
            <w:r w:rsidRPr="00EA50D7">
              <w:rPr>
                <w:rFonts w:asciiTheme="majorHAnsi" w:hAnsiTheme="majorHAnsi" w:cstheme="majorHAnsi"/>
                <w:b/>
                <w:bCs/>
                <w:i/>
                <w:color w:val="000000" w:themeColor="text1"/>
                <w:sz w:val="20"/>
                <w:szCs w:val="20"/>
              </w:rPr>
              <w:t xml:space="preserve"> </w:t>
            </w:r>
            <w:proofErr w:type="spellStart"/>
            <w:r w:rsidRPr="00EA50D7">
              <w:rPr>
                <w:rFonts w:asciiTheme="majorHAnsi" w:hAnsiTheme="majorHAnsi" w:cstheme="majorHAnsi"/>
                <w:b/>
                <w:bCs/>
                <w:i/>
                <w:color w:val="000000" w:themeColor="text1"/>
                <w:sz w:val="20"/>
                <w:szCs w:val="20"/>
              </w:rPr>
              <w:t>wypełnić</w:t>
            </w:r>
            <w:proofErr w:type="spellEnd"/>
            <w:r w:rsidRPr="00EA50D7">
              <w:rPr>
                <w:rFonts w:asciiTheme="majorHAnsi" w:hAnsiTheme="majorHAnsi" w:cstheme="majorHAnsi"/>
                <w:b/>
                <w:bCs/>
                <w:i/>
                <w:color w:val="000000" w:themeColor="text1"/>
                <w:sz w:val="20"/>
                <w:szCs w:val="20"/>
              </w:rPr>
              <w:t xml:space="preserve"> w </w:t>
            </w:r>
            <w:proofErr w:type="spellStart"/>
            <w:r w:rsidRPr="00EA50D7">
              <w:rPr>
                <w:rFonts w:asciiTheme="majorHAnsi" w:hAnsiTheme="majorHAnsi" w:cstheme="majorHAnsi"/>
                <w:b/>
                <w:bCs/>
                <w:i/>
                <w:color w:val="000000" w:themeColor="text1"/>
                <w:sz w:val="20"/>
                <w:szCs w:val="20"/>
              </w:rPr>
              <w:t>całości</w:t>
            </w:r>
            <w:proofErr w:type="spellEnd"/>
            <w:r w:rsidRPr="00EA50D7">
              <w:rPr>
                <w:rFonts w:asciiTheme="majorHAnsi" w:hAnsiTheme="majorHAnsi" w:cstheme="majorHAnsi"/>
                <w:b/>
                <w:bCs/>
                <w:i/>
                <w:color w:val="000000" w:themeColor="text1"/>
                <w:sz w:val="20"/>
                <w:szCs w:val="20"/>
              </w:rPr>
              <w:t xml:space="preserve"> w </w:t>
            </w:r>
            <w:proofErr w:type="spellStart"/>
            <w:r w:rsidRPr="00EA50D7">
              <w:rPr>
                <w:rFonts w:asciiTheme="majorHAnsi" w:hAnsiTheme="majorHAnsi" w:cstheme="majorHAnsi"/>
                <w:b/>
                <w:bCs/>
                <w:i/>
                <w:color w:val="000000" w:themeColor="text1"/>
                <w:sz w:val="20"/>
                <w:szCs w:val="20"/>
              </w:rPr>
              <w:t>zakresie</w:t>
            </w:r>
            <w:proofErr w:type="spellEnd"/>
            <w:r w:rsidRPr="00EA50D7">
              <w:rPr>
                <w:rFonts w:asciiTheme="majorHAnsi" w:hAnsiTheme="majorHAnsi" w:cstheme="majorHAnsi"/>
                <w:b/>
                <w:bCs/>
                <w:i/>
                <w:color w:val="000000" w:themeColor="text1"/>
                <w:sz w:val="20"/>
                <w:szCs w:val="20"/>
              </w:rPr>
              <w:t xml:space="preserve"> </w:t>
            </w:r>
            <w:proofErr w:type="spellStart"/>
            <w:r w:rsidRPr="00EA50D7">
              <w:rPr>
                <w:rFonts w:asciiTheme="majorHAnsi" w:hAnsiTheme="majorHAnsi" w:cstheme="majorHAnsi"/>
                <w:b/>
                <w:bCs/>
                <w:i/>
                <w:color w:val="000000" w:themeColor="text1"/>
                <w:sz w:val="20"/>
                <w:szCs w:val="20"/>
              </w:rPr>
              <w:t>dotyczącym</w:t>
            </w:r>
            <w:proofErr w:type="spellEnd"/>
            <w:r w:rsidRPr="00EA50D7">
              <w:rPr>
                <w:rFonts w:asciiTheme="majorHAnsi" w:hAnsiTheme="majorHAnsi" w:cstheme="majorHAnsi"/>
                <w:b/>
                <w:bCs/>
                <w:i/>
                <w:color w:val="000000" w:themeColor="text1"/>
                <w:sz w:val="20"/>
                <w:szCs w:val="20"/>
              </w:rPr>
              <w:t xml:space="preserve"> </w:t>
            </w:r>
            <w:proofErr w:type="spellStart"/>
            <w:r w:rsidRPr="00EA50D7">
              <w:rPr>
                <w:rFonts w:asciiTheme="majorHAnsi" w:hAnsiTheme="majorHAnsi" w:cstheme="majorHAnsi"/>
                <w:b/>
                <w:bCs/>
                <w:i/>
                <w:color w:val="000000" w:themeColor="text1"/>
                <w:sz w:val="20"/>
                <w:szCs w:val="20"/>
              </w:rPr>
              <w:t>Wykonawcy</w:t>
            </w:r>
            <w:proofErr w:type="spellEnd"/>
            <w:r w:rsidRPr="00EA50D7">
              <w:rPr>
                <w:rFonts w:asciiTheme="majorHAnsi" w:hAnsiTheme="majorHAnsi" w:cstheme="majorHAnsi"/>
                <w:b/>
                <w:bCs/>
                <w:i/>
                <w:color w:val="000000" w:themeColor="text1"/>
                <w:sz w:val="20"/>
                <w:szCs w:val="20"/>
              </w:rPr>
              <w:t xml:space="preserve">. W </w:t>
            </w:r>
            <w:proofErr w:type="spellStart"/>
            <w:r w:rsidRPr="00EA50D7">
              <w:rPr>
                <w:rFonts w:asciiTheme="majorHAnsi" w:hAnsiTheme="majorHAnsi" w:cstheme="majorHAnsi"/>
                <w:b/>
                <w:bCs/>
                <w:i/>
                <w:color w:val="000000" w:themeColor="text1"/>
                <w:sz w:val="20"/>
                <w:szCs w:val="20"/>
              </w:rPr>
              <w:t>miejscach</w:t>
            </w:r>
            <w:proofErr w:type="spellEnd"/>
            <w:r w:rsidRPr="00EA50D7">
              <w:rPr>
                <w:rFonts w:asciiTheme="majorHAnsi" w:hAnsiTheme="majorHAnsi" w:cstheme="majorHAnsi"/>
                <w:b/>
                <w:bCs/>
                <w:i/>
                <w:color w:val="000000" w:themeColor="text1"/>
                <w:sz w:val="20"/>
                <w:szCs w:val="20"/>
              </w:rPr>
              <w:t xml:space="preserve"> </w:t>
            </w:r>
            <w:proofErr w:type="spellStart"/>
            <w:r w:rsidRPr="00EA50D7">
              <w:rPr>
                <w:rFonts w:asciiTheme="majorHAnsi" w:hAnsiTheme="majorHAnsi" w:cstheme="majorHAnsi"/>
                <w:b/>
                <w:bCs/>
                <w:i/>
                <w:color w:val="000000" w:themeColor="text1"/>
                <w:sz w:val="20"/>
                <w:szCs w:val="20"/>
              </w:rPr>
              <w:t>niewłaściwych</w:t>
            </w:r>
            <w:proofErr w:type="spellEnd"/>
            <w:r w:rsidRPr="00EA50D7">
              <w:rPr>
                <w:rFonts w:asciiTheme="majorHAnsi" w:hAnsiTheme="majorHAnsi" w:cstheme="majorHAnsi"/>
                <w:b/>
                <w:bCs/>
                <w:i/>
                <w:color w:val="000000" w:themeColor="text1"/>
                <w:sz w:val="20"/>
                <w:szCs w:val="20"/>
              </w:rPr>
              <w:t xml:space="preserve"> </w:t>
            </w:r>
            <w:proofErr w:type="spellStart"/>
            <w:r w:rsidRPr="00EA50D7">
              <w:rPr>
                <w:rFonts w:asciiTheme="majorHAnsi" w:hAnsiTheme="majorHAnsi" w:cstheme="majorHAnsi"/>
                <w:b/>
                <w:bCs/>
                <w:i/>
                <w:color w:val="000000" w:themeColor="text1"/>
                <w:sz w:val="20"/>
                <w:szCs w:val="20"/>
              </w:rPr>
              <w:t>można</w:t>
            </w:r>
            <w:proofErr w:type="spellEnd"/>
            <w:r w:rsidRPr="00EA50D7">
              <w:rPr>
                <w:rFonts w:asciiTheme="majorHAnsi" w:hAnsiTheme="majorHAnsi" w:cstheme="majorHAnsi"/>
                <w:b/>
                <w:bCs/>
                <w:i/>
                <w:color w:val="000000" w:themeColor="text1"/>
                <w:sz w:val="20"/>
                <w:szCs w:val="20"/>
              </w:rPr>
              <w:t xml:space="preserve"> </w:t>
            </w:r>
            <w:proofErr w:type="spellStart"/>
            <w:r w:rsidRPr="00EA50D7">
              <w:rPr>
                <w:rFonts w:asciiTheme="majorHAnsi" w:hAnsiTheme="majorHAnsi" w:cstheme="majorHAnsi"/>
                <w:b/>
                <w:bCs/>
                <w:i/>
                <w:color w:val="000000" w:themeColor="text1"/>
                <w:sz w:val="20"/>
                <w:szCs w:val="20"/>
              </w:rPr>
              <w:t>wpisać</w:t>
            </w:r>
            <w:proofErr w:type="spellEnd"/>
            <w:r w:rsidRPr="00EA50D7">
              <w:rPr>
                <w:rFonts w:asciiTheme="majorHAnsi" w:hAnsiTheme="majorHAnsi" w:cstheme="majorHAnsi"/>
                <w:b/>
                <w:bCs/>
                <w:i/>
                <w:color w:val="000000" w:themeColor="text1"/>
                <w:sz w:val="20"/>
                <w:szCs w:val="20"/>
              </w:rPr>
              <w:t xml:space="preserve"> „</w:t>
            </w:r>
            <w:proofErr w:type="spellStart"/>
            <w:r w:rsidRPr="00EA50D7">
              <w:rPr>
                <w:rFonts w:asciiTheme="majorHAnsi" w:hAnsiTheme="majorHAnsi" w:cstheme="majorHAnsi"/>
                <w:b/>
                <w:bCs/>
                <w:i/>
                <w:color w:val="000000" w:themeColor="text1"/>
                <w:sz w:val="20"/>
                <w:szCs w:val="20"/>
              </w:rPr>
              <w:t>nie</w:t>
            </w:r>
            <w:proofErr w:type="spellEnd"/>
            <w:r w:rsidRPr="00EA50D7">
              <w:rPr>
                <w:rFonts w:asciiTheme="majorHAnsi" w:hAnsiTheme="majorHAnsi" w:cstheme="majorHAnsi"/>
                <w:b/>
                <w:bCs/>
                <w:i/>
                <w:color w:val="000000" w:themeColor="text1"/>
                <w:sz w:val="20"/>
                <w:szCs w:val="20"/>
              </w:rPr>
              <w:t xml:space="preserve"> </w:t>
            </w:r>
            <w:proofErr w:type="spellStart"/>
            <w:r w:rsidRPr="00EA50D7">
              <w:rPr>
                <w:rFonts w:asciiTheme="majorHAnsi" w:hAnsiTheme="majorHAnsi" w:cstheme="majorHAnsi"/>
                <w:b/>
                <w:bCs/>
                <w:i/>
                <w:color w:val="000000" w:themeColor="text1"/>
                <w:sz w:val="20"/>
                <w:szCs w:val="20"/>
              </w:rPr>
              <w:t>dotyczy</w:t>
            </w:r>
            <w:proofErr w:type="spellEnd"/>
            <w:r w:rsidRPr="00EA50D7">
              <w:rPr>
                <w:rFonts w:asciiTheme="majorHAnsi" w:hAnsiTheme="majorHAnsi" w:cstheme="majorHAnsi"/>
                <w:b/>
                <w:bCs/>
                <w:i/>
                <w:color w:val="000000" w:themeColor="text1"/>
                <w:sz w:val="20"/>
                <w:szCs w:val="20"/>
              </w:rPr>
              <w:t>”.</w:t>
            </w:r>
          </w:p>
        </w:tc>
      </w:tr>
      <w:tr w:rsidR="00250375" w:rsidRPr="00EA50D7" w14:paraId="1A56AE78" w14:textId="77777777" w:rsidTr="00D64051">
        <w:tblPrEx>
          <w:jc w:val="center"/>
          <w:tblInd w:w="0" w:type="dxa"/>
        </w:tblPrEx>
        <w:trPr>
          <w:gridAfter w:val="1"/>
          <w:wAfter w:w="20" w:type="dxa"/>
          <w:jc w:val="center"/>
        </w:trPr>
        <w:tc>
          <w:tcPr>
            <w:tcW w:w="5010" w:type="dxa"/>
            <w:gridSpan w:val="2"/>
            <w:shd w:val="clear" w:color="auto" w:fill="DCE6F1"/>
            <w:tcMar>
              <w:top w:w="90" w:type="dxa"/>
              <w:left w:w="90" w:type="dxa"/>
              <w:bottom w:w="90" w:type="dxa"/>
              <w:right w:w="90" w:type="dxa"/>
            </w:tcMar>
            <w:vAlign w:val="center"/>
          </w:tcPr>
          <w:p w14:paraId="1F951D91"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Postępowanie</w:t>
            </w:r>
            <w:proofErr w:type="spellEnd"/>
          </w:p>
        </w:tc>
        <w:tc>
          <w:tcPr>
            <w:tcW w:w="5196" w:type="dxa"/>
            <w:shd w:val="clear" w:color="auto" w:fill="DCE6F1"/>
            <w:tcMar>
              <w:top w:w="90" w:type="dxa"/>
              <w:left w:w="90" w:type="dxa"/>
              <w:bottom w:w="90" w:type="dxa"/>
              <w:right w:w="90" w:type="dxa"/>
            </w:tcMar>
            <w:vAlign w:val="center"/>
          </w:tcPr>
          <w:p w14:paraId="369C041D"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Zapytanie</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ofertowe</w:t>
            </w:r>
            <w:proofErr w:type="spellEnd"/>
            <w:r w:rsidRPr="00EA50D7">
              <w:rPr>
                <w:rFonts w:asciiTheme="majorHAnsi" w:hAnsiTheme="majorHAnsi" w:cstheme="majorHAnsi"/>
                <w:b/>
                <w:color w:val="000000" w:themeColor="text1"/>
                <w:sz w:val="20"/>
                <w:szCs w:val="20"/>
              </w:rPr>
              <w:t xml:space="preserve"> nr 1/2026</w:t>
            </w:r>
          </w:p>
        </w:tc>
      </w:tr>
      <w:tr w:rsidR="00250375" w:rsidRPr="00EA50D7" w14:paraId="112B5161" w14:textId="77777777" w:rsidTr="00D64051">
        <w:tblPrEx>
          <w:jc w:val="center"/>
          <w:tblInd w:w="0" w:type="dxa"/>
        </w:tblPrEx>
        <w:trPr>
          <w:gridAfter w:val="1"/>
          <w:wAfter w:w="20" w:type="dxa"/>
          <w:jc w:val="center"/>
        </w:trPr>
        <w:tc>
          <w:tcPr>
            <w:tcW w:w="5010" w:type="dxa"/>
            <w:gridSpan w:val="2"/>
            <w:tcMar>
              <w:top w:w="90" w:type="dxa"/>
              <w:left w:w="90" w:type="dxa"/>
              <w:bottom w:w="90" w:type="dxa"/>
              <w:right w:w="90" w:type="dxa"/>
            </w:tcMar>
            <w:vAlign w:val="center"/>
          </w:tcPr>
          <w:p w14:paraId="0A6FF495"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Przedmiot</w:t>
            </w:r>
            <w:proofErr w:type="spellEnd"/>
          </w:p>
        </w:tc>
        <w:tc>
          <w:tcPr>
            <w:tcW w:w="5196" w:type="dxa"/>
            <w:tcMar>
              <w:top w:w="90" w:type="dxa"/>
              <w:left w:w="90" w:type="dxa"/>
              <w:bottom w:w="90" w:type="dxa"/>
              <w:right w:w="90" w:type="dxa"/>
            </w:tcMar>
            <w:vAlign w:val="center"/>
          </w:tcPr>
          <w:p w14:paraId="0406BA72"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Wybór </w:t>
            </w:r>
            <w:proofErr w:type="spellStart"/>
            <w:r w:rsidRPr="00EA50D7">
              <w:rPr>
                <w:rFonts w:asciiTheme="majorHAnsi" w:hAnsiTheme="majorHAnsi" w:cstheme="majorHAnsi"/>
                <w:color w:val="000000" w:themeColor="text1"/>
                <w:sz w:val="20"/>
                <w:szCs w:val="20"/>
              </w:rPr>
              <w:t>wykonawcy</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świadczenia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usług</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programistycznych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potrzeby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budowy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wdrożenia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uruchomienia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internetowej</w:t>
            </w:r>
            <w:proofErr w:type="spellEnd"/>
            <w:r w:rsidRPr="00EA50D7">
              <w:rPr>
                <w:rFonts w:asciiTheme="majorHAnsi" w:hAnsiTheme="majorHAnsi" w:cstheme="majorHAnsi"/>
                <w:color w:val="000000" w:themeColor="text1"/>
                <w:sz w:val="20"/>
                <w:szCs w:val="20"/>
              </w:rPr>
              <w:t xml:space="preserve"> platformy </w:t>
            </w:r>
            <w:proofErr w:type="spellStart"/>
            <w:r w:rsidRPr="00EA50D7">
              <w:rPr>
                <w:rFonts w:asciiTheme="majorHAnsi" w:hAnsiTheme="majorHAnsi" w:cstheme="majorHAnsi"/>
                <w:color w:val="000000" w:themeColor="text1"/>
                <w:sz w:val="20"/>
                <w:szCs w:val="20"/>
              </w:rPr>
              <w:t>edukacyjnej</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KulturON</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ramach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projektu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KulturON</w:t>
            </w:r>
            <w:proofErr w:type="spellEnd"/>
            <w:r w:rsidRPr="00EA50D7">
              <w:rPr>
                <w:rFonts w:asciiTheme="majorHAnsi" w:hAnsiTheme="majorHAnsi" w:cstheme="majorHAnsi"/>
                <w:color w:val="000000" w:themeColor="text1"/>
                <w:sz w:val="20"/>
                <w:szCs w:val="20"/>
              </w:rPr>
              <w:t xml:space="preserve"> Heritage EDU Lab”</w:t>
            </w:r>
          </w:p>
        </w:tc>
      </w:tr>
    </w:tbl>
    <w:p w14:paraId="45DD9EED" w14:textId="77777777" w:rsidR="00250375" w:rsidRPr="00EA50D7" w:rsidRDefault="00000000">
      <w:pPr>
        <w:spacing w:before="160" w:after="80"/>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I. Dane Wykonawcy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5100"/>
      </w:tblGrid>
      <w:tr w:rsidR="00250375" w:rsidRPr="00EA50D7" w14:paraId="7B0066F9" w14:textId="77777777" w:rsidTr="001B71D0">
        <w:trPr>
          <w:jc w:val="center"/>
        </w:trPr>
        <w:tc>
          <w:tcPr>
            <w:tcW w:w="5100" w:type="dxa"/>
            <w:tcMar>
              <w:top w:w="90" w:type="dxa"/>
              <w:left w:w="90" w:type="dxa"/>
              <w:bottom w:w="90" w:type="dxa"/>
              <w:right w:w="90" w:type="dxa"/>
            </w:tcMar>
            <w:vAlign w:val="center"/>
          </w:tcPr>
          <w:p w14:paraId="6226B5C6"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1. </w:t>
            </w:r>
            <w:proofErr w:type="spellStart"/>
            <w:r w:rsidRPr="00EA50D7">
              <w:rPr>
                <w:rFonts w:asciiTheme="majorHAnsi" w:hAnsiTheme="majorHAnsi" w:cstheme="majorHAnsi"/>
                <w:color w:val="000000" w:themeColor="text1"/>
                <w:sz w:val="20"/>
                <w:szCs w:val="20"/>
              </w:rPr>
              <w:t>Pełna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nazwa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Wykonawcy</w:t>
            </w:r>
            <w:proofErr w:type="spellEnd"/>
          </w:p>
        </w:tc>
        <w:tc>
          <w:tcPr>
            <w:tcW w:w="5100" w:type="dxa"/>
            <w:tcMar>
              <w:top w:w="90" w:type="dxa"/>
              <w:left w:w="90" w:type="dxa"/>
              <w:bottom w:w="90" w:type="dxa"/>
              <w:right w:w="90" w:type="dxa"/>
            </w:tcMar>
            <w:vAlign w:val="center"/>
          </w:tcPr>
          <w:p w14:paraId="0218584E" w14:textId="37F6BC35"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6036AD2C" w14:textId="77777777" w:rsidTr="001B71D0">
        <w:trPr>
          <w:jc w:val="center"/>
        </w:trPr>
        <w:tc>
          <w:tcPr>
            <w:tcW w:w="5100" w:type="dxa"/>
            <w:tcMar>
              <w:top w:w="90" w:type="dxa"/>
              <w:left w:w="90" w:type="dxa"/>
              <w:bottom w:w="90" w:type="dxa"/>
              <w:right w:w="90" w:type="dxa"/>
            </w:tcMar>
            <w:vAlign w:val="center"/>
          </w:tcPr>
          <w:p w14:paraId="597B58F7"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2. Forma </w:t>
            </w:r>
            <w:proofErr w:type="spellStart"/>
            <w:r w:rsidRPr="00EA50D7">
              <w:rPr>
                <w:rFonts w:asciiTheme="majorHAnsi" w:hAnsiTheme="majorHAnsi" w:cstheme="majorHAnsi"/>
                <w:color w:val="000000" w:themeColor="text1"/>
                <w:sz w:val="20"/>
                <w:szCs w:val="20"/>
              </w:rPr>
              <w:t>prawna</w:t>
            </w:r>
            <w:proofErr w:type="spellEnd"/>
          </w:p>
        </w:tc>
        <w:tc>
          <w:tcPr>
            <w:tcW w:w="5100" w:type="dxa"/>
            <w:tcMar>
              <w:top w:w="90" w:type="dxa"/>
              <w:left w:w="90" w:type="dxa"/>
              <w:bottom w:w="90" w:type="dxa"/>
              <w:right w:w="90" w:type="dxa"/>
            </w:tcMar>
            <w:vAlign w:val="center"/>
          </w:tcPr>
          <w:p w14:paraId="6C10EBE5" w14:textId="0F9F0F87"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027B1CDC" w14:textId="77777777" w:rsidTr="001B71D0">
        <w:trPr>
          <w:jc w:val="center"/>
        </w:trPr>
        <w:tc>
          <w:tcPr>
            <w:tcW w:w="5100" w:type="dxa"/>
            <w:tcMar>
              <w:top w:w="90" w:type="dxa"/>
              <w:left w:w="90" w:type="dxa"/>
              <w:bottom w:w="90" w:type="dxa"/>
              <w:right w:w="90" w:type="dxa"/>
            </w:tcMar>
            <w:vAlign w:val="center"/>
          </w:tcPr>
          <w:p w14:paraId="2C9E49ED"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3. </w:t>
            </w:r>
            <w:proofErr w:type="spellStart"/>
            <w:r w:rsidRPr="00EA50D7">
              <w:rPr>
                <w:rFonts w:asciiTheme="majorHAnsi" w:hAnsiTheme="majorHAnsi" w:cstheme="majorHAnsi"/>
                <w:color w:val="000000" w:themeColor="text1"/>
                <w:sz w:val="20"/>
                <w:szCs w:val="20"/>
              </w:rPr>
              <w:t>Siedziba</w:t>
            </w:r>
            <w:proofErr w:type="spellEnd"/>
            <w:r w:rsidRPr="00EA50D7">
              <w:rPr>
                <w:rFonts w:asciiTheme="majorHAnsi" w:hAnsiTheme="majorHAnsi" w:cstheme="majorHAnsi"/>
                <w:color w:val="000000" w:themeColor="text1"/>
                <w:sz w:val="20"/>
                <w:szCs w:val="20"/>
              </w:rPr>
              <w:t xml:space="preserve"> / </w:t>
            </w:r>
            <w:proofErr w:type="spellStart"/>
            <w:r w:rsidRPr="00EA50D7">
              <w:rPr>
                <w:rFonts w:asciiTheme="majorHAnsi" w:hAnsiTheme="majorHAnsi" w:cstheme="majorHAnsi"/>
                <w:color w:val="000000" w:themeColor="text1"/>
                <w:sz w:val="20"/>
                <w:szCs w:val="20"/>
              </w:rPr>
              <w:t>adres</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prowadzenia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działalności</w:t>
            </w:r>
            <w:proofErr w:type="spellEnd"/>
          </w:p>
        </w:tc>
        <w:tc>
          <w:tcPr>
            <w:tcW w:w="5100" w:type="dxa"/>
            <w:tcMar>
              <w:top w:w="90" w:type="dxa"/>
              <w:left w:w="90" w:type="dxa"/>
              <w:bottom w:w="90" w:type="dxa"/>
              <w:right w:w="90" w:type="dxa"/>
            </w:tcMar>
            <w:vAlign w:val="center"/>
          </w:tcPr>
          <w:p w14:paraId="4F86D3E0" w14:textId="64237273"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74792278" w14:textId="77777777" w:rsidTr="001B71D0">
        <w:trPr>
          <w:jc w:val="center"/>
        </w:trPr>
        <w:tc>
          <w:tcPr>
            <w:tcW w:w="5100" w:type="dxa"/>
            <w:tcMar>
              <w:top w:w="90" w:type="dxa"/>
              <w:left w:w="90" w:type="dxa"/>
              <w:bottom w:w="90" w:type="dxa"/>
              <w:right w:w="90" w:type="dxa"/>
            </w:tcMar>
            <w:vAlign w:val="center"/>
          </w:tcPr>
          <w:p w14:paraId="480EC74A"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4. NIP</w:t>
            </w:r>
          </w:p>
        </w:tc>
        <w:tc>
          <w:tcPr>
            <w:tcW w:w="5100" w:type="dxa"/>
            <w:tcMar>
              <w:top w:w="90" w:type="dxa"/>
              <w:left w:w="90" w:type="dxa"/>
              <w:bottom w:w="90" w:type="dxa"/>
              <w:right w:w="90" w:type="dxa"/>
            </w:tcMar>
            <w:vAlign w:val="center"/>
          </w:tcPr>
          <w:p w14:paraId="7A003188" w14:textId="3EEA9FC3"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5B878D8F" w14:textId="77777777" w:rsidTr="001B71D0">
        <w:trPr>
          <w:jc w:val="center"/>
        </w:trPr>
        <w:tc>
          <w:tcPr>
            <w:tcW w:w="5100" w:type="dxa"/>
            <w:tcMar>
              <w:top w:w="90" w:type="dxa"/>
              <w:left w:w="90" w:type="dxa"/>
              <w:bottom w:w="90" w:type="dxa"/>
              <w:right w:w="90" w:type="dxa"/>
            </w:tcMar>
            <w:vAlign w:val="center"/>
          </w:tcPr>
          <w:p w14:paraId="662C3D5E"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5. REGON</w:t>
            </w:r>
          </w:p>
        </w:tc>
        <w:tc>
          <w:tcPr>
            <w:tcW w:w="5100" w:type="dxa"/>
            <w:tcMar>
              <w:top w:w="90" w:type="dxa"/>
              <w:left w:w="90" w:type="dxa"/>
              <w:bottom w:w="90" w:type="dxa"/>
              <w:right w:w="90" w:type="dxa"/>
            </w:tcMar>
            <w:vAlign w:val="center"/>
          </w:tcPr>
          <w:p w14:paraId="4A3B2F04" w14:textId="49FFCA97"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7478D6BB" w14:textId="77777777" w:rsidTr="001B71D0">
        <w:trPr>
          <w:jc w:val="center"/>
        </w:trPr>
        <w:tc>
          <w:tcPr>
            <w:tcW w:w="5100" w:type="dxa"/>
            <w:tcMar>
              <w:top w:w="90" w:type="dxa"/>
              <w:left w:w="90" w:type="dxa"/>
              <w:bottom w:w="90" w:type="dxa"/>
              <w:right w:w="90" w:type="dxa"/>
            </w:tcMar>
            <w:vAlign w:val="center"/>
          </w:tcPr>
          <w:p w14:paraId="7A4E905F"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6. KRS / CEIDG / </w:t>
            </w:r>
            <w:proofErr w:type="spellStart"/>
            <w:r w:rsidRPr="00EA50D7">
              <w:rPr>
                <w:rFonts w:asciiTheme="majorHAnsi" w:hAnsiTheme="majorHAnsi" w:cstheme="majorHAnsi"/>
                <w:color w:val="000000" w:themeColor="text1"/>
                <w:sz w:val="20"/>
                <w:szCs w:val="20"/>
              </w:rPr>
              <w:t>inny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rejestr</w:t>
            </w:r>
            <w:proofErr w:type="spellEnd"/>
          </w:p>
        </w:tc>
        <w:tc>
          <w:tcPr>
            <w:tcW w:w="5100" w:type="dxa"/>
            <w:tcMar>
              <w:top w:w="90" w:type="dxa"/>
              <w:left w:w="90" w:type="dxa"/>
              <w:bottom w:w="90" w:type="dxa"/>
              <w:right w:w="90" w:type="dxa"/>
            </w:tcMar>
            <w:vAlign w:val="center"/>
          </w:tcPr>
          <w:p w14:paraId="33057C28" w14:textId="750BD905"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64FFE48D" w14:textId="77777777" w:rsidTr="001B71D0">
        <w:trPr>
          <w:jc w:val="center"/>
        </w:trPr>
        <w:tc>
          <w:tcPr>
            <w:tcW w:w="5100" w:type="dxa"/>
            <w:tcMar>
              <w:top w:w="90" w:type="dxa"/>
              <w:left w:w="90" w:type="dxa"/>
              <w:bottom w:w="90" w:type="dxa"/>
              <w:right w:w="90" w:type="dxa"/>
            </w:tcMar>
            <w:vAlign w:val="center"/>
          </w:tcPr>
          <w:p w14:paraId="5AD2B9B8"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7. Osoba </w:t>
            </w:r>
            <w:proofErr w:type="spellStart"/>
            <w:r w:rsidRPr="00EA50D7">
              <w:rPr>
                <w:rFonts w:asciiTheme="majorHAnsi" w:hAnsiTheme="majorHAnsi" w:cstheme="majorHAnsi"/>
                <w:color w:val="000000" w:themeColor="text1"/>
                <w:sz w:val="20"/>
                <w:szCs w:val="20"/>
              </w:rPr>
              <w:t>uprawniona</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reprezentacji</w:t>
            </w:r>
            <w:proofErr w:type="spellEnd"/>
          </w:p>
        </w:tc>
        <w:tc>
          <w:tcPr>
            <w:tcW w:w="5100" w:type="dxa"/>
            <w:tcMar>
              <w:top w:w="90" w:type="dxa"/>
              <w:left w:w="90" w:type="dxa"/>
              <w:bottom w:w="90" w:type="dxa"/>
              <w:right w:w="90" w:type="dxa"/>
            </w:tcMar>
            <w:vAlign w:val="center"/>
          </w:tcPr>
          <w:p w14:paraId="612BB65C" w14:textId="629190AC"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1DC8E96A" w14:textId="77777777" w:rsidTr="001B71D0">
        <w:trPr>
          <w:jc w:val="center"/>
        </w:trPr>
        <w:tc>
          <w:tcPr>
            <w:tcW w:w="5100" w:type="dxa"/>
            <w:tcMar>
              <w:top w:w="90" w:type="dxa"/>
              <w:left w:w="90" w:type="dxa"/>
              <w:bottom w:w="90" w:type="dxa"/>
              <w:right w:w="90" w:type="dxa"/>
            </w:tcMar>
            <w:vAlign w:val="center"/>
          </w:tcPr>
          <w:p w14:paraId="47EFDC19"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8. Dane </w:t>
            </w:r>
            <w:proofErr w:type="spellStart"/>
            <w:r w:rsidRPr="00EA50D7">
              <w:rPr>
                <w:rFonts w:asciiTheme="majorHAnsi" w:hAnsiTheme="majorHAnsi" w:cstheme="majorHAnsi"/>
                <w:color w:val="000000" w:themeColor="text1"/>
                <w:sz w:val="20"/>
                <w:szCs w:val="20"/>
              </w:rPr>
              <w:t>kontaktowe</w:t>
            </w:r>
            <w:proofErr w:type="spellEnd"/>
          </w:p>
        </w:tc>
        <w:tc>
          <w:tcPr>
            <w:tcW w:w="5100" w:type="dxa"/>
            <w:tcMar>
              <w:top w:w="90" w:type="dxa"/>
              <w:left w:w="90" w:type="dxa"/>
              <w:bottom w:w="90" w:type="dxa"/>
              <w:right w:w="90" w:type="dxa"/>
            </w:tcMar>
            <w:vAlign w:val="center"/>
          </w:tcPr>
          <w:p w14:paraId="57DB93FB" w14:textId="0567FA11"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14CFE08A" w14:textId="77777777" w:rsidTr="001B71D0">
        <w:trPr>
          <w:jc w:val="center"/>
        </w:trPr>
        <w:tc>
          <w:tcPr>
            <w:tcW w:w="5100" w:type="dxa"/>
            <w:tcMar>
              <w:top w:w="90" w:type="dxa"/>
              <w:left w:w="90" w:type="dxa"/>
              <w:bottom w:w="90" w:type="dxa"/>
              <w:right w:w="90" w:type="dxa"/>
            </w:tcMar>
            <w:vAlign w:val="center"/>
          </w:tcPr>
          <w:p w14:paraId="3FAF4A32"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9. Adres do </w:t>
            </w:r>
            <w:proofErr w:type="spellStart"/>
            <w:r w:rsidRPr="00EA50D7">
              <w:rPr>
                <w:rFonts w:asciiTheme="majorHAnsi" w:hAnsiTheme="majorHAnsi" w:cstheme="majorHAnsi"/>
                <w:color w:val="000000" w:themeColor="text1"/>
                <w:sz w:val="20"/>
                <w:szCs w:val="20"/>
              </w:rPr>
              <w:t>korespondencji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jeżeli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inny</w:t>
            </w:r>
            <w:proofErr w:type="spellEnd"/>
            <w:r w:rsidRPr="00EA50D7">
              <w:rPr>
                <w:rFonts w:asciiTheme="majorHAnsi" w:hAnsiTheme="majorHAnsi" w:cstheme="majorHAnsi"/>
                <w:color w:val="000000" w:themeColor="text1"/>
                <w:sz w:val="20"/>
                <w:szCs w:val="20"/>
              </w:rPr>
              <w:t>)</w:t>
            </w:r>
          </w:p>
        </w:tc>
        <w:tc>
          <w:tcPr>
            <w:tcW w:w="5100" w:type="dxa"/>
            <w:tcMar>
              <w:top w:w="90" w:type="dxa"/>
              <w:left w:w="90" w:type="dxa"/>
              <w:bottom w:w="90" w:type="dxa"/>
              <w:right w:w="90" w:type="dxa"/>
            </w:tcMar>
            <w:vAlign w:val="center"/>
          </w:tcPr>
          <w:p w14:paraId="42BE2CF7" w14:textId="00F12104"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7E45AE4E" w14:textId="77777777" w:rsidTr="001B71D0">
        <w:trPr>
          <w:jc w:val="center"/>
        </w:trPr>
        <w:tc>
          <w:tcPr>
            <w:tcW w:w="5100" w:type="dxa"/>
            <w:tcMar>
              <w:top w:w="90" w:type="dxa"/>
              <w:left w:w="90" w:type="dxa"/>
              <w:bottom w:w="90" w:type="dxa"/>
              <w:right w:w="90" w:type="dxa"/>
            </w:tcMar>
            <w:vAlign w:val="center"/>
          </w:tcPr>
          <w:p w14:paraId="05E5DBB0"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10. Osoba do </w:t>
            </w:r>
            <w:proofErr w:type="spellStart"/>
            <w:r w:rsidRPr="00EA50D7">
              <w:rPr>
                <w:rFonts w:asciiTheme="majorHAnsi" w:hAnsiTheme="majorHAnsi" w:cstheme="majorHAnsi"/>
                <w:color w:val="000000" w:themeColor="text1"/>
                <w:sz w:val="20"/>
                <w:szCs w:val="20"/>
              </w:rPr>
              <w:t>kontaktu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roboczego</w:t>
            </w:r>
            <w:proofErr w:type="spellEnd"/>
          </w:p>
        </w:tc>
        <w:tc>
          <w:tcPr>
            <w:tcW w:w="5100" w:type="dxa"/>
            <w:tcMar>
              <w:top w:w="90" w:type="dxa"/>
              <w:left w:w="90" w:type="dxa"/>
              <w:bottom w:w="90" w:type="dxa"/>
              <w:right w:w="90" w:type="dxa"/>
            </w:tcMar>
            <w:vAlign w:val="center"/>
          </w:tcPr>
          <w:p w14:paraId="5E29A256" w14:textId="3D8C4AD4" w:rsidR="00250375" w:rsidRPr="00EA50D7" w:rsidRDefault="00250375">
            <w:pPr>
              <w:spacing w:after="0" w:line="240" w:lineRule="auto"/>
              <w:rPr>
                <w:rFonts w:asciiTheme="majorHAnsi" w:hAnsiTheme="majorHAnsi" w:cstheme="majorHAnsi"/>
                <w:color w:val="000000" w:themeColor="text1"/>
                <w:sz w:val="20"/>
                <w:szCs w:val="20"/>
              </w:rPr>
            </w:pPr>
          </w:p>
        </w:tc>
      </w:tr>
    </w:tbl>
    <w:p w14:paraId="523CEA35" w14:textId="77777777" w:rsidR="00250375" w:rsidRPr="00EA50D7" w:rsidRDefault="00000000">
      <w:pPr>
        <w:spacing w:before="160" w:after="80"/>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 xml:space="preserve">II. </w:t>
      </w:r>
      <w:proofErr w:type="spellStart"/>
      <w:r w:rsidRPr="00EA50D7">
        <w:rPr>
          <w:rFonts w:asciiTheme="majorHAnsi" w:hAnsiTheme="majorHAnsi" w:cstheme="majorHAnsi"/>
          <w:b/>
          <w:color w:val="000000" w:themeColor="text1"/>
          <w:sz w:val="20"/>
          <w:szCs w:val="20"/>
        </w:rPr>
        <w:t>Oświadczenia</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wstępne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5100"/>
      </w:tblGrid>
      <w:tr w:rsidR="00250375" w:rsidRPr="00EA50D7" w14:paraId="22D2E63C" w14:textId="77777777" w:rsidTr="001B71D0">
        <w:trPr>
          <w:jc w:val="center"/>
        </w:trPr>
        <w:tc>
          <w:tcPr>
            <w:tcW w:w="5100" w:type="dxa"/>
            <w:tcMar>
              <w:top w:w="90" w:type="dxa"/>
              <w:left w:w="90" w:type="dxa"/>
              <w:bottom w:w="90" w:type="dxa"/>
              <w:right w:w="90" w:type="dxa"/>
            </w:tcMar>
            <w:vAlign w:val="center"/>
          </w:tcPr>
          <w:p w14:paraId="05F1E779"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p>
        </w:tc>
        <w:tc>
          <w:tcPr>
            <w:tcW w:w="5100" w:type="dxa"/>
            <w:tcMar>
              <w:top w:w="90" w:type="dxa"/>
              <w:left w:w="90" w:type="dxa"/>
              <w:bottom w:w="90" w:type="dxa"/>
              <w:right w:w="90" w:type="dxa"/>
            </w:tcMar>
            <w:vAlign w:val="center"/>
          </w:tcPr>
          <w:p w14:paraId="2C49B5DF"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Zapoznałem</w:t>
            </w:r>
            <w:proofErr w:type="spellEnd"/>
            <w:r w:rsidRPr="00EA50D7">
              <w:rPr>
                <w:rFonts w:asciiTheme="majorHAnsi" w:hAnsiTheme="majorHAnsi" w:cstheme="majorHAnsi"/>
                <w:color w:val="000000" w:themeColor="text1"/>
                <w:sz w:val="20"/>
                <w:szCs w:val="20"/>
              </w:rPr>
              <w:t>/-</w:t>
            </w:r>
            <w:proofErr w:type="spellStart"/>
            <w:r w:rsidRPr="00EA50D7">
              <w:rPr>
                <w:rFonts w:asciiTheme="majorHAnsi" w:hAnsiTheme="majorHAnsi" w:cstheme="majorHAnsi"/>
                <w:color w:val="000000" w:themeColor="text1"/>
                <w:sz w:val="20"/>
                <w:szCs w:val="20"/>
              </w:rPr>
              <w:t>liśmy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się</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treścią</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zapytania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ofertowego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wraz</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załącznikami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wnoszę</w:t>
            </w:r>
            <w:proofErr w:type="spellEnd"/>
            <w:r w:rsidRPr="00EA50D7">
              <w:rPr>
                <w:rFonts w:asciiTheme="majorHAnsi" w:hAnsiTheme="majorHAnsi" w:cstheme="majorHAnsi"/>
                <w:color w:val="000000" w:themeColor="text1"/>
                <w:sz w:val="20"/>
                <w:szCs w:val="20"/>
              </w:rPr>
              <w:t>/</w:t>
            </w:r>
            <w:proofErr w:type="spellStart"/>
            <w:r w:rsidRPr="00EA50D7">
              <w:rPr>
                <w:rFonts w:asciiTheme="majorHAnsi" w:hAnsiTheme="majorHAnsi" w:cstheme="majorHAnsi"/>
                <w:color w:val="000000" w:themeColor="text1"/>
                <w:sz w:val="20"/>
                <w:szCs w:val="20"/>
              </w:rPr>
              <w:t>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wnosimy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zastrzeżeń</w:t>
            </w:r>
            <w:proofErr w:type="spellEnd"/>
            <w:r w:rsidRPr="00EA50D7">
              <w:rPr>
                <w:rFonts w:asciiTheme="majorHAnsi" w:hAnsiTheme="majorHAnsi" w:cstheme="majorHAnsi"/>
                <w:color w:val="000000" w:themeColor="text1"/>
                <w:sz w:val="20"/>
                <w:szCs w:val="20"/>
              </w:rPr>
              <w:t>.</w:t>
            </w:r>
          </w:p>
        </w:tc>
      </w:tr>
      <w:tr w:rsidR="00250375" w:rsidRPr="00EA50D7" w14:paraId="7BC0734A" w14:textId="77777777" w:rsidTr="001B71D0">
        <w:trPr>
          <w:jc w:val="center"/>
        </w:trPr>
        <w:tc>
          <w:tcPr>
            <w:tcW w:w="5100" w:type="dxa"/>
            <w:tcMar>
              <w:top w:w="90" w:type="dxa"/>
              <w:left w:w="90" w:type="dxa"/>
              <w:bottom w:w="90" w:type="dxa"/>
              <w:right w:w="90" w:type="dxa"/>
            </w:tcMar>
            <w:vAlign w:val="center"/>
          </w:tcPr>
          <w:p w14:paraId="0FD74472"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p>
        </w:tc>
        <w:tc>
          <w:tcPr>
            <w:tcW w:w="5100" w:type="dxa"/>
            <w:tcMar>
              <w:top w:w="90" w:type="dxa"/>
              <w:left w:w="90" w:type="dxa"/>
              <w:bottom w:w="90" w:type="dxa"/>
              <w:right w:w="90" w:type="dxa"/>
            </w:tcMar>
            <w:vAlign w:val="center"/>
          </w:tcPr>
          <w:p w14:paraId="5069892D"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Uzyskałem</w:t>
            </w:r>
            <w:proofErr w:type="spellEnd"/>
            <w:r w:rsidRPr="00EA50D7">
              <w:rPr>
                <w:rFonts w:asciiTheme="majorHAnsi" w:hAnsiTheme="majorHAnsi" w:cstheme="majorHAnsi"/>
                <w:color w:val="000000" w:themeColor="text1"/>
                <w:sz w:val="20"/>
                <w:szCs w:val="20"/>
              </w:rPr>
              <w:t>/-</w:t>
            </w:r>
            <w:proofErr w:type="spellStart"/>
            <w:r w:rsidRPr="00EA50D7">
              <w:rPr>
                <w:rFonts w:asciiTheme="majorHAnsi" w:hAnsiTheme="majorHAnsi" w:cstheme="majorHAnsi"/>
                <w:color w:val="000000" w:themeColor="text1"/>
                <w:sz w:val="20"/>
                <w:szCs w:val="20"/>
              </w:rPr>
              <w:t>liśmy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wszystkie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informacje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niezbędne</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przygotowania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oferty</w:t>
            </w:r>
            <w:proofErr w:type="spellEnd"/>
            <w:r w:rsidRPr="00EA50D7">
              <w:rPr>
                <w:rFonts w:asciiTheme="majorHAnsi" w:hAnsiTheme="majorHAnsi" w:cstheme="majorHAnsi"/>
                <w:color w:val="000000" w:themeColor="text1"/>
                <w:sz w:val="20"/>
                <w:szCs w:val="20"/>
              </w:rPr>
              <w:t>.</w:t>
            </w:r>
          </w:p>
        </w:tc>
      </w:tr>
      <w:tr w:rsidR="00250375" w:rsidRPr="00EA50D7" w14:paraId="653FD939" w14:textId="77777777" w:rsidTr="001B71D0">
        <w:trPr>
          <w:jc w:val="center"/>
        </w:trPr>
        <w:tc>
          <w:tcPr>
            <w:tcW w:w="5100" w:type="dxa"/>
            <w:tcMar>
              <w:top w:w="90" w:type="dxa"/>
              <w:left w:w="90" w:type="dxa"/>
              <w:bottom w:w="90" w:type="dxa"/>
              <w:right w:w="90" w:type="dxa"/>
            </w:tcMar>
            <w:vAlign w:val="center"/>
          </w:tcPr>
          <w:p w14:paraId="2113C5F6"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p>
        </w:tc>
        <w:tc>
          <w:tcPr>
            <w:tcW w:w="5100" w:type="dxa"/>
            <w:tcMar>
              <w:top w:w="90" w:type="dxa"/>
              <w:left w:w="90" w:type="dxa"/>
              <w:bottom w:w="90" w:type="dxa"/>
              <w:right w:w="90" w:type="dxa"/>
            </w:tcMar>
            <w:vAlign w:val="center"/>
          </w:tcPr>
          <w:p w14:paraId="0E9E2D63"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Akceptuję</w:t>
            </w:r>
            <w:proofErr w:type="spellEnd"/>
            <w:r w:rsidRPr="00EA50D7">
              <w:rPr>
                <w:rFonts w:asciiTheme="majorHAnsi" w:hAnsiTheme="majorHAnsi" w:cstheme="majorHAnsi"/>
                <w:color w:val="000000" w:themeColor="text1"/>
                <w:sz w:val="20"/>
                <w:szCs w:val="20"/>
              </w:rPr>
              <w:t>/-</w:t>
            </w:r>
            <w:proofErr w:type="spellStart"/>
            <w:r w:rsidRPr="00EA50D7">
              <w:rPr>
                <w:rFonts w:asciiTheme="majorHAnsi" w:hAnsiTheme="majorHAnsi" w:cstheme="majorHAnsi"/>
                <w:color w:val="000000" w:themeColor="text1"/>
                <w:sz w:val="20"/>
                <w:szCs w:val="20"/>
              </w:rPr>
              <w:t>emy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warunki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zamówienia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odbiorów</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rozliczeń</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praw</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autorskich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zmian</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umowy</w:t>
            </w:r>
            <w:proofErr w:type="spellEnd"/>
            <w:r w:rsidRPr="00EA50D7">
              <w:rPr>
                <w:rFonts w:asciiTheme="majorHAnsi" w:hAnsiTheme="majorHAnsi" w:cstheme="majorHAnsi"/>
                <w:color w:val="000000" w:themeColor="text1"/>
                <w:sz w:val="20"/>
                <w:szCs w:val="20"/>
              </w:rPr>
              <w:t>.</w:t>
            </w:r>
          </w:p>
        </w:tc>
      </w:tr>
      <w:tr w:rsidR="00250375" w:rsidRPr="00EA50D7" w14:paraId="12CD66DF" w14:textId="77777777" w:rsidTr="001B71D0">
        <w:trPr>
          <w:jc w:val="center"/>
        </w:trPr>
        <w:tc>
          <w:tcPr>
            <w:tcW w:w="5100" w:type="dxa"/>
            <w:tcMar>
              <w:top w:w="90" w:type="dxa"/>
              <w:left w:w="90" w:type="dxa"/>
              <w:bottom w:w="90" w:type="dxa"/>
              <w:right w:w="90" w:type="dxa"/>
            </w:tcMar>
            <w:vAlign w:val="center"/>
          </w:tcPr>
          <w:p w14:paraId="5D7D4AA1"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p>
        </w:tc>
        <w:tc>
          <w:tcPr>
            <w:tcW w:w="5100" w:type="dxa"/>
            <w:tcMar>
              <w:top w:w="90" w:type="dxa"/>
              <w:left w:w="90" w:type="dxa"/>
              <w:bottom w:w="90" w:type="dxa"/>
              <w:right w:w="90" w:type="dxa"/>
            </w:tcMar>
            <w:vAlign w:val="center"/>
          </w:tcPr>
          <w:p w14:paraId="2AA4E40C"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W </w:t>
            </w:r>
            <w:proofErr w:type="spellStart"/>
            <w:r w:rsidRPr="00EA50D7">
              <w:rPr>
                <w:rFonts w:asciiTheme="majorHAnsi" w:hAnsiTheme="majorHAnsi" w:cstheme="majorHAnsi"/>
                <w:color w:val="000000" w:themeColor="text1"/>
                <w:sz w:val="20"/>
                <w:szCs w:val="20"/>
              </w:rPr>
              <w:t>przypadku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wyboru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zobowiązuję</w:t>
            </w:r>
            <w:proofErr w:type="spellEnd"/>
            <w:r w:rsidRPr="00EA50D7">
              <w:rPr>
                <w:rFonts w:asciiTheme="majorHAnsi" w:hAnsiTheme="majorHAnsi" w:cstheme="majorHAnsi"/>
                <w:color w:val="000000" w:themeColor="text1"/>
                <w:sz w:val="20"/>
                <w:szCs w:val="20"/>
              </w:rPr>
              <w:t>/-</w:t>
            </w:r>
            <w:proofErr w:type="spellStart"/>
            <w:r w:rsidRPr="00EA50D7">
              <w:rPr>
                <w:rFonts w:asciiTheme="majorHAnsi" w:hAnsiTheme="majorHAnsi" w:cstheme="majorHAnsi"/>
                <w:color w:val="000000" w:themeColor="text1"/>
                <w:sz w:val="20"/>
                <w:szCs w:val="20"/>
              </w:rPr>
              <w:t>emy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się</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zawarcia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umowy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warunkach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wynikających</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zapytania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ofertowego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oferty</w:t>
            </w:r>
            <w:proofErr w:type="spellEnd"/>
            <w:r w:rsidRPr="00EA50D7">
              <w:rPr>
                <w:rFonts w:asciiTheme="majorHAnsi" w:hAnsiTheme="majorHAnsi" w:cstheme="majorHAnsi"/>
                <w:color w:val="000000" w:themeColor="text1"/>
                <w:sz w:val="20"/>
                <w:szCs w:val="20"/>
              </w:rPr>
              <w:t>.</w:t>
            </w:r>
          </w:p>
        </w:tc>
      </w:tr>
      <w:tr w:rsidR="00250375" w:rsidRPr="00EA50D7" w14:paraId="04C8A25D" w14:textId="77777777" w:rsidTr="001B71D0">
        <w:trPr>
          <w:jc w:val="center"/>
        </w:trPr>
        <w:tc>
          <w:tcPr>
            <w:tcW w:w="5100" w:type="dxa"/>
            <w:tcMar>
              <w:top w:w="90" w:type="dxa"/>
              <w:left w:w="90" w:type="dxa"/>
              <w:bottom w:w="90" w:type="dxa"/>
              <w:right w:w="90" w:type="dxa"/>
            </w:tcMar>
            <w:vAlign w:val="center"/>
          </w:tcPr>
          <w:p w14:paraId="6CF02990"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p>
        </w:tc>
        <w:tc>
          <w:tcPr>
            <w:tcW w:w="5100" w:type="dxa"/>
            <w:tcMar>
              <w:top w:w="90" w:type="dxa"/>
              <w:left w:w="90" w:type="dxa"/>
              <w:bottom w:w="90" w:type="dxa"/>
              <w:right w:w="90" w:type="dxa"/>
            </w:tcMar>
            <w:vAlign w:val="center"/>
          </w:tcPr>
          <w:p w14:paraId="54776E20"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Wszystkie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informacje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podane</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formularzu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są</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prawdziwe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kompletne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zgodne</w:t>
            </w:r>
            <w:proofErr w:type="spellEnd"/>
            <w:r w:rsidRPr="00EA50D7">
              <w:rPr>
                <w:rFonts w:asciiTheme="majorHAnsi" w:hAnsiTheme="majorHAnsi" w:cstheme="majorHAnsi"/>
                <w:color w:val="000000" w:themeColor="text1"/>
                <w:sz w:val="20"/>
                <w:szCs w:val="20"/>
              </w:rPr>
              <w:t xml:space="preserve"> ze </w:t>
            </w:r>
            <w:proofErr w:type="spellStart"/>
            <w:r w:rsidRPr="00EA50D7">
              <w:rPr>
                <w:rFonts w:asciiTheme="majorHAnsi" w:hAnsiTheme="majorHAnsi" w:cstheme="majorHAnsi"/>
                <w:color w:val="000000" w:themeColor="text1"/>
                <w:sz w:val="20"/>
                <w:szCs w:val="20"/>
              </w:rPr>
              <w:t>stanem</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faktycznym</w:t>
            </w:r>
            <w:proofErr w:type="spellEnd"/>
            <w:r w:rsidRPr="00EA50D7">
              <w:rPr>
                <w:rFonts w:asciiTheme="majorHAnsi" w:hAnsiTheme="majorHAnsi" w:cstheme="majorHAnsi"/>
                <w:color w:val="000000" w:themeColor="text1"/>
                <w:sz w:val="20"/>
                <w:szCs w:val="20"/>
              </w:rPr>
              <w:t>.</w:t>
            </w:r>
          </w:p>
        </w:tc>
      </w:tr>
    </w:tbl>
    <w:p w14:paraId="20096A02" w14:textId="77777777" w:rsidR="00250375" w:rsidRPr="00EA50D7" w:rsidRDefault="00000000">
      <w:pPr>
        <w:spacing w:before="160" w:after="80"/>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 xml:space="preserve">III. Cena </w:t>
      </w:r>
      <w:proofErr w:type="spellStart"/>
      <w:r w:rsidRPr="00EA50D7">
        <w:rPr>
          <w:rFonts w:asciiTheme="majorHAnsi" w:hAnsiTheme="majorHAnsi" w:cstheme="majorHAnsi"/>
          <w:b/>
          <w:color w:val="000000" w:themeColor="text1"/>
          <w:sz w:val="20"/>
          <w:szCs w:val="20"/>
        </w:rPr>
        <w:t>oferty</w:t>
      </w:r>
      <w:proofErr w:type="spellEnd"/>
    </w:p>
    <w:tbl>
      <w:tblPr>
        <w:tblW w:w="10348" w:type="dxa"/>
        <w:jc w:val="center"/>
        <w:tblBorders>
          <w:top w:val="single" w:sz="8" w:space="0" w:color="B8C4D0"/>
          <w:left w:val="single" w:sz="8" w:space="0" w:color="B8C4D0"/>
          <w:bottom w:val="single" w:sz="8" w:space="0" w:color="B8C4D0"/>
          <w:right w:val="single" w:sz="8" w:space="0" w:color="B8C4D0"/>
          <w:insideH w:val="single" w:sz="8" w:space="0" w:color="B8C4D0"/>
          <w:insideV w:val="single" w:sz="8" w:space="0" w:color="B8C4D0"/>
        </w:tblBorders>
        <w:tblLayout w:type="fixed"/>
        <w:tblLook w:val="04A0" w:firstRow="1" w:lastRow="0" w:firstColumn="1" w:lastColumn="0" w:noHBand="0" w:noVBand="1"/>
      </w:tblPr>
      <w:tblGrid>
        <w:gridCol w:w="3311"/>
        <w:gridCol w:w="3401"/>
        <w:gridCol w:w="3636"/>
      </w:tblGrid>
      <w:tr w:rsidR="00250375" w:rsidRPr="00EA50D7" w14:paraId="03E15192" w14:textId="77777777" w:rsidTr="00EA50D7">
        <w:trPr>
          <w:jc w:val="center"/>
        </w:trPr>
        <w:tc>
          <w:tcPr>
            <w:tcW w:w="3311" w:type="dxa"/>
            <w:shd w:val="clear" w:color="auto" w:fill="DCE6F1"/>
            <w:tcMar>
              <w:top w:w="90" w:type="dxa"/>
              <w:left w:w="90" w:type="dxa"/>
              <w:bottom w:w="90" w:type="dxa"/>
              <w:right w:w="90" w:type="dxa"/>
            </w:tcMar>
            <w:vAlign w:val="center"/>
          </w:tcPr>
          <w:p w14:paraId="24348640"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Pozycja</w:t>
            </w:r>
            <w:proofErr w:type="spellEnd"/>
          </w:p>
        </w:tc>
        <w:tc>
          <w:tcPr>
            <w:tcW w:w="3401" w:type="dxa"/>
            <w:shd w:val="clear" w:color="auto" w:fill="DCE6F1"/>
            <w:tcMar>
              <w:top w:w="90" w:type="dxa"/>
              <w:left w:w="90" w:type="dxa"/>
              <w:bottom w:w="90" w:type="dxa"/>
              <w:right w:w="90" w:type="dxa"/>
            </w:tcMar>
            <w:vAlign w:val="center"/>
          </w:tcPr>
          <w:p w14:paraId="0E0F0F95"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Wartość</w:t>
            </w:r>
            <w:proofErr w:type="spellEnd"/>
          </w:p>
        </w:tc>
        <w:tc>
          <w:tcPr>
            <w:tcW w:w="3636" w:type="dxa"/>
            <w:shd w:val="clear" w:color="auto" w:fill="DCE6F1"/>
            <w:tcMar>
              <w:top w:w="90" w:type="dxa"/>
              <w:left w:w="90" w:type="dxa"/>
              <w:bottom w:w="90" w:type="dxa"/>
              <w:right w:w="90" w:type="dxa"/>
            </w:tcMar>
            <w:vAlign w:val="center"/>
          </w:tcPr>
          <w:p w14:paraId="72D581CC"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Jednostka</w:t>
            </w:r>
            <w:proofErr w:type="spellEnd"/>
            <w:r w:rsidRPr="00EA50D7">
              <w:rPr>
                <w:rFonts w:asciiTheme="majorHAnsi" w:hAnsiTheme="majorHAnsi" w:cstheme="majorHAnsi"/>
                <w:b/>
                <w:color w:val="000000" w:themeColor="text1"/>
                <w:sz w:val="20"/>
                <w:szCs w:val="20"/>
              </w:rPr>
              <w:t xml:space="preserve"> / </w:t>
            </w:r>
            <w:proofErr w:type="spellStart"/>
            <w:r w:rsidRPr="00EA50D7">
              <w:rPr>
                <w:rFonts w:asciiTheme="majorHAnsi" w:hAnsiTheme="majorHAnsi" w:cstheme="majorHAnsi"/>
                <w:b/>
                <w:color w:val="000000" w:themeColor="text1"/>
                <w:sz w:val="20"/>
                <w:szCs w:val="20"/>
              </w:rPr>
              <w:t>uwagi</w:t>
            </w:r>
            <w:proofErr w:type="spellEnd"/>
          </w:p>
        </w:tc>
      </w:tr>
      <w:tr w:rsidR="00250375" w:rsidRPr="00EA50D7" w14:paraId="49BB6185" w14:textId="77777777" w:rsidTr="00EA50D7">
        <w:trPr>
          <w:jc w:val="center"/>
        </w:trPr>
        <w:tc>
          <w:tcPr>
            <w:tcW w:w="3311" w:type="dxa"/>
            <w:tcMar>
              <w:top w:w="90" w:type="dxa"/>
              <w:left w:w="90" w:type="dxa"/>
              <w:bottom w:w="90" w:type="dxa"/>
              <w:right w:w="90" w:type="dxa"/>
            </w:tcMar>
            <w:vAlign w:val="center"/>
          </w:tcPr>
          <w:p w14:paraId="7602F513"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lastRenderedPageBreak/>
              <w:t>Stawka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godzinowa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brutto</w:t>
            </w:r>
            <w:proofErr w:type="spellEnd"/>
          </w:p>
        </w:tc>
        <w:tc>
          <w:tcPr>
            <w:tcW w:w="3401" w:type="dxa"/>
            <w:tcMar>
              <w:top w:w="90" w:type="dxa"/>
              <w:left w:w="90" w:type="dxa"/>
              <w:bottom w:w="90" w:type="dxa"/>
              <w:right w:w="90" w:type="dxa"/>
            </w:tcMar>
            <w:vAlign w:val="center"/>
          </w:tcPr>
          <w:p w14:paraId="6A80CC17" w14:textId="6012C15F" w:rsidR="00250375" w:rsidRPr="00EA50D7" w:rsidRDefault="00250375">
            <w:pPr>
              <w:spacing w:after="0" w:line="240" w:lineRule="auto"/>
              <w:jc w:val="center"/>
              <w:rPr>
                <w:rFonts w:asciiTheme="majorHAnsi" w:hAnsiTheme="majorHAnsi" w:cstheme="majorHAnsi"/>
                <w:color w:val="000000" w:themeColor="text1"/>
                <w:sz w:val="20"/>
                <w:szCs w:val="20"/>
              </w:rPr>
            </w:pPr>
          </w:p>
        </w:tc>
        <w:tc>
          <w:tcPr>
            <w:tcW w:w="3636" w:type="dxa"/>
            <w:tcMar>
              <w:top w:w="90" w:type="dxa"/>
              <w:left w:w="90" w:type="dxa"/>
              <w:bottom w:w="90" w:type="dxa"/>
              <w:right w:w="90" w:type="dxa"/>
            </w:tcMar>
            <w:vAlign w:val="center"/>
          </w:tcPr>
          <w:p w14:paraId="6A2287AA"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PLN / 1 </w:t>
            </w:r>
            <w:proofErr w:type="spellStart"/>
            <w:r w:rsidRPr="00EA50D7">
              <w:rPr>
                <w:rFonts w:asciiTheme="majorHAnsi" w:hAnsiTheme="majorHAnsi" w:cstheme="majorHAnsi"/>
                <w:color w:val="000000" w:themeColor="text1"/>
                <w:sz w:val="20"/>
                <w:szCs w:val="20"/>
              </w:rPr>
              <w:t>roboczogodzina</w:t>
            </w:r>
            <w:proofErr w:type="spellEnd"/>
          </w:p>
        </w:tc>
      </w:tr>
      <w:tr w:rsidR="00250375" w:rsidRPr="00EA50D7" w14:paraId="2F7CE813" w14:textId="77777777" w:rsidTr="00EA50D7">
        <w:trPr>
          <w:jc w:val="center"/>
        </w:trPr>
        <w:tc>
          <w:tcPr>
            <w:tcW w:w="3311" w:type="dxa"/>
            <w:tcMar>
              <w:top w:w="90" w:type="dxa"/>
              <w:left w:w="90" w:type="dxa"/>
              <w:bottom w:w="90" w:type="dxa"/>
              <w:right w:w="90" w:type="dxa"/>
            </w:tcMar>
            <w:vAlign w:val="center"/>
          </w:tcPr>
          <w:p w14:paraId="34990036"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Maksymalna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liczba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godzin</w:t>
            </w:r>
            <w:proofErr w:type="spellEnd"/>
          </w:p>
        </w:tc>
        <w:tc>
          <w:tcPr>
            <w:tcW w:w="3401" w:type="dxa"/>
            <w:tcMar>
              <w:top w:w="90" w:type="dxa"/>
              <w:left w:w="90" w:type="dxa"/>
              <w:bottom w:w="90" w:type="dxa"/>
              <w:right w:w="90" w:type="dxa"/>
            </w:tcMar>
            <w:vAlign w:val="center"/>
          </w:tcPr>
          <w:p w14:paraId="6CA9E9BC"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3500</w:t>
            </w:r>
          </w:p>
        </w:tc>
        <w:tc>
          <w:tcPr>
            <w:tcW w:w="3636" w:type="dxa"/>
            <w:tcMar>
              <w:top w:w="90" w:type="dxa"/>
              <w:left w:w="90" w:type="dxa"/>
              <w:bottom w:w="90" w:type="dxa"/>
              <w:right w:w="90" w:type="dxa"/>
            </w:tcMar>
            <w:vAlign w:val="center"/>
          </w:tcPr>
          <w:p w14:paraId="4D78D47F"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roboczogodzin</w:t>
            </w:r>
            <w:proofErr w:type="spellEnd"/>
          </w:p>
        </w:tc>
      </w:tr>
      <w:tr w:rsidR="00250375" w:rsidRPr="00EA50D7" w14:paraId="0BAB3423" w14:textId="77777777" w:rsidTr="00EA50D7">
        <w:trPr>
          <w:jc w:val="center"/>
        </w:trPr>
        <w:tc>
          <w:tcPr>
            <w:tcW w:w="3311" w:type="dxa"/>
            <w:tcMar>
              <w:top w:w="90" w:type="dxa"/>
              <w:left w:w="90" w:type="dxa"/>
              <w:bottom w:w="90" w:type="dxa"/>
              <w:right w:w="90" w:type="dxa"/>
            </w:tcMar>
            <w:vAlign w:val="center"/>
          </w:tcPr>
          <w:p w14:paraId="65DFF5DE"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Cena </w:t>
            </w:r>
            <w:proofErr w:type="spellStart"/>
            <w:r w:rsidRPr="00EA50D7">
              <w:rPr>
                <w:rFonts w:asciiTheme="majorHAnsi" w:hAnsiTheme="majorHAnsi" w:cstheme="majorHAnsi"/>
                <w:color w:val="000000" w:themeColor="text1"/>
                <w:sz w:val="20"/>
                <w:szCs w:val="20"/>
              </w:rPr>
              <w:t>oferty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przy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limicie</w:t>
            </w:r>
            <w:proofErr w:type="spellEnd"/>
            <w:r w:rsidRPr="00EA50D7">
              <w:rPr>
                <w:rFonts w:asciiTheme="majorHAnsi" w:hAnsiTheme="majorHAnsi" w:cstheme="majorHAnsi"/>
                <w:color w:val="000000" w:themeColor="text1"/>
                <w:sz w:val="20"/>
                <w:szCs w:val="20"/>
              </w:rPr>
              <w:t xml:space="preserve"> 3500 </w:t>
            </w:r>
            <w:proofErr w:type="spellStart"/>
            <w:r w:rsidRPr="00EA50D7">
              <w:rPr>
                <w:rFonts w:asciiTheme="majorHAnsi" w:hAnsiTheme="majorHAnsi" w:cstheme="majorHAnsi"/>
                <w:color w:val="000000" w:themeColor="text1"/>
                <w:sz w:val="20"/>
                <w:szCs w:val="20"/>
              </w:rPr>
              <w:t>godzin</w:t>
            </w:r>
            <w:proofErr w:type="spellEnd"/>
          </w:p>
        </w:tc>
        <w:tc>
          <w:tcPr>
            <w:tcW w:w="3401" w:type="dxa"/>
            <w:tcMar>
              <w:top w:w="90" w:type="dxa"/>
              <w:left w:w="90" w:type="dxa"/>
              <w:bottom w:w="90" w:type="dxa"/>
              <w:right w:w="90" w:type="dxa"/>
            </w:tcMar>
            <w:vAlign w:val="center"/>
          </w:tcPr>
          <w:p w14:paraId="5BE8451A" w14:textId="42DE4DAA" w:rsidR="00250375" w:rsidRPr="00EA50D7" w:rsidRDefault="00250375">
            <w:pPr>
              <w:spacing w:after="0" w:line="240" w:lineRule="auto"/>
              <w:jc w:val="center"/>
              <w:rPr>
                <w:rFonts w:asciiTheme="majorHAnsi" w:hAnsiTheme="majorHAnsi" w:cstheme="majorHAnsi"/>
                <w:color w:val="000000" w:themeColor="text1"/>
                <w:sz w:val="20"/>
                <w:szCs w:val="20"/>
              </w:rPr>
            </w:pPr>
          </w:p>
        </w:tc>
        <w:tc>
          <w:tcPr>
            <w:tcW w:w="3636" w:type="dxa"/>
            <w:tcMar>
              <w:top w:w="90" w:type="dxa"/>
              <w:left w:w="90" w:type="dxa"/>
              <w:bottom w:w="90" w:type="dxa"/>
              <w:right w:w="90" w:type="dxa"/>
            </w:tcMar>
            <w:vAlign w:val="center"/>
          </w:tcPr>
          <w:p w14:paraId="78AFCF28"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PLN </w:t>
            </w:r>
            <w:proofErr w:type="spellStart"/>
            <w:r w:rsidRPr="00EA50D7">
              <w:rPr>
                <w:rFonts w:asciiTheme="majorHAnsi" w:hAnsiTheme="majorHAnsi" w:cstheme="majorHAnsi"/>
                <w:color w:val="000000" w:themeColor="text1"/>
                <w:sz w:val="20"/>
                <w:szCs w:val="20"/>
              </w:rPr>
              <w:t>brutto</w:t>
            </w:r>
            <w:proofErr w:type="spellEnd"/>
          </w:p>
        </w:tc>
      </w:tr>
      <w:tr w:rsidR="00250375" w:rsidRPr="00EA50D7" w14:paraId="730A81DA" w14:textId="77777777" w:rsidTr="00D64051">
        <w:tblPrEx>
          <w:jc w:val="left"/>
          <w:tblBorders>
            <w:top w:val="single" w:sz="6" w:space="0" w:color="D9E2F3"/>
            <w:left w:val="single" w:sz="6" w:space="0" w:color="D9E2F3"/>
            <w:bottom w:val="single" w:sz="6" w:space="0" w:color="D9E2F3"/>
            <w:right w:val="single" w:sz="6" w:space="0" w:color="D9E2F3"/>
            <w:insideH w:val="single" w:sz="6" w:space="0" w:color="D9E2F3"/>
            <w:insideV w:val="single" w:sz="6" w:space="0" w:color="D9E2F3"/>
          </w:tblBorders>
        </w:tblPrEx>
        <w:tc>
          <w:tcPr>
            <w:tcW w:w="10348" w:type="dxa"/>
            <w:gridSpan w:val="3"/>
            <w:shd w:val="clear" w:color="auto" w:fill="F3F6FA"/>
            <w:tcMar>
              <w:top w:w="110" w:type="dxa"/>
              <w:left w:w="110" w:type="dxa"/>
              <w:bottom w:w="110" w:type="dxa"/>
              <w:right w:w="110" w:type="dxa"/>
            </w:tcMar>
          </w:tcPr>
          <w:p w14:paraId="41FBC6E8" w14:textId="77777777" w:rsidR="00250375" w:rsidRPr="00EA50D7" w:rsidRDefault="00000000">
            <w:pPr>
              <w:spacing w:after="0"/>
              <w:rPr>
                <w:rFonts w:asciiTheme="majorHAnsi" w:hAnsiTheme="majorHAnsi" w:cstheme="majorHAnsi"/>
                <w:color w:val="000000" w:themeColor="text1"/>
                <w:sz w:val="20"/>
                <w:szCs w:val="20"/>
              </w:rPr>
            </w:pPr>
            <w:r w:rsidRPr="00EA50D7">
              <w:rPr>
                <w:rFonts w:asciiTheme="majorHAnsi" w:hAnsiTheme="majorHAnsi" w:cstheme="majorHAnsi"/>
                <w:i/>
                <w:color w:val="000000" w:themeColor="text1"/>
                <w:sz w:val="20"/>
                <w:szCs w:val="20"/>
              </w:rPr>
              <w:t xml:space="preserve">Cena </w:t>
            </w:r>
            <w:proofErr w:type="spellStart"/>
            <w:r w:rsidRPr="00EA50D7">
              <w:rPr>
                <w:rFonts w:asciiTheme="majorHAnsi" w:hAnsiTheme="majorHAnsi" w:cstheme="majorHAnsi"/>
                <w:i/>
                <w:color w:val="000000" w:themeColor="text1"/>
                <w:sz w:val="20"/>
                <w:szCs w:val="20"/>
              </w:rPr>
              <w:t>oferty</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powinna</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obejmować</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wszelkie</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koszty</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należytego</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wykonania</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zamówienia</w:t>
            </w:r>
            <w:proofErr w:type="spellEnd"/>
            <w:r w:rsidRPr="00EA50D7">
              <w:rPr>
                <w:rFonts w:asciiTheme="majorHAnsi" w:hAnsiTheme="majorHAnsi" w:cstheme="majorHAnsi"/>
                <w:i/>
                <w:color w:val="000000" w:themeColor="text1"/>
                <w:sz w:val="20"/>
                <w:szCs w:val="20"/>
              </w:rPr>
              <w:t xml:space="preserve">, w </w:t>
            </w:r>
            <w:proofErr w:type="spellStart"/>
            <w:r w:rsidRPr="00EA50D7">
              <w:rPr>
                <w:rFonts w:asciiTheme="majorHAnsi" w:hAnsiTheme="majorHAnsi" w:cstheme="majorHAnsi"/>
                <w:i/>
                <w:color w:val="000000" w:themeColor="text1"/>
                <w:sz w:val="20"/>
                <w:szCs w:val="20"/>
              </w:rPr>
              <w:t>tym</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udział</w:t>
            </w:r>
            <w:proofErr w:type="spellEnd"/>
            <w:r w:rsidRPr="00EA50D7">
              <w:rPr>
                <w:rFonts w:asciiTheme="majorHAnsi" w:hAnsiTheme="majorHAnsi" w:cstheme="majorHAnsi"/>
                <w:i/>
                <w:color w:val="000000" w:themeColor="text1"/>
                <w:sz w:val="20"/>
                <w:szCs w:val="20"/>
              </w:rPr>
              <w:t xml:space="preserve"> w </w:t>
            </w:r>
            <w:proofErr w:type="spellStart"/>
            <w:r w:rsidRPr="00EA50D7">
              <w:rPr>
                <w:rFonts w:asciiTheme="majorHAnsi" w:hAnsiTheme="majorHAnsi" w:cstheme="majorHAnsi"/>
                <w:i/>
                <w:color w:val="000000" w:themeColor="text1"/>
                <w:sz w:val="20"/>
                <w:szCs w:val="20"/>
              </w:rPr>
              <w:t>analizie</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projektowaniu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testach</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wdrożeniu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wsparciu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pilotażu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przekazaniu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dokumentacji</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kodu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źródłowego</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oraz</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przeniesieniu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praw</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autorskich</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lub</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udzieleniu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odpowiednich</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licencji</w:t>
            </w:r>
            <w:proofErr w:type="spellEnd"/>
            <w:r w:rsidRPr="00EA50D7">
              <w:rPr>
                <w:rFonts w:asciiTheme="majorHAnsi" w:hAnsiTheme="majorHAnsi" w:cstheme="majorHAnsi"/>
                <w:i/>
                <w:color w:val="000000" w:themeColor="text1"/>
                <w:sz w:val="20"/>
                <w:szCs w:val="20"/>
              </w:rPr>
              <w:t>.</w:t>
            </w:r>
          </w:p>
        </w:tc>
      </w:tr>
    </w:tbl>
    <w:p w14:paraId="576D2101" w14:textId="4EF83D53" w:rsidR="0098674E" w:rsidRPr="0098674E" w:rsidRDefault="0098674E" w:rsidP="0098674E">
      <w:pPr>
        <w:pStyle w:val="NormalnyWeb"/>
        <w:rPr>
          <w:rFonts w:asciiTheme="majorHAnsi" w:hAnsiTheme="majorHAnsi" w:cstheme="majorHAnsi"/>
          <w:sz w:val="20"/>
          <w:szCs w:val="20"/>
        </w:rPr>
      </w:pPr>
      <w:r w:rsidRPr="0098674E">
        <w:rPr>
          <w:rFonts w:asciiTheme="majorHAnsi" w:hAnsiTheme="majorHAnsi" w:cstheme="majorHAnsi"/>
          <w:sz w:val="20"/>
          <w:szCs w:val="20"/>
        </w:rPr>
        <w:t>Oświadczam/y, że cena oferty oraz oferowana stawka godzinowa zostały skalkulowane przy uwzględnieniu pełnego minimalnego zakresu funkcjonalnego, etapów realizacji, testów, odbiorów, usunięcia wad, przekazania dokumentacji, kodu źródłowego oraz praw autorskich albo odpowiednich licencji, zgodnie z zapytaniem ofertowym.</w:t>
      </w:r>
    </w:p>
    <w:p w14:paraId="752484A6" w14:textId="10980BE4" w:rsidR="00250375" w:rsidRPr="00EA50D7" w:rsidRDefault="00000000">
      <w:pPr>
        <w:rPr>
          <w:rFonts w:asciiTheme="majorHAnsi" w:hAnsiTheme="majorHAnsi" w:cstheme="majorHAnsi"/>
          <w:b/>
          <w:bCs/>
          <w:color w:val="000000" w:themeColor="text1"/>
          <w:sz w:val="20"/>
          <w:szCs w:val="20"/>
        </w:rPr>
      </w:pPr>
      <w:r w:rsidRPr="00EA50D7">
        <w:rPr>
          <w:rFonts w:asciiTheme="majorHAnsi" w:hAnsiTheme="majorHAnsi" w:cstheme="majorHAnsi"/>
          <w:b/>
          <w:bCs/>
          <w:color w:val="000000" w:themeColor="text1"/>
          <w:sz w:val="20"/>
          <w:szCs w:val="20"/>
        </w:rPr>
        <w:t xml:space="preserve">IV. </w:t>
      </w:r>
      <w:proofErr w:type="spellStart"/>
      <w:r w:rsidRPr="00EA50D7">
        <w:rPr>
          <w:rFonts w:asciiTheme="majorHAnsi" w:hAnsiTheme="majorHAnsi" w:cstheme="majorHAnsi"/>
          <w:b/>
          <w:bCs/>
          <w:color w:val="000000" w:themeColor="text1"/>
          <w:sz w:val="20"/>
          <w:szCs w:val="20"/>
        </w:rPr>
        <w:t>Koncepcja</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realizacji</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technicznej</w:t>
      </w:r>
      <w:proofErr w:type="spellEnd"/>
    </w:p>
    <w:p w14:paraId="1501C945" w14:textId="77777777" w:rsidR="00250375" w:rsidRPr="00EA50D7" w:rsidRDefault="00000000">
      <w:pP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Do </w:t>
      </w:r>
      <w:proofErr w:type="spellStart"/>
      <w:r w:rsidRPr="00EA50D7">
        <w:rPr>
          <w:rFonts w:asciiTheme="majorHAnsi" w:hAnsiTheme="majorHAnsi" w:cstheme="majorHAnsi"/>
          <w:color w:val="000000" w:themeColor="text1"/>
          <w:sz w:val="20"/>
          <w:szCs w:val="20"/>
        </w:rPr>
        <w:t>oferty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należy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dołączyć</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koncepcję</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technicznej</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sporządzoną</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jako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odrębny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dokument</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zgodnie</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wymaganiami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określonymi</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zapytaniu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ofertowym</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Poniżej</w:t>
      </w:r>
      <w:proofErr w:type="spellEnd"/>
      <w:r w:rsidRPr="00EA50D7">
        <w:rPr>
          <w:rFonts w:asciiTheme="majorHAnsi" w:hAnsiTheme="majorHAnsi" w:cstheme="majorHAnsi"/>
          <w:color w:val="000000" w:themeColor="text1"/>
          <w:sz w:val="20"/>
          <w:szCs w:val="20"/>
        </w:rPr>
        <w:t xml:space="preserve"> Wykonawca </w:t>
      </w:r>
      <w:proofErr w:type="spellStart"/>
      <w:r w:rsidRPr="00EA50D7">
        <w:rPr>
          <w:rFonts w:asciiTheme="majorHAnsi" w:hAnsiTheme="majorHAnsi" w:cstheme="majorHAnsi"/>
          <w:color w:val="000000" w:themeColor="text1"/>
          <w:sz w:val="20"/>
          <w:szCs w:val="20"/>
        </w:rPr>
        <w:t>potwierdza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złożenie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koncepcji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oraz</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zgodność</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tego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dokumentu</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wymaganiami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formalnymi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postępowania</w:t>
      </w:r>
      <w:proofErr w:type="spellEnd"/>
      <w:r w:rsidRPr="00EA50D7">
        <w:rPr>
          <w:rFonts w:asciiTheme="majorHAnsi" w:hAnsiTheme="majorHAnsi" w:cstheme="majorHAnsi"/>
          <w:color w:val="000000" w:themeColor="text1"/>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6912"/>
      </w:tblGrid>
      <w:tr w:rsidR="00250375" w:rsidRPr="00EA50D7" w14:paraId="6BF15D9D" w14:textId="77777777" w:rsidTr="00D64051">
        <w:tc>
          <w:tcPr>
            <w:tcW w:w="3294" w:type="dxa"/>
          </w:tcPr>
          <w:p w14:paraId="00932460" w14:textId="77777777" w:rsidR="00250375" w:rsidRPr="00EA50D7" w:rsidRDefault="00000000">
            <w:pP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Element</w:t>
            </w:r>
          </w:p>
        </w:tc>
        <w:tc>
          <w:tcPr>
            <w:tcW w:w="6912" w:type="dxa"/>
          </w:tcPr>
          <w:p w14:paraId="27E73538" w14:textId="77777777" w:rsidR="00250375" w:rsidRPr="00EA50D7" w:rsidRDefault="00000000">
            <w:pPr>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Informacja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Wykonawcy</w:t>
            </w:r>
            <w:proofErr w:type="spellEnd"/>
          </w:p>
        </w:tc>
      </w:tr>
      <w:tr w:rsidR="00250375" w:rsidRPr="00EA50D7" w14:paraId="7EAC02D4" w14:textId="77777777" w:rsidTr="00D64051">
        <w:tc>
          <w:tcPr>
            <w:tcW w:w="3294" w:type="dxa"/>
          </w:tcPr>
          <w:p w14:paraId="25A14530" w14:textId="77777777" w:rsidR="00250375" w:rsidRPr="00EA50D7" w:rsidRDefault="00000000">
            <w:pPr>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Czy</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oferty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załączono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koncepcję</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technicznej</w:t>
            </w:r>
            <w:proofErr w:type="spellEnd"/>
          </w:p>
        </w:tc>
        <w:tc>
          <w:tcPr>
            <w:tcW w:w="6912" w:type="dxa"/>
          </w:tcPr>
          <w:p w14:paraId="36E808F2" w14:textId="77777777" w:rsidR="00250375" w:rsidRPr="00EA50D7" w:rsidRDefault="00000000">
            <w:pP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r w:rsidR="00250375" w:rsidRPr="00EA50D7" w14:paraId="5F0BD94F" w14:textId="77777777" w:rsidTr="00D64051">
        <w:tc>
          <w:tcPr>
            <w:tcW w:w="3294" w:type="dxa"/>
          </w:tcPr>
          <w:p w14:paraId="5D7B42C3" w14:textId="77777777" w:rsidR="00250375" w:rsidRPr="00EA50D7" w:rsidRDefault="00000000">
            <w:pPr>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Liczba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stron</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dokumentu</w:t>
            </w:r>
            <w:proofErr w:type="spellEnd"/>
          </w:p>
        </w:tc>
        <w:tc>
          <w:tcPr>
            <w:tcW w:w="6912" w:type="dxa"/>
          </w:tcPr>
          <w:p w14:paraId="5CBD239B" w14:textId="6670366F" w:rsidR="00250375" w:rsidRPr="00EA50D7" w:rsidRDefault="00250375">
            <w:pPr>
              <w:rPr>
                <w:rFonts w:asciiTheme="majorHAnsi" w:hAnsiTheme="majorHAnsi" w:cstheme="majorHAnsi"/>
                <w:color w:val="000000" w:themeColor="text1"/>
                <w:sz w:val="20"/>
                <w:szCs w:val="20"/>
              </w:rPr>
            </w:pPr>
          </w:p>
        </w:tc>
      </w:tr>
      <w:tr w:rsidR="00250375" w:rsidRPr="00EA50D7" w14:paraId="0FC719AB" w14:textId="77777777" w:rsidTr="00D64051">
        <w:tc>
          <w:tcPr>
            <w:tcW w:w="3294" w:type="dxa"/>
          </w:tcPr>
          <w:p w14:paraId="649C8A08" w14:textId="08858B99" w:rsidR="00250375" w:rsidRPr="00EA50D7" w:rsidRDefault="00000000">
            <w:pP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Osoba</w:t>
            </w:r>
            <w:r w:rsidR="0098674E">
              <w:rPr>
                <w:rFonts w:asciiTheme="majorHAnsi" w:hAnsiTheme="majorHAnsi" w:cstheme="majorHAnsi"/>
                <w:color w:val="000000" w:themeColor="text1"/>
                <w:sz w:val="20"/>
                <w:szCs w:val="20"/>
              </w:rPr>
              <w:t>/y</w:t>
            </w:r>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odpowiedzialna</w:t>
            </w:r>
            <w:proofErr w:type="spellEnd"/>
            <w:r w:rsidRPr="00EA50D7">
              <w:rPr>
                <w:rFonts w:asciiTheme="majorHAnsi" w:hAnsiTheme="majorHAnsi" w:cstheme="majorHAnsi"/>
                <w:color w:val="000000" w:themeColor="text1"/>
                <w:sz w:val="20"/>
                <w:szCs w:val="20"/>
              </w:rPr>
              <w:t xml:space="preserve"> za </w:t>
            </w:r>
            <w:proofErr w:type="spellStart"/>
            <w:r w:rsidRPr="00EA50D7">
              <w:rPr>
                <w:rFonts w:asciiTheme="majorHAnsi" w:hAnsiTheme="majorHAnsi" w:cstheme="majorHAnsi"/>
                <w:color w:val="000000" w:themeColor="text1"/>
                <w:sz w:val="20"/>
                <w:szCs w:val="20"/>
              </w:rPr>
              <w:t>opracowanie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koncepcji</w:t>
            </w:r>
            <w:proofErr w:type="spellEnd"/>
            <w:r w:rsidRPr="00EA50D7">
              <w:rPr>
                <w:rFonts w:asciiTheme="majorHAnsi" w:hAnsiTheme="majorHAnsi" w:cstheme="majorHAnsi"/>
                <w:color w:val="000000" w:themeColor="text1"/>
                <w:sz w:val="20"/>
                <w:szCs w:val="20"/>
              </w:rPr>
              <w:t xml:space="preserve"> po </w:t>
            </w:r>
            <w:proofErr w:type="spellStart"/>
            <w:r w:rsidRPr="00EA50D7">
              <w:rPr>
                <w:rFonts w:asciiTheme="majorHAnsi" w:hAnsiTheme="majorHAnsi" w:cstheme="majorHAnsi"/>
                <w:color w:val="000000" w:themeColor="text1"/>
                <w:sz w:val="20"/>
                <w:szCs w:val="20"/>
              </w:rPr>
              <w:t>stronie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Wykonawcy</w:t>
            </w:r>
            <w:proofErr w:type="spellEnd"/>
          </w:p>
        </w:tc>
        <w:tc>
          <w:tcPr>
            <w:tcW w:w="6912" w:type="dxa"/>
          </w:tcPr>
          <w:p w14:paraId="6468490B" w14:textId="79E52134" w:rsidR="00250375" w:rsidRPr="00EA50D7" w:rsidRDefault="00250375">
            <w:pPr>
              <w:rPr>
                <w:rFonts w:asciiTheme="majorHAnsi" w:hAnsiTheme="majorHAnsi" w:cstheme="majorHAnsi"/>
                <w:color w:val="000000" w:themeColor="text1"/>
                <w:sz w:val="20"/>
                <w:szCs w:val="20"/>
              </w:rPr>
            </w:pPr>
          </w:p>
        </w:tc>
      </w:tr>
      <w:tr w:rsidR="00250375" w:rsidRPr="00EA50D7" w14:paraId="3A189C26" w14:textId="77777777" w:rsidTr="00D64051">
        <w:tc>
          <w:tcPr>
            <w:tcW w:w="3294" w:type="dxa"/>
          </w:tcPr>
          <w:p w14:paraId="64307376" w14:textId="77777777" w:rsidR="00250375" w:rsidRPr="00EA50D7" w:rsidRDefault="00000000">
            <w:pPr>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Oświadczenie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Wykonawcy</w:t>
            </w:r>
            <w:proofErr w:type="spellEnd"/>
          </w:p>
        </w:tc>
        <w:tc>
          <w:tcPr>
            <w:tcW w:w="6912" w:type="dxa"/>
          </w:tcPr>
          <w:p w14:paraId="31CA5481" w14:textId="78E0E2F8" w:rsidR="00250375" w:rsidRPr="00EA50D7" w:rsidRDefault="00000000">
            <w:pPr>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Oświadczam</w:t>
            </w:r>
            <w:proofErr w:type="spellEnd"/>
            <w:r w:rsidRPr="00EA50D7">
              <w:rPr>
                <w:rFonts w:asciiTheme="majorHAnsi" w:hAnsiTheme="majorHAnsi" w:cstheme="majorHAnsi"/>
                <w:color w:val="000000" w:themeColor="text1"/>
                <w:sz w:val="20"/>
                <w:szCs w:val="20"/>
              </w:rPr>
              <w:t>/</w:t>
            </w:r>
            <w:proofErr w:type="spellStart"/>
            <w:r w:rsidRPr="00EA50D7">
              <w:rPr>
                <w:rFonts w:asciiTheme="majorHAnsi" w:hAnsiTheme="majorHAnsi" w:cstheme="majorHAnsi"/>
                <w:color w:val="000000" w:themeColor="text1"/>
                <w:sz w:val="20"/>
                <w:szCs w:val="20"/>
              </w:rPr>
              <w:t>oświadczamy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że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załączona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koncepcja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technicznej</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została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sporządzona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zgodnie</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wymaganiami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określonymi</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zapytaniu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ofertowym</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szczególności</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zakresie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zakresu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merytorycznego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limitu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objętości</w:t>
            </w:r>
            <w:proofErr w:type="spellEnd"/>
            <w:r w:rsidRPr="00EA50D7">
              <w:rPr>
                <w:rFonts w:asciiTheme="majorHAnsi" w:hAnsiTheme="majorHAnsi" w:cstheme="majorHAnsi"/>
                <w:color w:val="000000" w:themeColor="text1"/>
                <w:sz w:val="20"/>
                <w:szCs w:val="20"/>
              </w:rPr>
              <w:t>.</w:t>
            </w:r>
          </w:p>
        </w:tc>
      </w:tr>
    </w:tbl>
    <w:p w14:paraId="5D2B3BFD" w14:textId="77777777" w:rsidR="00250375" w:rsidRPr="00EA50D7" w:rsidRDefault="00000000">
      <w:pPr>
        <w:spacing w:before="160" w:after="80"/>
        <w:rPr>
          <w:rFonts w:asciiTheme="majorHAnsi" w:hAnsiTheme="majorHAnsi" w:cstheme="majorHAnsi"/>
          <w:b/>
          <w:bCs/>
          <w:color w:val="000000" w:themeColor="text1"/>
          <w:sz w:val="20"/>
          <w:szCs w:val="20"/>
        </w:rPr>
      </w:pPr>
      <w:r w:rsidRPr="00EA50D7">
        <w:rPr>
          <w:rFonts w:asciiTheme="majorHAnsi" w:hAnsiTheme="majorHAnsi" w:cstheme="majorHAnsi"/>
          <w:b/>
          <w:bCs/>
          <w:color w:val="000000" w:themeColor="text1"/>
          <w:sz w:val="20"/>
          <w:szCs w:val="20"/>
        </w:rPr>
        <w:t xml:space="preserve">V. </w:t>
      </w:r>
      <w:proofErr w:type="spellStart"/>
      <w:r w:rsidRPr="00EA50D7">
        <w:rPr>
          <w:rFonts w:asciiTheme="majorHAnsi" w:hAnsiTheme="majorHAnsi" w:cstheme="majorHAnsi"/>
          <w:b/>
          <w:bCs/>
          <w:color w:val="000000" w:themeColor="text1"/>
          <w:sz w:val="20"/>
          <w:szCs w:val="20"/>
        </w:rPr>
        <w:t>Wykaz</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osób</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skierowanych</w:t>
      </w:r>
      <w:proofErr w:type="spellEnd"/>
      <w:r w:rsidRPr="00EA50D7">
        <w:rPr>
          <w:rFonts w:asciiTheme="majorHAnsi" w:hAnsiTheme="majorHAnsi" w:cstheme="majorHAnsi"/>
          <w:b/>
          <w:bCs/>
          <w:color w:val="000000" w:themeColor="text1"/>
          <w:sz w:val="20"/>
          <w:szCs w:val="20"/>
        </w:rPr>
        <w:t xml:space="preserve"> do </w:t>
      </w:r>
      <w:proofErr w:type="spellStart"/>
      <w:r w:rsidRPr="00EA50D7">
        <w:rPr>
          <w:rFonts w:asciiTheme="majorHAnsi" w:hAnsiTheme="majorHAnsi" w:cstheme="majorHAnsi"/>
          <w:b/>
          <w:bCs/>
          <w:color w:val="000000" w:themeColor="text1"/>
          <w:sz w:val="20"/>
          <w:szCs w:val="20"/>
        </w:rPr>
        <w:t>realizacji</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zamówienia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457"/>
        <w:gridCol w:w="1457"/>
        <w:gridCol w:w="1457"/>
        <w:gridCol w:w="1457"/>
        <w:gridCol w:w="1457"/>
        <w:gridCol w:w="1457"/>
      </w:tblGrid>
      <w:tr w:rsidR="00250375" w:rsidRPr="00EA50D7" w14:paraId="5597EB56" w14:textId="77777777" w:rsidTr="001B71D0">
        <w:trPr>
          <w:jc w:val="center"/>
        </w:trPr>
        <w:tc>
          <w:tcPr>
            <w:tcW w:w="1457" w:type="dxa"/>
            <w:shd w:val="clear" w:color="auto" w:fill="DCE6F1"/>
            <w:tcMar>
              <w:top w:w="90" w:type="dxa"/>
              <w:left w:w="90" w:type="dxa"/>
              <w:bottom w:w="90" w:type="dxa"/>
              <w:right w:w="90" w:type="dxa"/>
            </w:tcMar>
            <w:vAlign w:val="center"/>
          </w:tcPr>
          <w:p w14:paraId="5EA93F1C"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Lp</w:t>
            </w:r>
            <w:proofErr w:type="spellEnd"/>
            <w:r w:rsidRPr="00EA50D7">
              <w:rPr>
                <w:rFonts w:asciiTheme="majorHAnsi" w:hAnsiTheme="majorHAnsi" w:cstheme="majorHAnsi"/>
                <w:b/>
                <w:color w:val="000000" w:themeColor="text1"/>
                <w:sz w:val="20"/>
                <w:szCs w:val="20"/>
              </w:rPr>
              <w:t>.</w:t>
            </w:r>
          </w:p>
        </w:tc>
        <w:tc>
          <w:tcPr>
            <w:tcW w:w="1457" w:type="dxa"/>
            <w:shd w:val="clear" w:color="auto" w:fill="DCE6F1"/>
            <w:tcMar>
              <w:top w:w="90" w:type="dxa"/>
              <w:left w:w="90" w:type="dxa"/>
              <w:bottom w:w="90" w:type="dxa"/>
              <w:right w:w="90" w:type="dxa"/>
            </w:tcMar>
            <w:vAlign w:val="center"/>
          </w:tcPr>
          <w:p w14:paraId="1DE70C16"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Imię</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i</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nazwisko</w:t>
            </w:r>
            <w:proofErr w:type="spellEnd"/>
          </w:p>
        </w:tc>
        <w:tc>
          <w:tcPr>
            <w:tcW w:w="1457" w:type="dxa"/>
            <w:shd w:val="clear" w:color="auto" w:fill="DCE6F1"/>
            <w:tcMar>
              <w:top w:w="90" w:type="dxa"/>
              <w:left w:w="90" w:type="dxa"/>
              <w:bottom w:w="90" w:type="dxa"/>
              <w:right w:w="90" w:type="dxa"/>
            </w:tcMar>
            <w:vAlign w:val="center"/>
          </w:tcPr>
          <w:p w14:paraId="43C76595"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 xml:space="preserve">Rola w </w:t>
            </w:r>
            <w:proofErr w:type="spellStart"/>
            <w:r w:rsidRPr="00EA50D7">
              <w:rPr>
                <w:rFonts w:asciiTheme="majorHAnsi" w:hAnsiTheme="majorHAnsi" w:cstheme="majorHAnsi"/>
                <w:b/>
                <w:color w:val="000000" w:themeColor="text1"/>
                <w:sz w:val="20"/>
                <w:szCs w:val="20"/>
              </w:rPr>
              <w:t>projekcie</w:t>
            </w:r>
            <w:proofErr w:type="spellEnd"/>
          </w:p>
        </w:tc>
        <w:tc>
          <w:tcPr>
            <w:tcW w:w="1457" w:type="dxa"/>
            <w:shd w:val="clear" w:color="auto" w:fill="DCE6F1"/>
            <w:tcMar>
              <w:top w:w="90" w:type="dxa"/>
              <w:left w:w="90" w:type="dxa"/>
              <w:bottom w:w="90" w:type="dxa"/>
              <w:right w:w="90" w:type="dxa"/>
            </w:tcMar>
            <w:vAlign w:val="center"/>
          </w:tcPr>
          <w:p w14:paraId="5390EACE"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 xml:space="preserve">Forma </w:t>
            </w:r>
            <w:proofErr w:type="spellStart"/>
            <w:r w:rsidRPr="00EA50D7">
              <w:rPr>
                <w:rFonts w:asciiTheme="majorHAnsi" w:hAnsiTheme="majorHAnsi" w:cstheme="majorHAnsi"/>
                <w:b/>
                <w:color w:val="000000" w:themeColor="text1"/>
                <w:sz w:val="20"/>
                <w:szCs w:val="20"/>
              </w:rPr>
              <w:t>współpracy</w:t>
            </w:r>
            <w:proofErr w:type="spellEnd"/>
          </w:p>
        </w:tc>
        <w:tc>
          <w:tcPr>
            <w:tcW w:w="1457" w:type="dxa"/>
            <w:shd w:val="clear" w:color="auto" w:fill="DCE6F1"/>
            <w:tcMar>
              <w:top w:w="90" w:type="dxa"/>
              <w:left w:w="90" w:type="dxa"/>
              <w:bottom w:w="90" w:type="dxa"/>
              <w:right w:w="90" w:type="dxa"/>
            </w:tcMar>
            <w:vAlign w:val="center"/>
          </w:tcPr>
          <w:p w14:paraId="798CCD54"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Dośw</w:t>
            </w:r>
            <w:proofErr w:type="spellEnd"/>
            <w:r w:rsidRPr="00EA50D7">
              <w:rPr>
                <w:rFonts w:asciiTheme="majorHAnsi" w:hAnsiTheme="majorHAnsi" w:cstheme="majorHAnsi"/>
                <w:b/>
                <w:color w:val="000000" w:themeColor="text1"/>
                <w:sz w:val="20"/>
                <w:szCs w:val="20"/>
              </w:rPr>
              <w:t>. (</w:t>
            </w:r>
            <w:proofErr w:type="spellStart"/>
            <w:r w:rsidRPr="00EA50D7">
              <w:rPr>
                <w:rFonts w:asciiTheme="majorHAnsi" w:hAnsiTheme="majorHAnsi" w:cstheme="majorHAnsi"/>
                <w:b/>
                <w:color w:val="000000" w:themeColor="text1"/>
                <w:sz w:val="20"/>
                <w:szCs w:val="20"/>
              </w:rPr>
              <w:t>lata</w:t>
            </w:r>
            <w:proofErr w:type="spellEnd"/>
            <w:r w:rsidRPr="00EA50D7">
              <w:rPr>
                <w:rFonts w:asciiTheme="majorHAnsi" w:hAnsiTheme="majorHAnsi" w:cstheme="majorHAnsi"/>
                <w:b/>
                <w:color w:val="000000" w:themeColor="text1"/>
                <w:sz w:val="20"/>
                <w:szCs w:val="20"/>
              </w:rPr>
              <w:t>)</w:t>
            </w:r>
          </w:p>
        </w:tc>
        <w:tc>
          <w:tcPr>
            <w:tcW w:w="1457" w:type="dxa"/>
            <w:shd w:val="clear" w:color="auto" w:fill="DCE6F1"/>
            <w:tcMar>
              <w:top w:w="90" w:type="dxa"/>
              <w:left w:w="90" w:type="dxa"/>
              <w:bottom w:w="90" w:type="dxa"/>
              <w:right w:w="90" w:type="dxa"/>
            </w:tcMar>
            <w:vAlign w:val="center"/>
          </w:tcPr>
          <w:p w14:paraId="29AE1052"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Dostępność</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hybrydowa</w:t>
            </w:r>
            <w:proofErr w:type="spellEnd"/>
          </w:p>
        </w:tc>
        <w:tc>
          <w:tcPr>
            <w:tcW w:w="1457" w:type="dxa"/>
            <w:shd w:val="clear" w:color="auto" w:fill="DCE6F1"/>
            <w:tcMar>
              <w:top w:w="90" w:type="dxa"/>
              <w:left w:w="90" w:type="dxa"/>
              <w:bottom w:w="90" w:type="dxa"/>
              <w:right w:w="90" w:type="dxa"/>
            </w:tcMar>
            <w:vAlign w:val="center"/>
          </w:tcPr>
          <w:p w14:paraId="15B4D68F"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Zakres</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planowanych</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zadań</w:t>
            </w:r>
            <w:proofErr w:type="spellEnd"/>
          </w:p>
        </w:tc>
      </w:tr>
      <w:tr w:rsidR="00250375" w:rsidRPr="00EA50D7" w14:paraId="72972166" w14:textId="77777777" w:rsidTr="001B71D0">
        <w:trPr>
          <w:jc w:val="center"/>
        </w:trPr>
        <w:tc>
          <w:tcPr>
            <w:tcW w:w="1457" w:type="dxa"/>
            <w:tcMar>
              <w:top w:w="90" w:type="dxa"/>
              <w:left w:w="90" w:type="dxa"/>
              <w:bottom w:w="90" w:type="dxa"/>
              <w:right w:w="90" w:type="dxa"/>
            </w:tcMar>
            <w:vAlign w:val="center"/>
          </w:tcPr>
          <w:p w14:paraId="402C35B5"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1</w:t>
            </w:r>
          </w:p>
        </w:tc>
        <w:tc>
          <w:tcPr>
            <w:tcW w:w="1457" w:type="dxa"/>
            <w:tcMar>
              <w:top w:w="90" w:type="dxa"/>
              <w:left w:w="90" w:type="dxa"/>
              <w:bottom w:w="90" w:type="dxa"/>
              <w:right w:w="90" w:type="dxa"/>
            </w:tcMar>
            <w:vAlign w:val="center"/>
          </w:tcPr>
          <w:p w14:paraId="7B153711" w14:textId="79E824BC"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77EE90F7" w14:textId="7DC4972A"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163C556F" w14:textId="0B34A5AD"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23A646FD" w14:textId="72BB017A" w:rsidR="00250375" w:rsidRPr="00EA50D7" w:rsidRDefault="00250375">
            <w:pPr>
              <w:spacing w:after="0" w:line="240" w:lineRule="auto"/>
              <w:jc w:val="center"/>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3CFE0C36" w14:textId="0437FB94" w:rsidR="00250375" w:rsidRPr="00EA50D7" w:rsidRDefault="00250375">
            <w:pPr>
              <w:spacing w:after="0" w:line="240" w:lineRule="auto"/>
              <w:jc w:val="center"/>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79274536" w14:textId="6637C2C5"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37B682AA" w14:textId="77777777" w:rsidTr="001B71D0">
        <w:trPr>
          <w:jc w:val="center"/>
        </w:trPr>
        <w:tc>
          <w:tcPr>
            <w:tcW w:w="1457" w:type="dxa"/>
            <w:tcMar>
              <w:top w:w="90" w:type="dxa"/>
              <w:left w:w="90" w:type="dxa"/>
              <w:bottom w:w="90" w:type="dxa"/>
              <w:right w:w="90" w:type="dxa"/>
            </w:tcMar>
            <w:vAlign w:val="center"/>
          </w:tcPr>
          <w:p w14:paraId="2AE93EC4"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2</w:t>
            </w:r>
          </w:p>
        </w:tc>
        <w:tc>
          <w:tcPr>
            <w:tcW w:w="1457" w:type="dxa"/>
            <w:tcMar>
              <w:top w:w="90" w:type="dxa"/>
              <w:left w:w="90" w:type="dxa"/>
              <w:bottom w:w="90" w:type="dxa"/>
              <w:right w:w="90" w:type="dxa"/>
            </w:tcMar>
            <w:vAlign w:val="center"/>
          </w:tcPr>
          <w:p w14:paraId="5119B0A8" w14:textId="2DD03D96"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619AF37F" w14:textId="51D6859A"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107C4082" w14:textId="7DE83F6F"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09C367E3" w14:textId="052BD71E" w:rsidR="00250375" w:rsidRPr="00EA50D7" w:rsidRDefault="00250375">
            <w:pPr>
              <w:spacing w:after="0" w:line="240" w:lineRule="auto"/>
              <w:jc w:val="center"/>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28752CD5" w14:textId="09365A1E" w:rsidR="00250375" w:rsidRPr="00EA50D7" w:rsidRDefault="00250375">
            <w:pPr>
              <w:spacing w:after="0" w:line="240" w:lineRule="auto"/>
              <w:jc w:val="center"/>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3245B827" w14:textId="59D63183"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1817F44B" w14:textId="77777777" w:rsidTr="001B71D0">
        <w:trPr>
          <w:jc w:val="center"/>
        </w:trPr>
        <w:tc>
          <w:tcPr>
            <w:tcW w:w="1457" w:type="dxa"/>
            <w:tcMar>
              <w:top w:w="90" w:type="dxa"/>
              <w:left w:w="90" w:type="dxa"/>
              <w:bottom w:w="90" w:type="dxa"/>
              <w:right w:w="90" w:type="dxa"/>
            </w:tcMar>
            <w:vAlign w:val="center"/>
          </w:tcPr>
          <w:p w14:paraId="6FBF8D12"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3</w:t>
            </w:r>
          </w:p>
        </w:tc>
        <w:tc>
          <w:tcPr>
            <w:tcW w:w="1457" w:type="dxa"/>
            <w:tcMar>
              <w:top w:w="90" w:type="dxa"/>
              <w:left w:w="90" w:type="dxa"/>
              <w:bottom w:w="90" w:type="dxa"/>
              <w:right w:w="90" w:type="dxa"/>
            </w:tcMar>
            <w:vAlign w:val="center"/>
          </w:tcPr>
          <w:p w14:paraId="2293D929" w14:textId="714D7767"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1CFEC9D8" w14:textId="647B8295"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75923609" w14:textId="7C2CF9E3"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052FFDEB" w14:textId="63317A48" w:rsidR="00250375" w:rsidRPr="00EA50D7" w:rsidRDefault="00250375">
            <w:pPr>
              <w:spacing w:after="0" w:line="240" w:lineRule="auto"/>
              <w:jc w:val="center"/>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1D2CE396" w14:textId="6D409F70" w:rsidR="00250375" w:rsidRPr="00EA50D7" w:rsidRDefault="00250375">
            <w:pPr>
              <w:spacing w:after="0" w:line="240" w:lineRule="auto"/>
              <w:jc w:val="center"/>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5E23A258" w14:textId="28D778C3" w:rsidR="00250375" w:rsidRPr="00EA50D7" w:rsidRDefault="00250375">
            <w:pPr>
              <w:spacing w:after="0" w:line="240" w:lineRule="auto"/>
              <w:rPr>
                <w:rFonts w:asciiTheme="majorHAnsi" w:hAnsiTheme="majorHAnsi" w:cstheme="majorHAnsi"/>
                <w:color w:val="000000" w:themeColor="text1"/>
                <w:sz w:val="20"/>
                <w:szCs w:val="20"/>
              </w:rPr>
            </w:pPr>
          </w:p>
        </w:tc>
      </w:tr>
    </w:tbl>
    <w:p w14:paraId="6A03B16B" w14:textId="77777777" w:rsidR="00250375" w:rsidRPr="00EA50D7" w:rsidRDefault="00000000">
      <w:pPr>
        <w:spacing w:before="160" w:after="80"/>
        <w:rPr>
          <w:rFonts w:asciiTheme="majorHAnsi" w:hAnsiTheme="majorHAnsi" w:cstheme="majorHAnsi"/>
          <w:b/>
          <w:bCs/>
          <w:color w:val="000000" w:themeColor="text1"/>
          <w:sz w:val="20"/>
          <w:szCs w:val="20"/>
        </w:rPr>
      </w:pPr>
      <w:r w:rsidRPr="00EA50D7">
        <w:rPr>
          <w:rFonts w:asciiTheme="majorHAnsi" w:hAnsiTheme="majorHAnsi" w:cstheme="majorHAnsi"/>
          <w:b/>
          <w:bCs/>
          <w:color w:val="000000" w:themeColor="text1"/>
          <w:sz w:val="20"/>
          <w:szCs w:val="20"/>
        </w:rPr>
        <w:t xml:space="preserve">VI. </w:t>
      </w:r>
      <w:proofErr w:type="spellStart"/>
      <w:r w:rsidRPr="00EA50D7">
        <w:rPr>
          <w:rFonts w:asciiTheme="majorHAnsi" w:hAnsiTheme="majorHAnsi" w:cstheme="majorHAnsi"/>
          <w:b/>
          <w:bCs/>
          <w:color w:val="000000" w:themeColor="text1"/>
          <w:sz w:val="20"/>
          <w:szCs w:val="20"/>
        </w:rPr>
        <w:t>Oświadczenie</w:t>
      </w:r>
      <w:proofErr w:type="spellEnd"/>
      <w:r w:rsidRPr="00EA50D7">
        <w:rPr>
          <w:rFonts w:asciiTheme="majorHAnsi" w:hAnsiTheme="majorHAnsi" w:cstheme="majorHAnsi"/>
          <w:b/>
          <w:bCs/>
          <w:color w:val="000000" w:themeColor="text1"/>
          <w:sz w:val="20"/>
          <w:szCs w:val="20"/>
        </w:rPr>
        <w:t xml:space="preserve"> o </w:t>
      </w:r>
      <w:proofErr w:type="spellStart"/>
      <w:r w:rsidRPr="00EA50D7">
        <w:rPr>
          <w:rFonts w:asciiTheme="majorHAnsi" w:hAnsiTheme="majorHAnsi" w:cstheme="majorHAnsi"/>
          <w:b/>
          <w:bCs/>
          <w:color w:val="000000" w:themeColor="text1"/>
          <w:sz w:val="20"/>
          <w:szCs w:val="20"/>
        </w:rPr>
        <w:t>dostępności</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personelu</w:t>
      </w:r>
      <w:proofErr w:type="spellEnd"/>
    </w:p>
    <w:p w14:paraId="2ABA3D59" w14:textId="17A4EE0A" w:rsidR="00250375" w:rsidRDefault="00000000">
      <w:pPr>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Oświadczam</w:t>
      </w:r>
      <w:proofErr w:type="spellEnd"/>
      <w:r w:rsidRPr="00EA50D7">
        <w:rPr>
          <w:rFonts w:asciiTheme="majorHAnsi" w:hAnsiTheme="majorHAnsi" w:cstheme="majorHAnsi"/>
          <w:color w:val="000000" w:themeColor="text1"/>
          <w:sz w:val="20"/>
          <w:szCs w:val="20"/>
        </w:rPr>
        <w:t>/</w:t>
      </w:r>
      <w:proofErr w:type="spellStart"/>
      <w:r w:rsidRPr="00EA50D7">
        <w:rPr>
          <w:rFonts w:asciiTheme="majorHAnsi" w:hAnsiTheme="majorHAnsi" w:cstheme="majorHAnsi"/>
          <w:color w:val="000000" w:themeColor="text1"/>
          <w:sz w:val="20"/>
          <w:szCs w:val="20"/>
        </w:rPr>
        <w:t>oświadczamy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że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osoby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wskazane</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niniejszym</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formularzu</w:t>
      </w:r>
      <w:proofErr w:type="spellEnd"/>
      <w:r w:rsidRPr="00EA50D7">
        <w:rPr>
          <w:rFonts w:asciiTheme="majorHAnsi" w:hAnsiTheme="majorHAnsi" w:cstheme="majorHAnsi"/>
          <w:color w:val="000000" w:themeColor="text1"/>
          <w:sz w:val="20"/>
          <w:szCs w:val="20"/>
        </w:rPr>
        <w:t>:</w:t>
      </w:r>
      <w:r w:rsidRPr="00EA50D7">
        <w:rPr>
          <w:rFonts w:asciiTheme="majorHAnsi" w:hAnsiTheme="majorHAnsi" w:cstheme="majorHAnsi"/>
          <w:color w:val="000000" w:themeColor="text1"/>
          <w:sz w:val="20"/>
          <w:szCs w:val="20"/>
        </w:rPr>
        <w:br/>
        <w:t xml:space="preserve">1) </w:t>
      </w:r>
      <w:proofErr w:type="spellStart"/>
      <w:r w:rsidRPr="00EA50D7">
        <w:rPr>
          <w:rFonts w:asciiTheme="majorHAnsi" w:hAnsiTheme="majorHAnsi" w:cstheme="majorHAnsi"/>
          <w:color w:val="000000" w:themeColor="text1"/>
          <w:sz w:val="20"/>
          <w:szCs w:val="20"/>
        </w:rPr>
        <w:t>zostały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przewidziane</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zamówienia</w:t>
      </w:r>
      <w:proofErr w:type="spellEnd"/>
      <w:r w:rsidRPr="00EA50D7">
        <w:rPr>
          <w:rFonts w:asciiTheme="majorHAnsi" w:hAnsiTheme="majorHAnsi" w:cstheme="majorHAnsi"/>
          <w:color w:val="000000" w:themeColor="text1"/>
          <w:sz w:val="20"/>
          <w:szCs w:val="20"/>
        </w:rPr>
        <w:t>;</w:t>
      </w:r>
      <w:r w:rsidRPr="00EA50D7">
        <w:rPr>
          <w:rFonts w:asciiTheme="majorHAnsi" w:hAnsiTheme="majorHAnsi" w:cstheme="majorHAnsi"/>
          <w:color w:val="000000" w:themeColor="text1"/>
          <w:sz w:val="20"/>
          <w:szCs w:val="20"/>
        </w:rPr>
        <w:br/>
        <w:t xml:space="preserve">2) </w:t>
      </w:r>
      <w:proofErr w:type="spellStart"/>
      <w:r w:rsidRPr="00EA50D7">
        <w:rPr>
          <w:rFonts w:asciiTheme="majorHAnsi" w:hAnsiTheme="majorHAnsi" w:cstheme="majorHAnsi"/>
          <w:color w:val="000000" w:themeColor="text1"/>
          <w:sz w:val="20"/>
          <w:szCs w:val="20"/>
        </w:rPr>
        <w:t>spełniają</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warunki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udziału</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postępowaniu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określone</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zapytaniu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ofertowym</w:t>
      </w:r>
      <w:proofErr w:type="spellEnd"/>
      <w:r w:rsidRPr="00EA50D7">
        <w:rPr>
          <w:rFonts w:asciiTheme="majorHAnsi" w:hAnsiTheme="majorHAnsi" w:cstheme="majorHAnsi"/>
          <w:color w:val="000000" w:themeColor="text1"/>
          <w:sz w:val="20"/>
          <w:szCs w:val="20"/>
        </w:rPr>
        <w:t>;</w:t>
      </w:r>
      <w:r w:rsidRPr="00EA50D7">
        <w:rPr>
          <w:rFonts w:asciiTheme="majorHAnsi" w:hAnsiTheme="majorHAnsi" w:cstheme="majorHAnsi"/>
          <w:color w:val="000000" w:themeColor="text1"/>
          <w:sz w:val="20"/>
          <w:szCs w:val="20"/>
        </w:rPr>
        <w:br/>
        <w:t xml:space="preserve">3) </w:t>
      </w:r>
      <w:proofErr w:type="spellStart"/>
      <w:r w:rsidRPr="00EA50D7">
        <w:rPr>
          <w:rFonts w:asciiTheme="majorHAnsi" w:hAnsiTheme="majorHAnsi" w:cstheme="majorHAnsi"/>
          <w:color w:val="000000" w:themeColor="text1"/>
          <w:sz w:val="20"/>
          <w:szCs w:val="20"/>
        </w:rPr>
        <w:t>będą</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dostępne</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zamówienia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przez</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okres</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wynikający</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oferty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warunków</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postępowania</w:t>
      </w:r>
      <w:proofErr w:type="spellEnd"/>
      <w:r w:rsidRPr="00EA50D7">
        <w:rPr>
          <w:rFonts w:asciiTheme="majorHAnsi" w:hAnsiTheme="majorHAnsi" w:cstheme="majorHAnsi"/>
          <w:color w:val="000000" w:themeColor="text1"/>
          <w:sz w:val="20"/>
          <w:szCs w:val="20"/>
        </w:rPr>
        <w:t>;</w:t>
      </w:r>
      <w:r w:rsidRPr="00EA50D7">
        <w:rPr>
          <w:rFonts w:asciiTheme="majorHAnsi" w:hAnsiTheme="majorHAnsi" w:cstheme="majorHAnsi"/>
          <w:color w:val="000000" w:themeColor="text1"/>
          <w:sz w:val="20"/>
          <w:szCs w:val="20"/>
        </w:rPr>
        <w:br/>
      </w:r>
      <w:r w:rsidRPr="00EA50D7">
        <w:rPr>
          <w:rFonts w:asciiTheme="majorHAnsi" w:hAnsiTheme="majorHAnsi" w:cstheme="majorHAnsi"/>
          <w:color w:val="000000" w:themeColor="text1"/>
          <w:sz w:val="20"/>
          <w:szCs w:val="20"/>
        </w:rPr>
        <w:lastRenderedPageBreak/>
        <w:t xml:space="preserve">4) </w:t>
      </w:r>
      <w:proofErr w:type="spellStart"/>
      <w:r w:rsidRPr="00EA50D7">
        <w:rPr>
          <w:rFonts w:asciiTheme="majorHAnsi" w:hAnsiTheme="majorHAnsi" w:cstheme="majorHAnsi"/>
          <w:color w:val="000000" w:themeColor="text1"/>
          <w:sz w:val="20"/>
          <w:szCs w:val="20"/>
        </w:rPr>
        <w:t>zostały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poinformowane</w:t>
      </w:r>
      <w:proofErr w:type="spellEnd"/>
      <w:r w:rsidRPr="00EA50D7">
        <w:rPr>
          <w:rFonts w:asciiTheme="majorHAnsi" w:hAnsiTheme="majorHAnsi" w:cstheme="majorHAnsi"/>
          <w:color w:val="000000" w:themeColor="text1"/>
          <w:sz w:val="20"/>
          <w:szCs w:val="20"/>
        </w:rPr>
        <w:t xml:space="preserve"> o </w:t>
      </w:r>
      <w:proofErr w:type="spellStart"/>
      <w:r w:rsidRPr="00EA50D7">
        <w:rPr>
          <w:rFonts w:asciiTheme="majorHAnsi" w:hAnsiTheme="majorHAnsi" w:cstheme="majorHAnsi"/>
          <w:color w:val="000000" w:themeColor="text1"/>
          <w:sz w:val="20"/>
          <w:szCs w:val="20"/>
        </w:rPr>
        <w:t>planowanym</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zakresie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zaangażowania</w:t>
      </w:r>
      <w:proofErr w:type="spellEnd"/>
      <w:r w:rsidRPr="00EA50D7">
        <w:rPr>
          <w:rFonts w:asciiTheme="majorHAnsi" w:hAnsiTheme="majorHAnsi" w:cstheme="majorHAnsi"/>
          <w:color w:val="000000" w:themeColor="text1"/>
          <w:sz w:val="20"/>
          <w:szCs w:val="20"/>
        </w:rPr>
        <w:t>;</w:t>
      </w:r>
      <w:r w:rsidRPr="00EA50D7">
        <w:rPr>
          <w:rFonts w:asciiTheme="majorHAnsi" w:hAnsiTheme="majorHAnsi" w:cstheme="majorHAnsi"/>
          <w:color w:val="000000" w:themeColor="text1"/>
          <w:sz w:val="20"/>
          <w:szCs w:val="20"/>
        </w:rPr>
        <w:br/>
        <w:t xml:space="preserve">5) </w:t>
      </w:r>
      <w:proofErr w:type="spellStart"/>
      <w:r w:rsidRPr="00EA50D7">
        <w:rPr>
          <w:rFonts w:asciiTheme="majorHAnsi" w:hAnsiTheme="majorHAnsi" w:cstheme="majorHAnsi"/>
          <w:color w:val="000000" w:themeColor="text1"/>
          <w:sz w:val="20"/>
          <w:szCs w:val="20"/>
        </w:rPr>
        <w:t>wyrażają</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gotowość</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świadczenia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usług</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formule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hybrydowej</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zgodnie</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wymaganiami</w:t>
      </w:r>
      <w:proofErr w:type="spellEnd"/>
      <w:r w:rsidRPr="00EA50D7">
        <w:rPr>
          <w:rFonts w:asciiTheme="majorHAnsi" w:hAnsiTheme="majorHAnsi" w:cstheme="majorHAnsi"/>
          <w:color w:val="000000" w:themeColor="text1"/>
          <w:sz w:val="20"/>
          <w:szCs w:val="20"/>
        </w:rPr>
        <w:t xml:space="preserve"> Zamawiającego.</w:t>
      </w:r>
    </w:p>
    <w:p w14:paraId="3F82040F" w14:textId="7DCFF912" w:rsidR="0098674E" w:rsidRPr="0098674E" w:rsidRDefault="0098674E">
      <w:pPr>
        <w:rPr>
          <w:rFonts w:asciiTheme="majorHAnsi" w:hAnsiTheme="majorHAnsi" w:cstheme="majorHAnsi"/>
          <w:color w:val="000000" w:themeColor="text1"/>
          <w:sz w:val="20"/>
          <w:szCs w:val="20"/>
        </w:rPr>
      </w:pPr>
      <w:proofErr w:type="spellStart"/>
      <w:r w:rsidRPr="0098674E">
        <w:rPr>
          <w:rFonts w:asciiTheme="majorHAnsi" w:hAnsiTheme="majorHAnsi" w:cstheme="majorHAnsi"/>
          <w:sz w:val="20"/>
          <w:szCs w:val="20"/>
        </w:rPr>
        <w:t>Oświadczam</w:t>
      </w:r>
      <w:proofErr w:type="spellEnd"/>
      <w:r w:rsidRPr="0098674E">
        <w:rPr>
          <w:rFonts w:asciiTheme="majorHAnsi" w:hAnsiTheme="majorHAnsi" w:cstheme="majorHAnsi"/>
          <w:sz w:val="20"/>
          <w:szCs w:val="20"/>
        </w:rPr>
        <w:t xml:space="preserve">/y, </w:t>
      </w:r>
      <w:proofErr w:type="spellStart"/>
      <w:r w:rsidRPr="0098674E">
        <w:rPr>
          <w:rFonts w:asciiTheme="majorHAnsi" w:hAnsiTheme="majorHAnsi" w:cstheme="majorHAnsi"/>
          <w:sz w:val="20"/>
          <w:szCs w:val="20"/>
        </w:rPr>
        <w:t>że</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osoby</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wskazane</w:t>
      </w:r>
      <w:proofErr w:type="spellEnd"/>
      <w:r w:rsidRPr="0098674E">
        <w:rPr>
          <w:rFonts w:asciiTheme="majorHAnsi" w:hAnsiTheme="majorHAnsi" w:cstheme="majorHAnsi"/>
          <w:sz w:val="20"/>
          <w:szCs w:val="20"/>
        </w:rPr>
        <w:t xml:space="preserve"> w </w:t>
      </w:r>
      <w:proofErr w:type="spellStart"/>
      <w:r w:rsidRPr="0098674E">
        <w:rPr>
          <w:rFonts w:asciiTheme="majorHAnsi" w:hAnsiTheme="majorHAnsi" w:cstheme="majorHAnsi"/>
          <w:sz w:val="20"/>
          <w:szCs w:val="20"/>
        </w:rPr>
        <w:t>niniejszym</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formularzu</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są</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osobami</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przewidzianymi</w:t>
      </w:r>
      <w:proofErr w:type="spellEnd"/>
      <w:r w:rsidRPr="0098674E">
        <w:rPr>
          <w:rFonts w:asciiTheme="majorHAnsi" w:hAnsiTheme="majorHAnsi" w:cstheme="majorHAnsi"/>
          <w:sz w:val="20"/>
          <w:szCs w:val="20"/>
        </w:rPr>
        <w:t xml:space="preserve"> do </w:t>
      </w:r>
      <w:proofErr w:type="spellStart"/>
      <w:r w:rsidRPr="0098674E">
        <w:rPr>
          <w:rFonts w:asciiTheme="majorHAnsi" w:hAnsiTheme="majorHAnsi" w:cstheme="majorHAnsi"/>
          <w:sz w:val="20"/>
          <w:szCs w:val="20"/>
        </w:rPr>
        <w:t>realizacji</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zamówienia</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i</w:t>
      </w:r>
      <w:proofErr w:type="spellEnd"/>
      <w:r w:rsidRPr="0098674E">
        <w:rPr>
          <w:rFonts w:asciiTheme="majorHAnsi" w:hAnsiTheme="majorHAnsi" w:cstheme="majorHAnsi"/>
          <w:sz w:val="20"/>
          <w:szCs w:val="20"/>
        </w:rPr>
        <w:t xml:space="preserve"> to ich </w:t>
      </w:r>
      <w:proofErr w:type="spellStart"/>
      <w:r w:rsidRPr="0098674E">
        <w:rPr>
          <w:rFonts w:asciiTheme="majorHAnsi" w:hAnsiTheme="majorHAnsi" w:cstheme="majorHAnsi"/>
          <w:sz w:val="20"/>
          <w:szCs w:val="20"/>
        </w:rPr>
        <w:t>kwalifikacje</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oraz</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doświadczenie</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stanowią</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podstawę</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wykazania</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spełniania</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warunków</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udziału</w:t>
      </w:r>
      <w:proofErr w:type="spellEnd"/>
      <w:r w:rsidRPr="0098674E">
        <w:rPr>
          <w:rFonts w:asciiTheme="majorHAnsi" w:hAnsiTheme="majorHAnsi" w:cstheme="majorHAnsi"/>
          <w:sz w:val="20"/>
          <w:szCs w:val="20"/>
        </w:rPr>
        <w:t xml:space="preserve"> w </w:t>
      </w:r>
      <w:proofErr w:type="spellStart"/>
      <w:r w:rsidRPr="0098674E">
        <w:rPr>
          <w:rFonts w:asciiTheme="majorHAnsi" w:hAnsiTheme="majorHAnsi" w:cstheme="majorHAnsi"/>
          <w:sz w:val="20"/>
          <w:szCs w:val="20"/>
        </w:rPr>
        <w:t>postępowaniu</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oraz</w:t>
      </w:r>
      <w:proofErr w:type="spellEnd"/>
      <w:r w:rsidRPr="0098674E">
        <w:rPr>
          <w:rFonts w:asciiTheme="majorHAnsi" w:hAnsiTheme="majorHAnsi" w:cstheme="majorHAnsi"/>
          <w:sz w:val="20"/>
          <w:szCs w:val="20"/>
        </w:rPr>
        <w:t xml:space="preserve">, w </w:t>
      </w:r>
      <w:proofErr w:type="spellStart"/>
      <w:r w:rsidRPr="0098674E">
        <w:rPr>
          <w:rFonts w:asciiTheme="majorHAnsi" w:hAnsiTheme="majorHAnsi" w:cstheme="majorHAnsi"/>
          <w:sz w:val="20"/>
          <w:szCs w:val="20"/>
        </w:rPr>
        <w:t>odpowiednim</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zakresie</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podstawę</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oceny</w:t>
      </w:r>
      <w:proofErr w:type="spellEnd"/>
      <w:r w:rsidRPr="0098674E">
        <w:rPr>
          <w:rFonts w:asciiTheme="majorHAnsi" w:hAnsiTheme="majorHAnsi" w:cstheme="majorHAnsi"/>
          <w:sz w:val="20"/>
          <w:szCs w:val="20"/>
        </w:rPr>
        <w:t xml:space="preserve"> </w:t>
      </w:r>
      <w:proofErr w:type="spellStart"/>
      <w:r w:rsidRPr="0098674E">
        <w:rPr>
          <w:rFonts w:asciiTheme="majorHAnsi" w:hAnsiTheme="majorHAnsi" w:cstheme="majorHAnsi"/>
          <w:sz w:val="20"/>
          <w:szCs w:val="20"/>
        </w:rPr>
        <w:t>oferty</w:t>
      </w:r>
      <w:proofErr w:type="spellEnd"/>
      <w:r w:rsidRPr="0098674E">
        <w:rPr>
          <w:rFonts w:asciiTheme="majorHAnsi" w:hAnsiTheme="majorHAnsi" w:cstheme="majorHAnsi"/>
          <w:sz w:val="20"/>
          <w:szCs w:val="20"/>
        </w:rPr>
        <w:t>.</w:t>
      </w:r>
    </w:p>
    <w:p w14:paraId="45D05340" w14:textId="77777777" w:rsidR="00250375" w:rsidRPr="00EA50D7" w:rsidRDefault="00000000">
      <w:pPr>
        <w:spacing w:before="160" w:after="80"/>
        <w:rPr>
          <w:rFonts w:asciiTheme="majorHAnsi" w:hAnsiTheme="majorHAnsi" w:cstheme="majorHAnsi"/>
          <w:b/>
          <w:bCs/>
          <w:color w:val="000000" w:themeColor="text1"/>
          <w:sz w:val="20"/>
          <w:szCs w:val="20"/>
        </w:rPr>
      </w:pPr>
      <w:r w:rsidRPr="00EA50D7">
        <w:rPr>
          <w:rFonts w:asciiTheme="majorHAnsi" w:hAnsiTheme="majorHAnsi" w:cstheme="majorHAnsi"/>
          <w:b/>
          <w:bCs/>
          <w:color w:val="000000" w:themeColor="text1"/>
          <w:sz w:val="20"/>
          <w:szCs w:val="20"/>
        </w:rPr>
        <w:t xml:space="preserve">VII. </w:t>
      </w:r>
      <w:proofErr w:type="spellStart"/>
      <w:r w:rsidRPr="00EA50D7">
        <w:rPr>
          <w:rFonts w:asciiTheme="majorHAnsi" w:hAnsiTheme="majorHAnsi" w:cstheme="majorHAnsi"/>
          <w:b/>
          <w:bCs/>
          <w:color w:val="000000" w:themeColor="text1"/>
          <w:sz w:val="20"/>
          <w:szCs w:val="20"/>
        </w:rPr>
        <w:t>Opis</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doświadczenia</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zawodowego</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osób</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skierowanych</w:t>
      </w:r>
      <w:proofErr w:type="spellEnd"/>
      <w:r w:rsidRPr="00EA50D7">
        <w:rPr>
          <w:rFonts w:asciiTheme="majorHAnsi" w:hAnsiTheme="majorHAnsi" w:cstheme="majorHAnsi"/>
          <w:b/>
          <w:bCs/>
          <w:color w:val="000000" w:themeColor="text1"/>
          <w:sz w:val="20"/>
          <w:szCs w:val="20"/>
        </w:rPr>
        <w:t xml:space="preserve"> do </w:t>
      </w:r>
      <w:proofErr w:type="spellStart"/>
      <w:r w:rsidRPr="00EA50D7">
        <w:rPr>
          <w:rFonts w:asciiTheme="majorHAnsi" w:hAnsiTheme="majorHAnsi" w:cstheme="majorHAnsi"/>
          <w:b/>
          <w:bCs/>
          <w:color w:val="000000" w:themeColor="text1"/>
          <w:sz w:val="20"/>
          <w:szCs w:val="20"/>
        </w:rPr>
        <w:t>realizacji</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zamówienia</w:t>
      </w:r>
      <w:proofErr w:type="spellEnd"/>
    </w:p>
    <w:p w14:paraId="6416A8DF" w14:textId="77777777" w:rsidR="00250375" w:rsidRPr="00EA50D7" w:rsidRDefault="00000000">
      <w:pP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Osoba nr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5100"/>
      </w:tblGrid>
      <w:tr w:rsidR="00250375" w:rsidRPr="00EA50D7" w14:paraId="432B5978" w14:textId="77777777" w:rsidTr="001B71D0">
        <w:trPr>
          <w:jc w:val="center"/>
        </w:trPr>
        <w:tc>
          <w:tcPr>
            <w:tcW w:w="5100" w:type="dxa"/>
            <w:tcMar>
              <w:top w:w="90" w:type="dxa"/>
              <w:left w:w="90" w:type="dxa"/>
              <w:bottom w:w="90" w:type="dxa"/>
              <w:right w:w="90" w:type="dxa"/>
            </w:tcMar>
            <w:vAlign w:val="center"/>
          </w:tcPr>
          <w:p w14:paraId="54595F0F"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Imię</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nazwisko</w:t>
            </w:r>
            <w:proofErr w:type="spellEnd"/>
          </w:p>
        </w:tc>
        <w:tc>
          <w:tcPr>
            <w:tcW w:w="5100" w:type="dxa"/>
            <w:tcMar>
              <w:top w:w="90" w:type="dxa"/>
              <w:left w:w="90" w:type="dxa"/>
              <w:bottom w:w="90" w:type="dxa"/>
              <w:right w:w="90" w:type="dxa"/>
            </w:tcMar>
            <w:vAlign w:val="center"/>
          </w:tcPr>
          <w:p w14:paraId="03A09972" w14:textId="6F750E60"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57B5B517" w14:textId="77777777" w:rsidTr="001B71D0">
        <w:trPr>
          <w:jc w:val="center"/>
        </w:trPr>
        <w:tc>
          <w:tcPr>
            <w:tcW w:w="5100" w:type="dxa"/>
            <w:tcMar>
              <w:top w:w="90" w:type="dxa"/>
              <w:left w:w="90" w:type="dxa"/>
              <w:bottom w:w="90" w:type="dxa"/>
              <w:right w:w="90" w:type="dxa"/>
            </w:tcMar>
            <w:vAlign w:val="center"/>
          </w:tcPr>
          <w:p w14:paraId="71142D21"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Opis</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doświadczenia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zawodowego</w:t>
            </w:r>
            <w:proofErr w:type="spellEnd"/>
          </w:p>
        </w:tc>
        <w:tc>
          <w:tcPr>
            <w:tcW w:w="5100" w:type="dxa"/>
            <w:tcMar>
              <w:top w:w="90" w:type="dxa"/>
              <w:left w:w="90" w:type="dxa"/>
              <w:bottom w:w="90" w:type="dxa"/>
              <w:right w:w="90" w:type="dxa"/>
            </w:tcMar>
            <w:vAlign w:val="center"/>
          </w:tcPr>
          <w:p w14:paraId="2E143157" w14:textId="78B56392" w:rsidR="00250375" w:rsidRPr="00EA50D7" w:rsidRDefault="00250375">
            <w:pPr>
              <w:spacing w:after="0" w:line="240" w:lineRule="auto"/>
              <w:rPr>
                <w:rFonts w:asciiTheme="majorHAnsi" w:hAnsiTheme="majorHAnsi" w:cstheme="majorHAnsi"/>
                <w:color w:val="000000" w:themeColor="text1"/>
                <w:sz w:val="20"/>
                <w:szCs w:val="20"/>
              </w:rPr>
            </w:pPr>
          </w:p>
        </w:tc>
      </w:tr>
    </w:tbl>
    <w:p w14:paraId="70F10F11" w14:textId="77777777" w:rsidR="00250375" w:rsidRPr="00EA50D7" w:rsidRDefault="00000000">
      <w:pP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Osoba nr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5100"/>
      </w:tblGrid>
      <w:tr w:rsidR="00250375" w:rsidRPr="00EA50D7" w14:paraId="67DE4297" w14:textId="77777777" w:rsidTr="001B71D0">
        <w:trPr>
          <w:jc w:val="center"/>
        </w:trPr>
        <w:tc>
          <w:tcPr>
            <w:tcW w:w="5100" w:type="dxa"/>
            <w:tcMar>
              <w:top w:w="90" w:type="dxa"/>
              <w:left w:w="90" w:type="dxa"/>
              <w:bottom w:w="90" w:type="dxa"/>
              <w:right w:w="90" w:type="dxa"/>
            </w:tcMar>
            <w:vAlign w:val="center"/>
          </w:tcPr>
          <w:p w14:paraId="6ADBE59A"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Imię</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nazwisko</w:t>
            </w:r>
            <w:proofErr w:type="spellEnd"/>
          </w:p>
        </w:tc>
        <w:tc>
          <w:tcPr>
            <w:tcW w:w="5100" w:type="dxa"/>
            <w:tcMar>
              <w:top w:w="90" w:type="dxa"/>
              <w:left w:w="90" w:type="dxa"/>
              <w:bottom w:w="90" w:type="dxa"/>
              <w:right w:w="90" w:type="dxa"/>
            </w:tcMar>
            <w:vAlign w:val="center"/>
          </w:tcPr>
          <w:p w14:paraId="11042A7A" w14:textId="61B9CB0D"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5003DD90" w14:textId="77777777" w:rsidTr="001B71D0">
        <w:trPr>
          <w:jc w:val="center"/>
        </w:trPr>
        <w:tc>
          <w:tcPr>
            <w:tcW w:w="5100" w:type="dxa"/>
            <w:tcMar>
              <w:top w:w="90" w:type="dxa"/>
              <w:left w:w="90" w:type="dxa"/>
              <w:bottom w:w="90" w:type="dxa"/>
              <w:right w:w="90" w:type="dxa"/>
            </w:tcMar>
            <w:vAlign w:val="center"/>
          </w:tcPr>
          <w:p w14:paraId="54AD8481"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Opis</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doświadczenia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zawodowego</w:t>
            </w:r>
            <w:proofErr w:type="spellEnd"/>
          </w:p>
        </w:tc>
        <w:tc>
          <w:tcPr>
            <w:tcW w:w="5100" w:type="dxa"/>
            <w:tcMar>
              <w:top w:w="90" w:type="dxa"/>
              <w:left w:w="90" w:type="dxa"/>
              <w:bottom w:w="90" w:type="dxa"/>
              <w:right w:w="90" w:type="dxa"/>
            </w:tcMar>
            <w:vAlign w:val="center"/>
          </w:tcPr>
          <w:p w14:paraId="1FC1270D" w14:textId="2FAFAB08" w:rsidR="00250375" w:rsidRPr="00EA50D7" w:rsidRDefault="00250375">
            <w:pPr>
              <w:spacing w:after="0" w:line="240" w:lineRule="auto"/>
              <w:rPr>
                <w:rFonts w:asciiTheme="majorHAnsi" w:hAnsiTheme="majorHAnsi" w:cstheme="majorHAnsi"/>
                <w:color w:val="000000" w:themeColor="text1"/>
                <w:sz w:val="20"/>
                <w:szCs w:val="20"/>
              </w:rPr>
            </w:pPr>
          </w:p>
        </w:tc>
      </w:tr>
    </w:tbl>
    <w:p w14:paraId="3F57ADDC" w14:textId="77777777" w:rsidR="00250375" w:rsidRPr="00EA50D7" w:rsidRDefault="00000000">
      <w:pP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Osoba nr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5100"/>
      </w:tblGrid>
      <w:tr w:rsidR="00250375" w:rsidRPr="00EA50D7" w14:paraId="4A286E38" w14:textId="77777777" w:rsidTr="001B71D0">
        <w:trPr>
          <w:jc w:val="center"/>
        </w:trPr>
        <w:tc>
          <w:tcPr>
            <w:tcW w:w="5100" w:type="dxa"/>
            <w:tcMar>
              <w:top w:w="90" w:type="dxa"/>
              <w:left w:w="90" w:type="dxa"/>
              <w:bottom w:w="90" w:type="dxa"/>
              <w:right w:w="90" w:type="dxa"/>
            </w:tcMar>
            <w:vAlign w:val="center"/>
          </w:tcPr>
          <w:p w14:paraId="21B5B4E1"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Imię</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nazwisko</w:t>
            </w:r>
            <w:proofErr w:type="spellEnd"/>
          </w:p>
        </w:tc>
        <w:tc>
          <w:tcPr>
            <w:tcW w:w="5100" w:type="dxa"/>
            <w:tcMar>
              <w:top w:w="90" w:type="dxa"/>
              <w:left w:w="90" w:type="dxa"/>
              <w:bottom w:w="90" w:type="dxa"/>
              <w:right w:w="90" w:type="dxa"/>
            </w:tcMar>
            <w:vAlign w:val="center"/>
          </w:tcPr>
          <w:p w14:paraId="52E8DB0D" w14:textId="01412EAC"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3D6987E7" w14:textId="77777777" w:rsidTr="001B71D0">
        <w:trPr>
          <w:jc w:val="center"/>
        </w:trPr>
        <w:tc>
          <w:tcPr>
            <w:tcW w:w="5100" w:type="dxa"/>
            <w:tcMar>
              <w:top w:w="90" w:type="dxa"/>
              <w:left w:w="90" w:type="dxa"/>
              <w:bottom w:w="90" w:type="dxa"/>
              <w:right w:w="90" w:type="dxa"/>
            </w:tcMar>
            <w:vAlign w:val="center"/>
          </w:tcPr>
          <w:p w14:paraId="0C1934C9"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Opis</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doświadczenia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zawodowego</w:t>
            </w:r>
            <w:proofErr w:type="spellEnd"/>
          </w:p>
        </w:tc>
        <w:tc>
          <w:tcPr>
            <w:tcW w:w="5100" w:type="dxa"/>
            <w:tcMar>
              <w:top w:w="90" w:type="dxa"/>
              <w:left w:w="90" w:type="dxa"/>
              <w:bottom w:w="90" w:type="dxa"/>
              <w:right w:w="90" w:type="dxa"/>
            </w:tcMar>
            <w:vAlign w:val="center"/>
          </w:tcPr>
          <w:p w14:paraId="3E0ABFB6" w14:textId="3CA82B04" w:rsidR="00250375" w:rsidRPr="00EA50D7" w:rsidRDefault="00250375">
            <w:pPr>
              <w:spacing w:after="0" w:line="240" w:lineRule="auto"/>
              <w:rPr>
                <w:rFonts w:asciiTheme="majorHAnsi" w:hAnsiTheme="majorHAnsi" w:cstheme="majorHAnsi"/>
                <w:color w:val="000000" w:themeColor="text1"/>
                <w:sz w:val="20"/>
                <w:szCs w:val="20"/>
              </w:rPr>
            </w:pPr>
          </w:p>
        </w:tc>
      </w:tr>
    </w:tbl>
    <w:p w14:paraId="148F7A25" w14:textId="77777777" w:rsidR="00250375" w:rsidRPr="00EA50D7" w:rsidRDefault="00000000">
      <w:pPr>
        <w:spacing w:before="160" w:after="80"/>
        <w:rPr>
          <w:rFonts w:asciiTheme="majorHAnsi" w:hAnsiTheme="majorHAnsi" w:cstheme="majorHAnsi"/>
          <w:b/>
          <w:bCs/>
          <w:color w:val="000000" w:themeColor="text1"/>
          <w:sz w:val="20"/>
          <w:szCs w:val="20"/>
        </w:rPr>
      </w:pPr>
      <w:r w:rsidRPr="00EA50D7">
        <w:rPr>
          <w:rFonts w:asciiTheme="majorHAnsi" w:hAnsiTheme="majorHAnsi" w:cstheme="majorHAnsi"/>
          <w:b/>
          <w:bCs/>
          <w:color w:val="000000" w:themeColor="text1"/>
          <w:sz w:val="20"/>
          <w:szCs w:val="20"/>
        </w:rPr>
        <w:t xml:space="preserve">VIII. </w:t>
      </w:r>
      <w:proofErr w:type="spellStart"/>
      <w:r w:rsidRPr="00EA50D7">
        <w:rPr>
          <w:rFonts w:asciiTheme="majorHAnsi" w:hAnsiTheme="majorHAnsi" w:cstheme="majorHAnsi"/>
          <w:b/>
          <w:bCs/>
          <w:color w:val="000000" w:themeColor="text1"/>
          <w:sz w:val="20"/>
          <w:szCs w:val="20"/>
        </w:rPr>
        <w:t>Wykaz</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projektów</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podobnych</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zrealizowanych</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przez</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Wykonawcę</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1700"/>
        <w:gridCol w:w="1700"/>
        <w:gridCol w:w="1700"/>
        <w:gridCol w:w="1700"/>
        <w:gridCol w:w="1700"/>
      </w:tblGrid>
      <w:tr w:rsidR="00250375" w:rsidRPr="00EA50D7" w14:paraId="0E05172B" w14:textId="77777777" w:rsidTr="001B71D0">
        <w:trPr>
          <w:jc w:val="center"/>
        </w:trPr>
        <w:tc>
          <w:tcPr>
            <w:tcW w:w="1700" w:type="dxa"/>
            <w:shd w:val="clear" w:color="auto" w:fill="DCE6F1"/>
            <w:tcMar>
              <w:top w:w="90" w:type="dxa"/>
              <w:left w:w="90" w:type="dxa"/>
              <w:bottom w:w="90" w:type="dxa"/>
              <w:right w:w="90" w:type="dxa"/>
            </w:tcMar>
            <w:vAlign w:val="center"/>
          </w:tcPr>
          <w:p w14:paraId="5F4D8D05"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Lp</w:t>
            </w:r>
            <w:proofErr w:type="spellEnd"/>
            <w:r w:rsidRPr="00EA50D7">
              <w:rPr>
                <w:rFonts w:asciiTheme="majorHAnsi" w:hAnsiTheme="majorHAnsi" w:cstheme="majorHAnsi"/>
                <w:b/>
                <w:color w:val="000000" w:themeColor="text1"/>
                <w:sz w:val="20"/>
                <w:szCs w:val="20"/>
              </w:rPr>
              <w:t>.</w:t>
            </w:r>
          </w:p>
        </w:tc>
        <w:tc>
          <w:tcPr>
            <w:tcW w:w="1700" w:type="dxa"/>
            <w:shd w:val="clear" w:color="auto" w:fill="DCE6F1"/>
            <w:tcMar>
              <w:top w:w="90" w:type="dxa"/>
              <w:left w:w="90" w:type="dxa"/>
              <w:bottom w:w="90" w:type="dxa"/>
              <w:right w:w="90" w:type="dxa"/>
            </w:tcMar>
            <w:vAlign w:val="center"/>
          </w:tcPr>
          <w:p w14:paraId="3D27DFC5"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 xml:space="preserve">Nazwa / </w:t>
            </w:r>
            <w:proofErr w:type="spellStart"/>
            <w:r w:rsidRPr="00EA50D7">
              <w:rPr>
                <w:rFonts w:asciiTheme="majorHAnsi" w:hAnsiTheme="majorHAnsi" w:cstheme="majorHAnsi"/>
                <w:b/>
                <w:color w:val="000000" w:themeColor="text1"/>
                <w:sz w:val="20"/>
                <w:szCs w:val="20"/>
              </w:rPr>
              <w:t>przedmiot</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projektu</w:t>
            </w:r>
            <w:proofErr w:type="spellEnd"/>
          </w:p>
        </w:tc>
        <w:tc>
          <w:tcPr>
            <w:tcW w:w="1700" w:type="dxa"/>
            <w:shd w:val="clear" w:color="auto" w:fill="DCE6F1"/>
            <w:tcMar>
              <w:top w:w="90" w:type="dxa"/>
              <w:left w:w="90" w:type="dxa"/>
              <w:bottom w:w="90" w:type="dxa"/>
              <w:right w:w="90" w:type="dxa"/>
            </w:tcMar>
            <w:vAlign w:val="center"/>
          </w:tcPr>
          <w:p w14:paraId="3DC05212"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Okres</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realizacji</w:t>
            </w:r>
            <w:proofErr w:type="spellEnd"/>
          </w:p>
        </w:tc>
        <w:tc>
          <w:tcPr>
            <w:tcW w:w="1700" w:type="dxa"/>
            <w:shd w:val="clear" w:color="auto" w:fill="DCE6F1"/>
            <w:tcMar>
              <w:top w:w="90" w:type="dxa"/>
              <w:left w:w="90" w:type="dxa"/>
              <w:bottom w:w="90" w:type="dxa"/>
              <w:right w:w="90" w:type="dxa"/>
            </w:tcMar>
            <w:vAlign w:val="center"/>
          </w:tcPr>
          <w:p w14:paraId="16195DA6"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Rola Wykonawcy</w:t>
            </w:r>
          </w:p>
        </w:tc>
        <w:tc>
          <w:tcPr>
            <w:tcW w:w="1700" w:type="dxa"/>
            <w:shd w:val="clear" w:color="auto" w:fill="DCE6F1"/>
            <w:tcMar>
              <w:top w:w="90" w:type="dxa"/>
              <w:left w:w="90" w:type="dxa"/>
              <w:bottom w:w="90" w:type="dxa"/>
              <w:right w:w="90" w:type="dxa"/>
            </w:tcMar>
            <w:vAlign w:val="center"/>
          </w:tcPr>
          <w:p w14:paraId="662A6C5D"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Dokument</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potwierdzający</w:t>
            </w:r>
            <w:proofErr w:type="spellEnd"/>
          </w:p>
        </w:tc>
        <w:tc>
          <w:tcPr>
            <w:tcW w:w="1700" w:type="dxa"/>
            <w:shd w:val="clear" w:color="auto" w:fill="DCE6F1"/>
            <w:tcMar>
              <w:top w:w="90" w:type="dxa"/>
              <w:left w:w="90" w:type="dxa"/>
              <w:bottom w:w="90" w:type="dxa"/>
              <w:right w:w="90" w:type="dxa"/>
            </w:tcMar>
            <w:vAlign w:val="center"/>
          </w:tcPr>
          <w:p w14:paraId="048C1B6F"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Opis</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podobieństwa</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projektu</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i</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zakres</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prac</w:t>
            </w:r>
            <w:proofErr w:type="spellEnd"/>
          </w:p>
        </w:tc>
      </w:tr>
      <w:tr w:rsidR="00250375" w:rsidRPr="00EA50D7" w14:paraId="7BB35C95" w14:textId="77777777" w:rsidTr="001B71D0">
        <w:trPr>
          <w:jc w:val="center"/>
        </w:trPr>
        <w:tc>
          <w:tcPr>
            <w:tcW w:w="1700" w:type="dxa"/>
            <w:tcMar>
              <w:top w:w="90" w:type="dxa"/>
              <w:left w:w="90" w:type="dxa"/>
              <w:bottom w:w="90" w:type="dxa"/>
              <w:right w:w="90" w:type="dxa"/>
            </w:tcMar>
            <w:vAlign w:val="center"/>
          </w:tcPr>
          <w:p w14:paraId="745675AE"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1</w:t>
            </w:r>
          </w:p>
        </w:tc>
        <w:tc>
          <w:tcPr>
            <w:tcW w:w="1700" w:type="dxa"/>
            <w:tcMar>
              <w:top w:w="90" w:type="dxa"/>
              <w:left w:w="90" w:type="dxa"/>
              <w:bottom w:w="90" w:type="dxa"/>
              <w:right w:w="90" w:type="dxa"/>
            </w:tcMar>
            <w:vAlign w:val="center"/>
          </w:tcPr>
          <w:p w14:paraId="33ED82BB" w14:textId="7F392C66"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39BD16C7" w14:textId="55C8462E"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261F97C7" w14:textId="7EBA8D36"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250E6BB6" w14:textId="180E7C12"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3546E45C" w14:textId="43EA8C20"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5C2A2A47" w14:textId="77777777" w:rsidTr="001B71D0">
        <w:trPr>
          <w:jc w:val="center"/>
        </w:trPr>
        <w:tc>
          <w:tcPr>
            <w:tcW w:w="1700" w:type="dxa"/>
            <w:tcMar>
              <w:top w:w="90" w:type="dxa"/>
              <w:left w:w="90" w:type="dxa"/>
              <w:bottom w:w="90" w:type="dxa"/>
              <w:right w:w="90" w:type="dxa"/>
            </w:tcMar>
            <w:vAlign w:val="center"/>
          </w:tcPr>
          <w:p w14:paraId="2AF3C50E"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2</w:t>
            </w:r>
          </w:p>
        </w:tc>
        <w:tc>
          <w:tcPr>
            <w:tcW w:w="1700" w:type="dxa"/>
            <w:tcMar>
              <w:top w:w="90" w:type="dxa"/>
              <w:left w:w="90" w:type="dxa"/>
              <w:bottom w:w="90" w:type="dxa"/>
              <w:right w:w="90" w:type="dxa"/>
            </w:tcMar>
            <w:vAlign w:val="center"/>
          </w:tcPr>
          <w:p w14:paraId="64DB6667" w14:textId="260B39BB"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4FF45FB9" w14:textId="01CCBA14"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6D092208" w14:textId="4AB7A1F3"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126B8758" w14:textId="1142CCCD"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4233E6CD" w14:textId="4F692F27"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60853A9C" w14:textId="77777777" w:rsidTr="001B71D0">
        <w:trPr>
          <w:trHeight w:val="260"/>
          <w:jc w:val="center"/>
        </w:trPr>
        <w:tc>
          <w:tcPr>
            <w:tcW w:w="1700" w:type="dxa"/>
            <w:tcMar>
              <w:top w:w="90" w:type="dxa"/>
              <w:left w:w="90" w:type="dxa"/>
              <w:bottom w:w="90" w:type="dxa"/>
              <w:right w:w="90" w:type="dxa"/>
            </w:tcMar>
            <w:vAlign w:val="center"/>
          </w:tcPr>
          <w:p w14:paraId="58A4BD88"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3</w:t>
            </w:r>
          </w:p>
        </w:tc>
        <w:tc>
          <w:tcPr>
            <w:tcW w:w="1700" w:type="dxa"/>
            <w:tcMar>
              <w:top w:w="90" w:type="dxa"/>
              <w:left w:w="90" w:type="dxa"/>
              <w:bottom w:w="90" w:type="dxa"/>
              <w:right w:w="90" w:type="dxa"/>
            </w:tcMar>
            <w:vAlign w:val="center"/>
          </w:tcPr>
          <w:p w14:paraId="4307FF25" w14:textId="3535E3E8"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24D40822" w14:textId="6F053101"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7548C415" w14:textId="11546DCE"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039761A1" w14:textId="33C11521" w:rsidR="00250375" w:rsidRPr="00EA50D7" w:rsidRDefault="00250375">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618904AD" w14:textId="17B271B6" w:rsidR="00250375" w:rsidRPr="00EA50D7" w:rsidRDefault="00250375">
            <w:pPr>
              <w:spacing w:after="0" w:line="240" w:lineRule="auto"/>
              <w:rPr>
                <w:rFonts w:asciiTheme="majorHAnsi" w:hAnsiTheme="majorHAnsi" w:cstheme="majorHAnsi"/>
                <w:color w:val="000000" w:themeColor="text1"/>
                <w:sz w:val="20"/>
                <w:szCs w:val="20"/>
              </w:rPr>
            </w:pPr>
          </w:p>
        </w:tc>
      </w:tr>
      <w:tr w:rsidR="001B71D0" w:rsidRPr="00EA50D7" w14:paraId="7149630C" w14:textId="77777777" w:rsidTr="001B71D0">
        <w:trPr>
          <w:jc w:val="center"/>
        </w:trPr>
        <w:tc>
          <w:tcPr>
            <w:tcW w:w="1700" w:type="dxa"/>
            <w:tcMar>
              <w:top w:w="90" w:type="dxa"/>
              <w:left w:w="90" w:type="dxa"/>
              <w:bottom w:w="90" w:type="dxa"/>
              <w:right w:w="90" w:type="dxa"/>
            </w:tcMar>
            <w:vAlign w:val="center"/>
          </w:tcPr>
          <w:p w14:paraId="649B7BFA" w14:textId="2769B9BF" w:rsidR="001B71D0" w:rsidRPr="00EA50D7" w:rsidRDefault="001B71D0" w:rsidP="001B71D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4</w:t>
            </w:r>
          </w:p>
        </w:tc>
        <w:tc>
          <w:tcPr>
            <w:tcW w:w="1700" w:type="dxa"/>
            <w:tcMar>
              <w:top w:w="90" w:type="dxa"/>
              <w:left w:w="90" w:type="dxa"/>
              <w:bottom w:w="90" w:type="dxa"/>
              <w:right w:w="90" w:type="dxa"/>
            </w:tcMar>
            <w:vAlign w:val="center"/>
          </w:tcPr>
          <w:p w14:paraId="3BF015D7" w14:textId="77777777" w:rsidR="001B71D0" w:rsidRPr="00EA50D7" w:rsidRDefault="001B71D0">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0482B8CB" w14:textId="77777777" w:rsidR="001B71D0" w:rsidRPr="00EA50D7" w:rsidRDefault="001B71D0">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25F7F580" w14:textId="77777777" w:rsidR="001B71D0" w:rsidRPr="00EA50D7" w:rsidRDefault="001B71D0">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3491FA5B" w14:textId="77777777" w:rsidR="001B71D0" w:rsidRPr="00EA50D7" w:rsidRDefault="001B71D0">
            <w:pPr>
              <w:spacing w:after="0" w:line="240" w:lineRule="auto"/>
              <w:rPr>
                <w:rFonts w:asciiTheme="majorHAnsi" w:hAnsiTheme="majorHAnsi" w:cstheme="majorHAnsi"/>
                <w:color w:val="000000" w:themeColor="text1"/>
                <w:sz w:val="20"/>
                <w:szCs w:val="20"/>
              </w:rPr>
            </w:pPr>
          </w:p>
        </w:tc>
        <w:tc>
          <w:tcPr>
            <w:tcW w:w="1700" w:type="dxa"/>
            <w:tcMar>
              <w:top w:w="90" w:type="dxa"/>
              <w:left w:w="90" w:type="dxa"/>
              <w:bottom w:w="90" w:type="dxa"/>
              <w:right w:w="90" w:type="dxa"/>
            </w:tcMar>
            <w:vAlign w:val="center"/>
          </w:tcPr>
          <w:p w14:paraId="5F3E3A24" w14:textId="77777777" w:rsidR="001B71D0" w:rsidRPr="00EA50D7" w:rsidRDefault="001B71D0">
            <w:pPr>
              <w:spacing w:after="0" w:line="240" w:lineRule="auto"/>
              <w:rPr>
                <w:rFonts w:asciiTheme="majorHAnsi" w:hAnsiTheme="majorHAnsi" w:cstheme="majorHAnsi"/>
                <w:color w:val="000000" w:themeColor="text1"/>
                <w:sz w:val="20"/>
                <w:szCs w:val="20"/>
              </w:rPr>
            </w:pPr>
          </w:p>
        </w:tc>
      </w:tr>
    </w:tbl>
    <w:p w14:paraId="722663BC" w14:textId="77777777" w:rsidR="00250375" w:rsidRPr="00EA50D7" w:rsidRDefault="00000000">
      <w:pPr>
        <w:spacing w:before="160" w:after="80"/>
        <w:rPr>
          <w:rFonts w:asciiTheme="majorHAnsi" w:hAnsiTheme="majorHAnsi" w:cstheme="majorHAnsi"/>
          <w:b/>
          <w:bCs/>
          <w:color w:val="000000" w:themeColor="text1"/>
          <w:sz w:val="20"/>
          <w:szCs w:val="20"/>
        </w:rPr>
      </w:pPr>
      <w:r w:rsidRPr="00EA50D7">
        <w:rPr>
          <w:rFonts w:asciiTheme="majorHAnsi" w:hAnsiTheme="majorHAnsi" w:cstheme="majorHAnsi"/>
          <w:b/>
          <w:bCs/>
          <w:color w:val="000000" w:themeColor="text1"/>
          <w:sz w:val="20"/>
          <w:szCs w:val="20"/>
        </w:rPr>
        <w:t xml:space="preserve">IX. </w:t>
      </w:r>
      <w:proofErr w:type="spellStart"/>
      <w:r w:rsidRPr="00EA50D7">
        <w:rPr>
          <w:rFonts w:asciiTheme="majorHAnsi" w:hAnsiTheme="majorHAnsi" w:cstheme="majorHAnsi"/>
          <w:b/>
          <w:bCs/>
          <w:color w:val="000000" w:themeColor="text1"/>
          <w:sz w:val="20"/>
          <w:szCs w:val="20"/>
        </w:rPr>
        <w:t>Wykaz</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projektów</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podobnych</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zrealizowanych</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przez</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osoby</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skierowane</w:t>
      </w:r>
      <w:proofErr w:type="spellEnd"/>
      <w:r w:rsidRPr="00EA50D7">
        <w:rPr>
          <w:rFonts w:asciiTheme="majorHAnsi" w:hAnsiTheme="majorHAnsi" w:cstheme="majorHAnsi"/>
          <w:b/>
          <w:bCs/>
          <w:color w:val="000000" w:themeColor="text1"/>
          <w:sz w:val="20"/>
          <w:szCs w:val="20"/>
        </w:rPr>
        <w:t xml:space="preserve"> do </w:t>
      </w:r>
      <w:proofErr w:type="spellStart"/>
      <w:r w:rsidRPr="00EA50D7">
        <w:rPr>
          <w:rFonts w:asciiTheme="majorHAnsi" w:hAnsiTheme="majorHAnsi" w:cstheme="majorHAnsi"/>
          <w:b/>
          <w:bCs/>
          <w:color w:val="000000" w:themeColor="text1"/>
          <w:sz w:val="20"/>
          <w:szCs w:val="20"/>
        </w:rPr>
        <w:t>realizacji</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zamówienia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1285"/>
        <w:gridCol w:w="1457"/>
        <w:gridCol w:w="1457"/>
        <w:gridCol w:w="1457"/>
        <w:gridCol w:w="1457"/>
        <w:gridCol w:w="1457"/>
        <w:gridCol w:w="1553"/>
        <w:gridCol w:w="83"/>
      </w:tblGrid>
      <w:tr w:rsidR="00250375" w:rsidRPr="00EA50D7" w14:paraId="7FB8B022" w14:textId="77777777" w:rsidTr="00EA50D7">
        <w:trPr>
          <w:gridAfter w:val="1"/>
          <w:wAfter w:w="83" w:type="dxa"/>
          <w:jc w:val="center"/>
        </w:trPr>
        <w:tc>
          <w:tcPr>
            <w:tcW w:w="1375" w:type="dxa"/>
            <w:gridSpan w:val="2"/>
            <w:shd w:val="clear" w:color="auto" w:fill="DCE6F1"/>
            <w:tcMar>
              <w:top w:w="90" w:type="dxa"/>
              <w:left w:w="90" w:type="dxa"/>
              <w:bottom w:w="90" w:type="dxa"/>
              <w:right w:w="90" w:type="dxa"/>
            </w:tcMar>
            <w:vAlign w:val="center"/>
          </w:tcPr>
          <w:p w14:paraId="45CD272C"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Lp</w:t>
            </w:r>
            <w:proofErr w:type="spellEnd"/>
            <w:r w:rsidRPr="00EA50D7">
              <w:rPr>
                <w:rFonts w:asciiTheme="majorHAnsi" w:hAnsiTheme="majorHAnsi" w:cstheme="majorHAnsi"/>
                <w:b/>
                <w:color w:val="000000" w:themeColor="text1"/>
                <w:sz w:val="20"/>
                <w:szCs w:val="20"/>
              </w:rPr>
              <w:t>.</w:t>
            </w:r>
          </w:p>
        </w:tc>
        <w:tc>
          <w:tcPr>
            <w:tcW w:w="1457" w:type="dxa"/>
            <w:shd w:val="clear" w:color="auto" w:fill="DCE6F1"/>
            <w:tcMar>
              <w:top w:w="90" w:type="dxa"/>
              <w:left w:w="90" w:type="dxa"/>
              <w:bottom w:w="90" w:type="dxa"/>
              <w:right w:w="90" w:type="dxa"/>
            </w:tcMar>
            <w:vAlign w:val="center"/>
          </w:tcPr>
          <w:p w14:paraId="6A6490D5"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Osoba</w:t>
            </w:r>
          </w:p>
        </w:tc>
        <w:tc>
          <w:tcPr>
            <w:tcW w:w="1457" w:type="dxa"/>
            <w:shd w:val="clear" w:color="auto" w:fill="DCE6F1"/>
            <w:tcMar>
              <w:top w:w="90" w:type="dxa"/>
              <w:left w:w="90" w:type="dxa"/>
              <w:bottom w:w="90" w:type="dxa"/>
              <w:right w:w="90" w:type="dxa"/>
            </w:tcMar>
            <w:vAlign w:val="center"/>
          </w:tcPr>
          <w:p w14:paraId="2F153105"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 xml:space="preserve">Nazwa / </w:t>
            </w:r>
            <w:proofErr w:type="spellStart"/>
            <w:r w:rsidRPr="00EA50D7">
              <w:rPr>
                <w:rFonts w:asciiTheme="majorHAnsi" w:hAnsiTheme="majorHAnsi" w:cstheme="majorHAnsi"/>
                <w:b/>
                <w:color w:val="000000" w:themeColor="text1"/>
                <w:sz w:val="20"/>
                <w:szCs w:val="20"/>
              </w:rPr>
              <w:t>przedmiot</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projektu</w:t>
            </w:r>
            <w:proofErr w:type="spellEnd"/>
          </w:p>
        </w:tc>
        <w:tc>
          <w:tcPr>
            <w:tcW w:w="1457" w:type="dxa"/>
            <w:shd w:val="clear" w:color="auto" w:fill="DCE6F1"/>
            <w:tcMar>
              <w:top w:w="90" w:type="dxa"/>
              <w:left w:w="90" w:type="dxa"/>
              <w:bottom w:w="90" w:type="dxa"/>
              <w:right w:w="90" w:type="dxa"/>
            </w:tcMar>
            <w:vAlign w:val="center"/>
          </w:tcPr>
          <w:p w14:paraId="5B064709"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Okres</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realizacji</w:t>
            </w:r>
            <w:proofErr w:type="spellEnd"/>
          </w:p>
        </w:tc>
        <w:tc>
          <w:tcPr>
            <w:tcW w:w="1457" w:type="dxa"/>
            <w:shd w:val="clear" w:color="auto" w:fill="DCE6F1"/>
            <w:tcMar>
              <w:top w:w="90" w:type="dxa"/>
              <w:left w:w="90" w:type="dxa"/>
              <w:bottom w:w="90" w:type="dxa"/>
              <w:right w:w="90" w:type="dxa"/>
            </w:tcMar>
            <w:vAlign w:val="center"/>
          </w:tcPr>
          <w:p w14:paraId="1AE00348"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 xml:space="preserve">Rola </w:t>
            </w:r>
            <w:proofErr w:type="spellStart"/>
            <w:r w:rsidRPr="00EA50D7">
              <w:rPr>
                <w:rFonts w:asciiTheme="majorHAnsi" w:hAnsiTheme="majorHAnsi" w:cstheme="majorHAnsi"/>
                <w:b/>
                <w:color w:val="000000" w:themeColor="text1"/>
                <w:sz w:val="20"/>
                <w:szCs w:val="20"/>
              </w:rPr>
              <w:t>osoby</w:t>
            </w:r>
            <w:proofErr w:type="spellEnd"/>
          </w:p>
        </w:tc>
        <w:tc>
          <w:tcPr>
            <w:tcW w:w="1457" w:type="dxa"/>
            <w:shd w:val="clear" w:color="auto" w:fill="DCE6F1"/>
            <w:tcMar>
              <w:top w:w="90" w:type="dxa"/>
              <w:left w:w="90" w:type="dxa"/>
              <w:bottom w:w="90" w:type="dxa"/>
              <w:right w:w="90" w:type="dxa"/>
            </w:tcMar>
            <w:vAlign w:val="center"/>
          </w:tcPr>
          <w:p w14:paraId="1EEAA0EC"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Dokument</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potwierdzający</w:t>
            </w:r>
            <w:proofErr w:type="spellEnd"/>
          </w:p>
        </w:tc>
        <w:tc>
          <w:tcPr>
            <w:tcW w:w="1553" w:type="dxa"/>
            <w:shd w:val="clear" w:color="auto" w:fill="DCE6F1"/>
            <w:tcMar>
              <w:top w:w="90" w:type="dxa"/>
              <w:left w:w="90" w:type="dxa"/>
              <w:bottom w:w="90" w:type="dxa"/>
              <w:right w:w="90" w:type="dxa"/>
            </w:tcMar>
            <w:vAlign w:val="center"/>
          </w:tcPr>
          <w:p w14:paraId="2A2C4751"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Zakres</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prac</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i</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opis</w:t>
            </w:r>
            <w:proofErr w:type="spellEnd"/>
            <w:r w:rsidRPr="00EA50D7">
              <w:rPr>
                <w:rFonts w:asciiTheme="majorHAnsi" w:hAnsiTheme="majorHAnsi" w:cstheme="majorHAnsi"/>
                <w:b/>
                <w:color w:val="000000" w:themeColor="text1"/>
                <w:sz w:val="20"/>
                <w:szCs w:val="20"/>
              </w:rPr>
              <w:t xml:space="preserve"> </w:t>
            </w:r>
            <w:proofErr w:type="spellStart"/>
            <w:r w:rsidRPr="00EA50D7">
              <w:rPr>
                <w:rFonts w:asciiTheme="majorHAnsi" w:hAnsiTheme="majorHAnsi" w:cstheme="majorHAnsi"/>
                <w:b/>
                <w:color w:val="000000" w:themeColor="text1"/>
                <w:sz w:val="20"/>
                <w:szCs w:val="20"/>
              </w:rPr>
              <w:t>podobieństwa</w:t>
            </w:r>
            <w:proofErr w:type="spellEnd"/>
          </w:p>
        </w:tc>
      </w:tr>
      <w:tr w:rsidR="00250375" w:rsidRPr="00EA50D7" w14:paraId="17B1B917" w14:textId="77777777" w:rsidTr="00EA50D7">
        <w:trPr>
          <w:gridAfter w:val="1"/>
          <w:wAfter w:w="83" w:type="dxa"/>
          <w:jc w:val="center"/>
        </w:trPr>
        <w:tc>
          <w:tcPr>
            <w:tcW w:w="1375" w:type="dxa"/>
            <w:gridSpan w:val="2"/>
            <w:tcMar>
              <w:top w:w="90" w:type="dxa"/>
              <w:left w:w="90" w:type="dxa"/>
              <w:bottom w:w="90" w:type="dxa"/>
              <w:right w:w="90" w:type="dxa"/>
            </w:tcMar>
            <w:vAlign w:val="center"/>
          </w:tcPr>
          <w:p w14:paraId="6B4A1404"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1</w:t>
            </w:r>
          </w:p>
        </w:tc>
        <w:tc>
          <w:tcPr>
            <w:tcW w:w="1457" w:type="dxa"/>
            <w:tcMar>
              <w:top w:w="90" w:type="dxa"/>
              <w:left w:w="90" w:type="dxa"/>
              <w:bottom w:w="90" w:type="dxa"/>
              <w:right w:w="90" w:type="dxa"/>
            </w:tcMar>
            <w:vAlign w:val="center"/>
          </w:tcPr>
          <w:p w14:paraId="13EECD79" w14:textId="6CCCC487"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4B4D63B6" w14:textId="65BBB2F1"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72F72544" w14:textId="0D4D3374"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0E5D8DFA" w14:textId="22BB7A3D"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361C756E" w14:textId="49AD91B4" w:rsidR="00250375" w:rsidRPr="00EA50D7" w:rsidRDefault="00250375">
            <w:pPr>
              <w:spacing w:after="0" w:line="240" w:lineRule="auto"/>
              <w:rPr>
                <w:rFonts w:asciiTheme="majorHAnsi" w:hAnsiTheme="majorHAnsi" w:cstheme="majorHAnsi"/>
                <w:color w:val="000000" w:themeColor="text1"/>
                <w:sz w:val="20"/>
                <w:szCs w:val="20"/>
              </w:rPr>
            </w:pPr>
          </w:p>
        </w:tc>
        <w:tc>
          <w:tcPr>
            <w:tcW w:w="1553" w:type="dxa"/>
            <w:tcMar>
              <w:top w:w="90" w:type="dxa"/>
              <w:left w:w="90" w:type="dxa"/>
              <w:bottom w:w="90" w:type="dxa"/>
              <w:right w:w="90" w:type="dxa"/>
            </w:tcMar>
            <w:vAlign w:val="center"/>
          </w:tcPr>
          <w:p w14:paraId="7CD1CCFB" w14:textId="1A870A94"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2342F97F" w14:textId="77777777" w:rsidTr="00EA50D7">
        <w:trPr>
          <w:gridAfter w:val="1"/>
          <w:wAfter w:w="83" w:type="dxa"/>
          <w:jc w:val="center"/>
        </w:trPr>
        <w:tc>
          <w:tcPr>
            <w:tcW w:w="1375" w:type="dxa"/>
            <w:gridSpan w:val="2"/>
            <w:tcMar>
              <w:top w:w="90" w:type="dxa"/>
              <w:left w:w="90" w:type="dxa"/>
              <w:bottom w:w="90" w:type="dxa"/>
              <w:right w:w="90" w:type="dxa"/>
            </w:tcMar>
            <w:vAlign w:val="center"/>
          </w:tcPr>
          <w:p w14:paraId="18165D3B"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2</w:t>
            </w:r>
          </w:p>
        </w:tc>
        <w:tc>
          <w:tcPr>
            <w:tcW w:w="1457" w:type="dxa"/>
            <w:tcMar>
              <w:top w:w="90" w:type="dxa"/>
              <w:left w:w="90" w:type="dxa"/>
              <w:bottom w:w="90" w:type="dxa"/>
              <w:right w:w="90" w:type="dxa"/>
            </w:tcMar>
            <w:vAlign w:val="center"/>
          </w:tcPr>
          <w:p w14:paraId="2D036AEA" w14:textId="1B88EAD3"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77295B9C" w14:textId="19EFB1E9"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08AC7041" w14:textId="19C4474A"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5A5B1566" w14:textId="14805186"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7350D533" w14:textId="3A421730" w:rsidR="00250375" w:rsidRPr="00EA50D7" w:rsidRDefault="00250375">
            <w:pPr>
              <w:spacing w:after="0" w:line="240" w:lineRule="auto"/>
              <w:rPr>
                <w:rFonts w:asciiTheme="majorHAnsi" w:hAnsiTheme="majorHAnsi" w:cstheme="majorHAnsi"/>
                <w:color w:val="000000" w:themeColor="text1"/>
                <w:sz w:val="20"/>
                <w:szCs w:val="20"/>
              </w:rPr>
            </w:pPr>
          </w:p>
        </w:tc>
        <w:tc>
          <w:tcPr>
            <w:tcW w:w="1553" w:type="dxa"/>
            <w:tcMar>
              <w:top w:w="90" w:type="dxa"/>
              <w:left w:w="90" w:type="dxa"/>
              <w:bottom w:w="90" w:type="dxa"/>
              <w:right w:w="90" w:type="dxa"/>
            </w:tcMar>
            <w:vAlign w:val="center"/>
          </w:tcPr>
          <w:p w14:paraId="7F0FFBFC" w14:textId="069C6E5A"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186FE5E8" w14:textId="77777777" w:rsidTr="00EA50D7">
        <w:trPr>
          <w:gridAfter w:val="1"/>
          <w:wAfter w:w="83" w:type="dxa"/>
          <w:jc w:val="center"/>
        </w:trPr>
        <w:tc>
          <w:tcPr>
            <w:tcW w:w="1375" w:type="dxa"/>
            <w:gridSpan w:val="2"/>
            <w:tcMar>
              <w:top w:w="90" w:type="dxa"/>
              <w:left w:w="90" w:type="dxa"/>
              <w:bottom w:w="90" w:type="dxa"/>
              <w:right w:w="90" w:type="dxa"/>
            </w:tcMar>
            <w:vAlign w:val="center"/>
          </w:tcPr>
          <w:p w14:paraId="5B6A35DB"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3</w:t>
            </w:r>
          </w:p>
        </w:tc>
        <w:tc>
          <w:tcPr>
            <w:tcW w:w="1457" w:type="dxa"/>
            <w:tcMar>
              <w:top w:w="90" w:type="dxa"/>
              <w:left w:w="90" w:type="dxa"/>
              <w:bottom w:w="90" w:type="dxa"/>
              <w:right w:w="90" w:type="dxa"/>
            </w:tcMar>
            <w:vAlign w:val="center"/>
          </w:tcPr>
          <w:p w14:paraId="14A0FFA8" w14:textId="0D4F7DF0"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7F7C957C" w14:textId="6287C2F8"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697FC4DC" w14:textId="72953E66"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65B00DB4" w14:textId="08E5CA79"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2E0A8DCE" w14:textId="57F263A6" w:rsidR="00250375" w:rsidRPr="00EA50D7" w:rsidRDefault="00250375">
            <w:pPr>
              <w:spacing w:after="0" w:line="240" w:lineRule="auto"/>
              <w:rPr>
                <w:rFonts w:asciiTheme="majorHAnsi" w:hAnsiTheme="majorHAnsi" w:cstheme="majorHAnsi"/>
                <w:color w:val="000000" w:themeColor="text1"/>
                <w:sz w:val="20"/>
                <w:szCs w:val="20"/>
              </w:rPr>
            </w:pPr>
          </w:p>
        </w:tc>
        <w:tc>
          <w:tcPr>
            <w:tcW w:w="1553" w:type="dxa"/>
            <w:tcMar>
              <w:top w:w="90" w:type="dxa"/>
              <w:left w:w="90" w:type="dxa"/>
              <w:bottom w:w="90" w:type="dxa"/>
              <w:right w:w="90" w:type="dxa"/>
            </w:tcMar>
            <w:vAlign w:val="center"/>
          </w:tcPr>
          <w:p w14:paraId="65EEE263" w14:textId="6EA55673"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69511D2A" w14:textId="77777777" w:rsidTr="00EA50D7">
        <w:trPr>
          <w:gridAfter w:val="1"/>
          <w:wAfter w:w="83" w:type="dxa"/>
          <w:jc w:val="center"/>
        </w:trPr>
        <w:tc>
          <w:tcPr>
            <w:tcW w:w="1375" w:type="dxa"/>
            <w:gridSpan w:val="2"/>
            <w:tcMar>
              <w:top w:w="90" w:type="dxa"/>
              <w:left w:w="90" w:type="dxa"/>
              <w:bottom w:w="90" w:type="dxa"/>
              <w:right w:w="90" w:type="dxa"/>
            </w:tcMar>
            <w:vAlign w:val="center"/>
          </w:tcPr>
          <w:p w14:paraId="17D3A503"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4</w:t>
            </w:r>
          </w:p>
        </w:tc>
        <w:tc>
          <w:tcPr>
            <w:tcW w:w="1457" w:type="dxa"/>
            <w:tcMar>
              <w:top w:w="90" w:type="dxa"/>
              <w:left w:w="90" w:type="dxa"/>
              <w:bottom w:w="90" w:type="dxa"/>
              <w:right w:w="90" w:type="dxa"/>
            </w:tcMar>
            <w:vAlign w:val="center"/>
          </w:tcPr>
          <w:p w14:paraId="2D6E329E" w14:textId="70138495"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779898A8" w14:textId="57E10F44"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34256D40" w14:textId="174547D2"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1ADD12A2" w14:textId="331A6945"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2E209749" w14:textId="1988E087" w:rsidR="00250375" w:rsidRPr="00EA50D7" w:rsidRDefault="00250375">
            <w:pPr>
              <w:spacing w:after="0" w:line="240" w:lineRule="auto"/>
              <w:rPr>
                <w:rFonts w:asciiTheme="majorHAnsi" w:hAnsiTheme="majorHAnsi" w:cstheme="majorHAnsi"/>
                <w:color w:val="000000" w:themeColor="text1"/>
                <w:sz w:val="20"/>
                <w:szCs w:val="20"/>
              </w:rPr>
            </w:pPr>
          </w:p>
        </w:tc>
        <w:tc>
          <w:tcPr>
            <w:tcW w:w="1553" w:type="dxa"/>
            <w:tcMar>
              <w:top w:w="90" w:type="dxa"/>
              <w:left w:w="90" w:type="dxa"/>
              <w:bottom w:w="90" w:type="dxa"/>
              <w:right w:w="90" w:type="dxa"/>
            </w:tcMar>
            <w:vAlign w:val="center"/>
          </w:tcPr>
          <w:p w14:paraId="33589B78" w14:textId="3D9F0B7F"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07D7FB16" w14:textId="77777777" w:rsidTr="00EA50D7">
        <w:trPr>
          <w:gridAfter w:val="1"/>
          <w:wAfter w:w="83" w:type="dxa"/>
          <w:jc w:val="center"/>
        </w:trPr>
        <w:tc>
          <w:tcPr>
            <w:tcW w:w="1375" w:type="dxa"/>
            <w:gridSpan w:val="2"/>
            <w:tcMar>
              <w:top w:w="90" w:type="dxa"/>
              <w:left w:w="90" w:type="dxa"/>
              <w:bottom w:w="90" w:type="dxa"/>
              <w:right w:w="90" w:type="dxa"/>
            </w:tcMar>
            <w:vAlign w:val="center"/>
          </w:tcPr>
          <w:p w14:paraId="67D8B48A"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5</w:t>
            </w:r>
          </w:p>
        </w:tc>
        <w:tc>
          <w:tcPr>
            <w:tcW w:w="1457" w:type="dxa"/>
            <w:tcMar>
              <w:top w:w="90" w:type="dxa"/>
              <w:left w:w="90" w:type="dxa"/>
              <w:bottom w:w="90" w:type="dxa"/>
              <w:right w:w="90" w:type="dxa"/>
            </w:tcMar>
            <w:vAlign w:val="center"/>
          </w:tcPr>
          <w:p w14:paraId="7F92FBA1" w14:textId="2293A936"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44CC461A" w14:textId="249FD3F8"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6BAA1B99" w14:textId="65AFCEDD"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77F1B9B6" w14:textId="7439BA5F"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0F6E61FF" w14:textId="18619FBC" w:rsidR="00250375" w:rsidRPr="00EA50D7" w:rsidRDefault="00250375">
            <w:pPr>
              <w:spacing w:after="0" w:line="240" w:lineRule="auto"/>
              <w:rPr>
                <w:rFonts w:asciiTheme="majorHAnsi" w:hAnsiTheme="majorHAnsi" w:cstheme="majorHAnsi"/>
                <w:color w:val="000000" w:themeColor="text1"/>
                <w:sz w:val="20"/>
                <w:szCs w:val="20"/>
              </w:rPr>
            </w:pPr>
          </w:p>
        </w:tc>
        <w:tc>
          <w:tcPr>
            <w:tcW w:w="1553" w:type="dxa"/>
            <w:tcMar>
              <w:top w:w="90" w:type="dxa"/>
              <w:left w:w="90" w:type="dxa"/>
              <w:bottom w:w="90" w:type="dxa"/>
              <w:right w:w="90" w:type="dxa"/>
            </w:tcMar>
            <w:vAlign w:val="center"/>
          </w:tcPr>
          <w:p w14:paraId="18B23640" w14:textId="37D24303"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48C2FDDE" w14:textId="77777777" w:rsidTr="00EA50D7">
        <w:trPr>
          <w:gridAfter w:val="1"/>
          <w:wAfter w:w="83" w:type="dxa"/>
          <w:jc w:val="center"/>
        </w:trPr>
        <w:tc>
          <w:tcPr>
            <w:tcW w:w="1375" w:type="dxa"/>
            <w:gridSpan w:val="2"/>
            <w:tcMar>
              <w:top w:w="90" w:type="dxa"/>
              <w:left w:w="90" w:type="dxa"/>
              <w:bottom w:w="90" w:type="dxa"/>
              <w:right w:w="90" w:type="dxa"/>
            </w:tcMar>
            <w:vAlign w:val="center"/>
          </w:tcPr>
          <w:p w14:paraId="03C83990"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6</w:t>
            </w:r>
          </w:p>
        </w:tc>
        <w:tc>
          <w:tcPr>
            <w:tcW w:w="1457" w:type="dxa"/>
            <w:tcMar>
              <w:top w:w="90" w:type="dxa"/>
              <w:left w:w="90" w:type="dxa"/>
              <w:bottom w:w="90" w:type="dxa"/>
              <w:right w:w="90" w:type="dxa"/>
            </w:tcMar>
            <w:vAlign w:val="center"/>
          </w:tcPr>
          <w:p w14:paraId="3354F020" w14:textId="3A6EA609"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5C8CD8E9" w14:textId="2DDAB56B"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226A41F5" w14:textId="6995AB54"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61710947" w14:textId="2BBC159B" w:rsidR="00250375" w:rsidRPr="00EA50D7" w:rsidRDefault="00250375">
            <w:pPr>
              <w:spacing w:after="0" w:line="240" w:lineRule="auto"/>
              <w:rPr>
                <w:rFonts w:asciiTheme="majorHAnsi" w:hAnsiTheme="majorHAnsi" w:cstheme="majorHAnsi"/>
                <w:color w:val="000000" w:themeColor="text1"/>
                <w:sz w:val="20"/>
                <w:szCs w:val="20"/>
              </w:rPr>
            </w:pPr>
          </w:p>
        </w:tc>
        <w:tc>
          <w:tcPr>
            <w:tcW w:w="1457" w:type="dxa"/>
            <w:tcMar>
              <w:top w:w="90" w:type="dxa"/>
              <w:left w:w="90" w:type="dxa"/>
              <w:bottom w:w="90" w:type="dxa"/>
              <w:right w:w="90" w:type="dxa"/>
            </w:tcMar>
            <w:vAlign w:val="center"/>
          </w:tcPr>
          <w:p w14:paraId="487DC840" w14:textId="4BF5B20A" w:rsidR="00250375" w:rsidRPr="00EA50D7" w:rsidRDefault="00250375">
            <w:pPr>
              <w:spacing w:after="0" w:line="240" w:lineRule="auto"/>
              <w:rPr>
                <w:rFonts w:asciiTheme="majorHAnsi" w:hAnsiTheme="majorHAnsi" w:cstheme="majorHAnsi"/>
                <w:color w:val="000000" w:themeColor="text1"/>
                <w:sz w:val="20"/>
                <w:szCs w:val="20"/>
              </w:rPr>
            </w:pPr>
          </w:p>
        </w:tc>
        <w:tc>
          <w:tcPr>
            <w:tcW w:w="1553" w:type="dxa"/>
            <w:tcMar>
              <w:top w:w="90" w:type="dxa"/>
              <w:left w:w="90" w:type="dxa"/>
              <w:bottom w:w="90" w:type="dxa"/>
              <w:right w:w="90" w:type="dxa"/>
            </w:tcMar>
            <w:vAlign w:val="center"/>
          </w:tcPr>
          <w:p w14:paraId="1C7828D4" w14:textId="15CF4779"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2EAE7BA2" w14:textId="77777777" w:rsidTr="00EA50D7">
        <w:tblPrEx>
          <w:jc w:val="left"/>
        </w:tblPrEx>
        <w:trPr>
          <w:gridBefore w:val="1"/>
          <w:wBefore w:w="90" w:type="dxa"/>
        </w:trPr>
        <w:tc>
          <w:tcPr>
            <w:tcW w:w="10206" w:type="dxa"/>
            <w:gridSpan w:val="8"/>
            <w:shd w:val="clear" w:color="auto" w:fill="F3F6FA"/>
            <w:tcMar>
              <w:top w:w="110" w:type="dxa"/>
              <w:left w:w="110" w:type="dxa"/>
              <w:bottom w:w="110" w:type="dxa"/>
              <w:right w:w="110" w:type="dxa"/>
            </w:tcMar>
          </w:tcPr>
          <w:p w14:paraId="7B9217F8" w14:textId="77777777" w:rsidR="00250375" w:rsidRPr="00EA50D7" w:rsidRDefault="00000000">
            <w:pPr>
              <w:spacing w:after="0"/>
              <w:rPr>
                <w:rFonts w:asciiTheme="majorHAnsi" w:hAnsiTheme="majorHAnsi" w:cstheme="majorHAnsi"/>
                <w:color w:val="000000" w:themeColor="text1"/>
                <w:sz w:val="20"/>
                <w:szCs w:val="20"/>
              </w:rPr>
            </w:pPr>
            <w:r w:rsidRPr="00EA50D7">
              <w:rPr>
                <w:rFonts w:asciiTheme="majorHAnsi" w:hAnsiTheme="majorHAnsi" w:cstheme="majorHAnsi"/>
                <w:i/>
                <w:color w:val="000000" w:themeColor="text1"/>
                <w:sz w:val="20"/>
                <w:szCs w:val="20"/>
              </w:rPr>
              <w:lastRenderedPageBreak/>
              <w:t xml:space="preserve">W </w:t>
            </w:r>
            <w:proofErr w:type="spellStart"/>
            <w:r w:rsidRPr="00EA50D7">
              <w:rPr>
                <w:rFonts w:asciiTheme="majorHAnsi" w:hAnsiTheme="majorHAnsi" w:cstheme="majorHAnsi"/>
                <w:i/>
                <w:color w:val="000000" w:themeColor="text1"/>
                <w:sz w:val="20"/>
                <w:szCs w:val="20"/>
              </w:rPr>
              <w:t>przypadku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gdy</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doświadczenie</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dotyczy</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osoby</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będącej</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pracownikiem</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współpracownikiem</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albo</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inną</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osobą</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zaangażowaną</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przez</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Wykonawcę</w:t>
            </w:r>
            <w:proofErr w:type="spellEnd"/>
            <w:r w:rsidRPr="00EA50D7">
              <w:rPr>
                <w:rFonts w:asciiTheme="majorHAnsi" w:hAnsiTheme="majorHAnsi" w:cstheme="majorHAnsi"/>
                <w:i/>
                <w:color w:val="000000" w:themeColor="text1"/>
                <w:sz w:val="20"/>
                <w:szCs w:val="20"/>
              </w:rPr>
              <w:t xml:space="preserve"> do </w:t>
            </w:r>
            <w:proofErr w:type="spellStart"/>
            <w:r w:rsidRPr="00EA50D7">
              <w:rPr>
                <w:rFonts w:asciiTheme="majorHAnsi" w:hAnsiTheme="majorHAnsi" w:cstheme="majorHAnsi"/>
                <w:i/>
                <w:color w:val="000000" w:themeColor="text1"/>
                <w:sz w:val="20"/>
                <w:szCs w:val="20"/>
              </w:rPr>
              <w:t>realizacji</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zamówienia</w:t>
            </w:r>
            <w:proofErr w:type="spellEnd"/>
            <w:r w:rsidRPr="00EA50D7">
              <w:rPr>
                <w:rFonts w:asciiTheme="majorHAnsi" w:hAnsiTheme="majorHAnsi" w:cstheme="majorHAnsi"/>
                <w:i/>
                <w:color w:val="000000" w:themeColor="text1"/>
                <w:sz w:val="20"/>
                <w:szCs w:val="20"/>
              </w:rPr>
              <w:t xml:space="preserve">, a </w:t>
            </w:r>
            <w:proofErr w:type="spellStart"/>
            <w:r w:rsidRPr="00EA50D7">
              <w:rPr>
                <w:rFonts w:asciiTheme="majorHAnsi" w:hAnsiTheme="majorHAnsi" w:cstheme="majorHAnsi"/>
                <w:i/>
                <w:color w:val="000000" w:themeColor="text1"/>
                <w:sz w:val="20"/>
                <w:szCs w:val="20"/>
              </w:rPr>
              <w:t>projekt</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był</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realizowany</w:t>
            </w:r>
            <w:proofErr w:type="spellEnd"/>
            <w:r w:rsidRPr="00EA50D7">
              <w:rPr>
                <w:rFonts w:asciiTheme="majorHAnsi" w:hAnsiTheme="majorHAnsi" w:cstheme="majorHAnsi"/>
                <w:i/>
                <w:color w:val="000000" w:themeColor="text1"/>
                <w:sz w:val="20"/>
                <w:szCs w:val="20"/>
              </w:rPr>
              <w:t xml:space="preserve"> w </w:t>
            </w:r>
            <w:proofErr w:type="spellStart"/>
            <w:r w:rsidRPr="00EA50D7">
              <w:rPr>
                <w:rFonts w:asciiTheme="majorHAnsi" w:hAnsiTheme="majorHAnsi" w:cstheme="majorHAnsi"/>
                <w:i/>
                <w:color w:val="000000" w:themeColor="text1"/>
                <w:sz w:val="20"/>
                <w:szCs w:val="20"/>
              </w:rPr>
              <w:t>ramach</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działalności</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Wykonawcy</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dopuszcza</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się</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przedłożenie</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oświadczenia</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Wykonawcy</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potwierdzającego</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zaangażowanie</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tej</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osoby</w:t>
            </w:r>
            <w:proofErr w:type="spellEnd"/>
            <w:r w:rsidRPr="00EA50D7">
              <w:rPr>
                <w:rFonts w:asciiTheme="majorHAnsi" w:hAnsiTheme="majorHAnsi" w:cstheme="majorHAnsi"/>
                <w:i/>
                <w:color w:val="000000" w:themeColor="text1"/>
                <w:sz w:val="20"/>
                <w:szCs w:val="20"/>
              </w:rPr>
              <w:t xml:space="preserve"> w </w:t>
            </w:r>
            <w:proofErr w:type="spellStart"/>
            <w:r w:rsidRPr="00EA50D7">
              <w:rPr>
                <w:rFonts w:asciiTheme="majorHAnsi" w:hAnsiTheme="majorHAnsi" w:cstheme="majorHAnsi"/>
                <w:i/>
                <w:color w:val="000000" w:themeColor="text1"/>
                <w:sz w:val="20"/>
                <w:szCs w:val="20"/>
              </w:rPr>
              <w:t>dany</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projekt</w:t>
            </w:r>
            <w:proofErr w:type="spellEnd"/>
            <w:r w:rsidRPr="00EA50D7">
              <w:rPr>
                <w:rFonts w:asciiTheme="majorHAnsi" w:hAnsiTheme="majorHAnsi" w:cstheme="majorHAnsi"/>
                <w:i/>
                <w:color w:val="000000" w:themeColor="text1"/>
                <w:sz w:val="20"/>
                <w:szCs w:val="20"/>
              </w:rPr>
              <w:t xml:space="preserve">, ze </w:t>
            </w:r>
            <w:proofErr w:type="spellStart"/>
            <w:r w:rsidRPr="00EA50D7">
              <w:rPr>
                <w:rFonts w:asciiTheme="majorHAnsi" w:hAnsiTheme="majorHAnsi" w:cstheme="majorHAnsi"/>
                <w:i/>
                <w:color w:val="000000" w:themeColor="text1"/>
                <w:sz w:val="20"/>
                <w:szCs w:val="20"/>
              </w:rPr>
              <w:t>wskazaniem</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nazwy</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projektu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okresu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udziału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zakresu</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wykonywanych</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prac</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oraz</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roli</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tej</w:t>
            </w:r>
            <w:proofErr w:type="spellEnd"/>
            <w:r w:rsidRPr="00EA50D7">
              <w:rPr>
                <w:rFonts w:asciiTheme="majorHAnsi" w:hAnsiTheme="majorHAnsi" w:cstheme="majorHAnsi"/>
                <w:i/>
                <w:color w:val="000000" w:themeColor="text1"/>
                <w:sz w:val="20"/>
                <w:szCs w:val="20"/>
              </w:rPr>
              <w:t xml:space="preserve"> </w:t>
            </w:r>
            <w:proofErr w:type="spellStart"/>
            <w:r w:rsidRPr="00EA50D7">
              <w:rPr>
                <w:rFonts w:asciiTheme="majorHAnsi" w:hAnsiTheme="majorHAnsi" w:cstheme="majorHAnsi"/>
                <w:i/>
                <w:color w:val="000000" w:themeColor="text1"/>
                <w:sz w:val="20"/>
                <w:szCs w:val="20"/>
              </w:rPr>
              <w:t>osoby</w:t>
            </w:r>
            <w:proofErr w:type="spellEnd"/>
            <w:r w:rsidRPr="00EA50D7">
              <w:rPr>
                <w:rFonts w:asciiTheme="majorHAnsi" w:hAnsiTheme="majorHAnsi" w:cstheme="majorHAnsi"/>
                <w:i/>
                <w:color w:val="000000" w:themeColor="text1"/>
                <w:sz w:val="20"/>
                <w:szCs w:val="20"/>
              </w:rPr>
              <w:t>.</w:t>
            </w:r>
          </w:p>
        </w:tc>
      </w:tr>
    </w:tbl>
    <w:p w14:paraId="76C9B6F6" w14:textId="77777777" w:rsidR="00250375" w:rsidRPr="00EA50D7" w:rsidRDefault="00000000">
      <w:pPr>
        <w:spacing w:before="160" w:after="80"/>
        <w:rPr>
          <w:rFonts w:asciiTheme="majorHAnsi" w:hAnsiTheme="majorHAnsi" w:cstheme="majorHAnsi"/>
          <w:b/>
          <w:bCs/>
          <w:color w:val="000000" w:themeColor="text1"/>
          <w:sz w:val="20"/>
          <w:szCs w:val="20"/>
        </w:rPr>
      </w:pPr>
      <w:r w:rsidRPr="00EA50D7">
        <w:rPr>
          <w:rFonts w:asciiTheme="majorHAnsi" w:hAnsiTheme="majorHAnsi" w:cstheme="majorHAnsi"/>
          <w:b/>
          <w:bCs/>
          <w:color w:val="000000" w:themeColor="text1"/>
          <w:sz w:val="20"/>
          <w:szCs w:val="20"/>
        </w:rPr>
        <w:t xml:space="preserve">X. </w:t>
      </w:r>
      <w:proofErr w:type="spellStart"/>
      <w:r w:rsidRPr="00EA50D7">
        <w:rPr>
          <w:rFonts w:asciiTheme="majorHAnsi" w:hAnsiTheme="majorHAnsi" w:cstheme="majorHAnsi"/>
          <w:b/>
          <w:bCs/>
          <w:color w:val="000000" w:themeColor="text1"/>
          <w:sz w:val="20"/>
          <w:szCs w:val="20"/>
        </w:rPr>
        <w:t>Oświadczenia</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dotyczące</w:t>
      </w:r>
      <w:proofErr w:type="spellEnd"/>
      <w:r w:rsidRPr="00EA50D7">
        <w:rPr>
          <w:rFonts w:asciiTheme="majorHAnsi" w:hAnsiTheme="majorHAnsi" w:cstheme="majorHAnsi"/>
          <w:b/>
          <w:bCs/>
          <w:color w:val="000000" w:themeColor="text1"/>
          <w:sz w:val="20"/>
          <w:szCs w:val="20"/>
        </w:rPr>
        <w:t xml:space="preserve"> </w:t>
      </w:r>
      <w:proofErr w:type="spellStart"/>
      <w:r w:rsidRPr="00EA50D7">
        <w:rPr>
          <w:rFonts w:asciiTheme="majorHAnsi" w:hAnsiTheme="majorHAnsi" w:cstheme="majorHAnsi"/>
          <w:b/>
          <w:bCs/>
          <w:color w:val="000000" w:themeColor="text1"/>
          <w:sz w:val="20"/>
          <w:szCs w:val="20"/>
        </w:rPr>
        <w:t>doświadczenia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5100"/>
      </w:tblGrid>
      <w:tr w:rsidR="00250375" w:rsidRPr="00EA50D7" w14:paraId="0CE42F26" w14:textId="77777777" w:rsidTr="001B71D0">
        <w:trPr>
          <w:jc w:val="center"/>
        </w:trPr>
        <w:tc>
          <w:tcPr>
            <w:tcW w:w="5100" w:type="dxa"/>
            <w:tcMar>
              <w:top w:w="90" w:type="dxa"/>
              <w:left w:w="90" w:type="dxa"/>
              <w:bottom w:w="90" w:type="dxa"/>
              <w:right w:w="90" w:type="dxa"/>
            </w:tcMar>
            <w:vAlign w:val="center"/>
          </w:tcPr>
          <w:p w14:paraId="337CF5A7"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p>
        </w:tc>
        <w:tc>
          <w:tcPr>
            <w:tcW w:w="5100" w:type="dxa"/>
            <w:tcMar>
              <w:top w:w="90" w:type="dxa"/>
              <w:left w:w="90" w:type="dxa"/>
              <w:bottom w:w="90" w:type="dxa"/>
              <w:right w:w="90" w:type="dxa"/>
            </w:tcMar>
            <w:vAlign w:val="center"/>
          </w:tcPr>
          <w:p w14:paraId="5BE8CBED"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Wszystkie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projekty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wskazane</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wykazach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odpowiadają</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definicji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projektów</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podobnych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określonej</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zapytaniu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ofertowym</w:t>
            </w:r>
            <w:proofErr w:type="spellEnd"/>
            <w:r w:rsidRPr="00EA50D7">
              <w:rPr>
                <w:rFonts w:asciiTheme="majorHAnsi" w:hAnsiTheme="majorHAnsi" w:cstheme="majorHAnsi"/>
                <w:color w:val="000000" w:themeColor="text1"/>
                <w:sz w:val="20"/>
                <w:szCs w:val="20"/>
              </w:rPr>
              <w:t>.</w:t>
            </w:r>
          </w:p>
        </w:tc>
      </w:tr>
      <w:tr w:rsidR="00250375" w:rsidRPr="00EA50D7" w14:paraId="087D6D90" w14:textId="77777777" w:rsidTr="001B71D0">
        <w:trPr>
          <w:jc w:val="center"/>
        </w:trPr>
        <w:tc>
          <w:tcPr>
            <w:tcW w:w="5100" w:type="dxa"/>
            <w:tcMar>
              <w:top w:w="90" w:type="dxa"/>
              <w:left w:w="90" w:type="dxa"/>
              <w:bottom w:w="90" w:type="dxa"/>
              <w:right w:w="90" w:type="dxa"/>
            </w:tcMar>
            <w:vAlign w:val="center"/>
          </w:tcPr>
          <w:p w14:paraId="28F1756F"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p>
        </w:tc>
        <w:tc>
          <w:tcPr>
            <w:tcW w:w="5100" w:type="dxa"/>
            <w:tcMar>
              <w:top w:w="90" w:type="dxa"/>
              <w:left w:w="90" w:type="dxa"/>
              <w:bottom w:w="90" w:type="dxa"/>
              <w:right w:w="90" w:type="dxa"/>
            </w:tcMar>
            <w:vAlign w:val="center"/>
          </w:tcPr>
          <w:p w14:paraId="5232F8BE"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Do </w:t>
            </w:r>
            <w:proofErr w:type="spellStart"/>
            <w:r w:rsidRPr="00EA50D7">
              <w:rPr>
                <w:rFonts w:asciiTheme="majorHAnsi" w:hAnsiTheme="majorHAnsi" w:cstheme="majorHAnsi"/>
                <w:color w:val="000000" w:themeColor="text1"/>
                <w:sz w:val="20"/>
                <w:szCs w:val="20"/>
              </w:rPr>
              <w:t>oferty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załączono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referencje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lub</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inne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dokumenty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potwierdzające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należyte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projektów</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wskazanych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przez</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Wykonawcę</w:t>
            </w:r>
            <w:proofErr w:type="spellEnd"/>
            <w:r w:rsidRPr="00EA50D7">
              <w:rPr>
                <w:rFonts w:asciiTheme="majorHAnsi" w:hAnsiTheme="majorHAnsi" w:cstheme="majorHAnsi"/>
                <w:color w:val="000000" w:themeColor="text1"/>
                <w:sz w:val="20"/>
                <w:szCs w:val="20"/>
              </w:rPr>
              <w:t>.</w:t>
            </w:r>
          </w:p>
        </w:tc>
      </w:tr>
      <w:tr w:rsidR="00250375" w:rsidRPr="00EA50D7" w14:paraId="62FF4137" w14:textId="77777777" w:rsidTr="001B71D0">
        <w:trPr>
          <w:jc w:val="center"/>
        </w:trPr>
        <w:tc>
          <w:tcPr>
            <w:tcW w:w="5100" w:type="dxa"/>
            <w:tcMar>
              <w:top w:w="90" w:type="dxa"/>
              <w:left w:w="90" w:type="dxa"/>
              <w:bottom w:w="90" w:type="dxa"/>
              <w:right w:w="90" w:type="dxa"/>
            </w:tcMar>
            <w:vAlign w:val="center"/>
          </w:tcPr>
          <w:p w14:paraId="4EE0ED4D"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p>
        </w:tc>
        <w:tc>
          <w:tcPr>
            <w:tcW w:w="5100" w:type="dxa"/>
            <w:tcMar>
              <w:top w:w="90" w:type="dxa"/>
              <w:left w:w="90" w:type="dxa"/>
              <w:bottom w:w="90" w:type="dxa"/>
              <w:right w:w="90" w:type="dxa"/>
            </w:tcMar>
            <w:vAlign w:val="center"/>
          </w:tcPr>
          <w:p w14:paraId="25FC8176"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W </w:t>
            </w:r>
            <w:proofErr w:type="spellStart"/>
            <w:r w:rsidRPr="00EA50D7">
              <w:rPr>
                <w:rFonts w:asciiTheme="majorHAnsi" w:hAnsiTheme="majorHAnsi" w:cstheme="majorHAnsi"/>
                <w:color w:val="000000" w:themeColor="text1"/>
                <w:sz w:val="20"/>
                <w:szCs w:val="20"/>
              </w:rPr>
              <w:t>przypadku</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projektów</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realizowanych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przez</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osoby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wskazane</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zamówienia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załączono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dokumenty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potwierdzające</w:t>
            </w:r>
            <w:proofErr w:type="spellEnd"/>
            <w:r w:rsidRPr="00EA50D7">
              <w:rPr>
                <w:rFonts w:asciiTheme="majorHAnsi" w:hAnsiTheme="majorHAnsi" w:cstheme="majorHAnsi"/>
                <w:color w:val="000000" w:themeColor="text1"/>
                <w:sz w:val="20"/>
                <w:szCs w:val="20"/>
              </w:rPr>
              <w:t xml:space="preserve"> ich </w:t>
            </w:r>
            <w:proofErr w:type="spellStart"/>
            <w:r w:rsidRPr="00EA50D7">
              <w:rPr>
                <w:rFonts w:asciiTheme="majorHAnsi" w:hAnsiTheme="majorHAnsi" w:cstheme="majorHAnsi"/>
                <w:color w:val="000000" w:themeColor="text1"/>
                <w:sz w:val="20"/>
                <w:szCs w:val="20"/>
              </w:rPr>
              <w:t>doświadczenie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albo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oświadczenia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potwierdzające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zaangażowanie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tych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osób</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dany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projekt</w:t>
            </w:r>
            <w:proofErr w:type="spellEnd"/>
            <w:r w:rsidRPr="00EA50D7">
              <w:rPr>
                <w:rFonts w:asciiTheme="majorHAnsi" w:hAnsiTheme="majorHAnsi" w:cstheme="majorHAnsi"/>
                <w:color w:val="000000" w:themeColor="text1"/>
                <w:sz w:val="20"/>
                <w:szCs w:val="20"/>
              </w:rPr>
              <w:t>.</w:t>
            </w:r>
          </w:p>
        </w:tc>
      </w:tr>
      <w:tr w:rsidR="00250375" w:rsidRPr="00EA50D7" w14:paraId="56A20D63" w14:textId="77777777" w:rsidTr="001B71D0">
        <w:trPr>
          <w:jc w:val="center"/>
        </w:trPr>
        <w:tc>
          <w:tcPr>
            <w:tcW w:w="5100" w:type="dxa"/>
            <w:tcMar>
              <w:top w:w="90" w:type="dxa"/>
              <w:left w:w="90" w:type="dxa"/>
              <w:bottom w:w="90" w:type="dxa"/>
              <w:right w:w="90" w:type="dxa"/>
            </w:tcMar>
            <w:vAlign w:val="center"/>
          </w:tcPr>
          <w:p w14:paraId="7575C168"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p>
        </w:tc>
        <w:tc>
          <w:tcPr>
            <w:tcW w:w="5100" w:type="dxa"/>
            <w:tcMar>
              <w:top w:w="90" w:type="dxa"/>
              <w:left w:w="90" w:type="dxa"/>
              <w:bottom w:w="90" w:type="dxa"/>
              <w:right w:w="90" w:type="dxa"/>
            </w:tcMar>
            <w:vAlign w:val="center"/>
          </w:tcPr>
          <w:p w14:paraId="4189983C"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Na </w:t>
            </w:r>
            <w:proofErr w:type="spellStart"/>
            <w:r w:rsidRPr="00EA50D7">
              <w:rPr>
                <w:rFonts w:asciiTheme="majorHAnsi" w:hAnsiTheme="majorHAnsi" w:cstheme="majorHAnsi"/>
                <w:color w:val="000000" w:themeColor="text1"/>
                <w:sz w:val="20"/>
                <w:szCs w:val="20"/>
              </w:rPr>
              <w:t>wezwanie</w:t>
            </w:r>
            <w:proofErr w:type="spellEnd"/>
            <w:r w:rsidRPr="00EA50D7">
              <w:rPr>
                <w:rFonts w:asciiTheme="majorHAnsi" w:hAnsiTheme="majorHAnsi" w:cstheme="majorHAnsi"/>
                <w:color w:val="000000" w:themeColor="text1"/>
                <w:sz w:val="20"/>
                <w:szCs w:val="20"/>
              </w:rPr>
              <w:t xml:space="preserve"> Zamawiającego </w:t>
            </w:r>
            <w:proofErr w:type="spellStart"/>
            <w:r w:rsidRPr="00EA50D7">
              <w:rPr>
                <w:rFonts w:asciiTheme="majorHAnsi" w:hAnsiTheme="majorHAnsi" w:cstheme="majorHAnsi"/>
                <w:color w:val="000000" w:themeColor="text1"/>
                <w:sz w:val="20"/>
                <w:szCs w:val="20"/>
              </w:rPr>
              <w:t>przedłożę</w:t>
            </w:r>
            <w:proofErr w:type="spellEnd"/>
            <w:r w:rsidRPr="00EA50D7">
              <w:rPr>
                <w:rFonts w:asciiTheme="majorHAnsi" w:hAnsiTheme="majorHAnsi" w:cstheme="majorHAnsi"/>
                <w:color w:val="000000" w:themeColor="text1"/>
                <w:sz w:val="20"/>
                <w:szCs w:val="20"/>
              </w:rPr>
              <w:t>/</w:t>
            </w:r>
            <w:proofErr w:type="spellStart"/>
            <w:r w:rsidRPr="00EA50D7">
              <w:rPr>
                <w:rFonts w:asciiTheme="majorHAnsi" w:hAnsiTheme="majorHAnsi" w:cstheme="majorHAnsi"/>
                <w:color w:val="000000" w:themeColor="text1"/>
                <w:sz w:val="20"/>
                <w:szCs w:val="20"/>
              </w:rPr>
              <w:t>przedłożymy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dodatkowe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wyjaśnienia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lub</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dokumenty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dotyczące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wskazanego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doświadczenia</w:t>
            </w:r>
            <w:proofErr w:type="spellEnd"/>
            <w:r w:rsidRPr="00EA50D7">
              <w:rPr>
                <w:rFonts w:asciiTheme="majorHAnsi" w:hAnsiTheme="majorHAnsi" w:cstheme="majorHAnsi"/>
                <w:color w:val="000000" w:themeColor="text1"/>
                <w:sz w:val="20"/>
                <w:szCs w:val="20"/>
              </w:rPr>
              <w:t xml:space="preserve">, w </w:t>
            </w:r>
            <w:proofErr w:type="spellStart"/>
            <w:r w:rsidRPr="00EA50D7">
              <w:rPr>
                <w:rFonts w:asciiTheme="majorHAnsi" w:hAnsiTheme="majorHAnsi" w:cstheme="majorHAnsi"/>
                <w:color w:val="000000" w:themeColor="text1"/>
                <w:sz w:val="20"/>
                <w:szCs w:val="20"/>
              </w:rPr>
              <w:t>zakresie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dopuszczalnym</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przez</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zapytanie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ofertowe</w:t>
            </w:r>
            <w:proofErr w:type="spellEnd"/>
            <w:r w:rsidRPr="00EA50D7">
              <w:rPr>
                <w:rFonts w:asciiTheme="majorHAnsi" w:hAnsiTheme="majorHAnsi" w:cstheme="majorHAnsi"/>
                <w:color w:val="000000" w:themeColor="text1"/>
                <w:sz w:val="20"/>
                <w:szCs w:val="20"/>
              </w:rPr>
              <w:t>.</w:t>
            </w:r>
          </w:p>
        </w:tc>
      </w:tr>
    </w:tbl>
    <w:p w14:paraId="21E875C5" w14:textId="77777777" w:rsidR="00250375" w:rsidRPr="00EA50D7" w:rsidRDefault="00000000">
      <w:pPr>
        <w:spacing w:before="160" w:after="80"/>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XI. </w:t>
      </w:r>
      <w:proofErr w:type="spellStart"/>
      <w:r w:rsidRPr="00EA50D7">
        <w:rPr>
          <w:rFonts w:asciiTheme="majorHAnsi" w:hAnsiTheme="majorHAnsi" w:cstheme="majorHAnsi"/>
          <w:color w:val="000000" w:themeColor="text1"/>
          <w:sz w:val="20"/>
          <w:szCs w:val="20"/>
        </w:rPr>
        <w:t>Podwykonawcy</w:t>
      </w:r>
      <w:proofErr w:type="spellEnd"/>
      <w:r w:rsidRPr="00EA50D7">
        <w:rPr>
          <w:rFonts w:asciiTheme="majorHAnsi" w:hAnsiTheme="majorHAnsi" w:cstheme="majorHAnsi"/>
          <w:color w:val="000000" w:themeColor="text1"/>
          <w:sz w:val="20"/>
          <w:szCs w:val="20"/>
        </w:rPr>
        <w:t xml:space="preserve"> / </w:t>
      </w:r>
      <w:proofErr w:type="spellStart"/>
      <w:r w:rsidRPr="00EA50D7">
        <w:rPr>
          <w:rFonts w:asciiTheme="majorHAnsi" w:hAnsiTheme="majorHAnsi" w:cstheme="majorHAnsi"/>
          <w:color w:val="000000" w:themeColor="text1"/>
          <w:sz w:val="20"/>
          <w:szCs w:val="20"/>
        </w:rPr>
        <w:t>zasoby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innych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podmiotów</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5100"/>
      </w:tblGrid>
      <w:tr w:rsidR="00250375" w:rsidRPr="00EA50D7" w14:paraId="55F46AB3" w14:textId="77777777" w:rsidTr="001B71D0">
        <w:trPr>
          <w:jc w:val="center"/>
        </w:trPr>
        <w:tc>
          <w:tcPr>
            <w:tcW w:w="5100" w:type="dxa"/>
            <w:tcMar>
              <w:top w:w="90" w:type="dxa"/>
              <w:left w:w="90" w:type="dxa"/>
              <w:bottom w:w="90" w:type="dxa"/>
              <w:right w:w="90" w:type="dxa"/>
            </w:tcMar>
            <w:vAlign w:val="center"/>
          </w:tcPr>
          <w:p w14:paraId="6DFAC222"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Czy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będzie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realizował</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zamówienie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samodzielnie</w:t>
            </w:r>
            <w:proofErr w:type="spellEnd"/>
            <w:r w:rsidRPr="00EA50D7">
              <w:rPr>
                <w:rFonts w:asciiTheme="majorHAnsi" w:hAnsiTheme="majorHAnsi" w:cstheme="majorHAnsi"/>
                <w:color w:val="000000" w:themeColor="text1"/>
                <w:sz w:val="20"/>
                <w:szCs w:val="20"/>
              </w:rPr>
              <w:t>?</w:t>
            </w:r>
          </w:p>
        </w:tc>
        <w:tc>
          <w:tcPr>
            <w:tcW w:w="5100" w:type="dxa"/>
            <w:tcMar>
              <w:top w:w="90" w:type="dxa"/>
              <w:left w:w="90" w:type="dxa"/>
              <w:bottom w:w="90" w:type="dxa"/>
              <w:right w:w="90" w:type="dxa"/>
            </w:tcMar>
            <w:vAlign w:val="center"/>
          </w:tcPr>
          <w:p w14:paraId="47F67BB3"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r w:rsidR="00250375" w:rsidRPr="00EA50D7" w14:paraId="18B87F16" w14:textId="77777777" w:rsidTr="001B71D0">
        <w:trPr>
          <w:jc w:val="center"/>
        </w:trPr>
        <w:tc>
          <w:tcPr>
            <w:tcW w:w="5100" w:type="dxa"/>
            <w:tcMar>
              <w:top w:w="90" w:type="dxa"/>
              <w:left w:w="90" w:type="dxa"/>
              <w:bottom w:w="90" w:type="dxa"/>
              <w:right w:w="90" w:type="dxa"/>
            </w:tcMar>
            <w:vAlign w:val="center"/>
          </w:tcPr>
          <w:p w14:paraId="1CAE4BB7"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Czy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przewiduje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udział</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podwykonawców</w:t>
            </w:r>
            <w:proofErr w:type="spellEnd"/>
            <w:r w:rsidRPr="00EA50D7">
              <w:rPr>
                <w:rFonts w:asciiTheme="majorHAnsi" w:hAnsiTheme="majorHAnsi" w:cstheme="majorHAnsi"/>
                <w:color w:val="000000" w:themeColor="text1"/>
                <w:sz w:val="20"/>
                <w:szCs w:val="20"/>
              </w:rPr>
              <w:t>?</w:t>
            </w:r>
          </w:p>
        </w:tc>
        <w:tc>
          <w:tcPr>
            <w:tcW w:w="5100" w:type="dxa"/>
            <w:tcMar>
              <w:top w:w="90" w:type="dxa"/>
              <w:left w:w="90" w:type="dxa"/>
              <w:bottom w:w="90" w:type="dxa"/>
              <w:right w:w="90" w:type="dxa"/>
            </w:tcMar>
            <w:vAlign w:val="center"/>
          </w:tcPr>
          <w:p w14:paraId="659B7A87"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r w:rsidR="00250375" w:rsidRPr="00EA50D7" w14:paraId="6FB6FF81" w14:textId="77777777" w:rsidTr="001B71D0">
        <w:trPr>
          <w:jc w:val="center"/>
        </w:trPr>
        <w:tc>
          <w:tcPr>
            <w:tcW w:w="5100" w:type="dxa"/>
            <w:tcMar>
              <w:top w:w="90" w:type="dxa"/>
              <w:left w:w="90" w:type="dxa"/>
              <w:bottom w:w="90" w:type="dxa"/>
              <w:right w:w="90" w:type="dxa"/>
            </w:tcMar>
            <w:vAlign w:val="center"/>
          </w:tcPr>
          <w:p w14:paraId="78F033FF"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Nazwa </w:t>
            </w:r>
            <w:proofErr w:type="spellStart"/>
            <w:r w:rsidRPr="00EA50D7">
              <w:rPr>
                <w:rFonts w:asciiTheme="majorHAnsi" w:hAnsiTheme="majorHAnsi" w:cstheme="majorHAnsi"/>
                <w:color w:val="000000" w:themeColor="text1"/>
                <w:sz w:val="20"/>
                <w:szCs w:val="20"/>
              </w:rPr>
              <w:t>podmiotu</w:t>
            </w:r>
            <w:proofErr w:type="spellEnd"/>
            <w:r w:rsidRPr="00EA50D7">
              <w:rPr>
                <w:rFonts w:asciiTheme="majorHAnsi" w:hAnsiTheme="majorHAnsi" w:cstheme="majorHAnsi"/>
                <w:color w:val="000000" w:themeColor="text1"/>
                <w:sz w:val="20"/>
                <w:szCs w:val="20"/>
              </w:rPr>
              <w:t xml:space="preserve"> / </w:t>
            </w:r>
            <w:proofErr w:type="spellStart"/>
            <w:r w:rsidRPr="00EA50D7">
              <w:rPr>
                <w:rFonts w:asciiTheme="majorHAnsi" w:hAnsiTheme="majorHAnsi" w:cstheme="majorHAnsi"/>
                <w:color w:val="000000" w:themeColor="text1"/>
                <w:sz w:val="20"/>
                <w:szCs w:val="20"/>
              </w:rPr>
              <w:t>podwykonawcy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jeżeli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dotyczy</w:t>
            </w:r>
            <w:proofErr w:type="spellEnd"/>
            <w:r w:rsidRPr="00EA50D7">
              <w:rPr>
                <w:rFonts w:asciiTheme="majorHAnsi" w:hAnsiTheme="majorHAnsi" w:cstheme="majorHAnsi"/>
                <w:color w:val="000000" w:themeColor="text1"/>
                <w:sz w:val="20"/>
                <w:szCs w:val="20"/>
              </w:rPr>
              <w:t>)</w:t>
            </w:r>
          </w:p>
        </w:tc>
        <w:tc>
          <w:tcPr>
            <w:tcW w:w="5100" w:type="dxa"/>
            <w:tcMar>
              <w:top w:w="90" w:type="dxa"/>
              <w:left w:w="90" w:type="dxa"/>
              <w:bottom w:w="90" w:type="dxa"/>
              <w:right w:w="90" w:type="dxa"/>
            </w:tcMar>
            <w:vAlign w:val="center"/>
          </w:tcPr>
          <w:p w14:paraId="3207C901" w14:textId="44E1A690"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40052635" w14:textId="77777777" w:rsidTr="001B71D0">
        <w:trPr>
          <w:jc w:val="center"/>
        </w:trPr>
        <w:tc>
          <w:tcPr>
            <w:tcW w:w="5100" w:type="dxa"/>
            <w:tcMar>
              <w:top w:w="90" w:type="dxa"/>
              <w:left w:w="90" w:type="dxa"/>
              <w:bottom w:w="90" w:type="dxa"/>
              <w:right w:w="90" w:type="dxa"/>
            </w:tcMar>
            <w:vAlign w:val="center"/>
          </w:tcPr>
          <w:p w14:paraId="5A74F764"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Zakres</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powierzonych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czynności</w:t>
            </w:r>
            <w:proofErr w:type="spellEnd"/>
            <w:r w:rsidRPr="00EA50D7">
              <w:rPr>
                <w:rFonts w:asciiTheme="majorHAnsi" w:hAnsiTheme="majorHAnsi" w:cstheme="majorHAnsi"/>
                <w:color w:val="000000" w:themeColor="text1"/>
                <w:sz w:val="20"/>
                <w:szCs w:val="20"/>
              </w:rPr>
              <w:t xml:space="preserve"> / </w:t>
            </w:r>
            <w:proofErr w:type="spellStart"/>
            <w:r w:rsidRPr="00EA50D7">
              <w:rPr>
                <w:rFonts w:asciiTheme="majorHAnsi" w:hAnsiTheme="majorHAnsi" w:cstheme="majorHAnsi"/>
                <w:color w:val="000000" w:themeColor="text1"/>
                <w:sz w:val="20"/>
                <w:szCs w:val="20"/>
              </w:rPr>
              <w:t>udostępnianych</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zasobów</w:t>
            </w:r>
            <w:proofErr w:type="spellEnd"/>
          </w:p>
        </w:tc>
        <w:tc>
          <w:tcPr>
            <w:tcW w:w="5100" w:type="dxa"/>
            <w:tcMar>
              <w:top w:w="90" w:type="dxa"/>
              <w:left w:w="90" w:type="dxa"/>
              <w:bottom w:w="90" w:type="dxa"/>
              <w:right w:w="90" w:type="dxa"/>
            </w:tcMar>
            <w:vAlign w:val="center"/>
          </w:tcPr>
          <w:p w14:paraId="54439703" w14:textId="1FBFAA52" w:rsidR="00250375" w:rsidRPr="00EA50D7" w:rsidRDefault="00250375">
            <w:pPr>
              <w:spacing w:after="0" w:line="240" w:lineRule="auto"/>
              <w:rPr>
                <w:rFonts w:asciiTheme="majorHAnsi" w:hAnsiTheme="majorHAnsi" w:cstheme="majorHAnsi"/>
                <w:color w:val="000000" w:themeColor="text1"/>
                <w:sz w:val="20"/>
                <w:szCs w:val="20"/>
              </w:rPr>
            </w:pPr>
          </w:p>
        </w:tc>
      </w:tr>
    </w:tbl>
    <w:p w14:paraId="20978A1C" w14:textId="77777777" w:rsidR="00250375" w:rsidRPr="00EA50D7" w:rsidRDefault="00000000">
      <w:pPr>
        <w:spacing w:before="160" w:after="80"/>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XII. </w:t>
      </w:r>
      <w:proofErr w:type="spellStart"/>
      <w:r w:rsidRPr="00EA50D7">
        <w:rPr>
          <w:rFonts w:asciiTheme="majorHAnsi" w:hAnsiTheme="majorHAnsi" w:cstheme="majorHAnsi"/>
          <w:color w:val="000000" w:themeColor="text1"/>
          <w:sz w:val="20"/>
          <w:szCs w:val="20"/>
        </w:rPr>
        <w:t>Spis</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dokumentów</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załączonych</w:t>
      </w:r>
      <w:proofErr w:type="spellEnd"/>
      <w:r w:rsidRPr="00EA50D7">
        <w:rPr>
          <w:rFonts w:asciiTheme="majorHAnsi" w:hAnsiTheme="majorHAnsi" w:cstheme="majorHAnsi"/>
          <w:color w:val="000000" w:themeColor="text1"/>
          <w:sz w:val="20"/>
          <w:szCs w:val="20"/>
        </w:rPr>
        <w:t xml:space="preserve"> do </w:t>
      </w:r>
      <w:proofErr w:type="spellStart"/>
      <w:r w:rsidRPr="00EA50D7">
        <w:rPr>
          <w:rFonts w:asciiTheme="majorHAnsi" w:hAnsiTheme="majorHAnsi" w:cstheme="majorHAnsi"/>
          <w:color w:val="000000" w:themeColor="text1"/>
          <w:sz w:val="20"/>
          <w:szCs w:val="20"/>
        </w:rPr>
        <w:t>oferty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3400"/>
        <w:gridCol w:w="3400"/>
      </w:tblGrid>
      <w:tr w:rsidR="00250375" w:rsidRPr="00EA50D7" w14:paraId="7C0B915C" w14:textId="77777777" w:rsidTr="001B71D0">
        <w:trPr>
          <w:jc w:val="center"/>
        </w:trPr>
        <w:tc>
          <w:tcPr>
            <w:tcW w:w="3400" w:type="dxa"/>
            <w:shd w:val="clear" w:color="auto" w:fill="DCE6F1"/>
            <w:tcMar>
              <w:top w:w="90" w:type="dxa"/>
              <w:left w:w="90" w:type="dxa"/>
              <w:bottom w:w="90" w:type="dxa"/>
              <w:right w:w="90" w:type="dxa"/>
            </w:tcMar>
            <w:vAlign w:val="center"/>
          </w:tcPr>
          <w:p w14:paraId="709A1941"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Lp</w:t>
            </w:r>
            <w:proofErr w:type="spellEnd"/>
            <w:r w:rsidRPr="00EA50D7">
              <w:rPr>
                <w:rFonts w:asciiTheme="majorHAnsi" w:hAnsiTheme="majorHAnsi" w:cstheme="majorHAnsi"/>
                <w:b/>
                <w:color w:val="000000" w:themeColor="text1"/>
                <w:sz w:val="20"/>
                <w:szCs w:val="20"/>
              </w:rPr>
              <w:t>.</w:t>
            </w:r>
          </w:p>
        </w:tc>
        <w:tc>
          <w:tcPr>
            <w:tcW w:w="3400" w:type="dxa"/>
            <w:shd w:val="clear" w:color="auto" w:fill="DCE6F1"/>
            <w:tcMar>
              <w:top w:w="90" w:type="dxa"/>
              <w:left w:w="90" w:type="dxa"/>
              <w:bottom w:w="90" w:type="dxa"/>
              <w:right w:w="90" w:type="dxa"/>
            </w:tcMar>
            <w:vAlign w:val="center"/>
          </w:tcPr>
          <w:p w14:paraId="62C7BE95"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b/>
                <w:color w:val="000000" w:themeColor="text1"/>
                <w:sz w:val="20"/>
                <w:szCs w:val="20"/>
              </w:rPr>
              <w:t xml:space="preserve">Nazwa </w:t>
            </w:r>
            <w:proofErr w:type="spellStart"/>
            <w:r w:rsidRPr="00EA50D7">
              <w:rPr>
                <w:rFonts w:asciiTheme="majorHAnsi" w:hAnsiTheme="majorHAnsi" w:cstheme="majorHAnsi"/>
                <w:b/>
                <w:color w:val="000000" w:themeColor="text1"/>
                <w:sz w:val="20"/>
                <w:szCs w:val="20"/>
              </w:rPr>
              <w:t>dokumentu</w:t>
            </w:r>
            <w:proofErr w:type="spellEnd"/>
          </w:p>
        </w:tc>
        <w:tc>
          <w:tcPr>
            <w:tcW w:w="3400" w:type="dxa"/>
            <w:shd w:val="clear" w:color="auto" w:fill="DCE6F1"/>
            <w:tcMar>
              <w:top w:w="90" w:type="dxa"/>
              <w:left w:w="90" w:type="dxa"/>
              <w:bottom w:w="90" w:type="dxa"/>
              <w:right w:w="90" w:type="dxa"/>
            </w:tcMar>
            <w:vAlign w:val="center"/>
          </w:tcPr>
          <w:p w14:paraId="23E75098" w14:textId="77777777" w:rsidR="00250375" w:rsidRPr="00EA50D7" w:rsidRDefault="00000000">
            <w:pPr>
              <w:spacing w:after="0" w:line="240" w:lineRule="auto"/>
              <w:jc w:val="center"/>
              <w:rPr>
                <w:rFonts w:asciiTheme="majorHAnsi" w:hAnsiTheme="majorHAnsi" w:cstheme="majorHAnsi"/>
                <w:color w:val="000000" w:themeColor="text1"/>
                <w:sz w:val="20"/>
                <w:szCs w:val="20"/>
              </w:rPr>
            </w:pPr>
            <w:proofErr w:type="spellStart"/>
            <w:r w:rsidRPr="00EA50D7">
              <w:rPr>
                <w:rFonts w:asciiTheme="majorHAnsi" w:hAnsiTheme="majorHAnsi" w:cstheme="majorHAnsi"/>
                <w:b/>
                <w:color w:val="000000" w:themeColor="text1"/>
                <w:sz w:val="20"/>
                <w:szCs w:val="20"/>
              </w:rPr>
              <w:t>Załączono</w:t>
            </w:r>
            <w:proofErr w:type="spellEnd"/>
          </w:p>
        </w:tc>
      </w:tr>
      <w:tr w:rsidR="00250375" w:rsidRPr="00EA50D7" w14:paraId="25FF71C0" w14:textId="77777777" w:rsidTr="001B71D0">
        <w:trPr>
          <w:jc w:val="center"/>
        </w:trPr>
        <w:tc>
          <w:tcPr>
            <w:tcW w:w="3400" w:type="dxa"/>
            <w:tcMar>
              <w:top w:w="90" w:type="dxa"/>
              <w:left w:w="90" w:type="dxa"/>
              <w:bottom w:w="90" w:type="dxa"/>
              <w:right w:w="90" w:type="dxa"/>
            </w:tcMar>
            <w:vAlign w:val="center"/>
          </w:tcPr>
          <w:p w14:paraId="62D474D3"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1</w:t>
            </w:r>
          </w:p>
        </w:tc>
        <w:tc>
          <w:tcPr>
            <w:tcW w:w="3400" w:type="dxa"/>
            <w:tcMar>
              <w:top w:w="90" w:type="dxa"/>
              <w:left w:w="90" w:type="dxa"/>
              <w:bottom w:w="90" w:type="dxa"/>
              <w:right w:w="90" w:type="dxa"/>
            </w:tcMar>
            <w:vAlign w:val="center"/>
          </w:tcPr>
          <w:p w14:paraId="0B92ACFB"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Załącznik</w:t>
            </w:r>
            <w:proofErr w:type="spellEnd"/>
            <w:r w:rsidRPr="00EA50D7">
              <w:rPr>
                <w:rFonts w:asciiTheme="majorHAnsi" w:hAnsiTheme="majorHAnsi" w:cstheme="majorHAnsi"/>
                <w:color w:val="000000" w:themeColor="text1"/>
                <w:sz w:val="20"/>
                <w:szCs w:val="20"/>
              </w:rPr>
              <w:t xml:space="preserve"> nr 1 – </w:t>
            </w:r>
            <w:proofErr w:type="spellStart"/>
            <w:r w:rsidRPr="00EA50D7">
              <w:rPr>
                <w:rFonts w:asciiTheme="majorHAnsi" w:hAnsiTheme="majorHAnsi" w:cstheme="majorHAnsi"/>
                <w:color w:val="000000" w:themeColor="text1"/>
                <w:sz w:val="20"/>
                <w:szCs w:val="20"/>
              </w:rPr>
              <w:t>Formularz</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ofertowy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wraz</w:t>
            </w:r>
            <w:proofErr w:type="spellEnd"/>
            <w:r w:rsidRPr="00EA50D7">
              <w:rPr>
                <w:rFonts w:asciiTheme="majorHAnsi" w:hAnsiTheme="majorHAnsi" w:cstheme="majorHAnsi"/>
                <w:color w:val="000000" w:themeColor="text1"/>
                <w:sz w:val="20"/>
                <w:szCs w:val="20"/>
              </w:rPr>
              <w:t xml:space="preserve"> z </w:t>
            </w:r>
            <w:proofErr w:type="spellStart"/>
            <w:r w:rsidRPr="00EA50D7">
              <w:rPr>
                <w:rFonts w:asciiTheme="majorHAnsi" w:hAnsiTheme="majorHAnsi" w:cstheme="majorHAnsi"/>
                <w:color w:val="000000" w:themeColor="text1"/>
                <w:sz w:val="20"/>
                <w:szCs w:val="20"/>
              </w:rPr>
              <w:t>wykazem</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doświadczenia</w:t>
            </w:r>
            <w:proofErr w:type="spellEnd"/>
          </w:p>
        </w:tc>
        <w:tc>
          <w:tcPr>
            <w:tcW w:w="3400" w:type="dxa"/>
            <w:tcMar>
              <w:top w:w="90" w:type="dxa"/>
              <w:left w:w="90" w:type="dxa"/>
              <w:bottom w:w="90" w:type="dxa"/>
              <w:right w:w="90" w:type="dxa"/>
            </w:tcMar>
            <w:vAlign w:val="center"/>
          </w:tcPr>
          <w:p w14:paraId="1502C2FF"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r w:rsidR="00250375" w:rsidRPr="00EA50D7" w14:paraId="6795D287" w14:textId="77777777" w:rsidTr="001B71D0">
        <w:trPr>
          <w:jc w:val="center"/>
        </w:trPr>
        <w:tc>
          <w:tcPr>
            <w:tcW w:w="3400" w:type="dxa"/>
            <w:tcMar>
              <w:top w:w="90" w:type="dxa"/>
              <w:left w:w="90" w:type="dxa"/>
              <w:bottom w:w="90" w:type="dxa"/>
              <w:right w:w="90" w:type="dxa"/>
            </w:tcMar>
            <w:vAlign w:val="center"/>
          </w:tcPr>
          <w:p w14:paraId="53BBA6AB"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2</w:t>
            </w:r>
          </w:p>
        </w:tc>
        <w:tc>
          <w:tcPr>
            <w:tcW w:w="3400" w:type="dxa"/>
            <w:tcMar>
              <w:top w:w="90" w:type="dxa"/>
              <w:left w:w="90" w:type="dxa"/>
              <w:bottom w:w="90" w:type="dxa"/>
              <w:right w:w="90" w:type="dxa"/>
            </w:tcMar>
            <w:vAlign w:val="center"/>
          </w:tcPr>
          <w:p w14:paraId="60F5D8BE"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Koncepcja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realizacji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technicznej</w:t>
            </w:r>
            <w:proofErr w:type="spellEnd"/>
          </w:p>
        </w:tc>
        <w:tc>
          <w:tcPr>
            <w:tcW w:w="3400" w:type="dxa"/>
            <w:tcMar>
              <w:top w:w="90" w:type="dxa"/>
              <w:left w:w="90" w:type="dxa"/>
              <w:bottom w:w="90" w:type="dxa"/>
              <w:right w:w="90" w:type="dxa"/>
            </w:tcMar>
            <w:vAlign w:val="center"/>
          </w:tcPr>
          <w:p w14:paraId="5288DD12"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r w:rsidR="00250375" w:rsidRPr="00EA50D7" w14:paraId="734471BD" w14:textId="77777777" w:rsidTr="001B71D0">
        <w:trPr>
          <w:jc w:val="center"/>
        </w:trPr>
        <w:tc>
          <w:tcPr>
            <w:tcW w:w="3400" w:type="dxa"/>
            <w:tcMar>
              <w:top w:w="90" w:type="dxa"/>
              <w:left w:w="90" w:type="dxa"/>
              <w:bottom w:w="90" w:type="dxa"/>
              <w:right w:w="90" w:type="dxa"/>
            </w:tcMar>
            <w:vAlign w:val="center"/>
          </w:tcPr>
          <w:p w14:paraId="79BA80D2"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3</w:t>
            </w:r>
          </w:p>
        </w:tc>
        <w:tc>
          <w:tcPr>
            <w:tcW w:w="3400" w:type="dxa"/>
            <w:tcMar>
              <w:top w:w="90" w:type="dxa"/>
              <w:left w:w="90" w:type="dxa"/>
              <w:bottom w:w="90" w:type="dxa"/>
              <w:right w:w="90" w:type="dxa"/>
            </w:tcMar>
            <w:vAlign w:val="center"/>
          </w:tcPr>
          <w:p w14:paraId="02ECFB31"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Załącznik</w:t>
            </w:r>
            <w:proofErr w:type="spellEnd"/>
            <w:r w:rsidRPr="00EA50D7">
              <w:rPr>
                <w:rFonts w:asciiTheme="majorHAnsi" w:hAnsiTheme="majorHAnsi" w:cstheme="majorHAnsi"/>
                <w:color w:val="000000" w:themeColor="text1"/>
                <w:sz w:val="20"/>
                <w:szCs w:val="20"/>
              </w:rPr>
              <w:t xml:space="preserve"> nr 2 – </w:t>
            </w:r>
            <w:proofErr w:type="spellStart"/>
            <w:r w:rsidRPr="00EA50D7">
              <w:rPr>
                <w:rFonts w:asciiTheme="majorHAnsi" w:hAnsiTheme="majorHAnsi" w:cstheme="majorHAnsi"/>
                <w:color w:val="000000" w:themeColor="text1"/>
                <w:sz w:val="20"/>
                <w:szCs w:val="20"/>
              </w:rPr>
              <w:t>Oświadczenia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Wykonawcy</w:t>
            </w:r>
            <w:proofErr w:type="spellEnd"/>
          </w:p>
        </w:tc>
        <w:tc>
          <w:tcPr>
            <w:tcW w:w="3400" w:type="dxa"/>
            <w:tcMar>
              <w:top w:w="90" w:type="dxa"/>
              <w:left w:w="90" w:type="dxa"/>
              <w:bottom w:w="90" w:type="dxa"/>
              <w:right w:w="90" w:type="dxa"/>
            </w:tcMar>
            <w:vAlign w:val="center"/>
          </w:tcPr>
          <w:p w14:paraId="586D46DD"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r w:rsidR="00250375" w:rsidRPr="00EA50D7" w14:paraId="0C292345" w14:textId="77777777" w:rsidTr="001B71D0">
        <w:trPr>
          <w:jc w:val="center"/>
        </w:trPr>
        <w:tc>
          <w:tcPr>
            <w:tcW w:w="3400" w:type="dxa"/>
            <w:tcMar>
              <w:top w:w="90" w:type="dxa"/>
              <w:left w:w="90" w:type="dxa"/>
              <w:bottom w:w="90" w:type="dxa"/>
              <w:right w:w="90" w:type="dxa"/>
            </w:tcMar>
            <w:vAlign w:val="center"/>
          </w:tcPr>
          <w:p w14:paraId="23CC4E42"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4</w:t>
            </w:r>
          </w:p>
        </w:tc>
        <w:tc>
          <w:tcPr>
            <w:tcW w:w="3400" w:type="dxa"/>
            <w:tcMar>
              <w:top w:w="90" w:type="dxa"/>
              <w:left w:w="90" w:type="dxa"/>
              <w:bottom w:w="90" w:type="dxa"/>
              <w:right w:w="90" w:type="dxa"/>
            </w:tcMar>
            <w:vAlign w:val="center"/>
          </w:tcPr>
          <w:p w14:paraId="6FE2F159"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Referencje</w:t>
            </w:r>
            <w:proofErr w:type="spellEnd"/>
            <w:r w:rsidRPr="00EA50D7">
              <w:rPr>
                <w:rFonts w:asciiTheme="majorHAnsi" w:hAnsiTheme="majorHAnsi" w:cstheme="majorHAnsi"/>
                <w:color w:val="000000" w:themeColor="text1"/>
                <w:sz w:val="20"/>
                <w:szCs w:val="20"/>
              </w:rPr>
              <w:t xml:space="preserve"> / </w:t>
            </w:r>
            <w:proofErr w:type="spellStart"/>
            <w:r w:rsidRPr="00EA50D7">
              <w:rPr>
                <w:rFonts w:asciiTheme="majorHAnsi" w:hAnsiTheme="majorHAnsi" w:cstheme="majorHAnsi"/>
                <w:color w:val="000000" w:themeColor="text1"/>
                <w:sz w:val="20"/>
                <w:szCs w:val="20"/>
              </w:rPr>
              <w:t>dokumenty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potwierdzające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doświadczenie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Wykonawcy</w:t>
            </w:r>
            <w:proofErr w:type="spellEnd"/>
          </w:p>
        </w:tc>
        <w:tc>
          <w:tcPr>
            <w:tcW w:w="3400" w:type="dxa"/>
            <w:tcMar>
              <w:top w:w="90" w:type="dxa"/>
              <w:left w:w="90" w:type="dxa"/>
              <w:bottom w:w="90" w:type="dxa"/>
              <w:right w:w="90" w:type="dxa"/>
            </w:tcMar>
            <w:vAlign w:val="center"/>
          </w:tcPr>
          <w:p w14:paraId="7051C616"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r w:rsidR="00250375" w:rsidRPr="00EA50D7" w14:paraId="4AB1D0CF" w14:textId="77777777" w:rsidTr="001B71D0">
        <w:trPr>
          <w:jc w:val="center"/>
        </w:trPr>
        <w:tc>
          <w:tcPr>
            <w:tcW w:w="3400" w:type="dxa"/>
            <w:tcMar>
              <w:top w:w="90" w:type="dxa"/>
              <w:left w:w="90" w:type="dxa"/>
              <w:bottom w:w="90" w:type="dxa"/>
              <w:right w:w="90" w:type="dxa"/>
            </w:tcMar>
            <w:vAlign w:val="center"/>
          </w:tcPr>
          <w:p w14:paraId="213AC97D"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5</w:t>
            </w:r>
          </w:p>
        </w:tc>
        <w:tc>
          <w:tcPr>
            <w:tcW w:w="3400" w:type="dxa"/>
            <w:tcMar>
              <w:top w:w="90" w:type="dxa"/>
              <w:left w:w="90" w:type="dxa"/>
              <w:bottom w:w="90" w:type="dxa"/>
              <w:right w:w="90" w:type="dxa"/>
            </w:tcMar>
            <w:vAlign w:val="center"/>
          </w:tcPr>
          <w:p w14:paraId="67507575"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Dokumenty</w:t>
            </w:r>
            <w:proofErr w:type="spellEnd"/>
            <w:r w:rsidRPr="00EA50D7">
              <w:rPr>
                <w:rFonts w:asciiTheme="majorHAnsi" w:hAnsiTheme="majorHAnsi" w:cstheme="majorHAnsi"/>
                <w:color w:val="000000" w:themeColor="text1"/>
                <w:sz w:val="20"/>
                <w:szCs w:val="20"/>
              </w:rPr>
              <w:t xml:space="preserve"> / </w:t>
            </w:r>
            <w:proofErr w:type="spellStart"/>
            <w:r w:rsidRPr="00EA50D7">
              <w:rPr>
                <w:rFonts w:asciiTheme="majorHAnsi" w:hAnsiTheme="majorHAnsi" w:cstheme="majorHAnsi"/>
                <w:color w:val="000000" w:themeColor="text1"/>
                <w:sz w:val="20"/>
                <w:szCs w:val="20"/>
              </w:rPr>
              <w:t>oświadczenia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potwierdzające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doświadczenie</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osób</w:t>
            </w:r>
            <w:proofErr w:type="spellEnd"/>
          </w:p>
        </w:tc>
        <w:tc>
          <w:tcPr>
            <w:tcW w:w="3400" w:type="dxa"/>
            <w:tcMar>
              <w:top w:w="90" w:type="dxa"/>
              <w:left w:w="90" w:type="dxa"/>
              <w:bottom w:w="90" w:type="dxa"/>
              <w:right w:w="90" w:type="dxa"/>
            </w:tcMar>
            <w:vAlign w:val="center"/>
          </w:tcPr>
          <w:p w14:paraId="14B6FA6C"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r w:rsidR="00250375" w:rsidRPr="00EA50D7" w14:paraId="52798CA8" w14:textId="77777777" w:rsidTr="001B71D0">
        <w:trPr>
          <w:jc w:val="center"/>
        </w:trPr>
        <w:tc>
          <w:tcPr>
            <w:tcW w:w="3400" w:type="dxa"/>
            <w:tcMar>
              <w:top w:w="90" w:type="dxa"/>
              <w:left w:w="90" w:type="dxa"/>
              <w:bottom w:w="90" w:type="dxa"/>
              <w:right w:w="90" w:type="dxa"/>
            </w:tcMar>
            <w:vAlign w:val="center"/>
          </w:tcPr>
          <w:p w14:paraId="22A46B4B"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6</w:t>
            </w:r>
          </w:p>
        </w:tc>
        <w:tc>
          <w:tcPr>
            <w:tcW w:w="3400" w:type="dxa"/>
            <w:tcMar>
              <w:top w:w="90" w:type="dxa"/>
              <w:left w:w="90" w:type="dxa"/>
              <w:bottom w:w="90" w:type="dxa"/>
              <w:right w:w="90" w:type="dxa"/>
            </w:tcMar>
            <w:vAlign w:val="center"/>
          </w:tcPr>
          <w:p w14:paraId="18B4EAC6"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Pełnomocnictwo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jeżeli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dotyczy</w:t>
            </w:r>
            <w:proofErr w:type="spellEnd"/>
            <w:r w:rsidRPr="00EA50D7">
              <w:rPr>
                <w:rFonts w:asciiTheme="majorHAnsi" w:hAnsiTheme="majorHAnsi" w:cstheme="majorHAnsi"/>
                <w:color w:val="000000" w:themeColor="text1"/>
                <w:sz w:val="20"/>
                <w:szCs w:val="20"/>
              </w:rPr>
              <w:t>)</w:t>
            </w:r>
          </w:p>
        </w:tc>
        <w:tc>
          <w:tcPr>
            <w:tcW w:w="3400" w:type="dxa"/>
            <w:tcMar>
              <w:top w:w="90" w:type="dxa"/>
              <w:left w:w="90" w:type="dxa"/>
              <w:bottom w:w="90" w:type="dxa"/>
              <w:right w:w="90" w:type="dxa"/>
            </w:tcMar>
            <w:vAlign w:val="center"/>
          </w:tcPr>
          <w:p w14:paraId="6F9F6F31"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r w:rsidR="00250375" w:rsidRPr="00EA50D7" w14:paraId="65A19912" w14:textId="77777777" w:rsidTr="001B71D0">
        <w:trPr>
          <w:jc w:val="center"/>
        </w:trPr>
        <w:tc>
          <w:tcPr>
            <w:tcW w:w="3400" w:type="dxa"/>
            <w:tcMar>
              <w:top w:w="90" w:type="dxa"/>
              <w:left w:w="90" w:type="dxa"/>
              <w:bottom w:w="90" w:type="dxa"/>
              <w:right w:w="90" w:type="dxa"/>
            </w:tcMar>
            <w:vAlign w:val="center"/>
          </w:tcPr>
          <w:p w14:paraId="1C15EB6A"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lastRenderedPageBreak/>
              <w:t>7</w:t>
            </w:r>
          </w:p>
        </w:tc>
        <w:tc>
          <w:tcPr>
            <w:tcW w:w="3400" w:type="dxa"/>
            <w:tcMar>
              <w:top w:w="90" w:type="dxa"/>
              <w:left w:w="90" w:type="dxa"/>
              <w:bottom w:w="90" w:type="dxa"/>
              <w:right w:w="90" w:type="dxa"/>
            </w:tcMar>
            <w:vAlign w:val="center"/>
          </w:tcPr>
          <w:p w14:paraId="0FF507F2"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Inne </w:t>
            </w:r>
            <w:proofErr w:type="spellStart"/>
            <w:r w:rsidRPr="00EA50D7">
              <w:rPr>
                <w:rFonts w:asciiTheme="majorHAnsi" w:hAnsiTheme="majorHAnsi" w:cstheme="majorHAnsi"/>
                <w:color w:val="000000" w:themeColor="text1"/>
                <w:sz w:val="20"/>
                <w:szCs w:val="20"/>
              </w:rPr>
              <w:t>dokumenty</w:t>
            </w:r>
            <w:proofErr w:type="spellEnd"/>
          </w:p>
        </w:tc>
        <w:tc>
          <w:tcPr>
            <w:tcW w:w="3400" w:type="dxa"/>
            <w:tcMar>
              <w:top w:w="90" w:type="dxa"/>
              <w:left w:w="90" w:type="dxa"/>
              <w:bottom w:w="90" w:type="dxa"/>
              <w:right w:w="90" w:type="dxa"/>
            </w:tcMar>
            <w:vAlign w:val="center"/>
          </w:tcPr>
          <w:p w14:paraId="463E7880" w14:textId="77777777" w:rsidR="00250375" w:rsidRPr="00EA50D7" w:rsidRDefault="00000000">
            <w:pPr>
              <w:spacing w:after="0" w:line="240" w:lineRule="auto"/>
              <w:jc w:val="center"/>
              <w:rPr>
                <w:rFonts w:asciiTheme="majorHAnsi" w:hAnsiTheme="majorHAnsi" w:cstheme="majorHAnsi"/>
                <w:color w:val="000000" w:themeColor="text1"/>
                <w:sz w:val="20"/>
                <w:szCs w:val="20"/>
              </w:rPr>
            </w:pP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Tak    </w:t>
            </w:r>
            <w:r w:rsidRPr="00EA50D7">
              <w:rPr>
                <w:rFonts w:ascii="Segoe UI Symbol" w:hAnsi="Segoe UI Symbol" w:cs="Segoe UI Symbol"/>
                <w:color w:val="000000" w:themeColor="text1"/>
                <w:sz w:val="20"/>
                <w:szCs w:val="20"/>
              </w:rPr>
              <w:t>☐</w:t>
            </w:r>
            <w:r w:rsidRPr="00EA50D7">
              <w:rPr>
                <w:rFonts w:asciiTheme="majorHAnsi" w:hAnsiTheme="majorHAnsi" w:cstheme="majorHAnsi"/>
                <w:color w:val="000000" w:themeColor="text1"/>
                <w:sz w:val="20"/>
                <w:szCs w:val="20"/>
              </w:rPr>
              <w:t xml:space="preserve"> Nie</w:t>
            </w:r>
          </w:p>
        </w:tc>
      </w:tr>
    </w:tbl>
    <w:p w14:paraId="77F53645" w14:textId="2C3BA2F1" w:rsidR="0004370B" w:rsidRPr="007F2241" w:rsidRDefault="0004370B" w:rsidP="0004370B">
      <w:pPr>
        <w:rPr>
          <w:rFonts w:asciiTheme="majorHAnsi" w:hAnsiTheme="majorHAnsi" w:cstheme="majorHAnsi"/>
          <w:b/>
          <w:bCs/>
          <w:sz w:val="20"/>
          <w:szCs w:val="20"/>
        </w:rPr>
      </w:pPr>
      <w:r>
        <w:rPr>
          <w:rFonts w:asciiTheme="majorHAnsi" w:hAnsiTheme="majorHAnsi" w:cstheme="majorHAnsi"/>
          <w:color w:val="000000" w:themeColor="text1"/>
          <w:sz w:val="20"/>
          <w:szCs w:val="20"/>
        </w:rPr>
        <w:br/>
      </w:r>
      <w:proofErr w:type="spellStart"/>
      <w:r w:rsidRPr="007F2241">
        <w:rPr>
          <w:rFonts w:asciiTheme="majorHAnsi" w:hAnsiTheme="majorHAnsi" w:cstheme="majorHAnsi"/>
          <w:b/>
          <w:bCs/>
          <w:sz w:val="20"/>
          <w:szCs w:val="20"/>
        </w:rPr>
        <w:t>Oświadczam</w:t>
      </w:r>
      <w:proofErr w:type="spellEnd"/>
      <w:r w:rsidRPr="007F2241">
        <w:rPr>
          <w:rFonts w:asciiTheme="majorHAnsi" w:hAnsiTheme="majorHAnsi" w:cstheme="majorHAnsi"/>
          <w:b/>
          <w:bCs/>
          <w:sz w:val="20"/>
          <w:szCs w:val="20"/>
        </w:rPr>
        <w:t xml:space="preserve">/y, </w:t>
      </w:r>
      <w:proofErr w:type="spellStart"/>
      <w:r w:rsidRPr="007F2241">
        <w:rPr>
          <w:rFonts w:asciiTheme="majorHAnsi" w:hAnsiTheme="majorHAnsi" w:cstheme="majorHAnsi"/>
          <w:b/>
          <w:bCs/>
          <w:sz w:val="20"/>
          <w:szCs w:val="20"/>
        </w:rPr>
        <w:t>że</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wszystkie</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informacje</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podane</w:t>
      </w:r>
      <w:proofErr w:type="spellEnd"/>
      <w:r w:rsidRPr="007F2241">
        <w:rPr>
          <w:rFonts w:asciiTheme="majorHAnsi" w:hAnsiTheme="majorHAnsi" w:cstheme="majorHAnsi"/>
          <w:b/>
          <w:bCs/>
          <w:sz w:val="20"/>
          <w:szCs w:val="20"/>
        </w:rPr>
        <w:t xml:space="preserve"> w </w:t>
      </w:r>
      <w:proofErr w:type="spellStart"/>
      <w:r w:rsidRPr="007F2241">
        <w:rPr>
          <w:rFonts w:asciiTheme="majorHAnsi" w:hAnsiTheme="majorHAnsi" w:cstheme="majorHAnsi"/>
          <w:b/>
          <w:bCs/>
          <w:sz w:val="20"/>
          <w:szCs w:val="20"/>
        </w:rPr>
        <w:t>powyższych</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oświadczeniach</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są</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aktualne</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i</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zgodne</w:t>
      </w:r>
      <w:proofErr w:type="spellEnd"/>
      <w:r w:rsidRPr="007F2241">
        <w:rPr>
          <w:rFonts w:asciiTheme="majorHAnsi" w:hAnsiTheme="majorHAnsi" w:cstheme="majorHAnsi"/>
          <w:b/>
          <w:bCs/>
          <w:sz w:val="20"/>
          <w:szCs w:val="20"/>
        </w:rPr>
        <w:t xml:space="preserve"> z </w:t>
      </w:r>
      <w:proofErr w:type="spellStart"/>
      <w:r w:rsidRPr="007F2241">
        <w:rPr>
          <w:rFonts w:asciiTheme="majorHAnsi" w:hAnsiTheme="majorHAnsi" w:cstheme="majorHAnsi"/>
          <w:b/>
          <w:bCs/>
          <w:sz w:val="20"/>
          <w:szCs w:val="20"/>
        </w:rPr>
        <w:t>prawdą</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oraz</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zostały</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przedstawione</w:t>
      </w:r>
      <w:proofErr w:type="spellEnd"/>
      <w:r w:rsidRPr="007F2241">
        <w:rPr>
          <w:rFonts w:asciiTheme="majorHAnsi" w:hAnsiTheme="majorHAnsi" w:cstheme="majorHAnsi"/>
          <w:b/>
          <w:bCs/>
          <w:sz w:val="20"/>
          <w:szCs w:val="20"/>
        </w:rPr>
        <w:t xml:space="preserve"> z </w:t>
      </w:r>
      <w:proofErr w:type="spellStart"/>
      <w:r w:rsidRPr="007F2241">
        <w:rPr>
          <w:rFonts w:asciiTheme="majorHAnsi" w:hAnsiTheme="majorHAnsi" w:cstheme="majorHAnsi"/>
          <w:b/>
          <w:bCs/>
          <w:sz w:val="20"/>
          <w:szCs w:val="20"/>
        </w:rPr>
        <w:t>pełną</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świadomością</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konsekwencji</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prawnych</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wprowadzenia</w:t>
      </w:r>
      <w:proofErr w:type="spellEnd"/>
      <w:r w:rsidRPr="007F2241">
        <w:rPr>
          <w:rFonts w:asciiTheme="majorHAnsi" w:hAnsiTheme="majorHAnsi" w:cstheme="majorHAnsi"/>
          <w:b/>
          <w:bCs/>
          <w:sz w:val="20"/>
          <w:szCs w:val="20"/>
        </w:rPr>
        <w:t xml:space="preserve"> Zamawiającego w </w:t>
      </w:r>
      <w:proofErr w:type="spellStart"/>
      <w:r w:rsidRPr="007F2241">
        <w:rPr>
          <w:rFonts w:asciiTheme="majorHAnsi" w:hAnsiTheme="majorHAnsi" w:cstheme="majorHAnsi"/>
          <w:b/>
          <w:bCs/>
          <w:sz w:val="20"/>
          <w:szCs w:val="20"/>
        </w:rPr>
        <w:t>błąd</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przy</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przedstawianiu</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informacji</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Jestem</w:t>
      </w:r>
      <w:proofErr w:type="spellEnd"/>
      <w:r w:rsidRPr="007F2241">
        <w:rPr>
          <w:rFonts w:asciiTheme="majorHAnsi" w:hAnsiTheme="majorHAnsi" w:cstheme="majorHAnsi"/>
          <w:b/>
          <w:bCs/>
          <w:sz w:val="20"/>
          <w:szCs w:val="20"/>
        </w:rPr>
        <w:t xml:space="preserve"> / </w:t>
      </w:r>
      <w:proofErr w:type="spellStart"/>
      <w:r w:rsidRPr="007F2241">
        <w:rPr>
          <w:rFonts w:asciiTheme="majorHAnsi" w:hAnsiTheme="majorHAnsi" w:cstheme="majorHAnsi"/>
          <w:b/>
          <w:bCs/>
          <w:sz w:val="20"/>
          <w:szCs w:val="20"/>
        </w:rPr>
        <w:t>jesteśmy</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świadomy</w:t>
      </w:r>
      <w:proofErr w:type="spellEnd"/>
      <w:r w:rsidRPr="007F2241">
        <w:rPr>
          <w:rFonts w:asciiTheme="majorHAnsi" w:hAnsiTheme="majorHAnsi" w:cstheme="majorHAnsi"/>
          <w:b/>
          <w:bCs/>
          <w:sz w:val="20"/>
          <w:szCs w:val="20"/>
        </w:rPr>
        <w:t xml:space="preserve"> / </w:t>
      </w:r>
      <w:proofErr w:type="spellStart"/>
      <w:r w:rsidRPr="007F2241">
        <w:rPr>
          <w:rFonts w:asciiTheme="majorHAnsi" w:hAnsiTheme="majorHAnsi" w:cstheme="majorHAnsi"/>
          <w:b/>
          <w:bCs/>
          <w:sz w:val="20"/>
          <w:szCs w:val="20"/>
        </w:rPr>
        <w:t>świadomi</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odpowiedzialności</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karnej</w:t>
      </w:r>
      <w:proofErr w:type="spellEnd"/>
      <w:r w:rsidRPr="007F2241">
        <w:rPr>
          <w:rFonts w:asciiTheme="majorHAnsi" w:hAnsiTheme="majorHAnsi" w:cstheme="majorHAnsi"/>
          <w:b/>
          <w:bCs/>
          <w:sz w:val="20"/>
          <w:szCs w:val="20"/>
        </w:rPr>
        <w:t xml:space="preserve"> za </w:t>
      </w:r>
      <w:proofErr w:type="spellStart"/>
      <w:r w:rsidRPr="007F2241">
        <w:rPr>
          <w:rFonts w:asciiTheme="majorHAnsi" w:hAnsiTheme="majorHAnsi" w:cstheme="majorHAnsi"/>
          <w:b/>
          <w:bCs/>
          <w:sz w:val="20"/>
          <w:szCs w:val="20"/>
        </w:rPr>
        <w:t>złożenie</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fałszywego</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oświadczenia</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wynikającej</w:t>
      </w:r>
      <w:proofErr w:type="spellEnd"/>
      <w:r w:rsidRPr="007F2241">
        <w:rPr>
          <w:rFonts w:asciiTheme="majorHAnsi" w:hAnsiTheme="majorHAnsi" w:cstheme="majorHAnsi"/>
          <w:b/>
          <w:bCs/>
          <w:sz w:val="20"/>
          <w:szCs w:val="20"/>
        </w:rPr>
        <w:t xml:space="preserve"> w </w:t>
      </w:r>
      <w:proofErr w:type="spellStart"/>
      <w:r w:rsidRPr="007F2241">
        <w:rPr>
          <w:rFonts w:asciiTheme="majorHAnsi" w:hAnsiTheme="majorHAnsi" w:cstheme="majorHAnsi"/>
          <w:b/>
          <w:bCs/>
          <w:sz w:val="20"/>
          <w:szCs w:val="20"/>
        </w:rPr>
        <w:t>szczególności</w:t>
      </w:r>
      <w:proofErr w:type="spellEnd"/>
      <w:r w:rsidRPr="007F2241">
        <w:rPr>
          <w:rFonts w:asciiTheme="majorHAnsi" w:hAnsiTheme="majorHAnsi" w:cstheme="majorHAnsi"/>
          <w:b/>
          <w:bCs/>
          <w:sz w:val="20"/>
          <w:szCs w:val="20"/>
        </w:rPr>
        <w:t xml:space="preserve"> z art. 233 § 1 </w:t>
      </w:r>
      <w:proofErr w:type="spellStart"/>
      <w:r w:rsidRPr="007F2241">
        <w:rPr>
          <w:rFonts w:asciiTheme="majorHAnsi" w:hAnsiTheme="majorHAnsi" w:cstheme="majorHAnsi"/>
          <w:b/>
          <w:bCs/>
          <w:sz w:val="20"/>
          <w:szCs w:val="20"/>
        </w:rPr>
        <w:t>ustawy</w:t>
      </w:r>
      <w:proofErr w:type="spellEnd"/>
      <w:r w:rsidRPr="007F2241">
        <w:rPr>
          <w:rFonts w:asciiTheme="majorHAnsi" w:hAnsiTheme="majorHAnsi" w:cstheme="majorHAnsi"/>
          <w:b/>
          <w:bCs/>
          <w:sz w:val="20"/>
          <w:szCs w:val="20"/>
        </w:rPr>
        <w:t xml:space="preserve"> z </w:t>
      </w:r>
      <w:proofErr w:type="spellStart"/>
      <w:r w:rsidRPr="007F2241">
        <w:rPr>
          <w:rFonts w:asciiTheme="majorHAnsi" w:hAnsiTheme="majorHAnsi" w:cstheme="majorHAnsi"/>
          <w:b/>
          <w:bCs/>
          <w:sz w:val="20"/>
          <w:szCs w:val="20"/>
        </w:rPr>
        <w:t>dnia</w:t>
      </w:r>
      <w:proofErr w:type="spellEnd"/>
      <w:r w:rsidRPr="007F2241">
        <w:rPr>
          <w:rFonts w:asciiTheme="majorHAnsi" w:hAnsiTheme="majorHAnsi" w:cstheme="majorHAnsi"/>
          <w:b/>
          <w:bCs/>
          <w:sz w:val="20"/>
          <w:szCs w:val="20"/>
        </w:rPr>
        <w:t xml:space="preserve"> 6 </w:t>
      </w:r>
      <w:proofErr w:type="spellStart"/>
      <w:r w:rsidRPr="007F2241">
        <w:rPr>
          <w:rFonts w:asciiTheme="majorHAnsi" w:hAnsiTheme="majorHAnsi" w:cstheme="majorHAnsi"/>
          <w:b/>
          <w:bCs/>
          <w:sz w:val="20"/>
          <w:szCs w:val="20"/>
        </w:rPr>
        <w:t>czerwca</w:t>
      </w:r>
      <w:proofErr w:type="spellEnd"/>
      <w:r w:rsidRPr="007F2241">
        <w:rPr>
          <w:rFonts w:asciiTheme="majorHAnsi" w:hAnsiTheme="majorHAnsi" w:cstheme="majorHAnsi"/>
          <w:b/>
          <w:bCs/>
          <w:sz w:val="20"/>
          <w:szCs w:val="20"/>
        </w:rPr>
        <w:t xml:space="preserve"> 1997 r. – </w:t>
      </w:r>
      <w:proofErr w:type="spellStart"/>
      <w:r w:rsidRPr="007F2241">
        <w:rPr>
          <w:rFonts w:asciiTheme="majorHAnsi" w:hAnsiTheme="majorHAnsi" w:cstheme="majorHAnsi"/>
          <w:b/>
          <w:bCs/>
          <w:sz w:val="20"/>
          <w:szCs w:val="20"/>
        </w:rPr>
        <w:t>Kodeks</w:t>
      </w:r>
      <w:proofErr w:type="spellEnd"/>
      <w:r w:rsidRPr="007F2241">
        <w:rPr>
          <w:rFonts w:asciiTheme="majorHAnsi" w:hAnsiTheme="majorHAnsi" w:cstheme="majorHAnsi"/>
          <w:b/>
          <w:bCs/>
          <w:sz w:val="20"/>
          <w:szCs w:val="20"/>
        </w:rPr>
        <w:t xml:space="preserve"> </w:t>
      </w:r>
      <w:proofErr w:type="spellStart"/>
      <w:r w:rsidRPr="007F2241">
        <w:rPr>
          <w:rFonts w:asciiTheme="majorHAnsi" w:hAnsiTheme="majorHAnsi" w:cstheme="majorHAnsi"/>
          <w:b/>
          <w:bCs/>
          <w:sz w:val="20"/>
          <w:szCs w:val="20"/>
        </w:rPr>
        <w:t>karny</w:t>
      </w:r>
      <w:proofErr w:type="spellEnd"/>
      <w:r w:rsidRPr="007F2241">
        <w:rPr>
          <w:rFonts w:asciiTheme="majorHAnsi" w:hAnsiTheme="majorHAnsi" w:cstheme="majorHAnsi"/>
          <w:b/>
          <w:bCs/>
          <w:sz w:val="20"/>
          <w:szCs w:val="20"/>
        </w:rPr>
        <w:t>.</w:t>
      </w:r>
    </w:p>
    <w:p w14:paraId="77D9C205" w14:textId="77777777" w:rsidR="0004370B" w:rsidRDefault="0004370B">
      <w:pPr>
        <w:spacing w:before="160" w:after="80"/>
        <w:rPr>
          <w:rFonts w:asciiTheme="majorHAnsi" w:hAnsiTheme="majorHAnsi" w:cstheme="majorHAnsi"/>
          <w:color w:val="000000" w:themeColor="text1"/>
          <w:sz w:val="20"/>
          <w:szCs w:val="20"/>
        </w:rPr>
      </w:pPr>
    </w:p>
    <w:p w14:paraId="037A27D3" w14:textId="7A5A5E1F" w:rsidR="00250375" w:rsidRPr="00EA50D7" w:rsidRDefault="00000000">
      <w:pPr>
        <w:spacing w:before="160" w:after="80"/>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t xml:space="preserve">XIII. </w:t>
      </w:r>
      <w:proofErr w:type="spellStart"/>
      <w:r w:rsidRPr="00EA50D7">
        <w:rPr>
          <w:rFonts w:asciiTheme="majorHAnsi" w:hAnsiTheme="majorHAnsi" w:cstheme="majorHAnsi"/>
          <w:color w:val="000000" w:themeColor="text1"/>
          <w:sz w:val="20"/>
          <w:szCs w:val="20"/>
        </w:rPr>
        <w:t>Podpisy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5100"/>
      </w:tblGrid>
      <w:tr w:rsidR="00250375" w:rsidRPr="00EA50D7" w14:paraId="7C399BEE" w14:textId="77777777" w:rsidTr="001B71D0">
        <w:trPr>
          <w:jc w:val="center"/>
        </w:trPr>
        <w:tc>
          <w:tcPr>
            <w:tcW w:w="5100" w:type="dxa"/>
            <w:tcMar>
              <w:top w:w="90" w:type="dxa"/>
              <w:left w:w="90" w:type="dxa"/>
              <w:bottom w:w="90" w:type="dxa"/>
              <w:right w:w="90" w:type="dxa"/>
            </w:tcMar>
            <w:vAlign w:val="center"/>
          </w:tcPr>
          <w:p w14:paraId="00568CCB"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Miejscowość</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data</w:t>
            </w:r>
          </w:p>
        </w:tc>
        <w:tc>
          <w:tcPr>
            <w:tcW w:w="5100" w:type="dxa"/>
            <w:tcMar>
              <w:top w:w="90" w:type="dxa"/>
              <w:left w:w="90" w:type="dxa"/>
              <w:bottom w:w="90" w:type="dxa"/>
              <w:right w:w="90" w:type="dxa"/>
            </w:tcMar>
            <w:vAlign w:val="center"/>
          </w:tcPr>
          <w:p w14:paraId="1363F1A2" w14:textId="147886DB"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537B3081" w14:textId="77777777" w:rsidTr="001B71D0">
        <w:trPr>
          <w:jc w:val="center"/>
        </w:trPr>
        <w:tc>
          <w:tcPr>
            <w:tcW w:w="5100" w:type="dxa"/>
            <w:tcMar>
              <w:top w:w="90" w:type="dxa"/>
              <w:left w:w="90" w:type="dxa"/>
              <w:bottom w:w="90" w:type="dxa"/>
              <w:right w:w="90" w:type="dxa"/>
            </w:tcMar>
            <w:vAlign w:val="center"/>
          </w:tcPr>
          <w:p w14:paraId="491FFDFD"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Imię</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nazwisko</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i</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funkcja</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osoby</w:t>
            </w:r>
            <w:proofErr w:type="spellEnd"/>
            <w:r w:rsidRPr="00EA50D7">
              <w:rPr>
                <w:rFonts w:asciiTheme="majorHAnsi" w:hAnsiTheme="majorHAnsi" w:cstheme="majorHAnsi"/>
                <w:color w:val="000000" w:themeColor="text1"/>
                <w:sz w:val="20"/>
                <w:szCs w:val="20"/>
              </w:rPr>
              <w:t xml:space="preserve"> </w:t>
            </w:r>
            <w:proofErr w:type="spellStart"/>
            <w:r w:rsidRPr="00EA50D7">
              <w:rPr>
                <w:rFonts w:asciiTheme="majorHAnsi" w:hAnsiTheme="majorHAnsi" w:cstheme="majorHAnsi"/>
                <w:color w:val="000000" w:themeColor="text1"/>
                <w:sz w:val="20"/>
                <w:szCs w:val="20"/>
              </w:rPr>
              <w:t>podpisującej</w:t>
            </w:r>
            <w:proofErr w:type="spellEnd"/>
          </w:p>
        </w:tc>
        <w:tc>
          <w:tcPr>
            <w:tcW w:w="5100" w:type="dxa"/>
            <w:tcMar>
              <w:top w:w="90" w:type="dxa"/>
              <w:left w:w="90" w:type="dxa"/>
              <w:bottom w:w="90" w:type="dxa"/>
              <w:right w:w="90" w:type="dxa"/>
            </w:tcMar>
            <w:vAlign w:val="center"/>
          </w:tcPr>
          <w:p w14:paraId="6B5FC0FA" w14:textId="6EDA39A0" w:rsidR="00250375" w:rsidRPr="00EA50D7" w:rsidRDefault="00250375">
            <w:pPr>
              <w:spacing w:after="0" w:line="240" w:lineRule="auto"/>
              <w:rPr>
                <w:rFonts w:asciiTheme="majorHAnsi" w:hAnsiTheme="majorHAnsi" w:cstheme="majorHAnsi"/>
                <w:color w:val="000000" w:themeColor="text1"/>
                <w:sz w:val="20"/>
                <w:szCs w:val="20"/>
              </w:rPr>
            </w:pPr>
          </w:p>
        </w:tc>
      </w:tr>
      <w:tr w:rsidR="00250375" w:rsidRPr="00EA50D7" w14:paraId="3D94BD14" w14:textId="77777777" w:rsidTr="001B71D0">
        <w:trPr>
          <w:jc w:val="center"/>
        </w:trPr>
        <w:tc>
          <w:tcPr>
            <w:tcW w:w="5100" w:type="dxa"/>
            <w:tcMar>
              <w:top w:w="90" w:type="dxa"/>
              <w:left w:w="90" w:type="dxa"/>
              <w:bottom w:w="90" w:type="dxa"/>
              <w:right w:w="90" w:type="dxa"/>
            </w:tcMar>
            <w:vAlign w:val="center"/>
          </w:tcPr>
          <w:p w14:paraId="38009E1B" w14:textId="77777777" w:rsidR="00250375" w:rsidRPr="00EA50D7" w:rsidRDefault="00000000">
            <w:pPr>
              <w:spacing w:after="0" w:line="240" w:lineRule="auto"/>
              <w:rPr>
                <w:rFonts w:asciiTheme="majorHAnsi" w:hAnsiTheme="majorHAnsi" w:cstheme="majorHAnsi"/>
                <w:color w:val="000000" w:themeColor="text1"/>
                <w:sz w:val="20"/>
                <w:szCs w:val="20"/>
              </w:rPr>
            </w:pPr>
            <w:proofErr w:type="spellStart"/>
            <w:r w:rsidRPr="00EA50D7">
              <w:rPr>
                <w:rFonts w:asciiTheme="majorHAnsi" w:hAnsiTheme="majorHAnsi" w:cstheme="majorHAnsi"/>
                <w:color w:val="000000" w:themeColor="text1"/>
                <w:sz w:val="20"/>
                <w:szCs w:val="20"/>
              </w:rPr>
              <w:t>Podpis</w:t>
            </w:r>
            <w:proofErr w:type="spellEnd"/>
            <w:r w:rsidRPr="00EA50D7">
              <w:rPr>
                <w:rFonts w:asciiTheme="majorHAnsi" w:hAnsiTheme="majorHAnsi" w:cstheme="majorHAnsi"/>
                <w:color w:val="000000" w:themeColor="text1"/>
                <w:sz w:val="20"/>
                <w:szCs w:val="20"/>
              </w:rPr>
              <w:t xml:space="preserve"> / </w:t>
            </w:r>
            <w:proofErr w:type="spellStart"/>
            <w:r w:rsidRPr="00EA50D7">
              <w:rPr>
                <w:rFonts w:asciiTheme="majorHAnsi" w:hAnsiTheme="majorHAnsi" w:cstheme="majorHAnsi"/>
                <w:color w:val="000000" w:themeColor="text1"/>
                <w:sz w:val="20"/>
                <w:szCs w:val="20"/>
              </w:rPr>
              <w:t>podpisy</w:t>
            </w:r>
            <w:proofErr w:type="spellEnd"/>
          </w:p>
        </w:tc>
        <w:tc>
          <w:tcPr>
            <w:tcW w:w="5100" w:type="dxa"/>
            <w:tcMar>
              <w:top w:w="90" w:type="dxa"/>
              <w:left w:w="90" w:type="dxa"/>
              <w:bottom w:w="90" w:type="dxa"/>
              <w:right w:w="90" w:type="dxa"/>
            </w:tcMar>
            <w:vAlign w:val="center"/>
          </w:tcPr>
          <w:p w14:paraId="0ABE321A" w14:textId="77777777" w:rsidR="00250375" w:rsidRPr="00EA50D7" w:rsidRDefault="00000000">
            <w:pPr>
              <w:spacing w:after="0" w:line="240" w:lineRule="auto"/>
              <w:rPr>
                <w:rFonts w:asciiTheme="majorHAnsi" w:hAnsiTheme="majorHAnsi" w:cstheme="majorHAnsi"/>
                <w:color w:val="000000" w:themeColor="text1"/>
                <w:sz w:val="20"/>
                <w:szCs w:val="20"/>
              </w:rPr>
            </w:pPr>
            <w:r w:rsidRPr="00EA50D7">
              <w:rPr>
                <w:rFonts w:asciiTheme="majorHAnsi" w:hAnsiTheme="majorHAnsi" w:cstheme="majorHAnsi"/>
                <w:color w:val="000000" w:themeColor="text1"/>
                <w:sz w:val="20"/>
                <w:szCs w:val="20"/>
              </w:rPr>
              <w:br/>
            </w:r>
            <w:r w:rsidRPr="00EA50D7">
              <w:rPr>
                <w:rFonts w:asciiTheme="majorHAnsi" w:hAnsiTheme="majorHAnsi" w:cstheme="majorHAnsi"/>
                <w:color w:val="000000" w:themeColor="text1"/>
                <w:sz w:val="20"/>
                <w:szCs w:val="20"/>
              </w:rPr>
              <w:br/>
            </w:r>
          </w:p>
        </w:tc>
      </w:tr>
    </w:tbl>
    <w:p w14:paraId="0E26737F" w14:textId="77777777" w:rsidR="00A450BE" w:rsidRPr="00EA50D7" w:rsidRDefault="00A450BE">
      <w:pPr>
        <w:rPr>
          <w:rFonts w:asciiTheme="majorHAnsi" w:hAnsiTheme="majorHAnsi" w:cstheme="majorHAnsi"/>
          <w:color w:val="000000" w:themeColor="text1"/>
          <w:sz w:val="20"/>
          <w:szCs w:val="20"/>
        </w:rPr>
      </w:pPr>
    </w:p>
    <w:sectPr w:rsidR="00A450BE" w:rsidRPr="00EA50D7" w:rsidSect="00034616">
      <w:pgSz w:w="12240" w:h="15840"/>
      <w:pgMar w:top="1020" w:right="1020" w:bottom="1020"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1204903780">
    <w:abstractNumId w:val="8"/>
  </w:num>
  <w:num w:numId="2" w16cid:durableId="1647778950">
    <w:abstractNumId w:val="6"/>
  </w:num>
  <w:num w:numId="3" w16cid:durableId="1135370472">
    <w:abstractNumId w:val="5"/>
  </w:num>
  <w:num w:numId="4" w16cid:durableId="2145078863">
    <w:abstractNumId w:val="4"/>
  </w:num>
  <w:num w:numId="5" w16cid:durableId="173542772">
    <w:abstractNumId w:val="7"/>
  </w:num>
  <w:num w:numId="6" w16cid:durableId="1862474813">
    <w:abstractNumId w:val="3"/>
  </w:num>
  <w:num w:numId="7" w16cid:durableId="827794837">
    <w:abstractNumId w:val="2"/>
  </w:num>
  <w:num w:numId="8" w16cid:durableId="1780174339">
    <w:abstractNumId w:val="1"/>
  </w:num>
  <w:num w:numId="9" w16cid:durableId="700397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4370B"/>
    <w:rsid w:val="0006063C"/>
    <w:rsid w:val="0015074B"/>
    <w:rsid w:val="001B71D0"/>
    <w:rsid w:val="00227DEC"/>
    <w:rsid w:val="00250375"/>
    <w:rsid w:val="0029639D"/>
    <w:rsid w:val="00326F90"/>
    <w:rsid w:val="0098674E"/>
    <w:rsid w:val="00A450BE"/>
    <w:rsid w:val="00AA1D8D"/>
    <w:rsid w:val="00B47730"/>
    <w:rsid w:val="00CB0664"/>
    <w:rsid w:val="00D64051"/>
    <w:rsid w:val="00EA50D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7956DC"/>
  <w14:defaultImageDpi w14:val="300"/>
  <w15:docId w15:val="{AA80D8BF-A281-CF47-836E-DDC3C7695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rPr>
      <w:rFonts w:ascii="Aptos" w:eastAsia="Aptos" w:hAnsi="Aptos"/>
      <w:sz w:val="21"/>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nyWeb">
    <w:name w:val="Normal (Web)"/>
    <w:basedOn w:val="Normalny"/>
    <w:uiPriority w:val="99"/>
    <w:semiHidden/>
    <w:unhideWhenUsed/>
    <w:rsid w:val="0098674E"/>
    <w:pPr>
      <w:spacing w:before="100" w:beforeAutospacing="1" w:after="100" w:afterAutospacing="1"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1009</Words>
  <Characters>6058</Characters>
  <Application>Microsoft Office Word</Application>
  <DocSecurity>0</DocSecurity>
  <Lines>50</Lines>
  <Paragraphs>14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Fundacja ADP</cp:lastModifiedBy>
  <cp:revision>5</cp:revision>
  <dcterms:created xsi:type="dcterms:W3CDTF">2013-12-23T23:15:00Z</dcterms:created>
  <dcterms:modified xsi:type="dcterms:W3CDTF">2026-04-03T11:51:00Z</dcterms:modified>
  <cp:category/>
</cp:coreProperties>
</file>