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8F0E" w14:textId="77777777" w:rsidR="0070200B" w:rsidRDefault="0070200B">
      <w:pPr>
        <w:pBdr>
          <w:bottom w:val="single" w:sz="6" w:space="1" w:color="000000"/>
        </w:pBdr>
        <w:spacing w:after="240"/>
        <w:jc w:val="center"/>
      </w:pPr>
    </w:p>
    <w:p w14:paraId="4DAD0206" w14:textId="77777777" w:rsidR="004F4209" w:rsidRDefault="007F03A3">
      <w:pPr>
        <w:spacing w:after="120"/>
        <w:jc w:val="center"/>
        <w:rPr>
          <w:rFonts w:ascii="Cambria" w:eastAsia="Cambria" w:hAnsi="Cambria" w:cs="Cambria"/>
          <w:lang w:val="pl-PL"/>
        </w:rPr>
      </w:pPr>
      <w:r>
        <w:rPr>
          <w:color w:val="000000"/>
        </w:rPr>
        <w:t>Projekt: FEMA.01.01-IP.01-04Q9/24</w:t>
      </w:r>
    </w:p>
    <w:p w14:paraId="01337647" w14:textId="77777777" w:rsidR="0070200B" w:rsidRDefault="00A77EA7">
      <w:pPr>
        <w:spacing w:after="240"/>
        <w:jc w:val="center"/>
      </w:pPr>
      <w:r>
        <w:rPr>
          <w:color w:val="000000"/>
        </w:rPr>
        <w:t>"Opracowanie maszyny, która pozwoli na zintegrowanie procesu nakładania emulsji fotokatalitycznej pochłaniającej NOx z procesem druku wielkoskalowych materiałów reklamowych"</w:t>
      </w:r>
    </w:p>
    <w:p w14:paraId="2E4D29F5" w14:textId="77777777" w:rsidR="004F4209" w:rsidRDefault="007F03A3" w:rsidP="003B49B9">
      <w:pPr>
        <w:keepNext/>
        <w:keepLines/>
        <w:spacing w:before="80" w:after="200"/>
        <w:jc w:val="center"/>
        <w:rPr>
          <w:rFonts w:ascii="Cambria" w:eastAsia="Segoe UI" w:hAnsi="Cambria" w:cs="Cambria"/>
          <w:b/>
          <w:bCs/>
          <w:color w:val="365F91" w:themeColor="accent1" w:themeShade="BF"/>
          <w:sz w:val="28"/>
          <w:szCs w:val="28"/>
        </w:rPr>
      </w:pPr>
      <w:r>
        <w:rPr>
          <w:b/>
          <w:color w:val="4F81BD"/>
          <w:sz w:val="25"/>
        </w:rPr>
        <w:t>Załącznik nr 3 – Oświadczenie o doświadczeniu w realizacji usług polegających na opracowaniu dokumentacji projektowej, technicznej lub wykonawczej</w:t>
      </w:r>
    </w:p>
    <w:p w14:paraId="614F5D44" w14:textId="77777777" w:rsidR="003B49B9" w:rsidRDefault="003B49B9" w:rsidP="1012D6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mbria" w:hAnsi="Cambria"/>
          <w:sz w:val="22"/>
        </w:rPr>
      </w:pPr>
      <w:r>
        <w:t>Ja/My, niżej podpisany(i), oświadczam(y), że zrealizowałem/zrealizowaliśmy co najmniej 2 usługi polegające na przygotowaniu lub opracowaniu dokumentacji projektowej, technicznej lub wykonawczej dla maszyn drukarskich lub urządzeń druku wielkoformatowego, lub dla maszyn, urządzeń albo linii technologicznych obejmujących integrację procesów technologicznych, o łącznej wartości nie mniejszej niż 100 000,00 zł netto, oraz załączam/y co najmniej 1 referencję potwierdzającą należyte wykonanie usługi podobnej do przedmiotu zamówienia.</w:t>
      </w:r>
    </w:p>
    <w:p w14:paraId="3CB9E710" w14:textId="77777777" w:rsidR="004F4209" w:rsidRDefault="007F03A3" w:rsidP="1012D6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60" w:after="60"/>
        <w:textAlignment w:val="baseline"/>
        <w:rPr>
          <w:rFonts w:ascii="Cambria" w:hAnsi="Cambria" w:cs="Cambria"/>
        </w:rPr>
      </w:pPr>
      <w:r>
        <w:rPr>
          <w:rFonts w:ascii="Cambria" w:hAnsi="Cambria"/>
          <w:b/>
          <w:color w:val="4F81BD"/>
        </w:rPr>
        <w:t>Poniżej przedstawiam/y wykaz zrealizowanych usług spełniających powyższy warunek:</w:t>
      </w:r>
    </w:p>
    <w:p w14:paraId="42E21B84" w14:textId="77777777" w:rsidR="004F4209" w:rsidRDefault="007F03A3" w:rsidP="1012D6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mbria" w:hAnsi="Cambria" w:cs="Cambria"/>
        </w:rPr>
      </w:pPr>
      <w:r>
        <w:t>Wartość netto należy rozumieć jako wszystkie koszty związane z realizacją danej usługi, w szczególności: analizę założeń, opracowanie dokumentacji, przygotowanie rysunków, zestawień, instrukcji, konsultacje, poprawki oraz inne elementy niezbędne do wykonania kompletnego opracowania.</w:t>
      </w:r>
      <w:r>
        <w:br/>
      </w:r>
      <w:r>
        <w:br/>
        <w:t>Do niniejszego oświadczenia należy załączyć co najmniej 1 referencję potwierdzającą należyte wykonanie jednej z usług wskazanych w wykazie powyżej.</w:t>
      </w:r>
    </w:p>
    <w:tbl>
      <w:tblPr>
        <w:tblW w:w="86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2563"/>
        <w:gridCol w:w="1181"/>
        <w:gridCol w:w="1765"/>
        <w:gridCol w:w="2137"/>
      </w:tblGrid>
      <w:tr w:rsidR="004F4209" w14:paraId="1840938F" w14:textId="77777777" w:rsidTr="65269E89">
        <w:trPr>
          <w:trHeight w:val="24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467476" w14:textId="77777777" w:rsidR="0070200B" w:rsidRDefault="00A77EA7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Rok realizacji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EEC714" w14:textId="77777777" w:rsidR="0070200B" w:rsidRDefault="00A77EA7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Przedmiot usługi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583FFB" w14:textId="77777777" w:rsidR="0070200B" w:rsidRDefault="00A77EA7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Wartość netto</w:t>
            </w:r>
            <w:r>
              <w:rPr>
                <w:b/>
                <w:color w:val="FFFFFF"/>
                <w:sz w:val="19"/>
              </w:rPr>
              <w:br/>
              <w:t>(PLN)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9B415F" w14:textId="77777777" w:rsidR="0070200B" w:rsidRDefault="00A77EA7">
            <w:pPr>
              <w:spacing w:after="0"/>
              <w:jc w:val="center"/>
            </w:pPr>
            <w:r>
              <w:rPr>
                <w:b/>
                <w:color w:val="FFFFFF"/>
                <w:sz w:val="19"/>
              </w:rPr>
              <w:t>Odbiorca</w:t>
            </w:r>
            <w:r>
              <w:rPr>
                <w:b/>
                <w:color w:val="FFFFFF"/>
                <w:sz w:val="19"/>
              </w:rPr>
              <w:br/>
              <w:t>(firma/instytucja)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27B467" w14:textId="77777777" w:rsidR="0070200B" w:rsidRPr="00920951" w:rsidRDefault="00A77EA7">
            <w:pPr>
              <w:rPr>
                <w:b/>
                <w:bCs/>
                <w:color w:val="FFFFFF" w:themeColor="background1"/>
              </w:rPr>
            </w:pPr>
            <w:r w:rsidRPr="00920951">
              <w:rPr>
                <w:b/>
                <w:bCs/>
                <w:color w:val="FFFFFF" w:themeColor="background1"/>
              </w:rPr>
              <w:t>Dokument potwierdzający</w:t>
            </w:r>
            <w:r w:rsidRPr="00920951">
              <w:rPr>
                <w:b/>
                <w:bCs/>
                <w:color w:val="FFFFFF" w:themeColor="background1"/>
              </w:rPr>
              <w:br/>
            </w:r>
            <w:r w:rsidRPr="00920951">
              <w:rPr>
                <w:b/>
                <w:bCs/>
                <w:color w:val="FFFFFF" w:themeColor="background1"/>
              </w:rPr>
              <w:t>(np. protokół / referencje; referencja obowiązkowo dla min. 1 usługi)</w:t>
            </w:r>
          </w:p>
        </w:tc>
      </w:tr>
      <w:tr w:rsidR="004F4209" w14:paraId="0FEF1FD5" w14:textId="77777777" w:rsidTr="65269E89">
        <w:trPr>
          <w:trHeight w:val="66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699B03" w14:textId="77777777" w:rsidR="004F4209" w:rsidRDefault="65269E8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0"/>
                <w:szCs w:val="22"/>
              </w:rPr>
              <w:t>  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6C6F32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0"/>
                <w:szCs w:val="22"/>
              </w:rPr>
              <w:t> 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F2B857" w14:textId="77777777" w:rsidR="004F4209" w:rsidRDefault="65269E8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0"/>
                <w:szCs w:val="22"/>
              </w:rPr>
              <w:t>  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96CE54" w14:textId="77777777" w:rsidR="004F4209" w:rsidRDefault="65269E8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0"/>
                <w:szCs w:val="22"/>
              </w:rPr>
              <w:t>  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76357F" w14:textId="77777777" w:rsidR="004F4209" w:rsidRDefault="65269E8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0"/>
                <w:szCs w:val="22"/>
              </w:rPr>
              <w:t>  </w:t>
            </w:r>
          </w:p>
        </w:tc>
      </w:tr>
      <w:tr w:rsidR="004F4209" w14:paraId="3915EC0B" w14:textId="77777777" w:rsidTr="65269E89">
        <w:trPr>
          <w:trHeight w:val="66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A4E7EC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6235C1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B511F7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7F1D4E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93F475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F4209" w14:paraId="4E65B0A0" w14:textId="77777777" w:rsidTr="65269E89">
        <w:trPr>
          <w:trHeight w:val="79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D3D09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EB5059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762425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559A06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02B850" w14:textId="77777777" w:rsidR="004F4209" w:rsidRDefault="004F4209" w:rsidP="65269E8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65269E89" w14:paraId="72BD105B" w14:textId="77777777" w:rsidTr="65269E89">
        <w:trPr>
          <w:trHeight w:val="300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5C29E" w14:textId="77777777" w:rsidR="65269E89" w:rsidRDefault="65269E89" w:rsidP="65269E89">
            <w:pPr>
              <w:pStyle w:val="NormalnyWeb"/>
              <w:spacing w:before="0" w:after="0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77EEBB" w14:textId="77777777" w:rsidR="17B153ED" w:rsidRDefault="17B153ED" w:rsidP="65269E89">
            <w:pPr>
              <w:pStyle w:val="NormalnyWeb"/>
              <w:spacing w:before="0" w:after="0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sz w:val="20"/>
              </w:rPr>
              <w:t>Razem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0E52C7" w14:textId="77777777" w:rsidR="65269E89" w:rsidRDefault="65269E89" w:rsidP="65269E89">
            <w:pPr>
              <w:pStyle w:val="NormalnyWeb"/>
              <w:spacing w:before="0" w:after="0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8A63C7" w14:textId="77777777" w:rsidR="65269E89" w:rsidRDefault="65269E89" w:rsidP="65269E89">
            <w:pPr>
              <w:pStyle w:val="NormalnyWeb"/>
              <w:spacing w:before="0" w:after="0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2287B6" w14:textId="77777777" w:rsidR="65269E89" w:rsidRDefault="65269E89" w:rsidP="65269E89">
            <w:pPr>
              <w:pStyle w:val="NormalnyWeb"/>
              <w:spacing w:before="0" w:after="0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5A295896" w14:textId="77777777" w:rsidR="004F4209" w:rsidRDefault="007F03A3" w:rsidP="65269E89">
      <w:pPr>
        <w:textAlignment w:val="baseline"/>
        <w:rPr>
          <w:rFonts w:ascii="Cambria" w:eastAsia="Segoe UI" w:hAnsi="Cambria" w:cs="Cambria"/>
          <w:sz w:val="22"/>
          <w:shd w:val="clear" w:color="auto" w:fill="FFFFFF"/>
        </w:rPr>
      </w:pPr>
      <w:r>
        <w:rPr>
          <w:rFonts w:ascii="Cambria" w:hAnsi="Cambria"/>
          <w:color w:val="000000"/>
        </w:rPr>
        <w:t>Miejscowość, data: ____________________</w:t>
      </w:r>
    </w:p>
    <w:p w14:paraId="7F385120" w14:textId="77777777" w:rsidR="004F4209" w:rsidRDefault="65269E89" w:rsidP="65269E89">
      <w:pPr>
        <w:textAlignment w:val="baseline"/>
        <w:rPr>
          <w:rFonts w:ascii="Cambria" w:hAnsi="Cambria" w:cs="Cambria"/>
        </w:rPr>
      </w:pPr>
      <w:r w:rsidRPr="65269E89">
        <w:rPr>
          <w:rFonts w:ascii="Cambria" w:eastAsia="Segoe UI" w:hAnsi="Cambria" w:cs="Cambria"/>
          <w:color w:val="000000"/>
          <w:shd w:val="clear" w:color="auto" w:fill="FFFFFF"/>
        </w:rPr>
        <w:t>Podpis i pieczęć Wykonawcy: ____________________</w:t>
      </w:r>
    </w:p>
    <w:sectPr w:rsidR="004F4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91" w:right="1304" w:bottom="1134" w:left="1304" w:header="227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E320" w14:textId="77777777" w:rsidR="00A77EA7" w:rsidRDefault="00A77EA7">
      <w:pPr>
        <w:spacing w:line="240" w:lineRule="auto"/>
      </w:pPr>
      <w:r>
        <w:separator/>
      </w:r>
    </w:p>
  </w:endnote>
  <w:endnote w:type="continuationSeparator" w:id="0">
    <w:p w14:paraId="3163DB4B" w14:textId="77777777" w:rsidR="00A77EA7" w:rsidRDefault="00A77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0213" w14:textId="77777777" w:rsidR="004F4209" w:rsidRDefault="004F42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5A26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b/>
        <w:color w:val="31859C"/>
        <w:sz w:val="16"/>
      </w:rPr>
      <w:t xml:space="preserve">Adres </w:t>
    </w:r>
    <w:proofErr w:type="spellStart"/>
    <w:r>
      <w:rPr>
        <w:b/>
        <w:color w:val="31859C"/>
        <w:sz w:val="16"/>
      </w:rPr>
      <w:t>siedziby</w:t>
    </w:r>
    <w:proofErr w:type="spellEnd"/>
    <w:r>
      <w:rPr>
        <w:b/>
        <w:color w:val="31859C"/>
        <w:sz w:val="16"/>
      </w:rPr>
      <w:t xml:space="preserve">: </w:t>
    </w:r>
    <w:proofErr w:type="spellStart"/>
    <w:r>
      <w:rPr>
        <w:b/>
        <w:color w:val="31859C"/>
        <w:sz w:val="16"/>
      </w:rPr>
      <w:t>Topcan</w:t>
    </w:r>
    <w:proofErr w:type="spellEnd"/>
    <w:r>
      <w:rPr>
        <w:b/>
        <w:color w:val="31859C"/>
        <w:sz w:val="16"/>
      </w:rPr>
      <w:t xml:space="preserve"> Sp. z </w:t>
    </w:r>
    <w:proofErr w:type="spellStart"/>
    <w:r>
      <w:rPr>
        <w:b/>
        <w:color w:val="31859C"/>
        <w:sz w:val="16"/>
      </w:rPr>
      <w:t>o.o.</w:t>
    </w:r>
    <w:proofErr w:type="spellEnd"/>
    <w:r>
      <w:rPr>
        <w:b/>
        <w:color w:val="31859C"/>
        <w:sz w:val="16"/>
      </w:rPr>
      <w:t xml:space="preserve">, ul. </w:t>
    </w:r>
    <w:proofErr w:type="spellStart"/>
    <w:r>
      <w:rPr>
        <w:b/>
        <w:color w:val="31859C"/>
        <w:sz w:val="16"/>
      </w:rPr>
      <w:t>Geodetów</w:t>
    </w:r>
    <w:proofErr w:type="spellEnd"/>
    <w:r>
      <w:rPr>
        <w:b/>
        <w:color w:val="31859C"/>
        <w:sz w:val="16"/>
      </w:rPr>
      <w:t xml:space="preserve"> 180, 05-500 </w:t>
    </w:r>
    <w:proofErr w:type="spellStart"/>
    <w:r>
      <w:rPr>
        <w:b/>
        <w:color w:val="31859C"/>
        <w:sz w:val="16"/>
      </w:rPr>
      <w:t>Piaseczno</w:t>
    </w:r>
    <w:proofErr w:type="spellEnd"/>
    <w:r>
      <w:rPr>
        <w:b/>
        <w:color w:val="31859C"/>
        <w:sz w:val="16"/>
      </w:rPr>
      <w:t>, tel.: + 48 530 813 521, mail:</w:t>
    </w:r>
  </w:p>
  <w:p w14:paraId="440E5373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b/>
        <w:color w:val="0046AD"/>
        <w:sz w:val="16"/>
        <w:u w:val="single"/>
      </w:rPr>
      <w:t>biuro@topcan.pl, www.topcan.pl</w:t>
    </w:r>
  </w:p>
  <w:p w14:paraId="74A42EFA" w14:textId="77777777" w:rsidR="0070200B" w:rsidRDefault="00A77EA7">
    <w:pPr>
      <w:spacing w:after="0"/>
      <w:jc w:val="center"/>
    </w:pPr>
    <w:proofErr w:type="spellStart"/>
    <w:r>
      <w:rPr>
        <w:color w:val="31859C"/>
        <w:sz w:val="15"/>
      </w:rPr>
      <w:t>Topcan</w:t>
    </w:r>
    <w:proofErr w:type="spellEnd"/>
    <w:r>
      <w:rPr>
        <w:color w:val="31859C"/>
        <w:sz w:val="15"/>
      </w:rPr>
      <w:t xml:space="preserve"> Sp. z </w:t>
    </w:r>
    <w:proofErr w:type="spellStart"/>
    <w:r>
      <w:rPr>
        <w:color w:val="31859C"/>
        <w:sz w:val="15"/>
      </w:rPr>
      <w:t>o.o.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Śniadeckich</w:t>
    </w:r>
    <w:proofErr w:type="spellEnd"/>
    <w:r>
      <w:rPr>
        <w:color w:val="31859C"/>
        <w:sz w:val="15"/>
      </w:rPr>
      <w:t xml:space="preserve"> 20/1, 00-656 Warszawa, NIP 701-107-11-25, REGON 521062756, KRS: 0000948619, </w:t>
    </w:r>
    <w:proofErr w:type="spellStart"/>
    <w:r>
      <w:rPr>
        <w:color w:val="31859C"/>
        <w:sz w:val="15"/>
      </w:rPr>
      <w:t>Sąd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Rejonowy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dla</w:t>
    </w:r>
    <w:proofErr w:type="spellEnd"/>
    <w:r>
      <w:rPr>
        <w:color w:val="31859C"/>
        <w:sz w:val="15"/>
      </w:rPr>
      <w:t xml:space="preserve"> m. st. </w:t>
    </w:r>
    <w:proofErr w:type="spellStart"/>
    <w:r>
      <w:rPr>
        <w:color w:val="31859C"/>
        <w:sz w:val="15"/>
      </w:rPr>
      <w:t>Warszawy</w:t>
    </w:r>
    <w:proofErr w:type="spellEnd"/>
    <w:r>
      <w:rPr>
        <w:color w:val="31859C"/>
        <w:sz w:val="15"/>
      </w:rPr>
      <w:t xml:space="preserve"> w Warszawie, XII </w:t>
    </w:r>
    <w:proofErr w:type="spellStart"/>
    <w:r>
      <w:rPr>
        <w:color w:val="31859C"/>
        <w:sz w:val="15"/>
      </w:rPr>
      <w:t>Wydział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Gospodarczy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Krajowego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Rejestru</w:t>
    </w:r>
    <w:proofErr w:type="spellEnd"/>
    <w:r>
      <w:rPr>
        <w:color w:val="31859C"/>
        <w:sz w:val="15"/>
      </w:rPr>
      <w:t xml:space="preserve"> Sądowego </w:t>
    </w:r>
    <w:proofErr w:type="spellStart"/>
    <w:r>
      <w:rPr>
        <w:color w:val="31859C"/>
        <w:sz w:val="15"/>
      </w:rPr>
      <w:t>Wysokość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kapitału</w:t>
    </w:r>
    <w:proofErr w:type="spellEnd"/>
    <w:r>
      <w:rPr>
        <w:color w:val="31859C"/>
        <w:sz w:val="15"/>
      </w:rPr>
      <w:t xml:space="preserve"> </w:t>
    </w:r>
    <w:proofErr w:type="spellStart"/>
    <w:r>
      <w:rPr>
        <w:color w:val="31859C"/>
        <w:sz w:val="15"/>
      </w:rPr>
      <w:t>zakładowego</w:t>
    </w:r>
    <w:proofErr w:type="spellEnd"/>
    <w:r>
      <w:rPr>
        <w:color w:val="31859C"/>
        <w:sz w:val="15"/>
      </w:rPr>
      <w:t xml:space="preserve"> 5 000,00 </w:t>
    </w:r>
    <w:proofErr w:type="spellStart"/>
    <w:r>
      <w:rPr>
        <w:color w:val="31859C"/>
        <w:sz w:val="15"/>
      </w:rPr>
      <w:t>zł</w:t>
    </w:r>
    <w:proofErr w:type="spellEnd"/>
    <w:r>
      <w:rPr>
        <w:color w:val="31859C"/>
        <w:sz w:val="15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4088" w14:textId="77777777" w:rsidR="004F4209" w:rsidRDefault="004F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661E4" w14:textId="77777777" w:rsidR="00A77EA7" w:rsidRDefault="00A77EA7">
      <w:pPr>
        <w:spacing w:after="0"/>
      </w:pPr>
      <w:r>
        <w:separator/>
      </w:r>
    </w:p>
  </w:footnote>
  <w:footnote w:type="continuationSeparator" w:id="0">
    <w:p w14:paraId="41E70770" w14:textId="77777777" w:rsidR="00A77EA7" w:rsidRDefault="00A77E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D8917" w14:textId="77777777" w:rsidR="004F4209" w:rsidRDefault="004F42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A97F" w14:textId="77777777" w:rsidR="004F4209" w:rsidRDefault="007F03A3">
    <w:r>
      <w:rPr>
        <w:noProof/>
      </w:rPr>
      <w:drawing>
        <wp:inline distT="0" distB="0" distL="0" distR="0" wp14:anchorId="03544C40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82D5" w14:textId="77777777" w:rsidR="004F4209" w:rsidRDefault="004F4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94661343">
    <w:abstractNumId w:val="5"/>
  </w:num>
  <w:num w:numId="2" w16cid:durableId="1790053494">
    <w:abstractNumId w:val="3"/>
  </w:num>
  <w:num w:numId="3" w16cid:durableId="669605033">
    <w:abstractNumId w:val="2"/>
  </w:num>
  <w:num w:numId="4" w16cid:durableId="701856451">
    <w:abstractNumId w:val="4"/>
  </w:num>
  <w:num w:numId="5" w16cid:durableId="255674678">
    <w:abstractNumId w:val="1"/>
  </w:num>
  <w:num w:numId="6" w16cid:durableId="136328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06F18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9B9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4F4209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572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F4E1D"/>
    <w:rsid w:val="0070200B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03A3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0951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7540"/>
    <w:rsid w:val="00A10E27"/>
    <w:rsid w:val="00A34A99"/>
    <w:rsid w:val="00A34AA5"/>
    <w:rsid w:val="00A70401"/>
    <w:rsid w:val="00A70AEA"/>
    <w:rsid w:val="00A77EA7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1B72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6728C"/>
    <w:rsid w:val="00E81F2D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37A4C"/>
    <w:rsid w:val="00F47FFB"/>
    <w:rsid w:val="00F6454C"/>
    <w:rsid w:val="00FAB0F2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012D6E6"/>
    <w:rsid w:val="1021A5D4"/>
    <w:rsid w:val="12709A4D"/>
    <w:rsid w:val="1334D277"/>
    <w:rsid w:val="1354DC20"/>
    <w:rsid w:val="13813941"/>
    <w:rsid w:val="13D73EEA"/>
    <w:rsid w:val="14204E02"/>
    <w:rsid w:val="1716397C"/>
    <w:rsid w:val="175FBA13"/>
    <w:rsid w:val="17B153ED"/>
    <w:rsid w:val="180FAD3F"/>
    <w:rsid w:val="183E8DAF"/>
    <w:rsid w:val="185893D0"/>
    <w:rsid w:val="1938CEE5"/>
    <w:rsid w:val="1970530B"/>
    <w:rsid w:val="198868CB"/>
    <w:rsid w:val="1A0E1CFC"/>
    <w:rsid w:val="1AA1668D"/>
    <w:rsid w:val="1AC6CF85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5B27A14"/>
    <w:rsid w:val="262B3BB5"/>
    <w:rsid w:val="26CC2F48"/>
    <w:rsid w:val="26FDE062"/>
    <w:rsid w:val="28283959"/>
    <w:rsid w:val="2867A19D"/>
    <w:rsid w:val="28B0FDCE"/>
    <w:rsid w:val="2AFE581A"/>
    <w:rsid w:val="2B3CCB3F"/>
    <w:rsid w:val="2C107A69"/>
    <w:rsid w:val="2CAC39C2"/>
    <w:rsid w:val="2E2073E4"/>
    <w:rsid w:val="2EBF41CD"/>
    <w:rsid w:val="2F31386B"/>
    <w:rsid w:val="2FD9920F"/>
    <w:rsid w:val="2FEA3760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2D2556"/>
    <w:rsid w:val="4FAB3128"/>
    <w:rsid w:val="4FCD023D"/>
    <w:rsid w:val="50A26122"/>
    <w:rsid w:val="51712133"/>
    <w:rsid w:val="5193BE83"/>
    <w:rsid w:val="52E829F2"/>
    <w:rsid w:val="531A1E17"/>
    <w:rsid w:val="53251911"/>
    <w:rsid w:val="535E0A13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E95AAAE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269E89"/>
    <w:rsid w:val="657163D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0EF8EAE"/>
  <w14:defaultImageDpi w14:val="300"/>
  <w15:docId w15:val="{DBEE6D12-D4A9-40D7-89CA-CF8A7134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0" w:line="276" w:lineRule="auto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2</cp:revision>
  <dcterms:created xsi:type="dcterms:W3CDTF">2026-04-24T04:05:00Z</dcterms:created>
  <dcterms:modified xsi:type="dcterms:W3CDTF">2026-04-24T04:05:00Z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C972CBDBD0D04DE69ABB4679318F28CB_13</vt:lpwstr>
  </property>
</Properties>
</file>