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DDFB5" w14:textId="77777777" w:rsidR="00696999" w:rsidRDefault="00696999">
      <w:pPr>
        <w:pBdr>
          <w:bottom w:val="single" w:sz="6" w:space="1" w:color="000000"/>
        </w:pBdr>
        <w:spacing w:after="240"/>
        <w:jc w:val="center"/>
      </w:pPr>
    </w:p>
    <w:p w14:paraId="18EBF45B" w14:textId="77777777" w:rsidR="009F2BA9" w:rsidRDefault="00B406C0">
      <w:pPr>
        <w:spacing w:after="120"/>
        <w:jc w:val="center"/>
        <w:rPr>
          <w:rFonts w:ascii="Cambria" w:eastAsia="Cambria" w:hAnsi="Cambria" w:cs="Cambria"/>
          <w:lang w:val="pl-PL"/>
        </w:rPr>
      </w:pPr>
      <w:r>
        <w:rPr>
          <w:color w:val="000000"/>
        </w:rPr>
        <w:t>Projekt: FEMA.01.01-IP.01-04Q9/24</w:t>
      </w:r>
    </w:p>
    <w:p w14:paraId="2F09F31E" w14:textId="77777777" w:rsidR="00696999" w:rsidRDefault="00F2726F">
      <w:pPr>
        <w:spacing w:after="240"/>
        <w:jc w:val="center"/>
      </w:pPr>
      <w:r>
        <w:rPr>
          <w:color w:val="000000"/>
        </w:rPr>
        <w:t>"Opracowanie maszyny, która pozwoli na zintegrowanie procesu nakładania emulsji fotokatalitycznej pochłaniającej NOx z procesem druku wielkoskalowych materiałów reklamowych"</w:t>
      </w:r>
    </w:p>
    <w:p w14:paraId="2BC0983F" w14:textId="77777777" w:rsidR="009F2BA9" w:rsidRDefault="00B406C0">
      <w:pPr>
        <w:spacing w:before="80" w:after="200"/>
        <w:jc w:val="center"/>
        <w:textAlignment w:val="baseline"/>
        <w:rPr>
          <w:rFonts w:ascii="Cambria" w:hAnsi="Cambria" w:cs="Cambria"/>
          <w:b/>
          <w:bCs/>
          <w:color w:val="365F91"/>
        </w:rPr>
      </w:pPr>
      <w:r>
        <w:rPr>
          <w:b/>
          <w:color w:val="4F81BD"/>
          <w:sz w:val="28"/>
        </w:rPr>
        <w:t>Załącznik nr 1 – Formularz ofertowy</w:t>
      </w:r>
    </w:p>
    <w:p w14:paraId="169D7444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  <w:lang w:val="pl"/>
        </w:rPr>
      </w:pPr>
      <w:r>
        <w:rPr>
          <w:rFonts w:ascii="Cambria" w:hAnsi="Cambria"/>
          <w:color w:val="000000"/>
        </w:rPr>
        <w:t>Dotyczy: zapytanie ofertowe – przygotowanie i opracowanie dokumentacji wykonawczej do prototypu urządzenia wraz z instrukcją obsługi.</w:t>
      </w:r>
    </w:p>
    <w:tbl>
      <w:tblPr>
        <w:tblW w:w="859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6059"/>
      </w:tblGrid>
      <w:tr w:rsidR="009F2BA9" w14:paraId="5027A219" w14:textId="77777777">
        <w:trPr>
          <w:trHeight w:val="53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822434" w14:textId="77777777" w:rsidR="009F2BA9" w:rsidRDefault="00B406C0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proofErr w:type="spellStart"/>
            <w:r>
              <w:rPr>
                <w:rFonts w:ascii="Cambria" w:hAnsi="Cambria" w:cs="Cambria"/>
                <w:b/>
                <w:color w:val="FFFFFF"/>
                <w:sz w:val="19"/>
                <w:szCs w:val="22"/>
                <w:lang w:val="en-US"/>
              </w:rPr>
              <w:t>Wykonawca</w:t>
            </w:r>
            <w:proofErr w:type="spellEnd"/>
            <w:r>
              <w:rPr>
                <w:rFonts w:ascii="Cambria" w:hAnsi="Cambria" w:cs="Cambria"/>
                <w:b/>
                <w:color w:val="FFFFFF"/>
                <w:sz w:val="19"/>
                <w:szCs w:val="22"/>
              </w:rPr>
              <w:t> 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B3AE03" w14:textId="77777777" w:rsidR="009F2BA9" w:rsidRDefault="00B406C0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b/>
                <w:color w:val="FFFFFF"/>
                <w:sz w:val="19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b/>
                <w:color w:val="FFFFFF"/>
                <w:sz w:val="19"/>
                <w:szCs w:val="22"/>
              </w:rPr>
              <w:t> </w:t>
            </w:r>
          </w:p>
        </w:tc>
      </w:tr>
      <w:tr w:rsidR="009F2BA9" w14:paraId="33690E9A" w14:textId="77777777">
        <w:trPr>
          <w:trHeight w:val="24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828056" w14:textId="77777777" w:rsidR="009F2BA9" w:rsidRDefault="00B406C0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0"/>
                <w:szCs w:val="22"/>
                <w:lang w:val="en-US"/>
              </w:rPr>
              <w:t>Adres / NIP</w:t>
            </w:r>
            <w:r>
              <w:rPr>
                <w:rFonts w:ascii="Cambria" w:hAnsi="Cambria" w:cs="Cambria"/>
                <w:sz w:val="20"/>
                <w:szCs w:val="22"/>
              </w:rPr>
              <w:t> 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822241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0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0"/>
                <w:szCs w:val="22"/>
              </w:rPr>
              <w:t> </w:t>
            </w:r>
          </w:p>
        </w:tc>
      </w:tr>
      <w:tr w:rsidR="009F2BA9" w14:paraId="496E71BE" w14:textId="77777777">
        <w:trPr>
          <w:trHeight w:val="24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61EE81" w14:textId="77777777" w:rsidR="009F2BA9" w:rsidRDefault="00B406C0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0"/>
                <w:szCs w:val="22"/>
                <w:lang w:val="en-US"/>
              </w:rPr>
              <w:t xml:space="preserve">Osoba </w:t>
            </w:r>
            <w:proofErr w:type="gramStart"/>
            <w:r>
              <w:rPr>
                <w:rFonts w:ascii="Cambria" w:hAnsi="Cambria" w:cs="Cambria"/>
                <w:sz w:val="20"/>
                <w:szCs w:val="22"/>
                <w:lang w:val="en-US"/>
              </w:rPr>
              <w:t>do</w:t>
            </w:r>
            <w:proofErr w:type="gramEnd"/>
            <w:r>
              <w:rPr>
                <w:rFonts w:ascii="Cambria" w:hAnsi="Cambria" w:cs="Cambria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0"/>
                <w:szCs w:val="22"/>
                <w:lang w:val="en-US"/>
              </w:rPr>
              <w:t>kontaktu</w:t>
            </w:r>
            <w:proofErr w:type="spellEnd"/>
            <w:r>
              <w:rPr>
                <w:rFonts w:ascii="Cambria" w:hAnsi="Cambria" w:cs="Cambria"/>
                <w:sz w:val="20"/>
                <w:szCs w:val="22"/>
                <w:lang w:val="en-US"/>
              </w:rPr>
              <w:t xml:space="preserve"> / tel.</w:t>
            </w:r>
            <w:r>
              <w:rPr>
                <w:rFonts w:ascii="Cambria" w:hAnsi="Cambria" w:cs="Cambria"/>
                <w:sz w:val="20"/>
                <w:szCs w:val="22"/>
              </w:rPr>
              <w:t> 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07AC6C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0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0"/>
                <w:szCs w:val="22"/>
              </w:rPr>
              <w:t> </w:t>
            </w:r>
          </w:p>
        </w:tc>
      </w:tr>
      <w:tr w:rsidR="009F2BA9" w14:paraId="5D0CD8A8" w14:textId="77777777">
        <w:trPr>
          <w:trHeight w:val="24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0E5CF1" w14:textId="77777777" w:rsidR="009F2BA9" w:rsidRDefault="00B406C0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0"/>
                <w:szCs w:val="22"/>
                <w:lang w:val="en-US"/>
              </w:rPr>
              <w:t>E-mail</w:t>
            </w:r>
            <w:r>
              <w:rPr>
                <w:rFonts w:ascii="Cambria" w:hAnsi="Cambria" w:cs="Cambria"/>
                <w:sz w:val="20"/>
                <w:szCs w:val="22"/>
              </w:rPr>
              <w:t> 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105801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0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0"/>
                <w:szCs w:val="22"/>
              </w:rPr>
              <w:t> </w:t>
            </w:r>
          </w:p>
        </w:tc>
      </w:tr>
    </w:tbl>
    <w:p w14:paraId="50E08B02" w14:textId="77777777" w:rsidR="009F2BA9" w:rsidRDefault="00B406C0">
      <w:pPr>
        <w:textAlignment w:val="baseline"/>
        <w:rPr>
          <w:rFonts w:ascii="Cambria" w:hAnsi="Cambria" w:cs="Cambria"/>
        </w:rPr>
      </w:pPr>
      <w:r>
        <w:rPr>
          <w:rFonts w:ascii="Cambria" w:hAnsi="Cambria"/>
          <w:b/>
          <w:color w:val="000000"/>
        </w:rPr>
        <w:t>Przedmiot: przygotowanie i opracowanie dokumentacji wykonawczej do prototypu urządzenia wraz z instrukcją obsługi.</w:t>
      </w:r>
    </w:p>
    <w:tbl>
      <w:tblPr>
        <w:tblW w:w="85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570"/>
        <w:gridCol w:w="823"/>
        <w:gridCol w:w="1311"/>
        <w:gridCol w:w="1311"/>
      </w:tblGrid>
      <w:tr w:rsidR="009F2BA9" w14:paraId="79D1350B" w14:textId="77777777" w:rsidTr="00386470">
        <w:trPr>
          <w:trHeight w:val="24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41ADBB" w14:textId="77777777" w:rsidR="00696999" w:rsidRDefault="00F2726F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Lp.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B2CF40" w14:textId="77777777" w:rsidR="00696999" w:rsidRDefault="00F2726F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Element zamówienia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C5AECD" w14:textId="77777777" w:rsidR="00696999" w:rsidRDefault="00F2726F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Ilość</w:t>
            </w:r>
            <w:r>
              <w:rPr>
                <w:b/>
                <w:color w:val="FFFFFF"/>
                <w:sz w:val="19"/>
              </w:rPr>
              <w:br/>
              <w:t>(szt.)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CFE588" w14:textId="77777777" w:rsidR="00696999" w:rsidRDefault="00F2726F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Cena netto</w:t>
            </w:r>
            <w:r>
              <w:rPr>
                <w:b/>
                <w:color w:val="FFFFFF"/>
                <w:sz w:val="19"/>
              </w:rPr>
              <w:br/>
              <w:t>(PLN)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A5844C" w14:textId="77777777" w:rsidR="00696999" w:rsidRDefault="00F2726F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Cena brutto</w:t>
            </w:r>
            <w:r>
              <w:rPr>
                <w:b/>
                <w:color w:val="FFFFFF"/>
                <w:sz w:val="19"/>
              </w:rPr>
              <w:br/>
              <w:t>(PLN)</w:t>
            </w:r>
          </w:p>
        </w:tc>
      </w:tr>
      <w:tr w:rsidR="009F2BA9" w14:paraId="721153E3" w14:textId="77777777" w:rsidTr="00386470">
        <w:trPr>
          <w:trHeight w:val="398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ECD43D" w14:textId="77777777" w:rsidR="00696999" w:rsidRDefault="00F2726F">
            <w:pPr>
              <w:spacing w:after="0"/>
              <w:jc w:val="center"/>
            </w:pPr>
            <w: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9721EB" w14:textId="77777777" w:rsidR="00696999" w:rsidRDefault="00F2726F">
            <w:pPr>
              <w:spacing w:after="0"/>
            </w:pPr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opracowanie</w:t>
            </w:r>
            <w:proofErr w:type="spellEnd"/>
            <w:r>
              <w:t xml:space="preserve"> </w:t>
            </w:r>
            <w:proofErr w:type="spellStart"/>
            <w:r>
              <w:t>dokumentacji</w:t>
            </w:r>
            <w:proofErr w:type="spellEnd"/>
            <w:r>
              <w:br/>
            </w:r>
            <w:proofErr w:type="spellStart"/>
            <w:r>
              <w:t>wykonawczej</w:t>
            </w:r>
            <w:proofErr w:type="spellEnd"/>
            <w:r>
              <w:t xml:space="preserve"> do </w:t>
            </w:r>
            <w:proofErr w:type="spellStart"/>
            <w:r>
              <w:t>prototypu</w:t>
            </w:r>
            <w:proofErr w:type="spellEnd"/>
            <w:r>
              <w:t xml:space="preserve"> </w:t>
            </w:r>
            <w:proofErr w:type="spellStart"/>
            <w:r>
              <w:t>urządzenia</w:t>
            </w:r>
            <w:proofErr w:type="spellEnd"/>
            <w:r w:rsidR="00386470">
              <w:t xml:space="preserve"> I </w:t>
            </w:r>
            <w:proofErr w:type="spellStart"/>
            <w:r w:rsidR="00386470">
              <w:t>opracowanie</w:t>
            </w:r>
            <w:proofErr w:type="spellEnd"/>
            <w:r w:rsidR="00386470">
              <w:t xml:space="preserve"> </w:t>
            </w:r>
            <w:proofErr w:type="spellStart"/>
            <w:r w:rsidR="00386470">
              <w:t>instrukcji</w:t>
            </w:r>
            <w:proofErr w:type="spellEnd"/>
            <w:r w:rsidR="00386470">
              <w:t xml:space="preserve"> </w:t>
            </w:r>
            <w:proofErr w:type="spellStart"/>
            <w:r w:rsidR="00386470">
              <w:t>obsługi</w:t>
            </w:r>
            <w:proofErr w:type="spellEnd"/>
            <w:r w:rsidR="00386470">
              <w:br/>
            </w:r>
            <w:proofErr w:type="spellStart"/>
            <w:r w:rsidR="00386470">
              <w:t>prototypu</w:t>
            </w:r>
            <w:proofErr w:type="spellEnd"/>
            <w:r w:rsidR="00386470">
              <w:t xml:space="preserve"> </w:t>
            </w:r>
            <w:proofErr w:type="spellStart"/>
            <w:r w:rsidR="00386470">
              <w:t>urządzenia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FD1494" w14:textId="77777777" w:rsidR="00696999" w:rsidRDefault="00F2726F">
            <w:pPr>
              <w:spacing w:after="0"/>
              <w:jc w:val="center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0B544C" w14:textId="77777777" w:rsidR="00696999" w:rsidRDefault="00F2726F">
            <w:pPr>
              <w:spacing w:after="0"/>
              <w:jc w:val="center"/>
            </w:pPr>
            <w:r>
              <w:t xml:space="preserve"> 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ADBBFB" w14:textId="77777777" w:rsidR="00696999" w:rsidRDefault="00F2726F">
            <w:pPr>
              <w:spacing w:after="0"/>
              <w:jc w:val="center"/>
            </w:pPr>
            <w:r>
              <w:t xml:space="preserve">  </w:t>
            </w:r>
          </w:p>
        </w:tc>
      </w:tr>
      <w:tr w:rsidR="0938FF08" w14:paraId="690718A5" w14:textId="77777777" w:rsidTr="00386470">
        <w:trPr>
          <w:trHeight w:val="300"/>
          <w:jc w:val="center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CC2527" w14:textId="77777777" w:rsidR="00696999" w:rsidRDefault="00F2726F">
            <w:pPr>
              <w:spacing w:after="0"/>
              <w:jc w:val="center"/>
            </w:pPr>
            <w:r>
              <w:t>Razem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B9FC0B" w14:textId="77777777" w:rsidR="00696999" w:rsidRDefault="00696999">
            <w:pPr>
              <w:spacing w:after="0"/>
              <w:jc w:val="center"/>
            </w:pPr>
          </w:p>
        </w:tc>
      </w:tr>
    </w:tbl>
    <w:p w14:paraId="50496C4C" w14:textId="77777777" w:rsidR="009F2BA9" w:rsidRDefault="00B406C0">
      <w:pPr>
        <w:textAlignment w:val="baseline"/>
        <w:rPr>
          <w:rFonts w:ascii="Cambria" w:eastAsia="Segoe UI" w:hAnsi="Cambria" w:cs="Cambria"/>
          <w:i/>
          <w:iCs/>
          <w:sz w:val="22"/>
          <w:shd w:val="clear" w:color="auto" w:fill="FFFFFF"/>
          <w:lang w:val="pl"/>
        </w:rPr>
      </w:pPr>
      <w:r>
        <w:rPr>
          <w:rFonts w:ascii="Cambria" w:hAnsi="Cambria"/>
          <w:i/>
          <w:color w:val="000000"/>
        </w:rPr>
        <w:t>Cena ofertowa obejmuje pełny zakres zamówienia, w tym opracowanie dokumentacji wykonawczej, instrukcji obsługi, konsultacje, poprawki oraz przeniesienie autorskich praw majątkowych do rezultatów prac.</w:t>
      </w:r>
    </w:p>
    <w:p w14:paraId="2BCC9134" w14:textId="77777777" w:rsidR="009F2BA9" w:rsidRDefault="00B406C0">
      <w:pPr>
        <w:textAlignment w:val="baseline"/>
        <w:rPr>
          <w:rFonts w:ascii="Cambria" w:eastAsia="Segoe UI" w:hAnsi="Cambria" w:cs="Cambria"/>
          <w:i/>
          <w:iCs/>
          <w:sz w:val="22"/>
          <w:shd w:val="clear" w:color="auto" w:fill="FFFFFF"/>
          <w:lang w:val="pl"/>
        </w:rPr>
      </w:pPr>
      <w:r>
        <w:rPr>
          <w:rFonts w:ascii="Cambria" w:hAnsi="Cambria"/>
          <w:i/>
          <w:color w:val="000000"/>
        </w:rPr>
        <w:t>Dokumentacja powinna zostać przekazana w wersji elektronicznej w formatach edytowalnych oraz PDF.</w:t>
      </w:r>
    </w:p>
    <w:p w14:paraId="61EB3973" w14:textId="77777777" w:rsidR="009F2BA9" w:rsidRDefault="00B406C0">
      <w:r>
        <w:rPr>
          <w:color w:val="000000"/>
        </w:rPr>
        <w:t>Cena ofertowa łączna: ........................ netto / ........................ brutto</w:t>
      </w:r>
    </w:p>
    <w:p w14:paraId="1807EE83" w14:textId="77777777" w:rsidR="009F2BA9" w:rsidRDefault="65F5FECB" w:rsidP="65F5FECB">
      <w:pPr>
        <w:spacing w:before="60" w:after="60"/>
        <w:textAlignment w:val="baseline"/>
        <w:rPr>
          <w:rFonts w:ascii="Cambria" w:eastAsia="Segoe UI" w:hAnsi="Cambria" w:cs="Cambria"/>
          <w:b/>
          <w:bCs/>
          <w:sz w:val="22"/>
          <w:shd w:val="clear" w:color="auto" w:fill="FFFFFF"/>
        </w:rPr>
      </w:pPr>
      <w:r w:rsidRPr="65F5FECB">
        <w:rPr>
          <w:rFonts w:ascii="Cambria" w:eastAsia="Segoe UI" w:hAnsi="Cambria" w:cs="Cambria"/>
          <w:b/>
          <w:bCs/>
          <w:color w:val="4F81BD"/>
          <w:shd w:val="clear" w:color="auto" w:fill="FFFFFF"/>
        </w:rPr>
        <w:t xml:space="preserve">Oświadczamy, </w:t>
      </w:r>
      <w:proofErr w:type="spellStart"/>
      <w:r w:rsidRPr="65F5FECB">
        <w:rPr>
          <w:rFonts w:ascii="Cambria" w:eastAsia="Segoe UI" w:hAnsi="Cambria" w:cs="Cambria"/>
          <w:b/>
          <w:bCs/>
          <w:color w:val="4F81BD"/>
          <w:shd w:val="clear" w:color="auto" w:fill="FFFFFF"/>
        </w:rPr>
        <w:t>że</w:t>
      </w:r>
      <w:proofErr w:type="spellEnd"/>
      <w:r w:rsidRPr="65F5FECB">
        <w:rPr>
          <w:rFonts w:ascii="Cambria" w:eastAsia="Segoe UI" w:hAnsi="Cambria" w:cs="Cambria"/>
          <w:b/>
          <w:bCs/>
          <w:color w:val="4F81BD"/>
          <w:shd w:val="clear" w:color="auto" w:fill="FFFFFF"/>
        </w:rPr>
        <w:t>:</w:t>
      </w:r>
    </w:p>
    <w:p w14:paraId="0355C321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</w:rPr>
      </w:pPr>
      <w:r>
        <w:rPr>
          <w:rFonts w:ascii="Cambria" w:hAnsi="Cambria"/>
          <w:color w:val="000000"/>
        </w:rPr>
        <w:t>- Zapoznaliśmy się z OPZ i akceptujemy warunki realizacji. Cena obejmuje wszystkie koszty realizacji zamówienia.</w:t>
      </w:r>
    </w:p>
    <w:p w14:paraId="0C2B6A8F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</w:rPr>
      </w:pPr>
      <w:r>
        <w:rPr>
          <w:rFonts w:ascii="Cambria" w:hAnsi="Cambria"/>
          <w:color w:val="000000"/>
        </w:rPr>
        <w:t>- Cena obejmuje przygotowanie dokumentacji wykonawczej, instrukcji obsługi, konsultacje, poprawki oraz przeniesienie autorskich praw majątkowych.</w:t>
      </w:r>
    </w:p>
    <w:p w14:paraId="78A3B1CF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</w:rPr>
      </w:pPr>
      <w:r>
        <w:rPr>
          <w:rFonts w:ascii="Cambria" w:hAnsi="Cambria"/>
          <w:color w:val="000000"/>
        </w:rPr>
        <w:t>- Nie podlegamy wykluczeniu z postępowania, w tym na podstawie przepisów sankcyjnych wskazanych w zapytaniu ofertowym.</w:t>
      </w:r>
    </w:p>
    <w:p w14:paraId="3AE94571" w14:textId="77777777" w:rsidR="009F2BA9" w:rsidRDefault="00B406C0">
      <w:r>
        <w:rPr>
          <w:color w:val="000000"/>
        </w:rPr>
        <w:t>- Wyrażamy zgodę na opublikowanie informacji dotyczących niniejszego postępowania oraz przesłanie wyników postępowania do wszystkich Wykonawców, którzy złożyli oferty.</w:t>
      </w:r>
    </w:p>
    <w:p w14:paraId="2219C177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</w:rPr>
      </w:pPr>
      <w:r>
        <w:rPr>
          <w:rFonts w:ascii="Cambria" w:eastAsia="Segoe UI" w:hAnsi="Cambria" w:cs="Cambria"/>
          <w:color w:val="000000"/>
          <w:shd w:val="clear" w:color="auto" w:fill="FFFFFF"/>
          <w:lang w:val="pl"/>
        </w:rPr>
        <w:t>- W związku z przygotowaniem oferty oświadczamy, że wykonaliśmy obowiązki informacyjne z art. 13 i 14 RODO w stosunku do osób, których dane przekazaliśmy Zamawiającemu w związku z udziałem w postępowaniu.</w:t>
      </w:r>
    </w:p>
    <w:p w14:paraId="511FBBA9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  <w:lang w:val="pl"/>
        </w:rPr>
      </w:pPr>
      <w:r>
        <w:rPr>
          <w:rFonts w:ascii="Cambria" w:eastAsia="Segoe UI" w:hAnsi="Cambria" w:cs="Cambria"/>
          <w:b/>
          <w:bCs/>
          <w:color w:val="000000"/>
          <w:shd w:val="clear" w:color="auto" w:fill="FFFFFF"/>
          <w:lang w:val="pl"/>
        </w:rPr>
        <w:t>Data i podpis upoważnionej osoby: __________________________</w:t>
      </w:r>
    </w:p>
    <w:p w14:paraId="496F1C88" w14:textId="77777777" w:rsidR="009F2BA9" w:rsidRDefault="00B406C0" w:rsidP="65F5FECB">
      <w:pPr>
        <w:spacing w:before="60" w:after="60"/>
        <w:textAlignment w:val="baseline"/>
        <w:rPr>
          <w:rFonts w:ascii="Cambria" w:eastAsia="Segoe UI" w:hAnsi="Cambria" w:cs="Cambria"/>
          <w:sz w:val="22"/>
          <w:shd w:val="clear" w:color="auto" w:fill="FFFFFF"/>
          <w:lang w:val="pl"/>
        </w:rPr>
      </w:pPr>
      <w:r>
        <w:rPr>
          <w:rFonts w:ascii="Cambria" w:hAnsi="Cambria"/>
          <w:b/>
          <w:color w:val="4F81BD"/>
        </w:rPr>
        <w:t>Załączniki do formularza ofertowego:</w:t>
      </w:r>
    </w:p>
    <w:p w14:paraId="46A67AF4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  <w:lang w:val="pl"/>
        </w:rPr>
      </w:pPr>
      <w:r>
        <w:rPr>
          <w:rFonts w:ascii="Cambria" w:hAnsi="Cambria"/>
          <w:color w:val="000000"/>
        </w:rPr>
        <w:lastRenderedPageBreak/>
        <w:t>1. Oświadczenie o braku powiązań oraz o braku podstaw wykluczenia (Zał. nr 2).</w:t>
      </w:r>
    </w:p>
    <w:p w14:paraId="7BC7AB8B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  <w:lang w:val="pl"/>
        </w:rPr>
      </w:pPr>
      <w:r>
        <w:rPr>
          <w:rFonts w:ascii="Cambria" w:hAnsi="Cambria"/>
          <w:color w:val="000000"/>
        </w:rPr>
        <w:t>2. Oświadczenie o doświadczeniu w realizacji usług polegających na opracowaniu dokumentacji projektowej, technicznej lub wykonawczej (Zał. nr 3).</w:t>
      </w:r>
    </w:p>
    <w:p w14:paraId="360CE996" w14:textId="77777777" w:rsidR="00610CBA" w:rsidRDefault="003A46A1">
      <w:r>
        <w:t>3. Co najmniej 1 referencja potwierdzająca należyte wykonanie usługi podobnej do przedmiotu zamówienia.</w:t>
      </w:r>
    </w:p>
    <w:p w14:paraId="2869DD29" w14:textId="77777777" w:rsidR="009F2BA9" w:rsidRDefault="00B406C0">
      <w:pPr>
        <w:textAlignment w:val="baseline"/>
        <w:rPr>
          <w:rFonts w:ascii="Cambria" w:eastAsia="Segoe UI" w:hAnsi="Cambria" w:cs="Cambria"/>
          <w:sz w:val="22"/>
          <w:shd w:val="clear" w:color="auto" w:fill="FFFFFF"/>
          <w:lang w:val="pl"/>
        </w:rPr>
      </w:pPr>
      <w:r>
        <w:t>4. Pełnomocnictwo – jeśli dotyczy.</w:t>
      </w:r>
    </w:p>
    <w:p w14:paraId="0056342E" w14:textId="77777777" w:rsidR="009F2BA9" w:rsidRDefault="00B406C0">
      <w:r>
        <w:t>5. Inne dokumenty potwierdzające umocowanie do reprezentacji – jeśli dotyczy.</w:t>
      </w:r>
    </w:p>
    <w:sectPr w:rsidR="009F2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91" w:right="1304" w:bottom="1134" w:left="1304" w:header="227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BFD42" w14:textId="77777777" w:rsidR="003A46A1" w:rsidRDefault="003A46A1">
      <w:pPr>
        <w:spacing w:line="240" w:lineRule="auto"/>
      </w:pPr>
      <w:r>
        <w:separator/>
      </w:r>
    </w:p>
  </w:endnote>
  <w:endnote w:type="continuationSeparator" w:id="0">
    <w:p w14:paraId="0F79101F" w14:textId="77777777" w:rsidR="003A46A1" w:rsidRDefault="003A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7CF5" w14:textId="77777777" w:rsidR="009F2BA9" w:rsidRDefault="009F2B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D05A4" w14:textId="77777777" w:rsidR="009F2BA9" w:rsidRDefault="00B406C0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b/>
        <w:color w:val="31859C"/>
        <w:sz w:val="16"/>
      </w:rPr>
      <w:t xml:space="preserve">Adres </w:t>
    </w:r>
    <w:proofErr w:type="spellStart"/>
    <w:r>
      <w:rPr>
        <w:b/>
        <w:color w:val="31859C"/>
        <w:sz w:val="16"/>
      </w:rPr>
      <w:t>siedziby</w:t>
    </w:r>
    <w:proofErr w:type="spellEnd"/>
    <w:r>
      <w:rPr>
        <w:b/>
        <w:color w:val="31859C"/>
        <w:sz w:val="16"/>
      </w:rPr>
      <w:t xml:space="preserve">: </w:t>
    </w:r>
    <w:proofErr w:type="spellStart"/>
    <w:r>
      <w:rPr>
        <w:b/>
        <w:color w:val="31859C"/>
        <w:sz w:val="16"/>
      </w:rPr>
      <w:t>Topcan</w:t>
    </w:r>
    <w:proofErr w:type="spellEnd"/>
    <w:r>
      <w:rPr>
        <w:b/>
        <w:color w:val="31859C"/>
        <w:sz w:val="16"/>
      </w:rPr>
      <w:t xml:space="preserve"> Sp. z </w:t>
    </w:r>
    <w:proofErr w:type="spellStart"/>
    <w:r>
      <w:rPr>
        <w:b/>
        <w:color w:val="31859C"/>
        <w:sz w:val="16"/>
      </w:rPr>
      <w:t>o.o.</w:t>
    </w:r>
    <w:proofErr w:type="spellEnd"/>
    <w:r>
      <w:rPr>
        <w:b/>
        <w:color w:val="31859C"/>
        <w:sz w:val="16"/>
      </w:rPr>
      <w:t xml:space="preserve">, ul. </w:t>
    </w:r>
    <w:proofErr w:type="spellStart"/>
    <w:r>
      <w:rPr>
        <w:b/>
        <w:color w:val="31859C"/>
        <w:sz w:val="16"/>
      </w:rPr>
      <w:t>Geodetów</w:t>
    </w:r>
    <w:proofErr w:type="spellEnd"/>
    <w:r>
      <w:rPr>
        <w:b/>
        <w:color w:val="31859C"/>
        <w:sz w:val="16"/>
      </w:rPr>
      <w:t xml:space="preserve"> 180, 05-500 </w:t>
    </w:r>
    <w:proofErr w:type="spellStart"/>
    <w:r>
      <w:rPr>
        <w:b/>
        <w:color w:val="31859C"/>
        <w:sz w:val="16"/>
      </w:rPr>
      <w:t>Piaseczno</w:t>
    </w:r>
    <w:proofErr w:type="spellEnd"/>
    <w:r>
      <w:rPr>
        <w:b/>
        <w:color w:val="31859C"/>
        <w:sz w:val="16"/>
      </w:rPr>
      <w:t>, tel.: + 48 530 813 521, mail:</w:t>
    </w:r>
  </w:p>
  <w:p w14:paraId="45DE2371" w14:textId="77777777" w:rsidR="009F2BA9" w:rsidRDefault="00B406C0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b/>
        <w:color w:val="0046AD"/>
        <w:sz w:val="16"/>
        <w:u w:val="single"/>
      </w:rPr>
      <w:t>biuro@topcan.pl, www.topcan.pl</w:t>
    </w:r>
  </w:p>
  <w:p w14:paraId="76028F19" w14:textId="77777777" w:rsidR="00696999" w:rsidRDefault="00F2726F">
    <w:pPr>
      <w:spacing w:after="0"/>
      <w:jc w:val="center"/>
    </w:pPr>
    <w:proofErr w:type="spellStart"/>
    <w:r>
      <w:rPr>
        <w:color w:val="31859C"/>
        <w:sz w:val="15"/>
      </w:rPr>
      <w:t>Topcan</w:t>
    </w:r>
    <w:proofErr w:type="spellEnd"/>
    <w:r>
      <w:rPr>
        <w:color w:val="31859C"/>
        <w:sz w:val="15"/>
      </w:rPr>
      <w:t xml:space="preserve"> Sp. z </w:t>
    </w:r>
    <w:proofErr w:type="spellStart"/>
    <w:r>
      <w:rPr>
        <w:color w:val="31859C"/>
        <w:sz w:val="15"/>
      </w:rPr>
      <w:t>o.o.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Śniadeckich</w:t>
    </w:r>
    <w:proofErr w:type="spellEnd"/>
    <w:r>
      <w:rPr>
        <w:color w:val="31859C"/>
        <w:sz w:val="15"/>
      </w:rPr>
      <w:t xml:space="preserve"> 20/1, 00-656 Warszawa, NIP 701-107-11-25, REGON 521062756, KRS: 0000948619, </w:t>
    </w:r>
    <w:proofErr w:type="spellStart"/>
    <w:r>
      <w:rPr>
        <w:color w:val="31859C"/>
        <w:sz w:val="15"/>
      </w:rPr>
      <w:t>Sąd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Rejonowy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dla</w:t>
    </w:r>
    <w:proofErr w:type="spellEnd"/>
    <w:r>
      <w:rPr>
        <w:color w:val="31859C"/>
        <w:sz w:val="15"/>
      </w:rPr>
      <w:t xml:space="preserve"> m. st. </w:t>
    </w:r>
    <w:proofErr w:type="spellStart"/>
    <w:r>
      <w:rPr>
        <w:color w:val="31859C"/>
        <w:sz w:val="15"/>
      </w:rPr>
      <w:t>Warszawy</w:t>
    </w:r>
    <w:proofErr w:type="spellEnd"/>
    <w:r>
      <w:rPr>
        <w:color w:val="31859C"/>
        <w:sz w:val="15"/>
      </w:rPr>
      <w:t xml:space="preserve"> w Warszawie, XII </w:t>
    </w:r>
    <w:proofErr w:type="spellStart"/>
    <w:r>
      <w:rPr>
        <w:color w:val="31859C"/>
        <w:sz w:val="15"/>
      </w:rPr>
      <w:t>Wydział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Gospodarczy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Krajowego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Rejestru</w:t>
    </w:r>
    <w:proofErr w:type="spellEnd"/>
    <w:r>
      <w:rPr>
        <w:color w:val="31859C"/>
        <w:sz w:val="15"/>
      </w:rPr>
      <w:t xml:space="preserve"> Sądowego </w:t>
    </w:r>
    <w:proofErr w:type="spellStart"/>
    <w:r>
      <w:rPr>
        <w:color w:val="31859C"/>
        <w:sz w:val="15"/>
      </w:rPr>
      <w:t>Wysokość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kapitału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zakładowego</w:t>
    </w:r>
    <w:proofErr w:type="spellEnd"/>
    <w:r>
      <w:rPr>
        <w:color w:val="31859C"/>
        <w:sz w:val="15"/>
      </w:rPr>
      <w:t xml:space="preserve"> 5 000,00 </w:t>
    </w:r>
    <w:proofErr w:type="spellStart"/>
    <w:r>
      <w:rPr>
        <w:color w:val="31859C"/>
        <w:sz w:val="15"/>
      </w:rPr>
      <w:t>zł</w:t>
    </w:r>
    <w:proofErr w:type="spellEnd"/>
    <w:r>
      <w:rPr>
        <w:color w:val="31859C"/>
        <w:sz w:val="15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A5A2" w14:textId="77777777" w:rsidR="009F2BA9" w:rsidRDefault="009F2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6D3C8" w14:textId="77777777" w:rsidR="003A46A1" w:rsidRDefault="003A46A1">
      <w:pPr>
        <w:spacing w:after="0"/>
      </w:pPr>
      <w:r>
        <w:separator/>
      </w:r>
    </w:p>
  </w:footnote>
  <w:footnote w:type="continuationSeparator" w:id="0">
    <w:p w14:paraId="3EB2B3E9" w14:textId="77777777" w:rsidR="003A46A1" w:rsidRDefault="003A46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0299" w14:textId="77777777" w:rsidR="009F2BA9" w:rsidRDefault="009F2B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7A2E1" w14:textId="77777777" w:rsidR="009F2BA9" w:rsidRDefault="00B406C0">
    <w:r>
      <w:rPr>
        <w:noProof/>
      </w:rPr>
      <w:drawing>
        <wp:inline distT="0" distB="0" distL="0" distR="0" wp14:anchorId="2FADEDF3" wp14:editId="07777777">
          <wp:extent cx="5486400" cy="504825"/>
          <wp:effectExtent l="0" t="0" r="0" b="0"/>
          <wp:docPr id="2041559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55954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42C5" w14:textId="77777777" w:rsidR="009F2BA9" w:rsidRDefault="009F2B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DA59DC"/>
    <w:multiLevelType w:val="singleLevel"/>
    <w:tmpl w:val="F4DA59D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88300731">
    <w:abstractNumId w:val="6"/>
  </w:num>
  <w:num w:numId="2" w16cid:durableId="404836592">
    <w:abstractNumId w:val="4"/>
  </w:num>
  <w:num w:numId="3" w16cid:durableId="1928465715">
    <w:abstractNumId w:val="3"/>
  </w:num>
  <w:num w:numId="4" w16cid:durableId="758067727">
    <w:abstractNumId w:val="5"/>
  </w:num>
  <w:num w:numId="5" w16cid:durableId="2061201649">
    <w:abstractNumId w:val="2"/>
  </w:num>
  <w:num w:numId="6" w16cid:durableId="1373460915">
    <w:abstractNumId w:val="1"/>
  </w:num>
  <w:num w:numId="7" w16cid:durableId="142642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4B5"/>
    <w:rsid w:val="0001024C"/>
    <w:rsid w:val="00016AB0"/>
    <w:rsid w:val="00032520"/>
    <w:rsid w:val="00034616"/>
    <w:rsid w:val="00042E32"/>
    <w:rsid w:val="0004717E"/>
    <w:rsid w:val="0006063C"/>
    <w:rsid w:val="00076024"/>
    <w:rsid w:val="00081572"/>
    <w:rsid w:val="000944C5"/>
    <w:rsid w:val="0009452D"/>
    <w:rsid w:val="000B04E9"/>
    <w:rsid w:val="000B4717"/>
    <w:rsid w:val="000B6893"/>
    <w:rsid w:val="000C266F"/>
    <w:rsid w:val="000C3D3C"/>
    <w:rsid w:val="000C577A"/>
    <w:rsid w:val="000E02F1"/>
    <w:rsid w:val="000E413E"/>
    <w:rsid w:val="000E4DE6"/>
    <w:rsid w:val="000E76C4"/>
    <w:rsid w:val="00117FE4"/>
    <w:rsid w:val="0012009F"/>
    <w:rsid w:val="00121414"/>
    <w:rsid w:val="00135343"/>
    <w:rsid w:val="001441C7"/>
    <w:rsid w:val="0015074B"/>
    <w:rsid w:val="00154904"/>
    <w:rsid w:val="00167C6E"/>
    <w:rsid w:val="0017501E"/>
    <w:rsid w:val="00176693"/>
    <w:rsid w:val="001856EB"/>
    <w:rsid w:val="00192349"/>
    <w:rsid w:val="00195695"/>
    <w:rsid w:val="001A2429"/>
    <w:rsid w:val="001C5276"/>
    <w:rsid w:val="001E61ED"/>
    <w:rsid w:val="001F118C"/>
    <w:rsid w:val="00222BCD"/>
    <w:rsid w:val="00224DB3"/>
    <w:rsid w:val="00227BDB"/>
    <w:rsid w:val="00232231"/>
    <w:rsid w:val="00232F5E"/>
    <w:rsid w:val="00236D87"/>
    <w:rsid w:val="0026513D"/>
    <w:rsid w:val="0027265C"/>
    <w:rsid w:val="0027379D"/>
    <w:rsid w:val="00274377"/>
    <w:rsid w:val="002815AA"/>
    <w:rsid w:val="0028285E"/>
    <w:rsid w:val="00283B75"/>
    <w:rsid w:val="002877B2"/>
    <w:rsid w:val="0029639D"/>
    <w:rsid w:val="002A65D4"/>
    <w:rsid w:val="002A676B"/>
    <w:rsid w:val="002B5B3B"/>
    <w:rsid w:val="002B655D"/>
    <w:rsid w:val="002C7B65"/>
    <w:rsid w:val="002D3695"/>
    <w:rsid w:val="002E1950"/>
    <w:rsid w:val="002E3A90"/>
    <w:rsid w:val="002E46F0"/>
    <w:rsid w:val="002E6496"/>
    <w:rsid w:val="002F2021"/>
    <w:rsid w:val="00304154"/>
    <w:rsid w:val="00307A3F"/>
    <w:rsid w:val="00315C0E"/>
    <w:rsid w:val="003170A4"/>
    <w:rsid w:val="00324C21"/>
    <w:rsid w:val="003268B2"/>
    <w:rsid w:val="00326F90"/>
    <w:rsid w:val="00343D3E"/>
    <w:rsid w:val="0034561F"/>
    <w:rsid w:val="00361224"/>
    <w:rsid w:val="00372610"/>
    <w:rsid w:val="003749ED"/>
    <w:rsid w:val="00375B7D"/>
    <w:rsid w:val="00382520"/>
    <w:rsid w:val="00384685"/>
    <w:rsid w:val="0038576C"/>
    <w:rsid w:val="00386470"/>
    <w:rsid w:val="003A042E"/>
    <w:rsid w:val="003A46A1"/>
    <w:rsid w:val="003B3A20"/>
    <w:rsid w:val="003B4102"/>
    <w:rsid w:val="003B4B10"/>
    <w:rsid w:val="003D2BDC"/>
    <w:rsid w:val="003D7083"/>
    <w:rsid w:val="003F0CF4"/>
    <w:rsid w:val="004064CC"/>
    <w:rsid w:val="004161AB"/>
    <w:rsid w:val="0042067B"/>
    <w:rsid w:val="00430D37"/>
    <w:rsid w:val="00441C44"/>
    <w:rsid w:val="00445FCD"/>
    <w:rsid w:val="00460150"/>
    <w:rsid w:val="004709AA"/>
    <w:rsid w:val="004728C5"/>
    <w:rsid w:val="00480593"/>
    <w:rsid w:val="004879A4"/>
    <w:rsid w:val="0049283C"/>
    <w:rsid w:val="004975BD"/>
    <w:rsid w:val="0049EE66"/>
    <w:rsid w:val="004A5903"/>
    <w:rsid w:val="004C31E5"/>
    <w:rsid w:val="004D2A03"/>
    <w:rsid w:val="004D659B"/>
    <w:rsid w:val="004E2424"/>
    <w:rsid w:val="004E6C0B"/>
    <w:rsid w:val="005046E9"/>
    <w:rsid w:val="00505179"/>
    <w:rsid w:val="005059CB"/>
    <w:rsid w:val="00521D79"/>
    <w:rsid w:val="00525EF0"/>
    <w:rsid w:val="00550346"/>
    <w:rsid w:val="0055522B"/>
    <w:rsid w:val="00567D15"/>
    <w:rsid w:val="0057264C"/>
    <w:rsid w:val="00573D1B"/>
    <w:rsid w:val="00574F85"/>
    <w:rsid w:val="00586B0C"/>
    <w:rsid w:val="005A56A3"/>
    <w:rsid w:val="005A7F80"/>
    <w:rsid w:val="005B460F"/>
    <w:rsid w:val="005B6E8B"/>
    <w:rsid w:val="005C3D97"/>
    <w:rsid w:val="005D38D0"/>
    <w:rsid w:val="005F4A80"/>
    <w:rsid w:val="00605DA8"/>
    <w:rsid w:val="00610CBA"/>
    <w:rsid w:val="00611BC3"/>
    <w:rsid w:val="006215E4"/>
    <w:rsid w:val="00622B40"/>
    <w:rsid w:val="00647EC7"/>
    <w:rsid w:val="006525BF"/>
    <w:rsid w:val="00652C77"/>
    <w:rsid w:val="00664B48"/>
    <w:rsid w:val="00675168"/>
    <w:rsid w:val="0067745B"/>
    <w:rsid w:val="00690611"/>
    <w:rsid w:val="00694EE5"/>
    <w:rsid w:val="00696999"/>
    <w:rsid w:val="006F4E1D"/>
    <w:rsid w:val="00707D27"/>
    <w:rsid w:val="007216F4"/>
    <w:rsid w:val="00724975"/>
    <w:rsid w:val="00727FF5"/>
    <w:rsid w:val="0073631A"/>
    <w:rsid w:val="00741FC5"/>
    <w:rsid w:val="00743B88"/>
    <w:rsid w:val="007514F1"/>
    <w:rsid w:val="00762B1B"/>
    <w:rsid w:val="00764C10"/>
    <w:rsid w:val="00793119"/>
    <w:rsid w:val="007B319F"/>
    <w:rsid w:val="007B3B90"/>
    <w:rsid w:val="007C31DD"/>
    <w:rsid w:val="007C494F"/>
    <w:rsid w:val="007C67DC"/>
    <w:rsid w:val="007E71A9"/>
    <w:rsid w:val="007F143B"/>
    <w:rsid w:val="007F7048"/>
    <w:rsid w:val="00816624"/>
    <w:rsid w:val="00817070"/>
    <w:rsid w:val="008408E2"/>
    <w:rsid w:val="00876FFE"/>
    <w:rsid w:val="00877D3B"/>
    <w:rsid w:val="00881C29"/>
    <w:rsid w:val="00882C80"/>
    <w:rsid w:val="00890DB0"/>
    <w:rsid w:val="008B6165"/>
    <w:rsid w:val="008C575B"/>
    <w:rsid w:val="008D6B73"/>
    <w:rsid w:val="008E31DB"/>
    <w:rsid w:val="008F204F"/>
    <w:rsid w:val="00900D0B"/>
    <w:rsid w:val="00911685"/>
    <w:rsid w:val="00926B3B"/>
    <w:rsid w:val="009271EF"/>
    <w:rsid w:val="0093045F"/>
    <w:rsid w:val="00932E83"/>
    <w:rsid w:val="009330DB"/>
    <w:rsid w:val="0095264E"/>
    <w:rsid w:val="00963514"/>
    <w:rsid w:val="00964654"/>
    <w:rsid w:val="00964E13"/>
    <w:rsid w:val="00974128"/>
    <w:rsid w:val="0097675A"/>
    <w:rsid w:val="00983267"/>
    <w:rsid w:val="00983282"/>
    <w:rsid w:val="00991FD8"/>
    <w:rsid w:val="00996A56"/>
    <w:rsid w:val="009A2FD2"/>
    <w:rsid w:val="009B0AC4"/>
    <w:rsid w:val="009B4369"/>
    <w:rsid w:val="009C2C35"/>
    <w:rsid w:val="009F2BA9"/>
    <w:rsid w:val="009F7540"/>
    <w:rsid w:val="00A10E27"/>
    <w:rsid w:val="00A172D2"/>
    <w:rsid w:val="00A34A99"/>
    <w:rsid w:val="00A34AA5"/>
    <w:rsid w:val="00A70401"/>
    <w:rsid w:val="00A70AEA"/>
    <w:rsid w:val="00A872DC"/>
    <w:rsid w:val="00A95B3C"/>
    <w:rsid w:val="00AA1D8D"/>
    <w:rsid w:val="00AB255F"/>
    <w:rsid w:val="00AD3239"/>
    <w:rsid w:val="00B0024F"/>
    <w:rsid w:val="00B00BD8"/>
    <w:rsid w:val="00B014EA"/>
    <w:rsid w:val="00B23108"/>
    <w:rsid w:val="00B275BB"/>
    <w:rsid w:val="00B406C0"/>
    <w:rsid w:val="00B41D3D"/>
    <w:rsid w:val="00B47730"/>
    <w:rsid w:val="00B55BAF"/>
    <w:rsid w:val="00B56B21"/>
    <w:rsid w:val="00B646EB"/>
    <w:rsid w:val="00B8716B"/>
    <w:rsid w:val="00BA1ABE"/>
    <w:rsid w:val="00BA6429"/>
    <w:rsid w:val="00BB0BAD"/>
    <w:rsid w:val="00BC13B8"/>
    <w:rsid w:val="00BE021A"/>
    <w:rsid w:val="00BE117E"/>
    <w:rsid w:val="00BE11D3"/>
    <w:rsid w:val="00BE4324"/>
    <w:rsid w:val="00BE4378"/>
    <w:rsid w:val="00BF26DD"/>
    <w:rsid w:val="00C02FD4"/>
    <w:rsid w:val="00C168B6"/>
    <w:rsid w:val="00C21A1B"/>
    <w:rsid w:val="00C22C12"/>
    <w:rsid w:val="00C363FC"/>
    <w:rsid w:val="00C443BF"/>
    <w:rsid w:val="00C47478"/>
    <w:rsid w:val="00C50CB0"/>
    <w:rsid w:val="00C54257"/>
    <w:rsid w:val="00C61D30"/>
    <w:rsid w:val="00C71D40"/>
    <w:rsid w:val="00C814ED"/>
    <w:rsid w:val="00C925AA"/>
    <w:rsid w:val="00C95FAE"/>
    <w:rsid w:val="00CA0462"/>
    <w:rsid w:val="00CA0C67"/>
    <w:rsid w:val="00CA6978"/>
    <w:rsid w:val="00CA71D4"/>
    <w:rsid w:val="00CB0664"/>
    <w:rsid w:val="00CB5947"/>
    <w:rsid w:val="00CB602B"/>
    <w:rsid w:val="00CB7273"/>
    <w:rsid w:val="00CC0322"/>
    <w:rsid w:val="00CC4C2D"/>
    <w:rsid w:val="00CD7EEE"/>
    <w:rsid w:val="00CE1565"/>
    <w:rsid w:val="00CE1647"/>
    <w:rsid w:val="00CF223E"/>
    <w:rsid w:val="00CF2DB8"/>
    <w:rsid w:val="00CF5050"/>
    <w:rsid w:val="00D1379E"/>
    <w:rsid w:val="00D1509F"/>
    <w:rsid w:val="00D24F19"/>
    <w:rsid w:val="00D25769"/>
    <w:rsid w:val="00D274DE"/>
    <w:rsid w:val="00D361EE"/>
    <w:rsid w:val="00D36E7F"/>
    <w:rsid w:val="00D4454B"/>
    <w:rsid w:val="00D5690B"/>
    <w:rsid w:val="00D66018"/>
    <w:rsid w:val="00D82CC6"/>
    <w:rsid w:val="00D94D3B"/>
    <w:rsid w:val="00D951CD"/>
    <w:rsid w:val="00DA3406"/>
    <w:rsid w:val="00DA794B"/>
    <w:rsid w:val="00DA7EE9"/>
    <w:rsid w:val="00DC2D3D"/>
    <w:rsid w:val="00DC67C2"/>
    <w:rsid w:val="00DD2F55"/>
    <w:rsid w:val="00DE5258"/>
    <w:rsid w:val="00DE5E49"/>
    <w:rsid w:val="00DF0584"/>
    <w:rsid w:val="00DF3504"/>
    <w:rsid w:val="00DF727A"/>
    <w:rsid w:val="00E01D94"/>
    <w:rsid w:val="00E0367B"/>
    <w:rsid w:val="00E0627B"/>
    <w:rsid w:val="00E13304"/>
    <w:rsid w:val="00E21E49"/>
    <w:rsid w:val="00E379ED"/>
    <w:rsid w:val="00E60A23"/>
    <w:rsid w:val="00E81F2D"/>
    <w:rsid w:val="00EA3A35"/>
    <w:rsid w:val="00EA474C"/>
    <w:rsid w:val="00EB9769"/>
    <w:rsid w:val="00ED0DFA"/>
    <w:rsid w:val="00ED358C"/>
    <w:rsid w:val="00ED4F7A"/>
    <w:rsid w:val="00EE0FE3"/>
    <w:rsid w:val="00EF0FFB"/>
    <w:rsid w:val="00F105C6"/>
    <w:rsid w:val="00F16624"/>
    <w:rsid w:val="00F2726F"/>
    <w:rsid w:val="00F47FFB"/>
    <w:rsid w:val="00F6454C"/>
    <w:rsid w:val="00F67C0B"/>
    <w:rsid w:val="00FAB0F2"/>
    <w:rsid w:val="00FB4ED0"/>
    <w:rsid w:val="00FB5A66"/>
    <w:rsid w:val="00FB70CD"/>
    <w:rsid w:val="00FC000D"/>
    <w:rsid w:val="00FC693F"/>
    <w:rsid w:val="00FC7B99"/>
    <w:rsid w:val="00FD5B67"/>
    <w:rsid w:val="0258816C"/>
    <w:rsid w:val="0432E7A3"/>
    <w:rsid w:val="068076AD"/>
    <w:rsid w:val="068DD930"/>
    <w:rsid w:val="0748CF4B"/>
    <w:rsid w:val="078B86C2"/>
    <w:rsid w:val="07F36B04"/>
    <w:rsid w:val="0938FF08"/>
    <w:rsid w:val="0969F856"/>
    <w:rsid w:val="09874F4B"/>
    <w:rsid w:val="0A4CA109"/>
    <w:rsid w:val="0B5E949F"/>
    <w:rsid w:val="0BD671AC"/>
    <w:rsid w:val="0C7A3827"/>
    <w:rsid w:val="0F3DB000"/>
    <w:rsid w:val="0FAB26CF"/>
    <w:rsid w:val="0FCFE3DF"/>
    <w:rsid w:val="12709A4D"/>
    <w:rsid w:val="1334D277"/>
    <w:rsid w:val="1354DC20"/>
    <w:rsid w:val="13813941"/>
    <w:rsid w:val="14204E02"/>
    <w:rsid w:val="16D172D0"/>
    <w:rsid w:val="1716397C"/>
    <w:rsid w:val="175FBA13"/>
    <w:rsid w:val="180FAD3F"/>
    <w:rsid w:val="183E8DAF"/>
    <w:rsid w:val="185893D0"/>
    <w:rsid w:val="1938CEE5"/>
    <w:rsid w:val="1970530B"/>
    <w:rsid w:val="198868CB"/>
    <w:rsid w:val="1A0E1CFC"/>
    <w:rsid w:val="1AA1668D"/>
    <w:rsid w:val="1CC8BED7"/>
    <w:rsid w:val="1CDB676A"/>
    <w:rsid w:val="1DC86B4C"/>
    <w:rsid w:val="1E416CF2"/>
    <w:rsid w:val="1EAC34B8"/>
    <w:rsid w:val="20569239"/>
    <w:rsid w:val="2297946B"/>
    <w:rsid w:val="23240317"/>
    <w:rsid w:val="234AEE4B"/>
    <w:rsid w:val="236BDC9A"/>
    <w:rsid w:val="23C5639B"/>
    <w:rsid w:val="2422BEFB"/>
    <w:rsid w:val="25004362"/>
    <w:rsid w:val="25510045"/>
    <w:rsid w:val="262B3BB5"/>
    <w:rsid w:val="26CC2F48"/>
    <w:rsid w:val="26FDE062"/>
    <w:rsid w:val="28283959"/>
    <w:rsid w:val="2867A19D"/>
    <w:rsid w:val="28B0FDCE"/>
    <w:rsid w:val="2B3CCB3F"/>
    <w:rsid w:val="2C107A69"/>
    <w:rsid w:val="2CAC39C2"/>
    <w:rsid w:val="2E2073E4"/>
    <w:rsid w:val="2EBF41CD"/>
    <w:rsid w:val="2F31386B"/>
    <w:rsid w:val="2FD9920F"/>
    <w:rsid w:val="2FEA3760"/>
    <w:rsid w:val="2FEDB80B"/>
    <w:rsid w:val="308F53C2"/>
    <w:rsid w:val="30EA6315"/>
    <w:rsid w:val="30EE76C4"/>
    <w:rsid w:val="31E82759"/>
    <w:rsid w:val="3246CEC4"/>
    <w:rsid w:val="326242CB"/>
    <w:rsid w:val="326473A5"/>
    <w:rsid w:val="32E3CD68"/>
    <w:rsid w:val="3358ABAF"/>
    <w:rsid w:val="3511EECF"/>
    <w:rsid w:val="352F2849"/>
    <w:rsid w:val="35E3CF92"/>
    <w:rsid w:val="368C41DA"/>
    <w:rsid w:val="37224977"/>
    <w:rsid w:val="373902C6"/>
    <w:rsid w:val="3746A50A"/>
    <w:rsid w:val="388244BC"/>
    <w:rsid w:val="3A0DAB15"/>
    <w:rsid w:val="3C0EB11F"/>
    <w:rsid w:val="3E716576"/>
    <w:rsid w:val="3E7FC86A"/>
    <w:rsid w:val="3F945C41"/>
    <w:rsid w:val="4082C09C"/>
    <w:rsid w:val="410E76B9"/>
    <w:rsid w:val="413E0D42"/>
    <w:rsid w:val="415F3A0E"/>
    <w:rsid w:val="424F9BDB"/>
    <w:rsid w:val="4415F30C"/>
    <w:rsid w:val="4464D265"/>
    <w:rsid w:val="44A696E1"/>
    <w:rsid w:val="458A1A57"/>
    <w:rsid w:val="465C73BC"/>
    <w:rsid w:val="465FAFC8"/>
    <w:rsid w:val="4860243D"/>
    <w:rsid w:val="490DD757"/>
    <w:rsid w:val="492EC4B1"/>
    <w:rsid w:val="494A4E6B"/>
    <w:rsid w:val="498CE5B4"/>
    <w:rsid w:val="4B3AD53C"/>
    <w:rsid w:val="4E33695F"/>
    <w:rsid w:val="4FAB3128"/>
    <w:rsid w:val="4FCD023D"/>
    <w:rsid w:val="50A26122"/>
    <w:rsid w:val="51712133"/>
    <w:rsid w:val="5193BE83"/>
    <w:rsid w:val="52E829F2"/>
    <w:rsid w:val="52FBF009"/>
    <w:rsid w:val="531A1E17"/>
    <w:rsid w:val="53251911"/>
    <w:rsid w:val="5384AB04"/>
    <w:rsid w:val="53CAE72F"/>
    <w:rsid w:val="541C57BD"/>
    <w:rsid w:val="555C92B9"/>
    <w:rsid w:val="55D0052D"/>
    <w:rsid w:val="55D6C546"/>
    <w:rsid w:val="564038CF"/>
    <w:rsid w:val="59033B02"/>
    <w:rsid w:val="596C86FA"/>
    <w:rsid w:val="5A0DB02A"/>
    <w:rsid w:val="5A22F2A8"/>
    <w:rsid w:val="5A98AF87"/>
    <w:rsid w:val="5B4D1227"/>
    <w:rsid w:val="5D82E31F"/>
    <w:rsid w:val="5D8823EE"/>
    <w:rsid w:val="5DE8BD68"/>
    <w:rsid w:val="5DEB4AF6"/>
    <w:rsid w:val="5E4477E0"/>
    <w:rsid w:val="5F76BE62"/>
    <w:rsid w:val="5FBD31BE"/>
    <w:rsid w:val="60632FD4"/>
    <w:rsid w:val="60E51AD6"/>
    <w:rsid w:val="620A0916"/>
    <w:rsid w:val="6217B08E"/>
    <w:rsid w:val="62DC17BE"/>
    <w:rsid w:val="632D805F"/>
    <w:rsid w:val="63D986EB"/>
    <w:rsid w:val="64B452BD"/>
    <w:rsid w:val="64E9532B"/>
    <w:rsid w:val="657163DB"/>
    <w:rsid w:val="65F5FECB"/>
    <w:rsid w:val="66989735"/>
    <w:rsid w:val="67A40973"/>
    <w:rsid w:val="67D04A2B"/>
    <w:rsid w:val="68014042"/>
    <w:rsid w:val="6827FC60"/>
    <w:rsid w:val="68684989"/>
    <w:rsid w:val="6B0552B3"/>
    <w:rsid w:val="6B9209C8"/>
    <w:rsid w:val="6D78715C"/>
    <w:rsid w:val="6F0A9361"/>
    <w:rsid w:val="6F9CC330"/>
    <w:rsid w:val="6FBC06C0"/>
    <w:rsid w:val="6FD4ADC2"/>
    <w:rsid w:val="7042C5CF"/>
    <w:rsid w:val="7096C2FF"/>
    <w:rsid w:val="711861C4"/>
    <w:rsid w:val="71B1F10A"/>
    <w:rsid w:val="728EDB8F"/>
    <w:rsid w:val="72960BB3"/>
    <w:rsid w:val="741BBDCD"/>
    <w:rsid w:val="74D499E7"/>
    <w:rsid w:val="75B9D706"/>
    <w:rsid w:val="75EDCFB4"/>
    <w:rsid w:val="76814A98"/>
    <w:rsid w:val="776A3D90"/>
    <w:rsid w:val="779F9952"/>
    <w:rsid w:val="788201B3"/>
    <w:rsid w:val="790F6B26"/>
    <w:rsid w:val="79988F22"/>
    <w:rsid w:val="79BF581A"/>
    <w:rsid w:val="7B354700"/>
    <w:rsid w:val="7C0AB44C"/>
    <w:rsid w:val="7DA681EE"/>
    <w:rsid w:val="7E2E9618"/>
    <w:rsid w:val="7F612AB6"/>
    <w:rsid w:val="7F79028A"/>
    <w:rsid w:val="7F88288C"/>
    <w:rsid w:val="7FBC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0888BEE"/>
  <w14:defaultImageDpi w14:val="300"/>
  <w15:docId w15:val="{B97BFF9B-9A32-4648-A44A-2223BE1D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0" w:line="276" w:lineRule="auto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Lista">
    <w:name w:val="List"/>
    <w:basedOn w:val="Normalny"/>
    <w:uiPriority w:val="99"/>
    <w:unhideWhenUsed/>
    <w:qFormat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qFormat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qFormat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qFormat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qFormat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qFormat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qFormat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Bezodstpw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Karolina Piądłowska-Firlej</cp:lastModifiedBy>
  <cp:revision>4</cp:revision>
  <dcterms:created xsi:type="dcterms:W3CDTF">2026-04-24T04:02:00Z</dcterms:created>
  <dcterms:modified xsi:type="dcterms:W3CDTF">2026-04-24T04:03:00Z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1045-12.2.0.21931</vt:lpwstr>
  </property>
  <property fmtid="{D5CDD505-2E9C-101B-9397-08002B2CF9AE}" pid="3" name="ICV">
    <vt:lpwstr>AFBF3E0766D743EAA4FCF4E0F5B12C67_13</vt:lpwstr>
  </property>
</Properties>
</file>