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B938" w14:textId="09190508" w:rsidR="0006724F" w:rsidRPr="00E538E8" w:rsidRDefault="00000000">
      <w:pPr>
        <w:spacing w:after="120"/>
        <w:rPr>
          <w:rFonts w:ascii="Aptos" w:hAnsi="Aptos"/>
        </w:rPr>
      </w:pPr>
      <w:proofErr w:type="spellStart"/>
      <w:r w:rsidRPr="00E538E8">
        <w:rPr>
          <w:rFonts w:ascii="Aptos" w:hAnsi="Aptos"/>
          <w:b/>
          <w:sz w:val="19"/>
        </w:rPr>
        <w:t>Związek</w:t>
      </w:r>
      <w:proofErr w:type="spellEnd"/>
      <w:r w:rsidRPr="00E538E8">
        <w:rPr>
          <w:rFonts w:ascii="Aptos" w:hAnsi="Aptos"/>
          <w:b/>
          <w:sz w:val="19"/>
        </w:rPr>
        <w:t xml:space="preserve"> </w:t>
      </w:r>
      <w:proofErr w:type="spellStart"/>
      <w:r w:rsidRPr="00E538E8">
        <w:rPr>
          <w:rFonts w:ascii="Aptos" w:hAnsi="Aptos"/>
          <w:b/>
          <w:sz w:val="19"/>
        </w:rPr>
        <w:t>Stowarzyszeń</w:t>
      </w:r>
      <w:proofErr w:type="spellEnd"/>
      <w:r w:rsidRPr="00E538E8">
        <w:rPr>
          <w:rFonts w:ascii="Aptos" w:hAnsi="Aptos"/>
          <w:b/>
          <w:sz w:val="19"/>
        </w:rPr>
        <w:t xml:space="preserve"> Śląski </w:t>
      </w:r>
      <w:proofErr w:type="spellStart"/>
      <w:r w:rsidRPr="00E538E8">
        <w:rPr>
          <w:rFonts w:ascii="Aptos" w:hAnsi="Aptos"/>
          <w:b/>
          <w:sz w:val="19"/>
        </w:rPr>
        <w:t>Ogród</w:t>
      </w:r>
      <w:proofErr w:type="spellEnd"/>
      <w:r w:rsidRPr="00E538E8">
        <w:rPr>
          <w:rFonts w:ascii="Aptos" w:hAnsi="Aptos"/>
          <w:b/>
          <w:sz w:val="19"/>
        </w:rPr>
        <w:t xml:space="preserve"> </w:t>
      </w:r>
      <w:proofErr w:type="spellStart"/>
      <w:r w:rsidRPr="00E538E8">
        <w:rPr>
          <w:rFonts w:ascii="Aptos" w:hAnsi="Aptos"/>
          <w:b/>
          <w:sz w:val="19"/>
        </w:rPr>
        <w:t>Botaniczny</w:t>
      </w:r>
      <w:proofErr w:type="spellEnd"/>
      <w:r w:rsidRPr="00E538E8">
        <w:rPr>
          <w:rFonts w:ascii="Aptos" w:hAnsi="Aptos"/>
          <w:b/>
          <w:sz w:val="19"/>
        </w:rPr>
        <w:t xml:space="preserve"> w Mikołowie</w:t>
      </w:r>
      <w:r w:rsidR="00D41C0C">
        <w:rPr>
          <w:rFonts w:ascii="Aptos" w:hAnsi="Aptos"/>
          <w:b/>
          <w:sz w:val="19"/>
        </w:rPr>
        <w:t xml:space="preserve">   </w:t>
      </w:r>
      <w:r w:rsidRPr="00E538E8">
        <w:rPr>
          <w:rFonts w:ascii="Aptos" w:hAnsi="Aptos"/>
          <w:b/>
          <w:sz w:val="19"/>
        </w:rPr>
        <w:t>NIP: 6351681750</w:t>
      </w:r>
    </w:p>
    <w:p w14:paraId="5AC6D810" w14:textId="77777777" w:rsidR="00D41C0C" w:rsidRDefault="00D41C0C">
      <w:pPr>
        <w:spacing w:after="160"/>
        <w:rPr>
          <w:rFonts w:ascii="Aptos" w:hAnsi="Aptos"/>
          <w:iCs/>
          <w:sz w:val="36"/>
          <w:szCs w:val="36"/>
        </w:rPr>
      </w:pPr>
    </w:p>
    <w:p w14:paraId="37DC8830" w14:textId="1FE2CC5D" w:rsidR="00E87752" w:rsidRPr="00E538E8" w:rsidRDefault="00E87752">
      <w:pPr>
        <w:spacing w:after="160"/>
        <w:rPr>
          <w:rFonts w:ascii="Aptos" w:hAnsi="Aptos"/>
          <w:iCs/>
          <w:sz w:val="36"/>
          <w:szCs w:val="36"/>
        </w:rPr>
      </w:pPr>
      <w:proofErr w:type="spellStart"/>
      <w:r w:rsidRPr="00E538E8">
        <w:rPr>
          <w:rFonts w:ascii="Aptos" w:hAnsi="Aptos"/>
          <w:iCs/>
          <w:sz w:val="36"/>
          <w:szCs w:val="36"/>
        </w:rPr>
        <w:t>Załącznik</w:t>
      </w:r>
      <w:proofErr w:type="spellEnd"/>
      <w:r w:rsidRPr="00E538E8">
        <w:rPr>
          <w:rFonts w:ascii="Aptos" w:hAnsi="Aptos"/>
          <w:iCs/>
          <w:sz w:val="36"/>
          <w:szCs w:val="36"/>
        </w:rPr>
        <w:t xml:space="preserve"> nr 5 – </w:t>
      </w:r>
      <w:proofErr w:type="spellStart"/>
      <w:r w:rsidRPr="00E538E8">
        <w:rPr>
          <w:rFonts w:ascii="Aptos" w:hAnsi="Aptos"/>
          <w:iCs/>
          <w:sz w:val="36"/>
          <w:szCs w:val="36"/>
        </w:rPr>
        <w:t>Wykaz</w:t>
      </w:r>
      <w:proofErr w:type="spellEnd"/>
      <w:r w:rsidRPr="00E538E8">
        <w:rPr>
          <w:rFonts w:ascii="Aptos" w:hAnsi="Aptos"/>
          <w:iCs/>
          <w:sz w:val="36"/>
          <w:szCs w:val="36"/>
        </w:rPr>
        <w:t xml:space="preserve"> </w:t>
      </w:r>
      <w:proofErr w:type="spellStart"/>
      <w:r w:rsidRPr="00E538E8">
        <w:rPr>
          <w:rFonts w:ascii="Aptos" w:hAnsi="Aptos"/>
          <w:iCs/>
          <w:sz w:val="36"/>
          <w:szCs w:val="36"/>
        </w:rPr>
        <w:t>osób</w:t>
      </w:r>
      <w:proofErr w:type="spellEnd"/>
    </w:p>
    <w:p w14:paraId="62ECBCA2" w14:textId="385F3762" w:rsidR="0006724F" w:rsidRPr="00E538E8" w:rsidRDefault="00000000">
      <w:pPr>
        <w:spacing w:after="160"/>
        <w:rPr>
          <w:rFonts w:ascii="Aptos" w:hAnsi="Aptos"/>
        </w:rPr>
      </w:pPr>
      <w:proofErr w:type="spellStart"/>
      <w:r w:rsidRPr="00E538E8">
        <w:rPr>
          <w:rFonts w:ascii="Aptos" w:hAnsi="Aptos"/>
          <w:i/>
          <w:sz w:val="20"/>
        </w:rPr>
        <w:t>oraz</w:t>
      </w:r>
      <w:proofErr w:type="spellEnd"/>
      <w:r w:rsidRPr="00E538E8">
        <w:rPr>
          <w:rFonts w:ascii="Aptos" w:hAnsi="Aptos"/>
          <w:i/>
          <w:sz w:val="20"/>
        </w:rPr>
        <w:t xml:space="preserve"> </w:t>
      </w:r>
      <w:proofErr w:type="spellStart"/>
      <w:r w:rsidRPr="00E538E8">
        <w:rPr>
          <w:rFonts w:ascii="Aptos" w:hAnsi="Aptos"/>
          <w:i/>
          <w:sz w:val="20"/>
        </w:rPr>
        <w:t>doświadczenia</w:t>
      </w:r>
      <w:proofErr w:type="spellEnd"/>
      <w:r w:rsidRPr="00E538E8">
        <w:rPr>
          <w:rFonts w:ascii="Aptos" w:hAnsi="Aptos"/>
          <w:i/>
          <w:sz w:val="20"/>
        </w:rPr>
        <w:t xml:space="preserve"> </w:t>
      </w:r>
      <w:proofErr w:type="spellStart"/>
      <w:r w:rsidRPr="00E538E8">
        <w:rPr>
          <w:rFonts w:ascii="Aptos" w:hAnsi="Aptos"/>
          <w:i/>
          <w:sz w:val="20"/>
        </w:rPr>
        <w:t>osoby</w:t>
      </w:r>
      <w:proofErr w:type="spellEnd"/>
      <w:r w:rsidRPr="00E538E8">
        <w:rPr>
          <w:rFonts w:ascii="Aptos" w:hAnsi="Aptos"/>
          <w:i/>
          <w:sz w:val="20"/>
        </w:rPr>
        <w:t xml:space="preserve"> </w:t>
      </w:r>
      <w:proofErr w:type="spellStart"/>
      <w:r w:rsidRPr="00E538E8">
        <w:rPr>
          <w:rFonts w:ascii="Aptos" w:hAnsi="Aptos"/>
          <w:i/>
          <w:sz w:val="20"/>
        </w:rPr>
        <w:t>ocenianej</w:t>
      </w:r>
      <w:proofErr w:type="spellEnd"/>
      <w:r w:rsidRPr="00E538E8">
        <w:rPr>
          <w:rFonts w:ascii="Aptos" w:hAnsi="Aptos"/>
          <w:i/>
          <w:sz w:val="20"/>
        </w:rPr>
        <w:t xml:space="preserve"> w </w:t>
      </w:r>
      <w:proofErr w:type="spellStart"/>
      <w:r w:rsidRPr="00E538E8">
        <w:rPr>
          <w:rFonts w:ascii="Aptos" w:hAnsi="Aptos"/>
          <w:i/>
          <w:sz w:val="20"/>
        </w:rPr>
        <w:t>kryterium</w:t>
      </w:r>
      <w:proofErr w:type="spellEnd"/>
      <w:r w:rsidRPr="00E538E8">
        <w:rPr>
          <w:rFonts w:ascii="Aptos" w:hAnsi="Aptos"/>
          <w:i/>
          <w:sz w:val="20"/>
        </w:rPr>
        <w:t xml:space="preserve"> </w:t>
      </w:r>
      <w:proofErr w:type="spellStart"/>
      <w:r w:rsidRPr="00E538E8">
        <w:rPr>
          <w:rFonts w:ascii="Aptos" w:hAnsi="Aptos"/>
          <w:i/>
          <w:sz w:val="20"/>
        </w:rPr>
        <w:t>jakościowym</w:t>
      </w:r>
      <w:proofErr w:type="spellEnd"/>
    </w:p>
    <w:p w14:paraId="2F0D6FC4" w14:textId="77777777" w:rsidR="0006724F" w:rsidRPr="00E538E8" w:rsidRDefault="00000000">
      <w:pPr>
        <w:spacing w:after="120"/>
        <w:rPr>
          <w:rFonts w:ascii="Aptos" w:hAnsi="Aptos"/>
        </w:rPr>
      </w:pPr>
      <w:proofErr w:type="spellStart"/>
      <w:r w:rsidRPr="00E538E8">
        <w:rPr>
          <w:rFonts w:ascii="Aptos" w:hAnsi="Aptos"/>
          <w:i/>
          <w:sz w:val="18"/>
        </w:rPr>
        <w:t>Postępowanie</w:t>
      </w:r>
      <w:proofErr w:type="spellEnd"/>
      <w:r w:rsidRPr="00E538E8">
        <w:rPr>
          <w:rFonts w:ascii="Aptos" w:hAnsi="Aptos"/>
          <w:i/>
          <w:sz w:val="18"/>
        </w:rPr>
        <w:t xml:space="preserve"> </w:t>
      </w:r>
      <w:proofErr w:type="spellStart"/>
      <w:r w:rsidRPr="00E538E8">
        <w:rPr>
          <w:rFonts w:ascii="Aptos" w:hAnsi="Aptos"/>
          <w:i/>
          <w:sz w:val="18"/>
        </w:rPr>
        <w:t>prowadzone</w:t>
      </w:r>
      <w:proofErr w:type="spellEnd"/>
      <w:r w:rsidRPr="00E538E8">
        <w:rPr>
          <w:rFonts w:ascii="Aptos" w:hAnsi="Aptos"/>
          <w:i/>
          <w:sz w:val="18"/>
        </w:rPr>
        <w:t xml:space="preserve"> w </w:t>
      </w:r>
      <w:proofErr w:type="spellStart"/>
      <w:r w:rsidRPr="00E538E8">
        <w:rPr>
          <w:rFonts w:ascii="Aptos" w:hAnsi="Aptos"/>
          <w:i/>
          <w:sz w:val="18"/>
        </w:rPr>
        <w:t>związku</w:t>
      </w:r>
      <w:proofErr w:type="spellEnd"/>
      <w:r w:rsidRPr="00E538E8">
        <w:rPr>
          <w:rFonts w:ascii="Aptos" w:hAnsi="Aptos"/>
          <w:i/>
          <w:sz w:val="18"/>
        </w:rPr>
        <w:t xml:space="preserve"> ze </w:t>
      </w:r>
      <w:proofErr w:type="spellStart"/>
      <w:r w:rsidRPr="00E538E8">
        <w:rPr>
          <w:rFonts w:ascii="Aptos" w:hAnsi="Aptos"/>
          <w:i/>
          <w:sz w:val="18"/>
        </w:rPr>
        <w:t>złożonym</w:t>
      </w:r>
      <w:proofErr w:type="spellEnd"/>
      <w:r w:rsidRPr="00E538E8">
        <w:rPr>
          <w:rFonts w:ascii="Aptos" w:hAnsi="Aptos"/>
          <w:i/>
          <w:sz w:val="18"/>
        </w:rPr>
        <w:t xml:space="preserve"> </w:t>
      </w:r>
      <w:proofErr w:type="spellStart"/>
      <w:r w:rsidRPr="00E538E8">
        <w:rPr>
          <w:rFonts w:ascii="Aptos" w:hAnsi="Aptos"/>
          <w:i/>
          <w:sz w:val="18"/>
        </w:rPr>
        <w:t>wnioskiem</w:t>
      </w:r>
      <w:proofErr w:type="spellEnd"/>
      <w:r w:rsidRPr="00E538E8">
        <w:rPr>
          <w:rFonts w:ascii="Aptos" w:hAnsi="Aptos"/>
          <w:i/>
          <w:sz w:val="18"/>
        </w:rPr>
        <w:t xml:space="preserve"> o </w:t>
      </w:r>
      <w:proofErr w:type="spellStart"/>
      <w:r w:rsidRPr="00E538E8">
        <w:rPr>
          <w:rFonts w:ascii="Aptos" w:hAnsi="Aptos"/>
          <w:i/>
          <w:sz w:val="18"/>
        </w:rPr>
        <w:t>dofinansowanie</w:t>
      </w:r>
      <w:proofErr w:type="spellEnd"/>
      <w:r w:rsidRPr="00E538E8">
        <w:rPr>
          <w:rFonts w:ascii="Aptos" w:hAnsi="Aptos"/>
          <w:i/>
          <w:sz w:val="18"/>
        </w:rPr>
        <w:t xml:space="preserve"> </w:t>
      </w:r>
      <w:proofErr w:type="spellStart"/>
      <w:r w:rsidRPr="00E538E8">
        <w:rPr>
          <w:rFonts w:ascii="Aptos" w:hAnsi="Aptos"/>
          <w:i/>
          <w:sz w:val="18"/>
        </w:rPr>
        <w:t>projektu</w:t>
      </w:r>
      <w:proofErr w:type="spellEnd"/>
      <w:r w:rsidRPr="00E538E8">
        <w:rPr>
          <w:rFonts w:ascii="Aptos" w:hAnsi="Aptos"/>
          <w:i/>
          <w:sz w:val="18"/>
        </w:rPr>
        <w:t xml:space="preserve"> w </w:t>
      </w:r>
      <w:proofErr w:type="spellStart"/>
      <w:r w:rsidRPr="00E538E8">
        <w:rPr>
          <w:rFonts w:ascii="Aptos" w:hAnsi="Aptos"/>
          <w:i/>
          <w:sz w:val="18"/>
        </w:rPr>
        <w:t>ramach</w:t>
      </w:r>
      <w:proofErr w:type="spellEnd"/>
      <w:r w:rsidRPr="00E538E8">
        <w:rPr>
          <w:rFonts w:ascii="Aptos" w:hAnsi="Aptos"/>
          <w:i/>
          <w:sz w:val="18"/>
        </w:rPr>
        <w:t xml:space="preserve"> </w:t>
      </w:r>
      <w:proofErr w:type="spellStart"/>
      <w:r w:rsidRPr="00E538E8">
        <w:rPr>
          <w:rFonts w:ascii="Aptos" w:hAnsi="Aptos"/>
          <w:i/>
          <w:sz w:val="18"/>
        </w:rPr>
        <w:t>programu</w:t>
      </w:r>
      <w:proofErr w:type="spellEnd"/>
      <w:r w:rsidRPr="00E538E8">
        <w:rPr>
          <w:rFonts w:ascii="Aptos" w:hAnsi="Aptos"/>
          <w:i/>
          <w:sz w:val="18"/>
        </w:rPr>
        <w:t xml:space="preserve"> </w:t>
      </w:r>
      <w:proofErr w:type="spellStart"/>
      <w:r w:rsidRPr="00E538E8">
        <w:rPr>
          <w:rFonts w:ascii="Aptos" w:hAnsi="Aptos"/>
          <w:i/>
          <w:sz w:val="18"/>
        </w:rPr>
        <w:t>Fundusze</w:t>
      </w:r>
      <w:proofErr w:type="spellEnd"/>
      <w:r w:rsidRPr="00E538E8">
        <w:rPr>
          <w:rFonts w:ascii="Aptos" w:hAnsi="Aptos"/>
          <w:i/>
          <w:sz w:val="18"/>
        </w:rPr>
        <w:t xml:space="preserve"> </w:t>
      </w:r>
      <w:proofErr w:type="spellStart"/>
      <w:r w:rsidRPr="00E538E8">
        <w:rPr>
          <w:rFonts w:ascii="Aptos" w:hAnsi="Aptos"/>
          <w:i/>
          <w:sz w:val="18"/>
        </w:rPr>
        <w:t>Europejskie</w:t>
      </w:r>
      <w:proofErr w:type="spellEnd"/>
      <w:r w:rsidRPr="00E538E8">
        <w:rPr>
          <w:rFonts w:ascii="Aptos" w:hAnsi="Aptos"/>
          <w:i/>
          <w:sz w:val="18"/>
        </w:rPr>
        <w:t xml:space="preserve"> </w:t>
      </w:r>
      <w:proofErr w:type="spellStart"/>
      <w:r w:rsidRPr="00E538E8">
        <w:rPr>
          <w:rFonts w:ascii="Aptos" w:hAnsi="Aptos"/>
          <w:i/>
          <w:sz w:val="18"/>
        </w:rPr>
        <w:t>na</w:t>
      </w:r>
      <w:proofErr w:type="spellEnd"/>
      <w:r w:rsidRPr="00E538E8">
        <w:rPr>
          <w:rFonts w:ascii="Aptos" w:hAnsi="Aptos"/>
          <w:i/>
          <w:sz w:val="18"/>
        </w:rPr>
        <w:t xml:space="preserve"> </w:t>
      </w:r>
      <w:proofErr w:type="spellStart"/>
      <w:r w:rsidRPr="00E538E8">
        <w:rPr>
          <w:rFonts w:ascii="Aptos" w:hAnsi="Aptos"/>
          <w:i/>
          <w:sz w:val="18"/>
        </w:rPr>
        <w:t>Infrastrukturę</w:t>
      </w:r>
      <w:proofErr w:type="spellEnd"/>
      <w:r w:rsidRPr="00E538E8">
        <w:rPr>
          <w:rFonts w:ascii="Aptos" w:hAnsi="Aptos"/>
          <w:i/>
          <w:sz w:val="18"/>
        </w:rPr>
        <w:t xml:space="preserve">, </w:t>
      </w:r>
      <w:proofErr w:type="spellStart"/>
      <w:r w:rsidRPr="00E538E8">
        <w:rPr>
          <w:rFonts w:ascii="Aptos" w:hAnsi="Aptos"/>
          <w:i/>
          <w:sz w:val="18"/>
        </w:rPr>
        <w:t>Klimat</w:t>
      </w:r>
      <w:proofErr w:type="spellEnd"/>
      <w:r w:rsidRPr="00E538E8">
        <w:rPr>
          <w:rFonts w:ascii="Aptos" w:hAnsi="Aptos"/>
          <w:i/>
          <w:sz w:val="18"/>
        </w:rPr>
        <w:t xml:space="preserve">, </w:t>
      </w:r>
      <w:proofErr w:type="spellStart"/>
      <w:r w:rsidRPr="00E538E8">
        <w:rPr>
          <w:rFonts w:ascii="Aptos" w:hAnsi="Aptos"/>
          <w:i/>
          <w:sz w:val="18"/>
        </w:rPr>
        <w:t>Środowisko</w:t>
      </w:r>
      <w:proofErr w:type="spellEnd"/>
      <w:r w:rsidRPr="00E538E8">
        <w:rPr>
          <w:rFonts w:ascii="Aptos" w:hAnsi="Aptos"/>
          <w:i/>
          <w:sz w:val="18"/>
        </w:rPr>
        <w:t xml:space="preserve"> (</w:t>
      </w:r>
      <w:proofErr w:type="spellStart"/>
      <w:r w:rsidRPr="00E538E8">
        <w:rPr>
          <w:rFonts w:ascii="Aptos" w:hAnsi="Aptos"/>
          <w:i/>
          <w:sz w:val="18"/>
        </w:rPr>
        <w:t>FEnIKS</w:t>
      </w:r>
      <w:proofErr w:type="spellEnd"/>
      <w:r w:rsidRPr="00E538E8">
        <w:rPr>
          <w:rFonts w:ascii="Aptos" w:hAnsi="Aptos"/>
          <w:i/>
          <w:sz w:val="18"/>
        </w:rPr>
        <w:t>) 2021–2027.</w:t>
      </w:r>
    </w:p>
    <w:p w14:paraId="476145D1" w14:textId="77777777" w:rsidR="00E538E8" w:rsidRPr="00E538E8" w:rsidRDefault="00E538E8" w:rsidP="00E538E8">
      <w:pPr>
        <w:rPr>
          <w:rFonts w:ascii="Aptos" w:hAnsi="Aptos"/>
          <w:sz w:val="22"/>
        </w:rPr>
      </w:pPr>
      <w:r w:rsidRPr="00E538E8">
        <w:rPr>
          <w:rFonts w:ascii="Aptos" w:hAnsi="Aptos"/>
          <w:sz w:val="22"/>
        </w:rPr>
        <w:t xml:space="preserve">W </w:t>
      </w:r>
      <w:proofErr w:type="spellStart"/>
      <w:r w:rsidRPr="00E538E8">
        <w:rPr>
          <w:rFonts w:ascii="Aptos" w:hAnsi="Aptos"/>
          <w:sz w:val="22"/>
        </w:rPr>
        <w:t>celu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oceny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oferty</w:t>
      </w:r>
      <w:proofErr w:type="spellEnd"/>
      <w:r w:rsidRPr="00E538E8">
        <w:rPr>
          <w:rFonts w:ascii="Aptos" w:hAnsi="Aptos"/>
          <w:sz w:val="22"/>
        </w:rPr>
        <w:t xml:space="preserve"> w </w:t>
      </w:r>
      <w:proofErr w:type="spellStart"/>
      <w:r w:rsidRPr="00E538E8">
        <w:rPr>
          <w:rFonts w:ascii="Aptos" w:hAnsi="Aptos"/>
          <w:sz w:val="22"/>
        </w:rPr>
        <w:t>kryterium</w:t>
      </w:r>
      <w:proofErr w:type="spellEnd"/>
      <w:r w:rsidRPr="00E538E8">
        <w:rPr>
          <w:rFonts w:ascii="Aptos" w:hAnsi="Aptos"/>
          <w:sz w:val="22"/>
        </w:rPr>
        <w:t xml:space="preserve"> „</w:t>
      </w:r>
      <w:proofErr w:type="spellStart"/>
      <w:r w:rsidRPr="00E538E8">
        <w:rPr>
          <w:rFonts w:ascii="Aptos" w:hAnsi="Aptos"/>
          <w:sz w:val="22"/>
        </w:rPr>
        <w:t>Doświadczenie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osoby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kluczowej</w:t>
      </w:r>
      <w:proofErr w:type="spellEnd"/>
      <w:r w:rsidRPr="00E538E8">
        <w:rPr>
          <w:rFonts w:ascii="Aptos" w:hAnsi="Aptos"/>
          <w:sz w:val="22"/>
        </w:rPr>
        <w:t xml:space="preserve">” </w:t>
      </w:r>
      <w:proofErr w:type="spellStart"/>
      <w:r w:rsidRPr="00E538E8">
        <w:rPr>
          <w:rFonts w:ascii="Aptos" w:hAnsi="Aptos"/>
          <w:sz w:val="22"/>
        </w:rPr>
        <w:t>Wykonawca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wskazuje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osobę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przewidzianą</w:t>
      </w:r>
      <w:proofErr w:type="spellEnd"/>
      <w:r w:rsidRPr="00E538E8">
        <w:rPr>
          <w:rFonts w:ascii="Aptos" w:hAnsi="Aptos"/>
          <w:sz w:val="22"/>
        </w:rPr>
        <w:t xml:space="preserve"> do </w:t>
      </w:r>
      <w:proofErr w:type="spellStart"/>
      <w:r w:rsidRPr="00E538E8">
        <w:rPr>
          <w:rFonts w:ascii="Aptos" w:hAnsi="Aptos"/>
          <w:sz w:val="22"/>
        </w:rPr>
        <w:t>pełnienia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funkcji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projektanta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wiodącego</w:t>
      </w:r>
      <w:proofErr w:type="spellEnd"/>
      <w:r w:rsidRPr="00E538E8">
        <w:rPr>
          <w:rFonts w:ascii="Aptos" w:hAnsi="Aptos"/>
          <w:sz w:val="22"/>
        </w:rPr>
        <w:t xml:space="preserve"> / </w:t>
      </w:r>
      <w:proofErr w:type="spellStart"/>
      <w:r w:rsidRPr="00E538E8">
        <w:rPr>
          <w:rFonts w:ascii="Aptos" w:hAnsi="Aptos"/>
          <w:sz w:val="22"/>
        </w:rPr>
        <w:t>koordynatora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branży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odwodnienia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i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błękitno-zielonej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infrastruktury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oraz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opisuje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wyłącznie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te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dokumentacje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projektowe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które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wykraczały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poza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odprowadzanie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wód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opadowych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wyłącznie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tradycyjnym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systemem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kanalizacji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deszczowej</w:t>
      </w:r>
      <w:proofErr w:type="spellEnd"/>
      <w:r w:rsidRPr="00E538E8">
        <w:rPr>
          <w:rFonts w:ascii="Aptos" w:hAnsi="Aptos"/>
          <w:sz w:val="22"/>
        </w:rPr>
        <w:t>.</w:t>
      </w:r>
    </w:p>
    <w:p w14:paraId="57EEAFCA" w14:textId="77777777" w:rsidR="00E538E8" w:rsidRPr="00E538E8" w:rsidRDefault="00E538E8" w:rsidP="00E538E8">
      <w:pPr>
        <w:rPr>
          <w:rFonts w:ascii="Aptos" w:hAnsi="Aptos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65"/>
      </w:tblGrid>
      <w:tr w:rsidR="00E538E8" w:rsidRPr="00E538E8" w14:paraId="1B3327C3" w14:textId="77777777">
        <w:tc>
          <w:tcPr>
            <w:tcW w:w="9665" w:type="dxa"/>
          </w:tcPr>
          <w:p w14:paraId="0FFA9502" w14:textId="27C306B7" w:rsidR="00E538E8" w:rsidRPr="00E538E8" w:rsidRDefault="00E538E8" w:rsidP="006E280C">
            <w:pPr>
              <w:rPr>
                <w:rFonts w:ascii="Aptos" w:hAnsi="Aptos"/>
                <w:sz w:val="22"/>
              </w:rPr>
            </w:pPr>
            <w:proofErr w:type="spellStart"/>
            <w:r w:rsidRPr="00E538E8">
              <w:rPr>
                <w:rFonts w:ascii="Aptos" w:hAnsi="Aptos"/>
                <w:sz w:val="22"/>
              </w:rPr>
              <w:t>Uwaga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: </w:t>
            </w:r>
            <w:proofErr w:type="spellStart"/>
            <w:r w:rsidRPr="00E538E8">
              <w:rPr>
                <w:rFonts w:ascii="Aptos" w:hAnsi="Aptos"/>
                <w:sz w:val="22"/>
              </w:rPr>
              <w:t>Wykaz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powinien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obejmować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co </w:t>
            </w:r>
            <w:proofErr w:type="spellStart"/>
            <w:r w:rsidRPr="00E538E8">
              <w:rPr>
                <w:rFonts w:ascii="Aptos" w:hAnsi="Aptos"/>
                <w:sz w:val="22"/>
              </w:rPr>
              <w:t>najmniej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osoby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wymagane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warunkami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udziału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. W </w:t>
            </w:r>
            <w:proofErr w:type="spellStart"/>
            <w:r w:rsidRPr="00E538E8">
              <w:rPr>
                <w:rFonts w:ascii="Aptos" w:hAnsi="Aptos"/>
                <w:sz w:val="22"/>
              </w:rPr>
              <w:t>przypadku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osoby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ocenianej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w </w:t>
            </w:r>
            <w:proofErr w:type="spellStart"/>
            <w:r w:rsidRPr="00E538E8">
              <w:rPr>
                <w:rFonts w:ascii="Aptos" w:hAnsi="Aptos"/>
                <w:sz w:val="22"/>
              </w:rPr>
              <w:t>kryterium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jakościowym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należy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wpisać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wyłącznie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dokumentacje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projektowe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spełniające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wymagania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określone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w </w:t>
            </w:r>
            <w:proofErr w:type="spellStart"/>
            <w:r w:rsidRPr="00E538E8">
              <w:rPr>
                <w:rFonts w:ascii="Aptos" w:hAnsi="Aptos"/>
                <w:sz w:val="22"/>
              </w:rPr>
              <w:t>zapytaniu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ofertowym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. </w:t>
            </w:r>
            <w:proofErr w:type="spellStart"/>
            <w:r w:rsidRPr="00E538E8">
              <w:rPr>
                <w:rFonts w:ascii="Aptos" w:hAnsi="Aptos"/>
                <w:sz w:val="22"/>
              </w:rPr>
              <w:t>Dla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każdej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dokumentacji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należy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podać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co </w:t>
            </w:r>
            <w:proofErr w:type="spellStart"/>
            <w:r w:rsidRPr="00E538E8">
              <w:rPr>
                <w:rFonts w:ascii="Aptos" w:hAnsi="Aptos"/>
                <w:sz w:val="22"/>
              </w:rPr>
              <w:t>najmniej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nazwę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inwestycji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, </w:t>
            </w:r>
            <w:proofErr w:type="spellStart"/>
            <w:r w:rsidRPr="00E538E8">
              <w:rPr>
                <w:rFonts w:ascii="Aptos" w:hAnsi="Aptos"/>
                <w:sz w:val="22"/>
              </w:rPr>
              <w:t>inwestora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/ </w:t>
            </w:r>
            <w:proofErr w:type="spellStart"/>
            <w:r w:rsidRPr="00E538E8">
              <w:rPr>
                <w:rFonts w:ascii="Aptos" w:hAnsi="Aptos"/>
                <w:sz w:val="22"/>
              </w:rPr>
              <w:t>zamawiającego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, </w:t>
            </w:r>
            <w:proofErr w:type="spellStart"/>
            <w:r w:rsidRPr="00E538E8">
              <w:rPr>
                <w:rFonts w:ascii="Aptos" w:hAnsi="Aptos"/>
                <w:sz w:val="22"/>
              </w:rPr>
              <w:t>termin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wykonania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dokumentacji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, </w:t>
            </w:r>
            <w:proofErr w:type="spellStart"/>
            <w:r w:rsidRPr="00E538E8">
              <w:rPr>
                <w:rFonts w:ascii="Aptos" w:hAnsi="Aptos"/>
                <w:sz w:val="22"/>
              </w:rPr>
              <w:t>rolę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osoby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kluczowej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, </w:t>
            </w:r>
            <w:proofErr w:type="spellStart"/>
            <w:r w:rsidRPr="00E538E8">
              <w:rPr>
                <w:rFonts w:ascii="Aptos" w:hAnsi="Aptos"/>
                <w:sz w:val="22"/>
              </w:rPr>
              <w:t>opis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zakresu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oraz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elementy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błękitno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- </w:t>
            </w:r>
            <w:proofErr w:type="spellStart"/>
            <w:r w:rsidRPr="00E538E8">
              <w:rPr>
                <w:rFonts w:ascii="Aptos" w:hAnsi="Aptos"/>
                <w:sz w:val="22"/>
              </w:rPr>
              <w:t>zielonej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infrastruktury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lub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inne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rozwiązania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służące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retencji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, </w:t>
            </w:r>
            <w:proofErr w:type="spellStart"/>
            <w:r w:rsidRPr="00E538E8">
              <w:rPr>
                <w:rFonts w:ascii="Aptos" w:hAnsi="Aptos"/>
                <w:sz w:val="22"/>
              </w:rPr>
              <w:t>czasowemu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magazynowaniu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, </w:t>
            </w:r>
            <w:proofErr w:type="spellStart"/>
            <w:r w:rsidRPr="00E538E8">
              <w:rPr>
                <w:rFonts w:ascii="Aptos" w:hAnsi="Aptos"/>
                <w:sz w:val="22"/>
              </w:rPr>
              <w:t>podczyszczaniu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, </w:t>
            </w:r>
            <w:proofErr w:type="spellStart"/>
            <w:r w:rsidRPr="00E538E8">
              <w:rPr>
                <w:rFonts w:ascii="Aptos" w:hAnsi="Aptos"/>
                <w:sz w:val="22"/>
              </w:rPr>
              <w:t>wykorzystaniu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albo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rozproszeniu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wód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opadowych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. </w:t>
            </w:r>
            <w:proofErr w:type="spellStart"/>
            <w:r w:rsidRPr="00E538E8">
              <w:rPr>
                <w:rFonts w:ascii="Aptos" w:hAnsi="Aptos"/>
                <w:sz w:val="22"/>
              </w:rPr>
              <w:t>Zamawiający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nie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przyzna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punktów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za </w:t>
            </w:r>
            <w:proofErr w:type="spellStart"/>
            <w:r w:rsidRPr="00E538E8">
              <w:rPr>
                <w:rFonts w:ascii="Aptos" w:hAnsi="Aptos"/>
                <w:sz w:val="22"/>
              </w:rPr>
              <w:t>pozycje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opisane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w </w:t>
            </w:r>
            <w:proofErr w:type="spellStart"/>
            <w:r w:rsidRPr="00E538E8">
              <w:rPr>
                <w:rFonts w:ascii="Aptos" w:hAnsi="Aptos"/>
                <w:sz w:val="22"/>
              </w:rPr>
              <w:t>sposób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zbyt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ogólny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, </w:t>
            </w:r>
            <w:proofErr w:type="spellStart"/>
            <w:r w:rsidRPr="00E538E8">
              <w:rPr>
                <w:rFonts w:ascii="Aptos" w:hAnsi="Aptos"/>
                <w:sz w:val="22"/>
              </w:rPr>
              <w:t>niepozwalający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na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weryfikację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spełnienia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wymagań</w:t>
            </w:r>
            <w:proofErr w:type="spellEnd"/>
            <w:r w:rsidRPr="00E538E8">
              <w:rPr>
                <w:rFonts w:ascii="Aptos" w:hAnsi="Aptos"/>
                <w:sz w:val="22"/>
              </w:rPr>
              <w:t xml:space="preserve"> </w:t>
            </w:r>
            <w:proofErr w:type="spellStart"/>
            <w:r w:rsidRPr="00E538E8">
              <w:rPr>
                <w:rFonts w:ascii="Aptos" w:hAnsi="Aptos"/>
                <w:sz w:val="22"/>
              </w:rPr>
              <w:t>kryterium</w:t>
            </w:r>
            <w:proofErr w:type="spellEnd"/>
            <w:r w:rsidRPr="00E538E8">
              <w:rPr>
                <w:rFonts w:ascii="Aptos" w:hAnsi="Aptos"/>
                <w:sz w:val="22"/>
              </w:rPr>
              <w:t>.</w:t>
            </w:r>
          </w:p>
        </w:tc>
      </w:tr>
    </w:tbl>
    <w:p w14:paraId="729596A3" w14:textId="77777777" w:rsidR="00E538E8" w:rsidRPr="00E538E8" w:rsidRDefault="00E538E8" w:rsidP="00E538E8">
      <w:pPr>
        <w:rPr>
          <w:rFonts w:ascii="Aptos" w:hAnsi="Aptos"/>
          <w:sz w:val="22"/>
        </w:rPr>
      </w:pPr>
    </w:p>
    <w:p w14:paraId="0767C056" w14:textId="7E2BD4F4" w:rsidR="0006724F" w:rsidRPr="00E538E8" w:rsidRDefault="00E538E8" w:rsidP="00E538E8">
      <w:pPr>
        <w:rPr>
          <w:rFonts w:ascii="Aptos" w:hAnsi="Aptos"/>
          <w:sz w:val="22"/>
        </w:rPr>
      </w:pPr>
      <w:proofErr w:type="spellStart"/>
      <w:r w:rsidRPr="00E538E8">
        <w:rPr>
          <w:rFonts w:ascii="Aptos" w:hAnsi="Aptos"/>
          <w:sz w:val="22"/>
        </w:rPr>
        <w:t>Punktacji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podlegają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dokumentacje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obejmujące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rozwiązania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błękitno-zielonej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infrastruktury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lub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inne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rozwiązania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służące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retencji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czasowemu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magazynowaniu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podczyszczaniu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wykorzystaniu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albo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rozproszeniu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wód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opadowych</w:t>
      </w:r>
      <w:proofErr w:type="spellEnd"/>
      <w:r w:rsidRPr="00E538E8">
        <w:rPr>
          <w:rFonts w:ascii="Aptos" w:hAnsi="Aptos"/>
          <w:sz w:val="22"/>
        </w:rPr>
        <w:t xml:space="preserve"> w </w:t>
      </w:r>
      <w:proofErr w:type="spellStart"/>
      <w:r w:rsidRPr="00E538E8">
        <w:rPr>
          <w:rFonts w:ascii="Aptos" w:hAnsi="Aptos"/>
          <w:sz w:val="22"/>
        </w:rPr>
        <w:t>miejscu</w:t>
      </w:r>
      <w:proofErr w:type="spellEnd"/>
      <w:r w:rsidRPr="00E538E8">
        <w:rPr>
          <w:rFonts w:ascii="Aptos" w:hAnsi="Aptos"/>
          <w:sz w:val="22"/>
        </w:rPr>
        <w:t xml:space="preserve"> ich </w:t>
      </w:r>
      <w:proofErr w:type="spellStart"/>
      <w:r w:rsidRPr="00E538E8">
        <w:rPr>
          <w:rFonts w:ascii="Aptos" w:hAnsi="Aptos"/>
          <w:sz w:val="22"/>
        </w:rPr>
        <w:t>powstawania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lub</w:t>
      </w:r>
      <w:proofErr w:type="spellEnd"/>
      <w:r w:rsidRPr="00E538E8">
        <w:rPr>
          <w:rFonts w:ascii="Aptos" w:hAnsi="Aptos"/>
          <w:sz w:val="22"/>
        </w:rPr>
        <w:t xml:space="preserve"> w </w:t>
      </w:r>
      <w:proofErr w:type="spellStart"/>
      <w:r w:rsidRPr="00E538E8">
        <w:rPr>
          <w:rFonts w:ascii="Aptos" w:hAnsi="Aptos"/>
          <w:sz w:val="22"/>
        </w:rPr>
        <w:t>bezpośrednim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sąsiedztwie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miejsca</w:t>
      </w:r>
      <w:proofErr w:type="spellEnd"/>
      <w:r w:rsidRPr="00E538E8">
        <w:rPr>
          <w:rFonts w:ascii="Aptos" w:hAnsi="Aptos"/>
          <w:sz w:val="22"/>
        </w:rPr>
        <w:t xml:space="preserve"> ich </w:t>
      </w:r>
      <w:proofErr w:type="spellStart"/>
      <w:r w:rsidRPr="00E538E8">
        <w:rPr>
          <w:rFonts w:ascii="Aptos" w:hAnsi="Aptos"/>
          <w:sz w:val="22"/>
        </w:rPr>
        <w:t>powstawania</w:t>
      </w:r>
      <w:proofErr w:type="spellEnd"/>
      <w:r w:rsidRPr="00E538E8">
        <w:rPr>
          <w:rFonts w:ascii="Aptos" w:hAnsi="Aptos"/>
          <w:sz w:val="22"/>
        </w:rPr>
        <w:t>.</w:t>
      </w:r>
    </w:p>
    <w:p w14:paraId="26C9CA13" w14:textId="77777777" w:rsidR="00E538E8" w:rsidRPr="00E538E8" w:rsidRDefault="00E538E8">
      <w:pPr>
        <w:rPr>
          <w:rFonts w:ascii="Aptos" w:hAnsi="Aptos"/>
        </w:rPr>
      </w:pPr>
    </w:p>
    <w:tbl>
      <w:tblPr>
        <w:tblW w:w="0" w:type="auto"/>
        <w:tblBorders>
          <w:top w:val="single" w:sz="8" w:space="0" w:color="BFCABF"/>
          <w:left w:val="single" w:sz="8" w:space="0" w:color="BFCABF"/>
          <w:bottom w:val="single" w:sz="8" w:space="0" w:color="BFCABF"/>
          <w:right w:val="single" w:sz="8" w:space="0" w:color="BFCABF"/>
          <w:insideH w:val="single" w:sz="8" w:space="0" w:color="BFCABF"/>
          <w:insideV w:val="single" w:sz="8" w:space="0" w:color="BFCABF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814"/>
        <w:gridCol w:w="1871"/>
        <w:gridCol w:w="1839"/>
        <w:gridCol w:w="1984"/>
        <w:gridCol w:w="1620"/>
      </w:tblGrid>
      <w:tr w:rsidR="00E538E8" w:rsidRPr="00E538E8" w14:paraId="6D42C1E2" w14:textId="77777777" w:rsidTr="00E538E8">
        <w:tc>
          <w:tcPr>
            <w:tcW w:w="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24A4808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proofErr w:type="spellStart"/>
            <w:r w:rsidRPr="00E538E8">
              <w:rPr>
                <w:rFonts w:ascii="Aptos" w:hAnsi="Aptos"/>
                <w:bCs/>
              </w:rPr>
              <w:t>Lp</w:t>
            </w:r>
            <w:proofErr w:type="spellEnd"/>
            <w:r w:rsidRPr="00E538E8">
              <w:rPr>
                <w:rFonts w:ascii="Aptos" w:hAnsi="Aptos"/>
                <w:bCs/>
              </w:rPr>
              <w:t>.</w:t>
            </w:r>
          </w:p>
        </w:tc>
        <w:tc>
          <w:tcPr>
            <w:tcW w:w="18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6BA3BDD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proofErr w:type="spellStart"/>
            <w:r w:rsidRPr="00E538E8">
              <w:rPr>
                <w:rFonts w:ascii="Aptos" w:hAnsi="Aptos"/>
                <w:bCs/>
              </w:rPr>
              <w:t>Imię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i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nazwisko</w:t>
            </w:r>
            <w:proofErr w:type="spellEnd"/>
          </w:p>
        </w:tc>
        <w:tc>
          <w:tcPr>
            <w:tcW w:w="187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9768C7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r w:rsidRPr="00E538E8">
              <w:rPr>
                <w:rFonts w:ascii="Aptos" w:hAnsi="Aptos"/>
                <w:bCs/>
              </w:rPr>
              <w:t xml:space="preserve">Rola w </w:t>
            </w:r>
            <w:proofErr w:type="spellStart"/>
            <w:r w:rsidRPr="00E538E8">
              <w:rPr>
                <w:rFonts w:ascii="Aptos" w:hAnsi="Aptos"/>
                <w:bCs/>
              </w:rPr>
              <w:t>realizacji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zamówienia</w:t>
            </w:r>
            <w:proofErr w:type="spellEnd"/>
          </w:p>
        </w:tc>
        <w:tc>
          <w:tcPr>
            <w:tcW w:w="18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89B4573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proofErr w:type="spellStart"/>
            <w:r w:rsidRPr="00E538E8">
              <w:rPr>
                <w:rFonts w:ascii="Aptos" w:hAnsi="Aptos"/>
                <w:bCs/>
              </w:rPr>
              <w:t>Uprawnienia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/ </w:t>
            </w:r>
            <w:proofErr w:type="spellStart"/>
            <w:r w:rsidRPr="00E538E8">
              <w:rPr>
                <w:rFonts w:ascii="Aptos" w:hAnsi="Aptos"/>
                <w:bCs/>
              </w:rPr>
              <w:t>kwalifikacje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7C43E97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proofErr w:type="spellStart"/>
            <w:r w:rsidRPr="00E538E8">
              <w:rPr>
                <w:rFonts w:ascii="Aptos" w:hAnsi="Aptos"/>
                <w:bCs/>
              </w:rPr>
              <w:t>Podstawa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dysponowania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EA223C3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proofErr w:type="spellStart"/>
            <w:r w:rsidRPr="00E538E8">
              <w:rPr>
                <w:rFonts w:ascii="Aptos" w:hAnsi="Aptos"/>
                <w:bCs/>
              </w:rPr>
              <w:t>Doświadczenie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/ </w:t>
            </w:r>
            <w:proofErr w:type="spellStart"/>
            <w:r w:rsidRPr="00E538E8">
              <w:rPr>
                <w:rFonts w:ascii="Aptos" w:hAnsi="Aptos"/>
                <w:bCs/>
              </w:rPr>
              <w:t>liczba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dokumentacji</w:t>
            </w:r>
            <w:proofErr w:type="spellEnd"/>
          </w:p>
        </w:tc>
      </w:tr>
      <w:tr w:rsidR="00E538E8" w:rsidRPr="00E538E8" w14:paraId="68E51B92" w14:textId="77777777" w:rsidTr="00E538E8">
        <w:tc>
          <w:tcPr>
            <w:tcW w:w="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514F755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</w:rPr>
            </w:pPr>
            <w:r w:rsidRPr="00E538E8">
              <w:rPr>
                <w:rFonts w:ascii="Aptos" w:hAnsi="Aptos"/>
              </w:rPr>
              <w:t>1</w:t>
            </w:r>
          </w:p>
        </w:tc>
        <w:tc>
          <w:tcPr>
            <w:tcW w:w="18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615804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87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17A46A7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8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AF54D29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F9DF39C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997A016" w14:textId="77777777" w:rsidR="0006724F" w:rsidRPr="00E538E8" w:rsidRDefault="0006724F">
            <w:pPr>
              <w:rPr>
                <w:rFonts w:ascii="Aptos" w:hAnsi="Aptos"/>
              </w:rPr>
            </w:pPr>
          </w:p>
        </w:tc>
      </w:tr>
      <w:tr w:rsidR="00E538E8" w:rsidRPr="00E538E8" w14:paraId="5E42AA3F" w14:textId="77777777" w:rsidTr="00E538E8">
        <w:tc>
          <w:tcPr>
            <w:tcW w:w="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85F96FE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</w:rPr>
            </w:pPr>
            <w:r w:rsidRPr="00E538E8">
              <w:rPr>
                <w:rFonts w:ascii="Aptos" w:hAnsi="Aptos"/>
              </w:rPr>
              <w:t>2</w:t>
            </w:r>
          </w:p>
        </w:tc>
        <w:tc>
          <w:tcPr>
            <w:tcW w:w="18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63057C7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87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7A44E66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8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560887C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3609FF6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CE592F0" w14:textId="77777777" w:rsidR="0006724F" w:rsidRPr="00E538E8" w:rsidRDefault="0006724F">
            <w:pPr>
              <w:rPr>
                <w:rFonts w:ascii="Aptos" w:hAnsi="Aptos"/>
              </w:rPr>
            </w:pPr>
          </w:p>
        </w:tc>
      </w:tr>
      <w:tr w:rsidR="00E538E8" w:rsidRPr="00E538E8" w14:paraId="78A69109" w14:textId="77777777" w:rsidTr="00E538E8">
        <w:tc>
          <w:tcPr>
            <w:tcW w:w="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E8A2168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</w:rPr>
            </w:pPr>
            <w:r w:rsidRPr="00E538E8">
              <w:rPr>
                <w:rFonts w:ascii="Aptos" w:hAnsi="Aptos"/>
              </w:rPr>
              <w:t>3</w:t>
            </w:r>
          </w:p>
        </w:tc>
        <w:tc>
          <w:tcPr>
            <w:tcW w:w="18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430698C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87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04E06BC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8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C654333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3CFBA64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32E7761" w14:textId="77777777" w:rsidR="0006724F" w:rsidRPr="00E538E8" w:rsidRDefault="0006724F">
            <w:pPr>
              <w:rPr>
                <w:rFonts w:ascii="Aptos" w:hAnsi="Aptos"/>
              </w:rPr>
            </w:pPr>
          </w:p>
        </w:tc>
      </w:tr>
      <w:tr w:rsidR="00E538E8" w:rsidRPr="00E538E8" w14:paraId="6A5468D4" w14:textId="77777777" w:rsidTr="00E538E8">
        <w:tc>
          <w:tcPr>
            <w:tcW w:w="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9170D71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</w:rPr>
            </w:pPr>
            <w:r w:rsidRPr="00E538E8">
              <w:rPr>
                <w:rFonts w:ascii="Aptos" w:hAnsi="Aptos"/>
              </w:rPr>
              <w:t>4</w:t>
            </w:r>
          </w:p>
        </w:tc>
        <w:tc>
          <w:tcPr>
            <w:tcW w:w="18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46B7599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87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98B6EB5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8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52306F8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BCF438B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6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95EF11B" w14:textId="77777777" w:rsidR="0006724F" w:rsidRPr="00E538E8" w:rsidRDefault="0006724F">
            <w:pPr>
              <w:rPr>
                <w:rFonts w:ascii="Aptos" w:hAnsi="Aptos"/>
              </w:rPr>
            </w:pPr>
          </w:p>
        </w:tc>
      </w:tr>
    </w:tbl>
    <w:p w14:paraId="2773CD86" w14:textId="77777777" w:rsidR="00E538E8" w:rsidRPr="00E538E8" w:rsidRDefault="00E538E8">
      <w:pPr>
        <w:rPr>
          <w:rFonts w:ascii="Aptos" w:hAnsi="Aptos"/>
        </w:rPr>
      </w:pPr>
    </w:p>
    <w:p w14:paraId="43468CEB" w14:textId="5F7BB24B" w:rsidR="0006724F" w:rsidRPr="00E538E8" w:rsidRDefault="00000000">
      <w:pPr>
        <w:rPr>
          <w:rFonts w:ascii="Aptos" w:hAnsi="Aptos"/>
          <w:sz w:val="22"/>
        </w:rPr>
      </w:pPr>
      <w:r w:rsidRPr="00E538E8">
        <w:rPr>
          <w:rFonts w:ascii="Aptos" w:hAnsi="Aptos"/>
          <w:sz w:val="22"/>
        </w:rPr>
        <w:t xml:space="preserve">Za </w:t>
      </w:r>
      <w:proofErr w:type="spellStart"/>
      <w:r w:rsidRPr="00E538E8">
        <w:rPr>
          <w:rFonts w:ascii="Aptos" w:hAnsi="Aptos"/>
          <w:sz w:val="22"/>
        </w:rPr>
        <w:t>dokumentacje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niepodlegające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punktacji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uważa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się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opracowania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obejmujące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wyłącznie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kanalizację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deszczową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przykanaliki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wpusty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studnie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kolektory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odwodnienie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liniowe</w:t>
      </w:r>
      <w:proofErr w:type="spellEnd"/>
      <w:r w:rsidRPr="00E538E8">
        <w:rPr>
          <w:rFonts w:ascii="Aptos" w:hAnsi="Aptos"/>
          <w:sz w:val="22"/>
        </w:rPr>
        <w:t xml:space="preserve">, separatory </w:t>
      </w:r>
      <w:proofErr w:type="spellStart"/>
      <w:r w:rsidRPr="00E538E8">
        <w:rPr>
          <w:rFonts w:ascii="Aptos" w:hAnsi="Aptos"/>
          <w:sz w:val="22"/>
        </w:rPr>
        <w:t>lub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inne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standardowe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elementy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odwodnienia</w:t>
      </w:r>
      <w:proofErr w:type="spellEnd"/>
      <w:r w:rsidRPr="00E538E8">
        <w:rPr>
          <w:rFonts w:ascii="Aptos" w:hAnsi="Aptos"/>
          <w:sz w:val="22"/>
        </w:rPr>
        <w:t xml:space="preserve">, </w:t>
      </w:r>
      <w:proofErr w:type="spellStart"/>
      <w:r w:rsidRPr="00E538E8">
        <w:rPr>
          <w:rFonts w:ascii="Aptos" w:hAnsi="Aptos"/>
          <w:sz w:val="22"/>
        </w:rPr>
        <w:t>jeżeli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dokumentacja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nie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obejmowała</w:t>
      </w:r>
      <w:proofErr w:type="spellEnd"/>
      <w:r w:rsidRPr="00E538E8">
        <w:rPr>
          <w:rFonts w:ascii="Aptos" w:hAnsi="Aptos"/>
          <w:sz w:val="22"/>
        </w:rPr>
        <w:t xml:space="preserve"> co </w:t>
      </w:r>
      <w:proofErr w:type="spellStart"/>
      <w:r w:rsidRPr="00E538E8">
        <w:rPr>
          <w:rFonts w:ascii="Aptos" w:hAnsi="Aptos"/>
          <w:sz w:val="22"/>
        </w:rPr>
        <w:t>najmniej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jednego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elementu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błękitno-zielonej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infrastruktury</w:t>
      </w:r>
      <w:proofErr w:type="spellEnd"/>
      <w:r w:rsidRPr="00E538E8">
        <w:rPr>
          <w:rFonts w:ascii="Aptos" w:hAnsi="Aptos"/>
          <w:sz w:val="22"/>
        </w:rPr>
        <w:t>.</w:t>
      </w:r>
    </w:p>
    <w:p w14:paraId="0498EF89" w14:textId="77777777" w:rsidR="0006724F" w:rsidRPr="00E538E8" w:rsidRDefault="00000000">
      <w:pPr>
        <w:pStyle w:val="Nagwek2"/>
        <w:rPr>
          <w:rFonts w:ascii="Aptos" w:hAnsi="Aptos"/>
          <w:color w:val="auto"/>
        </w:rPr>
      </w:pPr>
      <w:proofErr w:type="spellStart"/>
      <w:r w:rsidRPr="00E538E8">
        <w:rPr>
          <w:rFonts w:ascii="Aptos" w:hAnsi="Aptos"/>
          <w:color w:val="auto"/>
        </w:rPr>
        <w:lastRenderedPageBreak/>
        <w:t>Opis</w:t>
      </w:r>
      <w:proofErr w:type="spellEnd"/>
      <w:r w:rsidRPr="00E538E8">
        <w:rPr>
          <w:rFonts w:ascii="Aptos" w:hAnsi="Aptos"/>
          <w:color w:val="auto"/>
        </w:rPr>
        <w:t xml:space="preserve"> </w:t>
      </w:r>
      <w:proofErr w:type="spellStart"/>
      <w:r w:rsidRPr="00E538E8">
        <w:rPr>
          <w:rFonts w:ascii="Aptos" w:hAnsi="Aptos"/>
          <w:color w:val="auto"/>
        </w:rPr>
        <w:t>dokumentacji</w:t>
      </w:r>
      <w:proofErr w:type="spellEnd"/>
      <w:r w:rsidRPr="00E538E8">
        <w:rPr>
          <w:rFonts w:ascii="Aptos" w:hAnsi="Aptos"/>
          <w:color w:val="auto"/>
        </w:rPr>
        <w:t xml:space="preserve"> </w:t>
      </w:r>
      <w:proofErr w:type="spellStart"/>
      <w:r w:rsidRPr="00E538E8">
        <w:rPr>
          <w:rFonts w:ascii="Aptos" w:hAnsi="Aptos"/>
          <w:color w:val="auto"/>
        </w:rPr>
        <w:t>punktowanych</w:t>
      </w:r>
      <w:proofErr w:type="spellEnd"/>
      <w:r w:rsidRPr="00E538E8">
        <w:rPr>
          <w:rFonts w:ascii="Aptos" w:hAnsi="Aptos"/>
          <w:color w:val="auto"/>
        </w:rPr>
        <w:t xml:space="preserve"> </w:t>
      </w:r>
      <w:proofErr w:type="spellStart"/>
      <w:r w:rsidRPr="00E538E8">
        <w:rPr>
          <w:rFonts w:ascii="Aptos" w:hAnsi="Aptos"/>
          <w:color w:val="auto"/>
        </w:rPr>
        <w:t>dla</w:t>
      </w:r>
      <w:proofErr w:type="spellEnd"/>
      <w:r w:rsidRPr="00E538E8">
        <w:rPr>
          <w:rFonts w:ascii="Aptos" w:hAnsi="Aptos"/>
          <w:color w:val="auto"/>
        </w:rPr>
        <w:t xml:space="preserve"> </w:t>
      </w:r>
      <w:proofErr w:type="spellStart"/>
      <w:r w:rsidRPr="00E538E8">
        <w:rPr>
          <w:rFonts w:ascii="Aptos" w:hAnsi="Aptos"/>
          <w:color w:val="auto"/>
        </w:rPr>
        <w:t>osoby</w:t>
      </w:r>
      <w:proofErr w:type="spellEnd"/>
      <w:r w:rsidRPr="00E538E8">
        <w:rPr>
          <w:rFonts w:ascii="Aptos" w:hAnsi="Aptos"/>
          <w:color w:val="auto"/>
        </w:rPr>
        <w:t xml:space="preserve"> </w:t>
      </w:r>
      <w:proofErr w:type="spellStart"/>
      <w:r w:rsidRPr="00E538E8">
        <w:rPr>
          <w:rFonts w:ascii="Aptos" w:hAnsi="Aptos"/>
          <w:color w:val="auto"/>
        </w:rPr>
        <w:t>kluczowej</w:t>
      </w:r>
      <w:proofErr w:type="spellEnd"/>
      <w:r w:rsidRPr="00E538E8">
        <w:rPr>
          <w:rFonts w:ascii="Aptos" w:hAnsi="Aptos"/>
          <w:color w:val="auto"/>
        </w:rPr>
        <w:t xml:space="preserve"> (</w:t>
      </w:r>
      <w:proofErr w:type="spellStart"/>
      <w:r w:rsidRPr="00E538E8">
        <w:rPr>
          <w:rFonts w:ascii="Aptos" w:hAnsi="Aptos"/>
          <w:color w:val="auto"/>
        </w:rPr>
        <w:t>jeżeli</w:t>
      </w:r>
      <w:proofErr w:type="spellEnd"/>
      <w:r w:rsidRPr="00E538E8">
        <w:rPr>
          <w:rFonts w:ascii="Aptos" w:hAnsi="Aptos"/>
          <w:color w:val="auto"/>
        </w:rPr>
        <w:t xml:space="preserve"> </w:t>
      </w:r>
      <w:proofErr w:type="spellStart"/>
      <w:r w:rsidRPr="00E538E8">
        <w:rPr>
          <w:rFonts w:ascii="Aptos" w:hAnsi="Aptos"/>
          <w:color w:val="auto"/>
        </w:rPr>
        <w:t>dotyczy</w:t>
      </w:r>
      <w:proofErr w:type="spellEnd"/>
      <w:r w:rsidRPr="00E538E8">
        <w:rPr>
          <w:rFonts w:ascii="Aptos" w:hAnsi="Aptos"/>
          <w:color w:val="auto"/>
        </w:rPr>
        <w:t>):</w:t>
      </w:r>
    </w:p>
    <w:tbl>
      <w:tblPr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928"/>
        <w:gridCol w:w="2462"/>
        <w:gridCol w:w="1393"/>
        <w:gridCol w:w="2438"/>
      </w:tblGrid>
      <w:tr w:rsidR="00E538E8" w:rsidRPr="00E538E8" w14:paraId="0C0F5750" w14:textId="77777777" w:rsidTr="00E538E8">
        <w:tc>
          <w:tcPr>
            <w:tcW w:w="510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A2A1E47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proofErr w:type="spellStart"/>
            <w:r w:rsidRPr="00E538E8">
              <w:rPr>
                <w:rFonts w:ascii="Aptos" w:hAnsi="Aptos"/>
                <w:bCs/>
              </w:rPr>
              <w:t>Lp</w:t>
            </w:r>
            <w:proofErr w:type="spellEnd"/>
            <w:r w:rsidRPr="00E538E8">
              <w:rPr>
                <w:rFonts w:ascii="Aptos" w:hAnsi="Aptos"/>
                <w:bCs/>
              </w:rPr>
              <w:t>.</w:t>
            </w:r>
          </w:p>
        </w:tc>
        <w:tc>
          <w:tcPr>
            <w:tcW w:w="1928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D87CE2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r w:rsidRPr="00E538E8">
              <w:rPr>
                <w:rFonts w:ascii="Aptos" w:hAnsi="Aptos"/>
                <w:bCs/>
              </w:rPr>
              <w:t>Osoba</w:t>
            </w:r>
          </w:p>
        </w:tc>
        <w:tc>
          <w:tcPr>
            <w:tcW w:w="2462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83BC3F0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r w:rsidRPr="00E538E8">
              <w:rPr>
                <w:rFonts w:ascii="Aptos" w:hAnsi="Aptos"/>
                <w:bCs/>
              </w:rPr>
              <w:t xml:space="preserve">Nazwa </w:t>
            </w:r>
            <w:proofErr w:type="spellStart"/>
            <w:r w:rsidRPr="00E538E8">
              <w:rPr>
                <w:rFonts w:ascii="Aptos" w:hAnsi="Aptos"/>
                <w:bCs/>
              </w:rPr>
              <w:t>inwestycji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/ </w:t>
            </w:r>
            <w:proofErr w:type="spellStart"/>
            <w:r w:rsidRPr="00E538E8">
              <w:rPr>
                <w:rFonts w:ascii="Aptos" w:hAnsi="Aptos"/>
                <w:bCs/>
              </w:rPr>
              <w:t>zakres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dokumentacji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/ </w:t>
            </w:r>
            <w:proofErr w:type="spellStart"/>
            <w:r w:rsidRPr="00E538E8">
              <w:rPr>
                <w:rFonts w:ascii="Aptos" w:hAnsi="Aptos"/>
                <w:bCs/>
              </w:rPr>
              <w:t>rola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osoby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/ </w:t>
            </w:r>
            <w:proofErr w:type="spellStart"/>
            <w:r w:rsidRPr="00E538E8">
              <w:rPr>
                <w:rFonts w:ascii="Aptos" w:hAnsi="Aptos"/>
                <w:bCs/>
              </w:rPr>
              <w:t>elementy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BZI</w:t>
            </w:r>
          </w:p>
        </w:tc>
        <w:tc>
          <w:tcPr>
            <w:tcW w:w="1393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7D8C63A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r w:rsidRPr="00E538E8">
              <w:rPr>
                <w:rFonts w:ascii="Aptos" w:hAnsi="Aptos"/>
                <w:bCs/>
              </w:rPr>
              <w:t xml:space="preserve">Termin </w:t>
            </w:r>
            <w:proofErr w:type="spellStart"/>
            <w:r w:rsidRPr="00E538E8">
              <w:rPr>
                <w:rFonts w:ascii="Aptos" w:hAnsi="Aptos"/>
                <w:bCs/>
              </w:rPr>
              <w:t>wykonania</w:t>
            </w:r>
            <w:proofErr w:type="spellEnd"/>
          </w:p>
        </w:tc>
        <w:tc>
          <w:tcPr>
            <w:tcW w:w="2438" w:type="dxa"/>
            <w:shd w:val="clear" w:color="auto" w:fill="FFFFFF" w:themeFill="background1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2395219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  <w:bCs/>
              </w:rPr>
            </w:pPr>
            <w:proofErr w:type="spellStart"/>
            <w:r w:rsidRPr="00E538E8">
              <w:rPr>
                <w:rFonts w:ascii="Aptos" w:hAnsi="Aptos"/>
                <w:bCs/>
              </w:rPr>
              <w:t>Podmiot</w:t>
            </w:r>
            <w:proofErr w:type="spellEnd"/>
            <w:r w:rsidRPr="00E538E8">
              <w:rPr>
                <w:rFonts w:ascii="Aptos" w:hAnsi="Aptos"/>
                <w:bCs/>
              </w:rPr>
              <w:t xml:space="preserve">, </w:t>
            </w:r>
            <w:proofErr w:type="spellStart"/>
            <w:r w:rsidRPr="00E538E8">
              <w:rPr>
                <w:rFonts w:ascii="Aptos" w:hAnsi="Aptos"/>
                <w:bCs/>
              </w:rPr>
              <w:t>dla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którego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wykonano</w:t>
            </w:r>
            <w:proofErr w:type="spellEnd"/>
            <w:r w:rsidRPr="00E538E8">
              <w:rPr>
                <w:rFonts w:ascii="Aptos" w:hAnsi="Aptos"/>
                <w:bCs/>
              </w:rPr>
              <w:t xml:space="preserve"> </w:t>
            </w:r>
            <w:proofErr w:type="spellStart"/>
            <w:r w:rsidRPr="00E538E8">
              <w:rPr>
                <w:rFonts w:ascii="Aptos" w:hAnsi="Aptos"/>
                <w:bCs/>
              </w:rPr>
              <w:t>dokumentację</w:t>
            </w:r>
            <w:proofErr w:type="spellEnd"/>
          </w:p>
        </w:tc>
      </w:tr>
      <w:tr w:rsidR="00E538E8" w:rsidRPr="00E538E8" w14:paraId="48BF195A" w14:textId="77777777" w:rsidTr="00E538E8">
        <w:tc>
          <w:tcPr>
            <w:tcW w:w="51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3953D74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</w:rPr>
            </w:pPr>
            <w:r w:rsidRPr="00E538E8">
              <w:rPr>
                <w:rFonts w:ascii="Aptos" w:hAnsi="Aptos"/>
              </w:rPr>
              <w:t>1</w:t>
            </w:r>
          </w:p>
        </w:tc>
        <w:tc>
          <w:tcPr>
            <w:tcW w:w="192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F63571E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62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111FAC8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393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9CE9F2E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3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6BD56FE" w14:textId="77777777" w:rsidR="0006724F" w:rsidRPr="00E538E8" w:rsidRDefault="0006724F">
            <w:pPr>
              <w:rPr>
                <w:rFonts w:ascii="Aptos" w:hAnsi="Aptos"/>
              </w:rPr>
            </w:pPr>
          </w:p>
        </w:tc>
      </w:tr>
      <w:tr w:rsidR="00E538E8" w:rsidRPr="00E538E8" w14:paraId="53346464" w14:textId="77777777" w:rsidTr="00E538E8">
        <w:tc>
          <w:tcPr>
            <w:tcW w:w="51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63C6BAF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</w:rPr>
            </w:pPr>
            <w:r w:rsidRPr="00E538E8">
              <w:rPr>
                <w:rFonts w:ascii="Aptos" w:hAnsi="Aptos"/>
              </w:rPr>
              <w:t>2</w:t>
            </w:r>
          </w:p>
        </w:tc>
        <w:tc>
          <w:tcPr>
            <w:tcW w:w="192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6FBF82F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62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B6CF438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393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DE1FDAF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3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1CDE770" w14:textId="77777777" w:rsidR="0006724F" w:rsidRPr="00E538E8" w:rsidRDefault="0006724F">
            <w:pPr>
              <w:rPr>
                <w:rFonts w:ascii="Aptos" w:hAnsi="Aptos"/>
              </w:rPr>
            </w:pPr>
          </w:p>
        </w:tc>
      </w:tr>
      <w:tr w:rsidR="00E538E8" w:rsidRPr="00E538E8" w14:paraId="197A9BCA" w14:textId="77777777" w:rsidTr="00E538E8">
        <w:tc>
          <w:tcPr>
            <w:tcW w:w="51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BFC2CB8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</w:rPr>
            </w:pPr>
            <w:r w:rsidRPr="00E538E8">
              <w:rPr>
                <w:rFonts w:ascii="Aptos" w:hAnsi="Aptos"/>
              </w:rPr>
              <w:t>3</w:t>
            </w:r>
          </w:p>
        </w:tc>
        <w:tc>
          <w:tcPr>
            <w:tcW w:w="192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44C57E6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62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FD4F036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393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71049C4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3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6EAD1AD" w14:textId="77777777" w:rsidR="0006724F" w:rsidRPr="00E538E8" w:rsidRDefault="0006724F">
            <w:pPr>
              <w:rPr>
                <w:rFonts w:ascii="Aptos" w:hAnsi="Aptos"/>
              </w:rPr>
            </w:pPr>
          </w:p>
        </w:tc>
      </w:tr>
      <w:tr w:rsidR="00E538E8" w:rsidRPr="00E538E8" w14:paraId="1662232A" w14:textId="77777777" w:rsidTr="00E538E8">
        <w:tc>
          <w:tcPr>
            <w:tcW w:w="51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FB741DE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</w:rPr>
            </w:pPr>
            <w:r w:rsidRPr="00E538E8">
              <w:rPr>
                <w:rFonts w:ascii="Aptos" w:hAnsi="Aptos"/>
              </w:rPr>
              <w:t>4</w:t>
            </w:r>
          </w:p>
        </w:tc>
        <w:tc>
          <w:tcPr>
            <w:tcW w:w="192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4669EF2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62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FEC4D5A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393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76072AD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3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A1C2FCA" w14:textId="77777777" w:rsidR="0006724F" w:rsidRPr="00E538E8" w:rsidRDefault="0006724F">
            <w:pPr>
              <w:rPr>
                <w:rFonts w:ascii="Aptos" w:hAnsi="Aptos"/>
              </w:rPr>
            </w:pPr>
          </w:p>
        </w:tc>
      </w:tr>
      <w:tr w:rsidR="00E538E8" w:rsidRPr="00E538E8" w14:paraId="04902096" w14:textId="77777777" w:rsidTr="00E538E8">
        <w:tc>
          <w:tcPr>
            <w:tcW w:w="510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DEBC05F" w14:textId="77777777" w:rsidR="0006724F" w:rsidRPr="00E538E8" w:rsidRDefault="00000000">
            <w:pPr>
              <w:spacing w:after="0"/>
              <w:jc w:val="center"/>
              <w:rPr>
                <w:rFonts w:ascii="Aptos" w:hAnsi="Aptos"/>
              </w:rPr>
            </w:pPr>
            <w:r w:rsidRPr="00E538E8">
              <w:rPr>
                <w:rFonts w:ascii="Aptos" w:hAnsi="Aptos"/>
              </w:rPr>
              <w:t>5</w:t>
            </w:r>
          </w:p>
        </w:tc>
        <w:tc>
          <w:tcPr>
            <w:tcW w:w="192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83FEC9A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62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764C5F4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1393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00B2510" w14:textId="77777777" w:rsidR="0006724F" w:rsidRPr="00E538E8" w:rsidRDefault="0006724F">
            <w:pPr>
              <w:rPr>
                <w:rFonts w:ascii="Aptos" w:hAnsi="Aptos"/>
              </w:rPr>
            </w:pPr>
          </w:p>
        </w:tc>
        <w:tc>
          <w:tcPr>
            <w:tcW w:w="2438" w:type="dxa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699C7BA" w14:textId="77777777" w:rsidR="0006724F" w:rsidRPr="00E538E8" w:rsidRDefault="0006724F">
            <w:pPr>
              <w:rPr>
                <w:rFonts w:ascii="Aptos" w:hAnsi="Aptos"/>
              </w:rPr>
            </w:pPr>
          </w:p>
        </w:tc>
      </w:tr>
    </w:tbl>
    <w:p w14:paraId="479CB496" w14:textId="77777777" w:rsidR="00E538E8" w:rsidRDefault="00E538E8">
      <w:pPr>
        <w:rPr>
          <w:rFonts w:ascii="Aptos" w:hAnsi="Aptos"/>
        </w:rPr>
      </w:pPr>
    </w:p>
    <w:p w14:paraId="283ED144" w14:textId="3E25B4FA" w:rsidR="0006724F" w:rsidRPr="00E538E8" w:rsidRDefault="00000000">
      <w:pPr>
        <w:rPr>
          <w:rFonts w:ascii="Aptos" w:hAnsi="Aptos"/>
          <w:sz w:val="22"/>
        </w:rPr>
      </w:pPr>
      <w:proofErr w:type="spellStart"/>
      <w:r w:rsidRPr="00E538E8">
        <w:rPr>
          <w:rFonts w:ascii="Aptos" w:hAnsi="Aptos"/>
          <w:sz w:val="22"/>
        </w:rPr>
        <w:t>Miejscowość</w:t>
      </w:r>
      <w:proofErr w:type="spellEnd"/>
      <w:r w:rsidRPr="00E538E8">
        <w:rPr>
          <w:rFonts w:ascii="Aptos" w:hAnsi="Aptos"/>
          <w:sz w:val="22"/>
        </w:rPr>
        <w:t>, data: ..................................................</w:t>
      </w:r>
    </w:p>
    <w:p w14:paraId="6A0FC0AC" w14:textId="77777777" w:rsidR="00E538E8" w:rsidRPr="00E538E8" w:rsidRDefault="00E538E8">
      <w:pPr>
        <w:rPr>
          <w:rFonts w:ascii="Aptos" w:hAnsi="Aptos"/>
          <w:sz w:val="22"/>
        </w:rPr>
      </w:pPr>
    </w:p>
    <w:p w14:paraId="0CEEEF14" w14:textId="61C8A932" w:rsidR="0006724F" w:rsidRPr="00E538E8" w:rsidRDefault="00000000">
      <w:pPr>
        <w:rPr>
          <w:rFonts w:ascii="Aptos" w:hAnsi="Aptos"/>
          <w:sz w:val="22"/>
        </w:rPr>
      </w:pPr>
      <w:proofErr w:type="spellStart"/>
      <w:r w:rsidRPr="00E538E8">
        <w:rPr>
          <w:rFonts w:ascii="Aptos" w:hAnsi="Aptos"/>
          <w:sz w:val="22"/>
        </w:rPr>
        <w:t>Podpis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osoby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uprawnionej</w:t>
      </w:r>
      <w:proofErr w:type="spellEnd"/>
      <w:r w:rsidRPr="00E538E8">
        <w:rPr>
          <w:rFonts w:ascii="Aptos" w:hAnsi="Aptos"/>
          <w:sz w:val="22"/>
        </w:rPr>
        <w:t xml:space="preserve"> do </w:t>
      </w:r>
      <w:proofErr w:type="spellStart"/>
      <w:r w:rsidRPr="00E538E8">
        <w:rPr>
          <w:rFonts w:ascii="Aptos" w:hAnsi="Aptos"/>
          <w:sz w:val="22"/>
        </w:rPr>
        <w:t>reprezentacji</w:t>
      </w:r>
      <w:proofErr w:type="spellEnd"/>
      <w:r w:rsidRPr="00E538E8">
        <w:rPr>
          <w:rFonts w:ascii="Aptos" w:hAnsi="Aptos"/>
          <w:sz w:val="22"/>
        </w:rPr>
        <w:t xml:space="preserve"> </w:t>
      </w:r>
      <w:proofErr w:type="spellStart"/>
      <w:r w:rsidRPr="00E538E8">
        <w:rPr>
          <w:rFonts w:ascii="Aptos" w:hAnsi="Aptos"/>
          <w:sz w:val="22"/>
        </w:rPr>
        <w:t>wykonawcy</w:t>
      </w:r>
      <w:proofErr w:type="spellEnd"/>
      <w:r w:rsidRPr="00E538E8">
        <w:rPr>
          <w:rFonts w:ascii="Aptos" w:hAnsi="Aptos"/>
          <w:sz w:val="22"/>
        </w:rPr>
        <w:t>: ..................................................</w:t>
      </w:r>
    </w:p>
    <w:sectPr w:rsidR="0006724F" w:rsidRPr="00E538E8" w:rsidSect="00E538E8">
      <w:footerReference w:type="default" r:id="rId8"/>
      <w:pgSz w:w="11906" w:h="16838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3BF5C" w14:textId="77777777" w:rsidR="00387536" w:rsidRDefault="00387536">
      <w:pPr>
        <w:spacing w:after="0" w:line="240" w:lineRule="auto"/>
      </w:pPr>
      <w:r>
        <w:separator/>
      </w:r>
    </w:p>
  </w:endnote>
  <w:endnote w:type="continuationSeparator" w:id="0">
    <w:p w14:paraId="16DF2C58" w14:textId="77777777" w:rsidR="00387536" w:rsidRDefault="00387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7A28" w14:textId="77777777" w:rsidR="0006724F" w:rsidRDefault="00000000">
    <w:pPr>
      <w:pStyle w:val="Stopka"/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E8775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971D" w14:textId="77777777" w:rsidR="00387536" w:rsidRDefault="00387536">
      <w:pPr>
        <w:spacing w:after="0" w:line="240" w:lineRule="auto"/>
      </w:pPr>
      <w:r>
        <w:separator/>
      </w:r>
    </w:p>
  </w:footnote>
  <w:footnote w:type="continuationSeparator" w:id="0">
    <w:p w14:paraId="7FFB6D07" w14:textId="77777777" w:rsidR="00387536" w:rsidRDefault="00387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5994584">
    <w:abstractNumId w:val="8"/>
  </w:num>
  <w:num w:numId="2" w16cid:durableId="974026543">
    <w:abstractNumId w:val="6"/>
  </w:num>
  <w:num w:numId="3" w16cid:durableId="484513878">
    <w:abstractNumId w:val="5"/>
  </w:num>
  <w:num w:numId="4" w16cid:durableId="2099907413">
    <w:abstractNumId w:val="4"/>
  </w:num>
  <w:num w:numId="5" w16cid:durableId="2143037930">
    <w:abstractNumId w:val="7"/>
  </w:num>
  <w:num w:numId="6" w16cid:durableId="1221869028">
    <w:abstractNumId w:val="3"/>
  </w:num>
  <w:num w:numId="7" w16cid:durableId="1974406958">
    <w:abstractNumId w:val="2"/>
  </w:num>
  <w:num w:numId="8" w16cid:durableId="520824758">
    <w:abstractNumId w:val="1"/>
  </w:num>
  <w:num w:numId="9" w16cid:durableId="70841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724F"/>
    <w:rsid w:val="000C19C0"/>
    <w:rsid w:val="0015074B"/>
    <w:rsid w:val="0029639D"/>
    <w:rsid w:val="00326F90"/>
    <w:rsid w:val="00387536"/>
    <w:rsid w:val="00595F92"/>
    <w:rsid w:val="006E0CB7"/>
    <w:rsid w:val="00A026B7"/>
    <w:rsid w:val="00A46DB1"/>
    <w:rsid w:val="00AA1D8D"/>
    <w:rsid w:val="00B47730"/>
    <w:rsid w:val="00CB0664"/>
    <w:rsid w:val="00D41C0C"/>
    <w:rsid w:val="00E538E8"/>
    <w:rsid w:val="00E87752"/>
    <w:rsid w:val="00F33AF2"/>
    <w:rsid w:val="00F779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B691EC"/>
  <w14:defaultImageDpi w14:val="300"/>
  <w15:docId w15:val="{9B94C68A-80EA-4DC3-B820-D98C6658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225E37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225E37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60"/>
      <w:outlineLvl w:val="2"/>
    </w:pPr>
    <w:rPr>
      <w:rFonts w:asciiTheme="majorHAnsi" w:eastAsiaTheme="majorEastAsia" w:hAnsiTheme="majorHAnsi" w:cstheme="majorBidi"/>
      <w:b/>
      <w:bCs/>
      <w:color w:val="225E3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302</Words>
  <Characters>2320</Characters>
  <Application>Microsoft Office Word</Application>
  <DocSecurity>0</DocSecurity>
  <Lines>105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Leszek Trząski</cp:lastModifiedBy>
  <cp:revision>11</cp:revision>
  <dcterms:created xsi:type="dcterms:W3CDTF">2013-12-23T23:15:00Z</dcterms:created>
  <dcterms:modified xsi:type="dcterms:W3CDTF">2026-04-01T15:49:00Z</dcterms:modified>
  <cp:category/>
</cp:coreProperties>
</file>