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1D072B" w14:textId="218FD7F8" w:rsidR="00A42C21" w:rsidRPr="006E4714" w:rsidRDefault="00000000">
      <w:pPr>
        <w:spacing w:after="120"/>
        <w:rPr>
          <w:rFonts w:ascii="Aptos" w:hAnsi="Aptos"/>
          <w:b/>
          <w:sz w:val="19"/>
        </w:rPr>
      </w:pPr>
      <w:r w:rsidRPr="006E4714">
        <w:rPr>
          <w:rFonts w:ascii="Aptos" w:hAnsi="Aptos"/>
          <w:b/>
          <w:sz w:val="19"/>
        </w:rPr>
        <w:t xml:space="preserve">Związek Stowarzyszeń Śląski </w:t>
      </w:r>
      <w:proofErr w:type="spellStart"/>
      <w:r w:rsidRPr="006E4714">
        <w:rPr>
          <w:rFonts w:ascii="Aptos" w:hAnsi="Aptos"/>
          <w:b/>
          <w:sz w:val="19"/>
        </w:rPr>
        <w:t>Ogród</w:t>
      </w:r>
      <w:proofErr w:type="spellEnd"/>
      <w:r w:rsidRPr="006E4714">
        <w:rPr>
          <w:rFonts w:ascii="Aptos" w:hAnsi="Aptos"/>
          <w:b/>
          <w:sz w:val="19"/>
        </w:rPr>
        <w:t xml:space="preserve"> </w:t>
      </w:r>
      <w:proofErr w:type="spellStart"/>
      <w:r w:rsidRPr="006E4714">
        <w:rPr>
          <w:rFonts w:ascii="Aptos" w:hAnsi="Aptos"/>
          <w:b/>
          <w:sz w:val="19"/>
        </w:rPr>
        <w:t>Botaniczny</w:t>
      </w:r>
      <w:proofErr w:type="spellEnd"/>
      <w:r w:rsidRPr="006E4714">
        <w:rPr>
          <w:rFonts w:ascii="Aptos" w:hAnsi="Aptos"/>
          <w:b/>
          <w:sz w:val="19"/>
        </w:rPr>
        <w:t xml:space="preserve"> w Mikołowie</w:t>
      </w:r>
      <w:r w:rsidR="006E4714" w:rsidRPr="006E4714">
        <w:rPr>
          <w:rFonts w:ascii="Aptos" w:hAnsi="Aptos"/>
          <w:b/>
          <w:sz w:val="19"/>
        </w:rPr>
        <w:t xml:space="preserve">   </w:t>
      </w:r>
      <w:r w:rsidRPr="006E4714">
        <w:rPr>
          <w:rFonts w:ascii="Aptos" w:hAnsi="Aptos"/>
          <w:b/>
          <w:sz w:val="19"/>
        </w:rPr>
        <w:t>NIP: 6351681750</w:t>
      </w:r>
    </w:p>
    <w:p w14:paraId="1225A381" w14:textId="77777777" w:rsidR="006E4714" w:rsidRPr="006E4714" w:rsidRDefault="006E4714">
      <w:pPr>
        <w:spacing w:after="120"/>
        <w:rPr>
          <w:rFonts w:ascii="Aptos" w:hAnsi="Aptos"/>
        </w:rPr>
      </w:pPr>
    </w:p>
    <w:p w14:paraId="16D682F0" w14:textId="57082F0A" w:rsidR="00A42C21" w:rsidRPr="006E4714" w:rsidRDefault="006E4714">
      <w:pPr>
        <w:spacing w:after="160"/>
        <w:rPr>
          <w:rFonts w:ascii="Aptos" w:hAnsi="Aptos"/>
        </w:rPr>
      </w:pPr>
      <w:proofErr w:type="spellStart"/>
      <w:r w:rsidRPr="006E4714">
        <w:rPr>
          <w:rFonts w:ascii="Aptos" w:hAnsi="Aptos"/>
          <w:iCs/>
          <w:sz w:val="36"/>
          <w:szCs w:val="36"/>
        </w:rPr>
        <w:t>Załącznik</w:t>
      </w:r>
      <w:proofErr w:type="spellEnd"/>
      <w:r w:rsidRPr="006E4714">
        <w:rPr>
          <w:rFonts w:ascii="Aptos" w:hAnsi="Aptos"/>
          <w:iCs/>
          <w:sz w:val="36"/>
          <w:szCs w:val="36"/>
        </w:rPr>
        <w:t xml:space="preserve"> nr 4 – </w:t>
      </w:r>
      <w:proofErr w:type="spellStart"/>
      <w:r w:rsidRPr="006E4714">
        <w:rPr>
          <w:rFonts w:ascii="Aptos" w:hAnsi="Aptos"/>
          <w:iCs/>
          <w:sz w:val="36"/>
          <w:szCs w:val="36"/>
        </w:rPr>
        <w:t>Wykaz</w:t>
      </w:r>
      <w:proofErr w:type="spellEnd"/>
      <w:r w:rsidRPr="006E4714">
        <w:rPr>
          <w:rFonts w:ascii="Aptos" w:hAnsi="Aptos"/>
          <w:iCs/>
          <w:sz w:val="36"/>
          <w:szCs w:val="36"/>
        </w:rPr>
        <w:t xml:space="preserve"> </w:t>
      </w:r>
      <w:proofErr w:type="spellStart"/>
      <w:r w:rsidRPr="006E4714">
        <w:rPr>
          <w:rFonts w:ascii="Aptos" w:hAnsi="Aptos"/>
          <w:iCs/>
          <w:sz w:val="36"/>
          <w:szCs w:val="36"/>
        </w:rPr>
        <w:t>usług</w:t>
      </w:r>
      <w:proofErr w:type="spellEnd"/>
      <w:r w:rsidRPr="006E4714">
        <w:rPr>
          <w:rFonts w:ascii="Aptos" w:hAnsi="Aptos"/>
          <w:iCs/>
          <w:sz w:val="36"/>
          <w:szCs w:val="36"/>
        </w:rPr>
        <w:t xml:space="preserve"> </w:t>
      </w:r>
      <w:r w:rsidRPr="006E4714">
        <w:rPr>
          <w:rFonts w:ascii="Aptos" w:hAnsi="Aptos"/>
          <w:iCs/>
          <w:sz w:val="36"/>
          <w:szCs w:val="36"/>
        </w:rPr>
        <w:br/>
      </w:r>
      <w:proofErr w:type="spellStart"/>
      <w:r w:rsidR="00000000" w:rsidRPr="006E4714">
        <w:rPr>
          <w:rFonts w:ascii="Aptos" w:hAnsi="Aptos"/>
          <w:iCs/>
          <w:sz w:val="28"/>
          <w:szCs w:val="28"/>
        </w:rPr>
        <w:t>na</w:t>
      </w:r>
      <w:proofErr w:type="spellEnd"/>
      <w:r w:rsidR="00000000" w:rsidRPr="006E4714">
        <w:rPr>
          <w:rFonts w:ascii="Aptos" w:hAnsi="Aptos"/>
          <w:iCs/>
          <w:sz w:val="28"/>
          <w:szCs w:val="28"/>
        </w:rPr>
        <w:t xml:space="preserve"> </w:t>
      </w:r>
      <w:proofErr w:type="spellStart"/>
      <w:r w:rsidR="00000000" w:rsidRPr="006E4714">
        <w:rPr>
          <w:rFonts w:ascii="Aptos" w:hAnsi="Aptos"/>
          <w:iCs/>
          <w:sz w:val="28"/>
          <w:szCs w:val="28"/>
        </w:rPr>
        <w:t>potwierdzenie</w:t>
      </w:r>
      <w:proofErr w:type="spellEnd"/>
      <w:r w:rsidR="00000000" w:rsidRPr="006E4714">
        <w:rPr>
          <w:rFonts w:ascii="Aptos" w:hAnsi="Aptos"/>
          <w:iCs/>
          <w:sz w:val="28"/>
          <w:szCs w:val="28"/>
        </w:rPr>
        <w:t xml:space="preserve"> </w:t>
      </w:r>
      <w:proofErr w:type="spellStart"/>
      <w:r w:rsidR="00000000" w:rsidRPr="006E4714">
        <w:rPr>
          <w:rFonts w:ascii="Aptos" w:hAnsi="Aptos"/>
          <w:iCs/>
          <w:sz w:val="28"/>
          <w:szCs w:val="28"/>
        </w:rPr>
        <w:t>spełniania</w:t>
      </w:r>
      <w:proofErr w:type="spellEnd"/>
      <w:r w:rsidR="00000000" w:rsidRPr="006E4714">
        <w:rPr>
          <w:rFonts w:ascii="Aptos" w:hAnsi="Aptos"/>
          <w:iCs/>
          <w:sz w:val="28"/>
          <w:szCs w:val="28"/>
        </w:rPr>
        <w:t xml:space="preserve"> </w:t>
      </w:r>
      <w:proofErr w:type="spellStart"/>
      <w:r w:rsidR="00000000" w:rsidRPr="006E4714">
        <w:rPr>
          <w:rFonts w:ascii="Aptos" w:hAnsi="Aptos"/>
          <w:iCs/>
          <w:sz w:val="28"/>
          <w:szCs w:val="28"/>
        </w:rPr>
        <w:t>warunku</w:t>
      </w:r>
      <w:proofErr w:type="spellEnd"/>
      <w:r w:rsidR="00000000" w:rsidRPr="006E4714">
        <w:rPr>
          <w:rFonts w:ascii="Aptos" w:hAnsi="Aptos"/>
          <w:iCs/>
          <w:sz w:val="28"/>
          <w:szCs w:val="28"/>
        </w:rPr>
        <w:t xml:space="preserve"> </w:t>
      </w:r>
      <w:proofErr w:type="spellStart"/>
      <w:r w:rsidR="00000000" w:rsidRPr="006E4714">
        <w:rPr>
          <w:rFonts w:ascii="Aptos" w:hAnsi="Aptos"/>
          <w:iCs/>
          <w:sz w:val="28"/>
          <w:szCs w:val="28"/>
        </w:rPr>
        <w:t>doświadczenia</w:t>
      </w:r>
      <w:proofErr w:type="spellEnd"/>
    </w:p>
    <w:p w14:paraId="3E69FD3D" w14:textId="77777777" w:rsidR="00A42C21" w:rsidRPr="006E4714" w:rsidRDefault="00000000">
      <w:pPr>
        <w:spacing w:after="120"/>
        <w:rPr>
          <w:rFonts w:ascii="Aptos" w:hAnsi="Aptos"/>
          <w:i/>
          <w:sz w:val="20"/>
          <w:szCs w:val="20"/>
        </w:rPr>
      </w:pPr>
      <w:r w:rsidRPr="006E4714">
        <w:rPr>
          <w:rFonts w:ascii="Aptos" w:hAnsi="Aptos"/>
          <w:i/>
          <w:sz w:val="20"/>
          <w:szCs w:val="20"/>
        </w:rPr>
        <w:t xml:space="preserve">Postępowanie prowadzone w związku ze złożonym wnioskiem o dofinansowanie projektu w ramach programu Fundusze Europejskie na Infrastrukturę, </w:t>
      </w:r>
      <w:proofErr w:type="spellStart"/>
      <w:r w:rsidRPr="006E4714">
        <w:rPr>
          <w:rFonts w:ascii="Aptos" w:hAnsi="Aptos"/>
          <w:i/>
          <w:sz w:val="20"/>
          <w:szCs w:val="20"/>
        </w:rPr>
        <w:t>Klimat</w:t>
      </w:r>
      <w:proofErr w:type="spellEnd"/>
      <w:r w:rsidRPr="006E4714">
        <w:rPr>
          <w:rFonts w:ascii="Aptos" w:hAnsi="Aptos"/>
          <w:i/>
          <w:sz w:val="20"/>
          <w:szCs w:val="20"/>
        </w:rPr>
        <w:t xml:space="preserve">, </w:t>
      </w:r>
      <w:proofErr w:type="spellStart"/>
      <w:r w:rsidRPr="006E4714">
        <w:rPr>
          <w:rFonts w:ascii="Aptos" w:hAnsi="Aptos"/>
          <w:i/>
          <w:sz w:val="20"/>
          <w:szCs w:val="20"/>
        </w:rPr>
        <w:t>Środowisko</w:t>
      </w:r>
      <w:proofErr w:type="spellEnd"/>
      <w:r w:rsidRPr="006E4714">
        <w:rPr>
          <w:rFonts w:ascii="Aptos" w:hAnsi="Aptos"/>
          <w:i/>
          <w:sz w:val="20"/>
          <w:szCs w:val="20"/>
        </w:rPr>
        <w:t xml:space="preserve"> (</w:t>
      </w:r>
      <w:proofErr w:type="spellStart"/>
      <w:r w:rsidRPr="006E4714">
        <w:rPr>
          <w:rFonts w:ascii="Aptos" w:hAnsi="Aptos"/>
          <w:i/>
          <w:sz w:val="20"/>
          <w:szCs w:val="20"/>
        </w:rPr>
        <w:t>FEnIKS</w:t>
      </w:r>
      <w:proofErr w:type="spellEnd"/>
      <w:r w:rsidRPr="006E4714">
        <w:rPr>
          <w:rFonts w:ascii="Aptos" w:hAnsi="Aptos"/>
          <w:i/>
          <w:sz w:val="20"/>
          <w:szCs w:val="20"/>
        </w:rPr>
        <w:t>) 2021–2027.</w:t>
      </w:r>
    </w:p>
    <w:p w14:paraId="045470FC" w14:textId="77777777" w:rsidR="006E4714" w:rsidRPr="006E4714" w:rsidRDefault="006E4714">
      <w:pPr>
        <w:spacing w:after="120"/>
        <w:rPr>
          <w:rFonts w:ascii="Aptos" w:hAnsi="Aptos"/>
        </w:rPr>
      </w:pPr>
    </w:p>
    <w:tbl>
      <w:tblPr>
        <w:tblW w:w="0" w:type="auto"/>
        <w:tblBorders>
          <w:top w:val="single" w:sz="6" w:space="0" w:color="000000" w:themeColor="text1"/>
          <w:left w:val="single" w:sz="6" w:space="0" w:color="000000" w:themeColor="text1"/>
          <w:bottom w:val="single" w:sz="6" w:space="0" w:color="000000" w:themeColor="text1"/>
          <w:right w:val="single" w:sz="6" w:space="0" w:color="000000" w:themeColor="text1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9525"/>
      </w:tblGrid>
      <w:tr w:rsidR="006E4714" w:rsidRPr="006E4714" w14:paraId="72C8456D" w14:textId="77777777" w:rsidTr="006E4714">
        <w:tc>
          <w:tcPr>
            <w:tcW w:w="9525" w:type="dxa"/>
            <w:shd w:val="clear" w:color="auto" w:fill="FFFFFF" w:themeFill="background1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3BD8447D" w14:textId="77777777" w:rsidR="00A42C21" w:rsidRPr="006E4714" w:rsidRDefault="00000000">
            <w:pPr>
              <w:spacing w:after="0"/>
              <w:rPr>
                <w:rFonts w:ascii="Aptos" w:hAnsi="Aptos"/>
                <w:sz w:val="22"/>
              </w:rPr>
            </w:pPr>
            <w:proofErr w:type="spellStart"/>
            <w:r w:rsidRPr="006E4714">
              <w:rPr>
                <w:rFonts w:ascii="Aptos" w:hAnsi="Aptos"/>
                <w:b/>
                <w:sz w:val="22"/>
              </w:rPr>
              <w:t>Uwaga</w:t>
            </w:r>
            <w:proofErr w:type="spellEnd"/>
            <w:r w:rsidRPr="006E4714">
              <w:rPr>
                <w:rFonts w:ascii="Aptos" w:hAnsi="Aptos"/>
                <w:b/>
                <w:sz w:val="22"/>
              </w:rPr>
              <w:t xml:space="preserve">: </w:t>
            </w:r>
            <w:proofErr w:type="spellStart"/>
            <w:r w:rsidRPr="006E4714">
              <w:rPr>
                <w:rFonts w:ascii="Aptos" w:hAnsi="Aptos"/>
                <w:sz w:val="22"/>
              </w:rPr>
              <w:t>Należy</w:t>
            </w:r>
            <w:proofErr w:type="spellEnd"/>
            <w:r w:rsidRPr="006E4714">
              <w:rPr>
                <w:rFonts w:ascii="Aptos" w:hAnsi="Aptos"/>
                <w:sz w:val="22"/>
              </w:rPr>
              <w:t xml:space="preserve"> </w:t>
            </w:r>
            <w:proofErr w:type="spellStart"/>
            <w:r w:rsidRPr="006E4714">
              <w:rPr>
                <w:rFonts w:ascii="Aptos" w:hAnsi="Aptos"/>
                <w:sz w:val="22"/>
              </w:rPr>
              <w:t>wskazać</w:t>
            </w:r>
            <w:proofErr w:type="spellEnd"/>
            <w:r w:rsidRPr="006E4714">
              <w:rPr>
                <w:rFonts w:ascii="Aptos" w:hAnsi="Aptos"/>
                <w:sz w:val="22"/>
              </w:rPr>
              <w:t xml:space="preserve"> co najmniej 2 usługi odpowiadające warunkowi udziału określonemu w zapytaniu ofertowym.</w:t>
            </w:r>
          </w:p>
        </w:tc>
      </w:tr>
    </w:tbl>
    <w:p w14:paraId="081C6B86" w14:textId="77777777" w:rsidR="00A42C21" w:rsidRPr="006E4714" w:rsidRDefault="00A42C21">
      <w:pPr>
        <w:rPr>
          <w:rFonts w:ascii="Aptos" w:hAnsi="Aptos"/>
          <w:sz w:val="22"/>
        </w:rPr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0"/>
        <w:gridCol w:w="2438"/>
        <w:gridCol w:w="2268"/>
        <w:gridCol w:w="1247"/>
        <w:gridCol w:w="1361"/>
        <w:gridCol w:w="1701"/>
      </w:tblGrid>
      <w:tr w:rsidR="006E4714" w:rsidRPr="006E4714" w14:paraId="30F3EA1F" w14:textId="77777777" w:rsidTr="006E4714">
        <w:tc>
          <w:tcPr>
            <w:tcW w:w="510" w:type="dxa"/>
            <w:shd w:val="clear" w:color="auto" w:fill="FFFFFF" w:themeFill="background1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4555B026" w14:textId="77777777" w:rsidR="00A42C21" w:rsidRPr="006E4714" w:rsidRDefault="00000000">
            <w:pPr>
              <w:spacing w:after="0"/>
              <w:jc w:val="center"/>
              <w:rPr>
                <w:rFonts w:ascii="Aptos" w:hAnsi="Aptos"/>
                <w:bCs/>
                <w:sz w:val="22"/>
              </w:rPr>
            </w:pPr>
            <w:r w:rsidRPr="006E4714">
              <w:rPr>
                <w:rFonts w:ascii="Aptos" w:hAnsi="Aptos"/>
                <w:bCs/>
                <w:sz w:val="22"/>
              </w:rPr>
              <w:t>Lp.</w:t>
            </w:r>
          </w:p>
        </w:tc>
        <w:tc>
          <w:tcPr>
            <w:tcW w:w="2438" w:type="dxa"/>
            <w:shd w:val="clear" w:color="auto" w:fill="FFFFFF" w:themeFill="background1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03536BB0" w14:textId="77777777" w:rsidR="00A42C21" w:rsidRPr="006E4714" w:rsidRDefault="00000000">
            <w:pPr>
              <w:spacing w:after="0"/>
              <w:jc w:val="center"/>
              <w:rPr>
                <w:rFonts w:ascii="Aptos" w:hAnsi="Aptos"/>
                <w:bCs/>
                <w:sz w:val="22"/>
              </w:rPr>
            </w:pPr>
            <w:r w:rsidRPr="006E4714">
              <w:rPr>
                <w:rFonts w:ascii="Aptos" w:hAnsi="Aptos"/>
                <w:bCs/>
                <w:sz w:val="22"/>
              </w:rPr>
              <w:t>Nazwa i krótki opis usługi</w:t>
            </w:r>
          </w:p>
        </w:tc>
        <w:tc>
          <w:tcPr>
            <w:tcW w:w="2268" w:type="dxa"/>
            <w:shd w:val="clear" w:color="auto" w:fill="FFFFFF" w:themeFill="background1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3256F629" w14:textId="77777777" w:rsidR="00A42C21" w:rsidRPr="006E4714" w:rsidRDefault="00000000">
            <w:pPr>
              <w:spacing w:after="0"/>
              <w:jc w:val="center"/>
              <w:rPr>
                <w:rFonts w:ascii="Aptos" w:hAnsi="Aptos"/>
                <w:bCs/>
                <w:sz w:val="22"/>
              </w:rPr>
            </w:pPr>
            <w:r w:rsidRPr="006E4714">
              <w:rPr>
                <w:rFonts w:ascii="Aptos" w:hAnsi="Aptos"/>
                <w:bCs/>
                <w:sz w:val="22"/>
              </w:rPr>
              <w:t>Zamawiający / odbiorca</w:t>
            </w:r>
          </w:p>
        </w:tc>
        <w:tc>
          <w:tcPr>
            <w:tcW w:w="1247" w:type="dxa"/>
            <w:shd w:val="clear" w:color="auto" w:fill="FFFFFF" w:themeFill="background1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4D2E57B7" w14:textId="77777777" w:rsidR="00A42C21" w:rsidRPr="006E4714" w:rsidRDefault="00000000">
            <w:pPr>
              <w:spacing w:after="0"/>
              <w:jc w:val="center"/>
              <w:rPr>
                <w:rFonts w:ascii="Aptos" w:hAnsi="Aptos"/>
                <w:bCs/>
                <w:sz w:val="22"/>
              </w:rPr>
            </w:pPr>
            <w:r w:rsidRPr="006E4714">
              <w:rPr>
                <w:rFonts w:ascii="Aptos" w:hAnsi="Aptos"/>
                <w:bCs/>
                <w:sz w:val="22"/>
              </w:rPr>
              <w:t>Termin realizacji</w:t>
            </w:r>
          </w:p>
        </w:tc>
        <w:tc>
          <w:tcPr>
            <w:tcW w:w="1361" w:type="dxa"/>
            <w:shd w:val="clear" w:color="auto" w:fill="FFFFFF" w:themeFill="background1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05E7E9A4" w14:textId="77777777" w:rsidR="00A42C21" w:rsidRPr="006E4714" w:rsidRDefault="00000000">
            <w:pPr>
              <w:spacing w:after="0"/>
              <w:jc w:val="center"/>
              <w:rPr>
                <w:rFonts w:ascii="Aptos" w:hAnsi="Aptos"/>
                <w:bCs/>
                <w:sz w:val="22"/>
              </w:rPr>
            </w:pPr>
            <w:r w:rsidRPr="006E4714">
              <w:rPr>
                <w:rFonts w:ascii="Aptos" w:hAnsi="Aptos"/>
                <w:bCs/>
                <w:sz w:val="22"/>
              </w:rPr>
              <w:t>Wartość brutto</w:t>
            </w:r>
          </w:p>
        </w:tc>
        <w:tc>
          <w:tcPr>
            <w:tcW w:w="1701" w:type="dxa"/>
            <w:shd w:val="clear" w:color="auto" w:fill="FFFFFF" w:themeFill="background1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2CFAEA1B" w14:textId="77777777" w:rsidR="00A42C21" w:rsidRPr="006E4714" w:rsidRDefault="00000000">
            <w:pPr>
              <w:spacing w:after="0"/>
              <w:jc w:val="center"/>
              <w:rPr>
                <w:rFonts w:ascii="Aptos" w:hAnsi="Aptos"/>
                <w:bCs/>
                <w:sz w:val="22"/>
              </w:rPr>
            </w:pPr>
            <w:r w:rsidRPr="006E4714">
              <w:rPr>
                <w:rFonts w:ascii="Aptos" w:hAnsi="Aptos"/>
                <w:bCs/>
                <w:sz w:val="22"/>
              </w:rPr>
              <w:t>Dokument potwierdzający należyte wykonanie</w:t>
            </w:r>
          </w:p>
        </w:tc>
      </w:tr>
      <w:tr w:rsidR="006E4714" w:rsidRPr="006E4714" w14:paraId="3876925B" w14:textId="77777777" w:rsidTr="006E4714">
        <w:tc>
          <w:tcPr>
            <w:tcW w:w="510" w:type="dxa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186978B6" w14:textId="77777777" w:rsidR="00A42C21" w:rsidRPr="006E4714" w:rsidRDefault="00000000">
            <w:pPr>
              <w:spacing w:after="0"/>
              <w:jc w:val="center"/>
              <w:rPr>
                <w:rFonts w:ascii="Aptos" w:hAnsi="Aptos"/>
                <w:sz w:val="22"/>
              </w:rPr>
            </w:pPr>
            <w:r w:rsidRPr="006E4714">
              <w:rPr>
                <w:rFonts w:ascii="Aptos" w:hAnsi="Aptos"/>
                <w:sz w:val="22"/>
              </w:rPr>
              <w:t>1</w:t>
            </w:r>
          </w:p>
        </w:tc>
        <w:tc>
          <w:tcPr>
            <w:tcW w:w="2438" w:type="dxa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2148A29B" w14:textId="77777777" w:rsidR="00A42C21" w:rsidRPr="006E4714" w:rsidRDefault="00A42C21">
            <w:pPr>
              <w:rPr>
                <w:rFonts w:ascii="Aptos" w:hAnsi="Aptos"/>
                <w:sz w:val="22"/>
              </w:rPr>
            </w:pPr>
          </w:p>
        </w:tc>
        <w:tc>
          <w:tcPr>
            <w:tcW w:w="2268" w:type="dxa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7A92C888" w14:textId="77777777" w:rsidR="00A42C21" w:rsidRPr="006E4714" w:rsidRDefault="00A42C21">
            <w:pPr>
              <w:rPr>
                <w:rFonts w:ascii="Aptos" w:hAnsi="Aptos"/>
                <w:sz w:val="22"/>
              </w:rPr>
            </w:pPr>
          </w:p>
        </w:tc>
        <w:tc>
          <w:tcPr>
            <w:tcW w:w="1247" w:type="dxa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6C23FA65" w14:textId="77777777" w:rsidR="00A42C21" w:rsidRPr="006E4714" w:rsidRDefault="00A42C21">
            <w:pPr>
              <w:rPr>
                <w:rFonts w:ascii="Aptos" w:hAnsi="Aptos"/>
                <w:sz w:val="22"/>
              </w:rPr>
            </w:pPr>
          </w:p>
        </w:tc>
        <w:tc>
          <w:tcPr>
            <w:tcW w:w="1361" w:type="dxa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3B49F199" w14:textId="77777777" w:rsidR="00A42C21" w:rsidRPr="006E4714" w:rsidRDefault="00A42C21">
            <w:pPr>
              <w:rPr>
                <w:rFonts w:ascii="Aptos" w:hAnsi="Aptos"/>
                <w:sz w:val="22"/>
              </w:rPr>
            </w:pPr>
          </w:p>
        </w:tc>
        <w:tc>
          <w:tcPr>
            <w:tcW w:w="1701" w:type="dxa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1EC64CA2" w14:textId="77777777" w:rsidR="00A42C21" w:rsidRPr="006E4714" w:rsidRDefault="00A42C21">
            <w:pPr>
              <w:rPr>
                <w:rFonts w:ascii="Aptos" w:hAnsi="Aptos"/>
                <w:sz w:val="22"/>
              </w:rPr>
            </w:pPr>
          </w:p>
        </w:tc>
      </w:tr>
      <w:tr w:rsidR="006E4714" w:rsidRPr="006E4714" w14:paraId="27CFA160" w14:textId="77777777" w:rsidTr="006E4714">
        <w:tc>
          <w:tcPr>
            <w:tcW w:w="510" w:type="dxa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37D98D0B" w14:textId="77777777" w:rsidR="00A42C21" w:rsidRPr="006E4714" w:rsidRDefault="00000000">
            <w:pPr>
              <w:spacing w:after="0"/>
              <w:jc w:val="center"/>
              <w:rPr>
                <w:rFonts w:ascii="Aptos" w:hAnsi="Aptos"/>
                <w:sz w:val="22"/>
              </w:rPr>
            </w:pPr>
            <w:r w:rsidRPr="006E4714">
              <w:rPr>
                <w:rFonts w:ascii="Aptos" w:hAnsi="Aptos"/>
                <w:sz w:val="22"/>
              </w:rPr>
              <w:t>2</w:t>
            </w:r>
          </w:p>
        </w:tc>
        <w:tc>
          <w:tcPr>
            <w:tcW w:w="2438" w:type="dxa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3004ACA0" w14:textId="77777777" w:rsidR="00A42C21" w:rsidRPr="006E4714" w:rsidRDefault="00A42C21">
            <w:pPr>
              <w:rPr>
                <w:rFonts w:ascii="Aptos" w:hAnsi="Aptos"/>
                <w:sz w:val="22"/>
              </w:rPr>
            </w:pPr>
          </w:p>
        </w:tc>
        <w:tc>
          <w:tcPr>
            <w:tcW w:w="2268" w:type="dxa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3E5F307F" w14:textId="77777777" w:rsidR="00A42C21" w:rsidRPr="006E4714" w:rsidRDefault="00A42C21">
            <w:pPr>
              <w:rPr>
                <w:rFonts w:ascii="Aptos" w:hAnsi="Aptos"/>
                <w:sz w:val="22"/>
              </w:rPr>
            </w:pPr>
          </w:p>
        </w:tc>
        <w:tc>
          <w:tcPr>
            <w:tcW w:w="1247" w:type="dxa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64D43EB8" w14:textId="77777777" w:rsidR="00A42C21" w:rsidRPr="006E4714" w:rsidRDefault="00A42C21">
            <w:pPr>
              <w:rPr>
                <w:rFonts w:ascii="Aptos" w:hAnsi="Aptos"/>
                <w:sz w:val="22"/>
              </w:rPr>
            </w:pPr>
          </w:p>
        </w:tc>
        <w:tc>
          <w:tcPr>
            <w:tcW w:w="1361" w:type="dxa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3D76F6BB" w14:textId="77777777" w:rsidR="00A42C21" w:rsidRPr="006E4714" w:rsidRDefault="00A42C21">
            <w:pPr>
              <w:rPr>
                <w:rFonts w:ascii="Aptos" w:hAnsi="Aptos"/>
                <w:sz w:val="22"/>
              </w:rPr>
            </w:pPr>
          </w:p>
        </w:tc>
        <w:tc>
          <w:tcPr>
            <w:tcW w:w="1701" w:type="dxa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17E42E44" w14:textId="77777777" w:rsidR="00A42C21" w:rsidRPr="006E4714" w:rsidRDefault="00A42C21">
            <w:pPr>
              <w:rPr>
                <w:rFonts w:ascii="Aptos" w:hAnsi="Aptos"/>
                <w:sz w:val="22"/>
              </w:rPr>
            </w:pPr>
          </w:p>
        </w:tc>
      </w:tr>
      <w:tr w:rsidR="006E4714" w:rsidRPr="006E4714" w14:paraId="496CDDCC" w14:textId="77777777" w:rsidTr="006E4714">
        <w:tc>
          <w:tcPr>
            <w:tcW w:w="510" w:type="dxa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636E9BF7" w14:textId="77777777" w:rsidR="00A42C21" w:rsidRPr="006E4714" w:rsidRDefault="00000000">
            <w:pPr>
              <w:spacing w:after="0"/>
              <w:jc w:val="center"/>
              <w:rPr>
                <w:rFonts w:ascii="Aptos" w:hAnsi="Aptos"/>
                <w:sz w:val="22"/>
              </w:rPr>
            </w:pPr>
            <w:r w:rsidRPr="006E4714">
              <w:rPr>
                <w:rFonts w:ascii="Aptos" w:hAnsi="Aptos"/>
                <w:sz w:val="22"/>
              </w:rPr>
              <w:t>3</w:t>
            </w:r>
          </w:p>
        </w:tc>
        <w:tc>
          <w:tcPr>
            <w:tcW w:w="2438" w:type="dxa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2562467F" w14:textId="77777777" w:rsidR="00A42C21" w:rsidRPr="006E4714" w:rsidRDefault="00A42C21">
            <w:pPr>
              <w:rPr>
                <w:rFonts w:ascii="Aptos" w:hAnsi="Aptos"/>
                <w:sz w:val="22"/>
              </w:rPr>
            </w:pPr>
          </w:p>
        </w:tc>
        <w:tc>
          <w:tcPr>
            <w:tcW w:w="2268" w:type="dxa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463741F7" w14:textId="77777777" w:rsidR="00A42C21" w:rsidRPr="006E4714" w:rsidRDefault="00A42C21">
            <w:pPr>
              <w:rPr>
                <w:rFonts w:ascii="Aptos" w:hAnsi="Aptos"/>
                <w:sz w:val="22"/>
              </w:rPr>
            </w:pPr>
          </w:p>
        </w:tc>
        <w:tc>
          <w:tcPr>
            <w:tcW w:w="1247" w:type="dxa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50EA73AD" w14:textId="77777777" w:rsidR="00A42C21" w:rsidRPr="006E4714" w:rsidRDefault="00A42C21">
            <w:pPr>
              <w:rPr>
                <w:rFonts w:ascii="Aptos" w:hAnsi="Aptos"/>
                <w:sz w:val="22"/>
              </w:rPr>
            </w:pPr>
          </w:p>
        </w:tc>
        <w:tc>
          <w:tcPr>
            <w:tcW w:w="1361" w:type="dxa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4D64909C" w14:textId="77777777" w:rsidR="00A42C21" w:rsidRPr="006E4714" w:rsidRDefault="00A42C21">
            <w:pPr>
              <w:rPr>
                <w:rFonts w:ascii="Aptos" w:hAnsi="Aptos"/>
                <w:sz w:val="22"/>
              </w:rPr>
            </w:pPr>
          </w:p>
        </w:tc>
        <w:tc>
          <w:tcPr>
            <w:tcW w:w="1701" w:type="dxa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260C8591" w14:textId="77777777" w:rsidR="00A42C21" w:rsidRPr="006E4714" w:rsidRDefault="00A42C21">
            <w:pPr>
              <w:rPr>
                <w:rFonts w:ascii="Aptos" w:hAnsi="Aptos"/>
                <w:sz w:val="22"/>
              </w:rPr>
            </w:pPr>
          </w:p>
        </w:tc>
      </w:tr>
      <w:tr w:rsidR="006E4714" w:rsidRPr="006E4714" w14:paraId="3AA5D8E5" w14:textId="77777777" w:rsidTr="006E4714">
        <w:tc>
          <w:tcPr>
            <w:tcW w:w="510" w:type="dxa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7085B7F1" w14:textId="77777777" w:rsidR="00A42C21" w:rsidRPr="006E4714" w:rsidRDefault="00000000">
            <w:pPr>
              <w:spacing w:after="0"/>
              <w:jc w:val="center"/>
              <w:rPr>
                <w:rFonts w:ascii="Aptos" w:hAnsi="Aptos"/>
                <w:sz w:val="22"/>
              </w:rPr>
            </w:pPr>
            <w:r w:rsidRPr="006E4714">
              <w:rPr>
                <w:rFonts w:ascii="Aptos" w:hAnsi="Aptos"/>
                <w:sz w:val="22"/>
              </w:rPr>
              <w:t>4</w:t>
            </w:r>
          </w:p>
        </w:tc>
        <w:tc>
          <w:tcPr>
            <w:tcW w:w="2438" w:type="dxa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54EE9AC6" w14:textId="77777777" w:rsidR="00A42C21" w:rsidRPr="006E4714" w:rsidRDefault="00A42C21">
            <w:pPr>
              <w:rPr>
                <w:rFonts w:ascii="Aptos" w:hAnsi="Aptos"/>
                <w:sz w:val="22"/>
              </w:rPr>
            </w:pPr>
          </w:p>
        </w:tc>
        <w:tc>
          <w:tcPr>
            <w:tcW w:w="2268" w:type="dxa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60B49271" w14:textId="77777777" w:rsidR="00A42C21" w:rsidRPr="006E4714" w:rsidRDefault="00A42C21">
            <w:pPr>
              <w:rPr>
                <w:rFonts w:ascii="Aptos" w:hAnsi="Aptos"/>
                <w:sz w:val="22"/>
              </w:rPr>
            </w:pPr>
          </w:p>
        </w:tc>
        <w:tc>
          <w:tcPr>
            <w:tcW w:w="1247" w:type="dxa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0A62E434" w14:textId="77777777" w:rsidR="00A42C21" w:rsidRPr="006E4714" w:rsidRDefault="00A42C21">
            <w:pPr>
              <w:rPr>
                <w:rFonts w:ascii="Aptos" w:hAnsi="Aptos"/>
                <w:sz w:val="22"/>
              </w:rPr>
            </w:pPr>
          </w:p>
        </w:tc>
        <w:tc>
          <w:tcPr>
            <w:tcW w:w="1361" w:type="dxa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0ED948A1" w14:textId="77777777" w:rsidR="00A42C21" w:rsidRPr="006E4714" w:rsidRDefault="00A42C21">
            <w:pPr>
              <w:rPr>
                <w:rFonts w:ascii="Aptos" w:hAnsi="Aptos"/>
                <w:sz w:val="22"/>
              </w:rPr>
            </w:pPr>
          </w:p>
        </w:tc>
        <w:tc>
          <w:tcPr>
            <w:tcW w:w="1701" w:type="dxa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40C402A2" w14:textId="77777777" w:rsidR="00A42C21" w:rsidRPr="006E4714" w:rsidRDefault="00A42C21">
            <w:pPr>
              <w:rPr>
                <w:rFonts w:ascii="Aptos" w:hAnsi="Aptos"/>
                <w:sz w:val="22"/>
              </w:rPr>
            </w:pPr>
          </w:p>
        </w:tc>
      </w:tr>
    </w:tbl>
    <w:p w14:paraId="445701E4" w14:textId="77777777" w:rsidR="006E4714" w:rsidRPr="006E4714" w:rsidRDefault="006E4714">
      <w:pPr>
        <w:rPr>
          <w:rFonts w:ascii="Aptos" w:hAnsi="Aptos"/>
          <w:sz w:val="22"/>
        </w:rPr>
      </w:pPr>
    </w:p>
    <w:p w14:paraId="077E8D15" w14:textId="367F150A" w:rsidR="00A42C21" w:rsidRPr="006E4714" w:rsidRDefault="00000000">
      <w:pPr>
        <w:rPr>
          <w:rFonts w:ascii="Aptos" w:hAnsi="Aptos"/>
          <w:sz w:val="22"/>
        </w:rPr>
      </w:pPr>
      <w:proofErr w:type="spellStart"/>
      <w:r w:rsidRPr="006E4714">
        <w:rPr>
          <w:rFonts w:ascii="Aptos" w:hAnsi="Aptos"/>
          <w:sz w:val="22"/>
        </w:rPr>
        <w:t>Miejscowość</w:t>
      </w:r>
      <w:proofErr w:type="spellEnd"/>
      <w:r w:rsidRPr="006E4714">
        <w:rPr>
          <w:rFonts w:ascii="Aptos" w:hAnsi="Aptos"/>
          <w:sz w:val="22"/>
        </w:rPr>
        <w:t>, data: ..................................................</w:t>
      </w:r>
    </w:p>
    <w:p w14:paraId="178C7E0E" w14:textId="77777777" w:rsidR="006E4714" w:rsidRPr="006E4714" w:rsidRDefault="006E4714">
      <w:pPr>
        <w:rPr>
          <w:rFonts w:ascii="Aptos" w:hAnsi="Aptos"/>
          <w:sz w:val="22"/>
        </w:rPr>
      </w:pPr>
    </w:p>
    <w:p w14:paraId="1CF70179" w14:textId="58F058D3" w:rsidR="00A42C21" w:rsidRPr="006E4714" w:rsidRDefault="00000000">
      <w:pPr>
        <w:rPr>
          <w:rFonts w:ascii="Aptos" w:hAnsi="Aptos"/>
          <w:sz w:val="22"/>
        </w:rPr>
      </w:pPr>
      <w:proofErr w:type="spellStart"/>
      <w:r w:rsidRPr="006E4714">
        <w:rPr>
          <w:rFonts w:ascii="Aptos" w:hAnsi="Aptos"/>
          <w:sz w:val="22"/>
        </w:rPr>
        <w:t>Podpis</w:t>
      </w:r>
      <w:proofErr w:type="spellEnd"/>
      <w:r w:rsidRPr="006E4714">
        <w:rPr>
          <w:rFonts w:ascii="Aptos" w:hAnsi="Aptos"/>
          <w:sz w:val="22"/>
        </w:rPr>
        <w:t xml:space="preserve"> </w:t>
      </w:r>
      <w:proofErr w:type="spellStart"/>
      <w:r w:rsidRPr="006E4714">
        <w:rPr>
          <w:rFonts w:ascii="Aptos" w:hAnsi="Aptos"/>
          <w:sz w:val="22"/>
        </w:rPr>
        <w:t>osoby</w:t>
      </w:r>
      <w:proofErr w:type="spellEnd"/>
      <w:r w:rsidRPr="006E4714">
        <w:rPr>
          <w:rFonts w:ascii="Aptos" w:hAnsi="Aptos"/>
          <w:sz w:val="22"/>
        </w:rPr>
        <w:t xml:space="preserve"> </w:t>
      </w:r>
      <w:proofErr w:type="spellStart"/>
      <w:r w:rsidRPr="006E4714">
        <w:rPr>
          <w:rFonts w:ascii="Aptos" w:hAnsi="Aptos"/>
          <w:sz w:val="22"/>
        </w:rPr>
        <w:t>uprawnionej</w:t>
      </w:r>
      <w:proofErr w:type="spellEnd"/>
      <w:r w:rsidRPr="006E4714">
        <w:rPr>
          <w:rFonts w:ascii="Aptos" w:hAnsi="Aptos"/>
          <w:sz w:val="22"/>
        </w:rPr>
        <w:t xml:space="preserve"> do </w:t>
      </w:r>
      <w:proofErr w:type="spellStart"/>
      <w:r w:rsidRPr="006E4714">
        <w:rPr>
          <w:rFonts w:ascii="Aptos" w:hAnsi="Aptos"/>
          <w:sz w:val="22"/>
        </w:rPr>
        <w:t>reprezentacji</w:t>
      </w:r>
      <w:proofErr w:type="spellEnd"/>
      <w:r w:rsidRPr="006E4714">
        <w:rPr>
          <w:rFonts w:ascii="Aptos" w:hAnsi="Aptos"/>
          <w:sz w:val="22"/>
        </w:rPr>
        <w:t xml:space="preserve"> wykonawcy: ..................................................</w:t>
      </w:r>
    </w:p>
    <w:sectPr w:rsidR="00A42C21" w:rsidRPr="006E4714" w:rsidSect="00034616">
      <w:footerReference w:type="default" r:id="rId8"/>
      <w:pgSz w:w="11906" w:h="16838"/>
      <w:pgMar w:top="1134" w:right="1134" w:bottom="1020" w:left="124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C12536" w14:textId="77777777" w:rsidR="00B9450E" w:rsidRDefault="00B9450E">
      <w:pPr>
        <w:spacing w:after="0" w:line="240" w:lineRule="auto"/>
      </w:pPr>
      <w:r>
        <w:separator/>
      </w:r>
    </w:p>
  </w:endnote>
  <w:endnote w:type="continuationSeparator" w:id="0">
    <w:p w14:paraId="743B196B" w14:textId="77777777" w:rsidR="00B9450E" w:rsidRDefault="00B945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46456F" w14:textId="77777777" w:rsidR="00A42C21" w:rsidRDefault="00000000">
    <w:pPr>
      <w:pStyle w:val="Stopka"/>
      <w:jc w:val="right"/>
    </w:pPr>
    <w:r>
      <w:t xml:space="preserve">Strona </w:t>
    </w:r>
    <w:r>
      <w:fldChar w:fldCharType="begin"/>
    </w:r>
    <w:r>
      <w:instrText>PAGE</w:instrText>
    </w:r>
    <w:r>
      <w:fldChar w:fldCharType="separate"/>
    </w:r>
    <w:r w:rsidR="006E4714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A405DE" w14:textId="77777777" w:rsidR="00B9450E" w:rsidRDefault="00B9450E">
      <w:pPr>
        <w:spacing w:after="0" w:line="240" w:lineRule="auto"/>
      </w:pPr>
      <w:r>
        <w:separator/>
      </w:r>
    </w:p>
  </w:footnote>
  <w:footnote w:type="continuationSeparator" w:id="0">
    <w:p w14:paraId="50FADBA2" w14:textId="77777777" w:rsidR="00B9450E" w:rsidRDefault="00B9450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numerowan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1734197">
    <w:abstractNumId w:val="8"/>
  </w:num>
  <w:num w:numId="2" w16cid:durableId="2138719967">
    <w:abstractNumId w:val="6"/>
  </w:num>
  <w:num w:numId="3" w16cid:durableId="343895653">
    <w:abstractNumId w:val="5"/>
  </w:num>
  <w:num w:numId="4" w16cid:durableId="1378747810">
    <w:abstractNumId w:val="4"/>
  </w:num>
  <w:num w:numId="5" w16cid:durableId="529756222">
    <w:abstractNumId w:val="7"/>
  </w:num>
  <w:num w:numId="6" w16cid:durableId="1330407092">
    <w:abstractNumId w:val="3"/>
  </w:num>
  <w:num w:numId="7" w16cid:durableId="1779178186">
    <w:abstractNumId w:val="2"/>
  </w:num>
  <w:num w:numId="8" w16cid:durableId="1091388082">
    <w:abstractNumId w:val="1"/>
  </w:num>
  <w:num w:numId="9" w16cid:durableId="7831122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6E4714"/>
    <w:rsid w:val="007B1B00"/>
    <w:rsid w:val="00A42C21"/>
    <w:rsid w:val="00AA1D8D"/>
    <w:rsid w:val="00B47730"/>
    <w:rsid w:val="00B9450E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F450BAB"/>
  <w14:defaultImageDpi w14:val="300"/>
  <w15:docId w15:val="{B1610AD3-267A-4AF6-8F4A-99CEA8A874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693F"/>
    <w:pPr>
      <w:spacing w:after="80"/>
    </w:pPr>
    <w:rPr>
      <w:rFonts w:ascii="Arial" w:eastAsia="Arial" w:hAnsi="Arial"/>
      <w:sz w:val="21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200"/>
      <w:outlineLvl w:val="0"/>
    </w:pPr>
    <w:rPr>
      <w:rFonts w:asciiTheme="majorHAnsi" w:eastAsiaTheme="majorEastAsia" w:hAnsiTheme="majorHAnsi" w:cstheme="majorBidi"/>
      <w:b/>
      <w:bCs/>
      <w:color w:val="225E37"/>
      <w:sz w:val="26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160"/>
      <w:outlineLvl w:val="1"/>
    </w:pPr>
    <w:rPr>
      <w:rFonts w:asciiTheme="majorHAnsi" w:eastAsiaTheme="majorEastAsia" w:hAnsiTheme="majorHAnsi" w:cstheme="majorBidi"/>
      <w:b/>
      <w:bCs/>
      <w:color w:val="225E37"/>
      <w:sz w:val="23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160"/>
      <w:outlineLvl w:val="2"/>
    </w:pPr>
    <w:rPr>
      <w:rFonts w:asciiTheme="majorHAnsi" w:eastAsiaTheme="majorEastAsia" w:hAnsiTheme="majorHAnsi" w:cstheme="majorBidi"/>
      <w:b/>
      <w:bCs/>
      <w:color w:val="225E37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40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2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5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89</Words>
  <Characters>698</Characters>
  <Application>Microsoft Office Word</Application>
  <DocSecurity>0</DocSecurity>
  <Lines>53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768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Leszek Trząski</cp:lastModifiedBy>
  <cp:revision>2</cp:revision>
  <dcterms:created xsi:type="dcterms:W3CDTF">2013-12-23T23:15:00Z</dcterms:created>
  <dcterms:modified xsi:type="dcterms:W3CDTF">2026-04-01T15:53:00Z</dcterms:modified>
  <cp:category/>
</cp:coreProperties>
</file>