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247BF" w14:textId="0661D413" w:rsidR="0004317B" w:rsidRPr="001E3F71" w:rsidRDefault="00000000">
      <w:pPr>
        <w:spacing w:after="120"/>
        <w:rPr>
          <w:rFonts w:ascii="Aptos" w:hAnsi="Aptos"/>
        </w:rPr>
      </w:pPr>
      <w:proofErr w:type="spellStart"/>
      <w:r w:rsidRPr="001E3F71">
        <w:rPr>
          <w:rFonts w:ascii="Aptos" w:hAnsi="Aptos"/>
          <w:b/>
          <w:sz w:val="19"/>
        </w:rPr>
        <w:t>Związek</w:t>
      </w:r>
      <w:proofErr w:type="spellEnd"/>
      <w:r w:rsidRPr="001E3F71">
        <w:rPr>
          <w:rFonts w:ascii="Aptos" w:hAnsi="Aptos"/>
          <w:b/>
          <w:sz w:val="19"/>
        </w:rPr>
        <w:t xml:space="preserve"> </w:t>
      </w:r>
      <w:proofErr w:type="spellStart"/>
      <w:r w:rsidRPr="001E3F71">
        <w:rPr>
          <w:rFonts w:ascii="Aptos" w:hAnsi="Aptos"/>
          <w:b/>
          <w:sz w:val="19"/>
        </w:rPr>
        <w:t>Stowarzyszeń</w:t>
      </w:r>
      <w:proofErr w:type="spellEnd"/>
      <w:r w:rsidRPr="001E3F71">
        <w:rPr>
          <w:rFonts w:ascii="Aptos" w:hAnsi="Aptos"/>
          <w:b/>
          <w:sz w:val="19"/>
        </w:rPr>
        <w:t xml:space="preserve"> Śląski </w:t>
      </w:r>
      <w:proofErr w:type="spellStart"/>
      <w:r w:rsidRPr="001E3F71">
        <w:rPr>
          <w:rFonts w:ascii="Aptos" w:hAnsi="Aptos"/>
          <w:b/>
          <w:sz w:val="19"/>
        </w:rPr>
        <w:t>Ogród</w:t>
      </w:r>
      <w:proofErr w:type="spellEnd"/>
      <w:r w:rsidRPr="001E3F71">
        <w:rPr>
          <w:rFonts w:ascii="Aptos" w:hAnsi="Aptos"/>
          <w:b/>
          <w:sz w:val="19"/>
        </w:rPr>
        <w:t xml:space="preserve"> </w:t>
      </w:r>
      <w:proofErr w:type="spellStart"/>
      <w:r w:rsidRPr="001E3F71">
        <w:rPr>
          <w:rFonts w:ascii="Aptos" w:hAnsi="Aptos"/>
          <w:b/>
          <w:sz w:val="19"/>
        </w:rPr>
        <w:t>Botaniczny</w:t>
      </w:r>
      <w:proofErr w:type="spellEnd"/>
      <w:r w:rsidRPr="001E3F71">
        <w:rPr>
          <w:rFonts w:ascii="Aptos" w:hAnsi="Aptos"/>
          <w:b/>
          <w:sz w:val="19"/>
        </w:rPr>
        <w:t xml:space="preserve"> w Mikołowie</w:t>
      </w:r>
      <w:r w:rsidR="001E3F71">
        <w:rPr>
          <w:rFonts w:ascii="Aptos" w:hAnsi="Aptos"/>
          <w:b/>
          <w:sz w:val="19"/>
        </w:rPr>
        <w:t xml:space="preserve">   </w:t>
      </w:r>
      <w:r w:rsidRPr="001E3F71">
        <w:rPr>
          <w:rFonts w:ascii="Aptos" w:hAnsi="Aptos"/>
          <w:b/>
          <w:sz w:val="19"/>
        </w:rPr>
        <w:t>NIP: 6351681750</w:t>
      </w:r>
    </w:p>
    <w:p w14:paraId="2605149D" w14:textId="77777777" w:rsidR="001E3F71" w:rsidRDefault="001E3F71">
      <w:pPr>
        <w:spacing w:after="160"/>
        <w:rPr>
          <w:rFonts w:ascii="Aptos" w:hAnsi="Aptos"/>
          <w:iCs/>
          <w:sz w:val="36"/>
          <w:szCs w:val="36"/>
        </w:rPr>
      </w:pPr>
    </w:p>
    <w:p w14:paraId="5E0E5DD9" w14:textId="72118AC1" w:rsidR="001E3F71" w:rsidRPr="001E3F71" w:rsidRDefault="001E3F71">
      <w:pPr>
        <w:spacing w:after="160"/>
        <w:rPr>
          <w:rFonts w:ascii="Aptos" w:hAnsi="Aptos"/>
          <w:iCs/>
          <w:sz w:val="36"/>
          <w:szCs w:val="36"/>
        </w:rPr>
      </w:pPr>
      <w:proofErr w:type="spellStart"/>
      <w:r w:rsidRPr="001E3F71">
        <w:rPr>
          <w:rFonts w:ascii="Aptos" w:hAnsi="Aptos"/>
          <w:iCs/>
          <w:sz w:val="36"/>
          <w:szCs w:val="36"/>
        </w:rPr>
        <w:t>Załącznik</w:t>
      </w:r>
      <w:proofErr w:type="spellEnd"/>
      <w:r w:rsidRPr="001E3F71">
        <w:rPr>
          <w:rFonts w:ascii="Aptos" w:hAnsi="Aptos"/>
          <w:iCs/>
          <w:sz w:val="36"/>
          <w:szCs w:val="36"/>
        </w:rPr>
        <w:t xml:space="preserve"> nr 3 – </w:t>
      </w:r>
      <w:proofErr w:type="spellStart"/>
      <w:r w:rsidRPr="001E3F71">
        <w:rPr>
          <w:rFonts w:ascii="Aptos" w:hAnsi="Aptos"/>
          <w:iCs/>
          <w:sz w:val="36"/>
          <w:szCs w:val="36"/>
        </w:rPr>
        <w:t>Oświadczenie</w:t>
      </w:r>
      <w:proofErr w:type="spellEnd"/>
      <w:r w:rsidRPr="001E3F71">
        <w:rPr>
          <w:rFonts w:ascii="Aptos" w:hAnsi="Aptos"/>
          <w:iCs/>
          <w:sz w:val="36"/>
          <w:szCs w:val="36"/>
        </w:rPr>
        <w:t xml:space="preserve"> </w:t>
      </w:r>
      <w:proofErr w:type="spellStart"/>
      <w:r w:rsidRPr="001E3F71">
        <w:rPr>
          <w:rFonts w:ascii="Aptos" w:hAnsi="Aptos"/>
          <w:iCs/>
          <w:sz w:val="36"/>
          <w:szCs w:val="36"/>
        </w:rPr>
        <w:t>wykonawcy</w:t>
      </w:r>
      <w:proofErr w:type="spellEnd"/>
    </w:p>
    <w:p w14:paraId="667FB10D" w14:textId="2FF4D14E" w:rsidR="0004317B" w:rsidRPr="001E3F71" w:rsidRDefault="00000000">
      <w:pPr>
        <w:spacing w:after="160"/>
        <w:rPr>
          <w:rFonts w:ascii="Aptos" w:hAnsi="Aptos"/>
          <w:iCs/>
          <w:sz w:val="28"/>
          <w:szCs w:val="28"/>
        </w:rPr>
      </w:pPr>
      <w:proofErr w:type="spellStart"/>
      <w:r w:rsidRPr="001E3F71">
        <w:rPr>
          <w:rFonts w:ascii="Aptos" w:hAnsi="Aptos"/>
          <w:iCs/>
          <w:sz w:val="28"/>
          <w:szCs w:val="28"/>
        </w:rPr>
        <w:t>do</w:t>
      </w:r>
      <w:proofErr w:type="spellEnd"/>
      <w:r w:rsidRPr="001E3F71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Pr="001E3F71">
        <w:rPr>
          <w:rFonts w:ascii="Aptos" w:hAnsi="Aptos"/>
          <w:iCs/>
          <w:sz w:val="28"/>
          <w:szCs w:val="28"/>
        </w:rPr>
        <w:t>oferty</w:t>
      </w:r>
      <w:proofErr w:type="spellEnd"/>
      <w:r w:rsidRPr="001E3F71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Pr="001E3F71">
        <w:rPr>
          <w:rFonts w:ascii="Aptos" w:hAnsi="Aptos"/>
          <w:iCs/>
          <w:sz w:val="28"/>
          <w:szCs w:val="28"/>
        </w:rPr>
        <w:t>składanej</w:t>
      </w:r>
      <w:proofErr w:type="spellEnd"/>
      <w:r w:rsidRPr="001E3F71">
        <w:rPr>
          <w:rFonts w:ascii="Aptos" w:hAnsi="Aptos"/>
          <w:iCs/>
          <w:sz w:val="28"/>
          <w:szCs w:val="28"/>
        </w:rPr>
        <w:t xml:space="preserve"> w </w:t>
      </w:r>
      <w:proofErr w:type="spellStart"/>
      <w:r w:rsidRPr="001E3F71">
        <w:rPr>
          <w:rFonts w:ascii="Aptos" w:hAnsi="Aptos"/>
          <w:iCs/>
          <w:sz w:val="28"/>
          <w:szCs w:val="28"/>
        </w:rPr>
        <w:t>postępowaniu</w:t>
      </w:r>
      <w:proofErr w:type="spellEnd"/>
      <w:r w:rsidRPr="001E3F71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Pr="001E3F71">
        <w:rPr>
          <w:rFonts w:ascii="Aptos" w:hAnsi="Aptos"/>
          <w:iCs/>
          <w:sz w:val="28"/>
          <w:szCs w:val="28"/>
        </w:rPr>
        <w:t>prowadzonym</w:t>
      </w:r>
      <w:proofErr w:type="spellEnd"/>
      <w:r w:rsidRPr="001E3F71">
        <w:rPr>
          <w:rFonts w:ascii="Aptos" w:hAnsi="Aptos"/>
          <w:iCs/>
          <w:sz w:val="28"/>
          <w:szCs w:val="28"/>
        </w:rPr>
        <w:t xml:space="preserve"> </w:t>
      </w:r>
      <w:proofErr w:type="spellStart"/>
      <w:r w:rsidRPr="001E3F71">
        <w:rPr>
          <w:rFonts w:ascii="Aptos" w:hAnsi="Aptos"/>
          <w:iCs/>
          <w:sz w:val="28"/>
          <w:szCs w:val="28"/>
        </w:rPr>
        <w:t>zgodnie</w:t>
      </w:r>
      <w:proofErr w:type="spellEnd"/>
      <w:r w:rsidRPr="001E3F71">
        <w:rPr>
          <w:rFonts w:ascii="Aptos" w:hAnsi="Aptos"/>
          <w:iCs/>
          <w:sz w:val="28"/>
          <w:szCs w:val="28"/>
        </w:rPr>
        <w:t xml:space="preserve"> z zasadą konkurencyjności</w:t>
      </w:r>
    </w:p>
    <w:p w14:paraId="4BB8239A" w14:textId="77777777" w:rsidR="0004317B" w:rsidRPr="001E3F71" w:rsidRDefault="00000000">
      <w:pPr>
        <w:spacing w:after="120"/>
        <w:rPr>
          <w:rFonts w:ascii="Aptos" w:hAnsi="Aptos"/>
          <w:sz w:val="20"/>
          <w:szCs w:val="20"/>
        </w:rPr>
      </w:pPr>
      <w:r w:rsidRPr="001E3F71">
        <w:rPr>
          <w:rFonts w:ascii="Aptos" w:hAnsi="Aptos"/>
          <w:i/>
          <w:sz w:val="20"/>
          <w:szCs w:val="20"/>
        </w:rPr>
        <w:t>Postępowanie prowadzone w związku ze złożonym wnioskiem o dofinansowanie projektu w ramach programu Fundusze Europejskie na Infrastrukturę, Klimat, Środowisko (FEnIKS) 2021–2027.</w:t>
      </w:r>
    </w:p>
    <w:tbl>
      <w:tblPr>
        <w:tblStyle w:val="Tabela-Siatka"/>
        <w:tblW w:w="0" w:type="auto"/>
        <w:tblBorders>
          <w:top w:val="single" w:sz="8" w:space="0" w:color="BFCABF"/>
          <w:left w:val="single" w:sz="8" w:space="0" w:color="BFCABF"/>
          <w:bottom w:val="single" w:sz="8" w:space="0" w:color="BFCABF"/>
          <w:right w:val="single" w:sz="8" w:space="0" w:color="BFCABF"/>
          <w:insideH w:val="single" w:sz="8" w:space="0" w:color="BFCABF"/>
          <w:insideV w:val="single" w:sz="8" w:space="0" w:color="BFCABF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90"/>
      </w:tblGrid>
      <w:tr w:rsidR="001E3F71" w:rsidRPr="001E3F71" w14:paraId="761DB893" w14:textId="77777777" w:rsidTr="00A279B7">
        <w:trPr>
          <w:trHeight w:val="800"/>
        </w:trPr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F8B5C49" w14:textId="77777777" w:rsidR="0004317B" w:rsidRPr="001E3F71" w:rsidRDefault="00000000">
            <w:pPr>
              <w:spacing w:after="0"/>
              <w:rPr>
                <w:rFonts w:ascii="Aptos" w:hAnsi="Aptos"/>
                <w:sz w:val="22"/>
              </w:rPr>
            </w:pPr>
            <w:proofErr w:type="spellStart"/>
            <w:r w:rsidRPr="001E3F71">
              <w:rPr>
                <w:rFonts w:ascii="Aptos" w:hAnsi="Aptos"/>
                <w:b/>
                <w:sz w:val="22"/>
              </w:rPr>
              <w:t>Postępowanie</w:t>
            </w:r>
            <w:proofErr w:type="spellEnd"/>
          </w:p>
        </w:tc>
        <w:tc>
          <w:tcPr>
            <w:tcW w:w="66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06036A9" w14:textId="77777777" w:rsidR="0004317B" w:rsidRPr="001E3F71" w:rsidRDefault="00000000">
            <w:pPr>
              <w:spacing w:after="0"/>
              <w:rPr>
                <w:rFonts w:ascii="Aptos" w:hAnsi="Aptos"/>
                <w:sz w:val="22"/>
              </w:rPr>
            </w:pPr>
            <w:r w:rsidRPr="001E3F71">
              <w:rPr>
                <w:rFonts w:ascii="Aptos" w:hAnsi="Aptos"/>
                <w:sz w:val="22"/>
              </w:rPr>
              <w:t>Opracowanie dokumentacji projektowej dla elementów błękitno-zielonej infrastruktury przy placówkach oświatowych</w:t>
            </w:r>
          </w:p>
        </w:tc>
      </w:tr>
      <w:tr w:rsidR="001E3F71" w:rsidRPr="001E3F71" w14:paraId="08C5F13C" w14:textId="77777777" w:rsidTr="00A279B7">
        <w:trPr>
          <w:trHeight w:val="8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D3ECEAB" w14:textId="77777777" w:rsidR="0004317B" w:rsidRPr="001E3F71" w:rsidRDefault="00000000">
            <w:pPr>
              <w:spacing w:after="0"/>
              <w:rPr>
                <w:rFonts w:ascii="Aptos" w:hAnsi="Aptos"/>
                <w:sz w:val="22"/>
              </w:rPr>
            </w:pPr>
            <w:proofErr w:type="spellStart"/>
            <w:r w:rsidRPr="001E3F71">
              <w:rPr>
                <w:rFonts w:ascii="Aptos" w:hAnsi="Aptos"/>
                <w:b/>
                <w:sz w:val="22"/>
              </w:rPr>
              <w:t>Wykonawca</w:t>
            </w:r>
            <w:proofErr w:type="spellEnd"/>
          </w:p>
        </w:tc>
        <w:tc>
          <w:tcPr>
            <w:tcW w:w="6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D8B6C49" w14:textId="77777777" w:rsidR="0004317B" w:rsidRPr="001E3F71" w:rsidRDefault="00000000">
            <w:pPr>
              <w:spacing w:after="0"/>
              <w:rPr>
                <w:rFonts w:ascii="Aptos" w:hAnsi="Aptos"/>
                <w:sz w:val="22"/>
              </w:rPr>
            </w:pPr>
            <w:r w:rsidRPr="001E3F71">
              <w:rPr>
                <w:rFonts w:ascii="Aptos" w:hAnsi="Aptos"/>
                <w:sz w:val="22"/>
              </w:rPr>
              <w:t>[nazwa wykonawcy]</w:t>
            </w:r>
          </w:p>
        </w:tc>
      </w:tr>
    </w:tbl>
    <w:p w14:paraId="01574B83" w14:textId="77777777" w:rsidR="001E3F71" w:rsidRPr="001E3F71" w:rsidRDefault="001E3F71">
      <w:pPr>
        <w:pStyle w:val="Nagwek1"/>
        <w:rPr>
          <w:rFonts w:ascii="Aptos" w:hAnsi="Aptos"/>
          <w:color w:val="auto"/>
        </w:rPr>
      </w:pPr>
    </w:p>
    <w:p w14:paraId="2CC42D91" w14:textId="5E691BAB" w:rsidR="0004317B" w:rsidRPr="00A279B7" w:rsidRDefault="00000000">
      <w:pPr>
        <w:pStyle w:val="Nagwek1"/>
        <w:rPr>
          <w:rFonts w:ascii="Aptos" w:hAnsi="Aptos"/>
          <w:color w:val="auto"/>
          <w:sz w:val="22"/>
          <w:szCs w:val="22"/>
        </w:rPr>
      </w:pPr>
      <w:r w:rsidRPr="00A279B7">
        <w:rPr>
          <w:rFonts w:ascii="Aptos" w:hAnsi="Aptos"/>
          <w:color w:val="auto"/>
          <w:sz w:val="22"/>
          <w:szCs w:val="22"/>
        </w:rPr>
        <w:t xml:space="preserve">Ja / my </w:t>
      </w:r>
      <w:proofErr w:type="spellStart"/>
      <w:r w:rsidRPr="00A279B7">
        <w:rPr>
          <w:rFonts w:ascii="Aptos" w:hAnsi="Aptos"/>
          <w:color w:val="auto"/>
          <w:sz w:val="22"/>
          <w:szCs w:val="22"/>
        </w:rPr>
        <w:t>niżej</w:t>
      </w:r>
      <w:proofErr w:type="spellEnd"/>
      <w:r w:rsidRPr="00A279B7">
        <w:rPr>
          <w:rFonts w:ascii="Aptos" w:hAnsi="Aptos"/>
          <w:color w:val="auto"/>
          <w:sz w:val="22"/>
          <w:szCs w:val="22"/>
        </w:rPr>
        <w:t xml:space="preserve"> </w:t>
      </w:r>
      <w:proofErr w:type="spellStart"/>
      <w:r w:rsidRPr="00A279B7">
        <w:rPr>
          <w:rFonts w:ascii="Aptos" w:hAnsi="Aptos"/>
          <w:color w:val="auto"/>
          <w:sz w:val="22"/>
          <w:szCs w:val="22"/>
        </w:rPr>
        <w:t>podpisany</w:t>
      </w:r>
      <w:proofErr w:type="spellEnd"/>
      <w:r w:rsidRPr="00A279B7">
        <w:rPr>
          <w:rFonts w:ascii="Aptos" w:hAnsi="Aptos"/>
          <w:color w:val="auto"/>
          <w:sz w:val="22"/>
          <w:szCs w:val="22"/>
        </w:rPr>
        <w:t xml:space="preserve">(-a) / </w:t>
      </w:r>
      <w:proofErr w:type="spellStart"/>
      <w:r w:rsidRPr="00A279B7">
        <w:rPr>
          <w:rFonts w:ascii="Aptos" w:hAnsi="Aptos"/>
          <w:color w:val="auto"/>
          <w:sz w:val="22"/>
          <w:szCs w:val="22"/>
        </w:rPr>
        <w:t>podpisani</w:t>
      </w:r>
      <w:proofErr w:type="spellEnd"/>
      <w:r w:rsidRPr="00A279B7">
        <w:rPr>
          <w:rFonts w:ascii="Aptos" w:hAnsi="Aptos"/>
          <w:color w:val="auto"/>
          <w:sz w:val="22"/>
          <w:szCs w:val="22"/>
        </w:rPr>
        <w:t>, działając w imieniu i na rzecz Wykonawcy, oświadczam(y), że:</w:t>
      </w:r>
    </w:p>
    <w:p w14:paraId="7D14D1F0" w14:textId="77777777" w:rsidR="0004317B" w:rsidRPr="00A279B7" w:rsidRDefault="00000000">
      <w:pPr>
        <w:pStyle w:val="Listapunktowana"/>
        <w:spacing w:after="20"/>
        <w:ind w:left="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>spełniam(y) warunki udziału w postępowaniu określone w zapytaniu ofertowym;</w:t>
      </w:r>
    </w:p>
    <w:p w14:paraId="22C6E238" w14:textId="77777777" w:rsidR="0004317B" w:rsidRPr="00A279B7" w:rsidRDefault="00000000">
      <w:pPr>
        <w:pStyle w:val="Listapunktowana"/>
        <w:spacing w:after="20"/>
        <w:ind w:left="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>dysponuję(-emy) potencjałem technicznym, organizacyjnym i osobowym niezbędnym do wykonania zamówienia;</w:t>
      </w:r>
    </w:p>
    <w:p w14:paraId="42E145E7" w14:textId="77777777" w:rsidR="0004317B" w:rsidRPr="00A279B7" w:rsidRDefault="00000000">
      <w:pPr>
        <w:pStyle w:val="Listapunktowana"/>
        <w:spacing w:after="20"/>
        <w:ind w:left="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>osoby wskazane w Załączniku nr 5 posiadają kwalifikacje i doświadczenie niezbędne do realizacji zamówienia;</w:t>
      </w:r>
    </w:p>
    <w:p w14:paraId="5743744D" w14:textId="77777777" w:rsidR="0004317B" w:rsidRPr="00A279B7" w:rsidRDefault="00000000">
      <w:pPr>
        <w:pStyle w:val="Listapunktowana"/>
        <w:spacing w:after="20"/>
        <w:ind w:left="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>informacje podane w ofercie i załącznikach są prawdziwe, kompletne i aktualne;</w:t>
      </w:r>
    </w:p>
    <w:p w14:paraId="51D18F74" w14:textId="77777777" w:rsidR="0004317B" w:rsidRPr="00A279B7" w:rsidRDefault="00000000">
      <w:pPr>
        <w:pStyle w:val="Listapunktowana"/>
        <w:spacing w:after="20"/>
        <w:ind w:left="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>zapoznałem(-am) się z treścią zapytania ofertowego, OPZ oraz projektem umowy i akceptuję je bez zastrzeżeń;</w:t>
      </w:r>
    </w:p>
    <w:p w14:paraId="6F793B0A" w14:textId="77777777" w:rsidR="0004317B" w:rsidRPr="00A279B7" w:rsidRDefault="00000000">
      <w:pPr>
        <w:pStyle w:val="Listapunktowana"/>
        <w:spacing w:after="20"/>
        <w:ind w:left="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>zobowiązuję się do realizacji zamówienia zgodnie z wymaganiami Zamawiającego, w tym do przeniesienia autorskich praw majątkowych do dokumentacji w zakresie określonym w projekcie umowy;</w:t>
      </w:r>
    </w:p>
    <w:p w14:paraId="18DAF009" w14:textId="77777777" w:rsidR="0004317B" w:rsidRDefault="00000000">
      <w:pPr>
        <w:pStyle w:val="Listapunktowana"/>
        <w:spacing w:after="20"/>
        <w:ind w:left="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 xml:space="preserve">w cenie oferty ujęto wszystkie koszty niezbędne do </w:t>
      </w:r>
      <w:proofErr w:type="spellStart"/>
      <w:r w:rsidRPr="00A279B7">
        <w:rPr>
          <w:rFonts w:ascii="Aptos" w:hAnsi="Aptos"/>
          <w:sz w:val="22"/>
        </w:rPr>
        <w:t>należytego</w:t>
      </w:r>
      <w:proofErr w:type="spellEnd"/>
      <w:r w:rsidRPr="00A279B7">
        <w:rPr>
          <w:rFonts w:ascii="Aptos" w:hAnsi="Aptos"/>
          <w:sz w:val="22"/>
        </w:rPr>
        <w:t xml:space="preserve"> </w:t>
      </w:r>
      <w:proofErr w:type="spellStart"/>
      <w:r w:rsidRPr="00A279B7">
        <w:rPr>
          <w:rFonts w:ascii="Aptos" w:hAnsi="Aptos"/>
          <w:sz w:val="22"/>
        </w:rPr>
        <w:t>wykonania</w:t>
      </w:r>
      <w:proofErr w:type="spellEnd"/>
      <w:r w:rsidRPr="00A279B7">
        <w:rPr>
          <w:rFonts w:ascii="Aptos" w:hAnsi="Aptos"/>
          <w:sz w:val="22"/>
        </w:rPr>
        <w:t xml:space="preserve"> </w:t>
      </w:r>
      <w:proofErr w:type="spellStart"/>
      <w:r w:rsidRPr="00A279B7">
        <w:rPr>
          <w:rFonts w:ascii="Aptos" w:hAnsi="Aptos"/>
          <w:sz w:val="22"/>
        </w:rPr>
        <w:t>zamówienia</w:t>
      </w:r>
      <w:proofErr w:type="spellEnd"/>
      <w:r w:rsidRPr="00A279B7">
        <w:rPr>
          <w:rFonts w:ascii="Aptos" w:hAnsi="Aptos"/>
          <w:sz w:val="22"/>
        </w:rPr>
        <w:t>.</w:t>
      </w:r>
    </w:p>
    <w:p w14:paraId="582CCA88" w14:textId="63F4B6EB" w:rsidR="00923E99" w:rsidRPr="00A279B7" w:rsidRDefault="00923E99">
      <w:pPr>
        <w:pStyle w:val="Listapunktowana"/>
        <w:spacing w:after="20"/>
        <w:ind w:left="0"/>
        <w:rPr>
          <w:rFonts w:ascii="Aptos" w:hAnsi="Aptos"/>
          <w:sz w:val="22"/>
        </w:rPr>
      </w:pPr>
      <w:proofErr w:type="spellStart"/>
      <w:r w:rsidRPr="00923E99">
        <w:rPr>
          <w:rFonts w:ascii="Aptos" w:hAnsi="Aptos"/>
          <w:sz w:val="22"/>
        </w:rPr>
        <w:t>nie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zachodzą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okoliczności</w:t>
      </w:r>
      <w:proofErr w:type="spellEnd"/>
      <w:r w:rsidRPr="00923E99">
        <w:rPr>
          <w:rFonts w:ascii="Aptos" w:hAnsi="Aptos"/>
          <w:sz w:val="22"/>
        </w:rPr>
        <w:t xml:space="preserve">, </w:t>
      </w:r>
      <w:proofErr w:type="spellStart"/>
      <w:r w:rsidRPr="00923E99">
        <w:rPr>
          <w:rFonts w:ascii="Aptos" w:hAnsi="Aptos"/>
          <w:sz w:val="22"/>
        </w:rPr>
        <w:t>które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powodowałyby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konflikt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interesów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lub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mogły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naruszyć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bezstronność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postępowania</w:t>
      </w:r>
      <w:proofErr w:type="spellEnd"/>
      <w:r w:rsidRPr="00923E99">
        <w:rPr>
          <w:rFonts w:ascii="Aptos" w:hAnsi="Aptos"/>
          <w:sz w:val="22"/>
        </w:rPr>
        <w:t xml:space="preserve"> w </w:t>
      </w:r>
      <w:proofErr w:type="spellStart"/>
      <w:r w:rsidRPr="00923E99">
        <w:rPr>
          <w:rFonts w:ascii="Aptos" w:hAnsi="Aptos"/>
          <w:sz w:val="22"/>
        </w:rPr>
        <w:t>związku</w:t>
      </w:r>
      <w:proofErr w:type="spellEnd"/>
      <w:r w:rsidRPr="00923E99">
        <w:rPr>
          <w:rFonts w:ascii="Aptos" w:hAnsi="Aptos"/>
          <w:sz w:val="22"/>
        </w:rPr>
        <w:t xml:space="preserve"> z </w:t>
      </w:r>
      <w:proofErr w:type="spellStart"/>
      <w:r w:rsidRPr="00923E99">
        <w:rPr>
          <w:rFonts w:ascii="Aptos" w:hAnsi="Aptos"/>
          <w:sz w:val="22"/>
        </w:rPr>
        <w:t>ubieganiem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się</w:t>
      </w:r>
      <w:proofErr w:type="spellEnd"/>
      <w:r w:rsidRPr="00923E99">
        <w:rPr>
          <w:rFonts w:ascii="Aptos" w:hAnsi="Aptos"/>
          <w:sz w:val="22"/>
        </w:rPr>
        <w:t xml:space="preserve"> o </w:t>
      </w:r>
      <w:proofErr w:type="spellStart"/>
      <w:r w:rsidRPr="00923E99">
        <w:rPr>
          <w:rFonts w:ascii="Aptos" w:hAnsi="Aptos"/>
          <w:sz w:val="22"/>
        </w:rPr>
        <w:t>niniejsze</w:t>
      </w:r>
      <w:proofErr w:type="spellEnd"/>
      <w:r w:rsidRPr="00923E99">
        <w:rPr>
          <w:rFonts w:ascii="Aptos" w:hAnsi="Aptos"/>
          <w:sz w:val="22"/>
        </w:rPr>
        <w:t xml:space="preserve"> </w:t>
      </w:r>
      <w:proofErr w:type="spellStart"/>
      <w:r w:rsidRPr="00923E99">
        <w:rPr>
          <w:rFonts w:ascii="Aptos" w:hAnsi="Aptos"/>
          <w:sz w:val="22"/>
        </w:rPr>
        <w:t>zamówienie</w:t>
      </w:r>
      <w:proofErr w:type="spellEnd"/>
      <w:r>
        <w:rPr>
          <w:rFonts w:ascii="Aptos" w:hAnsi="Aptos"/>
          <w:sz w:val="22"/>
        </w:rPr>
        <w:t>.</w:t>
      </w:r>
    </w:p>
    <w:p w14:paraId="2237576C" w14:textId="77777777" w:rsidR="0004317B" w:rsidRPr="00A279B7" w:rsidRDefault="00000000" w:rsidP="00923E99">
      <w:pPr>
        <w:spacing w:before="120"/>
        <w:rPr>
          <w:rFonts w:ascii="Aptos" w:hAnsi="Aptos"/>
          <w:sz w:val="22"/>
        </w:rPr>
      </w:pPr>
      <w:r w:rsidRPr="00A279B7">
        <w:rPr>
          <w:rFonts w:ascii="Aptos" w:hAnsi="Aptos"/>
          <w:sz w:val="22"/>
        </w:rPr>
        <w:t>Wykonawca przyjmuje do wiadomości, że Zamawiający może żądać wyjaśnień lub dokumentów potwierdzających informacje zawarte w ofercie i załącznikach.</w:t>
      </w:r>
    </w:p>
    <w:p w14:paraId="2450F5F2" w14:textId="77777777" w:rsidR="001E3F71" w:rsidRPr="00A279B7" w:rsidRDefault="001E3F71">
      <w:pPr>
        <w:spacing w:before="200" w:after="0"/>
        <w:rPr>
          <w:rFonts w:ascii="Aptos" w:hAnsi="Aptos"/>
          <w:sz w:val="22"/>
        </w:rPr>
      </w:pPr>
    </w:p>
    <w:p w14:paraId="40218F05" w14:textId="27AC9EB3" w:rsidR="0004317B" w:rsidRPr="00A279B7" w:rsidRDefault="00000000">
      <w:pPr>
        <w:spacing w:before="200" w:after="0"/>
        <w:rPr>
          <w:rFonts w:ascii="Aptos" w:hAnsi="Aptos"/>
          <w:sz w:val="22"/>
        </w:rPr>
      </w:pPr>
      <w:proofErr w:type="spellStart"/>
      <w:r w:rsidRPr="00A279B7">
        <w:rPr>
          <w:rFonts w:ascii="Aptos" w:hAnsi="Aptos"/>
          <w:sz w:val="22"/>
        </w:rPr>
        <w:t>Miejscowość</w:t>
      </w:r>
      <w:proofErr w:type="spellEnd"/>
      <w:r w:rsidRPr="00A279B7">
        <w:rPr>
          <w:rFonts w:ascii="Aptos" w:hAnsi="Aptos"/>
          <w:sz w:val="22"/>
        </w:rPr>
        <w:t>, data: ..................................................</w:t>
      </w:r>
    </w:p>
    <w:p w14:paraId="57E09962" w14:textId="77777777" w:rsidR="001E3F71" w:rsidRPr="00A279B7" w:rsidRDefault="001E3F71">
      <w:pPr>
        <w:rPr>
          <w:rFonts w:ascii="Aptos" w:hAnsi="Aptos"/>
          <w:sz w:val="22"/>
        </w:rPr>
      </w:pPr>
    </w:p>
    <w:p w14:paraId="627882EA" w14:textId="50F8123D" w:rsidR="0004317B" w:rsidRPr="00A279B7" w:rsidRDefault="00000000">
      <w:pPr>
        <w:rPr>
          <w:rFonts w:ascii="Aptos" w:hAnsi="Aptos"/>
          <w:sz w:val="22"/>
        </w:rPr>
      </w:pPr>
      <w:proofErr w:type="spellStart"/>
      <w:r w:rsidRPr="00A279B7">
        <w:rPr>
          <w:rFonts w:ascii="Aptos" w:hAnsi="Aptos"/>
          <w:sz w:val="22"/>
        </w:rPr>
        <w:t>Podpis</w:t>
      </w:r>
      <w:proofErr w:type="spellEnd"/>
      <w:r w:rsidRPr="00A279B7">
        <w:rPr>
          <w:rFonts w:ascii="Aptos" w:hAnsi="Aptos"/>
          <w:sz w:val="22"/>
        </w:rPr>
        <w:t xml:space="preserve"> </w:t>
      </w:r>
      <w:proofErr w:type="spellStart"/>
      <w:r w:rsidRPr="00A279B7">
        <w:rPr>
          <w:rFonts w:ascii="Aptos" w:hAnsi="Aptos"/>
          <w:sz w:val="22"/>
        </w:rPr>
        <w:t>osoby</w:t>
      </w:r>
      <w:proofErr w:type="spellEnd"/>
      <w:r w:rsidRPr="00A279B7">
        <w:rPr>
          <w:rFonts w:ascii="Aptos" w:hAnsi="Aptos"/>
          <w:sz w:val="22"/>
        </w:rPr>
        <w:t xml:space="preserve"> </w:t>
      </w:r>
      <w:proofErr w:type="spellStart"/>
      <w:r w:rsidRPr="00A279B7">
        <w:rPr>
          <w:rFonts w:ascii="Aptos" w:hAnsi="Aptos"/>
          <w:sz w:val="22"/>
        </w:rPr>
        <w:t>uprawnionej</w:t>
      </w:r>
      <w:proofErr w:type="spellEnd"/>
      <w:r w:rsidRPr="00A279B7">
        <w:rPr>
          <w:rFonts w:ascii="Aptos" w:hAnsi="Aptos"/>
          <w:sz w:val="22"/>
        </w:rPr>
        <w:t xml:space="preserve"> do </w:t>
      </w:r>
      <w:proofErr w:type="spellStart"/>
      <w:r w:rsidRPr="00A279B7">
        <w:rPr>
          <w:rFonts w:ascii="Aptos" w:hAnsi="Aptos"/>
          <w:sz w:val="22"/>
        </w:rPr>
        <w:t>reprezentacji</w:t>
      </w:r>
      <w:proofErr w:type="spellEnd"/>
      <w:r w:rsidRPr="00A279B7">
        <w:rPr>
          <w:rFonts w:ascii="Aptos" w:hAnsi="Aptos"/>
          <w:sz w:val="22"/>
        </w:rPr>
        <w:t xml:space="preserve"> </w:t>
      </w:r>
      <w:proofErr w:type="spellStart"/>
      <w:r w:rsidRPr="00A279B7">
        <w:rPr>
          <w:rFonts w:ascii="Aptos" w:hAnsi="Aptos"/>
          <w:sz w:val="22"/>
        </w:rPr>
        <w:t>wykonawcy</w:t>
      </w:r>
      <w:proofErr w:type="spellEnd"/>
      <w:r w:rsidRPr="00A279B7">
        <w:rPr>
          <w:rFonts w:ascii="Aptos" w:hAnsi="Aptos"/>
          <w:sz w:val="22"/>
        </w:rPr>
        <w:t>: ..................................................</w:t>
      </w:r>
    </w:p>
    <w:sectPr w:rsidR="0004317B" w:rsidRPr="00A279B7" w:rsidSect="00034616">
      <w:footerReference w:type="default" r:id="rId8"/>
      <w:pgSz w:w="11906" w:h="16838"/>
      <w:pgMar w:top="1134" w:right="1134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42D4" w14:textId="77777777" w:rsidR="00092264" w:rsidRDefault="00092264">
      <w:pPr>
        <w:spacing w:after="0" w:line="240" w:lineRule="auto"/>
      </w:pPr>
      <w:r>
        <w:separator/>
      </w:r>
    </w:p>
  </w:endnote>
  <w:endnote w:type="continuationSeparator" w:id="0">
    <w:p w14:paraId="56433240" w14:textId="77777777" w:rsidR="00092264" w:rsidRDefault="0009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540F1" w14:textId="77777777" w:rsidR="0004317B" w:rsidRDefault="00000000">
    <w:pPr>
      <w:pStyle w:val="Stopka"/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1E3F7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59C01" w14:textId="77777777" w:rsidR="00092264" w:rsidRDefault="00092264">
      <w:pPr>
        <w:spacing w:after="0" w:line="240" w:lineRule="auto"/>
      </w:pPr>
      <w:r>
        <w:separator/>
      </w:r>
    </w:p>
  </w:footnote>
  <w:footnote w:type="continuationSeparator" w:id="0">
    <w:p w14:paraId="455A3AB4" w14:textId="77777777" w:rsidR="00092264" w:rsidRDefault="00092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7845340">
    <w:abstractNumId w:val="8"/>
  </w:num>
  <w:num w:numId="2" w16cid:durableId="1717002083">
    <w:abstractNumId w:val="6"/>
  </w:num>
  <w:num w:numId="3" w16cid:durableId="265893868">
    <w:abstractNumId w:val="5"/>
  </w:num>
  <w:num w:numId="4" w16cid:durableId="1945192548">
    <w:abstractNumId w:val="4"/>
  </w:num>
  <w:num w:numId="5" w16cid:durableId="1727678878">
    <w:abstractNumId w:val="7"/>
  </w:num>
  <w:num w:numId="6" w16cid:durableId="1331104654">
    <w:abstractNumId w:val="3"/>
  </w:num>
  <w:num w:numId="7" w16cid:durableId="91365508">
    <w:abstractNumId w:val="2"/>
  </w:num>
  <w:num w:numId="8" w16cid:durableId="2109306721">
    <w:abstractNumId w:val="1"/>
  </w:num>
  <w:num w:numId="9" w16cid:durableId="128071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317B"/>
    <w:rsid w:val="0006063C"/>
    <w:rsid w:val="00092264"/>
    <w:rsid w:val="0015074B"/>
    <w:rsid w:val="001E3F71"/>
    <w:rsid w:val="0029639D"/>
    <w:rsid w:val="00326F90"/>
    <w:rsid w:val="003C3335"/>
    <w:rsid w:val="008C2047"/>
    <w:rsid w:val="00923E99"/>
    <w:rsid w:val="00A279B7"/>
    <w:rsid w:val="00AA1D8D"/>
    <w:rsid w:val="00B47730"/>
    <w:rsid w:val="00CB0664"/>
    <w:rsid w:val="00D51B0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AAF05"/>
  <w14:defaultImageDpi w14:val="300"/>
  <w15:docId w15:val="{B82818EF-721D-46DC-AAB8-62AA29C5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225E37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225E37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b/>
      <w:bCs/>
      <w:color w:val="225E3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1645</Characters>
  <Application>Microsoft Office Word</Application>
  <DocSecurity>0</DocSecurity>
  <Lines>35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Leszek Trząski</cp:lastModifiedBy>
  <cp:revision>4</cp:revision>
  <dcterms:created xsi:type="dcterms:W3CDTF">2013-12-23T23:15:00Z</dcterms:created>
  <dcterms:modified xsi:type="dcterms:W3CDTF">2026-04-02T07:54:00Z</dcterms:modified>
  <cp:category/>
</cp:coreProperties>
</file>