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1ED28" w14:textId="77777777" w:rsidR="00F714DF" w:rsidRDefault="00000000">
      <w:pPr>
        <w:spacing w:after="120"/>
      </w:pPr>
      <w:r>
        <w:rPr>
          <w:b/>
          <w:color w:val="585858"/>
          <w:sz w:val="19"/>
        </w:rPr>
        <w:t>Związek Stowarzyszeń Śląski Ogród Botaniczny w Mikołowie</w:t>
      </w:r>
      <w:r>
        <w:rPr>
          <w:b/>
          <w:color w:val="585858"/>
          <w:sz w:val="19"/>
        </w:rPr>
        <w:br/>
        <w:t>NIP: 6351681750</w:t>
      </w:r>
    </w:p>
    <w:p w14:paraId="74815890" w14:textId="2273D584" w:rsidR="00DD4581" w:rsidRPr="00DD4581" w:rsidRDefault="00DD4581">
      <w:pPr>
        <w:spacing w:after="160"/>
        <w:rPr>
          <w:rFonts w:ascii="Aptos" w:hAnsi="Aptos"/>
          <w:iCs/>
          <w:color w:val="000000" w:themeColor="text1"/>
          <w:sz w:val="36"/>
          <w:szCs w:val="36"/>
        </w:rPr>
      </w:pPr>
      <w:proofErr w:type="spellStart"/>
      <w:r w:rsidRPr="00DD4581">
        <w:rPr>
          <w:rFonts w:ascii="Aptos" w:hAnsi="Aptos"/>
          <w:iCs/>
          <w:color w:val="000000" w:themeColor="text1"/>
          <w:sz w:val="36"/>
          <w:szCs w:val="36"/>
        </w:rPr>
        <w:t>Załącznik</w:t>
      </w:r>
      <w:proofErr w:type="spellEnd"/>
      <w:r w:rsidRPr="00DD4581">
        <w:rPr>
          <w:rFonts w:ascii="Aptos" w:hAnsi="Aptos"/>
          <w:iCs/>
          <w:color w:val="000000" w:themeColor="text1"/>
          <w:sz w:val="36"/>
          <w:szCs w:val="36"/>
        </w:rPr>
        <w:t xml:space="preserve"> nr 2 – </w:t>
      </w:r>
      <w:proofErr w:type="spellStart"/>
      <w:r w:rsidRPr="00DD4581">
        <w:rPr>
          <w:rFonts w:ascii="Aptos" w:hAnsi="Aptos"/>
          <w:iCs/>
          <w:color w:val="000000" w:themeColor="text1"/>
          <w:sz w:val="36"/>
          <w:szCs w:val="36"/>
        </w:rPr>
        <w:t>Formularz</w:t>
      </w:r>
      <w:proofErr w:type="spellEnd"/>
      <w:r w:rsidRPr="00DD4581">
        <w:rPr>
          <w:rFonts w:ascii="Aptos" w:hAnsi="Aptos"/>
          <w:iCs/>
          <w:color w:val="000000" w:themeColor="text1"/>
          <w:sz w:val="36"/>
          <w:szCs w:val="36"/>
        </w:rPr>
        <w:t xml:space="preserve"> </w:t>
      </w:r>
      <w:proofErr w:type="spellStart"/>
      <w:r w:rsidRPr="00DD4581">
        <w:rPr>
          <w:rFonts w:ascii="Aptos" w:hAnsi="Aptos"/>
          <w:iCs/>
          <w:color w:val="000000" w:themeColor="text1"/>
          <w:sz w:val="36"/>
          <w:szCs w:val="36"/>
        </w:rPr>
        <w:t>ofertowy</w:t>
      </w:r>
      <w:proofErr w:type="spellEnd"/>
      <w:r w:rsidRPr="00DD4581">
        <w:rPr>
          <w:rFonts w:ascii="Aptos" w:hAnsi="Aptos"/>
          <w:iCs/>
          <w:color w:val="000000" w:themeColor="text1"/>
          <w:sz w:val="36"/>
          <w:szCs w:val="36"/>
        </w:rPr>
        <w:t xml:space="preserve">. </w:t>
      </w:r>
    </w:p>
    <w:p w14:paraId="129E4102" w14:textId="34B08F97" w:rsidR="00F714DF" w:rsidRPr="00DD4581" w:rsidRDefault="00000000">
      <w:pPr>
        <w:spacing w:after="160"/>
        <w:rPr>
          <w:rFonts w:ascii="Aptos" w:hAnsi="Aptos"/>
          <w:iCs/>
          <w:color w:val="000000" w:themeColor="text1"/>
          <w:sz w:val="28"/>
          <w:szCs w:val="28"/>
        </w:rPr>
      </w:pPr>
      <w:proofErr w:type="spellStart"/>
      <w:r w:rsidRPr="00DD4581">
        <w:rPr>
          <w:rFonts w:ascii="Aptos" w:hAnsi="Aptos"/>
          <w:iCs/>
          <w:color w:val="000000" w:themeColor="text1"/>
          <w:sz w:val="28"/>
          <w:szCs w:val="28"/>
        </w:rPr>
        <w:t>Postępowanie</w:t>
      </w:r>
      <w:proofErr w:type="spellEnd"/>
      <w:r w:rsidRPr="00DD4581">
        <w:rPr>
          <w:rFonts w:ascii="Aptos" w:hAnsi="Aptos"/>
          <w:iCs/>
          <w:color w:val="000000" w:themeColor="text1"/>
          <w:sz w:val="28"/>
          <w:szCs w:val="28"/>
        </w:rPr>
        <w:t xml:space="preserve"> </w:t>
      </w:r>
      <w:proofErr w:type="spellStart"/>
      <w:r w:rsidRPr="00DD4581">
        <w:rPr>
          <w:rFonts w:ascii="Aptos" w:hAnsi="Aptos"/>
          <w:iCs/>
          <w:color w:val="000000" w:themeColor="text1"/>
          <w:sz w:val="28"/>
          <w:szCs w:val="28"/>
        </w:rPr>
        <w:t>prowadzone</w:t>
      </w:r>
      <w:proofErr w:type="spellEnd"/>
      <w:r w:rsidRPr="00DD4581">
        <w:rPr>
          <w:rFonts w:ascii="Aptos" w:hAnsi="Aptos"/>
          <w:iCs/>
          <w:color w:val="000000" w:themeColor="text1"/>
          <w:sz w:val="28"/>
          <w:szCs w:val="28"/>
        </w:rPr>
        <w:t xml:space="preserve"> </w:t>
      </w:r>
      <w:proofErr w:type="spellStart"/>
      <w:r w:rsidRPr="00DD4581">
        <w:rPr>
          <w:rFonts w:ascii="Aptos" w:hAnsi="Aptos"/>
          <w:iCs/>
          <w:color w:val="000000" w:themeColor="text1"/>
          <w:sz w:val="28"/>
          <w:szCs w:val="28"/>
        </w:rPr>
        <w:t>zgodnie</w:t>
      </w:r>
      <w:proofErr w:type="spellEnd"/>
      <w:r w:rsidRPr="00DD4581">
        <w:rPr>
          <w:rFonts w:ascii="Aptos" w:hAnsi="Aptos"/>
          <w:iCs/>
          <w:color w:val="000000" w:themeColor="text1"/>
          <w:sz w:val="28"/>
          <w:szCs w:val="28"/>
        </w:rPr>
        <w:t xml:space="preserve"> z </w:t>
      </w:r>
      <w:proofErr w:type="spellStart"/>
      <w:r w:rsidRPr="00DD4581">
        <w:rPr>
          <w:rFonts w:ascii="Aptos" w:hAnsi="Aptos"/>
          <w:iCs/>
          <w:color w:val="000000" w:themeColor="text1"/>
          <w:sz w:val="28"/>
          <w:szCs w:val="28"/>
        </w:rPr>
        <w:t>zasadą</w:t>
      </w:r>
      <w:proofErr w:type="spellEnd"/>
      <w:r w:rsidRPr="00DD4581">
        <w:rPr>
          <w:rFonts w:ascii="Aptos" w:hAnsi="Aptos"/>
          <w:iCs/>
          <w:color w:val="000000" w:themeColor="text1"/>
          <w:sz w:val="28"/>
          <w:szCs w:val="28"/>
        </w:rPr>
        <w:t xml:space="preserve"> konkurencyjności</w:t>
      </w:r>
    </w:p>
    <w:p w14:paraId="7DC32DF6" w14:textId="43C72F00" w:rsidR="00DD4581" w:rsidRPr="00DD4581" w:rsidRDefault="00000000" w:rsidP="00DD4581">
      <w:pPr>
        <w:spacing w:after="240"/>
        <w:rPr>
          <w:rFonts w:ascii="Aptos" w:hAnsi="Aptos"/>
          <w:color w:val="000000" w:themeColor="text1"/>
        </w:rPr>
      </w:pPr>
      <w:r w:rsidRPr="00DD4581">
        <w:rPr>
          <w:rFonts w:ascii="Aptos" w:hAnsi="Aptos"/>
          <w:i/>
          <w:color w:val="000000" w:themeColor="text1"/>
          <w:sz w:val="18"/>
        </w:rPr>
        <w:t xml:space="preserve">Postępowanie prowadzone w związku ze złożonym wnioskiem o dofinansowanie projektu w ramach programu Fundusze Europejskie na Infrastrukturę, </w:t>
      </w:r>
      <w:proofErr w:type="spellStart"/>
      <w:r w:rsidRPr="00DD4581">
        <w:rPr>
          <w:rFonts w:ascii="Aptos" w:hAnsi="Aptos"/>
          <w:i/>
          <w:color w:val="000000" w:themeColor="text1"/>
          <w:sz w:val="18"/>
        </w:rPr>
        <w:t>Klimat</w:t>
      </w:r>
      <w:proofErr w:type="spellEnd"/>
      <w:r w:rsidRPr="00DD4581">
        <w:rPr>
          <w:rFonts w:ascii="Aptos" w:hAnsi="Aptos"/>
          <w:i/>
          <w:color w:val="000000" w:themeColor="text1"/>
          <w:sz w:val="18"/>
        </w:rPr>
        <w:t xml:space="preserve">, </w:t>
      </w:r>
      <w:proofErr w:type="spellStart"/>
      <w:r w:rsidRPr="00DD4581">
        <w:rPr>
          <w:rFonts w:ascii="Aptos" w:hAnsi="Aptos"/>
          <w:i/>
          <w:color w:val="000000" w:themeColor="text1"/>
          <w:sz w:val="18"/>
        </w:rPr>
        <w:t>Środowisko</w:t>
      </w:r>
      <w:proofErr w:type="spellEnd"/>
      <w:r w:rsidRPr="00DD4581">
        <w:rPr>
          <w:rFonts w:ascii="Aptos" w:hAnsi="Aptos"/>
          <w:i/>
          <w:color w:val="000000" w:themeColor="text1"/>
          <w:sz w:val="18"/>
        </w:rPr>
        <w:t xml:space="preserve"> (</w:t>
      </w:r>
      <w:proofErr w:type="spellStart"/>
      <w:r w:rsidRPr="00DD4581">
        <w:rPr>
          <w:rFonts w:ascii="Aptos" w:hAnsi="Aptos"/>
          <w:i/>
          <w:color w:val="000000" w:themeColor="text1"/>
          <w:sz w:val="18"/>
        </w:rPr>
        <w:t>FEnIKS</w:t>
      </w:r>
      <w:proofErr w:type="spellEnd"/>
      <w:r w:rsidRPr="00DD4581">
        <w:rPr>
          <w:rFonts w:ascii="Aptos" w:hAnsi="Aptos"/>
          <w:i/>
          <w:color w:val="000000" w:themeColor="text1"/>
          <w:sz w:val="18"/>
        </w:rPr>
        <w:t>) 2021–2027.</w:t>
      </w:r>
    </w:p>
    <w:tbl>
      <w:tblPr>
        <w:tblStyle w:val="Tabela-Siatka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5"/>
        <w:gridCol w:w="6690"/>
      </w:tblGrid>
      <w:tr w:rsidR="00F714DF" w:rsidRPr="00DD4581" w14:paraId="38980393" w14:textId="77777777" w:rsidTr="00DD4581">
        <w:tc>
          <w:tcPr>
            <w:tcW w:w="2835" w:type="dxa"/>
            <w:shd w:val="clear" w:color="auto" w:fill="FFFFFF" w:themeFill="background1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6D3BAA7" w14:textId="77777777" w:rsidR="00F714DF" w:rsidRPr="00DD4581" w:rsidRDefault="00000000">
            <w:pPr>
              <w:spacing w:after="0"/>
              <w:rPr>
                <w:rFonts w:ascii="Aptos" w:hAnsi="Aptos"/>
                <w:bCs/>
                <w:sz w:val="22"/>
              </w:rPr>
            </w:pPr>
            <w:proofErr w:type="spellStart"/>
            <w:r w:rsidRPr="00DD4581">
              <w:rPr>
                <w:rFonts w:ascii="Aptos" w:hAnsi="Aptos"/>
                <w:bCs/>
                <w:sz w:val="22"/>
              </w:rPr>
              <w:t>Postępowanie</w:t>
            </w:r>
            <w:proofErr w:type="spellEnd"/>
          </w:p>
        </w:tc>
        <w:tc>
          <w:tcPr>
            <w:tcW w:w="6690" w:type="dxa"/>
            <w:shd w:val="clear" w:color="auto" w:fill="FFFFFF" w:themeFill="background1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3AC6B29" w14:textId="77777777" w:rsidR="00F714DF" w:rsidRPr="00DD4581" w:rsidRDefault="00000000">
            <w:pPr>
              <w:spacing w:after="0"/>
              <w:rPr>
                <w:rFonts w:ascii="Aptos" w:hAnsi="Aptos"/>
                <w:sz w:val="22"/>
              </w:rPr>
            </w:pPr>
            <w:r w:rsidRPr="00DD4581">
              <w:rPr>
                <w:rFonts w:ascii="Aptos" w:hAnsi="Aptos"/>
                <w:sz w:val="22"/>
              </w:rPr>
              <w:t>Opracowanie dokumentacji projektowej dla elementów błękitno-zielonej infrastruktury przy placówkach oświatowych</w:t>
            </w:r>
          </w:p>
        </w:tc>
      </w:tr>
      <w:tr w:rsidR="00F714DF" w:rsidRPr="00DD4581" w14:paraId="29DDA6AC" w14:textId="77777777" w:rsidTr="00DD4581">
        <w:trPr>
          <w:trHeight w:val="461"/>
        </w:trPr>
        <w:tc>
          <w:tcPr>
            <w:tcW w:w="2835" w:type="dxa"/>
            <w:shd w:val="clear" w:color="auto" w:fill="FFFFFF" w:themeFill="background1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ACDE5A9" w14:textId="77777777" w:rsidR="00F714DF" w:rsidRPr="00DD4581" w:rsidRDefault="00000000">
            <w:pPr>
              <w:spacing w:after="0"/>
              <w:rPr>
                <w:rFonts w:ascii="Aptos" w:hAnsi="Aptos"/>
                <w:bCs/>
                <w:sz w:val="22"/>
              </w:rPr>
            </w:pPr>
            <w:r w:rsidRPr="00DD4581">
              <w:rPr>
                <w:rFonts w:ascii="Aptos" w:hAnsi="Aptos"/>
                <w:bCs/>
                <w:sz w:val="22"/>
              </w:rPr>
              <w:t xml:space="preserve">Znak </w:t>
            </w:r>
            <w:proofErr w:type="spellStart"/>
            <w:r w:rsidRPr="00DD4581">
              <w:rPr>
                <w:rFonts w:ascii="Aptos" w:hAnsi="Aptos"/>
                <w:bCs/>
                <w:sz w:val="22"/>
              </w:rPr>
              <w:t>sprawy</w:t>
            </w:r>
            <w:proofErr w:type="spellEnd"/>
          </w:p>
        </w:tc>
        <w:tc>
          <w:tcPr>
            <w:tcW w:w="6690" w:type="dxa"/>
            <w:shd w:val="clear" w:color="auto" w:fill="FFFFFF" w:themeFill="background1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7F05446" w14:textId="77777777" w:rsidR="00F714DF" w:rsidRPr="00DD4581" w:rsidRDefault="00000000">
            <w:pPr>
              <w:spacing w:after="0"/>
              <w:rPr>
                <w:rFonts w:ascii="Aptos" w:hAnsi="Aptos"/>
                <w:sz w:val="22"/>
              </w:rPr>
            </w:pPr>
            <w:r w:rsidRPr="00DD4581">
              <w:rPr>
                <w:rFonts w:ascii="Aptos" w:hAnsi="Aptos"/>
                <w:sz w:val="22"/>
              </w:rPr>
              <w:t>[wpisać znak sprawy z zapytania]</w:t>
            </w:r>
          </w:p>
        </w:tc>
      </w:tr>
    </w:tbl>
    <w:p w14:paraId="374FD287" w14:textId="77777777" w:rsidR="00F714DF" w:rsidRPr="00DD4581" w:rsidRDefault="00000000" w:rsidP="00DD4581">
      <w:pPr>
        <w:pStyle w:val="Nagwek1"/>
        <w:spacing w:before="360"/>
        <w:rPr>
          <w:rFonts w:ascii="Aptos" w:hAnsi="Aptos"/>
          <w:sz w:val="24"/>
          <w:szCs w:val="24"/>
        </w:rPr>
      </w:pPr>
      <w:r w:rsidRPr="00DD4581">
        <w:rPr>
          <w:rFonts w:ascii="Aptos" w:hAnsi="Aptos"/>
          <w:sz w:val="24"/>
          <w:szCs w:val="24"/>
        </w:rPr>
        <w:t>1. Dane wykonawcy</w:t>
      </w:r>
    </w:p>
    <w:tbl>
      <w:tblPr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48"/>
        <w:gridCol w:w="6576"/>
      </w:tblGrid>
      <w:tr w:rsidR="00F714DF" w:rsidRPr="00DD4581" w14:paraId="67BE7FFE" w14:textId="77777777" w:rsidTr="00DD4581">
        <w:tc>
          <w:tcPr>
            <w:tcW w:w="2948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C4C47CF" w14:textId="77777777" w:rsidR="00F714DF" w:rsidRPr="00DD4581" w:rsidRDefault="00000000">
            <w:pPr>
              <w:spacing w:after="0"/>
              <w:rPr>
                <w:rFonts w:ascii="Aptos" w:hAnsi="Aptos"/>
                <w:bCs/>
                <w:sz w:val="22"/>
              </w:rPr>
            </w:pPr>
            <w:r w:rsidRPr="00DD4581">
              <w:rPr>
                <w:rFonts w:ascii="Aptos" w:hAnsi="Aptos"/>
                <w:bCs/>
                <w:sz w:val="22"/>
              </w:rPr>
              <w:t>Nazwa wykonawcy</w:t>
            </w:r>
          </w:p>
        </w:tc>
        <w:tc>
          <w:tcPr>
            <w:tcW w:w="6576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56B7D9B" w14:textId="77777777" w:rsidR="00F714DF" w:rsidRPr="00DD4581" w:rsidRDefault="00F714DF">
            <w:pPr>
              <w:rPr>
                <w:rFonts w:ascii="Aptos" w:hAnsi="Aptos"/>
                <w:bCs/>
                <w:sz w:val="22"/>
              </w:rPr>
            </w:pPr>
          </w:p>
        </w:tc>
      </w:tr>
      <w:tr w:rsidR="00F714DF" w:rsidRPr="00DD4581" w14:paraId="1A51450D" w14:textId="77777777" w:rsidTr="00DD4581">
        <w:tc>
          <w:tcPr>
            <w:tcW w:w="2948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2412791" w14:textId="77777777" w:rsidR="00F714DF" w:rsidRPr="00DD4581" w:rsidRDefault="00000000">
            <w:pPr>
              <w:spacing w:after="0"/>
              <w:rPr>
                <w:rFonts w:ascii="Aptos" w:hAnsi="Aptos"/>
                <w:bCs/>
                <w:sz w:val="22"/>
              </w:rPr>
            </w:pPr>
            <w:r w:rsidRPr="00DD4581">
              <w:rPr>
                <w:rFonts w:ascii="Aptos" w:hAnsi="Aptos"/>
                <w:bCs/>
                <w:sz w:val="22"/>
              </w:rPr>
              <w:t>Adres siedziby</w:t>
            </w:r>
          </w:p>
        </w:tc>
        <w:tc>
          <w:tcPr>
            <w:tcW w:w="6576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897958E" w14:textId="77777777" w:rsidR="00F714DF" w:rsidRPr="00DD4581" w:rsidRDefault="00F714DF">
            <w:pPr>
              <w:rPr>
                <w:rFonts w:ascii="Aptos" w:hAnsi="Aptos"/>
                <w:bCs/>
                <w:sz w:val="22"/>
              </w:rPr>
            </w:pPr>
          </w:p>
        </w:tc>
      </w:tr>
      <w:tr w:rsidR="00F714DF" w:rsidRPr="00DD4581" w14:paraId="24EEA6D4" w14:textId="77777777" w:rsidTr="00DD4581">
        <w:tc>
          <w:tcPr>
            <w:tcW w:w="2948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AD2BCBE" w14:textId="77777777" w:rsidR="00F714DF" w:rsidRPr="00DD4581" w:rsidRDefault="00000000">
            <w:pPr>
              <w:spacing w:after="0"/>
              <w:rPr>
                <w:rFonts w:ascii="Aptos" w:hAnsi="Aptos"/>
                <w:bCs/>
                <w:sz w:val="22"/>
              </w:rPr>
            </w:pPr>
            <w:r w:rsidRPr="00DD4581">
              <w:rPr>
                <w:rFonts w:ascii="Aptos" w:hAnsi="Aptos"/>
                <w:bCs/>
                <w:sz w:val="22"/>
              </w:rPr>
              <w:t>NIP / REGON</w:t>
            </w:r>
          </w:p>
        </w:tc>
        <w:tc>
          <w:tcPr>
            <w:tcW w:w="6576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19FA7A1" w14:textId="77777777" w:rsidR="00F714DF" w:rsidRPr="00DD4581" w:rsidRDefault="00F714DF">
            <w:pPr>
              <w:rPr>
                <w:rFonts w:ascii="Aptos" w:hAnsi="Aptos"/>
                <w:bCs/>
                <w:sz w:val="22"/>
              </w:rPr>
            </w:pPr>
          </w:p>
        </w:tc>
      </w:tr>
      <w:tr w:rsidR="00F714DF" w:rsidRPr="00DD4581" w14:paraId="76325A5E" w14:textId="77777777" w:rsidTr="00DD4581">
        <w:tc>
          <w:tcPr>
            <w:tcW w:w="2948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282D699" w14:textId="77777777" w:rsidR="00F714DF" w:rsidRPr="00DD4581" w:rsidRDefault="00000000">
            <w:pPr>
              <w:spacing w:after="0"/>
              <w:rPr>
                <w:rFonts w:ascii="Aptos" w:hAnsi="Aptos"/>
                <w:bCs/>
                <w:sz w:val="22"/>
              </w:rPr>
            </w:pPr>
            <w:r w:rsidRPr="00DD4581">
              <w:rPr>
                <w:rFonts w:ascii="Aptos" w:hAnsi="Aptos"/>
                <w:bCs/>
                <w:sz w:val="22"/>
              </w:rPr>
              <w:t>Osoba do kontaktu</w:t>
            </w:r>
          </w:p>
        </w:tc>
        <w:tc>
          <w:tcPr>
            <w:tcW w:w="6576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06FA5A4" w14:textId="77777777" w:rsidR="00F714DF" w:rsidRPr="00DD4581" w:rsidRDefault="00F714DF">
            <w:pPr>
              <w:rPr>
                <w:rFonts w:ascii="Aptos" w:hAnsi="Aptos"/>
                <w:bCs/>
                <w:sz w:val="22"/>
              </w:rPr>
            </w:pPr>
          </w:p>
        </w:tc>
      </w:tr>
      <w:tr w:rsidR="00F714DF" w:rsidRPr="00DD4581" w14:paraId="2304C0BE" w14:textId="77777777" w:rsidTr="00DD4581">
        <w:tc>
          <w:tcPr>
            <w:tcW w:w="2948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4C1C788" w14:textId="77777777" w:rsidR="00F714DF" w:rsidRPr="00DD4581" w:rsidRDefault="00000000">
            <w:pPr>
              <w:spacing w:after="0"/>
              <w:rPr>
                <w:rFonts w:ascii="Aptos" w:hAnsi="Aptos"/>
                <w:bCs/>
                <w:sz w:val="22"/>
              </w:rPr>
            </w:pPr>
            <w:r w:rsidRPr="00DD4581">
              <w:rPr>
                <w:rFonts w:ascii="Aptos" w:hAnsi="Aptos"/>
                <w:bCs/>
                <w:sz w:val="22"/>
              </w:rPr>
              <w:t>Telefon</w:t>
            </w:r>
          </w:p>
        </w:tc>
        <w:tc>
          <w:tcPr>
            <w:tcW w:w="6576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91057CB" w14:textId="77777777" w:rsidR="00F714DF" w:rsidRPr="00DD4581" w:rsidRDefault="00F714DF">
            <w:pPr>
              <w:rPr>
                <w:rFonts w:ascii="Aptos" w:hAnsi="Aptos"/>
                <w:bCs/>
                <w:sz w:val="22"/>
              </w:rPr>
            </w:pPr>
          </w:p>
        </w:tc>
      </w:tr>
      <w:tr w:rsidR="00F714DF" w:rsidRPr="00DD4581" w14:paraId="7EABA85A" w14:textId="77777777" w:rsidTr="00DD4581">
        <w:tc>
          <w:tcPr>
            <w:tcW w:w="2948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8630322" w14:textId="77777777" w:rsidR="00F714DF" w:rsidRPr="00DD4581" w:rsidRDefault="00000000">
            <w:pPr>
              <w:spacing w:after="0"/>
              <w:rPr>
                <w:rFonts w:ascii="Aptos" w:hAnsi="Aptos"/>
                <w:bCs/>
                <w:sz w:val="22"/>
              </w:rPr>
            </w:pPr>
            <w:r w:rsidRPr="00DD4581">
              <w:rPr>
                <w:rFonts w:ascii="Aptos" w:hAnsi="Aptos"/>
                <w:bCs/>
                <w:sz w:val="22"/>
              </w:rPr>
              <w:t>E-mail</w:t>
            </w:r>
          </w:p>
        </w:tc>
        <w:tc>
          <w:tcPr>
            <w:tcW w:w="6576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97BD51D" w14:textId="77777777" w:rsidR="00F714DF" w:rsidRPr="00DD4581" w:rsidRDefault="00F714DF">
            <w:pPr>
              <w:rPr>
                <w:rFonts w:ascii="Aptos" w:hAnsi="Aptos"/>
                <w:bCs/>
                <w:sz w:val="22"/>
              </w:rPr>
            </w:pPr>
          </w:p>
        </w:tc>
      </w:tr>
    </w:tbl>
    <w:p w14:paraId="1A667757" w14:textId="77777777" w:rsidR="00F714DF" w:rsidRPr="00DD4581" w:rsidRDefault="00F714DF">
      <w:pPr>
        <w:rPr>
          <w:rFonts w:ascii="Aptos" w:hAnsi="Aptos"/>
        </w:rPr>
      </w:pPr>
    </w:p>
    <w:p w14:paraId="67FCF4C8" w14:textId="77777777" w:rsidR="00F714DF" w:rsidRPr="00DD4581" w:rsidRDefault="00000000">
      <w:pPr>
        <w:pStyle w:val="Nagwek1"/>
        <w:rPr>
          <w:rFonts w:ascii="Aptos" w:hAnsi="Aptos"/>
          <w:sz w:val="24"/>
          <w:szCs w:val="24"/>
        </w:rPr>
      </w:pPr>
      <w:r w:rsidRPr="00DD4581">
        <w:rPr>
          <w:rFonts w:ascii="Aptos" w:hAnsi="Aptos"/>
          <w:sz w:val="24"/>
          <w:szCs w:val="24"/>
        </w:rPr>
        <w:t>2. Oferowana cena ryczałtowa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35"/>
        <w:gridCol w:w="1587"/>
        <w:gridCol w:w="1587"/>
        <w:gridCol w:w="1814"/>
      </w:tblGrid>
      <w:tr w:rsidR="00F714DF" w:rsidRPr="00DD4581" w14:paraId="58B5F674" w14:textId="77777777" w:rsidTr="00DD4581">
        <w:tc>
          <w:tcPr>
            <w:tcW w:w="4535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E4794FD" w14:textId="77777777" w:rsidR="00F714DF" w:rsidRPr="00DD4581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r w:rsidRPr="00DD4581">
              <w:rPr>
                <w:rFonts w:ascii="Aptos" w:hAnsi="Aptos"/>
                <w:bCs/>
              </w:rPr>
              <w:t>Zakres</w:t>
            </w:r>
          </w:p>
        </w:tc>
        <w:tc>
          <w:tcPr>
            <w:tcW w:w="1587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B2BA32C" w14:textId="77777777" w:rsidR="00F714DF" w:rsidRPr="00DD4581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r w:rsidRPr="00DD4581">
              <w:rPr>
                <w:rFonts w:ascii="Aptos" w:hAnsi="Aptos"/>
                <w:bCs/>
              </w:rPr>
              <w:t>Cena netto (PLN)</w:t>
            </w:r>
          </w:p>
        </w:tc>
        <w:tc>
          <w:tcPr>
            <w:tcW w:w="1587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41FB329" w14:textId="77777777" w:rsidR="00F714DF" w:rsidRPr="00DD4581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r w:rsidRPr="00DD4581">
              <w:rPr>
                <w:rFonts w:ascii="Aptos" w:hAnsi="Aptos"/>
                <w:bCs/>
              </w:rPr>
              <w:t>VAT (PLN)</w:t>
            </w:r>
          </w:p>
        </w:tc>
        <w:tc>
          <w:tcPr>
            <w:tcW w:w="1814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F29267B" w14:textId="77777777" w:rsidR="00F714DF" w:rsidRPr="00DD4581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r w:rsidRPr="00DD4581">
              <w:rPr>
                <w:rFonts w:ascii="Aptos" w:hAnsi="Aptos"/>
                <w:bCs/>
              </w:rPr>
              <w:t>Cena brutto (PLN)</w:t>
            </w:r>
          </w:p>
        </w:tc>
      </w:tr>
      <w:tr w:rsidR="00F714DF" w:rsidRPr="00DD4581" w14:paraId="00955B1B" w14:textId="77777777" w:rsidTr="00DD4581">
        <w:tc>
          <w:tcPr>
            <w:tcW w:w="4535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7BC9BB4" w14:textId="77777777" w:rsidR="00F714DF" w:rsidRPr="00DD4581" w:rsidRDefault="00000000">
            <w:pPr>
              <w:spacing w:after="0"/>
              <w:rPr>
                <w:rFonts w:ascii="Aptos" w:hAnsi="Aptos"/>
              </w:rPr>
            </w:pPr>
            <w:r w:rsidRPr="00DD4581">
              <w:rPr>
                <w:rFonts w:ascii="Aptos" w:hAnsi="Aptos"/>
              </w:rPr>
              <w:t>Lokalizacja Ornontowice</w:t>
            </w:r>
          </w:p>
        </w:tc>
        <w:tc>
          <w:tcPr>
            <w:tcW w:w="1587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9AE20E1" w14:textId="77777777" w:rsidR="00F714DF" w:rsidRPr="00DD4581" w:rsidRDefault="00F714DF">
            <w:pPr>
              <w:rPr>
                <w:rFonts w:ascii="Aptos" w:hAnsi="Aptos"/>
              </w:rPr>
            </w:pPr>
          </w:p>
        </w:tc>
        <w:tc>
          <w:tcPr>
            <w:tcW w:w="1587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830456F" w14:textId="77777777" w:rsidR="00F714DF" w:rsidRPr="00DD4581" w:rsidRDefault="00F714DF">
            <w:pPr>
              <w:rPr>
                <w:rFonts w:ascii="Aptos" w:hAnsi="Aptos"/>
              </w:rPr>
            </w:pPr>
          </w:p>
        </w:tc>
        <w:tc>
          <w:tcPr>
            <w:tcW w:w="1814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EE48A2A" w14:textId="77777777" w:rsidR="00F714DF" w:rsidRPr="00DD4581" w:rsidRDefault="00F714DF">
            <w:pPr>
              <w:rPr>
                <w:rFonts w:ascii="Aptos" w:hAnsi="Aptos"/>
              </w:rPr>
            </w:pPr>
          </w:p>
        </w:tc>
      </w:tr>
      <w:tr w:rsidR="00F714DF" w:rsidRPr="00DD4581" w14:paraId="0CC69E56" w14:textId="77777777" w:rsidTr="00DD4581">
        <w:tc>
          <w:tcPr>
            <w:tcW w:w="4535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CD4D938" w14:textId="77777777" w:rsidR="00F714DF" w:rsidRPr="00DD4581" w:rsidRDefault="00000000">
            <w:pPr>
              <w:spacing w:after="0"/>
              <w:rPr>
                <w:rFonts w:ascii="Aptos" w:hAnsi="Aptos"/>
              </w:rPr>
            </w:pPr>
            <w:r w:rsidRPr="00DD4581">
              <w:rPr>
                <w:rFonts w:ascii="Aptos" w:hAnsi="Aptos"/>
              </w:rPr>
              <w:t>Lokalizacja Bujaków</w:t>
            </w:r>
          </w:p>
        </w:tc>
        <w:tc>
          <w:tcPr>
            <w:tcW w:w="1587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C9E4550" w14:textId="77777777" w:rsidR="00F714DF" w:rsidRPr="00DD4581" w:rsidRDefault="00F714DF">
            <w:pPr>
              <w:rPr>
                <w:rFonts w:ascii="Aptos" w:hAnsi="Aptos"/>
              </w:rPr>
            </w:pPr>
          </w:p>
        </w:tc>
        <w:tc>
          <w:tcPr>
            <w:tcW w:w="1587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ED5D8C4" w14:textId="77777777" w:rsidR="00F714DF" w:rsidRPr="00DD4581" w:rsidRDefault="00F714DF">
            <w:pPr>
              <w:rPr>
                <w:rFonts w:ascii="Aptos" w:hAnsi="Aptos"/>
              </w:rPr>
            </w:pPr>
          </w:p>
        </w:tc>
        <w:tc>
          <w:tcPr>
            <w:tcW w:w="1814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CE9B4B6" w14:textId="77777777" w:rsidR="00F714DF" w:rsidRPr="00DD4581" w:rsidRDefault="00F714DF">
            <w:pPr>
              <w:rPr>
                <w:rFonts w:ascii="Aptos" w:hAnsi="Aptos"/>
              </w:rPr>
            </w:pPr>
          </w:p>
        </w:tc>
      </w:tr>
      <w:tr w:rsidR="00F714DF" w:rsidRPr="00DD4581" w14:paraId="6C2E09F6" w14:textId="77777777" w:rsidTr="00DD4581">
        <w:tc>
          <w:tcPr>
            <w:tcW w:w="4535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AB4F227" w14:textId="77777777" w:rsidR="00F714DF" w:rsidRPr="00DD4581" w:rsidRDefault="00000000">
            <w:pPr>
              <w:spacing w:after="0"/>
              <w:rPr>
                <w:rFonts w:ascii="Aptos" w:hAnsi="Aptos"/>
              </w:rPr>
            </w:pPr>
            <w:r w:rsidRPr="00DD4581">
              <w:rPr>
                <w:rFonts w:ascii="Aptos" w:hAnsi="Aptos"/>
              </w:rPr>
              <w:t>Kompleks szkół w Mikołowie (jedna cena wspólna)</w:t>
            </w:r>
          </w:p>
        </w:tc>
        <w:tc>
          <w:tcPr>
            <w:tcW w:w="1587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ABAA2C0" w14:textId="77777777" w:rsidR="00F714DF" w:rsidRPr="00DD4581" w:rsidRDefault="00F714DF">
            <w:pPr>
              <w:rPr>
                <w:rFonts w:ascii="Aptos" w:hAnsi="Aptos"/>
              </w:rPr>
            </w:pPr>
          </w:p>
        </w:tc>
        <w:tc>
          <w:tcPr>
            <w:tcW w:w="1587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5027EC2" w14:textId="77777777" w:rsidR="00F714DF" w:rsidRPr="00DD4581" w:rsidRDefault="00F714DF">
            <w:pPr>
              <w:rPr>
                <w:rFonts w:ascii="Aptos" w:hAnsi="Aptos"/>
              </w:rPr>
            </w:pPr>
          </w:p>
        </w:tc>
        <w:tc>
          <w:tcPr>
            <w:tcW w:w="1814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BC5BE9A" w14:textId="77777777" w:rsidR="00F714DF" w:rsidRPr="00DD4581" w:rsidRDefault="00F714DF">
            <w:pPr>
              <w:rPr>
                <w:rFonts w:ascii="Aptos" w:hAnsi="Aptos"/>
              </w:rPr>
            </w:pPr>
          </w:p>
        </w:tc>
      </w:tr>
      <w:tr w:rsidR="00F714DF" w:rsidRPr="00DD4581" w14:paraId="3EB6C60A" w14:textId="77777777" w:rsidTr="00DD4581">
        <w:tc>
          <w:tcPr>
            <w:tcW w:w="4535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D41117D" w14:textId="77777777" w:rsidR="00F714DF" w:rsidRPr="00DD4581" w:rsidRDefault="00000000">
            <w:pPr>
              <w:spacing w:after="0"/>
              <w:rPr>
                <w:rFonts w:ascii="Aptos" w:hAnsi="Aptos"/>
              </w:rPr>
            </w:pPr>
            <w:r w:rsidRPr="00DD4581">
              <w:rPr>
                <w:rFonts w:ascii="Aptos" w:hAnsi="Aptos"/>
              </w:rPr>
              <w:t>Cena łączna za całość zamówienia</w:t>
            </w:r>
          </w:p>
        </w:tc>
        <w:tc>
          <w:tcPr>
            <w:tcW w:w="1587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448AA47" w14:textId="77777777" w:rsidR="00F714DF" w:rsidRPr="00DD4581" w:rsidRDefault="00F714DF">
            <w:pPr>
              <w:rPr>
                <w:rFonts w:ascii="Aptos" w:hAnsi="Aptos"/>
              </w:rPr>
            </w:pPr>
          </w:p>
        </w:tc>
        <w:tc>
          <w:tcPr>
            <w:tcW w:w="1587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2B90C4E" w14:textId="77777777" w:rsidR="00F714DF" w:rsidRPr="00DD4581" w:rsidRDefault="00F714DF">
            <w:pPr>
              <w:rPr>
                <w:rFonts w:ascii="Aptos" w:hAnsi="Aptos"/>
              </w:rPr>
            </w:pPr>
          </w:p>
        </w:tc>
        <w:tc>
          <w:tcPr>
            <w:tcW w:w="1814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019F41D" w14:textId="77777777" w:rsidR="00F714DF" w:rsidRPr="00DD4581" w:rsidRDefault="00F714DF">
            <w:pPr>
              <w:rPr>
                <w:rFonts w:ascii="Aptos" w:hAnsi="Aptos"/>
              </w:rPr>
            </w:pPr>
          </w:p>
        </w:tc>
      </w:tr>
    </w:tbl>
    <w:p w14:paraId="04D84EBE" w14:textId="77777777" w:rsidR="00F714DF" w:rsidRPr="00DD4581" w:rsidRDefault="00F714DF">
      <w:pPr>
        <w:rPr>
          <w:rFonts w:ascii="Aptos" w:hAnsi="Apto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525"/>
      </w:tblGrid>
      <w:tr w:rsidR="00F714DF" w:rsidRPr="00DD4581" w14:paraId="495E1F46" w14:textId="77777777" w:rsidTr="00DD4581">
        <w:tc>
          <w:tcPr>
            <w:tcW w:w="9525" w:type="dxa"/>
            <w:shd w:val="clear" w:color="auto" w:fill="FFFFFF" w:themeFill="background1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9519215" w14:textId="77777777" w:rsidR="00F714DF" w:rsidRPr="00DD4581" w:rsidRDefault="00000000">
            <w:pPr>
              <w:rPr>
                <w:rFonts w:ascii="Aptos" w:hAnsi="Aptos"/>
                <w:sz w:val="22"/>
              </w:rPr>
            </w:pPr>
            <w:r w:rsidRPr="00DD4581">
              <w:rPr>
                <w:rFonts w:ascii="Aptos" w:hAnsi="Aptos"/>
                <w:sz w:val="22"/>
              </w:rPr>
              <w:t>Uwaga: Cena łączna za całość zamówienia jest ceną ofertową podlegającą ocenie i ma charakter ryczałtowy. Podział na lokalizacje ma charakter obowiązkowy i informacyjny, ale suma cen częściowych musi być zgodna z ceną łączną.</w:t>
            </w:r>
          </w:p>
        </w:tc>
      </w:tr>
    </w:tbl>
    <w:p w14:paraId="3AE28CC8" w14:textId="77777777" w:rsidR="00F714DF" w:rsidRPr="00DD4581" w:rsidRDefault="00F714DF">
      <w:pPr>
        <w:rPr>
          <w:rFonts w:ascii="Aptos" w:hAnsi="Aptos"/>
        </w:rPr>
      </w:pPr>
    </w:p>
    <w:p w14:paraId="203FB205" w14:textId="77777777" w:rsidR="00F714DF" w:rsidRPr="00DD4581" w:rsidRDefault="00000000">
      <w:pPr>
        <w:pStyle w:val="Nagwek1"/>
        <w:rPr>
          <w:rFonts w:ascii="Aptos" w:hAnsi="Aptos"/>
          <w:sz w:val="24"/>
          <w:szCs w:val="24"/>
        </w:rPr>
      </w:pPr>
      <w:r w:rsidRPr="00DD4581">
        <w:rPr>
          <w:rFonts w:ascii="Aptos" w:hAnsi="Aptos"/>
          <w:sz w:val="24"/>
          <w:szCs w:val="24"/>
        </w:rPr>
        <w:lastRenderedPageBreak/>
        <w:t>3. Oświadczenia wykonawcy</w:t>
      </w:r>
    </w:p>
    <w:p w14:paraId="469D29BB" w14:textId="77777777" w:rsidR="00F714DF" w:rsidRPr="00DD4581" w:rsidRDefault="00000000" w:rsidP="00DD4581">
      <w:pPr>
        <w:pStyle w:val="Listapunktowana"/>
        <w:tabs>
          <w:tab w:val="clear" w:pos="360"/>
          <w:tab w:val="num" w:pos="284"/>
        </w:tabs>
        <w:spacing w:after="20"/>
        <w:ind w:left="284" w:hanging="284"/>
        <w:rPr>
          <w:rFonts w:ascii="Aptos" w:hAnsi="Aptos"/>
        </w:rPr>
      </w:pPr>
      <w:r w:rsidRPr="00DD4581">
        <w:rPr>
          <w:rFonts w:ascii="Aptos" w:hAnsi="Aptos"/>
        </w:rPr>
        <w:t xml:space="preserve">oferuję wykonanie przedmiotu zamówienia zgodnie z treścią </w:t>
      </w:r>
      <w:proofErr w:type="spellStart"/>
      <w:r w:rsidRPr="00DD4581">
        <w:rPr>
          <w:rFonts w:ascii="Aptos" w:hAnsi="Aptos"/>
        </w:rPr>
        <w:t>zapytania</w:t>
      </w:r>
      <w:proofErr w:type="spellEnd"/>
      <w:r w:rsidRPr="00DD4581">
        <w:rPr>
          <w:rFonts w:ascii="Aptos" w:hAnsi="Aptos"/>
        </w:rPr>
        <w:t xml:space="preserve"> </w:t>
      </w:r>
      <w:proofErr w:type="spellStart"/>
      <w:r w:rsidRPr="00DD4581">
        <w:rPr>
          <w:rFonts w:ascii="Aptos" w:hAnsi="Aptos"/>
        </w:rPr>
        <w:t>ofertowego</w:t>
      </w:r>
      <w:proofErr w:type="spellEnd"/>
      <w:r w:rsidRPr="00DD4581">
        <w:rPr>
          <w:rFonts w:ascii="Aptos" w:hAnsi="Aptos"/>
        </w:rPr>
        <w:t xml:space="preserve"> </w:t>
      </w:r>
      <w:proofErr w:type="spellStart"/>
      <w:r w:rsidRPr="00DD4581">
        <w:rPr>
          <w:rFonts w:ascii="Aptos" w:hAnsi="Aptos"/>
        </w:rPr>
        <w:t>i</w:t>
      </w:r>
      <w:proofErr w:type="spellEnd"/>
      <w:r w:rsidRPr="00DD4581">
        <w:rPr>
          <w:rFonts w:ascii="Aptos" w:hAnsi="Aptos"/>
        </w:rPr>
        <w:t xml:space="preserve"> OPZ;</w:t>
      </w:r>
    </w:p>
    <w:p w14:paraId="1656C274" w14:textId="77777777" w:rsidR="00F714DF" w:rsidRPr="00DD4581" w:rsidRDefault="00000000" w:rsidP="00DD4581">
      <w:pPr>
        <w:pStyle w:val="Listapunktowana"/>
        <w:tabs>
          <w:tab w:val="clear" w:pos="360"/>
          <w:tab w:val="num" w:pos="284"/>
        </w:tabs>
        <w:spacing w:after="20"/>
        <w:ind w:left="284" w:hanging="284"/>
        <w:rPr>
          <w:rFonts w:ascii="Aptos" w:hAnsi="Aptos"/>
        </w:rPr>
      </w:pPr>
      <w:r w:rsidRPr="00DD4581">
        <w:rPr>
          <w:rFonts w:ascii="Aptos" w:hAnsi="Aptos"/>
        </w:rPr>
        <w:t>zapoznałem(-am) się z treścią zapytania ofertowego, OPZ i projektem umowy oraz akceptuję ich postanowienia;</w:t>
      </w:r>
    </w:p>
    <w:p w14:paraId="196E959D" w14:textId="77777777" w:rsidR="00F714DF" w:rsidRPr="00DD4581" w:rsidRDefault="00000000" w:rsidP="00DD4581">
      <w:pPr>
        <w:pStyle w:val="Listapunktowana"/>
        <w:tabs>
          <w:tab w:val="clear" w:pos="360"/>
          <w:tab w:val="num" w:pos="284"/>
        </w:tabs>
        <w:spacing w:after="20"/>
        <w:ind w:left="284" w:hanging="284"/>
        <w:rPr>
          <w:rFonts w:ascii="Aptos" w:hAnsi="Aptos"/>
        </w:rPr>
      </w:pPr>
      <w:r w:rsidRPr="00DD4581">
        <w:rPr>
          <w:rFonts w:ascii="Aptos" w:hAnsi="Aptos"/>
        </w:rPr>
        <w:t>uwzględniłem(-am) w cenie wszystkie koszty niezbędne do należytego wykonania zamówienia, w tym mapy do celów projektowych, geotechnikę, niezbędne inwentaryzacje, uzgodnienia, przedmiary, kosztorysy inwestorskie i STWiORB;</w:t>
      </w:r>
    </w:p>
    <w:p w14:paraId="426E67B9" w14:textId="77777777" w:rsidR="00F714DF" w:rsidRPr="00DD4581" w:rsidRDefault="00000000" w:rsidP="00DD4581">
      <w:pPr>
        <w:pStyle w:val="Listapunktowana"/>
        <w:tabs>
          <w:tab w:val="clear" w:pos="360"/>
          <w:tab w:val="num" w:pos="284"/>
        </w:tabs>
        <w:spacing w:after="20"/>
        <w:ind w:left="284" w:hanging="284"/>
        <w:rPr>
          <w:rFonts w:ascii="Aptos" w:hAnsi="Aptos"/>
        </w:rPr>
      </w:pPr>
      <w:r w:rsidRPr="00DD4581">
        <w:rPr>
          <w:rFonts w:ascii="Aptos" w:hAnsi="Aptos"/>
        </w:rPr>
        <w:t>uważam się za związanego(-ą) ofertą przez okres 30 dni od upływu terminu składania ofert;</w:t>
      </w:r>
    </w:p>
    <w:p w14:paraId="208E0D2F" w14:textId="77777777" w:rsidR="00F714DF" w:rsidRDefault="00000000" w:rsidP="00DD4581">
      <w:pPr>
        <w:pStyle w:val="Listapunktowana"/>
        <w:tabs>
          <w:tab w:val="clear" w:pos="360"/>
          <w:tab w:val="num" w:pos="284"/>
        </w:tabs>
        <w:spacing w:after="20"/>
        <w:ind w:left="284" w:hanging="284"/>
        <w:rPr>
          <w:rFonts w:ascii="Aptos" w:hAnsi="Aptos"/>
        </w:rPr>
      </w:pPr>
      <w:r w:rsidRPr="00DD4581">
        <w:rPr>
          <w:rFonts w:ascii="Aptos" w:hAnsi="Aptos"/>
        </w:rPr>
        <w:t xml:space="preserve">zobowiązuję się, w przypadku wyboru mojej oferty, do zawarcia umowy na warunkach </w:t>
      </w:r>
      <w:proofErr w:type="spellStart"/>
      <w:r w:rsidRPr="00DD4581">
        <w:rPr>
          <w:rFonts w:ascii="Aptos" w:hAnsi="Aptos"/>
        </w:rPr>
        <w:t>określonych</w:t>
      </w:r>
      <w:proofErr w:type="spellEnd"/>
      <w:r w:rsidRPr="00DD4581">
        <w:rPr>
          <w:rFonts w:ascii="Aptos" w:hAnsi="Aptos"/>
        </w:rPr>
        <w:t xml:space="preserve"> w </w:t>
      </w:r>
      <w:proofErr w:type="spellStart"/>
      <w:r w:rsidRPr="00DD4581">
        <w:rPr>
          <w:rFonts w:ascii="Aptos" w:hAnsi="Aptos"/>
        </w:rPr>
        <w:t>projekcie</w:t>
      </w:r>
      <w:proofErr w:type="spellEnd"/>
      <w:r w:rsidRPr="00DD4581">
        <w:rPr>
          <w:rFonts w:ascii="Aptos" w:hAnsi="Aptos"/>
        </w:rPr>
        <w:t xml:space="preserve"> </w:t>
      </w:r>
      <w:proofErr w:type="spellStart"/>
      <w:r w:rsidRPr="00DD4581">
        <w:rPr>
          <w:rFonts w:ascii="Aptos" w:hAnsi="Aptos"/>
        </w:rPr>
        <w:t>umowy</w:t>
      </w:r>
      <w:proofErr w:type="spellEnd"/>
      <w:r w:rsidRPr="00DD4581">
        <w:rPr>
          <w:rFonts w:ascii="Aptos" w:hAnsi="Aptos"/>
        </w:rPr>
        <w:t>.</w:t>
      </w:r>
    </w:p>
    <w:p w14:paraId="4B3FC02A" w14:textId="77777777" w:rsidR="00DD4581" w:rsidRPr="00DD4581" w:rsidRDefault="00DD4581" w:rsidP="00DD4581">
      <w:pPr>
        <w:pStyle w:val="Listapunktowana"/>
        <w:numPr>
          <w:ilvl w:val="0"/>
          <w:numId w:val="0"/>
        </w:numPr>
        <w:spacing w:after="20"/>
        <w:ind w:left="-360"/>
        <w:rPr>
          <w:rFonts w:ascii="Aptos" w:hAnsi="Aptos"/>
        </w:rPr>
      </w:pPr>
    </w:p>
    <w:p w14:paraId="049C89E9" w14:textId="77777777" w:rsidR="00F714DF" w:rsidRPr="00DD4581" w:rsidRDefault="00000000">
      <w:pPr>
        <w:pStyle w:val="Nagwek1"/>
        <w:rPr>
          <w:rFonts w:ascii="Aptos" w:hAnsi="Aptos"/>
          <w:sz w:val="24"/>
          <w:szCs w:val="24"/>
        </w:rPr>
      </w:pPr>
      <w:r w:rsidRPr="00DD4581">
        <w:rPr>
          <w:rFonts w:ascii="Aptos" w:hAnsi="Aptos"/>
          <w:sz w:val="24"/>
          <w:szCs w:val="24"/>
        </w:rPr>
        <w:t>4. Wykaz załączników do oferty</w:t>
      </w:r>
    </w:p>
    <w:p w14:paraId="04636E37" w14:textId="77777777" w:rsidR="00F714DF" w:rsidRPr="00DD4581" w:rsidRDefault="00000000" w:rsidP="00DD4581">
      <w:pPr>
        <w:pStyle w:val="Listapunktowana"/>
        <w:spacing w:after="20"/>
        <w:ind w:left="426"/>
        <w:rPr>
          <w:rFonts w:ascii="Aptos" w:hAnsi="Aptos"/>
        </w:rPr>
      </w:pPr>
      <w:r w:rsidRPr="00DD4581">
        <w:rPr>
          <w:rFonts w:ascii="Aptos" w:hAnsi="Aptos"/>
        </w:rPr>
        <w:t xml:space="preserve">Załącznik nr 3 – </w:t>
      </w:r>
      <w:proofErr w:type="spellStart"/>
      <w:r w:rsidRPr="00DD4581">
        <w:rPr>
          <w:rFonts w:ascii="Aptos" w:hAnsi="Aptos"/>
        </w:rPr>
        <w:t>Oświadczenie</w:t>
      </w:r>
      <w:proofErr w:type="spellEnd"/>
      <w:r w:rsidRPr="00DD4581">
        <w:rPr>
          <w:rFonts w:ascii="Aptos" w:hAnsi="Aptos"/>
        </w:rPr>
        <w:t xml:space="preserve"> </w:t>
      </w:r>
      <w:proofErr w:type="spellStart"/>
      <w:r w:rsidRPr="00DD4581">
        <w:rPr>
          <w:rFonts w:ascii="Aptos" w:hAnsi="Aptos"/>
        </w:rPr>
        <w:t>wykonawcy</w:t>
      </w:r>
      <w:proofErr w:type="spellEnd"/>
      <w:r w:rsidRPr="00DD4581">
        <w:rPr>
          <w:rFonts w:ascii="Aptos" w:hAnsi="Aptos"/>
        </w:rPr>
        <w:t>.</w:t>
      </w:r>
    </w:p>
    <w:p w14:paraId="7587DACA" w14:textId="77777777" w:rsidR="00F714DF" w:rsidRPr="00DD4581" w:rsidRDefault="00000000" w:rsidP="00DD4581">
      <w:pPr>
        <w:pStyle w:val="Listapunktowana"/>
        <w:spacing w:after="20"/>
        <w:ind w:left="426"/>
        <w:rPr>
          <w:rFonts w:ascii="Aptos" w:hAnsi="Aptos"/>
        </w:rPr>
      </w:pPr>
      <w:r w:rsidRPr="00DD4581">
        <w:rPr>
          <w:rFonts w:ascii="Aptos" w:hAnsi="Aptos"/>
        </w:rPr>
        <w:t>Załącznik nr 4 – Wykaz usług.</w:t>
      </w:r>
    </w:p>
    <w:p w14:paraId="77E17B07" w14:textId="77777777" w:rsidR="00F714DF" w:rsidRPr="00DD4581" w:rsidRDefault="00000000" w:rsidP="00DD4581">
      <w:pPr>
        <w:pStyle w:val="Listapunktowana"/>
        <w:spacing w:after="20"/>
        <w:ind w:left="426"/>
        <w:rPr>
          <w:rFonts w:ascii="Aptos" w:hAnsi="Aptos"/>
        </w:rPr>
      </w:pPr>
      <w:r w:rsidRPr="00DD4581">
        <w:rPr>
          <w:rFonts w:ascii="Aptos" w:hAnsi="Aptos"/>
        </w:rPr>
        <w:t>Załącznik nr 5 – Wykaz osób.</w:t>
      </w:r>
    </w:p>
    <w:p w14:paraId="2039C14B" w14:textId="77777777" w:rsidR="00F714DF" w:rsidRPr="00DD4581" w:rsidRDefault="00000000" w:rsidP="00DD4581">
      <w:pPr>
        <w:pStyle w:val="Listapunktowana"/>
        <w:spacing w:after="20"/>
        <w:ind w:left="426"/>
        <w:rPr>
          <w:rFonts w:ascii="Aptos" w:hAnsi="Aptos"/>
        </w:rPr>
      </w:pPr>
      <w:r w:rsidRPr="00DD4581">
        <w:rPr>
          <w:rFonts w:ascii="Aptos" w:hAnsi="Aptos"/>
        </w:rPr>
        <w:t>Pełnomocnictwo – jeżeli dotyczy.</w:t>
      </w:r>
    </w:p>
    <w:p w14:paraId="62B91690" w14:textId="77777777" w:rsidR="00F714DF" w:rsidRPr="00DD4581" w:rsidRDefault="00000000" w:rsidP="00DD4581">
      <w:pPr>
        <w:pStyle w:val="Listapunktowana"/>
        <w:spacing w:after="20"/>
        <w:ind w:left="426"/>
        <w:rPr>
          <w:rFonts w:ascii="Aptos" w:hAnsi="Aptos"/>
        </w:rPr>
      </w:pPr>
      <w:r w:rsidRPr="00DD4581">
        <w:rPr>
          <w:rFonts w:ascii="Aptos" w:hAnsi="Aptos"/>
        </w:rPr>
        <w:t>Inne dokumenty: ........................................................</w:t>
      </w:r>
    </w:p>
    <w:p w14:paraId="6D9B0714" w14:textId="77777777" w:rsidR="00DD4581" w:rsidRDefault="00DD4581">
      <w:pPr>
        <w:spacing w:before="200" w:after="0"/>
        <w:rPr>
          <w:rFonts w:ascii="Aptos" w:hAnsi="Aptos"/>
        </w:rPr>
      </w:pPr>
    </w:p>
    <w:p w14:paraId="71A3749E" w14:textId="55064BE9" w:rsidR="00F714DF" w:rsidRPr="00DD4581" w:rsidRDefault="00000000">
      <w:pPr>
        <w:spacing w:before="200" w:after="0"/>
        <w:rPr>
          <w:rFonts w:ascii="Aptos" w:hAnsi="Aptos"/>
        </w:rPr>
      </w:pPr>
      <w:proofErr w:type="spellStart"/>
      <w:r w:rsidRPr="00DD4581">
        <w:rPr>
          <w:rFonts w:ascii="Aptos" w:hAnsi="Aptos"/>
        </w:rPr>
        <w:t>Miejscowość</w:t>
      </w:r>
      <w:proofErr w:type="spellEnd"/>
      <w:r w:rsidRPr="00DD4581">
        <w:rPr>
          <w:rFonts w:ascii="Aptos" w:hAnsi="Aptos"/>
        </w:rPr>
        <w:t>, data: ..................................................</w:t>
      </w:r>
    </w:p>
    <w:p w14:paraId="08D4B023" w14:textId="77777777" w:rsidR="00DD4581" w:rsidRDefault="00DD4581">
      <w:pPr>
        <w:rPr>
          <w:rFonts w:ascii="Aptos" w:hAnsi="Aptos"/>
        </w:rPr>
      </w:pPr>
    </w:p>
    <w:p w14:paraId="26BDB73A" w14:textId="6F6B7782" w:rsidR="00F714DF" w:rsidRPr="00DD4581" w:rsidRDefault="00000000">
      <w:pPr>
        <w:rPr>
          <w:rFonts w:ascii="Aptos" w:hAnsi="Aptos"/>
        </w:rPr>
      </w:pPr>
      <w:proofErr w:type="spellStart"/>
      <w:r w:rsidRPr="00DD4581">
        <w:rPr>
          <w:rFonts w:ascii="Aptos" w:hAnsi="Aptos"/>
        </w:rPr>
        <w:t>Podpis</w:t>
      </w:r>
      <w:proofErr w:type="spellEnd"/>
      <w:r w:rsidRPr="00DD4581">
        <w:rPr>
          <w:rFonts w:ascii="Aptos" w:hAnsi="Aptos"/>
        </w:rPr>
        <w:t xml:space="preserve"> </w:t>
      </w:r>
      <w:proofErr w:type="spellStart"/>
      <w:r w:rsidRPr="00DD4581">
        <w:rPr>
          <w:rFonts w:ascii="Aptos" w:hAnsi="Aptos"/>
        </w:rPr>
        <w:t>osoby</w:t>
      </w:r>
      <w:proofErr w:type="spellEnd"/>
      <w:r w:rsidRPr="00DD4581">
        <w:rPr>
          <w:rFonts w:ascii="Aptos" w:hAnsi="Aptos"/>
        </w:rPr>
        <w:t xml:space="preserve"> </w:t>
      </w:r>
      <w:proofErr w:type="spellStart"/>
      <w:r w:rsidRPr="00DD4581">
        <w:rPr>
          <w:rFonts w:ascii="Aptos" w:hAnsi="Aptos"/>
        </w:rPr>
        <w:t>uprawnionej</w:t>
      </w:r>
      <w:proofErr w:type="spellEnd"/>
      <w:r w:rsidRPr="00DD4581">
        <w:rPr>
          <w:rFonts w:ascii="Aptos" w:hAnsi="Aptos"/>
        </w:rPr>
        <w:t xml:space="preserve"> do </w:t>
      </w:r>
      <w:proofErr w:type="spellStart"/>
      <w:r w:rsidRPr="00DD4581">
        <w:rPr>
          <w:rFonts w:ascii="Aptos" w:hAnsi="Aptos"/>
        </w:rPr>
        <w:t>reprezentacji</w:t>
      </w:r>
      <w:proofErr w:type="spellEnd"/>
      <w:r w:rsidRPr="00DD4581">
        <w:rPr>
          <w:rFonts w:ascii="Aptos" w:hAnsi="Aptos"/>
        </w:rPr>
        <w:t xml:space="preserve"> wykonawcy: ..................................................</w:t>
      </w:r>
    </w:p>
    <w:sectPr w:rsidR="00F714DF" w:rsidRPr="00DD4581" w:rsidSect="00034616">
      <w:footerReference w:type="default" r:id="rId8"/>
      <w:pgSz w:w="11906" w:h="16838"/>
      <w:pgMar w:top="1134" w:right="1134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D3ACF" w14:textId="77777777" w:rsidR="00516AAE" w:rsidRDefault="00516AAE">
      <w:pPr>
        <w:spacing w:after="0" w:line="240" w:lineRule="auto"/>
      </w:pPr>
      <w:r>
        <w:separator/>
      </w:r>
    </w:p>
  </w:endnote>
  <w:endnote w:type="continuationSeparator" w:id="0">
    <w:p w14:paraId="32AAA213" w14:textId="77777777" w:rsidR="00516AAE" w:rsidRDefault="0051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5B2AF" w14:textId="77777777" w:rsidR="00F714DF" w:rsidRDefault="00000000">
    <w:pPr>
      <w:pStyle w:val="Stopka"/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DD458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5B1A" w14:textId="77777777" w:rsidR="00516AAE" w:rsidRDefault="00516AAE">
      <w:pPr>
        <w:spacing w:after="0" w:line="240" w:lineRule="auto"/>
      </w:pPr>
      <w:r>
        <w:separator/>
      </w:r>
    </w:p>
  </w:footnote>
  <w:footnote w:type="continuationSeparator" w:id="0">
    <w:p w14:paraId="4429A28A" w14:textId="77777777" w:rsidR="00516AAE" w:rsidRDefault="00516A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97686752">
    <w:abstractNumId w:val="8"/>
  </w:num>
  <w:num w:numId="2" w16cid:durableId="602343301">
    <w:abstractNumId w:val="6"/>
  </w:num>
  <w:num w:numId="3" w16cid:durableId="974600266">
    <w:abstractNumId w:val="5"/>
  </w:num>
  <w:num w:numId="4" w16cid:durableId="656543850">
    <w:abstractNumId w:val="4"/>
  </w:num>
  <w:num w:numId="5" w16cid:durableId="920681396">
    <w:abstractNumId w:val="7"/>
  </w:num>
  <w:num w:numId="6" w16cid:durableId="1042560800">
    <w:abstractNumId w:val="3"/>
  </w:num>
  <w:num w:numId="7" w16cid:durableId="259266090">
    <w:abstractNumId w:val="2"/>
  </w:num>
  <w:num w:numId="8" w16cid:durableId="1936162034">
    <w:abstractNumId w:val="1"/>
  </w:num>
  <w:num w:numId="9" w16cid:durableId="431584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16AAE"/>
    <w:rsid w:val="007B57AD"/>
    <w:rsid w:val="00AA1D8D"/>
    <w:rsid w:val="00B47730"/>
    <w:rsid w:val="00CB0664"/>
    <w:rsid w:val="00DD4581"/>
    <w:rsid w:val="00F714D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4EA24E"/>
  <w14:defaultImageDpi w14:val="300"/>
  <w15:docId w15:val="{E1BEE73C-1E3E-4FB5-9C06-4D0CE0377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/>
    </w:pPr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/>
      <w:bCs/>
      <w:color w:val="225E37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225E37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160"/>
      <w:outlineLvl w:val="2"/>
    </w:pPr>
    <w:rPr>
      <w:rFonts w:asciiTheme="majorHAnsi" w:eastAsiaTheme="majorEastAsia" w:hAnsiTheme="majorHAnsi" w:cstheme="majorBidi"/>
      <w:b/>
      <w:bCs/>
      <w:color w:val="225E3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260</Words>
  <Characters>1876</Characters>
  <Application>Microsoft Office Word</Application>
  <DocSecurity>0</DocSecurity>
  <Lines>75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Leszek Trząski</cp:lastModifiedBy>
  <cp:revision>2</cp:revision>
  <dcterms:created xsi:type="dcterms:W3CDTF">2013-12-23T23:15:00Z</dcterms:created>
  <dcterms:modified xsi:type="dcterms:W3CDTF">2026-04-01T16:03:00Z</dcterms:modified>
  <cp:category/>
</cp:coreProperties>
</file>