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022F" w:rsidRDefault="00000000">
      <w:pPr>
        <w:jc w:val="center"/>
      </w:pPr>
      <w:r>
        <w:rPr>
          <w:b/>
          <w:sz w:val="28"/>
        </w:rPr>
        <w:t>Załącznik nr 3 – Wyka</w:t>
      </w:r>
      <w:r w:rsidR="00D0406A">
        <w:rPr>
          <w:b/>
          <w:sz w:val="28"/>
        </w:rPr>
        <w:t>z</w:t>
      </w:r>
      <w:r>
        <w:rPr>
          <w:b/>
          <w:sz w:val="28"/>
        </w:rPr>
        <w:t xml:space="preserve"> zrealizowanych robót</w:t>
      </w:r>
    </w:p>
    <w:p w:rsidR="00A2022F" w:rsidRDefault="00000000">
      <w:r>
        <w:t>Wykaz robót potwierdzający spełnianie warunku doświadczenia (ostatnie 5 lat). Do wykazu należy dołączyć dowody należytego wykonania (np. referencje, protokoły odbioru).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370"/>
        <w:gridCol w:w="1234"/>
        <w:gridCol w:w="1234"/>
        <w:gridCol w:w="1234"/>
      </w:tblGrid>
      <w:tr w:rsidR="00A2022F"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Lp.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Przedmiot robót (krótki opis)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Wartość netto [PLN]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Inwestor / Zamawiający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Data od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Data do</w:t>
            </w:r>
          </w:p>
        </w:tc>
        <w:tc>
          <w:tcPr>
            <w:tcW w:w="1234" w:type="dxa"/>
          </w:tcPr>
          <w:p w:rsidR="00A2022F" w:rsidRDefault="00000000" w:rsidP="00251218">
            <w:pPr>
              <w:jc w:val="center"/>
            </w:pPr>
            <w:r>
              <w:t>Miejsce realizacji</w:t>
            </w:r>
          </w:p>
        </w:tc>
      </w:tr>
      <w:tr w:rsidR="00A2022F">
        <w:tc>
          <w:tcPr>
            <w:tcW w:w="1234" w:type="dxa"/>
          </w:tcPr>
          <w:p w:rsidR="00A2022F" w:rsidRDefault="00000000">
            <w:r>
              <w:t>1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2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3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  <w:tr w:rsidR="00A2022F">
        <w:tc>
          <w:tcPr>
            <w:tcW w:w="1234" w:type="dxa"/>
          </w:tcPr>
          <w:p w:rsidR="00A2022F" w:rsidRDefault="00000000">
            <w:r>
              <w:t>4</w:t>
            </w:r>
          </w:p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  <w:tc>
          <w:tcPr>
            <w:tcW w:w="1234" w:type="dxa"/>
          </w:tcPr>
          <w:p w:rsidR="00A2022F" w:rsidRDefault="00A2022F"/>
        </w:tc>
      </w:tr>
    </w:tbl>
    <w:p w:rsidR="00A2022F" w:rsidRDefault="00A2022F"/>
    <w:p w:rsidR="00A2022F" w:rsidRDefault="00000000">
      <w:pPr>
        <w:jc w:val="right"/>
      </w:pPr>
      <w:r>
        <w:t>______________________________</w:t>
      </w:r>
    </w:p>
    <w:p w:rsidR="00A2022F" w:rsidRDefault="00000000">
      <w:pPr>
        <w:jc w:val="right"/>
      </w:pPr>
      <w:r>
        <w:t>podpis i pieczęć Wykonawcy</w:t>
      </w:r>
    </w:p>
    <w:sectPr w:rsidR="00A202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7538477">
    <w:abstractNumId w:val="8"/>
  </w:num>
  <w:num w:numId="2" w16cid:durableId="1474518270">
    <w:abstractNumId w:val="6"/>
  </w:num>
  <w:num w:numId="3" w16cid:durableId="1637568913">
    <w:abstractNumId w:val="5"/>
  </w:num>
  <w:num w:numId="4" w16cid:durableId="628819748">
    <w:abstractNumId w:val="4"/>
  </w:num>
  <w:num w:numId="5" w16cid:durableId="453839133">
    <w:abstractNumId w:val="7"/>
  </w:num>
  <w:num w:numId="6" w16cid:durableId="173884952">
    <w:abstractNumId w:val="3"/>
  </w:num>
  <w:num w:numId="7" w16cid:durableId="109017082">
    <w:abstractNumId w:val="2"/>
  </w:num>
  <w:num w:numId="8" w16cid:durableId="207189597">
    <w:abstractNumId w:val="1"/>
  </w:num>
  <w:num w:numId="9" w16cid:durableId="205561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51218"/>
    <w:rsid w:val="0029639D"/>
    <w:rsid w:val="00326F90"/>
    <w:rsid w:val="005A073D"/>
    <w:rsid w:val="00A2022F"/>
    <w:rsid w:val="00AA1D8D"/>
    <w:rsid w:val="00B47730"/>
    <w:rsid w:val="00CB0664"/>
    <w:rsid w:val="00CD5914"/>
    <w:rsid w:val="00D04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2A4F0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3</cp:revision>
  <dcterms:created xsi:type="dcterms:W3CDTF">2013-12-23T23:15:00Z</dcterms:created>
  <dcterms:modified xsi:type="dcterms:W3CDTF">2026-02-22T15:50:00Z</dcterms:modified>
  <cp:category/>
</cp:coreProperties>
</file>