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477B" w:rsidRDefault="00000000">
      <w:pPr>
        <w:jc w:val="center"/>
      </w:pPr>
      <w:r>
        <w:rPr>
          <w:b/>
          <w:sz w:val="28"/>
        </w:rPr>
        <w:t>Załącznik nr 1 – Formularz ofertowy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 xml:space="preserve">dot. </w:t>
      </w:r>
      <w:proofErr w:type="spellStart"/>
      <w:r w:rsidRPr="000D7113">
        <w:rPr>
          <w:rFonts w:asciiTheme="majorHAnsi" w:hAnsiTheme="majorHAnsi" w:cstheme="majorHAnsi"/>
        </w:rPr>
        <w:t>postępowania</w:t>
      </w:r>
      <w:proofErr w:type="spellEnd"/>
      <w:r w:rsidRPr="000D7113">
        <w:rPr>
          <w:rFonts w:asciiTheme="majorHAnsi" w:hAnsiTheme="majorHAnsi" w:cstheme="majorHAnsi"/>
        </w:rPr>
        <w:t>: „</w:t>
      </w:r>
      <w:proofErr w:type="spellStart"/>
      <w:r w:rsidR="004860C8" w:rsidRPr="004860C8">
        <w:rPr>
          <w:rFonts w:asciiTheme="majorHAnsi" w:hAnsiTheme="majorHAnsi" w:cstheme="majorHAnsi"/>
        </w:rPr>
        <w:t>Wykonanie</w:t>
      </w:r>
      <w:proofErr w:type="spellEnd"/>
      <w:r w:rsidR="004860C8" w:rsidRPr="004860C8">
        <w:rPr>
          <w:rFonts w:asciiTheme="majorHAnsi" w:hAnsiTheme="majorHAnsi" w:cstheme="majorHAnsi"/>
        </w:rPr>
        <w:t xml:space="preserve"> </w:t>
      </w:r>
      <w:proofErr w:type="spellStart"/>
      <w:r w:rsidR="004860C8" w:rsidRPr="004860C8">
        <w:rPr>
          <w:rFonts w:asciiTheme="majorHAnsi" w:hAnsiTheme="majorHAnsi" w:cstheme="majorHAnsi"/>
        </w:rPr>
        <w:t>wewnętrznych</w:t>
      </w:r>
      <w:proofErr w:type="spellEnd"/>
      <w:r w:rsidR="004860C8" w:rsidRPr="004860C8">
        <w:rPr>
          <w:rFonts w:asciiTheme="majorHAnsi" w:hAnsiTheme="majorHAnsi" w:cstheme="majorHAnsi"/>
        </w:rPr>
        <w:t xml:space="preserve"> </w:t>
      </w:r>
      <w:proofErr w:type="spellStart"/>
      <w:r w:rsidR="004860C8" w:rsidRPr="004860C8">
        <w:rPr>
          <w:rFonts w:asciiTheme="majorHAnsi" w:hAnsiTheme="majorHAnsi" w:cstheme="majorHAnsi"/>
        </w:rPr>
        <w:t>instalacji</w:t>
      </w:r>
      <w:proofErr w:type="spellEnd"/>
      <w:r w:rsidR="004860C8" w:rsidRPr="004860C8">
        <w:rPr>
          <w:rFonts w:asciiTheme="majorHAnsi" w:hAnsiTheme="majorHAnsi" w:cstheme="majorHAnsi"/>
        </w:rPr>
        <w:t xml:space="preserve"> </w:t>
      </w:r>
      <w:proofErr w:type="spellStart"/>
      <w:r w:rsidR="004860C8" w:rsidRPr="004860C8">
        <w:rPr>
          <w:rFonts w:asciiTheme="majorHAnsi" w:hAnsiTheme="majorHAnsi" w:cstheme="majorHAnsi"/>
        </w:rPr>
        <w:t>sanitarnych</w:t>
      </w:r>
      <w:proofErr w:type="spellEnd"/>
      <w:r w:rsidR="004860C8" w:rsidRPr="004860C8">
        <w:rPr>
          <w:rFonts w:asciiTheme="majorHAnsi" w:hAnsiTheme="majorHAnsi" w:cstheme="majorHAnsi"/>
        </w:rPr>
        <w:t xml:space="preserve"> – </w:t>
      </w:r>
      <w:proofErr w:type="spellStart"/>
      <w:r w:rsidR="004860C8" w:rsidRPr="004860C8">
        <w:rPr>
          <w:rFonts w:asciiTheme="majorHAnsi" w:hAnsiTheme="majorHAnsi" w:cstheme="majorHAnsi"/>
        </w:rPr>
        <w:t>Korfantego</w:t>
      </w:r>
      <w:proofErr w:type="spellEnd"/>
      <w:r w:rsidR="004860C8" w:rsidRPr="004860C8">
        <w:rPr>
          <w:rFonts w:asciiTheme="majorHAnsi" w:hAnsiTheme="majorHAnsi" w:cstheme="majorHAnsi"/>
        </w:rPr>
        <w:t xml:space="preserve"> 14D, </w:t>
      </w:r>
      <w:proofErr w:type="spellStart"/>
      <w:r w:rsidR="004860C8" w:rsidRPr="004860C8">
        <w:rPr>
          <w:rFonts w:asciiTheme="majorHAnsi" w:hAnsiTheme="majorHAnsi" w:cstheme="majorHAnsi"/>
        </w:rPr>
        <w:t>Częstochowa</w:t>
      </w:r>
      <w:proofErr w:type="spellEnd"/>
      <w:r w:rsidRPr="000D7113">
        <w:rPr>
          <w:rFonts w:asciiTheme="majorHAnsi" w:hAnsiTheme="majorHAnsi" w:cstheme="majorHAnsi"/>
        </w:rPr>
        <w:t>”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 xml:space="preserve">Data: </w:t>
      </w:r>
      <w:r w:rsidR="00D2798C" w:rsidRPr="000D7113">
        <w:rPr>
          <w:rFonts w:asciiTheme="majorHAnsi" w:hAnsiTheme="majorHAnsi" w:cstheme="majorHAnsi"/>
        </w:rPr>
        <w:t>………….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2"/>
        <w:gridCol w:w="5514"/>
      </w:tblGrid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Nazwa Wykonawcy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Adres siedziby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NIP / REGON / KRS (jeśli dotyczy)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Osoba do kontaktu (imię, nazwisko, telefon, e-mail)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</w:tbl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 w:rsidP="00F73F88">
      <w:pPr>
        <w:pStyle w:val="Akapitzlist"/>
        <w:numPr>
          <w:ilvl w:val="0"/>
          <w:numId w:val="10"/>
        </w:num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 xml:space="preserve">Cena </w:t>
      </w:r>
      <w:proofErr w:type="spellStart"/>
      <w:r w:rsidRPr="000D7113">
        <w:rPr>
          <w:rFonts w:asciiTheme="majorHAnsi" w:hAnsiTheme="majorHAnsi" w:cstheme="majorHAnsi"/>
        </w:rPr>
        <w:t>oferty</w:t>
      </w:r>
      <w:proofErr w:type="spellEnd"/>
      <w:r w:rsidRPr="000D7113">
        <w:rPr>
          <w:rFonts w:asciiTheme="majorHAnsi" w:hAnsiTheme="majorHAnsi" w:cstheme="majorHAnsi"/>
        </w:rPr>
        <w:t xml:space="preserve"> </w:t>
      </w:r>
    </w:p>
    <w:p w:rsidR="00F73F88" w:rsidRPr="000D7113" w:rsidRDefault="00F73F88" w:rsidP="00F73F88">
      <w:pPr>
        <w:pStyle w:val="NormalnyWeb"/>
        <w:rPr>
          <w:rFonts w:asciiTheme="majorHAnsi" w:hAnsiTheme="majorHAnsi" w:cstheme="majorHAnsi"/>
          <w:sz w:val="22"/>
          <w:szCs w:val="22"/>
        </w:rPr>
      </w:pPr>
      <w:r w:rsidRPr="000D7113">
        <w:rPr>
          <w:rFonts w:asciiTheme="majorHAnsi" w:hAnsiTheme="majorHAnsi" w:cstheme="majorHAnsi"/>
          <w:sz w:val="22"/>
          <w:szCs w:val="22"/>
        </w:rPr>
        <w:t>Cena netto: __________ zł</w:t>
      </w:r>
      <w:r w:rsidRPr="000D7113">
        <w:rPr>
          <w:rFonts w:asciiTheme="majorHAnsi" w:hAnsiTheme="majorHAnsi" w:cstheme="majorHAnsi"/>
          <w:sz w:val="22"/>
          <w:szCs w:val="22"/>
        </w:rPr>
        <w:br/>
        <w:t>VAT: __________ zł</w:t>
      </w:r>
      <w:r w:rsidRPr="000D7113">
        <w:rPr>
          <w:rFonts w:asciiTheme="majorHAnsi" w:hAnsiTheme="majorHAnsi" w:cstheme="majorHAnsi"/>
          <w:sz w:val="22"/>
          <w:szCs w:val="22"/>
        </w:rPr>
        <w:br/>
        <w:t>Cena brutto: __________ zł</w:t>
      </w:r>
    </w:p>
    <w:p w:rsidR="00F73F88" w:rsidRPr="000D7113" w:rsidRDefault="00F73F88" w:rsidP="00F73F88">
      <w:pPr>
        <w:pStyle w:val="Akapitzlist"/>
        <w:numPr>
          <w:ilvl w:val="0"/>
          <w:numId w:val="10"/>
        </w:numPr>
        <w:rPr>
          <w:rFonts w:asciiTheme="majorHAnsi" w:hAnsiTheme="majorHAnsi" w:cstheme="majorHAnsi"/>
        </w:rPr>
      </w:pPr>
      <w:proofErr w:type="spellStart"/>
      <w:r w:rsidRPr="000D7113">
        <w:rPr>
          <w:rFonts w:asciiTheme="majorHAnsi" w:hAnsiTheme="majorHAnsi" w:cstheme="majorHAnsi"/>
        </w:rPr>
        <w:t>Zakres</w:t>
      </w:r>
      <w:proofErr w:type="spellEnd"/>
      <w:r w:rsidRPr="000D7113">
        <w:rPr>
          <w:rFonts w:asciiTheme="majorHAnsi" w:hAnsiTheme="majorHAnsi" w:cstheme="majorHAnsi"/>
        </w:rPr>
        <w:t xml:space="preserve"> </w:t>
      </w:r>
      <w:proofErr w:type="spellStart"/>
      <w:r w:rsidRPr="000D7113">
        <w:rPr>
          <w:rFonts w:asciiTheme="majorHAnsi" w:hAnsiTheme="majorHAnsi" w:cstheme="majorHAnsi"/>
        </w:rPr>
        <w:t>oferty</w:t>
      </w:r>
      <w:proofErr w:type="spellEnd"/>
    </w:p>
    <w:p w:rsidR="00F73F88" w:rsidRPr="000D7113" w:rsidRDefault="00F73F88" w:rsidP="00F73F88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C) Kryteria środowiskowe (zielone zamówienia) – opis (podlega ocenie):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Proszę opisać konkretne działania pro-środowiskowe, które zostaną zastosowane przy realizacji zamówienia (np. energooszczędny sprzęt, niskoemisyjne pojazdy/transport, materiały o obniżonym śladzie węglowym, segregacja odpadów, ograniczenie opakowań, wykorzystanie OZE).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Opis działań pro-środowiskowych: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lastRenderedPageBreak/>
        <w:t>D) Gwarancja (podlega ocenie):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Deklarowany okres gwarancji na zakres A (min. 36 mies., max. 60 mies.): ________ miesięcy.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E) Doświadczenie (podlega ocenie):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Liczba robót podobnych ponad minimum wymagane w warunku udziału (proszę wskazać liczbę oraz uzupełnić Wykaz robót – Zał. nr 3): __________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Oświadczamy, że zapoznaliśmy się z treścią zapytania ofertowego i załączników oraz akceptujemy warunki postępowania.</w:t>
      </w:r>
    </w:p>
    <w:p w:rsidR="00AC477B" w:rsidRDefault="00AC477B"/>
    <w:p w:rsidR="00AC477B" w:rsidRDefault="00000000">
      <w:pPr>
        <w:jc w:val="right"/>
      </w:pPr>
      <w:r>
        <w:t>______________________________</w:t>
      </w:r>
    </w:p>
    <w:p w:rsidR="00AC477B" w:rsidRDefault="00000000">
      <w:pPr>
        <w:jc w:val="right"/>
      </w:pPr>
      <w:r>
        <w:t>podpis i pieczęć Wykonawcy</w:t>
      </w:r>
    </w:p>
    <w:sectPr w:rsidR="00AC477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181F5C"/>
    <w:multiLevelType w:val="hybridMultilevel"/>
    <w:tmpl w:val="64629F6E"/>
    <w:lvl w:ilvl="0" w:tplc="310CFD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988297">
    <w:abstractNumId w:val="8"/>
  </w:num>
  <w:num w:numId="2" w16cid:durableId="1900364575">
    <w:abstractNumId w:val="6"/>
  </w:num>
  <w:num w:numId="3" w16cid:durableId="1096444760">
    <w:abstractNumId w:val="5"/>
  </w:num>
  <w:num w:numId="4" w16cid:durableId="1077243589">
    <w:abstractNumId w:val="4"/>
  </w:num>
  <w:num w:numId="5" w16cid:durableId="2139833231">
    <w:abstractNumId w:val="7"/>
  </w:num>
  <w:num w:numId="6" w16cid:durableId="993921933">
    <w:abstractNumId w:val="3"/>
  </w:num>
  <w:num w:numId="7" w16cid:durableId="1576817020">
    <w:abstractNumId w:val="2"/>
  </w:num>
  <w:num w:numId="8" w16cid:durableId="445127704">
    <w:abstractNumId w:val="1"/>
  </w:num>
  <w:num w:numId="9" w16cid:durableId="747767371">
    <w:abstractNumId w:val="0"/>
  </w:num>
  <w:num w:numId="10" w16cid:durableId="1259673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7113"/>
    <w:rsid w:val="0015074B"/>
    <w:rsid w:val="001A1849"/>
    <w:rsid w:val="0029639D"/>
    <w:rsid w:val="00326F90"/>
    <w:rsid w:val="004860C8"/>
    <w:rsid w:val="005A073D"/>
    <w:rsid w:val="00AA1D8D"/>
    <w:rsid w:val="00AC477B"/>
    <w:rsid w:val="00B47730"/>
    <w:rsid w:val="00CB0664"/>
    <w:rsid w:val="00CD5914"/>
    <w:rsid w:val="00D2798C"/>
    <w:rsid w:val="00F73F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1A017B3-1137-B141-9DE4-7D49E5C7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F7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5</cp:revision>
  <dcterms:created xsi:type="dcterms:W3CDTF">2013-12-23T23:15:00Z</dcterms:created>
  <dcterms:modified xsi:type="dcterms:W3CDTF">2026-02-22T15:50:00Z</dcterms:modified>
  <cp:category/>
</cp:coreProperties>
</file>