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4FC9" w:rsidRDefault="00000000">
      <w:pPr>
        <w:jc w:val="center"/>
      </w:pPr>
      <w:r>
        <w:rPr>
          <w:b/>
          <w:sz w:val="28"/>
        </w:rPr>
        <w:t>Załącznik nr 4 – Oświadczenie o braku podstaw wykluczenia (w tym sankcyjnych)</w:t>
      </w:r>
    </w:p>
    <w:p w:rsidR="00404FC9" w:rsidRDefault="00000000">
      <w:r>
        <w:t>Oświadczam/y, że Wykonawca nie podlega wykluczeniu z postępowania na podstawie obowiązujących przepisów, w tym w szczególności przepisów dotyczących sankcji (jeżeli mają zastosowanie), oraz że nie zachodzą wobec Wykonawcy przesłanki uniemożliwiające zawarcie umowy.</w:t>
      </w:r>
    </w:p>
    <w:p w:rsidR="00404FC9" w:rsidRDefault="00404FC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3"/>
        <w:gridCol w:w="5513"/>
      </w:tblGrid>
      <w:tr w:rsidR="00404FC9">
        <w:tc>
          <w:tcPr>
            <w:tcW w:w="3402" w:type="dxa"/>
          </w:tcPr>
          <w:p w:rsidR="00404FC9" w:rsidRDefault="00000000" w:rsidP="007D290A">
            <w:r>
              <w:t>Nazwa Wykonawcy</w:t>
            </w:r>
          </w:p>
        </w:tc>
        <w:tc>
          <w:tcPr>
            <w:tcW w:w="5669" w:type="dxa"/>
          </w:tcPr>
          <w:p w:rsidR="00404FC9" w:rsidRDefault="00404FC9"/>
        </w:tc>
      </w:tr>
      <w:tr w:rsidR="00404FC9">
        <w:tc>
          <w:tcPr>
            <w:tcW w:w="3402" w:type="dxa"/>
          </w:tcPr>
          <w:p w:rsidR="00404FC9" w:rsidRDefault="00000000" w:rsidP="007D290A">
            <w:r>
              <w:t>NIP</w:t>
            </w:r>
          </w:p>
        </w:tc>
        <w:tc>
          <w:tcPr>
            <w:tcW w:w="5669" w:type="dxa"/>
          </w:tcPr>
          <w:p w:rsidR="00404FC9" w:rsidRDefault="00404FC9"/>
        </w:tc>
      </w:tr>
      <w:tr w:rsidR="00404FC9">
        <w:tc>
          <w:tcPr>
            <w:tcW w:w="3402" w:type="dxa"/>
          </w:tcPr>
          <w:p w:rsidR="00404FC9" w:rsidRDefault="00000000" w:rsidP="007D290A">
            <w:r>
              <w:t>Miejscowość i data</w:t>
            </w:r>
          </w:p>
        </w:tc>
        <w:tc>
          <w:tcPr>
            <w:tcW w:w="5669" w:type="dxa"/>
          </w:tcPr>
          <w:p w:rsidR="00404FC9" w:rsidRDefault="00404FC9"/>
        </w:tc>
      </w:tr>
    </w:tbl>
    <w:p w:rsidR="00404FC9" w:rsidRDefault="00404FC9"/>
    <w:p w:rsidR="00404FC9" w:rsidRDefault="00000000">
      <w:pPr>
        <w:jc w:val="right"/>
      </w:pPr>
      <w:r>
        <w:t>______________________________</w:t>
      </w:r>
    </w:p>
    <w:p w:rsidR="00404FC9" w:rsidRDefault="00000000">
      <w:pPr>
        <w:jc w:val="right"/>
      </w:pPr>
      <w:r>
        <w:t>podpis osoby uprawnionej</w:t>
      </w:r>
    </w:p>
    <w:sectPr w:rsidR="00404FC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0464644">
    <w:abstractNumId w:val="8"/>
  </w:num>
  <w:num w:numId="2" w16cid:durableId="1660422254">
    <w:abstractNumId w:val="6"/>
  </w:num>
  <w:num w:numId="3" w16cid:durableId="705838544">
    <w:abstractNumId w:val="5"/>
  </w:num>
  <w:num w:numId="4" w16cid:durableId="400102462">
    <w:abstractNumId w:val="4"/>
  </w:num>
  <w:num w:numId="5" w16cid:durableId="312947167">
    <w:abstractNumId w:val="7"/>
  </w:num>
  <w:num w:numId="6" w16cid:durableId="1713574124">
    <w:abstractNumId w:val="3"/>
  </w:num>
  <w:num w:numId="7" w16cid:durableId="261839737">
    <w:abstractNumId w:val="2"/>
  </w:num>
  <w:num w:numId="8" w16cid:durableId="914978572">
    <w:abstractNumId w:val="1"/>
  </w:num>
  <w:num w:numId="9" w16cid:durableId="181524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4FC9"/>
    <w:rsid w:val="005A073D"/>
    <w:rsid w:val="007D290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2</cp:revision>
  <dcterms:created xsi:type="dcterms:W3CDTF">2013-12-23T23:15:00Z</dcterms:created>
  <dcterms:modified xsi:type="dcterms:W3CDTF">2026-02-18T19:22:00Z</dcterms:modified>
  <cp:category/>
</cp:coreProperties>
</file>