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21297" w:rsidRDefault="00000000">
      <w:pPr>
        <w:jc w:val="center"/>
      </w:pPr>
      <w:r>
        <w:rPr>
          <w:b/>
          <w:sz w:val="28"/>
        </w:rPr>
        <w:t>Załącznik nr 2 – Oświadczenie o braku powiązań kapitałowych i osobowych</w:t>
      </w:r>
    </w:p>
    <w:p w:rsidR="00D21297" w:rsidRDefault="00000000">
      <w:r>
        <w:t>Ja/My niżej podpisany/i oświadczam/y, że Wykonawca składający ofertę w postępowaniu „</w:t>
      </w:r>
      <w:proofErr w:type="spellStart"/>
      <w:r w:rsidR="00CA18F3">
        <w:t>Wykonanie</w:t>
      </w:r>
      <w:proofErr w:type="spellEnd"/>
      <w:r w:rsidR="00CA18F3">
        <w:t xml:space="preserve"> </w:t>
      </w:r>
      <w:proofErr w:type="spellStart"/>
      <w:r w:rsidR="00CA18F3">
        <w:t>instalacji</w:t>
      </w:r>
      <w:proofErr w:type="spellEnd"/>
      <w:r w:rsidR="00CA18F3">
        <w:t xml:space="preserve"> </w:t>
      </w:r>
      <w:proofErr w:type="spellStart"/>
      <w:r w:rsidR="00CA18F3">
        <w:t>wentylacji</w:t>
      </w:r>
      <w:proofErr w:type="spellEnd"/>
      <w:r w:rsidR="00CA18F3">
        <w:t xml:space="preserve"> </w:t>
      </w:r>
      <w:proofErr w:type="spellStart"/>
      <w:r w:rsidR="00CA18F3">
        <w:t>mechanicznej</w:t>
      </w:r>
      <w:proofErr w:type="spellEnd"/>
      <w:r w:rsidR="00CA18F3">
        <w:t xml:space="preserve"> </w:t>
      </w:r>
      <w:proofErr w:type="spellStart"/>
      <w:r w:rsidR="00CA18F3">
        <w:t>nawiewno</w:t>
      </w:r>
      <w:proofErr w:type="spellEnd"/>
      <w:r w:rsidR="00CA18F3">
        <w:t>–</w:t>
      </w:r>
      <w:proofErr w:type="spellStart"/>
      <w:r w:rsidR="00CA18F3">
        <w:t>wywiewnej</w:t>
      </w:r>
      <w:proofErr w:type="spellEnd"/>
      <w:r w:rsidR="00CA18F3">
        <w:t xml:space="preserve"> z </w:t>
      </w:r>
      <w:proofErr w:type="spellStart"/>
      <w:r w:rsidR="00CA18F3">
        <w:t>odzyskiem</w:t>
      </w:r>
      <w:proofErr w:type="spellEnd"/>
      <w:r w:rsidR="00CA18F3">
        <w:t xml:space="preserve"> </w:t>
      </w:r>
      <w:proofErr w:type="spellStart"/>
      <w:r w:rsidR="00CA18F3">
        <w:t>ciepła</w:t>
      </w:r>
      <w:proofErr w:type="spellEnd"/>
      <w:r w:rsidR="00CA18F3">
        <w:t xml:space="preserve"> – Dom </w:t>
      </w:r>
      <w:proofErr w:type="spellStart"/>
      <w:r w:rsidR="00CA18F3">
        <w:t>Pracownika</w:t>
      </w:r>
      <w:proofErr w:type="spellEnd"/>
      <w:r w:rsidR="00CA18F3">
        <w:t xml:space="preserve">, </w:t>
      </w:r>
      <w:proofErr w:type="spellStart"/>
      <w:r w:rsidR="00CA18F3">
        <w:t>Częstochowa</w:t>
      </w:r>
      <w:proofErr w:type="spellEnd"/>
      <w:r w:rsidR="00CA18F3">
        <w:t xml:space="preserve"> (ul. </w:t>
      </w:r>
      <w:proofErr w:type="spellStart"/>
      <w:r w:rsidR="00CA18F3">
        <w:t>Korfantego</w:t>
      </w:r>
      <w:proofErr w:type="spellEnd"/>
      <w:r w:rsidR="00CA18F3">
        <w:t xml:space="preserve"> 14D)</w:t>
      </w:r>
      <w:r>
        <w:t xml:space="preserve">” </w:t>
      </w:r>
      <w:proofErr w:type="spellStart"/>
      <w:r>
        <w:t>nie</w:t>
      </w:r>
      <w:proofErr w:type="spellEnd"/>
      <w:r>
        <w:t xml:space="preserve"> jest </w:t>
      </w:r>
      <w:proofErr w:type="spellStart"/>
      <w:r>
        <w:t>powiązany</w:t>
      </w:r>
      <w:proofErr w:type="spellEnd"/>
      <w:r>
        <w:t xml:space="preserve"> z Zamawiającym osobowo lub kapitałowo.</w:t>
      </w:r>
    </w:p>
    <w:p w:rsidR="00D21297" w:rsidRDefault="00D21297"/>
    <w:p w:rsidR="00D21297" w:rsidRDefault="00000000">
      <w:r>
        <w:t>Przez powiązania kapitałowe lub osobowe rozumie się w szczególności:</w:t>
      </w:r>
    </w:p>
    <w:p w:rsidR="00D21297" w:rsidRDefault="00000000">
      <w:r>
        <w:t>1) uczestniczenie w spółce jako wspólnik spółki cywilnej lub spółki osobowej;</w:t>
      </w:r>
    </w:p>
    <w:p w:rsidR="00D21297" w:rsidRDefault="00000000">
      <w:r>
        <w:t>2) posiadanie co najmniej 10% udziałów lub akcji;</w:t>
      </w:r>
    </w:p>
    <w:p w:rsidR="00D21297" w:rsidRDefault="00000000">
      <w:r>
        <w:t>3) pełnienie funkcji członka organu nadzorczego lub zarządzającego, prokurenta, pełnomocnika;</w:t>
      </w:r>
    </w:p>
    <w:p w:rsidR="00D21297" w:rsidRDefault="00000000">
      <w:r>
        <w:t>4) pozostawanie w związku małżeńskim, w stosunku pokrewieństwa lub powinowactwa w linii prostej, pokrewieństwa drugiego stopnia lub powinowactwa drugiego stopnia w linii bocznej lub w stosunku przysposobienia, opieki lub kurateli.</w:t>
      </w:r>
    </w:p>
    <w:p w:rsidR="00D21297" w:rsidRDefault="00D21297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43"/>
        <w:gridCol w:w="5513"/>
      </w:tblGrid>
      <w:tr w:rsidR="00D21297">
        <w:tc>
          <w:tcPr>
            <w:tcW w:w="3402" w:type="dxa"/>
          </w:tcPr>
          <w:p w:rsidR="00D21297" w:rsidRDefault="00000000">
            <w:r>
              <w:t>Nazwa Wykonawcy</w:t>
            </w:r>
          </w:p>
        </w:tc>
        <w:tc>
          <w:tcPr>
            <w:tcW w:w="5669" w:type="dxa"/>
          </w:tcPr>
          <w:p w:rsidR="00D21297" w:rsidRDefault="00D21297"/>
        </w:tc>
      </w:tr>
      <w:tr w:rsidR="00D21297">
        <w:tc>
          <w:tcPr>
            <w:tcW w:w="3402" w:type="dxa"/>
          </w:tcPr>
          <w:p w:rsidR="00D21297" w:rsidRDefault="00000000">
            <w:r>
              <w:t>NIP</w:t>
            </w:r>
          </w:p>
        </w:tc>
        <w:tc>
          <w:tcPr>
            <w:tcW w:w="5669" w:type="dxa"/>
          </w:tcPr>
          <w:p w:rsidR="00D21297" w:rsidRDefault="00D21297"/>
        </w:tc>
      </w:tr>
      <w:tr w:rsidR="00D21297">
        <w:tc>
          <w:tcPr>
            <w:tcW w:w="3402" w:type="dxa"/>
          </w:tcPr>
          <w:p w:rsidR="00D21297" w:rsidRDefault="00000000">
            <w:r>
              <w:t>Miejscowość i data</w:t>
            </w:r>
          </w:p>
        </w:tc>
        <w:tc>
          <w:tcPr>
            <w:tcW w:w="5669" w:type="dxa"/>
          </w:tcPr>
          <w:p w:rsidR="00D21297" w:rsidRDefault="00D21297"/>
        </w:tc>
      </w:tr>
    </w:tbl>
    <w:p w:rsidR="00D21297" w:rsidRDefault="00D21297"/>
    <w:p w:rsidR="00D21297" w:rsidRDefault="00000000">
      <w:pPr>
        <w:jc w:val="right"/>
      </w:pPr>
      <w:r>
        <w:t>______________________________</w:t>
      </w:r>
    </w:p>
    <w:p w:rsidR="00D21297" w:rsidRDefault="00000000">
      <w:pPr>
        <w:jc w:val="right"/>
      </w:pPr>
      <w:r>
        <w:t>podpis osoby uprawnionej</w:t>
      </w:r>
    </w:p>
    <w:sectPr w:rsidR="00D21297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93203051">
    <w:abstractNumId w:val="8"/>
  </w:num>
  <w:num w:numId="2" w16cid:durableId="190654492">
    <w:abstractNumId w:val="6"/>
  </w:num>
  <w:num w:numId="3" w16cid:durableId="1840732617">
    <w:abstractNumId w:val="5"/>
  </w:num>
  <w:num w:numId="4" w16cid:durableId="301617197">
    <w:abstractNumId w:val="4"/>
  </w:num>
  <w:num w:numId="5" w16cid:durableId="1955090452">
    <w:abstractNumId w:val="7"/>
  </w:num>
  <w:num w:numId="6" w16cid:durableId="686714286">
    <w:abstractNumId w:val="3"/>
  </w:num>
  <w:num w:numId="7" w16cid:durableId="545676517">
    <w:abstractNumId w:val="2"/>
  </w:num>
  <w:num w:numId="8" w16cid:durableId="1087725761">
    <w:abstractNumId w:val="1"/>
  </w:num>
  <w:num w:numId="9" w16cid:durableId="528567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A073D"/>
    <w:rsid w:val="00AA1D8D"/>
    <w:rsid w:val="00B47730"/>
    <w:rsid w:val="00CA18F3"/>
    <w:rsid w:val="00CB0664"/>
    <w:rsid w:val="00D2129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141236EA-1969-FE42-B5FF-713928048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Calibri" w:eastAsia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Przemysław Okrój</cp:lastModifiedBy>
  <cp:revision>2</cp:revision>
  <dcterms:created xsi:type="dcterms:W3CDTF">2013-12-23T23:15:00Z</dcterms:created>
  <dcterms:modified xsi:type="dcterms:W3CDTF">2026-02-18T19:19:00Z</dcterms:modified>
  <cp:category/>
</cp:coreProperties>
</file>