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C477B" w:rsidRDefault="00000000">
      <w:pPr>
        <w:jc w:val="center"/>
      </w:pPr>
      <w:r>
        <w:rPr>
          <w:b/>
          <w:sz w:val="28"/>
        </w:rPr>
        <w:t>Załącznik nr 1 – Formularz ofertowy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dot. </w:t>
      </w:r>
      <w:proofErr w:type="spellStart"/>
      <w:r w:rsidRPr="000D7113">
        <w:rPr>
          <w:rFonts w:asciiTheme="majorHAnsi" w:hAnsiTheme="majorHAnsi" w:cstheme="majorHAnsi"/>
        </w:rPr>
        <w:t>postępowania</w:t>
      </w:r>
      <w:proofErr w:type="spellEnd"/>
      <w:r w:rsidRPr="000D7113">
        <w:rPr>
          <w:rFonts w:asciiTheme="majorHAnsi" w:hAnsiTheme="majorHAnsi" w:cstheme="majorHAnsi"/>
        </w:rPr>
        <w:t>: „</w:t>
      </w:r>
      <w:proofErr w:type="spellStart"/>
      <w:r w:rsidR="00F73F88" w:rsidRPr="000D7113">
        <w:rPr>
          <w:rFonts w:asciiTheme="majorHAnsi" w:hAnsiTheme="majorHAnsi" w:cstheme="majorHAnsi"/>
        </w:rPr>
        <w:t>Wykonanie</w:t>
      </w:r>
      <w:proofErr w:type="spellEnd"/>
      <w:r w:rsidR="00F73F88" w:rsidRPr="000D7113">
        <w:rPr>
          <w:rFonts w:asciiTheme="majorHAnsi" w:hAnsiTheme="majorHAnsi" w:cstheme="majorHAnsi"/>
        </w:rPr>
        <w:t xml:space="preserve"> </w:t>
      </w:r>
      <w:proofErr w:type="spellStart"/>
      <w:r w:rsidR="00F73F88" w:rsidRPr="000D7113">
        <w:rPr>
          <w:rFonts w:asciiTheme="majorHAnsi" w:hAnsiTheme="majorHAnsi" w:cstheme="majorHAnsi"/>
        </w:rPr>
        <w:t>instalacji</w:t>
      </w:r>
      <w:proofErr w:type="spellEnd"/>
      <w:r w:rsidR="00F73F88" w:rsidRPr="000D7113">
        <w:rPr>
          <w:rFonts w:asciiTheme="majorHAnsi" w:hAnsiTheme="majorHAnsi" w:cstheme="majorHAnsi"/>
        </w:rPr>
        <w:t xml:space="preserve"> </w:t>
      </w:r>
      <w:proofErr w:type="spellStart"/>
      <w:r w:rsidR="00F73F88" w:rsidRPr="000D7113">
        <w:rPr>
          <w:rFonts w:asciiTheme="majorHAnsi" w:hAnsiTheme="majorHAnsi" w:cstheme="majorHAnsi"/>
        </w:rPr>
        <w:t>wentylacji</w:t>
      </w:r>
      <w:proofErr w:type="spellEnd"/>
      <w:r w:rsidR="00F73F88" w:rsidRPr="000D7113">
        <w:rPr>
          <w:rFonts w:asciiTheme="majorHAnsi" w:hAnsiTheme="majorHAnsi" w:cstheme="majorHAnsi"/>
        </w:rPr>
        <w:t xml:space="preserve"> </w:t>
      </w:r>
      <w:proofErr w:type="spellStart"/>
      <w:r w:rsidR="00F73F88" w:rsidRPr="000D7113">
        <w:rPr>
          <w:rFonts w:asciiTheme="majorHAnsi" w:hAnsiTheme="majorHAnsi" w:cstheme="majorHAnsi"/>
        </w:rPr>
        <w:t>mechanicznej</w:t>
      </w:r>
      <w:proofErr w:type="spellEnd"/>
      <w:r w:rsidR="00F73F88" w:rsidRPr="000D7113">
        <w:rPr>
          <w:rFonts w:asciiTheme="majorHAnsi" w:hAnsiTheme="majorHAnsi" w:cstheme="majorHAnsi"/>
        </w:rPr>
        <w:t xml:space="preserve"> </w:t>
      </w:r>
      <w:proofErr w:type="spellStart"/>
      <w:r w:rsidR="00F73F88" w:rsidRPr="000D7113">
        <w:rPr>
          <w:rFonts w:asciiTheme="majorHAnsi" w:hAnsiTheme="majorHAnsi" w:cstheme="majorHAnsi"/>
        </w:rPr>
        <w:t>nawiewno</w:t>
      </w:r>
      <w:proofErr w:type="spellEnd"/>
      <w:r w:rsidR="00F73F88" w:rsidRPr="000D7113">
        <w:rPr>
          <w:rFonts w:asciiTheme="majorHAnsi" w:hAnsiTheme="majorHAnsi" w:cstheme="majorHAnsi"/>
        </w:rPr>
        <w:t>–</w:t>
      </w:r>
      <w:proofErr w:type="spellStart"/>
      <w:r w:rsidR="00F73F88" w:rsidRPr="000D7113">
        <w:rPr>
          <w:rFonts w:asciiTheme="majorHAnsi" w:hAnsiTheme="majorHAnsi" w:cstheme="majorHAnsi"/>
        </w:rPr>
        <w:t>wywiewnej</w:t>
      </w:r>
      <w:proofErr w:type="spellEnd"/>
      <w:r w:rsidR="00F73F88" w:rsidRPr="000D7113">
        <w:rPr>
          <w:rFonts w:asciiTheme="majorHAnsi" w:hAnsiTheme="majorHAnsi" w:cstheme="majorHAnsi"/>
        </w:rPr>
        <w:t xml:space="preserve"> z </w:t>
      </w:r>
      <w:proofErr w:type="spellStart"/>
      <w:r w:rsidR="00F73F88" w:rsidRPr="000D7113">
        <w:rPr>
          <w:rFonts w:asciiTheme="majorHAnsi" w:hAnsiTheme="majorHAnsi" w:cstheme="majorHAnsi"/>
        </w:rPr>
        <w:t>odzyskiem</w:t>
      </w:r>
      <w:proofErr w:type="spellEnd"/>
      <w:r w:rsidR="00F73F88" w:rsidRPr="000D7113">
        <w:rPr>
          <w:rFonts w:asciiTheme="majorHAnsi" w:hAnsiTheme="majorHAnsi" w:cstheme="majorHAnsi"/>
        </w:rPr>
        <w:t xml:space="preserve"> </w:t>
      </w:r>
      <w:proofErr w:type="spellStart"/>
      <w:r w:rsidR="00F73F88" w:rsidRPr="000D7113">
        <w:rPr>
          <w:rFonts w:asciiTheme="majorHAnsi" w:hAnsiTheme="majorHAnsi" w:cstheme="majorHAnsi"/>
        </w:rPr>
        <w:t>ciepła</w:t>
      </w:r>
      <w:proofErr w:type="spellEnd"/>
      <w:r w:rsidR="00F73F88" w:rsidRPr="000D7113">
        <w:rPr>
          <w:rFonts w:asciiTheme="majorHAnsi" w:hAnsiTheme="majorHAnsi" w:cstheme="majorHAnsi"/>
        </w:rPr>
        <w:t xml:space="preserve"> – Dom </w:t>
      </w:r>
      <w:proofErr w:type="spellStart"/>
      <w:r w:rsidR="00F73F88" w:rsidRPr="000D7113">
        <w:rPr>
          <w:rFonts w:asciiTheme="majorHAnsi" w:hAnsiTheme="majorHAnsi" w:cstheme="majorHAnsi"/>
        </w:rPr>
        <w:t>Pracownika</w:t>
      </w:r>
      <w:proofErr w:type="spellEnd"/>
      <w:r w:rsidR="00F73F88" w:rsidRPr="000D7113">
        <w:rPr>
          <w:rFonts w:asciiTheme="majorHAnsi" w:hAnsiTheme="majorHAnsi" w:cstheme="majorHAnsi"/>
        </w:rPr>
        <w:t xml:space="preserve">, </w:t>
      </w:r>
      <w:proofErr w:type="spellStart"/>
      <w:r w:rsidR="00F73F88" w:rsidRPr="000D7113">
        <w:rPr>
          <w:rFonts w:asciiTheme="majorHAnsi" w:hAnsiTheme="majorHAnsi" w:cstheme="majorHAnsi"/>
        </w:rPr>
        <w:t>Częstochowa</w:t>
      </w:r>
      <w:proofErr w:type="spellEnd"/>
      <w:r w:rsidR="00F73F88" w:rsidRPr="000D7113">
        <w:rPr>
          <w:rFonts w:asciiTheme="majorHAnsi" w:hAnsiTheme="majorHAnsi" w:cstheme="majorHAnsi"/>
        </w:rPr>
        <w:t xml:space="preserve"> (ul. </w:t>
      </w:r>
      <w:proofErr w:type="spellStart"/>
      <w:r w:rsidR="00F73F88" w:rsidRPr="000D7113">
        <w:rPr>
          <w:rFonts w:asciiTheme="majorHAnsi" w:hAnsiTheme="majorHAnsi" w:cstheme="majorHAnsi"/>
        </w:rPr>
        <w:t>Korfantego</w:t>
      </w:r>
      <w:proofErr w:type="spellEnd"/>
      <w:r w:rsidR="00F73F88" w:rsidRPr="000D7113">
        <w:rPr>
          <w:rFonts w:asciiTheme="majorHAnsi" w:hAnsiTheme="majorHAnsi" w:cstheme="majorHAnsi"/>
        </w:rPr>
        <w:t xml:space="preserve"> 14D)</w:t>
      </w:r>
      <w:r w:rsidRPr="000D7113">
        <w:rPr>
          <w:rFonts w:asciiTheme="majorHAnsi" w:hAnsiTheme="majorHAnsi" w:cstheme="majorHAnsi"/>
        </w:rPr>
        <w:t>”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Data: </w:t>
      </w:r>
      <w:r w:rsidR="00D2798C" w:rsidRPr="000D7113">
        <w:rPr>
          <w:rFonts w:asciiTheme="majorHAnsi" w:hAnsiTheme="majorHAnsi" w:cstheme="majorHAnsi"/>
        </w:rPr>
        <w:t>………….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2"/>
        <w:gridCol w:w="5514"/>
      </w:tblGrid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Nazwa Wykonawcy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Adres siedziby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NIP / REGON / KRS (jeśli dotyczy)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  <w:tr w:rsidR="00AC477B" w:rsidRPr="000D7113">
        <w:tc>
          <w:tcPr>
            <w:tcW w:w="3402" w:type="dxa"/>
          </w:tcPr>
          <w:p w:rsidR="00AC477B" w:rsidRPr="000D7113" w:rsidRDefault="00000000">
            <w:pPr>
              <w:rPr>
                <w:rFonts w:asciiTheme="majorHAnsi" w:hAnsiTheme="majorHAnsi" w:cstheme="majorHAnsi"/>
              </w:rPr>
            </w:pPr>
            <w:r w:rsidRPr="000D7113">
              <w:rPr>
                <w:rFonts w:asciiTheme="majorHAnsi" w:hAnsiTheme="majorHAnsi" w:cstheme="majorHAnsi"/>
              </w:rPr>
              <w:t>Osoba do kontaktu (imię, nazwisko, telefon, e-mail)</w:t>
            </w:r>
          </w:p>
        </w:tc>
        <w:tc>
          <w:tcPr>
            <w:tcW w:w="5669" w:type="dxa"/>
          </w:tcPr>
          <w:p w:rsidR="00AC477B" w:rsidRPr="000D7113" w:rsidRDefault="00AC477B">
            <w:pPr>
              <w:rPr>
                <w:rFonts w:asciiTheme="majorHAnsi" w:hAnsiTheme="majorHAnsi" w:cstheme="majorHAnsi"/>
              </w:rPr>
            </w:pPr>
          </w:p>
        </w:tc>
      </w:tr>
    </w:tbl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 w:rsidP="00F73F88">
      <w:pPr>
        <w:pStyle w:val="Akapitzlist"/>
        <w:numPr>
          <w:ilvl w:val="0"/>
          <w:numId w:val="10"/>
        </w:num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 xml:space="preserve">Cena </w:t>
      </w:r>
      <w:proofErr w:type="spellStart"/>
      <w:r w:rsidRPr="000D7113">
        <w:rPr>
          <w:rFonts w:asciiTheme="majorHAnsi" w:hAnsiTheme="majorHAnsi" w:cstheme="majorHAnsi"/>
        </w:rPr>
        <w:t>oferty</w:t>
      </w:r>
      <w:proofErr w:type="spellEnd"/>
      <w:r w:rsidRPr="000D7113">
        <w:rPr>
          <w:rFonts w:asciiTheme="majorHAnsi" w:hAnsiTheme="majorHAnsi" w:cstheme="majorHAnsi"/>
        </w:rPr>
        <w:t xml:space="preserve"> </w:t>
      </w:r>
    </w:p>
    <w:p w:rsidR="00F73F88" w:rsidRPr="000D7113" w:rsidRDefault="00F73F88" w:rsidP="00F73F88">
      <w:pPr>
        <w:pStyle w:val="NormalnyWeb"/>
        <w:rPr>
          <w:rFonts w:asciiTheme="majorHAnsi" w:hAnsiTheme="majorHAnsi" w:cstheme="majorHAnsi"/>
          <w:sz w:val="22"/>
          <w:szCs w:val="22"/>
        </w:rPr>
      </w:pPr>
      <w:r w:rsidRPr="000D7113">
        <w:rPr>
          <w:rFonts w:asciiTheme="majorHAnsi" w:hAnsiTheme="majorHAnsi" w:cstheme="majorHAnsi"/>
          <w:sz w:val="22"/>
          <w:szCs w:val="22"/>
        </w:rPr>
        <w:t>Cena netto: __________ zł</w:t>
      </w:r>
      <w:r w:rsidRPr="000D7113">
        <w:rPr>
          <w:rFonts w:asciiTheme="majorHAnsi" w:hAnsiTheme="majorHAnsi" w:cstheme="majorHAnsi"/>
          <w:sz w:val="22"/>
          <w:szCs w:val="22"/>
        </w:rPr>
        <w:br/>
        <w:t>VAT: __________ zł</w:t>
      </w:r>
      <w:r w:rsidRPr="000D7113">
        <w:rPr>
          <w:rFonts w:asciiTheme="majorHAnsi" w:hAnsiTheme="majorHAnsi" w:cstheme="majorHAnsi"/>
          <w:sz w:val="22"/>
          <w:szCs w:val="22"/>
        </w:rPr>
        <w:br/>
        <w:t>Cena brutto: __________ zł</w:t>
      </w:r>
    </w:p>
    <w:p w:rsidR="00F73F88" w:rsidRPr="000D7113" w:rsidRDefault="00F73F88" w:rsidP="00F73F88">
      <w:pPr>
        <w:pStyle w:val="Akapitzlist"/>
        <w:numPr>
          <w:ilvl w:val="0"/>
          <w:numId w:val="10"/>
        </w:numPr>
        <w:rPr>
          <w:rFonts w:asciiTheme="majorHAnsi" w:hAnsiTheme="majorHAnsi" w:cstheme="majorHAnsi"/>
        </w:rPr>
      </w:pPr>
      <w:proofErr w:type="spellStart"/>
      <w:r w:rsidRPr="000D7113">
        <w:rPr>
          <w:rFonts w:asciiTheme="majorHAnsi" w:hAnsiTheme="majorHAnsi" w:cstheme="majorHAnsi"/>
        </w:rPr>
        <w:t>Zakres</w:t>
      </w:r>
      <w:proofErr w:type="spellEnd"/>
      <w:r w:rsidRPr="000D7113">
        <w:rPr>
          <w:rFonts w:asciiTheme="majorHAnsi" w:hAnsiTheme="majorHAnsi" w:cstheme="majorHAnsi"/>
        </w:rPr>
        <w:t xml:space="preserve"> </w:t>
      </w:r>
      <w:proofErr w:type="spellStart"/>
      <w:r w:rsidRPr="000D7113">
        <w:rPr>
          <w:rFonts w:asciiTheme="majorHAnsi" w:hAnsiTheme="majorHAnsi" w:cstheme="majorHAnsi"/>
        </w:rPr>
        <w:t>oferty</w:t>
      </w:r>
      <w:proofErr w:type="spellEnd"/>
    </w:p>
    <w:p w:rsidR="00F73F88" w:rsidRPr="000D7113" w:rsidRDefault="00F73F88" w:rsidP="00F73F88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C) Kryteria środowiskowe (zielone zamówienia) – opis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Proszę opisać konkretne działania pro-środowiskowe, które zostaną zastosowane przy realizacji zamówienia (np. energooszczędny sprzęt, niskoemisyjne pojazdy/transport, materiały o obniżonym śladzie węglowym, segregacja odpadów, ograniczenie opakowań, wykorzystanie OZE).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Opis działań pro-środowiskowych: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lastRenderedPageBreak/>
        <w:t>D) Gwarancja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Deklarowany okres gwarancji na zakres A (min. 36 mies., max. 60 mies.): ________ miesięcy.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E) Doświadczenie (podlega ocenie):</w:t>
      </w: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Liczba robót podobnych ponad minimum wymagane w warunku udziału (proszę wskazać liczbę oraz uzupełnić Wykaz robót – Zał. nr 3): __________</w:t>
      </w:r>
    </w:p>
    <w:p w:rsidR="00AC477B" w:rsidRPr="000D7113" w:rsidRDefault="00AC477B">
      <w:pPr>
        <w:rPr>
          <w:rFonts w:asciiTheme="majorHAnsi" w:hAnsiTheme="majorHAnsi" w:cstheme="majorHAnsi"/>
        </w:rPr>
      </w:pPr>
    </w:p>
    <w:p w:rsidR="00AC477B" w:rsidRPr="000D7113" w:rsidRDefault="00000000">
      <w:pPr>
        <w:rPr>
          <w:rFonts w:asciiTheme="majorHAnsi" w:hAnsiTheme="majorHAnsi" w:cstheme="majorHAnsi"/>
        </w:rPr>
      </w:pPr>
      <w:r w:rsidRPr="000D7113">
        <w:rPr>
          <w:rFonts w:asciiTheme="majorHAnsi" w:hAnsiTheme="majorHAnsi" w:cstheme="majorHAnsi"/>
        </w:rPr>
        <w:t>Oświadczamy, że zapoznaliśmy się z treścią zapytania ofertowego i załączników oraz akceptujemy warunki postępowania.</w:t>
      </w:r>
    </w:p>
    <w:p w:rsidR="00AC477B" w:rsidRDefault="00AC477B"/>
    <w:p w:rsidR="00AC477B" w:rsidRDefault="00000000">
      <w:pPr>
        <w:jc w:val="right"/>
      </w:pPr>
      <w:r>
        <w:t>______________________________</w:t>
      </w:r>
    </w:p>
    <w:p w:rsidR="00AC477B" w:rsidRDefault="00000000">
      <w:pPr>
        <w:jc w:val="right"/>
      </w:pPr>
      <w:r>
        <w:t>podpis i pieczęć Wykonawcy</w:t>
      </w:r>
    </w:p>
    <w:sectPr w:rsidR="00AC477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181F5C"/>
    <w:multiLevelType w:val="hybridMultilevel"/>
    <w:tmpl w:val="64629F6E"/>
    <w:lvl w:ilvl="0" w:tplc="310CFD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988297">
    <w:abstractNumId w:val="8"/>
  </w:num>
  <w:num w:numId="2" w16cid:durableId="1900364575">
    <w:abstractNumId w:val="6"/>
  </w:num>
  <w:num w:numId="3" w16cid:durableId="1096444760">
    <w:abstractNumId w:val="5"/>
  </w:num>
  <w:num w:numId="4" w16cid:durableId="1077243589">
    <w:abstractNumId w:val="4"/>
  </w:num>
  <w:num w:numId="5" w16cid:durableId="2139833231">
    <w:abstractNumId w:val="7"/>
  </w:num>
  <w:num w:numId="6" w16cid:durableId="993921933">
    <w:abstractNumId w:val="3"/>
  </w:num>
  <w:num w:numId="7" w16cid:durableId="1576817020">
    <w:abstractNumId w:val="2"/>
  </w:num>
  <w:num w:numId="8" w16cid:durableId="445127704">
    <w:abstractNumId w:val="1"/>
  </w:num>
  <w:num w:numId="9" w16cid:durableId="747767371">
    <w:abstractNumId w:val="0"/>
  </w:num>
  <w:num w:numId="10" w16cid:durableId="12596739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7113"/>
    <w:rsid w:val="0015074B"/>
    <w:rsid w:val="001A1849"/>
    <w:rsid w:val="0029639D"/>
    <w:rsid w:val="00326F90"/>
    <w:rsid w:val="005A073D"/>
    <w:rsid w:val="00AA1D8D"/>
    <w:rsid w:val="00AC477B"/>
    <w:rsid w:val="00B47730"/>
    <w:rsid w:val="00CB0664"/>
    <w:rsid w:val="00D2798C"/>
    <w:rsid w:val="00F73F8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D1A017B3-1137-B141-9DE4-7D49E5C7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F73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4</cp:revision>
  <dcterms:created xsi:type="dcterms:W3CDTF">2013-12-23T23:15:00Z</dcterms:created>
  <dcterms:modified xsi:type="dcterms:W3CDTF">2026-02-18T19:20:00Z</dcterms:modified>
  <cp:category/>
</cp:coreProperties>
</file>