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25726E" w14:textId="62A3483F" w:rsidR="000A1A2A" w:rsidRPr="00A420C9" w:rsidRDefault="0023271F" w:rsidP="002043D6">
      <w:pPr>
        <w:jc w:val="both"/>
        <w:rPr>
          <w:rFonts w:asciiTheme="majorHAnsi" w:hAnsiTheme="majorHAnsi" w:cstheme="majorHAnsi"/>
          <w:lang w:val="pl-PL"/>
        </w:rPr>
      </w:pPr>
      <w:r w:rsidRPr="00A420C9">
        <w:rPr>
          <w:rFonts w:asciiTheme="majorHAnsi" w:hAnsiTheme="majorHAnsi" w:cstheme="majorHAnsi"/>
          <w:lang w:val="pl-PL"/>
        </w:rPr>
        <w:br/>
        <w:t xml:space="preserve">Nazwa Oferenta: </w:t>
      </w:r>
      <w:r w:rsidR="00F51926" w:rsidRPr="00A420C9">
        <w:rPr>
          <w:rFonts w:asciiTheme="majorHAnsi" w:hAnsiTheme="majorHAnsi" w:cstheme="majorHAnsi"/>
          <w:lang w:val="pl-PL"/>
        </w:rPr>
        <w:t>________________________________________________________</w:t>
      </w:r>
      <w:r w:rsidRPr="00A420C9">
        <w:rPr>
          <w:rFonts w:asciiTheme="majorHAnsi" w:hAnsiTheme="majorHAnsi" w:cstheme="majorHAnsi"/>
          <w:lang w:val="pl-PL"/>
        </w:rPr>
        <w:br/>
        <w:t xml:space="preserve">Adres siedziby: </w:t>
      </w:r>
      <w:r w:rsidR="00F51926" w:rsidRPr="00A420C9">
        <w:rPr>
          <w:rFonts w:asciiTheme="majorHAnsi" w:hAnsiTheme="majorHAnsi" w:cstheme="majorHAnsi"/>
          <w:lang w:val="pl-PL"/>
        </w:rPr>
        <w:t>_________________________________________________________</w:t>
      </w:r>
      <w:r w:rsidRPr="00A420C9">
        <w:rPr>
          <w:rFonts w:asciiTheme="majorHAnsi" w:hAnsiTheme="majorHAnsi" w:cstheme="majorHAnsi"/>
          <w:lang w:val="pl-PL"/>
        </w:rPr>
        <w:br/>
        <w:t xml:space="preserve">NIP: </w:t>
      </w:r>
      <w:r w:rsidR="00F51926" w:rsidRPr="00A420C9">
        <w:rPr>
          <w:rFonts w:asciiTheme="majorHAnsi" w:hAnsiTheme="majorHAnsi" w:cstheme="majorHAnsi"/>
          <w:lang w:val="pl-PL"/>
        </w:rPr>
        <w:t>___________________________</w:t>
      </w:r>
      <w:r w:rsidRPr="00A420C9">
        <w:rPr>
          <w:rFonts w:asciiTheme="majorHAnsi" w:hAnsiTheme="majorHAnsi" w:cstheme="majorHAnsi"/>
          <w:lang w:val="pl-PL"/>
        </w:rPr>
        <w:t xml:space="preserve">REGON: </w:t>
      </w:r>
      <w:r w:rsidR="00F51926" w:rsidRPr="00A420C9">
        <w:rPr>
          <w:rFonts w:asciiTheme="majorHAnsi" w:hAnsiTheme="majorHAnsi" w:cstheme="majorHAnsi"/>
          <w:lang w:val="pl-PL"/>
        </w:rPr>
        <w:t>_______________________________</w:t>
      </w:r>
      <w:r w:rsidR="00F51926" w:rsidRPr="00A420C9">
        <w:rPr>
          <w:rFonts w:asciiTheme="majorHAnsi" w:hAnsiTheme="majorHAnsi" w:cstheme="majorHAnsi"/>
          <w:lang w:val="pl-PL"/>
        </w:rPr>
        <w:br/>
        <w:t>Osoba do kontaktu: ______________________________________________________</w:t>
      </w:r>
      <w:r w:rsidRPr="00A420C9">
        <w:rPr>
          <w:rFonts w:asciiTheme="majorHAnsi" w:hAnsiTheme="majorHAnsi" w:cstheme="majorHAnsi"/>
          <w:lang w:val="pl-PL"/>
        </w:rPr>
        <w:br/>
        <w:t xml:space="preserve">Telefon / e-mail: </w:t>
      </w:r>
      <w:r w:rsidR="00F51926" w:rsidRPr="00A420C9">
        <w:rPr>
          <w:rFonts w:asciiTheme="majorHAnsi" w:hAnsiTheme="majorHAnsi" w:cstheme="majorHAnsi"/>
          <w:lang w:val="pl-PL"/>
        </w:rPr>
        <w:t>_________________________________________________________</w:t>
      </w:r>
      <w:r w:rsidRPr="00A420C9">
        <w:rPr>
          <w:rFonts w:asciiTheme="majorHAnsi" w:hAnsiTheme="majorHAnsi" w:cstheme="majorHAnsi"/>
          <w:lang w:val="pl-PL"/>
        </w:rPr>
        <w:br/>
      </w:r>
      <w:r w:rsidRPr="00A420C9">
        <w:rPr>
          <w:rFonts w:asciiTheme="majorHAnsi" w:hAnsiTheme="majorHAnsi" w:cstheme="majorHAnsi"/>
          <w:lang w:val="pl-PL"/>
        </w:rPr>
        <w:br/>
        <w:t xml:space="preserve">Odpowiadając na Zapytanie ofertowe nr </w:t>
      </w:r>
      <w:r w:rsidR="0009525B" w:rsidRPr="00A420C9">
        <w:rPr>
          <w:rFonts w:asciiTheme="majorHAnsi" w:hAnsiTheme="majorHAnsi" w:cstheme="majorHAnsi"/>
          <w:lang w:val="pl-PL"/>
        </w:rPr>
        <w:t>01/04/2026</w:t>
      </w:r>
      <w:r w:rsidRPr="00A420C9">
        <w:rPr>
          <w:rFonts w:asciiTheme="majorHAnsi" w:hAnsiTheme="majorHAnsi" w:cstheme="majorHAnsi"/>
          <w:lang w:val="pl-PL"/>
        </w:rPr>
        <w:t xml:space="preserve"> dotyczące </w:t>
      </w:r>
      <w:r w:rsidR="0009525B" w:rsidRPr="00A420C9">
        <w:rPr>
          <w:rFonts w:asciiTheme="majorHAnsi" w:hAnsiTheme="majorHAnsi" w:cstheme="majorHAnsi"/>
          <w:lang w:val="pl-PL"/>
        </w:rPr>
        <w:t>k</w:t>
      </w:r>
      <w:r w:rsidR="00B7181C" w:rsidRPr="00A420C9">
        <w:rPr>
          <w:rFonts w:asciiTheme="majorHAnsi" w:hAnsiTheme="majorHAnsi" w:cstheme="majorHAnsi"/>
          <w:lang w:val="pl-PL"/>
        </w:rPr>
        <w:t>ompleksowej organizacji i realizacji szkoleń z zakresu kompetencji cyfrowych obejmujących zapewnienie trenerów, sal szkoleniowych, pracowni komputerowej, noclegów i cateringu dla uczestników szkoleń wraz z opracowaniem videotutoriali oraz wsparciem merytorycznym w opracowaniu podręczników w ramach projektu</w:t>
      </w:r>
      <w:r w:rsidRPr="00A420C9">
        <w:rPr>
          <w:rFonts w:asciiTheme="majorHAnsi" w:hAnsiTheme="majorHAnsi" w:cstheme="majorHAnsi"/>
          <w:lang w:val="pl-PL"/>
        </w:rPr>
        <w:t>, oświadczam(y), że oferujemy realizację usługi zgodnie z wymaganiami określonymi w Zapytaniu ofertowym.</w:t>
      </w:r>
    </w:p>
    <w:p w14:paraId="44561262" w14:textId="74A350A5" w:rsidR="002043D6" w:rsidRPr="00A420C9" w:rsidRDefault="00F51926">
      <w:pPr>
        <w:rPr>
          <w:rFonts w:asciiTheme="majorHAnsi" w:hAnsiTheme="majorHAnsi" w:cstheme="majorHAnsi"/>
          <w:u w:val="single"/>
          <w:lang w:val="pl-PL"/>
        </w:rPr>
      </w:pPr>
      <w:r w:rsidRPr="00A420C9">
        <w:rPr>
          <w:rFonts w:asciiTheme="majorHAnsi" w:hAnsiTheme="majorHAnsi" w:cstheme="majorHAnsi"/>
          <w:u w:val="single"/>
          <w:lang w:val="pl-PL"/>
        </w:rPr>
        <w:t xml:space="preserve">WYCENA </w:t>
      </w:r>
      <w:r w:rsidR="003B3061" w:rsidRPr="00A420C9">
        <w:rPr>
          <w:rFonts w:asciiTheme="majorHAnsi" w:hAnsiTheme="majorHAnsi" w:cstheme="majorHAnsi"/>
          <w:u w:val="single"/>
          <w:lang w:val="pl-PL"/>
        </w:rPr>
        <w:t>USŁUGI</w:t>
      </w:r>
    </w:p>
    <w:tbl>
      <w:tblPr>
        <w:tblW w:w="9098" w:type="dxa"/>
        <w:tblInd w:w="-1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76"/>
        <w:gridCol w:w="4022"/>
      </w:tblGrid>
      <w:tr w:rsidR="003B3061" w:rsidRPr="00A420C9" w14:paraId="3A188C86" w14:textId="77777777" w:rsidTr="009B65D5">
        <w:trPr>
          <w:trHeight w:val="1187"/>
        </w:trPr>
        <w:tc>
          <w:tcPr>
            <w:tcW w:w="5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0C128B" w14:textId="77777777" w:rsidR="003B3061" w:rsidRPr="00A420C9" w:rsidRDefault="003B3061" w:rsidP="000A1A2A">
            <w:pPr>
              <w:pStyle w:val="NormalnyWeb"/>
              <w:spacing w:before="0" w:beforeAutospacing="0" w:after="0" w:afterAutospacing="0"/>
              <w:jc w:val="center"/>
              <w:rPr>
                <w:rFonts w:asciiTheme="majorHAnsi" w:hAnsiTheme="majorHAnsi" w:cstheme="majorHAnsi"/>
                <w:b/>
                <w:bCs/>
                <w:sz w:val="22"/>
                <w:szCs w:val="22"/>
              </w:rPr>
            </w:pPr>
          </w:p>
          <w:p w14:paraId="2B302947" w14:textId="77777777" w:rsidR="003B3061" w:rsidRPr="00A420C9" w:rsidRDefault="003B3061" w:rsidP="000A1A2A">
            <w:pPr>
              <w:pStyle w:val="NormalnyWeb"/>
              <w:spacing w:before="0" w:beforeAutospacing="0" w:after="0" w:afterAutospacing="0"/>
              <w:jc w:val="center"/>
              <w:rPr>
                <w:rFonts w:asciiTheme="majorHAnsi" w:hAnsiTheme="majorHAnsi" w:cstheme="majorHAnsi"/>
                <w:b/>
                <w:bCs/>
                <w:sz w:val="22"/>
                <w:szCs w:val="22"/>
              </w:rPr>
            </w:pPr>
            <w:r w:rsidRPr="00A420C9">
              <w:rPr>
                <w:rFonts w:asciiTheme="majorHAnsi" w:hAnsiTheme="majorHAnsi" w:cstheme="majorHAnsi"/>
                <w:b/>
                <w:bCs/>
                <w:sz w:val="22"/>
                <w:szCs w:val="22"/>
              </w:rPr>
              <w:t>PRZEDMIOT ZAMÓWIENIA</w:t>
            </w:r>
          </w:p>
          <w:p w14:paraId="71AC46E8" w14:textId="77777777" w:rsidR="003B3061" w:rsidRPr="00A420C9" w:rsidRDefault="003B3061" w:rsidP="000A1A2A">
            <w:pPr>
              <w:pStyle w:val="NormalnyWeb"/>
              <w:spacing w:before="0" w:beforeAutospacing="0" w:after="0" w:afterAutospacing="0"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402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14:paraId="7929225F" w14:textId="77777777" w:rsidR="003B3061" w:rsidRPr="00A420C9" w:rsidRDefault="003B3061" w:rsidP="000A1A2A">
            <w:pPr>
              <w:pStyle w:val="NormalnyWeb"/>
              <w:spacing w:before="0" w:beforeAutospacing="0" w:after="0" w:afterAutospacing="0"/>
              <w:jc w:val="center"/>
              <w:rPr>
                <w:rFonts w:asciiTheme="majorHAnsi" w:hAnsiTheme="majorHAnsi" w:cstheme="majorHAnsi"/>
                <w:b/>
                <w:bCs/>
                <w:sz w:val="22"/>
                <w:szCs w:val="22"/>
              </w:rPr>
            </w:pPr>
            <w:r w:rsidRPr="00A420C9">
              <w:rPr>
                <w:rFonts w:asciiTheme="majorHAnsi" w:hAnsiTheme="majorHAnsi" w:cstheme="majorHAnsi"/>
                <w:b/>
                <w:bCs/>
                <w:sz w:val="22"/>
                <w:szCs w:val="22"/>
              </w:rPr>
              <w:t xml:space="preserve">CENA ŁĄCZNA W PLN </w:t>
            </w:r>
            <w:r w:rsidRPr="00A420C9">
              <w:rPr>
                <w:rFonts w:asciiTheme="majorHAnsi" w:hAnsiTheme="majorHAnsi" w:cstheme="majorHAnsi"/>
                <w:b/>
                <w:bCs/>
                <w:sz w:val="22"/>
                <w:szCs w:val="22"/>
                <w:u w:val="single"/>
              </w:rPr>
              <w:t xml:space="preserve">BRUTTO </w:t>
            </w:r>
            <w:r w:rsidRPr="00A420C9">
              <w:rPr>
                <w:rFonts w:asciiTheme="majorHAnsi" w:hAnsiTheme="majorHAnsi" w:cstheme="majorHAnsi"/>
                <w:b/>
                <w:bCs/>
                <w:sz w:val="22"/>
                <w:szCs w:val="22"/>
              </w:rPr>
              <w:t>UWZGLĘDNIAJĄCA ELEMENTY WYMIENIONE W ZAPYTANIU OFERTOWYM</w:t>
            </w:r>
          </w:p>
        </w:tc>
      </w:tr>
      <w:tr w:rsidR="003B3061" w:rsidRPr="00A420C9" w14:paraId="4B44E11F" w14:textId="77777777" w:rsidTr="00A420C9">
        <w:trPr>
          <w:trHeight w:val="536"/>
        </w:trPr>
        <w:tc>
          <w:tcPr>
            <w:tcW w:w="5076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8B9C4D" w14:textId="40AE220F" w:rsidR="003B3061" w:rsidRPr="00A420C9" w:rsidRDefault="0009525B" w:rsidP="00A420C9">
            <w:pPr>
              <w:pStyle w:val="Akapitzlist"/>
              <w:spacing w:after="0" w:line="240" w:lineRule="auto"/>
              <w:ind w:left="0"/>
              <w:jc w:val="both"/>
              <w:rPr>
                <w:rFonts w:asciiTheme="majorHAnsi" w:hAnsiTheme="majorHAnsi" w:cstheme="majorHAnsi"/>
                <w:lang w:val="pl-PL"/>
              </w:rPr>
            </w:pPr>
            <w:r w:rsidRPr="00A420C9">
              <w:rPr>
                <w:rFonts w:asciiTheme="majorHAnsi" w:hAnsiTheme="majorHAnsi" w:cstheme="majorHAnsi"/>
                <w:lang w:val="pl-PL"/>
              </w:rPr>
              <w:t>kompleksowa organizacja i realizacja szkoleń z zakresu kompetencji cyfrowych obejmujących zapewnienie trenerów, sal szkoleniowych, pracowni komputerowej, noclegów i cateringu dla uczestników szkoleń wraz z opracowaniem videotutoriali oraz wsparciem merytorycznym w opracowaniu podręczników w ramach projektu</w:t>
            </w:r>
          </w:p>
        </w:tc>
        <w:tc>
          <w:tcPr>
            <w:tcW w:w="4022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000000"/>
            </w:tcBorders>
          </w:tcPr>
          <w:p w14:paraId="28F7F37E" w14:textId="77777777" w:rsidR="003B3061" w:rsidRPr="00A420C9" w:rsidRDefault="003B3061" w:rsidP="000A1A2A">
            <w:pPr>
              <w:pStyle w:val="NormalnyWeb"/>
              <w:spacing w:before="0" w:beforeAutospacing="0" w:after="0" w:afterAutospacing="0" w:line="276" w:lineRule="auto"/>
              <w:jc w:val="both"/>
              <w:rPr>
                <w:rFonts w:asciiTheme="majorHAnsi" w:hAnsiTheme="majorHAnsi" w:cstheme="majorHAnsi"/>
                <w:b/>
                <w:bCs/>
                <w:sz w:val="22"/>
                <w:szCs w:val="22"/>
                <w:lang w:eastAsia="en-US"/>
              </w:rPr>
            </w:pPr>
          </w:p>
        </w:tc>
      </w:tr>
      <w:tr w:rsidR="00A420C9" w:rsidRPr="00A420C9" w14:paraId="756D14C4" w14:textId="77777777" w:rsidTr="00A420C9">
        <w:trPr>
          <w:trHeight w:val="536"/>
        </w:trPr>
        <w:tc>
          <w:tcPr>
            <w:tcW w:w="5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BDD09E" w14:textId="56CE16FD" w:rsidR="00A420C9" w:rsidRPr="00A420C9" w:rsidRDefault="00A420C9" w:rsidP="00A420C9">
            <w:pPr>
              <w:pStyle w:val="Akapitzlist"/>
              <w:spacing w:after="0" w:line="240" w:lineRule="auto"/>
              <w:ind w:left="0"/>
              <w:jc w:val="center"/>
              <w:rPr>
                <w:rFonts w:asciiTheme="majorHAnsi" w:hAnsiTheme="majorHAnsi" w:cstheme="majorHAnsi"/>
                <w:b/>
                <w:bCs/>
                <w:lang w:val="pl-PL"/>
              </w:rPr>
            </w:pPr>
            <w:r w:rsidRPr="00A420C9">
              <w:rPr>
                <w:rFonts w:asciiTheme="majorHAnsi" w:hAnsiTheme="majorHAnsi" w:cstheme="majorHAnsi"/>
                <w:b/>
                <w:bCs/>
                <w:lang w:val="pl-PL"/>
              </w:rPr>
              <w:t>ILOŚĆ OPINI W BUR</w:t>
            </w:r>
          </w:p>
        </w:tc>
        <w:tc>
          <w:tcPr>
            <w:tcW w:w="4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9277F" w14:textId="33D14DA7" w:rsidR="00A420C9" w:rsidRPr="00A420C9" w:rsidRDefault="00A420C9" w:rsidP="00A420C9">
            <w:pPr>
              <w:pStyle w:val="NormalnyWeb"/>
              <w:spacing w:before="0" w:beforeAutospacing="0" w:after="0" w:afterAutospacing="0" w:line="276" w:lineRule="auto"/>
              <w:jc w:val="center"/>
              <w:rPr>
                <w:rFonts w:asciiTheme="majorHAnsi" w:hAnsiTheme="majorHAnsi" w:cstheme="majorHAnsi"/>
                <w:b/>
                <w:bCs/>
                <w:sz w:val="22"/>
                <w:szCs w:val="22"/>
                <w:lang w:eastAsia="en-US"/>
              </w:rPr>
            </w:pPr>
            <w:r w:rsidRPr="00A420C9">
              <w:rPr>
                <w:rFonts w:asciiTheme="majorHAnsi" w:hAnsiTheme="majorHAnsi" w:cstheme="majorHAnsi"/>
                <w:b/>
                <w:bCs/>
                <w:sz w:val="22"/>
                <w:szCs w:val="22"/>
                <w:lang w:eastAsia="en-US"/>
              </w:rPr>
              <w:t>ŚREDNIA OCENA</w:t>
            </w:r>
          </w:p>
        </w:tc>
      </w:tr>
      <w:tr w:rsidR="00A420C9" w:rsidRPr="00A420C9" w14:paraId="0D9648EF" w14:textId="77777777" w:rsidTr="00A420C9">
        <w:trPr>
          <w:trHeight w:val="536"/>
        </w:trPr>
        <w:tc>
          <w:tcPr>
            <w:tcW w:w="5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598FD3" w14:textId="77777777" w:rsidR="00A420C9" w:rsidRPr="00A420C9" w:rsidRDefault="00A420C9" w:rsidP="00A420C9">
            <w:pPr>
              <w:pStyle w:val="Akapitzlist"/>
              <w:spacing w:after="0" w:line="240" w:lineRule="auto"/>
              <w:ind w:left="0"/>
              <w:jc w:val="center"/>
              <w:rPr>
                <w:rFonts w:asciiTheme="majorHAnsi" w:hAnsiTheme="majorHAnsi" w:cstheme="majorHAnsi"/>
                <w:lang w:val="pl-PL"/>
              </w:rPr>
            </w:pPr>
          </w:p>
        </w:tc>
        <w:tc>
          <w:tcPr>
            <w:tcW w:w="4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EF838B" w14:textId="77777777" w:rsidR="00A420C9" w:rsidRPr="00A420C9" w:rsidRDefault="00A420C9" w:rsidP="00A420C9">
            <w:pPr>
              <w:pStyle w:val="NormalnyWeb"/>
              <w:spacing w:before="0" w:beforeAutospacing="0" w:after="0" w:afterAutospacing="0" w:line="276" w:lineRule="auto"/>
              <w:jc w:val="center"/>
              <w:rPr>
                <w:rFonts w:asciiTheme="majorHAnsi" w:hAnsiTheme="majorHAnsi" w:cstheme="majorHAnsi"/>
                <w:sz w:val="22"/>
                <w:szCs w:val="22"/>
                <w:lang w:eastAsia="en-US"/>
              </w:rPr>
            </w:pPr>
          </w:p>
        </w:tc>
      </w:tr>
      <w:tr w:rsidR="00A420C9" w:rsidRPr="00A420C9" w14:paraId="4C96289C" w14:textId="77777777" w:rsidTr="00A420C9">
        <w:trPr>
          <w:trHeight w:val="536"/>
        </w:trPr>
        <w:tc>
          <w:tcPr>
            <w:tcW w:w="9098" w:type="dxa"/>
            <w:gridSpan w:val="2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2EDB0C" w14:textId="1E00E0EA" w:rsidR="00A420C9" w:rsidRPr="00A420C9" w:rsidRDefault="00A420C9" w:rsidP="00A420C9">
            <w:pPr>
              <w:pStyle w:val="NormalnyWeb"/>
              <w:spacing w:before="0" w:beforeAutospacing="0" w:after="0" w:afterAutospacing="0" w:line="276" w:lineRule="auto"/>
              <w:jc w:val="center"/>
              <w:rPr>
                <w:rFonts w:asciiTheme="majorHAnsi" w:hAnsiTheme="majorHAnsi" w:cstheme="majorHAnsi"/>
                <w:b/>
                <w:bCs/>
                <w:sz w:val="22"/>
                <w:szCs w:val="22"/>
                <w:lang w:eastAsia="en-US"/>
              </w:rPr>
            </w:pPr>
            <w:r w:rsidRPr="00A420C9">
              <w:rPr>
                <w:rFonts w:asciiTheme="majorHAnsi" w:hAnsiTheme="majorHAnsi" w:cstheme="majorHAnsi"/>
                <w:b/>
                <w:bCs/>
                <w:sz w:val="22"/>
                <w:szCs w:val="22"/>
                <w:lang w:eastAsia="en-US"/>
              </w:rPr>
              <w:t>GOTOWOŚĆ DO REALIZACJI USŁUGI – LICZBA DNI</w:t>
            </w:r>
          </w:p>
        </w:tc>
      </w:tr>
      <w:tr w:rsidR="00A420C9" w:rsidRPr="00A420C9" w14:paraId="5F837E9B" w14:textId="77777777" w:rsidTr="00B77891">
        <w:trPr>
          <w:trHeight w:val="536"/>
        </w:trPr>
        <w:tc>
          <w:tcPr>
            <w:tcW w:w="9098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C07634" w14:textId="77777777" w:rsidR="00A420C9" w:rsidRPr="00A420C9" w:rsidRDefault="00A420C9" w:rsidP="000A1A2A">
            <w:pPr>
              <w:pStyle w:val="NormalnyWeb"/>
              <w:spacing w:before="0" w:beforeAutospacing="0" w:after="0" w:afterAutospacing="0" w:line="276" w:lineRule="auto"/>
              <w:jc w:val="both"/>
              <w:rPr>
                <w:rFonts w:asciiTheme="majorHAnsi" w:hAnsiTheme="majorHAnsi" w:cstheme="majorHAnsi"/>
                <w:b/>
                <w:bCs/>
                <w:sz w:val="22"/>
                <w:szCs w:val="22"/>
                <w:lang w:eastAsia="en-US"/>
              </w:rPr>
            </w:pPr>
          </w:p>
        </w:tc>
      </w:tr>
    </w:tbl>
    <w:p w14:paraId="4B309AE7" w14:textId="77777777" w:rsidR="00A420C9" w:rsidRDefault="00A420C9" w:rsidP="00F51926">
      <w:pPr>
        <w:rPr>
          <w:rFonts w:asciiTheme="majorHAnsi" w:hAnsiTheme="majorHAnsi" w:cstheme="majorHAnsi"/>
          <w:lang w:val="pl-PL"/>
        </w:rPr>
      </w:pPr>
    </w:p>
    <w:p w14:paraId="79B7E607" w14:textId="311D46C4" w:rsidR="002043D6" w:rsidRPr="00A420C9" w:rsidRDefault="0023271F" w:rsidP="00F51926">
      <w:pPr>
        <w:rPr>
          <w:rFonts w:asciiTheme="majorHAnsi" w:hAnsiTheme="majorHAnsi" w:cstheme="majorHAnsi"/>
          <w:lang w:val="pl-PL"/>
        </w:rPr>
      </w:pPr>
      <w:r w:rsidRPr="00A420C9">
        <w:rPr>
          <w:rFonts w:asciiTheme="majorHAnsi" w:hAnsiTheme="majorHAnsi" w:cstheme="majorHAnsi"/>
          <w:lang w:val="pl-PL"/>
        </w:rPr>
        <w:lastRenderedPageBreak/>
        <w:br/>
        <w:t>Oświadczam(y), że spełniamy warunki udziału w postępowaniu oraz akceptujemy wszystkie warunki określone w Zapytaniu ofertowym.</w:t>
      </w:r>
      <w:r w:rsidRPr="00A420C9">
        <w:rPr>
          <w:rFonts w:asciiTheme="majorHAnsi" w:hAnsiTheme="majorHAnsi" w:cstheme="majorHAnsi"/>
          <w:lang w:val="pl-PL"/>
        </w:rPr>
        <w:br/>
      </w:r>
    </w:p>
    <w:p w14:paraId="1F008DEF" w14:textId="77777777" w:rsidR="00F51926" w:rsidRPr="00A420C9" w:rsidRDefault="0023271F" w:rsidP="00F51926">
      <w:pPr>
        <w:rPr>
          <w:rFonts w:asciiTheme="majorHAnsi" w:hAnsiTheme="majorHAnsi" w:cstheme="majorHAnsi"/>
          <w:lang w:val="pl-PL"/>
        </w:rPr>
      </w:pPr>
      <w:r w:rsidRPr="00A420C9">
        <w:rPr>
          <w:rFonts w:asciiTheme="majorHAnsi" w:hAnsiTheme="majorHAnsi" w:cstheme="majorHAnsi"/>
          <w:lang w:val="pl-PL"/>
        </w:rPr>
        <w:br/>
        <w:t>......................................................</w:t>
      </w:r>
      <w:r w:rsidRPr="00A420C9">
        <w:rPr>
          <w:rFonts w:asciiTheme="majorHAnsi" w:hAnsiTheme="majorHAnsi" w:cstheme="majorHAnsi"/>
          <w:lang w:val="pl-PL"/>
        </w:rPr>
        <w:br/>
        <w:t xml:space="preserve">(podpis i pieczęć </w:t>
      </w:r>
      <w:r w:rsidR="003B3061" w:rsidRPr="00A420C9">
        <w:rPr>
          <w:rFonts w:asciiTheme="majorHAnsi" w:hAnsiTheme="majorHAnsi" w:cstheme="majorHAnsi"/>
          <w:lang w:val="pl-PL"/>
        </w:rPr>
        <w:t>Oferenta</w:t>
      </w:r>
    </w:p>
    <w:sectPr w:rsidR="00F51926" w:rsidRPr="00A420C9" w:rsidSect="00F51926">
      <w:headerReference w:type="default" r:id="rId8"/>
      <w:pgSz w:w="12240" w:h="15840"/>
      <w:pgMar w:top="88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906175" w14:textId="77777777" w:rsidR="008A2749" w:rsidRDefault="008A2749" w:rsidP="000A1A2A">
      <w:pPr>
        <w:spacing w:after="0" w:line="240" w:lineRule="auto"/>
      </w:pPr>
      <w:r>
        <w:separator/>
      </w:r>
    </w:p>
  </w:endnote>
  <w:endnote w:type="continuationSeparator" w:id="0">
    <w:p w14:paraId="34DD04D8" w14:textId="77777777" w:rsidR="008A2749" w:rsidRDefault="008A2749" w:rsidP="000A1A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">
    <w:altName w:val="Times New Roman"/>
    <w:panose1 w:val="020B0604020202020204"/>
    <w:charset w:val="EE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948EFB" w14:textId="77777777" w:rsidR="008A2749" w:rsidRDefault="008A2749" w:rsidP="000A1A2A">
      <w:pPr>
        <w:spacing w:after="0" w:line="240" w:lineRule="auto"/>
      </w:pPr>
      <w:r>
        <w:separator/>
      </w:r>
    </w:p>
  </w:footnote>
  <w:footnote w:type="continuationSeparator" w:id="0">
    <w:p w14:paraId="2854E503" w14:textId="77777777" w:rsidR="008A2749" w:rsidRDefault="008A2749" w:rsidP="000A1A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E19C20" w14:textId="77777777" w:rsidR="00F51926" w:rsidRDefault="00F51926" w:rsidP="00F51926">
    <w:pPr>
      <w:pStyle w:val="Nagwek1"/>
      <w:rPr>
        <w:lang w:val="pl-PL"/>
      </w:rPr>
    </w:pPr>
    <w:r w:rsidRPr="00A631C4">
      <w:rPr>
        <w:rFonts w:ascii="Times" w:hAnsi="Times" w:cs="Times"/>
        <w:noProof/>
        <w:color w:val="000000"/>
        <w:lang w:val="pl-PL" w:eastAsia="pl-PL"/>
      </w:rPr>
      <w:drawing>
        <wp:inline distT="0" distB="0" distL="0" distR="0" wp14:anchorId="398AC957" wp14:editId="1C5AE334">
          <wp:extent cx="5486400" cy="1083945"/>
          <wp:effectExtent l="0" t="0" r="0" b="0"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486400" cy="108394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72F5CB5" w14:textId="77777777" w:rsidR="000A1A2A" w:rsidRPr="00F51926" w:rsidRDefault="00F71D70" w:rsidP="00F51926">
    <w:pPr>
      <w:pStyle w:val="Nagwek1"/>
      <w:ind w:left="4320"/>
      <w:rPr>
        <w:lang w:val="pl-PL"/>
      </w:rPr>
    </w:pPr>
    <w:r>
      <w:rPr>
        <w:lang w:val="pl-PL"/>
      </w:rPr>
      <w:t>Załącznik nr 1</w:t>
    </w:r>
    <w:r w:rsidR="00F51926" w:rsidRPr="000A1A2A">
      <w:rPr>
        <w:lang w:val="pl-PL"/>
      </w:rPr>
      <w:t xml:space="preserve"> – Formularz ofertowy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335693686">
    <w:abstractNumId w:val="8"/>
  </w:num>
  <w:num w:numId="2" w16cid:durableId="748308058">
    <w:abstractNumId w:val="6"/>
  </w:num>
  <w:num w:numId="3" w16cid:durableId="63573026">
    <w:abstractNumId w:val="5"/>
  </w:num>
  <w:num w:numId="4" w16cid:durableId="1996715561">
    <w:abstractNumId w:val="4"/>
  </w:num>
  <w:num w:numId="5" w16cid:durableId="693462506">
    <w:abstractNumId w:val="7"/>
  </w:num>
  <w:num w:numId="6" w16cid:durableId="406074886">
    <w:abstractNumId w:val="3"/>
  </w:num>
  <w:num w:numId="7" w16cid:durableId="582909395">
    <w:abstractNumId w:val="2"/>
  </w:num>
  <w:num w:numId="8" w16cid:durableId="1331248605">
    <w:abstractNumId w:val="1"/>
  </w:num>
  <w:num w:numId="9" w16cid:durableId="10439447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4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09525B"/>
    <w:rsid w:val="000A1A2A"/>
    <w:rsid w:val="0015074B"/>
    <w:rsid w:val="001D1993"/>
    <w:rsid w:val="002043D6"/>
    <w:rsid w:val="00221A94"/>
    <w:rsid w:val="0023271F"/>
    <w:rsid w:val="0029639D"/>
    <w:rsid w:val="002C0FBB"/>
    <w:rsid w:val="00326F90"/>
    <w:rsid w:val="003B3061"/>
    <w:rsid w:val="0045272C"/>
    <w:rsid w:val="008A2749"/>
    <w:rsid w:val="009B65D5"/>
    <w:rsid w:val="00A420C9"/>
    <w:rsid w:val="00A9479D"/>
    <w:rsid w:val="00AA1D8D"/>
    <w:rsid w:val="00B47730"/>
    <w:rsid w:val="00B7181C"/>
    <w:rsid w:val="00BB5E36"/>
    <w:rsid w:val="00BE4F2B"/>
    <w:rsid w:val="00CB0664"/>
    <w:rsid w:val="00CE18D6"/>
    <w:rsid w:val="00D67337"/>
    <w:rsid w:val="00D90D53"/>
    <w:rsid w:val="00ED254E"/>
    <w:rsid w:val="00F51926"/>
    <w:rsid w:val="00F71D70"/>
    <w:rsid w:val="00FC693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69E4409"/>
  <w15:docId w15:val="{7B29E90B-4D0D-844C-8080-70339B06A0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  <w:rPr>
      <w:rFonts w:ascii="Arial" w:hAnsi="Aria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5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NormalnyWeb">
    <w:name w:val="Normal (Web)"/>
    <w:basedOn w:val="Normalny"/>
    <w:uiPriority w:val="99"/>
    <w:rsid w:val="000A1A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val="pl-PL"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90D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90D5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340E1F2-53BB-D245-8996-EB1713EAD4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223</Words>
  <Characters>1344</Characters>
  <Application>Microsoft Office Word</Application>
  <DocSecurity>0</DocSecurity>
  <Lines>11</Lines>
  <Paragraphs>3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1564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dc:description>generated by python-docx</dc:description>
  <cp:lastModifiedBy>Agnieszka Miklas</cp:lastModifiedBy>
  <cp:revision>4</cp:revision>
  <dcterms:created xsi:type="dcterms:W3CDTF">2026-04-27T20:36:00Z</dcterms:created>
  <dcterms:modified xsi:type="dcterms:W3CDTF">2026-04-27T22:03:00Z</dcterms:modified>
</cp:coreProperties>
</file>