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F8031" w14:textId="77777777" w:rsidR="009302DB" w:rsidRPr="00B00E67" w:rsidRDefault="009302DB" w:rsidP="009302DB">
      <w:pPr>
        <w:spacing w:after="0" w:line="240" w:lineRule="auto"/>
        <w:jc w:val="center"/>
        <w:rPr>
          <w:rFonts w:ascii="Arial" w:eastAsia="Times New Roman" w:hAnsi="Arial" w:cs="Arial"/>
          <w:b/>
          <w:color w:val="000000" w:themeColor="text1"/>
          <w:sz w:val="20"/>
          <w:szCs w:val="24"/>
          <w:lang w:eastAsia="pl-PL"/>
        </w:rPr>
      </w:pPr>
    </w:p>
    <w:p w14:paraId="73759FF4" w14:textId="77777777" w:rsidR="009302DB" w:rsidRPr="00B00E67" w:rsidRDefault="009302DB" w:rsidP="009302DB">
      <w:pPr>
        <w:spacing w:after="0" w:line="240" w:lineRule="auto"/>
        <w:jc w:val="center"/>
        <w:rPr>
          <w:rFonts w:ascii="Arial" w:eastAsia="Times New Roman" w:hAnsi="Arial" w:cs="Arial"/>
          <w:b/>
          <w:color w:val="000000" w:themeColor="text1"/>
          <w:sz w:val="28"/>
          <w:szCs w:val="28"/>
          <w:lang w:eastAsia="pl-PL"/>
        </w:rPr>
      </w:pPr>
      <w:r w:rsidRPr="00B00E67">
        <w:rPr>
          <w:rFonts w:ascii="Arial" w:eastAsia="Times New Roman" w:hAnsi="Arial" w:cs="Arial"/>
          <w:b/>
          <w:color w:val="000000" w:themeColor="text1"/>
          <w:sz w:val="28"/>
          <w:szCs w:val="28"/>
          <w:lang w:eastAsia="pl-PL"/>
        </w:rPr>
        <w:t>ZAMAWIAJĄCY:</w:t>
      </w:r>
    </w:p>
    <w:p w14:paraId="028650C6" w14:textId="77777777" w:rsidR="009302DB" w:rsidRPr="00B00E67" w:rsidRDefault="009302DB" w:rsidP="009302DB">
      <w:pPr>
        <w:spacing w:after="0" w:line="240" w:lineRule="auto"/>
        <w:jc w:val="center"/>
        <w:rPr>
          <w:rFonts w:ascii="Arial" w:eastAsia="Times New Roman" w:hAnsi="Arial" w:cs="Arial"/>
          <w:b/>
          <w:color w:val="000000" w:themeColor="text1"/>
          <w:sz w:val="32"/>
          <w:szCs w:val="24"/>
          <w:lang w:eastAsia="pl-PL"/>
        </w:rPr>
      </w:pPr>
    </w:p>
    <w:p w14:paraId="75D57C97" w14:textId="77777777" w:rsidR="009302DB" w:rsidRPr="00B00E67" w:rsidRDefault="009302DB" w:rsidP="009302DB">
      <w:pPr>
        <w:spacing w:after="0" w:line="240" w:lineRule="auto"/>
        <w:jc w:val="center"/>
        <w:outlineLvl w:val="0"/>
        <w:rPr>
          <w:rFonts w:ascii="Arial" w:eastAsia="Times New Roman" w:hAnsi="Arial" w:cs="Arial"/>
          <w:b/>
          <w:color w:val="000000" w:themeColor="text1"/>
          <w:sz w:val="20"/>
          <w:szCs w:val="24"/>
          <w:lang w:eastAsia="pl-PL"/>
        </w:rPr>
      </w:pPr>
      <w:r w:rsidRPr="00B00E67">
        <w:rPr>
          <w:rFonts w:ascii="Arial" w:eastAsia="Times New Roman" w:hAnsi="Arial" w:cs="Arial"/>
          <w:b/>
          <w:color w:val="000000" w:themeColor="text1"/>
          <w:sz w:val="20"/>
          <w:szCs w:val="24"/>
          <w:lang w:eastAsia="pl-PL"/>
        </w:rPr>
        <w:t>Miejskie Przedsiębiorstwo Wodociągów i Kanalizacji</w:t>
      </w:r>
    </w:p>
    <w:p w14:paraId="1A19A3B2" w14:textId="77777777" w:rsidR="009302DB" w:rsidRPr="00B00E67" w:rsidRDefault="009302DB" w:rsidP="009302DB">
      <w:pPr>
        <w:spacing w:after="0" w:line="240" w:lineRule="auto"/>
        <w:jc w:val="center"/>
        <w:rPr>
          <w:rFonts w:ascii="Arial" w:eastAsia="Times New Roman" w:hAnsi="Arial" w:cs="Arial"/>
          <w:b/>
          <w:color w:val="000000" w:themeColor="text1"/>
          <w:sz w:val="20"/>
          <w:szCs w:val="24"/>
          <w:lang w:eastAsia="pl-PL"/>
        </w:rPr>
      </w:pPr>
      <w:r w:rsidRPr="00B00E67">
        <w:rPr>
          <w:rFonts w:ascii="Arial" w:eastAsia="Times New Roman" w:hAnsi="Arial" w:cs="Arial"/>
          <w:b/>
          <w:color w:val="000000" w:themeColor="text1"/>
          <w:sz w:val="20"/>
          <w:szCs w:val="24"/>
          <w:lang w:eastAsia="pl-PL"/>
        </w:rPr>
        <w:t>w m. st. Warszawie Spółka Akcyjna</w:t>
      </w:r>
    </w:p>
    <w:p w14:paraId="64A9B15D" w14:textId="77777777" w:rsidR="009302DB" w:rsidRPr="00B00E67" w:rsidRDefault="009302DB" w:rsidP="009302DB">
      <w:pPr>
        <w:spacing w:after="0" w:line="240" w:lineRule="auto"/>
        <w:jc w:val="center"/>
        <w:rPr>
          <w:rFonts w:ascii="Arial" w:eastAsia="Times New Roman" w:hAnsi="Arial" w:cs="Arial"/>
          <w:b/>
          <w:color w:val="000000" w:themeColor="text1"/>
          <w:sz w:val="20"/>
          <w:szCs w:val="24"/>
          <w:lang w:eastAsia="pl-PL"/>
        </w:rPr>
      </w:pPr>
      <w:r w:rsidRPr="00B00E67">
        <w:rPr>
          <w:rFonts w:ascii="Arial" w:eastAsia="Times New Roman" w:hAnsi="Arial" w:cs="Arial"/>
          <w:b/>
          <w:color w:val="000000" w:themeColor="text1"/>
          <w:sz w:val="20"/>
          <w:szCs w:val="24"/>
          <w:lang w:eastAsia="pl-PL"/>
        </w:rPr>
        <w:t>02-015 Warszawa</w:t>
      </w:r>
    </w:p>
    <w:p w14:paraId="5D06247C" w14:textId="77777777" w:rsidR="009302DB" w:rsidRPr="00B00E67" w:rsidRDefault="009302DB" w:rsidP="009302DB">
      <w:pPr>
        <w:spacing w:after="0" w:line="240" w:lineRule="auto"/>
        <w:jc w:val="center"/>
        <w:rPr>
          <w:rFonts w:ascii="Arial" w:eastAsia="Times New Roman" w:hAnsi="Arial" w:cs="Arial"/>
          <w:b/>
          <w:color w:val="000000" w:themeColor="text1"/>
          <w:sz w:val="20"/>
          <w:szCs w:val="24"/>
          <w:lang w:eastAsia="pl-PL"/>
        </w:rPr>
      </w:pPr>
      <w:r w:rsidRPr="00B00E67">
        <w:rPr>
          <w:rFonts w:ascii="Arial" w:eastAsia="Times New Roman" w:hAnsi="Arial" w:cs="Arial"/>
          <w:b/>
          <w:color w:val="000000" w:themeColor="text1"/>
          <w:sz w:val="20"/>
          <w:szCs w:val="24"/>
          <w:lang w:eastAsia="pl-PL"/>
        </w:rPr>
        <w:t>Pl. Starynkiewicza 5</w:t>
      </w:r>
    </w:p>
    <w:p w14:paraId="4FB291DF" w14:textId="77777777" w:rsidR="009302DB" w:rsidRPr="00B00E67" w:rsidRDefault="009302DB" w:rsidP="009302DB">
      <w:pPr>
        <w:spacing w:after="0" w:line="240" w:lineRule="auto"/>
        <w:jc w:val="center"/>
        <w:rPr>
          <w:rFonts w:ascii="Arial" w:eastAsia="Times New Roman" w:hAnsi="Arial" w:cs="Arial"/>
          <w:color w:val="000000" w:themeColor="text1"/>
          <w:sz w:val="20"/>
          <w:szCs w:val="24"/>
          <w:lang w:eastAsia="pl-PL"/>
        </w:rPr>
      </w:pPr>
    </w:p>
    <w:p w14:paraId="1092F646" w14:textId="77777777" w:rsidR="009302DB" w:rsidRPr="00B00E67" w:rsidRDefault="009302DB" w:rsidP="009302DB">
      <w:pPr>
        <w:spacing w:after="0" w:line="240" w:lineRule="auto"/>
        <w:jc w:val="both"/>
        <w:rPr>
          <w:rFonts w:ascii="Arial" w:eastAsia="Times New Roman" w:hAnsi="Arial" w:cs="Arial"/>
          <w:color w:val="000000" w:themeColor="text1"/>
          <w:sz w:val="20"/>
          <w:szCs w:val="24"/>
          <w:lang w:eastAsia="pl-PL"/>
        </w:rPr>
      </w:pPr>
    </w:p>
    <w:p w14:paraId="70FEA23C" w14:textId="77777777" w:rsidR="009302DB" w:rsidRPr="00B00E67" w:rsidRDefault="009302DB" w:rsidP="009302DB">
      <w:pPr>
        <w:spacing w:after="0" w:line="240" w:lineRule="auto"/>
        <w:jc w:val="center"/>
        <w:rPr>
          <w:rFonts w:ascii="Arial" w:eastAsia="Times New Roman" w:hAnsi="Arial" w:cs="Arial"/>
          <w:color w:val="000000" w:themeColor="text1"/>
          <w:sz w:val="20"/>
          <w:szCs w:val="24"/>
          <w:lang w:eastAsia="pl-PL"/>
        </w:rPr>
      </w:pPr>
    </w:p>
    <w:p w14:paraId="73A2CA96" w14:textId="77777777" w:rsidR="009302DB" w:rsidRPr="00B00E67" w:rsidRDefault="009302DB" w:rsidP="009302DB">
      <w:pPr>
        <w:spacing w:after="0" w:line="240" w:lineRule="auto"/>
        <w:jc w:val="center"/>
        <w:rPr>
          <w:rFonts w:ascii="Arial" w:eastAsia="Times New Roman" w:hAnsi="Arial" w:cs="Arial"/>
          <w:color w:val="000000" w:themeColor="text1"/>
          <w:sz w:val="20"/>
          <w:szCs w:val="24"/>
          <w:lang w:eastAsia="pl-PL"/>
        </w:rPr>
      </w:pPr>
    </w:p>
    <w:p w14:paraId="4742C0D2" w14:textId="77777777" w:rsidR="009302DB" w:rsidRPr="00B00E67" w:rsidRDefault="009302DB" w:rsidP="009302DB">
      <w:pPr>
        <w:spacing w:after="0" w:line="240" w:lineRule="auto"/>
        <w:jc w:val="center"/>
        <w:rPr>
          <w:rFonts w:ascii="Arial" w:eastAsia="Times New Roman" w:hAnsi="Arial" w:cs="Arial"/>
          <w:color w:val="000000" w:themeColor="text1"/>
          <w:sz w:val="20"/>
          <w:szCs w:val="24"/>
          <w:lang w:eastAsia="pl-PL"/>
        </w:rPr>
      </w:pPr>
    </w:p>
    <w:p w14:paraId="66EC1A85" w14:textId="77777777" w:rsidR="009302DB" w:rsidRPr="00B00E67" w:rsidRDefault="009302DB" w:rsidP="009302DB">
      <w:pPr>
        <w:spacing w:after="0" w:line="240" w:lineRule="auto"/>
        <w:jc w:val="center"/>
        <w:rPr>
          <w:rFonts w:ascii="Arial" w:eastAsia="Times New Roman" w:hAnsi="Arial" w:cs="Arial"/>
          <w:color w:val="000000" w:themeColor="text1"/>
          <w:sz w:val="20"/>
          <w:szCs w:val="24"/>
          <w:lang w:eastAsia="pl-PL"/>
        </w:rPr>
      </w:pPr>
    </w:p>
    <w:p w14:paraId="0AC23F2E" w14:textId="77777777" w:rsidR="009302DB" w:rsidRPr="00B00E67" w:rsidRDefault="009302DB" w:rsidP="009302DB">
      <w:pPr>
        <w:spacing w:after="0" w:line="240" w:lineRule="auto"/>
        <w:jc w:val="center"/>
        <w:rPr>
          <w:rFonts w:ascii="Arial" w:eastAsia="Times New Roman" w:hAnsi="Arial" w:cs="Arial"/>
          <w:color w:val="000000" w:themeColor="text1"/>
          <w:sz w:val="20"/>
          <w:szCs w:val="24"/>
          <w:lang w:eastAsia="pl-PL"/>
        </w:rPr>
      </w:pPr>
    </w:p>
    <w:p w14:paraId="58FE7989" w14:textId="77777777" w:rsidR="009302DB" w:rsidRPr="00B00E67" w:rsidRDefault="009302DB" w:rsidP="009302DB">
      <w:pPr>
        <w:spacing w:after="0" w:line="240" w:lineRule="auto"/>
        <w:jc w:val="center"/>
        <w:rPr>
          <w:rFonts w:ascii="Arial" w:eastAsia="Times New Roman" w:hAnsi="Arial" w:cs="Arial"/>
          <w:color w:val="000000" w:themeColor="text1"/>
          <w:sz w:val="20"/>
          <w:szCs w:val="24"/>
          <w:lang w:eastAsia="pl-PL"/>
        </w:rPr>
      </w:pPr>
    </w:p>
    <w:p w14:paraId="358974F5" w14:textId="77777777" w:rsidR="009302DB" w:rsidRPr="00B00E67" w:rsidRDefault="009302DB" w:rsidP="009302DB">
      <w:pPr>
        <w:spacing w:after="0" w:line="240" w:lineRule="auto"/>
        <w:jc w:val="center"/>
        <w:rPr>
          <w:rFonts w:ascii="Arial" w:eastAsia="Times New Roman" w:hAnsi="Arial" w:cs="Arial"/>
          <w:color w:val="000000" w:themeColor="text1"/>
          <w:sz w:val="20"/>
          <w:szCs w:val="24"/>
          <w:lang w:eastAsia="pl-PL"/>
        </w:rPr>
      </w:pPr>
    </w:p>
    <w:p w14:paraId="75589BF7" w14:textId="77777777" w:rsidR="009302DB" w:rsidRPr="00B00E67" w:rsidRDefault="009302DB" w:rsidP="009302DB">
      <w:pPr>
        <w:spacing w:after="0" w:line="240" w:lineRule="auto"/>
        <w:jc w:val="center"/>
        <w:rPr>
          <w:rFonts w:ascii="Arial" w:eastAsia="Times New Roman" w:hAnsi="Arial" w:cs="Arial"/>
          <w:color w:val="000000" w:themeColor="text1"/>
          <w:sz w:val="20"/>
          <w:szCs w:val="24"/>
          <w:lang w:eastAsia="pl-PL"/>
        </w:rPr>
      </w:pPr>
    </w:p>
    <w:p w14:paraId="63643F13" w14:textId="77777777" w:rsidR="009302DB" w:rsidRPr="00B00E67" w:rsidRDefault="009302DB" w:rsidP="009302DB">
      <w:pPr>
        <w:spacing w:after="0" w:line="240" w:lineRule="auto"/>
        <w:jc w:val="center"/>
        <w:rPr>
          <w:rFonts w:ascii="Arial" w:eastAsia="Times New Roman" w:hAnsi="Arial" w:cs="Arial"/>
          <w:color w:val="000000" w:themeColor="text1"/>
          <w:sz w:val="20"/>
          <w:szCs w:val="24"/>
          <w:lang w:eastAsia="pl-PL"/>
        </w:rPr>
      </w:pPr>
    </w:p>
    <w:p w14:paraId="17D4AEEC" w14:textId="77777777" w:rsidR="009302DB" w:rsidRPr="00B00E67" w:rsidRDefault="009302DB" w:rsidP="009302DB">
      <w:pPr>
        <w:spacing w:after="0" w:line="240" w:lineRule="auto"/>
        <w:jc w:val="center"/>
        <w:rPr>
          <w:rFonts w:ascii="Arial" w:eastAsia="Times New Roman" w:hAnsi="Arial" w:cs="Arial"/>
          <w:color w:val="000000" w:themeColor="text1"/>
          <w:sz w:val="20"/>
          <w:szCs w:val="24"/>
          <w:lang w:eastAsia="pl-PL"/>
        </w:rPr>
      </w:pPr>
    </w:p>
    <w:p w14:paraId="5547403E" w14:textId="77777777" w:rsidR="009302DB" w:rsidRPr="00B00E67" w:rsidRDefault="009302DB" w:rsidP="009302DB">
      <w:pPr>
        <w:spacing w:after="0" w:line="240" w:lineRule="auto"/>
        <w:jc w:val="center"/>
        <w:rPr>
          <w:rFonts w:ascii="Arial" w:eastAsia="Times New Roman" w:hAnsi="Arial" w:cs="Arial"/>
          <w:color w:val="000000" w:themeColor="text1"/>
          <w:sz w:val="20"/>
          <w:szCs w:val="24"/>
          <w:lang w:eastAsia="pl-PL"/>
        </w:rPr>
      </w:pPr>
    </w:p>
    <w:p w14:paraId="29786051" w14:textId="77777777" w:rsidR="009302DB" w:rsidRPr="00B00E67" w:rsidRDefault="009302DB" w:rsidP="009302DB">
      <w:pPr>
        <w:spacing w:after="0" w:line="240" w:lineRule="auto"/>
        <w:jc w:val="center"/>
        <w:outlineLvl w:val="0"/>
        <w:rPr>
          <w:rFonts w:ascii="Arial" w:eastAsia="Times New Roman" w:hAnsi="Arial" w:cs="Arial"/>
          <w:b/>
          <w:color w:val="000000" w:themeColor="text1"/>
          <w:sz w:val="26"/>
          <w:szCs w:val="26"/>
          <w:lang w:eastAsia="pl-PL"/>
        </w:rPr>
      </w:pPr>
      <w:r w:rsidRPr="00B00E67">
        <w:rPr>
          <w:rFonts w:ascii="Arial" w:eastAsia="Times New Roman" w:hAnsi="Arial" w:cs="Arial"/>
          <w:b/>
          <w:color w:val="000000" w:themeColor="text1"/>
          <w:sz w:val="26"/>
          <w:szCs w:val="26"/>
          <w:lang w:eastAsia="pl-PL"/>
        </w:rPr>
        <w:t>Przetarg na:</w:t>
      </w:r>
    </w:p>
    <w:p w14:paraId="0A13DC72" w14:textId="77777777" w:rsidR="009302DB" w:rsidRPr="00B00E67" w:rsidRDefault="009302DB" w:rsidP="009302DB">
      <w:pPr>
        <w:spacing w:after="0" w:line="240" w:lineRule="auto"/>
        <w:jc w:val="center"/>
        <w:rPr>
          <w:rFonts w:ascii="Arial" w:eastAsia="Times New Roman" w:hAnsi="Arial" w:cs="Arial"/>
          <w:b/>
          <w:color w:val="000000" w:themeColor="text1"/>
          <w:sz w:val="28"/>
          <w:szCs w:val="28"/>
          <w:lang w:eastAsia="pl-PL"/>
        </w:rPr>
      </w:pPr>
    </w:p>
    <w:p w14:paraId="49778328" w14:textId="046A958D" w:rsidR="00CB3DB2" w:rsidRDefault="00CB3DB2" w:rsidP="00CB3DB2">
      <w:pPr>
        <w:pStyle w:val="Nagwek"/>
        <w:jc w:val="center"/>
        <w:rPr>
          <w:rFonts w:ascii="Arial" w:hAnsi="Arial" w:cs="Arial"/>
          <w:b/>
          <w:color w:val="000000" w:themeColor="text1"/>
        </w:rPr>
      </w:pPr>
      <w:r w:rsidRPr="00CB3DB2">
        <w:rPr>
          <w:rFonts w:ascii="Arial" w:hAnsi="Arial" w:cs="Arial"/>
          <w:b/>
          <w:color w:val="000000" w:themeColor="text1"/>
        </w:rPr>
        <w:t>Świadczenie usług polegających na wykonaniu prac przeprowadzkowych dla Miejskiego Przedsiębiorstwa Wodociągów i Kanalizacji w m.st. Warszawie S.A.</w:t>
      </w:r>
    </w:p>
    <w:p w14:paraId="07F7EC09" w14:textId="77777777" w:rsidR="00CB3DB2" w:rsidRPr="00CB3DB2" w:rsidRDefault="00CB3DB2" w:rsidP="00CB3DB2">
      <w:pPr>
        <w:pStyle w:val="Nagwek"/>
        <w:jc w:val="center"/>
        <w:rPr>
          <w:rFonts w:ascii="Arial" w:hAnsi="Arial" w:cs="Arial"/>
          <w:b/>
          <w:color w:val="000000" w:themeColor="text1"/>
        </w:rPr>
      </w:pPr>
    </w:p>
    <w:p w14:paraId="36FCACCC" w14:textId="4D26D662" w:rsidR="009302DB" w:rsidRPr="00B00E67" w:rsidRDefault="009302DB" w:rsidP="00CB3DB2">
      <w:pPr>
        <w:pStyle w:val="Nagwek"/>
        <w:jc w:val="center"/>
        <w:rPr>
          <w:rFonts w:ascii="Arial" w:hAnsi="Arial" w:cs="Arial"/>
          <w:b/>
          <w:bCs/>
          <w:color w:val="000000" w:themeColor="text1"/>
          <w:sz w:val="24"/>
          <w:szCs w:val="24"/>
        </w:rPr>
      </w:pPr>
      <w:r w:rsidRPr="00B00E67">
        <w:rPr>
          <w:rFonts w:ascii="Arial" w:eastAsia="Times New Roman" w:hAnsi="Arial" w:cs="Arial"/>
          <w:b/>
          <w:bCs/>
          <w:color w:val="000000" w:themeColor="text1"/>
          <w:sz w:val="26"/>
          <w:szCs w:val="26"/>
          <w:lang w:eastAsia="pl-PL"/>
        </w:rPr>
        <w:t xml:space="preserve">(postępowanie nr </w:t>
      </w:r>
      <w:r w:rsidR="007C3BCC" w:rsidRPr="007C3BCC">
        <w:rPr>
          <w:rStyle w:val="fontstyle01"/>
          <w:rFonts w:ascii="Arial" w:hAnsi="Arial" w:cs="Arial"/>
          <w:color w:val="000000" w:themeColor="text1"/>
        </w:rPr>
        <w:t>00733/WS/PN/PZP-DRZ-WRO/D/2026</w:t>
      </w:r>
      <w:r w:rsidR="00CB3DB2">
        <w:rPr>
          <w:rStyle w:val="fontstyle01"/>
          <w:rFonts w:ascii="Arial" w:hAnsi="Arial" w:cs="Arial"/>
          <w:color w:val="000000" w:themeColor="text1"/>
        </w:rPr>
        <w:t>)</w:t>
      </w:r>
    </w:p>
    <w:p w14:paraId="167DEE78" w14:textId="77777777" w:rsidR="009302DB" w:rsidRPr="00B00E67" w:rsidRDefault="009302DB" w:rsidP="009302DB">
      <w:pPr>
        <w:spacing w:after="0" w:line="240" w:lineRule="auto"/>
        <w:jc w:val="center"/>
        <w:rPr>
          <w:rFonts w:ascii="Arial" w:eastAsia="Times New Roman" w:hAnsi="Arial" w:cs="Arial"/>
          <w:b/>
          <w:bCs/>
          <w:color w:val="000000" w:themeColor="text1"/>
          <w:lang w:eastAsia="pl-PL"/>
        </w:rPr>
      </w:pPr>
    </w:p>
    <w:p w14:paraId="78323BB2" w14:textId="77777777" w:rsidR="009302DB" w:rsidRPr="00B00E67" w:rsidRDefault="009302DB" w:rsidP="009302DB">
      <w:pPr>
        <w:spacing w:after="0" w:line="240" w:lineRule="auto"/>
        <w:jc w:val="center"/>
        <w:rPr>
          <w:rFonts w:ascii="Arial" w:eastAsia="Times New Roman" w:hAnsi="Arial" w:cs="Arial"/>
          <w:b/>
          <w:color w:val="000000" w:themeColor="text1"/>
          <w:sz w:val="28"/>
          <w:szCs w:val="28"/>
          <w:lang w:eastAsia="pl-PL"/>
        </w:rPr>
      </w:pPr>
    </w:p>
    <w:p w14:paraId="3A290E28" w14:textId="77777777" w:rsidR="009302DB" w:rsidRPr="00B00E67" w:rsidRDefault="009302DB" w:rsidP="009302DB">
      <w:pPr>
        <w:spacing w:after="0" w:line="240" w:lineRule="auto"/>
        <w:jc w:val="center"/>
        <w:rPr>
          <w:rFonts w:ascii="Arial" w:eastAsia="Times New Roman" w:hAnsi="Arial" w:cs="Arial"/>
          <w:b/>
          <w:caps/>
          <w:color w:val="000000" w:themeColor="text1"/>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r w:rsidRPr="00B00E67">
        <w:rPr>
          <w:rFonts w:ascii="Arial" w:eastAsia="Times New Roman" w:hAnsi="Arial" w:cs="Arial"/>
          <w:b/>
          <w:caps/>
          <w:color w:val="000000" w:themeColor="text1"/>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t>Specyfikacja WARUNKÓW ZAMÓWIENIA</w:t>
      </w:r>
    </w:p>
    <w:p w14:paraId="5410DCFC" w14:textId="77777777" w:rsidR="009302DB" w:rsidRPr="00B00E67" w:rsidRDefault="009302DB" w:rsidP="009302DB">
      <w:pPr>
        <w:spacing w:after="0" w:line="240" w:lineRule="auto"/>
        <w:jc w:val="center"/>
        <w:rPr>
          <w:rFonts w:ascii="Arial" w:eastAsia="Times New Roman" w:hAnsi="Arial" w:cs="Arial"/>
          <w:b/>
          <w:caps/>
          <w:color w:val="000000" w:themeColor="text1"/>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r w:rsidRPr="00B00E67">
        <w:rPr>
          <w:rFonts w:ascii="Arial" w:eastAsia="Times New Roman" w:hAnsi="Arial" w:cs="Arial"/>
          <w:b/>
          <w:caps/>
          <w:color w:val="000000" w:themeColor="text1"/>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t>(SWZ)</w:t>
      </w:r>
    </w:p>
    <w:p w14:paraId="25FAA230" w14:textId="77777777" w:rsidR="009302DB" w:rsidRPr="00B00E67" w:rsidRDefault="009302DB" w:rsidP="009302DB">
      <w:pPr>
        <w:spacing w:after="0" w:line="240" w:lineRule="auto"/>
        <w:jc w:val="center"/>
        <w:rPr>
          <w:rFonts w:ascii="Arial" w:eastAsia="Times New Roman" w:hAnsi="Arial" w:cs="Arial"/>
          <w:b/>
          <w:caps/>
          <w:color w:val="000000" w:themeColor="text1"/>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1B2CE1D5" w14:textId="77777777" w:rsidR="009302DB" w:rsidRPr="00B00E67" w:rsidRDefault="009302DB" w:rsidP="009302DB">
      <w:pPr>
        <w:spacing w:after="0" w:line="240" w:lineRule="auto"/>
        <w:jc w:val="center"/>
        <w:rPr>
          <w:rFonts w:ascii="Arial" w:eastAsia="Times New Roman" w:hAnsi="Arial" w:cs="Arial"/>
          <w:b/>
          <w:caps/>
          <w:color w:val="000000" w:themeColor="text1"/>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23E06C6A" w14:textId="77777777" w:rsidR="009302DB" w:rsidRPr="00B00E67" w:rsidRDefault="009302DB" w:rsidP="009302DB">
      <w:pPr>
        <w:spacing w:after="0" w:line="240" w:lineRule="auto"/>
        <w:jc w:val="center"/>
        <w:rPr>
          <w:rFonts w:ascii="Arial" w:eastAsia="Times New Roman" w:hAnsi="Arial" w:cs="Arial"/>
          <w:b/>
          <w:caps/>
          <w:color w:val="000000" w:themeColor="text1"/>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73ABF5A6" w14:textId="77777777" w:rsidR="009302DB" w:rsidRPr="00B00E67" w:rsidRDefault="009302DB" w:rsidP="009302DB">
      <w:pPr>
        <w:spacing w:after="0" w:line="240" w:lineRule="auto"/>
        <w:jc w:val="center"/>
        <w:rPr>
          <w:rFonts w:ascii="Arial" w:eastAsia="Times New Roman" w:hAnsi="Arial" w:cs="Arial"/>
          <w:b/>
          <w:caps/>
          <w:color w:val="000000" w:themeColor="text1"/>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26FBC4A9" w14:textId="77777777" w:rsidR="009302DB" w:rsidRPr="00B00E67" w:rsidRDefault="009302DB" w:rsidP="009302DB">
      <w:pPr>
        <w:spacing w:after="0" w:line="240" w:lineRule="auto"/>
        <w:jc w:val="center"/>
        <w:rPr>
          <w:rFonts w:ascii="Arial" w:eastAsia="Times New Roman" w:hAnsi="Arial" w:cs="Arial"/>
          <w:b/>
          <w:caps/>
          <w:color w:val="000000" w:themeColor="text1"/>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23B45BD7" w14:textId="77777777" w:rsidR="009302DB" w:rsidRPr="00B00E67" w:rsidRDefault="009302DB" w:rsidP="009302DB">
      <w:pPr>
        <w:spacing w:after="0" w:line="240" w:lineRule="auto"/>
        <w:jc w:val="center"/>
        <w:rPr>
          <w:rFonts w:ascii="Arial" w:eastAsia="Times New Roman" w:hAnsi="Arial" w:cs="Arial"/>
          <w:b/>
          <w:caps/>
          <w:color w:val="000000" w:themeColor="text1"/>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593415C7" w14:textId="77777777" w:rsidR="009302DB" w:rsidRPr="00B00E67" w:rsidRDefault="009302DB" w:rsidP="009302DB">
      <w:pPr>
        <w:spacing w:after="0" w:line="240" w:lineRule="auto"/>
        <w:jc w:val="center"/>
        <w:rPr>
          <w:rFonts w:ascii="Arial" w:eastAsia="Times New Roman" w:hAnsi="Arial" w:cs="Arial"/>
          <w:b/>
          <w:caps/>
          <w:color w:val="000000" w:themeColor="text1"/>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3E3468DB" w14:textId="77777777" w:rsidR="009302DB" w:rsidRPr="00B00E67" w:rsidRDefault="009302DB" w:rsidP="009302DB">
      <w:pPr>
        <w:spacing w:after="0" w:line="240" w:lineRule="auto"/>
        <w:jc w:val="center"/>
        <w:rPr>
          <w:rFonts w:ascii="Arial" w:eastAsia="Times New Roman" w:hAnsi="Arial" w:cs="Arial"/>
          <w:b/>
          <w:caps/>
          <w:color w:val="000000" w:themeColor="text1"/>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7BA7732B" w14:textId="77777777" w:rsidR="009302DB" w:rsidRPr="00B00E67" w:rsidRDefault="009302DB" w:rsidP="009302DB">
      <w:pPr>
        <w:spacing w:after="0" w:line="240" w:lineRule="auto"/>
        <w:jc w:val="center"/>
        <w:rPr>
          <w:rFonts w:ascii="Arial" w:eastAsia="Times New Roman" w:hAnsi="Arial" w:cs="Arial"/>
          <w:b/>
          <w:caps/>
          <w:color w:val="000000" w:themeColor="text1"/>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61FA421D" w14:textId="77777777" w:rsidR="009302DB" w:rsidRPr="00B00E67" w:rsidRDefault="009302DB" w:rsidP="009302DB">
      <w:pPr>
        <w:spacing w:after="0" w:line="240" w:lineRule="auto"/>
        <w:jc w:val="center"/>
        <w:rPr>
          <w:rFonts w:ascii="Arial" w:eastAsia="Times New Roman" w:hAnsi="Arial" w:cs="Arial"/>
          <w:b/>
          <w:caps/>
          <w:color w:val="000000" w:themeColor="text1"/>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58C7385D" w14:textId="77777777" w:rsidR="009302DB" w:rsidRPr="00B00E67" w:rsidRDefault="009302DB" w:rsidP="009302DB">
      <w:pPr>
        <w:spacing w:after="0" w:line="240" w:lineRule="auto"/>
        <w:jc w:val="center"/>
        <w:rPr>
          <w:rFonts w:ascii="Arial" w:eastAsia="Times New Roman" w:hAnsi="Arial" w:cs="Arial"/>
          <w:b/>
          <w:caps/>
          <w:color w:val="000000" w:themeColor="text1"/>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4F8E39FE" w14:textId="77777777" w:rsidR="009302DB" w:rsidRPr="00B00E67" w:rsidRDefault="009302DB" w:rsidP="009302DB">
      <w:pPr>
        <w:rPr>
          <w:rFonts w:ascii="Arial" w:eastAsia="Times New Roman" w:hAnsi="Arial" w:cs="Arial"/>
          <w:b/>
          <w:color w:val="000000" w:themeColor="text1"/>
          <w:lang w:eastAsia="pl-PL"/>
        </w:rPr>
      </w:pPr>
    </w:p>
    <w:p w14:paraId="1E53A40F" w14:textId="77777777" w:rsidR="009302DB" w:rsidRPr="00B00E67" w:rsidRDefault="009302DB" w:rsidP="009302DB">
      <w:pPr>
        <w:rPr>
          <w:rFonts w:ascii="Arial" w:eastAsia="Times New Roman" w:hAnsi="Arial" w:cs="Arial"/>
          <w:b/>
          <w:color w:val="000000" w:themeColor="text1"/>
          <w:lang w:eastAsia="pl-PL"/>
        </w:rPr>
      </w:pPr>
    </w:p>
    <w:p w14:paraId="09C9A4AD" w14:textId="77777777" w:rsidR="009302DB" w:rsidRPr="00B00E67" w:rsidRDefault="009302DB" w:rsidP="009302DB">
      <w:pPr>
        <w:rPr>
          <w:rFonts w:ascii="Arial" w:eastAsia="Times New Roman" w:hAnsi="Arial" w:cs="Arial"/>
          <w:b/>
          <w:color w:val="000000" w:themeColor="text1"/>
          <w:lang w:eastAsia="pl-PL"/>
        </w:rPr>
      </w:pPr>
    </w:p>
    <w:p w14:paraId="17BF306E" w14:textId="77777777" w:rsidR="009302DB" w:rsidRPr="00B00E67" w:rsidRDefault="009302DB" w:rsidP="009302DB">
      <w:pPr>
        <w:rPr>
          <w:rFonts w:ascii="Arial" w:eastAsia="Times New Roman" w:hAnsi="Arial" w:cs="Arial"/>
          <w:b/>
          <w:color w:val="000000" w:themeColor="text1"/>
          <w:lang w:eastAsia="pl-PL"/>
        </w:rPr>
      </w:pPr>
    </w:p>
    <w:p w14:paraId="1CB1AC8D" w14:textId="77777777" w:rsidR="009302DB" w:rsidRPr="00B00E67" w:rsidRDefault="009302DB" w:rsidP="009302DB">
      <w:pPr>
        <w:rPr>
          <w:color w:val="000000" w:themeColor="text1"/>
        </w:rPr>
      </w:pPr>
      <w:r w:rsidRPr="00B00E67">
        <w:rPr>
          <w:color w:val="000000" w:themeColor="text1"/>
        </w:rPr>
        <w:br w:type="page"/>
      </w:r>
    </w:p>
    <w:p w14:paraId="673566BA" w14:textId="77777777" w:rsidR="009302DB" w:rsidRPr="00B00E67" w:rsidRDefault="009302DB" w:rsidP="009302DB">
      <w:pPr>
        <w:numPr>
          <w:ilvl w:val="0"/>
          <w:numId w:val="2"/>
        </w:numPr>
        <w:spacing w:before="120" w:after="120" w:line="240" w:lineRule="auto"/>
        <w:ind w:right="357"/>
        <w:jc w:val="both"/>
        <w:rPr>
          <w:rFonts w:ascii="Arial" w:eastAsia="Times New Roman" w:hAnsi="Arial" w:cs="Arial"/>
          <w:color w:val="000000" w:themeColor="text1"/>
          <w:sz w:val="20"/>
          <w:szCs w:val="20"/>
          <w:lang w:eastAsia="pl-PL"/>
        </w:rPr>
      </w:pPr>
      <w:r w:rsidRPr="00B00E67">
        <w:rPr>
          <w:rFonts w:ascii="Arial" w:eastAsia="Times New Roman" w:hAnsi="Arial" w:cs="Arial"/>
          <w:b/>
          <w:color w:val="000000" w:themeColor="text1"/>
          <w:sz w:val="20"/>
          <w:szCs w:val="20"/>
          <w:u w:val="single"/>
          <w:lang w:eastAsia="pl-PL"/>
        </w:rPr>
        <w:lastRenderedPageBreak/>
        <w:t>ZAMAWIAJĄCY</w:t>
      </w:r>
    </w:p>
    <w:p w14:paraId="06B2CEAE" w14:textId="77777777" w:rsidR="009302DB" w:rsidRPr="00B00E67" w:rsidRDefault="009302DB" w:rsidP="009302DB">
      <w:pPr>
        <w:spacing w:before="120" w:after="120" w:line="240" w:lineRule="auto"/>
        <w:ind w:left="357" w:right="357"/>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Miejskie Przedsiębiorstwo Wodociągów i Kanalizacji</w:t>
      </w:r>
    </w:p>
    <w:p w14:paraId="14AFAC46" w14:textId="77777777" w:rsidR="009302DB" w:rsidRPr="00B00E67" w:rsidRDefault="009302DB" w:rsidP="009302DB">
      <w:pPr>
        <w:spacing w:before="120" w:after="120" w:line="240" w:lineRule="auto"/>
        <w:ind w:left="357" w:right="357"/>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w m. st. Warszawie, Spółka Akcyjna</w:t>
      </w:r>
    </w:p>
    <w:p w14:paraId="3270C2B6" w14:textId="77777777" w:rsidR="009302DB" w:rsidRPr="00B00E67" w:rsidRDefault="009302DB" w:rsidP="009302DB">
      <w:pPr>
        <w:spacing w:before="120" w:after="120" w:line="240" w:lineRule="auto"/>
        <w:ind w:left="357" w:right="357"/>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Pl. Starynkiewicza 5, 02 – 015 Warszawa</w:t>
      </w:r>
    </w:p>
    <w:p w14:paraId="2AEA8C52" w14:textId="77777777" w:rsidR="009302DB" w:rsidRPr="00B00E67" w:rsidRDefault="009302DB" w:rsidP="009302DB">
      <w:pPr>
        <w:spacing w:before="120" w:after="120" w:line="240" w:lineRule="auto"/>
        <w:ind w:left="357" w:right="357"/>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zarejestrowana w Sądzie Rejonowym dla m.st. Warszawy w Warszawie, XII Wydział Gospodarczy Krajowego Rejestru Sądowego pod numerem KRS: 0000146138</w:t>
      </w:r>
    </w:p>
    <w:p w14:paraId="0315F538" w14:textId="77777777" w:rsidR="009302DB" w:rsidRPr="00B00E67" w:rsidRDefault="009302DB" w:rsidP="009302DB">
      <w:pPr>
        <w:spacing w:before="120" w:after="120" w:line="240" w:lineRule="auto"/>
        <w:ind w:left="357" w:right="357"/>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Regon: 015314758; NIP: 525-000-56-62; BDO: 000020307</w:t>
      </w:r>
    </w:p>
    <w:p w14:paraId="7C6D0722" w14:textId="74894A38" w:rsidR="009302DB" w:rsidRPr="00B00E67" w:rsidRDefault="009302DB" w:rsidP="009302DB">
      <w:pPr>
        <w:spacing w:before="120" w:after="120" w:line="240" w:lineRule="auto"/>
        <w:ind w:left="357" w:right="357"/>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 xml:space="preserve">Kapitał zakładowy: </w:t>
      </w:r>
      <w:r w:rsidR="00045FCE" w:rsidRPr="00073071">
        <w:rPr>
          <w:rFonts w:ascii="Arial" w:eastAsia="Times New Roman" w:hAnsi="Arial" w:cs="Arial"/>
          <w:sz w:val="20"/>
          <w:szCs w:val="20"/>
          <w:lang w:eastAsia="pl-PL"/>
        </w:rPr>
        <w:t xml:space="preserve">2 823 080 100,00 </w:t>
      </w:r>
      <w:r w:rsidR="00045FCE" w:rsidRPr="00B4556E">
        <w:rPr>
          <w:rFonts w:ascii="Arial" w:eastAsia="Times New Roman" w:hAnsi="Arial" w:cs="Arial"/>
          <w:sz w:val="20"/>
          <w:szCs w:val="20"/>
          <w:lang w:eastAsia="pl-PL"/>
        </w:rPr>
        <w:t>zł (wpłacony w całości)</w:t>
      </w:r>
    </w:p>
    <w:p w14:paraId="7DB7A07B" w14:textId="77777777" w:rsidR="009302DB" w:rsidRPr="00B00E67" w:rsidRDefault="009302DB" w:rsidP="009302DB">
      <w:pPr>
        <w:numPr>
          <w:ilvl w:val="0"/>
          <w:numId w:val="2"/>
        </w:numPr>
        <w:spacing w:before="120" w:after="120" w:line="240" w:lineRule="auto"/>
        <w:ind w:right="357"/>
        <w:jc w:val="both"/>
        <w:rPr>
          <w:rFonts w:ascii="Arial" w:eastAsia="Times New Roman" w:hAnsi="Arial" w:cs="Arial"/>
          <w:b/>
          <w:color w:val="000000" w:themeColor="text1"/>
          <w:sz w:val="20"/>
          <w:szCs w:val="20"/>
          <w:u w:val="single"/>
          <w:lang w:eastAsia="pl-PL"/>
        </w:rPr>
      </w:pPr>
      <w:r w:rsidRPr="00B00E67">
        <w:rPr>
          <w:rFonts w:ascii="Arial" w:eastAsia="Times New Roman" w:hAnsi="Arial" w:cs="Arial"/>
          <w:b/>
          <w:color w:val="000000" w:themeColor="text1"/>
          <w:sz w:val="20"/>
          <w:szCs w:val="20"/>
          <w:u w:val="single"/>
          <w:lang w:eastAsia="pl-PL"/>
        </w:rPr>
        <w:t>ORGANIZATOR POSTĘPOWANIA</w:t>
      </w:r>
    </w:p>
    <w:p w14:paraId="08948CA4" w14:textId="77777777" w:rsidR="009302DB" w:rsidRPr="00B00E67" w:rsidRDefault="009302DB" w:rsidP="009302DB">
      <w:pPr>
        <w:spacing w:before="120" w:after="120" w:line="240" w:lineRule="auto"/>
        <w:ind w:left="360"/>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Pion Zamówień Publicznych - Dział Realizacji Zamówień</w:t>
      </w:r>
    </w:p>
    <w:p w14:paraId="43350C58" w14:textId="1B8A52B4" w:rsidR="003232AC" w:rsidRPr="00B00E67" w:rsidRDefault="009302DB" w:rsidP="003232AC">
      <w:pPr>
        <w:numPr>
          <w:ilvl w:val="0"/>
          <w:numId w:val="2"/>
        </w:numPr>
        <w:spacing w:before="120" w:after="120" w:line="240" w:lineRule="auto"/>
        <w:ind w:right="357"/>
        <w:jc w:val="both"/>
        <w:rPr>
          <w:rFonts w:ascii="Arial" w:eastAsia="Times New Roman" w:hAnsi="Arial" w:cs="Arial"/>
          <w:b/>
          <w:color w:val="000000" w:themeColor="text1"/>
          <w:sz w:val="20"/>
          <w:szCs w:val="20"/>
          <w:u w:val="single"/>
          <w:lang w:eastAsia="pl-PL"/>
        </w:rPr>
      </w:pPr>
      <w:r w:rsidRPr="00B00E67">
        <w:rPr>
          <w:rFonts w:ascii="Arial" w:eastAsia="Times New Roman" w:hAnsi="Arial" w:cs="Arial"/>
          <w:b/>
          <w:color w:val="000000" w:themeColor="text1"/>
          <w:sz w:val="20"/>
          <w:szCs w:val="20"/>
          <w:u w:val="single"/>
          <w:lang w:eastAsia="pl-PL"/>
        </w:rPr>
        <w:t>UWAGI OGÓLNE</w:t>
      </w:r>
    </w:p>
    <w:p w14:paraId="5E15CB41" w14:textId="77777777" w:rsidR="009302DB" w:rsidRPr="00B00E67" w:rsidRDefault="009302DB" w:rsidP="003232AC">
      <w:pPr>
        <w:numPr>
          <w:ilvl w:val="1"/>
          <w:numId w:val="2"/>
        </w:numPr>
        <w:tabs>
          <w:tab w:val="clear" w:pos="720"/>
          <w:tab w:val="num" w:pos="993"/>
        </w:tabs>
        <w:spacing w:before="120" w:after="120" w:line="240" w:lineRule="auto"/>
        <w:ind w:left="851" w:right="357" w:hanging="567"/>
        <w:jc w:val="both"/>
        <w:rPr>
          <w:rFonts w:ascii="Arial" w:eastAsia="Times New Roman" w:hAnsi="Arial" w:cs="Arial"/>
          <w:b/>
          <w:bCs/>
          <w:color w:val="000000" w:themeColor="text1"/>
          <w:sz w:val="20"/>
          <w:szCs w:val="20"/>
          <w:lang w:eastAsia="pl-PL"/>
        </w:rPr>
      </w:pPr>
      <w:r w:rsidRPr="00B00E67">
        <w:rPr>
          <w:rFonts w:ascii="Arial" w:eastAsia="Times New Roman" w:hAnsi="Arial" w:cs="Arial"/>
          <w:color w:val="000000" w:themeColor="text1"/>
          <w:sz w:val="20"/>
          <w:szCs w:val="20"/>
          <w:lang w:eastAsia="pl-PL"/>
        </w:rPr>
        <w:t xml:space="preserve">Niniejsza SWZ określa wymagania i tryb oceny ofert. </w:t>
      </w:r>
    </w:p>
    <w:p w14:paraId="052361D8" w14:textId="77777777" w:rsidR="009302DB" w:rsidRPr="00B00E67" w:rsidRDefault="009302DB" w:rsidP="003232AC">
      <w:pPr>
        <w:numPr>
          <w:ilvl w:val="1"/>
          <w:numId w:val="2"/>
        </w:numPr>
        <w:tabs>
          <w:tab w:val="clear" w:pos="720"/>
          <w:tab w:val="num" w:pos="993"/>
        </w:tabs>
        <w:spacing w:before="120" w:after="120" w:line="240" w:lineRule="auto"/>
        <w:ind w:left="851" w:hanging="567"/>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Wykonawca powinien zapoznać się z wszystkimi informacjami zawartymi w SWZ, w celu prawidłowego przygotowania oferty.</w:t>
      </w:r>
    </w:p>
    <w:p w14:paraId="396D5E28" w14:textId="77777777" w:rsidR="009302DB" w:rsidRPr="00B00E67" w:rsidRDefault="009302DB" w:rsidP="003232AC">
      <w:pPr>
        <w:numPr>
          <w:ilvl w:val="1"/>
          <w:numId w:val="2"/>
        </w:numPr>
        <w:tabs>
          <w:tab w:val="clear" w:pos="720"/>
          <w:tab w:val="num" w:pos="993"/>
        </w:tabs>
        <w:spacing w:before="120" w:after="120" w:line="240" w:lineRule="auto"/>
        <w:ind w:left="851" w:hanging="567"/>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W kwestiach nie omówionych w niniejszej SWZ zastosowanie mają przepisy regulaminu</w:t>
      </w:r>
      <w:r w:rsidRPr="00B00E67">
        <w:rPr>
          <w:rFonts w:ascii="Arial" w:eastAsia="Times New Roman" w:hAnsi="Arial" w:cs="Arial"/>
          <w:color w:val="000000" w:themeColor="text1"/>
          <w:sz w:val="20"/>
          <w:szCs w:val="20"/>
          <w:lang w:eastAsia="pl-PL"/>
        </w:rPr>
        <w:br/>
        <w:t>R-PZP-02 Udzielanie przez Miejskie Przedsiębiorstwo Wodociągów i Kanalizacji</w:t>
      </w:r>
      <w:r w:rsidRPr="00B00E67">
        <w:rPr>
          <w:rFonts w:ascii="Arial" w:eastAsia="Times New Roman" w:hAnsi="Arial" w:cs="Arial"/>
          <w:color w:val="000000" w:themeColor="text1"/>
          <w:sz w:val="20"/>
          <w:szCs w:val="20"/>
          <w:lang w:eastAsia="pl-PL"/>
        </w:rPr>
        <w:br/>
        <w:t>w m.st. Warszawie S.A. zamówień publicznych nieobjętych obowiązkiem stosowania ustawy Prawo zamówień publicznych – wydanie 01 (opublikowanego na stronie internetowej www.mpwik.com.pl), zwanego „Regulaminem” oraz Kodeksu cywilnego.</w:t>
      </w:r>
    </w:p>
    <w:p w14:paraId="33C1F155" w14:textId="77777777" w:rsidR="009302DB" w:rsidRPr="00B00E67" w:rsidRDefault="009302DB" w:rsidP="003232AC">
      <w:pPr>
        <w:numPr>
          <w:ilvl w:val="1"/>
          <w:numId w:val="2"/>
        </w:numPr>
        <w:tabs>
          <w:tab w:val="clear" w:pos="720"/>
          <w:tab w:val="num" w:pos="993"/>
        </w:tabs>
        <w:spacing w:before="120" w:after="120" w:line="240" w:lineRule="auto"/>
        <w:ind w:left="851" w:hanging="567"/>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 xml:space="preserve">Platformę zakupową Spółki przyjmuje się jako narzędzie wiodące do porozumiewania się pomiędzy Zamawiającym i Wykonawcą. Wszelką korespondencję, ofertę, oświadczenia, wnioski, zawiadomienia oraz informacje, Zamawiający i Wykonawca przekazują </w:t>
      </w:r>
      <w:r w:rsidRPr="00B00E67">
        <w:rPr>
          <w:rFonts w:ascii="Arial" w:eastAsia="Times New Roman" w:hAnsi="Arial" w:cs="Arial"/>
          <w:color w:val="000000" w:themeColor="text1"/>
          <w:sz w:val="20"/>
          <w:szCs w:val="20"/>
          <w:lang w:eastAsia="pl-PL"/>
        </w:rPr>
        <w:br/>
        <w:t>za pośrednictwem Platformy zakupowej.</w:t>
      </w:r>
    </w:p>
    <w:p w14:paraId="32542AB0" w14:textId="77777777" w:rsidR="009302DB" w:rsidRPr="00B00E67" w:rsidRDefault="009302DB" w:rsidP="003232AC">
      <w:pPr>
        <w:numPr>
          <w:ilvl w:val="1"/>
          <w:numId w:val="2"/>
        </w:numPr>
        <w:tabs>
          <w:tab w:val="clear" w:pos="720"/>
          <w:tab w:val="num" w:pos="993"/>
          <w:tab w:val="center" w:pos="4536"/>
          <w:tab w:val="right" w:pos="9072"/>
        </w:tabs>
        <w:spacing w:before="120" w:after="120" w:line="240" w:lineRule="auto"/>
        <w:ind w:left="851" w:hanging="567"/>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Wszelkie dokumenty wymagające podpisów osób reprezentujących Wykonawcę muszą być złożone:</w:t>
      </w:r>
    </w:p>
    <w:p w14:paraId="61F66F7D" w14:textId="77777777" w:rsidR="009302DB" w:rsidRPr="00B00E67" w:rsidRDefault="009302DB" w:rsidP="003232AC">
      <w:pPr>
        <w:tabs>
          <w:tab w:val="center" w:pos="4536"/>
          <w:tab w:val="right" w:pos="9072"/>
        </w:tabs>
        <w:spacing w:before="120" w:after="120" w:line="240" w:lineRule="auto"/>
        <w:ind w:left="1134"/>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 xml:space="preserve">- w postaci elektronicznej - skanu (z widocznymi podpisami osób reprezentujących Wykonawcę) </w:t>
      </w:r>
    </w:p>
    <w:p w14:paraId="461FE82D" w14:textId="77777777" w:rsidR="009302DB" w:rsidRPr="00B00E67" w:rsidRDefault="009302DB" w:rsidP="003232AC">
      <w:pPr>
        <w:tabs>
          <w:tab w:val="center" w:pos="4536"/>
          <w:tab w:val="right" w:pos="9072"/>
        </w:tabs>
        <w:spacing w:before="120" w:after="120" w:line="240" w:lineRule="auto"/>
        <w:ind w:left="1134" w:right="357"/>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 xml:space="preserve">lub </w:t>
      </w:r>
    </w:p>
    <w:p w14:paraId="511AD10D" w14:textId="77777777" w:rsidR="009302DB" w:rsidRPr="00B00E67" w:rsidRDefault="009302DB" w:rsidP="003232AC">
      <w:pPr>
        <w:tabs>
          <w:tab w:val="center" w:pos="4536"/>
          <w:tab w:val="right" w:pos="9072"/>
        </w:tabs>
        <w:spacing w:before="120" w:after="120" w:line="240" w:lineRule="auto"/>
        <w:ind w:left="1134" w:right="357"/>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 w formie elektronicznej opatrzonej kwalifikowanym podpisem elektronicznym.</w:t>
      </w:r>
    </w:p>
    <w:p w14:paraId="0CD2BD3D" w14:textId="77777777" w:rsidR="009302DB" w:rsidRPr="00B00E67" w:rsidRDefault="009302DB" w:rsidP="003232AC">
      <w:pPr>
        <w:tabs>
          <w:tab w:val="center" w:pos="4536"/>
          <w:tab w:val="right" w:pos="9072"/>
        </w:tabs>
        <w:spacing w:before="120" w:after="120" w:line="240" w:lineRule="auto"/>
        <w:ind w:left="1134"/>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Dokumenty muszą być odpowiedniej jakości minimum 150 dpi (umożliwiające odczytanie treści zawartej w dokumencie).</w:t>
      </w:r>
    </w:p>
    <w:p w14:paraId="0BB274A7" w14:textId="66EDDCBE" w:rsidR="009302DB" w:rsidRPr="00B00E67" w:rsidRDefault="009302DB" w:rsidP="003232AC">
      <w:pPr>
        <w:numPr>
          <w:ilvl w:val="1"/>
          <w:numId w:val="2"/>
        </w:numPr>
        <w:tabs>
          <w:tab w:val="clear" w:pos="720"/>
          <w:tab w:val="num" w:pos="993"/>
          <w:tab w:val="center" w:pos="4536"/>
          <w:tab w:val="right" w:pos="9072"/>
        </w:tabs>
        <w:spacing w:before="120" w:after="120" w:line="240" w:lineRule="auto"/>
        <w:ind w:left="851" w:hanging="567"/>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Zamawiający przed udzieleniem zamówienia, w terminie nie krótszym niż trzy dni robocze, może wezwać Wykonawcę, którego oferta została wybrana jako najkorzystniejsza, do złożenia w formie pisemnej: oferty, aktualnych oświadczeń lub dokumentów wymaganych w postępowaniu.</w:t>
      </w:r>
    </w:p>
    <w:p w14:paraId="5831D394" w14:textId="77777777" w:rsidR="009302DB" w:rsidRPr="00B00E67" w:rsidRDefault="009302DB" w:rsidP="003232AC">
      <w:pPr>
        <w:numPr>
          <w:ilvl w:val="1"/>
          <w:numId w:val="2"/>
        </w:numPr>
        <w:tabs>
          <w:tab w:val="clear" w:pos="720"/>
          <w:tab w:val="num" w:pos="993"/>
        </w:tabs>
        <w:spacing w:before="120" w:after="120" w:line="240" w:lineRule="auto"/>
        <w:ind w:left="851" w:hanging="567"/>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 xml:space="preserve">W przypadku niedostarczenia powyższych dokumentów Zamawiający uznaje, </w:t>
      </w:r>
      <w:r w:rsidRPr="00B00E67">
        <w:rPr>
          <w:rFonts w:ascii="Arial" w:eastAsia="Times New Roman" w:hAnsi="Arial" w:cs="Arial"/>
          <w:color w:val="000000" w:themeColor="text1"/>
          <w:sz w:val="20"/>
          <w:szCs w:val="20"/>
          <w:lang w:eastAsia="pl-PL"/>
        </w:rPr>
        <w:br/>
        <w:t>że Wykonawca odmówił podpisania umowy, a w przypadku zamówienia zakupu odmówił jego przyjęcia i może wybrać ofertę najkorzystniejszą spośród pozostałych ofert bez przeprowadzania ich ponownego badania i oceny, chyba że zachodzą przesłanki zamknięcia postępowania bez dokonywania wyboru.</w:t>
      </w:r>
    </w:p>
    <w:p w14:paraId="0A8EB55A" w14:textId="77777777" w:rsidR="009302DB" w:rsidRPr="00B00E67" w:rsidRDefault="009302DB" w:rsidP="009302DB">
      <w:pPr>
        <w:numPr>
          <w:ilvl w:val="0"/>
          <w:numId w:val="2"/>
        </w:numPr>
        <w:spacing w:before="120" w:after="120" w:line="240" w:lineRule="auto"/>
        <w:ind w:right="357"/>
        <w:jc w:val="both"/>
        <w:rPr>
          <w:rFonts w:ascii="Arial" w:eastAsia="Times New Roman" w:hAnsi="Arial" w:cs="Arial"/>
          <w:b/>
          <w:color w:val="000000" w:themeColor="text1"/>
          <w:sz w:val="20"/>
          <w:szCs w:val="20"/>
          <w:u w:val="single"/>
          <w:lang w:eastAsia="pl-PL"/>
        </w:rPr>
      </w:pPr>
      <w:r w:rsidRPr="00B00E67">
        <w:rPr>
          <w:rFonts w:ascii="Arial" w:eastAsia="Times New Roman" w:hAnsi="Arial" w:cs="Arial"/>
          <w:b/>
          <w:color w:val="000000" w:themeColor="text1"/>
          <w:sz w:val="20"/>
          <w:szCs w:val="20"/>
          <w:u w:val="single"/>
          <w:lang w:eastAsia="pl-PL"/>
        </w:rPr>
        <w:t>PRZEDMIOT ZAMÓWIENIA</w:t>
      </w:r>
    </w:p>
    <w:p w14:paraId="54C87E0B" w14:textId="101BA2F4" w:rsidR="00CB3DB2" w:rsidRPr="00CB3DB2" w:rsidRDefault="009302DB" w:rsidP="00CB3DB2">
      <w:pPr>
        <w:numPr>
          <w:ilvl w:val="1"/>
          <w:numId w:val="2"/>
        </w:numPr>
        <w:spacing w:before="120" w:after="120" w:line="240" w:lineRule="auto"/>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Przedmiotem zamówienia objętym niniejszym postępowaniem jest:</w:t>
      </w:r>
      <w:r w:rsidR="00CB3DB2">
        <w:rPr>
          <w:rFonts w:ascii="Arial" w:eastAsia="Times New Roman" w:hAnsi="Arial" w:cs="Arial"/>
          <w:color w:val="000000" w:themeColor="text1"/>
          <w:sz w:val="20"/>
          <w:szCs w:val="20"/>
          <w:lang w:eastAsia="pl-PL"/>
        </w:rPr>
        <w:t xml:space="preserve"> </w:t>
      </w:r>
      <w:r w:rsidR="00CB3DB2" w:rsidRPr="00CB3DB2">
        <w:rPr>
          <w:rFonts w:ascii="Arial" w:hAnsi="Arial" w:cs="Arial"/>
          <w:b/>
          <w:color w:val="000000" w:themeColor="text1"/>
          <w:sz w:val="20"/>
        </w:rPr>
        <w:t>Świadczenie usług polegających na wykonaniu prac przeprowadzkowych dla Miejskiego Przedsiębiorstwa Wodociągów i Kanalizacji w m.st. Warszawie S.A.</w:t>
      </w:r>
    </w:p>
    <w:p w14:paraId="082A4DBD" w14:textId="2F1C89E0" w:rsidR="009302DB" w:rsidRPr="00B00E67" w:rsidRDefault="009302DB" w:rsidP="009302DB">
      <w:pPr>
        <w:numPr>
          <w:ilvl w:val="1"/>
          <w:numId w:val="2"/>
        </w:numPr>
        <w:spacing w:before="120" w:after="120" w:line="240" w:lineRule="auto"/>
        <w:ind w:right="357"/>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Opis przedmiotu zamó</w:t>
      </w:r>
      <w:r w:rsidRPr="00B00E67">
        <w:rPr>
          <w:rFonts w:ascii="Arial" w:eastAsia="Times New Roman" w:hAnsi="Arial" w:cs="Arial"/>
          <w:bCs/>
          <w:color w:val="000000" w:themeColor="text1"/>
          <w:sz w:val="20"/>
          <w:szCs w:val="20"/>
          <w:lang w:eastAsia="pl-PL"/>
        </w:rPr>
        <w:t xml:space="preserve">wienia zawiera </w:t>
      </w:r>
      <w:r w:rsidRPr="00B00E67">
        <w:rPr>
          <w:rFonts w:ascii="Arial" w:eastAsia="Times New Roman" w:hAnsi="Arial" w:cs="Arial"/>
          <w:b/>
          <w:bCs/>
          <w:color w:val="000000" w:themeColor="text1"/>
          <w:sz w:val="20"/>
          <w:szCs w:val="20"/>
          <w:lang w:eastAsia="pl-PL"/>
        </w:rPr>
        <w:t xml:space="preserve">załącznik nr </w:t>
      </w:r>
      <w:r w:rsidR="00477E94" w:rsidRPr="00B00E67">
        <w:rPr>
          <w:rFonts w:ascii="Arial" w:eastAsia="Times New Roman" w:hAnsi="Arial" w:cs="Arial"/>
          <w:b/>
          <w:bCs/>
          <w:color w:val="000000" w:themeColor="text1"/>
          <w:sz w:val="20"/>
          <w:szCs w:val="20"/>
          <w:lang w:eastAsia="pl-PL"/>
        </w:rPr>
        <w:t>1</w:t>
      </w:r>
      <w:r w:rsidRPr="00B00E67">
        <w:rPr>
          <w:rFonts w:ascii="Arial" w:eastAsia="Times New Roman" w:hAnsi="Arial" w:cs="Arial"/>
          <w:bCs/>
          <w:color w:val="000000" w:themeColor="text1"/>
          <w:sz w:val="20"/>
          <w:szCs w:val="20"/>
          <w:lang w:eastAsia="pl-PL"/>
        </w:rPr>
        <w:t xml:space="preserve"> do niniejsz</w:t>
      </w:r>
      <w:r w:rsidRPr="00B00E67">
        <w:rPr>
          <w:rFonts w:ascii="Arial" w:eastAsia="Times New Roman" w:hAnsi="Arial" w:cs="Arial"/>
          <w:color w:val="000000" w:themeColor="text1"/>
          <w:sz w:val="20"/>
          <w:szCs w:val="20"/>
          <w:lang w:eastAsia="pl-PL"/>
        </w:rPr>
        <w:t>ej SWZ.</w:t>
      </w:r>
    </w:p>
    <w:p w14:paraId="59F4EEE0" w14:textId="3E7CEEBA" w:rsidR="009302DB" w:rsidRPr="00B00E67" w:rsidRDefault="009302DB" w:rsidP="009302DB">
      <w:pPr>
        <w:numPr>
          <w:ilvl w:val="1"/>
          <w:numId w:val="2"/>
        </w:numPr>
        <w:spacing w:before="120" w:after="120" w:line="240" w:lineRule="auto"/>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 xml:space="preserve">Wykonanie przedmiotu zamówienia musi być zgodne z opisem przedmiotu zamówienia oraz z projektem umowy </w:t>
      </w:r>
      <w:r w:rsidRPr="00B00E67">
        <w:rPr>
          <w:rFonts w:ascii="Arial" w:eastAsia="Times New Roman" w:hAnsi="Arial" w:cs="Arial"/>
          <w:b/>
          <w:color w:val="000000" w:themeColor="text1"/>
          <w:sz w:val="20"/>
          <w:szCs w:val="20"/>
          <w:lang w:eastAsia="pl-PL"/>
        </w:rPr>
        <w:t>załącznik nr</w:t>
      </w:r>
      <w:r w:rsidR="00477E94" w:rsidRPr="00B00E67">
        <w:rPr>
          <w:rFonts w:ascii="Arial" w:eastAsia="Times New Roman" w:hAnsi="Arial" w:cs="Arial"/>
          <w:b/>
          <w:color w:val="000000" w:themeColor="text1"/>
          <w:sz w:val="20"/>
          <w:szCs w:val="20"/>
          <w:lang w:eastAsia="pl-PL"/>
        </w:rPr>
        <w:t xml:space="preserve"> 2</w:t>
      </w:r>
      <w:r w:rsidRPr="00B00E67">
        <w:rPr>
          <w:rFonts w:ascii="Arial" w:eastAsia="Times New Roman" w:hAnsi="Arial" w:cs="Arial"/>
          <w:color w:val="000000" w:themeColor="text1"/>
          <w:sz w:val="20"/>
          <w:szCs w:val="20"/>
          <w:lang w:eastAsia="pl-PL"/>
        </w:rPr>
        <w:t xml:space="preserve"> do niniejszej SWZ.</w:t>
      </w:r>
    </w:p>
    <w:p w14:paraId="20A48126" w14:textId="26D01DEB" w:rsidR="009302DB" w:rsidRPr="00B00E67" w:rsidRDefault="009302DB" w:rsidP="009302DB">
      <w:pPr>
        <w:numPr>
          <w:ilvl w:val="1"/>
          <w:numId w:val="2"/>
        </w:numPr>
        <w:spacing w:before="120" w:after="120" w:line="240" w:lineRule="auto"/>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lastRenderedPageBreak/>
        <w:t>Miejsce realizacji zamówienia: zgodnie z załączonym opisem przedmiotu zamówienia</w:t>
      </w:r>
      <w:r w:rsidR="00417BB7" w:rsidRPr="00B00E67">
        <w:rPr>
          <w:rFonts w:ascii="Arial" w:eastAsia="Times New Roman" w:hAnsi="Arial" w:cs="Arial"/>
          <w:color w:val="000000" w:themeColor="text1"/>
          <w:sz w:val="20"/>
          <w:szCs w:val="20"/>
          <w:lang w:eastAsia="pl-PL"/>
        </w:rPr>
        <w:t>.</w:t>
      </w:r>
    </w:p>
    <w:p w14:paraId="61FB53F6" w14:textId="77777777" w:rsidR="009302DB" w:rsidRPr="00B00E67" w:rsidRDefault="009302DB" w:rsidP="009302DB">
      <w:pPr>
        <w:numPr>
          <w:ilvl w:val="0"/>
          <w:numId w:val="2"/>
        </w:numPr>
        <w:spacing w:before="120" w:after="120" w:line="240" w:lineRule="auto"/>
        <w:ind w:right="357"/>
        <w:jc w:val="both"/>
        <w:rPr>
          <w:rFonts w:ascii="Arial" w:eastAsia="Times New Roman" w:hAnsi="Arial" w:cs="Arial"/>
          <w:b/>
          <w:color w:val="000000" w:themeColor="text1"/>
          <w:sz w:val="20"/>
          <w:szCs w:val="20"/>
          <w:u w:val="single"/>
          <w:lang w:eastAsia="pl-PL"/>
        </w:rPr>
      </w:pPr>
      <w:r w:rsidRPr="00B00E67">
        <w:rPr>
          <w:rFonts w:ascii="Arial" w:eastAsia="Times New Roman" w:hAnsi="Arial" w:cs="Arial"/>
          <w:b/>
          <w:color w:val="000000" w:themeColor="text1"/>
          <w:sz w:val="20"/>
          <w:szCs w:val="20"/>
          <w:u w:val="single"/>
          <w:lang w:eastAsia="pl-PL"/>
        </w:rPr>
        <w:t>WYMAGANY TERMIN WYKONANIA PRZEDMIOTU ZAMÓWIENIA</w:t>
      </w:r>
    </w:p>
    <w:p w14:paraId="01D0F750" w14:textId="3B1F785B" w:rsidR="009302DB" w:rsidRPr="00B00E67" w:rsidRDefault="009302DB" w:rsidP="009302DB">
      <w:pPr>
        <w:tabs>
          <w:tab w:val="left" w:pos="8080"/>
          <w:tab w:val="left" w:pos="8505"/>
          <w:tab w:val="left" w:pos="8647"/>
          <w:tab w:val="left" w:pos="9072"/>
        </w:tabs>
        <w:spacing w:before="120" w:after="120" w:line="240" w:lineRule="auto"/>
        <w:ind w:left="284"/>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Termin realizacji: zgodnie z załączonym opisem przedmiotu zamówienia</w:t>
      </w:r>
      <w:r w:rsidR="00417BB7" w:rsidRPr="00B00E67">
        <w:rPr>
          <w:rFonts w:ascii="Arial" w:eastAsia="Times New Roman" w:hAnsi="Arial" w:cs="Arial"/>
          <w:color w:val="000000" w:themeColor="text1"/>
          <w:sz w:val="20"/>
          <w:szCs w:val="20"/>
          <w:lang w:eastAsia="pl-PL"/>
        </w:rPr>
        <w:t>.</w:t>
      </w:r>
    </w:p>
    <w:p w14:paraId="48AC5D9A" w14:textId="77777777" w:rsidR="009302DB" w:rsidRPr="00B00E67" w:rsidRDefault="009302DB" w:rsidP="009302DB">
      <w:pPr>
        <w:numPr>
          <w:ilvl w:val="0"/>
          <w:numId w:val="2"/>
        </w:numPr>
        <w:spacing w:before="120" w:after="120" w:line="240" w:lineRule="auto"/>
        <w:ind w:right="357"/>
        <w:jc w:val="both"/>
        <w:rPr>
          <w:rFonts w:ascii="Arial" w:eastAsia="Times New Roman" w:hAnsi="Arial" w:cs="Arial"/>
          <w:b/>
          <w:color w:val="000000" w:themeColor="text1"/>
          <w:sz w:val="20"/>
          <w:szCs w:val="20"/>
          <w:u w:val="single"/>
          <w:lang w:eastAsia="pl-PL"/>
        </w:rPr>
      </w:pPr>
      <w:r w:rsidRPr="00B00E67">
        <w:rPr>
          <w:rFonts w:ascii="Arial" w:eastAsia="Times New Roman" w:hAnsi="Arial" w:cs="Arial"/>
          <w:b/>
          <w:color w:val="000000" w:themeColor="text1"/>
          <w:sz w:val="20"/>
          <w:szCs w:val="20"/>
          <w:u w:val="single"/>
          <w:lang w:eastAsia="pl-PL"/>
        </w:rPr>
        <w:t>OPIS SPOSOBU PRZYGOTOWANIA I ZŁOŻENIA OFERTY</w:t>
      </w:r>
    </w:p>
    <w:p w14:paraId="178FB6DD" w14:textId="40D47749" w:rsidR="009302DB" w:rsidRPr="00B00E67" w:rsidRDefault="009302DB" w:rsidP="009302DB">
      <w:pPr>
        <w:numPr>
          <w:ilvl w:val="1"/>
          <w:numId w:val="2"/>
        </w:numPr>
        <w:spacing w:before="120" w:after="120" w:line="240" w:lineRule="auto"/>
        <w:jc w:val="both"/>
        <w:rPr>
          <w:rFonts w:ascii="Arial" w:eastAsia="Times New Roman" w:hAnsi="Arial" w:cs="Arial"/>
          <w:b/>
          <w:color w:val="000000" w:themeColor="text1"/>
          <w:sz w:val="20"/>
          <w:szCs w:val="20"/>
          <w:lang w:eastAsia="pl-PL"/>
        </w:rPr>
      </w:pPr>
      <w:r w:rsidRPr="00B00E67">
        <w:rPr>
          <w:rFonts w:ascii="Arial" w:eastAsia="Times New Roman" w:hAnsi="Arial" w:cs="Arial"/>
          <w:b/>
          <w:color w:val="000000" w:themeColor="text1"/>
          <w:sz w:val="20"/>
          <w:szCs w:val="24"/>
          <w:lang w:eastAsia="pl-PL"/>
        </w:rPr>
        <w:t>Ofertę należy złożyć za pośrednictwem Platformy</w:t>
      </w:r>
      <w:r w:rsidRPr="00B00E67">
        <w:rPr>
          <w:rFonts w:ascii="Arial" w:eastAsia="Times New Roman" w:hAnsi="Arial" w:cs="Arial"/>
          <w:b/>
          <w:color w:val="000000" w:themeColor="text1"/>
          <w:sz w:val="20"/>
          <w:szCs w:val="20"/>
          <w:lang w:eastAsia="pl-PL"/>
        </w:rPr>
        <w:t xml:space="preserve"> zakupowej Spółki, wyłącznie ze swojego profilu zarejestrowanego na Platformie zakupowej poprzez zapisanie </w:t>
      </w:r>
      <w:r w:rsidRPr="00B00E67">
        <w:rPr>
          <w:rFonts w:ascii="Arial" w:eastAsia="Times New Roman" w:hAnsi="Arial" w:cs="Arial"/>
          <w:b/>
          <w:color w:val="000000" w:themeColor="text1"/>
          <w:sz w:val="20"/>
          <w:szCs w:val="20"/>
          <w:lang w:eastAsia="pl-PL"/>
        </w:rPr>
        <w:br/>
        <w:t>w systemie jej wartości</w:t>
      </w:r>
      <w:r w:rsidRPr="00B00E67">
        <w:rPr>
          <w:color w:val="000000" w:themeColor="text1"/>
        </w:rPr>
        <w:t xml:space="preserve"> </w:t>
      </w:r>
      <w:r w:rsidRPr="00B00E67">
        <w:rPr>
          <w:rFonts w:ascii="Arial" w:eastAsia="Times New Roman" w:hAnsi="Arial" w:cs="Arial"/>
          <w:b/>
          <w:color w:val="000000" w:themeColor="text1"/>
          <w:sz w:val="20"/>
          <w:szCs w:val="20"/>
          <w:lang w:eastAsia="pl-PL"/>
        </w:rPr>
        <w:t xml:space="preserve">przez uprawnionego pracownika Wykonawcy, z zastrzeżeniem pkt. 6.7. </w:t>
      </w:r>
    </w:p>
    <w:p w14:paraId="7F670590" w14:textId="77777777" w:rsidR="009302DB" w:rsidRPr="00B00E67" w:rsidRDefault="009302DB" w:rsidP="009302DB">
      <w:pPr>
        <w:spacing w:before="120" w:after="120" w:line="240" w:lineRule="auto"/>
        <w:ind w:left="720"/>
        <w:jc w:val="both"/>
        <w:rPr>
          <w:rFonts w:ascii="Arial" w:eastAsia="Times New Roman" w:hAnsi="Arial" w:cs="Arial"/>
          <w:b/>
          <w:color w:val="000000" w:themeColor="text1"/>
          <w:sz w:val="20"/>
          <w:szCs w:val="20"/>
          <w:lang w:eastAsia="pl-PL"/>
        </w:rPr>
      </w:pPr>
      <w:r w:rsidRPr="00B00E67">
        <w:rPr>
          <w:rFonts w:ascii="Arial" w:eastAsia="Times New Roman" w:hAnsi="Arial" w:cs="Arial"/>
          <w:b/>
          <w:color w:val="000000" w:themeColor="text1"/>
          <w:sz w:val="20"/>
          <w:szCs w:val="20"/>
          <w:lang w:eastAsia="pl-PL"/>
        </w:rPr>
        <w:t>Uznaje się, że osoba zamieszczająca na Platformie zakupowej Spółki wszelkie dokumenty, wnioski, zawiadomienia oraz oferty jest upoważniona przez Wykonawcę i działa w jego imieniu.</w:t>
      </w:r>
    </w:p>
    <w:p w14:paraId="2E4D57E1" w14:textId="77777777" w:rsidR="009302DB" w:rsidRPr="00B00E67" w:rsidRDefault="009302DB" w:rsidP="009302DB">
      <w:pPr>
        <w:numPr>
          <w:ilvl w:val="1"/>
          <w:numId w:val="2"/>
        </w:numPr>
        <w:spacing w:before="120" w:after="120" w:line="240" w:lineRule="auto"/>
        <w:jc w:val="both"/>
        <w:rPr>
          <w:rFonts w:ascii="Arial" w:eastAsia="Times New Roman" w:hAnsi="Arial" w:cs="Arial"/>
          <w:b/>
          <w:color w:val="000000" w:themeColor="text1"/>
          <w:sz w:val="20"/>
          <w:szCs w:val="20"/>
          <w:lang w:eastAsia="pl-PL"/>
        </w:rPr>
      </w:pPr>
      <w:r w:rsidRPr="00B00E67">
        <w:rPr>
          <w:rFonts w:ascii="Arial" w:eastAsia="Times New Roman" w:hAnsi="Arial" w:cs="Arial"/>
          <w:b/>
          <w:color w:val="000000" w:themeColor="text1"/>
          <w:sz w:val="20"/>
          <w:szCs w:val="20"/>
          <w:lang w:eastAsia="pl-PL"/>
        </w:rPr>
        <w:t>Zapisanie oferty w platformie zakupowej Spółki jest oświadczeniem woli Wykonawcy. Poprzez zapisanie oferty Wykonawca oświadcza, iż:</w:t>
      </w:r>
    </w:p>
    <w:p w14:paraId="6831223C" w14:textId="77777777" w:rsidR="009302DB" w:rsidRPr="00B00E67" w:rsidRDefault="009302DB" w:rsidP="009302DB">
      <w:pPr>
        <w:numPr>
          <w:ilvl w:val="2"/>
          <w:numId w:val="2"/>
        </w:numPr>
        <w:spacing w:before="120" w:after="120" w:line="240" w:lineRule="auto"/>
        <w:ind w:left="1418" w:hanging="709"/>
        <w:jc w:val="both"/>
        <w:rPr>
          <w:rFonts w:ascii="Arial" w:eastAsia="Times New Roman" w:hAnsi="Arial" w:cs="Arial"/>
          <w:b/>
          <w:color w:val="000000" w:themeColor="text1"/>
          <w:sz w:val="20"/>
          <w:szCs w:val="20"/>
          <w:lang w:eastAsia="pl-PL"/>
        </w:rPr>
      </w:pPr>
      <w:r w:rsidRPr="00B00E67">
        <w:rPr>
          <w:rFonts w:ascii="Arial" w:eastAsia="Times New Roman" w:hAnsi="Arial" w:cs="Arial"/>
          <w:b/>
          <w:color w:val="000000" w:themeColor="text1"/>
          <w:sz w:val="20"/>
          <w:szCs w:val="20"/>
          <w:lang w:eastAsia="pl-PL"/>
        </w:rPr>
        <w:t xml:space="preserve">spełnia wszystkie warunki określone SWZ, nie podlega wykluczeniu </w:t>
      </w:r>
      <w:r w:rsidRPr="00B00E67">
        <w:rPr>
          <w:rFonts w:ascii="Arial" w:eastAsia="Times New Roman" w:hAnsi="Arial" w:cs="Arial"/>
          <w:b/>
          <w:color w:val="000000" w:themeColor="text1"/>
          <w:sz w:val="20"/>
          <w:szCs w:val="20"/>
          <w:lang w:eastAsia="pl-PL"/>
        </w:rPr>
        <w:br/>
        <w:t>na podstawie § 17 ust. 1 Regulaminu</w:t>
      </w:r>
      <w:r w:rsidRPr="00B00E67">
        <w:rPr>
          <w:rFonts w:ascii="Arial" w:eastAsia="Times New Roman" w:hAnsi="Arial" w:cs="Arial"/>
          <w:color w:val="000000" w:themeColor="text1"/>
          <w:sz w:val="20"/>
          <w:szCs w:val="20"/>
          <w:lang w:eastAsia="pl-PL"/>
        </w:rPr>
        <w:t xml:space="preserve"> </w:t>
      </w:r>
      <w:r w:rsidRPr="00B00E67">
        <w:rPr>
          <w:rFonts w:ascii="Arial" w:eastAsia="Times New Roman" w:hAnsi="Arial" w:cs="Arial"/>
          <w:b/>
          <w:color w:val="000000" w:themeColor="text1"/>
          <w:sz w:val="20"/>
          <w:szCs w:val="20"/>
          <w:lang w:eastAsia="pl-PL"/>
        </w:rPr>
        <w:t>oraz posiada wiedzę i doświadczenie niezbędne do realizacji przedmiotowego zamówienia;</w:t>
      </w:r>
    </w:p>
    <w:p w14:paraId="3FFB4D49" w14:textId="77777777" w:rsidR="009302DB" w:rsidRPr="00B00E67" w:rsidRDefault="009302DB" w:rsidP="009302DB">
      <w:pPr>
        <w:numPr>
          <w:ilvl w:val="2"/>
          <w:numId w:val="2"/>
        </w:numPr>
        <w:spacing w:before="120" w:after="120" w:line="240" w:lineRule="auto"/>
        <w:ind w:left="1418" w:hanging="709"/>
        <w:jc w:val="both"/>
        <w:rPr>
          <w:rFonts w:ascii="Arial" w:eastAsia="Times New Roman" w:hAnsi="Arial" w:cs="Arial"/>
          <w:b/>
          <w:color w:val="000000" w:themeColor="text1"/>
          <w:sz w:val="20"/>
          <w:szCs w:val="20"/>
          <w:lang w:eastAsia="pl-PL"/>
        </w:rPr>
      </w:pPr>
      <w:r w:rsidRPr="00B00E67">
        <w:rPr>
          <w:rFonts w:ascii="Arial" w:eastAsia="Times New Roman" w:hAnsi="Arial" w:cs="Arial"/>
          <w:b/>
          <w:color w:val="000000" w:themeColor="text1"/>
          <w:sz w:val="20"/>
          <w:szCs w:val="20"/>
          <w:lang w:eastAsia="pl-PL"/>
        </w:rPr>
        <w:t xml:space="preserve">nie podlega wykluczeniu na podstawie art. 7 ust. 1 ustawy z dnia </w:t>
      </w:r>
      <w:r w:rsidRPr="00B00E67">
        <w:rPr>
          <w:rFonts w:ascii="Arial" w:eastAsia="Times New Roman" w:hAnsi="Arial" w:cs="Arial"/>
          <w:b/>
          <w:color w:val="000000" w:themeColor="text1"/>
          <w:sz w:val="20"/>
          <w:szCs w:val="20"/>
          <w:lang w:eastAsia="pl-PL"/>
        </w:rPr>
        <w:br/>
        <w:t>13 kwietnia 2022 r. o szczególnych rozwiązaniach w zakresie przeciwdziałania wspieraniu agresji na Ukrainę oraz służących ochronie bezpieczeństwa narodowego;</w:t>
      </w:r>
    </w:p>
    <w:p w14:paraId="26D0BC2B" w14:textId="77777777" w:rsidR="009302DB" w:rsidRPr="00B00E67" w:rsidRDefault="009302DB" w:rsidP="009302DB">
      <w:pPr>
        <w:numPr>
          <w:ilvl w:val="2"/>
          <w:numId w:val="2"/>
        </w:numPr>
        <w:spacing w:before="120" w:after="120" w:line="240" w:lineRule="auto"/>
        <w:ind w:left="1418" w:hanging="709"/>
        <w:jc w:val="both"/>
        <w:rPr>
          <w:rFonts w:ascii="Arial" w:eastAsia="Times New Roman" w:hAnsi="Arial" w:cs="Arial"/>
          <w:b/>
          <w:color w:val="000000" w:themeColor="text1"/>
          <w:sz w:val="20"/>
          <w:szCs w:val="20"/>
          <w:lang w:eastAsia="pl-PL"/>
        </w:rPr>
      </w:pPr>
      <w:r w:rsidRPr="00B00E67">
        <w:rPr>
          <w:rFonts w:ascii="Arial" w:eastAsia="Times New Roman" w:hAnsi="Arial" w:cs="Arial"/>
          <w:b/>
          <w:color w:val="000000" w:themeColor="text1"/>
          <w:sz w:val="20"/>
          <w:szCs w:val="20"/>
          <w:lang w:eastAsia="pl-PL"/>
        </w:rPr>
        <w:t>nie podlega wykluczeniu w ramach prowadzenia działań destabilizujących sytuację na Ukrainie, tzn. nie jest:</w:t>
      </w:r>
    </w:p>
    <w:p w14:paraId="30CF7E83" w14:textId="77777777" w:rsidR="009302DB" w:rsidRPr="00B00E67" w:rsidRDefault="009302DB" w:rsidP="006D017A">
      <w:pPr>
        <w:numPr>
          <w:ilvl w:val="0"/>
          <w:numId w:val="3"/>
        </w:numPr>
        <w:tabs>
          <w:tab w:val="center" w:pos="4536"/>
          <w:tab w:val="right" w:pos="9072"/>
        </w:tabs>
        <w:spacing w:before="120" w:after="120" w:line="240" w:lineRule="auto"/>
        <w:jc w:val="both"/>
        <w:rPr>
          <w:rFonts w:ascii="Arial" w:eastAsia="Times New Roman" w:hAnsi="Arial" w:cs="Arial"/>
          <w:b/>
          <w:color w:val="000000" w:themeColor="text1"/>
          <w:sz w:val="20"/>
          <w:szCs w:val="20"/>
          <w:lang w:eastAsia="pl-PL"/>
        </w:rPr>
      </w:pPr>
      <w:r w:rsidRPr="00B00E67">
        <w:rPr>
          <w:rFonts w:ascii="Arial" w:eastAsia="Times New Roman" w:hAnsi="Arial" w:cs="Arial"/>
          <w:b/>
          <w:color w:val="000000" w:themeColor="text1"/>
          <w:sz w:val="20"/>
          <w:szCs w:val="20"/>
          <w:lang w:eastAsia="pl-PL"/>
        </w:rPr>
        <w:tab/>
        <w:t>obywatelem rosyjskim lub osobą fizyczną lub prawną, podmiotem lub organem z siedzibą w Rosji,</w:t>
      </w:r>
    </w:p>
    <w:p w14:paraId="2335269B" w14:textId="77777777" w:rsidR="009302DB" w:rsidRPr="00B00E67" w:rsidRDefault="009302DB" w:rsidP="006D017A">
      <w:pPr>
        <w:numPr>
          <w:ilvl w:val="0"/>
          <w:numId w:val="3"/>
        </w:numPr>
        <w:tabs>
          <w:tab w:val="center" w:pos="4536"/>
          <w:tab w:val="right" w:pos="9072"/>
        </w:tabs>
        <w:spacing w:before="120" w:after="120" w:line="240" w:lineRule="auto"/>
        <w:jc w:val="both"/>
        <w:rPr>
          <w:rFonts w:ascii="Arial" w:eastAsia="Times New Roman" w:hAnsi="Arial" w:cs="Arial"/>
          <w:b/>
          <w:color w:val="000000" w:themeColor="text1"/>
          <w:sz w:val="20"/>
          <w:szCs w:val="20"/>
          <w:lang w:eastAsia="pl-PL"/>
        </w:rPr>
      </w:pPr>
      <w:r w:rsidRPr="00B00E67">
        <w:rPr>
          <w:rFonts w:ascii="Arial" w:eastAsia="Times New Roman" w:hAnsi="Arial" w:cs="Arial"/>
          <w:b/>
          <w:color w:val="000000" w:themeColor="text1"/>
          <w:sz w:val="20"/>
          <w:szCs w:val="20"/>
          <w:lang w:eastAsia="pl-PL"/>
        </w:rPr>
        <w:t>osobą prawną, podmiotem lub organem, do których prawa własności bezpośrednio lub pośrednio w ponad 50 % należą do podmiotu, o którym mowa w lit. a),</w:t>
      </w:r>
    </w:p>
    <w:p w14:paraId="4916D8EE" w14:textId="77777777" w:rsidR="009302DB" w:rsidRPr="00B00E67" w:rsidRDefault="009302DB" w:rsidP="006D017A">
      <w:pPr>
        <w:numPr>
          <w:ilvl w:val="0"/>
          <w:numId w:val="3"/>
        </w:numPr>
        <w:tabs>
          <w:tab w:val="center" w:pos="4536"/>
          <w:tab w:val="right" w:pos="9072"/>
        </w:tabs>
        <w:spacing w:before="120" w:after="120" w:line="240" w:lineRule="auto"/>
        <w:jc w:val="both"/>
        <w:rPr>
          <w:rFonts w:ascii="Arial" w:eastAsia="Times New Roman" w:hAnsi="Arial" w:cs="Arial"/>
          <w:b/>
          <w:color w:val="000000" w:themeColor="text1"/>
          <w:sz w:val="20"/>
          <w:szCs w:val="20"/>
          <w:lang w:eastAsia="pl-PL"/>
        </w:rPr>
      </w:pPr>
      <w:r w:rsidRPr="00B00E67">
        <w:rPr>
          <w:rFonts w:ascii="Arial" w:eastAsia="Times New Roman" w:hAnsi="Arial" w:cs="Arial"/>
          <w:b/>
          <w:color w:val="000000" w:themeColor="text1"/>
          <w:sz w:val="20"/>
          <w:szCs w:val="20"/>
          <w:lang w:eastAsia="pl-PL"/>
        </w:rPr>
        <w:t>osobą fizyczną lub prawną, podmiotem lub organem działającym w imieniu lub pod kierunkiem podmiotu, o którym mowa w lit. a) lub b),</w:t>
      </w:r>
    </w:p>
    <w:p w14:paraId="0C8D0D63" w14:textId="77777777" w:rsidR="009302DB" w:rsidRPr="00B00E67" w:rsidRDefault="009302DB" w:rsidP="009302DB">
      <w:pPr>
        <w:tabs>
          <w:tab w:val="center" w:pos="4536"/>
          <w:tab w:val="right" w:pos="9072"/>
        </w:tabs>
        <w:spacing w:before="120" w:after="120" w:line="240" w:lineRule="auto"/>
        <w:ind w:left="1418"/>
        <w:jc w:val="both"/>
        <w:rPr>
          <w:rFonts w:ascii="Arial" w:eastAsia="Times New Roman" w:hAnsi="Arial" w:cs="Arial"/>
          <w:b/>
          <w:color w:val="000000" w:themeColor="text1"/>
          <w:sz w:val="20"/>
          <w:szCs w:val="20"/>
          <w:lang w:eastAsia="pl-PL"/>
        </w:rPr>
      </w:pPr>
      <w:r w:rsidRPr="00B00E67">
        <w:rPr>
          <w:rFonts w:ascii="Arial" w:eastAsia="Times New Roman" w:hAnsi="Arial" w:cs="Arial"/>
          <w:b/>
          <w:color w:val="000000" w:themeColor="text1"/>
          <w:sz w:val="20"/>
          <w:szCs w:val="20"/>
          <w:lang w:eastAsia="pl-PL"/>
        </w:rPr>
        <w:t>oraz nie będzie realizować niniejszego zamówienia z udziałem podmiotów, o których mowa w lit. a)-c), (w tym w szczególności w roli podwykonawcy lub dostawcy), chyba że udział w realizacji zamówienia przypadający na podmioty, o których mowa w lit. a)-c), nie będące wykonawcą wynosi nie więcej niż 10 % wartości zamówienia;</w:t>
      </w:r>
    </w:p>
    <w:p w14:paraId="1A474A29" w14:textId="38C26554" w:rsidR="009302DB" w:rsidRPr="00B00E67" w:rsidRDefault="009302DB" w:rsidP="009302DB">
      <w:pPr>
        <w:numPr>
          <w:ilvl w:val="2"/>
          <w:numId w:val="2"/>
        </w:numPr>
        <w:spacing w:before="120" w:after="120" w:line="240" w:lineRule="auto"/>
        <w:ind w:left="1418" w:hanging="709"/>
        <w:jc w:val="both"/>
        <w:rPr>
          <w:rFonts w:ascii="Arial" w:eastAsia="Times New Roman" w:hAnsi="Arial" w:cs="Arial"/>
          <w:b/>
          <w:color w:val="000000" w:themeColor="text1"/>
          <w:sz w:val="20"/>
          <w:szCs w:val="20"/>
          <w:lang w:eastAsia="pl-PL"/>
        </w:rPr>
      </w:pPr>
      <w:r w:rsidRPr="00B00E67">
        <w:rPr>
          <w:rFonts w:ascii="Arial" w:eastAsia="Times New Roman" w:hAnsi="Arial" w:cs="Arial"/>
          <w:b/>
          <w:color w:val="000000" w:themeColor="text1"/>
          <w:sz w:val="20"/>
          <w:szCs w:val="20"/>
          <w:lang w:eastAsia="pl-PL"/>
        </w:rPr>
        <w:t>oferta zawiera wszystkie koszty wykonania zamówienia i nie będzie podlegała waloryzacji przez czas trwania umowy, o ile nie zastrzeżono inaczej w projekcie umowy;</w:t>
      </w:r>
    </w:p>
    <w:p w14:paraId="3BF4CD67" w14:textId="294A3BD2" w:rsidR="009302DB" w:rsidRPr="00B00E67" w:rsidRDefault="009302DB" w:rsidP="009302DB">
      <w:pPr>
        <w:numPr>
          <w:ilvl w:val="2"/>
          <w:numId w:val="2"/>
        </w:numPr>
        <w:spacing w:before="120" w:after="120" w:line="240" w:lineRule="auto"/>
        <w:ind w:left="1418" w:hanging="709"/>
        <w:jc w:val="both"/>
        <w:rPr>
          <w:rFonts w:ascii="Arial" w:eastAsia="Times New Roman" w:hAnsi="Arial" w:cs="Arial"/>
          <w:b/>
          <w:color w:val="000000" w:themeColor="text1"/>
          <w:sz w:val="20"/>
          <w:szCs w:val="20"/>
          <w:lang w:eastAsia="pl-PL"/>
        </w:rPr>
      </w:pPr>
      <w:r w:rsidRPr="00B00E67">
        <w:rPr>
          <w:rFonts w:ascii="Arial" w:eastAsia="Times New Roman" w:hAnsi="Arial" w:cs="Arial"/>
          <w:b/>
          <w:color w:val="000000" w:themeColor="text1"/>
          <w:sz w:val="20"/>
          <w:szCs w:val="20"/>
          <w:lang w:eastAsia="pl-PL"/>
        </w:rPr>
        <w:t>zaoferowany przedmiot zamówienia spełnia wszystkie wymogi określone przez Zamawiającego w SWZ, a w szczególności w opisie przedmiotu zamówienia, projekcie umowy;</w:t>
      </w:r>
    </w:p>
    <w:p w14:paraId="3978BF56" w14:textId="22E54EE0" w:rsidR="009302DB" w:rsidRPr="00B00E67" w:rsidRDefault="009302DB" w:rsidP="009302DB">
      <w:pPr>
        <w:numPr>
          <w:ilvl w:val="2"/>
          <w:numId w:val="2"/>
        </w:numPr>
        <w:spacing w:before="120" w:after="120" w:line="240" w:lineRule="auto"/>
        <w:ind w:left="1418" w:hanging="709"/>
        <w:jc w:val="both"/>
        <w:rPr>
          <w:rFonts w:ascii="Arial" w:eastAsia="Times New Roman" w:hAnsi="Arial" w:cs="Arial"/>
          <w:b/>
          <w:color w:val="000000" w:themeColor="text1"/>
          <w:sz w:val="20"/>
          <w:szCs w:val="20"/>
          <w:lang w:eastAsia="pl-PL"/>
        </w:rPr>
      </w:pPr>
      <w:r w:rsidRPr="00B00E67">
        <w:rPr>
          <w:rFonts w:ascii="Arial" w:eastAsia="Times New Roman" w:hAnsi="Arial" w:cs="Arial"/>
          <w:b/>
          <w:color w:val="000000" w:themeColor="text1"/>
          <w:sz w:val="20"/>
          <w:szCs w:val="20"/>
          <w:lang w:eastAsia="pl-PL"/>
        </w:rPr>
        <w:t>akceptuje postanowienia zawarte w projekcie umowy i w przypadku wyboru oferty zobowiązuje się do zawarcia umowy złożonego przez Zamawiającego, na warunkach określonych w projekcie umowy, w miejscu i terminie określonym przez Zamawiającego.</w:t>
      </w:r>
    </w:p>
    <w:p w14:paraId="685114B1" w14:textId="77777777" w:rsidR="009302DB" w:rsidRPr="00B00E67" w:rsidRDefault="009302DB" w:rsidP="009302DB">
      <w:pPr>
        <w:numPr>
          <w:ilvl w:val="1"/>
          <w:numId w:val="2"/>
        </w:numPr>
        <w:spacing w:before="120" w:after="120" w:line="240" w:lineRule="auto"/>
        <w:jc w:val="both"/>
        <w:rPr>
          <w:rFonts w:ascii="Arial" w:eastAsia="Times New Roman" w:hAnsi="Arial" w:cs="Arial"/>
          <w:color w:val="000000" w:themeColor="text1"/>
          <w:sz w:val="20"/>
          <w:szCs w:val="24"/>
          <w:lang w:eastAsia="pl-PL"/>
        </w:rPr>
      </w:pPr>
      <w:r w:rsidRPr="00B00E67">
        <w:rPr>
          <w:rFonts w:ascii="Arial" w:eastAsia="Times New Roman" w:hAnsi="Arial" w:cs="Arial"/>
          <w:color w:val="000000" w:themeColor="text1"/>
          <w:sz w:val="20"/>
          <w:szCs w:val="24"/>
          <w:lang w:eastAsia="pl-PL"/>
        </w:rPr>
        <w:t xml:space="preserve">Zamawiający może przed terminem składania ofert przedłużyć termin ich składania </w:t>
      </w:r>
      <w:r w:rsidRPr="00B00E67">
        <w:rPr>
          <w:rFonts w:ascii="Arial" w:eastAsia="Times New Roman" w:hAnsi="Arial" w:cs="Arial"/>
          <w:color w:val="000000" w:themeColor="text1"/>
          <w:sz w:val="20"/>
          <w:szCs w:val="24"/>
          <w:lang w:eastAsia="pl-PL"/>
        </w:rPr>
        <w:br/>
        <w:t>z inicjatywy własnej lub przychylając się do wniosku Wykonawcy, który nie jest w stanie złożyć oferty w wyznaczonym terminie.</w:t>
      </w:r>
    </w:p>
    <w:p w14:paraId="0993AAF6" w14:textId="77777777" w:rsidR="009302DB" w:rsidRPr="00B00E67" w:rsidRDefault="009302DB" w:rsidP="009302DB">
      <w:pPr>
        <w:numPr>
          <w:ilvl w:val="1"/>
          <w:numId w:val="2"/>
        </w:numPr>
        <w:spacing w:before="120" w:after="120" w:line="240" w:lineRule="auto"/>
        <w:jc w:val="both"/>
        <w:rPr>
          <w:rFonts w:ascii="Arial" w:eastAsia="Times New Roman" w:hAnsi="Arial" w:cs="Arial"/>
          <w:color w:val="000000" w:themeColor="text1"/>
          <w:sz w:val="20"/>
          <w:szCs w:val="24"/>
          <w:lang w:eastAsia="pl-PL"/>
        </w:rPr>
      </w:pPr>
      <w:r w:rsidRPr="00B00E67">
        <w:rPr>
          <w:rFonts w:ascii="Arial" w:eastAsia="Times New Roman" w:hAnsi="Arial" w:cs="Arial"/>
          <w:color w:val="000000" w:themeColor="text1"/>
          <w:sz w:val="20"/>
          <w:szCs w:val="24"/>
          <w:lang w:eastAsia="pl-PL"/>
        </w:rPr>
        <w:t>Wykonawca może, przed upływem terminu do składania ofert, zmienić lub wycofać złożoną przez siebie ofertę.</w:t>
      </w:r>
    </w:p>
    <w:p w14:paraId="01125EFC" w14:textId="77777777" w:rsidR="009302DB" w:rsidRPr="00B00E67" w:rsidRDefault="009302DB" w:rsidP="009302DB">
      <w:pPr>
        <w:numPr>
          <w:ilvl w:val="1"/>
          <w:numId w:val="2"/>
        </w:numPr>
        <w:spacing w:before="120" w:after="120" w:line="240" w:lineRule="auto"/>
        <w:ind w:right="357"/>
        <w:jc w:val="both"/>
        <w:rPr>
          <w:rFonts w:ascii="Arial" w:eastAsia="Times New Roman" w:hAnsi="Arial" w:cs="Arial"/>
          <w:color w:val="000000" w:themeColor="text1"/>
          <w:sz w:val="20"/>
          <w:szCs w:val="24"/>
          <w:lang w:eastAsia="pl-PL"/>
        </w:rPr>
      </w:pPr>
      <w:r w:rsidRPr="00B00E67">
        <w:rPr>
          <w:rFonts w:ascii="Arial" w:eastAsia="Times New Roman" w:hAnsi="Arial" w:cs="Arial"/>
          <w:color w:val="000000" w:themeColor="text1"/>
          <w:sz w:val="20"/>
          <w:szCs w:val="24"/>
          <w:lang w:eastAsia="pl-PL"/>
        </w:rPr>
        <w:t>Wykonawca nie może wycofać oferty po upływie terminu składania ofert.</w:t>
      </w:r>
    </w:p>
    <w:p w14:paraId="38D2A531" w14:textId="77777777" w:rsidR="009302DB" w:rsidRPr="00B00E67" w:rsidRDefault="009302DB" w:rsidP="009302DB">
      <w:pPr>
        <w:numPr>
          <w:ilvl w:val="1"/>
          <w:numId w:val="2"/>
        </w:numPr>
        <w:spacing w:before="120" w:after="120" w:line="240" w:lineRule="auto"/>
        <w:ind w:right="357"/>
        <w:jc w:val="both"/>
        <w:rPr>
          <w:rFonts w:ascii="Arial" w:eastAsia="Times New Roman" w:hAnsi="Arial" w:cs="Arial"/>
          <w:color w:val="000000" w:themeColor="text1"/>
          <w:sz w:val="20"/>
          <w:szCs w:val="20"/>
          <w:lang w:eastAsia="pl-PL"/>
        </w:rPr>
      </w:pPr>
      <w:r w:rsidRPr="00B00E67">
        <w:rPr>
          <w:rFonts w:ascii="Arial" w:eastAsia="Times New Roman" w:hAnsi="Arial" w:cs="Arial"/>
          <w:bCs/>
          <w:color w:val="000000" w:themeColor="text1"/>
          <w:sz w:val="20"/>
          <w:szCs w:val="20"/>
          <w:lang w:eastAsia="pl-PL"/>
        </w:rPr>
        <w:lastRenderedPageBreak/>
        <w:t>Treść złożonej oferty powinna być zgodna z treścią niniejszej SWZ.</w:t>
      </w:r>
    </w:p>
    <w:p w14:paraId="041812C3" w14:textId="77777777" w:rsidR="009302DB" w:rsidRPr="00B00E67" w:rsidRDefault="009302DB" w:rsidP="009302DB">
      <w:pPr>
        <w:numPr>
          <w:ilvl w:val="1"/>
          <w:numId w:val="2"/>
        </w:numPr>
        <w:spacing w:before="120" w:after="120" w:line="240" w:lineRule="auto"/>
        <w:jc w:val="both"/>
        <w:rPr>
          <w:rFonts w:ascii="Arial" w:eastAsia="Times New Roman" w:hAnsi="Arial" w:cs="Arial"/>
          <w:b/>
          <w:bCs/>
          <w:color w:val="000000" w:themeColor="text1"/>
          <w:sz w:val="20"/>
          <w:szCs w:val="20"/>
          <w:lang w:eastAsia="pl-PL"/>
        </w:rPr>
      </w:pPr>
      <w:r w:rsidRPr="00B00E67">
        <w:rPr>
          <w:rFonts w:ascii="Arial" w:eastAsia="Times New Roman" w:hAnsi="Arial" w:cs="Arial"/>
          <w:color w:val="000000" w:themeColor="text1"/>
          <w:sz w:val="20"/>
          <w:szCs w:val="20"/>
          <w:lang w:eastAsia="pl-PL"/>
        </w:rPr>
        <w:t xml:space="preserve">Do zapisanej w systemie oferty Wykonawca zobowiązany jest załączyć wymagane dokumenty w postaci plików elektronicznych.  </w:t>
      </w:r>
    </w:p>
    <w:p w14:paraId="2A946622" w14:textId="77777777" w:rsidR="009302DB" w:rsidRPr="00B00E67" w:rsidRDefault="009302DB" w:rsidP="009302DB">
      <w:pPr>
        <w:numPr>
          <w:ilvl w:val="1"/>
          <w:numId w:val="2"/>
        </w:numPr>
        <w:spacing w:before="120" w:after="120" w:line="240" w:lineRule="auto"/>
        <w:jc w:val="both"/>
        <w:rPr>
          <w:rFonts w:ascii="Arial" w:eastAsia="Times New Roman" w:hAnsi="Arial" w:cs="Arial"/>
          <w:bCs/>
          <w:color w:val="000000" w:themeColor="text1"/>
          <w:sz w:val="20"/>
          <w:szCs w:val="20"/>
          <w:lang w:eastAsia="pl-PL"/>
        </w:rPr>
      </w:pPr>
      <w:r w:rsidRPr="00B00E67">
        <w:rPr>
          <w:rFonts w:ascii="Arial" w:eastAsia="Times New Roman" w:hAnsi="Arial" w:cs="Arial"/>
          <w:color w:val="000000" w:themeColor="text1"/>
          <w:sz w:val="20"/>
          <w:szCs w:val="20"/>
          <w:lang w:eastAsia="pl-PL"/>
        </w:rPr>
        <w:t xml:space="preserve">Postępowanie prowadzone będzie w języku polskim. Wszelkie oświadczenia, zawiadomienia i inne dokumenty będą składane w postępowaniu w języku polskim. </w:t>
      </w:r>
      <w:r w:rsidRPr="00B00E67">
        <w:rPr>
          <w:rFonts w:ascii="Arial" w:eastAsia="Times New Roman" w:hAnsi="Arial" w:cs="Arial"/>
          <w:bCs/>
          <w:color w:val="000000" w:themeColor="text1"/>
          <w:sz w:val="20"/>
          <w:szCs w:val="20"/>
          <w:lang w:eastAsia="pl-PL"/>
        </w:rPr>
        <w:t>Dokumenty sporządzone w języku obcym winny być złożone wraz z tłumaczeniem na język polski. Umowa w sprawie zamówienia publicznego</w:t>
      </w:r>
      <w:r w:rsidRPr="00B00E67">
        <w:rPr>
          <w:rFonts w:ascii="Arial" w:eastAsia="Times New Roman" w:hAnsi="Arial" w:cs="Arial"/>
          <w:color w:val="000000" w:themeColor="text1"/>
          <w:sz w:val="20"/>
          <w:szCs w:val="20"/>
          <w:lang w:eastAsia="pl-PL"/>
        </w:rPr>
        <w:t xml:space="preserve"> lub zamówienie zakupu</w:t>
      </w:r>
      <w:r w:rsidRPr="00B00E67">
        <w:rPr>
          <w:rFonts w:ascii="Arial" w:eastAsia="Times New Roman" w:hAnsi="Arial" w:cs="Arial"/>
          <w:bCs/>
          <w:color w:val="000000" w:themeColor="text1"/>
          <w:sz w:val="20"/>
          <w:szCs w:val="20"/>
          <w:lang w:eastAsia="pl-PL"/>
        </w:rPr>
        <w:t xml:space="preserve"> zostanie sporządzone w języku polskim.</w:t>
      </w:r>
    </w:p>
    <w:p w14:paraId="1A1EEF09" w14:textId="520F996B" w:rsidR="009302DB" w:rsidRPr="00B00E67" w:rsidRDefault="009302DB" w:rsidP="009302DB">
      <w:pPr>
        <w:numPr>
          <w:ilvl w:val="1"/>
          <w:numId w:val="2"/>
        </w:numPr>
        <w:spacing w:before="120" w:after="120" w:line="240" w:lineRule="auto"/>
        <w:jc w:val="both"/>
        <w:rPr>
          <w:rFonts w:ascii="Arial" w:eastAsia="Times New Roman" w:hAnsi="Arial" w:cs="Arial"/>
          <w:color w:val="000000" w:themeColor="text1"/>
          <w:sz w:val="20"/>
          <w:szCs w:val="20"/>
          <w:lang w:eastAsia="pl-PL"/>
        </w:rPr>
      </w:pPr>
      <w:r w:rsidRPr="00B00E67">
        <w:rPr>
          <w:rFonts w:ascii="Arial" w:eastAsia="Times New Roman" w:hAnsi="Arial" w:cs="Arial"/>
          <w:bCs/>
          <w:color w:val="000000" w:themeColor="text1"/>
          <w:sz w:val="20"/>
          <w:szCs w:val="20"/>
          <w:lang w:eastAsia="pl-PL"/>
        </w:rPr>
        <w:t xml:space="preserve">Nie dopuszcza się składania ofert </w:t>
      </w:r>
      <w:r w:rsidRPr="00B00E67">
        <w:rPr>
          <w:rFonts w:ascii="Arial" w:eastAsia="Times New Roman" w:hAnsi="Arial" w:cs="Arial"/>
          <w:b/>
          <w:bCs/>
          <w:color w:val="000000" w:themeColor="text1"/>
          <w:sz w:val="20"/>
          <w:szCs w:val="20"/>
          <w:u w:val="single"/>
          <w:lang w:eastAsia="pl-PL"/>
        </w:rPr>
        <w:t>wariantowych oraz częściowych</w:t>
      </w:r>
      <w:r w:rsidRPr="00B00E67">
        <w:rPr>
          <w:rFonts w:ascii="Arial" w:eastAsia="Times New Roman" w:hAnsi="Arial" w:cs="Arial"/>
          <w:bCs/>
          <w:color w:val="000000" w:themeColor="text1"/>
          <w:sz w:val="20"/>
          <w:szCs w:val="20"/>
          <w:lang w:eastAsia="pl-PL"/>
        </w:rPr>
        <w:t>.</w:t>
      </w:r>
    </w:p>
    <w:p w14:paraId="2FC4E717" w14:textId="77777777" w:rsidR="009302DB" w:rsidRPr="00B00E67" w:rsidRDefault="009302DB" w:rsidP="009302DB">
      <w:pPr>
        <w:numPr>
          <w:ilvl w:val="1"/>
          <w:numId w:val="2"/>
        </w:numPr>
        <w:spacing w:before="120" w:after="120" w:line="240" w:lineRule="auto"/>
        <w:jc w:val="both"/>
        <w:rPr>
          <w:rFonts w:ascii="Arial" w:eastAsia="Times New Roman" w:hAnsi="Arial" w:cs="Arial"/>
          <w:color w:val="000000" w:themeColor="text1"/>
          <w:sz w:val="20"/>
          <w:szCs w:val="20"/>
          <w:lang w:eastAsia="pl-PL"/>
        </w:rPr>
      </w:pPr>
      <w:r w:rsidRPr="00B00E67">
        <w:rPr>
          <w:rFonts w:ascii="Arial" w:eastAsia="Times New Roman" w:hAnsi="Arial" w:cs="Arial"/>
          <w:bCs/>
          <w:color w:val="000000" w:themeColor="text1"/>
          <w:sz w:val="20"/>
          <w:szCs w:val="20"/>
          <w:lang w:eastAsia="pl-PL"/>
        </w:rPr>
        <w:t xml:space="preserve">Oferty oraz wszelkie oświadczenia i zaświadczenia składane w trakcie postępowania są  jawne, z wyjątkiem informacji stanowiących tajemnicę przedsiębiorstwa w rozumieniu przepisów o zwalczaniu nieuczciwej konkurencji, jeżeli Wykonawca, nie później niż w terminie składania ofert, zastrzegł, że nie mogą być one udostępniane </w:t>
      </w:r>
      <w:r w:rsidRPr="00B00E67">
        <w:rPr>
          <w:rFonts w:ascii="Arial" w:eastAsia="Times New Roman" w:hAnsi="Arial" w:cs="Arial"/>
          <w:color w:val="000000" w:themeColor="text1"/>
          <w:spacing w:val="4"/>
          <w:sz w:val="20"/>
          <w:szCs w:val="24"/>
          <w:lang w:eastAsia="pl-PL"/>
        </w:rPr>
        <w:t>oraz wykazał, iż zastrzeżone informacje stanowią tajemnicę przedsiębiorstwa</w:t>
      </w:r>
      <w:r w:rsidRPr="00B00E67">
        <w:rPr>
          <w:rFonts w:ascii="Arial" w:eastAsia="Times New Roman" w:hAnsi="Arial" w:cs="Arial"/>
          <w:bCs/>
          <w:color w:val="000000" w:themeColor="text1"/>
          <w:sz w:val="20"/>
          <w:szCs w:val="20"/>
          <w:lang w:eastAsia="pl-PL"/>
        </w:rPr>
        <w:t>.</w:t>
      </w:r>
    </w:p>
    <w:p w14:paraId="2FE22763" w14:textId="77777777" w:rsidR="009302DB" w:rsidRPr="00B00E67" w:rsidRDefault="009302DB" w:rsidP="009302DB">
      <w:pPr>
        <w:numPr>
          <w:ilvl w:val="1"/>
          <w:numId w:val="2"/>
        </w:numPr>
        <w:spacing w:before="120" w:after="120" w:line="240" w:lineRule="auto"/>
        <w:jc w:val="both"/>
        <w:rPr>
          <w:rFonts w:ascii="Arial" w:eastAsia="Times New Roman" w:hAnsi="Arial" w:cs="Arial"/>
          <w:color w:val="000000" w:themeColor="text1"/>
          <w:sz w:val="20"/>
          <w:szCs w:val="20"/>
          <w:lang w:eastAsia="pl-PL"/>
        </w:rPr>
      </w:pPr>
      <w:r w:rsidRPr="00B00E67">
        <w:rPr>
          <w:rFonts w:ascii="Arial" w:eastAsia="Times New Roman" w:hAnsi="Arial" w:cs="Arial"/>
          <w:bCs/>
          <w:color w:val="000000" w:themeColor="text1"/>
          <w:sz w:val="20"/>
          <w:szCs w:val="20"/>
          <w:lang w:eastAsia="pl-PL"/>
        </w:rPr>
        <w:t xml:space="preserve">Zastrzeżeniu podlegają tylko te dokumenty wchodzące w skład oferty, które zawierają tajemnicę przedsiębiorstwa w rozumieniu art. 11 ust. 4 ustawy z dnia </w:t>
      </w:r>
      <w:smartTag w:uri="urn:schemas-microsoft-com:office:smarttags" w:element="date">
        <w:smartTagPr>
          <w:attr w:name="Year" w:val="1993"/>
          <w:attr w:name="Day" w:val="16"/>
          <w:attr w:name="Month" w:val="4"/>
          <w:attr w:name="ls" w:val="trans"/>
        </w:smartTagPr>
        <w:r w:rsidRPr="00B00E67">
          <w:rPr>
            <w:rFonts w:ascii="Arial" w:eastAsia="Times New Roman" w:hAnsi="Arial" w:cs="Arial"/>
            <w:bCs/>
            <w:color w:val="000000" w:themeColor="text1"/>
            <w:sz w:val="20"/>
            <w:szCs w:val="20"/>
            <w:lang w:eastAsia="pl-PL"/>
          </w:rPr>
          <w:t>16 kwietnia 1993 r.</w:t>
        </w:r>
      </w:smartTag>
      <w:r w:rsidRPr="00B00E67">
        <w:rPr>
          <w:rFonts w:ascii="Arial" w:eastAsia="Times New Roman" w:hAnsi="Arial" w:cs="Arial"/>
          <w:bCs/>
          <w:color w:val="000000" w:themeColor="text1"/>
          <w:sz w:val="20"/>
          <w:szCs w:val="20"/>
          <w:lang w:eastAsia="pl-PL"/>
        </w:rPr>
        <w:t xml:space="preserve"> o zwalczaniu nieuczciwej konkurencji. W takim przypadku Wykonawca musi te informacje oznaczyć napisem „informacje objęte tajemnicą przedsiębiorstwa”. Przepis niniejszy stosuje się odpowiednio do dokumentów uzupełnianych.</w:t>
      </w:r>
      <w:r w:rsidRPr="00B00E67">
        <w:rPr>
          <w:rFonts w:ascii="Arial" w:eastAsia="Times New Roman" w:hAnsi="Arial" w:cs="Arial"/>
          <w:b/>
          <w:bCs/>
          <w:color w:val="000000" w:themeColor="text1"/>
          <w:sz w:val="20"/>
          <w:szCs w:val="20"/>
          <w:lang w:eastAsia="pl-PL"/>
        </w:rPr>
        <w:t xml:space="preserve"> </w:t>
      </w:r>
    </w:p>
    <w:p w14:paraId="120DC620" w14:textId="77777777" w:rsidR="009302DB" w:rsidRPr="00B00E67" w:rsidRDefault="009302DB" w:rsidP="009302DB">
      <w:pPr>
        <w:spacing w:before="120" w:after="120" w:line="240" w:lineRule="auto"/>
        <w:ind w:left="720"/>
        <w:jc w:val="both"/>
        <w:rPr>
          <w:rFonts w:ascii="Arial" w:eastAsia="Times New Roman" w:hAnsi="Arial" w:cs="Arial"/>
          <w:color w:val="000000" w:themeColor="text1"/>
          <w:sz w:val="20"/>
          <w:szCs w:val="20"/>
          <w:lang w:eastAsia="pl-PL"/>
        </w:rPr>
      </w:pPr>
      <w:r w:rsidRPr="00B00E67">
        <w:rPr>
          <w:rFonts w:ascii="Arial" w:eastAsia="Times New Roman" w:hAnsi="Arial" w:cs="Arial"/>
          <w:b/>
          <w:bCs/>
          <w:color w:val="000000" w:themeColor="text1"/>
          <w:sz w:val="20"/>
          <w:szCs w:val="20"/>
          <w:lang w:eastAsia="pl-PL"/>
        </w:rPr>
        <w:t>UWAGA!!!</w:t>
      </w:r>
      <w:r w:rsidRPr="00B00E67">
        <w:rPr>
          <w:rFonts w:ascii="Arial" w:eastAsia="Times New Roman" w:hAnsi="Arial" w:cs="Arial"/>
          <w:bCs/>
          <w:color w:val="000000" w:themeColor="text1"/>
          <w:sz w:val="20"/>
          <w:szCs w:val="20"/>
          <w:lang w:eastAsia="pl-PL"/>
        </w:rPr>
        <w:t xml:space="preserve"> Dokumenty oznaczone jako „informacje objęte tajemnicą przedsiębiorstwa” należy odpowiednio oznaczyć i załączyć na Platformie zakupowej, jako oddzielny plik. W przypadku załączania w/w dokumentów należy przy ich załączaniu odznaczyć odpowiedni checkbox.</w:t>
      </w:r>
    </w:p>
    <w:p w14:paraId="35768634" w14:textId="77777777" w:rsidR="009302DB" w:rsidRPr="00B00E67" w:rsidRDefault="009302DB" w:rsidP="009302DB">
      <w:pPr>
        <w:numPr>
          <w:ilvl w:val="1"/>
          <w:numId w:val="2"/>
        </w:numPr>
        <w:spacing w:before="120" w:after="120" w:line="240" w:lineRule="auto"/>
        <w:jc w:val="both"/>
        <w:rPr>
          <w:rFonts w:ascii="Arial" w:eastAsia="Times New Roman" w:hAnsi="Arial" w:cs="Arial"/>
          <w:color w:val="000000" w:themeColor="text1"/>
          <w:sz w:val="20"/>
          <w:szCs w:val="20"/>
          <w:lang w:eastAsia="pl-PL"/>
        </w:rPr>
      </w:pPr>
      <w:r w:rsidRPr="00B00E67">
        <w:rPr>
          <w:rFonts w:ascii="Arial" w:eastAsia="Times New Roman" w:hAnsi="Arial" w:cs="Arial"/>
          <w:b/>
          <w:bCs/>
          <w:color w:val="000000" w:themeColor="text1"/>
          <w:sz w:val="20"/>
          <w:szCs w:val="20"/>
          <w:u w:val="single"/>
          <w:lang w:eastAsia="pl-PL"/>
        </w:rPr>
        <w:t xml:space="preserve">Wykonawcy nie mogą zastrzec następujących informacji: </w:t>
      </w:r>
      <w:r w:rsidRPr="00B00E67">
        <w:rPr>
          <w:rFonts w:ascii="Arial" w:eastAsia="Times New Roman" w:hAnsi="Arial" w:cs="Arial"/>
          <w:b/>
          <w:color w:val="000000" w:themeColor="text1"/>
          <w:sz w:val="20"/>
          <w:szCs w:val="24"/>
          <w:u w:val="single"/>
          <w:lang w:eastAsia="pl-PL"/>
        </w:rPr>
        <w:t>imienia, nazwiska lub nazwy (firmy) oraz adresu Wykonawcy, a także informacji dotyczących ceny, terminu wykonania zamówienia, okresu gwarancji i warunków płatności, o ile były żądane przez Zamawiającego i są zawarte w ofertach</w:t>
      </w:r>
      <w:r w:rsidRPr="00B00E67">
        <w:rPr>
          <w:rFonts w:ascii="Arial" w:eastAsia="Times New Roman" w:hAnsi="Arial" w:cs="Arial"/>
          <w:b/>
          <w:bCs/>
          <w:color w:val="000000" w:themeColor="text1"/>
          <w:sz w:val="20"/>
          <w:szCs w:val="20"/>
          <w:u w:val="single"/>
          <w:lang w:eastAsia="pl-PL"/>
        </w:rPr>
        <w:t>.</w:t>
      </w:r>
    </w:p>
    <w:p w14:paraId="1F0744CC" w14:textId="77777777" w:rsidR="009302DB" w:rsidRPr="00B00E67" w:rsidRDefault="009302DB" w:rsidP="009302DB">
      <w:pPr>
        <w:numPr>
          <w:ilvl w:val="1"/>
          <w:numId w:val="2"/>
        </w:numPr>
        <w:tabs>
          <w:tab w:val="num" w:pos="851"/>
        </w:tabs>
        <w:spacing w:before="120" w:after="120" w:line="240" w:lineRule="auto"/>
        <w:jc w:val="both"/>
        <w:rPr>
          <w:rFonts w:ascii="Arial" w:eastAsia="Times New Roman" w:hAnsi="Arial" w:cs="Arial"/>
          <w:color w:val="000000" w:themeColor="text1"/>
          <w:sz w:val="20"/>
          <w:szCs w:val="20"/>
          <w:lang w:eastAsia="pl-PL"/>
        </w:rPr>
      </w:pPr>
      <w:r w:rsidRPr="00B00E67">
        <w:rPr>
          <w:rFonts w:ascii="Arial" w:eastAsia="Times New Roman" w:hAnsi="Arial" w:cs="Arial"/>
          <w:bCs/>
          <w:color w:val="000000" w:themeColor="text1"/>
          <w:sz w:val="20"/>
          <w:szCs w:val="20"/>
          <w:lang w:eastAsia="pl-PL"/>
        </w:rPr>
        <w:t>Dostęp do informacji objętych tajemnicą oraz możliwość ich przetwarzania, mają: osoby biorące udział w przeprowadzeniu postępowania oraz Kierownik Zamawiającego.</w:t>
      </w:r>
    </w:p>
    <w:p w14:paraId="74E6F9A8" w14:textId="77777777" w:rsidR="009302DB" w:rsidRPr="00B00E67" w:rsidRDefault="009302DB" w:rsidP="009302DB">
      <w:pPr>
        <w:numPr>
          <w:ilvl w:val="1"/>
          <w:numId w:val="2"/>
        </w:numPr>
        <w:spacing w:before="120" w:after="120" w:line="240" w:lineRule="auto"/>
        <w:jc w:val="both"/>
        <w:rPr>
          <w:rFonts w:ascii="Arial" w:eastAsia="Times New Roman" w:hAnsi="Arial" w:cs="Arial"/>
          <w:color w:val="000000" w:themeColor="text1"/>
          <w:sz w:val="20"/>
          <w:szCs w:val="20"/>
          <w:lang w:eastAsia="pl-PL"/>
        </w:rPr>
      </w:pPr>
      <w:r w:rsidRPr="00B00E67">
        <w:rPr>
          <w:rFonts w:ascii="Arial" w:eastAsia="Times New Roman" w:hAnsi="Arial" w:cs="Arial"/>
          <w:bCs/>
          <w:color w:val="000000" w:themeColor="text1"/>
          <w:sz w:val="20"/>
          <w:szCs w:val="20"/>
          <w:lang w:eastAsia="pl-PL"/>
        </w:rPr>
        <w:t>Wykonawca ponosi wszelkie koszty związane z przygotowaniem i złożeniem oferty. Wymaga się, aby Wykonawca zdobył wszystkie informacje niezbędne do przygotowania  oferty.</w:t>
      </w:r>
    </w:p>
    <w:p w14:paraId="5C04A109" w14:textId="77777777" w:rsidR="009302DB" w:rsidRPr="00B00E67" w:rsidRDefault="009302DB" w:rsidP="009302DB">
      <w:pPr>
        <w:numPr>
          <w:ilvl w:val="1"/>
          <w:numId w:val="2"/>
        </w:numPr>
        <w:spacing w:before="120" w:after="120" w:line="240" w:lineRule="auto"/>
        <w:jc w:val="both"/>
        <w:rPr>
          <w:rFonts w:ascii="Arial" w:eastAsia="Times New Roman" w:hAnsi="Arial" w:cs="Arial"/>
          <w:color w:val="000000" w:themeColor="text1"/>
          <w:sz w:val="20"/>
          <w:szCs w:val="20"/>
          <w:lang w:eastAsia="pl-PL"/>
        </w:rPr>
      </w:pPr>
      <w:r w:rsidRPr="00B00E67">
        <w:rPr>
          <w:rFonts w:ascii="Arial" w:eastAsia="Times New Roman" w:hAnsi="Arial" w:cs="Arial"/>
          <w:bCs/>
          <w:color w:val="000000" w:themeColor="text1"/>
          <w:sz w:val="20"/>
          <w:szCs w:val="20"/>
          <w:lang w:eastAsia="pl-PL"/>
        </w:rPr>
        <w:t>W przypadku rozbieżności pomiędzy wartością wskazaną w skanie oferty, a wartością wprowadzoną do Platformy zakupowej Spółki, Zamawiający przyjmie, iż ostateczną wartością oferty jest wartość wprowadzona do Platformy zakupowej Spółki.</w:t>
      </w:r>
    </w:p>
    <w:p w14:paraId="38A2AB9D" w14:textId="28A5E2C5" w:rsidR="009302DB" w:rsidRPr="00B00E67" w:rsidRDefault="009302DB" w:rsidP="009302DB">
      <w:pPr>
        <w:numPr>
          <w:ilvl w:val="1"/>
          <w:numId w:val="2"/>
        </w:numPr>
        <w:spacing w:before="120" w:after="120" w:line="240" w:lineRule="auto"/>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W przypadku, gdy Wykonawca nie zapisze na Platformie zakupowej Spółki wartości swojej oferty</w:t>
      </w:r>
      <w:r w:rsidR="00C86BC2" w:rsidRPr="00B00E67">
        <w:rPr>
          <w:rFonts w:ascii="Arial" w:eastAsia="Times New Roman" w:hAnsi="Arial" w:cs="Arial"/>
          <w:color w:val="000000" w:themeColor="text1"/>
          <w:sz w:val="20"/>
          <w:szCs w:val="20"/>
          <w:lang w:eastAsia="pl-PL"/>
        </w:rPr>
        <w:t xml:space="preserve">, </w:t>
      </w:r>
      <w:r w:rsidRPr="00B00E67">
        <w:rPr>
          <w:rFonts w:ascii="Arial" w:eastAsia="Times New Roman" w:hAnsi="Arial" w:cs="Arial"/>
          <w:color w:val="000000" w:themeColor="text1"/>
          <w:sz w:val="20"/>
          <w:szCs w:val="20"/>
          <w:lang w:eastAsia="pl-PL"/>
        </w:rPr>
        <w:t>Wykonawca ten zostanie wyproszony z postępowania.</w:t>
      </w:r>
    </w:p>
    <w:p w14:paraId="539E7B9A" w14:textId="77777777" w:rsidR="009302DB" w:rsidRPr="00B00E67" w:rsidRDefault="009302DB" w:rsidP="009302DB">
      <w:pPr>
        <w:numPr>
          <w:ilvl w:val="0"/>
          <w:numId w:val="2"/>
        </w:numPr>
        <w:spacing w:before="120" w:after="120" w:line="240" w:lineRule="auto"/>
        <w:ind w:right="357"/>
        <w:jc w:val="both"/>
        <w:rPr>
          <w:rFonts w:ascii="Arial" w:eastAsia="Times New Roman" w:hAnsi="Arial" w:cs="Arial"/>
          <w:color w:val="000000" w:themeColor="text1"/>
          <w:sz w:val="20"/>
          <w:szCs w:val="20"/>
          <w:lang w:eastAsia="pl-PL"/>
        </w:rPr>
      </w:pPr>
      <w:r w:rsidRPr="00B00E67">
        <w:rPr>
          <w:rFonts w:ascii="Arial" w:eastAsia="Times New Roman" w:hAnsi="Arial" w:cs="Arial"/>
          <w:b/>
          <w:color w:val="000000" w:themeColor="text1"/>
          <w:sz w:val="20"/>
          <w:szCs w:val="20"/>
          <w:u w:val="single"/>
          <w:lang w:eastAsia="pl-PL"/>
        </w:rPr>
        <w:t>INFORMACJE DOTYCZĄCE WARUNKÓW WYMAGANYCH OD WYKONAWCÓW</w:t>
      </w:r>
    </w:p>
    <w:p w14:paraId="01F8AD6C" w14:textId="77777777" w:rsidR="009302DB" w:rsidRPr="00B00E67" w:rsidRDefault="009302DB" w:rsidP="009302DB">
      <w:pPr>
        <w:numPr>
          <w:ilvl w:val="1"/>
          <w:numId w:val="2"/>
        </w:numPr>
        <w:spacing w:before="120" w:after="120" w:line="240" w:lineRule="auto"/>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O udzielenie zamówienia ubiegać się mogą Wykonawcy, składający ważną ofertę, którzy:</w:t>
      </w:r>
    </w:p>
    <w:p w14:paraId="3C21BFFB" w14:textId="77777777" w:rsidR="009302DB" w:rsidRPr="00B00E67" w:rsidRDefault="009302DB" w:rsidP="009302DB">
      <w:pPr>
        <w:numPr>
          <w:ilvl w:val="2"/>
          <w:numId w:val="2"/>
        </w:numPr>
        <w:tabs>
          <w:tab w:val="num" w:pos="1276"/>
        </w:tabs>
        <w:spacing w:before="120" w:after="120" w:line="240" w:lineRule="auto"/>
        <w:ind w:left="1276" w:hanging="567"/>
        <w:jc w:val="both"/>
        <w:rPr>
          <w:rFonts w:ascii="Arial" w:eastAsia="Times New Roman" w:hAnsi="Arial" w:cs="Arial"/>
          <w:b/>
          <w:color w:val="000000" w:themeColor="text1"/>
          <w:sz w:val="20"/>
          <w:szCs w:val="20"/>
          <w:lang w:eastAsia="pl-PL"/>
        </w:rPr>
      </w:pPr>
      <w:r w:rsidRPr="00B00E67">
        <w:rPr>
          <w:rFonts w:ascii="Arial" w:eastAsia="Times New Roman" w:hAnsi="Arial" w:cs="Arial"/>
          <w:b/>
          <w:color w:val="000000" w:themeColor="text1"/>
          <w:sz w:val="20"/>
          <w:szCs w:val="20"/>
          <w:lang w:eastAsia="pl-PL"/>
        </w:rPr>
        <w:t>nie podlegają wykluczeniu na podstawie § 17 ust. 1 Regulaminu oraz posiadają wiedzę i doświadczenie niezbędne do realizacji przedmiotowego zamówienia;</w:t>
      </w:r>
    </w:p>
    <w:p w14:paraId="75CEDF6B" w14:textId="77777777" w:rsidR="009302DB" w:rsidRPr="00B00E67" w:rsidRDefault="009302DB" w:rsidP="009302DB">
      <w:pPr>
        <w:numPr>
          <w:ilvl w:val="2"/>
          <w:numId w:val="2"/>
        </w:numPr>
        <w:tabs>
          <w:tab w:val="num" w:pos="1276"/>
        </w:tabs>
        <w:spacing w:before="120" w:after="120" w:line="240" w:lineRule="auto"/>
        <w:ind w:left="1276" w:hanging="567"/>
        <w:jc w:val="both"/>
        <w:rPr>
          <w:rFonts w:ascii="Arial" w:eastAsia="Times New Roman" w:hAnsi="Arial" w:cs="Arial"/>
          <w:b/>
          <w:color w:val="000000" w:themeColor="text1"/>
          <w:sz w:val="20"/>
          <w:szCs w:val="20"/>
          <w:lang w:eastAsia="pl-PL"/>
        </w:rPr>
      </w:pPr>
      <w:r w:rsidRPr="00B00E67">
        <w:rPr>
          <w:rFonts w:ascii="Arial" w:eastAsia="Times New Roman" w:hAnsi="Arial" w:cs="Arial"/>
          <w:b/>
          <w:color w:val="000000" w:themeColor="text1"/>
          <w:sz w:val="20"/>
          <w:szCs w:val="20"/>
          <w:lang w:eastAsia="pl-PL"/>
        </w:rPr>
        <w:t>nie podlegają wykluczeniu na podstawie art. 7 ust. 1 ustawy z dnia</w:t>
      </w:r>
      <w:r w:rsidRPr="00B00E67">
        <w:rPr>
          <w:rFonts w:ascii="Arial" w:eastAsia="Times New Roman" w:hAnsi="Arial" w:cs="Arial"/>
          <w:b/>
          <w:color w:val="000000" w:themeColor="text1"/>
          <w:sz w:val="20"/>
          <w:szCs w:val="20"/>
          <w:lang w:eastAsia="pl-PL"/>
        </w:rPr>
        <w:br/>
        <w:t xml:space="preserve"> 13 kwietnia 2022 r. o szczególnych rozwiązaniach w zakresie przeciwdziałania wspieraniu agresji na Ukrainę oraz służących ochronie bezpieczeństwa narodowego;</w:t>
      </w:r>
    </w:p>
    <w:p w14:paraId="1C5DF78C" w14:textId="77777777" w:rsidR="009302DB" w:rsidRPr="00B00E67" w:rsidRDefault="009302DB" w:rsidP="009302DB">
      <w:pPr>
        <w:numPr>
          <w:ilvl w:val="2"/>
          <w:numId w:val="2"/>
        </w:numPr>
        <w:tabs>
          <w:tab w:val="num" w:pos="1276"/>
        </w:tabs>
        <w:spacing w:before="120" w:after="120" w:line="240" w:lineRule="auto"/>
        <w:ind w:left="1276" w:hanging="567"/>
        <w:jc w:val="both"/>
        <w:rPr>
          <w:rFonts w:ascii="Arial" w:eastAsia="Times New Roman" w:hAnsi="Arial" w:cs="Arial"/>
          <w:b/>
          <w:color w:val="000000" w:themeColor="text1"/>
          <w:sz w:val="20"/>
          <w:szCs w:val="20"/>
          <w:lang w:eastAsia="pl-PL"/>
        </w:rPr>
      </w:pPr>
      <w:r w:rsidRPr="00B00E67">
        <w:rPr>
          <w:rFonts w:ascii="Arial" w:eastAsia="Times New Roman" w:hAnsi="Arial" w:cs="Arial"/>
          <w:b/>
          <w:color w:val="000000" w:themeColor="text1"/>
          <w:sz w:val="20"/>
          <w:szCs w:val="20"/>
          <w:lang w:eastAsia="pl-PL"/>
        </w:rPr>
        <w:t>nie podlegają wykluczeniu w ramach prowadzenia działań destabilizujących sytuację na Ukrainie, tzn. nie są:</w:t>
      </w:r>
    </w:p>
    <w:p w14:paraId="5BEE6A15" w14:textId="77777777" w:rsidR="009302DB" w:rsidRPr="00B00E67" w:rsidRDefault="009302DB" w:rsidP="006D017A">
      <w:pPr>
        <w:pStyle w:val="Akapitzlist"/>
        <w:numPr>
          <w:ilvl w:val="0"/>
          <w:numId w:val="6"/>
        </w:numPr>
        <w:tabs>
          <w:tab w:val="center" w:pos="4536"/>
          <w:tab w:val="right" w:pos="9072"/>
        </w:tabs>
        <w:spacing w:before="120" w:after="120" w:line="240" w:lineRule="auto"/>
        <w:contextualSpacing w:val="0"/>
        <w:jc w:val="both"/>
        <w:rPr>
          <w:rFonts w:ascii="Arial" w:eastAsia="Times New Roman" w:hAnsi="Arial" w:cs="Arial"/>
          <w:b/>
          <w:color w:val="000000" w:themeColor="text1"/>
          <w:sz w:val="20"/>
          <w:szCs w:val="20"/>
          <w:lang w:eastAsia="pl-PL"/>
        </w:rPr>
      </w:pPr>
      <w:r w:rsidRPr="00B00E67">
        <w:rPr>
          <w:rFonts w:ascii="Arial" w:eastAsia="Times New Roman" w:hAnsi="Arial" w:cs="Arial"/>
          <w:b/>
          <w:color w:val="000000" w:themeColor="text1"/>
          <w:sz w:val="20"/>
          <w:szCs w:val="20"/>
          <w:lang w:eastAsia="pl-PL"/>
        </w:rPr>
        <w:t>obywatelem rosyjskim lub osobą fizyczną lub prawną, podmiotem lub organem z siedzibą w Rosji,</w:t>
      </w:r>
    </w:p>
    <w:p w14:paraId="6468989E" w14:textId="77777777" w:rsidR="009302DB" w:rsidRPr="00B00E67" w:rsidRDefault="009302DB" w:rsidP="006D017A">
      <w:pPr>
        <w:pStyle w:val="Akapitzlist"/>
        <w:numPr>
          <w:ilvl w:val="0"/>
          <w:numId w:val="6"/>
        </w:numPr>
        <w:tabs>
          <w:tab w:val="center" w:pos="4536"/>
          <w:tab w:val="right" w:pos="9072"/>
        </w:tabs>
        <w:spacing w:before="120" w:after="120" w:line="240" w:lineRule="auto"/>
        <w:contextualSpacing w:val="0"/>
        <w:jc w:val="both"/>
        <w:rPr>
          <w:rFonts w:ascii="Arial" w:eastAsia="Times New Roman" w:hAnsi="Arial" w:cs="Arial"/>
          <w:b/>
          <w:color w:val="000000" w:themeColor="text1"/>
          <w:sz w:val="20"/>
          <w:szCs w:val="20"/>
          <w:lang w:eastAsia="pl-PL"/>
        </w:rPr>
      </w:pPr>
      <w:r w:rsidRPr="00B00E67">
        <w:rPr>
          <w:rFonts w:ascii="Arial" w:eastAsia="Times New Roman" w:hAnsi="Arial" w:cs="Arial"/>
          <w:b/>
          <w:color w:val="000000" w:themeColor="text1"/>
          <w:sz w:val="20"/>
          <w:szCs w:val="20"/>
          <w:lang w:eastAsia="pl-PL"/>
        </w:rPr>
        <w:t>osobą prawną, podmiotem lub organem, do których prawa własności bezpośrednio lub pośrednio w ponad 50 % należą do podmiotu, o którym mowa w lit. a),</w:t>
      </w:r>
    </w:p>
    <w:p w14:paraId="1BB3E24E" w14:textId="77777777" w:rsidR="009302DB" w:rsidRPr="00B00E67" w:rsidRDefault="009302DB" w:rsidP="006D017A">
      <w:pPr>
        <w:numPr>
          <w:ilvl w:val="0"/>
          <w:numId w:val="6"/>
        </w:numPr>
        <w:tabs>
          <w:tab w:val="center" w:pos="4536"/>
          <w:tab w:val="right" w:pos="9072"/>
        </w:tabs>
        <w:spacing w:before="120" w:after="120" w:line="240" w:lineRule="auto"/>
        <w:jc w:val="both"/>
        <w:rPr>
          <w:rFonts w:ascii="Arial" w:eastAsia="Times New Roman" w:hAnsi="Arial" w:cs="Arial"/>
          <w:b/>
          <w:color w:val="000000" w:themeColor="text1"/>
          <w:sz w:val="20"/>
          <w:szCs w:val="20"/>
          <w:lang w:eastAsia="pl-PL"/>
        </w:rPr>
      </w:pPr>
      <w:r w:rsidRPr="00B00E67">
        <w:rPr>
          <w:rFonts w:ascii="Arial" w:eastAsia="Times New Roman" w:hAnsi="Arial" w:cs="Arial"/>
          <w:b/>
          <w:color w:val="000000" w:themeColor="text1"/>
          <w:sz w:val="20"/>
          <w:szCs w:val="20"/>
          <w:lang w:eastAsia="pl-PL"/>
        </w:rPr>
        <w:lastRenderedPageBreak/>
        <w:t>osobą fizyczną lub prawną, podmiotem lub organem działającym w imieniu lub pod kierunkiem podmiotu, o którym mowa w lit. a) lub b),</w:t>
      </w:r>
    </w:p>
    <w:p w14:paraId="5EFD9C4E" w14:textId="77777777" w:rsidR="009302DB" w:rsidRPr="00B00E67" w:rsidRDefault="009302DB" w:rsidP="009302DB">
      <w:pPr>
        <w:tabs>
          <w:tab w:val="center" w:pos="4536"/>
          <w:tab w:val="right" w:pos="9072"/>
        </w:tabs>
        <w:spacing w:before="120" w:after="120" w:line="240" w:lineRule="auto"/>
        <w:ind w:left="1077"/>
        <w:jc w:val="both"/>
        <w:rPr>
          <w:rFonts w:ascii="Arial" w:eastAsia="Times New Roman" w:hAnsi="Arial" w:cs="Arial"/>
          <w:b/>
          <w:color w:val="000000" w:themeColor="text1"/>
          <w:sz w:val="20"/>
          <w:szCs w:val="20"/>
          <w:lang w:eastAsia="pl-PL"/>
        </w:rPr>
      </w:pPr>
      <w:r w:rsidRPr="00B00E67">
        <w:rPr>
          <w:rFonts w:ascii="Arial" w:eastAsia="Times New Roman" w:hAnsi="Arial" w:cs="Arial"/>
          <w:b/>
          <w:color w:val="000000" w:themeColor="text1"/>
          <w:sz w:val="20"/>
          <w:szCs w:val="20"/>
          <w:lang w:eastAsia="pl-PL"/>
        </w:rPr>
        <w:t>oraz nie będą realizować niniejszego zamówienia z udziałem podmiotów, o których mowa w lit. a)-c), (w tym w szczególności w roli podwykonawcy lub dostawcy), chyba że udział w realizacji zamówienia przypadający na podmioty, o których mowa w lit. a)-c), nie będące wykonawcą wynosi nie więcej niż 10 % wartości zamówienia;</w:t>
      </w:r>
    </w:p>
    <w:p w14:paraId="1C2BCB8A" w14:textId="77777777" w:rsidR="009302DB" w:rsidRPr="00B00E67" w:rsidRDefault="009302DB" w:rsidP="009302DB">
      <w:pPr>
        <w:numPr>
          <w:ilvl w:val="1"/>
          <w:numId w:val="2"/>
        </w:numPr>
        <w:spacing w:before="120" w:after="120" w:line="240" w:lineRule="auto"/>
        <w:jc w:val="both"/>
        <w:rPr>
          <w:rFonts w:ascii="Arial" w:eastAsia="Times New Roman" w:hAnsi="Arial" w:cs="Arial"/>
          <w:color w:val="000000" w:themeColor="text1"/>
          <w:sz w:val="20"/>
          <w:szCs w:val="24"/>
          <w:lang w:eastAsia="pl-PL"/>
        </w:rPr>
      </w:pPr>
      <w:r w:rsidRPr="00B00E67">
        <w:rPr>
          <w:rFonts w:ascii="Arial" w:eastAsia="Times New Roman" w:hAnsi="Arial" w:cs="Arial"/>
          <w:color w:val="000000" w:themeColor="text1"/>
          <w:sz w:val="20"/>
          <w:szCs w:val="20"/>
          <w:lang w:eastAsia="pl-PL"/>
        </w:rPr>
        <w:t>Ocena spełnienia przedstawionych warunków zostanie dokonana wg formuły „spełnia-nie spełnia”, na podstawie dokumentów wymienionych w pkt 8.1. SWZ.</w:t>
      </w:r>
    </w:p>
    <w:p w14:paraId="572C22A1" w14:textId="77777777" w:rsidR="009302DB" w:rsidRPr="00B00E67" w:rsidRDefault="009302DB" w:rsidP="009302DB">
      <w:pPr>
        <w:numPr>
          <w:ilvl w:val="1"/>
          <w:numId w:val="2"/>
        </w:numPr>
        <w:spacing w:before="120" w:after="120" w:line="240" w:lineRule="auto"/>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 xml:space="preserve">W przypadku wspólnego ubiegania się o udzielenie niniejszego zamówienia przez dwóch lub więcej Wykonawców Zamawiający będzie oceniał: posiadaną przez nich łącznie wiedzę i doświadczenie, zdolności techniczne, zdolności zawodowe (w zależności od warunku), natomiast brak podstaw wykluczenia w zakresie okoliczności wskazanych w </w:t>
      </w:r>
      <w:r w:rsidRPr="00B00E67">
        <w:rPr>
          <w:rFonts w:ascii="Arial" w:eastAsia="Times New Roman" w:hAnsi="Arial" w:cs="Times New Roman"/>
          <w:color w:val="000000" w:themeColor="text1"/>
          <w:spacing w:val="4"/>
          <w:sz w:val="20"/>
          <w:szCs w:val="24"/>
          <w:lang w:eastAsia="pl-PL"/>
        </w:rPr>
        <w:t>§ 17 ust. 1 Regulaminu oraz w pkt 7.1.2. i 7.1.3. SWZ,</w:t>
      </w:r>
      <w:r w:rsidRPr="00B00E67">
        <w:rPr>
          <w:rFonts w:ascii="Arial" w:eastAsia="Times New Roman" w:hAnsi="Arial" w:cs="Arial"/>
          <w:color w:val="000000" w:themeColor="text1"/>
          <w:sz w:val="20"/>
          <w:szCs w:val="20"/>
          <w:lang w:eastAsia="pl-PL"/>
        </w:rPr>
        <w:t xml:space="preserve"> będzie oceniany w odniesieniu do każdego z Wykonawców niezależnie od sposobu złożenia oświadczenia o braku podstaw wykluczenia.</w:t>
      </w:r>
    </w:p>
    <w:p w14:paraId="53396EDA" w14:textId="77777777" w:rsidR="009302DB" w:rsidRPr="00B00E67" w:rsidRDefault="009302DB" w:rsidP="009302DB">
      <w:pPr>
        <w:numPr>
          <w:ilvl w:val="0"/>
          <w:numId w:val="2"/>
        </w:numPr>
        <w:spacing w:before="120" w:after="120" w:line="240" w:lineRule="auto"/>
        <w:ind w:hanging="458"/>
        <w:jc w:val="both"/>
        <w:rPr>
          <w:rFonts w:ascii="Arial" w:eastAsia="Times New Roman" w:hAnsi="Arial" w:cs="Arial"/>
          <w:b/>
          <w:color w:val="000000" w:themeColor="text1"/>
          <w:sz w:val="20"/>
          <w:szCs w:val="20"/>
          <w:u w:val="single"/>
          <w:lang w:eastAsia="pl-PL"/>
        </w:rPr>
      </w:pPr>
      <w:r w:rsidRPr="00B00E67">
        <w:rPr>
          <w:rFonts w:ascii="Arial" w:eastAsia="Times New Roman" w:hAnsi="Arial" w:cs="Arial"/>
          <w:b/>
          <w:color w:val="000000" w:themeColor="text1"/>
          <w:sz w:val="20"/>
          <w:szCs w:val="20"/>
          <w:u w:val="single"/>
          <w:lang w:eastAsia="pl-PL"/>
        </w:rPr>
        <w:t>INFORMACJA O DOKUMENTACH WYMAGANYCH OD WYKONAWCY</w:t>
      </w:r>
    </w:p>
    <w:p w14:paraId="5D5E7E68" w14:textId="1625CD1A" w:rsidR="009302DB" w:rsidRPr="00B00E67" w:rsidRDefault="009302DB" w:rsidP="009302DB">
      <w:pPr>
        <w:numPr>
          <w:ilvl w:val="1"/>
          <w:numId w:val="2"/>
        </w:numPr>
        <w:spacing w:before="120" w:after="120" w:line="240" w:lineRule="auto"/>
        <w:jc w:val="both"/>
        <w:rPr>
          <w:rFonts w:ascii="Arial" w:eastAsia="Times New Roman" w:hAnsi="Arial" w:cs="Arial"/>
          <w:i/>
          <w:color w:val="000000" w:themeColor="text1"/>
          <w:sz w:val="20"/>
          <w:szCs w:val="20"/>
          <w:lang w:eastAsia="pl-PL"/>
        </w:rPr>
      </w:pPr>
      <w:r w:rsidRPr="00B00E67">
        <w:rPr>
          <w:rFonts w:ascii="Arial" w:eastAsia="Times New Roman" w:hAnsi="Arial" w:cs="Arial"/>
          <w:color w:val="000000" w:themeColor="text1"/>
          <w:sz w:val="20"/>
          <w:szCs w:val="20"/>
          <w:lang w:eastAsia="pl-PL"/>
        </w:rPr>
        <w:t>Wykonawca w celu wykazania, iż spełnia wymagane warunki, zobowiązany jest dołączyć do oferty wskazane poniżej dokumenty:</w:t>
      </w:r>
      <w:r w:rsidRPr="00B00E67">
        <w:rPr>
          <w:rFonts w:ascii="Arial" w:eastAsia="Times New Roman" w:hAnsi="Arial" w:cs="Arial"/>
          <w:color w:val="000000" w:themeColor="text1"/>
          <w:sz w:val="20"/>
          <w:szCs w:val="24"/>
          <w:lang w:eastAsia="pl-PL"/>
        </w:rPr>
        <w:t xml:space="preserve"> nie dotyczy</w:t>
      </w:r>
      <w:r w:rsidR="00095403" w:rsidRPr="00B00E67">
        <w:rPr>
          <w:rFonts w:ascii="Arial" w:eastAsia="Times New Roman" w:hAnsi="Arial" w:cs="Arial"/>
          <w:color w:val="000000" w:themeColor="text1"/>
          <w:sz w:val="20"/>
          <w:szCs w:val="24"/>
          <w:lang w:eastAsia="pl-PL"/>
        </w:rPr>
        <w:t>.</w:t>
      </w:r>
    </w:p>
    <w:p w14:paraId="45DD3BA6" w14:textId="50ACF452" w:rsidR="009302DB" w:rsidRPr="00B00E67" w:rsidRDefault="009302DB" w:rsidP="009302DB">
      <w:pPr>
        <w:numPr>
          <w:ilvl w:val="1"/>
          <w:numId w:val="2"/>
        </w:numPr>
        <w:spacing w:before="120" w:after="120" w:line="240" w:lineRule="auto"/>
        <w:jc w:val="both"/>
        <w:rPr>
          <w:rFonts w:ascii="Arial" w:eastAsia="Times New Roman" w:hAnsi="Arial" w:cs="Arial"/>
          <w:i/>
          <w:color w:val="000000" w:themeColor="text1"/>
          <w:sz w:val="20"/>
          <w:szCs w:val="24"/>
          <w:lang w:eastAsia="pl-PL"/>
        </w:rPr>
      </w:pPr>
      <w:r w:rsidRPr="00B00E67">
        <w:rPr>
          <w:rFonts w:ascii="Arial" w:eastAsia="Times New Roman" w:hAnsi="Arial" w:cs="Arial"/>
          <w:color w:val="000000" w:themeColor="text1"/>
          <w:sz w:val="20"/>
          <w:szCs w:val="20"/>
          <w:lang w:eastAsia="pl-PL"/>
        </w:rPr>
        <w:t>Wykonawca w celu wykazania, iż zaoferowany przedmiot zamówienia spełnia wszystkie wymogi określone przez Zamawiającego, zobowiązany jest dołączyć do oferty wskazane poniżej dokumenty</w:t>
      </w:r>
      <w:r w:rsidRPr="00B00E67">
        <w:rPr>
          <w:rFonts w:ascii="Arial" w:eastAsia="Times New Roman" w:hAnsi="Arial" w:cs="Arial"/>
          <w:color w:val="000000" w:themeColor="text1"/>
          <w:sz w:val="20"/>
          <w:szCs w:val="24"/>
          <w:lang w:eastAsia="pl-PL"/>
        </w:rPr>
        <w:t>: nie dotyczy</w:t>
      </w:r>
      <w:r w:rsidR="00095403" w:rsidRPr="00B00E67">
        <w:rPr>
          <w:rFonts w:ascii="Arial" w:eastAsia="Times New Roman" w:hAnsi="Arial" w:cs="Arial"/>
          <w:i/>
          <w:color w:val="000000" w:themeColor="text1"/>
          <w:sz w:val="20"/>
          <w:szCs w:val="24"/>
          <w:lang w:eastAsia="pl-PL"/>
        </w:rPr>
        <w:t>.</w:t>
      </w:r>
    </w:p>
    <w:p w14:paraId="48572313" w14:textId="71EC21E6" w:rsidR="009302DB" w:rsidRPr="00B00E67" w:rsidRDefault="009302DB" w:rsidP="009302DB">
      <w:pPr>
        <w:pStyle w:val="Akapitzlist"/>
        <w:numPr>
          <w:ilvl w:val="1"/>
          <w:numId w:val="2"/>
        </w:numPr>
        <w:spacing w:before="120" w:after="120" w:line="240" w:lineRule="auto"/>
        <w:contextualSpacing w:val="0"/>
        <w:rPr>
          <w:rFonts w:ascii="Arial" w:eastAsia="Times New Roman" w:hAnsi="Arial" w:cs="Arial"/>
          <w:i/>
          <w:color w:val="000000" w:themeColor="text1"/>
          <w:sz w:val="20"/>
          <w:szCs w:val="24"/>
          <w:lang w:eastAsia="pl-PL"/>
        </w:rPr>
      </w:pPr>
      <w:r w:rsidRPr="00B00E67">
        <w:rPr>
          <w:rFonts w:ascii="Arial" w:eastAsia="Times New Roman" w:hAnsi="Arial" w:cs="Arial"/>
          <w:color w:val="000000" w:themeColor="text1"/>
          <w:sz w:val="20"/>
          <w:szCs w:val="24"/>
          <w:lang w:eastAsia="pl-PL"/>
        </w:rPr>
        <w:t>Wykonawca zobowiązany jest dołączyć do oferty:</w:t>
      </w:r>
      <w:r w:rsidRPr="00B00E67">
        <w:rPr>
          <w:color w:val="000000" w:themeColor="text1"/>
        </w:rPr>
        <w:t xml:space="preserve"> </w:t>
      </w:r>
      <w:r w:rsidRPr="00B00E67">
        <w:rPr>
          <w:rFonts w:ascii="Arial" w:eastAsia="Times New Roman" w:hAnsi="Arial" w:cs="Arial"/>
          <w:color w:val="000000" w:themeColor="text1"/>
          <w:sz w:val="20"/>
          <w:szCs w:val="24"/>
          <w:lang w:eastAsia="pl-PL"/>
        </w:rPr>
        <w:t>nie dotyczy</w:t>
      </w:r>
      <w:r w:rsidR="00095403" w:rsidRPr="00B00E67">
        <w:rPr>
          <w:rFonts w:ascii="Arial" w:eastAsia="Times New Roman" w:hAnsi="Arial" w:cs="Arial"/>
          <w:color w:val="000000" w:themeColor="text1"/>
          <w:sz w:val="20"/>
          <w:szCs w:val="24"/>
          <w:lang w:eastAsia="pl-PL"/>
        </w:rPr>
        <w:t>.</w:t>
      </w:r>
    </w:p>
    <w:p w14:paraId="03BB21FE" w14:textId="77777777" w:rsidR="009302DB" w:rsidRPr="00B00E67" w:rsidRDefault="009302DB" w:rsidP="009302DB">
      <w:pPr>
        <w:numPr>
          <w:ilvl w:val="1"/>
          <w:numId w:val="2"/>
        </w:numPr>
        <w:tabs>
          <w:tab w:val="center" w:pos="4536"/>
          <w:tab w:val="right" w:pos="9072"/>
        </w:tabs>
        <w:spacing w:before="120" w:after="120" w:line="240" w:lineRule="auto"/>
        <w:jc w:val="both"/>
        <w:rPr>
          <w:rFonts w:ascii="Arial" w:eastAsia="Times New Roman" w:hAnsi="Arial" w:cs="Arial"/>
          <w:color w:val="000000" w:themeColor="text1"/>
          <w:sz w:val="20"/>
          <w:szCs w:val="24"/>
          <w:lang w:eastAsia="pl-PL"/>
        </w:rPr>
      </w:pPr>
      <w:r w:rsidRPr="00B00E67">
        <w:rPr>
          <w:rFonts w:ascii="Arial" w:eastAsia="Times New Roman" w:hAnsi="Arial" w:cs="Arial"/>
          <w:color w:val="000000" w:themeColor="text1"/>
          <w:sz w:val="20"/>
          <w:szCs w:val="24"/>
          <w:lang w:eastAsia="pl-PL"/>
        </w:rPr>
        <w:t xml:space="preserve">W przypadku składania oferty przez </w:t>
      </w:r>
      <w:r w:rsidRPr="00B00E67">
        <w:rPr>
          <w:rFonts w:ascii="Arial" w:eastAsia="Times New Roman" w:hAnsi="Arial" w:cs="Arial"/>
          <w:b/>
          <w:color w:val="000000" w:themeColor="text1"/>
          <w:sz w:val="20"/>
          <w:szCs w:val="24"/>
          <w:lang w:eastAsia="pl-PL"/>
        </w:rPr>
        <w:t>podmioty występujące wspólnie,</w:t>
      </w:r>
      <w:r w:rsidRPr="00B00E67">
        <w:rPr>
          <w:rFonts w:ascii="Arial" w:eastAsia="Times New Roman" w:hAnsi="Arial" w:cs="Arial"/>
          <w:color w:val="000000" w:themeColor="text1"/>
          <w:sz w:val="20"/>
          <w:szCs w:val="24"/>
          <w:lang w:eastAsia="pl-PL"/>
        </w:rPr>
        <w:t xml:space="preserve"> należy do oferty dołączyć:</w:t>
      </w:r>
    </w:p>
    <w:p w14:paraId="378BF1CE" w14:textId="29415D02" w:rsidR="009302DB" w:rsidRPr="00B00E67" w:rsidRDefault="009302DB" w:rsidP="00095403">
      <w:pPr>
        <w:tabs>
          <w:tab w:val="center" w:pos="4536"/>
          <w:tab w:val="right" w:pos="9072"/>
        </w:tabs>
        <w:spacing w:before="120" w:after="120" w:line="240" w:lineRule="auto"/>
        <w:ind w:left="993" w:hanging="284"/>
        <w:jc w:val="both"/>
        <w:rPr>
          <w:rFonts w:ascii="Arial" w:eastAsia="Times New Roman" w:hAnsi="Arial" w:cs="Arial"/>
          <w:color w:val="000000" w:themeColor="text1"/>
          <w:sz w:val="20"/>
          <w:szCs w:val="24"/>
          <w:lang w:eastAsia="pl-PL"/>
        </w:rPr>
      </w:pPr>
      <w:r w:rsidRPr="00B00E67">
        <w:rPr>
          <w:rFonts w:ascii="Arial" w:eastAsia="Times New Roman" w:hAnsi="Arial" w:cs="Arial"/>
          <w:color w:val="000000" w:themeColor="text1"/>
          <w:sz w:val="20"/>
          <w:szCs w:val="24"/>
          <w:lang w:eastAsia="pl-PL"/>
        </w:rPr>
        <w:t>8.4.1.oświadczenie Wykonawców o niepodleganiu wykluczeniu na podstawie</w:t>
      </w:r>
      <w:r w:rsidRPr="00B00E67">
        <w:rPr>
          <w:rFonts w:ascii="Arial" w:eastAsia="Times New Roman" w:hAnsi="Arial" w:cs="Arial"/>
          <w:color w:val="000000" w:themeColor="text1"/>
          <w:sz w:val="20"/>
          <w:szCs w:val="24"/>
          <w:lang w:eastAsia="pl-PL"/>
        </w:rPr>
        <w:br/>
        <w:t xml:space="preserve"> § 17 ust. 1 Regulaminu oraz pkt 7.1.2. i 7.1.3. SWZ i spełnieniu warunków określonych w pkt 7.1. SWZ na formularzu stanowiącym </w:t>
      </w:r>
      <w:r w:rsidRPr="00B00E67">
        <w:rPr>
          <w:rFonts w:ascii="Arial" w:eastAsia="Times New Roman" w:hAnsi="Arial" w:cs="Arial"/>
          <w:b/>
          <w:color w:val="000000" w:themeColor="text1"/>
          <w:sz w:val="20"/>
          <w:szCs w:val="24"/>
          <w:lang w:eastAsia="pl-PL"/>
        </w:rPr>
        <w:t>załącznik nr</w:t>
      </w:r>
      <w:r w:rsidR="00095403" w:rsidRPr="00B00E67">
        <w:rPr>
          <w:rFonts w:ascii="Arial" w:eastAsia="Times New Roman" w:hAnsi="Arial" w:cs="Arial"/>
          <w:b/>
          <w:color w:val="000000" w:themeColor="text1"/>
          <w:sz w:val="20"/>
          <w:szCs w:val="24"/>
          <w:lang w:eastAsia="pl-PL"/>
        </w:rPr>
        <w:t xml:space="preserve"> 3</w:t>
      </w:r>
      <w:r w:rsidRPr="00B00E67">
        <w:rPr>
          <w:rFonts w:ascii="Arial" w:eastAsia="Times New Roman" w:hAnsi="Arial" w:cs="Arial"/>
          <w:b/>
          <w:color w:val="000000" w:themeColor="text1"/>
          <w:sz w:val="20"/>
          <w:szCs w:val="24"/>
          <w:lang w:eastAsia="pl-PL"/>
        </w:rPr>
        <w:t xml:space="preserve"> do niniejszej SWZ</w:t>
      </w:r>
      <w:r w:rsidRPr="00B00E67">
        <w:rPr>
          <w:rFonts w:ascii="Arial" w:eastAsia="Times New Roman" w:hAnsi="Arial" w:cs="Arial"/>
          <w:color w:val="000000" w:themeColor="text1"/>
          <w:sz w:val="20"/>
          <w:szCs w:val="24"/>
          <w:lang w:eastAsia="pl-PL"/>
        </w:rPr>
        <w:t xml:space="preserve"> (oświadczenie wspólne lub oświadczenie złożone przez każdy z podmiotów występujących wspólnie);</w:t>
      </w:r>
    </w:p>
    <w:p w14:paraId="0EC841EF" w14:textId="5742912A" w:rsidR="009302DB" w:rsidRPr="00B00E67" w:rsidRDefault="009302DB" w:rsidP="009302DB">
      <w:pPr>
        <w:tabs>
          <w:tab w:val="center" w:pos="4536"/>
          <w:tab w:val="right" w:pos="9072"/>
        </w:tabs>
        <w:spacing w:before="120" w:after="120" w:line="240" w:lineRule="auto"/>
        <w:ind w:left="993" w:hanging="284"/>
        <w:jc w:val="both"/>
        <w:rPr>
          <w:rFonts w:ascii="Arial" w:eastAsia="Times New Roman" w:hAnsi="Arial" w:cs="Arial"/>
          <w:color w:val="000000" w:themeColor="text1"/>
          <w:sz w:val="20"/>
          <w:szCs w:val="24"/>
          <w:lang w:eastAsia="pl-PL"/>
        </w:rPr>
      </w:pPr>
      <w:r w:rsidRPr="00B00E67">
        <w:rPr>
          <w:rFonts w:ascii="Arial" w:eastAsia="Times New Roman" w:hAnsi="Arial" w:cs="Arial"/>
          <w:color w:val="000000" w:themeColor="text1"/>
          <w:sz w:val="20"/>
          <w:szCs w:val="24"/>
          <w:lang w:eastAsia="pl-PL"/>
        </w:rPr>
        <w:t>8.4.</w:t>
      </w:r>
      <w:r w:rsidR="00EC5365" w:rsidRPr="00B00E67">
        <w:rPr>
          <w:rFonts w:ascii="Arial" w:eastAsia="Times New Roman" w:hAnsi="Arial" w:cs="Arial"/>
          <w:color w:val="000000" w:themeColor="text1"/>
          <w:sz w:val="20"/>
          <w:szCs w:val="24"/>
          <w:lang w:eastAsia="pl-PL"/>
        </w:rPr>
        <w:t>2</w:t>
      </w:r>
      <w:r w:rsidRPr="00B00E67">
        <w:rPr>
          <w:rFonts w:ascii="Arial" w:eastAsia="Times New Roman" w:hAnsi="Arial" w:cs="Arial"/>
          <w:color w:val="000000" w:themeColor="text1"/>
          <w:sz w:val="20"/>
          <w:szCs w:val="24"/>
          <w:lang w:eastAsia="pl-PL"/>
        </w:rPr>
        <w:t>.</w:t>
      </w:r>
      <w:r w:rsidRPr="00B00E67">
        <w:rPr>
          <w:rFonts w:ascii="Arial" w:eastAsia="Times New Roman" w:hAnsi="Arial" w:cs="Arial"/>
          <w:color w:val="000000" w:themeColor="text1"/>
          <w:sz w:val="20"/>
          <w:szCs w:val="24"/>
          <w:lang w:eastAsia="pl-PL"/>
        </w:rPr>
        <w:tab/>
        <w:t>pełnomocnictwo do reprezentowania ich w postępowaniu o udzielenie zamówienia albo reprezentowania w postępowaniu i zawarciu umowy (dotyczy także wspólników spółki cywilnej, o ile reprezentowanie nie wynika z treści umowy spółki cywilnej).</w:t>
      </w:r>
    </w:p>
    <w:p w14:paraId="339615FD" w14:textId="77777777" w:rsidR="009302DB" w:rsidRPr="00B00E67" w:rsidRDefault="009302DB" w:rsidP="009302DB">
      <w:pPr>
        <w:numPr>
          <w:ilvl w:val="1"/>
          <w:numId w:val="2"/>
        </w:numPr>
        <w:spacing w:before="120" w:after="120" w:line="240" w:lineRule="auto"/>
        <w:jc w:val="both"/>
        <w:rPr>
          <w:rFonts w:ascii="Arial" w:eastAsia="Times New Roman" w:hAnsi="Arial" w:cs="Arial"/>
          <w:color w:val="000000" w:themeColor="text1"/>
          <w:sz w:val="20"/>
          <w:szCs w:val="24"/>
          <w:lang w:eastAsia="pl-PL"/>
        </w:rPr>
      </w:pPr>
      <w:r w:rsidRPr="00B00E67">
        <w:rPr>
          <w:rFonts w:ascii="Arial" w:eastAsia="Times New Roman" w:hAnsi="Arial" w:cs="Arial"/>
          <w:color w:val="000000" w:themeColor="text1"/>
          <w:sz w:val="20"/>
          <w:szCs w:val="24"/>
          <w:lang w:eastAsia="pl-PL"/>
        </w:rPr>
        <w:t>W przypadku składania oferty przez wspólników spółki cywilnej dokument, o którym mowa w pkt 8.4.1. powinien być podpisany przez wszystkich wspólników.</w:t>
      </w:r>
    </w:p>
    <w:p w14:paraId="1FD64C2D" w14:textId="6A0450CE" w:rsidR="009302DB" w:rsidRPr="00B00E67" w:rsidRDefault="009302DB" w:rsidP="00095403">
      <w:pPr>
        <w:numPr>
          <w:ilvl w:val="1"/>
          <w:numId w:val="2"/>
        </w:numPr>
        <w:tabs>
          <w:tab w:val="center" w:pos="4536"/>
          <w:tab w:val="right" w:pos="9072"/>
        </w:tabs>
        <w:spacing w:before="120" w:after="120" w:line="240" w:lineRule="auto"/>
        <w:jc w:val="both"/>
        <w:rPr>
          <w:rFonts w:ascii="Arial" w:eastAsia="Times New Roman" w:hAnsi="Arial" w:cs="Arial"/>
          <w:color w:val="000000" w:themeColor="text1"/>
          <w:sz w:val="20"/>
          <w:szCs w:val="24"/>
          <w:lang w:eastAsia="pl-PL"/>
        </w:rPr>
      </w:pPr>
      <w:r w:rsidRPr="00B00E67">
        <w:rPr>
          <w:rFonts w:ascii="Arial" w:eastAsia="Times New Roman" w:hAnsi="Arial" w:cs="Arial"/>
          <w:color w:val="000000" w:themeColor="text1"/>
          <w:sz w:val="20"/>
          <w:szCs w:val="24"/>
          <w:lang w:eastAsia="pl-PL"/>
        </w:rPr>
        <w:t>W przypadku, gdy Wykonawcę reprezentuje pełnomocnik do oferty musi zostać załączone</w:t>
      </w:r>
      <w:r w:rsidR="00095403" w:rsidRPr="00B00E67">
        <w:rPr>
          <w:rFonts w:ascii="Arial" w:eastAsia="Times New Roman" w:hAnsi="Arial" w:cs="Arial"/>
          <w:color w:val="000000" w:themeColor="text1"/>
          <w:sz w:val="20"/>
          <w:szCs w:val="24"/>
          <w:lang w:eastAsia="pl-PL"/>
        </w:rPr>
        <w:t xml:space="preserve"> </w:t>
      </w:r>
      <w:r w:rsidRPr="00B00E67">
        <w:rPr>
          <w:rFonts w:ascii="Arial" w:eastAsia="Times New Roman" w:hAnsi="Arial" w:cs="Arial"/>
          <w:color w:val="000000" w:themeColor="text1"/>
          <w:sz w:val="20"/>
          <w:szCs w:val="24"/>
          <w:lang w:eastAsia="pl-PL"/>
        </w:rPr>
        <w:t>pełnomocnictwo zgodnie z pkt 3.5. SWZ, określające zakres umocowania, podpisane przez osobę/osoby uprawnione do reprezentacji Wykonawcy.</w:t>
      </w:r>
    </w:p>
    <w:p w14:paraId="7B3515D6" w14:textId="77777777" w:rsidR="009302DB" w:rsidRPr="00B00E67" w:rsidRDefault="009302DB" w:rsidP="009302DB">
      <w:pPr>
        <w:numPr>
          <w:ilvl w:val="0"/>
          <w:numId w:val="2"/>
        </w:numPr>
        <w:spacing w:before="120" w:after="120" w:line="240" w:lineRule="auto"/>
        <w:ind w:right="357"/>
        <w:jc w:val="both"/>
        <w:rPr>
          <w:rFonts w:ascii="Arial" w:eastAsia="Times New Roman" w:hAnsi="Arial" w:cs="Arial"/>
          <w:b/>
          <w:color w:val="000000" w:themeColor="text1"/>
          <w:sz w:val="20"/>
          <w:szCs w:val="20"/>
          <w:u w:val="single"/>
          <w:lang w:eastAsia="pl-PL"/>
        </w:rPr>
      </w:pPr>
      <w:r w:rsidRPr="00B00E67">
        <w:rPr>
          <w:rFonts w:ascii="Arial" w:eastAsia="Times New Roman" w:hAnsi="Arial" w:cs="Arial"/>
          <w:b/>
          <w:color w:val="000000" w:themeColor="text1"/>
          <w:sz w:val="20"/>
          <w:szCs w:val="20"/>
          <w:u w:val="single"/>
          <w:lang w:eastAsia="pl-PL"/>
        </w:rPr>
        <w:t>WADIUM ORAZ ZABEZPIECZENIE NALEŻYTEGO WYKONANIA UMOWY</w:t>
      </w:r>
    </w:p>
    <w:p w14:paraId="3E93BB7D" w14:textId="77777777" w:rsidR="009302DB" w:rsidRPr="00B00E67" w:rsidRDefault="009302DB" w:rsidP="009302DB">
      <w:pPr>
        <w:spacing w:before="120" w:after="120" w:line="240" w:lineRule="auto"/>
        <w:ind w:left="426"/>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 xml:space="preserve">Zamawiający odstępuje od wymogu żądania wniesienia wadium oraz </w:t>
      </w:r>
      <w:r w:rsidRPr="00B00E67">
        <w:rPr>
          <w:rFonts w:ascii="Arial" w:eastAsia="Times New Roman" w:hAnsi="Arial" w:cs="Arial"/>
          <w:color w:val="000000" w:themeColor="text1"/>
          <w:sz w:val="20"/>
          <w:szCs w:val="24"/>
          <w:lang w:eastAsia="pl-PL"/>
        </w:rPr>
        <w:t>od wymogu wniesienia przez Wykonawcę zabezpieczenia należytego wykonania umowy</w:t>
      </w:r>
      <w:r w:rsidRPr="00B00E67">
        <w:rPr>
          <w:rFonts w:ascii="Arial" w:eastAsia="Times New Roman" w:hAnsi="Arial" w:cs="Arial"/>
          <w:color w:val="000000" w:themeColor="text1"/>
          <w:sz w:val="20"/>
          <w:szCs w:val="20"/>
          <w:lang w:eastAsia="pl-PL"/>
        </w:rPr>
        <w:t>.</w:t>
      </w:r>
    </w:p>
    <w:p w14:paraId="448C70EB" w14:textId="77777777" w:rsidR="009302DB" w:rsidRPr="00B00E67" w:rsidRDefault="009302DB" w:rsidP="009302DB">
      <w:pPr>
        <w:numPr>
          <w:ilvl w:val="0"/>
          <w:numId w:val="2"/>
        </w:numPr>
        <w:spacing w:before="120" w:after="120" w:line="240" w:lineRule="auto"/>
        <w:ind w:right="357"/>
        <w:jc w:val="both"/>
        <w:rPr>
          <w:rFonts w:ascii="Arial" w:eastAsia="Times New Roman" w:hAnsi="Arial" w:cs="Arial"/>
          <w:b/>
          <w:color w:val="000000" w:themeColor="text1"/>
          <w:sz w:val="20"/>
          <w:szCs w:val="20"/>
          <w:u w:val="single"/>
          <w:lang w:eastAsia="pl-PL"/>
        </w:rPr>
      </w:pPr>
      <w:r w:rsidRPr="00B00E67">
        <w:rPr>
          <w:rFonts w:ascii="Arial" w:eastAsia="Times New Roman" w:hAnsi="Arial" w:cs="Arial"/>
          <w:b/>
          <w:color w:val="000000" w:themeColor="text1"/>
          <w:sz w:val="20"/>
          <w:szCs w:val="20"/>
          <w:u w:val="single"/>
          <w:lang w:eastAsia="pl-PL"/>
        </w:rPr>
        <w:t>TERMIN ZWIĄZANIA OFERTĄ</w:t>
      </w:r>
    </w:p>
    <w:p w14:paraId="5AD4BE49" w14:textId="1C32A844" w:rsidR="009302DB" w:rsidRPr="00B00E67" w:rsidRDefault="009302DB" w:rsidP="009302DB">
      <w:pPr>
        <w:numPr>
          <w:ilvl w:val="1"/>
          <w:numId w:val="2"/>
        </w:numPr>
        <w:tabs>
          <w:tab w:val="clear" w:pos="720"/>
          <w:tab w:val="left" w:pos="709"/>
        </w:tabs>
        <w:spacing w:before="120" w:after="120" w:line="240" w:lineRule="auto"/>
        <w:ind w:right="357"/>
        <w:jc w:val="both"/>
        <w:rPr>
          <w:rFonts w:ascii="Arial" w:eastAsia="Times New Roman" w:hAnsi="Arial" w:cs="Arial"/>
          <w:color w:val="000000" w:themeColor="text1"/>
          <w:sz w:val="20"/>
          <w:szCs w:val="20"/>
          <w:lang w:eastAsia="pl-PL"/>
        </w:rPr>
      </w:pPr>
      <w:r w:rsidRPr="00B00E67">
        <w:rPr>
          <w:rFonts w:ascii="Arial" w:eastAsia="Times New Roman" w:hAnsi="Arial" w:cs="Arial"/>
          <w:bCs/>
          <w:color w:val="000000" w:themeColor="text1"/>
          <w:sz w:val="20"/>
          <w:szCs w:val="20"/>
          <w:lang w:eastAsia="pl-PL"/>
        </w:rPr>
        <w:t xml:space="preserve">Termin związania ofertą </w:t>
      </w:r>
      <w:r w:rsidRPr="00B00E67">
        <w:rPr>
          <w:rFonts w:ascii="Arial" w:eastAsia="Times New Roman" w:hAnsi="Arial" w:cs="Arial"/>
          <w:b/>
          <w:bCs/>
          <w:color w:val="000000" w:themeColor="text1"/>
          <w:sz w:val="20"/>
          <w:szCs w:val="20"/>
          <w:lang w:eastAsia="pl-PL"/>
        </w:rPr>
        <w:t>wynosi 60 dni</w:t>
      </w:r>
      <w:r w:rsidRPr="00B00E67">
        <w:rPr>
          <w:rFonts w:ascii="Arial" w:eastAsia="Times New Roman" w:hAnsi="Arial" w:cs="Arial"/>
          <w:b/>
          <w:color w:val="000000" w:themeColor="text1"/>
          <w:sz w:val="20"/>
          <w:szCs w:val="20"/>
          <w:lang w:eastAsia="pl-PL"/>
        </w:rPr>
        <w:t>.</w:t>
      </w:r>
    </w:p>
    <w:p w14:paraId="2E94EB56" w14:textId="77777777" w:rsidR="009302DB" w:rsidRPr="00B00E67" w:rsidRDefault="009302DB" w:rsidP="009302DB">
      <w:pPr>
        <w:numPr>
          <w:ilvl w:val="1"/>
          <w:numId w:val="2"/>
        </w:numPr>
        <w:tabs>
          <w:tab w:val="left" w:pos="851"/>
        </w:tabs>
        <w:spacing w:before="120" w:after="120" w:line="240" w:lineRule="auto"/>
        <w:ind w:right="357"/>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Bieg terminu rozpoczyna się wraz z upływem terminu składania ofert.</w:t>
      </w:r>
    </w:p>
    <w:p w14:paraId="2214FC8A" w14:textId="77777777" w:rsidR="009302DB" w:rsidRPr="00B00E67" w:rsidRDefault="009302DB" w:rsidP="009302DB">
      <w:pPr>
        <w:numPr>
          <w:ilvl w:val="1"/>
          <w:numId w:val="2"/>
        </w:numPr>
        <w:tabs>
          <w:tab w:val="left" w:pos="851"/>
        </w:tabs>
        <w:spacing w:before="120" w:after="120" w:line="240" w:lineRule="auto"/>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4"/>
          <w:lang w:eastAsia="pl-PL"/>
        </w:rPr>
        <w:t xml:space="preserve">Pozostałe uregulowania odnośnie terminu związania ofertą znajdują się w </w:t>
      </w:r>
      <w:r w:rsidRPr="00B00E67">
        <w:rPr>
          <w:rFonts w:ascii="Arial" w:eastAsia="Times New Roman" w:hAnsi="Arial" w:cs="Arial"/>
          <w:color w:val="000000" w:themeColor="text1"/>
          <w:spacing w:val="4"/>
          <w:sz w:val="20"/>
          <w:szCs w:val="24"/>
          <w:lang w:eastAsia="pl-PL"/>
        </w:rPr>
        <w:t>§ 32</w:t>
      </w:r>
      <w:r w:rsidRPr="00B00E67">
        <w:rPr>
          <w:rFonts w:ascii="Arial" w:eastAsia="Times New Roman" w:hAnsi="Arial" w:cs="Arial"/>
          <w:color w:val="000000" w:themeColor="text1"/>
          <w:sz w:val="20"/>
          <w:szCs w:val="24"/>
          <w:lang w:eastAsia="pl-PL"/>
        </w:rPr>
        <w:t xml:space="preserve"> </w:t>
      </w:r>
      <w:r w:rsidRPr="00B00E67">
        <w:rPr>
          <w:rFonts w:ascii="Arial" w:eastAsia="Times New Roman" w:hAnsi="Arial" w:cs="Arial"/>
          <w:color w:val="000000" w:themeColor="text1"/>
          <w:sz w:val="20"/>
          <w:szCs w:val="24"/>
          <w:lang w:eastAsia="pl-PL"/>
        </w:rPr>
        <w:br/>
        <w:t>ust. 8-12 Regulaminu.</w:t>
      </w:r>
    </w:p>
    <w:p w14:paraId="1A28F9C0" w14:textId="77777777" w:rsidR="009302DB" w:rsidRPr="00B00E67" w:rsidRDefault="009302DB" w:rsidP="009302DB">
      <w:pPr>
        <w:numPr>
          <w:ilvl w:val="0"/>
          <w:numId w:val="2"/>
        </w:numPr>
        <w:spacing w:before="120" w:after="120" w:line="240" w:lineRule="auto"/>
        <w:ind w:right="357"/>
        <w:jc w:val="both"/>
        <w:rPr>
          <w:rFonts w:ascii="Arial" w:eastAsia="Times New Roman" w:hAnsi="Arial" w:cs="Arial"/>
          <w:b/>
          <w:color w:val="000000" w:themeColor="text1"/>
          <w:sz w:val="20"/>
          <w:szCs w:val="20"/>
          <w:u w:val="single"/>
          <w:lang w:eastAsia="pl-PL"/>
        </w:rPr>
      </w:pPr>
      <w:r w:rsidRPr="00B00E67">
        <w:rPr>
          <w:rFonts w:ascii="Arial" w:eastAsia="Times New Roman" w:hAnsi="Arial" w:cs="Arial"/>
          <w:b/>
          <w:color w:val="000000" w:themeColor="text1"/>
          <w:sz w:val="20"/>
          <w:szCs w:val="20"/>
          <w:u w:val="single"/>
          <w:lang w:eastAsia="pl-PL"/>
        </w:rPr>
        <w:t>KRYTERIUM OCENY OFERT I JEGO ZNACZENIE</w:t>
      </w:r>
    </w:p>
    <w:p w14:paraId="3101F665" w14:textId="3AE4E88E" w:rsidR="009302DB" w:rsidRPr="00B00E67" w:rsidRDefault="009302DB" w:rsidP="009302DB">
      <w:pPr>
        <w:spacing w:before="120" w:after="120" w:line="240" w:lineRule="auto"/>
        <w:ind w:left="426"/>
        <w:jc w:val="both"/>
        <w:rPr>
          <w:rFonts w:ascii="Arial" w:eastAsia="Times New Roman" w:hAnsi="Arial" w:cs="Arial"/>
          <w:i/>
          <w:color w:val="000000" w:themeColor="text1"/>
          <w:sz w:val="20"/>
          <w:szCs w:val="24"/>
          <w:lang w:eastAsia="pl-PL"/>
        </w:rPr>
      </w:pPr>
      <w:r w:rsidRPr="00B00E67">
        <w:rPr>
          <w:rFonts w:ascii="Arial" w:eastAsia="Times New Roman" w:hAnsi="Arial" w:cs="Arial"/>
          <w:color w:val="000000" w:themeColor="text1"/>
          <w:sz w:val="20"/>
          <w:szCs w:val="24"/>
          <w:lang w:eastAsia="pl-PL"/>
        </w:rPr>
        <w:t>Przy ocenie oferty Zamawiający będzie oceniał oferty wg kryterium wskazanego w platformie zakupowej Spółki.</w:t>
      </w:r>
    </w:p>
    <w:p w14:paraId="33564AA6" w14:textId="77777777" w:rsidR="009302DB" w:rsidRPr="00B00E67" w:rsidRDefault="009302DB" w:rsidP="009302DB">
      <w:pPr>
        <w:numPr>
          <w:ilvl w:val="0"/>
          <w:numId w:val="2"/>
        </w:numPr>
        <w:spacing w:before="120" w:after="120" w:line="240" w:lineRule="auto"/>
        <w:ind w:right="357"/>
        <w:jc w:val="both"/>
        <w:rPr>
          <w:rFonts w:ascii="Arial" w:eastAsia="Times New Roman" w:hAnsi="Arial" w:cs="Arial"/>
          <w:b/>
          <w:color w:val="000000" w:themeColor="text1"/>
          <w:sz w:val="20"/>
          <w:szCs w:val="20"/>
          <w:u w:val="single"/>
          <w:lang w:eastAsia="pl-PL"/>
        </w:rPr>
      </w:pPr>
      <w:r w:rsidRPr="00B00E67">
        <w:rPr>
          <w:rFonts w:ascii="Arial" w:eastAsia="Times New Roman" w:hAnsi="Arial" w:cs="Arial"/>
          <w:b/>
          <w:color w:val="000000" w:themeColor="text1"/>
          <w:sz w:val="20"/>
          <w:szCs w:val="20"/>
          <w:u w:val="single"/>
          <w:lang w:eastAsia="pl-PL"/>
        </w:rPr>
        <w:t>SPOSÓB OBLICZANIA CENY OFERTY</w:t>
      </w:r>
    </w:p>
    <w:p w14:paraId="0D0A9961" w14:textId="14E3024E" w:rsidR="0080001F" w:rsidRPr="00BB17E4" w:rsidRDefault="0080001F" w:rsidP="007C3BCC">
      <w:pPr>
        <w:numPr>
          <w:ilvl w:val="1"/>
          <w:numId w:val="2"/>
        </w:numPr>
        <w:spacing w:before="120" w:after="120" w:line="240" w:lineRule="auto"/>
        <w:jc w:val="both"/>
        <w:rPr>
          <w:rFonts w:ascii="Arial" w:eastAsia="Times New Roman" w:hAnsi="Arial" w:cs="Arial"/>
          <w:color w:val="000000" w:themeColor="text1"/>
          <w:sz w:val="20"/>
          <w:szCs w:val="20"/>
          <w:lang w:eastAsia="pl-PL"/>
        </w:rPr>
      </w:pPr>
      <w:r w:rsidRPr="00BB17E4">
        <w:rPr>
          <w:rFonts w:ascii="Arial" w:eastAsia="Times New Roman" w:hAnsi="Arial" w:cs="Arial"/>
          <w:color w:val="000000" w:themeColor="text1"/>
          <w:sz w:val="20"/>
          <w:szCs w:val="20"/>
          <w:lang w:eastAsia="pl-PL"/>
        </w:rPr>
        <w:lastRenderedPageBreak/>
        <w:t>Podana przez Wykonawcę cena (wynagrodzenie) będzie służyła wyłącznie do wyboru najkorzystniejszej oferty.</w:t>
      </w:r>
      <w:r w:rsidR="00491161" w:rsidRPr="00BB17E4">
        <w:rPr>
          <w:rFonts w:ascii="Arial" w:eastAsia="Times New Roman" w:hAnsi="Arial" w:cs="Arial"/>
          <w:color w:val="000000" w:themeColor="text1"/>
          <w:sz w:val="20"/>
          <w:szCs w:val="20"/>
          <w:lang w:eastAsia="pl-PL"/>
        </w:rPr>
        <w:t xml:space="preserve"> </w:t>
      </w:r>
      <w:r w:rsidRPr="00BB17E4">
        <w:rPr>
          <w:rFonts w:ascii="Arial" w:eastAsia="Times New Roman" w:hAnsi="Arial" w:cs="Arial"/>
          <w:color w:val="000000" w:themeColor="text1"/>
          <w:sz w:val="20"/>
          <w:szCs w:val="20"/>
          <w:lang w:eastAsia="pl-PL"/>
        </w:rPr>
        <w:t xml:space="preserve">Umowa zostanie zawarta na kwotę </w:t>
      </w:r>
      <w:r w:rsidR="00581190" w:rsidRPr="00BB17E4">
        <w:rPr>
          <w:rFonts w:ascii="Arial" w:eastAsia="Times New Roman" w:hAnsi="Arial" w:cs="Arial"/>
          <w:color w:val="000000" w:themeColor="text1"/>
          <w:sz w:val="20"/>
          <w:szCs w:val="20"/>
          <w:lang w:eastAsia="pl-PL"/>
        </w:rPr>
        <w:t xml:space="preserve">wynagrodzenia maksymalnego </w:t>
      </w:r>
      <w:r w:rsidRPr="00BB17E4">
        <w:rPr>
          <w:rFonts w:ascii="Arial" w:eastAsia="Times New Roman" w:hAnsi="Arial" w:cs="Arial"/>
          <w:color w:val="000000" w:themeColor="text1"/>
          <w:sz w:val="20"/>
          <w:szCs w:val="20"/>
          <w:lang w:eastAsia="pl-PL"/>
        </w:rPr>
        <w:t>jaką Zamawiający zamierza przeznaczyć na realizację zamówienia.</w:t>
      </w:r>
      <w:r w:rsidR="00491161" w:rsidRPr="00BB17E4">
        <w:rPr>
          <w:rFonts w:ascii="Arial" w:eastAsia="Times New Roman" w:hAnsi="Arial" w:cs="Arial"/>
          <w:color w:val="000000" w:themeColor="text1"/>
          <w:sz w:val="20"/>
          <w:szCs w:val="20"/>
          <w:lang w:eastAsia="pl-PL"/>
        </w:rPr>
        <w:t xml:space="preserve"> </w:t>
      </w:r>
    </w:p>
    <w:p w14:paraId="200E9581" w14:textId="67B96E91" w:rsidR="009302DB" w:rsidRPr="00B00E67" w:rsidRDefault="009302DB" w:rsidP="009302DB">
      <w:pPr>
        <w:numPr>
          <w:ilvl w:val="1"/>
          <w:numId w:val="2"/>
        </w:numPr>
        <w:tabs>
          <w:tab w:val="left" w:pos="851"/>
        </w:tabs>
        <w:spacing w:before="120" w:after="120" w:line="240" w:lineRule="auto"/>
        <w:ind w:left="851" w:hanging="494"/>
        <w:jc w:val="both"/>
        <w:rPr>
          <w:rFonts w:ascii="Arial" w:eastAsia="Times New Roman" w:hAnsi="Arial" w:cs="Arial"/>
          <w:color w:val="000000" w:themeColor="text1"/>
          <w:sz w:val="20"/>
          <w:szCs w:val="20"/>
          <w:lang w:eastAsia="pl-PL"/>
        </w:rPr>
      </w:pPr>
      <w:r w:rsidRPr="00BB17E4">
        <w:rPr>
          <w:rFonts w:ascii="Arial" w:eastAsia="Times New Roman" w:hAnsi="Arial" w:cs="Times New Roman"/>
          <w:color w:val="000000" w:themeColor="text1"/>
          <w:sz w:val="20"/>
          <w:szCs w:val="24"/>
          <w:lang w:eastAsia="pl-PL"/>
        </w:rPr>
        <w:t xml:space="preserve">Cena oferty musi być skalkulowana w sposób jednoznaczny, powinna </w:t>
      </w:r>
      <w:r w:rsidRPr="00B00E67">
        <w:rPr>
          <w:rFonts w:ascii="Arial" w:eastAsia="Times New Roman" w:hAnsi="Arial" w:cs="Times New Roman"/>
          <w:color w:val="000000" w:themeColor="text1"/>
          <w:sz w:val="20"/>
          <w:szCs w:val="24"/>
          <w:lang w:eastAsia="pl-PL"/>
        </w:rPr>
        <w:t xml:space="preserve">zawierać wszelkie koszty związane z realizacją przedmiotu zamówienia, ze szczególnym uwzględnieniem warunków realizacji przedmiotu zamówienia opisanych w projekcie umowy stanowiącym </w:t>
      </w:r>
      <w:r w:rsidRPr="00B00E67">
        <w:rPr>
          <w:rFonts w:ascii="Arial" w:eastAsia="Times New Roman" w:hAnsi="Arial" w:cs="Times New Roman"/>
          <w:b/>
          <w:color w:val="000000" w:themeColor="text1"/>
          <w:sz w:val="20"/>
          <w:szCs w:val="24"/>
          <w:lang w:eastAsia="pl-PL"/>
        </w:rPr>
        <w:t xml:space="preserve">załącznik nr </w:t>
      </w:r>
      <w:r w:rsidR="00330573" w:rsidRPr="00B00E67">
        <w:rPr>
          <w:rFonts w:ascii="Arial" w:eastAsia="Times New Roman" w:hAnsi="Arial" w:cs="Times New Roman"/>
          <w:b/>
          <w:color w:val="000000" w:themeColor="text1"/>
          <w:sz w:val="20"/>
          <w:szCs w:val="24"/>
          <w:lang w:eastAsia="pl-PL"/>
        </w:rPr>
        <w:t xml:space="preserve">2 </w:t>
      </w:r>
      <w:r w:rsidRPr="00B00E67">
        <w:rPr>
          <w:rFonts w:ascii="Arial" w:eastAsia="Times New Roman" w:hAnsi="Arial" w:cs="Times New Roman"/>
          <w:b/>
          <w:color w:val="000000" w:themeColor="text1"/>
          <w:sz w:val="20"/>
          <w:szCs w:val="24"/>
          <w:lang w:eastAsia="pl-PL"/>
        </w:rPr>
        <w:t>do SWZ.</w:t>
      </w:r>
    </w:p>
    <w:p w14:paraId="6A8A3CBE" w14:textId="77777777" w:rsidR="009302DB" w:rsidRPr="00B00E67" w:rsidRDefault="009302DB" w:rsidP="009302DB">
      <w:pPr>
        <w:numPr>
          <w:ilvl w:val="1"/>
          <w:numId w:val="2"/>
        </w:numPr>
        <w:tabs>
          <w:tab w:val="left" w:pos="851"/>
        </w:tabs>
        <w:spacing w:before="120" w:after="120" w:line="240" w:lineRule="auto"/>
        <w:ind w:left="1134" w:right="357" w:hanging="777"/>
        <w:jc w:val="both"/>
        <w:rPr>
          <w:rFonts w:ascii="Arial" w:eastAsia="Times New Roman" w:hAnsi="Arial" w:cs="Arial"/>
          <w:color w:val="000000" w:themeColor="text1"/>
          <w:sz w:val="20"/>
          <w:szCs w:val="20"/>
          <w:lang w:eastAsia="pl-PL"/>
        </w:rPr>
      </w:pPr>
      <w:r w:rsidRPr="00B00E67">
        <w:rPr>
          <w:rFonts w:ascii="Arial" w:eastAsia="Times New Roman" w:hAnsi="Arial" w:cs="Times New Roman"/>
          <w:color w:val="000000" w:themeColor="text1"/>
          <w:sz w:val="20"/>
          <w:szCs w:val="24"/>
          <w:lang w:eastAsia="pl-PL"/>
        </w:rPr>
        <w:t>Walutą ceny oferowanej jest złoty polski.</w:t>
      </w:r>
    </w:p>
    <w:p w14:paraId="54493EC8" w14:textId="77777777" w:rsidR="009302DB" w:rsidRPr="00B00E67" w:rsidRDefault="009302DB" w:rsidP="009302DB">
      <w:pPr>
        <w:numPr>
          <w:ilvl w:val="1"/>
          <w:numId w:val="2"/>
        </w:numPr>
        <w:tabs>
          <w:tab w:val="left" w:pos="851"/>
        </w:tabs>
        <w:spacing w:before="120" w:after="120" w:line="240" w:lineRule="auto"/>
        <w:ind w:left="851" w:hanging="494"/>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4"/>
          <w:lang w:eastAsia="pl-PL"/>
        </w:rPr>
        <w:t>W niniejszym postępowaniu należy stosować zasady zaokrąglania do pełnego grosza (dwóch miejsc po przecinku) w następujący sposób: końcówki poniżej 0,5 grosza należy pomijać, a końcówki 0,5 grosza i wyższe zaokrąglić do 1 grosza (tj. jeżeli trzecia cyfra po przecinku jest mniejsza lub równa „4” należy zaokrąglić w dół, jeżeli trzecia cyfra po przecinku jest równa lub większa od „5” zaokrąglić w górę).</w:t>
      </w:r>
    </w:p>
    <w:p w14:paraId="18FA5EDE" w14:textId="77777777" w:rsidR="009302DB" w:rsidRPr="00B00E67" w:rsidRDefault="009302DB" w:rsidP="009302DB">
      <w:pPr>
        <w:numPr>
          <w:ilvl w:val="1"/>
          <w:numId w:val="2"/>
        </w:numPr>
        <w:tabs>
          <w:tab w:val="left" w:pos="851"/>
        </w:tabs>
        <w:spacing w:before="120" w:after="120" w:line="240" w:lineRule="auto"/>
        <w:ind w:left="851" w:hanging="494"/>
        <w:jc w:val="both"/>
        <w:rPr>
          <w:rFonts w:ascii="Arial" w:eastAsia="Times New Roman" w:hAnsi="Arial" w:cs="Arial"/>
          <w:color w:val="000000" w:themeColor="text1"/>
          <w:sz w:val="20"/>
          <w:szCs w:val="20"/>
          <w:lang w:eastAsia="pl-PL"/>
        </w:rPr>
      </w:pPr>
      <w:r w:rsidRPr="00B00E67">
        <w:rPr>
          <w:rFonts w:ascii="Arial" w:eastAsia="Times New Roman" w:hAnsi="Arial" w:cs="Times New Roman"/>
          <w:color w:val="000000" w:themeColor="text1"/>
          <w:sz w:val="20"/>
          <w:szCs w:val="24"/>
          <w:lang w:eastAsia="pl-PL"/>
        </w:rPr>
        <w:t>Wszelkie rozliczenia dotyczące realizacji zamówienia opisanego w niniejszej SWZ dokonywane będą w złotych polskich.</w:t>
      </w:r>
    </w:p>
    <w:p w14:paraId="581626D1" w14:textId="77777777" w:rsidR="009302DB" w:rsidRPr="00B00E67" w:rsidRDefault="009302DB" w:rsidP="009302DB">
      <w:pPr>
        <w:numPr>
          <w:ilvl w:val="0"/>
          <w:numId w:val="2"/>
        </w:numPr>
        <w:spacing w:before="120" w:after="120" w:line="240" w:lineRule="auto"/>
        <w:ind w:right="357"/>
        <w:jc w:val="both"/>
        <w:rPr>
          <w:rFonts w:ascii="Arial" w:eastAsia="Times New Roman" w:hAnsi="Arial" w:cs="Arial"/>
          <w:b/>
          <w:color w:val="000000" w:themeColor="text1"/>
          <w:sz w:val="20"/>
          <w:szCs w:val="20"/>
          <w:u w:val="single"/>
          <w:lang w:eastAsia="pl-PL"/>
        </w:rPr>
      </w:pPr>
      <w:r w:rsidRPr="00B00E67">
        <w:rPr>
          <w:rFonts w:ascii="Arial" w:eastAsia="Times New Roman" w:hAnsi="Arial" w:cs="Arial"/>
          <w:b/>
          <w:color w:val="000000" w:themeColor="text1"/>
          <w:sz w:val="20"/>
          <w:szCs w:val="20"/>
          <w:u w:val="single"/>
          <w:lang w:eastAsia="pl-PL"/>
        </w:rPr>
        <w:t>TRYB UDZIELANIA WYJAŚNIEŃ TREŚCI SWZ</w:t>
      </w:r>
    </w:p>
    <w:p w14:paraId="64DBF44B" w14:textId="77777777" w:rsidR="009302DB" w:rsidRPr="00B00E67" w:rsidRDefault="009302DB" w:rsidP="009302DB">
      <w:pPr>
        <w:spacing w:before="120" w:after="120" w:line="240" w:lineRule="auto"/>
        <w:ind w:left="284"/>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4"/>
          <w:lang w:eastAsia="pl-PL"/>
        </w:rPr>
        <w:t>Uregulowania odnośnie trybu udzielania wyjaśnień w sprawach dotyczących SWZ znajdują się</w:t>
      </w:r>
      <w:r w:rsidRPr="00B00E67">
        <w:rPr>
          <w:rFonts w:ascii="Arial" w:eastAsia="Times New Roman" w:hAnsi="Arial" w:cs="Arial"/>
          <w:color w:val="000000" w:themeColor="text1"/>
          <w:sz w:val="20"/>
          <w:szCs w:val="24"/>
          <w:lang w:eastAsia="pl-PL"/>
        </w:rPr>
        <w:br/>
        <w:t xml:space="preserve">w </w:t>
      </w:r>
      <w:r w:rsidRPr="00B00E67">
        <w:rPr>
          <w:rFonts w:ascii="Arial" w:eastAsia="Times New Roman" w:hAnsi="Arial" w:cs="Arial"/>
          <w:color w:val="000000" w:themeColor="text1"/>
          <w:spacing w:val="4"/>
          <w:sz w:val="20"/>
          <w:szCs w:val="24"/>
          <w:lang w:eastAsia="pl-PL"/>
        </w:rPr>
        <w:t>§ 23 ust 1-4</w:t>
      </w:r>
      <w:r w:rsidRPr="00B00E67">
        <w:rPr>
          <w:rFonts w:ascii="Arial" w:eastAsia="Times New Roman" w:hAnsi="Arial" w:cs="Arial"/>
          <w:color w:val="000000" w:themeColor="text1"/>
          <w:sz w:val="20"/>
          <w:szCs w:val="24"/>
          <w:lang w:eastAsia="pl-PL"/>
        </w:rPr>
        <w:t xml:space="preserve"> Regulaminu</w:t>
      </w:r>
      <w:r w:rsidRPr="00B00E67">
        <w:rPr>
          <w:rFonts w:ascii="Arial" w:eastAsia="Times New Roman" w:hAnsi="Arial" w:cs="Arial"/>
          <w:color w:val="000000" w:themeColor="text1"/>
          <w:sz w:val="20"/>
          <w:szCs w:val="20"/>
          <w:lang w:eastAsia="pl-PL"/>
        </w:rPr>
        <w:t>.</w:t>
      </w:r>
    </w:p>
    <w:p w14:paraId="6537CF50" w14:textId="77777777" w:rsidR="009302DB" w:rsidRPr="00B00E67" w:rsidRDefault="009302DB" w:rsidP="009302DB">
      <w:pPr>
        <w:numPr>
          <w:ilvl w:val="0"/>
          <w:numId w:val="2"/>
        </w:numPr>
        <w:spacing w:before="120" w:after="120" w:line="240" w:lineRule="auto"/>
        <w:ind w:right="357"/>
        <w:jc w:val="both"/>
        <w:rPr>
          <w:rFonts w:ascii="Arial" w:eastAsia="Times New Roman" w:hAnsi="Arial" w:cs="Arial"/>
          <w:b/>
          <w:color w:val="000000" w:themeColor="text1"/>
          <w:sz w:val="20"/>
          <w:szCs w:val="20"/>
          <w:u w:val="single"/>
          <w:lang w:eastAsia="pl-PL"/>
        </w:rPr>
      </w:pPr>
      <w:r w:rsidRPr="00B00E67">
        <w:rPr>
          <w:rFonts w:ascii="Arial" w:eastAsia="Times New Roman" w:hAnsi="Arial" w:cs="Arial"/>
          <w:b/>
          <w:color w:val="000000" w:themeColor="text1"/>
          <w:sz w:val="20"/>
          <w:szCs w:val="20"/>
          <w:u w:val="single"/>
          <w:lang w:eastAsia="pl-PL"/>
        </w:rPr>
        <w:t>OTWARCIA OFERT</w:t>
      </w:r>
    </w:p>
    <w:p w14:paraId="291929BF" w14:textId="77777777" w:rsidR="009302DB" w:rsidRPr="00B00E67" w:rsidRDefault="009302DB" w:rsidP="009302DB">
      <w:pPr>
        <w:spacing w:before="120" w:after="120" w:line="240" w:lineRule="auto"/>
        <w:ind w:left="284" w:right="-142"/>
        <w:jc w:val="both"/>
        <w:rPr>
          <w:rFonts w:ascii="Arial" w:eastAsia="Times New Roman" w:hAnsi="Arial" w:cs="Arial"/>
          <w:b/>
          <w:color w:val="000000" w:themeColor="text1"/>
          <w:sz w:val="20"/>
          <w:szCs w:val="20"/>
          <w:u w:val="single"/>
          <w:lang w:eastAsia="pl-PL"/>
        </w:rPr>
      </w:pPr>
      <w:r w:rsidRPr="00B00E67">
        <w:rPr>
          <w:rFonts w:ascii="Arial" w:eastAsia="Times New Roman" w:hAnsi="Arial" w:cs="Arial"/>
          <w:color w:val="000000" w:themeColor="text1"/>
          <w:sz w:val="20"/>
          <w:szCs w:val="20"/>
          <w:lang w:eastAsia="pl-PL"/>
        </w:rPr>
        <w:t xml:space="preserve">Otwarcie ofert odbywa się automatycznie w wyznaczonym terminie na Platformie zakupowej Spółki. </w:t>
      </w:r>
    </w:p>
    <w:p w14:paraId="45635DA0" w14:textId="77777777" w:rsidR="009302DB" w:rsidRPr="00B00E67" w:rsidRDefault="009302DB" w:rsidP="009302DB">
      <w:pPr>
        <w:numPr>
          <w:ilvl w:val="0"/>
          <w:numId w:val="2"/>
        </w:numPr>
        <w:spacing w:before="120" w:after="120" w:line="240" w:lineRule="auto"/>
        <w:ind w:right="357"/>
        <w:jc w:val="both"/>
        <w:rPr>
          <w:rFonts w:ascii="Arial" w:eastAsia="Times New Roman" w:hAnsi="Arial" w:cs="Arial"/>
          <w:b/>
          <w:color w:val="000000" w:themeColor="text1"/>
          <w:sz w:val="20"/>
          <w:szCs w:val="20"/>
          <w:u w:val="single"/>
          <w:lang w:eastAsia="pl-PL"/>
        </w:rPr>
      </w:pPr>
      <w:r w:rsidRPr="00B00E67">
        <w:rPr>
          <w:rFonts w:ascii="Arial" w:eastAsia="Times New Roman" w:hAnsi="Arial" w:cs="Arial"/>
          <w:b/>
          <w:color w:val="000000" w:themeColor="text1"/>
          <w:sz w:val="20"/>
          <w:szCs w:val="20"/>
          <w:u w:val="single"/>
          <w:lang w:eastAsia="pl-PL"/>
        </w:rPr>
        <w:t>WYBÓR OFERT</w:t>
      </w:r>
    </w:p>
    <w:p w14:paraId="044F9EC1" w14:textId="7D721361" w:rsidR="00B96101" w:rsidRPr="00B00E67" w:rsidRDefault="009302DB" w:rsidP="00330573">
      <w:pPr>
        <w:pStyle w:val="Akapitzlist"/>
        <w:numPr>
          <w:ilvl w:val="1"/>
          <w:numId w:val="2"/>
        </w:numPr>
        <w:tabs>
          <w:tab w:val="clear" w:pos="720"/>
        </w:tabs>
        <w:spacing w:before="120" w:after="120" w:line="240" w:lineRule="auto"/>
        <w:ind w:left="993" w:right="357" w:hanging="505"/>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 xml:space="preserve">Uregulowania odnośnie wyboru oferty znajdują się w </w:t>
      </w:r>
      <w:r w:rsidRPr="00B00E67">
        <w:rPr>
          <w:rFonts w:ascii="Arial" w:eastAsia="Times New Roman" w:hAnsi="Arial" w:cs="Arial"/>
          <w:color w:val="000000" w:themeColor="text1"/>
          <w:spacing w:val="4"/>
          <w:sz w:val="20"/>
          <w:szCs w:val="20"/>
          <w:lang w:eastAsia="pl-PL"/>
        </w:rPr>
        <w:t>§ 32 i 33</w:t>
      </w:r>
      <w:r w:rsidRPr="00B00E67">
        <w:rPr>
          <w:rFonts w:ascii="Arial" w:eastAsia="Times New Roman" w:hAnsi="Arial" w:cs="Arial"/>
          <w:color w:val="000000" w:themeColor="text1"/>
          <w:sz w:val="20"/>
          <w:szCs w:val="20"/>
          <w:lang w:eastAsia="pl-PL"/>
        </w:rPr>
        <w:t xml:space="preserve"> Regulaminu.</w:t>
      </w:r>
    </w:p>
    <w:p w14:paraId="2A7D0B4A" w14:textId="77777777" w:rsidR="009302DB" w:rsidRPr="00B00E67" w:rsidRDefault="009302DB" w:rsidP="009302DB">
      <w:pPr>
        <w:numPr>
          <w:ilvl w:val="0"/>
          <w:numId w:val="2"/>
        </w:numPr>
        <w:spacing w:before="120" w:after="120" w:line="240" w:lineRule="auto"/>
        <w:ind w:right="357"/>
        <w:jc w:val="both"/>
        <w:rPr>
          <w:rFonts w:ascii="Arial" w:eastAsia="Times New Roman" w:hAnsi="Arial" w:cs="Arial"/>
          <w:color w:val="000000" w:themeColor="text1"/>
          <w:sz w:val="20"/>
          <w:szCs w:val="20"/>
          <w:lang w:eastAsia="pl-PL"/>
        </w:rPr>
      </w:pPr>
      <w:r w:rsidRPr="00B00E67">
        <w:rPr>
          <w:rFonts w:ascii="Arial" w:eastAsia="Times New Roman" w:hAnsi="Arial" w:cs="Arial"/>
          <w:b/>
          <w:color w:val="000000" w:themeColor="text1"/>
          <w:sz w:val="20"/>
          <w:szCs w:val="20"/>
          <w:u w:val="single"/>
          <w:lang w:eastAsia="pl-PL"/>
        </w:rPr>
        <w:t>ŚRODKI OCHRONY PRAWNEJ</w:t>
      </w:r>
    </w:p>
    <w:p w14:paraId="1A26E11D" w14:textId="77777777" w:rsidR="009302DB" w:rsidRPr="00B00E67" w:rsidRDefault="009302DB" w:rsidP="009302DB">
      <w:pPr>
        <w:spacing w:before="120" w:after="120" w:line="240" w:lineRule="auto"/>
        <w:ind w:right="357" w:firstLine="284"/>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 xml:space="preserve">Uregulowania odnośnie środków ochrony prawnej znajdują się w </w:t>
      </w:r>
      <w:r w:rsidRPr="00B00E67">
        <w:rPr>
          <w:rFonts w:ascii="Arial" w:eastAsia="Times New Roman" w:hAnsi="Arial" w:cs="Arial"/>
          <w:color w:val="000000" w:themeColor="text1"/>
          <w:spacing w:val="4"/>
          <w:sz w:val="20"/>
          <w:szCs w:val="20"/>
          <w:lang w:eastAsia="pl-PL"/>
        </w:rPr>
        <w:t>§ 53-58</w:t>
      </w:r>
      <w:r w:rsidRPr="00B00E67">
        <w:rPr>
          <w:rFonts w:ascii="Arial" w:eastAsia="Times New Roman" w:hAnsi="Arial" w:cs="Arial"/>
          <w:color w:val="000000" w:themeColor="text1"/>
          <w:sz w:val="20"/>
          <w:szCs w:val="20"/>
          <w:lang w:eastAsia="pl-PL"/>
        </w:rPr>
        <w:t xml:space="preserve"> Regulaminu.</w:t>
      </w:r>
    </w:p>
    <w:p w14:paraId="6096D719" w14:textId="77777777" w:rsidR="009302DB" w:rsidRPr="00B00E67" w:rsidRDefault="009302DB" w:rsidP="009302DB">
      <w:pPr>
        <w:numPr>
          <w:ilvl w:val="0"/>
          <w:numId w:val="2"/>
        </w:numPr>
        <w:spacing w:before="120" w:after="120" w:line="240" w:lineRule="auto"/>
        <w:ind w:right="357"/>
        <w:jc w:val="both"/>
        <w:rPr>
          <w:rFonts w:ascii="Arial" w:eastAsia="Times New Roman" w:hAnsi="Arial" w:cs="Arial"/>
          <w:b/>
          <w:color w:val="000000" w:themeColor="text1"/>
          <w:sz w:val="20"/>
          <w:szCs w:val="20"/>
          <w:u w:val="single"/>
          <w:lang w:eastAsia="pl-PL"/>
        </w:rPr>
      </w:pPr>
      <w:r w:rsidRPr="00B00E67">
        <w:rPr>
          <w:rFonts w:ascii="Arial" w:eastAsia="Times New Roman" w:hAnsi="Arial" w:cs="Arial"/>
          <w:b/>
          <w:color w:val="000000" w:themeColor="text1"/>
          <w:sz w:val="20"/>
          <w:szCs w:val="20"/>
          <w:u w:val="single"/>
          <w:lang w:eastAsia="pl-PL"/>
        </w:rPr>
        <w:t>INFORMACJA O ZAMIARZE SKORZYSTANIA Z KOLEJNYCH ETAPÓW POSTĘPOWANIA</w:t>
      </w:r>
    </w:p>
    <w:p w14:paraId="15C6B174" w14:textId="77777777" w:rsidR="009302DB" w:rsidRPr="00B00E67" w:rsidRDefault="009302DB" w:rsidP="009302DB">
      <w:pPr>
        <w:numPr>
          <w:ilvl w:val="1"/>
          <w:numId w:val="2"/>
        </w:numPr>
        <w:spacing w:before="120" w:after="120" w:line="240" w:lineRule="auto"/>
        <w:jc w:val="both"/>
        <w:rPr>
          <w:rFonts w:ascii="Arial" w:eastAsia="Times New Roman" w:hAnsi="Arial" w:cs="Arial"/>
          <w:b/>
          <w:color w:val="000000" w:themeColor="text1"/>
          <w:sz w:val="20"/>
          <w:szCs w:val="20"/>
          <w:u w:val="single"/>
          <w:lang w:eastAsia="pl-PL"/>
        </w:rPr>
      </w:pPr>
      <w:r w:rsidRPr="00B00E67">
        <w:rPr>
          <w:rFonts w:ascii="Arial" w:eastAsia="Times New Roman" w:hAnsi="Arial" w:cs="Arial"/>
          <w:b/>
          <w:color w:val="000000" w:themeColor="text1"/>
          <w:sz w:val="20"/>
          <w:szCs w:val="20"/>
          <w:lang w:eastAsia="pl-PL"/>
        </w:rPr>
        <w:t xml:space="preserve">Zamawiający przewiduje możliwość skorzystania z kolejnych etapów postępowania zgodnie z § 7 ust. 5 Regulaminu. </w:t>
      </w:r>
    </w:p>
    <w:p w14:paraId="02925AAE" w14:textId="612BC3FD" w:rsidR="009302DB" w:rsidRPr="00B00E67" w:rsidRDefault="009302DB" w:rsidP="00330573">
      <w:pPr>
        <w:numPr>
          <w:ilvl w:val="1"/>
          <w:numId w:val="2"/>
        </w:numPr>
        <w:spacing w:before="120" w:after="120" w:line="240" w:lineRule="auto"/>
        <w:jc w:val="both"/>
        <w:rPr>
          <w:rFonts w:ascii="Arial" w:eastAsia="Times New Roman" w:hAnsi="Arial" w:cs="Times New Roman"/>
          <w:b/>
          <w:bCs/>
          <w:color w:val="000000" w:themeColor="text1"/>
          <w:sz w:val="20"/>
          <w:szCs w:val="24"/>
          <w:lang w:eastAsia="pl-PL"/>
        </w:rPr>
      </w:pPr>
      <w:r w:rsidRPr="00B00E67">
        <w:rPr>
          <w:rFonts w:ascii="Arial" w:eastAsia="Times New Roman" w:hAnsi="Arial" w:cs="Times New Roman"/>
          <w:b/>
          <w:bCs/>
          <w:color w:val="000000" w:themeColor="text1"/>
          <w:sz w:val="20"/>
          <w:szCs w:val="24"/>
          <w:lang w:eastAsia="pl-PL"/>
        </w:rPr>
        <w:t>Oferty złożone przez Wykonawców w poprzednich etapach niniejszego postępowania (n</w:t>
      </w:r>
      <w:r w:rsidR="00330573" w:rsidRPr="00B00E67">
        <w:rPr>
          <w:rFonts w:ascii="Arial" w:eastAsia="Times New Roman" w:hAnsi="Arial" w:cs="Times New Roman"/>
          <w:b/>
          <w:bCs/>
          <w:color w:val="000000" w:themeColor="text1"/>
          <w:sz w:val="20"/>
          <w:szCs w:val="24"/>
          <w:lang w:eastAsia="pl-PL"/>
        </w:rPr>
        <w:t xml:space="preserve">r </w:t>
      </w:r>
      <w:r w:rsidR="00CB3DB2" w:rsidRPr="00CB3DB2">
        <w:rPr>
          <w:rFonts w:ascii="Arial" w:hAnsi="Arial" w:cs="Arial"/>
          <w:b/>
          <w:bCs/>
          <w:color w:val="000000" w:themeColor="text1"/>
          <w:sz w:val="20"/>
          <w:szCs w:val="24"/>
        </w:rPr>
        <w:t>00733/WS/PN/PZP-DRZ-WRO/D/2026</w:t>
      </w:r>
      <w:r w:rsidR="00330573" w:rsidRPr="00B00E67">
        <w:rPr>
          <w:rStyle w:val="fontstyle01"/>
          <w:rFonts w:ascii="Arial" w:hAnsi="Arial" w:cs="Arial"/>
          <w:color w:val="000000" w:themeColor="text1"/>
          <w:sz w:val="20"/>
        </w:rPr>
        <w:t xml:space="preserve">) </w:t>
      </w:r>
      <w:r w:rsidRPr="00B00E67">
        <w:rPr>
          <w:rFonts w:ascii="Arial" w:eastAsia="Times New Roman" w:hAnsi="Arial" w:cs="Times New Roman"/>
          <w:b/>
          <w:bCs/>
          <w:color w:val="000000" w:themeColor="text1"/>
          <w:sz w:val="20"/>
          <w:szCs w:val="24"/>
          <w:lang w:eastAsia="pl-PL"/>
        </w:rPr>
        <w:t>pozostają ważne w przypadku, jeśli Wykonawca nie złoży oferty w kolejnym etapie postępowania lub jego oferta dodatkowa zostanie odrzucona.</w:t>
      </w:r>
    </w:p>
    <w:p w14:paraId="43AD66C7" w14:textId="77777777" w:rsidR="009302DB" w:rsidRPr="00B00E67" w:rsidRDefault="009302DB" w:rsidP="009302DB">
      <w:pPr>
        <w:numPr>
          <w:ilvl w:val="0"/>
          <w:numId w:val="2"/>
        </w:numPr>
        <w:spacing w:before="120" w:after="120" w:line="240" w:lineRule="auto"/>
        <w:ind w:right="357"/>
        <w:jc w:val="both"/>
        <w:rPr>
          <w:rFonts w:ascii="Arial" w:eastAsia="Times New Roman" w:hAnsi="Arial" w:cs="Arial"/>
          <w:b/>
          <w:color w:val="000000" w:themeColor="text1"/>
          <w:sz w:val="20"/>
          <w:szCs w:val="20"/>
          <w:u w:val="single"/>
          <w:lang w:eastAsia="pl-PL"/>
        </w:rPr>
      </w:pPr>
      <w:r w:rsidRPr="00B00E67">
        <w:rPr>
          <w:rFonts w:ascii="Arial" w:eastAsia="Times New Roman" w:hAnsi="Arial" w:cs="Arial"/>
          <w:b/>
          <w:color w:val="000000" w:themeColor="text1"/>
          <w:sz w:val="20"/>
          <w:szCs w:val="20"/>
          <w:u w:val="single"/>
          <w:lang w:eastAsia="pl-PL"/>
        </w:rPr>
        <w:t>WYKAZ ZAŁĄCZNIKÓW</w:t>
      </w:r>
    </w:p>
    <w:p w14:paraId="052361CB" w14:textId="2870B1A2" w:rsidR="00330573" w:rsidRPr="00B00E67" w:rsidRDefault="00330573" w:rsidP="00330573">
      <w:pPr>
        <w:numPr>
          <w:ilvl w:val="1"/>
          <w:numId w:val="2"/>
        </w:numPr>
        <w:spacing w:before="120" w:after="120" w:line="240" w:lineRule="auto"/>
        <w:ind w:right="357"/>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Opis przedmiotu zamówienia</w:t>
      </w:r>
      <w:r w:rsidRPr="00B00E67">
        <w:rPr>
          <w:rFonts w:ascii="Arial" w:eastAsia="Times New Roman" w:hAnsi="Arial" w:cs="Arial"/>
          <w:color w:val="000000" w:themeColor="text1"/>
          <w:sz w:val="20"/>
          <w:szCs w:val="20"/>
          <w:lang w:eastAsia="pl-PL"/>
        </w:rPr>
        <w:tab/>
      </w:r>
      <w:r w:rsidRPr="00B00E67">
        <w:rPr>
          <w:rFonts w:ascii="Arial" w:eastAsia="Times New Roman" w:hAnsi="Arial" w:cs="Arial"/>
          <w:color w:val="000000" w:themeColor="text1"/>
          <w:sz w:val="20"/>
          <w:szCs w:val="20"/>
          <w:lang w:eastAsia="pl-PL"/>
        </w:rPr>
        <w:tab/>
      </w:r>
      <w:r w:rsidRPr="00B00E67">
        <w:rPr>
          <w:rFonts w:ascii="Arial" w:eastAsia="Times New Roman" w:hAnsi="Arial" w:cs="Arial"/>
          <w:color w:val="000000" w:themeColor="text1"/>
          <w:sz w:val="20"/>
          <w:szCs w:val="20"/>
          <w:lang w:eastAsia="pl-PL"/>
        </w:rPr>
        <w:tab/>
      </w:r>
      <w:r w:rsidRPr="00B00E67">
        <w:rPr>
          <w:rFonts w:ascii="Arial" w:eastAsia="Times New Roman" w:hAnsi="Arial" w:cs="Arial"/>
          <w:color w:val="000000" w:themeColor="text1"/>
          <w:sz w:val="20"/>
          <w:szCs w:val="20"/>
          <w:lang w:eastAsia="pl-PL"/>
        </w:rPr>
        <w:tab/>
      </w:r>
      <w:r w:rsidRPr="00B00E67">
        <w:rPr>
          <w:rFonts w:ascii="Arial" w:eastAsia="Times New Roman" w:hAnsi="Arial" w:cs="Arial"/>
          <w:color w:val="000000" w:themeColor="text1"/>
          <w:sz w:val="20"/>
          <w:szCs w:val="20"/>
          <w:lang w:eastAsia="pl-PL"/>
        </w:rPr>
        <w:tab/>
        <w:t xml:space="preserve">     (załącznik nr 1)</w:t>
      </w:r>
    </w:p>
    <w:p w14:paraId="396B4CDD" w14:textId="5AC39BB5" w:rsidR="00330573" w:rsidRPr="00B00E67" w:rsidRDefault="00330573" w:rsidP="00330573">
      <w:pPr>
        <w:numPr>
          <w:ilvl w:val="1"/>
          <w:numId w:val="2"/>
        </w:numPr>
        <w:spacing w:before="120" w:after="120" w:line="240" w:lineRule="auto"/>
        <w:ind w:right="357"/>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Projekt umowy</w:t>
      </w:r>
      <w:r w:rsidRPr="00B00E67">
        <w:rPr>
          <w:rFonts w:ascii="Arial" w:eastAsia="Times New Roman" w:hAnsi="Arial" w:cs="Arial"/>
          <w:color w:val="000000" w:themeColor="text1"/>
          <w:sz w:val="20"/>
          <w:szCs w:val="20"/>
          <w:lang w:eastAsia="pl-PL"/>
        </w:rPr>
        <w:tab/>
      </w:r>
      <w:r w:rsidRPr="00B00E67">
        <w:rPr>
          <w:rFonts w:ascii="Arial" w:eastAsia="Times New Roman" w:hAnsi="Arial" w:cs="Arial"/>
          <w:color w:val="000000" w:themeColor="text1"/>
          <w:sz w:val="20"/>
          <w:szCs w:val="20"/>
          <w:lang w:eastAsia="pl-PL"/>
        </w:rPr>
        <w:tab/>
        <w:t xml:space="preserve">                                                                     (załącznik nr 2)</w:t>
      </w:r>
    </w:p>
    <w:p w14:paraId="647082E4" w14:textId="4901F12E" w:rsidR="00330573" w:rsidRPr="00B00E67" w:rsidRDefault="00330573" w:rsidP="00330573">
      <w:pPr>
        <w:numPr>
          <w:ilvl w:val="1"/>
          <w:numId w:val="2"/>
        </w:numPr>
        <w:spacing w:before="120" w:after="120" w:line="240" w:lineRule="auto"/>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 xml:space="preserve">Oświadczenie                                                                        </w:t>
      </w:r>
      <w:r w:rsidRPr="00B00E67">
        <w:rPr>
          <w:rFonts w:ascii="Arial" w:eastAsia="Times New Roman" w:hAnsi="Arial" w:cs="Arial"/>
          <w:color w:val="000000" w:themeColor="text1"/>
          <w:sz w:val="20"/>
          <w:szCs w:val="20"/>
          <w:lang w:eastAsia="pl-PL"/>
        </w:rPr>
        <w:tab/>
        <w:t xml:space="preserve">     (załącznik nr 3)</w:t>
      </w:r>
    </w:p>
    <w:p w14:paraId="30F8A3D2" w14:textId="77777777" w:rsidR="009302DB" w:rsidRPr="00B00E67" w:rsidRDefault="009302DB" w:rsidP="009302DB">
      <w:pPr>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br w:type="page"/>
      </w:r>
    </w:p>
    <w:p w14:paraId="04809F6D" w14:textId="77777777" w:rsidR="0063347B" w:rsidRPr="00B00E67" w:rsidRDefault="0063347B" w:rsidP="0063347B">
      <w:pPr>
        <w:shd w:val="clear" w:color="auto" w:fill="FFFFFF"/>
        <w:spacing w:after="150" w:line="240" w:lineRule="auto"/>
        <w:jc w:val="center"/>
        <w:rPr>
          <w:rFonts w:ascii="Arial" w:eastAsia="Times New Roman" w:hAnsi="Arial" w:cs="Arial"/>
          <w:b/>
          <w:color w:val="000000" w:themeColor="text1"/>
          <w:sz w:val="20"/>
          <w:szCs w:val="24"/>
          <w:lang w:eastAsia="pl-PL"/>
        </w:rPr>
      </w:pPr>
      <w:r w:rsidRPr="00B00E67">
        <w:rPr>
          <w:rFonts w:ascii="Arial" w:eastAsia="Times New Roman" w:hAnsi="Arial" w:cs="Arial"/>
          <w:b/>
          <w:color w:val="000000" w:themeColor="text1"/>
          <w:sz w:val="20"/>
          <w:szCs w:val="24"/>
          <w:lang w:eastAsia="pl-PL"/>
        </w:rPr>
        <w:lastRenderedPageBreak/>
        <w:t xml:space="preserve">INFORMACJA W ZAKRESIE OCHRONY DANYCH OSOBOWYCH PRZETWARZANYCH PRZEZ MIEJSKIE PRZEDSIĘBIORSTWO WODOOCIĄGÓW I KANALIZACJI </w:t>
      </w:r>
      <w:r w:rsidRPr="00B00E67">
        <w:rPr>
          <w:rFonts w:ascii="Arial" w:eastAsia="Times New Roman" w:hAnsi="Arial" w:cs="Arial"/>
          <w:b/>
          <w:color w:val="000000" w:themeColor="text1"/>
          <w:sz w:val="20"/>
          <w:szCs w:val="24"/>
          <w:lang w:eastAsia="pl-PL"/>
        </w:rPr>
        <w:br/>
        <w:t>W M.ST. WARSZAWIE S.A. W PROCESIE UDZIELANIA ZAMÓWIEŃ PUBLICZNYCH</w:t>
      </w:r>
    </w:p>
    <w:p w14:paraId="5570B991" w14:textId="77777777" w:rsidR="0063347B" w:rsidRPr="00B00E67" w:rsidRDefault="0063347B" w:rsidP="0063347B">
      <w:pPr>
        <w:shd w:val="clear" w:color="auto" w:fill="FFFFFF"/>
        <w:spacing w:before="60" w:after="0" w:line="240" w:lineRule="auto"/>
        <w:jc w:val="both"/>
        <w:rPr>
          <w:rFonts w:ascii="Arial" w:hAnsi="Arial" w:cs="Arial"/>
          <w:color w:val="000000" w:themeColor="text1"/>
          <w:sz w:val="20"/>
          <w:szCs w:val="20"/>
          <w:lang w:eastAsia="pl-PL"/>
        </w:rPr>
      </w:pPr>
      <w:r w:rsidRPr="00B00E67">
        <w:rPr>
          <w:rFonts w:ascii="Arial" w:hAnsi="Arial" w:cs="Arial"/>
          <w:color w:val="000000" w:themeColor="text1"/>
          <w:sz w:val="20"/>
          <w:szCs w:val="20"/>
        </w:rPr>
        <w:t>Zgodnie z art. 13 ust. 1 i ust. 2 ogólnego Rozporządzenia Parlamentu Europejskiego i Rady (UE) 2016/679 z dnia 27 kwietnia 2016 r. w sprawie ochrony osób fizycznych w związku z przetwarzaniem danych osobowych i w sprawie swobodnego przepływu takich danych oraz uchylenia dyrektywy 95/460WE (RODO)</w:t>
      </w:r>
      <w:r w:rsidRPr="00B00E67">
        <w:rPr>
          <w:rFonts w:ascii="Arial" w:hAnsi="Arial" w:cs="Arial"/>
          <w:color w:val="000000" w:themeColor="text1"/>
          <w:sz w:val="20"/>
          <w:szCs w:val="20"/>
          <w:lang w:eastAsia="pl-PL"/>
        </w:rPr>
        <w:t xml:space="preserve"> informujemy, iż w przypadku uczestnictwa w procesie udzielania zamówień:</w:t>
      </w:r>
    </w:p>
    <w:p w14:paraId="608BC684" w14:textId="77777777" w:rsidR="0063347B" w:rsidRPr="00B00E67" w:rsidRDefault="0063347B" w:rsidP="006D017A">
      <w:pPr>
        <w:numPr>
          <w:ilvl w:val="0"/>
          <w:numId w:val="9"/>
        </w:numPr>
        <w:shd w:val="clear" w:color="auto" w:fill="FFFFFF"/>
        <w:spacing w:before="60" w:after="0" w:line="240" w:lineRule="auto"/>
        <w:ind w:left="284" w:hanging="284"/>
        <w:contextualSpacing/>
        <w:jc w:val="both"/>
        <w:rPr>
          <w:rFonts w:ascii="Arial" w:hAnsi="Arial" w:cs="Arial"/>
          <w:color w:val="000000" w:themeColor="text1"/>
          <w:sz w:val="20"/>
          <w:szCs w:val="20"/>
          <w:lang w:eastAsia="pl-PL"/>
        </w:rPr>
      </w:pPr>
      <w:r w:rsidRPr="00B00E67">
        <w:rPr>
          <w:rFonts w:ascii="Arial" w:hAnsi="Arial" w:cs="Arial"/>
          <w:color w:val="000000" w:themeColor="text1"/>
          <w:sz w:val="20"/>
          <w:szCs w:val="20"/>
          <w:lang w:eastAsia="pl-PL"/>
        </w:rPr>
        <w:t xml:space="preserve">Administratorem </w:t>
      </w:r>
      <w:bookmarkStart w:id="0" w:name="_Hlk164434688"/>
      <w:r w:rsidRPr="00B00E67">
        <w:rPr>
          <w:rFonts w:ascii="Arial" w:hAnsi="Arial" w:cs="Arial"/>
          <w:color w:val="000000" w:themeColor="text1"/>
          <w:sz w:val="20"/>
          <w:szCs w:val="20"/>
          <w:lang w:eastAsia="pl-PL"/>
        </w:rPr>
        <w:t>Pani/Pana</w:t>
      </w:r>
      <w:bookmarkEnd w:id="0"/>
      <w:r w:rsidRPr="00B00E67">
        <w:rPr>
          <w:rFonts w:ascii="Arial" w:hAnsi="Arial" w:cs="Arial"/>
          <w:color w:val="000000" w:themeColor="text1"/>
          <w:sz w:val="20"/>
          <w:szCs w:val="20"/>
          <w:lang w:eastAsia="pl-PL"/>
        </w:rPr>
        <w:t xml:space="preserve"> danych osobowych jest Miejskie Przedsiębiorstwo Wodociągów i Kanalizacji w m.st. Warszawie S.A. z siedzibą w Warszawie, Plac Starynkiewicza 5;</w:t>
      </w:r>
    </w:p>
    <w:p w14:paraId="6D4BA3CC" w14:textId="77777777" w:rsidR="0063347B" w:rsidRPr="00B00E67" w:rsidRDefault="0063347B" w:rsidP="006D017A">
      <w:pPr>
        <w:numPr>
          <w:ilvl w:val="0"/>
          <w:numId w:val="9"/>
        </w:numPr>
        <w:shd w:val="clear" w:color="auto" w:fill="FFFFFF"/>
        <w:spacing w:before="60" w:after="0" w:line="240" w:lineRule="auto"/>
        <w:ind w:left="284" w:hanging="284"/>
        <w:contextualSpacing/>
        <w:jc w:val="both"/>
        <w:rPr>
          <w:rFonts w:ascii="Arial" w:hAnsi="Arial" w:cs="Arial"/>
          <w:color w:val="000000" w:themeColor="text1"/>
          <w:sz w:val="20"/>
          <w:szCs w:val="20"/>
          <w:lang w:eastAsia="pl-PL"/>
        </w:rPr>
      </w:pPr>
      <w:r w:rsidRPr="00B00E67">
        <w:rPr>
          <w:rFonts w:ascii="Arial" w:hAnsi="Arial" w:cs="Arial"/>
          <w:color w:val="000000" w:themeColor="text1"/>
          <w:sz w:val="20"/>
          <w:szCs w:val="20"/>
          <w:lang w:eastAsia="pl-PL"/>
        </w:rPr>
        <w:t xml:space="preserve">Dane kontaktowe do Inspektora Ochrony Danych Osobowych w Miejskim Przedsiębiorstwie Wodociągów i Kanalizacji w m.st. Warszawie S.A. </w:t>
      </w:r>
      <w:r w:rsidRPr="00B00E67">
        <w:rPr>
          <w:rFonts w:ascii="Arial" w:eastAsia="Times New Roman" w:hAnsi="Arial" w:cs="Arial"/>
          <w:color w:val="000000" w:themeColor="text1"/>
          <w:sz w:val="20"/>
          <w:szCs w:val="20"/>
        </w:rPr>
        <w:t>Pl. Starynkiewicza 5, 00-015 Warszawa, adres email</w:t>
      </w:r>
      <w:r w:rsidRPr="00B00E67">
        <w:rPr>
          <w:rFonts w:ascii="Arial" w:hAnsi="Arial" w:cs="Arial"/>
          <w:color w:val="000000" w:themeColor="text1"/>
          <w:sz w:val="20"/>
          <w:szCs w:val="20"/>
          <w:lang w:eastAsia="pl-PL"/>
        </w:rPr>
        <w:t xml:space="preserve">.: </w:t>
      </w:r>
      <w:hyperlink r:id="rId7" w:history="1">
        <w:r w:rsidRPr="00B00E67">
          <w:rPr>
            <w:rFonts w:ascii="Arial" w:hAnsi="Arial" w:cs="Arial"/>
            <w:color w:val="000000" w:themeColor="text1"/>
            <w:sz w:val="20"/>
            <w:szCs w:val="20"/>
            <w:u w:val="single"/>
            <w:lang w:eastAsia="pl-PL"/>
          </w:rPr>
          <w:t>iodo@mpwik.com.pl</w:t>
        </w:r>
      </w:hyperlink>
      <w:r w:rsidRPr="00B00E67">
        <w:rPr>
          <w:rFonts w:ascii="Arial" w:hAnsi="Arial" w:cs="Arial"/>
          <w:color w:val="000000" w:themeColor="text1"/>
          <w:sz w:val="20"/>
          <w:szCs w:val="20"/>
          <w:lang w:eastAsia="pl-PL"/>
        </w:rPr>
        <w:t xml:space="preserve"> </w:t>
      </w:r>
    </w:p>
    <w:p w14:paraId="09D7ADE4" w14:textId="77777777" w:rsidR="0063347B" w:rsidRPr="00B00E67" w:rsidRDefault="0063347B" w:rsidP="006D017A">
      <w:pPr>
        <w:numPr>
          <w:ilvl w:val="0"/>
          <w:numId w:val="9"/>
        </w:numPr>
        <w:shd w:val="clear" w:color="auto" w:fill="FFFFFF"/>
        <w:spacing w:before="60" w:after="0" w:line="240" w:lineRule="auto"/>
        <w:ind w:left="284" w:hanging="284"/>
        <w:contextualSpacing/>
        <w:jc w:val="both"/>
        <w:rPr>
          <w:rFonts w:ascii="Arial" w:hAnsi="Arial" w:cs="Arial"/>
          <w:color w:val="000000" w:themeColor="text1"/>
          <w:sz w:val="20"/>
          <w:szCs w:val="20"/>
          <w:lang w:eastAsia="pl-PL"/>
        </w:rPr>
      </w:pPr>
      <w:r w:rsidRPr="00B00E67">
        <w:rPr>
          <w:rFonts w:ascii="Arial" w:hAnsi="Arial" w:cs="Arial"/>
          <w:color w:val="000000" w:themeColor="text1"/>
          <w:sz w:val="20"/>
          <w:szCs w:val="20"/>
          <w:lang w:eastAsia="pl-PL"/>
        </w:rPr>
        <w:t>Pani/Pana dane osobowe przetwarzane będą w celu przygotowania i przeprowadzenia postępowania o udzielenie zamówienia publicznego, zawarcia oraz realizacji umowy zawartej w wyniku przeprowadzenia postępowania o udzielenie zamówienia publicznego na podstawie przepisów ustawy z dnia 11 września 2019r. Prawo zamówień publicznych, w związku z art. 6 ust.1 lit. c RODO oraz Regulaminu udzielania zamówień przez MPWiK w m.st. Warszawie S.A., a także w celu dochodzenia, ustalenia lub obrony przed roszczeniami na podstawie  prawnie uzasadnionych interesów realizowanych przez administratora  na podstawie art. 6 ust. 1 lit. f RODO.</w:t>
      </w:r>
    </w:p>
    <w:p w14:paraId="3236C325" w14:textId="77777777" w:rsidR="0063347B" w:rsidRPr="00B00E67" w:rsidRDefault="0063347B" w:rsidP="006D017A">
      <w:pPr>
        <w:numPr>
          <w:ilvl w:val="0"/>
          <w:numId w:val="9"/>
        </w:numPr>
        <w:shd w:val="clear" w:color="auto" w:fill="FFFFFF"/>
        <w:spacing w:before="60" w:after="0" w:line="240" w:lineRule="auto"/>
        <w:ind w:left="284" w:hanging="284"/>
        <w:contextualSpacing/>
        <w:jc w:val="both"/>
        <w:rPr>
          <w:rFonts w:ascii="Arial" w:hAnsi="Arial" w:cs="Arial"/>
          <w:color w:val="000000" w:themeColor="text1"/>
          <w:sz w:val="20"/>
          <w:szCs w:val="20"/>
          <w:lang w:eastAsia="pl-PL"/>
        </w:rPr>
      </w:pPr>
      <w:r w:rsidRPr="00B00E67">
        <w:rPr>
          <w:rFonts w:ascii="Arial" w:hAnsi="Arial" w:cs="Arial"/>
          <w:color w:val="000000" w:themeColor="text1"/>
          <w:sz w:val="20"/>
          <w:szCs w:val="20"/>
          <w:lang w:eastAsia="pl-PL"/>
        </w:rPr>
        <w:t>Pani/Pana dane osobowe będą przechowywane przez okres:</w:t>
      </w:r>
    </w:p>
    <w:p w14:paraId="79E92892" w14:textId="77777777" w:rsidR="0063347B" w:rsidRPr="00B00E67" w:rsidRDefault="0063347B" w:rsidP="006D017A">
      <w:pPr>
        <w:numPr>
          <w:ilvl w:val="0"/>
          <w:numId w:val="4"/>
        </w:numPr>
        <w:shd w:val="clear" w:color="auto" w:fill="FFFFFF"/>
        <w:spacing w:before="60" w:after="0" w:line="240" w:lineRule="auto"/>
        <w:ind w:left="567" w:hanging="283"/>
        <w:contextualSpacing/>
        <w:jc w:val="both"/>
        <w:rPr>
          <w:rFonts w:ascii="Arial" w:hAnsi="Arial" w:cs="Arial"/>
          <w:color w:val="000000" w:themeColor="text1"/>
          <w:sz w:val="20"/>
          <w:szCs w:val="20"/>
          <w:lang w:eastAsia="pl-PL"/>
        </w:rPr>
      </w:pPr>
      <w:r w:rsidRPr="00B00E67">
        <w:rPr>
          <w:rFonts w:ascii="Arial" w:hAnsi="Arial" w:cs="Arial"/>
          <w:color w:val="000000" w:themeColor="text1"/>
          <w:sz w:val="20"/>
          <w:szCs w:val="20"/>
          <w:lang w:eastAsia="pl-PL"/>
        </w:rPr>
        <w:t>przygotowania i przeprowadzenia postępowania o udzielenie zamówienia publicznego oraz okres 4 lat od dnia zakończenia postępowania o udzielenie zamówienia,</w:t>
      </w:r>
      <w:r w:rsidRPr="00B00E67">
        <w:rPr>
          <w:rFonts w:ascii="Arial" w:hAnsi="Arial" w:cs="Arial"/>
          <w:color w:val="000000" w:themeColor="text1"/>
          <w:sz w:val="20"/>
          <w:szCs w:val="20"/>
        </w:rPr>
        <w:t xml:space="preserve"> </w:t>
      </w:r>
      <w:r w:rsidRPr="00B00E67">
        <w:rPr>
          <w:rFonts w:ascii="Arial" w:hAnsi="Arial" w:cs="Arial"/>
          <w:color w:val="000000" w:themeColor="text1"/>
          <w:sz w:val="20"/>
          <w:szCs w:val="20"/>
          <w:lang w:eastAsia="pl-PL"/>
        </w:rPr>
        <w:t>zgodnie z art. 78 ust. 1 ustawy z dnia 11 września 2019r. Prawo zamówień publicznych, a jeżeli czas trwania umowy przekracza 4 lata, okres przechowywania obejmuje cały czas trwania umowy;</w:t>
      </w:r>
    </w:p>
    <w:p w14:paraId="00C669D8" w14:textId="77777777" w:rsidR="0063347B" w:rsidRPr="00B00E67" w:rsidRDefault="0063347B" w:rsidP="006D017A">
      <w:pPr>
        <w:numPr>
          <w:ilvl w:val="0"/>
          <w:numId w:val="4"/>
        </w:numPr>
        <w:shd w:val="clear" w:color="auto" w:fill="FFFFFF"/>
        <w:spacing w:before="60" w:after="0" w:line="240" w:lineRule="auto"/>
        <w:ind w:left="567" w:hanging="283"/>
        <w:contextualSpacing/>
        <w:jc w:val="both"/>
        <w:rPr>
          <w:rFonts w:ascii="Arial" w:hAnsi="Arial" w:cs="Arial"/>
          <w:color w:val="000000" w:themeColor="text1"/>
          <w:sz w:val="20"/>
          <w:szCs w:val="20"/>
          <w:lang w:eastAsia="pl-PL"/>
        </w:rPr>
      </w:pPr>
      <w:r w:rsidRPr="00B00E67">
        <w:rPr>
          <w:rFonts w:ascii="Arial" w:hAnsi="Arial" w:cs="Arial"/>
          <w:color w:val="000000" w:themeColor="text1"/>
          <w:sz w:val="20"/>
          <w:szCs w:val="20"/>
          <w:lang w:eastAsia="pl-PL"/>
        </w:rPr>
        <w:t>po tym czasie Pani/Pana dane mogą być przetwarzane w zakresie i przez okres niezbędny dla zabezpieczenia roszczeń.</w:t>
      </w:r>
    </w:p>
    <w:p w14:paraId="56D7403C" w14:textId="77777777" w:rsidR="0063347B" w:rsidRPr="00B00E67" w:rsidRDefault="0063347B" w:rsidP="006D017A">
      <w:pPr>
        <w:numPr>
          <w:ilvl w:val="0"/>
          <w:numId w:val="9"/>
        </w:numPr>
        <w:shd w:val="clear" w:color="auto" w:fill="FFFFFF"/>
        <w:spacing w:before="60" w:after="0" w:line="240" w:lineRule="auto"/>
        <w:ind w:left="284" w:hanging="284"/>
        <w:contextualSpacing/>
        <w:jc w:val="both"/>
        <w:rPr>
          <w:rFonts w:ascii="Arial" w:hAnsi="Arial" w:cs="Arial"/>
          <w:color w:val="000000" w:themeColor="text1"/>
          <w:sz w:val="20"/>
          <w:szCs w:val="20"/>
          <w:lang w:eastAsia="pl-PL"/>
        </w:rPr>
      </w:pPr>
      <w:r w:rsidRPr="00B00E67">
        <w:rPr>
          <w:rFonts w:ascii="Arial" w:hAnsi="Arial" w:cs="Arial"/>
          <w:color w:val="000000" w:themeColor="text1"/>
          <w:sz w:val="20"/>
          <w:szCs w:val="20"/>
          <w:lang w:eastAsia="pl-PL"/>
        </w:rPr>
        <w:t>Pani</w:t>
      </w:r>
      <w:r w:rsidRPr="00B00E67">
        <w:rPr>
          <w:rFonts w:ascii="Arial" w:hAnsi="Arial" w:cs="Arial"/>
          <w:color w:val="000000" w:themeColor="text1"/>
          <w:sz w:val="20"/>
          <w:szCs w:val="20"/>
        </w:rPr>
        <w:t xml:space="preserve">/Pana dane osobowe mogą zostać przekazane: </w:t>
      </w:r>
    </w:p>
    <w:p w14:paraId="1AC8238E" w14:textId="77777777" w:rsidR="0063347B" w:rsidRPr="00B00E67" w:rsidRDefault="0063347B" w:rsidP="006D017A">
      <w:pPr>
        <w:numPr>
          <w:ilvl w:val="0"/>
          <w:numId w:val="10"/>
        </w:numPr>
        <w:shd w:val="clear" w:color="auto" w:fill="FFFFFF"/>
        <w:spacing w:before="60" w:after="0" w:line="240" w:lineRule="auto"/>
        <w:ind w:left="567" w:hanging="283"/>
        <w:contextualSpacing/>
        <w:jc w:val="both"/>
        <w:rPr>
          <w:rFonts w:ascii="Arial" w:hAnsi="Arial" w:cs="Arial"/>
          <w:color w:val="000000" w:themeColor="text1"/>
          <w:sz w:val="20"/>
          <w:szCs w:val="20"/>
          <w:lang w:eastAsia="pl-PL"/>
        </w:rPr>
      </w:pPr>
      <w:r w:rsidRPr="00B00E67">
        <w:rPr>
          <w:rFonts w:ascii="Arial" w:hAnsi="Arial" w:cs="Arial"/>
          <w:color w:val="000000" w:themeColor="text1"/>
          <w:sz w:val="20"/>
          <w:szCs w:val="20"/>
          <w:lang w:eastAsia="pl-PL"/>
        </w:rPr>
        <w:t>podmiotom, którym udostępniona zostanie dokumentacja postępowania w oparciu o art. 18 oraz art. 74 ustawy z dnia 11 września 2019r. Prawo zamówień publicznych;</w:t>
      </w:r>
    </w:p>
    <w:p w14:paraId="0B08B0CB" w14:textId="77777777" w:rsidR="0063347B" w:rsidRPr="00B00E67" w:rsidRDefault="0063347B" w:rsidP="006D017A">
      <w:pPr>
        <w:numPr>
          <w:ilvl w:val="0"/>
          <w:numId w:val="10"/>
        </w:numPr>
        <w:shd w:val="clear" w:color="auto" w:fill="FFFFFF"/>
        <w:spacing w:before="60" w:after="0" w:line="240" w:lineRule="auto"/>
        <w:ind w:left="567" w:hanging="283"/>
        <w:contextualSpacing/>
        <w:jc w:val="both"/>
        <w:rPr>
          <w:rFonts w:ascii="Arial" w:hAnsi="Arial" w:cs="Arial"/>
          <w:color w:val="000000" w:themeColor="text1"/>
          <w:sz w:val="20"/>
          <w:szCs w:val="20"/>
          <w:lang w:eastAsia="pl-PL"/>
        </w:rPr>
      </w:pPr>
      <w:r w:rsidRPr="00B00E67">
        <w:rPr>
          <w:rFonts w:ascii="Arial" w:hAnsi="Arial" w:cs="Arial"/>
          <w:color w:val="000000" w:themeColor="text1"/>
          <w:sz w:val="20"/>
          <w:szCs w:val="20"/>
          <w:lang w:eastAsia="pl-PL"/>
        </w:rPr>
        <w:t>dostawcom systemów informatycznych, z którymi współpracuje Administrator, w celu utrzymania ciągłości oraz poprawności działania systemów;</w:t>
      </w:r>
    </w:p>
    <w:p w14:paraId="677303AE" w14:textId="77777777" w:rsidR="0063347B" w:rsidRPr="00B00E67" w:rsidRDefault="0063347B" w:rsidP="006D017A">
      <w:pPr>
        <w:numPr>
          <w:ilvl w:val="0"/>
          <w:numId w:val="10"/>
        </w:numPr>
        <w:shd w:val="clear" w:color="auto" w:fill="FFFFFF"/>
        <w:spacing w:before="60" w:after="0" w:line="240" w:lineRule="auto"/>
        <w:ind w:left="567" w:hanging="283"/>
        <w:contextualSpacing/>
        <w:jc w:val="both"/>
        <w:rPr>
          <w:rFonts w:ascii="Arial" w:hAnsi="Arial" w:cs="Arial"/>
          <w:color w:val="000000" w:themeColor="text1"/>
          <w:sz w:val="20"/>
          <w:szCs w:val="20"/>
          <w:lang w:eastAsia="pl-PL"/>
        </w:rPr>
      </w:pPr>
      <w:r w:rsidRPr="00B00E67">
        <w:rPr>
          <w:rFonts w:ascii="Arial" w:hAnsi="Arial" w:cs="Arial"/>
          <w:color w:val="000000" w:themeColor="text1"/>
          <w:sz w:val="20"/>
          <w:szCs w:val="20"/>
          <w:lang w:eastAsia="pl-PL"/>
        </w:rPr>
        <w:t>podmiotom prowadzącym działalność pocztową lub kurierską w celu dostarczenia korespondencji;</w:t>
      </w:r>
    </w:p>
    <w:p w14:paraId="4261234C" w14:textId="77777777" w:rsidR="0063347B" w:rsidRPr="00B00E67" w:rsidRDefault="0063347B" w:rsidP="006D017A">
      <w:pPr>
        <w:numPr>
          <w:ilvl w:val="0"/>
          <w:numId w:val="10"/>
        </w:numPr>
        <w:shd w:val="clear" w:color="auto" w:fill="FFFFFF"/>
        <w:spacing w:before="60" w:after="0" w:line="240" w:lineRule="auto"/>
        <w:ind w:left="567" w:hanging="283"/>
        <w:contextualSpacing/>
        <w:jc w:val="both"/>
        <w:rPr>
          <w:rFonts w:ascii="Arial" w:hAnsi="Arial" w:cs="Arial"/>
          <w:color w:val="000000" w:themeColor="text1"/>
          <w:sz w:val="20"/>
          <w:szCs w:val="20"/>
          <w:lang w:eastAsia="pl-PL"/>
        </w:rPr>
      </w:pPr>
      <w:r w:rsidRPr="00B00E67">
        <w:rPr>
          <w:rFonts w:ascii="Arial" w:hAnsi="Arial" w:cs="Arial"/>
          <w:color w:val="000000" w:themeColor="text1"/>
          <w:sz w:val="20"/>
          <w:szCs w:val="20"/>
          <w:lang w:eastAsia="pl-PL"/>
        </w:rPr>
        <w:t>podmiotom uprawnionym na podstawie przepisów prawa.</w:t>
      </w:r>
    </w:p>
    <w:p w14:paraId="2393E278" w14:textId="77777777" w:rsidR="0063347B" w:rsidRPr="00B00E67" w:rsidRDefault="0063347B" w:rsidP="006D017A">
      <w:pPr>
        <w:numPr>
          <w:ilvl w:val="0"/>
          <w:numId w:val="9"/>
        </w:numPr>
        <w:shd w:val="clear" w:color="auto" w:fill="FFFFFF"/>
        <w:spacing w:before="60" w:after="0" w:line="240" w:lineRule="auto"/>
        <w:ind w:left="284" w:hanging="284"/>
        <w:contextualSpacing/>
        <w:jc w:val="both"/>
        <w:rPr>
          <w:rFonts w:ascii="Arial" w:hAnsi="Arial" w:cs="Arial"/>
          <w:color w:val="000000" w:themeColor="text1"/>
          <w:sz w:val="20"/>
          <w:szCs w:val="20"/>
          <w:lang w:eastAsia="pl-PL"/>
        </w:rPr>
      </w:pPr>
      <w:r w:rsidRPr="00B00E67">
        <w:rPr>
          <w:rFonts w:ascii="Arial" w:hAnsi="Arial" w:cs="Arial"/>
          <w:color w:val="000000" w:themeColor="text1"/>
          <w:sz w:val="20"/>
          <w:szCs w:val="20"/>
          <w:lang w:eastAsia="pl-PL"/>
        </w:rPr>
        <w:t>Obowiązek</w:t>
      </w:r>
      <w:r w:rsidRPr="00B00E67">
        <w:rPr>
          <w:rFonts w:ascii="Arial" w:eastAsia="Times New Roman" w:hAnsi="Arial" w:cs="Arial"/>
          <w:color w:val="000000" w:themeColor="text1"/>
          <w:sz w:val="20"/>
          <w:szCs w:val="20"/>
          <w:lang w:eastAsia="pl-PL"/>
        </w:rPr>
        <w:t xml:space="preserve"> podania przez Panią/Pana danych osobowych jest wymogiem ustawowym określonym w przepisach ustawy</w:t>
      </w:r>
      <w:r w:rsidRPr="00B00E67">
        <w:rPr>
          <w:rFonts w:ascii="Arial" w:hAnsi="Arial" w:cs="Arial"/>
          <w:color w:val="000000" w:themeColor="text1"/>
          <w:sz w:val="20"/>
          <w:szCs w:val="20"/>
          <w:lang w:eastAsia="pl-PL"/>
        </w:rPr>
        <w:t xml:space="preserve"> Prawo zamówień publicznych</w:t>
      </w:r>
      <w:r w:rsidRPr="00B00E67">
        <w:rPr>
          <w:rFonts w:ascii="Arial" w:eastAsia="Times New Roman" w:hAnsi="Arial" w:cs="Arial"/>
          <w:color w:val="000000" w:themeColor="text1"/>
          <w:sz w:val="20"/>
          <w:szCs w:val="20"/>
          <w:lang w:eastAsia="pl-PL"/>
        </w:rPr>
        <w:t xml:space="preserve">, w związku z udziałem Pani/Pana w postępowaniu o udzielenie zamówienia publicznego; konsekwencje niepodania przez Panią/Pana danych </w:t>
      </w:r>
      <w:r w:rsidRPr="00B00E67">
        <w:rPr>
          <w:rFonts w:ascii="Arial" w:hAnsi="Arial" w:cs="Arial"/>
          <w:color w:val="000000" w:themeColor="text1"/>
          <w:sz w:val="20"/>
          <w:szCs w:val="20"/>
          <w:lang w:eastAsia="pl-PL"/>
        </w:rPr>
        <w:t xml:space="preserve">osobowych będzie brak możliwości udziału w postępowaniu o udzielenie zamówienia publicznego. </w:t>
      </w:r>
    </w:p>
    <w:p w14:paraId="7B63D07C" w14:textId="77777777" w:rsidR="0063347B" w:rsidRPr="00B00E67" w:rsidRDefault="0063347B" w:rsidP="006D017A">
      <w:pPr>
        <w:numPr>
          <w:ilvl w:val="0"/>
          <w:numId w:val="9"/>
        </w:numPr>
        <w:shd w:val="clear" w:color="auto" w:fill="FFFFFF"/>
        <w:spacing w:before="60" w:after="0" w:line="240" w:lineRule="auto"/>
        <w:ind w:left="284" w:hanging="284"/>
        <w:contextualSpacing/>
        <w:jc w:val="both"/>
        <w:rPr>
          <w:rFonts w:ascii="Arial" w:hAnsi="Arial" w:cs="Arial"/>
          <w:bCs/>
          <w:iCs/>
          <w:color w:val="000000" w:themeColor="text1"/>
          <w:sz w:val="20"/>
          <w:szCs w:val="20"/>
          <w:lang w:eastAsia="pl-PL"/>
        </w:rPr>
      </w:pPr>
      <w:r w:rsidRPr="00B00E67">
        <w:rPr>
          <w:rFonts w:ascii="Arial" w:eastAsia="Times New Roman" w:hAnsi="Arial" w:cs="Arial"/>
          <w:color w:val="000000" w:themeColor="text1"/>
          <w:sz w:val="20"/>
          <w:szCs w:val="20"/>
          <w:lang w:eastAsia="pl-PL"/>
        </w:rPr>
        <w:t>Pani/</w:t>
      </w:r>
      <w:r w:rsidRPr="00B00E67">
        <w:rPr>
          <w:rFonts w:ascii="Arial" w:hAnsi="Arial" w:cs="Arial"/>
          <w:color w:val="000000" w:themeColor="text1"/>
          <w:sz w:val="20"/>
          <w:szCs w:val="20"/>
          <w:lang w:eastAsia="pl-PL"/>
        </w:rPr>
        <w:t>Pana</w:t>
      </w:r>
      <w:r w:rsidRPr="00B00E67">
        <w:rPr>
          <w:rFonts w:ascii="Arial" w:eastAsia="Times New Roman" w:hAnsi="Arial" w:cs="Arial"/>
          <w:color w:val="000000" w:themeColor="text1"/>
          <w:sz w:val="20"/>
          <w:szCs w:val="20"/>
          <w:lang w:eastAsia="pl-PL"/>
        </w:rPr>
        <w:t xml:space="preserve"> dane osobowe nie będą </w:t>
      </w:r>
      <w:r w:rsidRPr="00B00E67">
        <w:rPr>
          <w:rFonts w:ascii="Arial" w:hAnsi="Arial" w:cs="Arial"/>
          <w:color w:val="000000" w:themeColor="text1"/>
          <w:sz w:val="20"/>
          <w:szCs w:val="20"/>
          <w:lang w:eastAsia="pl-PL"/>
        </w:rPr>
        <w:t>podlegały zautomatyzowanemu podejmowaniu decyzji, w tym profilowaniu.</w:t>
      </w:r>
    </w:p>
    <w:p w14:paraId="3F421C68" w14:textId="77777777" w:rsidR="0063347B" w:rsidRPr="00B00E67" w:rsidRDefault="0063347B" w:rsidP="006D017A">
      <w:pPr>
        <w:numPr>
          <w:ilvl w:val="0"/>
          <w:numId w:val="9"/>
        </w:numPr>
        <w:shd w:val="clear" w:color="auto" w:fill="FFFFFF"/>
        <w:spacing w:before="60" w:after="0" w:line="240" w:lineRule="auto"/>
        <w:ind w:left="284" w:hanging="284"/>
        <w:contextualSpacing/>
        <w:jc w:val="both"/>
        <w:rPr>
          <w:rFonts w:ascii="Arial" w:hAnsi="Arial" w:cs="Arial"/>
          <w:color w:val="000000" w:themeColor="text1"/>
          <w:sz w:val="20"/>
          <w:szCs w:val="20"/>
        </w:rPr>
      </w:pPr>
      <w:r w:rsidRPr="00B00E67">
        <w:rPr>
          <w:rFonts w:ascii="Arial" w:eastAsia="Times New Roman" w:hAnsi="Arial" w:cs="Arial"/>
          <w:color w:val="000000" w:themeColor="text1"/>
          <w:sz w:val="20"/>
          <w:szCs w:val="20"/>
          <w:lang w:eastAsia="pl-PL"/>
        </w:rPr>
        <w:t>Posiada Pani/Pan prawo:</w:t>
      </w:r>
    </w:p>
    <w:p w14:paraId="6648A941" w14:textId="77777777" w:rsidR="0063347B" w:rsidRPr="00B00E67" w:rsidRDefault="0063347B" w:rsidP="006D017A">
      <w:pPr>
        <w:numPr>
          <w:ilvl w:val="0"/>
          <w:numId w:val="8"/>
        </w:numPr>
        <w:spacing w:before="120" w:after="0" w:line="240" w:lineRule="auto"/>
        <w:contextualSpacing/>
        <w:jc w:val="both"/>
        <w:rPr>
          <w:rFonts w:ascii="Arial" w:hAnsi="Arial" w:cs="Arial"/>
          <w:color w:val="000000" w:themeColor="text1"/>
          <w:sz w:val="20"/>
          <w:szCs w:val="20"/>
        </w:rPr>
      </w:pPr>
      <w:r w:rsidRPr="00B00E67">
        <w:rPr>
          <w:rFonts w:ascii="Arial" w:eastAsia="Times New Roman" w:hAnsi="Arial" w:cs="Arial"/>
          <w:color w:val="000000" w:themeColor="text1"/>
          <w:sz w:val="20"/>
          <w:szCs w:val="20"/>
          <w:lang w:eastAsia="pl-PL"/>
        </w:rPr>
        <w:t xml:space="preserve">dostępu do swoich danych, </w:t>
      </w:r>
    </w:p>
    <w:p w14:paraId="0C921CE6" w14:textId="77777777" w:rsidR="0063347B" w:rsidRPr="00B00E67" w:rsidRDefault="0063347B" w:rsidP="006D017A">
      <w:pPr>
        <w:numPr>
          <w:ilvl w:val="0"/>
          <w:numId w:val="8"/>
        </w:numPr>
        <w:spacing w:before="120" w:after="0" w:line="240" w:lineRule="auto"/>
        <w:contextualSpacing/>
        <w:jc w:val="both"/>
        <w:rPr>
          <w:rFonts w:ascii="Arial" w:hAnsi="Arial" w:cs="Arial"/>
          <w:color w:val="000000" w:themeColor="text1"/>
          <w:sz w:val="20"/>
          <w:szCs w:val="20"/>
        </w:rPr>
      </w:pPr>
      <w:r w:rsidRPr="00B00E67">
        <w:rPr>
          <w:rFonts w:ascii="Arial" w:eastAsia="Times New Roman" w:hAnsi="Arial" w:cs="Arial"/>
          <w:color w:val="000000" w:themeColor="text1"/>
          <w:sz w:val="20"/>
          <w:szCs w:val="20"/>
          <w:lang w:eastAsia="pl-PL"/>
        </w:rPr>
        <w:t>sprostowania danych, z zastrzeżeniem, że skorzystanie z prawa do sprostowania nie może skutkować zmianą wyniku postępowania o udzielenie zamówienia publicznego ani zmianą postanowień umowy w zakresie niezgodnym z przepisami Pzp oraz nie może naruszać integralności protokołu oraz jego załączników;</w:t>
      </w:r>
    </w:p>
    <w:p w14:paraId="5C6B67D0" w14:textId="77777777" w:rsidR="0063347B" w:rsidRPr="00B00E67" w:rsidRDefault="0063347B" w:rsidP="006D017A">
      <w:pPr>
        <w:numPr>
          <w:ilvl w:val="0"/>
          <w:numId w:val="8"/>
        </w:numPr>
        <w:spacing w:before="120" w:after="0" w:line="240" w:lineRule="auto"/>
        <w:contextualSpacing/>
        <w:jc w:val="both"/>
        <w:rPr>
          <w:rFonts w:ascii="Arial" w:hAnsi="Arial" w:cs="Arial"/>
          <w:color w:val="000000" w:themeColor="text1"/>
          <w:sz w:val="20"/>
          <w:szCs w:val="20"/>
        </w:rPr>
      </w:pPr>
      <w:r w:rsidRPr="00B00E67">
        <w:rPr>
          <w:rFonts w:ascii="Arial" w:eastAsia="Times New Roman" w:hAnsi="Arial" w:cs="Arial"/>
          <w:color w:val="000000" w:themeColor="text1"/>
          <w:sz w:val="20"/>
          <w:szCs w:val="20"/>
          <w:lang w:eastAsia="pl-PL"/>
        </w:rPr>
        <w:t>usunięcia swoich danych - w przypadkach określonych przez prawo;</w:t>
      </w:r>
    </w:p>
    <w:p w14:paraId="1F7A829D" w14:textId="77777777" w:rsidR="0063347B" w:rsidRPr="00B00E67" w:rsidRDefault="0063347B" w:rsidP="006D017A">
      <w:pPr>
        <w:numPr>
          <w:ilvl w:val="0"/>
          <w:numId w:val="8"/>
        </w:numPr>
        <w:spacing w:before="120" w:after="0" w:line="240" w:lineRule="auto"/>
        <w:contextualSpacing/>
        <w:jc w:val="both"/>
        <w:rPr>
          <w:rFonts w:ascii="Arial" w:hAnsi="Arial" w:cs="Arial"/>
          <w:color w:val="000000" w:themeColor="text1"/>
          <w:sz w:val="20"/>
          <w:szCs w:val="20"/>
        </w:rPr>
      </w:pPr>
      <w:r w:rsidRPr="00B00E67">
        <w:rPr>
          <w:rFonts w:ascii="Arial" w:eastAsia="Times New Roman" w:hAnsi="Arial" w:cs="Arial"/>
          <w:color w:val="000000" w:themeColor="text1"/>
          <w:sz w:val="20"/>
          <w:szCs w:val="20"/>
          <w:lang w:eastAsia="pl-PL"/>
        </w:rPr>
        <w:t>żądania ograniczenia przetwarzania danych osobowych, z zastrzeżeniem, że</w:t>
      </w:r>
      <w:r w:rsidRPr="00B00E67">
        <w:rPr>
          <w:rFonts w:ascii="Arial" w:hAnsi="Arial" w:cs="Arial"/>
          <w:color w:val="000000" w:themeColor="text1"/>
          <w:sz w:val="20"/>
          <w:szCs w:val="20"/>
        </w:rPr>
        <w:t xml:space="preserve"> </w:t>
      </w:r>
      <w:r w:rsidRPr="00B00E67">
        <w:rPr>
          <w:rFonts w:ascii="Arial" w:eastAsia="Times New Roman" w:hAnsi="Arial" w:cs="Arial"/>
          <w:color w:val="000000" w:themeColor="text1"/>
          <w:sz w:val="20"/>
          <w:szCs w:val="20"/>
          <w:lang w:eastAsia="pl-PL"/>
        </w:rPr>
        <w:t>prawo do ograniczenia przetwarzania nie ma zastosowania w odniesieniu do przechowywania, w celu zapewnienia korzystania ze środków ochrony prawnej lub w celu ochrony praw</w:t>
      </w:r>
      <w:r w:rsidRPr="00B00E67">
        <w:rPr>
          <w:rFonts w:ascii="Arial" w:hAnsi="Arial" w:cs="Arial"/>
          <w:color w:val="000000" w:themeColor="text1"/>
          <w:sz w:val="20"/>
          <w:szCs w:val="20"/>
        </w:rPr>
        <w:t xml:space="preserve"> </w:t>
      </w:r>
      <w:r w:rsidRPr="00B00E67">
        <w:rPr>
          <w:rFonts w:ascii="Arial" w:eastAsia="Times New Roman" w:hAnsi="Arial" w:cs="Arial"/>
          <w:color w:val="000000" w:themeColor="text1"/>
          <w:sz w:val="20"/>
          <w:szCs w:val="20"/>
          <w:lang w:eastAsia="pl-PL"/>
        </w:rPr>
        <w:t xml:space="preserve">innej osoby fizycznej lub prawnej, lub z uwagi na ważne względy interesu publicznego Unii Europejskiej lub państwa członkowskiego. Zgłoszenie żądania ograniczenia przetwarzania nie ogranicza przetwarzania danych osobowych do czasu zakończenia tego postępowania; </w:t>
      </w:r>
    </w:p>
    <w:p w14:paraId="39F171AA" w14:textId="77777777" w:rsidR="0063347B" w:rsidRPr="00B00E67" w:rsidRDefault="0063347B" w:rsidP="006D017A">
      <w:pPr>
        <w:numPr>
          <w:ilvl w:val="0"/>
          <w:numId w:val="8"/>
        </w:numPr>
        <w:spacing w:before="120" w:after="0" w:line="240" w:lineRule="auto"/>
        <w:contextualSpacing/>
        <w:jc w:val="both"/>
        <w:rPr>
          <w:rFonts w:ascii="Arial" w:hAnsi="Arial" w:cs="Arial"/>
          <w:color w:val="000000" w:themeColor="text1"/>
          <w:sz w:val="20"/>
          <w:szCs w:val="20"/>
        </w:rPr>
      </w:pPr>
      <w:r w:rsidRPr="00B00E67">
        <w:rPr>
          <w:rFonts w:ascii="Arial" w:eastAsia="Times New Roman" w:hAnsi="Arial" w:cs="Arial"/>
          <w:color w:val="000000" w:themeColor="text1"/>
          <w:sz w:val="20"/>
          <w:szCs w:val="20"/>
          <w:lang w:eastAsia="pl-PL"/>
        </w:rPr>
        <w:t>wniesienia sprzeciwu wobec przetwarzania - w przypadkach określonych przez prawo;</w:t>
      </w:r>
    </w:p>
    <w:p w14:paraId="22C0E069" w14:textId="2D4DFE2B" w:rsidR="009302DB" w:rsidRPr="00B00E67" w:rsidRDefault="0063347B" w:rsidP="0063347B">
      <w:pPr>
        <w:rPr>
          <w:rFonts w:ascii="Arial" w:eastAsia="Times New Roman" w:hAnsi="Arial" w:cs="Times New Roman"/>
          <w:b/>
          <w:bCs/>
          <w:color w:val="000000" w:themeColor="text1"/>
          <w:sz w:val="20"/>
          <w:szCs w:val="24"/>
          <w:lang w:eastAsia="pl-PL"/>
        </w:rPr>
      </w:pPr>
      <w:r w:rsidRPr="00B00E67">
        <w:rPr>
          <w:rFonts w:ascii="Arial" w:eastAsia="Times New Roman" w:hAnsi="Arial" w:cs="Arial"/>
          <w:color w:val="000000" w:themeColor="text1"/>
          <w:sz w:val="20"/>
          <w:szCs w:val="20"/>
        </w:rPr>
        <w:t>wniesienia skargi do Prezesa Urzędu Ochrony Danych Osobowych, gdy uznacie Państwo, że Miejskie Przedsiębiorstwo wodociągów i Kanalizacji w m.st. Warszawie S.A. przetwarza Pani/Pana dane osobowe niezgodnie z prawem</w:t>
      </w:r>
      <w:r w:rsidR="009302DB" w:rsidRPr="00B00E67">
        <w:rPr>
          <w:rFonts w:ascii="Arial" w:eastAsia="Times New Roman" w:hAnsi="Arial" w:cs="Times New Roman"/>
          <w:b/>
          <w:bCs/>
          <w:color w:val="000000" w:themeColor="text1"/>
          <w:sz w:val="20"/>
          <w:szCs w:val="24"/>
          <w:lang w:eastAsia="pl-PL"/>
        </w:rPr>
        <w:br w:type="page"/>
      </w:r>
    </w:p>
    <w:p w14:paraId="5C6DDC48" w14:textId="77777777" w:rsidR="009302DB" w:rsidRPr="00B00E67" w:rsidRDefault="009302DB" w:rsidP="009302DB">
      <w:pPr>
        <w:spacing w:after="0" w:line="240" w:lineRule="auto"/>
        <w:ind w:left="5664" w:firstLine="708"/>
        <w:jc w:val="right"/>
        <w:rPr>
          <w:rFonts w:ascii="Arial" w:eastAsia="Times New Roman" w:hAnsi="Arial" w:cs="Arial"/>
          <w:b/>
          <w:color w:val="000000" w:themeColor="text1"/>
          <w:lang w:eastAsia="pl-PL"/>
        </w:rPr>
      </w:pPr>
      <w:r w:rsidRPr="00B00E67">
        <w:rPr>
          <w:rFonts w:ascii="Arial" w:eastAsia="Times New Roman" w:hAnsi="Arial" w:cs="Arial"/>
          <w:b/>
          <w:i/>
          <w:color w:val="000000" w:themeColor="text1"/>
          <w:lang w:eastAsia="pl-PL"/>
        </w:rPr>
        <w:lastRenderedPageBreak/>
        <w:t>Załącznik nr 1 do SWZ</w:t>
      </w:r>
    </w:p>
    <w:p w14:paraId="7DA8A293" w14:textId="77777777" w:rsidR="009302DB" w:rsidRPr="00B00E67" w:rsidRDefault="009302DB" w:rsidP="009302DB">
      <w:pPr>
        <w:spacing w:after="0" w:line="240" w:lineRule="auto"/>
        <w:jc w:val="both"/>
        <w:rPr>
          <w:rFonts w:ascii="Arial" w:eastAsia="Times New Roman" w:hAnsi="Arial" w:cs="Times New Roman"/>
          <w:color w:val="000000" w:themeColor="text1"/>
          <w:sz w:val="20"/>
          <w:szCs w:val="24"/>
          <w:lang w:eastAsia="pl-PL"/>
        </w:rPr>
      </w:pPr>
    </w:p>
    <w:p w14:paraId="4971DB3C" w14:textId="77777777" w:rsidR="009302DB" w:rsidRPr="00B00E67" w:rsidRDefault="009302DB" w:rsidP="009302DB">
      <w:pPr>
        <w:spacing w:after="0" w:line="240" w:lineRule="auto"/>
        <w:jc w:val="center"/>
        <w:rPr>
          <w:rFonts w:ascii="Arial" w:eastAsia="Times New Roman" w:hAnsi="Arial" w:cs="Times New Roman"/>
          <w:b/>
          <w:color w:val="000000" w:themeColor="text1"/>
          <w:sz w:val="28"/>
          <w:szCs w:val="28"/>
          <w:lang w:eastAsia="pl-PL"/>
        </w:rPr>
      </w:pPr>
      <w:r w:rsidRPr="00B00E67">
        <w:rPr>
          <w:rFonts w:ascii="Arial" w:eastAsia="Times New Roman" w:hAnsi="Arial" w:cs="Arial"/>
          <w:b/>
          <w:color w:val="000000" w:themeColor="text1"/>
          <w:sz w:val="28"/>
          <w:szCs w:val="28"/>
          <w:lang w:eastAsia="pl-PL"/>
        </w:rPr>
        <w:t>Opis przedmiotu zamówienia</w:t>
      </w:r>
    </w:p>
    <w:p w14:paraId="0CE28E44" w14:textId="77777777" w:rsidR="00E95A80" w:rsidRPr="00B17F60" w:rsidRDefault="00E95A80" w:rsidP="00E95A80">
      <w:pPr>
        <w:spacing w:line="276" w:lineRule="auto"/>
        <w:rPr>
          <w:rFonts w:ascii="Arial" w:hAnsi="Arial" w:cs="Arial"/>
          <w:b/>
          <w:color w:val="000000" w:themeColor="text1"/>
          <w:sz w:val="20"/>
          <w:szCs w:val="20"/>
        </w:rPr>
      </w:pPr>
    </w:p>
    <w:p w14:paraId="2DE8065F" w14:textId="5DD66C94" w:rsidR="00E95A80" w:rsidRDefault="00E95A80" w:rsidP="005D3F51">
      <w:pPr>
        <w:spacing w:line="276" w:lineRule="auto"/>
        <w:jc w:val="center"/>
        <w:rPr>
          <w:rFonts w:ascii="Arial" w:hAnsi="Arial" w:cs="Arial"/>
          <w:b/>
          <w:color w:val="000000" w:themeColor="text1"/>
          <w:sz w:val="20"/>
          <w:szCs w:val="20"/>
        </w:rPr>
      </w:pPr>
      <w:r w:rsidRPr="00B17F60">
        <w:rPr>
          <w:rFonts w:ascii="Arial" w:hAnsi="Arial" w:cs="Arial"/>
          <w:b/>
          <w:color w:val="000000" w:themeColor="text1"/>
          <w:sz w:val="20"/>
          <w:szCs w:val="20"/>
        </w:rPr>
        <w:t xml:space="preserve">Świadczenie usług polegających na wykonaniu prac przeprowadzkowych </w:t>
      </w:r>
      <w:r w:rsidRPr="00070D6B">
        <w:rPr>
          <w:rFonts w:ascii="Arial" w:hAnsi="Arial" w:cs="Arial"/>
          <w:b/>
          <w:sz w:val="20"/>
          <w:szCs w:val="20"/>
        </w:rPr>
        <w:t>dla Miejskiego Przedsiębiorstwa Wodociągów i Kanalizacji w m.st. Warszawie S.A.</w:t>
      </w:r>
    </w:p>
    <w:p w14:paraId="39493A3C" w14:textId="77777777" w:rsidR="00E95A80" w:rsidRPr="00B17F60" w:rsidRDefault="00E95A80" w:rsidP="00E95A80">
      <w:pPr>
        <w:spacing w:line="276" w:lineRule="auto"/>
        <w:jc w:val="center"/>
        <w:rPr>
          <w:rFonts w:ascii="Arial" w:hAnsi="Arial" w:cs="Arial"/>
          <w:b/>
          <w:color w:val="000000" w:themeColor="text1"/>
          <w:sz w:val="20"/>
          <w:szCs w:val="20"/>
        </w:rPr>
      </w:pPr>
    </w:p>
    <w:p w14:paraId="494BF3D3" w14:textId="77777777" w:rsidR="00E95A80" w:rsidRPr="0028428B" w:rsidRDefault="00E95A80" w:rsidP="00E95A80">
      <w:pPr>
        <w:pStyle w:val="Akapitzlist"/>
        <w:numPr>
          <w:ilvl w:val="0"/>
          <w:numId w:val="11"/>
        </w:numPr>
        <w:spacing w:after="0" w:line="276" w:lineRule="auto"/>
        <w:ind w:left="567" w:hanging="207"/>
        <w:contextualSpacing w:val="0"/>
        <w:rPr>
          <w:rFonts w:ascii="Arial" w:hAnsi="Arial" w:cs="Arial"/>
          <w:b/>
          <w:color w:val="000000" w:themeColor="text1"/>
          <w:sz w:val="20"/>
          <w:szCs w:val="20"/>
        </w:rPr>
      </w:pPr>
      <w:r w:rsidRPr="00B17F60">
        <w:rPr>
          <w:rFonts w:ascii="Arial" w:hAnsi="Arial" w:cs="Arial"/>
          <w:b/>
          <w:color w:val="000000" w:themeColor="text1"/>
          <w:sz w:val="20"/>
          <w:szCs w:val="20"/>
        </w:rPr>
        <w:t xml:space="preserve">Ogólny opis usługi: </w:t>
      </w:r>
      <w:r w:rsidRPr="00B17F60">
        <w:rPr>
          <w:rFonts w:ascii="Arial" w:hAnsi="Arial" w:cs="Arial"/>
          <w:color w:val="000000" w:themeColor="text1"/>
          <w:sz w:val="20"/>
          <w:szCs w:val="20"/>
        </w:rPr>
        <w:t>wykonanie usług przeprowadzkowych wyposażenia pomieszczeń biurowych oraz dokumentów w tym dokumentacja archiwalna i niearchiwalna</w:t>
      </w:r>
      <w:r w:rsidRPr="00B17F60">
        <w:rPr>
          <w:rFonts w:ascii="Arial" w:hAnsi="Arial" w:cs="Arial"/>
          <w:b/>
          <w:color w:val="000000" w:themeColor="text1"/>
          <w:sz w:val="20"/>
          <w:szCs w:val="20"/>
        </w:rPr>
        <w:t xml:space="preserve"> </w:t>
      </w:r>
      <w:r w:rsidRPr="00B17F60">
        <w:rPr>
          <w:rFonts w:ascii="Arial" w:hAnsi="Arial" w:cs="Arial"/>
          <w:color w:val="000000" w:themeColor="text1"/>
          <w:sz w:val="20"/>
          <w:szCs w:val="20"/>
        </w:rPr>
        <w:t>dla Miejskiego Przedsiębiorstwa Wodociągów i Kanalizacji w m.st. Warszawie S.A.</w:t>
      </w:r>
    </w:p>
    <w:p w14:paraId="01D5D24D" w14:textId="77777777" w:rsidR="00E95A80" w:rsidRPr="00B17F60" w:rsidRDefault="00E95A80" w:rsidP="00E95A80">
      <w:pPr>
        <w:pStyle w:val="Akapitzlist"/>
        <w:spacing w:line="276" w:lineRule="auto"/>
        <w:ind w:left="567"/>
        <w:rPr>
          <w:rFonts w:ascii="Arial" w:hAnsi="Arial" w:cs="Arial"/>
          <w:b/>
          <w:color w:val="000000" w:themeColor="text1"/>
          <w:sz w:val="20"/>
          <w:szCs w:val="20"/>
        </w:rPr>
      </w:pPr>
    </w:p>
    <w:p w14:paraId="02F195FD" w14:textId="77777777" w:rsidR="00E95A80" w:rsidRPr="00B17F60" w:rsidRDefault="00E95A80" w:rsidP="00E95A80">
      <w:pPr>
        <w:pStyle w:val="Akapitzlist"/>
        <w:numPr>
          <w:ilvl w:val="0"/>
          <w:numId w:val="11"/>
        </w:numPr>
        <w:spacing w:after="0" w:line="276" w:lineRule="auto"/>
        <w:ind w:left="567" w:hanging="207"/>
        <w:contextualSpacing w:val="0"/>
        <w:jc w:val="both"/>
        <w:rPr>
          <w:rFonts w:ascii="Arial" w:hAnsi="Arial" w:cs="Arial"/>
          <w:b/>
          <w:color w:val="000000" w:themeColor="text1"/>
          <w:sz w:val="20"/>
          <w:szCs w:val="20"/>
        </w:rPr>
      </w:pPr>
      <w:r w:rsidRPr="00B17F60">
        <w:rPr>
          <w:rFonts w:ascii="Arial" w:hAnsi="Arial" w:cs="Arial"/>
          <w:b/>
          <w:color w:val="000000" w:themeColor="text1"/>
          <w:sz w:val="20"/>
          <w:szCs w:val="20"/>
        </w:rPr>
        <w:t>Zakres usługi:</w:t>
      </w:r>
      <w:r w:rsidRPr="00B17F60">
        <w:rPr>
          <w:rFonts w:ascii="Arial" w:hAnsi="Arial" w:cs="Arial"/>
          <w:color w:val="000000" w:themeColor="text1"/>
          <w:sz w:val="20"/>
          <w:szCs w:val="20"/>
        </w:rPr>
        <w:t xml:space="preserve"> </w:t>
      </w:r>
    </w:p>
    <w:p w14:paraId="0913BF5E" w14:textId="77777777" w:rsidR="00E95A80" w:rsidRPr="00B17F60" w:rsidRDefault="00E95A80" w:rsidP="00E95A80">
      <w:pPr>
        <w:widowControl w:val="0"/>
        <w:numPr>
          <w:ilvl w:val="0"/>
          <w:numId w:val="12"/>
        </w:numPr>
        <w:tabs>
          <w:tab w:val="clear" w:pos="1800"/>
        </w:tabs>
        <w:spacing w:after="120" w:line="240" w:lineRule="auto"/>
        <w:ind w:left="851"/>
        <w:jc w:val="both"/>
        <w:rPr>
          <w:rFonts w:ascii="Arial" w:hAnsi="Arial" w:cs="Arial"/>
          <w:color w:val="000000" w:themeColor="text1"/>
          <w:sz w:val="20"/>
          <w:szCs w:val="20"/>
        </w:rPr>
      </w:pPr>
      <w:r w:rsidRPr="00B17F60">
        <w:rPr>
          <w:rFonts w:ascii="Arial" w:hAnsi="Arial" w:cs="Arial"/>
          <w:color w:val="000000" w:themeColor="text1"/>
          <w:sz w:val="20"/>
          <w:szCs w:val="20"/>
        </w:rPr>
        <w:t>Ogólny zakres realizacji:</w:t>
      </w:r>
    </w:p>
    <w:p w14:paraId="55A122F4" w14:textId="77777777" w:rsidR="00E95A80" w:rsidRPr="00B17F60" w:rsidRDefault="00E95A80" w:rsidP="00E95A80">
      <w:pPr>
        <w:widowControl w:val="0"/>
        <w:numPr>
          <w:ilvl w:val="0"/>
          <w:numId w:val="16"/>
        </w:numPr>
        <w:tabs>
          <w:tab w:val="left" w:pos="1276"/>
        </w:tabs>
        <w:spacing w:after="120" w:line="240" w:lineRule="auto"/>
        <w:ind w:left="1276" w:hanging="502"/>
        <w:jc w:val="both"/>
        <w:rPr>
          <w:rFonts w:ascii="Arial" w:hAnsi="Arial" w:cs="Arial"/>
          <w:color w:val="000000" w:themeColor="text1"/>
          <w:sz w:val="20"/>
          <w:szCs w:val="20"/>
        </w:rPr>
      </w:pPr>
      <w:r w:rsidRPr="00B17F60">
        <w:rPr>
          <w:rFonts w:ascii="Arial" w:hAnsi="Arial" w:cs="Arial"/>
          <w:color w:val="000000" w:themeColor="text1"/>
          <w:sz w:val="20"/>
          <w:szCs w:val="20"/>
        </w:rPr>
        <w:t>Usługa polegających na wykonaniu prac przeprowadzkowych i przewozowych wyposażenia pracowników, wyposażenia pomieszczeń oraz transport dokumentacji archiwalnej i niearchiwalnej.</w:t>
      </w:r>
    </w:p>
    <w:p w14:paraId="21C6CA7F" w14:textId="77777777" w:rsidR="00E95A80" w:rsidRPr="00B17F60" w:rsidRDefault="00E95A80" w:rsidP="00E95A80">
      <w:pPr>
        <w:widowControl w:val="0"/>
        <w:numPr>
          <w:ilvl w:val="0"/>
          <w:numId w:val="16"/>
        </w:numPr>
        <w:tabs>
          <w:tab w:val="left" w:pos="1276"/>
        </w:tabs>
        <w:spacing w:after="120" w:line="240" w:lineRule="auto"/>
        <w:ind w:left="1276" w:hanging="502"/>
        <w:jc w:val="both"/>
        <w:rPr>
          <w:rFonts w:ascii="Arial" w:hAnsi="Arial" w:cs="Arial"/>
          <w:color w:val="000000" w:themeColor="text1"/>
          <w:sz w:val="20"/>
          <w:szCs w:val="20"/>
        </w:rPr>
      </w:pPr>
      <w:r w:rsidRPr="00B17F60">
        <w:rPr>
          <w:rFonts w:ascii="Arial" w:hAnsi="Arial" w:cs="Arial"/>
          <w:color w:val="000000" w:themeColor="text1"/>
          <w:sz w:val="20"/>
          <w:szCs w:val="20"/>
        </w:rPr>
        <w:t xml:space="preserve"> Usługa wykonywana będzie sukcesywnie po uprzednim zawiadomieniu Wykonawcy przez Zamawiającego pocztą elektroniczną na adres Wykonawcy podany w ofercie. Wykonawca potwierdzi odbiór zawiadomienia na drogą elektroniczną emailem zwrotnym.</w:t>
      </w:r>
    </w:p>
    <w:p w14:paraId="625321F5" w14:textId="77777777" w:rsidR="00E95A80" w:rsidRPr="00B17F60" w:rsidRDefault="00E95A80" w:rsidP="00E95A80">
      <w:pPr>
        <w:widowControl w:val="0"/>
        <w:numPr>
          <w:ilvl w:val="0"/>
          <w:numId w:val="16"/>
        </w:numPr>
        <w:tabs>
          <w:tab w:val="left" w:pos="1276"/>
        </w:tabs>
        <w:spacing w:after="120" w:line="240" w:lineRule="auto"/>
        <w:ind w:left="1276" w:hanging="502"/>
        <w:jc w:val="both"/>
        <w:rPr>
          <w:rFonts w:ascii="Arial" w:hAnsi="Arial" w:cs="Arial"/>
          <w:color w:val="000000" w:themeColor="text1"/>
          <w:sz w:val="20"/>
          <w:szCs w:val="20"/>
        </w:rPr>
      </w:pPr>
      <w:r w:rsidRPr="00B17F60">
        <w:rPr>
          <w:rFonts w:ascii="Arial" w:hAnsi="Arial" w:cs="Arial"/>
          <w:color w:val="000000" w:themeColor="text1"/>
          <w:sz w:val="20"/>
          <w:szCs w:val="20"/>
        </w:rPr>
        <w:t>Zamawiający zobowiązany jest w zawiadomieniu wskazać miejsce realizacji usługi oraz orientacyjny zakres prac niezbędnych do wykonania.</w:t>
      </w:r>
    </w:p>
    <w:p w14:paraId="2A4A9A35" w14:textId="77777777" w:rsidR="00E95A80" w:rsidRPr="00B17F60" w:rsidRDefault="00E95A80" w:rsidP="00E95A80">
      <w:pPr>
        <w:widowControl w:val="0"/>
        <w:numPr>
          <w:ilvl w:val="0"/>
          <w:numId w:val="16"/>
        </w:numPr>
        <w:tabs>
          <w:tab w:val="left" w:pos="1276"/>
        </w:tabs>
        <w:spacing w:after="120" w:line="240" w:lineRule="auto"/>
        <w:ind w:left="1276" w:hanging="502"/>
        <w:jc w:val="both"/>
        <w:rPr>
          <w:rFonts w:ascii="Arial" w:hAnsi="Arial" w:cs="Arial"/>
          <w:color w:val="000000" w:themeColor="text1"/>
          <w:sz w:val="20"/>
          <w:szCs w:val="20"/>
        </w:rPr>
      </w:pPr>
      <w:r w:rsidRPr="00B17F60">
        <w:rPr>
          <w:rFonts w:ascii="Arial" w:hAnsi="Arial" w:cs="Arial"/>
          <w:color w:val="000000" w:themeColor="text1"/>
          <w:sz w:val="20"/>
          <w:szCs w:val="20"/>
        </w:rPr>
        <w:t>Wykonawca zobowiązany jest do realizacji usługi w terminie podanym w zawiadomieniu przez Zamawiającego z tym, że powiadomienie zostanie wysłane najpóźniej na 72 godziny przed rozpoczęciem prac.</w:t>
      </w:r>
    </w:p>
    <w:p w14:paraId="0B0AB3CE" w14:textId="77777777" w:rsidR="00E95A80" w:rsidRPr="00B17F60" w:rsidRDefault="00E95A80" w:rsidP="00E95A80">
      <w:pPr>
        <w:widowControl w:val="0"/>
        <w:numPr>
          <w:ilvl w:val="0"/>
          <w:numId w:val="16"/>
        </w:numPr>
        <w:tabs>
          <w:tab w:val="left" w:pos="1276"/>
        </w:tabs>
        <w:spacing w:after="120" w:line="240" w:lineRule="auto"/>
        <w:ind w:left="1276" w:hanging="502"/>
        <w:jc w:val="both"/>
        <w:rPr>
          <w:rFonts w:ascii="Arial" w:hAnsi="Arial" w:cs="Arial"/>
          <w:color w:val="000000" w:themeColor="text1"/>
          <w:sz w:val="20"/>
          <w:szCs w:val="20"/>
        </w:rPr>
      </w:pPr>
      <w:r w:rsidRPr="00B17F60">
        <w:rPr>
          <w:rFonts w:ascii="Arial" w:hAnsi="Arial" w:cs="Arial"/>
          <w:color w:val="000000" w:themeColor="text1"/>
          <w:sz w:val="20"/>
          <w:szCs w:val="20"/>
        </w:rPr>
        <w:t>Roboczogodziny pracownika i  roboczogodziny samochodu do transportu liczona będzie od momentu rzeczywistego rozpoczęcia prac.</w:t>
      </w:r>
    </w:p>
    <w:p w14:paraId="34A0A36E" w14:textId="77777777" w:rsidR="00E95A80" w:rsidRPr="00B17F60" w:rsidRDefault="00E95A80" w:rsidP="00E95A80">
      <w:pPr>
        <w:widowControl w:val="0"/>
        <w:numPr>
          <w:ilvl w:val="0"/>
          <w:numId w:val="16"/>
        </w:numPr>
        <w:tabs>
          <w:tab w:val="left" w:pos="1276"/>
        </w:tabs>
        <w:spacing w:after="120" w:line="240" w:lineRule="auto"/>
        <w:ind w:left="1276" w:hanging="502"/>
        <w:jc w:val="both"/>
        <w:rPr>
          <w:rFonts w:ascii="Arial" w:hAnsi="Arial" w:cs="Arial"/>
          <w:color w:val="000000" w:themeColor="text1"/>
          <w:sz w:val="20"/>
          <w:szCs w:val="20"/>
        </w:rPr>
      </w:pPr>
      <w:r w:rsidRPr="00B17F60">
        <w:rPr>
          <w:rFonts w:ascii="Arial" w:hAnsi="Arial" w:cs="Arial"/>
          <w:color w:val="000000" w:themeColor="text1"/>
          <w:sz w:val="20"/>
          <w:szCs w:val="20"/>
        </w:rPr>
        <w:t>Wszystkie czynności Wykonawca wykona własnymi siłami oraz przy użyciu własnych materiałów i narzędzi takich jak np. pojemnik z tworzywa sztucznego, pudło kartonowe do przeprowadzki, folia bąbelkowa, taśma do pakowania itp.</w:t>
      </w:r>
    </w:p>
    <w:p w14:paraId="11AA7247" w14:textId="77777777" w:rsidR="00E95A80" w:rsidRPr="00B17F60" w:rsidRDefault="00E95A80" w:rsidP="00E95A80">
      <w:pPr>
        <w:widowControl w:val="0"/>
        <w:numPr>
          <w:ilvl w:val="0"/>
          <w:numId w:val="16"/>
        </w:numPr>
        <w:tabs>
          <w:tab w:val="left" w:pos="1276"/>
        </w:tabs>
        <w:spacing w:after="120" w:line="240" w:lineRule="auto"/>
        <w:ind w:left="1276" w:hanging="502"/>
        <w:jc w:val="both"/>
        <w:rPr>
          <w:rFonts w:ascii="Arial" w:hAnsi="Arial" w:cs="Arial"/>
          <w:color w:val="000000" w:themeColor="text1"/>
          <w:sz w:val="20"/>
          <w:szCs w:val="20"/>
        </w:rPr>
      </w:pPr>
      <w:r w:rsidRPr="00B17F60">
        <w:rPr>
          <w:rFonts w:ascii="Arial" w:hAnsi="Arial" w:cs="Arial"/>
          <w:color w:val="000000" w:themeColor="text1"/>
          <w:sz w:val="20"/>
          <w:szCs w:val="20"/>
        </w:rPr>
        <w:t>Dostarczone pojemniki z tworzywa sztucznego, pudła kartonowe stanowią własność Wykonawcy. Za uszkodzone opakowania Zamawiający nie ponosi żadnej odpowiedzialności.</w:t>
      </w:r>
    </w:p>
    <w:p w14:paraId="52EED3ED" w14:textId="77777777" w:rsidR="00E95A80" w:rsidRPr="00B17F60" w:rsidRDefault="00E95A80" w:rsidP="00E95A80">
      <w:pPr>
        <w:widowControl w:val="0"/>
        <w:numPr>
          <w:ilvl w:val="0"/>
          <w:numId w:val="16"/>
        </w:numPr>
        <w:tabs>
          <w:tab w:val="left" w:pos="1276"/>
        </w:tabs>
        <w:spacing w:after="120" w:line="240" w:lineRule="auto"/>
        <w:ind w:left="1276" w:hanging="502"/>
        <w:jc w:val="both"/>
        <w:rPr>
          <w:rFonts w:ascii="Arial" w:hAnsi="Arial" w:cs="Arial"/>
          <w:color w:val="000000" w:themeColor="text1"/>
          <w:sz w:val="20"/>
          <w:szCs w:val="20"/>
        </w:rPr>
      </w:pPr>
      <w:r w:rsidRPr="00B17F60">
        <w:rPr>
          <w:rFonts w:ascii="Arial" w:hAnsi="Arial" w:cs="Arial"/>
          <w:color w:val="000000" w:themeColor="text1"/>
          <w:sz w:val="20"/>
          <w:szCs w:val="20"/>
        </w:rPr>
        <w:t>Wykonawca po zakończonej usłudze – przeprowadzce usunie na swój koszt wszelkie pozostałości takie jak papier, pojemniki /pudła, itp.</w:t>
      </w:r>
    </w:p>
    <w:p w14:paraId="2F45058A" w14:textId="77777777" w:rsidR="00E95A80" w:rsidRPr="00B17F60" w:rsidRDefault="00E95A80" w:rsidP="00E95A80">
      <w:pPr>
        <w:widowControl w:val="0"/>
        <w:numPr>
          <w:ilvl w:val="0"/>
          <w:numId w:val="16"/>
        </w:numPr>
        <w:tabs>
          <w:tab w:val="left" w:pos="1276"/>
        </w:tabs>
        <w:spacing w:after="120" w:line="240" w:lineRule="auto"/>
        <w:ind w:left="1276" w:hanging="502"/>
        <w:jc w:val="both"/>
        <w:rPr>
          <w:rFonts w:ascii="Arial" w:hAnsi="Arial" w:cs="Arial"/>
          <w:color w:val="000000" w:themeColor="text1"/>
          <w:sz w:val="20"/>
          <w:szCs w:val="20"/>
        </w:rPr>
      </w:pPr>
      <w:r w:rsidRPr="00B17F60">
        <w:rPr>
          <w:rFonts w:ascii="Arial" w:hAnsi="Arial" w:cs="Arial"/>
          <w:color w:val="000000" w:themeColor="text1"/>
          <w:sz w:val="20"/>
          <w:szCs w:val="20"/>
        </w:rPr>
        <w:t>Wykonawca na życzenie Zamawiającego oznaczy naklejkami meble i wyposażenia podlegającego przemieszczeniu w sposób umożliwiający ich przypisanie do pomieszczenia docelowego oraz stanowiska pracy, następnie po wykonanie usłudze usunie je bez pozostawienia śladu.</w:t>
      </w:r>
    </w:p>
    <w:p w14:paraId="05F23BD4" w14:textId="77777777" w:rsidR="00E95A80" w:rsidRPr="00B17F60" w:rsidRDefault="00E95A80" w:rsidP="00E95A80">
      <w:pPr>
        <w:widowControl w:val="0"/>
        <w:numPr>
          <w:ilvl w:val="0"/>
          <w:numId w:val="16"/>
        </w:numPr>
        <w:tabs>
          <w:tab w:val="left" w:pos="1276"/>
        </w:tabs>
        <w:spacing w:after="120" w:line="240" w:lineRule="auto"/>
        <w:ind w:left="1276" w:hanging="502"/>
        <w:jc w:val="both"/>
        <w:rPr>
          <w:rFonts w:ascii="Arial" w:hAnsi="Arial" w:cs="Arial"/>
          <w:color w:val="000000" w:themeColor="text1"/>
          <w:sz w:val="20"/>
          <w:szCs w:val="20"/>
        </w:rPr>
      </w:pPr>
      <w:r w:rsidRPr="00B17F60">
        <w:rPr>
          <w:rFonts w:ascii="Arial" w:hAnsi="Arial" w:cs="Arial"/>
          <w:color w:val="000000" w:themeColor="text1"/>
          <w:sz w:val="20"/>
          <w:szCs w:val="20"/>
        </w:rPr>
        <w:t>Wykonawca zabezpieczy drogi transportowe (ściany pomieszczeń i korytarzy, drzwi i windy) przed uszkodzeniami lub zabrudzeniem.</w:t>
      </w:r>
    </w:p>
    <w:p w14:paraId="38EDEC70" w14:textId="77777777" w:rsidR="00E95A80" w:rsidRPr="00B17F60" w:rsidRDefault="00E95A80" w:rsidP="00E95A80">
      <w:pPr>
        <w:widowControl w:val="0"/>
        <w:numPr>
          <w:ilvl w:val="0"/>
          <w:numId w:val="12"/>
        </w:numPr>
        <w:tabs>
          <w:tab w:val="clear" w:pos="1800"/>
        </w:tabs>
        <w:spacing w:after="120" w:line="240" w:lineRule="auto"/>
        <w:ind w:left="851" w:hanging="425"/>
        <w:jc w:val="both"/>
        <w:rPr>
          <w:rFonts w:ascii="Arial" w:hAnsi="Arial" w:cs="Arial"/>
          <w:color w:val="000000" w:themeColor="text1"/>
          <w:sz w:val="20"/>
          <w:szCs w:val="20"/>
        </w:rPr>
      </w:pPr>
      <w:r w:rsidRPr="00B17F60">
        <w:rPr>
          <w:rFonts w:ascii="Arial" w:hAnsi="Arial" w:cs="Arial"/>
          <w:color w:val="000000" w:themeColor="text1"/>
          <w:sz w:val="20"/>
          <w:szCs w:val="20"/>
        </w:rPr>
        <w:t>Przewidziany zakres czynności dla Zamawiającego:</w:t>
      </w:r>
    </w:p>
    <w:p w14:paraId="1A9455EA" w14:textId="77777777" w:rsidR="00E95A80" w:rsidRPr="00B17F60" w:rsidRDefault="00E95A80" w:rsidP="00E95A80">
      <w:pPr>
        <w:widowControl w:val="0"/>
        <w:numPr>
          <w:ilvl w:val="0"/>
          <w:numId w:val="15"/>
        </w:numPr>
        <w:spacing w:after="120" w:line="240" w:lineRule="auto"/>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Zamawiający zobowiązuje się udostępnić pomieszczenia w lokalizacjach, pomiędzy którymi nastąpi przeprowadzka.</w:t>
      </w:r>
    </w:p>
    <w:p w14:paraId="47B0A196" w14:textId="77777777" w:rsidR="00E95A80" w:rsidRPr="00B17F60" w:rsidRDefault="00E95A80" w:rsidP="00E95A80">
      <w:pPr>
        <w:widowControl w:val="0"/>
        <w:numPr>
          <w:ilvl w:val="0"/>
          <w:numId w:val="15"/>
        </w:numPr>
        <w:spacing w:after="120" w:line="240" w:lineRule="auto"/>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Spakowanie i rozpakowanie asortymentu  składającego się na standardowe stanowisko pracy o którym mowa w pkt. IV ppkt.3, w tym segregatorów, zasobu akt do kartonów/pudeł dokonają pracownicy Zamawiającego we własnym zakresie. Pojemniki/pudła zostaną oznakowane w miejscu widocznym imieniem i nazwiskiem przez pakujących.</w:t>
      </w:r>
    </w:p>
    <w:p w14:paraId="5E33DE71" w14:textId="77777777" w:rsidR="00E95A80" w:rsidRPr="00B17F60" w:rsidRDefault="00E95A80" w:rsidP="00E95A80">
      <w:pPr>
        <w:widowControl w:val="0"/>
        <w:numPr>
          <w:ilvl w:val="0"/>
          <w:numId w:val="15"/>
        </w:numPr>
        <w:spacing w:after="120" w:line="240" w:lineRule="auto"/>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lastRenderedPageBreak/>
        <w:t>Zgłoszenia do odbioru nie później niż po 10 dniach roboczych od dnia zrealizowania częściowej usługi przeprowadzkowej w całości, użytych do przewozu pojemników i pudeł kartonowych.</w:t>
      </w:r>
    </w:p>
    <w:p w14:paraId="06E984EC" w14:textId="77777777" w:rsidR="00E95A80" w:rsidRPr="00B17F60" w:rsidRDefault="00E95A80" w:rsidP="00E95A80">
      <w:pPr>
        <w:widowControl w:val="0"/>
        <w:numPr>
          <w:ilvl w:val="0"/>
          <w:numId w:val="12"/>
        </w:numPr>
        <w:tabs>
          <w:tab w:val="clear" w:pos="1800"/>
        </w:tabs>
        <w:spacing w:after="120" w:line="240" w:lineRule="auto"/>
        <w:ind w:left="851" w:hanging="425"/>
        <w:jc w:val="both"/>
        <w:rPr>
          <w:rFonts w:ascii="Arial" w:hAnsi="Arial" w:cs="Arial"/>
          <w:color w:val="000000" w:themeColor="text1"/>
          <w:sz w:val="20"/>
          <w:szCs w:val="20"/>
        </w:rPr>
      </w:pPr>
      <w:r w:rsidRPr="00B17F60">
        <w:rPr>
          <w:rFonts w:ascii="Arial" w:hAnsi="Arial" w:cs="Arial"/>
          <w:color w:val="000000" w:themeColor="text1"/>
          <w:sz w:val="20"/>
          <w:szCs w:val="20"/>
        </w:rPr>
        <w:t xml:space="preserve">Przewidziany zakres czynności dla Wykonawcy: </w:t>
      </w:r>
    </w:p>
    <w:p w14:paraId="479D0C7A" w14:textId="77777777" w:rsidR="00E95A80" w:rsidRPr="00B17F60" w:rsidRDefault="00E95A80" w:rsidP="00E95A80">
      <w:pPr>
        <w:pStyle w:val="Akapitzlist"/>
        <w:widowControl w:val="0"/>
        <w:numPr>
          <w:ilvl w:val="0"/>
          <w:numId w:val="13"/>
        </w:numPr>
        <w:spacing w:after="120" w:line="240" w:lineRule="auto"/>
        <w:ind w:left="1276" w:hanging="425"/>
        <w:contextualSpacing w:val="0"/>
        <w:jc w:val="both"/>
        <w:rPr>
          <w:rFonts w:ascii="Arial" w:hAnsi="Arial" w:cs="Arial"/>
          <w:color w:val="000000" w:themeColor="text1"/>
          <w:sz w:val="20"/>
          <w:szCs w:val="20"/>
        </w:rPr>
      </w:pPr>
      <w:r w:rsidRPr="00B17F60">
        <w:rPr>
          <w:rFonts w:ascii="Arial" w:hAnsi="Arial" w:cs="Arial"/>
          <w:color w:val="000000" w:themeColor="text1"/>
          <w:sz w:val="20"/>
          <w:szCs w:val="20"/>
        </w:rPr>
        <w:t>Wykonawca w uzgodnieniu z Zamawiającym dostarczy niezbędną do wykonania usługi przeprowadzkowej ilość odpowiednich opakowań transportowych (pojemników z tworzywa sztucznego,  trwałych i wytrzymałych pudeł kartonowych, taśmy pakowej, sznurków, folii pęcherzykowej, folii stretch, wytrzymałych worków foliowych, naklejek) w terminie 5 dni roboczych przed planowaną przeprowadzką,</w:t>
      </w:r>
    </w:p>
    <w:p w14:paraId="6EF48DBE" w14:textId="77777777" w:rsidR="00E95A80" w:rsidRPr="00B17F60" w:rsidRDefault="00E95A80" w:rsidP="00E95A80">
      <w:pPr>
        <w:pStyle w:val="Akapitzlist"/>
        <w:widowControl w:val="0"/>
        <w:numPr>
          <w:ilvl w:val="1"/>
          <w:numId w:val="12"/>
        </w:numPr>
        <w:spacing w:after="120" w:line="240" w:lineRule="auto"/>
        <w:ind w:left="1276"/>
        <w:contextualSpacing w:val="0"/>
        <w:jc w:val="both"/>
        <w:rPr>
          <w:rFonts w:ascii="Arial" w:hAnsi="Arial" w:cs="Arial"/>
          <w:color w:val="000000" w:themeColor="text1"/>
          <w:sz w:val="20"/>
          <w:szCs w:val="20"/>
        </w:rPr>
      </w:pPr>
      <w:r w:rsidRPr="00B17F60">
        <w:rPr>
          <w:rFonts w:ascii="Arial" w:hAnsi="Arial" w:cs="Arial"/>
          <w:color w:val="000000" w:themeColor="text1"/>
          <w:sz w:val="20"/>
          <w:szCs w:val="20"/>
        </w:rPr>
        <w:t>Dostarczenie materiałów do realizacji przemieszczeń charakteryzujących się następującymi parametrami:</w:t>
      </w:r>
    </w:p>
    <w:p w14:paraId="36EEA1AB" w14:textId="77777777" w:rsidR="00E95A80" w:rsidRPr="00B17F60" w:rsidRDefault="00E95A80" w:rsidP="00E95A80">
      <w:pPr>
        <w:pStyle w:val="Nagwek2"/>
        <w:keepLines w:val="0"/>
        <w:numPr>
          <w:ilvl w:val="0"/>
          <w:numId w:val="18"/>
        </w:numPr>
        <w:tabs>
          <w:tab w:val="left" w:pos="1843"/>
        </w:tabs>
        <w:spacing w:before="0" w:after="120" w:line="240" w:lineRule="auto"/>
        <w:ind w:left="1843" w:hanging="567"/>
        <w:rPr>
          <w:rFonts w:ascii="Arial" w:hAnsi="Arial" w:cs="Arial"/>
          <w:b/>
          <w:i/>
          <w:iCs/>
          <w:color w:val="000000" w:themeColor="text1"/>
          <w:sz w:val="20"/>
          <w:szCs w:val="20"/>
        </w:rPr>
      </w:pPr>
      <w:r w:rsidRPr="00B17F60">
        <w:rPr>
          <w:rFonts w:ascii="Arial" w:hAnsi="Arial" w:cs="Arial"/>
          <w:color w:val="000000" w:themeColor="text1"/>
          <w:sz w:val="20"/>
          <w:szCs w:val="20"/>
        </w:rPr>
        <w:t xml:space="preserve">pojemniki z tworzywa sztucznego z możliwością zaplombowania plombą o niepowtarzalnym numerze służące do transportu poufnej lub tajnej dokumentacji oraz z możliwością ustawiania w stos. </w:t>
      </w:r>
    </w:p>
    <w:p w14:paraId="7BBCE978" w14:textId="77777777" w:rsidR="00E95A80" w:rsidRPr="00B17F60" w:rsidRDefault="00E95A80" w:rsidP="00E95A80">
      <w:pPr>
        <w:pStyle w:val="Nagwek2"/>
        <w:keepLines w:val="0"/>
        <w:widowControl w:val="0"/>
        <w:numPr>
          <w:ilvl w:val="0"/>
          <w:numId w:val="18"/>
        </w:numPr>
        <w:tabs>
          <w:tab w:val="left" w:pos="1843"/>
        </w:tabs>
        <w:spacing w:before="0" w:after="120" w:line="240" w:lineRule="auto"/>
        <w:ind w:left="1843" w:hanging="643"/>
        <w:jc w:val="both"/>
        <w:rPr>
          <w:rFonts w:ascii="Arial" w:hAnsi="Arial" w:cs="Arial"/>
          <w:b/>
          <w:i/>
          <w:color w:val="000000" w:themeColor="text1"/>
          <w:sz w:val="20"/>
          <w:szCs w:val="20"/>
        </w:rPr>
      </w:pPr>
      <w:r w:rsidRPr="00B17F60">
        <w:rPr>
          <w:rFonts w:ascii="Arial" w:hAnsi="Arial" w:cs="Arial"/>
          <w:color w:val="000000" w:themeColor="text1"/>
          <w:sz w:val="20"/>
          <w:szCs w:val="20"/>
        </w:rPr>
        <w:t xml:space="preserve">pudła kartonowe - profesjonalne zamykane kartony przeprowadzkowe typu wykrojnikowego, wykonane z 5-warstwowej tektury fali BC, o gramaturze 650 g/m². Kartony muszą posiadać wzmacniane dno i uchwyty pozwalające na  bezpieczne przenoszenie. Wymiary (długość x szerokość x wysokość) </w:t>
      </w:r>
    </w:p>
    <w:p w14:paraId="1955A452" w14:textId="77777777" w:rsidR="00E95A80" w:rsidRPr="00B17F60" w:rsidRDefault="00E95A80" w:rsidP="00E95A80">
      <w:pPr>
        <w:pStyle w:val="Nagwek2"/>
        <w:keepLines w:val="0"/>
        <w:widowControl w:val="0"/>
        <w:numPr>
          <w:ilvl w:val="3"/>
          <w:numId w:val="19"/>
        </w:numPr>
        <w:spacing w:before="0" w:after="120" w:line="240" w:lineRule="auto"/>
        <w:ind w:left="2552"/>
        <w:jc w:val="both"/>
        <w:rPr>
          <w:rFonts w:ascii="Arial" w:hAnsi="Arial" w:cs="Arial"/>
          <w:b/>
          <w:i/>
          <w:color w:val="000000" w:themeColor="text1"/>
          <w:sz w:val="20"/>
          <w:szCs w:val="20"/>
        </w:rPr>
      </w:pPr>
      <w:r w:rsidRPr="00B17F60">
        <w:rPr>
          <w:rFonts w:ascii="Arial" w:hAnsi="Arial" w:cs="Arial"/>
          <w:color w:val="000000" w:themeColor="text1"/>
          <w:sz w:val="20"/>
          <w:szCs w:val="20"/>
        </w:rPr>
        <w:t>650mmx370mmx400mm</w:t>
      </w:r>
      <w:bookmarkStart w:id="1" w:name="_Hlk192766685"/>
      <w:r w:rsidRPr="00B17F60">
        <w:rPr>
          <w:rFonts w:ascii="Arial" w:hAnsi="Arial" w:cs="Arial"/>
          <w:color w:val="000000" w:themeColor="text1"/>
          <w:sz w:val="20"/>
          <w:szCs w:val="20"/>
        </w:rPr>
        <w:t>(±20mm)</w:t>
      </w:r>
      <w:bookmarkEnd w:id="1"/>
      <w:r w:rsidRPr="00B17F60">
        <w:rPr>
          <w:rFonts w:ascii="Arial" w:hAnsi="Arial" w:cs="Arial"/>
          <w:color w:val="000000" w:themeColor="text1"/>
          <w:sz w:val="20"/>
          <w:szCs w:val="20"/>
        </w:rPr>
        <w:t xml:space="preserve"> </w:t>
      </w:r>
    </w:p>
    <w:p w14:paraId="058D9DDB" w14:textId="77777777" w:rsidR="00E95A80" w:rsidRPr="00B17F60" w:rsidRDefault="00E95A80" w:rsidP="00E95A80">
      <w:pPr>
        <w:pStyle w:val="Nagwek2"/>
        <w:keepLines w:val="0"/>
        <w:widowControl w:val="0"/>
        <w:numPr>
          <w:ilvl w:val="3"/>
          <w:numId w:val="19"/>
        </w:numPr>
        <w:spacing w:before="0" w:after="120" w:line="240" w:lineRule="auto"/>
        <w:ind w:left="2552"/>
        <w:jc w:val="both"/>
        <w:rPr>
          <w:rFonts w:ascii="Arial" w:hAnsi="Arial" w:cs="Arial"/>
          <w:b/>
          <w:i/>
          <w:color w:val="000000" w:themeColor="text1"/>
          <w:sz w:val="20"/>
          <w:szCs w:val="20"/>
        </w:rPr>
      </w:pPr>
      <w:r w:rsidRPr="00B17F60">
        <w:rPr>
          <w:rFonts w:ascii="Arial" w:hAnsi="Arial" w:cs="Arial"/>
          <w:color w:val="000000" w:themeColor="text1"/>
          <w:sz w:val="20"/>
          <w:szCs w:val="20"/>
        </w:rPr>
        <w:t>470mmx360mmx500mm (±20mm)</w:t>
      </w:r>
    </w:p>
    <w:p w14:paraId="24ED99A6" w14:textId="77777777" w:rsidR="00E95A80" w:rsidRPr="00B17F60" w:rsidRDefault="00E95A80" w:rsidP="00E95A80">
      <w:pPr>
        <w:pStyle w:val="Nagwek2"/>
        <w:keepLines w:val="0"/>
        <w:widowControl w:val="0"/>
        <w:numPr>
          <w:ilvl w:val="0"/>
          <w:numId w:val="18"/>
        </w:numPr>
        <w:tabs>
          <w:tab w:val="left" w:pos="1843"/>
        </w:tabs>
        <w:spacing w:before="0" w:after="120" w:line="240" w:lineRule="auto"/>
        <w:ind w:left="1843" w:hanging="643"/>
        <w:jc w:val="both"/>
        <w:rPr>
          <w:rFonts w:ascii="Arial" w:hAnsi="Arial" w:cs="Arial"/>
          <w:b/>
          <w:i/>
          <w:color w:val="000000" w:themeColor="text1"/>
          <w:sz w:val="20"/>
          <w:szCs w:val="20"/>
        </w:rPr>
      </w:pPr>
      <w:r w:rsidRPr="00B17F60">
        <w:rPr>
          <w:rFonts w:ascii="Arial" w:hAnsi="Arial" w:cs="Arial"/>
          <w:color w:val="000000" w:themeColor="text1"/>
          <w:sz w:val="20"/>
          <w:szCs w:val="20"/>
        </w:rPr>
        <w:t xml:space="preserve">taśma klejąca – typu „scotch” o szerokości 5 cm przezroczysta </w:t>
      </w:r>
    </w:p>
    <w:p w14:paraId="4A2C4CE5" w14:textId="77777777" w:rsidR="00E95A80" w:rsidRPr="00B17F60" w:rsidRDefault="00E95A80" w:rsidP="00E95A80">
      <w:pPr>
        <w:pStyle w:val="Akapitzlist"/>
        <w:widowControl w:val="0"/>
        <w:numPr>
          <w:ilvl w:val="0"/>
          <w:numId w:val="18"/>
        </w:numPr>
        <w:tabs>
          <w:tab w:val="left" w:pos="1843"/>
        </w:tabs>
        <w:spacing w:after="120" w:line="240" w:lineRule="auto"/>
        <w:ind w:left="1843" w:hanging="643"/>
        <w:contextualSpacing w:val="0"/>
        <w:jc w:val="both"/>
        <w:rPr>
          <w:rFonts w:ascii="Arial" w:hAnsi="Arial" w:cs="Arial"/>
          <w:color w:val="000000" w:themeColor="text1"/>
          <w:sz w:val="20"/>
          <w:szCs w:val="20"/>
        </w:rPr>
      </w:pPr>
      <w:r w:rsidRPr="00B17F60">
        <w:rPr>
          <w:rFonts w:ascii="Arial" w:hAnsi="Arial" w:cs="Arial"/>
          <w:color w:val="000000" w:themeColor="text1"/>
          <w:sz w:val="20"/>
          <w:szCs w:val="20"/>
        </w:rPr>
        <w:t>folia bąbelkowa – rolka 120cm x 100m</w:t>
      </w:r>
      <w:r w:rsidRPr="00B17F60">
        <w:rPr>
          <w:rFonts w:ascii="Arial" w:hAnsi="Arial" w:cs="Arial"/>
          <w:color w:val="000000" w:themeColor="text1"/>
          <w:sz w:val="20"/>
          <w:szCs w:val="20"/>
          <w:shd w:val="clear" w:color="auto" w:fill="FFFFFF"/>
        </w:rPr>
        <w:t xml:space="preserve"> (tolerancja -/+ 5%)</w:t>
      </w:r>
      <w:r w:rsidRPr="00B17F60">
        <w:rPr>
          <w:rFonts w:ascii="Arial" w:hAnsi="Arial" w:cs="Arial"/>
          <w:color w:val="000000" w:themeColor="text1"/>
          <w:sz w:val="20"/>
          <w:szCs w:val="20"/>
        </w:rPr>
        <w:t>;</w:t>
      </w:r>
    </w:p>
    <w:p w14:paraId="208ED3FF" w14:textId="77777777" w:rsidR="00E95A80" w:rsidRPr="00B17F60" w:rsidRDefault="00E95A80" w:rsidP="00E95A80">
      <w:pPr>
        <w:pStyle w:val="Akapitzlist"/>
        <w:widowControl w:val="0"/>
        <w:numPr>
          <w:ilvl w:val="0"/>
          <w:numId w:val="18"/>
        </w:numPr>
        <w:tabs>
          <w:tab w:val="left" w:pos="1843"/>
        </w:tabs>
        <w:spacing w:after="120" w:line="240" w:lineRule="auto"/>
        <w:ind w:left="1843" w:hanging="643"/>
        <w:contextualSpacing w:val="0"/>
        <w:jc w:val="both"/>
        <w:rPr>
          <w:rFonts w:ascii="Arial" w:hAnsi="Arial" w:cs="Arial"/>
          <w:color w:val="000000" w:themeColor="text1"/>
          <w:sz w:val="20"/>
          <w:szCs w:val="20"/>
        </w:rPr>
      </w:pPr>
      <w:r w:rsidRPr="00B17F60">
        <w:rPr>
          <w:rFonts w:ascii="Arial" w:hAnsi="Arial" w:cs="Arial"/>
          <w:color w:val="000000" w:themeColor="text1"/>
          <w:sz w:val="20"/>
          <w:szCs w:val="20"/>
        </w:rPr>
        <w:t>folia rozciągliwa (folia stretch) – rolka, szerokość 50cm x 120m</w:t>
      </w:r>
      <w:r w:rsidRPr="00B17F60">
        <w:rPr>
          <w:rFonts w:ascii="Arial" w:hAnsi="Arial" w:cs="Arial"/>
          <w:color w:val="000000" w:themeColor="text1"/>
          <w:sz w:val="20"/>
          <w:szCs w:val="20"/>
          <w:shd w:val="clear" w:color="auto" w:fill="FFFFFF"/>
        </w:rPr>
        <w:t xml:space="preserve"> (tolerancja -/+ 5%)</w:t>
      </w:r>
      <w:r w:rsidRPr="00B17F60">
        <w:rPr>
          <w:rFonts w:ascii="Arial" w:hAnsi="Arial" w:cs="Arial"/>
          <w:color w:val="000000" w:themeColor="text1"/>
          <w:sz w:val="20"/>
          <w:szCs w:val="20"/>
        </w:rPr>
        <w:t>;</w:t>
      </w:r>
    </w:p>
    <w:p w14:paraId="22679935" w14:textId="77777777" w:rsidR="00E95A80" w:rsidRPr="00B17F60" w:rsidRDefault="00E95A80" w:rsidP="00E95A80">
      <w:pPr>
        <w:pStyle w:val="Akapitzlist"/>
        <w:widowControl w:val="0"/>
        <w:numPr>
          <w:ilvl w:val="0"/>
          <w:numId w:val="13"/>
        </w:numPr>
        <w:shd w:val="clear" w:color="auto" w:fill="FFFFFF"/>
        <w:spacing w:after="120" w:line="240" w:lineRule="auto"/>
        <w:ind w:left="1276" w:hanging="425"/>
        <w:contextualSpacing w:val="0"/>
        <w:jc w:val="both"/>
        <w:rPr>
          <w:rFonts w:ascii="Arial" w:hAnsi="Arial" w:cs="Arial"/>
          <w:color w:val="000000" w:themeColor="text1"/>
          <w:sz w:val="20"/>
          <w:szCs w:val="20"/>
        </w:rPr>
      </w:pPr>
      <w:r w:rsidRPr="00B17F60">
        <w:rPr>
          <w:rFonts w:ascii="Arial" w:hAnsi="Arial" w:cs="Arial"/>
          <w:color w:val="000000" w:themeColor="text1"/>
          <w:sz w:val="20"/>
          <w:szCs w:val="20"/>
        </w:rPr>
        <w:t>Zabezpieczenie transportowanego wyposażenia przed uszkodzeniami mechanicznymi</w:t>
      </w:r>
    </w:p>
    <w:p w14:paraId="7B6D493D" w14:textId="77777777" w:rsidR="00E95A80" w:rsidRPr="00B17F60" w:rsidRDefault="00E95A80" w:rsidP="00E95A80">
      <w:pPr>
        <w:pStyle w:val="Akapitzlist"/>
        <w:widowControl w:val="0"/>
        <w:numPr>
          <w:ilvl w:val="0"/>
          <w:numId w:val="14"/>
        </w:numPr>
        <w:shd w:val="clear" w:color="auto" w:fill="FFFFFF"/>
        <w:tabs>
          <w:tab w:val="left" w:pos="709"/>
          <w:tab w:val="left" w:pos="1843"/>
        </w:tabs>
        <w:spacing w:after="120" w:line="240" w:lineRule="auto"/>
        <w:ind w:left="1560"/>
        <w:contextualSpacing w:val="0"/>
        <w:jc w:val="both"/>
        <w:rPr>
          <w:rFonts w:ascii="Arial" w:hAnsi="Arial" w:cs="Arial"/>
          <w:color w:val="000000" w:themeColor="text1"/>
          <w:sz w:val="20"/>
          <w:szCs w:val="20"/>
        </w:rPr>
      </w:pPr>
      <w:r w:rsidRPr="00B17F60">
        <w:rPr>
          <w:rFonts w:ascii="Arial" w:hAnsi="Arial" w:cs="Arial"/>
          <w:color w:val="000000" w:themeColor="text1"/>
          <w:sz w:val="20"/>
          <w:szCs w:val="20"/>
        </w:rPr>
        <w:t>ułożone w odpowiedniej pozycji na czas transportu;</w:t>
      </w:r>
    </w:p>
    <w:p w14:paraId="2A9F91D6" w14:textId="77777777" w:rsidR="00E95A80" w:rsidRPr="00B17F60" w:rsidRDefault="00E95A80" w:rsidP="00E95A80">
      <w:pPr>
        <w:pStyle w:val="Akapitzlist"/>
        <w:widowControl w:val="0"/>
        <w:numPr>
          <w:ilvl w:val="0"/>
          <w:numId w:val="14"/>
        </w:numPr>
        <w:shd w:val="clear" w:color="auto" w:fill="FFFFFF"/>
        <w:tabs>
          <w:tab w:val="left" w:pos="709"/>
          <w:tab w:val="left" w:pos="1843"/>
        </w:tabs>
        <w:spacing w:after="120" w:line="240" w:lineRule="auto"/>
        <w:ind w:left="1560"/>
        <w:contextualSpacing w:val="0"/>
        <w:jc w:val="both"/>
        <w:rPr>
          <w:rFonts w:ascii="Arial" w:hAnsi="Arial" w:cs="Arial"/>
          <w:color w:val="000000" w:themeColor="text1"/>
          <w:sz w:val="20"/>
          <w:szCs w:val="20"/>
        </w:rPr>
      </w:pPr>
      <w:r w:rsidRPr="00B17F60">
        <w:rPr>
          <w:rFonts w:ascii="Arial" w:hAnsi="Arial" w:cs="Arial"/>
          <w:color w:val="000000" w:themeColor="text1"/>
          <w:sz w:val="20"/>
          <w:szCs w:val="20"/>
        </w:rPr>
        <w:t>izolowane od warunków atmosferycznych;</w:t>
      </w:r>
    </w:p>
    <w:p w14:paraId="46AA8F24" w14:textId="77777777" w:rsidR="00E95A80" w:rsidRPr="00B17F60" w:rsidRDefault="00E95A80" w:rsidP="00E95A80">
      <w:pPr>
        <w:pStyle w:val="Akapitzlist"/>
        <w:widowControl w:val="0"/>
        <w:numPr>
          <w:ilvl w:val="0"/>
          <w:numId w:val="14"/>
        </w:numPr>
        <w:shd w:val="clear" w:color="auto" w:fill="FFFFFF"/>
        <w:tabs>
          <w:tab w:val="left" w:pos="709"/>
          <w:tab w:val="left" w:pos="1843"/>
        </w:tabs>
        <w:spacing w:after="120" w:line="240" w:lineRule="auto"/>
        <w:ind w:left="1560"/>
        <w:contextualSpacing w:val="0"/>
        <w:jc w:val="both"/>
        <w:rPr>
          <w:rFonts w:ascii="Arial" w:hAnsi="Arial" w:cs="Arial"/>
          <w:color w:val="000000" w:themeColor="text1"/>
          <w:sz w:val="20"/>
          <w:szCs w:val="20"/>
        </w:rPr>
      </w:pPr>
      <w:r w:rsidRPr="00B17F60">
        <w:rPr>
          <w:rFonts w:ascii="Arial" w:hAnsi="Arial" w:cs="Arial"/>
          <w:color w:val="000000" w:themeColor="text1"/>
          <w:sz w:val="20"/>
          <w:szCs w:val="20"/>
        </w:rPr>
        <w:t>zabezpieczenie przed możliwością dostępu osób trzecich;</w:t>
      </w:r>
    </w:p>
    <w:p w14:paraId="18422E19" w14:textId="77777777" w:rsidR="00E95A80" w:rsidRPr="00B17F60" w:rsidRDefault="00E95A80" w:rsidP="00E95A80">
      <w:pPr>
        <w:pStyle w:val="Akapitzlist"/>
        <w:widowControl w:val="0"/>
        <w:numPr>
          <w:ilvl w:val="0"/>
          <w:numId w:val="14"/>
        </w:numPr>
        <w:shd w:val="clear" w:color="auto" w:fill="FFFFFF"/>
        <w:tabs>
          <w:tab w:val="left" w:pos="709"/>
          <w:tab w:val="left" w:pos="1843"/>
        </w:tabs>
        <w:spacing w:after="120" w:line="240" w:lineRule="auto"/>
        <w:ind w:left="1560"/>
        <w:contextualSpacing w:val="0"/>
        <w:jc w:val="both"/>
        <w:rPr>
          <w:rFonts w:ascii="Arial" w:hAnsi="Arial" w:cs="Arial"/>
          <w:color w:val="000000" w:themeColor="text1"/>
          <w:sz w:val="20"/>
          <w:szCs w:val="20"/>
        </w:rPr>
      </w:pPr>
      <w:r w:rsidRPr="00B17F60">
        <w:rPr>
          <w:rFonts w:ascii="Arial" w:hAnsi="Arial" w:cs="Arial"/>
          <w:color w:val="000000" w:themeColor="text1"/>
          <w:sz w:val="20"/>
          <w:szCs w:val="20"/>
        </w:rPr>
        <w:t>przetransportowane bezpośrednio z lokalizacji źródłowej do lokalizacji docelowej.</w:t>
      </w:r>
    </w:p>
    <w:p w14:paraId="3DEF3CA4" w14:textId="77777777" w:rsidR="00E95A80" w:rsidRPr="00B17F60" w:rsidRDefault="00E95A80" w:rsidP="00E95A80">
      <w:pPr>
        <w:widowControl w:val="0"/>
        <w:numPr>
          <w:ilvl w:val="0"/>
          <w:numId w:val="13"/>
        </w:numPr>
        <w:spacing w:after="120" w:line="240" w:lineRule="auto"/>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Demontaż wyposażenia, o ile jest to konieczne do wykonania usługi</w:t>
      </w:r>
    </w:p>
    <w:p w14:paraId="1DF624F7" w14:textId="77777777" w:rsidR="00E95A80" w:rsidRPr="00B17F60" w:rsidRDefault="00E95A80" w:rsidP="00E95A80">
      <w:pPr>
        <w:widowControl w:val="0"/>
        <w:numPr>
          <w:ilvl w:val="0"/>
          <w:numId w:val="13"/>
        </w:numPr>
        <w:spacing w:after="120" w:line="240" w:lineRule="auto"/>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Załadunek wyposażenia na środek transportu przystosowany do przewożenia wyposażenia danego rodzaju</w:t>
      </w:r>
    </w:p>
    <w:p w14:paraId="06F4D2DA" w14:textId="77777777" w:rsidR="00E95A80" w:rsidRPr="00B17F60" w:rsidRDefault="00E95A80" w:rsidP="00E95A80">
      <w:pPr>
        <w:widowControl w:val="0"/>
        <w:numPr>
          <w:ilvl w:val="0"/>
          <w:numId w:val="13"/>
        </w:numPr>
        <w:spacing w:after="120" w:line="240" w:lineRule="auto"/>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Przetransportowanie wyposażenia do lokalizacji docelowej</w:t>
      </w:r>
    </w:p>
    <w:p w14:paraId="7949B4BB" w14:textId="77777777" w:rsidR="00E95A80" w:rsidRPr="00B17F60" w:rsidRDefault="00E95A80" w:rsidP="00E95A80">
      <w:pPr>
        <w:widowControl w:val="0"/>
        <w:numPr>
          <w:ilvl w:val="0"/>
          <w:numId w:val="13"/>
        </w:numPr>
        <w:spacing w:after="120" w:line="240" w:lineRule="auto"/>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Rozładunek wyposażenia</w:t>
      </w:r>
    </w:p>
    <w:p w14:paraId="1BA76B56" w14:textId="77777777" w:rsidR="00E95A80" w:rsidRPr="00B17F60" w:rsidRDefault="00E95A80" w:rsidP="00E95A80">
      <w:pPr>
        <w:widowControl w:val="0"/>
        <w:numPr>
          <w:ilvl w:val="0"/>
          <w:numId w:val="13"/>
        </w:numPr>
        <w:spacing w:after="120" w:line="240" w:lineRule="auto"/>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 xml:space="preserve">Przeniesienie wyposażenia do odpowiednich pomieszczeń w lokalizacji docelowej, ustawienie w wyznaczonych przez Zamawiającego miejscach </w:t>
      </w:r>
    </w:p>
    <w:p w14:paraId="00CD9066" w14:textId="77777777" w:rsidR="00E95A80" w:rsidRPr="00B17F60" w:rsidRDefault="00E95A80" w:rsidP="00E95A80">
      <w:pPr>
        <w:widowControl w:val="0"/>
        <w:numPr>
          <w:ilvl w:val="0"/>
          <w:numId w:val="13"/>
        </w:numPr>
        <w:spacing w:after="120" w:line="240" w:lineRule="auto"/>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Elementy wyposażenia składające się na standardowe wyposażenie stanowiska pracy, o których mowa w pkt.  V ppkt. 3, Wykonawca dostarczy do lokalizacji docelowej w stanie nienaruszonym</w:t>
      </w:r>
    </w:p>
    <w:p w14:paraId="69293779" w14:textId="77777777" w:rsidR="00E95A80" w:rsidRPr="00B17F60" w:rsidRDefault="00E95A80" w:rsidP="00E95A80">
      <w:pPr>
        <w:widowControl w:val="0"/>
        <w:numPr>
          <w:ilvl w:val="0"/>
          <w:numId w:val="13"/>
        </w:numPr>
        <w:spacing w:after="120" w:line="240" w:lineRule="auto"/>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Montaż mebli, o ile zostały zdemontowane na czas wykonania usługi i ich ustawienie w wyznaczonych przez Zamawiającego miejscach</w:t>
      </w:r>
    </w:p>
    <w:p w14:paraId="6D42136B" w14:textId="77777777" w:rsidR="00E95A80" w:rsidRPr="00B17F60" w:rsidRDefault="00E95A80" w:rsidP="00E95A80">
      <w:pPr>
        <w:widowControl w:val="0"/>
        <w:numPr>
          <w:ilvl w:val="0"/>
          <w:numId w:val="13"/>
        </w:numPr>
        <w:spacing w:after="120" w:line="240" w:lineRule="auto"/>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Zabezpieczenie drzwi oraz ciągów komunikacyjnych przed uszkodzeniem podczas wykonania usługi</w:t>
      </w:r>
    </w:p>
    <w:p w14:paraId="1AEFDBD8" w14:textId="77777777" w:rsidR="00E95A80" w:rsidRPr="00B17F60" w:rsidRDefault="00E95A80" w:rsidP="00E95A80">
      <w:pPr>
        <w:widowControl w:val="0"/>
        <w:numPr>
          <w:ilvl w:val="0"/>
          <w:numId w:val="13"/>
        </w:numPr>
        <w:spacing w:after="120" w:line="240" w:lineRule="auto"/>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Dbanie o porządek i bezpieczeństwo w trakcie wykonania usługi</w:t>
      </w:r>
    </w:p>
    <w:p w14:paraId="7ED1BD90" w14:textId="77777777" w:rsidR="00E95A80" w:rsidRPr="00B17F60" w:rsidRDefault="00E95A80" w:rsidP="00E95A80">
      <w:pPr>
        <w:widowControl w:val="0"/>
        <w:numPr>
          <w:ilvl w:val="0"/>
          <w:numId w:val="13"/>
        </w:numPr>
        <w:spacing w:after="120" w:line="240" w:lineRule="auto"/>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 xml:space="preserve">Wykonawca odbierze </w:t>
      </w:r>
      <w:bookmarkStart w:id="2" w:name="_Hlk161996147"/>
      <w:r w:rsidRPr="00B17F60">
        <w:rPr>
          <w:rFonts w:ascii="Arial" w:hAnsi="Arial" w:cs="Arial"/>
          <w:color w:val="000000" w:themeColor="text1"/>
          <w:sz w:val="20"/>
          <w:szCs w:val="20"/>
        </w:rPr>
        <w:t>pojemniki/pudła</w:t>
      </w:r>
      <w:bookmarkEnd w:id="2"/>
      <w:r w:rsidRPr="00B17F60">
        <w:rPr>
          <w:rFonts w:ascii="Arial" w:hAnsi="Arial" w:cs="Arial"/>
          <w:color w:val="000000" w:themeColor="text1"/>
          <w:sz w:val="20"/>
          <w:szCs w:val="20"/>
        </w:rPr>
        <w:t>, folię bąbelkową, folię stretch, itp. po zakończeniu realizacji zamówienia.</w:t>
      </w:r>
    </w:p>
    <w:p w14:paraId="4F62442F" w14:textId="77777777" w:rsidR="00E95A80" w:rsidRPr="00B17F60" w:rsidRDefault="00E95A80" w:rsidP="00E95A80">
      <w:pPr>
        <w:widowControl w:val="0"/>
        <w:numPr>
          <w:ilvl w:val="0"/>
          <w:numId w:val="13"/>
        </w:numPr>
        <w:spacing w:after="120" w:line="240" w:lineRule="auto"/>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 xml:space="preserve">Za uszkodzenia lub zniszczenia pudeł i innych materiałów zabezpieczających </w:t>
      </w:r>
      <w:r w:rsidRPr="00B17F60">
        <w:rPr>
          <w:rFonts w:ascii="Arial" w:hAnsi="Arial" w:cs="Arial"/>
          <w:color w:val="000000" w:themeColor="text1"/>
          <w:sz w:val="20"/>
          <w:szCs w:val="20"/>
        </w:rPr>
        <w:lastRenderedPageBreak/>
        <w:t>Zamawiający nie odpowiada.</w:t>
      </w:r>
    </w:p>
    <w:p w14:paraId="07DE971E" w14:textId="77777777" w:rsidR="00E95A80" w:rsidRPr="00B17F60" w:rsidRDefault="00E95A80" w:rsidP="00E95A80">
      <w:pPr>
        <w:widowControl w:val="0"/>
        <w:numPr>
          <w:ilvl w:val="0"/>
          <w:numId w:val="13"/>
        </w:numPr>
        <w:spacing w:after="120" w:line="240" w:lineRule="auto"/>
        <w:ind w:left="1276" w:hanging="425"/>
        <w:jc w:val="both"/>
        <w:rPr>
          <w:rFonts w:ascii="Arial" w:hAnsi="Arial" w:cs="Arial"/>
          <w:color w:val="000000" w:themeColor="text1"/>
          <w:sz w:val="20"/>
          <w:szCs w:val="20"/>
        </w:rPr>
      </w:pPr>
      <w:r w:rsidRPr="00B17F60">
        <w:rPr>
          <w:rFonts w:ascii="Arial" w:hAnsi="Arial" w:cs="Arial"/>
          <w:color w:val="000000" w:themeColor="text1"/>
          <w:sz w:val="20"/>
          <w:szCs w:val="20"/>
        </w:rPr>
        <w:t>Celem należytego wykonania usługi Wykonawca ma obowiązek zapewnić: koordynatora usługi przeprowadzki, który ma doświadczenie logistyczne i predyspozycje do kierowania zespołem ludzi, który ściśle będzie współpracował z osobami odpowiedzialnymi ze strony Zamawiającego.</w:t>
      </w:r>
    </w:p>
    <w:p w14:paraId="01581DCA" w14:textId="77777777" w:rsidR="00E95A80" w:rsidRPr="00B17F60" w:rsidRDefault="00E95A80" w:rsidP="00E95A80">
      <w:pPr>
        <w:widowControl w:val="0"/>
        <w:numPr>
          <w:ilvl w:val="0"/>
          <w:numId w:val="13"/>
        </w:numPr>
        <w:spacing w:after="120" w:line="240" w:lineRule="auto"/>
        <w:ind w:left="1276" w:hanging="425"/>
        <w:jc w:val="both"/>
        <w:rPr>
          <w:rFonts w:ascii="Arial" w:hAnsi="Arial" w:cs="Arial"/>
          <w:noProof/>
          <w:color w:val="000000" w:themeColor="text1"/>
          <w:sz w:val="20"/>
          <w:szCs w:val="20"/>
        </w:rPr>
      </w:pPr>
      <w:r w:rsidRPr="00B17F60">
        <w:rPr>
          <w:rFonts w:ascii="Arial" w:hAnsi="Arial" w:cs="Arial"/>
          <w:color w:val="000000" w:themeColor="text1"/>
          <w:sz w:val="20"/>
          <w:szCs w:val="20"/>
        </w:rPr>
        <w:t xml:space="preserve">W ramach </w:t>
      </w:r>
      <w:r w:rsidRPr="00B17F60">
        <w:rPr>
          <w:rFonts w:ascii="Arial" w:hAnsi="Arial" w:cs="Arial"/>
          <w:noProof/>
          <w:color w:val="000000" w:themeColor="text1"/>
          <w:sz w:val="20"/>
          <w:szCs w:val="20"/>
        </w:rPr>
        <w:t>wykonania usługi transportu dokumentacji archiwalnej Zamawiającego, Wykonawca zobowiązuje się do:</w:t>
      </w:r>
    </w:p>
    <w:p w14:paraId="2C7B713A" w14:textId="77777777" w:rsidR="00E95A80" w:rsidRPr="00B17F60" w:rsidRDefault="00E95A80" w:rsidP="00E95A80">
      <w:pPr>
        <w:widowControl w:val="0"/>
        <w:numPr>
          <w:ilvl w:val="0"/>
          <w:numId w:val="17"/>
        </w:numPr>
        <w:spacing w:after="120" w:line="240" w:lineRule="auto"/>
        <w:ind w:left="1843" w:hanging="643"/>
        <w:jc w:val="both"/>
        <w:rPr>
          <w:rFonts w:ascii="Arial" w:hAnsi="Arial" w:cs="Arial"/>
          <w:noProof/>
          <w:color w:val="000000" w:themeColor="text1"/>
          <w:sz w:val="20"/>
          <w:szCs w:val="20"/>
        </w:rPr>
      </w:pPr>
      <w:r w:rsidRPr="00B17F60">
        <w:rPr>
          <w:rFonts w:ascii="Arial" w:hAnsi="Arial" w:cs="Arial"/>
          <w:noProof/>
          <w:color w:val="000000" w:themeColor="text1"/>
          <w:sz w:val="20"/>
          <w:szCs w:val="20"/>
        </w:rPr>
        <w:t>załadunku, transportu i rozładunku pudeł z księgozbiorem, a także jego wnoszenia do wskazanych pomieszczeń (spakowanie i rozpakowanie pudeł w zalezności od decyzji Zamawiającego),</w:t>
      </w:r>
    </w:p>
    <w:p w14:paraId="16B3834F" w14:textId="77777777" w:rsidR="00E95A80" w:rsidRPr="00B17F60" w:rsidRDefault="00E95A80" w:rsidP="00E95A80">
      <w:pPr>
        <w:widowControl w:val="0"/>
        <w:numPr>
          <w:ilvl w:val="0"/>
          <w:numId w:val="17"/>
        </w:numPr>
        <w:spacing w:after="120" w:line="240" w:lineRule="auto"/>
        <w:ind w:left="1843" w:hanging="643"/>
        <w:jc w:val="both"/>
        <w:rPr>
          <w:rFonts w:ascii="Arial" w:hAnsi="Arial" w:cs="Arial"/>
          <w:noProof/>
          <w:color w:val="000000" w:themeColor="text1"/>
          <w:sz w:val="20"/>
          <w:szCs w:val="20"/>
        </w:rPr>
      </w:pPr>
      <w:r w:rsidRPr="00B17F60">
        <w:rPr>
          <w:rFonts w:ascii="Arial" w:hAnsi="Arial" w:cs="Arial"/>
          <w:noProof/>
          <w:color w:val="000000" w:themeColor="text1"/>
          <w:sz w:val="20"/>
          <w:szCs w:val="20"/>
        </w:rPr>
        <w:t>zabezpieczenia transportowanego księgozbioru w taki sposób, aby nie ulegał on zniszczeniu w trakcie transportu czy uszkodzeniu przez niesprzyjające warunki atmosferyczne,</w:t>
      </w:r>
    </w:p>
    <w:p w14:paraId="7FC12661" w14:textId="77777777" w:rsidR="00E95A80" w:rsidRPr="00B17F60" w:rsidRDefault="00E95A80" w:rsidP="00E95A80">
      <w:pPr>
        <w:widowControl w:val="0"/>
        <w:numPr>
          <w:ilvl w:val="0"/>
          <w:numId w:val="17"/>
        </w:numPr>
        <w:spacing w:after="120" w:line="240" w:lineRule="auto"/>
        <w:ind w:left="1843" w:hanging="643"/>
        <w:jc w:val="both"/>
        <w:rPr>
          <w:rFonts w:ascii="Arial" w:hAnsi="Arial" w:cs="Arial"/>
          <w:noProof/>
          <w:color w:val="000000" w:themeColor="text1"/>
          <w:sz w:val="20"/>
          <w:szCs w:val="20"/>
        </w:rPr>
      </w:pPr>
      <w:r w:rsidRPr="00B17F60">
        <w:rPr>
          <w:rFonts w:ascii="Arial" w:hAnsi="Arial" w:cs="Arial"/>
          <w:noProof/>
          <w:color w:val="000000" w:themeColor="text1"/>
          <w:sz w:val="20"/>
          <w:szCs w:val="20"/>
        </w:rPr>
        <w:t xml:space="preserve">wykonywania przedmiotu zamówienia w taki sposób, aby nie uległ zniszczeniu, utracie lub zdekompletowaniu, </w:t>
      </w:r>
    </w:p>
    <w:p w14:paraId="2FEA5408" w14:textId="77777777" w:rsidR="00E95A80" w:rsidRPr="00B17F60" w:rsidRDefault="00E95A80" w:rsidP="00E95A80">
      <w:pPr>
        <w:widowControl w:val="0"/>
        <w:numPr>
          <w:ilvl w:val="0"/>
          <w:numId w:val="17"/>
        </w:numPr>
        <w:spacing w:after="120" w:line="240" w:lineRule="auto"/>
        <w:ind w:left="1843" w:hanging="643"/>
        <w:jc w:val="both"/>
        <w:rPr>
          <w:rFonts w:ascii="Arial" w:hAnsi="Arial" w:cs="Arial"/>
          <w:noProof/>
          <w:color w:val="000000" w:themeColor="text1"/>
          <w:sz w:val="20"/>
          <w:szCs w:val="20"/>
        </w:rPr>
      </w:pPr>
      <w:r w:rsidRPr="00B17F60">
        <w:rPr>
          <w:rFonts w:ascii="Arial" w:hAnsi="Arial" w:cs="Arial"/>
          <w:noProof/>
          <w:color w:val="000000" w:themeColor="text1"/>
          <w:sz w:val="20"/>
          <w:szCs w:val="20"/>
        </w:rPr>
        <w:t>nadzoru nad załadowywanym bądź rozładowywanym samochodem. Niedopuszczalne jest pozostawienie załadowanego samochodu bez dozoru osoby odpowiedzialnej ze strony Wykonawcy za przewożone mienie,</w:t>
      </w:r>
    </w:p>
    <w:p w14:paraId="4BA691A5" w14:textId="77777777" w:rsidR="00E95A80" w:rsidRPr="00B17F60" w:rsidRDefault="00E95A80" w:rsidP="00E95A80">
      <w:pPr>
        <w:widowControl w:val="0"/>
        <w:numPr>
          <w:ilvl w:val="0"/>
          <w:numId w:val="17"/>
        </w:numPr>
        <w:spacing w:after="120" w:line="240" w:lineRule="auto"/>
        <w:ind w:left="1843" w:hanging="643"/>
        <w:jc w:val="both"/>
        <w:rPr>
          <w:rFonts w:ascii="Arial" w:hAnsi="Arial" w:cs="Arial"/>
          <w:noProof/>
          <w:color w:val="000000" w:themeColor="text1"/>
          <w:sz w:val="20"/>
          <w:szCs w:val="20"/>
        </w:rPr>
      </w:pPr>
      <w:r w:rsidRPr="00B17F60">
        <w:rPr>
          <w:rFonts w:ascii="Arial" w:hAnsi="Arial" w:cs="Arial"/>
          <w:color w:val="000000" w:themeColor="text1"/>
          <w:sz w:val="20"/>
          <w:szCs w:val="20"/>
        </w:rPr>
        <w:t>zapewnienie transport dokumentacji archiwalnej specjalnie zabezpieczonego pojazdu przeznaczonym do transportu dokumentacji archiwalnej z możliwością jego plombowania w celu zachowania wszelkie procedury bezpieczeństwa oraz gwarancji poufności danych.</w:t>
      </w:r>
    </w:p>
    <w:p w14:paraId="502E3F82" w14:textId="77777777" w:rsidR="00E95A80" w:rsidRPr="00B17F60" w:rsidRDefault="00E95A80" w:rsidP="00E95A80">
      <w:pPr>
        <w:pStyle w:val="Akapitzlist"/>
        <w:widowControl w:val="0"/>
        <w:numPr>
          <w:ilvl w:val="0"/>
          <w:numId w:val="11"/>
        </w:numPr>
        <w:spacing w:after="120" w:line="240" w:lineRule="auto"/>
        <w:contextualSpacing w:val="0"/>
        <w:jc w:val="both"/>
        <w:rPr>
          <w:rFonts w:ascii="Arial" w:hAnsi="Arial" w:cs="Arial"/>
          <w:noProof/>
          <w:color w:val="000000" w:themeColor="text1"/>
          <w:sz w:val="20"/>
          <w:szCs w:val="20"/>
        </w:rPr>
      </w:pPr>
      <w:r w:rsidRPr="00B17F60">
        <w:rPr>
          <w:rFonts w:ascii="Arial" w:hAnsi="Arial" w:cs="Arial"/>
          <w:b/>
          <w:color w:val="000000" w:themeColor="text1"/>
          <w:sz w:val="20"/>
          <w:szCs w:val="20"/>
        </w:rPr>
        <w:t>Wykonawca zobowiązany jest do:</w:t>
      </w:r>
    </w:p>
    <w:p w14:paraId="19472C88" w14:textId="77777777" w:rsidR="00E95A80" w:rsidRPr="00B17F60" w:rsidRDefault="00E95A80" w:rsidP="00E95A80">
      <w:pPr>
        <w:widowControl w:val="0"/>
        <w:numPr>
          <w:ilvl w:val="0"/>
          <w:numId w:val="20"/>
        </w:numPr>
        <w:spacing w:after="120" w:line="240" w:lineRule="auto"/>
        <w:jc w:val="both"/>
        <w:rPr>
          <w:rFonts w:ascii="Arial" w:hAnsi="Arial" w:cs="Arial"/>
          <w:color w:val="000000" w:themeColor="text1"/>
          <w:sz w:val="20"/>
          <w:szCs w:val="20"/>
        </w:rPr>
      </w:pPr>
      <w:r w:rsidRPr="00B17F60">
        <w:rPr>
          <w:rFonts w:ascii="Arial" w:hAnsi="Arial" w:cs="Arial"/>
          <w:color w:val="000000" w:themeColor="text1"/>
          <w:sz w:val="20"/>
          <w:szCs w:val="20"/>
        </w:rPr>
        <w:t xml:space="preserve">Posiadania ubezpieczenia od odpowiedzialności cywilnej </w:t>
      </w:r>
      <w:r w:rsidRPr="00B17F60">
        <w:rPr>
          <w:rFonts w:ascii="Arial" w:hAnsi="Arial" w:cs="Arial"/>
          <w:color w:val="000000" w:themeColor="text1"/>
          <w:sz w:val="20"/>
          <w:szCs w:val="20"/>
          <w:shd w:val="clear" w:color="auto" w:fill="FFFFFF"/>
        </w:rPr>
        <w:t>(polisy OC) na kwotę minimum 120 000,00 zł i polisy NNW</w:t>
      </w:r>
      <w:r w:rsidRPr="00B17F60">
        <w:rPr>
          <w:rFonts w:ascii="Arial" w:hAnsi="Arial" w:cs="Arial"/>
          <w:color w:val="000000" w:themeColor="text1"/>
          <w:sz w:val="20"/>
          <w:szCs w:val="20"/>
        </w:rPr>
        <w:t>.</w:t>
      </w:r>
    </w:p>
    <w:p w14:paraId="5A8409C3" w14:textId="77777777" w:rsidR="00E95A80" w:rsidRPr="00B17F60" w:rsidRDefault="00E95A80" w:rsidP="00E95A80">
      <w:pPr>
        <w:widowControl w:val="0"/>
        <w:numPr>
          <w:ilvl w:val="0"/>
          <w:numId w:val="20"/>
        </w:numPr>
        <w:spacing w:after="120" w:line="240" w:lineRule="auto"/>
        <w:jc w:val="both"/>
        <w:rPr>
          <w:rFonts w:ascii="Arial" w:hAnsi="Arial" w:cs="Arial"/>
          <w:color w:val="000000" w:themeColor="text1"/>
          <w:sz w:val="20"/>
          <w:szCs w:val="20"/>
        </w:rPr>
      </w:pPr>
      <w:r w:rsidRPr="00B17F60">
        <w:rPr>
          <w:rFonts w:ascii="Arial" w:hAnsi="Arial" w:cs="Arial"/>
          <w:color w:val="000000" w:themeColor="text1"/>
          <w:sz w:val="20"/>
          <w:szCs w:val="20"/>
        </w:rPr>
        <w:t>Posiadania uprawnienia do wykonania określonej działalności lub czynności, jeżeli przepisy prawa nakładają obowiązek ich posiadania.</w:t>
      </w:r>
    </w:p>
    <w:p w14:paraId="16776C10" w14:textId="77777777" w:rsidR="00E95A80" w:rsidRPr="00B17F60" w:rsidRDefault="00E95A80" w:rsidP="00E95A80">
      <w:pPr>
        <w:widowControl w:val="0"/>
        <w:numPr>
          <w:ilvl w:val="0"/>
          <w:numId w:val="20"/>
        </w:numPr>
        <w:spacing w:after="120" w:line="240" w:lineRule="auto"/>
        <w:jc w:val="both"/>
        <w:rPr>
          <w:rFonts w:ascii="Arial" w:hAnsi="Arial" w:cs="Arial"/>
          <w:color w:val="000000" w:themeColor="text1"/>
          <w:sz w:val="20"/>
          <w:szCs w:val="20"/>
        </w:rPr>
      </w:pPr>
      <w:r w:rsidRPr="00B17F60">
        <w:rPr>
          <w:rFonts w:ascii="Arial" w:hAnsi="Arial" w:cs="Arial"/>
          <w:color w:val="000000" w:themeColor="text1"/>
          <w:sz w:val="20"/>
          <w:szCs w:val="20"/>
        </w:rPr>
        <w:t>Naprawienia wszelkich szkód powstałych w czasie wykonywania zamówienia, zarówno w pomieszczeniach, jak i na przenoszonym mieniu.</w:t>
      </w:r>
    </w:p>
    <w:p w14:paraId="7E795CB4" w14:textId="77777777" w:rsidR="00E95A80" w:rsidRPr="00B17F60" w:rsidRDefault="00E95A80" w:rsidP="00E95A80">
      <w:pPr>
        <w:widowControl w:val="0"/>
        <w:numPr>
          <w:ilvl w:val="0"/>
          <w:numId w:val="20"/>
        </w:numPr>
        <w:spacing w:after="120" w:line="240" w:lineRule="auto"/>
        <w:jc w:val="both"/>
        <w:rPr>
          <w:rFonts w:ascii="Arial" w:hAnsi="Arial" w:cs="Arial"/>
          <w:color w:val="000000" w:themeColor="text1"/>
          <w:sz w:val="20"/>
          <w:szCs w:val="20"/>
        </w:rPr>
      </w:pPr>
      <w:r w:rsidRPr="00B17F60">
        <w:rPr>
          <w:rFonts w:ascii="Arial" w:hAnsi="Arial" w:cs="Arial"/>
          <w:color w:val="000000" w:themeColor="text1"/>
          <w:sz w:val="20"/>
          <w:szCs w:val="20"/>
        </w:rPr>
        <w:t>Do transportu i przenoszenia wewnątrz budynków za pomocą środków transportu, które nie spowodują zniszczenia bądź uszkodzenia położonych paneli podłogowych, wykładzin, płyt gresowych bądź innego podłoża.</w:t>
      </w:r>
    </w:p>
    <w:p w14:paraId="10E65CC1" w14:textId="77777777" w:rsidR="00E95A80" w:rsidRPr="00B17F60" w:rsidRDefault="00E95A80" w:rsidP="00E95A80">
      <w:pPr>
        <w:widowControl w:val="0"/>
        <w:numPr>
          <w:ilvl w:val="0"/>
          <w:numId w:val="20"/>
        </w:numPr>
        <w:spacing w:after="120" w:line="240" w:lineRule="auto"/>
        <w:jc w:val="both"/>
        <w:rPr>
          <w:rFonts w:ascii="Arial" w:hAnsi="Arial" w:cs="Arial"/>
          <w:color w:val="000000" w:themeColor="text1"/>
          <w:sz w:val="20"/>
          <w:szCs w:val="20"/>
        </w:rPr>
      </w:pPr>
      <w:r w:rsidRPr="00B17F60">
        <w:rPr>
          <w:rFonts w:ascii="Arial" w:hAnsi="Arial" w:cs="Arial"/>
          <w:color w:val="000000" w:themeColor="text1"/>
          <w:sz w:val="20"/>
          <w:szCs w:val="20"/>
        </w:rPr>
        <w:t xml:space="preserve">Wyposażenia zespołu przeprowadzkowego w odzież ochronną, rękawice, pasy do noszenia mebli, wyciągarki do sejfów i kas pancernych lub inne urządzenia </w:t>
      </w:r>
    </w:p>
    <w:p w14:paraId="70811939" w14:textId="77777777" w:rsidR="00E95A80" w:rsidRPr="00B17F60" w:rsidRDefault="00E95A80" w:rsidP="00E95A80">
      <w:pPr>
        <w:widowControl w:val="0"/>
        <w:numPr>
          <w:ilvl w:val="0"/>
          <w:numId w:val="20"/>
        </w:numPr>
        <w:spacing w:after="120" w:line="240" w:lineRule="auto"/>
        <w:jc w:val="both"/>
        <w:rPr>
          <w:rFonts w:ascii="Arial" w:hAnsi="Arial" w:cs="Arial"/>
          <w:color w:val="000000" w:themeColor="text1"/>
          <w:sz w:val="20"/>
          <w:szCs w:val="20"/>
        </w:rPr>
      </w:pPr>
      <w:r w:rsidRPr="00B17F60">
        <w:rPr>
          <w:rFonts w:ascii="Arial" w:hAnsi="Arial" w:cs="Arial"/>
          <w:color w:val="000000" w:themeColor="text1"/>
          <w:sz w:val="20"/>
          <w:szCs w:val="20"/>
        </w:rPr>
        <w:t>Dysponowania i zapewnienia odpowiednio licznego personelu, który zapewni sprawną realizację zamówienia - zgodnie z dyspozycjami zamawiającego i w uzgodnionych z Wykonawcą terminach;</w:t>
      </w:r>
    </w:p>
    <w:p w14:paraId="23B199FE" w14:textId="77777777" w:rsidR="00E95A80" w:rsidRPr="00B17F60" w:rsidRDefault="00E95A80" w:rsidP="00E95A80">
      <w:pPr>
        <w:widowControl w:val="0"/>
        <w:numPr>
          <w:ilvl w:val="0"/>
          <w:numId w:val="20"/>
        </w:numPr>
        <w:spacing w:after="120" w:line="240" w:lineRule="auto"/>
        <w:jc w:val="both"/>
        <w:rPr>
          <w:rFonts w:ascii="Arial" w:hAnsi="Arial" w:cs="Arial"/>
          <w:color w:val="000000" w:themeColor="text1"/>
          <w:sz w:val="20"/>
          <w:szCs w:val="20"/>
        </w:rPr>
      </w:pPr>
      <w:r w:rsidRPr="00B17F60">
        <w:rPr>
          <w:rFonts w:ascii="Arial" w:hAnsi="Arial" w:cs="Arial"/>
          <w:color w:val="000000" w:themeColor="text1"/>
          <w:sz w:val="20"/>
          <w:szCs w:val="20"/>
        </w:rPr>
        <w:t>Dysponowania i zapewnienia odpowiedniej ilości środków transportu, które zostaną użyte do realizacji zamówienia;</w:t>
      </w:r>
    </w:p>
    <w:p w14:paraId="6F6D6988" w14:textId="77777777" w:rsidR="00E95A80" w:rsidRPr="00B17F60" w:rsidRDefault="00E95A80" w:rsidP="00E95A80">
      <w:pPr>
        <w:widowControl w:val="0"/>
        <w:numPr>
          <w:ilvl w:val="0"/>
          <w:numId w:val="20"/>
        </w:numPr>
        <w:spacing w:after="120" w:line="240" w:lineRule="auto"/>
        <w:jc w:val="both"/>
        <w:rPr>
          <w:rFonts w:ascii="Arial" w:hAnsi="Arial" w:cs="Arial"/>
          <w:color w:val="000000" w:themeColor="text1"/>
          <w:sz w:val="20"/>
          <w:szCs w:val="20"/>
        </w:rPr>
      </w:pPr>
      <w:r w:rsidRPr="00B17F60">
        <w:rPr>
          <w:rFonts w:ascii="Arial" w:hAnsi="Arial" w:cs="Arial"/>
          <w:color w:val="000000" w:themeColor="text1"/>
          <w:sz w:val="20"/>
          <w:szCs w:val="20"/>
        </w:rPr>
        <w:t>Używania plakietek oraz ubrań roboczych pozwalających na identyfikację personelu Wykonawcy przez pracowników ochrony;</w:t>
      </w:r>
    </w:p>
    <w:p w14:paraId="53767274" w14:textId="77777777" w:rsidR="00E95A80" w:rsidRPr="00B17F60" w:rsidRDefault="00E95A80" w:rsidP="00E95A80">
      <w:pPr>
        <w:widowControl w:val="0"/>
        <w:numPr>
          <w:ilvl w:val="0"/>
          <w:numId w:val="20"/>
        </w:numPr>
        <w:spacing w:after="120" w:line="240" w:lineRule="auto"/>
        <w:jc w:val="both"/>
        <w:rPr>
          <w:rFonts w:ascii="Arial" w:hAnsi="Arial" w:cs="Arial"/>
          <w:color w:val="000000" w:themeColor="text1"/>
          <w:sz w:val="20"/>
          <w:szCs w:val="20"/>
        </w:rPr>
      </w:pPr>
      <w:r w:rsidRPr="00B17F60">
        <w:rPr>
          <w:rFonts w:ascii="Arial" w:hAnsi="Arial" w:cs="Arial"/>
          <w:color w:val="000000" w:themeColor="text1"/>
          <w:sz w:val="20"/>
          <w:szCs w:val="20"/>
        </w:rPr>
        <w:t>Wykonawca w terminie 2 dni roboczych dla Zamawiającego, przed przystąpieniem do wykonania przedmiotu zamówienia jest zobowiązany przedstawić Zamawiającemu:</w:t>
      </w:r>
    </w:p>
    <w:p w14:paraId="0211A349" w14:textId="77777777" w:rsidR="00E95A80" w:rsidRPr="00B17F60" w:rsidRDefault="00E95A80" w:rsidP="00E95A80">
      <w:pPr>
        <w:widowControl w:val="0"/>
        <w:numPr>
          <w:ilvl w:val="0"/>
          <w:numId w:val="21"/>
        </w:numPr>
        <w:spacing w:after="120" w:line="240" w:lineRule="auto"/>
        <w:ind w:left="1134"/>
        <w:jc w:val="both"/>
        <w:rPr>
          <w:rFonts w:ascii="Arial" w:hAnsi="Arial" w:cs="Arial"/>
          <w:color w:val="000000" w:themeColor="text1"/>
          <w:sz w:val="20"/>
          <w:szCs w:val="20"/>
        </w:rPr>
      </w:pPr>
      <w:r w:rsidRPr="00B17F60">
        <w:rPr>
          <w:rFonts w:ascii="Arial" w:hAnsi="Arial" w:cs="Arial"/>
          <w:color w:val="000000" w:themeColor="text1"/>
          <w:sz w:val="20"/>
          <w:szCs w:val="20"/>
        </w:rPr>
        <w:t xml:space="preserve">Kompletną listę pracowników wraz z typem dokumentu tożsamości ze zdjęciem i ostatnie 4 cyfry jego numeru oraz markę i numery rejestracyjne samochodów biorących udział w realizacji usługi.  </w:t>
      </w:r>
    </w:p>
    <w:p w14:paraId="79B1E482" w14:textId="77777777" w:rsidR="00E95A80" w:rsidRPr="00B17F60" w:rsidRDefault="00E95A80" w:rsidP="00E95A80">
      <w:pPr>
        <w:widowControl w:val="0"/>
        <w:numPr>
          <w:ilvl w:val="0"/>
          <w:numId w:val="21"/>
        </w:numPr>
        <w:spacing w:after="120" w:line="240" w:lineRule="auto"/>
        <w:ind w:left="1134"/>
        <w:jc w:val="both"/>
        <w:rPr>
          <w:rFonts w:ascii="Arial" w:hAnsi="Arial" w:cs="Arial"/>
          <w:color w:val="000000" w:themeColor="text1"/>
          <w:sz w:val="20"/>
          <w:szCs w:val="20"/>
        </w:rPr>
      </w:pPr>
      <w:r w:rsidRPr="00B17F60">
        <w:rPr>
          <w:rFonts w:ascii="Arial" w:hAnsi="Arial" w:cs="Arial"/>
          <w:color w:val="000000" w:themeColor="text1"/>
          <w:sz w:val="20"/>
          <w:szCs w:val="20"/>
        </w:rPr>
        <w:t xml:space="preserve">Pisemne oświadczenia osób, które będą uczestniczyć w wykonaniu zamówienia, o tym, że zobowiązują się do zachowania w tajemnicy wszelkich informacji uzyskanych w związku z realizacją umowy zawartej po przeprowadzeniu przedmiotowego postępowania oraz że nie były karane, a także że nie toczy się w stosunku do nich żadne postępowanie karne ani </w:t>
      </w:r>
      <w:r w:rsidRPr="00B17F60">
        <w:rPr>
          <w:rFonts w:ascii="Arial" w:hAnsi="Arial" w:cs="Arial"/>
          <w:color w:val="000000" w:themeColor="text1"/>
          <w:sz w:val="20"/>
          <w:szCs w:val="20"/>
        </w:rPr>
        <w:lastRenderedPageBreak/>
        <w:t>karne skarbowe</w:t>
      </w:r>
    </w:p>
    <w:p w14:paraId="389849E3" w14:textId="77777777" w:rsidR="00E95A80" w:rsidRPr="00B17F60" w:rsidRDefault="00E95A80" w:rsidP="00E95A80">
      <w:pPr>
        <w:widowControl w:val="0"/>
        <w:numPr>
          <w:ilvl w:val="0"/>
          <w:numId w:val="20"/>
        </w:numPr>
        <w:spacing w:after="120" w:line="240" w:lineRule="auto"/>
        <w:jc w:val="both"/>
        <w:rPr>
          <w:rFonts w:ascii="Arial" w:hAnsi="Arial" w:cs="Arial"/>
          <w:color w:val="000000" w:themeColor="text1"/>
          <w:sz w:val="20"/>
          <w:szCs w:val="20"/>
        </w:rPr>
      </w:pPr>
      <w:r w:rsidRPr="00B17F60">
        <w:rPr>
          <w:rFonts w:ascii="Arial" w:hAnsi="Arial" w:cs="Arial"/>
          <w:color w:val="000000" w:themeColor="text1"/>
          <w:sz w:val="20"/>
          <w:szCs w:val="20"/>
        </w:rPr>
        <w:t xml:space="preserve">Wykonanie przedmiotu zamówienia zgodnie z obowiązującymi przepisami prawa, w tym przepisami BHP i ppoż. przez cały czas trwania przeprowadzki. </w:t>
      </w:r>
    </w:p>
    <w:p w14:paraId="45576135" w14:textId="77777777" w:rsidR="00E95A80" w:rsidRPr="00B17F60" w:rsidRDefault="00E95A80" w:rsidP="00E95A80">
      <w:pPr>
        <w:widowControl w:val="0"/>
        <w:numPr>
          <w:ilvl w:val="0"/>
          <w:numId w:val="20"/>
        </w:numPr>
        <w:spacing w:after="120" w:line="240" w:lineRule="auto"/>
        <w:jc w:val="both"/>
        <w:rPr>
          <w:rFonts w:ascii="Arial" w:hAnsi="Arial" w:cs="Arial"/>
          <w:color w:val="000000" w:themeColor="text1"/>
          <w:sz w:val="20"/>
          <w:szCs w:val="20"/>
        </w:rPr>
      </w:pPr>
      <w:r w:rsidRPr="00B17F60">
        <w:rPr>
          <w:rFonts w:ascii="Arial" w:hAnsi="Arial" w:cs="Arial"/>
          <w:color w:val="000000" w:themeColor="text1"/>
          <w:sz w:val="20"/>
          <w:szCs w:val="20"/>
        </w:rPr>
        <w:t xml:space="preserve">Wykonawca zobowiązuje się do bezwzględnego zachowania w poufności wszelkich informacji uzyskanych w związku z wykonywaniem zlecenia dotyczących Zamawiającego i jego Klientów. </w:t>
      </w:r>
    </w:p>
    <w:p w14:paraId="4438FCA1" w14:textId="77777777" w:rsidR="00E95A80" w:rsidRPr="00B17F60" w:rsidRDefault="00E95A80" w:rsidP="00E95A80">
      <w:pPr>
        <w:widowControl w:val="0"/>
        <w:numPr>
          <w:ilvl w:val="0"/>
          <w:numId w:val="20"/>
        </w:numPr>
        <w:spacing w:after="120" w:line="240" w:lineRule="auto"/>
        <w:jc w:val="both"/>
        <w:rPr>
          <w:rFonts w:ascii="Arial" w:hAnsi="Arial" w:cs="Arial"/>
          <w:color w:val="000000" w:themeColor="text1"/>
          <w:sz w:val="20"/>
          <w:szCs w:val="20"/>
        </w:rPr>
      </w:pPr>
      <w:r w:rsidRPr="00B17F60">
        <w:rPr>
          <w:rFonts w:ascii="Arial" w:hAnsi="Arial" w:cs="Arial"/>
          <w:color w:val="000000" w:themeColor="text1"/>
          <w:sz w:val="20"/>
          <w:szCs w:val="20"/>
        </w:rPr>
        <w:t>Profesjonalnego zabezpieczenia wyposażenia na cztransportu.</w:t>
      </w:r>
    </w:p>
    <w:p w14:paraId="5940862D" w14:textId="77777777" w:rsidR="00E95A80" w:rsidRPr="00B17F60" w:rsidRDefault="00E95A80" w:rsidP="00E95A80">
      <w:pPr>
        <w:widowControl w:val="0"/>
        <w:numPr>
          <w:ilvl w:val="0"/>
          <w:numId w:val="20"/>
        </w:numPr>
        <w:spacing w:after="120" w:line="240" w:lineRule="auto"/>
        <w:jc w:val="both"/>
        <w:rPr>
          <w:rFonts w:ascii="Arial" w:hAnsi="Arial" w:cs="Arial"/>
          <w:color w:val="000000" w:themeColor="text1"/>
          <w:sz w:val="20"/>
          <w:szCs w:val="20"/>
        </w:rPr>
      </w:pPr>
      <w:r w:rsidRPr="00B17F60">
        <w:rPr>
          <w:rFonts w:ascii="Arial" w:hAnsi="Arial" w:cs="Arial"/>
          <w:color w:val="000000" w:themeColor="text1"/>
          <w:sz w:val="20"/>
          <w:szCs w:val="20"/>
        </w:rPr>
        <w:t>Na potrzeby przeprowadzki Wykonawca wyznaczy jedną osobę koordynującą będącą cały czas na miejscu świadczenia usługi.</w:t>
      </w:r>
    </w:p>
    <w:p w14:paraId="1B685673" w14:textId="77777777" w:rsidR="00E95A80" w:rsidRPr="00B17F60" w:rsidRDefault="00E95A80" w:rsidP="00E95A80">
      <w:pPr>
        <w:pStyle w:val="Akapitzlist"/>
        <w:widowControl w:val="0"/>
        <w:spacing w:after="120"/>
        <w:jc w:val="both"/>
        <w:rPr>
          <w:rFonts w:ascii="Arial" w:hAnsi="Arial" w:cs="Arial"/>
          <w:noProof/>
          <w:color w:val="000000" w:themeColor="text1"/>
          <w:sz w:val="20"/>
          <w:szCs w:val="20"/>
        </w:rPr>
      </w:pPr>
    </w:p>
    <w:p w14:paraId="0CC9350D" w14:textId="77777777" w:rsidR="00E95A80" w:rsidRPr="00B17F60" w:rsidRDefault="00E95A80" w:rsidP="00E95A80">
      <w:pPr>
        <w:pStyle w:val="Akapitzlist"/>
        <w:numPr>
          <w:ilvl w:val="0"/>
          <w:numId w:val="11"/>
        </w:numPr>
        <w:tabs>
          <w:tab w:val="left" w:pos="142"/>
        </w:tabs>
        <w:spacing w:after="0" w:line="276" w:lineRule="auto"/>
        <w:ind w:left="567" w:hanging="207"/>
        <w:contextualSpacing w:val="0"/>
        <w:jc w:val="both"/>
        <w:rPr>
          <w:rFonts w:ascii="Arial" w:hAnsi="Arial" w:cs="Arial"/>
          <w:b/>
          <w:color w:val="000000" w:themeColor="text1"/>
          <w:sz w:val="20"/>
          <w:szCs w:val="20"/>
        </w:rPr>
      </w:pPr>
      <w:r w:rsidRPr="00B17F60">
        <w:rPr>
          <w:rFonts w:ascii="Arial" w:hAnsi="Arial" w:cs="Arial"/>
          <w:b/>
          <w:color w:val="000000" w:themeColor="text1"/>
          <w:sz w:val="20"/>
          <w:szCs w:val="20"/>
        </w:rPr>
        <w:t>Informacje ogólne:</w:t>
      </w:r>
    </w:p>
    <w:p w14:paraId="1E04DAD6" w14:textId="77777777" w:rsidR="00E95A80" w:rsidRPr="00B17F60" w:rsidRDefault="00E95A80" w:rsidP="00E95A80">
      <w:pPr>
        <w:pStyle w:val="Akapitzlist"/>
        <w:widowControl w:val="0"/>
        <w:numPr>
          <w:ilvl w:val="0"/>
          <w:numId w:val="22"/>
        </w:numPr>
        <w:spacing w:after="120" w:line="240" w:lineRule="auto"/>
        <w:ind w:left="709" w:hanging="284"/>
        <w:contextualSpacing w:val="0"/>
        <w:jc w:val="both"/>
        <w:rPr>
          <w:rFonts w:ascii="Arial" w:hAnsi="Arial" w:cs="Arial"/>
          <w:color w:val="000000" w:themeColor="text1"/>
          <w:sz w:val="20"/>
          <w:szCs w:val="20"/>
        </w:rPr>
      </w:pPr>
      <w:r w:rsidRPr="00B17F60">
        <w:rPr>
          <w:rFonts w:ascii="Arial" w:hAnsi="Arial" w:cs="Arial"/>
          <w:color w:val="000000" w:themeColor="text1"/>
          <w:sz w:val="20"/>
          <w:szCs w:val="20"/>
        </w:rPr>
        <w:t>Rozliczenie usługi będzie rozliczane każdorazowo po wykonaniu zlecenia jednostkowego.</w:t>
      </w:r>
    </w:p>
    <w:p w14:paraId="3B4C168A" w14:textId="77777777" w:rsidR="00E95A80" w:rsidRPr="00B17F60" w:rsidRDefault="00E95A80" w:rsidP="00E95A80">
      <w:pPr>
        <w:pStyle w:val="Teksttreci0"/>
        <w:numPr>
          <w:ilvl w:val="0"/>
          <w:numId w:val="22"/>
        </w:numPr>
        <w:shd w:val="clear" w:color="auto" w:fill="auto"/>
        <w:tabs>
          <w:tab w:val="left" w:pos="284"/>
        </w:tabs>
        <w:spacing w:after="120" w:line="240" w:lineRule="auto"/>
        <w:ind w:left="709" w:hanging="284"/>
        <w:jc w:val="both"/>
        <w:rPr>
          <w:color w:val="000000" w:themeColor="text1"/>
          <w:sz w:val="20"/>
          <w:szCs w:val="20"/>
        </w:rPr>
      </w:pPr>
      <w:r w:rsidRPr="00B17F60">
        <w:rPr>
          <w:color w:val="000000" w:themeColor="text1"/>
          <w:sz w:val="20"/>
          <w:szCs w:val="20"/>
        </w:rPr>
        <w:t xml:space="preserve">Pojęcie ,,wyposażenie" obejmuje wszelkiego rodzaju meble biurowe, sprzęt biurowy, fotele, krzesła, sprzęt RTV i AGD, </w:t>
      </w:r>
      <w:r w:rsidRPr="00B17F60">
        <w:rPr>
          <w:rStyle w:val="Teksttreci"/>
          <w:color w:val="000000" w:themeColor="text1"/>
          <w:sz w:val="20"/>
          <w:szCs w:val="20"/>
        </w:rPr>
        <w:t>szafy pancerne, metalowe szafy ubraniowe, szafy kartotekowe, sejfy, gabloty informacyjne i wystawiennicze, szafy do sprzętu informatycznego, wózki, lodówki, klimatyzatory, materiały reklamowe, gadżety reklamowe, banery, nietypowe konstrukcje promocyjno-reklamowe zawierające ruchome elementy itp.</w:t>
      </w:r>
      <w:r w:rsidRPr="00B17F60">
        <w:rPr>
          <w:color w:val="000000" w:themeColor="text1"/>
          <w:sz w:val="20"/>
          <w:szCs w:val="20"/>
        </w:rPr>
        <w:t xml:space="preserve">, rzeczy będące w posiadaniu pracowników, sprzęt przeciwpożarowy (gaśnice), zasoby akt (segregatory i teczki z dokumentami, wyposażenie tzw. „magazynków podręcznych” sprzęt i artykuły biurowe i piśmiennicze oraz inny wskazany przez Zamawiającego sprzęt. </w:t>
      </w:r>
    </w:p>
    <w:p w14:paraId="71097AF4" w14:textId="77777777" w:rsidR="00E95A80" w:rsidRPr="00B17F60" w:rsidRDefault="00E95A80" w:rsidP="00E95A80">
      <w:pPr>
        <w:pStyle w:val="Teksttreci0"/>
        <w:numPr>
          <w:ilvl w:val="0"/>
          <w:numId w:val="22"/>
        </w:numPr>
        <w:shd w:val="clear" w:color="auto" w:fill="auto"/>
        <w:tabs>
          <w:tab w:val="left" w:pos="284"/>
        </w:tabs>
        <w:spacing w:after="120" w:line="240" w:lineRule="auto"/>
        <w:ind w:left="709" w:hanging="284"/>
        <w:jc w:val="both"/>
        <w:rPr>
          <w:color w:val="000000" w:themeColor="text1"/>
          <w:sz w:val="20"/>
          <w:szCs w:val="20"/>
        </w:rPr>
      </w:pPr>
      <w:r w:rsidRPr="00B17F60">
        <w:rPr>
          <w:color w:val="000000" w:themeColor="text1"/>
          <w:sz w:val="20"/>
          <w:szCs w:val="20"/>
        </w:rPr>
        <w:t>Na standardowe stanowisko pracy składają się następujące elementy wyposażenia:</w:t>
      </w:r>
    </w:p>
    <w:p w14:paraId="13BEE625" w14:textId="77777777" w:rsidR="00E95A80" w:rsidRPr="00B17F60" w:rsidRDefault="00E95A80" w:rsidP="00E95A80">
      <w:pPr>
        <w:widowControl w:val="0"/>
        <w:numPr>
          <w:ilvl w:val="1"/>
          <w:numId w:val="23"/>
        </w:numPr>
        <w:tabs>
          <w:tab w:val="left" w:pos="993"/>
          <w:tab w:val="left" w:pos="1093"/>
        </w:tabs>
        <w:spacing w:after="120" w:line="240" w:lineRule="auto"/>
        <w:ind w:left="1134"/>
        <w:jc w:val="both"/>
        <w:rPr>
          <w:rFonts w:ascii="Arial" w:hAnsi="Arial" w:cs="Arial"/>
          <w:color w:val="000000" w:themeColor="text1"/>
          <w:sz w:val="20"/>
          <w:szCs w:val="20"/>
        </w:rPr>
      </w:pPr>
      <w:r w:rsidRPr="00B17F60">
        <w:rPr>
          <w:rFonts w:ascii="Arial" w:hAnsi="Arial" w:cs="Arial"/>
          <w:color w:val="000000" w:themeColor="text1"/>
          <w:sz w:val="20"/>
          <w:szCs w:val="20"/>
        </w:rPr>
        <w:t>przenośne podręczne urządzenia elektryczne;</w:t>
      </w:r>
    </w:p>
    <w:p w14:paraId="1D8FC487" w14:textId="77777777" w:rsidR="00E95A80" w:rsidRPr="00B17F60" w:rsidRDefault="00E95A80" w:rsidP="00E95A80">
      <w:pPr>
        <w:widowControl w:val="0"/>
        <w:numPr>
          <w:ilvl w:val="1"/>
          <w:numId w:val="23"/>
        </w:numPr>
        <w:tabs>
          <w:tab w:val="left" w:pos="993"/>
          <w:tab w:val="left" w:pos="1093"/>
        </w:tabs>
        <w:spacing w:after="120" w:line="240" w:lineRule="auto"/>
        <w:ind w:left="1134"/>
        <w:jc w:val="both"/>
        <w:rPr>
          <w:rFonts w:ascii="Arial" w:hAnsi="Arial" w:cs="Arial"/>
          <w:color w:val="000000" w:themeColor="text1"/>
          <w:sz w:val="20"/>
          <w:szCs w:val="20"/>
        </w:rPr>
      </w:pPr>
      <w:r w:rsidRPr="00B17F60">
        <w:rPr>
          <w:rFonts w:ascii="Arial" w:hAnsi="Arial" w:cs="Arial"/>
          <w:color w:val="000000" w:themeColor="text1"/>
          <w:sz w:val="20"/>
          <w:szCs w:val="20"/>
        </w:rPr>
        <w:t>drobne podręczne sprzęty i wyposażenie biurkowe;</w:t>
      </w:r>
    </w:p>
    <w:p w14:paraId="2F733387" w14:textId="77777777" w:rsidR="00E95A80" w:rsidRPr="00B17F60" w:rsidRDefault="00E95A80" w:rsidP="00E95A80">
      <w:pPr>
        <w:widowControl w:val="0"/>
        <w:numPr>
          <w:ilvl w:val="1"/>
          <w:numId w:val="23"/>
        </w:numPr>
        <w:tabs>
          <w:tab w:val="left" w:pos="993"/>
          <w:tab w:val="left" w:pos="1088"/>
        </w:tabs>
        <w:spacing w:after="120" w:line="240" w:lineRule="auto"/>
        <w:ind w:left="1134"/>
        <w:jc w:val="both"/>
        <w:rPr>
          <w:rFonts w:ascii="Arial" w:hAnsi="Arial" w:cs="Arial"/>
          <w:color w:val="000000" w:themeColor="text1"/>
          <w:sz w:val="20"/>
          <w:szCs w:val="20"/>
        </w:rPr>
      </w:pPr>
      <w:r w:rsidRPr="00B17F60">
        <w:rPr>
          <w:rFonts w:ascii="Arial" w:hAnsi="Arial" w:cs="Arial"/>
          <w:color w:val="000000" w:themeColor="text1"/>
          <w:sz w:val="20"/>
          <w:szCs w:val="20"/>
        </w:rPr>
        <w:t>dokumenty w teczkach i segregatorach.</w:t>
      </w:r>
    </w:p>
    <w:p w14:paraId="718C9CA1" w14:textId="77777777" w:rsidR="00E95A80" w:rsidRDefault="00E95A80" w:rsidP="00E95A80">
      <w:pPr>
        <w:pStyle w:val="Akapitzlist"/>
        <w:widowControl w:val="0"/>
        <w:numPr>
          <w:ilvl w:val="0"/>
          <w:numId w:val="22"/>
        </w:numPr>
        <w:tabs>
          <w:tab w:val="left" w:pos="284"/>
        </w:tabs>
        <w:spacing w:after="120" w:line="240" w:lineRule="auto"/>
        <w:ind w:left="709" w:hanging="284"/>
        <w:contextualSpacing w:val="0"/>
        <w:jc w:val="both"/>
        <w:rPr>
          <w:rStyle w:val="Teksttreci"/>
          <w:color w:val="000000" w:themeColor="text1"/>
          <w:sz w:val="20"/>
          <w:szCs w:val="20"/>
        </w:rPr>
      </w:pPr>
      <w:r w:rsidRPr="00B17F60">
        <w:rPr>
          <w:rStyle w:val="Teksttreci"/>
          <w:color w:val="000000" w:themeColor="text1"/>
          <w:sz w:val="20"/>
          <w:szCs w:val="20"/>
        </w:rPr>
        <w:t>Pudła kartonowe będą użytkowane przez pracowników wielokrotnie. Pudła z punktu widzenia celu, jakiemu mają służyć muszą być trwałe i wytrzymałe. Uszkodzenia pudeł powstałe w czasie użytkowania nie mogą mieć wpływu na ciągłość wykonywanej usługi. Po wykonanej usłudze Zamawiający zwróci udostępnione pudła oraz poniesie koszt niezwróconych pudeł (nie dotyczy uszkodzonych lub zniszczonych podczas realizacji usługi) zgodnie z wartościami zawartymi w Formularzu cenowym.</w:t>
      </w:r>
    </w:p>
    <w:p w14:paraId="3A61BD7B" w14:textId="77777777" w:rsidR="00E95A80" w:rsidRPr="00B17F60" w:rsidRDefault="00E95A80" w:rsidP="00E95A80">
      <w:pPr>
        <w:pStyle w:val="Akapitzlist"/>
        <w:widowControl w:val="0"/>
        <w:tabs>
          <w:tab w:val="left" w:pos="284"/>
        </w:tabs>
        <w:spacing w:after="120"/>
        <w:ind w:left="709"/>
        <w:jc w:val="both"/>
        <w:rPr>
          <w:rStyle w:val="Teksttreci"/>
          <w:color w:val="000000" w:themeColor="text1"/>
          <w:sz w:val="20"/>
          <w:szCs w:val="20"/>
        </w:rPr>
      </w:pPr>
    </w:p>
    <w:p w14:paraId="52AEEE3A" w14:textId="77777777" w:rsidR="00E95A80" w:rsidRPr="00B17F60" w:rsidRDefault="00E95A80" w:rsidP="00E95A80">
      <w:pPr>
        <w:pStyle w:val="Akapitzlist"/>
        <w:widowControl w:val="0"/>
        <w:numPr>
          <w:ilvl w:val="0"/>
          <w:numId w:val="22"/>
        </w:numPr>
        <w:tabs>
          <w:tab w:val="left" w:pos="284"/>
        </w:tabs>
        <w:spacing w:after="120" w:line="240" w:lineRule="auto"/>
        <w:ind w:left="709" w:hanging="284"/>
        <w:contextualSpacing w:val="0"/>
        <w:jc w:val="both"/>
        <w:rPr>
          <w:rFonts w:ascii="Arial" w:hAnsi="Arial" w:cs="Arial"/>
          <w:color w:val="000000" w:themeColor="text1"/>
          <w:sz w:val="20"/>
          <w:szCs w:val="20"/>
        </w:rPr>
      </w:pPr>
      <w:r w:rsidRPr="00B17F60">
        <w:rPr>
          <w:rFonts w:ascii="Arial" w:hAnsi="Arial" w:cs="Arial"/>
          <w:color w:val="000000" w:themeColor="text1"/>
          <w:sz w:val="20"/>
          <w:szCs w:val="20"/>
        </w:rPr>
        <w:t>Harmonogram przeprowadzki poszczególnych pokoi biurowych oraz innych pomieszczeń użytkowanych przez Zamawiającego będzie uzgadniany z Wykonawcą usługi każdorazowo przed realizacją danego zlecenia.</w:t>
      </w:r>
    </w:p>
    <w:p w14:paraId="1BF5F90B" w14:textId="77777777" w:rsidR="00E95A80" w:rsidRPr="00B17F60" w:rsidRDefault="00E95A80" w:rsidP="00E95A80">
      <w:pPr>
        <w:pStyle w:val="Akapitzlist"/>
        <w:widowControl w:val="0"/>
        <w:numPr>
          <w:ilvl w:val="0"/>
          <w:numId w:val="22"/>
        </w:numPr>
        <w:tabs>
          <w:tab w:val="left" w:pos="284"/>
        </w:tabs>
        <w:spacing w:after="120" w:line="240" w:lineRule="auto"/>
        <w:ind w:left="709" w:hanging="284"/>
        <w:contextualSpacing w:val="0"/>
        <w:jc w:val="both"/>
        <w:rPr>
          <w:rFonts w:ascii="Arial" w:hAnsi="Arial" w:cs="Arial"/>
          <w:color w:val="000000" w:themeColor="text1"/>
          <w:sz w:val="20"/>
          <w:szCs w:val="20"/>
        </w:rPr>
      </w:pPr>
      <w:r w:rsidRPr="00B17F60">
        <w:rPr>
          <w:rFonts w:ascii="Arial" w:hAnsi="Arial" w:cs="Arial"/>
          <w:color w:val="000000" w:themeColor="text1"/>
          <w:sz w:val="20"/>
          <w:szCs w:val="20"/>
        </w:rPr>
        <w:t>Usługa będzie realizowana w dniach i godzinach pracy Spółki od poniedziałku do piątku z tym, że ostatni przejazd do miejsca docelowego odbędzie się do godz. 14:00.</w:t>
      </w:r>
    </w:p>
    <w:p w14:paraId="465FE9E5" w14:textId="77777777" w:rsidR="00E95A80" w:rsidRPr="00B17F60" w:rsidRDefault="00E95A80" w:rsidP="00E95A80">
      <w:pPr>
        <w:pStyle w:val="Akapitzlist"/>
        <w:widowControl w:val="0"/>
        <w:numPr>
          <w:ilvl w:val="0"/>
          <w:numId w:val="22"/>
        </w:numPr>
        <w:tabs>
          <w:tab w:val="left" w:pos="284"/>
        </w:tabs>
        <w:spacing w:after="120" w:line="240" w:lineRule="auto"/>
        <w:ind w:left="709" w:hanging="284"/>
        <w:contextualSpacing w:val="0"/>
        <w:jc w:val="both"/>
        <w:rPr>
          <w:rFonts w:ascii="Arial" w:hAnsi="Arial" w:cs="Arial"/>
          <w:color w:val="000000" w:themeColor="text1"/>
          <w:sz w:val="20"/>
          <w:szCs w:val="20"/>
        </w:rPr>
      </w:pPr>
      <w:r w:rsidRPr="00B17F60">
        <w:rPr>
          <w:rFonts w:ascii="Arial" w:hAnsi="Arial" w:cs="Arial"/>
          <w:color w:val="000000" w:themeColor="text1"/>
          <w:sz w:val="20"/>
          <w:szCs w:val="20"/>
        </w:rPr>
        <w:t>Zamawiający zastrzega sobie możliwość wydłużenia czasu świadczenia usługi oraz pracę w soboty i niedziele w celu wywiązania się z terminu wyznaczonego na realizację przeprowadzki.</w:t>
      </w:r>
    </w:p>
    <w:p w14:paraId="689CDA4B" w14:textId="77777777" w:rsidR="00E95A80" w:rsidRPr="00B17F60" w:rsidRDefault="00E95A80" w:rsidP="00E95A80">
      <w:pPr>
        <w:widowControl w:val="0"/>
        <w:numPr>
          <w:ilvl w:val="0"/>
          <w:numId w:val="22"/>
        </w:numPr>
        <w:tabs>
          <w:tab w:val="left" w:pos="284"/>
        </w:tabs>
        <w:spacing w:after="120" w:line="240" w:lineRule="auto"/>
        <w:ind w:left="709" w:hanging="284"/>
        <w:jc w:val="both"/>
        <w:rPr>
          <w:rFonts w:ascii="Arial" w:hAnsi="Arial" w:cs="Arial"/>
          <w:color w:val="000000" w:themeColor="text1"/>
          <w:sz w:val="20"/>
          <w:szCs w:val="20"/>
        </w:rPr>
      </w:pPr>
      <w:r w:rsidRPr="00B17F60">
        <w:rPr>
          <w:rFonts w:ascii="Arial" w:hAnsi="Arial" w:cs="Arial"/>
          <w:color w:val="000000" w:themeColor="text1"/>
          <w:sz w:val="20"/>
          <w:szCs w:val="20"/>
        </w:rPr>
        <w:t>Wykonawca ponosi pełną odpowiedzialność materialną za wszelkie szkody wyrządzone w wyniku wykonywania przedmiotu zamówienia, w tym m.in.: - zgodność stanu wyposażenia po przeprowadzce z ich stanem przed przeprowadzką, - utratę, ubytek i uszkodzenie wyposażenia podczas przeprowadzki, zaistniałe podczas realizacji zamówienia w pomieszczeniach.</w:t>
      </w:r>
    </w:p>
    <w:p w14:paraId="646F62DC" w14:textId="77777777" w:rsidR="00E95A80" w:rsidRPr="00B17F60" w:rsidRDefault="00E95A80" w:rsidP="00E95A80">
      <w:pPr>
        <w:widowControl w:val="0"/>
        <w:numPr>
          <w:ilvl w:val="0"/>
          <w:numId w:val="22"/>
        </w:numPr>
        <w:tabs>
          <w:tab w:val="left" w:pos="284"/>
        </w:tabs>
        <w:spacing w:after="120" w:line="240" w:lineRule="auto"/>
        <w:ind w:left="709" w:hanging="284"/>
        <w:jc w:val="both"/>
        <w:rPr>
          <w:rFonts w:ascii="Arial" w:hAnsi="Arial" w:cs="Arial"/>
          <w:color w:val="000000" w:themeColor="text1"/>
          <w:sz w:val="20"/>
          <w:szCs w:val="20"/>
        </w:rPr>
      </w:pPr>
      <w:r w:rsidRPr="00B17F60">
        <w:rPr>
          <w:rFonts w:ascii="Arial" w:hAnsi="Arial" w:cs="Arial"/>
          <w:color w:val="000000" w:themeColor="text1"/>
          <w:sz w:val="20"/>
          <w:szCs w:val="20"/>
        </w:rPr>
        <w:t>Niedopuszczalne jest przesuwanie ciężkich rzeczy po podłodze, co może doprowadzić do uszkodzenia mienia, podłoża lub jednego i drugiego.</w:t>
      </w:r>
    </w:p>
    <w:p w14:paraId="2030762E" w14:textId="77777777" w:rsidR="00E95A80" w:rsidRPr="00B17F60" w:rsidRDefault="00E95A80" w:rsidP="00E95A80">
      <w:pPr>
        <w:widowControl w:val="0"/>
        <w:numPr>
          <w:ilvl w:val="0"/>
          <w:numId w:val="22"/>
        </w:numPr>
        <w:tabs>
          <w:tab w:val="left" w:pos="284"/>
        </w:tabs>
        <w:spacing w:after="120" w:line="240" w:lineRule="auto"/>
        <w:ind w:left="709" w:hanging="284"/>
        <w:jc w:val="both"/>
        <w:rPr>
          <w:rFonts w:ascii="Arial" w:hAnsi="Arial" w:cs="Arial"/>
          <w:color w:val="000000" w:themeColor="text1"/>
          <w:sz w:val="20"/>
          <w:szCs w:val="20"/>
        </w:rPr>
      </w:pPr>
      <w:r w:rsidRPr="00B17F60">
        <w:rPr>
          <w:rFonts w:ascii="Arial" w:hAnsi="Arial" w:cs="Arial"/>
          <w:color w:val="000000" w:themeColor="text1"/>
          <w:sz w:val="20"/>
          <w:szCs w:val="20"/>
        </w:rPr>
        <w:t>Wykonanie przeprowadzki na podstawie zlecenia zostanie potwierdzone protokołem odbioru, podpisanym przez Zamawiającego i Wykonawcę. Podpisany przez Strony protokół będzie podstawą do wystawienia przez Wykonawcę faktury VAT.</w:t>
      </w:r>
    </w:p>
    <w:p w14:paraId="7E327788" w14:textId="77777777" w:rsidR="00E95A80" w:rsidRPr="00B17F60" w:rsidRDefault="00E95A80" w:rsidP="00E95A80">
      <w:pPr>
        <w:widowControl w:val="0"/>
        <w:numPr>
          <w:ilvl w:val="0"/>
          <w:numId w:val="22"/>
        </w:numPr>
        <w:tabs>
          <w:tab w:val="left" w:pos="284"/>
        </w:tabs>
        <w:spacing w:after="120" w:line="240" w:lineRule="auto"/>
        <w:ind w:left="709" w:hanging="284"/>
        <w:jc w:val="both"/>
        <w:rPr>
          <w:rFonts w:ascii="Arial" w:hAnsi="Arial" w:cs="Arial"/>
          <w:color w:val="000000" w:themeColor="text1"/>
          <w:sz w:val="20"/>
          <w:szCs w:val="20"/>
        </w:rPr>
      </w:pPr>
      <w:r w:rsidRPr="00B17F60">
        <w:rPr>
          <w:rFonts w:ascii="Arial" w:hAnsi="Arial" w:cs="Arial"/>
          <w:color w:val="000000" w:themeColor="text1"/>
          <w:sz w:val="20"/>
          <w:szCs w:val="20"/>
        </w:rPr>
        <w:t xml:space="preserve">Na okoliczność wystąpienia szkody strony sporządzą stosowny protokół określający datę, rodzaj wyposażenia oraz rodzaj szkody. Protokół niniejszy winien być sporządzony nie później </w:t>
      </w:r>
      <w:r w:rsidRPr="00B17F60">
        <w:rPr>
          <w:rFonts w:ascii="Arial" w:hAnsi="Arial" w:cs="Arial"/>
          <w:color w:val="000000" w:themeColor="text1"/>
          <w:sz w:val="20"/>
          <w:szCs w:val="20"/>
        </w:rPr>
        <w:lastRenderedPageBreak/>
        <w:t>niż w ciągu 3 dni od ujawnienia szkody przez Zamawiającego.</w:t>
      </w:r>
    </w:p>
    <w:p w14:paraId="71209EC7" w14:textId="77777777" w:rsidR="00E95A80" w:rsidRPr="00B17F60" w:rsidRDefault="00E95A80" w:rsidP="00E95A80">
      <w:pPr>
        <w:widowControl w:val="0"/>
        <w:numPr>
          <w:ilvl w:val="0"/>
          <w:numId w:val="22"/>
        </w:numPr>
        <w:tabs>
          <w:tab w:val="left" w:pos="284"/>
        </w:tabs>
        <w:spacing w:after="120" w:line="240" w:lineRule="auto"/>
        <w:ind w:left="709" w:hanging="284"/>
        <w:jc w:val="both"/>
        <w:rPr>
          <w:rFonts w:ascii="Arial" w:hAnsi="Arial" w:cs="Arial"/>
          <w:color w:val="000000" w:themeColor="text1"/>
          <w:sz w:val="20"/>
          <w:szCs w:val="20"/>
        </w:rPr>
      </w:pPr>
      <w:r w:rsidRPr="00B17F60">
        <w:rPr>
          <w:rFonts w:ascii="Arial" w:hAnsi="Arial" w:cs="Arial"/>
          <w:color w:val="000000" w:themeColor="text1"/>
          <w:sz w:val="20"/>
          <w:szCs w:val="20"/>
        </w:rPr>
        <w:t>Wykonawca posiada wiedzę i doświadczenie w zakresie wykonania przedmiotu zamówienia oraz dysponuje odpowiednim potencjałem technicznym oraz osobami zdolnymi do wykonania zamówienia.</w:t>
      </w:r>
    </w:p>
    <w:p w14:paraId="0B783A99" w14:textId="77777777" w:rsidR="00E95A80" w:rsidRPr="00B17F60" w:rsidRDefault="00E95A80" w:rsidP="00E95A80">
      <w:pPr>
        <w:widowControl w:val="0"/>
        <w:numPr>
          <w:ilvl w:val="0"/>
          <w:numId w:val="22"/>
        </w:numPr>
        <w:tabs>
          <w:tab w:val="left" w:pos="284"/>
        </w:tabs>
        <w:spacing w:after="120" w:line="240" w:lineRule="auto"/>
        <w:ind w:left="709" w:hanging="284"/>
        <w:jc w:val="both"/>
        <w:rPr>
          <w:rFonts w:ascii="Arial" w:hAnsi="Arial" w:cs="Arial"/>
          <w:color w:val="000000" w:themeColor="text1"/>
          <w:sz w:val="20"/>
          <w:szCs w:val="20"/>
        </w:rPr>
      </w:pPr>
      <w:r w:rsidRPr="00B17F60">
        <w:rPr>
          <w:rFonts w:ascii="Arial" w:hAnsi="Arial" w:cs="Arial"/>
          <w:color w:val="000000" w:themeColor="text1"/>
          <w:sz w:val="20"/>
          <w:szCs w:val="20"/>
        </w:rPr>
        <w:t>Wykonawca odbierze pojemniki/pudła i inne materiały służące do realizacji przedmiotu zamówienia po zakończeniu realizacji usługi. Za uszkodzenie lub zniszczenie pudeł w ramach prawidłowego użytkowania Zamawiający nie odpowiada.</w:t>
      </w:r>
    </w:p>
    <w:p w14:paraId="1E6CAE44" w14:textId="77777777" w:rsidR="00E95A80" w:rsidRPr="00B17F60" w:rsidRDefault="00E95A80" w:rsidP="00E95A80">
      <w:pPr>
        <w:widowControl w:val="0"/>
        <w:numPr>
          <w:ilvl w:val="0"/>
          <w:numId w:val="22"/>
        </w:numPr>
        <w:tabs>
          <w:tab w:val="left" w:pos="284"/>
        </w:tabs>
        <w:spacing w:after="120" w:line="240" w:lineRule="auto"/>
        <w:ind w:left="709" w:hanging="284"/>
        <w:jc w:val="both"/>
        <w:rPr>
          <w:rFonts w:ascii="Arial" w:hAnsi="Arial" w:cs="Arial"/>
          <w:color w:val="000000" w:themeColor="text1"/>
          <w:sz w:val="20"/>
          <w:szCs w:val="20"/>
        </w:rPr>
      </w:pPr>
      <w:r w:rsidRPr="00B17F60">
        <w:rPr>
          <w:rFonts w:ascii="Arial" w:hAnsi="Arial" w:cs="Arial"/>
          <w:color w:val="000000" w:themeColor="text1"/>
          <w:sz w:val="20"/>
          <w:szCs w:val="20"/>
        </w:rPr>
        <w:t xml:space="preserve">Zamawiający zastrzega sobie prawo niewykorzystania części zamawianej usługi, w takim. przypadku Wykonawcy nie będą przysługiwały z tego tytułu żadne roszczenia wobec Zamawiającego. </w:t>
      </w:r>
    </w:p>
    <w:p w14:paraId="4A662066" w14:textId="77777777" w:rsidR="00E95A80" w:rsidRPr="00B17F60" w:rsidRDefault="00E95A80" w:rsidP="00E95A80">
      <w:pPr>
        <w:widowControl w:val="0"/>
        <w:numPr>
          <w:ilvl w:val="0"/>
          <w:numId w:val="22"/>
        </w:numPr>
        <w:tabs>
          <w:tab w:val="left" w:pos="284"/>
        </w:tabs>
        <w:spacing w:after="120" w:line="240" w:lineRule="auto"/>
        <w:ind w:left="709" w:hanging="284"/>
        <w:jc w:val="both"/>
        <w:rPr>
          <w:rFonts w:ascii="Arial" w:hAnsi="Arial" w:cs="Arial"/>
          <w:color w:val="000000" w:themeColor="text1"/>
          <w:sz w:val="20"/>
          <w:szCs w:val="20"/>
        </w:rPr>
      </w:pPr>
      <w:r w:rsidRPr="00B17F60">
        <w:rPr>
          <w:rFonts w:ascii="Arial" w:hAnsi="Arial" w:cs="Arial"/>
          <w:color w:val="000000" w:themeColor="text1"/>
          <w:sz w:val="20"/>
          <w:szCs w:val="20"/>
        </w:rPr>
        <w:t>Podczas realizacji zleconych usług pracownicy Wykonawcy mają obowiązek na bieżąco współpracować z przedstawicielem zamawiającego nadzorującym wykonywanie prac w zakresie objętym zamówieniem.</w:t>
      </w:r>
    </w:p>
    <w:p w14:paraId="4AF5BDA6" w14:textId="77777777" w:rsidR="00E95A80" w:rsidRPr="00B17F60" w:rsidRDefault="00E95A80" w:rsidP="00E95A80">
      <w:pPr>
        <w:widowControl w:val="0"/>
        <w:numPr>
          <w:ilvl w:val="0"/>
          <w:numId w:val="22"/>
        </w:numPr>
        <w:tabs>
          <w:tab w:val="left" w:pos="284"/>
        </w:tabs>
        <w:spacing w:after="120" w:line="240" w:lineRule="auto"/>
        <w:ind w:left="709" w:hanging="284"/>
        <w:jc w:val="both"/>
        <w:rPr>
          <w:rFonts w:ascii="Arial" w:hAnsi="Arial" w:cs="Arial"/>
          <w:color w:val="000000" w:themeColor="text1"/>
          <w:sz w:val="20"/>
          <w:szCs w:val="20"/>
        </w:rPr>
      </w:pPr>
      <w:r w:rsidRPr="00B17F60">
        <w:rPr>
          <w:rFonts w:ascii="Arial" w:hAnsi="Arial" w:cs="Arial"/>
          <w:color w:val="000000" w:themeColor="text1"/>
          <w:sz w:val="20"/>
          <w:szCs w:val="20"/>
        </w:rPr>
        <w:t>Zamawiający zastrzega, że za czas przestojów w pracy spowodowanych brakiem posiadania przez pracowników Wykonawcy do zapewnienia efektywnej i ciągłej pracy stosownego wyposażenia, lub niedostatecznej ilości sprzętu, i materiałów, Wykonawcy nie będzie przysługiwało wynagrodzenie.</w:t>
      </w:r>
    </w:p>
    <w:p w14:paraId="507965EA" w14:textId="77777777" w:rsidR="00E95A80" w:rsidRPr="00B17F60" w:rsidRDefault="00E95A80" w:rsidP="00E95A80">
      <w:pPr>
        <w:widowControl w:val="0"/>
        <w:numPr>
          <w:ilvl w:val="0"/>
          <w:numId w:val="22"/>
        </w:numPr>
        <w:tabs>
          <w:tab w:val="left" w:pos="284"/>
        </w:tabs>
        <w:spacing w:after="120" w:line="240" w:lineRule="auto"/>
        <w:ind w:left="709" w:hanging="284"/>
        <w:jc w:val="both"/>
        <w:rPr>
          <w:rFonts w:ascii="Arial" w:hAnsi="Arial" w:cs="Arial"/>
          <w:color w:val="000000" w:themeColor="text1"/>
          <w:sz w:val="20"/>
          <w:szCs w:val="20"/>
        </w:rPr>
      </w:pPr>
      <w:r w:rsidRPr="00B17F60">
        <w:rPr>
          <w:rStyle w:val="fontstyle01"/>
          <w:rFonts w:ascii="Arial" w:hAnsi="Arial" w:cs="Arial"/>
          <w:color w:val="000000" w:themeColor="text1"/>
          <w:sz w:val="20"/>
          <w:szCs w:val="20"/>
        </w:rPr>
        <w:t>Wykonawca musi liczyć się z faktem, że budynek docelowego transportu, może nie być wyposażony w windę</w:t>
      </w:r>
      <w:r w:rsidRPr="00B17F60">
        <w:rPr>
          <w:rFonts w:ascii="Arial" w:hAnsi="Arial" w:cs="Arial"/>
          <w:color w:val="000000" w:themeColor="text1"/>
          <w:sz w:val="20"/>
          <w:szCs w:val="20"/>
        </w:rPr>
        <w:t xml:space="preserve"> </w:t>
      </w:r>
      <w:r w:rsidRPr="00B17F60">
        <w:rPr>
          <w:rStyle w:val="fontstyle01"/>
          <w:rFonts w:ascii="Arial" w:hAnsi="Arial" w:cs="Arial"/>
          <w:color w:val="000000" w:themeColor="text1"/>
          <w:sz w:val="20"/>
          <w:szCs w:val="20"/>
        </w:rPr>
        <w:t>bądź w budynku ją posiadającym może wystąpić czasowe jej wyłączenie z przyczyn niezależnych od</w:t>
      </w:r>
      <w:r w:rsidRPr="00B17F60">
        <w:rPr>
          <w:rFonts w:ascii="Arial" w:hAnsi="Arial" w:cs="Arial"/>
          <w:color w:val="000000" w:themeColor="text1"/>
          <w:sz w:val="20"/>
          <w:szCs w:val="20"/>
        </w:rPr>
        <w:t xml:space="preserve"> </w:t>
      </w:r>
      <w:r w:rsidRPr="00B17F60">
        <w:rPr>
          <w:rStyle w:val="fontstyle01"/>
          <w:rFonts w:ascii="Arial" w:hAnsi="Arial" w:cs="Arial"/>
          <w:color w:val="000000" w:themeColor="text1"/>
          <w:sz w:val="20"/>
          <w:szCs w:val="20"/>
        </w:rPr>
        <w:t>Zamawiającego, co nie będzie powodować wstrzymania wykonywania Usługi</w:t>
      </w:r>
    </w:p>
    <w:p w14:paraId="5C47AF54" w14:textId="77777777" w:rsidR="00E95A80" w:rsidRPr="00B17F60" w:rsidRDefault="00E95A80" w:rsidP="00E95A80">
      <w:pPr>
        <w:pStyle w:val="Akapitzlist"/>
        <w:tabs>
          <w:tab w:val="left" w:pos="142"/>
        </w:tabs>
        <w:spacing w:line="276" w:lineRule="auto"/>
        <w:ind w:left="567"/>
        <w:jc w:val="both"/>
        <w:rPr>
          <w:rFonts w:ascii="Arial" w:hAnsi="Arial" w:cs="Arial"/>
          <w:b/>
          <w:color w:val="000000" w:themeColor="text1"/>
          <w:sz w:val="20"/>
          <w:szCs w:val="20"/>
        </w:rPr>
      </w:pPr>
    </w:p>
    <w:p w14:paraId="451E03E1" w14:textId="77777777" w:rsidR="00E95A80" w:rsidRPr="00B17F60" w:rsidRDefault="00E95A80" w:rsidP="00E95A80">
      <w:pPr>
        <w:pStyle w:val="Akapitzlist"/>
        <w:numPr>
          <w:ilvl w:val="0"/>
          <w:numId w:val="11"/>
        </w:numPr>
        <w:spacing w:after="120" w:line="240" w:lineRule="auto"/>
        <w:ind w:left="567" w:hanging="207"/>
        <w:contextualSpacing w:val="0"/>
        <w:jc w:val="both"/>
        <w:rPr>
          <w:rFonts w:ascii="Arial" w:hAnsi="Arial" w:cs="Arial"/>
          <w:color w:val="000000" w:themeColor="text1"/>
          <w:sz w:val="20"/>
          <w:szCs w:val="20"/>
        </w:rPr>
      </w:pPr>
      <w:r w:rsidRPr="00B17F60">
        <w:rPr>
          <w:rFonts w:ascii="Arial" w:hAnsi="Arial" w:cs="Arial"/>
          <w:b/>
          <w:color w:val="000000" w:themeColor="text1"/>
          <w:sz w:val="20"/>
          <w:szCs w:val="20"/>
        </w:rPr>
        <w:t xml:space="preserve">Termin realizacji: </w:t>
      </w:r>
      <w:r w:rsidRPr="00B17F60">
        <w:rPr>
          <w:rFonts w:ascii="Arial" w:hAnsi="Arial" w:cs="Arial"/>
          <w:color w:val="000000" w:themeColor="text1"/>
          <w:sz w:val="20"/>
          <w:szCs w:val="20"/>
        </w:rPr>
        <w:t>Usługa realizowana będzie sukcesywnie w terminie od 01.07.2026 roku do 30.06.2027 roku lub do wyczerpania maksymalnego wynagrodzenia w zależności od tego, które z powyższych zdarzeń nastąpi pierwsze.</w:t>
      </w:r>
    </w:p>
    <w:p w14:paraId="2B87AAD4" w14:textId="77777777" w:rsidR="00E95A80" w:rsidRPr="00B17F60" w:rsidRDefault="00E95A80" w:rsidP="00E95A80">
      <w:pPr>
        <w:pStyle w:val="Akapitzlist"/>
        <w:spacing w:after="120"/>
        <w:ind w:left="567"/>
        <w:jc w:val="both"/>
        <w:rPr>
          <w:rFonts w:ascii="Arial" w:hAnsi="Arial" w:cs="Arial"/>
          <w:color w:val="000000" w:themeColor="text1"/>
          <w:sz w:val="20"/>
          <w:szCs w:val="20"/>
        </w:rPr>
      </w:pPr>
    </w:p>
    <w:p w14:paraId="0EB14390" w14:textId="77777777" w:rsidR="00E95A80" w:rsidRPr="00B17F60" w:rsidRDefault="00E95A80" w:rsidP="00E95A80">
      <w:pPr>
        <w:pStyle w:val="Akapitzlist"/>
        <w:numPr>
          <w:ilvl w:val="0"/>
          <w:numId w:val="11"/>
        </w:numPr>
        <w:tabs>
          <w:tab w:val="left" w:pos="142"/>
        </w:tabs>
        <w:spacing w:after="0" w:line="276" w:lineRule="auto"/>
        <w:ind w:left="567" w:hanging="207"/>
        <w:contextualSpacing w:val="0"/>
        <w:jc w:val="both"/>
        <w:rPr>
          <w:rFonts w:ascii="Arial" w:hAnsi="Arial" w:cs="Arial"/>
          <w:b/>
          <w:color w:val="000000" w:themeColor="text1"/>
          <w:sz w:val="20"/>
          <w:szCs w:val="20"/>
        </w:rPr>
      </w:pPr>
      <w:r w:rsidRPr="00B17F60">
        <w:rPr>
          <w:rFonts w:ascii="Arial" w:hAnsi="Arial" w:cs="Arial"/>
          <w:b/>
          <w:color w:val="000000" w:themeColor="text1"/>
          <w:sz w:val="20"/>
          <w:szCs w:val="20"/>
        </w:rPr>
        <w:t xml:space="preserve">Miejsce realizacji: </w:t>
      </w:r>
      <w:r w:rsidRPr="00B17F60">
        <w:rPr>
          <w:rFonts w:ascii="Arial" w:hAnsi="Arial" w:cs="Arial"/>
          <w:color w:val="000000" w:themeColor="text1"/>
          <w:sz w:val="20"/>
          <w:szCs w:val="20"/>
        </w:rPr>
        <w:t>obiekty należące do Miejskiego Przedsiębiorstwa Wodociągów i Kanalizacji w m. st. Warszawie S.A. znajdujące się w obrębie m.st. Warszawy, Pruszkowa, Wieliszewa, Dębe.</w:t>
      </w:r>
    </w:p>
    <w:p w14:paraId="417995CC" w14:textId="77777777" w:rsidR="00E95A80" w:rsidRPr="00B17F60" w:rsidRDefault="00E95A80" w:rsidP="00E95A80">
      <w:pPr>
        <w:ind w:left="567" w:hanging="207"/>
        <w:rPr>
          <w:color w:val="000000" w:themeColor="text1"/>
        </w:rPr>
      </w:pPr>
    </w:p>
    <w:p w14:paraId="70748C92" w14:textId="77777777" w:rsidR="00E95A80" w:rsidRPr="00B17F60" w:rsidRDefault="00E95A80" w:rsidP="00E95A80">
      <w:pPr>
        <w:rPr>
          <w:color w:val="000000" w:themeColor="text1"/>
        </w:rPr>
      </w:pPr>
    </w:p>
    <w:p w14:paraId="4241B899" w14:textId="77777777" w:rsidR="00E95A80" w:rsidRPr="00B17F60" w:rsidRDefault="00E95A80" w:rsidP="00E95A80">
      <w:pPr>
        <w:ind w:left="567" w:hanging="207"/>
        <w:rPr>
          <w:color w:val="000000" w:themeColor="text1"/>
        </w:rPr>
      </w:pPr>
    </w:p>
    <w:p w14:paraId="6E538D49" w14:textId="77777777" w:rsidR="00E95A80" w:rsidRPr="00B17F60" w:rsidRDefault="00E95A80" w:rsidP="00E95A80">
      <w:pPr>
        <w:ind w:left="567" w:hanging="207"/>
        <w:rPr>
          <w:color w:val="000000" w:themeColor="text1"/>
        </w:rPr>
      </w:pPr>
    </w:p>
    <w:p w14:paraId="61642C27" w14:textId="77777777" w:rsidR="00E95A80" w:rsidRPr="00B17F60" w:rsidRDefault="00E95A80" w:rsidP="00E95A80">
      <w:pPr>
        <w:rPr>
          <w:color w:val="000000" w:themeColor="text1"/>
        </w:rPr>
      </w:pPr>
    </w:p>
    <w:p w14:paraId="43CFE0E8" w14:textId="18F3FE6C" w:rsidR="00070100" w:rsidRPr="00B00E67" w:rsidRDefault="00070100" w:rsidP="00330573">
      <w:pPr>
        <w:rPr>
          <w:rFonts w:ascii="Arial" w:eastAsia="Times New Roman" w:hAnsi="Arial" w:cs="Times New Roman"/>
          <w:color w:val="000000" w:themeColor="text1"/>
          <w:sz w:val="20"/>
          <w:szCs w:val="24"/>
          <w:lang w:eastAsia="pl-PL"/>
        </w:rPr>
      </w:pPr>
    </w:p>
    <w:p w14:paraId="63743C6A" w14:textId="7D3E9DC6" w:rsidR="00070100" w:rsidRPr="00B00E67" w:rsidRDefault="00070100" w:rsidP="00330573">
      <w:pPr>
        <w:rPr>
          <w:rFonts w:ascii="Arial" w:eastAsia="Times New Roman" w:hAnsi="Arial" w:cs="Times New Roman"/>
          <w:color w:val="000000" w:themeColor="text1"/>
          <w:sz w:val="20"/>
          <w:szCs w:val="24"/>
          <w:lang w:eastAsia="pl-PL"/>
        </w:rPr>
      </w:pPr>
    </w:p>
    <w:p w14:paraId="6637AB04" w14:textId="00A89C7D" w:rsidR="00070100" w:rsidRPr="00B00E67" w:rsidRDefault="00070100" w:rsidP="00330573">
      <w:pPr>
        <w:rPr>
          <w:rFonts w:ascii="Arial" w:eastAsia="Times New Roman" w:hAnsi="Arial" w:cs="Times New Roman"/>
          <w:color w:val="000000" w:themeColor="text1"/>
          <w:sz w:val="20"/>
          <w:szCs w:val="24"/>
          <w:lang w:eastAsia="pl-PL"/>
        </w:rPr>
      </w:pPr>
    </w:p>
    <w:p w14:paraId="5CE74050" w14:textId="6C296FB5" w:rsidR="00D63C0C" w:rsidRDefault="00D63C0C" w:rsidP="00D63C0C">
      <w:pPr>
        <w:tabs>
          <w:tab w:val="left" w:pos="360"/>
        </w:tabs>
        <w:spacing w:after="120"/>
        <w:jc w:val="both"/>
        <w:rPr>
          <w:rFonts w:ascii="Arial" w:hAnsi="Arial" w:cs="Arial"/>
          <w:color w:val="000000" w:themeColor="text1"/>
        </w:rPr>
      </w:pPr>
    </w:p>
    <w:p w14:paraId="0CAF6E17" w14:textId="77777777" w:rsidR="00BB17E4" w:rsidRPr="00B00E67" w:rsidRDefault="00BB17E4" w:rsidP="00D63C0C">
      <w:pPr>
        <w:tabs>
          <w:tab w:val="left" w:pos="360"/>
        </w:tabs>
        <w:spacing w:after="120"/>
        <w:jc w:val="both"/>
        <w:rPr>
          <w:rFonts w:ascii="Arial" w:hAnsi="Arial" w:cs="Arial"/>
          <w:color w:val="000000" w:themeColor="text1"/>
        </w:rPr>
      </w:pPr>
    </w:p>
    <w:p w14:paraId="75D57936" w14:textId="19981178" w:rsidR="00D63C0C" w:rsidRPr="00B00E67" w:rsidRDefault="00D63C0C" w:rsidP="00D63C0C">
      <w:pPr>
        <w:tabs>
          <w:tab w:val="left" w:pos="360"/>
        </w:tabs>
        <w:spacing w:after="120"/>
        <w:jc w:val="both"/>
        <w:rPr>
          <w:rFonts w:ascii="Arial" w:hAnsi="Arial" w:cs="Arial"/>
          <w:color w:val="000000" w:themeColor="text1"/>
        </w:rPr>
      </w:pPr>
    </w:p>
    <w:p w14:paraId="4EFD17FA" w14:textId="5E8DBF37" w:rsidR="00CB3DB2" w:rsidRDefault="00CB3DB2" w:rsidP="00330573">
      <w:pPr>
        <w:rPr>
          <w:rFonts w:ascii="Arial" w:eastAsia="Times New Roman" w:hAnsi="Arial" w:cs="Times New Roman"/>
          <w:color w:val="000000" w:themeColor="text1"/>
          <w:sz w:val="20"/>
          <w:szCs w:val="24"/>
          <w:lang w:eastAsia="pl-PL"/>
        </w:rPr>
      </w:pPr>
    </w:p>
    <w:p w14:paraId="7EED824F" w14:textId="77777777" w:rsidR="00CB3DB2" w:rsidRPr="00B00E67" w:rsidRDefault="00CB3DB2" w:rsidP="00330573">
      <w:pPr>
        <w:rPr>
          <w:rFonts w:ascii="Arial" w:eastAsia="Times New Roman" w:hAnsi="Arial" w:cs="Times New Roman"/>
          <w:color w:val="000000" w:themeColor="text1"/>
          <w:sz w:val="20"/>
          <w:szCs w:val="24"/>
          <w:lang w:eastAsia="pl-PL"/>
        </w:rPr>
      </w:pPr>
    </w:p>
    <w:p w14:paraId="55F10173" w14:textId="77777777" w:rsidR="00070100" w:rsidRPr="00B00E67" w:rsidRDefault="00070100" w:rsidP="00330573">
      <w:pPr>
        <w:rPr>
          <w:rFonts w:ascii="Arial" w:eastAsia="Times New Roman" w:hAnsi="Arial" w:cs="Times New Roman"/>
          <w:color w:val="000000" w:themeColor="text1"/>
          <w:sz w:val="20"/>
          <w:szCs w:val="24"/>
          <w:lang w:eastAsia="pl-PL"/>
        </w:rPr>
      </w:pPr>
    </w:p>
    <w:p w14:paraId="34A679C3" w14:textId="77777777" w:rsidR="009302DB" w:rsidRPr="00B00E67" w:rsidRDefault="009302DB" w:rsidP="009302DB">
      <w:pPr>
        <w:spacing w:after="0" w:line="240" w:lineRule="auto"/>
        <w:ind w:left="5664"/>
        <w:jc w:val="right"/>
        <w:rPr>
          <w:rFonts w:ascii="Arial" w:eastAsia="Times New Roman" w:hAnsi="Arial" w:cs="Arial"/>
          <w:b/>
          <w:i/>
          <w:color w:val="000000" w:themeColor="text1"/>
          <w:lang w:eastAsia="pl-PL"/>
        </w:rPr>
      </w:pPr>
      <w:r w:rsidRPr="00B00E67">
        <w:rPr>
          <w:rFonts w:ascii="Arial" w:eastAsia="Times New Roman" w:hAnsi="Arial" w:cs="Arial"/>
          <w:b/>
          <w:i/>
          <w:color w:val="000000" w:themeColor="text1"/>
          <w:lang w:eastAsia="pl-PL"/>
        </w:rPr>
        <w:lastRenderedPageBreak/>
        <w:t>Załącznik nr 2 do SWZ</w:t>
      </w:r>
    </w:p>
    <w:p w14:paraId="7199FF23" w14:textId="77777777" w:rsidR="009302DB" w:rsidRPr="00B00E67" w:rsidRDefault="009302DB" w:rsidP="009302DB">
      <w:pPr>
        <w:spacing w:after="0" w:line="240" w:lineRule="auto"/>
        <w:ind w:left="5664"/>
        <w:rPr>
          <w:rFonts w:ascii="Arial" w:eastAsia="Times New Roman" w:hAnsi="Arial" w:cs="Arial"/>
          <w:b/>
          <w:i/>
          <w:color w:val="000000" w:themeColor="text1"/>
          <w:lang w:eastAsia="pl-PL"/>
        </w:rPr>
      </w:pPr>
    </w:p>
    <w:p w14:paraId="3BDDD5A1" w14:textId="7AB49B94" w:rsidR="009302DB" w:rsidRPr="00B00E67" w:rsidRDefault="009302DB" w:rsidP="009302DB">
      <w:pPr>
        <w:spacing w:after="0" w:line="240" w:lineRule="auto"/>
        <w:jc w:val="center"/>
        <w:rPr>
          <w:rFonts w:ascii="Arial" w:eastAsia="Times New Roman" w:hAnsi="Arial" w:cs="Arial"/>
          <w:b/>
          <w:color w:val="000000" w:themeColor="text1"/>
          <w:lang w:eastAsia="pl-PL"/>
        </w:rPr>
      </w:pPr>
      <w:r w:rsidRPr="00B00E67">
        <w:rPr>
          <w:rFonts w:ascii="Arial" w:eastAsia="Times New Roman" w:hAnsi="Arial" w:cs="Arial"/>
          <w:b/>
          <w:color w:val="000000" w:themeColor="text1"/>
          <w:sz w:val="28"/>
          <w:szCs w:val="28"/>
          <w:lang w:eastAsia="pl-PL"/>
        </w:rPr>
        <w:t>Projekt umowy</w:t>
      </w:r>
    </w:p>
    <w:p w14:paraId="508B5C43" w14:textId="667C1747" w:rsidR="00BB17E4" w:rsidRPr="008F09F7" w:rsidRDefault="00BB17E4" w:rsidP="00BB17E4">
      <w:pPr>
        <w:pStyle w:val="Tytu"/>
        <w:tabs>
          <w:tab w:val="left" w:pos="4500"/>
        </w:tabs>
        <w:spacing w:after="240"/>
        <w:ind w:left="357" w:hanging="357"/>
        <w:rPr>
          <w:rFonts w:cs="Arial"/>
          <w:b/>
          <w:sz w:val="20"/>
        </w:rPr>
      </w:pPr>
    </w:p>
    <w:p w14:paraId="0D5F55BA" w14:textId="77777777" w:rsidR="00BB17E4" w:rsidRPr="00DC5DF6" w:rsidRDefault="00BB17E4" w:rsidP="00BB17E4">
      <w:pPr>
        <w:spacing w:after="120"/>
        <w:jc w:val="both"/>
        <w:rPr>
          <w:rFonts w:ascii="Arial" w:hAnsi="Arial" w:cs="Arial"/>
          <w:sz w:val="20"/>
          <w:szCs w:val="20"/>
        </w:rPr>
      </w:pPr>
      <w:r w:rsidRPr="00E34CC1">
        <w:rPr>
          <w:rFonts w:ascii="Arial" w:hAnsi="Arial" w:cs="Arial"/>
          <w:sz w:val="20"/>
          <w:szCs w:val="20"/>
        </w:rPr>
        <w:t xml:space="preserve">zawarta w trybie Kodeksu cywilnego, w dniu .......................... roku, w Warszawie, w wyniku przeprowadzenia postępowania nr </w:t>
      </w:r>
      <w:r w:rsidRPr="00DC5DF6">
        <w:rPr>
          <w:rFonts w:ascii="Arial" w:hAnsi="Arial" w:cs="Arial"/>
          <w:sz w:val="20"/>
          <w:szCs w:val="20"/>
        </w:rPr>
        <w:t>00733/WS/PN/PZP-DRZ-WRO/U/2026</w:t>
      </w:r>
      <w:r>
        <w:rPr>
          <w:rFonts w:ascii="Arial" w:hAnsi="Arial" w:cs="Arial"/>
          <w:sz w:val="20"/>
          <w:szCs w:val="20"/>
        </w:rPr>
        <w:t xml:space="preserve"> </w:t>
      </w:r>
      <w:r w:rsidRPr="00E34CC1">
        <w:rPr>
          <w:rFonts w:ascii="Arial" w:hAnsi="Arial" w:cs="Arial"/>
          <w:sz w:val="20"/>
          <w:szCs w:val="20"/>
        </w:rPr>
        <w:t>o udzielenie zamówienia na</w:t>
      </w:r>
      <w:r>
        <w:rPr>
          <w:rFonts w:ascii="Arial" w:hAnsi="Arial" w:cs="Arial"/>
          <w:sz w:val="20"/>
          <w:szCs w:val="20"/>
        </w:rPr>
        <w:t>:</w:t>
      </w:r>
      <w:r>
        <w:rPr>
          <w:rFonts w:ascii="Arial" w:hAnsi="Arial" w:cs="Arial"/>
          <w:b/>
          <w:sz w:val="20"/>
          <w:szCs w:val="20"/>
        </w:rPr>
        <w:t xml:space="preserve"> </w:t>
      </w:r>
      <w:r w:rsidRPr="00DC5DF6">
        <w:rPr>
          <w:rFonts w:ascii="Arial" w:hAnsi="Arial" w:cs="Arial"/>
          <w:bCs/>
          <w:sz w:val="20"/>
          <w:szCs w:val="20"/>
          <w:shd w:val="clear" w:color="auto" w:fill="FFFFFF"/>
        </w:rPr>
        <w:t>Świadczenie usług polegających na wykonaniu prac przeprowadzkowych dla Miejskiego Przedsiębiorstwa Wodociągów i Kanalizacji w m.st. Warszawie S.A.</w:t>
      </w:r>
    </w:p>
    <w:p w14:paraId="1D687CD1" w14:textId="77777777" w:rsidR="00BB17E4" w:rsidRDefault="00BB17E4" w:rsidP="00BB17E4">
      <w:pPr>
        <w:spacing w:after="120"/>
        <w:jc w:val="both"/>
        <w:rPr>
          <w:rFonts w:ascii="Arial" w:hAnsi="Arial" w:cs="Arial"/>
          <w:sz w:val="20"/>
          <w:szCs w:val="20"/>
        </w:rPr>
      </w:pPr>
    </w:p>
    <w:p w14:paraId="4C8912E6" w14:textId="77777777" w:rsidR="00BB17E4" w:rsidRPr="00D50071" w:rsidRDefault="00BB17E4" w:rsidP="00BB17E4">
      <w:pPr>
        <w:spacing w:after="120"/>
        <w:jc w:val="both"/>
        <w:rPr>
          <w:rFonts w:ascii="Arial" w:hAnsi="Arial" w:cs="Arial"/>
          <w:sz w:val="20"/>
          <w:szCs w:val="20"/>
        </w:rPr>
      </w:pPr>
      <w:r>
        <w:rPr>
          <w:rFonts w:ascii="Arial" w:hAnsi="Arial" w:cs="Arial"/>
          <w:sz w:val="20"/>
          <w:szCs w:val="20"/>
        </w:rPr>
        <w:t>pomiędzy:</w:t>
      </w:r>
    </w:p>
    <w:p w14:paraId="41A6EB81" w14:textId="77777777" w:rsidR="00BB17E4" w:rsidRDefault="00BB17E4" w:rsidP="00BB17E4">
      <w:pPr>
        <w:jc w:val="both"/>
        <w:rPr>
          <w:rFonts w:ascii="Arial" w:hAnsi="Arial" w:cs="Arial"/>
          <w:b/>
          <w:bCs/>
          <w:sz w:val="20"/>
          <w:szCs w:val="20"/>
        </w:rPr>
      </w:pPr>
    </w:p>
    <w:p w14:paraId="3BA5878F" w14:textId="77777777" w:rsidR="00BB17E4" w:rsidRPr="004D3995" w:rsidRDefault="00BB17E4" w:rsidP="00BB17E4">
      <w:pPr>
        <w:jc w:val="both"/>
        <w:rPr>
          <w:rFonts w:ascii="Arial" w:hAnsi="Arial" w:cs="Arial"/>
          <w:color w:val="000000"/>
          <w:sz w:val="20"/>
          <w:szCs w:val="20"/>
        </w:rPr>
      </w:pPr>
      <w:r>
        <w:rPr>
          <w:rFonts w:ascii="Arial" w:hAnsi="Arial" w:cs="Arial"/>
          <w:b/>
          <w:bCs/>
          <w:color w:val="000000"/>
          <w:sz w:val="20"/>
          <w:szCs w:val="20"/>
        </w:rPr>
        <w:t>Miejskim Przedsiębiorstwem Wodociągów i Kanalizacji w m.st. Warszawie S.A.</w:t>
      </w:r>
      <w:r>
        <w:rPr>
          <w:rFonts w:ascii="Arial" w:hAnsi="Arial" w:cs="Arial"/>
          <w:color w:val="000000"/>
          <w:sz w:val="20"/>
          <w:szCs w:val="20"/>
        </w:rPr>
        <w:t xml:space="preserve"> z siedzibą w Warszawie, Plac Starynkiewicza 5, 02-015 Warszawa, zarejestrowaną w Rejestrze Przedsiębiorców </w:t>
      </w:r>
      <w:r>
        <w:rPr>
          <w:rFonts w:ascii="Arial" w:hAnsi="Arial" w:cs="Arial"/>
          <w:color w:val="000000"/>
          <w:sz w:val="20"/>
          <w:szCs w:val="20"/>
        </w:rPr>
        <w:br/>
        <w:t xml:space="preserve">– Krajowym Rejestrze Sądowym w Sądzie Rejonowym dla m. st. Warszawy w Warszawie, XII Wydział Gospodarczy Krajowego Rejestru Sądowego pod nr KRS: 0000146138, REGON: 015314758, </w:t>
      </w:r>
      <w:r>
        <w:rPr>
          <w:rFonts w:ascii="Arial" w:hAnsi="Arial" w:cs="Arial"/>
          <w:color w:val="000000"/>
          <w:sz w:val="20"/>
          <w:szCs w:val="20"/>
        </w:rPr>
        <w:br/>
        <w:t xml:space="preserve">NIP: 525-000-56-62, nr BDO 000020307, o kapitale zakładowym w wysokości  </w:t>
      </w:r>
      <w:r w:rsidRPr="00B5340E">
        <w:rPr>
          <w:rFonts w:ascii="Arial" w:hAnsi="Arial" w:cs="Arial"/>
          <w:color w:val="000000"/>
          <w:sz w:val="20"/>
          <w:szCs w:val="20"/>
        </w:rPr>
        <w:t xml:space="preserve">2 823 080 100,00 </w:t>
      </w:r>
      <w:r>
        <w:rPr>
          <w:rFonts w:ascii="Arial" w:hAnsi="Arial" w:cs="Arial"/>
          <w:bCs/>
          <w:color w:val="000000"/>
          <w:sz w:val="20"/>
          <w:szCs w:val="20"/>
        </w:rPr>
        <w:t xml:space="preserve">zł, </w:t>
      </w:r>
      <w:r>
        <w:rPr>
          <w:rFonts w:ascii="Arial" w:hAnsi="Arial" w:cs="Arial"/>
          <w:color w:val="000000"/>
          <w:sz w:val="20"/>
          <w:szCs w:val="20"/>
        </w:rPr>
        <w:t>wpłaconym w całości, reprezentowaną przez:</w:t>
      </w:r>
    </w:p>
    <w:p w14:paraId="584E4EAB" w14:textId="77777777" w:rsidR="00BB17E4" w:rsidRDefault="00BB17E4" w:rsidP="00BB17E4">
      <w:pPr>
        <w:numPr>
          <w:ilvl w:val="0"/>
          <w:numId w:val="47"/>
        </w:numPr>
        <w:tabs>
          <w:tab w:val="center" w:pos="4536"/>
          <w:tab w:val="right" w:pos="9072"/>
        </w:tabs>
        <w:suppressAutoHyphens/>
        <w:spacing w:after="0" w:line="240" w:lineRule="auto"/>
        <w:rPr>
          <w:rFonts w:ascii="Arial" w:eastAsia="Calibri" w:hAnsi="Arial" w:cs="Arial"/>
          <w:sz w:val="20"/>
          <w:szCs w:val="20"/>
          <w:lang w:eastAsia="ar-SA"/>
        </w:rPr>
      </w:pPr>
      <w:r>
        <w:rPr>
          <w:rFonts w:ascii="Arial" w:eastAsia="Calibri" w:hAnsi="Arial" w:cs="Arial"/>
          <w:sz w:val="20"/>
          <w:szCs w:val="20"/>
        </w:rPr>
        <w:t>……………………...................................………………………………………....,</w:t>
      </w:r>
    </w:p>
    <w:p w14:paraId="4F2CC82B" w14:textId="77777777" w:rsidR="00BB17E4" w:rsidRDefault="00BB17E4" w:rsidP="00BB17E4">
      <w:pPr>
        <w:numPr>
          <w:ilvl w:val="0"/>
          <w:numId w:val="47"/>
        </w:numPr>
        <w:tabs>
          <w:tab w:val="center" w:pos="4536"/>
          <w:tab w:val="right" w:pos="9072"/>
        </w:tabs>
        <w:suppressAutoHyphens/>
        <w:spacing w:after="0" w:line="240" w:lineRule="auto"/>
        <w:rPr>
          <w:rFonts w:ascii="Arial" w:eastAsia="Calibri" w:hAnsi="Arial" w:cs="Arial"/>
          <w:sz w:val="20"/>
          <w:szCs w:val="20"/>
        </w:rPr>
      </w:pPr>
      <w:r>
        <w:rPr>
          <w:rFonts w:ascii="Arial" w:eastAsia="Calibri" w:hAnsi="Arial" w:cs="Arial"/>
          <w:sz w:val="20"/>
          <w:szCs w:val="20"/>
        </w:rPr>
        <w:t>…………………….................................………………………………………......,</w:t>
      </w:r>
    </w:p>
    <w:p w14:paraId="0407EF7E" w14:textId="77777777" w:rsidR="00BB17E4" w:rsidRDefault="00BB17E4" w:rsidP="00BB17E4">
      <w:pPr>
        <w:rPr>
          <w:rFonts w:ascii="Arial" w:eastAsia="Calibri" w:hAnsi="Arial" w:cs="Arial"/>
          <w:b/>
          <w:bCs/>
          <w:sz w:val="20"/>
          <w:szCs w:val="20"/>
        </w:rPr>
      </w:pPr>
      <w:r>
        <w:rPr>
          <w:rFonts w:ascii="Arial" w:eastAsia="Calibri" w:hAnsi="Arial" w:cs="Arial"/>
          <w:sz w:val="20"/>
          <w:szCs w:val="20"/>
        </w:rPr>
        <w:t>zwaną dalej „</w:t>
      </w:r>
      <w:r>
        <w:rPr>
          <w:rFonts w:ascii="Arial" w:eastAsia="Calibri" w:hAnsi="Arial" w:cs="Arial"/>
          <w:b/>
          <w:bCs/>
          <w:sz w:val="20"/>
          <w:szCs w:val="20"/>
        </w:rPr>
        <w:t>Zamawiającym”</w:t>
      </w:r>
    </w:p>
    <w:p w14:paraId="3F7B6E65" w14:textId="77777777" w:rsidR="00BB17E4" w:rsidRPr="00E34CC1" w:rsidRDefault="00BB17E4" w:rsidP="00BB17E4">
      <w:pPr>
        <w:spacing w:before="120" w:after="120"/>
        <w:jc w:val="both"/>
        <w:rPr>
          <w:rFonts w:ascii="Arial" w:hAnsi="Arial" w:cs="Arial"/>
          <w:b/>
          <w:bCs/>
          <w:sz w:val="20"/>
          <w:szCs w:val="20"/>
        </w:rPr>
      </w:pPr>
      <w:r w:rsidRPr="00E34CC1">
        <w:rPr>
          <w:rFonts w:ascii="Arial" w:hAnsi="Arial" w:cs="Arial"/>
          <w:sz w:val="20"/>
          <w:szCs w:val="20"/>
        </w:rPr>
        <w:t>a</w:t>
      </w:r>
    </w:p>
    <w:p w14:paraId="7D46E650" w14:textId="77777777" w:rsidR="00BB17E4" w:rsidRPr="00E34CC1" w:rsidRDefault="00BB17E4" w:rsidP="00BB17E4">
      <w:pPr>
        <w:jc w:val="both"/>
        <w:rPr>
          <w:rFonts w:ascii="Arial" w:hAnsi="Arial" w:cs="Arial"/>
          <w:sz w:val="20"/>
          <w:szCs w:val="20"/>
        </w:rPr>
      </w:pPr>
      <w:r w:rsidRPr="00E34CC1">
        <w:rPr>
          <w:rFonts w:ascii="Arial" w:hAnsi="Arial" w:cs="Arial"/>
          <w:bCs/>
          <w:sz w:val="20"/>
          <w:szCs w:val="20"/>
        </w:rPr>
        <w:t xml:space="preserve">………………………………………………………………………………………………………………………, </w:t>
      </w:r>
      <w:r w:rsidRPr="00E34CC1">
        <w:rPr>
          <w:rFonts w:ascii="Arial" w:hAnsi="Arial" w:cs="Arial"/>
          <w:sz w:val="20"/>
          <w:szCs w:val="20"/>
        </w:rPr>
        <w:t>zwanym dalej „</w:t>
      </w:r>
      <w:r w:rsidRPr="00E34CC1">
        <w:rPr>
          <w:rFonts w:ascii="Arial" w:hAnsi="Arial" w:cs="Arial"/>
          <w:b/>
          <w:bCs/>
          <w:sz w:val="20"/>
          <w:szCs w:val="20"/>
        </w:rPr>
        <w:t>Wykonawcą</w:t>
      </w:r>
      <w:r w:rsidRPr="00E34CC1">
        <w:rPr>
          <w:rFonts w:ascii="Arial" w:hAnsi="Arial" w:cs="Arial"/>
          <w:bCs/>
          <w:sz w:val="20"/>
          <w:szCs w:val="20"/>
        </w:rPr>
        <w:t>”</w:t>
      </w:r>
      <w:r w:rsidRPr="00E34CC1">
        <w:rPr>
          <w:rFonts w:ascii="Arial" w:hAnsi="Arial" w:cs="Arial"/>
          <w:sz w:val="20"/>
          <w:szCs w:val="20"/>
        </w:rPr>
        <w:t>, reprezentowanym przez:</w:t>
      </w:r>
    </w:p>
    <w:p w14:paraId="23FE9229" w14:textId="77777777" w:rsidR="00BB17E4" w:rsidRPr="00E34CC1" w:rsidRDefault="00BB17E4" w:rsidP="00BB17E4">
      <w:pPr>
        <w:numPr>
          <w:ilvl w:val="0"/>
          <w:numId w:val="30"/>
        </w:numPr>
        <w:tabs>
          <w:tab w:val="center" w:pos="4536"/>
          <w:tab w:val="center" w:pos="4899"/>
          <w:tab w:val="right" w:pos="9072"/>
          <w:tab w:val="right" w:pos="9435"/>
        </w:tabs>
        <w:suppressAutoHyphens/>
        <w:spacing w:before="120" w:after="120" w:line="240" w:lineRule="auto"/>
        <w:ind w:left="714" w:hanging="357"/>
        <w:rPr>
          <w:rFonts w:ascii="Arial" w:hAnsi="Arial" w:cs="Arial"/>
          <w:sz w:val="20"/>
          <w:szCs w:val="20"/>
        </w:rPr>
      </w:pPr>
      <w:r w:rsidRPr="00E34CC1">
        <w:rPr>
          <w:rFonts w:ascii="Arial" w:hAnsi="Arial" w:cs="Arial"/>
          <w:sz w:val="20"/>
          <w:szCs w:val="20"/>
        </w:rPr>
        <w:t xml:space="preserve">……………………....................................... </w:t>
      </w:r>
      <w:r w:rsidRPr="00E34CC1">
        <w:rPr>
          <w:rFonts w:ascii="Arial" w:hAnsi="Arial" w:cs="Arial"/>
          <w:bCs/>
          <w:sz w:val="20"/>
          <w:szCs w:val="20"/>
        </w:rPr>
        <w:t>– ……………………………………………….……....</w:t>
      </w:r>
      <w:r w:rsidRPr="00E34CC1">
        <w:rPr>
          <w:rFonts w:ascii="Arial" w:hAnsi="Arial" w:cs="Arial"/>
          <w:sz w:val="20"/>
          <w:szCs w:val="20"/>
        </w:rPr>
        <w:t>,</w:t>
      </w:r>
    </w:p>
    <w:p w14:paraId="7839F58C" w14:textId="77777777" w:rsidR="00BB17E4" w:rsidRPr="00E34CC1" w:rsidRDefault="00BB17E4" w:rsidP="00BB17E4">
      <w:pPr>
        <w:numPr>
          <w:ilvl w:val="0"/>
          <w:numId w:val="30"/>
        </w:numPr>
        <w:suppressAutoHyphens/>
        <w:spacing w:before="120" w:after="120" w:line="240" w:lineRule="auto"/>
        <w:ind w:left="714" w:hanging="357"/>
        <w:rPr>
          <w:rFonts w:ascii="Arial" w:hAnsi="Arial" w:cs="Arial"/>
          <w:sz w:val="20"/>
          <w:szCs w:val="20"/>
        </w:rPr>
      </w:pPr>
      <w:r w:rsidRPr="00E34CC1">
        <w:rPr>
          <w:rFonts w:ascii="Arial" w:hAnsi="Arial" w:cs="Arial"/>
          <w:sz w:val="20"/>
          <w:szCs w:val="20"/>
        </w:rPr>
        <w:t xml:space="preserve">……………………....................................... </w:t>
      </w:r>
      <w:r w:rsidRPr="00E34CC1">
        <w:rPr>
          <w:rFonts w:ascii="Arial" w:hAnsi="Arial" w:cs="Arial"/>
          <w:bCs/>
          <w:sz w:val="20"/>
          <w:szCs w:val="20"/>
        </w:rPr>
        <w:t>– ……………………………………………….……….</w:t>
      </w:r>
      <w:r w:rsidRPr="00E34CC1">
        <w:rPr>
          <w:rFonts w:ascii="Arial" w:hAnsi="Arial" w:cs="Arial"/>
          <w:sz w:val="20"/>
          <w:szCs w:val="20"/>
        </w:rPr>
        <w:t>,</w:t>
      </w:r>
    </w:p>
    <w:p w14:paraId="628E0713" w14:textId="77777777" w:rsidR="00BB17E4" w:rsidRPr="00E34CC1" w:rsidRDefault="00BB17E4" w:rsidP="00BB17E4">
      <w:pPr>
        <w:spacing w:before="120"/>
        <w:rPr>
          <w:rFonts w:ascii="Arial" w:hAnsi="Arial" w:cs="Arial"/>
          <w:b/>
          <w:bCs/>
          <w:sz w:val="20"/>
          <w:szCs w:val="20"/>
        </w:rPr>
      </w:pPr>
      <w:r w:rsidRPr="00E34CC1">
        <w:rPr>
          <w:rFonts w:ascii="Arial" w:hAnsi="Arial" w:cs="Arial"/>
          <w:sz w:val="20"/>
          <w:szCs w:val="20"/>
        </w:rPr>
        <w:t xml:space="preserve">wspólnie zwanych dalej także </w:t>
      </w:r>
      <w:r w:rsidRPr="00E34CC1">
        <w:rPr>
          <w:rFonts w:ascii="Arial" w:hAnsi="Arial" w:cs="Arial"/>
          <w:bCs/>
          <w:sz w:val="20"/>
          <w:szCs w:val="20"/>
        </w:rPr>
        <w:t>„</w:t>
      </w:r>
      <w:r w:rsidRPr="00E34CC1">
        <w:rPr>
          <w:rFonts w:ascii="Arial" w:hAnsi="Arial" w:cs="Arial"/>
          <w:b/>
          <w:bCs/>
          <w:sz w:val="20"/>
          <w:szCs w:val="20"/>
        </w:rPr>
        <w:t>Stronami</w:t>
      </w:r>
      <w:r w:rsidRPr="00E34CC1">
        <w:rPr>
          <w:rFonts w:ascii="Arial" w:hAnsi="Arial" w:cs="Arial"/>
          <w:bCs/>
          <w:sz w:val="20"/>
          <w:szCs w:val="20"/>
        </w:rPr>
        <w:t>”</w:t>
      </w:r>
      <w:r w:rsidRPr="00E34CC1">
        <w:rPr>
          <w:rFonts w:ascii="Arial" w:hAnsi="Arial" w:cs="Arial"/>
          <w:sz w:val="20"/>
          <w:szCs w:val="20"/>
        </w:rPr>
        <w:t xml:space="preserve">, zaś każdy z osobna </w:t>
      </w:r>
      <w:r w:rsidRPr="00E34CC1">
        <w:rPr>
          <w:rFonts w:ascii="Arial" w:hAnsi="Arial" w:cs="Arial"/>
          <w:bCs/>
          <w:sz w:val="20"/>
          <w:szCs w:val="20"/>
        </w:rPr>
        <w:t>„</w:t>
      </w:r>
      <w:r w:rsidRPr="00E34CC1">
        <w:rPr>
          <w:rFonts w:ascii="Arial" w:hAnsi="Arial" w:cs="Arial"/>
          <w:b/>
          <w:bCs/>
          <w:sz w:val="20"/>
          <w:szCs w:val="20"/>
        </w:rPr>
        <w:t>Stroną</w:t>
      </w:r>
      <w:r w:rsidRPr="00E34CC1">
        <w:rPr>
          <w:rFonts w:ascii="Arial" w:hAnsi="Arial" w:cs="Arial"/>
          <w:bCs/>
          <w:sz w:val="20"/>
          <w:szCs w:val="20"/>
        </w:rPr>
        <w:t>”</w:t>
      </w:r>
      <w:r w:rsidRPr="00E34CC1">
        <w:rPr>
          <w:rFonts w:ascii="Arial" w:hAnsi="Arial" w:cs="Arial"/>
          <w:sz w:val="20"/>
          <w:szCs w:val="20"/>
        </w:rPr>
        <w:t>.</w:t>
      </w:r>
    </w:p>
    <w:p w14:paraId="7DB2509F" w14:textId="77777777" w:rsidR="00BB17E4" w:rsidRPr="00E34CC1" w:rsidRDefault="00BB17E4" w:rsidP="00BB17E4">
      <w:pPr>
        <w:jc w:val="center"/>
        <w:rPr>
          <w:rFonts w:ascii="Arial" w:hAnsi="Arial" w:cs="Arial"/>
          <w:b/>
          <w:bCs/>
          <w:sz w:val="20"/>
          <w:szCs w:val="20"/>
        </w:rPr>
      </w:pPr>
    </w:p>
    <w:p w14:paraId="3CCBD31B" w14:textId="77777777" w:rsidR="00BB17E4" w:rsidRPr="00E43D5F" w:rsidRDefault="00BB17E4" w:rsidP="00BB17E4">
      <w:pPr>
        <w:pStyle w:val="Tytu"/>
        <w:rPr>
          <w:rFonts w:cs="Arial"/>
          <w:b/>
          <w:bCs/>
          <w:sz w:val="20"/>
        </w:rPr>
      </w:pPr>
    </w:p>
    <w:p w14:paraId="726E89A6" w14:textId="77777777" w:rsidR="00BB17E4" w:rsidRPr="00E43D5F" w:rsidRDefault="00BB17E4" w:rsidP="00BB17E4">
      <w:pPr>
        <w:pStyle w:val="Tytu"/>
        <w:rPr>
          <w:rFonts w:cs="Arial"/>
          <w:b/>
          <w:bCs/>
          <w:sz w:val="20"/>
        </w:rPr>
      </w:pPr>
      <w:r w:rsidRPr="00E43D5F">
        <w:rPr>
          <w:rFonts w:cs="Arial"/>
          <w:b/>
          <w:bCs/>
          <w:sz w:val="20"/>
        </w:rPr>
        <w:t>§ 1</w:t>
      </w:r>
    </w:p>
    <w:p w14:paraId="15A39327" w14:textId="77777777" w:rsidR="00BB17E4" w:rsidRPr="00E43D5F" w:rsidRDefault="00BB17E4" w:rsidP="00BB17E4">
      <w:pPr>
        <w:ind w:firstLine="1"/>
        <w:jc w:val="center"/>
        <w:rPr>
          <w:rFonts w:ascii="Arial" w:hAnsi="Arial" w:cs="Arial"/>
          <w:b/>
          <w:sz w:val="20"/>
          <w:szCs w:val="20"/>
        </w:rPr>
      </w:pPr>
      <w:r w:rsidRPr="00E43D5F">
        <w:rPr>
          <w:rFonts w:ascii="Arial" w:hAnsi="Arial" w:cs="Arial"/>
          <w:b/>
          <w:sz w:val="20"/>
          <w:szCs w:val="20"/>
        </w:rPr>
        <w:t>Przedmiot umowy</w:t>
      </w:r>
    </w:p>
    <w:p w14:paraId="3F50FDBC" w14:textId="77777777" w:rsidR="00BB17E4" w:rsidRPr="00DC5DF6" w:rsidRDefault="00BB17E4" w:rsidP="00BB17E4">
      <w:pPr>
        <w:pStyle w:val="Tekstpodstawowy"/>
        <w:numPr>
          <w:ilvl w:val="0"/>
          <w:numId w:val="36"/>
        </w:numPr>
        <w:ind w:left="426" w:hanging="426"/>
        <w:rPr>
          <w:rFonts w:cs="Arial"/>
          <w:sz w:val="20"/>
          <w:szCs w:val="20"/>
        </w:rPr>
      </w:pPr>
      <w:r w:rsidRPr="00E43D5F">
        <w:rPr>
          <w:rFonts w:cs="Arial"/>
          <w:sz w:val="20"/>
          <w:szCs w:val="20"/>
        </w:rPr>
        <w:t>Przedmiotem niniejszej umowy jest</w:t>
      </w:r>
      <w:r w:rsidRPr="00DC5DF6">
        <w:rPr>
          <w:rFonts w:cs="Arial"/>
          <w:sz w:val="20"/>
          <w:szCs w:val="20"/>
        </w:rPr>
        <w:t xml:space="preserve"> </w:t>
      </w:r>
      <w:r w:rsidRPr="00DC5DF6">
        <w:rPr>
          <w:rFonts w:cs="Arial"/>
          <w:bCs/>
          <w:sz w:val="20"/>
          <w:szCs w:val="20"/>
          <w:shd w:val="clear" w:color="auto" w:fill="FFFFFF"/>
        </w:rPr>
        <w:t>świadczeni</w:t>
      </w:r>
      <w:r>
        <w:rPr>
          <w:rFonts w:cs="Arial"/>
          <w:bCs/>
          <w:sz w:val="20"/>
          <w:szCs w:val="20"/>
          <w:shd w:val="clear" w:color="auto" w:fill="FFFFFF"/>
        </w:rPr>
        <w:t>e</w:t>
      </w:r>
      <w:r w:rsidRPr="00DC5DF6">
        <w:rPr>
          <w:rFonts w:cs="Arial"/>
          <w:bCs/>
          <w:sz w:val="20"/>
          <w:szCs w:val="20"/>
          <w:shd w:val="clear" w:color="auto" w:fill="FFFFFF"/>
        </w:rPr>
        <w:t xml:space="preserve"> usług polegających na wykonaniu prac przeprowadzkowych dla Miejskiego Przedsiębiorstwa Wodociągów i Kanalizacji w m.st. Warszawie S.A.</w:t>
      </w:r>
    </w:p>
    <w:p w14:paraId="2122E27A" w14:textId="77777777" w:rsidR="00BB17E4" w:rsidRPr="00E43D5F" w:rsidRDefault="00BB17E4" w:rsidP="00BB17E4">
      <w:pPr>
        <w:pStyle w:val="Tekstpodstawowy"/>
        <w:numPr>
          <w:ilvl w:val="0"/>
          <w:numId w:val="36"/>
        </w:numPr>
        <w:tabs>
          <w:tab w:val="left" w:pos="426"/>
        </w:tabs>
        <w:ind w:left="426" w:hanging="426"/>
        <w:rPr>
          <w:rFonts w:cs="Arial"/>
          <w:sz w:val="20"/>
          <w:szCs w:val="20"/>
        </w:rPr>
      </w:pPr>
      <w:r w:rsidRPr="00DD01D5">
        <w:rPr>
          <w:rFonts w:cs="Arial"/>
          <w:sz w:val="20"/>
          <w:szCs w:val="20"/>
        </w:rPr>
        <w:t xml:space="preserve">Zamawiający zleca, a Wykonawca zobowiązuje się zrealizować przedmiot umowy zgodnie z Opisem przedmiotu zamówienia (OPZ) dla Zadania </w:t>
      </w:r>
      <w:r>
        <w:rPr>
          <w:rFonts w:cs="Arial"/>
          <w:sz w:val="20"/>
          <w:szCs w:val="20"/>
        </w:rPr>
        <w:t>1</w:t>
      </w:r>
      <w:r w:rsidRPr="00DD01D5">
        <w:rPr>
          <w:rFonts w:cs="Arial"/>
          <w:sz w:val="20"/>
          <w:szCs w:val="20"/>
        </w:rPr>
        <w:t>, stanowiącym załącznik nr 1 do niniejszej umowy</w:t>
      </w:r>
    </w:p>
    <w:p w14:paraId="5257193E" w14:textId="77777777" w:rsidR="00BB17E4" w:rsidRPr="00E43D5F" w:rsidRDefault="00BB17E4" w:rsidP="00BB17E4">
      <w:pPr>
        <w:pStyle w:val="Tytu"/>
        <w:rPr>
          <w:rFonts w:cs="Arial"/>
          <w:b/>
          <w:sz w:val="20"/>
        </w:rPr>
      </w:pPr>
    </w:p>
    <w:p w14:paraId="72703ED4" w14:textId="77777777" w:rsidR="00BB17E4" w:rsidRPr="00E43D5F" w:rsidRDefault="00BB17E4" w:rsidP="00BB17E4">
      <w:pPr>
        <w:pStyle w:val="Tytu"/>
        <w:rPr>
          <w:rFonts w:cs="Arial"/>
          <w:b/>
          <w:sz w:val="20"/>
        </w:rPr>
      </w:pPr>
      <w:r w:rsidRPr="00E43D5F">
        <w:rPr>
          <w:rFonts w:cs="Arial"/>
          <w:b/>
          <w:sz w:val="20"/>
        </w:rPr>
        <w:t>§ 2</w:t>
      </w:r>
    </w:p>
    <w:p w14:paraId="57274D04" w14:textId="77777777" w:rsidR="00BB17E4" w:rsidRPr="00E43D5F" w:rsidRDefault="00BB17E4" w:rsidP="00BB17E4">
      <w:pPr>
        <w:pStyle w:val="Tytu"/>
        <w:rPr>
          <w:rFonts w:cs="Arial"/>
          <w:b/>
          <w:sz w:val="20"/>
        </w:rPr>
      </w:pPr>
      <w:r w:rsidRPr="00E43D5F">
        <w:rPr>
          <w:rFonts w:cs="Arial"/>
          <w:b/>
          <w:sz w:val="20"/>
        </w:rPr>
        <w:t xml:space="preserve">Termin </w:t>
      </w:r>
      <w:r>
        <w:rPr>
          <w:rFonts w:cs="Arial"/>
          <w:b/>
          <w:sz w:val="20"/>
        </w:rPr>
        <w:t xml:space="preserve">i miejsce </w:t>
      </w:r>
      <w:r w:rsidRPr="00E43D5F">
        <w:rPr>
          <w:rFonts w:cs="Arial"/>
          <w:b/>
          <w:sz w:val="20"/>
        </w:rPr>
        <w:t>realizacji umowy</w:t>
      </w:r>
    </w:p>
    <w:p w14:paraId="19C271FD" w14:textId="77777777" w:rsidR="00BB17E4" w:rsidRDefault="00BB17E4" w:rsidP="00BB17E4">
      <w:pPr>
        <w:pStyle w:val="Akapitzlist"/>
        <w:numPr>
          <w:ilvl w:val="0"/>
          <w:numId w:val="39"/>
        </w:numPr>
        <w:spacing w:after="120" w:line="240" w:lineRule="auto"/>
        <w:ind w:left="426" w:hanging="426"/>
        <w:contextualSpacing w:val="0"/>
        <w:jc w:val="both"/>
        <w:rPr>
          <w:rFonts w:ascii="Arial" w:hAnsi="Arial" w:cs="Arial"/>
          <w:color w:val="000000" w:themeColor="text1"/>
          <w:sz w:val="20"/>
          <w:szCs w:val="20"/>
        </w:rPr>
      </w:pPr>
      <w:r w:rsidRPr="00B17F60">
        <w:rPr>
          <w:rFonts w:ascii="Arial" w:hAnsi="Arial" w:cs="Arial"/>
          <w:color w:val="000000" w:themeColor="text1"/>
          <w:sz w:val="20"/>
          <w:szCs w:val="20"/>
        </w:rPr>
        <w:t>Usługa realizowana będzie sukcesywnie w terminie od 01.07.2026 roku do 30.06.2027 roku lub do wyczerpania maksymalnego wynagrodzenia w zależności od tego, które z powyższych zdarzeń nastąpi pierwsze.</w:t>
      </w:r>
    </w:p>
    <w:p w14:paraId="539BC117" w14:textId="77777777" w:rsidR="00BB17E4" w:rsidRPr="00B600FF" w:rsidRDefault="00BB17E4" w:rsidP="00BB17E4">
      <w:pPr>
        <w:pStyle w:val="Akapitzlist"/>
        <w:numPr>
          <w:ilvl w:val="0"/>
          <w:numId w:val="39"/>
        </w:numPr>
        <w:spacing w:after="120" w:line="240" w:lineRule="auto"/>
        <w:ind w:left="426" w:hanging="426"/>
        <w:contextualSpacing w:val="0"/>
        <w:jc w:val="both"/>
        <w:rPr>
          <w:rFonts w:ascii="Arial" w:hAnsi="Arial" w:cs="Arial"/>
          <w:color w:val="000000" w:themeColor="text1"/>
          <w:sz w:val="20"/>
          <w:szCs w:val="20"/>
        </w:rPr>
      </w:pPr>
      <w:r w:rsidRPr="006320DA">
        <w:rPr>
          <w:rFonts w:ascii="Arial" w:hAnsi="Arial" w:cs="Arial"/>
          <w:sz w:val="20"/>
          <w:szCs w:val="20"/>
        </w:rPr>
        <w:t>Podstawą do realizacji prac składających się na przedmiot umowy będzie zamówienie przesłane przez Zamawiającego  w formie elektronicznej na adres email Wykonawcy wskazany w § 1</w:t>
      </w:r>
      <w:r>
        <w:rPr>
          <w:rFonts w:ascii="Arial" w:hAnsi="Arial" w:cs="Arial"/>
          <w:sz w:val="20"/>
          <w:szCs w:val="20"/>
        </w:rPr>
        <w:t>1</w:t>
      </w:r>
      <w:r w:rsidRPr="006320DA">
        <w:rPr>
          <w:rFonts w:ascii="Arial" w:hAnsi="Arial" w:cs="Arial"/>
          <w:sz w:val="20"/>
          <w:szCs w:val="20"/>
        </w:rPr>
        <w:t xml:space="preserve"> ust. 2.</w:t>
      </w:r>
    </w:p>
    <w:p w14:paraId="194B6274" w14:textId="77777777" w:rsidR="00BB17E4" w:rsidRPr="00B600FF" w:rsidRDefault="00BB17E4" w:rsidP="00BB17E4">
      <w:pPr>
        <w:pStyle w:val="Akapitzlist"/>
        <w:numPr>
          <w:ilvl w:val="0"/>
          <w:numId w:val="39"/>
        </w:numPr>
        <w:spacing w:after="120" w:line="240" w:lineRule="auto"/>
        <w:ind w:left="426" w:hanging="426"/>
        <w:contextualSpacing w:val="0"/>
        <w:jc w:val="both"/>
        <w:rPr>
          <w:rFonts w:ascii="Arial" w:hAnsi="Arial" w:cs="Arial"/>
          <w:color w:val="000000" w:themeColor="text1"/>
          <w:sz w:val="20"/>
          <w:szCs w:val="20"/>
        </w:rPr>
      </w:pPr>
      <w:r w:rsidRPr="00B600FF">
        <w:rPr>
          <w:rFonts w:ascii="Arial" w:hAnsi="Arial" w:cs="Arial"/>
          <w:color w:val="000000" w:themeColor="text1"/>
          <w:sz w:val="20"/>
          <w:szCs w:val="20"/>
        </w:rPr>
        <w:lastRenderedPageBreak/>
        <w:t>Wykonawca zobowiązany jest do realizacji usługi w terminie podanym w zawiadomieniu przez Zamawiającego z tym, że powiadomienie zostanie wysłane najpóźniej na 72 godziny przed rozpoczęciem prac.</w:t>
      </w:r>
    </w:p>
    <w:p w14:paraId="7C0CC079" w14:textId="77777777" w:rsidR="00BB17E4" w:rsidRPr="00BD2E0E" w:rsidRDefault="00BB17E4" w:rsidP="00BB17E4">
      <w:pPr>
        <w:pStyle w:val="Akapitzlist"/>
        <w:numPr>
          <w:ilvl w:val="0"/>
          <w:numId w:val="39"/>
        </w:numPr>
        <w:spacing w:after="120" w:line="240" w:lineRule="auto"/>
        <w:ind w:left="426" w:hanging="426"/>
        <w:contextualSpacing w:val="0"/>
        <w:jc w:val="both"/>
        <w:rPr>
          <w:rFonts w:ascii="Arial" w:hAnsi="Arial" w:cs="Arial"/>
          <w:color w:val="000000" w:themeColor="text1"/>
          <w:sz w:val="20"/>
          <w:szCs w:val="20"/>
        </w:rPr>
      </w:pPr>
      <w:r w:rsidRPr="00BD2E0E">
        <w:rPr>
          <w:rFonts w:ascii="Arial" w:hAnsi="Arial" w:cs="Arial"/>
          <w:bCs/>
          <w:iCs/>
          <w:sz w:val="20"/>
        </w:rPr>
        <w:t>Wykonawca w terminie do 5 dni roboczych od dnia zawarciu umowy, zobowiązuje się do uzgodnienia z Zamawiającym (osobą odpowiedzialną za realizacje przedmiotu umowy) w formie pisemnej,</w:t>
      </w:r>
      <w:r w:rsidRPr="00BD2E0E">
        <w:t xml:space="preserve"> </w:t>
      </w:r>
      <w:r w:rsidRPr="00BD2E0E">
        <w:rPr>
          <w:rFonts w:ascii="Arial" w:hAnsi="Arial" w:cs="Arial"/>
          <w:bCs/>
          <w:iCs/>
          <w:sz w:val="20"/>
        </w:rPr>
        <w:t>5.</w:t>
      </w:r>
      <w:r>
        <w:rPr>
          <w:rFonts w:ascii="Arial" w:hAnsi="Arial" w:cs="Arial"/>
          <w:bCs/>
          <w:iCs/>
          <w:sz w:val="20"/>
        </w:rPr>
        <w:t xml:space="preserve"> </w:t>
      </w:r>
      <w:r w:rsidRPr="00BD2E0E">
        <w:rPr>
          <w:rFonts w:ascii="Arial" w:hAnsi="Arial" w:cs="Arial"/>
          <w:bCs/>
          <w:iCs/>
          <w:sz w:val="20"/>
        </w:rPr>
        <w:t>Harmonogram przeprowadzki poszczególnych pokoi biurowych oraz innych pomieszczeń użytkowanych przez Zamawiającego. W przypadku braku porozumienia między Stronami w kwestii Harmonogramu, zostanie on przygotowany jednostronnie przez Zamawiającego.</w:t>
      </w:r>
    </w:p>
    <w:p w14:paraId="1040D4FA" w14:textId="77777777" w:rsidR="00BB17E4" w:rsidRDefault="00BB17E4" w:rsidP="00BB17E4">
      <w:pPr>
        <w:pStyle w:val="Akapitzlist"/>
        <w:numPr>
          <w:ilvl w:val="0"/>
          <w:numId w:val="39"/>
        </w:numPr>
        <w:spacing w:after="120" w:line="240" w:lineRule="auto"/>
        <w:ind w:left="426" w:hanging="426"/>
        <w:contextualSpacing w:val="0"/>
        <w:jc w:val="both"/>
        <w:rPr>
          <w:rFonts w:ascii="Arial" w:hAnsi="Arial" w:cs="Arial"/>
          <w:color w:val="000000" w:themeColor="text1"/>
          <w:sz w:val="20"/>
          <w:szCs w:val="20"/>
        </w:rPr>
      </w:pPr>
      <w:r>
        <w:rPr>
          <w:rFonts w:ascii="Arial" w:hAnsi="Arial" w:cs="Arial"/>
          <w:color w:val="000000" w:themeColor="text1"/>
          <w:sz w:val="20"/>
          <w:szCs w:val="20"/>
        </w:rPr>
        <w:t>O</w:t>
      </w:r>
      <w:r w:rsidRPr="000B241F">
        <w:rPr>
          <w:rFonts w:ascii="Arial" w:hAnsi="Arial" w:cs="Arial"/>
          <w:color w:val="000000" w:themeColor="text1"/>
          <w:sz w:val="20"/>
          <w:szCs w:val="20"/>
        </w:rPr>
        <w:t>biekty należące do Miejskiego Przedsiębiorstwa Wodociągów i Kanalizacji w m. st. Warszawie S.A. znajdujące się w obrębie m.st. Warszawy, Pruszkowa, Wieliszewa, Dębe.</w:t>
      </w:r>
    </w:p>
    <w:p w14:paraId="22372768" w14:textId="77777777" w:rsidR="00BB17E4" w:rsidRPr="000A35E0" w:rsidRDefault="00BB17E4" w:rsidP="00BB17E4">
      <w:pPr>
        <w:pStyle w:val="Akapitzlist"/>
        <w:numPr>
          <w:ilvl w:val="0"/>
          <w:numId w:val="39"/>
        </w:numPr>
        <w:spacing w:after="120" w:line="240" w:lineRule="auto"/>
        <w:ind w:left="426" w:hanging="426"/>
        <w:contextualSpacing w:val="0"/>
        <w:jc w:val="both"/>
        <w:rPr>
          <w:rFonts w:ascii="Arial" w:hAnsi="Arial" w:cs="Arial"/>
          <w:color w:val="000000" w:themeColor="text1"/>
          <w:sz w:val="20"/>
          <w:szCs w:val="20"/>
        </w:rPr>
      </w:pPr>
      <w:r w:rsidRPr="000A35E0">
        <w:rPr>
          <w:rFonts w:ascii="Arial" w:hAnsi="Arial" w:cs="Arial"/>
          <w:color w:val="000000" w:themeColor="text1"/>
          <w:sz w:val="20"/>
          <w:szCs w:val="20"/>
        </w:rPr>
        <w:t>Usługa będzie realizowana w dniach i godzinach pracy Spółki od poniedziałku do piątku z tym, że ostatni przejazd do miejsca docelowego odbędzie się do godz. 14:00.</w:t>
      </w:r>
    </w:p>
    <w:p w14:paraId="38EF772E" w14:textId="77777777" w:rsidR="00BB17E4" w:rsidRPr="000B241F" w:rsidRDefault="00BB17E4" w:rsidP="00BB17E4">
      <w:pPr>
        <w:pStyle w:val="Akapitzlist"/>
        <w:spacing w:after="120"/>
        <w:ind w:left="426"/>
        <w:contextualSpacing w:val="0"/>
        <w:jc w:val="both"/>
        <w:rPr>
          <w:rFonts w:ascii="Arial" w:hAnsi="Arial" w:cs="Arial"/>
          <w:color w:val="000000" w:themeColor="text1"/>
          <w:sz w:val="20"/>
          <w:szCs w:val="20"/>
        </w:rPr>
      </w:pPr>
    </w:p>
    <w:p w14:paraId="55BBF49B" w14:textId="77777777" w:rsidR="00BB17E4" w:rsidRDefault="00BB17E4" w:rsidP="00BB17E4">
      <w:pPr>
        <w:rPr>
          <w:rFonts w:ascii="Arial" w:hAnsi="Arial" w:cs="Arial"/>
          <w:b/>
          <w:sz w:val="20"/>
          <w:szCs w:val="20"/>
        </w:rPr>
      </w:pPr>
    </w:p>
    <w:p w14:paraId="26A3B06F" w14:textId="77777777" w:rsidR="00BB17E4" w:rsidRDefault="00BB17E4" w:rsidP="00BB17E4">
      <w:pPr>
        <w:ind w:firstLine="1"/>
        <w:jc w:val="center"/>
        <w:rPr>
          <w:rFonts w:ascii="Arial" w:hAnsi="Arial" w:cs="Arial"/>
          <w:b/>
          <w:sz w:val="20"/>
          <w:szCs w:val="20"/>
        </w:rPr>
      </w:pPr>
    </w:p>
    <w:p w14:paraId="70B448CB" w14:textId="77777777" w:rsidR="00BB17E4" w:rsidRPr="00E43D5F" w:rsidRDefault="00BB17E4" w:rsidP="00BB17E4">
      <w:pPr>
        <w:ind w:firstLine="1"/>
        <w:jc w:val="center"/>
        <w:rPr>
          <w:rFonts w:ascii="Arial" w:hAnsi="Arial" w:cs="Arial"/>
          <w:b/>
          <w:sz w:val="20"/>
          <w:szCs w:val="20"/>
        </w:rPr>
      </w:pPr>
      <w:r w:rsidRPr="00E43D5F">
        <w:rPr>
          <w:rFonts w:ascii="Arial" w:hAnsi="Arial" w:cs="Arial"/>
          <w:b/>
          <w:sz w:val="20"/>
          <w:szCs w:val="20"/>
        </w:rPr>
        <w:t>§ 3</w:t>
      </w:r>
    </w:p>
    <w:p w14:paraId="4F5995F9" w14:textId="77777777" w:rsidR="00BB17E4" w:rsidRPr="00E43D5F" w:rsidRDefault="00BB17E4" w:rsidP="00BB17E4">
      <w:pPr>
        <w:ind w:firstLine="1"/>
        <w:jc w:val="center"/>
        <w:rPr>
          <w:rFonts w:ascii="Arial" w:hAnsi="Arial" w:cs="Arial"/>
          <w:b/>
          <w:sz w:val="20"/>
          <w:szCs w:val="20"/>
        </w:rPr>
      </w:pPr>
      <w:r w:rsidRPr="00E43D5F">
        <w:rPr>
          <w:rFonts w:ascii="Arial" w:hAnsi="Arial" w:cs="Arial"/>
          <w:b/>
          <w:sz w:val="20"/>
          <w:szCs w:val="20"/>
        </w:rPr>
        <w:t>Wynagrodzenie i warunki płatności</w:t>
      </w:r>
    </w:p>
    <w:p w14:paraId="3ADB3F9C" w14:textId="77777777" w:rsidR="00BB17E4" w:rsidRPr="00E43D5F" w:rsidRDefault="00BB17E4" w:rsidP="00BB17E4">
      <w:pPr>
        <w:numPr>
          <w:ilvl w:val="0"/>
          <w:numId w:val="28"/>
        </w:numPr>
        <w:tabs>
          <w:tab w:val="clear" w:pos="720"/>
          <w:tab w:val="num" w:pos="360"/>
          <w:tab w:val="num" w:pos="2880"/>
        </w:tabs>
        <w:spacing w:after="0" w:line="240" w:lineRule="auto"/>
        <w:ind w:left="360"/>
        <w:jc w:val="both"/>
        <w:rPr>
          <w:rFonts w:ascii="Arial" w:hAnsi="Arial" w:cs="Arial"/>
          <w:sz w:val="20"/>
          <w:szCs w:val="20"/>
        </w:rPr>
      </w:pPr>
      <w:r w:rsidRPr="00E43D5F">
        <w:rPr>
          <w:rFonts w:ascii="Arial" w:hAnsi="Arial" w:cs="Arial"/>
          <w:sz w:val="20"/>
          <w:szCs w:val="20"/>
        </w:rPr>
        <w:t>Strony ustalają, że maksymalne wynagrodzenie za wykonanie przez Wykonawcę przedmiotu umowy zgodnie z wymaganiami Zamawiającego wynosi:</w:t>
      </w:r>
    </w:p>
    <w:p w14:paraId="08240876" w14:textId="77777777" w:rsidR="00BB17E4" w:rsidRDefault="00BB17E4" w:rsidP="00BB17E4">
      <w:pPr>
        <w:pStyle w:val="Tekstpodstawowy"/>
        <w:numPr>
          <w:ilvl w:val="0"/>
          <w:numId w:val="42"/>
        </w:numPr>
        <w:tabs>
          <w:tab w:val="left" w:pos="720"/>
        </w:tabs>
        <w:jc w:val="left"/>
        <w:rPr>
          <w:rFonts w:cs="Arial"/>
          <w:bCs/>
          <w:sz w:val="20"/>
          <w:szCs w:val="20"/>
        </w:rPr>
      </w:pPr>
      <w:r w:rsidRPr="008F09F7">
        <w:rPr>
          <w:rFonts w:cs="Arial"/>
          <w:bCs/>
          <w:sz w:val="20"/>
          <w:szCs w:val="20"/>
        </w:rPr>
        <w:t xml:space="preserve">maksymalne wynagrodzenie (bez podatku VAT): </w:t>
      </w:r>
      <w:r>
        <w:rPr>
          <w:rFonts w:cs="Arial"/>
          <w:bCs/>
          <w:sz w:val="20"/>
          <w:szCs w:val="20"/>
        </w:rPr>
        <w:t>…………………….. zł,</w:t>
      </w:r>
    </w:p>
    <w:p w14:paraId="6965409A" w14:textId="77777777" w:rsidR="00BB17E4" w:rsidRDefault="00BB17E4" w:rsidP="00BB17E4">
      <w:pPr>
        <w:pStyle w:val="Tekstpodstawowy"/>
        <w:tabs>
          <w:tab w:val="left" w:pos="720"/>
        </w:tabs>
        <w:ind w:left="720"/>
        <w:rPr>
          <w:rFonts w:cs="Arial"/>
          <w:bCs/>
          <w:sz w:val="20"/>
          <w:szCs w:val="20"/>
        </w:rPr>
      </w:pPr>
      <w:r w:rsidRPr="008F09F7">
        <w:rPr>
          <w:rFonts w:cs="Arial"/>
          <w:bCs/>
          <w:sz w:val="20"/>
          <w:szCs w:val="20"/>
        </w:rPr>
        <w:t xml:space="preserve">(słownie: </w:t>
      </w:r>
      <w:r>
        <w:rPr>
          <w:rFonts w:cs="Arial"/>
          <w:bCs/>
          <w:sz w:val="20"/>
          <w:szCs w:val="20"/>
        </w:rPr>
        <w:t>………………………………………………………………………</w:t>
      </w:r>
      <w:r w:rsidRPr="008F09F7">
        <w:rPr>
          <w:rFonts w:cs="Arial"/>
          <w:bCs/>
          <w:sz w:val="20"/>
          <w:szCs w:val="20"/>
        </w:rPr>
        <w:t>),</w:t>
      </w:r>
    </w:p>
    <w:p w14:paraId="6C6C3473" w14:textId="77777777" w:rsidR="00BB17E4" w:rsidRDefault="00BB17E4" w:rsidP="00BB17E4">
      <w:pPr>
        <w:pStyle w:val="Tekstpodstawowy"/>
        <w:numPr>
          <w:ilvl w:val="0"/>
          <w:numId w:val="42"/>
        </w:numPr>
        <w:tabs>
          <w:tab w:val="left" w:pos="720"/>
        </w:tabs>
        <w:jc w:val="left"/>
        <w:rPr>
          <w:rFonts w:cs="Arial"/>
          <w:bCs/>
          <w:sz w:val="20"/>
          <w:szCs w:val="20"/>
        </w:rPr>
      </w:pPr>
      <w:r w:rsidRPr="00BB24C9">
        <w:rPr>
          <w:rFonts w:cs="Arial"/>
          <w:bCs/>
          <w:sz w:val="20"/>
          <w:szCs w:val="20"/>
        </w:rPr>
        <w:t xml:space="preserve">podatek VAT wynosi: </w:t>
      </w:r>
      <w:r>
        <w:rPr>
          <w:rFonts w:cs="Arial"/>
          <w:bCs/>
          <w:sz w:val="20"/>
          <w:szCs w:val="20"/>
        </w:rPr>
        <w:t>……………… z</w:t>
      </w:r>
      <w:r w:rsidRPr="00BB24C9">
        <w:rPr>
          <w:rFonts w:cs="Arial"/>
          <w:bCs/>
          <w:sz w:val="20"/>
          <w:szCs w:val="20"/>
        </w:rPr>
        <w:t>ł</w:t>
      </w:r>
      <w:r>
        <w:rPr>
          <w:rFonts w:cs="Arial"/>
          <w:bCs/>
          <w:sz w:val="20"/>
          <w:szCs w:val="20"/>
        </w:rPr>
        <w:t>,</w:t>
      </w:r>
      <w:r w:rsidRPr="00BB24C9">
        <w:rPr>
          <w:rFonts w:cs="Arial"/>
          <w:bCs/>
          <w:sz w:val="20"/>
          <w:szCs w:val="20"/>
        </w:rPr>
        <w:t xml:space="preserve"> wg stawki VAT </w:t>
      </w:r>
      <w:r>
        <w:rPr>
          <w:rFonts w:cs="Arial"/>
          <w:bCs/>
          <w:sz w:val="20"/>
          <w:szCs w:val="20"/>
        </w:rPr>
        <w:t xml:space="preserve">… </w:t>
      </w:r>
      <w:r w:rsidRPr="00BB24C9">
        <w:rPr>
          <w:rFonts w:cs="Arial"/>
          <w:bCs/>
          <w:sz w:val="20"/>
          <w:szCs w:val="20"/>
        </w:rPr>
        <w:t>%,</w:t>
      </w:r>
    </w:p>
    <w:p w14:paraId="0E251E2F" w14:textId="77777777" w:rsidR="00BB17E4" w:rsidRDefault="00BB17E4" w:rsidP="00BB17E4">
      <w:pPr>
        <w:pStyle w:val="Tekstpodstawowy"/>
        <w:tabs>
          <w:tab w:val="left" w:pos="720"/>
        </w:tabs>
        <w:ind w:left="720"/>
        <w:rPr>
          <w:rFonts w:cs="Arial"/>
          <w:bCs/>
          <w:sz w:val="20"/>
          <w:szCs w:val="20"/>
        </w:rPr>
      </w:pPr>
      <w:r w:rsidRPr="00BB24C9">
        <w:rPr>
          <w:rFonts w:cs="Arial"/>
          <w:bCs/>
          <w:sz w:val="20"/>
          <w:szCs w:val="20"/>
        </w:rPr>
        <w:t xml:space="preserve">(słownie: </w:t>
      </w:r>
      <w:r>
        <w:rPr>
          <w:rFonts w:cs="Arial"/>
          <w:bCs/>
          <w:sz w:val="20"/>
          <w:szCs w:val="20"/>
        </w:rPr>
        <w:t>…………………………………………………………),</w:t>
      </w:r>
    </w:p>
    <w:p w14:paraId="4103B509" w14:textId="77777777" w:rsidR="00BB17E4" w:rsidRDefault="00BB17E4" w:rsidP="00BB17E4">
      <w:pPr>
        <w:pStyle w:val="Tekstpodstawowy"/>
        <w:numPr>
          <w:ilvl w:val="0"/>
          <w:numId w:val="42"/>
        </w:numPr>
        <w:tabs>
          <w:tab w:val="left" w:pos="720"/>
        </w:tabs>
        <w:jc w:val="left"/>
        <w:rPr>
          <w:rFonts w:cs="Arial"/>
          <w:bCs/>
          <w:sz w:val="20"/>
          <w:szCs w:val="20"/>
        </w:rPr>
      </w:pPr>
      <w:r w:rsidRPr="00BB24C9">
        <w:rPr>
          <w:rFonts w:cs="Arial"/>
          <w:b/>
          <w:bCs/>
          <w:sz w:val="20"/>
          <w:szCs w:val="20"/>
        </w:rPr>
        <w:t xml:space="preserve">maksymalne wynagrodzenie (z podatkiem VAT): </w:t>
      </w:r>
      <w:r>
        <w:rPr>
          <w:rFonts w:cs="Arial"/>
          <w:b/>
          <w:bCs/>
          <w:sz w:val="20"/>
          <w:szCs w:val="20"/>
        </w:rPr>
        <w:t xml:space="preserve">…………….. </w:t>
      </w:r>
      <w:r w:rsidRPr="00BB24C9">
        <w:rPr>
          <w:rFonts w:cs="Arial"/>
          <w:b/>
          <w:bCs/>
          <w:sz w:val="20"/>
          <w:szCs w:val="20"/>
        </w:rPr>
        <w:t>zł</w:t>
      </w:r>
      <w:r w:rsidRPr="00BB24C9">
        <w:rPr>
          <w:rFonts w:cs="Arial"/>
          <w:bCs/>
          <w:sz w:val="20"/>
          <w:szCs w:val="20"/>
        </w:rPr>
        <w:t>,</w:t>
      </w:r>
    </w:p>
    <w:p w14:paraId="4644EA71" w14:textId="77777777" w:rsidR="00BB17E4" w:rsidRPr="00BB24C9" w:rsidRDefault="00BB17E4" w:rsidP="00BB17E4">
      <w:pPr>
        <w:pStyle w:val="Tekstpodstawowy"/>
        <w:tabs>
          <w:tab w:val="left" w:pos="720"/>
        </w:tabs>
        <w:ind w:left="720"/>
        <w:rPr>
          <w:rFonts w:cs="Arial"/>
          <w:bCs/>
          <w:sz w:val="20"/>
          <w:szCs w:val="20"/>
        </w:rPr>
      </w:pPr>
      <w:r w:rsidRPr="00BB24C9">
        <w:rPr>
          <w:rFonts w:cs="Arial"/>
          <w:sz w:val="20"/>
          <w:szCs w:val="20"/>
        </w:rPr>
        <w:t xml:space="preserve">(słownie: </w:t>
      </w:r>
      <w:r>
        <w:rPr>
          <w:rFonts w:cs="Arial"/>
          <w:bCs/>
          <w:sz w:val="20"/>
          <w:szCs w:val="20"/>
        </w:rPr>
        <w:t>………………………………………………………………….</w:t>
      </w:r>
      <w:r>
        <w:rPr>
          <w:rFonts w:cs="Arial"/>
          <w:sz w:val="20"/>
          <w:szCs w:val="20"/>
        </w:rPr>
        <w:t>).</w:t>
      </w:r>
    </w:p>
    <w:p w14:paraId="5CE2D886" w14:textId="77777777" w:rsidR="00BB17E4" w:rsidRDefault="00BB17E4" w:rsidP="00BB17E4">
      <w:pPr>
        <w:pStyle w:val="Tekstpodstawowy3"/>
        <w:widowControl w:val="0"/>
        <w:numPr>
          <w:ilvl w:val="0"/>
          <w:numId w:val="25"/>
        </w:numPr>
        <w:tabs>
          <w:tab w:val="clear" w:pos="720"/>
        </w:tabs>
        <w:adjustRightInd w:val="0"/>
        <w:spacing w:after="0" w:line="240" w:lineRule="auto"/>
        <w:ind w:left="360"/>
        <w:jc w:val="both"/>
        <w:textAlignment w:val="baseline"/>
        <w:rPr>
          <w:rFonts w:ascii="Arial" w:hAnsi="Arial" w:cs="Arial"/>
          <w:sz w:val="20"/>
        </w:rPr>
      </w:pPr>
      <w:r w:rsidRPr="00E43D5F">
        <w:rPr>
          <w:rFonts w:ascii="Arial" w:hAnsi="Arial" w:cs="Arial"/>
          <w:sz w:val="20"/>
        </w:rPr>
        <w:t xml:space="preserve">Maksymalne wynagrodzenie określone w ust. 1 </w:t>
      </w:r>
      <w:r>
        <w:rPr>
          <w:rFonts w:ascii="Arial" w:hAnsi="Arial" w:cs="Arial"/>
          <w:snapToGrid w:val="0"/>
          <w:sz w:val="20"/>
        </w:rPr>
        <w:t>jest</w:t>
      </w:r>
      <w:r w:rsidRPr="00E43D5F">
        <w:rPr>
          <w:rFonts w:ascii="Arial" w:hAnsi="Arial" w:cs="Arial"/>
          <w:snapToGrid w:val="0"/>
          <w:sz w:val="20"/>
        </w:rPr>
        <w:t xml:space="preserve"> stałe do końca trwania umowy</w:t>
      </w:r>
      <w:r w:rsidRPr="00E43D5F">
        <w:rPr>
          <w:rFonts w:ascii="Arial" w:hAnsi="Arial" w:cs="Arial"/>
          <w:sz w:val="20"/>
        </w:rPr>
        <w:t xml:space="preserve"> i obejmują wszystkie koszty niezbędne do zrealizowania przedmiotu umowy w tym między innymi: koszt urządzeń i materiałów zastosowanych do realizacji przedmiotu umowy, koszt prac, koszt wykonania prac przygotowawczych, pomocniczych i</w:t>
      </w:r>
      <w:r>
        <w:rPr>
          <w:rFonts w:ascii="Arial" w:hAnsi="Arial" w:cs="Arial"/>
          <w:sz w:val="20"/>
        </w:rPr>
        <w:t> </w:t>
      </w:r>
      <w:r w:rsidRPr="00E43D5F">
        <w:rPr>
          <w:rFonts w:ascii="Arial" w:hAnsi="Arial" w:cs="Arial"/>
          <w:sz w:val="20"/>
        </w:rPr>
        <w:t>porządkowych związanych z realizacją zakresu prac, wszystkie wymagane uzgodnienia, ubezpieczenia, należny podatek VAT, narzuty, ewentualne opusty oraz pozostałe czynniki cenotwórcze.</w:t>
      </w:r>
    </w:p>
    <w:p w14:paraId="059986F7" w14:textId="77777777" w:rsidR="00BB17E4" w:rsidRPr="00025509" w:rsidRDefault="00BB17E4" w:rsidP="00BB17E4">
      <w:pPr>
        <w:pStyle w:val="Tekstpodstawowy3"/>
        <w:widowControl w:val="0"/>
        <w:numPr>
          <w:ilvl w:val="0"/>
          <w:numId w:val="25"/>
        </w:numPr>
        <w:tabs>
          <w:tab w:val="clear" w:pos="720"/>
        </w:tabs>
        <w:adjustRightInd w:val="0"/>
        <w:spacing w:after="0" w:line="240" w:lineRule="auto"/>
        <w:ind w:left="360"/>
        <w:jc w:val="both"/>
        <w:textAlignment w:val="baseline"/>
        <w:rPr>
          <w:rFonts w:ascii="Arial" w:hAnsi="Arial" w:cs="Arial"/>
          <w:sz w:val="20"/>
        </w:rPr>
      </w:pPr>
      <w:r w:rsidRPr="00025509">
        <w:rPr>
          <w:rFonts w:ascii="Arial" w:hAnsi="Arial" w:cs="Arial"/>
          <w:snapToGrid w:val="0"/>
          <w:sz w:val="20"/>
        </w:rPr>
        <w:t xml:space="preserve">Płatność wynagrodzenia maksymalnego będzie realizowana </w:t>
      </w:r>
      <w:r w:rsidRPr="00025509">
        <w:rPr>
          <w:rFonts w:ascii="Arial" w:hAnsi="Arial" w:cs="Arial"/>
          <w:b/>
          <w:snapToGrid w:val="0"/>
          <w:sz w:val="20"/>
        </w:rPr>
        <w:t xml:space="preserve">częściami, </w:t>
      </w:r>
      <w:r w:rsidRPr="00025509">
        <w:rPr>
          <w:rFonts w:ascii="Arial" w:hAnsi="Arial" w:cs="Arial"/>
          <w:snapToGrid w:val="0"/>
          <w:sz w:val="20"/>
        </w:rPr>
        <w:t>po wykonaniu</w:t>
      </w:r>
      <w:r>
        <w:rPr>
          <w:rFonts w:ascii="Arial" w:hAnsi="Arial" w:cs="Arial"/>
          <w:snapToGrid w:val="0"/>
          <w:sz w:val="20"/>
        </w:rPr>
        <w:t xml:space="preserve"> usług </w:t>
      </w:r>
      <w:r w:rsidRPr="00B40D5D">
        <w:rPr>
          <w:rFonts w:ascii="Arial" w:hAnsi="Arial" w:cs="Arial"/>
          <w:snapToGrid w:val="0"/>
          <w:sz w:val="20"/>
        </w:rPr>
        <w:t>polegających na wykonaniu prac przeprowadzkowych</w:t>
      </w:r>
      <w:r w:rsidRPr="00A43AAA">
        <w:rPr>
          <w:rFonts w:ascii="Arial" w:hAnsi="Arial" w:cs="Arial"/>
          <w:b/>
          <w:snapToGrid w:val="0"/>
          <w:sz w:val="20"/>
        </w:rPr>
        <w:t>,</w:t>
      </w:r>
      <w:r w:rsidRPr="00025509">
        <w:rPr>
          <w:rFonts w:ascii="Arial" w:hAnsi="Arial" w:cs="Arial"/>
          <w:b/>
          <w:snapToGrid w:val="0"/>
          <w:sz w:val="20"/>
        </w:rPr>
        <w:t xml:space="preserve"> </w:t>
      </w:r>
      <w:r w:rsidRPr="00025509">
        <w:rPr>
          <w:rFonts w:ascii="Arial" w:hAnsi="Arial" w:cs="Arial"/>
          <w:snapToGrid w:val="0"/>
          <w:sz w:val="20"/>
        </w:rPr>
        <w:t xml:space="preserve">w oparciu o Formularz cenowy, za faktycznie wykonane czynności określone w OPZ, na podstawie prawidłowo wystawionej faktury VAT i podpisanego przez Strony odpowiedniego </w:t>
      </w:r>
      <w:r w:rsidRPr="00025509">
        <w:rPr>
          <w:rFonts w:ascii="Arial" w:hAnsi="Arial" w:cs="Arial"/>
          <w:b/>
          <w:snapToGrid w:val="0"/>
          <w:sz w:val="20"/>
        </w:rPr>
        <w:t>Protokołu odbioru częściowego wykonania usługi bez uwag</w:t>
      </w:r>
      <w:r w:rsidRPr="00025509">
        <w:rPr>
          <w:rFonts w:ascii="Arial" w:hAnsi="Arial" w:cs="Arial"/>
          <w:snapToGrid w:val="0"/>
          <w:sz w:val="20"/>
        </w:rPr>
        <w:t>,</w:t>
      </w:r>
      <w:r w:rsidRPr="001D44C0">
        <w:t xml:space="preserve"> </w:t>
      </w:r>
      <w:r w:rsidRPr="00025509">
        <w:rPr>
          <w:rFonts w:ascii="Arial" w:hAnsi="Arial" w:cs="Arial"/>
          <w:snapToGrid w:val="0"/>
          <w:sz w:val="20"/>
        </w:rPr>
        <w:t>w terminie  30 dni od doręczenia faktury Zamawiającemu, zgodnie z postanowieniami § 7.</w:t>
      </w:r>
    </w:p>
    <w:p w14:paraId="6DDB75FD" w14:textId="77777777" w:rsidR="00BB17E4" w:rsidRPr="00E43D5F" w:rsidRDefault="00BB17E4" w:rsidP="00BB17E4">
      <w:pPr>
        <w:pStyle w:val="Tytu"/>
        <w:widowControl w:val="0"/>
        <w:numPr>
          <w:ilvl w:val="0"/>
          <w:numId w:val="25"/>
        </w:numPr>
        <w:tabs>
          <w:tab w:val="clear" w:pos="720"/>
        </w:tabs>
        <w:ind w:left="360"/>
        <w:jc w:val="both"/>
        <w:rPr>
          <w:rFonts w:cs="Arial"/>
          <w:snapToGrid w:val="0"/>
          <w:sz w:val="20"/>
        </w:rPr>
      </w:pPr>
      <w:r w:rsidRPr="00E43D5F">
        <w:rPr>
          <w:rFonts w:cs="Arial"/>
          <w:snapToGrid w:val="0"/>
          <w:sz w:val="20"/>
        </w:rPr>
        <w:t xml:space="preserve">Wykonawca jest uprawniony do wystawienia faktury VAT, nie wcześniej niż </w:t>
      </w:r>
      <w:r w:rsidRPr="00E43D5F">
        <w:rPr>
          <w:rFonts w:cs="Arial"/>
          <w:sz w:val="20"/>
        </w:rPr>
        <w:t>po</w:t>
      </w:r>
      <w:r w:rsidRPr="00E43D5F">
        <w:rPr>
          <w:rFonts w:cs="Arial"/>
          <w:snapToGrid w:val="0"/>
          <w:sz w:val="20"/>
        </w:rPr>
        <w:t xml:space="preserve"> podpisaniu przez Strony odpowiedniego </w:t>
      </w:r>
      <w:r w:rsidRPr="00025509">
        <w:rPr>
          <w:rFonts w:cs="Arial"/>
          <w:b/>
          <w:snapToGrid w:val="0"/>
          <w:sz w:val="20"/>
        </w:rPr>
        <w:t>Protokołu odbioru częściowego wykonania usługi bez uwag</w:t>
      </w:r>
      <w:r w:rsidRPr="00E43D5F">
        <w:rPr>
          <w:rFonts w:cs="Arial"/>
          <w:snapToGrid w:val="0"/>
          <w:sz w:val="20"/>
        </w:rPr>
        <w:t>, zgodnie z</w:t>
      </w:r>
      <w:r>
        <w:rPr>
          <w:rFonts w:cs="Arial"/>
          <w:snapToGrid w:val="0"/>
          <w:sz w:val="20"/>
        </w:rPr>
        <w:t> </w:t>
      </w:r>
      <w:r w:rsidRPr="00E43D5F">
        <w:rPr>
          <w:rFonts w:cs="Arial"/>
          <w:snapToGrid w:val="0"/>
          <w:sz w:val="20"/>
        </w:rPr>
        <w:t>postanowieniami § 7.</w:t>
      </w:r>
    </w:p>
    <w:p w14:paraId="174A56F6" w14:textId="77777777" w:rsidR="00BB17E4" w:rsidRPr="00025509" w:rsidRDefault="00BB17E4" w:rsidP="00BB17E4">
      <w:pPr>
        <w:pStyle w:val="Tytu"/>
        <w:widowControl w:val="0"/>
        <w:numPr>
          <w:ilvl w:val="0"/>
          <w:numId w:val="25"/>
        </w:numPr>
        <w:tabs>
          <w:tab w:val="clear" w:pos="720"/>
        </w:tabs>
        <w:ind w:left="360"/>
        <w:jc w:val="both"/>
        <w:rPr>
          <w:rFonts w:cs="Arial"/>
          <w:snapToGrid w:val="0"/>
          <w:sz w:val="20"/>
        </w:rPr>
      </w:pPr>
      <w:r w:rsidRPr="00025509">
        <w:rPr>
          <w:rFonts w:cs="Arial"/>
          <w:snapToGrid w:val="0"/>
          <w:sz w:val="20"/>
        </w:rPr>
        <w:t xml:space="preserve">Płatność wynagrodzenia dokonana będzie na rachunek bankowy Wykonawcy </w:t>
      </w:r>
      <w:r>
        <w:rPr>
          <w:rFonts w:cs="Arial"/>
          <w:snapToGrid w:val="0"/>
          <w:sz w:val="20"/>
        </w:rPr>
        <w:t xml:space="preserve">nr </w:t>
      </w:r>
      <w:r w:rsidRPr="00025509">
        <w:rPr>
          <w:rFonts w:cs="Arial"/>
          <w:snapToGrid w:val="0"/>
          <w:sz w:val="20"/>
        </w:rPr>
        <w:t>…………………………</w:t>
      </w:r>
      <w:r>
        <w:rPr>
          <w:rFonts w:cs="Arial"/>
          <w:snapToGrid w:val="0"/>
          <w:sz w:val="20"/>
        </w:rPr>
        <w:t>…………………………………………………………………………………………</w:t>
      </w:r>
    </w:p>
    <w:p w14:paraId="19F6CC26" w14:textId="77777777" w:rsidR="00BB17E4" w:rsidRDefault="00BB17E4" w:rsidP="00BB17E4">
      <w:pPr>
        <w:pStyle w:val="Tytu"/>
        <w:widowControl w:val="0"/>
        <w:ind w:left="360"/>
        <w:jc w:val="both"/>
        <w:rPr>
          <w:rFonts w:cs="Arial"/>
          <w:snapToGrid w:val="0"/>
          <w:sz w:val="20"/>
        </w:rPr>
      </w:pPr>
      <w:r w:rsidRPr="00E34CC1">
        <w:rPr>
          <w:rFonts w:cs="Arial"/>
          <w:snapToGrid w:val="0"/>
          <w:sz w:val="20"/>
        </w:rPr>
        <w:t xml:space="preserve">Dniem zapłaty jest dzień obciążenia rachunku bankowego Zamawiającego. </w:t>
      </w:r>
      <w:r w:rsidRPr="00E34CC1">
        <w:rPr>
          <w:rFonts w:cs="Arial"/>
          <w:sz w:val="20"/>
        </w:rPr>
        <w:t>Zmiana numeru rachunku bankowego Wykonawcy wymaga zawarcia aneksu do umowy</w:t>
      </w:r>
      <w:r w:rsidRPr="00E34CC1">
        <w:rPr>
          <w:rFonts w:cs="Arial"/>
          <w:snapToGrid w:val="0"/>
          <w:sz w:val="20"/>
        </w:rPr>
        <w:t xml:space="preserve">. </w:t>
      </w:r>
    </w:p>
    <w:p w14:paraId="2C028ACC" w14:textId="77777777" w:rsidR="00BB17E4" w:rsidRDefault="00BB17E4" w:rsidP="00BB17E4">
      <w:pPr>
        <w:pStyle w:val="Tytu"/>
        <w:widowControl w:val="0"/>
        <w:numPr>
          <w:ilvl w:val="0"/>
          <w:numId w:val="25"/>
        </w:numPr>
        <w:tabs>
          <w:tab w:val="clear" w:pos="720"/>
        </w:tabs>
        <w:ind w:left="360"/>
        <w:jc w:val="both"/>
        <w:rPr>
          <w:rFonts w:cs="Arial"/>
          <w:snapToGrid w:val="0"/>
          <w:sz w:val="20"/>
        </w:rPr>
      </w:pPr>
      <w:r w:rsidRPr="00E34CC1">
        <w:rPr>
          <w:rFonts w:cs="Arial"/>
          <w:snapToGrid w:val="0"/>
          <w:sz w:val="20"/>
        </w:rPr>
        <w:t>Zamawiający będzie realizował płatności wyłącznie na rachunki bankowe Wykonawcy, figurujące w</w:t>
      </w:r>
      <w:r>
        <w:rPr>
          <w:rFonts w:cs="Arial"/>
          <w:snapToGrid w:val="0"/>
          <w:sz w:val="20"/>
        </w:rPr>
        <w:t> </w:t>
      </w:r>
      <w:r w:rsidRPr="00E34CC1">
        <w:rPr>
          <w:rFonts w:cs="Arial"/>
          <w:snapToGrid w:val="0"/>
          <w:sz w:val="20"/>
        </w:rPr>
        <w:t>wykazie podatników VAT prowadzonym w postaci elektronicznej przez Szefa Krajowej Administracji Skarbowej (tzn. biała lista podatników VAT), dalej jako: wykaz podatników VAT. Wykonawca oświadcza, że rachunek bankowy, o którym mowa powyżej figuruje w wykazie podatników VAT.</w:t>
      </w:r>
    </w:p>
    <w:p w14:paraId="78938867" w14:textId="77777777" w:rsidR="00BB17E4" w:rsidRDefault="00BB17E4" w:rsidP="00BB17E4">
      <w:pPr>
        <w:pStyle w:val="Tytu"/>
        <w:widowControl w:val="0"/>
        <w:numPr>
          <w:ilvl w:val="0"/>
          <w:numId w:val="25"/>
        </w:numPr>
        <w:tabs>
          <w:tab w:val="clear" w:pos="720"/>
        </w:tabs>
        <w:ind w:left="360"/>
        <w:jc w:val="both"/>
        <w:rPr>
          <w:rFonts w:cs="Arial"/>
          <w:snapToGrid w:val="0"/>
          <w:sz w:val="20"/>
        </w:rPr>
      </w:pPr>
      <w:r w:rsidRPr="00E34CC1">
        <w:rPr>
          <w:rFonts w:cs="Arial"/>
          <w:snapToGrid w:val="0"/>
          <w:sz w:val="20"/>
        </w:rPr>
        <w:t>Wykonawca jest zobowiązany do niezwłocznego powiadomienia Zamawiającego o zmianie rachunku bankowego w wykazie podatników VAT i konieczności podpisania aneksu do umowy, w tym przedmiocie.</w:t>
      </w:r>
    </w:p>
    <w:p w14:paraId="4EE4BE85" w14:textId="77777777" w:rsidR="00BB17E4" w:rsidRDefault="00BB17E4" w:rsidP="00BB17E4">
      <w:pPr>
        <w:pStyle w:val="Tytu"/>
        <w:widowControl w:val="0"/>
        <w:numPr>
          <w:ilvl w:val="0"/>
          <w:numId w:val="25"/>
        </w:numPr>
        <w:tabs>
          <w:tab w:val="clear" w:pos="720"/>
        </w:tabs>
        <w:ind w:left="360"/>
        <w:jc w:val="both"/>
        <w:rPr>
          <w:rFonts w:cs="Arial"/>
          <w:snapToGrid w:val="0"/>
          <w:sz w:val="20"/>
        </w:rPr>
      </w:pPr>
      <w:r w:rsidRPr="00E34CC1">
        <w:rPr>
          <w:rFonts w:cs="Arial"/>
          <w:snapToGrid w:val="0"/>
          <w:sz w:val="20"/>
        </w:rPr>
        <w:lastRenderedPageBreak/>
        <w:t>Wykonawca jest zobowiązany do pokrycia wszelkich szkód powstałych po stronie Zamawiającego, w przypadku złożenia przez Wykonawcę niezgodnego z prawdą oświadczenia, o którym mowa w</w:t>
      </w:r>
      <w:r>
        <w:rPr>
          <w:rFonts w:cs="Arial"/>
          <w:snapToGrid w:val="0"/>
          <w:sz w:val="20"/>
        </w:rPr>
        <w:t> </w:t>
      </w:r>
      <w:r w:rsidRPr="00E34CC1">
        <w:rPr>
          <w:rFonts w:cs="Arial"/>
          <w:snapToGrid w:val="0"/>
          <w:sz w:val="20"/>
        </w:rPr>
        <w:t xml:space="preserve">ust. </w:t>
      </w:r>
      <w:r>
        <w:rPr>
          <w:rFonts w:cs="Arial"/>
          <w:snapToGrid w:val="0"/>
          <w:sz w:val="20"/>
        </w:rPr>
        <w:t>6</w:t>
      </w:r>
      <w:r w:rsidRPr="00E34CC1">
        <w:rPr>
          <w:rFonts w:cs="Arial"/>
          <w:snapToGrid w:val="0"/>
          <w:sz w:val="20"/>
        </w:rPr>
        <w:t xml:space="preserve"> powyżej lub niedopełnienia przez Wykonawcę obowiązku, o którym mowa w ust. </w:t>
      </w:r>
      <w:r>
        <w:rPr>
          <w:rFonts w:cs="Arial"/>
          <w:snapToGrid w:val="0"/>
          <w:sz w:val="20"/>
        </w:rPr>
        <w:t>7</w:t>
      </w:r>
      <w:r w:rsidRPr="00E34CC1">
        <w:rPr>
          <w:rFonts w:cs="Arial"/>
          <w:snapToGrid w:val="0"/>
          <w:sz w:val="20"/>
        </w:rPr>
        <w:t xml:space="preserve"> powyżej.</w:t>
      </w:r>
    </w:p>
    <w:p w14:paraId="386DCBC2" w14:textId="77777777" w:rsidR="00BB17E4" w:rsidRDefault="00BB17E4" w:rsidP="00BB17E4">
      <w:pPr>
        <w:pStyle w:val="Tytu"/>
        <w:widowControl w:val="0"/>
        <w:numPr>
          <w:ilvl w:val="0"/>
          <w:numId w:val="25"/>
        </w:numPr>
        <w:tabs>
          <w:tab w:val="clear" w:pos="720"/>
        </w:tabs>
        <w:ind w:left="360"/>
        <w:jc w:val="both"/>
        <w:rPr>
          <w:rFonts w:cs="Arial"/>
          <w:snapToGrid w:val="0"/>
          <w:sz w:val="20"/>
        </w:rPr>
      </w:pPr>
      <w:r w:rsidRPr="00E34CC1">
        <w:rPr>
          <w:rFonts w:cs="Arial"/>
          <w:sz w:val="20"/>
        </w:rPr>
        <w:t>Faktury VAT będą wystawione na Miejskie Przedsiębiorstwo Wodociągów i Kanalizacji w m. st. Warszawie Spółka Akcyjna, Plac Starynkiewicza 5, 02-015 Warszawa</w:t>
      </w:r>
      <w:r w:rsidRPr="00E34CC1">
        <w:rPr>
          <w:rFonts w:cs="Arial"/>
          <w:snapToGrid w:val="0"/>
          <w:sz w:val="20"/>
        </w:rPr>
        <w:t>. Fakturę VAT wraz z</w:t>
      </w:r>
      <w:r>
        <w:rPr>
          <w:rFonts w:cs="Arial"/>
          <w:snapToGrid w:val="0"/>
          <w:sz w:val="20"/>
        </w:rPr>
        <w:t> </w:t>
      </w:r>
      <w:r w:rsidRPr="00E34CC1">
        <w:rPr>
          <w:rFonts w:cs="Arial"/>
          <w:snapToGrid w:val="0"/>
          <w:sz w:val="20"/>
        </w:rPr>
        <w:t xml:space="preserve">załączonym odpowiednim </w:t>
      </w:r>
      <w:r w:rsidRPr="00E34CC1">
        <w:rPr>
          <w:rFonts w:cs="Arial"/>
          <w:sz w:val="20"/>
        </w:rPr>
        <w:t>Protokołem podpisanym przez Strony, będącym podstawą wystawienia danej faktury</w:t>
      </w:r>
      <w:r w:rsidRPr="00E34CC1">
        <w:rPr>
          <w:rFonts w:cs="Arial"/>
          <w:snapToGrid w:val="0"/>
          <w:sz w:val="20"/>
        </w:rPr>
        <w:t xml:space="preserve">, należy przesyłać na adres: Miejskie Przedsiębiorstwo Wodociągów i Kanalizacji w m. st. Warszawie S. A., </w:t>
      </w:r>
      <w:r w:rsidRPr="00E34CC1">
        <w:rPr>
          <w:rFonts w:cs="Arial"/>
          <w:sz w:val="20"/>
        </w:rPr>
        <w:t>Plac Starynkiewicza 5, 02-015 Warszawa</w:t>
      </w:r>
      <w:r w:rsidRPr="00E34CC1">
        <w:rPr>
          <w:rFonts w:cs="Arial"/>
          <w:snapToGrid w:val="0"/>
          <w:sz w:val="20"/>
        </w:rPr>
        <w:t>.</w:t>
      </w:r>
      <w:r w:rsidRPr="00E34CC1">
        <w:rPr>
          <w:rFonts w:cs="Arial"/>
          <w:sz w:val="20"/>
        </w:rPr>
        <w:t xml:space="preserve"> Na fakturze VAT należy umieścić numer niniejszej umowy. Zamawiający wyraża zgodę na  przesyłanie przez Wykonawcę faktur VAT w formie elektronicznej, zgodnie z przepisami ustawy z dnia 11 marca 2004 r. o podatku od towarów i usług, na warunkach określonych w załączniku nr 2 do niniejszej umowy. W związku z w/w zgodą Zamawiającego, Wykonawca może wybrać formę elektroniczną przesyłania faktur VAT poprzez przekazanie Zamawiającemu podpisanego przez siebie oświadczenia „Akceptacja Przesyłania Faktur Elektronicznych (E-Faktur)”, którego wzór stanowi załącznik nr 2 do niniejszej umowy. </w:t>
      </w:r>
    </w:p>
    <w:p w14:paraId="672EAA57" w14:textId="77777777" w:rsidR="00BB17E4" w:rsidRPr="00B40D5D" w:rsidRDefault="00BB17E4" w:rsidP="00BB17E4">
      <w:pPr>
        <w:pStyle w:val="Tytu"/>
        <w:widowControl w:val="0"/>
        <w:numPr>
          <w:ilvl w:val="0"/>
          <w:numId w:val="25"/>
        </w:numPr>
        <w:tabs>
          <w:tab w:val="clear" w:pos="720"/>
        </w:tabs>
        <w:ind w:left="360"/>
        <w:jc w:val="both"/>
        <w:rPr>
          <w:rFonts w:cs="Arial"/>
          <w:snapToGrid w:val="0"/>
          <w:sz w:val="20"/>
        </w:rPr>
      </w:pPr>
      <w:r w:rsidRPr="00E34CC1">
        <w:rPr>
          <w:rFonts w:cs="Arial"/>
          <w:sz w:val="20"/>
        </w:rPr>
        <w:t>W przypadku zmiany ustawowej stawki VAT w trakcie realizacji umowy, Wykonawca zobowiązany jest do wystawienia faktury VAT według aktualnie obowiązującej stawki podatku VAT, zaś Zamawiający zobowiązany jest do zapłaty kwoty wynagrodzenia netto powiększonej o należny podatek VAT. Zmiana ustawowej stawki VAT powoduje zmianę wysokości wynagrodzenia brutto należnego Wykonawcy i nie stanowi zmiany postanowień umowy, o której mowa w § 11 ust. 3 umowy.</w:t>
      </w:r>
    </w:p>
    <w:p w14:paraId="0449B5C8" w14:textId="77777777" w:rsidR="00BB17E4" w:rsidRPr="00B40D5D" w:rsidRDefault="00BB17E4" w:rsidP="00BB17E4">
      <w:pPr>
        <w:pStyle w:val="Tytu"/>
        <w:widowControl w:val="0"/>
        <w:numPr>
          <w:ilvl w:val="0"/>
          <w:numId w:val="25"/>
        </w:numPr>
        <w:tabs>
          <w:tab w:val="clear" w:pos="720"/>
        </w:tabs>
        <w:ind w:left="360"/>
        <w:jc w:val="both"/>
        <w:rPr>
          <w:rFonts w:cs="Arial"/>
          <w:snapToGrid w:val="0"/>
          <w:sz w:val="20"/>
        </w:rPr>
      </w:pPr>
      <w:r w:rsidRPr="00B40D5D">
        <w:rPr>
          <w:rFonts w:cs="Arial"/>
          <w:sz w:val="20"/>
        </w:rPr>
        <w:t>Niezależnie od powyższych postanowień faktury wystawione przez Wykonawcę winny odpowiadać aktualnym w chwili ich wystawienia wymogom określonym przez polskie prawo.</w:t>
      </w:r>
    </w:p>
    <w:p w14:paraId="1ACF7BE5" w14:textId="77777777" w:rsidR="00BB17E4" w:rsidRPr="00B40D5D" w:rsidRDefault="00BB17E4" w:rsidP="00BB17E4">
      <w:pPr>
        <w:pStyle w:val="Tytu"/>
        <w:widowControl w:val="0"/>
        <w:numPr>
          <w:ilvl w:val="0"/>
          <w:numId w:val="25"/>
        </w:numPr>
        <w:tabs>
          <w:tab w:val="clear" w:pos="720"/>
        </w:tabs>
        <w:ind w:left="360"/>
        <w:jc w:val="both"/>
        <w:rPr>
          <w:rFonts w:cs="Arial"/>
          <w:snapToGrid w:val="0"/>
          <w:sz w:val="20"/>
        </w:rPr>
      </w:pPr>
      <w:r w:rsidRPr="00B40D5D">
        <w:rPr>
          <w:rFonts w:cs="Arial"/>
          <w:color w:val="000000"/>
          <w:sz w:val="20"/>
          <w:shd w:val="clear" w:color="auto" w:fill="FFFFFF"/>
          <w:lang w:eastAsia="x-none"/>
        </w:rPr>
        <w:t xml:space="preserve">Jeśli w trakcie obowiązywania umowy Wykonawca zobowiązany będzie do </w:t>
      </w:r>
      <w:r w:rsidRPr="00B40D5D">
        <w:rPr>
          <w:rFonts w:cs="Arial"/>
          <w:sz w:val="20"/>
        </w:rPr>
        <w:t>wystawienia ustrukturyzowanej faktury w Krajowym Systemie e-Faktur (dalej „KSeF”)</w:t>
      </w:r>
      <w:r w:rsidRPr="00B40D5D">
        <w:rPr>
          <w:rFonts w:cs="Arial"/>
          <w:color w:val="000000"/>
          <w:sz w:val="20"/>
          <w:shd w:val="clear" w:color="auto" w:fill="FFFFFF"/>
          <w:lang w:eastAsia="x-none"/>
        </w:rPr>
        <w:t xml:space="preserve"> - </w:t>
      </w:r>
      <w:r w:rsidRPr="00B40D5D">
        <w:rPr>
          <w:rFonts w:cs="Arial"/>
          <w:sz w:val="20"/>
        </w:rPr>
        <w:t xml:space="preserve">zapłata wynagrodzenia zostanie dokonana na rachunek bankowy wskazany w ust.5. powyżej oraz w treści faktury, w ciągu 30 dni od dnia wystawienia przez Wykonawcę ustrukturyzowanej faktury w KSeF z zastrzeżeniem postanowień ust. 14. </w:t>
      </w:r>
    </w:p>
    <w:p w14:paraId="24D0C98C" w14:textId="77777777" w:rsidR="00BB17E4" w:rsidRPr="00B40D5D" w:rsidRDefault="00BB17E4" w:rsidP="00BB17E4">
      <w:pPr>
        <w:pStyle w:val="Tytu"/>
        <w:widowControl w:val="0"/>
        <w:numPr>
          <w:ilvl w:val="0"/>
          <w:numId w:val="25"/>
        </w:numPr>
        <w:tabs>
          <w:tab w:val="clear" w:pos="720"/>
        </w:tabs>
        <w:ind w:left="360"/>
        <w:jc w:val="both"/>
        <w:rPr>
          <w:rFonts w:cs="Arial"/>
          <w:snapToGrid w:val="0"/>
          <w:sz w:val="20"/>
        </w:rPr>
      </w:pPr>
      <w:r w:rsidRPr="00B40D5D">
        <w:rPr>
          <w:rFonts w:cs="Arial"/>
          <w:sz w:val="20"/>
          <w:lang w:val="x-none" w:eastAsia="x-none"/>
        </w:rPr>
        <w:t xml:space="preserve">Na </w:t>
      </w:r>
      <w:r w:rsidRPr="00B40D5D">
        <w:rPr>
          <w:rFonts w:cs="Arial"/>
          <w:sz w:val="20"/>
        </w:rPr>
        <w:t xml:space="preserve">ustrukturyzowanej fakturze wystawionej w KSeF </w:t>
      </w:r>
      <w:r w:rsidRPr="00B40D5D">
        <w:rPr>
          <w:rFonts w:cs="Arial"/>
          <w:sz w:val="20"/>
          <w:lang w:val="x-none" w:eastAsia="x-none"/>
        </w:rPr>
        <w:t xml:space="preserve">należy </w:t>
      </w:r>
      <w:r w:rsidRPr="00B40D5D">
        <w:rPr>
          <w:rFonts w:cs="Arial"/>
          <w:sz w:val="20"/>
          <w:lang w:eastAsia="x-none"/>
        </w:rPr>
        <w:t xml:space="preserve">bezwzględnie </w:t>
      </w:r>
      <w:r w:rsidRPr="00B40D5D">
        <w:rPr>
          <w:rFonts w:cs="Arial"/>
          <w:sz w:val="20"/>
          <w:lang w:val="x-none" w:eastAsia="x-none"/>
        </w:rPr>
        <w:t>umieścić numer niniejszej Umowy</w:t>
      </w:r>
      <w:r w:rsidRPr="00B40D5D">
        <w:rPr>
          <w:rFonts w:cs="Arial"/>
          <w:sz w:val="20"/>
          <w:lang w:eastAsia="x-none"/>
        </w:rPr>
        <w:t>.</w:t>
      </w:r>
    </w:p>
    <w:p w14:paraId="78D0D307" w14:textId="77777777" w:rsidR="00BB17E4" w:rsidRPr="00B40D5D" w:rsidRDefault="00BB17E4" w:rsidP="00BB17E4">
      <w:pPr>
        <w:pStyle w:val="Tytu"/>
        <w:widowControl w:val="0"/>
        <w:numPr>
          <w:ilvl w:val="0"/>
          <w:numId w:val="25"/>
        </w:numPr>
        <w:tabs>
          <w:tab w:val="clear" w:pos="720"/>
        </w:tabs>
        <w:ind w:left="360"/>
        <w:jc w:val="both"/>
        <w:rPr>
          <w:rFonts w:cs="Arial"/>
          <w:snapToGrid w:val="0"/>
          <w:sz w:val="20"/>
        </w:rPr>
      </w:pPr>
      <w:r w:rsidRPr="00B40D5D">
        <w:rPr>
          <w:rFonts w:cs="Arial"/>
          <w:sz w:val="20"/>
        </w:rPr>
        <w:t>W przypadku problemów technicznych po stronie Wykonawcy uniemożliwiających mu wystawienie ustrukturyzowanej faktury w KSeF, Wykonawca wystawi fakturę w tzw. trybie offline24, o którym mowa w ustawie z dnia 11 marca 2004 r. o podatku od towarów i usług (Dz. U. z 2025 r. poz. 775 z późn. zm.) (dalej „ustawa o podatku od towarów i usług”).</w:t>
      </w:r>
    </w:p>
    <w:p w14:paraId="7E3CA535" w14:textId="77777777" w:rsidR="00BB17E4" w:rsidRPr="00B40D5D" w:rsidRDefault="00BB17E4" w:rsidP="00BB17E4">
      <w:pPr>
        <w:pStyle w:val="Tytu"/>
        <w:widowControl w:val="0"/>
        <w:numPr>
          <w:ilvl w:val="0"/>
          <w:numId w:val="25"/>
        </w:numPr>
        <w:tabs>
          <w:tab w:val="clear" w:pos="720"/>
        </w:tabs>
        <w:ind w:left="360"/>
        <w:jc w:val="both"/>
        <w:rPr>
          <w:rFonts w:cs="Arial"/>
          <w:snapToGrid w:val="0"/>
          <w:sz w:val="20"/>
        </w:rPr>
      </w:pPr>
      <w:r w:rsidRPr="00B40D5D">
        <w:rPr>
          <w:rFonts w:cs="Arial"/>
          <w:color w:val="000000"/>
          <w:sz w:val="20"/>
        </w:rPr>
        <w:t xml:space="preserve">W przypadku awarii Krajowego Systemu e-Faktur, Wykonawca wystawi fakturę zgodnie z obowiązującymi w tym zakresie przepisami ustawy o podatku od towarów i usług i prześle ją na adres e-mail: </w:t>
      </w:r>
      <w:r w:rsidRPr="00B40D5D">
        <w:rPr>
          <w:rFonts w:cs="Arial"/>
          <w:sz w:val="20"/>
        </w:rPr>
        <w:t xml:space="preserve">e-faktury@mpwik.com.pl </w:t>
      </w:r>
      <w:r w:rsidRPr="00B40D5D">
        <w:rPr>
          <w:rFonts w:cs="Arial"/>
          <w:color w:val="000000"/>
          <w:sz w:val="20"/>
        </w:rPr>
        <w:t> </w:t>
      </w:r>
    </w:p>
    <w:p w14:paraId="779AD138" w14:textId="77777777" w:rsidR="00BB17E4" w:rsidRPr="00E34CC1" w:rsidRDefault="00BB17E4" w:rsidP="00BB17E4">
      <w:pPr>
        <w:pStyle w:val="Tytu"/>
        <w:widowControl w:val="0"/>
        <w:ind w:left="360"/>
        <w:jc w:val="both"/>
        <w:rPr>
          <w:rFonts w:cs="Arial"/>
          <w:snapToGrid w:val="0"/>
          <w:sz w:val="20"/>
        </w:rPr>
      </w:pPr>
    </w:p>
    <w:p w14:paraId="09595200" w14:textId="77777777" w:rsidR="00BB17E4" w:rsidRDefault="00BB17E4" w:rsidP="00BB17E4">
      <w:pPr>
        <w:ind w:firstLine="1"/>
        <w:jc w:val="center"/>
        <w:rPr>
          <w:rFonts w:ascii="Arial" w:hAnsi="Arial" w:cs="Arial"/>
          <w:b/>
          <w:sz w:val="20"/>
          <w:szCs w:val="20"/>
        </w:rPr>
      </w:pPr>
    </w:p>
    <w:p w14:paraId="42AB78D5" w14:textId="77777777" w:rsidR="00BB17E4" w:rsidRDefault="00BB17E4" w:rsidP="00BB17E4">
      <w:pPr>
        <w:ind w:firstLine="1"/>
        <w:jc w:val="center"/>
        <w:rPr>
          <w:rFonts w:ascii="Arial" w:hAnsi="Arial" w:cs="Arial"/>
          <w:b/>
          <w:sz w:val="20"/>
          <w:szCs w:val="20"/>
        </w:rPr>
      </w:pPr>
    </w:p>
    <w:p w14:paraId="47474B03" w14:textId="77777777" w:rsidR="00BB17E4" w:rsidRPr="00E43D5F" w:rsidRDefault="00BB17E4" w:rsidP="00BB17E4">
      <w:pPr>
        <w:ind w:firstLine="1"/>
        <w:jc w:val="center"/>
        <w:rPr>
          <w:rFonts w:ascii="Arial" w:hAnsi="Arial" w:cs="Arial"/>
          <w:b/>
          <w:sz w:val="20"/>
          <w:szCs w:val="20"/>
        </w:rPr>
      </w:pPr>
      <w:r w:rsidRPr="00E43D5F">
        <w:rPr>
          <w:rFonts w:ascii="Arial" w:hAnsi="Arial" w:cs="Arial"/>
          <w:b/>
          <w:sz w:val="20"/>
          <w:szCs w:val="20"/>
        </w:rPr>
        <w:t>§ 4</w:t>
      </w:r>
    </w:p>
    <w:p w14:paraId="15157E72" w14:textId="77777777" w:rsidR="00BB17E4" w:rsidRPr="00E43D5F" w:rsidRDefault="00BB17E4" w:rsidP="00BB17E4">
      <w:pPr>
        <w:pStyle w:val="Nagwek4"/>
        <w:spacing w:line="240" w:lineRule="auto"/>
        <w:ind w:left="0"/>
        <w:rPr>
          <w:rFonts w:cs="Arial"/>
          <w:sz w:val="20"/>
          <w:szCs w:val="20"/>
        </w:rPr>
      </w:pPr>
      <w:r w:rsidRPr="00E43D5F">
        <w:rPr>
          <w:rFonts w:cs="Arial"/>
          <w:sz w:val="20"/>
          <w:szCs w:val="20"/>
        </w:rPr>
        <w:t>Nadzór prawidłowego wykonania przedmiotu umowy</w:t>
      </w:r>
    </w:p>
    <w:p w14:paraId="74A09269" w14:textId="77777777" w:rsidR="00BB17E4" w:rsidRPr="00E43D5F" w:rsidRDefault="00BB17E4" w:rsidP="00BB17E4">
      <w:pPr>
        <w:numPr>
          <w:ilvl w:val="0"/>
          <w:numId w:val="26"/>
        </w:numPr>
        <w:tabs>
          <w:tab w:val="clear" w:pos="720"/>
          <w:tab w:val="num" w:pos="-1920"/>
        </w:tabs>
        <w:spacing w:after="0" w:line="240" w:lineRule="auto"/>
        <w:ind w:left="360"/>
        <w:rPr>
          <w:rFonts w:ascii="Arial" w:hAnsi="Arial" w:cs="Arial"/>
          <w:bCs/>
          <w:sz w:val="20"/>
          <w:szCs w:val="20"/>
        </w:rPr>
      </w:pPr>
      <w:r w:rsidRPr="00E43D5F">
        <w:rPr>
          <w:rFonts w:ascii="Arial" w:hAnsi="Arial" w:cs="Arial"/>
          <w:bCs/>
          <w:sz w:val="20"/>
          <w:szCs w:val="20"/>
        </w:rPr>
        <w:t>Osobami odpowiedzialnymi za prawidłową realizację umowy są:</w:t>
      </w:r>
    </w:p>
    <w:p w14:paraId="4F1DAC6C" w14:textId="77777777" w:rsidR="00BB17E4" w:rsidRPr="00E43D5F" w:rsidRDefault="00BB17E4" w:rsidP="00BB17E4">
      <w:pPr>
        <w:ind w:left="360"/>
        <w:rPr>
          <w:rFonts w:ascii="Arial" w:hAnsi="Arial" w:cs="Arial"/>
          <w:bCs/>
          <w:sz w:val="20"/>
          <w:szCs w:val="20"/>
        </w:rPr>
      </w:pPr>
      <w:r w:rsidRPr="00E43D5F">
        <w:rPr>
          <w:rFonts w:ascii="Arial" w:hAnsi="Arial" w:cs="Arial"/>
          <w:bCs/>
          <w:sz w:val="20"/>
          <w:szCs w:val="20"/>
        </w:rPr>
        <w:t xml:space="preserve">po stronie Zamawiającego: </w:t>
      </w:r>
    </w:p>
    <w:p w14:paraId="406C82D3" w14:textId="77777777" w:rsidR="00BB17E4" w:rsidRPr="00E43D5F" w:rsidRDefault="00BB17E4" w:rsidP="00BB17E4">
      <w:pPr>
        <w:ind w:left="360"/>
        <w:rPr>
          <w:rFonts w:ascii="Arial" w:hAnsi="Arial" w:cs="Arial"/>
          <w:bCs/>
          <w:sz w:val="20"/>
          <w:szCs w:val="20"/>
        </w:rPr>
      </w:pPr>
      <w:r w:rsidRPr="00E43D5F">
        <w:rPr>
          <w:rFonts w:ascii="Arial" w:hAnsi="Arial" w:cs="Arial"/>
          <w:bCs/>
          <w:sz w:val="20"/>
          <w:szCs w:val="20"/>
        </w:rPr>
        <w:t xml:space="preserve">1) po stronie Zamawiającego: </w:t>
      </w:r>
    </w:p>
    <w:p w14:paraId="1DE3BF75" w14:textId="77777777" w:rsidR="00BB17E4" w:rsidRPr="007F2C54" w:rsidRDefault="00BB17E4" w:rsidP="00BB17E4">
      <w:pPr>
        <w:ind w:left="709" w:hanging="1"/>
        <w:rPr>
          <w:rFonts w:ascii="Arial" w:hAnsi="Arial" w:cs="Arial"/>
          <w:bCs/>
          <w:sz w:val="20"/>
          <w:szCs w:val="20"/>
        </w:rPr>
      </w:pPr>
      <w:r w:rsidRPr="00E43D5F">
        <w:rPr>
          <w:rFonts w:ascii="Arial" w:hAnsi="Arial" w:cs="Arial"/>
          <w:bCs/>
          <w:sz w:val="20"/>
          <w:szCs w:val="20"/>
        </w:rPr>
        <w:t>a</w:t>
      </w:r>
      <w:r>
        <w:rPr>
          <w:rFonts w:ascii="Arial" w:hAnsi="Arial" w:cs="Arial"/>
          <w:bCs/>
          <w:sz w:val="20"/>
          <w:szCs w:val="20"/>
        </w:rPr>
        <w:t>) …………………………………………………….</w:t>
      </w:r>
      <w:r w:rsidRPr="007F2C54">
        <w:rPr>
          <w:rFonts w:ascii="Arial" w:hAnsi="Arial" w:cs="Arial"/>
          <w:bCs/>
          <w:sz w:val="20"/>
          <w:szCs w:val="20"/>
        </w:rPr>
        <w:t xml:space="preserve"> </w:t>
      </w:r>
    </w:p>
    <w:p w14:paraId="4534A712" w14:textId="77777777" w:rsidR="00BB17E4" w:rsidRPr="007F2C54" w:rsidRDefault="00BB17E4" w:rsidP="00BB17E4">
      <w:pPr>
        <w:ind w:left="709" w:hanging="1"/>
        <w:rPr>
          <w:rFonts w:ascii="Arial" w:hAnsi="Arial" w:cs="Arial"/>
          <w:bCs/>
          <w:sz w:val="20"/>
          <w:szCs w:val="20"/>
        </w:rPr>
      </w:pPr>
      <w:r>
        <w:rPr>
          <w:rFonts w:ascii="Arial" w:hAnsi="Arial" w:cs="Arial"/>
          <w:bCs/>
          <w:sz w:val="20"/>
          <w:szCs w:val="20"/>
        </w:rPr>
        <w:t>b) …………………………………………………….</w:t>
      </w:r>
    </w:p>
    <w:p w14:paraId="0FFA46E4" w14:textId="77777777" w:rsidR="00BB17E4" w:rsidRPr="007F2C54" w:rsidRDefault="00BB17E4" w:rsidP="00BB17E4">
      <w:pPr>
        <w:ind w:left="709" w:hanging="1"/>
        <w:rPr>
          <w:rFonts w:ascii="Arial" w:hAnsi="Arial" w:cs="Arial"/>
          <w:bCs/>
          <w:sz w:val="20"/>
          <w:szCs w:val="20"/>
        </w:rPr>
      </w:pPr>
      <w:r>
        <w:rPr>
          <w:rFonts w:ascii="Arial" w:hAnsi="Arial" w:cs="Arial"/>
          <w:bCs/>
          <w:sz w:val="20"/>
          <w:szCs w:val="20"/>
        </w:rPr>
        <w:t>c) ……………………………………………………..</w:t>
      </w:r>
    </w:p>
    <w:p w14:paraId="0F7E5B25" w14:textId="77777777" w:rsidR="00BB17E4" w:rsidRPr="00E43D5F" w:rsidRDefault="00BB17E4" w:rsidP="00BB17E4">
      <w:pPr>
        <w:rPr>
          <w:rFonts w:ascii="Arial" w:hAnsi="Arial" w:cs="Arial"/>
          <w:bCs/>
          <w:sz w:val="20"/>
          <w:szCs w:val="20"/>
        </w:rPr>
      </w:pPr>
    </w:p>
    <w:p w14:paraId="7D7B4466" w14:textId="77777777" w:rsidR="00BB17E4" w:rsidRPr="00E43D5F" w:rsidRDefault="00BB17E4" w:rsidP="00BB17E4">
      <w:pPr>
        <w:ind w:left="360"/>
        <w:rPr>
          <w:rFonts w:ascii="Arial" w:hAnsi="Arial" w:cs="Arial"/>
          <w:bCs/>
          <w:sz w:val="20"/>
          <w:szCs w:val="20"/>
        </w:rPr>
      </w:pPr>
      <w:r w:rsidRPr="00E43D5F">
        <w:rPr>
          <w:rFonts w:ascii="Arial" w:hAnsi="Arial" w:cs="Arial"/>
          <w:bCs/>
          <w:sz w:val="20"/>
          <w:szCs w:val="20"/>
        </w:rPr>
        <w:t>2) po stronie Wykonawcy:</w:t>
      </w:r>
    </w:p>
    <w:p w14:paraId="7CFBF277" w14:textId="77777777" w:rsidR="00BB17E4" w:rsidRDefault="00BB17E4" w:rsidP="00BB17E4">
      <w:pPr>
        <w:ind w:left="360" w:firstLine="349"/>
        <w:rPr>
          <w:rFonts w:ascii="Arial" w:hAnsi="Arial" w:cs="Arial"/>
          <w:bCs/>
          <w:sz w:val="20"/>
          <w:szCs w:val="20"/>
        </w:rPr>
      </w:pPr>
      <w:r w:rsidRPr="00E43D5F">
        <w:rPr>
          <w:rFonts w:ascii="Arial" w:hAnsi="Arial" w:cs="Arial"/>
          <w:bCs/>
          <w:sz w:val="20"/>
          <w:szCs w:val="20"/>
        </w:rPr>
        <w:t xml:space="preserve">a) </w:t>
      </w:r>
      <w:r>
        <w:rPr>
          <w:rFonts w:ascii="Arial" w:hAnsi="Arial" w:cs="Arial"/>
          <w:bCs/>
          <w:sz w:val="20"/>
          <w:szCs w:val="20"/>
        </w:rPr>
        <w:t>……………………………….., tel. ……..</w:t>
      </w:r>
    </w:p>
    <w:p w14:paraId="6891B158" w14:textId="77777777" w:rsidR="00BB17E4" w:rsidRPr="00E43D5F" w:rsidRDefault="00BB17E4" w:rsidP="00BB17E4">
      <w:pPr>
        <w:ind w:left="360" w:firstLine="349"/>
        <w:rPr>
          <w:rFonts w:ascii="Arial" w:hAnsi="Arial" w:cs="Arial"/>
          <w:bCs/>
          <w:sz w:val="20"/>
          <w:szCs w:val="20"/>
        </w:rPr>
      </w:pPr>
      <w:r>
        <w:rPr>
          <w:rFonts w:ascii="Arial" w:hAnsi="Arial" w:cs="Arial"/>
          <w:bCs/>
          <w:sz w:val="20"/>
          <w:szCs w:val="20"/>
        </w:rPr>
        <w:t>b) ………………………………,   tel. …….</w:t>
      </w:r>
    </w:p>
    <w:p w14:paraId="384D6F63" w14:textId="77777777" w:rsidR="00BB17E4" w:rsidRPr="00E43D5F" w:rsidRDefault="00BB17E4" w:rsidP="00BB17E4">
      <w:pPr>
        <w:widowControl w:val="0"/>
        <w:autoSpaceDE w:val="0"/>
        <w:ind w:left="360"/>
        <w:jc w:val="both"/>
        <w:rPr>
          <w:rFonts w:ascii="Arial" w:eastAsia="SimSun" w:hAnsi="Arial" w:cs="Arial"/>
          <w:sz w:val="20"/>
          <w:szCs w:val="20"/>
        </w:rPr>
      </w:pPr>
      <w:r w:rsidRPr="00E43D5F">
        <w:rPr>
          <w:rFonts w:ascii="Arial" w:hAnsi="Arial" w:cs="Arial"/>
          <w:sz w:val="20"/>
          <w:szCs w:val="20"/>
        </w:rPr>
        <w:lastRenderedPageBreak/>
        <w:t>Każda ze Stron oświadcza, że wskazane powyżej osoby są umocowane przez Stronę do dokonywania czynności związanych z realizacją przedmiotu umowy. Osoby te nie są upoważnione do dokonywania czynności, które mogłyby powodować zmiany w niniejszej umowie.</w:t>
      </w:r>
      <w:r w:rsidRPr="00E43D5F">
        <w:rPr>
          <w:rFonts w:ascii="Arial" w:eastAsia="SimSun" w:hAnsi="Arial" w:cs="Arial"/>
          <w:sz w:val="20"/>
          <w:szCs w:val="20"/>
        </w:rPr>
        <w:t xml:space="preserve"> Zmiana lub uzupełnienie tych osób nie stanowi zmiany umowy i wymaga jedynie pisemnego oświadczenia złożonego drugiej Stronie. Osobą upoważnioną do złożenia takiego oświadczenia ze strony Zamawiającego jest Dyrektor Pionu</w:t>
      </w:r>
      <w:r>
        <w:rPr>
          <w:rFonts w:ascii="Arial" w:eastAsia="SimSun" w:hAnsi="Arial" w:cs="Arial"/>
          <w:sz w:val="20"/>
          <w:szCs w:val="20"/>
        </w:rPr>
        <w:t xml:space="preserve"> </w:t>
      </w:r>
      <w:r w:rsidRPr="0011712F">
        <w:rPr>
          <w:rFonts w:ascii="Arial" w:eastAsia="SimSun" w:hAnsi="Arial" w:cs="Arial"/>
          <w:sz w:val="20"/>
          <w:szCs w:val="20"/>
        </w:rPr>
        <w:t>Administracyjno-Technicznego</w:t>
      </w:r>
      <w:r>
        <w:rPr>
          <w:rFonts w:ascii="Arial" w:eastAsia="SimSun" w:hAnsi="Arial" w:cs="Arial"/>
          <w:sz w:val="20"/>
          <w:szCs w:val="20"/>
        </w:rPr>
        <w:t xml:space="preserve"> </w:t>
      </w:r>
      <w:r w:rsidRPr="00E43D5F">
        <w:rPr>
          <w:rFonts w:ascii="Arial" w:eastAsia="SimSun" w:hAnsi="Arial" w:cs="Arial"/>
          <w:sz w:val="20"/>
          <w:szCs w:val="20"/>
        </w:rPr>
        <w:t>lub Zastępca Dyrektora Pionu</w:t>
      </w:r>
      <w:r>
        <w:rPr>
          <w:rFonts w:ascii="Arial" w:eastAsia="SimSun" w:hAnsi="Arial" w:cs="Arial"/>
          <w:sz w:val="20"/>
          <w:szCs w:val="20"/>
        </w:rPr>
        <w:t xml:space="preserve"> </w:t>
      </w:r>
      <w:r w:rsidRPr="0011712F">
        <w:rPr>
          <w:rFonts w:ascii="Arial" w:eastAsia="SimSun" w:hAnsi="Arial" w:cs="Arial"/>
          <w:sz w:val="20"/>
          <w:szCs w:val="20"/>
        </w:rPr>
        <w:t>Administracyjno-Technicznego</w:t>
      </w:r>
      <w:r>
        <w:rPr>
          <w:rFonts w:ascii="Arial" w:eastAsia="SimSun" w:hAnsi="Arial" w:cs="Arial"/>
          <w:sz w:val="20"/>
          <w:szCs w:val="20"/>
        </w:rPr>
        <w:t>.</w:t>
      </w:r>
    </w:p>
    <w:p w14:paraId="0DB6EA75" w14:textId="77777777" w:rsidR="00BB17E4" w:rsidRDefault="00BB17E4" w:rsidP="00BB17E4">
      <w:pPr>
        <w:numPr>
          <w:ilvl w:val="2"/>
          <w:numId w:val="33"/>
        </w:numPr>
        <w:spacing w:after="0" w:line="240" w:lineRule="auto"/>
        <w:jc w:val="both"/>
        <w:rPr>
          <w:rFonts w:ascii="Arial" w:hAnsi="Arial" w:cs="Arial"/>
          <w:sz w:val="20"/>
          <w:szCs w:val="20"/>
        </w:rPr>
      </w:pPr>
      <w:r w:rsidRPr="00E43D5F">
        <w:rPr>
          <w:rFonts w:ascii="Arial" w:hAnsi="Arial" w:cs="Arial"/>
          <w:sz w:val="20"/>
          <w:szCs w:val="20"/>
        </w:rPr>
        <w:t>Każda z osób wymienionych w ust. 1 uprawniona jest do samodzielnego działania, z zastrzeżeniem, iż do wykonywania czynności związanych z odbiorami, konieczne jest łączne działanie dwóch osób wymienionych w ust. 1 niniejszego paragrafu po stronie Zamawiającego i jednej osoby po stronie Wykonawcy.</w:t>
      </w:r>
    </w:p>
    <w:p w14:paraId="3D4D348A" w14:textId="77777777" w:rsidR="00BB17E4" w:rsidRPr="00E43D5F" w:rsidRDefault="00BB17E4" w:rsidP="00BB17E4">
      <w:pPr>
        <w:ind w:left="397"/>
        <w:jc w:val="both"/>
        <w:rPr>
          <w:rFonts w:ascii="Arial" w:hAnsi="Arial" w:cs="Arial"/>
          <w:sz w:val="20"/>
          <w:szCs w:val="20"/>
        </w:rPr>
      </w:pPr>
    </w:p>
    <w:p w14:paraId="55E56826" w14:textId="77777777" w:rsidR="00BB17E4" w:rsidRDefault="00BB17E4" w:rsidP="00BB17E4">
      <w:pPr>
        <w:pStyle w:val="Tytu"/>
        <w:rPr>
          <w:rFonts w:cs="Arial"/>
          <w:b/>
          <w:sz w:val="20"/>
        </w:rPr>
      </w:pPr>
      <w:r w:rsidRPr="00E43D5F">
        <w:rPr>
          <w:rFonts w:cs="Arial"/>
          <w:b/>
          <w:sz w:val="20"/>
        </w:rPr>
        <w:t>§ 5</w:t>
      </w:r>
    </w:p>
    <w:p w14:paraId="5CD967B9" w14:textId="77777777" w:rsidR="00BB17E4" w:rsidRPr="00E43D5F" w:rsidRDefault="00BB17E4" w:rsidP="00BB17E4">
      <w:pPr>
        <w:pStyle w:val="Tytu"/>
        <w:rPr>
          <w:rFonts w:cs="Arial"/>
          <w:b/>
          <w:sz w:val="20"/>
        </w:rPr>
      </w:pPr>
      <w:r w:rsidRPr="00E43D5F">
        <w:rPr>
          <w:rFonts w:cs="Arial"/>
          <w:b/>
          <w:sz w:val="20"/>
        </w:rPr>
        <w:t>Obowiązki Zamawiającego</w:t>
      </w:r>
    </w:p>
    <w:p w14:paraId="1B6D0FF5" w14:textId="77777777" w:rsidR="00BB17E4" w:rsidRPr="00E43D5F" w:rsidRDefault="00BB17E4" w:rsidP="00BB17E4">
      <w:pPr>
        <w:pStyle w:val="Tytu"/>
        <w:jc w:val="both"/>
        <w:rPr>
          <w:rFonts w:cs="Arial"/>
          <w:sz w:val="20"/>
        </w:rPr>
      </w:pPr>
      <w:r w:rsidRPr="00E43D5F">
        <w:rPr>
          <w:rFonts w:cs="Arial"/>
          <w:sz w:val="20"/>
        </w:rPr>
        <w:t>Zamawiający zobowiązuje się do:</w:t>
      </w:r>
    </w:p>
    <w:p w14:paraId="4209E51F" w14:textId="77777777" w:rsidR="00BB17E4" w:rsidRPr="00E43D5F" w:rsidRDefault="00BB17E4" w:rsidP="00BB17E4">
      <w:pPr>
        <w:numPr>
          <w:ilvl w:val="0"/>
          <w:numId w:val="27"/>
        </w:numPr>
        <w:tabs>
          <w:tab w:val="num" w:pos="-1980"/>
        </w:tabs>
        <w:spacing w:after="0" w:line="240" w:lineRule="auto"/>
        <w:jc w:val="both"/>
        <w:rPr>
          <w:rFonts w:ascii="Arial" w:hAnsi="Arial" w:cs="Arial"/>
          <w:sz w:val="20"/>
          <w:szCs w:val="20"/>
        </w:rPr>
      </w:pPr>
      <w:r w:rsidRPr="00E43D5F">
        <w:rPr>
          <w:rFonts w:ascii="Arial" w:hAnsi="Arial" w:cs="Arial"/>
          <w:sz w:val="20"/>
          <w:szCs w:val="20"/>
        </w:rPr>
        <w:t>nadzorowania czynności związanych z realizacją przedmiotu umowy;</w:t>
      </w:r>
    </w:p>
    <w:p w14:paraId="10A7BC2B" w14:textId="77777777" w:rsidR="00BB17E4" w:rsidRPr="00E43D5F" w:rsidRDefault="00BB17E4" w:rsidP="00BB17E4">
      <w:pPr>
        <w:numPr>
          <w:ilvl w:val="0"/>
          <w:numId w:val="27"/>
        </w:numPr>
        <w:tabs>
          <w:tab w:val="num" w:pos="-1980"/>
        </w:tabs>
        <w:spacing w:after="0" w:line="240" w:lineRule="auto"/>
        <w:jc w:val="both"/>
        <w:rPr>
          <w:rFonts w:ascii="Arial" w:hAnsi="Arial" w:cs="Arial"/>
          <w:sz w:val="20"/>
          <w:szCs w:val="20"/>
        </w:rPr>
      </w:pPr>
      <w:r w:rsidRPr="00E43D5F">
        <w:rPr>
          <w:rFonts w:ascii="Arial" w:hAnsi="Arial" w:cs="Arial"/>
          <w:sz w:val="20"/>
          <w:szCs w:val="20"/>
        </w:rPr>
        <w:t>wskazania Wykonawcy miejsca na zorganizowanie zaplecza robót na czas realizacji przedmiotu umowy oraz punktów poboru energii elektrycznej i wody, o ile będzie to niezbędne do należytego wykonania umowy przez Wykonawcę, z zastrzeżeniem postanowienia § 6 ust. 1 pkt. 5);</w:t>
      </w:r>
    </w:p>
    <w:p w14:paraId="0DEA724D" w14:textId="77777777" w:rsidR="00BB17E4" w:rsidRDefault="00BB17E4" w:rsidP="00BB17E4">
      <w:pPr>
        <w:pStyle w:val="Tytu"/>
        <w:numPr>
          <w:ilvl w:val="0"/>
          <w:numId w:val="27"/>
        </w:numPr>
        <w:tabs>
          <w:tab w:val="num" w:pos="-1980"/>
        </w:tabs>
        <w:jc w:val="both"/>
        <w:rPr>
          <w:rFonts w:cs="Arial"/>
          <w:sz w:val="20"/>
        </w:rPr>
      </w:pPr>
      <w:r w:rsidRPr="00E43D5F">
        <w:rPr>
          <w:rFonts w:cs="Arial"/>
          <w:sz w:val="20"/>
        </w:rPr>
        <w:t>przystąpienia do odbiorów częściowych</w:t>
      </w:r>
      <w:r w:rsidRPr="00E43D5F" w:rsidDel="009917B5">
        <w:rPr>
          <w:rFonts w:cs="Arial"/>
          <w:sz w:val="20"/>
        </w:rPr>
        <w:t xml:space="preserve"> </w:t>
      </w:r>
      <w:r w:rsidRPr="00E43D5F">
        <w:rPr>
          <w:rFonts w:cs="Arial"/>
          <w:sz w:val="20"/>
        </w:rPr>
        <w:t>prac objętych umową, wykonanych należycie i zgodnie z jej postanowieniami i zapłaty wynagrodzenia za należyte i zgodne z umową wykonanie przedmiotu umowy.</w:t>
      </w:r>
    </w:p>
    <w:p w14:paraId="762F9BAF" w14:textId="77777777" w:rsidR="00BB17E4" w:rsidRDefault="00BB17E4" w:rsidP="00BB17E4">
      <w:pPr>
        <w:numPr>
          <w:ilvl w:val="0"/>
          <w:numId w:val="27"/>
        </w:numPr>
        <w:spacing w:after="120" w:line="240" w:lineRule="auto"/>
        <w:jc w:val="both"/>
        <w:rPr>
          <w:rFonts w:ascii="Arial" w:hAnsi="Arial" w:cs="Arial"/>
          <w:sz w:val="20"/>
        </w:rPr>
      </w:pPr>
      <w:r>
        <w:rPr>
          <w:rFonts w:ascii="Arial" w:hAnsi="Arial" w:cs="Arial"/>
          <w:sz w:val="20"/>
        </w:rPr>
        <w:t>Zamawiający zastrzega sobie możliwość rezygnacji z realizacji usługi mycia i konserwacji, w takim przypadku Wykonawcy nie przysługują żadne roszczenia z tym związane.</w:t>
      </w:r>
    </w:p>
    <w:p w14:paraId="1B746CC2" w14:textId="77777777" w:rsidR="00BB17E4" w:rsidRDefault="00BB17E4" w:rsidP="00BB17E4">
      <w:pPr>
        <w:spacing w:after="120"/>
        <w:ind w:left="360"/>
        <w:jc w:val="both"/>
        <w:rPr>
          <w:rFonts w:ascii="Arial" w:hAnsi="Arial" w:cs="Arial"/>
          <w:sz w:val="20"/>
        </w:rPr>
      </w:pPr>
    </w:p>
    <w:p w14:paraId="5C7CFC68" w14:textId="77777777" w:rsidR="00BB17E4" w:rsidRPr="00E43D5F" w:rsidRDefault="00BB17E4" w:rsidP="00BB17E4">
      <w:pPr>
        <w:pStyle w:val="Tytu"/>
        <w:rPr>
          <w:rFonts w:cs="Arial"/>
          <w:b/>
          <w:sz w:val="20"/>
        </w:rPr>
      </w:pPr>
    </w:p>
    <w:p w14:paraId="41EC08E2" w14:textId="77777777" w:rsidR="00BB17E4" w:rsidRDefault="00BB17E4" w:rsidP="00BB17E4">
      <w:pPr>
        <w:pStyle w:val="Tytu"/>
        <w:rPr>
          <w:rFonts w:cs="Arial"/>
          <w:b/>
          <w:sz w:val="20"/>
        </w:rPr>
      </w:pPr>
      <w:bookmarkStart w:id="3" w:name="_Hlk97882258"/>
      <w:r w:rsidRPr="00E43D5F">
        <w:rPr>
          <w:rFonts w:cs="Arial"/>
          <w:b/>
          <w:sz w:val="20"/>
        </w:rPr>
        <w:t>§ 6</w:t>
      </w:r>
    </w:p>
    <w:bookmarkEnd w:id="3"/>
    <w:p w14:paraId="171D9D8C" w14:textId="77777777" w:rsidR="00BB17E4" w:rsidRPr="00E43D5F" w:rsidRDefault="00BB17E4" w:rsidP="00BB17E4">
      <w:pPr>
        <w:pStyle w:val="Tytu"/>
        <w:rPr>
          <w:rFonts w:cs="Arial"/>
          <w:b/>
          <w:sz w:val="20"/>
        </w:rPr>
      </w:pPr>
      <w:r w:rsidRPr="00E43D5F">
        <w:rPr>
          <w:rFonts w:cs="Arial"/>
          <w:b/>
          <w:sz w:val="20"/>
        </w:rPr>
        <w:t>Obowiązki Wykonawcy i zasady realizacji przedmiotu umowy</w:t>
      </w:r>
    </w:p>
    <w:p w14:paraId="6631B65C" w14:textId="77777777" w:rsidR="00BB17E4" w:rsidRPr="00E43D5F" w:rsidRDefault="00BB17E4" w:rsidP="00BB17E4">
      <w:pPr>
        <w:pStyle w:val="Tytu"/>
        <w:numPr>
          <w:ilvl w:val="1"/>
          <w:numId w:val="32"/>
        </w:numPr>
        <w:tabs>
          <w:tab w:val="left" w:pos="360"/>
        </w:tabs>
        <w:ind w:hanging="1440"/>
        <w:jc w:val="both"/>
        <w:rPr>
          <w:rFonts w:cs="Arial"/>
          <w:bCs/>
          <w:sz w:val="20"/>
        </w:rPr>
      </w:pPr>
      <w:r w:rsidRPr="00E43D5F">
        <w:rPr>
          <w:rFonts w:cs="Arial"/>
          <w:bCs/>
          <w:sz w:val="20"/>
        </w:rPr>
        <w:t>Wykonawca zobowiązany jest w ramach realizacji przedmiotu umowy, w szczególności do:</w:t>
      </w:r>
    </w:p>
    <w:p w14:paraId="1C2DD199" w14:textId="77777777" w:rsidR="00BB17E4" w:rsidRPr="00E43D5F" w:rsidRDefault="00BB17E4" w:rsidP="00BB17E4">
      <w:pPr>
        <w:pStyle w:val="WW-Tekstpodstawowywcity3"/>
        <w:numPr>
          <w:ilvl w:val="0"/>
          <w:numId w:val="37"/>
        </w:numPr>
        <w:tabs>
          <w:tab w:val="clear" w:pos="360"/>
          <w:tab w:val="num" w:pos="567"/>
        </w:tabs>
        <w:ind w:left="993" w:hanging="426"/>
        <w:rPr>
          <w:rFonts w:cs="Arial"/>
          <w:sz w:val="20"/>
        </w:rPr>
      </w:pPr>
      <w:r w:rsidRPr="00E43D5F">
        <w:rPr>
          <w:rFonts w:cs="Arial"/>
          <w:sz w:val="20"/>
        </w:rPr>
        <w:t xml:space="preserve">wykonania przedmiotu umowy zgodnie z umową, OPZ, wiedzą techniczną, </w:t>
      </w:r>
      <w:r>
        <w:rPr>
          <w:rFonts w:cs="Arial"/>
          <w:sz w:val="20"/>
        </w:rPr>
        <w:t>zgodnie z </w:t>
      </w:r>
      <w:r w:rsidRPr="00E43D5F">
        <w:rPr>
          <w:rFonts w:cs="Arial"/>
          <w:sz w:val="20"/>
        </w:rPr>
        <w:t xml:space="preserve">obowiązującymi przepisami prawa, Polskich Norm, Norm branżowych, z należytą starannością i w terminach umownych spełniając wymagania wynikające z </w:t>
      </w:r>
      <w:r>
        <w:rPr>
          <w:rFonts w:cs="Arial"/>
          <w:sz w:val="20"/>
        </w:rPr>
        <w:t xml:space="preserve">przepisów </w:t>
      </w:r>
      <w:bookmarkStart w:id="4" w:name="_Hlk97882115"/>
      <w:r>
        <w:rPr>
          <w:rFonts w:cs="Arial"/>
          <w:sz w:val="20"/>
        </w:rPr>
        <w:t>BHP i p</w:t>
      </w:r>
      <w:r w:rsidRPr="00E43D5F">
        <w:rPr>
          <w:rFonts w:cs="Arial"/>
          <w:sz w:val="20"/>
        </w:rPr>
        <w:t>poż</w:t>
      </w:r>
      <w:bookmarkEnd w:id="4"/>
      <w:r w:rsidRPr="00E43D5F">
        <w:rPr>
          <w:rFonts w:cs="Arial"/>
          <w:sz w:val="20"/>
        </w:rPr>
        <w:t>. i szczegółowych wytycznych uzyskanych od Zamawiającego, w tym dokumentacji techniczno-ruchowej;</w:t>
      </w:r>
    </w:p>
    <w:p w14:paraId="24CE9CD2" w14:textId="77777777" w:rsidR="00BB17E4" w:rsidRPr="00E43D5F" w:rsidRDefault="00BB17E4" w:rsidP="00BB17E4">
      <w:pPr>
        <w:pStyle w:val="Tekstpodstawowywcity3"/>
        <w:numPr>
          <w:ilvl w:val="0"/>
          <w:numId w:val="37"/>
        </w:numPr>
        <w:tabs>
          <w:tab w:val="clear" w:pos="360"/>
          <w:tab w:val="num" w:pos="567"/>
        </w:tabs>
        <w:autoSpaceDE w:val="0"/>
        <w:autoSpaceDN w:val="0"/>
        <w:spacing w:after="0"/>
        <w:ind w:left="993" w:hanging="426"/>
        <w:jc w:val="both"/>
        <w:rPr>
          <w:rFonts w:ascii="Arial" w:hAnsi="Arial" w:cs="Arial"/>
          <w:sz w:val="20"/>
          <w:szCs w:val="20"/>
        </w:rPr>
      </w:pPr>
      <w:r w:rsidRPr="00E43D5F">
        <w:rPr>
          <w:rFonts w:ascii="Arial" w:hAnsi="Arial" w:cs="Arial"/>
          <w:sz w:val="20"/>
          <w:szCs w:val="20"/>
        </w:rPr>
        <w:t>użycia do wykonania prac technik i materiałów gwarantujących spełnienie wszelkich wymagań technologicznych oraz właściwą jakość przedmiotu umowy;</w:t>
      </w:r>
    </w:p>
    <w:p w14:paraId="2562EDA5" w14:textId="77777777" w:rsidR="00BB17E4" w:rsidRPr="00E43D5F" w:rsidRDefault="00BB17E4" w:rsidP="00BB17E4">
      <w:pPr>
        <w:pStyle w:val="Tekstpodstawowywcity3"/>
        <w:numPr>
          <w:ilvl w:val="0"/>
          <w:numId w:val="37"/>
        </w:numPr>
        <w:tabs>
          <w:tab w:val="clear" w:pos="360"/>
          <w:tab w:val="num" w:pos="567"/>
        </w:tabs>
        <w:autoSpaceDE w:val="0"/>
        <w:autoSpaceDN w:val="0"/>
        <w:spacing w:after="0"/>
        <w:ind w:left="993" w:hanging="426"/>
        <w:jc w:val="both"/>
        <w:rPr>
          <w:rFonts w:ascii="Arial" w:hAnsi="Arial" w:cs="Arial"/>
          <w:sz w:val="20"/>
          <w:szCs w:val="20"/>
        </w:rPr>
      </w:pPr>
      <w:r w:rsidRPr="00E43D5F">
        <w:rPr>
          <w:rFonts w:ascii="Arial" w:hAnsi="Arial" w:cs="Arial"/>
          <w:sz w:val="20"/>
          <w:szCs w:val="20"/>
        </w:rPr>
        <w:t>zapewnienia możliwości kontrolowania przez Zamawiającego jakości wykonywanych czynności oraz jakości stosowanych przez Wykonawcę materiałów. Wykonawca ma obowiązek uwzględnić zalecenia i uwagi Zamawiającego oraz udostępnić wymagane przez niego dokumenty potwierdzające jakość stosowanych materiałów lub urządzeń;</w:t>
      </w:r>
    </w:p>
    <w:p w14:paraId="5F43A61C" w14:textId="77777777" w:rsidR="00BB17E4" w:rsidRPr="00E43D5F" w:rsidRDefault="00BB17E4" w:rsidP="00BB17E4">
      <w:pPr>
        <w:pStyle w:val="Tekstpodstawowywcity3"/>
        <w:numPr>
          <w:ilvl w:val="0"/>
          <w:numId w:val="37"/>
        </w:numPr>
        <w:tabs>
          <w:tab w:val="clear" w:pos="360"/>
          <w:tab w:val="num" w:pos="567"/>
        </w:tabs>
        <w:autoSpaceDE w:val="0"/>
        <w:autoSpaceDN w:val="0"/>
        <w:spacing w:after="0"/>
        <w:ind w:left="993" w:hanging="426"/>
        <w:jc w:val="both"/>
        <w:rPr>
          <w:rFonts w:ascii="Arial" w:hAnsi="Arial" w:cs="Arial"/>
          <w:sz w:val="20"/>
          <w:szCs w:val="20"/>
        </w:rPr>
      </w:pPr>
      <w:r w:rsidRPr="00E43D5F">
        <w:rPr>
          <w:rFonts w:ascii="Arial" w:hAnsi="Arial" w:cs="Arial"/>
          <w:sz w:val="20"/>
          <w:szCs w:val="20"/>
        </w:rPr>
        <w:t>sprawowania należytego nadzoru nad udostępnionym terenem prac oraz mieniem znajdującym się na tym terenie. W ramach tego zobowiązania Wykonawca, do czasu zakończenia realizacji umowy, ponosi odpowiedzialność za majątek własny jak i majątek Zamawiającego znajdujący się na udostępnionym Wykonawcy terenie;</w:t>
      </w:r>
    </w:p>
    <w:p w14:paraId="414871D7" w14:textId="77777777" w:rsidR="00BB17E4" w:rsidRPr="00E43D5F" w:rsidRDefault="00BB17E4" w:rsidP="00BB17E4">
      <w:pPr>
        <w:pStyle w:val="Tekstpodstawowywcity3"/>
        <w:numPr>
          <w:ilvl w:val="0"/>
          <w:numId w:val="37"/>
        </w:numPr>
        <w:tabs>
          <w:tab w:val="clear" w:pos="360"/>
          <w:tab w:val="num" w:pos="567"/>
        </w:tabs>
        <w:autoSpaceDE w:val="0"/>
        <w:autoSpaceDN w:val="0"/>
        <w:spacing w:after="0"/>
        <w:ind w:left="993" w:hanging="426"/>
        <w:jc w:val="both"/>
        <w:rPr>
          <w:rFonts w:ascii="Arial" w:hAnsi="Arial" w:cs="Arial"/>
          <w:sz w:val="20"/>
          <w:szCs w:val="20"/>
        </w:rPr>
      </w:pPr>
      <w:r w:rsidRPr="00E43D5F">
        <w:rPr>
          <w:rFonts w:ascii="Arial" w:hAnsi="Arial" w:cs="Arial"/>
          <w:sz w:val="20"/>
          <w:szCs w:val="20"/>
        </w:rPr>
        <w:t xml:space="preserve">zorganizowania zaplecza prac w miejscu wskazanym przez Zamawiającego na czas realizacji przedmiotu umowy, przy czym Zamawiający zapewnia dostęp do wody (hydranty i krany) oraz do energii (gniazd znajdujących się wewnątrz budynku) i poniesie w tym zakresie koszty, o ile będzie to niezbędne do należytego wykonania umowy. </w:t>
      </w:r>
    </w:p>
    <w:p w14:paraId="13440DA4" w14:textId="77777777" w:rsidR="00BB17E4" w:rsidRPr="00E43D5F" w:rsidRDefault="00BB17E4" w:rsidP="00BB17E4">
      <w:pPr>
        <w:pStyle w:val="Tekstpodstawowywcity3"/>
        <w:numPr>
          <w:ilvl w:val="0"/>
          <w:numId w:val="37"/>
        </w:numPr>
        <w:tabs>
          <w:tab w:val="clear" w:pos="360"/>
          <w:tab w:val="num" w:pos="567"/>
        </w:tabs>
        <w:autoSpaceDE w:val="0"/>
        <w:autoSpaceDN w:val="0"/>
        <w:spacing w:after="0"/>
        <w:ind w:left="993" w:hanging="426"/>
        <w:jc w:val="both"/>
        <w:rPr>
          <w:rFonts w:ascii="Arial" w:hAnsi="Arial" w:cs="Arial"/>
          <w:sz w:val="20"/>
          <w:szCs w:val="20"/>
        </w:rPr>
      </w:pPr>
      <w:r w:rsidRPr="00E43D5F">
        <w:rPr>
          <w:rFonts w:ascii="Arial" w:hAnsi="Arial" w:cs="Arial"/>
          <w:sz w:val="20"/>
          <w:szCs w:val="20"/>
        </w:rPr>
        <w:t xml:space="preserve">wykonania wszelkich niezbędnych prób i sprawdzeń umożliwiających należyte wykonanie umowy. Wykonawca zobowiązany jest także do obsługi służb pomocniczych i branżowych nadzorów technicznych niezbędnych do realizacji i odbioru przedmiotu umowy; </w:t>
      </w:r>
    </w:p>
    <w:p w14:paraId="34CBF976" w14:textId="77777777" w:rsidR="00BB17E4" w:rsidRPr="00E43D5F" w:rsidRDefault="00BB17E4" w:rsidP="00BB17E4">
      <w:pPr>
        <w:pStyle w:val="Tekstpodstawowywcity3"/>
        <w:numPr>
          <w:ilvl w:val="0"/>
          <w:numId w:val="37"/>
        </w:numPr>
        <w:tabs>
          <w:tab w:val="clear" w:pos="360"/>
          <w:tab w:val="num" w:pos="567"/>
        </w:tabs>
        <w:autoSpaceDE w:val="0"/>
        <w:autoSpaceDN w:val="0"/>
        <w:spacing w:after="0"/>
        <w:ind w:left="993" w:hanging="426"/>
        <w:jc w:val="both"/>
        <w:rPr>
          <w:rFonts w:ascii="Arial" w:hAnsi="Arial" w:cs="Arial"/>
          <w:sz w:val="20"/>
          <w:szCs w:val="20"/>
        </w:rPr>
      </w:pPr>
      <w:r w:rsidRPr="00E43D5F">
        <w:rPr>
          <w:rFonts w:ascii="Arial" w:hAnsi="Arial" w:cs="Arial"/>
          <w:sz w:val="20"/>
          <w:szCs w:val="20"/>
        </w:rPr>
        <w:t>pokrycia w całości wszelkich szkód poniesionych przez Zamawiającego lub osoby trzecie, powstałych w czasie realizacji umowy, wynikających z przyczyn leżących po stronie Wykonawcy;</w:t>
      </w:r>
    </w:p>
    <w:p w14:paraId="102DF624" w14:textId="77777777" w:rsidR="00BB17E4" w:rsidRPr="00E43D5F" w:rsidRDefault="00BB17E4" w:rsidP="00BB17E4">
      <w:pPr>
        <w:pStyle w:val="Tekstpodstawowywcity3"/>
        <w:numPr>
          <w:ilvl w:val="0"/>
          <w:numId w:val="37"/>
        </w:numPr>
        <w:tabs>
          <w:tab w:val="clear" w:pos="360"/>
          <w:tab w:val="num" w:pos="567"/>
        </w:tabs>
        <w:autoSpaceDE w:val="0"/>
        <w:autoSpaceDN w:val="0"/>
        <w:spacing w:after="0"/>
        <w:ind w:left="993" w:hanging="426"/>
        <w:jc w:val="both"/>
        <w:rPr>
          <w:rFonts w:ascii="Arial" w:hAnsi="Arial" w:cs="Arial"/>
          <w:sz w:val="20"/>
          <w:szCs w:val="20"/>
        </w:rPr>
      </w:pPr>
      <w:r w:rsidRPr="00E43D5F">
        <w:rPr>
          <w:rFonts w:ascii="Arial" w:hAnsi="Arial" w:cs="Arial"/>
          <w:bCs/>
          <w:sz w:val="20"/>
          <w:szCs w:val="20"/>
        </w:rPr>
        <w:t xml:space="preserve">delegowania do wykonywania prac w ramach umowy pracowników posiadających wiedzę fachową oraz doświadczenie w realizacji przedmiotu umowy o podobnym charakterze </w:t>
      </w:r>
      <w:r w:rsidRPr="00E43D5F">
        <w:rPr>
          <w:rFonts w:ascii="Arial" w:hAnsi="Arial" w:cs="Arial"/>
          <w:bCs/>
          <w:sz w:val="20"/>
          <w:szCs w:val="20"/>
        </w:rPr>
        <w:lastRenderedPageBreak/>
        <w:t>i</w:t>
      </w:r>
      <w:r>
        <w:rPr>
          <w:rFonts w:ascii="Arial" w:hAnsi="Arial" w:cs="Arial"/>
          <w:bCs/>
          <w:sz w:val="20"/>
          <w:szCs w:val="20"/>
        </w:rPr>
        <w:t> </w:t>
      </w:r>
      <w:r w:rsidRPr="00E43D5F">
        <w:rPr>
          <w:rFonts w:ascii="Arial" w:hAnsi="Arial" w:cs="Arial"/>
          <w:bCs/>
          <w:sz w:val="20"/>
          <w:szCs w:val="20"/>
        </w:rPr>
        <w:t>zakresie</w:t>
      </w:r>
      <w:r w:rsidRPr="00E43D5F">
        <w:rPr>
          <w:rFonts w:ascii="Arial" w:hAnsi="Arial" w:cs="Arial"/>
          <w:sz w:val="20"/>
          <w:szCs w:val="20"/>
        </w:rPr>
        <w:t>. Do obowiązków Wykonawcy należy również zapewnienie odpowiedniego dozoru technicznego właściwego dla zakresu prac i zapewnienia wykonania prac o wysokiej jakości;</w:t>
      </w:r>
    </w:p>
    <w:p w14:paraId="4E48877D" w14:textId="77777777" w:rsidR="00BB17E4" w:rsidRPr="00E43D5F" w:rsidRDefault="00BB17E4" w:rsidP="00BB17E4">
      <w:pPr>
        <w:pStyle w:val="Tekstpodstawowywcity3"/>
        <w:numPr>
          <w:ilvl w:val="0"/>
          <w:numId w:val="37"/>
        </w:numPr>
        <w:tabs>
          <w:tab w:val="clear" w:pos="360"/>
          <w:tab w:val="num" w:pos="567"/>
        </w:tabs>
        <w:autoSpaceDE w:val="0"/>
        <w:autoSpaceDN w:val="0"/>
        <w:spacing w:after="0"/>
        <w:ind w:left="993" w:hanging="426"/>
        <w:jc w:val="both"/>
        <w:rPr>
          <w:rFonts w:ascii="Arial" w:hAnsi="Arial" w:cs="Arial"/>
          <w:sz w:val="20"/>
          <w:szCs w:val="20"/>
        </w:rPr>
      </w:pPr>
      <w:r w:rsidRPr="00E43D5F">
        <w:rPr>
          <w:rFonts w:ascii="Arial" w:hAnsi="Arial" w:cs="Arial"/>
          <w:sz w:val="20"/>
          <w:szCs w:val="20"/>
        </w:rPr>
        <w:t>utrzymania ładu i porządku na terenie prowadzonych prac oraz przywrócenia terenu prac do stanu nie gorszego niż istniejący w dniu jego przekazania oraz naprawienia ewentualnych szkód wyrządzonych na terenie prac, a spowodowanych realizacją prac. W przypadku niezastosowania się do powyższego Zamawiający ma prawo obciążyć Wykonawcę kosztami za przywrócenie terenu prac do stanu pierwotnego oraz kosztami poniesionymi na naprawienie szkód spowodowanych realizacją prac;</w:t>
      </w:r>
    </w:p>
    <w:p w14:paraId="4F829A08" w14:textId="77777777" w:rsidR="00BB17E4" w:rsidRPr="00E43D5F" w:rsidRDefault="00BB17E4" w:rsidP="00BB17E4">
      <w:pPr>
        <w:pStyle w:val="Tekstpodstawowywcity3"/>
        <w:numPr>
          <w:ilvl w:val="0"/>
          <w:numId w:val="37"/>
        </w:numPr>
        <w:tabs>
          <w:tab w:val="clear" w:pos="360"/>
          <w:tab w:val="num" w:pos="567"/>
        </w:tabs>
        <w:autoSpaceDE w:val="0"/>
        <w:autoSpaceDN w:val="0"/>
        <w:spacing w:after="0"/>
        <w:ind w:left="993" w:hanging="426"/>
        <w:jc w:val="both"/>
        <w:rPr>
          <w:rFonts w:ascii="Arial" w:hAnsi="Arial" w:cs="Arial"/>
          <w:bCs/>
          <w:iCs/>
          <w:sz w:val="20"/>
          <w:szCs w:val="20"/>
        </w:rPr>
      </w:pPr>
      <w:r w:rsidRPr="00E43D5F">
        <w:rPr>
          <w:rFonts w:ascii="Arial" w:hAnsi="Arial" w:cs="Arial"/>
          <w:sz w:val="20"/>
          <w:szCs w:val="20"/>
        </w:rPr>
        <w:t>wykonania prac za pomocą podnośników lub rusztowań;</w:t>
      </w:r>
    </w:p>
    <w:p w14:paraId="605BF3A7" w14:textId="77777777" w:rsidR="00BB17E4" w:rsidRPr="00E43D5F" w:rsidRDefault="00BB17E4" w:rsidP="00BB17E4">
      <w:pPr>
        <w:pStyle w:val="Tekstpodstawowywcity3"/>
        <w:numPr>
          <w:ilvl w:val="0"/>
          <w:numId w:val="37"/>
        </w:numPr>
        <w:tabs>
          <w:tab w:val="clear" w:pos="360"/>
          <w:tab w:val="num" w:pos="567"/>
        </w:tabs>
        <w:autoSpaceDE w:val="0"/>
        <w:autoSpaceDN w:val="0"/>
        <w:spacing w:after="0"/>
        <w:ind w:left="993" w:hanging="426"/>
        <w:jc w:val="both"/>
        <w:rPr>
          <w:rFonts w:ascii="Arial" w:hAnsi="Arial" w:cs="Arial"/>
          <w:bCs/>
          <w:iCs/>
          <w:sz w:val="20"/>
          <w:szCs w:val="20"/>
        </w:rPr>
      </w:pPr>
      <w:r w:rsidRPr="00E43D5F">
        <w:rPr>
          <w:rFonts w:ascii="Arial" w:hAnsi="Arial" w:cs="Arial"/>
          <w:sz w:val="20"/>
          <w:szCs w:val="20"/>
        </w:rPr>
        <w:t>wystąpienia do Zamawiającego o wydanie przepustek upoważniających do wstępu na teren, na którym ma być realizowany przedmiot umowy zgodnie z wewnętrznymi regulacjami Zamawiającego;</w:t>
      </w:r>
    </w:p>
    <w:p w14:paraId="429F4A33" w14:textId="77777777" w:rsidR="00BB17E4" w:rsidRPr="00E43D5F" w:rsidRDefault="00BB17E4" w:rsidP="00BB17E4">
      <w:pPr>
        <w:numPr>
          <w:ilvl w:val="0"/>
          <w:numId w:val="37"/>
        </w:numPr>
        <w:tabs>
          <w:tab w:val="clear" w:pos="360"/>
          <w:tab w:val="left" w:pos="426"/>
          <w:tab w:val="num" w:pos="567"/>
        </w:tabs>
        <w:spacing w:after="0" w:line="240" w:lineRule="auto"/>
        <w:ind w:left="993" w:hanging="426"/>
        <w:jc w:val="both"/>
        <w:rPr>
          <w:rFonts w:ascii="Arial" w:hAnsi="Arial" w:cs="Arial"/>
          <w:sz w:val="20"/>
          <w:szCs w:val="20"/>
        </w:rPr>
      </w:pPr>
      <w:r w:rsidRPr="00E43D5F">
        <w:rPr>
          <w:rFonts w:ascii="Arial" w:hAnsi="Arial" w:cs="Arial"/>
          <w:sz w:val="20"/>
          <w:szCs w:val="20"/>
        </w:rPr>
        <w:t>przebywania wyłącznie na udostępnionym terenie oraz w miejscach wyznaczonych przez Zamawiającego;</w:t>
      </w:r>
    </w:p>
    <w:p w14:paraId="73EE5C05" w14:textId="77777777" w:rsidR="00BB17E4" w:rsidRPr="00E43D5F" w:rsidRDefault="00BB17E4" w:rsidP="00BB17E4">
      <w:pPr>
        <w:numPr>
          <w:ilvl w:val="0"/>
          <w:numId w:val="37"/>
        </w:numPr>
        <w:tabs>
          <w:tab w:val="clear" w:pos="360"/>
          <w:tab w:val="left" w:pos="426"/>
          <w:tab w:val="num" w:pos="567"/>
        </w:tabs>
        <w:spacing w:after="0" w:line="240" w:lineRule="auto"/>
        <w:ind w:left="993" w:hanging="426"/>
        <w:jc w:val="both"/>
        <w:rPr>
          <w:rFonts w:ascii="Arial" w:hAnsi="Arial" w:cs="Arial"/>
          <w:sz w:val="20"/>
          <w:szCs w:val="20"/>
        </w:rPr>
      </w:pPr>
      <w:r w:rsidRPr="00E43D5F">
        <w:rPr>
          <w:rFonts w:ascii="Arial" w:hAnsi="Arial" w:cs="Arial"/>
          <w:sz w:val="20"/>
          <w:szCs w:val="20"/>
        </w:rPr>
        <w:t>wykonania na własny koszt prac wynikłych z wszelkich zawi</w:t>
      </w:r>
      <w:r>
        <w:rPr>
          <w:rFonts w:ascii="Arial" w:hAnsi="Arial" w:cs="Arial"/>
          <w:sz w:val="20"/>
          <w:szCs w:val="20"/>
        </w:rPr>
        <w:t>nionych przez niego uszkodzeń i </w:t>
      </w:r>
      <w:r w:rsidRPr="00E43D5F">
        <w:rPr>
          <w:rFonts w:ascii="Arial" w:hAnsi="Arial" w:cs="Arial"/>
          <w:sz w:val="20"/>
          <w:szCs w:val="20"/>
        </w:rPr>
        <w:t>usterek powstałych w trakcie trwania prac;</w:t>
      </w:r>
    </w:p>
    <w:p w14:paraId="1A4D0F53" w14:textId="77777777" w:rsidR="00BB17E4" w:rsidRPr="00607C4F" w:rsidRDefault="00BB17E4" w:rsidP="00BB17E4">
      <w:pPr>
        <w:numPr>
          <w:ilvl w:val="0"/>
          <w:numId w:val="37"/>
        </w:numPr>
        <w:tabs>
          <w:tab w:val="clear" w:pos="360"/>
          <w:tab w:val="left" w:pos="426"/>
          <w:tab w:val="num" w:pos="567"/>
        </w:tabs>
        <w:spacing w:after="0" w:line="240" w:lineRule="auto"/>
        <w:ind w:left="993" w:hanging="426"/>
        <w:jc w:val="both"/>
        <w:rPr>
          <w:rFonts w:ascii="Arial" w:hAnsi="Arial" w:cs="Arial"/>
          <w:sz w:val="20"/>
          <w:szCs w:val="20"/>
        </w:rPr>
      </w:pPr>
      <w:r w:rsidRPr="00607C4F">
        <w:rPr>
          <w:rFonts w:ascii="Arial" w:hAnsi="Arial" w:cs="Arial"/>
          <w:sz w:val="20"/>
          <w:szCs w:val="20"/>
        </w:rPr>
        <w:t xml:space="preserve">dysponowania ubezpieczeniem odpowiedzialności cywilnej deliktowej i kontraktowej z tytułu prowadzonej działalności gospodarczej związanej z przedmiotem zamówienia na kwotę nie niższą niż </w:t>
      </w:r>
      <w:r w:rsidRPr="00607C4F">
        <w:rPr>
          <w:rFonts w:ascii="Arial" w:hAnsi="Arial" w:cs="Arial"/>
          <w:b/>
          <w:sz w:val="20"/>
          <w:szCs w:val="20"/>
        </w:rPr>
        <w:t>100 % maksymalnego wynagrodzenia (z podatkiem VAT), wskazanego w § 3 ust. 1 pkt 3)</w:t>
      </w:r>
      <w:r w:rsidRPr="00607C4F">
        <w:rPr>
          <w:rFonts w:ascii="Arial" w:hAnsi="Arial" w:cs="Arial"/>
          <w:sz w:val="20"/>
          <w:szCs w:val="20"/>
        </w:rPr>
        <w:t xml:space="preserve"> przez cały okres obowiązywania umowy. Przed podpisaniem niniejszej Umowy Wykonawca zobowiązany jest przesłać Zamawiającemu skan oryginału polisy ubezpieczenia, a  na żądanie Zamawiającego przedstawić oryginał polisy ubezpieczenia odpowiedzialności cywilnej deliktowej i kontraktowej z tytułu prowadzonej działalności gospodarczej związanej z przedmiotem zamówienia na całą kwotę ubezpieczenia oraz zdeponować u Zamawiającego kopię polisy poświadczonej za zgodność z oryginałem przez Wykonawcę. W przypadku wygaśnięcia ubezpieczenia w trakcie realizacji Umowy (także w przypadku przedłużenia terminu realizacji Umowy), Wykonawca zobowiązany jest najpóźniej do dnia wygaśnięcia obowiązującej polisy do przedstawienia Zamawiającemu skanu nowej polisy, a  na żądanie Zamawiającego oryginału nowej polisy, z której wynika, że Wykonawca dysponuje, z zachowaniem ciągłości i wysokości, ubezpieczeniem odpowiedzialności cywilnej z tytułu prowadzonej działalności gospodarczej oraz zdeponować u Zamawiającego kopię tej polisy poświadczonej przez siebie za zgodność z oryginałem.</w:t>
      </w:r>
    </w:p>
    <w:p w14:paraId="19519F06" w14:textId="77777777" w:rsidR="00BB17E4" w:rsidRPr="00E43D5F" w:rsidRDefault="00BB17E4" w:rsidP="00BB17E4">
      <w:pPr>
        <w:numPr>
          <w:ilvl w:val="0"/>
          <w:numId w:val="26"/>
        </w:numPr>
        <w:tabs>
          <w:tab w:val="clear" w:pos="720"/>
        </w:tabs>
        <w:spacing w:after="0" w:line="240" w:lineRule="auto"/>
        <w:ind w:left="426" w:hanging="426"/>
        <w:jc w:val="both"/>
        <w:rPr>
          <w:rFonts w:ascii="Arial" w:hAnsi="Arial" w:cs="Arial"/>
          <w:sz w:val="20"/>
          <w:szCs w:val="20"/>
        </w:rPr>
      </w:pPr>
      <w:r w:rsidRPr="00E43D5F">
        <w:rPr>
          <w:rFonts w:ascii="Arial" w:hAnsi="Arial" w:cs="Arial"/>
          <w:sz w:val="20"/>
          <w:szCs w:val="20"/>
        </w:rPr>
        <w:t>Prace muszą być wykonywane w sposób nie powodujący zakłóceń ciągłości pracy Zamawiającego.</w:t>
      </w:r>
    </w:p>
    <w:p w14:paraId="6B4E61AC" w14:textId="77777777" w:rsidR="00BB17E4" w:rsidRPr="00E43D5F" w:rsidRDefault="00BB17E4" w:rsidP="00BB17E4">
      <w:pPr>
        <w:numPr>
          <w:ilvl w:val="0"/>
          <w:numId w:val="26"/>
        </w:numPr>
        <w:tabs>
          <w:tab w:val="clear" w:pos="720"/>
        </w:tabs>
        <w:spacing w:after="0" w:line="240" w:lineRule="auto"/>
        <w:ind w:left="426" w:hanging="426"/>
        <w:jc w:val="both"/>
        <w:rPr>
          <w:rFonts w:ascii="Arial" w:hAnsi="Arial" w:cs="Arial"/>
          <w:sz w:val="20"/>
          <w:szCs w:val="20"/>
        </w:rPr>
      </w:pPr>
      <w:r w:rsidRPr="00E43D5F">
        <w:rPr>
          <w:rFonts w:ascii="Arial" w:hAnsi="Arial" w:cs="Arial"/>
          <w:sz w:val="20"/>
          <w:szCs w:val="20"/>
        </w:rPr>
        <w:t>Wykonawca bezwarunkowo, odpowiednio zabezpieczy i oznakuje teren prac i teren sąsiadujący (folie, kurtyny, bariery, osłony itp.), w sposób gwarantujący zabezpieczenie przed zniszczeniem, zalaniem, zabrudzeniem lub wszelkimi innymi uszkodzeniami. Za ewentualne szkody spowodowane niewłaściwym zabezpieczeniem odpowiada Wykonawca.</w:t>
      </w:r>
    </w:p>
    <w:p w14:paraId="3906020A" w14:textId="77777777" w:rsidR="00BB17E4" w:rsidRDefault="00BB17E4" w:rsidP="00BB17E4">
      <w:pPr>
        <w:numPr>
          <w:ilvl w:val="0"/>
          <w:numId w:val="26"/>
        </w:numPr>
        <w:tabs>
          <w:tab w:val="clear" w:pos="720"/>
        </w:tabs>
        <w:spacing w:after="0" w:line="240" w:lineRule="auto"/>
        <w:ind w:left="426" w:hanging="426"/>
        <w:jc w:val="both"/>
        <w:rPr>
          <w:rFonts w:ascii="Arial" w:hAnsi="Arial" w:cs="Arial"/>
          <w:sz w:val="20"/>
          <w:szCs w:val="20"/>
        </w:rPr>
      </w:pPr>
      <w:r w:rsidRPr="00E43D5F">
        <w:rPr>
          <w:rFonts w:ascii="Arial" w:hAnsi="Arial" w:cs="Arial"/>
          <w:sz w:val="20"/>
          <w:szCs w:val="20"/>
        </w:rPr>
        <w:t>Wykonawca jest wytwórcą odpadów powstałych w wyniku realizacji przedmiotu umowy. Wykonawca, jako wytwórca odpadów zobowiązany jest do postępowania z odpadami zgodnie z</w:t>
      </w:r>
      <w:r>
        <w:rPr>
          <w:rFonts w:ascii="Arial" w:hAnsi="Arial" w:cs="Arial"/>
          <w:sz w:val="20"/>
          <w:szCs w:val="20"/>
        </w:rPr>
        <w:t> </w:t>
      </w:r>
      <w:r w:rsidRPr="00E43D5F">
        <w:rPr>
          <w:rFonts w:ascii="Arial" w:hAnsi="Arial" w:cs="Arial"/>
          <w:sz w:val="20"/>
          <w:szCs w:val="20"/>
        </w:rPr>
        <w:t>obowiązującymi przepisami prawa, a w szczególności z Ustawą z dnia 14 grudnia 2012 r. o</w:t>
      </w:r>
      <w:r>
        <w:rPr>
          <w:rFonts w:ascii="Arial" w:hAnsi="Arial" w:cs="Arial"/>
          <w:sz w:val="20"/>
          <w:szCs w:val="20"/>
        </w:rPr>
        <w:t> </w:t>
      </w:r>
      <w:r w:rsidRPr="00E43D5F">
        <w:rPr>
          <w:rFonts w:ascii="Arial" w:hAnsi="Arial" w:cs="Arial"/>
          <w:sz w:val="20"/>
          <w:szCs w:val="20"/>
        </w:rPr>
        <w:t xml:space="preserve">odpadach. Wykonawca ponosi pełną odpowiedzialność za gospodarowanie wytworzonymi przez siebie odpadami. </w:t>
      </w:r>
    </w:p>
    <w:p w14:paraId="36890B88" w14:textId="77777777" w:rsidR="00BB17E4" w:rsidRDefault="00BB17E4" w:rsidP="00BB17E4">
      <w:pPr>
        <w:numPr>
          <w:ilvl w:val="0"/>
          <w:numId w:val="26"/>
        </w:numPr>
        <w:tabs>
          <w:tab w:val="clear" w:pos="720"/>
        </w:tabs>
        <w:spacing w:after="0" w:line="240" w:lineRule="auto"/>
        <w:ind w:left="426" w:hanging="426"/>
        <w:jc w:val="both"/>
        <w:rPr>
          <w:rFonts w:ascii="Arial" w:hAnsi="Arial" w:cs="Arial"/>
          <w:sz w:val="20"/>
          <w:szCs w:val="20"/>
        </w:rPr>
      </w:pPr>
      <w:r w:rsidRPr="00B600FF">
        <w:rPr>
          <w:rStyle w:val="fontstyle01"/>
          <w:rFonts w:ascii="Arial" w:hAnsi="Arial" w:cs="Arial"/>
          <w:color w:val="000000" w:themeColor="text1"/>
          <w:sz w:val="20"/>
          <w:szCs w:val="20"/>
        </w:rPr>
        <w:t>Wykonawca musi liczyć się z faktem, że budynek docelowego transportu, może nie być wyposażony w windę</w:t>
      </w:r>
      <w:r w:rsidRPr="00B600FF">
        <w:rPr>
          <w:rFonts w:ascii="Arial" w:hAnsi="Arial" w:cs="Arial"/>
          <w:color w:val="000000" w:themeColor="text1"/>
          <w:sz w:val="20"/>
          <w:szCs w:val="20"/>
        </w:rPr>
        <w:t xml:space="preserve"> </w:t>
      </w:r>
      <w:r w:rsidRPr="00B600FF">
        <w:rPr>
          <w:rStyle w:val="fontstyle01"/>
          <w:rFonts w:ascii="Arial" w:hAnsi="Arial" w:cs="Arial"/>
          <w:color w:val="000000" w:themeColor="text1"/>
          <w:sz w:val="20"/>
          <w:szCs w:val="20"/>
        </w:rPr>
        <w:t>bądź w budynku ją posiadającym może wystąpić czasowe jej wyłączenie z przyczyn niezależnych od</w:t>
      </w:r>
      <w:r w:rsidRPr="00B600FF">
        <w:rPr>
          <w:rFonts w:ascii="Arial" w:hAnsi="Arial" w:cs="Arial"/>
          <w:color w:val="000000" w:themeColor="text1"/>
          <w:sz w:val="20"/>
          <w:szCs w:val="20"/>
        </w:rPr>
        <w:t xml:space="preserve"> </w:t>
      </w:r>
      <w:r w:rsidRPr="00B600FF">
        <w:rPr>
          <w:rStyle w:val="fontstyle01"/>
          <w:rFonts w:ascii="Arial" w:hAnsi="Arial" w:cs="Arial"/>
          <w:color w:val="000000" w:themeColor="text1"/>
          <w:sz w:val="20"/>
          <w:szCs w:val="20"/>
        </w:rPr>
        <w:t>Zamawiającego, co nie będzie powodować wstrzymania wykonywania Usługi</w:t>
      </w:r>
      <w:bookmarkStart w:id="5" w:name="_Hlk192768266"/>
    </w:p>
    <w:p w14:paraId="428C2856" w14:textId="77777777" w:rsidR="00BB17E4" w:rsidRPr="00EC5560" w:rsidRDefault="00BB17E4" w:rsidP="00BB17E4">
      <w:pPr>
        <w:numPr>
          <w:ilvl w:val="0"/>
          <w:numId w:val="26"/>
        </w:numPr>
        <w:tabs>
          <w:tab w:val="clear" w:pos="720"/>
        </w:tabs>
        <w:spacing w:after="0" w:line="240" w:lineRule="auto"/>
        <w:ind w:left="426" w:hanging="426"/>
        <w:jc w:val="both"/>
        <w:rPr>
          <w:rFonts w:ascii="Arial" w:hAnsi="Arial" w:cs="Arial"/>
          <w:sz w:val="20"/>
          <w:szCs w:val="20"/>
        </w:rPr>
      </w:pPr>
      <w:r w:rsidRPr="00EC5560">
        <w:rPr>
          <w:rFonts w:ascii="Arial" w:hAnsi="Arial" w:cs="Arial"/>
          <w:sz w:val="20"/>
          <w:szCs w:val="20"/>
        </w:rPr>
        <w:t xml:space="preserve">Zamawiający </w:t>
      </w:r>
      <w:r w:rsidRPr="00EC5560">
        <w:rPr>
          <w:rFonts w:ascii="Arial" w:hAnsi="Arial" w:cs="Arial"/>
          <w:b/>
          <w:sz w:val="20"/>
          <w:szCs w:val="20"/>
        </w:rPr>
        <w:t>nie zezwala</w:t>
      </w:r>
      <w:r w:rsidRPr="00EC5560">
        <w:rPr>
          <w:rFonts w:ascii="Arial" w:hAnsi="Arial" w:cs="Arial"/>
          <w:sz w:val="20"/>
          <w:szCs w:val="20"/>
        </w:rPr>
        <w:t xml:space="preserve"> na powierzenie przez Wykonawcę wykonywania przedmiotu umowy lub jego części Podwykonawcom.</w:t>
      </w:r>
      <w:bookmarkEnd w:id="5"/>
    </w:p>
    <w:p w14:paraId="15F45378" w14:textId="77777777" w:rsidR="00BB17E4" w:rsidRPr="00EC5560" w:rsidRDefault="00BB17E4" w:rsidP="00BB17E4">
      <w:pPr>
        <w:ind w:left="426"/>
        <w:jc w:val="both"/>
        <w:rPr>
          <w:rFonts w:ascii="Arial" w:hAnsi="Arial" w:cs="Arial"/>
          <w:sz w:val="20"/>
          <w:szCs w:val="20"/>
        </w:rPr>
      </w:pPr>
    </w:p>
    <w:p w14:paraId="5932EF78" w14:textId="77777777" w:rsidR="00BB17E4" w:rsidRDefault="00BB17E4" w:rsidP="00BB17E4">
      <w:pPr>
        <w:ind w:firstLine="1"/>
        <w:jc w:val="center"/>
        <w:rPr>
          <w:rFonts w:ascii="Arial" w:hAnsi="Arial" w:cs="Arial"/>
          <w:b/>
          <w:sz w:val="20"/>
          <w:szCs w:val="20"/>
        </w:rPr>
      </w:pPr>
    </w:p>
    <w:p w14:paraId="1219B65F" w14:textId="77777777" w:rsidR="00BB17E4" w:rsidRPr="00E43D5F" w:rsidRDefault="00BB17E4" w:rsidP="00BB17E4">
      <w:pPr>
        <w:ind w:firstLine="1"/>
        <w:jc w:val="center"/>
        <w:rPr>
          <w:rFonts w:ascii="Arial" w:hAnsi="Arial" w:cs="Arial"/>
          <w:b/>
          <w:sz w:val="20"/>
          <w:szCs w:val="20"/>
        </w:rPr>
      </w:pPr>
      <w:r w:rsidRPr="00E43D5F">
        <w:rPr>
          <w:rFonts w:ascii="Arial" w:hAnsi="Arial" w:cs="Arial"/>
          <w:b/>
          <w:sz w:val="20"/>
          <w:szCs w:val="20"/>
        </w:rPr>
        <w:t>§ 7</w:t>
      </w:r>
    </w:p>
    <w:p w14:paraId="7F7623F0" w14:textId="77777777" w:rsidR="00BB17E4" w:rsidRPr="00E43D5F" w:rsidRDefault="00BB17E4" w:rsidP="00BB17E4">
      <w:pPr>
        <w:pStyle w:val="Tytu"/>
        <w:rPr>
          <w:rFonts w:cs="Arial"/>
          <w:b/>
          <w:iCs/>
          <w:sz w:val="20"/>
        </w:rPr>
      </w:pPr>
      <w:r w:rsidRPr="00E43D5F">
        <w:rPr>
          <w:rFonts w:cs="Arial"/>
          <w:b/>
          <w:iCs/>
          <w:sz w:val="20"/>
        </w:rPr>
        <w:t>Odbiory</w:t>
      </w:r>
    </w:p>
    <w:p w14:paraId="724DAEB0" w14:textId="77777777" w:rsidR="00BB17E4" w:rsidRPr="00E43D5F" w:rsidRDefault="00BB17E4" w:rsidP="00BB17E4">
      <w:pPr>
        <w:pStyle w:val="Tekstpodstawowy"/>
        <w:numPr>
          <w:ilvl w:val="0"/>
          <w:numId w:val="29"/>
        </w:numPr>
        <w:tabs>
          <w:tab w:val="clear" w:pos="360"/>
        </w:tabs>
        <w:suppressAutoHyphens/>
        <w:ind w:left="426" w:hanging="426"/>
        <w:rPr>
          <w:rFonts w:cs="Arial"/>
          <w:sz w:val="20"/>
          <w:szCs w:val="20"/>
        </w:rPr>
      </w:pPr>
      <w:r w:rsidRPr="00E43D5F">
        <w:rPr>
          <w:rFonts w:cs="Arial"/>
          <w:sz w:val="20"/>
          <w:szCs w:val="20"/>
        </w:rPr>
        <w:t>Zgłoszenie prac do odbioru częściowego  zostanie dokonane drogą elektroniczną na adres e-mail Zamawiającego wskazany w § 1</w:t>
      </w:r>
      <w:r>
        <w:rPr>
          <w:rFonts w:cs="Arial"/>
          <w:sz w:val="20"/>
          <w:szCs w:val="20"/>
        </w:rPr>
        <w:t>1</w:t>
      </w:r>
      <w:r w:rsidRPr="00E43D5F">
        <w:rPr>
          <w:rFonts w:cs="Arial"/>
          <w:sz w:val="20"/>
          <w:szCs w:val="20"/>
        </w:rPr>
        <w:t xml:space="preserve"> ust. 2. </w:t>
      </w:r>
    </w:p>
    <w:p w14:paraId="2933838F" w14:textId="77777777" w:rsidR="00BB17E4" w:rsidRPr="00E43D5F" w:rsidRDefault="00BB17E4" w:rsidP="00BB17E4">
      <w:pPr>
        <w:pStyle w:val="Tekstpodstawowy"/>
        <w:numPr>
          <w:ilvl w:val="0"/>
          <w:numId w:val="29"/>
        </w:numPr>
        <w:tabs>
          <w:tab w:val="clear" w:pos="360"/>
        </w:tabs>
        <w:suppressAutoHyphens/>
        <w:ind w:left="426" w:hanging="426"/>
        <w:rPr>
          <w:rFonts w:cs="Arial"/>
          <w:sz w:val="20"/>
          <w:szCs w:val="20"/>
        </w:rPr>
      </w:pPr>
      <w:r w:rsidRPr="00E43D5F">
        <w:rPr>
          <w:rFonts w:cs="Arial"/>
          <w:sz w:val="20"/>
          <w:szCs w:val="20"/>
        </w:rPr>
        <w:t xml:space="preserve">Zamawiający przystąpi do odbioru częściowego niezwłocznie, nie później jednak, niż w ciągu </w:t>
      </w:r>
      <w:r w:rsidRPr="00E43D5F">
        <w:rPr>
          <w:rFonts w:cs="Arial"/>
          <w:b/>
          <w:sz w:val="20"/>
          <w:szCs w:val="20"/>
        </w:rPr>
        <w:t>jednego dnia roboczego</w:t>
      </w:r>
      <w:r w:rsidRPr="00E43D5F">
        <w:rPr>
          <w:rFonts w:cs="Arial"/>
          <w:sz w:val="20"/>
          <w:szCs w:val="20"/>
        </w:rPr>
        <w:t xml:space="preserve"> od momentu zgłoszenia przez Wykonawcę gotowości do odbioru częściowego. Odbiór odbędzie się w godzinach 7:00-1</w:t>
      </w:r>
      <w:r>
        <w:rPr>
          <w:rFonts w:cs="Arial"/>
          <w:sz w:val="20"/>
          <w:szCs w:val="20"/>
        </w:rPr>
        <w:t>4</w:t>
      </w:r>
      <w:r w:rsidRPr="00E43D5F">
        <w:rPr>
          <w:rFonts w:cs="Arial"/>
          <w:sz w:val="20"/>
          <w:szCs w:val="20"/>
        </w:rPr>
        <w:t xml:space="preserve">:00. </w:t>
      </w:r>
    </w:p>
    <w:p w14:paraId="384AD4E6" w14:textId="77777777" w:rsidR="00BB17E4" w:rsidRPr="00E43D5F" w:rsidRDefault="00BB17E4" w:rsidP="00BB17E4">
      <w:pPr>
        <w:pStyle w:val="Tekstpodstawowy"/>
        <w:numPr>
          <w:ilvl w:val="0"/>
          <w:numId w:val="29"/>
        </w:numPr>
        <w:tabs>
          <w:tab w:val="clear" w:pos="360"/>
        </w:tabs>
        <w:suppressAutoHyphens/>
        <w:ind w:left="426" w:hanging="426"/>
        <w:rPr>
          <w:rFonts w:cs="Arial"/>
          <w:sz w:val="20"/>
          <w:szCs w:val="20"/>
        </w:rPr>
      </w:pPr>
      <w:r w:rsidRPr="00E43D5F">
        <w:rPr>
          <w:rFonts w:cs="Arial"/>
          <w:sz w:val="20"/>
          <w:szCs w:val="20"/>
        </w:rPr>
        <w:lastRenderedPageBreak/>
        <w:t xml:space="preserve">Prawidłowe wykonanie danego mycia i konserwacji, zgodnie z OPZ oraz umową, zostanie potwierdzone podpisaniem odpowiedniego </w:t>
      </w:r>
      <w:r w:rsidRPr="00E43D5F">
        <w:rPr>
          <w:rFonts w:cs="Arial"/>
          <w:b/>
          <w:sz w:val="20"/>
          <w:szCs w:val="20"/>
        </w:rPr>
        <w:t>Protokołu odbioru częściowego wykonania usługi bez uwag</w:t>
      </w:r>
      <w:r w:rsidRPr="00E43D5F">
        <w:rPr>
          <w:rFonts w:cs="Arial"/>
          <w:sz w:val="20"/>
          <w:szCs w:val="20"/>
        </w:rPr>
        <w:t>, z zastrzeżeniem ust. 4.</w:t>
      </w:r>
    </w:p>
    <w:p w14:paraId="29D64E21" w14:textId="77777777" w:rsidR="00BB17E4" w:rsidRPr="00E43D5F" w:rsidRDefault="00BB17E4" w:rsidP="00BB17E4">
      <w:pPr>
        <w:pStyle w:val="Tekstpodstawowy"/>
        <w:numPr>
          <w:ilvl w:val="0"/>
          <w:numId w:val="29"/>
        </w:numPr>
        <w:tabs>
          <w:tab w:val="clear" w:pos="360"/>
        </w:tabs>
        <w:suppressAutoHyphens/>
        <w:ind w:left="426" w:hanging="426"/>
        <w:rPr>
          <w:rFonts w:cs="Arial"/>
          <w:sz w:val="20"/>
          <w:szCs w:val="20"/>
        </w:rPr>
      </w:pPr>
      <w:r w:rsidRPr="00E43D5F">
        <w:rPr>
          <w:rFonts w:cs="Arial"/>
          <w:sz w:val="20"/>
          <w:szCs w:val="20"/>
        </w:rPr>
        <w:t xml:space="preserve">W przypadku niewykonania lub nienależytego wykonania prac składających się na przedmiot umowy zostanie podpisany </w:t>
      </w:r>
      <w:r w:rsidRPr="00BC7E90">
        <w:rPr>
          <w:rFonts w:cs="Arial"/>
          <w:b/>
          <w:sz w:val="20"/>
          <w:szCs w:val="20"/>
        </w:rPr>
        <w:t xml:space="preserve">Protokół odbioru </w:t>
      </w:r>
      <w:r w:rsidRPr="00BC7E90">
        <w:rPr>
          <w:rFonts w:cs="Arial"/>
          <w:b/>
          <w:snapToGrid w:val="0"/>
          <w:sz w:val="20"/>
          <w:szCs w:val="20"/>
        </w:rPr>
        <w:t>częściowego wykonania usługi z uwagami</w:t>
      </w:r>
      <w:r w:rsidRPr="00E43D5F">
        <w:rPr>
          <w:rFonts w:cs="Arial"/>
          <w:snapToGrid w:val="0"/>
          <w:sz w:val="20"/>
          <w:szCs w:val="20"/>
        </w:rPr>
        <w:t xml:space="preserve"> </w:t>
      </w:r>
      <w:r w:rsidRPr="00E43D5F">
        <w:rPr>
          <w:rFonts w:cs="Arial"/>
          <w:sz w:val="20"/>
          <w:szCs w:val="20"/>
        </w:rPr>
        <w:t xml:space="preserve">dotyczącymi stwierdzonych nieprawidłowości. W takim przypadku, Zamawiający wyznaczy Wykonawcy termin na usunięcie stwierdzonych nieprawidłowości. Po stwierdzeniu przez przedstawicieli Zamawiającego, iż wszelkie nieprawidłowości zostały usunięte, Strony podpiszą </w:t>
      </w:r>
      <w:r w:rsidRPr="00BC7E90">
        <w:rPr>
          <w:rFonts w:cs="Arial"/>
          <w:b/>
          <w:sz w:val="20"/>
          <w:szCs w:val="20"/>
        </w:rPr>
        <w:t xml:space="preserve">Protokół odbioru </w:t>
      </w:r>
      <w:r w:rsidRPr="00BC7E90">
        <w:rPr>
          <w:rFonts w:cs="Arial"/>
          <w:b/>
          <w:snapToGrid w:val="0"/>
          <w:sz w:val="20"/>
          <w:szCs w:val="20"/>
        </w:rPr>
        <w:t>c</w:t>
      </w:r>
      <w:r w:rsidRPr="00BC7E90">
        <w:rPr>
          <w:rFonts w:cs="Arial"/>
          <w:b/>
          <w:sz w:val="20"/>
          <w:szCs w:val="20"/>
        </w:rPr>
        <w:t>zęściowe</w:t>
      </w:r>
      <w:r w:rsidRPr="00BC7E90">
        <w:rPr>
          <w:rFonts w:cs="Arial"/>
          <w:b/>
          <w:snapToGrid w:val="0"/>
          <w:sz w:val="20"/>
          <w:szCs w:val="20"/>
        </w:rPr>
        <w:t>g</w:t>
      </w:r>
      <w:r w:rsidRPr="00BC7E90">
        <w:rPr>
          <w:rFonts w:cs="Arial"/>
          <w:b/>
          <w:sz w:val="20"/>
          <w:szCs w:val="20"/>
        </w:rPr>
        <w:t>o wykonania usługi</w:t>
      </w:r>
      <w:r w:rsidRPr="00BC7E90">
        <w:rPr>
          <w:rFonts w:cs="Arial"/>
          <w:b/>
          <w:snapToGrid w:val="0"/>
          <w:sz w:val="20"/>
          <w:szCs w:val="20"/>
        </w:rPr>
        <w:t xml:space="preserve"> </w:t>
      </w:r>
      <w:r w:rsidRPr="00BC7E90">
        <w:rPr>
          <w:rFonts w:cs="Arial"/>
          <w:b/>
          <w:sz w:val="20"/>
          <w:szCs w:val="20"/>
        </w:rPr>
        <w:t>bez uwag</w:t>
      </w:r>
      <w:r w:rsidRPr="00BC7E90">
        <w:rPr>
          <w:rFonts w:cs="Arial"/>
          <w:b/>
          <w:snapToGrid w:val="0"/>
          <w:sz w:val="20"/>
          <w:szCs w:val="20"/>
        </w:rPr>
        <w:t>.</w:t>
      </w:r>
      <w:r w:rsidRPr="00E43D5F">
        <w:rPr>
          <w:rFonts w:cs="Arial"/>
          <w:sz w:val="20"/>
          <w:szCs w:val="20"/>
        </w:rPr>
        <w:t xml:space="preserve"> Jeżeli stwierdzone w trakcie odbioru częściowego wykonania nieprawidłowości nie dadzą się usunąć lub nie zostaną usunięte w terminie wyznaczonym przez Zamawiającego, Zamawiający może odstąpić od umowy zgodnie § 9 oraz żądać zapłaty kary umownej określonej w § 8 ust. 1 pkt </w:t>
      </w:r>
      <w:r>
        <w:rPr>
          <w:rFonts w:cs="Arial"/>
          <w:sz w:val="20"/>
          <w:szCs w:val="20"/>
        </w:rPr>
        <w:t>3</w:t>
      </w:r>
      <w:r w:rsidRPr="00E43D5F">
        <w:rPr>
          <w:rFonts w:cs="Arial"/>
          <w:sz w:val="20"/>
          <w:szCs w:val="20"/>
        </w:rPr>
        <w:t>).</w:t>
      </w:r>
    </w:p>
    <w:p w14:paraId="1D8001E9" w14:textId="77777777" w:rsidR="00BB17E4" w:rsidRPr="00E43D5F" w:rsidRDefault="00BB17E4" w:rsidP="00BB17E4">
      <w:pPr>
        <w:pStyle w:val="Tekstpodstawowy"/>
        <w:numPr>
          <w:ilvl w:val="0"/>
          <w:numId w:val="29"/>
        </w:numPr>
        <w:tabs>
          <w:tab w:val="clear" w:pos="360"/>
        </w:tabs>
        <w:suppressAutoHyphens/>
        <w:ind w:left="426" w:hanging="426"/>
        <w:rPr>
          <w:rFonts w:cs="Arial"/>
          <w:sz w:val="20"/>
          <w:szCs w:val="20"/>
        </w:rPr>
      </w:pPr>
      <w:r w:rsidRPr="00E43D5F">
        <w:rPr>
          <w:rFonts w:cs="Arial"/>
          <w:sz w:val="20"/>
          <w:szCs w:val="20"/>
        </w:rPr>
        <w:t xml:space="preserve">Warunkiem odbioru mycia i konserwacji jest przedstawienie protokołów (raportów) z przeglądów technicznych, wymaganych zgodnie z OPZ. </w:t>
      </w:r>
    </w:p>
    <w:p w14:paraId="52D60AC8" w14:textId="77777777" w:rsidR="00BB17E4" w:rsidRDefault="00BB17E4" w:rsidP="00BB17E4">
      <w:pPr>
        <w:ind w:firstLine="1"/>
        <w:jc w:val="center"/>
        <w:rPr>
          <w:rFonts w:ascii="Arial" w:hAnsi="Arial" w:cs="Arial"/>
          <w:b/>
          <w:sz w:val="20"/>
          <w:szCs w:val="20"/>
        </w:rPr>
      </w:pPr>
    </w:p>
    <w:p w14:paraId="78686AE7" w14:textId="77777777" w:rsidR="00BB17E4" w:rsidRPr="00E43D5F" w:rsidRDefault="00BB17E4" w:rsidP="00BB17E4">
      <w:pPr>
        <w:ind w:firstLine="1"/>
        <w:jc w:val="center"/>
        <w:rPr>
          <w:rFonts w:ascii="Arial" w:hAnsi="Arial" w:cs="Arial"/>
          <w:b/>
          <w:sz w:val="20"/>
          <w:szCs w:val="20"/>
        </w:rPr>
      </w:pPr>
      <w:r w:rsidRPr="00E43D5F">
        <w:rPr>
          <w:rFonts w:ascii="Arial" w:hAnsi="Arial" w:cs="Arial"/>
          <w:b/>
          <w:sz w:val="20"/>
          <w:szCs w:val="20"/>
        </w:rPr>
        <w:t>§ 8</w:t>
      </w:r>
    </w:p>
    <w:p w14:paraId="58DA0E5C" w14:textId="77777777" w:rsidR="00BB17E4" w:rsidRPr="00E43D5F" w:rsidRDefault="00BB17E4" w:rsidP="00BB17E4">
      <w:pPr>
        <w:keepLines/>
        <w:autoSpaceDE w:val="0"/>
        <w:autoSpaceDN w:val="0"/>
        <w:jc w:val="center"/>
        <w:rPr>
          <w:rFonts w:ascii="Arial" w:hAnsi="Arial" w:cs="Arial"/>
          <w:b/>
          <w:sz w:val="20"/>
          <w:szCs w:val="20"/>
        </w:rPr>
      </w:pPr>
      <w:r w:rsidRPr="00E43D5F">
        <w:rPr>
          <w:rFonts w:ascii="Arial" w:hAnsi="Arial" w:cs="Arial"/>
          <w:b/>
          <w:sz w:val="20"/>
          <w:szCs w:val="20"/>
        </w:rPr>
        <w:t>Kary umowne</w:t>
      </w:r>
    </w:p>
    <w:p w14:paraId="4065D5BC" w14:textId="77777777" w:rsidR="00BB17E4" w:rsidRPr="00E43D5F" w:rsidRDefault="00BB17E4" w:rsidP="00BB17E4">
      <w:pPr>
        <w:pStyle w:val="Tytu"/>
        <w:tabs>
          <w:tab w:val="num" w:pos="1080"/>
        </w:tabs>
        <w:ind w:left="360" w:hanging="360"/>
        <w:jc w:val="both"/>
        <w:rPr>
          <w:rFonts w:cs="Arial"/>
          <w:sz w:val="20"/>
        </w:rPr>
      </w:pPr>
      <w:r w:rsidRPr="00E43D5F">
        <w:rPr>
          <w:rFonts w:cs="Arial"/>
          <w:sz w:val="20"/>
        </w:rPr>
        <w:t xml:space="preserve">1. </w:t>
      </w:r>
      <w:r w:rsidRPr="00E43D5F">
        <w:rPr>
          <w:rFonts w:cs="Arial"/>
          <w:sz w:val="20"/>
        </w:rPr>
        <w:tab/>
        <w:t>Z tytułu niewykonania lub nienależytego wykonania umowy Wykonawca jest zobowiązany zapłacić na rzecz Zamawiającego następujące kary umowne:</w:t>
      </w:r>
    </w:p>
    <w:p w14:paraId="1DC55FDF" w14:textId="77777777" w:rsidR="00BB17E4" w:rsidRPr="00E43D5F" w:rsidRDefault="00BB17E4" w:rsidP="00BB17E4">
      <w:pPr>
        <w:pStyle w:val="Tytu"/>
        <w:widowControl w:val="0"/>
        <w:numPr>
          <w:ilvl w:val="0"/>
          <w:numId w:val="35"/>
        </w:numPr>
        <w:jc w:val="both"/>
        <w:rPr>
          <w:rFonts w:cs="Arial"/>
          <w:sz w:val="20"/>
        </w:rPr>
      </w:pPr>
      <w:r w:rsidRPr="00F5524B">
        <w:rPr>
          <w:rFonts w:cs="Arial"/>
          <w:sz w:val="20"/>
        </w:rPr>
        <w:t xml:space="preserve">za </w:t>
      </w:r>
      <w:r w:rsidRPr="00E37581">
        <w:rPr>
          <w:rFonts w:cs="Arial"/>
          <w:sz w:val="20"/>
        </w:rPr>
        <w:t>zwłokę w wykonaniu przedmiotu zamówienia w wysokości 200 zł  (słownie: dwieście złotych 00/100 ); za każdy dzień zwłoki w stosunku do terminów określonych w zamówieniu lub na jego podstawie</w:t>
      </w:r>
    </w:p>
    <w:p w14:paraId="37FBA7EF" w14:textId="77777777" w:rsidR="00BB17E4" w:rsidRDefault="00BB17E4" w:rsidP="00BB17E4">
      <w:pPr>
        <w:pStyle w:val="Tytu"/>
        <w:widowControl w:val="0"/>
        <w:numPr>
          <w:ilvl w:val="0"/>
          <w:numId w:val="35"/>
        </w:numPr>
        <w:jc w:val="both"/>
        <w:rPr>
          <w:rFonts w:cs="Arial"/>
          <w:sz w:val="20"/>
        </w:rPr>
      </w:pPr>
      <w:r>
        <w:rPr>
          <w:rFonts w:cs="Arial"/>
          <w:sz w:val="20"/>
        </w:rPr>
        <w:t xml:space="preserve">za każdy przypadek nieprzestrzegania przepisów BHP i ppoż., o których mowa w § 11 ust. 15  w wysokości  </w:t>
      </w:r>
      <w:r w:rsidRPr="00DB32E5">
        <w:rPr>
          <w:rFonts w:cs="Arial"/>
          <w:sz w:val="20"/>
        </w:rPr>
        <w:t xml:space="preserve">2 000,00  </w:t>
      </w:r>
      <w:r>
        <w:rPr>
          <w:rFonts w:cs="Arial"/>
          <w:sz w:val="20"/>
        </w:rPr>
        <w:t>zł (</w:t>
      </w:r>
      <w:r w:rsidRPr="00DB32E5">
        <w:rPr>
          <w:rFonts w:cs="Arial"/>
          <w:sz w:val="20"/>
        </w:rPr>
        <w:t>dwa tysiące złotych 00/100</w:t>
      </w:r>
      <w:r>
        <w:rPr>
          <w:rFonts w:cs="Arial"/>
          <w:sz w:val="20"/>
        </w:rPr>
        <w:t xml:space="preserve">); </w:t>
      </w:r>
    </w:p>
    <w:p w14:paraId="4C663EF6" w14:textId="77777777" w:rsidR="00BB17E4" w:rsidRPr="00A73F98" w:rsidRDefault="00BB17E4" w:rsidP="00BB17E4">
      <w:pPr>
        <w:pStyle w:val="Akapitzlist"/>
        <w:numPr>
          <w:ilvl w:val="0"/>
          <w:numId w:val="35"/>
        </w:numPr>
        <w:spacing w:after="0" w:line="240" w:lineRule="auto"/>
        <w:rPr>
          <w:rFonts w:ascii="Arial" w:hAnsi="Arial" w:cs="Arial"/>
          <w:sz w:val="20"/>
        </w:rPr>
      </w:pPr>
      <w:r w:rsidRPr="00A73F98">
        <w:rPr>
          <w:rFonts w:ascii="Arial" w:hAnsi="Arial" w:cs="Arial"/>
          <w:sz w:val="20"/>
        </w:rPr>
        <w:t>za każdy przypadek niezabezpieczenia i nieoznakowania terenu prac i terenu sąsiadującego (folie, kurtyny, bariery, osłony itp.), w sposób gwarantujący zabezpieczenie przed</w:t>
      </w:r>
      <w:r>
        <w:rPr>
          <w:rFonts w:ascii="Arial" w:hAnsi="Arial" w:cs="Arial"/>
          <w:sz w:val="20"/>
        </w:rPr>
        <w:t xml:space="preserve"> </w:t>
      </w:r>
      <w:r w:rsidRPr="00A73F98">
        <w:rPr>
          <w:rFonts w:ascii="Arial" w:hAnsi="Arial" w:cs="Arial"/>
          <w:sz w:val="20"/>
        </w:rPr>
        <w:t>zniszczeniem, zalaniem, zabrudzeniem lub wszelkimi innymi uszkodzeniami w wysokości 200,00 zł (dwieście złotych);</w:t>
      </w:r>
    </w:p>
    <w:p w14:paraId="098A339E" w14:textId="77777777" w:rsidR="00BB17E4" w:rsidRPr="00A73F98" w:rsidRDefault="00BB17E4" w:rsidP="00BB17E4">
      <w:pPr>
        <w:pStyle w:val="Akapitzlist"/>
        <w:numPr>
          <w:ilvl w:val="0"/>
          <w:numId w:val="35"/>
        </w:numPr>
        <w:spacing w:after="0" w:line="240" w:lineRule="auto"/>
        <w:rPr>
          <w:rFonts w:ascii="Arial" w:hAnsi="Arial" w:cs="Arial"/>
          <w:sz w:val="20"/>
          <w:szCs w:val="20"/>
        </w:rPr>
      </w:pPr>
      <w:r w:rsidRPr="00A73F98">
        <w:rPr>
          <w:rFonts w:ascii="Arial" w:hAnsi="Arial" w:cs="Arial"/>
          <w:sz w:val="20"/>
        </w:rPr>
        <w:t>za każdy przypadek  nieprawidłowego gospodarowani</w:t>
      </w:r>
      <w:r>
        <w:rPr>
          <w:rFonts w:ascii="Arial" w:hAnsi="Arial" w:cs="Arial"/>
          <w:sz w:val="20"/>
        </w:rPr>
        <w:t>a</w:t>
      </w:r>
      <w:r w:rsidRPr="00A73F98">
        <w:rPr>
          <w:rFonts w:ascii="Arial" w:hAnsi="Arial" w:cs="Arial"/>
          <w:sz w:val="20"/>
        </w:rPr>
        <w:t xml:space="preserve"> wytworzonymi przez </w:t>
      </w:r>
      <w:r>
        <w:rPr>
          <w:rFonts w:ascii="Arial" w:hAnsi="Arial" w:cs="Arial"/>
          <w:sz w:val="20"/>
        </w:rPr>
        <w:t>Wykonawcę</w:t>
      </w:r>
      <w:r w:rsidRPr="00A73F98">
        <w:rPr>
          <w:rFonts w:ascii="Arial" w:hAnsi="Arial" w:cs="Arial"/>
          <w:sz w:val="20"/>
        </w:rPr>
        <w:t xml:space="preserve"> odpadami  w wysokości 1 000 zł  </w:t>
      </w:r>
      <w:r w:rsidRPr="00A73F98">
        <w:rPr>
          <w:rFonts w:ascii="Arial" w:hAnsi="Arial" w:cs="Arial"/>
          <w:sz w:val="20"/>
          <w:szCs w:val="20"/>
        </w:rPr>
        <w:t>(słownie:</w:t>
      </w:r>
      <w:r w:rsidRPr="00A73F98">
        <w:t xml:space="preserve"> </w:t>
      </w:r>
      <w:r w:rsidRPr="00A73F98">
        <w:rPr>
          <w:rFonts w:ascii="Arial" w:hAnsi="Arial" w:cs="Arial"/>
          <w:sz w:val="20"/>
          <w:szCs w:val="20"/>
        </w:rPr>
        <w:t xml:space="preserve">jeden tysiąc złotych 00/100 ). </w:t>
      </w:r>
    </w:p>
    <w:p w14:paraId="15EAFC7B" w14:textId="77777777" w:rsidR="00BB17E4" w:rsidRPr="00E43D5F" w:rsidRDefault="00BB17E4" w:rsidP="00BB17E4">
      <w:pPr>
        <w:pStyle w:val="Tytu"/>
        <w:widowControl w:val="0"/>
        <w:numPr>
          <w:ilvl w:val="0"/>
          <w:numId w:val="35"/>
        </w:numPr>
        <w:jc w:val="both"/>
        <w:rPr>
          <w:rFonts w:cs="Arial"/>
          <w:sz w:val="20"/>
        </w:rPr>
      </w:pPr>
      <w:r w:rsidRPr="00E43D5F">
        <w:rPr>
          <w:rFonts w:cs="Arial"/>
          <w:sz w:val="20"/>
        </w:rPr>
        <w:t xml:space="preserve">w razie odstąpienia od umowy w całości lub w części lub wypowiedzenia umowy, z przyczyn leżących po stronie Wykonawcy, w wysokości </w:t>
      </w:r>
      <w:r>
        <w:rPr>
          <w:rFonts w:cs="Arial"/>
          <w:sz w:val="20"/>
        </w:rPr>
        <w:t>2</w:t>
      </w:r>
      <w:r w:rsidRPr="00E43D5F">
        <w:rPr>
          <w:rFonts w:cs="Arial"/>
          <w:sz w:val="20"/>
        </w:rPr>
        <w:t>0% maksymalnego wynagrodzenia (z podatkiem VAT), określonego w § 3 ust. 1 pkt 3) umowy;</w:t>
      </w:r>
    </w:p>
    <w:p w14:paraId="72E4CA7B" w14:textId="77777777" w:rsidR="00BB17E4" w:rsidRPr="00E43D5F" w:rsidRDefault="00BB17E4" w:rsidP="00BB17E4">
      <w:pPr>
        <w:pStyle w:val="Tytu"/>
        <w:widowControl w:val="0"/>
        <w:numPr>
          <w:ilvl w:val="0"/>
          <w:numId w:val="35"/>
        </w:numPr>
        <w:jc w:val="both"/>
        <w:rPr>
          <w:rFonts w:cs="Arial"/>
          <w:sz w:val="20"/>
        </w:rPr>
      </w:pPr>
      <w:r w:rsidRPr="00E43D5F">
        <w:rPr>
          <w:rFonts w:cs="Arial"/>
          <w:sz w:val="20"/>
        </w:rPr>
        <w:t>za każdy przypadek naruszenia przez wykonawcę zobowiązań zawartych w § 1</w:t>
      </w:r>
      <w:r>
        <w:rPr>
          <w:rFonts w:cs="Arial"/>
          <w:sz w:val="20"/>
        </w:rPr>
        <w:t>1</w:t>
      </w:r>
      <w:r w:rsidRPr="00E43D5F">
        <w:rPr>
          <w:rFonts w:cs="Arial"/>
          <w:sz w:val="20"/>
        </w:rPr>
        <w:t xml:space="preserve"> ust. 9 - 12</w:t>
      </w:r>
      <w:r>
        <w:rPr>
          <w:rFonts w:cs="Arial"/>
          <w:sz w:val="20"/>
        </w:rPr>
        <w:t xml:space="preserve"> </w:t>
      </w:r>
      <w:r w:rsidRPr="00E43D5F">
        <w:rPr>
          <w:rFonts w:cs="Arial"/>
          <w:sz w:val="20"/>
        </w:rPr>
        <w:t>w</w:t>
      </w:r>
      <w:r>
        <w:rPr>
          <w:rFonts w:cs="Arial"/>
          <w:sz w:val="20"/>
        </w:rPr>
        <w:t> </w:t>
      </w:r>
      <w:r w:rsidRPr="00E43D5F">
        <w:rPr>
          <w:rFonts w:cs="Arial"/>
          <w:sz w:val="20"/>
        </w:rPr>
        <w:t xml:space="preserve">wysokości 5 000 zł (słownie: pięć tysięcy złotych). </w:t>
      </w:r>
    </w:p>
    <w:p w14:paraId="4E38BBAE" w14:textId="77777777" w:rsidR="00BB17E4" w:rsidRPr="00E43D5F" w:rsidRDefault="00BB17E4" w:rsidP="00BB17E4">
      <w:pPr>
        <w:pStyle w:val="Tytu"/>
        <w:numPr>
          <w:ilvl w:val="0"/>
          <w:numId w:val="31"/>
        </w:numPr>
        <w:tabs>
          <w:tab w:val="num" w:pos="648"/>
        </w:tabs>
        <w:jc w:val="both"/>
        <w:rPr>
          <w:rFonts w:cs="Arial"/>
          <w:sz w:val="20"/>
        </w:rPr>
      </w:pPr>
      <w:r w:rsidRPr="00E43D5F">
        <w:rPr>
          <w:rFonts w:cs="Arial"/>
          <w:sz w:val="20"/>
        </w:rPr>
        <w:t>Kary umowne określone w niniejszej umowie mogą być naliczane i dochodzone niezależnie z</w:t>
      </w:r>
      <w:r>
        <w:rPr>
          <w:rFonts w:cs="Arial"/>
          <w:sz w:val="20"/>
        </w:rPr>
        <w:t> </w:t>
      </w:r>
      <w:r w:rsidRPr="00E43D5F">
        <w:rPr>
          <w:rFonts w:cs="Arial"/>
          <w:sz w:val="20"/>
        </w:rPr>
        <w:t xml:space="preserve">różnych tytułów z zastrzeżeniem, że łącznie nie mogą przekroczyć kwoty stanowiącej równowartość </w:t>
      </w:r>
      <w:r>
        <w:rPr>
          <w:rFonts w:cs="Arial"/>
          <w:sz w:val="20"/>
        </w:rPr>
        <w:t>3</w:t>
      </w:r>
      <w:r w:rsidRPr="00E43D5F">
        <w:rPr>
          <w:rFonts w:cs="Arial"/>
          <w:sz w:val="20"/>
        </w:rPr>
        <w:t>0% maksymalnego wynagrodzenia, o którym mowa w § 3 ust. 1 pkt 3)</w:t>
      </w:r>
      <w:r w:rsidRPr="00E43D5F">
        <w:rPr>
          <w:rFonts w:cs="Arial"/>
          <w:bCs/>
          <w:sz w:val="20"/>
        </w:rPr>
        <w:t xml:space="preserve">. </w:t>
      </w:r>
    </w:p>
    <w:p w14:paraId="7184EABC" w14:textId="77777777" w:rsidR="00BB17E4" w:rsidRDefault="00BB17E4" w:rsidP="00BB17E4">
      <w:pPr>
        <w:pStyle w:val="Tytu"/>
        <w:widowControl w:val="0"/>
        <w:numPr>
          <w:ilvl w:val="0"/>
          <w:numId w:val="24"/>
        </w:numPr>
        <w:tabs>
          <w:tab w:val="clear" w:pos="1440"/>
          <w:tab w:val="num" w:pos="360"/>
        </w:tabs>
        <w:ind w:left="360"/>
        <w:jc w:val="both"/>
        <w:rPr>
          <w:rFonts w:cs="Arial"/>
          <w:sz w:val="20"/>
        </w:rPr>
      </w:pPr>
      <w:r w:rsidRPr="00E43D5F">
        <w:rPr>
          <w:rFonts w:cs="Arial"/>
          <w:sz w:val="20"/>
        </w:rPr>
        <w:t>Zamawiający może dochodzić na zasadach ogólnych odszkodowania przewyższającego wysokość kary umownej.</w:t>
      </w:r>
    </w:p>
    <w:p w14:paraId="132E170D" w14:textId="77777777" w:rsidR="00BB17E4" w:rsidRPr="00553172" w:rsidRDefault="00BB17E4" w:rsidP="00BB17E4">
      <w:pPr>
        <w:pStyle w:val="Tytu"/>
        <w:widowControl w:val="0"/>
        <w:numPr>
          <w:ilvl w:val="0"/>
          <w:numId w:val="24"/>
        </w:numPr>
        <w:tabs>
          <w:tab w:val="clear" w:pos="1440"/>
          <w:tab w:val="num" w:pos="360"/>
        </w:tabs>
        <w:ind w:left="360"/>
        <w:jc w:val="both"/>
        <w:rPr>
          <w:rFonts w:cs="Arial"/>
          <w:sz w:val="20"/>
        </w:rPr>
      </w:pPr>
      <w:r w:rsidRPr="00553172">
        <w:rPr>
          <w:rFonts w:cs="Arial"/>
          <w:iCs/>
          <w:sz w:val="20"/>
        </w:rPr>
        <w:t>Zamawiającemu przysługuje uprawnienie, na co Wykonawca wyraża zgodę, do potrącania z</w:t>
      </w:r>
      <w:r>
        <w:rPr>
          <w:rFonts w:cs="Arial"/>
          <w:iCs/>
          <w:sz w:val="20"/>
        </w:rPr>
        <w:t> </w:t>
      </w:r>
      <w:r w:rsidRPr="00553172">
        <w:rPr>
          <w:rFonts w:cs="Arial"/>
          <w:iCs/>
          <w:sz w:val="20"/>
        </w:rPr>
        <w:t>wszelkich wierzytelności Wykonawcy przysługujących mu od Zamawiającego z tytułu realizacji niniejszej umowy (w szczególności z wynagrodzenia za wykonanie umowy) wszelkich kwot należnych Zamawiającemu od Wykonawcy z tytułu kar umownych naliczonych na podstawie niniejszej umowy, w tym również niewymagalnych wierzytelności z tego tytułu (potrącenie umowne). Potrącenia opisanego w niniejszym ustępie Zamawiający dokonuje przez doręczenie Wykonawcy pisemnego oświadczenia o potrąceniu, co może nastąpić w formie noty księgowej lub innego dokumentu, w którym zostaną wskazane co najmniej następujące elementy: potrącane należności stron, stosunek zobowiązaniowy z którego wynikają oraz określona w niniejszym ustępie podstawa potrącenia. Uprawnienie do potrącenia umownego kar umownych na wyżej opisanych zasadach nie wyłącza możliwości dokonania przez Zamawiającego potrącenia tych kar lub innych wierzytelności na zasadach określonych w art. 498 i następne Kodeksu Cywilnego (potrącenie ustawowe)</w:t>
      </w:r>
      <w:r w:rsidRPr="00553172">
        <w:rPr>
          <w:rFonts w:cs="Arial"/>
          <w:sz w:val="20"/>
        </w:rPr>
        <w:t>.</w:t>
      </w:r>
    </w:p>
    <w:p w14:paraId="6A36FECC" w14:textId="77777777" w:rsidR="00BB17E4" w:rsidRPr="00E43D5F" w:rsidRDefault="00BB17E4" w:rsidP="00BB17E4">
      <w:pPr>
        <w:keepLines/>
        <w:autoSpaceDE w:val="0"/>
        <w:autoSpaceDN w:val="0"/>
        <w:jc w:val="center"/>
        <w:rPr>
          <w:rFonts w:ascii="Arial" w:hAnsi="Arial" w:cs="Arial"/>
          <w:b/>
          <w:sz w:val="20"/>
          <w:szCs w:val="20"/>
        </w:rPr>
      </w:pPr>
    </w:p>
    <w:p w14:paraId="5AD9D756" w14:textId="77777777" w:rsidR="00BB17E4" w:rsidRDefault="00BB17E4" w:rsidP="00BB17E4">
      <w:pPr>
        <w:keepLines/>
        <w:autoSpaceDE w:val="0"/>
        <w:autoSpaceDN w:val="0"/>
        <w:jc w:val="center"/>
        <w:rPr>
          <w:rFonts w:ascii="Arial" w:hAnsi="Arial" w:cs="Arial"/>
          <w:b/>
          <w:sz w:val="20"/>
          <w:szCs w:val="20"/>
        </w:rPr>
      </w:pPr>
      <w:r w:rsidRPr="008F09F7">
        <w:rPr>
          <w:rFonts w:ascii="Arial" w:hAnsi="Arial" w:cs="Arial"/>
          <w:b/>
          <w:sz w:val="20"/>
          <w:szCs w:val="20"/>
        </w:rPr>
        <w:t>§ 9</w:t>
      </w:r>
    </w:p>
    <w:p w14:paraId="7226E86A" w14:textId="77777777" w:rsidR="00BB17E4" w:rsidRPr="008F09F7" w:rsidRDefault="00BB17E4" w:rsidP="00BB17E4">
      <w:pPr>
        <w:keepLines/>
        <w:autoSpaceDE w:val="0"/>
        <w:autoSpaceDN w:val="0"/>
        <w:jc w:val="center"/>
        <w:rPr>
          <w:rFonts w:ascii="Arial" w:hAnsi="Arial" w:cs="Arial"/>
          <w:b/>
          <w:sz w:val="20"/>
          <w:szCs w:val="20"/>
        </w:rPr>
      </w:pPr>
      <w:r w:rsidRPr="008F09F7">
        <w:rPr>
          <w:rFonts w:ascii="Arial" w:hAnsi="Arial" w:cs="Arial"/>
          <w:b/>
          <w:sz w:val="20"/>
          <w:szCs w:val="20"/>
        </w:rPr>
        <w:t>Odstąpienie od umowy i wypowiedzenie umowy</w:t>
      </w:r>
    </w:p>
    <w:p w14:paraId="59AF131B" w14:textId="77777777" w:rsidR="00BB17E4" w:rsidRPr="008F09F7" w:rsidRDefault="00BB17E4" w:rsidP="00BB17E4">
      <w:pPr>
        <w:pStyle w:val="western"/>
        <w:numPr>
          <w:ilvl w:val="6"/>
          <w:numId w:val="38"/>
        </w:numPr>
        <w:jc w:val="both"/>
        <w:rPr>
          <w:rFonts w:ascii="Arial" w:hAnsi="Arial" w:cs="Arial"/>
          <w:sz w:val="20"/>
          <w:szCs w:val="20"/>
        </w:rPr>
      </w:pPr>
      <w:r w:rsidRPr="008F09F7">
        <w:rPr>
          <w:rFonts w:ascii="Arial" w:hAnsi="Arial" w:cs="Arial"/>
          <w:sz w:val="20"/>
          <w:szCs w:val="20"/>
        </w:rPr>
        <w:lastRenderedPageBreak/>
        <w:t xml:space="preserve">Zamawiający, może odstąpić od umowy wedle swego wyboru w całości lub w części </w:t>
      </w:r>
      <w:r w:rsidRPr="008F09F7">
        <w:rPr>
          <w:rFonts w:ascii="Arial" w:eastAsia="SimSun" w:hAnsi="Arial" w:cs="Arial"/>
          <w:sz w:val="20"/>
          <w:szCs w:val="20"/>
        </w:rPr>
        <w:t xml:space="preserve">w terminie </w:t>
      </w:r>
      <w:r w:rsidRPr="008F09F7">
        <w:rPr>
          <w:rFonts w:ascii="Arial" w:eastAsia="SimSun" w:hAnsi="Arial" w:cs="Arial"/>
          <w:sz w:val="20"/>
          <w:szCs w:val="20"/>
        </w:rPr>
        <w:br/>
        <w:t>8 miesięcy</w:t>
      </w:r>
      <w:r w:rsidRPr="008F09F7">
        <w:rPr>
          <w:rFonts w:ascii="Arial" w:eastAsia="SimSun" w:hAnsi="Arial" w:cs="Arial"/>
          <w:b/>
          <w:sz w:val="20"/>
          <w:szCs w:val="20"/>
        </w:rPr>
        <w:t xml:space="preserve"> </w:t>
      </w:r>
      <w:r w:rsidRPr="008F09F7">
        <w:rPr>
          <w:rFonts w:ascii="Arial" w:eastAsia="SimSun" w:hAnsi="Arial" w:cs="Arial"/>
          <w:sz w:val="20"/>
          <w:szCs w:val="20"/>
        </w:rPr>
        <w:t>od dnia zawarcia umowy</w:t>
      </w:r>
      <w:r w:rsidRPr="008F09F7">
        <w:rPr>
          <w:rFonts w:ascii="Arial" w:hAnsi="Arial" w:cs="Arial"/>
          <w:sz w:val="20"/>
          <w:szCs w:val="20"/>
        </w:rPr>
        <w:t xml:space="preserve"> w przypadku niewykonywania lub nienależytego wykonywania niniejszej umowy.</w:t>
      </w:r>
    </w:p>
    <w:p w14:paraId="2C7CE287" w14:textId="77777777" w:rsidR="00BB17E4" w:rsidRPr="008F09F7" w:rsidRDefault="00BB17E4" w:rsidP="00BB17E4">
      <w:pPr>
        <w:pStyle w:val="Tytu"/>
        <w:widowControl w:val="0"/>
        <w:tabs>
          <w:tab w:val="num" w:pos="1191"/>
        </w:tabs>
        <w:ind w:left="360" w:hanging="360"/>
        <w:jc w:val="both"/>
        <w:rPr>
          <w:rFonts w:cs="Arial"/>
          <w:bCs/>
          <w:sz w:val="20"/>
        </w:rPr>
      </w:pPr>
      <w:r w:rsidRPr="008F09F7">
        <w:rPr>
          <w:rFonts w:cs="Arial"/>
          <w:bCs/>
          <w:sz w:val="20"/>
        </w:rPr>
        <w:t xml:space="preserve">2. </w:t>
      </w:r>
      <w:r w:rsidRPr="008F09F7">
        <w:rPr>
          <w:rFonts w:cs="Arial"/>
          <w:bCs/>
          <w:sz w:val="20"/>
        </w:rPr>
        <w:tab/>
      </w:r>
      <w:r w:rsidRPr="008F09F7">
        <w:rPr>
          <w:rFonts w:cs="Arial"/>
          <w:sz w:val="20"/>
        </w:rPr>
        <w:t>Zamawiający może odstąpić od umowy w całości lub części, bez potrzeby wyznaczania dodatkowego terminu w razie zwłoki Wykonawcy w wykonywaniu przedmiotu umowy przekraczającego 7 dni w</w:t>
      </w:r>
      <w:r>
        <w:rPr>
          <w:rFonts w:cs="Arial"/>
          <w:sz w:val="20"/>
        </w:rPr>
        <w:t> </w:t>
      </w:r>
      <w:r w:rsidRPr="008F09F7">
        <w:rPr>
          <w:rFonts w:cs="Arial"/>
          <w:sz w:val="20"/>
        </w:rPr>
        <w:t>stosunku do terminów w umowie</w:t>
      </w:r>
      <w:r w:rsidRPr="008F09F7">
        <w:rPr>
          <w:rFonts w:cs="Arial"/>
          <w:bCs/>
          <w:sz w:val="20"/>
        </w:rPr>
        <w:t xml:space="preserve"> </w:t>
      </w:r>
      <w:r w:rsidRPr="008F09F7">
        <w:rPr>
          <w:rFonts w:cs="Arial"/>
          <w:sz w:val="20"/>
        </w:rPr>
        <w:t>lub na jej podstawie.</w:t>
      </w:r>
    </w:p>
    <w:p w14:paraId="4E0B2836" w14:textId="77777777" w:rsidR="00BB17E4" w:rsidRPr="008F09F7" w:rsidRDefault="00BB17E4" w:rsidP="00BB17E4">
      <w:pPr>
        <w:pStyle w:val="Tytu"/>
        <w:widowControl w:val="0"/>
        <w:numPr>
          <w:ilvl w:val="1"/>
          <w:numId w:val="34"/>
        </w:numPr>
        <w:tabs>
          <w:tab w:val="num" w:pos="1154"/>
        </w:tabs>
        <w:jc w:val="both"/>
        <w:rPr>
          <w:rFonts w:cs="Arial"/>
          <w:b/>
          <w:bCs/>
          <w:sz w:val="20"/>
        </w:rPr>
      </w:pPr>
      <w:r w:rsidRPr="008F09F7">
        <w:rPr>
          <w:rFonts w:cs="Arial"/>
          <w:sz w:val="20"/>
        </w:rPr>
        <w:t>Zamawiający ma prawo odstąpienia od niniejszej umowy</w:t>
      </w:r>
      <w:r w:rsidRPr="008F09F7">
        <w:rPr>
          <w:rFonts w:cs="Arial"/>
          <w:b/>
          <w:bCs/>
          <w:sz w:val="20"/>
        </w:rPr>
        <w:t xml:space="preserve"> </w:t>
      </w:r>
      <w:r w:rsidRPr="008F09F7">
        <w:rPr>
          <w:rFonts w:cs="Arial"/>
          <w:bCs/>
          <w:sz w:val="20"/>
        </w:rPr>
        <w:t>w terminie określonym w ust. 1, w</w:t>
      </w:r>
      <w:r>
        <w:rPr>
          <w:rFonts w:cs="Arial"/>
          <w:bCs/>
          <w:sz w:val="20"/>
        </w:rPr>
        <w:t> </w:t>
      </w:r>
      <w:r w:rsidRPr="008F09F7">
        <w:rPr>
          <w:rFonts w:cs="Arial"/>
          <w:bCs/>
          <w:sz w:val="20"/>
        </w:rPr>
        <w:t xml:space="preserve">przypadku: </w:t>
      </w:r>
    </w:p>
    <w:p w14:paraId="1D129149" w14:textId="77777777" w:rsidR="00BB17E4" w:rsidRPr="008F09F7" w:rsidRDefault="00BB17E4" w:rsidP="00BB17E4">
      <w:pPr>
        <w:pStyle w:val="Tekstpodstawowy"/>
        <w:ind w:left="720"/>
        <w:rPr>
          <w:rFonts w:cs="Arial"/>
          <w:sz w:val="20"/>
          <w:szCs w:val="20"/>
        </w:rPr>
      </w:pPr>
      <w:r w:rsidRPr="008F09F7">
        <w:rPr>
          <w:rFonts w:cs="Arial"/>
          <w:sz w:val="20"/>
          <w:szCs w:val="20"/>
        </w:rPr>
        <w:t xml:space="preserve">1)   otwarcia likwidacji Wykonawcy, </w:t>
      </w:r>
    </w:p>
    <w:p w14:paraId="6C5C660C" w14:textId="77777777" w:rsidR="00BB17E4" w:rsidRPr="008F09F7" w:rsidRDefault="00BB17E4" w:rsidP="00BB17E4">
      <w:pPr>
        <w:pStyle w:val="Tekstpodstawowy"/>
        <w:ind w:left="1080" w:hanging="360"/>
        <w:rPr>
          <w:rFonts w:cs="Arial"/>
          <w:sz w:val="20"/>
          <w:szCs w:val="20"/>
        </w:rPr>
      </w:pPr>
      <w:r w:rsidRPr="008F09F7">
        <w:rPr>
          <w:rFonts w:cs="Arial"/>
          <w:sz w:val="20"/>
          <w:szCs w:val="20"/>
        </w:rPr>
        <w:t>2)</w:t>
      </w:r>
      <w:r w:rsidRPr="008F09F7">
        <w:rPr>
          <w:rFonts w:cs="Arial"/>
          <w:sz w:val="20"/>
          <w:szCs w:val="20"/>
        </w:rPr>
        <w:tab/>
        <w:t>wykreślenia Wykonawcy z właściwej ewidencji;</w:t>
      </w:r>
    </w:p>
    <w:p w14:paraId="2FC3D3F8" w14:textId="77777777" w:rsidR="00BB17E4" w:rsidRDefault="00BB17E4" w:rsidP="00BB17E4">
      <w:pPr>
        <w:pStyle w:val="Tekstpodstawowy"/>
        <w:ind w:left="1080" w:hanging="360"/>
        <w:rPr>
          <w:rFonts w:cs="Arial"/>
          <w:sz w:val="20"/>
          <w:szCs w:val="20"/>
        </w:rPr>
      </w:pPr>
      <w:r w:rsidRPr="008F09F7">
        <w:rPr>
          <w:rFonts w:cs="Arial"/>
          <w:sz w:val="20"/>
          <w:szCs w:val="20"/>
        </w:rPr>
        <w:t>3)</w:t>
      </w:r>
      <w:r w:rsidRPr="008F09F7">
        <w:rPr>
          <w:rFonts w:cs="Arial"/>
          <w:sz w:val="20"/>
          <w:szCs w:val="20"/>
        </w:rPr>
        <w:tab/>
        <w:t>zajęcia majątku Wykonawcy w stopniu uniemożliwiającym mu wykonanie umowy.</w:t>
      </w:r>
    </w:p>
    <w:p w14:paraId="06A7A372" w14:textId="77777777" w:rsidR="00BB17E4" w:rsidRPr="008F09F7" w:rsidRDefault="00BB17E4" w:rsidP="00BB17E4">
      <w:pPr>
        <w:pStyle w:val="Tekstpodstawowy"/>
        <w:ind w:left="1080" w:hanging="360"/>
        <w:rPr>
          <w:rFonts w:cs="Arial"/>
          <w:sz w:val="20"/>
          <w:szCs w:val="20"/>
        </w:rPr>
      </w:pPr>
      <w:r>
        <w:rPr>
          <w:rFonts w:cs="Arial"/>
          <w:sz w:val="20"/>
          <w:szCs w:val="20"/>
        </w:rPr>
        <w:t>4</w:t>
      </w:r>
      <w:r w:rsidRPr="00086C77">
        <w:rPr>
          <w:rFonts w:cs="Arial"/>
          <w:sz w:val="20"/>
          <w:szCs w:val="20"/>
        </w:rPr>
        <w:t>)</w:t>
      </w:r>
      <w:r>
        <w:rPr>
          <w:rFonts w:cs="Arial"/>
          <w:sz w:val="20"/>
          <w:szCs w:val="20"/>
        </w:rPr>
        <w:tab/>
      </w:r>
      <w:r w:rsidRPr="00086C77">
        <w:rPr>
          <w:rFonts w:cs="Arial"/>
          <w:sz w:val="20"/>
          <w:szCs w:val="20"/>
        </w:rPr>
        <w:t>gdy Wykonawca dokonał zawieszenia działalności gospodarczej</w:t>
      </w:r>
    </w:p>
    <w:p w14:paraId="6835F16D" w14:textId="77777777" w:rsidR="00BB17E4" w:rsidRPr="008F09F7" w:rsidRDefault="00BB17E4" w:rsidP="00BB17E4">
      <w:pPr>
        <w:pStyle w:val="Tekstpodstawowy"/>
        <w:tabs>
          <w:tab w:val="num" w:pos="360"/>
        </w:tabs>
        <w:ind w:left="360"/>
        <w:rPr>
          <w:rFonts w:cs="Arial"/>
          <w:sz w:val="20"/>
          <w:szCs w:val="20"/>
        </w:rPr>
      </w:pPr>
      <w:r w:rsidRPr="008F09F7">
        <w:rPr>
          <w:rFonts w:cs="Arial"/>
          <w:sz w:val="20"/>
          <w:szCs w:val="20"/>
        </w:rPr>
        <w:t>Wykonawca ma obowiązek niezwłocznie tj. w terminie 24 godzin zawiadomić Zamawiającego o</w:t>
      </w:r>
      <w:r>
        <w:rPr>
          <w:rFonts w:cs="Arial"/>
          <w:sz w:val="20"/>
          <w:szCs w:val="20"/>
        </w:rPr>
        <w:t> </w:t>
      </w:r>
      <w:r w:rsidRPr="008F09F7">
        <w:rPr>
          <w:rFonts w:cs="Arial"/>
          <w:sz w:val="20"/>
          <w:szCs w:val="20"/>
        </w:rPr>
        <w:t xml:space="preserve">zaistnieniu zdarzeń opisanych w pkt 1) – </w:t>
      </w:r>
      <w:r>
        <w:rPr>
          <w:rFonts w:cs="Arial"/>
          <w:sz w:val="20"/>
          <w:szCs w:val="20"/>
        </w:rPr>
        <w:t>4</w:t>
      </w:r>
      <w:r w:rsidRPr="008F09F7">
        <w:rPr>
          <w:rFonts w:cs="Arial"/>
          <w:sz w:val="20"/>
          <w:szCs w:val="20"/>
        </w:rPr>
        <w:t>) niniejszego ustępu.</w:t>
      </w:r>
    </w:p>
    <w:p w14:paraId="787BD875" w14:textId="77777777" w:rsidR="00BB17E4" w:rsidRPr="008F09F7" w:rsidRDefault="00BB17E4" w:rsidP="00BB17E4">
      <w:pPr>
        <w:pStyle w:val="Tytu"/>
        <w:widowControl w:val="0"/>
        <w:numPr>
          <w:ilvl w:val="1"/>
          <w:numId w:val="34"/>
        </w:numPr>
        <w:tabs>
          <w:tab w:val="num" w:pos="360"/>
        </w:tabs>
        <w:ind w:left="360" w:hanging="360"/>
        <w:jc w:val="both"/>
        <w:rPr>
          <w:rFonts w:cs="Arial"/>
          <w:bCs/>
          <w:sz w:val="20"/>
        </w:rPr>
      </w:pPr>
      <w:r w:rsidRPr="008F09F7">
        <w:rPr>
          <w:rFonts w:cs="Arial"/>
          <w:sz w:val="20"/>
        </w:rPr>
        <w:t>Zamawiający ma prawo do wypowiedzenia umowy ze skutkiem natychmiastowym w razie niewykonania lub nienależytego wykonania umowy przez Wykonawcę, w szczególności zwłoki w realizacji przedmiotu umowy  przekraczającej 7 dni względem terminów określonych w umowie lub ustalonych na jej podstawie.</w:t>
      </w:r>
    </w:p>
    <w:p w14:paraId="422BF5FE" w14:textId="77777777" w:rsidR="00BB17E4" w:rsidRPr="008F09F7" w:rsidRDefault="00BB17E4" w:rsidP="00BB17E4">
      <w:pPr>
        <w:pStyle w:val="Tytu"/>
        <w:widowControl w:val="0"/>
        <w:numPr>
          <w:ilvl w:val="1"/>
          <w:numId w:val="34"/>
        </w:numPr>
        <w:tabs>
          <w:tab w:val="num" w:pos="360"/>
        </w:tabs>
        <w:ind w:left="360" w:hanging="360"/>
        <w:jc w:val="both"/>
        <w:rPr>
          <w:rFonts w:cs="Arial"/>
          <w:bCs/>
          <w:sz w:val="20"/>
        </w:rPr>
      </w:pPr>
      <w:r w:rsidRPr="008F09F7">
        <w:rPr>
          <w:rFonts w:cs="Arial"/>
          <w:bCs/>
          <w:sz w:val="20"/>
        </w:rPr>
        <w:t>Odstąpienie od umowy lub jej wypowiedzenie nie ogranicza możliwości dochodzenia kar umownych.</w:t>
      </w:r>
    </w:p>
    <w:p w14:paraId="2B88E3EC" w14:textId="77777777" w:rsidR="00BB17E4" w:rsidRPr="008F09F7" w:rsidRDefault="00BB17E4" w:rsidP="00BB17E4">
      <w:pPr>
        <w:pStyle w:val="Tytu"/>
        <w:numPr>
          <w:ilvl w:val="1"/>
          <w:numId w:val="34"/>
        </w:numPr>
        <w:tabs>
          <w:tab w:val="num" w:pos="360"/>
          <w:tab w:val="num" w:pos="1440"/>
          <w:tab w:val="num" w:pos="2520"/>
        </w:tabs>
        <w:ind w:left="360" w:hanging="360"/>
        <w:jc w:val="both"/>
        <w:rPr>
          <w:rFonts w:cs="Arial"/>
          <w:sz w:val="20"/>
        </w:rPr>
      </w:pPr>
      <w:r w:rsidRPr="008F09F7">
        <w:rPr>
          <w:rFonts w:cs="Arial"/>
          <w:sz w:val="20"/>
        </w:rPr>
        <w:t xml:space="preserve">Zamawiający w przypadku niewykonywania lub nienależytego wykonywania niniejszej umowy może wezwać Wykonawcę do wykonywania umowy w sposób należyty i wyznaczyć Wykonawcy w tym celu odpowiedni termin. Po bezskutecznym upływie wyznaczonego terminu Zamawiający może od umowy odstąpić albo powierzyć wykonywanie przedmiotu umowy osobie trzeciej. Wykonawca zobowiązany jest na wezwanie Zamawiającego w terminie 7 dni do zwrotu Zamawiającemu kosztów wykonania zastępczego. W przypadku, gdy zgodnie z umową Wykonawca nie otrzymał jeszcze zapłaty, wyraża on zgodę na potrącenie z jego wynagrodzenia kosztów wykonania zastępczego. </w:t>
      </w:r>
    </w:p>
    <w:p w14:paraId="3D9C959F" w14:textId="77777777" w:rsidR="00BB17E4" w:rsidRDefault="00BB17E4" w:rsidP="00BB17E4">
      <w:pPr>
        <w:rPr>
          <w:rFonts w:ascii="Arial" w:hAnsi="Arial" w:cs="Arial"/>
          <w:b/>
          <w:sz w:val="20"/>
          <w:szCs w:val="20"/>
        </w:rPr>
      </w:pPr>
    </w:p>
    <w:p w14:paraId="3B24DA24" w14:textId="77777777" w:rsidR="00BB17E4" w:rsidRPr="007F23FC" w:rsidRDefault="00BB17E4" w:rsidP="00BB17E4">
      <w:pPr>
        <w:jc w:val="center"/>
        <w:rPr>
          <w:rFonts w:ascii="Arial" w:eastAsia="Calibri" w:hAnsi="Arial" w:cs="Arial"/>
          <w:b/>
          <w:sz w:val="20"/>
          <w:szCs w:val="20"/>
        </w:rPr>
      </w:pPr>
      <w:r w:rsidRPr="007F23FC">
        <w:rPr>
          <w:rFonts w:ascii="Arial" w:hAnsi="Arial" w:cs="Arial"/>
          <w:b/>
          <w:bCs/>
          <w:iCs/>
          <w:sz w:val="20"/>
          <w:szCs w:val="20"/>
        </w:rPr>
        <w:t xml:space="preserve">§ </w:t>
      </w:r>
      <w:r>
        <w:rPr>
          <w:rFonts w:ascii="Arial" w:hAnsi="Arial" w:cs="Arial"/>
          <w:b/>
          <w:bCs/>
          <w:iCs/>
          <w:sz w:val="20"/>
          <w:szCs w:val="20"/>
        </w:rPr>
        <w:t>10</w:t>
      </w:r>
    </w:p>
    <w:p w14:paraId="0FD167B4" w14:textId="77777777" w:rsidR="00BB17E4" w:rsidRPr="007F23FC" w:rsidRDefault="00BB17E4" w:rsidP="00BB17E4">
      <w:pPr>
        <w:jc w:val="center"/>
        <w:rPr>
          <w:rFonts w:ascii="Arial" w:eastAsia="Calibri" w:hAnsi="Arial" w:cs="Arial"/>
          <w:b/>
          <w:sz w:val="20"/>
          <w:szCs w:val="20"/>
        </w:rPr>
      </w:pPr>
      <w:r w:rsidRPr="007F23FC">
        <w:rPr>
          <w:rFonts w:ascii="Arial" w:eastAsia="Calibri" w:hAnsi="Arial" w:cs="Arial"/>
          <w:b/>
          <w:sz w:val="20"/>
          <w:szCs w:val="20"/>
        </w:rPr>
        <w:t>Klauzula informacyjna dla reprezentantów, w tym pełnomocników oraz osób wskazanych do</w:t>
      </w:r>
      <w:r>
        <w:rPr>
          <w:rFonts w:ascii="Arial" w:eastAsia="Calibri" w:hAnsi="Arial" w:cs="Arial"/>
          <w:b/>
          <w:sz w:val="20"/>
          <w:szCs w:val="20"/>
        </w:rPr>
        <w:t> </w:t>
      </w:r>
      <w:r w:rsidRPr="007F23FC">
        <w:rPr>
          <w:rFonts w:ascii="Arial" w:eastAsia="Calibri" w:hAnsi="Arial" w:cs="Arial"/>
          <w:b/>
          <w:sz w:val="20"/>
          <w:szCs w:val="20"/>
        </w:rPr>
        <w:t>współpracy przez osobę prawną</w:t>
      </w:r>
    </w:p>
    <w:p w14:paraId="6F8428F3" w14:textId="77777777" w:rsidR="00BB17E4" w:rsidRPr="007F23FC" w:rsidRDefault="00BB17E4" w:rsidP="00BB17E4">
      <w:pPr>
        <w:jc w:val="both"/>
        <w:rPr>
          <w:rFonts w:ascii="Arial" w:hAnsi="Arial" w:cs="Arial"/>
          <w:sz w:val="20"/>
          <w:szCs w:val="20"/>
        </w:rPr>
      </w:pPr>
      <w:r w:rsidRPr="007F23FC">
        <w:rPr>
          <w:rFonts w:ascii="Arial" w:hAnsi="Arial" w:cs="Arial"/>
          <w:sz w:val="20"/>
          <w:szCs w:val="20"/>
        </w:rPr>
        <w:t>Zgodnie z art. 13 ust. 1-2 oraz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w skrócie RODO) informujemy, że:</w:t>
      </w:r>
    </w:p>
    <w:p w14:paraId="3C23D3D6" w14:textId="77777777" w:rsidR="00BB17E4" w:rsidRPr="007F23FC" w:rsidRDefault="00BB17E4" w:rsidP="00BB17E4">
      <w:pPr>
        <w:numPr>
          <w:ilvl w:val="0"/>
          <w:numId w:val="43"/>
        </w:numPr>
        <w:spacing w:after="0" w:line="240" w:lineRule="auto"/>
        <w:ind w:left="426" w:hanging="426"/>
        <w:contextualSpacing/>
        <w:jc w:val="both"/>
        <w:rPr>
          <w:rFonts w:ascii="Arial" w:hAnsi="Arial" w:cs="Arial"/>
          <w:sz w:val="20"/>
          <w:szCs w:val="20"/>
        </w:rPr>
      </w:pPr>
      <w:r w:rsidRPr="007F23FC">
        <w:rPr>
          <w:rFonts w:ascii="Arial" w:hAnsi="Arial" w:cs="Arial"/>
          <w:sz w:val="20"/>
          <w:szCs w:val="20"/>
        </w:rPr>
        <w:t xml:space="preserve">Administratorem Pani/Pana danych osobowych jest Miejskie Przedsiębiorstwo Wodociągów i Kanalizacji w m.st. Warszawie S.A. z siedzibą w Warszawie, pl. Starynkiewicza 5.  </w:t>
      </w:r>
    </w:p>
    <w:p w14:paraId="45827F66" w14:textId="77777777" w:rsidR="00BB17E4" w:rsidRPr="007F23FC" w:rsidRDefault="00BB17E4" w:rsidP="00BB17E4">
      <w:pPr>
        <w:numPr>
          <w:ilvl w:val="0"/>
          <w:numId w:val="43"/>
        </w:numPr>
        <w:spacing w:after="0" w:line="240" w:lineRule="auto"/>
        <w:ind w:left="426" w:hanging="426"/>
        <w:contextualSpacing/>
        <w:jc w:val="both"/>
        <w:rPr>
          <w:rFonts w:ascii="Arial" w:hAnsi="Arial" w:cs="Arial"/>
          <w:sz w:val="20"/>
          <w:szCs w:val="20"/>
        </w:rPr>
      </w:pPr>
      <w:r w:rsidRPr="007F23FC">
        <w:rPr>
          <w:rFonts w:ascii="Arial" w:hAnsi="Arial" w:cs="Arial"/>
          <w:sz w:val="20"/>
          <w:szCs w:val="20"/>
        </w:rPr>
        <w:t>Dane kontaktowe do Inspektora Ochrony Danych w Miejskim Przedsiębiorstwie Wodociągów i Kanalizacji w m.st. Warszawie S.A.:</w:t>
      </w:r>
      <w:r w:rsidRPr="0008390F">
        <w:rPr>
          <w:rFonts w:ascii="Arial" w:hAnsi="Arial" w:cs="Arial"/>
          <w:color w:val="000000"/>
          <w:sz w:val="20"/>
          <w:szCs w:val="20"/>
        </w:rPr>
        <w:t xml:space="preserve"> </w:t>
      </w:r>
      <w:r w:rsidRPr="00553376">
        <w:rPr>
          <w:rFonts w:ascii="Arial" w:hAnsi="Arial" w:cs="Arial"/>
          <w:sz w:val="20"/>
          <w:szCs w:val="20"/>
        </w:rPr>
        <w:t>iodo@mpwik.com.pl</w:t>
      </w:r>
    </w:p>
    <w:p w14:paraId="3A5E50E9" w14:textId="77777777" w:rsidR="00BB17E4" w:rsidRPr="007F23FC" w:rsidRDefault="00BB17E4" w:rsidP="00BB17E4">
      <w:pPr>
        <w:numPr>
          <w:ilvl w:val="0"/>
          <w:numId w:val="43"/>
        </w:numPr>
        <w:spacing w:after="0" w:line="240" w:lineRule="auto"/>
        <w:ind w:left="426" w:hanging="426"/>
        <w:contextualSpacing/>
        <w:jc w:val="both"/>
        <w:rPr>
          <w:rFonts w:ascii="Arial" w:hAnsi="Arial" w:cs="Arial"/>
          <w:sz w:val="20"/>
          <w:szCs w:val="20"/>
        </w:rPr>
      </w:pPr>
      <w:r w:rsidRPr="007F23FC">
        <w:rPr>
          <w:rFonts w:ascii="Arial" w:hAnsi="Arial" w:cs="Arial"/>
          <w:sz w:val="20"/>
          <w:szCs w:val="20"/>
        </w:rPr>
        <w:t>Pani/Pana dane osobowe przetwarzane będą w celu:</w:t>
      </w:r>
    </w:p>
    <w:p w14:paraId="4F52C0DA" w14:textId="77777777" w:rsidR="00BB17E4" w:rsidRPr="007F23FC" w:rsidRDefault="00BB17E4" w:rsidP="00BB17E4">
      <w:pPr>
        <w:numPr>
          <w:ilvl w:val="0"/>
          <w:numId w:val="44"/>
        </w:numPr>
        <w:spacing w:after="0" w:line="240" w:lineRule="auto"/>
        <w:ind w:left="851" w:hanging="425"/>
        <w:contextualSpacing/>
        <w:jc w:val="both"/>
        <w:rPr>
          <w:rFonts w:ascii="Arial" w:hAnsi="Arial" w:cs="Arial"/>
          <w:sz w:val="20"/>
          <w:szCs w:val="20"/>
        </w:rPr>
      </w:pPr>
      <w:r w:rsidRPr="007F23FC">
        <w:rPr>
          <w:rFonts w:ascii="Arial" w:hAnsi="Arial" w:cs="Arial"/>
          <w:sz w:val="20"/>
          <w:szCs w:val="20"/>
        </w:rPr>
        <w:t>zawarcia i wykonania umowy zawartej pomiędzy Miejskim Przedsiębiorstwem Wodociągów i Kanalizacji w m.st. Warszawie S.A., a podmiotem, który jest Pani/Pana reprezentantem lub który wskazał Panią/Pana, jako osobę do współpracy w związku z zawarciem/wykonywaniem umowy (podstawa z art. 6 ust. 1 lit. b i f RODO);</w:t>
      </w:r>
    </w:p>
    <w:p w14:paraId="34BD4C9A" w14:textId="77777777" w:rsidR="00BB17E4" w:rsidRPr="007F23FC" w:rsidRDefault="00BB17E4" w:rsidP="00BB17E4">
      <w:pPr>
        <w:numPr>
          <w:ilvl w:val="0"/>
          <w:numId w:val="44"/>
        </w:numPr>
        <w:spacing w:after="0" w:line="240" w:lineRule="auto"/>
        <w:ind w:left="851" w:hanging="425"/>
        <w:contextualSpacing/>
        <w:jc w:val="both"/>
        <w:rPr>
          <w:rFonts w:ascii="Arial" w:hAnsi="Arial" w:cs="Arial"/>
          <w:sz w:val="20"/>
          <w:szCs w:val="20"/>
        </w:rPr>
      </w:pPr>
      <w:r w:rsidRPr="007F23FC">
        <w:rPr>
          <w:rFonts w:ascii="Arial" w:hAnsi="Arial" w:cs="Arial"/>
          <w:sz w:val="20"/>
          <w:szCs w:val="20"/>
        </w:rPr>
        <w:t>w celu ustalenia, obrony i dochodzenia roszczeń w przypadku, gdy stanowią dowód w postępowaniu prowadzonym na podstawie przepisów prawa (podstawa z art. 6 ust. 1 lit. f RODO).</w:t>
      </w:r>
    </w:p>
    <w:p w14:paraId="5D308EE1" w14:textId="77777777" w:rsidR="00BB17E4" w:rsidRPr="007F23FC" w:rsidRDefault="00BB17E4" w:rsidP="00BB17E4">
      <w:pPr>
        <w:numPr>
          <w:ilvl w:val="0"/>
          <w:numId w:val="43"/>
        </w:numPr>
        <w:spacing w:after="0" w:line="240" w:lineRule="auto"/>
        <w:ind w:left="426" w:hanging="426"/>
        <w:contextualSpacing/>
        <w:jc w:val="both"/>
        <w:rPr>
          <w:rFonts w:ascii="Arial" w:hAnsi="Arial" w:cs="Arial"/>
          <w:sz w:val="20"/>
          <w:szCs w:val="20"/>
        </w:rPr>
      </w:pPr>
      <w:r w:rsidRPr="007F23FC">
        <w:rPr>
          <w:rFonts w:ascii="Arial" w:hAnsi="Arial" w:cs="Arial"/>
          <w:sz w:val="20"/>
          <w:szCs w:val="20"/>
        </w:rPr>
        <w:t>Pani/Pana dane osobowe otrzymane zostały od podmiotu, który jest Pani/Pana reprezentantem lub który wskazał Panią/Pana jako osobę do współpracy w związku z zawarciem/wykonywaniem umowy.</w:t>
      </w:r>
    </w:p>
    <w:p w14:paraId="2AE62CE6" w14:textId="77777777" w:rsidR="00BB17E4" w:rsidRPr="007F23FC" w:rsidRDefault="00BB17E4" w:rsidP="00BB17E4">
      <w:pPr>
        <w:numPr>
          <w:ilvl w:val="0"/>
          <w:numId w:val="43"/>
        </w:numPr>
        <w:spacing w:after="0" w:line="240" w:lineRule="auto"/>
        <w:ind w:left="426" w:hanging="426"/>
        <w:contextualSpacing/>
        <w:jc w:val="both"/>
        <w:rPr>
          <w:rFonts w:ascii="Arial" w:hAnsi="Arial" w:cs="Arial"/>
          <w:sz w:val="20"/>
          <w:szCs w:val="20"/>
        </w:rPr>
      </w:pPr>
      <w:r w:rsidRPr="007F23FC">
        <w:rPr>
          <w:rFonts w:ascii="Arial" w:hAnsi="Arial" w:cs="Arial"/>
          <w:sz w:val="20"/>
          <w:szCs w:val="20"/>
        </w:rPr>
        <w:t>Pani/Pana dane osobowe przetwarzane będą w poniżej wskazanym zakresie, gdy jest Pani/Pan:</w:t>
      </w:r>
    </w:p>
    <w:p w14:paraId="5B554141" w14:textId="77777777" w:rsidR="00BB17E4" w:rsidRPr="007F23FC" w:rsidRDefault="00BB17E4" w:rsidP="00BB17E4">
      <w:pPr>
        <w:numPr>
          <w:ilvl w:val="0"/>
          <w:numId w:val="45"/>
        </w:numPr>
        <w:spacing w:after="0" w:line="240" w:lineRule="auto"/>
        <w:ind w:left="851" w:hanging="425"/>
        <w:contextualSpacing/>
        <w:jc w:val="both"/>
        <w:rPr>
          <w:rFonts w:ascii="Arial" w:hAnsi="Arial" w:cs="Arial"/>
          <w:sz w:val="20"/>
          <w:szCs w:val="20"/>
        </w:rPr>
      </w:pPr>
      <w:r w:rsidRPr="007F23FC">
        <w:rPr>
          <w:rFonts w:ascii="Arial" w:hAnsi="Arial" w:cs="Arial"/>
          <w:sz w:val="20"/>
          <w:szCs w:val="20"/>
        </w:rPr>
        <w:t>reprezentantem (w tym pełnomocnikiem) w/w podmiotu - są to dane osobowe wskazane w dokumentach przekazywanych przez ten podmiot, w tym w umowie (w szczególności: imię i</w:t>
      </w:r>
      <w:r>
        <w:rPr>
          <w:rFonts w:ascii="Arial" w:hAnsi="Arial" w:cs="Arial"/>
          <w:sz w:val="20"/>
          <w:szCs w:val="20"/>
        </w:rPr>
        <w:t> </w:t>
      </w:r>
      <w:r w:rsidRPr="007F23FC">
        <w:rPr>
          <w:rFonts w:ascii="Arial" w:hAnsi="Arial" w:cs="Arial"/>
          <w:sz w:val="20"/>
          <w:szCs w:val="20"/>
        </w:rPr>
        <w:t>nazwisko, PESEL, nr telefonu, adres e-mail, stanowisko służbowe);</w:t>
      </w:r>
    </w:p>
    <w:p w14:paraId="70B54250" w14:textId="77777777" w:rsidR="00BB17E4" w:rsidRPr="007F23FC" w:rsidRDefault="00BB17E4" w:rsidP="00BB17E4">
      <w:pPr>
        <w:numPr>
          <w:ilvl w:val="0"/>
          <w:numId w:val="45"/>
        </w:numPr>
        <w:spacing w:after="0" w:line="240" w:lineRule="auto"/>
        <w:ind w:left="851" w:hanging="425"/>
        <w:contextualSpacing/>
        <w:jc w:val="both"/>
        <w:rPr>
          <w:rFonts w:ascii="Arial" w:hAnsi="Arial" w:cs="Arial"/>
          <w:sz w:val="20"/>
          <w:szCs w:val="20"/>
        </w:rPr>
      </w:pPr>
      <w:r w:rsidRPr="007F23FC">
        <w:rPr>
          <w:rFonts w:ascii="Arial" w:hAnsi="Arial" w:cs="Arial"/>
          <w:sz w:val="20"/>
          <w:szCs w:val="20"/>
        </w:rPr>
        <w:t xml:space="preserve">osobą wskazaną do współpracy w związku z zawarciem/wykonywaniem umowy – są to dane osobowe wskazane w dokumentach przekazanych przez w/w podmiot, w tym w umowie </w:t>
      </w:r>
      <w:r w:rsidRPr="007F23FC">
        <w:rPr>
          <w:rFonts w:ascii="Arial" w:hAnsi="Arial" w:cs="Arial"/>
          <w:sz w:val="20"/>
          <w:szCs w:val="20"/>
        </w:rPr>
        <w:lastRenderedPageBreak/>
        <w:t>wskazanej w ust. 3 (w szczególności: imię i nazwisko, nr telefonu, adres e-mail, stanowisko służbowe).</w:t>
      </w:r>
    </w:p>
    <w:p w14:paraId="74BDDFE2" w14:textId="77777777" w:rsidR="00BB17E4" w:rsidRPr="007F23FC" w:rsidRDefault="00BB17E4" w:rsidP="00BB17E4">
      <w:pPr>
        <w:numPr>
          <w:ilvl w:val="0"/>
          <w:numId w:val="43"/>
        </w:numPr>
        <w:spacing w:after="0" w:line="240" w:lineRule="auto"/>
        <w:ind w:left="426" w:hanging="426"/>
        <w:contextualSpacing/>
        <w:jc w:val="both"/>
        <w:rPr>
          <w:rFonts w:ascii="Arial" w:hAnsi="Arial" w:cs="Arial"/>
          <w:sz w:val="20"/>
          <w:szCs w:val="20"/>
        </w:rPr>
      </w:pPr>
      <w:r w:rsidRPr="007F23FC">
        <w:rPr>
          <w:rFonts w:ascii="Arial" w:hAnsi="Arial" w:cs="Arial"/>
          <w:sz w:val="20"/>
          <w:szCs w:val="20"/>
        </w:rPr>
        <w:t>Pani/Pana dane osobowe będą przechowywane przez okres potrzebny do zawarcia umowy, okres obowiązywania umowy do czasu zakończenia jej realizacji i rozliczenia oraz przez czas, w którym przepisy nakazują nam przechowywać dane tj. 10 lat od ustania celu przetwarzania, a także przez okres konieczny w zakresie ustalenia, obrony i dochodzenia roszczeń.</w:t>
      </w:r>
    </w:p>
    <w:p w14:paraId="3342E5CD" w14:textId="77777777" w:rsidR="00BB17E4" w:rsidRPr="007F23FC" w:rsidRDefault="00BB17E4" w:rsidP="00BB17E4">
      <w:pPr>
        <w:numPr>
          <w:ilvl w:val="0"/>
          <w:numId w:val="43"/>
        </w:numPr>
        <w:spacing w:after="0" w:line="240" w:lineRule="auto"/>
        <w:ind w:left="426" w:hanging="426"/>
        <w:contextualSpacing/>
        <w:jc w:val="both"/>
        <w:rPr>
          <w:rFonts w:ascii="Arial" w:hAnsi="Arial" w:cs="Arial"/>
          <w:sz w:val="20"/>
          <w:szCs w:val="20"/>
        </w:rPr>
      </w:pPr>
      <w:r w:rsidRPr="007F23FC">
        <w:rPr>
          <w:rFonts w:ascii="Arial" w:hAnsi="Arial" w:cs="Arial"/>
          <w:sz w:val="20"/>
          <w:szCs w:val="20"/>
        </w:rPr>
        <w:t>Pani/Pana dane osobowe mogą zostać przekazane:</w:t>
      </w:r>
    </w:p>
    <w:p w14:paraId="2876B753" w14:textId="77777777" w:rsidR="00BB17E4" w:rsidRPr="007F23FC" w:rsidRDefault="00BB17E4" w:rsidP="00BB17E4">
      <w:pPr>
        <w:numPr>
          <w:ilvl w:val="0"/>
          <w:numId w:val="46"/>
        </w:numPr>
        <w:spacing w:after="0" w:line="240" w:lineRule="auto"/>
        <w:ind w:left="851" w:hanging="425"/>
        <w:contextualSpacing/>
        <w:jc w:val="both"/>
        <w:rPr>
          <w:rFonts w:ascii="Arial" w:hAnsi="Arial" w:cs="Arial"/>
          <w:sz w:val="20"/>
          <w:szCs w:val="20"/>
        </w:rPr>
      </w:pPr>
      <w:r w:rsidRPr="007F23FC">
        <w:rPr>
          <w:rFonts w:ascii="Arial" w:hAnsi="Arial" w:cs="Arial"/>
          <w:sz w:val="20"/>
          <w:szCs w:val="20"/>
        </w:rPr>
        <w:t>dostawcom systemów IT, z którymi współpracuje Administrator w celu utrzymania ciągłości oraz poprawności działania systemów IT;</w:t>
      </w:r>
    </w:p>
    <w:p w14:paraId="6D63BA6D" w14:textId="77777777" w:rsidR="00BB17E4" w:rsidRPr="007F23FC" w:rsidRDefault="00BB17E4" w:rsidP="00BB17E4">
      <w:pPr>
        <w:numPr>
          <w:ilvl w:val="0"/>
          <w:numId w:val="46"/>
        </w:numPr>
        <w:spacing w:after="0" w:line="240" w:lineRule="auto"/>
        <w:ind w:left="851" w:hanging="425"/>
        <w:contextualSpacing/>
        <w:jc w:val="both"/>
        <w:rPr>
          <w:rFonts w:ascii="Arial" w:hAnsi="Arial" w:cs="Arial"/>
          <w:sz w:val="20"/>
          <w:szCs w:val="20"/>
        </w:rPr>
      </w:pPr>
      <w:r w:rsidRPr="007F23FC">
        <w:rPr>
          <w:rFonts w:ascii="Arial" w:hAnsi="Arial" w:cs="Arial"/>
          <w:sz w:val="20"/>
          <w:szCs w:val="20"/>
        </w:rPr>
        <w:t>podmiotom prowadzącym działalność pocztową lub kurierską w celu dostarczenia korespondencji;</w:t>
      </w:r>
    </w:p>
    <w:p w14:paraId="25F3C82F" w14:textId="77777777" w:rsidR="00BB17E4" w:rsidRPr="007F23FC" w:rsidRDefault="00BB17E4" w:rsidP="00BB17E4">
      <w:pPr>
        <w:numPr>
          <w:ilvl w:val="0"/>
          <w:numId w:val="46"/>
        </w:numPr>
        <w:spacing w:after="0" w:line="240" w:lineRule="auto"/>
        <w:ind w:left="851" w:hanging="425"/>
        <w:contextualSpacing/>
        <w:jc w:val="both"/>
        <w:rPr>
          <w:rFonts w:ascii="Arial" w:hAnsi="Arial" w:cs="Arial"/>
          <w:sz w:val="20"/>
          <w:szCs w:val="20"/>
        </w:rPr>
      </w:pPr>
      <w:r w:rsidRPr="007F23FC">
        <w:rPr>
          <w:rFonts w:ascii="Arial" w:hAnsi="Arial" w:cs="Arial"/>
          <w:sz w:val="20"/>
          <w:szCs w:val="20"/>
        </w:rPr>
        <w:t>podmiotom świadczącym usługi konsultingowe i doradcze, z którymi współpracuje Administrator;</w:t>
      </w:r>
    </w:p>
    <w:p w14:paraId="14536BCC" w14:textId="77777777" w:rsidR="00BB17E4" w:rsidRPr="007F23FC" w:rsidRDefault="00BB17E4" w:rsidP="00BB17E4">
      <w:pPr>
        <w:numPr>
          <w:ilvl w:val="0"/>
          <w:numId w:val="46"/>
        </w:numPr>
        <w:spacing w:after="0" w:line="240" w:lineRule="auto"/>
        <w:ind w:left="851" w:hanging="425"/>
        <w:contextualSpacing/>
        <w:jc w:val="both"/>
        <w:rPr>
          <w:rFonts w:ascii="Arial" w:hAnsi="Arial" w:cs="Arial"/>
          <w:sz w:val="20"/>
          <w:szCs w:val="20"/>
        </w:rPr>
      </w:pPr>
      <w:r w:rsidRPr="007F23FC">
        <w:rPr>
          <w:rFonts w:ascii="Arial" w:hAnsi="Arial" w:cs="Arial"/>
          <w:sz w:val="20"/>
          <w:szCs w:val="20"/>
        </w:rPr>
        <w:t>upoważnionym podmiotom na udokumentowany wniosek.</w:t>
      </w:r>
    </w:p>
    <w:p w14:paraId="5F5B37D7" w14:textId="77777777" w:rsidR="00BB17E4" w:rsidRPr="007F23FC" w:rsidRDefault="00BB17E4" w:rsidP="00BB17E4">
      <w:pPr>
        <w:numPr>
          <w:ilvl w:val="0"/>
          <w:numId w:val="43"/>
        </w:numPr>
        <w:spacing w:after="0" w:line="240" w:lineRule="auto"/>
        <w:ind w:left="426" w:hanging="426"/>
        <w:contextualSpacing/>
        <w:jc w:val="both"/>
        <w:rPr>
          <w:rFonts w:ascii="Arial" w:hAnsi="Arial" w:cs="Arial"/>
          <w:sz w:val="20"/>
          <w:szCs w:val="20"/>
        </w:rPr>
      </w:pPr>
      <w:r w:rsidRPr="007F23FC">
        <w:rPr>
          <w:rFonts w:ascii="Arial" w:hAnsi="Arial" w:cs="Arial"/>
          <w:sz w:val="20"/>
          <w:szCs w:val="20"/>
        </w:rPr>
        <w:t xml:space="preserve">Posiada Pani/Pan prawo dostępu do treści swoich danych oraz prawo ich sprostowania, usunięcia, ograniczenia przetwarzania, prawo do przenoszenia danych oraz prawo wniesienia sprzeciwu, wobec przetwarzania danych, przetwarzanych na podstawie art. 6 ust. 1 lit. f RODO wskazanych powyżej w ust. 3. </w:t>
      </w:r>
    </w:p>
    <w:p w14:paraId="497A1EED" w14:textId="77777777" w:rsidR="00BB17E4" w:rsidRPr="007F23FC" w:rsidRDefault="00BB17E4" w:rsidP="00BB17E4">
      <w:pPr>
        <w:numPr>
          <w:ilvl w:val="0"/>
          <w:numId w:val="43"/>
        </w:numPr>
        <w:spacing w:after="0" w:line="240" w:lineRule="auto"/>
        <w:ind w:left="426" w:hanging="426"/>
        <w:contextualSpacing/>
        <w:jc w:val="both"/>
        <w:rPr>
          <w:rFonts w:ascii="Arial" w:hAnsi="Arial" w:cs="Arial"/>
          <w:sz w:val="20"/>
          <w:szCs w:val="20"/>
        </w:rPr>
      </w:pPr>
      <w:r w:rsidRPr="007F23FC">
        <w:rPr>
          <w:rFonts w:ascii="Arial" w:hAnsi="Arial" w:cs="Arial"/>
          <w:sz w:val="20"/>
          <w:szCs w:val="20"/>
        </w:rPr>
        <w:t>Ma Pani/Pan prawo wniesienia skargi do właściwego organu nadzorczego, tj. Prezesa Urzędu Ochrony Danych Osobowych w zakresie ochrony danych osobowych gdy uzna Pani/Pan, iż</w:t>
      </w:r>
      <w:r>
        <w:rPr>
          <w:rFonts w:ascii="Arial" w:hAnsi="Arial" w:cs="Arial"/>
          <w:sz w:val="20"/>
          <w:szCs w:val="20"/>
        </w:rPr>
        <w:t> </w:t>
      </w:r>
      <w:r w:rsidRPr="007F23FC">
        <w:rPr>
          <w:rFonts w:ascii="Arial" w:hAnsi="Arial" w:cs="Arial"/>
          <w:sz w:val="20"/>
          <w:szCs w:val="20"/>
        </w:rPr>
        <w:t xml:space="preserve">przetwarzanie danych osobowych narusza przepisy o ochronie danych osobowych, w tym przepisy RODO. </w:t>
      </w:r>
    </w:p>
    <w:p w14:paraId="6D01528C" w14:textId="77777777" w:rsidR="00BB17E4" w:rsidRDefault="00BB17E4" w:rsidP="00BB17E4">
      <w:pPr>
        <w:numPr>
          <w:ilvl w:val="0"/>
          <w:numId w:val="43"/>
        </w:numPr>
        <w:spacing w:after="0" w:line="240" w:lineRule="auto"/>
        <w:ind w:left="426" w:hanging="426"/>
        <w:contextualSpacing/>
        <w:jc w:val="both"/>
        <w:rPr>
          <w:rFonts w:ascii="Arial" w:hAnsi="Arial" w:cs="Arial"/>
          <w:sz w:val="20"/>
          <w:szCs w:val="20"/>
        </w:rPr>
      </w:pPr>
      <w:r w:rsidRPr="007F23FC">
        <w:rPr>
          <w:rFonts w:ascii="Arial" w:hAnsi="Arial" w:cs="Arial"/>
          <w:sz w:val="20"/>
          <w:szCs w:val="20"/>
        </w:rPr>
        <w:t>Podanie przez Panią/Pana danych jest dobrowolne, jednak ich niepodanie uniemożliwi kontaktowanie się z Panią/Panem w celach związanych z wykonaniem umowy, wymianą korespondencji, w celach związanych z podejmowaną lub prowadzoną współpracą wynikającą z zawartej umowy z podmiotem, który Pani/Pan reprezentuje.</w:t>
      </w:r>
    </w:p>
    <w:p w14:paraId="66C8A6A4" w14:textId="77777777" w:rsidR="00BB17E4" w:rsidRPr="00BC7E90" w:rsidRDefault="00BB17E4" w:rsidP="00BB17E4">
      <w:pPr>
        <w:numPr>
          <w:ilvl w:val="0"/>
          <w:numId w:val="43"/>
        </w:numPr>
        <w:spacing w:after="0" w:line="240" w:lineRule="auto"/>
        <w:ind w:left="426" w:hanging="426"/>
        <w:contextualSpacing/>
        <w:jc w:val="both"/>
        <w:rPr>
          <w:rFonts w:ascii="Arial" w:hAnsi="Arial" w:cs="Arial"/>
          <w:sz w:val="20"/>
          <w:szCs w:val="20"/>
        </w:rPr>
      </w:pPr>
      <w:r w:rsidRPr="00BC7E90">
        <w:rPr>
          <w:rFonts w:ascii="Arial" w:hAnsi="Arial" w:cs="Arial"/>
          <w:sz w:val="20"/>
          <w:szCs w:val="20"/>
        </w:rPr>
        <w:t>Wykonawca zobowiązuje się zapewnić, aby jego reprezentanci, w tym pełnomocnicy oraz osoby wskazane do współpracy zapoznały się z ww. informacjami w terminach wskazanych w art. 14 RODO.</w:t>
      </w:r>
    </w:p>
    <w:p w14:paraId="3AADBD11" w14:textId="77777777" w:rsidR="00BB17E4" w:rsidRPr="008F09F7" w:rsidRDefault="00BB17E4" w:rsidP="00BB17E4">
      <w:pPr>
        <w:rPr>
          <w:rFonts w:ascii="Arial" w:hAnsi="Arial" w:cs="Arial"/>
          <w:b/>
          <w:sz w:val="20"/>
          <w:szCs w:val="20"/>
        </w:rPr>
      </w:pPr>
    </w:p>
    <w:p w14:paraId="363B06B3" w14:textId="77777777" w:rsidR="00BB17E4" w:rsidRPr="008F09F7" w:rsidRDefault="00BB17E4" w:rsidP="00BB17E4">
      <w:pPr>
        <w:ind w:firstLine="1"/>
        <w:jc w:val="center"/>
        <w:rPr>
          <w:rFonts w:ascii="Arial" w:hAnsi="Arial" w:cs="Arial"/>
          <w:b/>
          <w:sz w:val="20"/>
          <w:szCs w:val="20"/>
        </w:rPr>
      </w:pPr>
      <w:r w:rsidRPr="008F09F7">
        <w:rPr>
          <w:rFonts w:ascii="Arial" w:hAnsi="Arial" w:cs="Arial"/>
          <w:b/>
          <w:sz w:val="20"/>
          <w:szCs w:val="20"/>
        </w:rPr>
        <w:t>§ 1</w:t>
      </w:r>
      <w:r>
        <w:rPr>
          <w:rFonts w:ascii="Arial" w:hAnsi="Arial" w:cs="Arial"/>
          <w:b/>
          <w:sz w:val="20"/>
          <w:szCs w:val="20"/>
        </w:rPr>
        <w:t>1</w:t>
      </w:r>
    </w:p>
    <w:p w14:paraId="117CCC7C" w14:textId="77777777" w:rsidR="00BB17E4" w:rsidRPr="008F09F7" w:rsidRDefault="00BB17E4" w:rsidP="00BB17E4">
      <w:pPr>
        <w:pStyle w:val="Nagwek4"/>
        <w:keepLines/>
        <w:autoSpaceDE w:val="0"/>
        <w:autoSpaceDN w:val="0"/>
        <w:spacing w:line="240" w:lineRule="auto"/>
        <w:ind w:left="0"/>
        <w:rPr>
          <w:rFonts w:cs="Arial"/>
          <w:sz w:val="20"/>
          <w:szCs w:val="20"/>
        </w:rPr>
      </w:pPr>
      <w:r w:rsidRPr="008F09F7">
        <w:rPr>
          <w:rFonts w:cs="Arial"/>
          <w:sz w:val="20"/>
          <w:szCs w:val="20"/>
        </w:rPr>
        <w:t>Postanowienia końcowe</w:t>
      </w:r>
    </w:p>
    <w:p w14:paraId="7BBD6126" w14:textId="77777777" w:rsidR="00BB17E4" w:rsidRPr="008F09F7" w:rsidRDefault="00BB17E4" w:rsidP="00BB17E4">
      <w:pPr>
        <w:ind w:left="360" w:hanging="360"/>
        <w:jc w:val="both"/>
        <w:rPr>
          <w:rFonts w:ascii="Arial" w:hAnsi="Arial" w:cs="Arial"/>
          <w:sz w:val="20"/>
          <w:szCs w:val="20"/>
        </w:rPr>
      </w:pPr>
      <w:r w:rsidRPr="008F09F7">
        <w:rPr>
          <w:rFonts w:ascii="Arial" w:hAnsi="Arial" w:cs="Arial"/>
          <w:sz w:val="20"/>
          <w:szCs w:val="20"/>
        </w:rPr>
        <w:t>1.</w:t>
      </w:r>
      <w:r w:rsidRPr="008F09F7">
        <w:rPr>
          <w:rFonts w:ascii="Arial" w:hAnsi="Arial" w:cs="Arial"/>
          <w:sz w:val="20"/>
          <w:szCs w:val="20"/>
        </w:rPr>
        <w:tab/>
        <w:t>W sprawach nie uregulowanych niniejszą umową zastosowanie mają przepisy Kodeksu cywilnego.</w:t>
      </w:r>
    </w:p>
    <w:p w14:paraId="2B44E02C" w14:textId="77777777" w:rsidR="00BB17E4" w:rsidRDefault="00BB17E4" w:rsidP="00BB17E4">
      <w:pPr>
        <w:ind w:left="360" w:hanging="360"/>
        <w:jc w:val="both"/>
        <w:rPr>
          <w:rFonts w:ascii="Arial" w:hAnsi="Arial" w:cs="Arial"/>
          <w:sz w:val="20"/>
          <w:szCs w:val="20"/>
        </w:rPr>
      </w:pPr>
      <w:r w:rsidRPr="008F09F7">
        <w:rPr>
          <w:rFonts w:ascii="Arial" w:hAnsi="Arial" w:cs="Arial"/>
          <w:sz w:val="20"/>
          <w:szCs w:val="20"/>
        </w:rPr>
        <w:t xml:space="preserve">2. </w:t>
      </w:r>
      <w:r w:rsidRPr="008F09F7">
        <w:rPr>
          <w:rFonts w:ascii="Arial" w:hAnsi="Arial" w:cs="Arial"/>
          <w:sz w:val="20"/>
          <w:szCs w:val="20"/>
        </w:rPr>
        <w:tab/>
        <w:t>Za skuteczne otrzymanie poczty elektronicznej Strony uznają wprowadzenie do sytemu elektronicznego poprzez skuteczne wysłanie wiadomości na podany przez Stronę adres poczty elektronicznej oraz brak otrzymania niezwłocznej informacji zwrotnej o przeszkodzie w doręczeniu poczty elektronicznej.</w:t>
      </w:r>
    </w:p>
    <w:p w14:paraId="0C58CB15" w14:textId="77777777" w:rsidR="00BB17E4" w:rsidRPr="002173D3" w:rsidRDefault="00BB17E4" w:rsidP="00BB17E4">
      <w:pPr>
        <w:ind w:left="360"/>
        <w:jc w:val="both"/>
        <w:rPr>
          <w:rFonts w:ascii="Arial" w:hAnsi="Arial" w:cs="Arial"/>
          <w:sz w:val="20"/>
          <w:szCs w:val="20"/>
        </w:rPr>
      </w:pPr>
      <w:r w:rsidRPr="002173D3">
        <w:rPr>
          <w:rFonts w:ascii="Arial" w:hAnsi="Arial" w:cs="Arial"/>
          <w:sz w:val="20"/>
          <w:szCs w:val="20"/>
        </w:rPr>
        <w:t xml:space="preserve">Strony </w:t>
      </w:r>
      <w:r w:rsidRPr="002173D3">
        <w:rPr>
          <w:rFonts w:ascii="Arial" w:hAnsi="Arial" w:cs="Arial"/>
          <w:spacing w:val="-1"/>
          <w:sz w:val="20"/>
          <w:szCs w:val="20"/>
        </w:rPr>
        <w:t>wskazują</w:t>
      </w:r>
      <w:r w:rsidRPr="002173D3">
        <w:rPr>
          <w:rFonts w:ascii="Arial" w:hAnsi="Arial" w:cs="Arial"/>
          <w:sz w:val="20"/>
          <w:szCs w:val="20"/>
        </w:rPr>
        <w:t xml:space="preserve"> następujące </w:t>
      </w:r>
      <w:r w:rsidRPr="002173D3">
        <w:rPr>
          <w:rFonts w:ascii="Arial" w:hAnsi="Arial" w:cs="Arial"/>
          <w:spacing w:val="-1"/>
          <w:sz w:val="20"/>
          <w:szCs w:val="20"/>
        </w:rPr>
        <w:t>dane</w:t>
      </w:r>
      <w:r w:rsidRPr="002173D3">
        <w:rPr>
          <w:rFonts w:ascii="Arial" w:hAnsi="Arial" w:cs="Arial"/>
          <w:spacing w:val="34"/>
          <w:sz w:val="20"/>
          <w:szCs w:val="20"/>
        </w:rPr>
        <w:t xml:space="preserve"> </w:t>
      </w:r>
      <w:r w:rsidRPr="002173D3">
        <w:rPr>
          <w:rFonts w:ascii="Arial" w:hAnsi="Arial" w:cs="Arial"/>
          <w:spacing w:val="1"/>
          <w:sz w:val="20"/>
          <w:szCs w:val="20"/>
        </w:rPr>
        <w:t>do</w:t>
      </w:r>
      <w:r w:rsidRPr="002173D3">
        <w:rPr>
          <w:rFonts w:ascii="Arial" w:hAnsi="Arial" w:cs="Arial"/>
          <w:sz w:val="20"/>
          <w:szCs w:val="20"/>
        </w:rPr>
        <w:t xml:space="preserve"> kontaktu </w:t>
      </w:r>
      <w:r w:rsidRPr="002173D3">
        <w:rPr>
          <w:rFonts w:ascii="Arial" w:hAnsi="Arial" w:cs="Arial"/>
          <w:spacing w:val="-1"/>
          <w:sz w:val="20"/>
          <w:szCs w:val="20"/>
        </w:rPr>
        <w:t>(nr</w:t>
      </w:r>
      <w:r w:rsidRPr="002173D3">
        <w:rPr>
          <w:rFonts w:ascii="Arial" w:hAnsi="Arial" w:cs="Arial"/>
          <w:sz w:val="20"/>
          <w:szCs w:val="20"/>
        </w:rPr>
        <w:t xml:space="preserve"> </w:t>
      </w:r>
      <w:r w:rsidRPr="002173D3">
        <w:rPr>
          <w:rFonts w:ascii="Arial" w:hAnsi="Arial" w:cs="Arial"/>
          <w:spacing w:val="-1"/>
          <w:sz w:val="20"/>
          <w:szCs w:val="20"/>
        </w:rPr>
        <w:t>telefonu,</w:t>
      </w:r>
      <w:r w:rsidRPr="002173D3">
        <w:rPr>
          <w:rFonts w:ascii="Arial" w:hAnsi="Arial" w:cs="Arial"/>
          <w:spacing w:val="34"/>
          <w:sz w:val="20"/>
          <w:szCs w:val="20"/>
        </w:rPr>
        <w:t xml:space="preserve"> </w:t>
      </w:r>
      <w:r w:rsidRPr="002173D3">
        <w:rPr>
          <w:rFonts w:ascii="Arial" w:hAnsi="Arial" w:cs="Arial"/>
          <w:spacing w:val="-1"/>
          <w:sz w:val="20"/>
          <w:szCs w:val="20"/>
        </w:rPr>
        <w:t>adres</w:t>
      </w:r>
      <w:r w:rsidRPr="002173D3">
        <w:rPr>
          <w:rFonts w:ascii="Arial" w:hAnsi="Arial" w:cs="Arial"/>
          <w:sz w:val="20"/>
          <w:szCs w:val="20"/>
        </w:rPr>
        <w:t xml:space="preserve"> poczty</w:t>
      </w:r>
      <w:r w:rsidRPr="002173D3">
        <w:rPr>
          <w:rFonts w:ascii="Arial" w:hAnsi="Arial" w:cs="Arial"/>
          <w:spacing w:val="47"/>
          <w:w w:val="99"/>
          <w:sz w:val="20"/>
          <w:szCs w:val="20"/>
        </w:rPr>
        <w:t xml:space="preserve"> </w:t>
      </w:r>
      <w:r w:rsidRPr="002173D3">
        <w:rPr>
          <w:rFonts w:ascii="Arial" w:hAnsi="Arial" w:cs="Arial"/>
          <w:spacing w:val="-1"/>
          <w:sz w:val="20"/>
          <w:szCs w:val="20"/>
        </w:rPr>
        <w:t>elektronicznej):</w:t>
      </w:r>
    </w:p>
    <w:p w14:paraId="4573A8F7" w14:textId="77777777" w:rsidR="00BB17E4" w:rsidRDefault="00BB17E4" w:rsidP="00BB17E4">
      <w:pPr>
        <w:pStyle w:val="Tekstpodstawowy"/>
        <w:numPr>
          <w:ilvl w:val="1"/>
          <w:numId w:val="41"/>
        </w:numPr>
        <w:ind w:right="105"/>
        <w:rPr>
          <w:rFonts w:cs="Arial"/>
          <w:sz w:val="20"/>
          <w:szCs w:val="20"/>
        </w:rPr>
      </w:pPr>
      <w:r w:rsidRPr="00360E6D">
        <w:rPr>
          <w:rFonts w:cs="Arial"/>
          <w:sz w:val="20"/>
          <w:szCs w:val="20"/>
        </w:rPr>
        <w:t>Zamawiający:</w:t>
      </w:r>
      <w:r>
        <w:rPr>
          <w:rFonts w:cs="Arial"/>
          <w:sz w:val="20"/>
          <w:szCs w:val="20"/>
        </w:rPr>
        <w:t xml:space="preserve"> …………………………………………</w:t>
      </w:r>
    </w:p>
    <w:p w14:paraId="0125D863" w14:textId="77777777" w:rsidR="00BB17E4" w:rsidRPr="008F09F7" w:rsidRDefault="00BB17E4" w:rsidP="00BB17E4">
      <w:pPr>
        <w:pStyle w:val="Tekstpodstawowy"/>
        <w:numPr>
          <w:ilvl w:val="1"/>
          <w:numId w:val="41"/>
        </w:numPr>
        <w:ind w:right="105"/>
        <w:rPr>
          <w:rFonts w:cs="Arial"/>
          <w:sz w:val="20"/>
          <w:szCs w:val="20"/>
        </w:rPr>
      </w:pPr>
      <w:r>
        <w:rPr>
          <w:rFonts w:cs="Arial"/>
          <w:sz w:val="20"/>
          <w:szCs w:val="20"/>
        </w:rPr>
        <w:t>Wykonawca: …………………………………………..</w:t>
      </w:r>
    </w:p>
    <w:p w14:paraId="23EAFA79" w14:textId="77777777" w:rsidR="00BB17E4" w:rsidRPr="008F09F7" w:rsidRDefault="00BB17E4" w:rsidP="00BB17E4">
      <w:pPr>
        <w:ind w:left="360" w:hanging="357"/>
        <w:jc w:val="both"/>
        <w:rPr>
          <w:rFonts w:ascii="Arial" w:hAnsi="Arial" w:cs="Arial"/>
          <w:sz w:val="20"/>
          <w:szCs w:val="20"/>
        </w:rPr>
      </w:pPr>
      <w:r w:rsidRPr="008F09F7">
        <w:rPr>
          <w:rFonts w:ascii="Arial" w:hAnsi="Arial" w:cs="Arial"/>
          <w:sz w:val="20"/>
          <w:szCs w:val="20"/>
        </w:rPr>
        <w:t xml:space="preserve">3. </w:t>
      </w:r>
      <w:r w:rsidRPr="008F09F7">
        <w:rPr>
          <w:rFonts w:ascii="Arial" w:hAnsi="Arial" w:cs="Arial"/>
          <w:sz w:val="20"/>
          <w:szCs w:val="20"/>
        </w:rPr>
        <w:tab/>
        <w:t>Zmiana niniejszej umowy wymaga formy pisemnej pod rygorem nieważności.</w:t>
      </w:r>
    </w:p>
    <w:p w14:paraId="0897C9C1" w14:textId="77777777" w:rsidR="00BB17E4" w:rsidRPr="008F09F7" w:rsidRDefault="00BB17E4" w:rsidP="00BB17E4">
      <w:pPr>
        <w:pStyle w:val="Tytu"/>
        <w:ind w:left="360" w:hanging="357"/>
        <w:jc w:val="both"/>
        <w:rPr>
          <w:rFonts w:cs="Arial"/>
          <w:sz w:val="20"/>
        </w:rPr>
      </w:pPr>
      <w:r w:rsidRPr="008F09F7">
        <w:rPr>
          <w:rFonts w:cs="Arial"/>
          <w:sz w:val="20"/>
        </w:rPr>
        <w:t xml:space="preserve">4. </w:t>
      </w:r>
      <w:r w:rsidRPr="008F09F7">
        <w:rPr>
          <w:rFonts w:cs="Arial"/>
          <w:sz w:val="20"/>
        </w:rPr>
        <w:tab/>
        <w:t>Właściwym do rozstrzygania sporów mogących wyniknąć w wyniku realizacji niniejszej umowy jest sąd powszechny właściwy miejscowo dla siedziby Zamawiającego.</w:t>
      </w:r>
    </w:p>
    <w:p w14:paraId="4223AF44" w14:textId="77777777" w:rsidR="00BB17E4" w:rsidRPr="008F09F7" w:rsidRDefault="00BB17E4" w:rsidP="00BB17E4">
      <w:pPr>
        <w:ind w:left="360" w:hanging="360"/>
        <w:jc w:val="both"/>
        <w:rPr>
          <w:rFonts w:ascii="Arial" w:hAnsi="Arial" w:cs="Arial"/>
          <w:sz w:val="20"/>
          <w:szCs w:val="20"/>
        </w:rPr>
      </w:pPr>
      <w:r w:rsidRPr="008F09F7">
        <w:rPr>
          <w:rFonts w:ascii="Arial" w:hAnsi="Arial" w:cs="Arial"/>
          <w:sz w:val="20"/>
          <w:szCs w:val="20"/>
        </w:rPr>
        <w:t xml:space="preserve">5. </w:t>
      </w:r>
      <w:r w:rsidRPr="008F09F7">
        <w:rPr>
          <w:rFonts w:ascii="Arial" w:hAnsi="Arial" w:cs="Arial"/>
          <w:sz w:val="20"/>
          <w:szCs w:val="20"/>
        </w:rPr>
        <w:tab/>
        <w:t>Wykonawca nie może przenieść na jakąkolwiek osobę trzecią praw, w tym wierzytelności wynikających z umowy, bez uprzedniej zgody Zamawiającego wyrażonej w formie pisemnej pod rygorem nieważności. Faktury wystawiane w toku realizacji niniejszej umowy przez Wykonawcę, powinny zawierać oświadczenie, że przelew wierzytelności wynikających z niniejszej umowy wymaga zgody Zamawiającego.</w:t>
      </w:r>
    </w:p>
    <w:p w14:paraId="6E07A419" w14:textId="77777777" w:rsidR="00BB17E4" w:rsidRPr="008F09F7" w:rsidRDefault="00BB17E4" w:rsidP="00BB17E4">
      <w:pPr>
        <w:ind w:left="360" w:hanging="360"/>
        <w:jc w:val="both"/>
        <w:rPr>
          <w:rFonts w:ascii="Arial" w:hAnsi="Arial" w:cs="Arial"/>
          <w:sz w:val="20"/>
          <w:szCs w:val="20"/>
        </w:rPr>
      </w:pPr>
      <w:r w:rsidRPr="008F09F7">
        <w:rPr>
          <w:rFonts w:ascii="Arial" w:hAnsi="Arial" w:cs="Arial"/>
          <w:sz w:val="20"/>
          <w:szCs w:val="20"/>
        </w:rPr>
        <w:t>6.</w:t>
      </w:r>
      <w:r w:rsidRPr="008F09F7">
        <w:rPr>
          <w:rFonts w:ascii="Arial" w:hAnsi="Arial" w:cs="Arial"/>
          <w:sz w:val="20"/>
          <w:szCs w:val="20"/>
        </w:rPr>
        <w:tab/>
        <w:t xml:space="preserve">Wykonawca ponosi pełną odpowiedzialność wobec Zamawiającego z tytułu niewykonania lub nienależytego wykonania umowy, w tym także za działania i zaniechania osób trzecich za pomocą, których realizuje zobowiązania wynikające z niniejszej umowy. Wykonawca może uwolnić się od tej odpowiedzialności, jeżeli wykaże, że szkoda powstała na skutek siły wyższej, z wyłącznej winy </w:t>
      </w:r>
      <w:r w:rsidRPr="008F09F7">
        <w:rPr>
          <w:rFonts w:ascii="Arial" w:hAnsi="Arial" w:cs="Arial"/>
          <w:sz w:val="20"/>
          <w:szCs w:val="20"/>
        </w:rPr>
        <w:lastRenderedPageBreak/>
        <w:t xml:space="preserve">Zamawiającego lub wyłącznej winy osoby trzeciej, za którą Wykonawca nie ponosi odpowiedzialności. </w:t>
      </w:r>
    </w:p>
    <w:p w14:paraId="362F33E4" w14:textId="77777777" w:rsidR="00BB17E4" w:rsidRPr="008F09F7" w:rsidRDefault="00BB17E4" w:rsidP="00BB17E4">
      <w:pPr>
        <w:ind w:left="360" w:hanging="360"/>
        <w:jc w:val="both"/>
        <w:rPr>
          <w:rFonts w:ascii="Arial" w:hAnsi="Arial" w:cs="Arial"/>
          <w:sz w:val="20"/>
          <w:szCs w:val="20"/>
        </w:rPr>
      </w:pPr>
      <w:r w:rsidRPr="008F09F7">
        <w:rPr>
          <w:rFonts w:ascii="Arial" w:hAnsi="Arial" w:cs="Arial"/>
          <w:sz w:val="20"/>
          <w:szCs w:val="20"/>
        </w:rPr>
        <w:t>7.</w:t>
      </w:r>
      <w:r w:rsidRPr="008F09F7">
        <w:rPr>
          <w:rFonts w:ascii="Arial" w:hAnsi="Arial" w:cs="Arial"/>
          <w:sz w:val="20"/>
          <w:szCs w:val="20"/>
        </w:rPr>
        <w:tab/>
        <w:t xml:space="preserve">Wykonawca ponosi pełną odpowiedzialność za szkody wyrządzone osobom trzecim, w tym także na terenie, na którym realizowany jest przedmiot umowy i na terenach z nim sąsiadujących oraz innych zajętych przez Wykonawcę na potrzeby realizacji umowy i zwalnia Zamawiającego z wszelkiej odpowiedzialności w tym zakresie.  </w:t>
      </w:r>
    </w:p>
    <w:p w14:paraId="4BE67F61" w14:textId="77777777" w:rsidR="00BB17E4" w:rsidRPr="008F09F7" w:rsidRDefault="00BB17E4" w:rsidP="00BB17E4">
      <w:pPr>
        <w:ind w:left="360" w:hanging="360"/>
        <w:jc w:val="both"/>
        <w:rPr>
          <w:rFonts w:ascii="Arial" w:hAnsi="Arial" w:cs="Arial"/>
          <w:sz w:val="20"/>
          <w:szCs w:val="20"/>
        </w:rPr>
      </w:pPr>
      <w:r w:rsidRPr="008F09F7">
        <w:rPr>
          <w:rFonts w:ascii="Arial" w:hAnsi="Arial" w:cs="Arial"/>
          <w:sz w:val="20"/>
          <w:szCs w:val="20"/>
        </w:rPr>
        <w:t>8.</w:t>
      </w:r>
      <w:r w:rsidRPr="008F09F7">
        <w:rPr>
          <w:rFonts w:ascii="Arial" w:hAnsi="Arial" w:cs="Arial"/>
          <w:sz w:val="20"/>
          <w:szCs w:val="20"/>
        </w:rPr>
        <w:tab/>
        <w:t>W przypadku, gdy przedmiot umowy realizowany jest przez Konsorcjum (</w:t>
      </w:r>
      <w:r w:rsidRPr="008F09F7">
        <w:rPr>
          <w:rFonts w:ascii="Arial" w:hAnsi="Arial" w:cs="Arial"/>
          <w:bCs/>
          <w:sz w:val="20"/>
          <w:szCs w:val="20"/>
        </w:rPr>
        <w:t>dwa lub więcej podmioty</w:t>
      </w:r>
      <w:r w:rsidRPr="008F09F7">
        <w:rPr>
          <w:rFonts w:ascii="Arial" w:hAnsi="Arial" w:cs="Arial"/>
          <w:sz w:val="20"/>
          <w:szCs w:val="20"/>
        </w:rPr>
        <w:t xml:space="preserve"> składające ofertę wspólnie i wspólnie oferujące wykonanie umowy, z którymi została zawarta umowa, a także ich sukcesorzy generalni) odpowiedzialność wszystkich uczestników Konsorcjum wobec Zamawiającego za wykonanie umowy jest solidarna. Faktury na podstawie, których dokonywana jest zapłata wynagrodzenia wystawia Lider Konsorcjum, chyba że z umowy Konsorcjum wynika coś innego. Wszelkie zawiadomienia i wezwania Zamawiający kierować będzie do Lidera Konsorcjum wskazanego w ofercie. Skierowanie wezwania lub zawiadomienia do Lidera Konsorcjum odnosi skutek wobec pozostałych członków Konsorcjum.</w:t>
      </w:r>
    </w:p>
    <w:p w14:paraId="64B18600" w14:textId="77777777" w:rsidR="00BB17E4" w:rsidRPr="008F09F7" w:rsidRDefault="00BB17E4" w:rsidP="00BB17E4">
      <w:pPr>
        <w:numPr>
          <w:ilvl w:val="0"/>
          <w:numId w:val="40"/>
        </w:numPr>
        <w:spacing w:after="0" w:line="240" w:lineRule="auto"/>
        <w:ind w:left="360"/>
        <w:jc w:val="both"/>
        <w:rPr>
          <w:rFonts w:ascii="Arial" w:hAnsi="Arial" w:cs="Arial"/>
          <w:sz w:val="20"/>
          <w:szCs w:val="20"/>
        </w:rPr>
      </w:pPr>
      <w:r w:rsidRPr="008F09F7">
        <w:rPr>
          <w:rFonts w:ascii="Arial" w:hAnsi="Arial" w:cs="Arial"/>
          <w:sz w:val="20"/>
          <w:szCs w:val="20"/>
        </w:rPr>
        <w:t>Wykonawca zobowiązuje się, że w okresie trwania niniejszej umowy oraz w okresie 3 miesięcy licząc od dnia jej rozwiązania lub wygaśnięcia, bez zgody Zamawiającego wyrażonej w formie pisemnej pod rygorem nieważności, nie zatrudni bezpośrednio lub pośrednio pracownika lub pracowników Zamawiającego lub nie nawiąże z takimi osobami współpracy, niezależnie od formy i rodzaju tej współpracy (w tym umowa zlecenia bądź umowa o dzieło), oraz nie nawiąże takiej współpracy z</w:t>
      </w:r>
      <w:r>
        <w:rPr>
          <w:rFonts w:ascii="Arial" w:hAnsi="Arial" w:cs="Arial"/>
          <w:sz w:val="20"/>
          <w:szCs w:val="20"/>
        </w:rPr>
        <w:t> </w:t>
      </w:r>
      <w:r w:rsidRPr="008F09F7">
        <w:rPr>
          <w:rFonts w:ascii="Arial" w:hAnsi="Arial" w:cs="Arial"/>
          <w:sz w:val="20"/>
          <w:szCs w:val="20"/>
        </w:rPr>
        <w:t xml:space="preserve">osobą prawną bądź jednostką organizacyjną nie posiadającą osobowości prawnej (spółki osobowe), w której pracownicy Zamawiającego są zatrudnieni (niezależnie od podstawy prawnej takiego stosunku, w tym umowa o pracę, umowa zlecenia bądź umowa o dzieło) lub posiadają łącznie co najmniej 5% akcji lub udziałów lub są członkami organów osoby prawnej lub wspólnikami spółki osobowej. </w:t>
      </w:r>
    </w:p>
    <w:p w14:paraId="096E9F12" w14:textId="77777777" w:rsidR="00BB17E4" w:rsidRPr="008F09F7" w:rsidRDefault="00BB17E4" w:rsidP="00BB17E4">
      <w:pPr>
        <w:numPr>
          <w:ilvl w:val="0"/>
          <w:numId w:val="40"/>
        </w:numPr>
        <w:spacing w:after="0" w:line="240" w:lineRule="auto"/>
        <w:ind w:left="360"/>
        <w:jc w:val="both"/>
        <w:rPr>
          <w:rFonts w:ascii="Arial" w:hAnsi="Arial" w:cs="Arial"/>
          <w:sz w:val="20"/>
          <w:szCs w:val="20"/>
        </w:rPr>
      </w:pPr>
      <w:r w:rsidRPr="008F09F7">
        <w:rPr>
          <w:rFonts w:ascii="Arial" w:hAnsi="Arial" w:cs="Arial"/>
          <w:sz w:val="20"/>
          <w:szCs w:val="20"/>
        </w:rPr>
        <w:t>Postanowienia ust. 9 powyżej, mają również odpowiednie zastosowanie do nawiązania zatrudnienia lub współpracy z  pracownikiem Zamawiającego przez spółkę zależną, dominującą lub powiązaną z</w:t>
      </w:r>
      <w:r>
        <w:rPr>
          <w:rFonts w:ascii="Arial" w:hAnsi="Arial" w:cs="Arial"/>
          <w:sz w:val="20"/>
          <w:szCs w:val="20"/>
        </w:rPr>
        <w:t> </w:t>
      </w:r>
      <w:r w:rsidRPr="008F09F7">
        <w:rPr>
          <w:rFonts w:ascii="Arial" w:hAnsi="Arial" w:cs="Arial"/>
          <w:sz w:val="20"/>
          <w:szCs w:val="20"/>
        </w:rPr>
        <w:t xml:space="preserve">Wykonawcą w rozumieniu właściwych przepisów oraz przez podwykonawcę, z którym Wykonawca realizuje przedmiot niniejszej umowy. </w:t>
      </w:r>
    </w:p>
    <w:p w14:paraId="73D92CAF" w14:textId="77777777" w:rsidR="00BB17E4" w:rsidRPr="008F09F7" w:rsidRDefault="00BB17E4" w:rsidP="00BB17E4">
      <w:pPr>
        <w:numPr>
          <w:ilvl w:val="0"/>
          <w:numId w:val="40"/>
        </w:numPr>
        <w:spacing w:after="0" w:line="240" w:lineRule="auto"/>
        <w:ind w:left="360"/>
        <w:jc w:val="both"/>
        <w:rPr>
          <w:rFonts w:ascii="Arial" w:hAnsi="Arial" w:cs="Arial"/>
          <w:sz w:val="20"/>
          <w:szCs w:val="20"/>
        </w:rPr>
      </w:pPr>
      <w:r w:rsidRPr="008F09F7">
        <w:rPr>
          <w:rFonts w:ascii="Arial" w:hAnsi="Arial" w:cs="Arial"/>
          <w:sz w:val="20"/>
          <w:szCs w:val="20"/>
        </w:rPr>
        <w:t>Zatrudnienie lub współpraca o których mowa w ust. 9 i 10 powyżej obejmuje w szczególności działania pracownika Zamawiającego o charakterze bezpośrednim lub pośrednim, odpłatnie lub nieodpłatnie, działalność w charakterze doradcy, konsultanta, wykonującego zlecenie, dzieła albo też podmiotu spełniającego inne podobne świadczenia, lub wykonywanie pracy w ramach umowy o</w:t>
      </w:r>
      <w:r>
        <w:rPr>
          <w:rFonts w:ascii="Arial" w:hAnsi="Arial" w:cs="Arial"/>
          <w:sz w:val="20"/>
          <w:szCs w:val="20"/>
        </w:rPr>
        <w:t> </w:t>
      </w:r>
      <w:r w:rsidRPr="008F09F7">
        <w:rPr>
          <w:rFonts w:ascii="Arial" w:hAnsi="Arial" w:cs="Arial"/>
          <w:sz w:val="20"/>
          <w:szCs w:val="20"/>
        </w:rPr>
        <w:t xml:space="preserve">pracę. </w:t>
      </w:r>
    </w:p>
    <w:p w14:paraId="6D9429C9" w14:textId="77777777" w:rsidR="00BB17E4" w:rsidRDefault="00BB17E4" w:rsidP="00BB17E4">
      <w:pPr>
        <w:numPr>
          <w:ilvl w:val="0"/>
          <w:numId w:val="40"/>
        </w:numPr>
        <w:spacing w:after="0" w:line="240" w:lineRule="auto"/>
        <w:ind w:left="360"/>
        <w:jc w:val="both"/>
        <w:rPr>
          <w:rFonts w:ascii="Arial" w:hAnsi="Arial" w:cs="Arial"/>
          <w:sz w:val="20"/>
          <w:szCs w:val="20"/>
        </w:rPr>
      </w:pPr>
      <w:r w:rsidRPr="008F09F7">
        <w:rPr>
          <w:rFonts w:ascii="Arial" w:hAnsi="Arial" w:cs="Arial"/>
          <w:sz w:val="20"/>
          <w:szCs w:val="20"/>
        </w:rPr>
        <w:t>W przypadku realizowania niniejszej umowy przy udziale podwykonawców, Wykonawca zobowiązany jest zawrzeć postanowienia niniejszego paragrafu ust. 9, 10 i 11 w um</w:t>
      </w:r>
      <w:r>
        <w:rPr>
          <w:rFonts w:ascii="Arial" w:hAnsi="Arial" w:cs="Arial"/>
          <w:sz w:val="20"/>
          <w:szCs w:val="20"/>
        </w:rPr>
        <w:t>owie z </w:t>
      </w:r>
      <w:r w:rsidRPr="008F09F7">
        <w:rPr>
          <w:rFonts w:ascii="Arial" w:hAnsi="Arial" w:cs="Arial"/>
          <w:sz w:val="20"/>
          <w:szCs w:val="20"/>
        </w:rPr>
        <w:t xml:space="preserve">podwykonawcą z którym realizuje przedmiot umowy. </w:t>
      </w:r>
    </w:p>
    <w:p w14:paraId="6813F9BB" w14:textId="77777777" w:rsidR="00BB17E4" w:rsidRDefault="00BB17E4" w:rsidP="00BB17E4">
      <w:pPr>
        <w:numPr>
          <w:ilvl w:val="0"/>
          <w:numId w:val="40"/>
        </w:numPr>
        <w:spacing w:after="0" w:line="240" w:lineRule="auto"/>
        <w:ind w:left="360"/>
        <w:jc w:val="both"/>
        <w:rPr>
          <w:rFonts w:ascii="Arial" w:hAnsi="Arial" w:cs="Arial"/>
          <w:sz w:val="20"/>
          <w:szCs w:val="20"/>
        </w:rPr>
      </w:pPr>
      <w:r w:rsidRPr="008B7290">
        <w:rPr>
          <w:rFonts w:ascii="Arial" w:hAnsi="Arial" w:cs="Arial"/>
          <w:sz w:val="20"/>
          <w:szCs w:val="20"/>
        </w:rPr>
        <w:t>Wszelkie poprzedzające protokół odbioru zatwierdzenia, sprawdzenia, zgody, badania, inspekcje, polecenia, powiadomienia, próby, lub podobne działania Zamawiającego, włącznie z brakiem sprzeciwu, nie zwalniają Wykonawcy z żadnej odpowiedzialności ponoszonej przez niego na mocy umowy, włącznie z odpowiedzialnością za błędy, pominięcia, rozbieżności i niedopełnienia.</w:t>
      </w:r>
    </w:p>
    <w:p w14:paraId="6160628F" w14:textId="77777777" w:rsidR="00BB17E4" w:rsidRDefault="00BB17E4" w:rsidP="00BB17E4">
      <w:pPr>
        <w:numPr>
          <w:ilvl w:val="0"/>
          <w:numId w:val="40"/>
        </w:numPr>
        <w:spacing w:after="0" w:line="240" w:lineRule="auto"/>
        <w:ind w:left="360"/>
        <w:jc w:val="both"/>
        <w:rPr>
          <w:rFonts w:ascii="Arial" w:hAnsi="Arial" w:cs="Arial"/>
          <w:sz w:val="20"/>
          <w:szCs w:val="20"/>
        </w:rPr>
      </w:pPr>
      <w:r w:rsidRPr="008B7290">
        <w:rPr>
          <w:rFonts w:ascii="Arial" w:hAnsi="Arial" w:cs="Arial"/>
          <w:sz w:val="20"/>
          <w:szCs w:val="20"/>
        </w:rPr>
        <w:t>Zamawiający zgodnie z wymogiem ustawy o przeciwdziałaniu nadmiernym opóźnieniom w transakcjach handlowych oświadcza, iż posiada status dużego przedsiębiorcy.</w:t>
      </w:r>
    </w:p>
    <w:p w14:paraId="49B1E9CE" w14:textId="77777777" w:rsidR="00BB17E4" w:rsidRDefault="00BB17E4" w:rsidP="00BB17E4">
      <w:pPr>
        <w:numPr>
          <w:ilvl w:val="0"/>
          <w:numId w:val="40"/>
        </w:numPr>
        <w:spacing w:after="0" w:line="240" w:lineRule="auto"/>
        <w:ind w:left="360"/>
        <w:jc w:val="both"/>
        <w:rPr>
          <w:rFonts w:ascii="Arial" w:hAnsi="Arial" w:cs="Arial"/>
          <w:sz w:val="20"/>
          <w:szCs w:val="20"/>
        </w:rPr>
      </w:pPr>
      <w:r w:rsidRPr="00BC7E90">
        <w:rPr>
          <w:rFonts w:ascii="Arial" w:hAnsi="Arial" w:cs="Arial"/>
          <w:sz w:val="20"/>
          <w:szCs w:val="20"/>
        </w:rPr>
        <w:t>Wykonawca powinien spełniać wymagania wynikające z wdrożonych u Zamawiającego systemów zarządzania. Zobowiązuje się Wykonawcę do zapoznania się z „Wytycznymi dla wykonawców z zakresu bezpieczeństwa i higieny pracy, ochrony przeciwpożarowej oraz ochrony środowiska realizujących prace na rzecz Spółki” dostępnych na stronie internetowej www.mpwik.com.pl</w:t>
      </w:r>
      <w:r>
        <w:rPr>
          <w:rFonts w:ascii="Arial" w:hAnsi="Arial" w:cs="Arial"/>
          <w:sz w:val="20"/>
          <w:szCs w:val="20"/>
        </w:rPr>
        <w:t xml:space="preserve"> </w:t>
      </w:r>
    </w:p>
    <w:p w14:paraId="49636637" w14:textId="77777777" w:rsidR="00BB17E4" w:rsidRDefault="00BB17E4" w:rsidP="00BB17E4">
      <w:pPr>
        <w:numPr>
          <w:ilvl w:val="0"/>
          <w:numId w:val="40"/>
        </w:numPr>
        <w:spacing w:after="0" w:line="240" w:lineRule="auto"/>
        <w:ind w:left="360"/>
        <w:jc w:val="both"/>
        <w:rPr>
          <w:rFonts w:ascii="Arial" w:hAnsi="Arial" w:cs="Arial"/>
          <w:sz w:val="20"/>
          <w:szCs w:val="20"/>
        </w:rPr>
      </w:pPr>
      <w:r w:rsidRPr="00BC7E90">
        <w:rPr>
          <w:rFonts w:ascii="Arial" w:hAnsi="Arial" w:cs="Arial"/>
          <w:sz w:val="20"/>
          <w:szCs w:val="20"/>
        </w:rPr>
        <w:t>Zamawiający informuje o funkcjonującym Zintegrowanym Systemie Zarządzania, którego zasady zostały opisane w Polityce ZSZ dostępnej na stronie www.mpwik.com.pl</w:t>
      </w:r>
      <w:r>
        <w:rPr>
          <w:rFonts w:ascii="Arial" w:hAnsi="Arial" w:cs="Arial"/>
          <w:sz w:val="20"/>
          <w:szCs w:val="20"/>
        </w:rPr>
        <w:t xml:space="preserve"> </w:t>
      </w:r>
      <w:r w:rsidRPr="00BC7E90">
        <w:rPr>
          <w:rFonts w:ascii="Arial" w:hAnsi="Arial" w:cs="Arial"/>
          <w:sz w:val="20"/>
          <w:szCs w:val="20"/>
        </w:rPr>
        <w:t xml:space="preserve"> </w:t>
      </w:r>
      <w:r>
        <w:rPr>
          <w:rFonts w:ascii="Arial" w:hAnsi="Arial" w:cs="Arial"/>
          <w:sz w:val="20"/>
          <w:szCs w:val="20"/>
        </w:rPr>
        <w:t xml:space="preserve"> </w:t>
      </w:r>
      <w:r w:rsidRPr="00BC7E90">
        <w:rPr>
          <w:rFonts w:ascii="Arial" w:hAnsi="Arial" w:cs="Arial"/>
          <w:sz w:val="20"/>
          <w:szCs w:val="20"/>
        </w:rPr>
        <w:t xml:space="preserve">        </w:t>
      </w:r>
      <w:r>
        <w:rPr>
          <w:rFonts w:ascii="Arial" w:hAnsi="Arial" w:cs="Arial"/>
          <w:sz w:val="20"/>
          <w:szCs w:val="20"/>
        </w:rPr>
        <w:t xml:space="preserve"> </w:t>
      </w:r>
    </w:p>
    <w:p w14:paraId="055538C8" w14:textId="77777777" w:rsidR="00BB17E4" w:rsidRPr="00C973D1" w:rsidRDefault="00BB17E4" w:rsidP="00BB17E4">
      <w:pPr>
        <w:numPr>
          <w:ilvl w:val="0"/>
          <w:numId w:val="40"/>
        </w:numPr>
        <w:spacing w:after="0" w:line="240" w:lineRule="auto"/>
        <w:ind w:left="360"/>
        <w:jc w:val="both"/>
        <w:rPr>
          <w:rFonts w:ascii="Arial" w:hAnsi="Arial" w:cs="Arial"/>
          <w:sz w:val="20"/>
          <w:szCs w:val="20"/>
        </w:rPr>
      </w:pPr>
      <w:r w:rsidRPr="00C973D1">
        <w:rPr>
          <w:rFonts w:ascii="Arial" w:hAnsi="Arial" w:cs="Arial"/>
          <w:sz w:val="20"/>
          <w:szCs w:val="20"/>
        </w:rPr>
        <w:t>Umowa została sporządzona w dwóch jednobrzmiących egzemplarzach, po jednym dla każdej ze Stron.</w:t>
      </w:r>
    </w:p>
    <w:p w14:paraId="316FFA3E" w14:textId="77777777" w:rsidR="00BB17E4" w:rsidRPr="008F09F7" w:rsidRDefault="00BB17E4" w:rsidP="00BB17E4">
      <w:pPr>
        <w:ind w:firstLine="1"/>
        <w:jc w:val="center"/>
        <w:rPr>
          <w:rFonts w:ascii="Arial" w:hAnsi="Arial" w:cs="Arial"/>
          <w:b/>
          <w:sz w:val="20"/>
          <w:szCs w:val="20"/>
        </w:rPr>
      </w:pPr>
      <w:r w:rsidRPr="008F09F7">
        <w:rPr>
          <w:rFonts w:ascii="Arial" w:hAnsi="Arial" w:cs="Arial"/>
          <w:b/>
          <w:sz w:val="20"/>
          <w:szCs w:val="20"/>
        </w:rPr>
        <w:t>§ 1</w:t>
      </w:r>
      <w:r>
        <w:rPr>
          <w:rFonts w:ascii="Arial" w:hAnsi="Arial" w:cs="Arial"/>
          <w:b/>
          <w:sz w:val="20"/>
          <w:szCs w:val="20"/>
        </w:rPr>
        <w:t>2</w:t>
      </w:r>
    </w:p>
    <w:p w14:paraId="2FDFEF19" w14:textId="77777777" w:rsidR="00BB17E4" w:rsidRPr="008F09F7" w:rsidRDefault="00BB17E4" w:rsidP="00BB17E4">
      <w:pPr>
        <w:pStyle w:val="Nagwek4"/>
        <w:keepLines/>
        <w:autoSpaceDE w:val="0"/>
        <w:autoSpaceDN w:val="0"/>
        <w:spacing w:line="240" w:lineRule="auto"/>
        <w:rPr>
          <w:rFonts w:cs="Arial"/>
          <w:sz w:val="20"/>
          <w:szCs w:val="20"/>
        </w:rPr>
      </w:pPr>
      <w:r w:rsidRPr="008F09F7">
        <w:rPr>
          <w:rFonts w:cs="Arial"/>
          <w:sz w:val="20"/>
          <w:szCs w:val="20"/>
        </w:rPr>
        <w:t>Załączniki do umowy</w:t>
      </w:r>
    </w:p>
    <w:p w14:paraId="3CE44C01" w14:textId="77777777" w:rsidR="00BB17E4" w:rsidRPr="00E43D5F" w:rsidRDefault="00BB17E4" w:rsidP="00BB17E4">
      <w:pPr>
        <w:pStyle w:val="Tytu"/>
        <w:jc w:val="both"/>
        <w:rPr>
          <w:rFonts w:cs="Arial"/>
          <w:sz w:val="20"/>
        </w:rPr>
      </w:pPr>
      <w:r w:rsidRPr="00E43D5F">
        <w:rPr>
          <w:rFonts w:cs="Arial"/>
          <w:sz w:val="20"/>
        </w:rPr>
        <w:t>Integralną częścią umowy są następujące załączniki:</w:t>
      </w:r>
    </w:p>
    <w:p w14:paraId="1D448580" w14:textId="77777777" w:rsidR="00BB17E4" w:rsidRPr="00E43D5F" w:rsidRDefault="00BB17E4" w:rsidP="00BB17E4">
      <w:pPr>
        <w:pStyle w:val="Tytu"/>
        <w:ind w:left="360" w:hanging="360"/>
        <w:jc w:val="left"/>
        <w:rPr>
          <w:rFonts w:cs="Arial"/>
          <w:sz w:val="20"/>
        </w:rPr>
      </w:pPr>
      <w:r w:rsidRPr="00E43D5F">
        <w:rPr>
          <w:rFonts w:cs="Arial"/>
          <w:sz w:val="20"/>
        </w:rPr>
        <w:t xml:space="preserve">Nr 1 – Opis przedmiotu zamówienia (OPZ) </w:t>
      </w:r>
    </w:p>
    <w:p w14:paraId="68C24FBF" w14:textId="77777777" w:rsidR="00BB17E4" w:rsidRPr="00E43D5F" w:rsidRDefault="00BB17E4" w:rsidP="00BB17E4">
      <w:pPr>
        <w:pStyle w:val="Tytu"/>
        <w:jc w:val="both"/>
        <w:rPr>
          <w:rFonts w:cs="Arial"/>
          <w:sz w:val="20"/>
        </w:rPr>
      </w:pPr>
      <w:r w:rsidRPr="00E43D5F">
        <w:rPr>
          <w:rFonts w:cs="Arial"/>
          <w:sz w:val="20"/>
        </w:rPr>
        <w:t>Nr 2  – Wzór Akceptacji przesyłania faktur elektronicznych (E-Faktur)</w:t>
      </w:r>
    </w:p>
    <w:p w14:paraId="017A40D6" w14:textId="77777777" w:rsidR="00BB17E4" w:rsidRDefault="00BB17E4" w:rsidP="00BB17E4">
      <w:pPr>
        <w:pStyle w:val="Tytu"/>
        <w:jc w:val="both"/>
        <w:rPr>
          <w:rFonts w:cs="Arial"/>
          <w:sz w:val="20"/>
        </w:rPr>
      </w:pPr>
      <w:r w:rsidRPr="00E43D5F">
        <w:rPr>
          <w:rFonts w:cs="Arial"/>
          <w:sz w:val="20"/>
        </w:rPr>
        <w:t>Nr 3 – Wzór Protokołu odbioru częściowego wykonania usługi</w:t>
      </w:r>
    </w:p>
    <w:p w14:paraId="4A15FB2D" w14:textId="77777777" w:rsidR="00BB17E4" w:rsidRPr="00E941E8" w:rsidRDefault="00BB17E4" w:rsidP="00BB17E4">
      <w:pPr>
        <w:pStyle w:val="Tytu"/>
        <w:jc w:val="both"/>
        <w:rPr>
          <w:rFonts w:cs="Arial"/>
          <w:sz w:val="20"/>
        </w:rPr>
      </w:pPr>
      <w:r>
        <w:rPr>
          <w:rFonts w:cs="Arial"/>
          <w:sz w:val="20"/>
        </w:rPr>
        <w:lastRenderedPageBreak/>
        <w:t xml:space="preserve">Nr 4 – </w:t>
      </w:r>
      <w:r w:rsidRPr="00A97B4A">
        <w:rPr>
          <w:rFonts w:cs="Arial"/>
          <w:sz w:val="20"/>
        </w:rPr>
        <w:t>Odpowiedzi</w:t>
      </w:r>
      <w:r>
        <w:rPr>
          <w:rFonts w:cs="Arial"/>
          <w:sz w:val="20"/>
        </w:rPr>
        <w:t xml:space="preserve"> </w:t>
      </w:r>
      <w:r w:rsidRPr="00A97B4A">
        <w:rPr>
          <w:rFonts w:cs="Arial"/>
          <w:sz w:val="20"/>
        </w:rPr>
        <w:t>na pytania Wykonawców, wyjaśnienia, modyfikacje treści Specyfikacji na etapie procedury przetargowej</w:t>
      </w:r>
      <w:r w:rsidRPr="00E941E8">
        <w:rPr>
          <w:rFonts w:cs="Arial"/>
          <w:sz w:val="20"/>
        </w:rPr>
        <w:t>*</w:t>
      </w:r>
    </w:p>
    <w:p w14:paraId="4851D859" w14:textId="77777777" w:rsidR="00BB17E4" w:rsidRPr="00E941E8" w:rsidRDefault="00BB17E4" w:rsidP="00BB17E4">
      <w:pPr>
        <w:pStyle w:val="Tytu"/>
        <w:jc w:val="both"/>
        <w:rPr>
          <w:rFonts w:cs="Arial"/>
          <w:sz w:val="20"/>
        </w:rPr>
      </w:pPr>
    </w:p>
    <w:p w14:paraId="06E59BF6" w14:textId="77777777" w:rsidR="00BB17E4" w:rsidRPr="00E941E8" w:rsidRDefault="00BB17E4" w:rsidP="00BB17E4">
      <w:pPr>
        <w:pStyle w:val="Tytu"/>
        <w:jc w:val="both"/>
        <w:rPr>
          <w:rFonts w:cs="Arial"/>
          <w:sz w:val="20"/>
        </w:rPr>
      </w:pPr>
      <w:r w:rsidRPr="00E941E8">
        <w:rPr>
          <w:rFonts w:cs="Arial"/>
          <w:sz w:val="20"/>
        </w:rPr>
        <w:t xml:space="preserve">* Załącznik występuje w wypadkach zmiany specyfikacji lub udzielenia odpowiedzi na pytania lub wyjaśnień </w:t>
      </w:r>
    </w:p>
    <w:p w14:paraId="319CE6BD" w14:textId="77777777" w:rsidR="00BB17E4" w:rsidRPr="00E43D5F" w:rsidRDefault="00BB17E4" w:rsidP="00BB17E4">
      <w:pPr>
        <w:pStyle w:val="Tytu"/>
        <w:jc w:val="both"/>
        <w:rPr>
          <w:rFonts w:cs="Arial"/>
          <w:sz w:val="20"/>
        </w:rPr>
      </w:pPr>
    </w:p>
    <w:p w14:paraId="6B4CA73E" w14:textId="77777777" w:rsidR="00BB17E4" w:rsidRPr="00E43D5F" w:rsidRDefault="00BB17E4" w:rsidP="00BB17E4">
      <w:pPr>
        <w:pStyle w:val="Tytu"/>
        <w:spacing w:after="120"/>
        <w:jc w:val="both"/>
        <w:rPr>
          <w:rFonts w:cs="Arial"/>
          <w:sz w:val="20"/>
        </w:rPr>
      </w:pPr>
    </w:p>
    <w:p w14:paraId="76B8D368" w14:textId="77777777" w:rsidR="00BB17E4" w:rsidRPr="00E43D5F" w:rsidRDefault="00BB17E4" w:rsidP="00BB17E4">
      <w:pPr>
        <w:pStyle w:val="Tytu"/>
        <w:spacing w:after="120"/>
        <w:rPr>
          <w:rFonts w:cs="Arial"/>
          <w:b/>
          <w:sz w:val="20"/>
        </w:rPr>
      </w:pPr>
      <w:r w:rsidRPr="00E43D5F">
        <w:rPr>
          <w:rFonts w:cs="Arial"/>
          <w:b/>
          <w:sz w:val="20"/>
        </w:rPr>
        <w:t>ZAMAWIAJĄCY</w:t>
      </w:r>
      <w:r w:rsidRPr="00E43D5F">
        <w:rPr>
          <w:rFonts w:cs="Arial"/>
          <w:b/>
          <w:sz w:val="20"/>
        </w:rPr>
        <w:tab/>
      </w:r>
      <w:r w:rsidRPr="00E43D5F">
        <w:rPr>
          <w:rFonts w:cs="Arial"/>
          <w:b/>
          <w:sz w:val="20"/>
        </w:rPr>
        <w:tab/>
      </w:r>
      <w:r w:rsidRPr="00E43D5F">
        <w:rPr>
          <w:rFonts w:cs="Arial"/>
          <w:b/>
          <w:sz w:val="20"/>
        </w:rPr>
        <w:tab/>
      </w:r>
      <w:r w:rsidRPr="00E43D5F">
        <w:rPr>
          <w:rFonts w:cs="Arial"/>
          <w:b/>
          <w:sz w:val="20"/>
        </w:rPr>
        <w:tab/>
      </w:r>
      <w:r w:rsidRPr="00E43D5F">
        <w:rPr>
          <w:rFonts w:cs="Arial"/>
          <w:b/>
          <w:sz w:val="20"/>
        </w:rPr>
        <w:tab/>
      </w:r>
      <w:r w:rsidRPr="00E43D5F">
        <w:rPr>
          <w:rFonts w:cs="Arial"/>
          <w:b/>
          <w:sz w:val="20"/>
        </w:rPr>
        <w:tab/>
      </w:r>
      <w:r w:rsidRPr="00E43D5F">
        <w:rPr>
          <w:rFonts w:cs="Arial"/>
          <w:b/>
          <w:sz w:val="20"/>
        </w:rPr>
        <w:tab/>
      </w:r>
      <w:r w:rsidRPr="00E43D5F">
        <w:rPr>
          <w:rFonts w:cs="Arial"/>
          <w:b/>
          <w:sz w:val="20"/>
        </w:rPr>
        <w:tab/>
        <w:t>WYKONAWCA</w:t>
      </w:r>
    </w:p>
    <w:p w14:paraId="2B932D8D" w14:textId="77777777" w:rsidR="00BB17E4" w:rsidRPr="00E43D5F" w:rsidRDefault="00BB17E4" w:rsidP="00BB17E4">
      <w:pPr>
        <w:spacing w:after="120"/>
        <w:rPr>
          <w:rFonts w:ascii="Arial" w:hAnsi="Arial" w:cs="Arial"/>
          <w:sz w:val="20"/>
          <w:szCs w:val="20"/>
        </w:rPr>
      </w:pPr>
    </w:p>
    <w:p w14:paraId="48473BEF" w14:textId="77777777" w:rsidR="00BB17E4" w:rsidRPr="00E43D5F" w:rsidRDefault="00BB17E4" w:rsidP="00BB17E4">
      <w:pPr>
        <w:spacing w:after="120"/>
        <w:rPr>
          <w:rFonts w:ascii="Arial" w:hAnsi="Arial" w:cs="Arial"/>
          <w:sz w:val="20"/>
          <w:szCs w:val="20"/>
        </w:rPr>
      </w:pPr>
    </w:p>
    <w:p w14:paraId="6FD32520" w14:textId="77777777" w:rsidR="00BB17E4" w:rsidRPr="00E43D5F" w:rsidRDefault="00BB17E4" w:rsidP="00BB17E4">
      <w:pPr>
        <w:spacing w:after="120"/>
        <w:rPr>
          <w:rFonts w:ascii="Arial" w:hAnsi="Arial" w:cs="Arial"/>
          <w:sz w:val="20"/>
          <w:szCs w:val="20"/>
        </w:rPr>
      </w:pPr>
    </w:p>
    <w:p w14:paraId="008C4F1E" w14:textId="77777777" w:rsidR="00581190" w:rsidRPr="00B00E67" w:rsidRDefault="00581190" w:rsidP="00581190">
      <w:pPr>
        <w:rPr>
          <w:color w:val="000000" w:themeColor="text1"/>
        </w:rPr>
      </w:pPr>
    </w:p>
    <w:p w14:paraId="48595B54" w14:textId="77777777" w:rsidR="009302DB" w:rsidRPr="00B00E67" w:rsidRDefault="009302DB" w:rsidP="009302DB">
      <w:pPr>
        <w:spacing w:after="0" w:line="240" w:lineRule="auto"/>
        <w:jc w:val="both"/>
        <w:rPr>
          <w:rFonts w:ascii="Arial" w:eastAsia="Times New Roman" w:hAnsi="Arial" w:cs="Times New Roman"/>
          <w:color w:val="000000" w:themeColor="text1"/>
          <w:sz w:val="20"/>
          <w:szCs w:val="24"/>
          <w:lang w:eastAsia="pl-PL"/>
        </w:rPr>
      </w:pPr>
    </w:p>
    <w:p w14:paraId="4188FD2D" w14:textId="74FB4231" w:rsidR="009302DB" w:rsidRPr="00B00E67" w:rsidRDefault="009302DB" w:rsidP="00D63C0C">
      <w:pPr>
        <w:rPr>
          <w:rFonts w:ascii="Arial" w:eastAsia="Times New Roman" w:hAnsi="Arial" w:cs="Times New Roman"/>
          <w:color w:val="000000" w:themeColor="text1"/>
          <w:sz w:val="20"/>
          <w:szCs w:val="24"/>
          <w:lang w:eastAsia="pl-PL"/>
        </w:rPr>
      </w:pPr>
      <w:r w:rsidRPr="00B00E67">
        <w:rPr>
          <w:rFonts w:ascii="Arial" w:eastAsia="Times New Roman" w:hAnsi="Arial" w:cs="Times New Roman"/>
          <w:color w:val="000000" w:themeColor="text1"/>
          <w:sz w:val="20"/>
          <w:szCs w:val="24"/>
          <w:lang w:eastAsia="pl-PL"/>
        </w:rPr>
        <w:br w:type="page"/>
      </w:r>
    </w:p>
    <w:p w14:paraId="34FA69EB" w14:textId="77777777" w:rsidR="005E593B" w:rsidRPr="00B00E67" w:rsidRDefault="005E593B" w:rsidP="009302DB">
      <w:pPr>
        <w:rPr>
          <w:rFonts w:ascii="Arial" w:eastAsia="Times New Roman" w:hAnsi="Arial" w:cs="Arial"/>
          <w:b/>
          <w:i/>
          <w:color w:val="000000" w:themeColor="text1"/>
          <w:szCs w:val="24"/>
          <w:lang w:eastAsia="pl-PL"/>
        </w:rPr>
      </w:pPr>
      <w:bookmarkStart w:id="6" w:name="_GoBack"/>
      <w:r w:rsidRPr="00B00E67">
        <w:rPr>
          <w:rFonts w:ascii="Arial" w:eastAsia="Times New Roman" w:hAnsi="Arial" w:cs="Times New Roman"/>
          <w:noProof/>
          <w:color w:val="000000" w:themeColor="text1"/>
          <w:sz w:val="20"/>
          <w:szCs w:val="24"/>
          <w:lang w:eastAsia="pl-PL"/>
        </w:rPr>
        <w:lastRenderedPageBreak/>
        <w:drawing>
          <wp:inline distT="0" distB="0" distL="0" distR="0" wp14:anchorId="55290967" wp14:editId="225AA317">
            <wp:extent cx="5753903" cy="8326012"/>
            <wp:effectExtent l="0" t="0" r="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53903" cy="8326012"/>
                    </a:xfrm>
                    <a:prstGeom prst="rect">
                      <a:avLst/>
                    </a:prstGeom>
                  </pic:spPr>
                </pic:pic>
              </a:graphicData>
            </a:graphic>
          </wp:inline>
        </w:drawing>
      </w:r>
      <w:bookmarkEnd w:id="6"/>
    </w:p>
    <w:p w14:paraId="3F657A4B" w14:textId="05BE1CF7" w:rsidR="009302DB" w:rsidRPr="00B00E67" w:rsidRDefault="005E593B" w:rsidP="009302DB">
      <w:pPr>
        <w:rPr>
          <w:rFonts w:ascii="Arial" w:eastAsia="Times New Roman" w:hAnsi="Arial" w:cs="Arial"/>
          <w:b/>
          <w:i/>
          <w:color w:val="000000" w:themeColor="text1"/>
          <w:szCs w:val="24"/>
          <w:lang w:eastAsia="pl-PL"/>
        </w:rPr>
      </w:pPr>
      <w:r w:rsidRPr="00B00E67">
        <w:rPr>
          <w:rFonts w:ascii="Arial" w:eastAsia="Times New Roman" w:hAnsi="Arial" w:cs="Times New Roman"/>
          <w:noProof/>
          <w:color w:val="000000" w:themeColor="text1"/>
          <w:sz w:val="20"/>
          <w:szCs w:val="24"/>
          <w:lang w:eastAsia="pl-PL"/>
        </w:rPr>
        <w:lastRenderedPageBreak/>
        <w:drawing>
          <wp:inline distT="0" distB="0" distL="0" distR="0" wp14:anchorId="6969D2DF" wp14:editId="1E59B9AE">
            <wp:extent cx="5760720" cy="8235950"/>
            <wp:effectExtent l="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8235950"/>
                    </a:xfrm>
                    <a:prstGeom prst="rect">
                      <a:avLst/>
                    </a:prstGeom>
                  </pic:spPr>
                </pic:pic>
              </a:graphicData>
            </a:graphic>
          </wp:inline>
        </w:drawing>
      </w:r>
      <w:r w:rsidR="009302DB" w:rsidRPr="00B00E67">
        <w:rPr>
          <w:rFonts w:ascii="Arial" w:eastAsia="Times New Roman" w:hAnsi="Arial" w:cs="Arial"/>
          <w:b/>
          <w:i/>
          <w:color w:val="000000" w:themeColor="text1"/>
          <w:szCs w:val="24"/>
          <w:lang w:eastAsia="pl-PL"/>
        </w:rPr>
        <w:br w:type="page"/>
      </w:r>
    </w:p>
    <w:p w14:paraId="33116C02" w14:textId="5DEDD747" w:rsidR="009302DB" w:rsidRPr="00B00E67" w:rsidRDefault="009302DB" w:rsidP="00D63C0C">
      <w:pPr>
        <w:pStyle w:val="Nagwek"/>
        <w:rPr>
          <w:rFonts w:ascii="Arial" w:hAnsi="Arial" w:cs="Arial"/>
          <w:b/>
          <w:bCs/>
          <w:color w:val="000000" w:themeColor="text1"/>
          <w:sz w:val="24"/>
          <w:szCs w:val="24"/>
        </w:rPr>
      </w:pPr>
      <w:r w:rsidRPr="00B00E67">
        <w:rPr>
          <w:rFonts w:ascii="Arial" w:eastAsia="Times New Roman" w:hAnsi="Arial" w:cs="Arial"/>
          <w:b/>
          <w:i/>
          <w:color w:val="000000" w:themeColor="text1"/>
          <w:lang w:eastAsia="pl-PL"/>
        </w:rPr>
        <w:lastRenderedPageBreak/>
        <w:t>Postępowanie nr</w:t>
      </w:r>
      <w:r w:rsidR="00D63C0C" w:rsidRPr="00B00E67">
        <w:rPr>
          <w:rFonts w:ascii="Arial" w:eastAsia="Times New Roman" w:hAnsi="Arial" w:cs="Arial"/>
          <w:b/>
          <w:i/>
          <w:color w:val="000000" w:themeColor="text1"/>
          <w:lang w:eastAsia="pl-PL"/>
        </w:rPr>
        <w:t xml:space="preserve">  </w:t>
      </w:r>
      <w:r w:rsidR="009C0433" w:rsidRPr="007C3BCC">
        <w:rPr>
          <w:rStyle w:val="fontstyle01"/>
          <w:rFonts w:ascii="Arial" w:hAnsi="Arial" w:cs="Arial"/>
          <w:color w:val="000000" w:themeColor="text1"/>
        </w:rPr>
        <w:t>00733/WS/PN/PZP-DRZ-WRO/D/2026</w:t>
      </w:r>
      <w:r w:rsidR="00D63C0C" w:rsidRPr="00B00E67">
        <w:rPr>
          <w:rStyle w:val="fontstyle01"/>
          <w:rFonts w:ascii="Arial" w:hAnsi="Arial" w:cs="Arial"/>
          <w:color w:val="000000" w:themeColor="text1"/>
        </w:rPr>
        <w:tab/>
      </w:r>
      <w:r w:rsidRPr="00B00E67">
        <w:rPr>
          <w:rFonts w:ascii="Arial" w:eastAsia="Times New Roman" w:hAnsi="Arial" w:cs="Arial"/>
          <w:b/>
          <w:i/>
          <w:color w:val="000000" w:themeColor="text1"/>
          <w:lang w:eastAsia="pl-PL"/>
        </w:rPr>
        <w:t xml:space="preserve"> Załącznik nr </w:t>
      </w:r>
      <w:r w:rsidR="00D63C0C" w:rsidRPr="00B00E67">
        <w:rPr>
          <w:rFonts w:ascii="Arial" w:eastAsia="Times New Roman" w:hAnsi="Arial" w:cs="Arial"/>
          <w:b/>
          <w:i/>
          <w:color w:val="000000" w:themeColor="text1"/>
          <w:lang w:eastAsia="pl-PL"/>
        </w:rPr>
        <w:t>3</w:t>
      </w:r>
      <w:r w:rsidRPr="00B00E67">
        <w:rPr>
          <w:rFonts w:ascii="Arial" w:eastAsia="Times New Roman" w:hAnsi="Arial" w:cs="Arial"/>
          <w:b/>
          <w:i/>
          <w:color w:val="000000" w:themeColor="text1"/>
          <w:lang w:eastAsia="pl-PL"/>
        </w:rPr>
        <w:t xml:space="preserve"> do SWZ</w:t>
      </w:r>
    </w:p>
    <w:p w14:paraId="3E695D9F" w14:textId="77777777" w:rsidR="009302DB" w:rsidRPr="00B00E67" w:rsidRDefault="009302DB" w:rsidP="009302DB">
      <w:pPr>
        <w:spacing w:after="0" w:line="240" w:lineRule="auto"/>
        <w:jc w:val="right"/>
        <w:rPr>
          <w:rFonts w:ascii="Arial" w:eastAsia="Times New Roman" w:hAnsi="Arial" w:cs="Arial"/>
          <w:b/>
          <w:i/>
          <w:color w:val="000000" w:themeColor="text1"/>
          <w:szCs w:val="24"/>
          <w:lang w:eastAsia="pl-PL"/>
        </w:rPr>
      </w:pPr>
    </w:p>
    <w:p w14:paraId="6B396EE1" w14:textId="77777777" w:rsidR="009302DB" w:rsidRPr="00B00E67" w:rsidRDefault="009302DB" w:rsidP="009302DB">
      <w:pPr>
        <w:spacing w:after="0" w:line="240" w:lineRule="auto"/>
        <w:jc w:val="both"/>
        <w:rPr>
          <w:rFonts w:ascii="Arial" w:eastAsia="Times New Roman" w:hAnsi="Arial" w:cs="Arial"/>
          <w:color w:val="000000" w:themeColor="text1"/>
          <w:sz w:val="20"/>
          <w:szCs w:val="24"/>
          <w:lang w:eastAsia="pl-PL"/>
        </w:rPr>
      </w:pPr>
    </w:p>
    <w:p w14:paraId="155FB0F1" w14:textId="77777777" w:rsidR="009302DB" w:rsidRPr="00B00E67" w:rsidRDefault="009302DB" w:rsidP="009302DB">
      <w:pPr>
        <w:keepNext/>
        <w:spacing w:after="0" w:line="240" w:lineRule="auto"/>
        <w:jc w:val="both"/>
        <w:outlineLvl w:val="0"/>
        <w:rPr>
          <w:rFonts w:ascii="Arial" w:eastAsia="Times New Roman" w:hAnsi="Arial" w:cs="Arial"/>
          <w:i/>
          <w:iCs/>
          <w:color w:val="000000" w:themeColor="text1"/>
          <w:sz w:val="20"/>
          <w:szCs w:val="24"/>
          <w:u w:val="single"/>
          <w:lang w:eastAsia="pl-PL"/>
        </w:rPr>
      </w:pPr>
    </w:p>
    <w:p w14:paraId="1313C321" w14:textId="77777777" w:rsidR="009302DB" w:rsidRPr="00B00E67" w:rsidRDefault="009302DB" w:rsidP="009302DB">
      <w:pPr>
        <w:keepNext/>
        <w:spacing w:after="0" w:line="240" w:lineRule="auto"/>
        <w:jc w:val="both"/>
        <w:outlineLvl w:val="0"/>
        <w:rPr>
          <w:rFonts w:ascii="Arial" w:eastAsia="Times New Roman" w:hAnsi="Arial" w:cs="Arial"/>
          <w:b/>
          <w:i/>
          <w:iCs/>
          <w:color w:val="000000" w:themeColor="text1"/>
          <w:sz w:val="28"/>
          <w:szCs w:val="24"/>
          <w:u w:val="single"/>
          <w:lang w:eastAsia="pl-PL"/>
        </w:rPr>
      </w:pPr>
      <w:r w:rsidRPr="00B00E67">
        <w:rPr>
          <w:rFonts w:ascii="Arial" w:eastAsia="Calibri" w:hAnsi="Arial" w:cs="Arial"/>
          <w:noProof/>
          <w:color w:val="000000" w:themeColor="text1"/>
          <w:sz w:val="24"/>
          <w:szCs w:val="24"/>
          <w:lang w:eastAsia="pl-PL"/>
        </w:rPr>
        <w:drawing>
          <wp:inline distT="0" distB="0" distL="0" distR="0" wp14:anchorId="3DA740EA" wp14:editId="54722C32">
            <wp:extent cx="1882140" cy="981116"/>
            <wp:effectExtent l="0" t="0" r="3810" b="9525"/>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85635" cy="982938"/>
                    </a:xfrm>
                    <a:prstGeom prst="rect">
                      <a:avLst/>
                    </a:prstGeom>
                    <a:noFill/>
                    <a:ln>
                      <a:noFill/>
                    </a:ln>
                  </pic:spPr>
                </pic:pic>
              </a:graphicData>
            </a:graphic>
          </wp:inline>
        </w:drawing>
      </w:r>
    </w:p>
    <w:p w14:paraId="78317797" w14:textId="77777777" w:rsidR="009302DB" w:rsidRPr="00B00E67" w:rsidRDefault="009302DB" w:rsidP="009302DB">
      <w:pPr>
        <w:keepNext/>
        <w:spacing w:after="0" w:line="240" w:lineRule="auto"/>
        <w:jc w:val="both"/>
        <w:outlineLvl w:val="0"/>
        <w:rPr>
          <w:rFonts w:ascii="Arial" w:eastAsia="Times New Roman" w:hAnsi="Arial" w:cs="Arial"/>
          <w:b/>
          <w:i/>
          <w:iCs/>
          <w:color w:val="000000" w:themeColor="text1"/>
          <w:sz w:val="28"/>
          <w:szCs w:val="24"/>
          <w:u w:val="single"/>
          <w:lang w:eastAsia="pl-PL"/>
        </w:rPr>
      </w:pPr>
    </w:p>
    <w:p w14:paraId="1CC5DB50" w14:textId="77777777" w:rsidR="009302DB" w:rsidRPr="00B00E67" w:rsidRDefault="009302DB" w:rsidP="009302DB">
      <w:pPr>
        <w:spacing w:after="0" w:line="240" w:lineRule="auto"/>
        <w:jc w:val="both"/>
        <w:rPr>
          <w:rFonts w:ascii="Arial" w:eastAsia="Times New Roman" w:hAnsi="Arial" w:cs="Arial"/>
          <w:color w:val="000000" w:themeColor="text1"/>
          <w:sz w:val="20"/>
          <w:szCs w:val="24"/>
          <w:lang w:eastAsia="pl-PL"/>
        </w:rPr>
      </w:pPr>
    </w:p>
    <w:p w14:paraId="6D7B3E7D" w14:textId="77777777" w:rsidR="009302DB" w:rsidRPr="00B00E67" w:rsidRDefault="009302DB" w:rsidP="009302DB">
      <w:pPr>
        <w:keepNext/>
        <w:spacing w:after="0" w:line="240" w:lineRule="auto"/>
        <w:jc w:val="center"/>
        <w:outlineLvl w:val="0"/>
        <w:rPr>
          <w:rFonts w:ascii="Arial" w:eastAsia="Times New Roman" w:hAnsi="Arial" w:cs="Arial"/>
          <w:b/>
          <w:i/>
          <w:iCs/>
          <w:color w:val="000000" w:themeColor="text1"/>
          <w:u w:val="single"/>
          <w:lang w:eastAsia="pl-PL"/>
        </w:rPr>
      </w:pPr>
    </w:p>
    <w:p w14:paraId="2C19249E" w14:textId="77777777" w:rsidR="009302DB" w:rsidRPr="00B00E67" w:rsidRDefault="009302DB" w:rsidP="009302DB">
      <w:pPr>
        <w:keepNext/>
        <w:spacing w:after="0" w:line="240" w:lineRule="auto"/>
        <w:jc w:val="center"/>
        <w:outlineLvl w:val="0"/>
        <w:rPr>
          <w:rFonts w:ascii="Arial" w:eastAsia="Times New Roman" w:hAnsi="Arial" w:cs="Arial"/>
          <w:b/>
          <w:iCs/>
          <w:color w:val="000000" w:themeColor="text1"/>
          <w:lang w:eastAsia="pl-PL"/>
        </w:rPr>
      </w:pPr>
      <w:r w:rsidRPr="00B00E67">
        <w:rPr>
          <w:rFonts w:ascii="Arial" w:eastAsia="Times New Roman" w:hAnsi="Arial" w:cs="Arial"/>
          <w:b/>
          <w:iCs/>
          <w:color w:val="000000" w:themeColor="text1"/>
          <w:lang w:eastAsia="pl-PL"/>
        </w:rPr>
        <w:t xml:space="preserve">OŚWIADCZENIE PODMIOTU/PODMIOTÓW WYSTĘPUJĄCEGO/YCH WSPÓLNIE </w:t>
      </w:r>
    </w:p>
    <w:p w14:paraId="5B9E87C1" w14:textId="77777777" w:rsidR="009302DB" w:rsidRPr="00B00E67" w:rsidRDefault="009302DB" w:rsidP="009302DB">
      <w:pPr>
        <w:spacing w:after="0" w:line="240" w:lineRule="auto"/>
        <w:jc w:val="center"/>
        <w:rPr>
          <w:rFonts w:ascii="Arial" w:eastAsia="Times New Roman" w:hAnsi="Arial" w:cs="Arial"/>
          <w:b/>
          <w:color w:val="000000" w:themeColor="text1"/>
          <w:lang w:eastAsia="pl-PL"/>
        </w:rPr>
      </w:pPr>
      <w:r w:rsidRPr="00B00E67">
        <w:rPr>
          <w:rFonts w:ascii="Arial" w:eastAsia="Times New Roman" w:hAnsi="Arial" w:cs="Arial"/>
          <w:b/>
          <w:color w:val="000000" w:themeColor="text1"/>
          <w:lang w:eastAsia="pl-PL"/>
        </w:rPr>
        <w:t>O NIE PODLEGANIU WYKLUCZENIU I SPEŁNIANIU WARUNKÓW</w:t>
      </w:r>
    </w:p>
    <w:p w14:paraId="6BCAE674" w14:textId="77777777" w:rsidR="009302DB" w:rsidRPr="00B00E67" w:rsidRDefault="009302DB" w:rsidP="009302DB">
      <w:pPr>
        <w:spacing w:after="0" w:line="240" w:lineRule="auto"/>
        <w:jc w:val="center"/>
        <w:rPr>
          <w:rFonts w:ascii="Arial" w:eastAsia="Times New Roman" w:hAnsi="Arial" w:cs="Arial"/>
          <w:b/>
          <w:color w:val="000000" w:themeColor="text1"/>
          <w:sz w:val="28"/>
          <w:szCs w:val="28"/>
          <w:lang w:eastAsia="pl-PL"/>
        </w:rPr>
      </w:pPr>
    </w:p>
    <w:p w14:paraId="61F7ED32" w14:textId="77777777" w:rsidR="009302DB" w:rsidRPr="00B00E67" w:rsidRDefault="009302DB" w:rsidP="009302DB">
      <w:pPr>
        <w:spacing w:after="0" w:line="240" w:lineRule="auto"/>
        <w:jc w:val="center"/>
        <w:rPr>
          <w:rFonts w:ascii="Arial" w:eastAsia="Times New Roman" w:hAnsi="Arial" w:cs="Arial"/>
          <w:b/>
          <w:color w:val="000000" w:themeColor="text1"/>
          <w:sz w:val="20"/>
          <w:szCs w:val="24"/>
          <w:u w:val="single"/>
          <w:lang w:eastAsia="pl-PL"/>
        </w:rPr>
      </w:pPr>
    </w:p>
    <w:p w14:paraId="7F537725" w14:textId="77777777" w:rsidR="009302DB" w:rsidRPr="00B00E67" w:rsidRDefault="009302DB" w:rsidP="009302DB">
      <w:pPr>
        <w:spacing w:after="0" w:line="240" w:lineRule="auto"/>
        <w:jc w:val="center"/>
        <w:rPr>
          <w:rFonts w:ascii="Arial" w:eastAsia="Times New Roman" w:hAnsi="Arial" w:cs="Arial"/>
          <w:color w:val="000000" w:themeColor="text1"/>
          <w:sz w:val="20"/>
          <w:szCs w:val="24"/>
          <w:u w:val="single"/>
          <w:lang w:eastAsia="pl-PL"/>
        </w:rPr>
      </w:pPr>
    </w:p>
    <w:p w14:paraId="400EBA6E" w14:textId="562FD3A5" w:rsidR="009302DB" w:rsidRPr="00B00E67" w:rsidRDefault="009302DB" w:rsidP="009302DB">
      <w:pPr>
        <w:spacing w:after="0" w:line="240" w:lineRule="auto"/>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Nazwa i siedziba Wykonawcy/Wykonawców:</w:t>
      </w:r>
      <w:r w:rsidR="00045FCE">
        <w:rPr>
          <w:rFonts w:ascii="Arial" w:eastAsia="Times New Roman" w:hAnsi="Arial" w:cs="Arial"/>
          <w:color w:val="000000" w:themeColor="text1"/>
          <w:sz w:val="20"/>
          <w:szCs w:val="20"/>
          <w:lang w:eastAsia="pl-PL"/>
        </w:rPr>
        <w:t>kapi</w:t>
      </w:r>
      <w:r w:rsidRPr="00B00E67">
        <w:rPr>
          <w:rFonts w:ascii="Arial" w:eastAsia="Times New Roman" w:hAnsi="Arial" w:cs="Arial"/>
          <w:color w:val="000000" w:themeColor="text1"/>
          <w:sz w:val="20"/>
          <w:szCs w:val="20"/>
          <w:lang w:eastAsia="pl-PL"/>
        </w:rPr>
        <w:br/>
        <w:t xml:space="preserve"> .........................................................................................................…………………………………………</w:t>
      </w:r>
    </w:p>
    <w:p w14:paraId="1012EEB2" w14:textId="77777777" w:rsidR="009302DB" w:rsidRPr="00B00E67" w:rsidRDefault="009302DB" w:rsidP="009302DB">
      <w:pPr>
        <w:spacing w:after="0" w:line="240" w:lineRule="auto"/>
        <w:rPr>
          <w:rFonts w:ascii="Arial" w:eastAsia="Times New Roman" w:hAnsi="Arial" w:cs="Arial"/>
          <w:color w:val="000000" w:themeColor="text1"/>
          <w:sz w:val="20"/>
          <w:szCs w:val="20"/>
          <w:lang w:eastAsia="pl-PL"/>
        </w:rPr>
      </w:pPr>
    </w:p>
    <w:p w14:paraId="415BE93F" w14:textId="77777777" w:rsidR="009302DB" w:rsidRPr="00B00E67" w:rsidRDefault="009302DB" w:rsidP="009302DB">
      <w:pPr>
        <w:spacing w:after="0" w:line="240" w:lineRule="auto"/>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w:t>
      </w:r>
    </w:p>
    <w:p w14:paraId="7E0FF3C5" w14:textId="77777777" w:rsidR="009302DB" w:rsidRPr="00B00E67" w:rsidRDefault="009302DB" w:rsidP="009302DB">
      <w:pPr>
        <w:spacing w:after="0" w:line="240" w:lineRule="auto"/>
        <w:jc w:val="both"/>
        <w:rPr>
          <w:rFonts w:ascii="Arial" w:eastAsia="Times New Roman" w:hAnsi="Arial" w:cs="Arial"/>
          <w:color w:val="000000" w:themeColor="text1"/>
          <w:sz w:val="20"/>
          <w:szCs w:val="20"/>
          <w:lang w:eastAsia="pl-PL"/>
        </w:rPr>
      </w:pPr>
    </w:p>
    <w:p w14:paraId="4507BD42" w14:textId="77777777" w:rsidR="009302DB" w:rsidRPr="00B00E67" w:rsidRDefault="009302DB" w:rsidP="009302DB">
      <w:pPr>
        <w:spacing w:after="0" w:line="240" w:lineRule="auto"/>
        <w:jc w:val="both"/>
        <w:rPr>
          <w:rFonts w:ascii="Arial" w:eastAsia="Times New Roman" w:hAnsi="Arial" w:cs="Arial"/>
          <w:color w:val="000000" w:themeColor="text1"/>
          <w:sz w:val="20"/>
          <w:szCs w:val="20"/>
          <w:lang w:eastAsia="pl-PL"/>
        </w:rPr>
      </w:pPr>
    </w:p>
    <w:p w14:paraId="54F46E02" w14:textId="00AF1F60" w:rsidR="009302DB" w:rsidRPr="009C0433" w:rsidRDefault="009302DB" w:rsidP="00D63C0C">
      <w:pPr>
        <w:pStyle w:val="Nagwek"/>
        <w:spacing w:after="120"/>
        <w:jc w:val="both"/>
        <w:rPr>
          <w:rFonts w:ascii="Arial" w:hAnsi="Arial" w:cs="Arial"/>
          <w:b/>
          <w:color w:val="000000" w:themeColor="text1"/>
          <w:sz w:val="20"/>
          <w:szCs w:val="20"/>
        </w:rPr>
      </w:pPr>
      <w:r w:rsidRPr="00B00E67">
        <w:rPr>
          <w:rFonts w:ascii="Arial" w:eastAsia="Times New Roman" w:hAnsi="Arial" w:cs="Arial"/>
          <w:color w:val="000000" w:themeColor="text1"/>
          <w:sz w:val="20"/>
          <w:szCs w:val="20"/>
          <w:lang w:eastAsia="pl-PL"/>
        </w:rPr>
        <w:t>Przystępując do postępowania w sprawie udzielenia zamówienia na:</w:t>
      </w:r>
      <w:r w:rsidR="00D63C0C" w:rsidRPr="00B00E67">
        <w:rPr>
          <w:rFonts w:ascii="Arial" w:eastAsia="Times New Roman" w:hAnsi="Arial" w:cs="Arial"/>
          <w:b/>
          <w:bCs/>
          <w:color w:val="000000" w:themeColor="text1"/>
          <w:sz w:val="20"/>
          <w:szCs w:val="20"/>
          <w:lang w:eastAsia="pl-PL"/>
        </w:rPr>
        <w:t xml:space="preserve"> </w:t>
      </w:r>
      <w:r w:rsidR="009C0433" w:rsidRPr="009C0433">
        <w:rPr>
          <w:rFonts w:ascii="Arial" w:hAnsi="Arial" w:cs="Arial"/>
          <w:b/>
          <w:color w:val="000000" w:themeColor="text1"/>
          <w:sz w:val="20"/>
          <w:szCs w:val="20"/>
        </w:rPr>
        <w:t>Świadczenie usług polegających na wykonaniu prac przeprowadzkowych dla Miejskiego Przedsiębiorstwa Wodociągów i Kanalizacji w m.st. Warszawie S.A.</w:t>
      </w:r>
      <w:r w:rsidRPr="00B00E67">
        <w:rPr>
          <w:rFonts w:ascii="Arial" w:eastAsia="Calibri" w:hAnsi="Arial" w:cs="Arial"/>
          <w:b/>
          <w:bCs/>
          <w:color w:val="000000" w:themeColor="text1"/>
          <w:sz w:val="20"/>
          <w:szCs w:val="20"/>
        </w:rPr>
        <w:t>,</w:t>
      </w:r>
      <w:r w:rsidRPr="00B00E67">
        <w:rPr>
          <w:rFonts w:ascii="Arial" w:eastAsia="Calibri" w:hAnsi="Arial" w:cs="Arial"/>
          <w:b/>
          <w:bCs/>
          <w:color w:val="000000" w:themeColor="text1"/>
          <w:szCs w:val="20"/>
        </w:rPr>
        <w:t xml:space="preserve"> </w:t>
      </w:r>
      <w:r w:rsidRPr="00B00E67">
        <w:rPr>
          <w:rFonts w:ascii="Arial" w:eastAsia="Times New Roman" w:hAnsi="Arial" w:cs="Arial"/>
          <w:color w:val="000000" w:themeColor="text1"/>
          <w:sz w:val="20"/>
          <w:szCs w:val="20"/>
          <w:lang w:eastAsia="pl-PL"/>
        </w:rPr>
        <w:t>w imieniu reprezentowanego/ych przeze mnie Wykonawcy/Wykonawców oświadczam, że spełniam/my wszystkie warunki określone w pkt 7.1. SWZ oraz nie podlegam/my wykluczeniu na podstawie § 17 ust. 1 Regulaminu oraz pkt 7.1.2. i 7.1.3. SWZ.</w:t>
      </w:r>
    </w:p>
    <w:p w14:paraId="402D252F" w14:textId="77777777" w:rsidR="009302DB" w:rsidRPr="00B00E67" w:rsidRDefault="009302DB" w:rsidP="009302DB">
      <w:pPr>
        <w:spacing w:after="0" w:line="240" w:lineRule="auto"/>
        <w:jc w:val="both"/>
        <w:rPr>
          <w:rFonts w:ascii="Arial" w:eastAsia="Times New Roman" w:hAnsi="Arial" w:cs="Arial"/>
          <w:color w:val="000000" w:themeColor="text1"/>
          <w:sz w:val="20"/>
          <w:szCs w:val="20"/>
          <w:lang w:eastAsia="pl-PL"/>
        </w:rPr>
      </w:pPr>
    </w:p>
    <w:p w14:paraId="1EF8497A" w14:textId="77777777" w:rsidR="009302DB" w:rsidRPr="00B00E67" w:rsidRDefault="009302DB" w:rsidP="009302DB">
      <w:pPr>
        <w:spacing w:after="0" w:line="240" w:lineRule="auto"/>
        <w:jc w:val="both"/>
        <w:rPr>
          <w:rFonts w:ascii="Arial" w:eastAsia="Times New Roman" w:hAnsi="Arial" w:cs="Arial"/>
          <w:color w:val="000000" w:themeColor="text1"/>
          <w:sz w:val="20"/>
          <w:szCs w:val="20"/>
          <w:lang w:eastAsia="pl-PL"/>
        </w:rPr>
      </w:pPr>
    </w:p>
    <w:p w14:paraId="36279926" w14:textId="77777777" w:rsidR="009302DB" w:rsidRPr="00B00E67" w:rsidRDefault="009302DB" w:rsidP="009302DB">
      <w:pPr>
        <w:spacing w:after="0" w:line="240" w:lineRule="auto"/>
        <w:jc w:val="both"/>
        <w:rPr>
          <w:rFonts w:ascii="Arial" w:eastAsia="Times New Roman" w:hAnsi="Arial" w:cs="Arial"/>
          <w:color w:val="000000" w:themeColor="text1"/>
          <w:sz w:val="20"/>
          <w:szCs w:val="20"/>
          <w:lang w:eastAsia="pl-PL"/>
        </w:rPr>
      </w:pPr>
      <w:r w:rsidRPr="00B00E67">
        <w:rPr>
          <w:rFonts w:ascii="Arial" w:eastAsia="Times New Roman" w:hAnsi="Arial" w:cs="Arial"/>
          <w:color w:val="000000" w:themeColor="text1"/>
          <w:sz w:val="20"/>
          <w:szCs w:val="20"/>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282B19C1" w14:textId="77777777" w:rsidR="009302DB" w:rsidRPr="00B00E67" w:rsidRDefault="009302DB" w:rsidP="009302DB">
      <w:pPr>
        <w:spacing w:after="0" w:line="240" w:lineRule="auto"/>
        <w:jc w:val="both"/>
        <w:rPr>
          <w:rFonts w:ascii="Arial" w:eastAsia="Times New Roman" w:hAnsi="Arial" w:cs="Arial"/>
          <w:color w:val="000000" w:themeColor="text1"/>
          <w:sz w:val="20"/>
          <w:szCs w:val="20"/>
          <w:lang w:eastAsia="pl-PL"/>
        </w:rPr>
      </w:pPr>
    </w:p>
    <w:p w14:paraId="1887B784" w14:textId="77777777" w:rsidR="009302DB" w:rsidRPr="00B00E67" w:rsidRDefault="009302DB" w:rsidP="009302DB">
      <w:pPr>
        <w:spacing w:after="0" w:line="240" w:lineRule="auto"/>
        <w:jc w:val="both"/>
        <w:rPr>
          <w:rFonts w:ascii="Arial" w:eastAsia="Times New Roman" w:hAnsi="Arial" w:cs="Arial"/>
          <w:color w:val="000000" w:themeColor="text1"/>
          <w:sz w:val="20"/>
          <w:szCs w:val="20"/>
          <w:lang w:eastAsia="pl-PL"/>
        </w:rPr>
      </w:pPr>
    </w:p>
    <w:p w14:paraId="2997F17C" w14:textId="77777777" w:rsidR="009302DB" w:rsidRPr="00B00E67" w:rsidRDefault="009302DB" w:rsidP="009302DB">
      <w:pPr>
        <w:spacing w:after="0" w:line="240" w:lineRule="auto"/>
        <w:jc w:val="both"/>
        <w:rPr>
          <w:rFonts w:ascii="Arial" w:eastAsia="Times New Roman" w:hAnsi="Arial" w:cs="Arial"/>
          <w:color w:val="000000" w:themeColor="text1"/>
          <w:sz w:val="20"/>
          <w:szCs w:val="20"/>
          <w:lang w:eastAsia="pl-PL"/>
        </w:rPr>
      </w:pPr>
    </w:p>
    <w:p w14:paraId="4517F42B" w14:textId="77777777" w:rsidR="009302DB" w:rsidRPr="00B00E67" w:rsidRDefault="009302DB" w:rsidP="009302DB">
      <w:pPr>
        <w:spacing w:after="0" w:line="240" w:lineRule="auto"/>
        <w:jc w:val="both"/>
        <w:rPr>
          <w:rFonts w:ascii="Arial" w:eastAsia="Times New Roman" w:hAnsi="Arial" w:cs="Arial"/>
          <w:color w:val="000000" w:themeColor="text1"/>
          <w:sz w:val="20"/>
          <w:szCs w:val="20"/>
          <w:lang w:eastAsia="pl-PL"/>
        </w:rPr>
      </w:pPr>
    </w:p>
    <w:p w14:paraId="42FEF275" w14:textId="77777777" w:rsidR="009302DB" w:rsidRPr="00B00E67" w:rsidRDefault="009302DB" w:rsidP="009302DB">
      <w:pPr>
        <w:spacing w:after="0" w:line="240" w:lineRule="auto"/>
        <w:jc w:val="center"/>
        <w:rPr>
          <w:rFonts w:ascii="Arial" w:eastAsia="Times New Roman" w:hAnsi="Arial" w:cs="Arial"/>
          <w:color w:val="000000" w:themeColor="text1"/>
          <w:sz w:val="20"/>
          <w:szCs w:val="20"/>
          <w:lang w:eastAsia="pl-PL"/>
        </w:rPr>
      </w:pPr>
    </w:p>
    <w:p w14:paraId="49A84E5E" w14:textId="77777777" w:rsidR="009302DB" w:rsidRPr="00B00E67" w:rsidRDefault="009302DB" w:rsidP="009302DB">
      <w:pPr>
        <w:spacing w:after="0" w:line="240" w:lineRule="auto"/>
        <w:jc w:val="both"/>
        <w:rPr>
          <w:rFonts w:ascii="Arial" w:eastAsia="Times New Roman" w:hAnsi="Arial" w:cs="Arial"/>
          <w:color w:val="000000" w:themeColor="text1"/>
          <w:sz w:val="16"/>
          <w:szCs w:val="16"/>
          <w:lang w:eastAsia="pl-PL"/>
        </w:rPr>
      </w:pPr>
      <w:r w:rsidRPr="00B00E67">
        <w:rPr>
          <w:rFonts w:ascii="Arial" w:eastAsia="Times New Roman" w:hAnsi="Arial" w:cs="Arial"/>
          <w:color w:val="000000" w:themeColor="text1"/>
          <w:sz w:val="20"/>
          <w:szCs w:val="20"/>
          <w:lang w:eastAsia="pl-PL"/>
        </w:rPr>
        <w:t xml:space="preserve">…..…………........... </w:t>
      </w:r>
      <w:r w:rsidRPr="00B00E67">
        <w:rPr>
          <w:rFonts w:ascii="Arial" w:eastAsia="Times New Roman" w:hAnsi="Arial" w:cs="Arial"/>
          <w:color w:val="000000" w:themeColor="text1"/>
          <w:sz w:val="16"/>
          <w:szCs w:val="16"/>
          <w:lang w:eastAsia="pl-PL"/>
        </w:rPr>
        <w:t>dnia ....................................                                           …………………………………………………</w:t>
      </w:r>
    </w:p>
    <w:p w14:paraId="58D33A26" w14:textId="77777777" w:rsidR="009302DB" w:rsidRPr="00B00E67" w:rsidRDefault="009302DB" w:rsidP="009302DB">
      <w:pPr>
        <w:tabs>
          <w:tab w:val="center" w:pos="6840"/>
        </w:tabs>
        <w:spacing w:after="0" w:line="240" w:lineRule="auto"/>
        <w:jc w:val="both"/>
        <w:rPr>
          <w:rFonts w:ascii="Arial" w:eastAsia="Times New Roman" w:hAnsi="Arial" w:cs="Arial"/>
          <w:i/>
          <w:color w:val="000000" w:themeColor="text1"/>
          <w:sz w:val="16"/>
          <w:szCs w:val="16"/>
          <w:lang w:eastAsia="pl-PL"/>
        </w:rPr>
      </w:pPr>
      <w:r w:rsidRPr="00B00E67">
        <w:rPr>
          <w:rFonts w:ascii="Arial" w:eastAsia="Times New Roman" w:hAnsi="Arial" w:cs="Arial"/>
          <w:i/>
          <w:color w:val="000000" w:themeColor="text1"/>
          <w:sz w:val="16"/>
          <w:szCs w:val="16"/>
          <w:lang w:eastAsia="pl-PL"/>
        </w:rPr>
        <w:tab/>
        <w:t xml:space="preserve"> podpis osoby uprawnionej do składania oświadczeń</w:t>
      </w:r>
    </w:p>
    <w:p w14:paraId="3A6AA104" w14:textId="77777777" w:rsidR="009302DB" w:rsidRPr="00B00E67" w:rsidRDefault="009302DB" w:rsidP="009302DB">
      <w:pPr>
        <w:tabs>
          <w:tab w:val="center" w:pos="6840"/>
        </w:tabs>
        <w:spacing w:after="0" w:line="240" w:lineRule="auto"/>
        <w:jc w:val="both"/>
        <w:rPr>
          <w:rFonts w:ascii="Arial" w:eastAsia="Times New Roman" w:hAnsi="Arial" w:cs="Arial"/>
          <w:i/>
          <w:color w:val="000000" w:themeColor="text1"/>
          <w:sz w:val="16"/>
          <w:szCs w:val="16"/>
          <w:lang w:eastAsia="pl-PL"/>
        </w:rPr>
      </w:pPr>
      <w:r w:rsidRPr="00B00E67">
        <w:rPr>
          <w:rFonts w:ascii="Arial" w:eastAsia="Times New Roman" w:hAnsi="Arial" w:cs="Arial"/>
          <w:color w:val="000000" w:themeColor="text1"/>
          <w:sz w:val="16"/>
          <w:szCs w:val="16"/>
          <w:lang w:eastAsia="pl-PL"/>
        </w:rPr>
        <w:t xml:space="preserve"> </w:t>
      </w:r>
      <w:r w:rsidRPr="00B00E67">
        <w:rPr>
          <w:rFonts w:ascii="Arial" w:eastAsia="Times New Roman" w:hAnsi="Arial" w:cs="Arial"/>
          <w:color w:val="000000" w:themeColor="text1"/>
          <w:sz w:val="16"/>
          <w:szCs w:val="16"/>
          <w:lang w:eastAsia="pl-PL"/>
        </w:rPr>
        <w:tab/>
      </w:r>
      <w:r w:rsidRPr="00B00E67">
        <w:rPr>
          <w:rFonts w:ascii="Arial" w:eastAsia="Times New Roman" w:hAnsi="Arial" w:cs="Arial"/>
          <w:i/>
          <w:color w:val="000000" w:themeColor="text1"/>
          <w:sz w:val="16"/>
          <w:szCs w:val="16"/>
          <w:lang w:eastAsia="pl-PL"/>
        </w:rPr>
        <w:t>w imieniu Wykonawcy</w:t>
      </w:r>
    </w:p>
    <w:p w14:paraId="635723A9" w14:textId="1087563B" w:rsidR="004F6525" w:rsidRPr="00B00E67" w:rsidRDefault="004F6525">
      <w:pPr>
        <w:rPr>
          <w:rFonts w:ascii="Arial" w:eastAsia="Times New Roman" w:hAnsi="Arial" w:cs="Arial"/>
          <w:b/>
          <w:i/>
          <w:color w:val="000000" w:themeColor="text1"/>
          <w:lang w:eastAsia="pl-PL"/>
        </w:rPr>
      </w:pPr>
    </w:p>
    <w:sectPr w:rsidR="004F6525" w:rsidRPr="00B00E67">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332C2" w14:textId="77777777" w:rsidR="007C3BCC" w:rsidRDefault="007C3BCC" w:rsidP="009302DB">
      <w:pPr>
        <w:spacing w:after="0" w:line="240" w:lineRule="auto"/>
      </w:pPr>
      <w:r>
        <w:separator/>
      </w:r>
    </w:p>
  </w:endnote>
  <w:endnote w:type="continuationSeparator" w:id="0">
    <w:p w14:paraId="32C2F281" w14:textId="77777777" w:rsidR="007C3BCC" w:rsidRDefault="007C3BCC" w:rsidP="009302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Bold">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0704221"/>
      <w:docPartObj>
        <w:docPartGallery w:val="Page Numbers (Bottom of Page)"/>
        <w:docPartUnique/>
      </w:docPartObj>
    </w:sdtPr>
    <w:sdtEndPr/>
    <w:sdtContent>
      <w:sdt>
        <w:sdtPr>
          <w:id w:val="-1769616900"/>
          <w:docPartObj>
            <w:docPartGallery w:val="Page Numbers (Top of Page)"/>
            <w:docPartUnique/>
          </w:docPartObj>
        </w:sdtPr>
        <w:sdtEndPr/>
        <w:sdtContent>
          <w:p w14:paraId="17B5BD81" w14:textId="05FB4EA3" w:rsidR="007C3BCC" w:rsidRDefault="007C3BCC">
            <w:pPr>
              <w:pStyle w:val="Stopka"/>
              <w:jc w:val="right"/>
            </w:pPr>
            <w:r w:rsidRPr="00B4556E">
              <w:rPr>
                <w:rFonts w:ascii="Arial" w:hAnsi="Arial" w:cs="Arial"/>
                <w:sz w:val="20"/>
                <w:szCs w:val="20"/>
              </w:rPr>
              <w:t xml:space="preserve">Strona </w:t>
            </w:r>
            <w:r w:rsidRPr="00B4556E">
              <w:rPr>
                <w:rFonts w:ascii="Arial" w:hAnsi="Arial" w:cs="Arial"/>
                <w:b/>
                <w:bCs/>
                <w:sz w:val="20"/>
                <w:szCs w:val="20"/>
              </w:rPr>
              <w:fldChar w:fldCharType="begin"/>
            </w:r>
            <w:r w:rsidRPr="00B4556E">
              <w:rPr>
                <w:rFonts w:ascii="Arial" w:hAnsi="Arial" w:cs="Arial"/>
                <w:b/>
                <w:bCs/>
                <w:sz w:val="20"/>
                <w:szCs w:val="20"/>
              </w:rPr>
              <w:instrText>PAGE</w:instrText>
            </w:r>
            <w:r w:rsidRPr="00B4556E">
              <w:rPr>
                <w:rFonts w:ascii="Arial" w:hAnsi="Arial" w:cs="Arial"/>
                <w:b/>
                <w:bCs/>
                <w:sz w:val="20"/>
                <w:szCs w:val="20"/>
              </w:rPr>
              <w:fldChar w:fldCharType="separate"/>
            </w:r>
            <w:r>
              <w:rPr>
                <w:rFonts w:ascii="Arial" w:hAnsi="Arial" w:cs="Arial"/>
                <w:b/>
                <w:bCs/>
                <w:noProof/>
                <w:sz w:val="20"/>
                <w:szCs w:val="20"/>
              </w:rPr>
              <w:t>2</w:t>
            </w:r>
            <w:r w:rsidRPr="00B4556E">
              <w:rPr>
                <w:rFonts w:ascii="Arial" w:hAnsi="Arial" w:cs="Arial"/>
                <w:b/>
                <w:bCs/>
                <w:sz w:val="20"/>
                <w:szCs w:val="20"/>
              </w:rPr>
              <w:fldChar w:fldCharType="end"/>
            </w:r>
            <w:r w:rsidRPr="00B4556E">
              <w:rPr>
                <w:rFonts w:ascii="Arial" w:hAnsi="Arial" w:cs="Arial"/>
                <w:sz w:val="20"/>
                <w:szCs w:val="20"/>
              </w:rPr>
              <w:t xml:space="preserve"> z </w:t>
            </w:r>
            <w:r w:rsidRPr="00B4556E">
              <w:rPr>
                <w:rFonts w:ascii="Arial" w:hAnsi="Arial" w:cs="Arial"/>
                <w:b/>
                <w:bCs/>
                <w:sz w:val="20"/>
                <w:szCs w:val="20"/>
              </w:rPr>
              <w:fldChar w:fldCharType="begin"/>
            </w:r>
            <w:r w:rsidRPr="00B4556E">
              <w:rPr>
                <w:rFonts w:ascii="Arial" w:hAnsi="Arial" w:cs="Arial"/>
                <w:b/>
                <w:bCs/>
                <w:sz w:val="20"/>
                <w:szCs w:val="20"/>
              </w:rPr>
              <w:instrText>NUMPAGES</w:instrText>
            </w:r>
            <w:r w:rsidRPr="00B4556E">
              <w:rPr>
                <w:rFonts w:ascii="Arial" w:hAnsi="Arial" w:cs="Arial"/>
                <w:b/>
                <w:bCs/>
                <w:sz w:val="20"/>
                <w:szCs w:val="20"/>
              </w:rPr>
              <w:fldChar w:fldCharType="separate"/>
            </w:r>
            <w:r>
              <w:rPr>
                <w:rFonts w:ascii="Arial" w:hAnsi="Arial" w:cs="Arial"/>
                <w:b/>
                <w:bCs/>
                <w:noProof/>
                <w:sz w:val="20"/>
                <w:szCs w:val="20"/>
              </w:rPr>
              <w:t>25</w:t>
            </w:r>
            <w:r w:rsidRPr="00B4556E">
              <w:rPr>
                <w:rFonts w:ascii="Arial" w:hAnsi="Arial" w:cs="Arial"/>
                <w:b/>
                <w:bCs/>
                <w:sz w:val="20"/>
                <w:szCs w:val="20"/>
              </w:rPr>
              <w:fldChar w:fldCharType="end"/>
            </w:r>
          </w:p>
        </w:sdtContent>
      </w:sdt>
    </w:sdtContent>
  </w:sdt>
  <w:p w14:paraId="3233B037" w14:textId="77777777" w:rsidR="007C3BCC" w:rsidRPr="00B4556E" w:rsidRDefault="007C3BCC" w:rsidP="00330573">
    <w:pPr>
      <w:pStyle w:val="Stopka"/>
      <w:ind w:right="360"/>
      <w:rPr>
        <w:rFonts w:ascii="Arial" w:hAnsi="Arial" w:cs="Arial"/>
        <w:sz w:val="16"/>
        <w:szCs w:val="16"/>
      </w:rPr>
    </w:pPr>
    <w:r w:rsidRPr="00B4556E">
      <w:rPr>
        <w:rFonts w:ascii="Arial" w:hAnsi="Arial" w:cs="Arial"/>
        <w:sz w:val="16"/>
        <w:szCs w:val="16"/>
      </w:rPr>
      <w:t xml:space="preserve">Miejskie Przedsiębiorstwo Wodociągów i Kanalizacji w m. st. Warszawie S.A. </w:t>
    </w:r>
  </w:p>
  <w:p w14:paraId="03FC0A39" w14:textId="77777777" w:rsidR="007C3BCC" w:rsidRPr="00B4556E" w:rsidRDefault="007C3BCC" w:rsidP="00330573">
    <w:pPr>
      <w:pStyle w:val="Stopka"/>
      <w:ind w:right="360"/>
      <w:rPr>
        <w:rFonts w:ascii="Arial" w:hAnsi="Arial" w:cs="Arial"/>
        <w:sz w:val="16"/>
        <w:szCs w:val="16"/>
      </w:rPr>
    </w:pPr>
    <w:r w:rsidRPr="00B4556E">
      <w:rPr>
        <w:rFonts w:ascii="Arial" w:hAnsi="Arial" w:cs="Arial"/>
        <w:sz w:val="16"/>
        <w:szCs w:val="16"/>
      </w:rPr>
      <w:t xml:space="preserve">Postępowanie o </w:t>
    </w:r>
    <w:r>
      <w:rPr>
        <w:rFonts w:ascii="Arial" w:hAnsi="Arial" w:cs="Arial"/>
        <w:sz w:val="16"/>
        <w:szCs w:val="16"/>
      </w:rPr>
      <w:t xml:space="preserve">udzielenie zamówienia o </w:t>
    </w:r>
    <w:r w:rsidRPr="00B4556E">
      <w:rPr>
        <w:rFonts w:ascii="Arial" w:hAnsi="Arial" w:cs="Arial"/>
        <w:sz w:val="16"/>
        <w:szCs w:val="16"/>
      </w:rPr>
      <w:t>wartości szacunkowej</w:t>
    </w:r>
    <w:r>
      <w:rPr>
        <w:rFonts w:ascii="Arial" w:hAnsi="Arial" w:cs="Arial"/>
        <w:sz w:val="16"/>
        <w:szCs w:val="16"/>
      </w:rPr>
      <w:t xml:space="preserve"> przedmiotu zamówienia do wartości kwoty 200 000 PLN</w:t>
    </w:r>
    <w:r w:rsidRPr="00B4556E">
      <w:rPr>
        <w:rFonts w:ascii="Arial" w:hAnsi="Arial" w:cs="Arial"/>
        <w:sz w:val="16"/>
        <w:szCs w:val="16"/>
      </w:rPr>
      <w:t>.</w:t>
    </w:r>
  </w:p>
  <w:p w14:paraId="7720D0D2" w14:textId="77777777" w:rsidR="007C3BCC" w:rsidRDefault="007C3BC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7C3AD" w14:textId="77777777" w:rsidR="007C3BCC" w:rsidRDefault="007C3BCC" w:rsidP="009302DB">
      <w:pPr>
        <w:spacing w:after="0" w:line="240" w:lineRule="auto"/>
      </w:pPr>
      <w:r>
        <w:separator/>
      </w:r>
    </w:p>
  </w:footnote>
  <w:footnote w:type="continuationSeparator" w:id="0">
    <w:p w14:paraId="39F17FF5" w14:textId="77777777" w:rsidR="007C3BCC" w:rsidRDefault="007C3BCC" w:rsidP="009302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4D848" w14:textId="4FB2DA7A" w:rsidR="007C3BCC" w:rsidRDefault="007C3BCC">
    <w:pPr>
      <w:pStyle w:val="Nagwek"/>
    </w:pPr>
    <w:r w:rsidRPr="007C3BCC">
      <w:rPr>
        <w:rStyle w:val="fontstyle01"/>
        <w:rFonts w:ascii="Arial" w:hAnsi="Arial" w:cs="Arial"/>
      </w:rPr>
      <w:t>00733/WS/PN/PZP-DRZ-WRO/D/2026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lvl w:ilvl="0">
      <w:start w:val="1"/>
      <w:numFmt w:val="decimal"/>
      <w:lvlText w:val="%1."/>
      <w:lvlJc w:val="left"/>
      <w:pPr>
        <w:tabs>
          <w:tab w:val="num" w:pos="720"/>
        </w:tabs>
        <w:ind w:left="720" w:hanging="360"/>
      </w:pPr>
    </w:lvl>
  </w:abstractNum>
  <w:abstractNum w:abstractNumId="1" w15:restartNumberingAfterBreak="0">
    <w:nsid w:val="0000000D"/>
    <w:multiLevelType w:val="multilevel"/>
    <w:tmpl w:val="0000000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360"/>
        </w:tabs>
        <w:ind w:left="36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000000F"/>
    <w:multiLevelType w:val="multilevel"/>
    <w:tmpl w:val="0000000F"/>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3EC10F5"/>
    <w:multiLevelType w:val="multilevel"/>
    <w:tmpl w:val="49245016"/>
    <w:lvl w:ilvl="0">
      <w:start w:val="1"/>
      <w:numFmt w:val="decimal"/>
      <w:lvlText w:val="%1."/>
      <w:lvlJc w:val="left"/>
      <w:pPr>
        <w:tabs>
          <w:tab w:val="num" w:pos="1800"/>
        </w:tabs>
        <w:ind w:left="1800" w:hanging="360"/>
      </w:pPr>
      <w:rPr>
        <w:rFonts w:hint="default"/>
        <w:b w:val="0"/>
      </w:rPr>
    </w:lvl>
    <w:lvl w:ilvl="1">
      <w:start w:val="2"/>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4" w15:restartNumberingAfterBreak="0">
    <w:nsid w:val="03F447AA"/>
    <w:multiLevelType w:val="singleLevel"/>
    <w:tmpl w:val="C7FCACB0"/>
    <w:lvl w:ilvl="0">
      <w:numFmt w:val="bullet"/>
      <w:pStyle w:val="Listapunktowana2"/>
      <w:lvlText w:val="–"/>
      <w:lvlJc w:val="left"/>
      <w:pPr>
        <w:tabs>
          <w:tab w:val="num" w:pos="360"/>
        </w:tabs>
        <w:ind w:left="360" w:hanging="360"/>
      </w:pPr>
      <w:rPr>
        <w:rFonts w:ascii="Times New Roman" w:hAnsi="Times New Roman" w:hint="default"/>
      </w:rPr>
    </w:lvl>
  </w:abstractNum>
  <w:abstractNum w:abstractNumId="5" w15:restartNumberingAfterBreak="0">
    <w:nsid w:val="08E9001D"/>
    <w:multiLevelType w:val="hybridMultilevel"/>
    <w:tmpl w:val="EFB8FA1E"/>
    <w:lvl w:ilvl="0" w:tplc="8ABA93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193EA5"/>
    <w:multiLevelType w:val="multilevel"/>
    <w:tmpl w:val="CEE836C6"/>
    <w:lvl w:ilvl="0">
      <w:start w:val="1"/>
      <w:numFmt w:val="decimal"/>
      <w:lvlText w:val="%1."/>
      <w:lvlJc w:val="left"/>
      <w:pPr>
        <w:tabs>
          <w:tab w:val="num" w:pos="1191"/>
        </w:tabs>
        <w:ind w:left="1191" w:hanging="397"/>
      </w:pPr>
      <w:rPr>
        <w:rFonts w:ascii="Arial" w:eastAsia="Times New Roman" w:hAnsi="Arial" w:cs="Arial" w:hint="default"/>
        <w:b w:val="0"/>
        <w:i w:val="0"/>
        <w:sz w:val="20"/>
        <w:szCs w:val="20"/>
      </w:rPr>
    </w:lvl>
    <w:lvl w:ilvl="1">
      <w:start w:val="3"/>
      <w:numFmt w:val="decimal"/>
      <w:lvlText w:val="%2."/>
      <w:lvlJc w:val="left"/>
      <w:pPr>
        <w:tabs>
          <w:tab w:val="num" w:pos="397"/>
        </w:tabs>
        <w:ind w:left="397" w:hanging="397"/>
      </w:pPr>
      <w:rPr>
        <w:rFonts w:ascii="Arial" w:hAnsi="Arial" w:hint="default"/>
        <w:b w:val="0"/>
        <w:i w:val="0"/>
        <w:sz w:val="20"/>
        <w:szCs w:val="20"/>
      </w:rPr>
    </w:lvl>
    <w:lvl w:ilvl="2">
      <w:start w:val="4"/>
      <w:numFmt w:val="decimal"/>
      <w:lvlText w:val="%3."/>
      <w:lvlJc w:val="left"/>
      <w:pPr>
        <w:tabs>
          <w:tab w:val="num" w:pos="1154"/>
        </w:tabs>
        <w:ind w:left="1154"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0EAD4798"/>
    <w:multiLevelType w:val="hybridMultilevel"/>
    <w:tmpl w:val="CA2CB2B2"/>
    <w:lvl w:ilvl="0" w:tplc="4C8E6A6C">
      <w:start w:val="1"/>
      <w:numFmt w:val="decimal"/>
      <w:lvlText w:val="9.%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EE2888"/>
    <w:multiLevelType w:val="hybridMultilevel"/>
    <w:tmpl w:val="E7901970"/>
    <w:lvl w:ilvl="0" w:tplc="9E0CE362">
      <w:start w:val="1"/>
      <w:numFmt w:val="decimal"/>
      <w:lvlText w:val="3.1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132ACB"/>
    <w:multiLevelType w:val="hybridMultilevel"/>
    <w:tmpl w:val="B8B0BA24"/>
    <w:lvl w:ilvl="0" w:tplc="677C8CE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2C6030"/>
    <w:multiLevelType w:val="hybridMultilevel"/>
    <w:tmpl w:val="4054350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DA17174"/>
    <w:multiLevelType w:val="hybridMultilevel"/>
    <w:tmpl w:val="7318F4CC"/>
    <w:lvl w:ilvl="0" w:tplc="0415000F">
      <w:start w:val="1"/>
      <w:numFmt w:val="decimal"/>
      <w:lvlText w:val="%1."/>
      <w:lvlJc w:val="left"/>
      <w:pPr>
        <w:ind w:left="720" w:hanging="360"/>
      </w:pPr>
    </w:lvl>
    <w:lvl w:ilvl="1" w:tplc="04150017">
      <w:start w:val="1"/>
      <w:numFmt w:val="lowerLetter"/>
      <w:lvlText w:val="%2)"/>
      <w:lvlJc w:val="left"/>
      <w:pPr>
        <w:ind w:left="502"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08795E"/>
    <w:multiLevelType w:val="multilevel"/>
    <w:tmpl w:val="1FD810A8"/>
    <w:styleLink w:val="Styl1"/>
    <w:lvl w:ilvl="0">
      <w:start w:val="1"/>
      <w:numFmt w:val="decimal"/>
      <w:lvlText w:val="%1."/>
      <w:lvlJc w:val="left"/>
      <w:pPr>
        <w:tabs>
          <w:tab w:val="num" w:pos="360"/>
        </w:tabs>
        <w:ind w:left="357" w:hanging="357"/>
      </w:pPr>
      <w:rPr>
        <w:rFonts w:ascii="Arial" w:hAnsi="Arial" w:hint="default"/>
        <w:b/>
        <w:i w:val="0"/>
        <w:sz w:val="20"/>
        <w:szCs w:val="20"/>
        <w:u w:val="none"/>
      </w:rPr>
    </w:lvl>
    <w:lvl w:ilvl="1">
      <w:start w:val="1"/>
      <w:numFmt w:val="decimal"/>
      <w:lvlText w:val="%1.%2."/>
      <w:lvlJc w:val="left"/>
      <w:pPr>
        <w:tabs>
          <w:tab w:val="num" w:pos="720"/>
        </w:tabs>
        <w:ind w:left="720" w:hanging="36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634"/>
        </w:tabs>
        <w:ind w:left="1634" w:hanging="357"/>
      </w:pPr>
      <w:rPr>
        <w:rFonts w:ascii="Arial" w:hAnsi="Arial"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40"/>
        </w:tabs>
        <w:ind w:left="1440" w:hanging="363"/>
      </w:pPr>
      <w:rPr>
        <w:rFonts w:ascii="Arial" w:hAnsi="Arial" w:hint="default"/>
        <w:b w:val="0"/>
        <w:i w:val="0"/>
        <w:sz w:val="20"/>
      </w:rPr>
    </w:lvl>
    <w:lvl w:ilvl="4">
      <w:start w:val="1"/>
      <w:numFmt w:val="decimal"/>
      <w:lvlText w:val="%1.%2.%3.%4.%5."/>
      <w:lvlJc w:val="left"/>
      <w:pPr>
        <w:tabs>
          <w:tab w:val="num" w:pos="1797"/>
        </w:tabs>
        <w:ind w:left="1797" w:hanging="357"/>
      </w:pPr>
      <w:rPr>
        <w:rFonts w:ascii="Arial" w:hAnsi="Arial" w:hint="default"/>
        <w:b w:val="0"/>
        <w:i w:val="0"/>
        <w:sz w:val="20"/>
      </w:rPr>
    </w:lvl>
    <w:lvl w:ilvl="5">
      <w:start w:val="1"/>
      <w:numFmt w:val="decimal"/>
      <w:lvlText w:val="%1.%2.%3.%4.%5.%6."/>
      <w:lvlJc w:val="left"/>
      <w:pPr>
        <w:tabs>
          <w:tab w:val="num" w:pos="2160"/>
        </w:tabs>
        <w:ind w:left="2160" w:hanging="363"/>
      </w:pPr>
      <w:rPr>
        <w:rFonts w:ascii="Arial" w:hAnsi="Arial" w:hint="default"/>
        <w:b w:val="0"/>
        <w:i w:val="0"/>
        <w:sz w:val="20"/>
      </w:rPr>
    </w:lvl>
    <w:lvl w:ilvl="6">
      <w:start w:val="1"/>
      <w:numFmt w:val="decimal"/>
      <w:lvlText w:val="%1.%2.%3.%4.%5.%6.%7."/>
      <w:lvlJc w:val="left"/>
      <w:pPr>
        <w:tabs>
          <w:tab w:val="num" w:pos="2517"/>
        </w:tabs>
        <w:ind w:left="2517" w:hanging="357"/>
      </w:pPr>
      <w:rPr>
        <w:rFonts w:ascii="Arial" w:hAnsi="Arial" w:hint="default"/>
        <w:b w:val="0"/>
        <w:i w:val="0"/>
        <w:sz w:val="20"/>
      </w:rPr>
    </w:lvl>
    <w:lvl w:ilvl="7">
      <w:start w:val="1"/>
      <w:numFmt w:val="decimal"/>
      <w:lvlText w:val="%1.%2.%3.%4.%5.%6.%7.%8."/>
      <w:lvlJc w:val="left"/>
      <w:pPr>
        <w:tabs>
          <w:tab w:val="num" w:pos="2880"/>
        </w:tabs>
        <w:ind w:left="2880" w:hanging="363"/>
      </w:pPr>
      <w:rPr>
        <w:rFonts w:ascii="Arial" w:hAnsi="Arial" w:hint="default"/>
        <w:b w:val="0"/>
        <w:i w:val="0"/>
        <w:sz w:val="20"/>
      </w:rPr>
    </w:lvl>
    <w:lvl w:ilvl="8">
      <w:start w:val="1"/>
      <w:numFmt w:val="decimal"/>
      <w:lvlText w:val="%1.%2.%3.%4.%5.%6.%7.%8.%9."/>
      <w:lvlJc w:val="left"/>
      <w:pPr>
        <w:tabs>
          <w:tab w:val="num" w:pos="3238"/>
        </w:tabs>
        <w:ind w:left="3238" w:hanging="358"/>
      </w:pPr>
      <w:rPr>
        <w:rFonts w:ascii="Arial" w:hAnsi="Arial" w:hint="default"/>
        <w:b w:val="0"/>
        <w:i w:val="0"/>
        <w:sz w:val="20"/>
      </w:rPr>
    </w:lvl>
  </w:abstractNum>
  <w:abstractNum w:abstractNumId="13" w15:restartNumberingAfterBreak="0">
    <w:nsid w:val="21226028"/>
    <w:multiLevelType w:val="hybridMultilevel"/>
    <w:tmpl w:val="6A9C5776"/>
    <w:lvl w:ilvl="0" w:tplc="ECE8096A">
      <w:start w:val="1"/>
      <w:numFmt w:val="decimal"/>
      <w:suff w:val="space"/>
      <w:lvlText w:val="%1."/>
      <w:lvlJc w:val="left"/>
      <w:pPr>
        <w:ind w:left="786" w:hanging="360"/>
      </w:pPr>
      <w:rPr>
        <w:rFonts w:cs="Times New Roman"/>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start w:val="1"/>
      <w:numFmt w:val="decimal"/>
      <w:lvlText w:val="%4."/>
      <w:lvlJc w:val="left"/>
      <w:pPr>
        <w:ind w:left="2946" w:hanging="360"/>
      </w:pPr>
      <w:rPr>
        <w:rFonts w:cs="Times New Roman"/>
      </w:rPr>
    </w:lvl>
    <w:lvl w:ilvl="4" w:tplc="04150019">
      <w:start w:val="1"/>
      <w:numFmt w:val="lowerLetter"/>
      <w:lvlText w:val="%5."/>
      <w:lvlJc w:val="left"/>
      <w:pPr>
        <w:ind w:left="3666" w:hanging="360"/>
      </w:pPr>
      <w:rPr>
        <w:rFonts w:cs="Times New Roman"/>
      </w:rPr>
    </w:lvl>
    <w:lvl w:ilvl="5" w:tplc="0415001B">
      <w:start w:val="1"/>
      <w:numFmt w:val="lowerRoman"/>
      <w:lvlText w:val="%6."/>
      <w:lvlJc w:val="right"/>
      <w:pPr>
        <w:ind w:left="4386" w:hanging="180"/>
      </w:pPr>
      <w:rPr>
        <w:rFonts w:cs="Times New Roman"/>
      </w:rPr>
    </w:lvl>
    <w:lvl w:ilvl="6" w:tplc="0415000F">
      <w:start w:val="1"/>
      <w:numFmt w:val="decimal"/>
      <w:lvlText w:val="%7."/>
      <w:lvlJc w:val="left"/>
      <w:pPr>
        <w:ind w:left="5106" w:hanging="360"/>
      </w:pPr>
      <w:rPr>
        <w:rFonts w:cs="Times New Roman"/>
      </w:rPr>
    </w:lvl>
    <w:lvl w:ilvl="7" w:tplc="04150019">
      <w:start w:val="1"/>
      <w:numFmt w:val="lowerLetter"/>
      <w:lvlText w:val="%8."/>
      <w:lvlJc w:val="left"/>
      <w:pPr>
        <w:ind w:left="5826" w:hanging="360"/>
      </w:pPr>
      <w:rPr>
        <w:rFonts w:cs="Times New Roman"/>
      </w:rPr>
    </w:lvl>
    <w:lvl w:ilvl="8" w:tplc="0415001B">
      <w:start w:val="1"/>
      <w:numFmt w:val="lowerRoman"/>
      <w:lvlText w:val="%9."/>
      <w:lvlJc w:val="right"/>
      <w:pPr>
        <w:ind w:left="6546" w:hanging="180"/>
      </w:pPr>
      <w:rPr>
        <w:rFonts w:cs="Times New Roman"/>
      </w:rPr>
    </w:lvl>
  </w:abstractNum>
  <w:abstractNum w:abstractNumId="14" w15:restartNumberingAfterBreak="0">
    <w:nsid w:val="23791211"/>
    <w:multiLevelType w:val="multilevel"/>
    <w:tmpl w:val="5FF82BC0"/>
    <w:lvl w:ilvl="0">
      <w:start w:val="1"/>
      <w:numFmt w:val="decimal"/>
      <w:lvlText w:val="%1."/>
      <w:lvlJc w:val="left"/>
      <w:pPr>
        <w:tabs>
          <w:tab w:val="num" w:pos="360"/>
        </w:tabs>
        <w:ind w:left="360" w:hanging="360"/>
      </w:pPr>
      <w:rPr>
        <w:rFonts w:ascii="Arial" w:eastAsia="Times New Roman" w:hAnsi="Arial" w:cs="Arial" w:hint="default"/>
        <w:b w:val="0"/>
        <w:i w:val="0"/>
        <w:strike w:val="0"/>
        <w:dstrike w:val="0"/>
        <w:sz w:val="20"/>
        <w:szCs w:val="20"/>
        <w:u w:val="none"/>
        <w:effect w:val="none"/>
      </w:rPr>
    </w:lvl>
    <w:lvl w:ilvl="1">
      <w:start w:val="1"/>
      <w:numFmt w:val="decimal"/>
      <w:lvlText w:val="%2."/>
      <w:lvlJc w:val="left"/>
      <w:pPr>
        <w:tabs>
          <w:tab w:val="num" w:pos="792"/>
        </w:tabs>
        <w:ind w:left="792" w:hanging="432"/>
      </w:pPr>
      <w:rPr>
        <w:b w:val="0"/>
        <w:i w:val="0"/>
        <w: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1224"/>
        </w:tabs>
        <w:ind w:left="1224" w:hanging="504"/>
      </w:pPr>
      <w:rPr>
        <w:rFonts w:ascii="Arial" w:eastAsia="Times New Roman" w:hAnsi="Arial" w:cs="Arial"/>
        <w:b w:val="0"/>
        <w:i w:val="0"/>
        <w: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3E41A2B"/>
    <w:multiLevelType w:val="hybridMultilevel"/>
    <w:tmpl w:val="F3FC8FA8"/>
    <w:lvl w:ilvl="0" w:tplc="A470FB30">
      <w:start w:val="1"/>
      <w:numFmt w:val="decimal"/>
      <w:lvlText w:val="%1."/>
      <w:lvlJc w:val="left"/>
      <w:pPr>
        <w:ind w:left="720" w:hanging="360"/>
      </w:pPr>
      <w:rPr>
        <w:rFonts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C66558"/>
    <w:multiLevelType w:val="hybridMultilevel"/>
    <w:tmpl w:val="7E90E7BE"/>
    <w:lvl w:ilvl="0" w:tplc="1B328B74">
      <w:start w:val="1"/>
      <w:numFmt w:val="lowerLetter"/>
      <w:lvlText w:val="%1)"/>
      <w:lvlJc w:val="left"/>
      <w:pPr>
        <w:ind w:left="135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AE2F1F"/>
    <w:multiLevelType w:val="hybridMultilevel"/>
    <w:tmpl w:val="EBC21B58"/>
    <w:lvl w:ilvl="0" w:tplc="7206BD72">
      <w:start w:val="9"/>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AF42D7"/>
    <w:multiLevelType w:val="hybridMultilevel"/>
    <w:tmpl w:val="2582559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EF10A82"/>
    <w:multiLevelType w:val="hybridMultilevel"/>
    <w:tmpl w:val="D44C0166"/>
    <w:lvl w:ilvl="0" w:tplc="4F7246BA">
      <w:start w:val="1"/>
      <w:numFmt w:val="lowerLetter"/>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20" w15:restartNumberingAfterBreak="0">
    <w:nsid w:val="33213796"/>
    <w:multiLevelType w:val="hybridMultilevel"/>
    <w:tmpl w:val="D04EB8AA"/>
    <w:lvl w:ilvl="0" w:tplc="309E70E8">
      <w:start w:val="1"/>
      <w:numFmt w:val="decimal"/>
      <w:lvlText w:val="3.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4485A36"/>
    <w:multiLevelType w:val="hybridMultilevel"/>
    <w:tmpl w:val="E8D00FEC"/>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6B7552A"/>
    <w:multiLevelType w:val="hybridMultilevel"/>
    <w:tmpl w:val="D9541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C12F3B"/>
    <w:multiLevelType w:val="hybridMultilevel"/>
    <w:tmpl w:val="5DD6488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3C4A1162"/>
    <w:multiLevelType w:val="hybridMultilevel"/>
    <w:tmpl w:val="D5048064"/>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color w:val="auto"/>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443A39A5"/>
    <w:multiLevelType w:val="hybridMultilevel"/>
    <w:tmpl w:val="4094D218"/>
    <w:lvl w:ilvl="0" w:tplc="1DC0A488">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82208FE"/>
    <w:multiLevelType w:val="hybridMultilevel"/>
    <w:tmpl w:val="0ED2F0A4"/>
    <w:lvl w:ilvl="0" w:tplc="A9B04290">
      <w:start w:val="1"/>
      <w:numFmt w:val="decimal"/>
      <w:lvlText w:val="3.2.%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7" w15:restartNumberingAfterBreak="0">
    <w:nsid w:val="4B3C7CC3"/>
    <w:multiLevelType w:val="hybridMultilevel"/>
    <w:tmpl w:val="E9DE7152"/>
    <w:lvl w:ilvl="0" w:tplc="92BCCB96">
      <w:start w:val="3"/>
      <w:numFmt w:val="decimal"/>
      <w:lvlText w:val="%1."/>
      <w:lvlJc w:val="left"/>
      <w:pPr>
        <w:tabs>
          <w:tab w:val="num" w:pos="1440"/>
        </w:tabs>
        <w:ind w:left="1440" w:hanging="360"/>
      </w:pPr>
      <w:rPr>
        <w:rFonts w:ascii="Arial" w:hAnsi="Arial" w:cs="Arial" w:hint="default"/>
        <w:sz w:val="20"/>
        <w:szCs w:val="20"/>
      </w:rPr>
    </w:lvl>
    <w:lvl w:ilvl="1" w:tplc="FFFFFFFF">
      <w:start w:val="1"/>
      <w:numFmt w:val="decimal"/>
      <w:lvlText w:val="%2)"/>
      <w:lvlJc w:val="left"/>
      <w:pPr>
        <w:tabs>
          <w:tab w:val="num" w:pos="1785"/>
        </w:tabs>
        <w:ind w:left="1785" w:hanging="705"/>
      </w:pPr>
      <w:rPr>
        <w:rFonts w:hint="default"/>
      </w:rPr>
    </w:lvl>
    <w:lvl w:ilvl="2" w:tplc="FFFFFFFF">
      <w:start w:val="1"/>
      <w:numFmt w:val="lowerLetter"/>
      <w:lvlText w:val="%3)"/>
      <w:lvlJc w:val="left"/>
      <w:pPr>
        <w:tabs>
          <w:tab w:val="num" w:pos="2685"/>
        </w:tabs>
        <w:ind w:left="2685" w:hanging="705"/>
      </w:pPr>
      <w:rPr>
        <w:rFonts w:hint="default"/>
      </w:rPr>
    </w:lvl>
    <w:lvl w:ilvl="3" w:tplc="1F789EE0">
      <w:start w:val="1"/>
      <w:numFmt w:val="decimal"/>
      <w:lvlText w:val="%4."/>
      <w:lvlJc w:val="left"/>
      <w:pPr>
        <w:tabs>
          <w:tab w:val="num" w:pos="737"/>
        </w:tabs>
        <w:ind w:left="737" w:hanging="397"/>
      </w:pPr>
      <w:rPr>
        <w:rFonts w:ascii="Arial" w:hAnsi="Arial" w:hint="default"/>
        <w:b w:val="0"/>
        <w:i w:val="0"/>
        <w:sz w:val="20"/>
        <w:szCs w:val="20"/>
      </w:rPr>
    </w:lvl>
    <w:lvl w:ilvl="4" w:tplc="9954A43A">
      <w:start w:val="3"/>
      <w:numFmt w:val="decimal"/>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CC141CB"/>
    <w:multiLevelType w:val="hybridMultilevel"/>
    <w:tmpl w:val="3FCCCCDE"/>
    <w:lvl w:ilvl="0" w:tplc="82EC08C2">
      <w:start w:val="1"/>
      <w:numFmt w:val="decimal"/>
      <w:lvlText w:val="3.%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E0436BE"/>
    <w:multiLevelType w:val="multilevel"/>
    <w:tmpl w:val="BF16516E"/>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Arial" w:eastAsia="Times New Roman" w:hAnsi="Arial" w:cs="Arial"/>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4784851"/>
    <w:multiLevelType w:val="hybridMultilevel"/>
    <w:tmpl w:val="1966DB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AC5CDB"/>
    <w:multiLevelType w:val="hybridMultilevel"/>
    <w:tmpl w:val="2A84703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07FA8"/>
    <w:multiLevelType w:val="multilevel"/>
    <w:tmpl w:val="036A5CE2"/>
    <w:lvl w:ilvl="0">
      <w:start w:val="2"/>
      <w:numFmt w:val="decimal"/>
      <w:lvlText w:val="%1)"/>
      <w:lvlJc w:val="left"/>
      <w:pPr>
        <w:tabs>
          <w:tab w:val="num" w:pos="794"/>
        </w:tabs>
        <w:ind w:left="794" w:hanging="397"/>
      </w:pPr>
      <w:rPr>
        <w:rFonts w:hint="default"/>
      </w:rPr>
    </w:lvl>
    <w:lvl w:ilvl="1">
      <w:start w:val="4"/>
      <w:numFmt w:val="bullet"/>
      <w:lvlText w:val="-"/>
      <w:lvlJc w:val="left"/>
      <w:pPr>
        <w:tabs>
          <w:tab w:val="num" w:pos="1191"/>
        </w:tabs>
        <w:ind w:left="1191" w:hanging="397"/>
      </w:pPr>
      <w:rPr>
        <w:rFonts w:hint="default"/>
      </w:rPr>
    </w:lvl>
    <w:lvl w:ilvl="2">
      <w:start w:val="2"/>
      <w:numFmt w:val="decimal"/>
      <w:lvlText w:val="%3."/>
      <w:lvlJc w:val="left"/>
      <w:pPr>
        <w:tabs>
          <w:tab w:val="num" w:pos="397"/>
        </w:tabs>
        <w:ind w:left="397" w:hanging="397"/>
      </w:pPr>
      <w:rPr>
        <w:rFonts w:ascii="Arial" w:hAnsi="Arial" w:cs="Arial" w:hint="default"/>
        <w:sz w:val="20"/>
        <w:szCs w:val="2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88365D0"/>
    <w:multiLevelType w:val="hybridMultilevel"/>
    <w:tmpl w:val="3C06445E"/>
    <w:lvl w:ilvl="0" w:tplc="04150011">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5CA60CB8"/>
    <w:multiLevelType w:val="hybridMultilevel"/>
    <w:tmpl w:val="544AF89E"/>
    <w:lvl w:ilvl="0" w:tplc="6194CE8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3C95366"/>
    <w:multiLevelType w:val="hybridMultilevel"/>
    <w:tmpl w:val="B3A2F148"/>
    <w:lvl w:ilvl="0" w:tplc="C226E15A">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F10BCD"/>
    <w:multiLevelType w:val="hybridMultilevel"/>
    <w:tmpl w:val="07D0FC1E"/>
    <w:lvl w:ilvl="0" w:tplc="979CDCD8">
      <w:start w:val="1"/>
      <w:numFmt w:val="lowerLetter"/>
      <w:lvlText w:val="%1)"/>
      <w:lvlJc w:val="left"/>
      <w:pPr>
        <w:ind w:left="1437" w:hanging="360"/>
      </w:pPr>
      <w:rPr>
        <w:rFonts w:hint="default"/>
        <w:b w:val="0"/>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37" w15:restartNumberingAfterBreak="0">
    <w:nsid w:val="661C0822"/>
    <w:multiLevelType w:val="hybridMultilevel"/>
    <w:tmpl w:val="C9DA5450"/>
    <w:lvl w:ilvl="0" w:tplc="DB4A3D86">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6AA43EB"/>
    <w:multiLevelType w:val="multilevel"/>
    <w:tmpl w:val="1FD810A8"/>
    <w:numStyleLink w:val="Styl1"/>
  </w:abstractNum>
  <w:abstractNum w:abstractNumId="39" w15:restartNumberingAfterBreak="0">
    <w:nsid w:val="688512E0"/>
    <w:multiLevelType w:val="multilevel"/>
    <w:tmpl w:val="90467690"/>
    <w:lvl w:ilvl="0">
      <w:start w:val="3"/>
      <w:numFmt w:val="decimal"/>
      <w:lvlText w:val="%1"/>
      <w:lvlJc w:val="left"/>
      <w:pPr>
        <w:ind w:left="600" w:hanging="600"/>
      </w:pPr>
      <w:rPr>
        <w:rFonts w:hint="default"/>
      </w:rPr>
    </w:lvl>
    <w:lvl w:ilvl="1">
      <w:start w:val="2"/>
      <w:numFmt w:val="decimal"/>
      <w:lvlText w:val="%1.%2"/>
      <w:lvlJc w:val="left"/>
      <w:pPr>
        <w:ind w:left="1000" w:hanging="600"/>
      </w:pPr>
      <w:rPr>
        <w:rFonts w:hint="default"/>
      </w:rPr>
    </w:lvl>
    <w:lvl w:ilvl="2">
      <w:start w:val="2"/>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5000" w:hanging="1800"/>
      </w:pPr>
      <w:rPr>
        <w:rFonts w:hint="default"/>
      </w:rPr>
    </w:lvl>
  </w:abstractNum>
  <w:abstractNum w:abstractNumId="40" w15:restartNumberingAfterBreak="0">
    <w:nsid w:val="6A1876D1"/>
    <w:multiLevelType w:val="hybridMultilevel"/>
    <w:tmpl w:val="2D44E70E"/>
    <w:lvl w:ilvl="0" w:tplc="FCAC009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6A591665"/>
    <w:multiLevelType w:val="hybridMultilevel"/>
    <w:tmpl w:val="892AAF6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6E2B2AC1"/>
    <w:multiLevelType w:val="hybridMultilevel"/>
    <w:tmpl w:val="CAA6DA4A"/>
    <w:lvl w:ilvl="0" w:tplc="BB68FCBA">
      <w:start w:val="2"/>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70332755"/>
    <w:multiLevelType w:val="singleLevel"/>
    <w:tmpl w:val="5FB88F16"/>
    <w:lvl w:ilvl="0">
      <w:start w:val="1"/>
      <w:numFmt w:val="decimal"/>
      <w:pStyle w:val="Listanumerowana"/>
      <w:lvlText w:val="%1."/>
      <w:lvlJc w:val="left"/>
      <w:pPr>
        <w:tabs>
          <w:tab w:val="num" w:pos="360"/>
        </w:tabs>
        <w:ind w:left="360" w:hanging="360"/>
      </w:pPr>
      <w:rPr>
        <w:b/>
        <w:i w:val="0"/>
        <w:sz w:val="24"/>
      </w:rPr>
    </w:lvl>
  </w:abstractNum>
  <w:abstractNum w:abstractNumId="44" w15:restartNumberingAfterBreak="0">
    <w:nsid w:val="711A3A71"/>
    <w:multiLevelType w:val="hybridMultilevel"/>
    <w:tmpl w:val="8F4AB3B0"/>
    <w:lvl w:ilvl="0" w:tplc="79566950">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5144B77"/>
    <w:multiLevelType w:val="hybridMultilevel"/>
    <w:tmpl w:val="B46AE85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75D65B40"/>
    <w:multiLevelType w:val="hybridMultilevel"/>
    <w:tmpl w:val="7608A0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38"/>
    <w:lvlOverride w:ilvl="0">
      <w:lvl w:ilvl="0">
        <w:start w:val="1"/>
        <w:numFmt w:val="decimal"/>
        <w:lvlText w:val="%1."/>
        <w:lvlJc w:val="left"/>
        <w:pPr>
          <w:tabs>
            <w:tab w:val="num" w:pos="360"/>
          </w:tabs>
          <w:ind w:left="357" w:hanging="357"/>
        </w:pPr>
        <w:rPr>
          <w:rFonts w:ascii="Arial" w:hAnsi="Arial" w:hint="default"/>
          <w:b/>
          <w:i w:val="0"/>
          <w:sz w:val="20"/>
          <w:szCs w:val="20"/>
          <w:u w:val="none"/>
        </w:rPr>
      </w:lvl>
    </w:lvlOverride>
    <w:lvlOverride w:ilvl="1">
      <w:lvl w:ilvl="1">
        <w:start w:val="1"/>
        <w:numFmt w:val="decimal"/>
        <w:lvlText w:val="%1.%2."/>
        <w:lvlJc w:val="left"/>
        <w:pPr>
          <w:tabs>
            <w:tab w:val="num" w:pos="720"/>
          </w:tabs>
          <w:ind w:left="720" w:hanging="36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tabs>
            <w:tab w:val="num" w:pos="1634"/>
          </w:tabs>
          <w:ind w:left="1634" w:hanging="357"/>
        </w:pPr>
        <w:rPr>
          <w:rFonts w:ascii="Arial" w:hAnsi="Arial"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lvlText w:val="%1.%2.%3.%4."/>
        <w:lvlJc w:val="left"/>
        <w:pPr>
          <w:tabs>
            <w:tab w:val="num" w:pos="1440"/>
          </w:tabs>
          <w:ind w:left="1440" w:hanging="363"/>
        </w:pPr>
        <w:rPr>
          <w:rFonts w:ascii="Arial" w:hAnsi="Arial" w:hint="default"/>
          <w:b w:val="0"/>
          <w:i w:val="0"/>
          <w:sz w:val="20"/>
        </w:rPr>
      </w:lvl>
    </w:lvlOverride>
    <w:lvlOverride w:ilvl="4">
      <w:lvl w:ilvl="4">
        <w:start w:val="1"/>
        <w:numFmt w:val="decimal"/>
        <w:lvlText w:val="%1.%2.%3.%4.%5."/>
        <w:lvlJc w:val="left"/>
        <w:pPr>
          <w:tabs>
            <w:tab w:val="num" w:pos="1797"/>
          </w:tabs>
          <w:ind w:left="1797" w:hanging="357"/>
        </w:pPr>
        <w:rPr>
          <w:rFonts w:ascii="Arial" w:hAnsi="Arial" w:hint="default"/>
          <w:b w:val="0"/>
          <w:i w:val="0"/>
          <w:sz w:val="20"/>
        </w:rPr>
      </w:lvl>
    </w:lvlOverride>
    <w:lvlOverride w:ilvl="5">
      <w:lvl w:ilvl="5">
        <w:start w:val="1"/>
        <w:numFmt w:val="decimal"/>
        <w:lvlText w:val="%1.%2.%3.%4.%5.%6."/>
        <w:lvlJc w:val="left"/>
        <w:pPr>
          <w:tabs>
            <w:tab w:val="num" w:pos="2160"/>
          </w:tabs>
          <w:ind w:left="2160" w:hanging="363"/>
        </w:pPr>
        <w:rPr>
          <w:rFonts w:ascii="Arial" w:hAnsi="Arial" w:hint="default"/>
          <w:b w:val="0"/>
          <w:i w:val="0"/>
          <w:sz w:val="20"/>
        </w:rPr>
      </w:lvl>
    </w:lvlOverride>
    <w:lvlOverride w:ilvl="6">
      <w:lvl w:ilvl="6">
        <w:start w:val="1"/>
        <w:numFmt w:val="decimal"/>
        <w:lvlText w:val="%1.%2.%3.%4.%5.%6.%7."/>
        <w:lvlJc w:val="left"/>
        <w:pPr>
          <w:tabs>
            <w:tab w:val="num" w:pos="2517"/>
          </w:tabs>
          <w:ind w:left="2517" w:hanging="357"/>
        </w:pPr>
        <w:rPr>
          <w:rFonts w:ascii="Arial" w:hAnsi="Arial" w:hint="default"/>
          <w:b w:val="0"/>
          <w:i w:val="0"/>
          <w:sz w:val="20"/>
        </w:rPr>
      </w:lvl>
    </w:lvlOverride>
    <w:lvlOverride w:ilvl="7">
      <w:lvl w:ilvl="7">
        <w:start w:val="1"/>
        <w:numFmt w:val="decimal"/>
        <w:lvlText w:val="%1.%2.%3.%4.%5.%6.%7.%8."/>
        <w:lvlJc w:val="left"/>
        <w:pPr>
          <w:tabs>
            <w:tab w:val="num" w:pos="2880"/>
          </w:tabs>
          <w:ind w:left="2880" w:hanging="363"/>
        </w:pPr>
        <w:rPr>
          <w:rFonts w:ascii="Arial" w:hAnsi="Arial" w:hint="default"/>
          <w:b w:val="0"/>
          <w:i w:val="0"/>
          <w:sz w:val="20"/>
        </w:rPr>
      </w:lvl>
    </w:lvlOverride>
    <w:lvlOverride w:ilvl="8">
      <w:lvl w:ilvl="8">
        <w:start w:val="1"/>
        <w:numFmt w:val="decimal"/>
        <w:lvlText w:val="%1.%2.%3.%4.%5.%6.%7.%8.%9."/>
        <w:lvlJc w:val="left"/>
        <w:pPr>
          <w:tabs>
            <w:tab w:val="num" w:pos="3238"/>
          </w:tabs>
          <w:ind w:left="3238" w:hanging="358"/>
        </w:pPr>
        <w:rPr>
          <w:rFonts w:ascii="Arial" w:hAnsi="Arial" w:hint="default"/>
          <w:b w:val="0"/>
          <w:i w:val="0"/>
          <w:sz w:val="20"/>
        </w:rPr>
      </w:lvl>
    </w:lvlOverride>
  </w:num>
  <w:num w:numId="3">
    <w:abstractNumId w:val="36"/>
  </w:num>
  <w:num w:numId="4">
    <w:abstractNumId w:val="23"/>
  </w:num>
  <w:num w:numId="5">
    <w:abstractNumId w:val="4"/>
  </w:num>
  <w:num w:numId="6">
    <w:abstractNumId w:val="19"/>
  </w:num>
  <w:num w:numId="7">
    <w:abstractNumId w:val="43"/>
  </w:num>
  <w:num w:numId="8">
    <w:abstractNumId w:val="31"/>
  </w:num>
  <w:num w:numId="9">
    <w:abstractNumId w:val="30"/>
  </w:num>
  <w:num w:numId="10">
    <w:abstractNumId w:val="16"/>
  </w:num>
  <w:num w:numId="11">
    <w:abstractNumId w:val="37"/>
  </w:num>
  <w:num w:numId="12">
    <w:abstractNumId w:val="3"/>
  </w:num>
  <w:num w:numId="13">
    <w:abstractNumId w:val="28"/>
  </w:num>
  <w:num w:numId="14">
    <w:abstractNumId w:val="26"/>
  </w:num>
  <w:num w:numId="15">
    <w:abstractNumId w:val="35"/>
  </w:num>
  <w:num w:numId="16">
    <w:abstractNumId w:val="44"/>
  </w:num>
  <w:num w:numId="17">
    <w:abstractNumId w:val="8"/>
  </w:num>
  <w:num w:numId="18">
    <w:abstractNumId w:val="20"/>
  </w:num>
  <w:num w:numId="19">
    <w:abstractNumId w:val="39"/>
  </w:num>
  <w:num w:numId="20">
    <w:abstractNumId w:val="5"/>
  </w:num>
  <w:num w:numId="21">
    <w:abstractNumId w:val="7"/>
  </w:num>
  <w:num w:numId="22">
    <w:abstractNumId w:val="21"/>
  </w:num>
  <w:num w:numId="23">
    <w:abstractNumId w:val="11"/>
  </w:num>
  <w:num w:numId="24">
    <w:abstractNumId w:val="27"/>
  </w:num>
  <w:num w:numId="25">
    <w:abstractNumId w:val="42"/>
  </w:num>
  <w:num w:numId="26">
    <w:abstractNumId w:val="18"/>
  </w:num>
  <w:num w:numId="27">
    <w:abstractNumId w:val="14"/>
  </w:num>
  <w:num w:numId="28">
    <w:abstractNumId w:val="24"/>
  </w:num>
  <w:num w:numId="29">
    <w:abstractNumId w:val="2"/>
  </w:num>
  <w:num w:numId="30">
    <w:abstractNumId w:val="0"/>
  </w:num>
  <w:num w:numId="31">
    <w:abstractNumId w:val="25"/>
  </w:num>
  <w:num w:numId="32">
    <w:abstractNumId w:val="33"/>
  </w:num>
  <w:num w:numId="33">
    <w:abstractNumId w:val="32"/>
  </w:num>
  <w:num w:numId="34">
    <w:abstractNumId w:val="6"/>
  </w:num>
  <w:num w:numId="35">
    <w:abstractNumId w:val="40"/>
  </w:num>
  <w:num w:numId="36">
    <w:abstractNumId w:val="15"/>
  </w:num>
  <w:num w:numId="37">
    <w:abstractNumId w:val="34"/>
  </w:num>
  <w:num w:numId="38">
    <w:abstractNumId w:val="1"/>
  </w:num>
  <w:num w:numId="39">
    <w:abstractNumId w:val="9"/>
  </w:num>
  <w:num w:numId="40">
    <w:abstractNumId w:val="17"/>
  </w:num>
  <w:num w:numId="41">
    <w:abstractNumId w:val="29"/>
  </w:num>
  <w:num w:numId="42">
    <w:abstractNumId w:val="46"/>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2DB"/>
    <w:rsid w:val="00045FCE"/>
    <w:rsid w:val="00070100"/>
    <w:rsid w:val="00095403"/>
    <w:rsid w:val="001A220F"/>
    <w:rsid w:val="00245DCE"/>
    <w:rsid w:val="00281DCD"/>
    <w:rsid w:val="003232AC"/>
    <w:rsid w:val="00330573"/>
    <w:rsid w:val="00411CA5"/>
    <w:rsid w:val="00417BB7"/>
    <w:rsid w:val="00437D5F"/>
    <w:rsid w:val="00477E94"/>
    <w:rsid w:val="00491161"/>
    <w:rsid w:val="004917BD"/>
    <w:rsid w:val="004F6525"/>
    <w:rsid w:val="00531F8C"/>
    <w:rsid w:val="00565EC8"/>
    <w:rsid w:val="00581190"/>
    <w:rsid w:val="005D3F51"/>
    <w:rsid w:val="005E593B"/>
    <w:rsid w:val="006316F2"/>
    <w:rsid w:val="0063347B"/>
    <w:rsid w:val="00681A36"/>
    <w:rsid w:val="006C5A14"/>
    <w:rsid w:val="006D017A"/>
    <w:rsid w:val="007B47EC"/>
    <w:rsid w:val="007C3BCC"/>
    <w:rsid w:val="0080001F"/>
    <w:rsid w:val="008317BD"/>
    <w:rsid w:val="009302DB"/>
    <w:rsid w:val="009573F0"/>
    <w:rsid w:val="009A5C04"/>
    <w:rsid w:val="009C0433"/>
    <w:rsid w:val="009D6AF8"/>
    <w:rsid w:val="009F17D9"/>
    <w:rsid w:val="00B00E67"/>
    <w:rsid w:val="00B96101"/>
    <w:rsid w:val="00BB17E4"/>
    <w:rsid w:val="00C54A12"/>
    <w:rsid w:val="00C86BC2"/>
    <w:rsid w:val="00CB3DB2"/>
    <w:rsid w:val="00D63C0C"/>
    <w:rsid w:val="00D63CB3"/>
    <w:rsid w:val="00E95A80"/>
    <w:rsid w:val="00EC5365"/>
    <w:rsid w:val="00FA48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1883EE30"/>
  <w15:chartTrackingRefBased/>
  <w15:docId w15:val="{A20E9B84-57D8-47A4-8EA4-543A74A3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302DB"/>
  </w:style>
  <w:style w:type="paragraph" w:styleId="Nagwek1">
    <w:name w:val="heading 1"/>
    <w:basedOn w:val="Normalny"/>
    <w:next w:val="Normalny"/>
    <w:link w:val="Nagwek1Znak"/>
    <w:uiPriority w:val="9"/>
    <w:qFormat/>
    <w:rsid w:val="0058119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CB3DB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9302D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qFormat/>
    <w:rsid w:val="009302DB"/>
    <w:pPr>
      <w:keepNext/>
      <w:spacing w:after="0" w:line="360" w:lineRule="auto"/>
      <w:ind w:left="357"/>
      <w:jc w:val="center"/>
      <w:outlineLvl w:val="3"/>
    </w:pPr>
    <w:rPr>
      <w:rFonts w:ascii="Arial" w:eastAsia="Times New Roman" w:hAnsi="Arial" w:cs="Times New Roman"/>
      <w:b/>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semiHidden/>
    <w:rsid w:val="009302DB"/>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rsid w:val="009302DB"/>
    <w:rPr>
      <w:rFonts w:ascii="Arial" w:eastAsia="Times New Roman" w:hAnsi="Arial" w:cs="Times New Roman"/>
      <w:b/>
      <w:szCs w:val="24"/>
      <w:lang w:eastAsia="pl-PL"/>
    </w:rPr>
  </w:style>
  <w:style w:type="numbering" w:customStyle="1" w:styleId="Styl1">
    <w:name w:val="Styl1"/>
    <w:rsid w:val="009302DB"/>
    <w:pPr>
      <w:numPr>
        <w:numId w:val="1"/>
      </w:numPr>
    </w:pPr>
  </w:style>
  <w:style w:type="numbering" w:customStyle="1" w:styleId="Styl11">
    <w:name w:val="Styl11"/>
    <w:rsid w:val="009302DB"/>
  </w:style>
  <w:style w:type="numbering" w:customStyle="1" w:styleId="Styl12">
    <w:name w:val="Styl12"/>
    <w:rsid w:val="009302DB"/>
  </w:style>
  <w:style w:type="numbering" w:customStyle="1" w:styleId="Styl13">
    <w:name w:val="Styl13"/>
    <w:rsid w:val="009302DB"/>
  </w:style>
  <w:style w:type="paragraph" w:styleId="Listapunktowana2">
    <w:name w:val="List Bullet 2"/>
    <w:basedOn w:val="Normalny"/>
    <w:autoRedefine/>
    <w:rsid w:val="009302DB"/>
    <w:pPr>
      <w:numPr>
        <w:numId w:val="5"/>
      </w:numPr>
      <w:tabs>
        <w:tab w:val="clear" w:pos="360"/>
        <w:tab w:val="num" w:pos="1068"/>
      </w:tabs>
      <w:spacing w:before="60" w:after="0" w:line="240" w:lineRule="auto"/>
      <w:ind w:left="1068"/>
      <w:jc w:val="both"/>
    </w:pPr>
    <w:rPr>
      <w:rFonts w:ascii="Arial" w:eastAsia="Times New Roman" w:hAnsi="Arial" w:cs="Times New Roman"/>
      <w:spacing w:val="-8"/>
      <w:sz w:val="23"/>
      <w:szCs w:val="20"/>
      <w:lang w:eastAsia="pl-PL"/>
    </w:rPr>
  </w:style>
  <w:style w:type="paragraph" w:styleId="Akapitzlist">
    <w:name w:val="List Paragraph"/>
    <w:aliases w:val="normalny tekst,List Paragraph,Numerowanie,Akapit z listą BS,Kolorowa lista — akcent 11,Podsis rysunku,EPL lista punktowana z wyrózneniem,A_wyliczenie,K-P_odwolanie,Akapit z listą5,maz_wyliczenie,opis dzialania"/>
    <w:basedOn w:val="Normalny"/>
    <w:link w:val="AkapitzlistZnak"/>
    <w:uiPriority w:val="34"/>
    <w:qFormat/>
    <w:rsid w:val="009302DB"/>
    <w:pPr>
      <w:ind w:left="720"/>
      <w:contextualSpacing/>
    </w:pPr>
  </w:style>
  <w:style w:type="paragraph" w:styleId="Nagwek">
    <w:name w:val="header"/>
    <w:basedOn w:val="Normalny"/>
    <w:link w:val="NagwekZnak"/>
    <w:uiPriority w:val="99"/>
    <w:unhideWhenUsed/>
    <w:rsid w:val="009302D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302DB"/>
  </w:style>
  <w:style w:type="paragraph" w:styleId="Stopka">
    <w:name w:val="footer"/>
    <w:aliases w:val="stand"/>
    <w:basedOn w:val="Normalny"/>
    <w:link w:val="StopkaZnak"/>
    <w:unhideWhenUsed/>
    <w:rsid w:val="009302DB"/>
    <w:pPr>
      <w:tabs>
        <w:tab w:val="center" w:pos="4536"/>
        <w:tab w:val="right" w:pos="9072"/>
      </w:tabs>
      <w:spacing w:after="0" w:line="240" w:lineRule="auto"/>
    </w:pPr>
  </w:style>
  <w:style w:type="character" w:customStyle="1" w:styleId="StopkaZnak">
    <w:name w:val="Stopka Znak"/>
    <w:aliases w:val="stand Znak"/>
    <w:basedOn w:val="Domylnaczcionkaakapitu"/>
    <w:link w:val="Stopka"/>
    <w:rsid w:val="009302DB"/>
  </w:style>
  <w:style w:type="paragraph" w:styleId="Listanumerowana">
    <w:name w:val="List Number"/>
    <w:basedOn w:val="Normalny"/>
    <w:rsid w:val="009302DB"/>
    <w:pPr>
      <w:numPr>
        <w:numId w:val="7"/>
      </w:numPr>
      <w:spacing w:before="60" w:after="0" w:line="240" w:lineRule="auto"/>
      <w:jc w:val="both"/>
    </w:pPr>
    <w:rPr>
      <w:rFonts w:ascii="Arial" w:eastAsia="Times New Roman" w:hAnsi="Arial" w:cs="Times New Roman"/>
      <w:sz w:val="23"/>
      <w:szCs w:val="20"/>
      <w:lang w:eastAsia="pl-PL"/>
    </w:rPr>
  </w:style>
  <w:style w:type="paragraph" w:styleId="Tytu">
    <w:name w:val="Title"/>
    <w:aliases w:val="Znak, Znak"/>
    <w:basedOn w:val="Normalny"/>
    <w:link w:val="TytuZnak"/>
    <w:qFormat/>
    <w:rsid w:val="009302DB"/>
    <w:pPr>
      <w:spacing w:after="0" w:line="240" w:lineRule="auto"/>
      <w:jc w:val="center"/>
    </w:pPr>
    <w:rPr>
      <w:rFonts w:ascii="Arial" w:eastAsia="Times New Roman" w:hAnsi="Arial" w:cs="Times New Roman"/>
      <w:sz w:val="28"/>
      <w:szCs w:val="20"/>
      <w:lang w:eastAsia="pl-PL"/>
    </w:rPr>
  </w:style>
  <w:style w:type="character" w:customStyle="1" w:styleId="TytuZnak">
    <w:name w:val="Tytuł Znak"/>
    <w:aliases w:val="Znak Znak, Znak Znak,Znak Znak1"/>
    <w:basedOn w:val="Domylnaczcionkaakapitu"/>
    <w:link w:val="Tytu"/>
    <w:rsid w:val="009302DB"/>
    <w:rPr>
      <w:rFonts w:ascii="Arial" w:eastAsia="Times New Roman" w:hAnsi="Arial" w:cs="Times New Roman"/>
      <w:sz w:val="28"/>
      <w:szCs w:val="20"/>
      <w:lang w:eastAsia="pl-PL"/>
    </w:rPr>
  </w:style>
  <w:style w:type="paragraph" w:styleId="Tekstpodstawowy">
    <w:name w:val="Body Text"/>
    <w:aliases w:val="(F2)"/>
    <w:basedOn w:val="Normalny"/>
    <w:link w:val="TekstpodstawowyZnak"/>
    <w:rsid w:val="009302DB"/>
    <w:pPr>
      <w:spacing w:after="0" w:line="240" w:lineRule="auto"/>
      <w:jc w:val="both"/>
    </w:pPr>
    <w:rPr>
      <w:rFonts w:ascii="Arial" w:eastAsia="Times New Roman" w:hAnsi="Arial" w:cs="Times New Roman"/>
      <w:szCs w:val="24"/>
      <w:lang w:eastAsia="pl-PL"/>
    </w:rPr>
  </w:style>
  <w:style w:type="character" w:customStyle="1" w:styleId="TekstpodstawowyZnak">
    <w:name w:val="Tekst podstawowy Znak"/>
    <w:aliases w:val="(F2) Znak"/>
    <w:basedOn w:val="Domylnaczcionkaakapitu"/>
    <w:link w:val="Tekstpodstawowy"/>
    <w:rsid w:val="009302DB"/>
    <w:rPr>
      <w:rFonts w:ascii="Arial" w:eastAsia="Times New Roman" w:hAnsi="Arial" w:cs="Times New Roman"/>
      <w:szCs w:val="24"/>
      <w:lang w:eastAsia="pl-PL"/>
    </w:rPr>
  </w:style>
  <w:style w:type="character" w:customStyle="1" w:styleId="fontstyle01">
    <w:name w:val="fontstyle01"/>
    <w:basedOn w:val="Domylnaczcionkaakapitu"/>
    <w:rsid w:val="009302DB"/>
    <w:rPr>
      <w:rFonts w:ascii="Bold" w:hAnsi="Bold" w:hint="default"/>
      <w:b/>
      <w:bCs/>
      <w:i w:val="0"/>
      <w:iCs w:val="0"/>
      <w:color w:val="000000"/>
      <w:sz w:val="24"/>
      <w:szCs w:val="24"/>
    </w:rPr>
  </w:style>
  <w:style w:type="character" w:styleId="Odwoaniedokomentarza">
    <w:name w:val="annotation reference"/>
    <w:basedOn w:val="Domylnaczcionkaakapitu"/>
    <w:uiPriority w:val="99"/>
    <w:semiHidden/>
    <w:unhideWhenUsed/>
    <w:rsid w:val="009302DB"/>
    <w:rPr>
      <w:sz w:val="16"/>
      <w:szCs w:val="16"/>
    </w:rPr>
  </w:style>
  <w:style w:type="paragraph" w:styleId="Tekstkomentarza">
    <w:name w:val="annotation text"/>
    <w:basedOn w:val="Normalny"/>
    <w:link w:val="TekstkomentarzaZnak"/>
    <w:uiPriority w:val="99"/>
    <w:semiHidden/>
    <w:unhideWhenUsed/>
    <w:rsid w:val="009302D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302DB"/>
    <w:rPr>
      <w:sz w:val="20"/>
      <w:szCs w:val="20"/>
    </w:rPr>
  </w:style>
  <w:style w:type="paragraph" w:styleId="Tematkomentarza">
    <w:name w:val="annotation subject"/>
    <w:basedOn w:val="Tekstkomentarza"/>
    <w:next w:val="Tekstkomentarza"/>
    <w:link w:val="TematkomentarzaZnak"/>
    <w:uiPriority w:val="99"/>
    <w:semiHidden/>
    <w:unhideWhenUsed/>
    <w:rsid w:val="009302DB"/>
    <w:rPr>
      <w:b/>
      <w:bCs/>
    </w:rPr>
  </w:style>
  <w:style w:type="character" w:customStyle="1" w:styleId="TematkomentarzaZnak">
    <w:name w:val="Temat komentarza Znak"/>
    <w:basedOn w:val="TekstkomentarzaZnak"/>
    <w:link w:val="Tematkomentarza"/>
    <w:uiPriority w:val="99"/>
    <w:semiHidden/>
    <w:rsid w:val="009302DB"/>
    <w:rPr>
      <w:b/>
      <w:bCs/>
      <w:sz w:val="20"/>
      <w:szCs w:val="20"/>
    </w:rPr>
  </w:style>
  <w:style w:type="paragraph" w:styleId="Tekstdymka">
    <w:name w:val="Balloon Text"/>
    <w:basedOn w:val="Normalny"/>
    <w:link w:val="TekstdymkaZnak"/>
    <w:uiPriority w:val="99"/>
    <w:semiHidden/>
    <w:unhideWhenUsed/>
    <w:rsid w:val="009302D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02DB"/>
    <w:rPr>
      <w:rFonts w:ascii="Segoe UI" w:hAnsi="Segoe UI" w:cs="Segoe UI"/>
      <w:sz w:val="18"/>
      <w:szCs w:val="18"/>
    </w:rPr>
  </w:style>
  <w:style w:type="character" w:styleId="Hipercze">
    <w:name w:val="Hyperlink"/>
    <w:basedOn w:val="Domylnaczcionkaakapitu"/>
    <w:uiPriority w:val="99"/>
    <w:semiHidden/>
    <w:unhideWhenUsed/>
    <w:rsid w:val="009302DB"/>
    <w:rPr>
      <w:rFonts w:ascii="Verdana" w:hAnsi="Verdana" w:hint="default"/>
      <w:b/>
      <w:bCs/>
      <w:strike w:val="0"/>
      <w:dstrike w:val="0"/>
      <w:color w:val="6F6F6F"/>
      <w:u w:val="none"/>
      <w:effect w:val="none"/>
    </w:rPr>
  </w:style>
  <w:style w:type="paragraph" w:styleId="NormalnyWeb">
    <w:name w:val="Normal (Web)"/>
    <w:basedOn w:val="Normalny"/>
    <w:uiPriority w:val="99"/>
    <w:semiHidden/>
    <w:unhideWhenUsed/>
    <w:rsid w:val="009302DB"/>
    <w:pPr>
      <w:spacing w:before="100" w:beforeAutospacing="1" w:after="100" w:afterAutospacing="1" w:line="240" w:lineRule="auto"/>
    </w:pPr>
    <w:rPr>
      <w:rFonts w:ascii="Times New Roman" w:hAnsi="Times New Roman" w:cs="Times New Roman"/>
      <w:sz w:val="24"/>
      <w:szCs w:val="24"/>
      <w:lang w:eastAsia="pl-PL"/>
    </w:rPr>
  </w:style>
  <w:style w:type="paragraph" w:customStyle="1" w:styleId="Default">
    <w:name w:val="Default"/>
    <w:rsid w:val="00330573"/>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Styl">
    <w:name w:val="Styl"/>
    <w:rsid w:val="00330573"/>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Wyjustowany">
    <w:name w:val="Styl Wyjustowany"/>
    <w:basedOn w:val="Normalny"/>
    <w:rsid w:val="00330573"/>
    <w:pPr>
      <w:spacing w:after="0" w:line="240" w:lineRule="auto"/>
      <w:jc w:val="both"/>
    </w:pPr>
    <w:rPr>
      <w:rFonts w:ascii="Arial" w:eastAsia="Times New Roman" w:hAnsi="Arial" w:cs="Times New Roman"/>
      <w:szCs w:val="20"/>
      <w:lang w:eastAsia="pl-PL"/>
    </w:rPr>
  </w:style>
  <w:style w:type="character" w:customStyle="1" w:styleId="AkapitzlistZnak">
    <w:name w:val="Akapit z listą Znak"/>
    <w:aliases w:val="normalny tekst Znak,List Paragraph Znak,Numerowanie Znak,Akapit z listą BS Znak,Kolorowa lista — akcent 11 Znak,Podsis rysunku Znak,EPL lista punktowana z wyrózneniem Znak,A_wyliczenie Znak,K-P_odwolanie Znak,Akapit z listą5 Znak"/>
    <w:link w:val="Akapitzlist"/>
    <w:uiPriority w:val="99"/>
    <w:locked/>
    <w:rsid w:val="00330573"/>
  </w:style>
  <w:style w:type="character" w:customStyle="1" w:styleId="Nagwek1Znak">
    <w:name w:val="Nagłówek 1 Znak"/>
    <w:basedOn w:val="Domylnaczcionkaakapitu"/>
    <w:link w:val="Nagwek1"/>
    <w:uiPriority w:val="9"/>
    <w:rsid w:val="00581190"/>
    <w:rPr>
      <w:rFonts w:asciiTheme="majorHAnsi" w:eastAsiaTheme="majorEastAsia" w:hAnsiTheme="majorHAnsi" w:cstheme="majorBidi"/>
      <w:color w:val="2F5496" w:themeColor="accent1" w:themeShade="BF"/>
      <w:sz w:val="32"/>
      <w:szCs w:val="32"/>
    </w:rPr>
  </w:style>
  <w:style w:type="paragraph" w:styleId="Podtytu">
    <w:name w:val="Subtitle"/>
    <w:basedOn w:val="Normalny"/>
    <w:link w:val="PodtytuZnak"/>
    <w:qFormat/>
    <w:rsid w:val="00581190"/>
    <w:pPr>
      <w:spacing w:after="0" w:line="240" w:lineRule="auto"/>
      <w:jc w:val="center"/>
    </w:pPr>
    <w:rPr>
      <w:rFonts w:ascii="Arial" w:eastAsia="Times New Roman" w:hAnsi="Arial" w:cs="Arial"/>
      <w:b/>
      <w:bCs/>
      <w:szCs w:val="24"/>
      <w:lang w:eastAsia="pl-PL"/>
    </w:rPr>
  </w:style>
  <w:style w:type="character" w:customStyle="1" w:styleId="PodtytuZnak">
    <w:name w:val="Podtytuł Znak"/>
    <w:basedOn w:val="Domylnaczcionkaakapitu"/>
    <w:link w:val="Podtytu"/>
    <w:rsid w:val="00581190"/>
    <w:rPr>
      <w:rFonts w:ascii="Arial" w:eastAsia="Times New Roman" w:hAnsi="Arial" w:cs="Arial"/>
      <w:b/>
      <w:bCs/>
      <w:szCs w:val="24"/>
      <w:lang w:eastAsia="pl-PL"/>
    </w:rPr>
  </w:style>
  <w:style w:type="character" w:customStyle="1" w:styleId="Teksttreci">
    <w:name w:val="Tekst treści_"/>
    <w:link w:val="Teksttreci0"/>
    <w:uiPriority w:val="99"/>
    <w:rsid w:val="00581190"/>
    <w:rPr>
      <w:rFonts w:ascii="Arial" w:hAnsi="Arial"/>
      <w:sz w:val="23"/>
      <w:szCs w:val="23"/>
      <w:shd w:val="clear" w:color="auto" w:fill="FFFFFF"/>
    </w:rPr>
  </w:style>
  <w:style w:type="paragraph" w:customStyle="1" w:styleId="Teksttreci0">
    <w:name w:val="Tekst treści"/>
    <w:basedOn w:val="Normalny"/>
    <w:link w:val="Teksttreci"/>
    <w:uiPriority w:val="99"/>
    <w:rsid w:val="00581190"/>
    <w:pPr>
      <w:widowControl w:val="0"/>
      <w:shd w:val="clear" w:color="auto" w:fill="FFFFFF"/>
      <w:spacing w:after="0" w:line="252" w:lineRule="exact"/>
    </w:pPr>
    <w:rPr>
      <w:rFonts w:ascii="Arial" w:hAnsi="Arial"/>
      <w:sz w:val="23"/>
      <w:szCs w:val="23"/>
    </w:rPr>
  </w:style>
  <w:style w:type="character" w:customStyle="1" w:styleId="Nagwek2Znak">
    <w:name w:val="Nagłówek 2 Znak"/>
    <w:basedOn w:val="Domylnaczcionkaakapitu"/>
    <w:link w:val="Nagwek2"/>
    <w:uiPriority w:val="9"/>
    <w:semiHidden/>
    <w:rsid w:val="00CB3DB2"/>
    <w:rPr>
      <w:rFonts w:asciiTheme="majorHAnsi" w:eastAsiaTheme="majorEastAsia" w:hAnsiTheme="majorHAnsi" w:cstheme="majorBidi"/>
      <w:color w:val="2F5496" w:themeColor="accent1" w:themeShade="BF"/>
      <w:sz w:val="26"/>
      <w:szCs w:val="26"/>
    </w:rPr>
  </w:style>
  <w:style w:type="paragraph" w:styleId="Tekstpodstawowy3">
    <w:name w:val="Body Text 3"/>
    <w:basedOn w:val="Normalny"/>
    <w:link w:val="Tekstpodstawowy3Znak"/>
    <w:uiPriority w:val="99"/>
    <w:semiHidden/>
    <w:unhideWhenUsed/>
    <w:rsid w:val="00BB17E4"/>
    <w:pPr>
      <w:spacing w:after="120"/>
    </w:pPr>
    <w:rPr>
      <w:sz w:val="16"/>
      <w:szCs w:val="16"/>
    </w:rPr>
  </w:style>
  <w:style w:type="character" w:customStyle="1" w:styleId="Tekstpodstawowy3Znak">
    <w:name w:val="Tekst podstawowy 3 Znak"/>
    <w:basedOn w:val="Domylnaczcionkaakapitu"/>
    <w:link w:val="Tekstpodstawowy3"/>
    <w:uiPriority w:val="99"/>
    <w:semiHidden/>
    <w:rsid w:val="00BB17E4"/>
    <w:rPr>
      <w:sz w:val="16"/>
      <w:szCs w:val="16"/>
    </w:rPr>
  </w:style>
  <w:style w:type="paragraph" w:customStyle="1" w:styleId="WW-Tekstpodstawowywcity3">
    <w:name w:val="WW-Tekst podstawowy wcięty 3"/>
    <w:basedOn w:val="Normalny"/>
    <w:rsid w:val="00BB17E4"/>
    <w:pPr>
      <w:suppressAutoHyphens/>
      <w:spacing w:after="0" w:line="240" w:lineRule="auto"/>
      <w:ind w:left="284" w:hanging="284"/>
      <w:jc w:val="both"/>
    </w:pPr>
    <w:rPr>
      <w:rFonts w:ascii="Arial" w:eastAsia="Times New Roman" w:hAnsi="Arial" w:cs="Times New Roman"/>
      <w:szCs w:val="20"/>
      <w:lang w:eastAsia="ar-SA"/>
    </w:rPr>
  </w:style>
  <w:style w:type="paragraph" w:customStyle="1" w:styleId="western">
    <w:name w:val="western"/>
    <w:basedOn w:val="Normalny"/>
    <w:rsid w:val="00BB17E4"/>
    <w:pPr>
      <w:spacing w:after="0" w:line="240" w:lineRule="auto"/>
    </w:pPr>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BB17E4"/>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BB17E4"/>
    <w:rPr>
      <w:rFonts w:ascii="Times New Roman" w:eastAsia="Times New Roman" w:hAnsi="Times New Roman" w:cs="Times New Roman"/>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95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odo@mpwik.com.p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25</Pages>
  <Words>9564</Words>
  <Characters>57386</Characters>
  <Application>Microsoft Office Word</Application>
  <DocSecurity>0</DocSecurity>
  <Lines>478</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Skarzyńska-Olek Katarzyna</dc:creator>
  <cp:keywords/>
  <dc:description/>
  <cp:lastModifiedBy>Jankowska Patrycja</cp:lastModifiedBy>
  <cp:revision>16</cp:revision>
  <dcterms:created xsi:type="dcterms:W3CDTF">2025-07-23T11:16:00Z</dcterms:created>
  <dcterms:modified xsi:type="dcterms:W3CDTF">2026-05-05T11:11:00Z</dcterms:modified>
</cp:coreProperties>
</file>