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FEB6C" w14:textId="77777777" w:rsidR="0068042D" w:rsidRDefault="0068042D" w:rsidP="0068042D">
      <w:pPr>
        <w:spacing w:line="276" w:lineRule="auto"/>
        <w:ind w:left="7371"/>
        <w:rPr>
          <w:rFonts w:ascii="Verdana" w:hAnsi="Verdana"/>
          <w:color w:val="FFFFFF"/>
          <w:sz w:val="17"/>
          <w:szCs w:val="17"/>
        </w:rPr>
      </w:pPr>
    </w:p>
    <w:p w14:paraId="20F742E9" w14:textId="77777777" w:rsidR="0068042D" w:rsidRPr="00A167AE" w:rsidRDefault="0068042D" w:rsidP="0068042D">
      <w:pPr>
        <w:pStyle w:val="Tekstpodstawowy"/>
        <w:ind w:firstLine="6237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i/>
          <w:sz w:val="17"/>
          <w:szCs w:val="17"/>
          <w:u w:val="single"/>
        </w:rPr>
        <w:t>Załącznik nr 2</w:t>
      </w:r>
      <w:r w:rsidRPr="00A167AE">
        <w:rPr>
          <w:rFonts w:ascii="Verdana" w:hAnsi="Verdana" w:cs="Verdana"/>
          <w:i/>
          <w:sz w:val="17"/>
          <w:szCs w:val="17"/>
          <w:u w:val="single"/>
        </w:rPr>
        <w:t xml:space="preserve"> do </w:t>
      </w:r>
      <w:r>
        <w:rPr>
          <w:rFonts w:ascii="Verdana" w:hAnsi="Verdana" w:cs="Verdana"/>
          <w:i/>
          <w:sz w:val="17"/>
          <w:szCs w:val="17"/>
          <w:u w:val="single"/>
        </w:rPr>
        <w:t>Zapytania ofertowego</w:t>
      </w:r>
      <w:r w:rsidRPr="00A167AE">
        <w:rPr>
          <w:rFonts w:ascii="Verdana" w:hAnsi="Verdana" w:cs="Verdana"/>
          <w:i/>
          <w:sz w:val="17"/>
          <w:szCs w:val="17"/>
          <w:u w:val="single"/>
        </w:rPr>
        <w:t xml:space="preserve"> </w:t>
      </w:r>
    </w:p>
    <w:p w14:paraId="48CEB2B8" w14:textId="77777777" w:rsidR="0068042D" w:rsidRPr="00A167AE" w:rsidRDefault="0068042D" w:rsidP="0068042D">
      <w:pPr>
        <w:pStyle w:val="Nagwek6"/>
        <w:ind w:firstLine="0"/>
        <w:rPr>
          <w:rFonts w:ascii="Verdana" w:hAnsi="Verdana" w:cs="Verdana"/>
          <w:sz w:val="17"/>
          <w:szCs w:val="17"/>
        </w:rPr>
      </w:pPr>
    </w:p>
    <w:p w14:paraId="3CAB2106" w14:textId="77777777" w:rsidR="0068042D" w:rsidRPr="00A167AE" w:rsidRDefault="0068042D" w:rsidP="0068042D">
      <w:pPr>
        <w:pStyle w:val="Nagwek6"/>
        <w:ind w:firstLine="0"/>
        <w:rPr>
          <w:rFonts w:ascii="Verdana" w:hAnsi="Verdana" w:cs="Verdana"/>
          <w:sz w:val="17"/>
          <w:szCs w:val="17"/>
          <w:u w:val="none"/>
        </w:rPr>
      </w:pPr>
      <w:r w:rsidRPr="00A167AE">
        <w:rPr>
          <w:rFonts w:ascii="Verdana" w:hAnsi="Verdana" w:cs="Verdana"/>
          <w:sz w:val="17"/>
          <w:szCs w:val="17"/>
          <w:u w:val="none"/>
        </w:rPr>
        <w:t xml:space="preserve">FORMULARZ OFERTY </w:t>
      </w:r>
    </w:p>
    <w:p w14:paraId="0C1EB767" w14:textId="77777777" w:rsidR="0068042D" w:rsidRPr="00A167AE" w:rsidRDefault="0068042D" w:rsidP="0068042D">
      <w:pPr>
        <w:rPr>
          <w:rFonts w:ascii="Verdana" w:hAnsi="Verdana"/>
          <w:b/>
          <w:sz w:val="17"/>
          <w:szCs w:val="17"/>
        </w:rPr>
      </w:pPr>
    </w:p>
    <w:p w14:paraId="116EA431" w14:textId="77777777" w:rsidR="0068042D" w:rsidRPr="0068042D" w:rsidRDefault="0068042D" w:rsidP="0068042D">
      <w:pPr>
        <w:ind w:firstLine="431"/>
        <w:rPr>
          <w:rFonts w:ascii="Verdana" w:hAnsi="Verdana" w:cs="Verdana"/>
          <w:sz w:val="17"/>
          <w:szCs w:val="17"/>
          <w:lang w:val="en-GB"/>
        </w:rPr>
      </w:pPr>
      <w:proofErr w:type="spellStart"/>
      <w:r w:rsidRPr="0068042D">
        <w:rPr>
          <w:rFonts w:ascii="Verdana" w:hAnsi="Verdana" w:cs="Verdana"/>
          <w:b/>
          <w:sz w:val="17"/>
          <w:szCs w:val="17"/>
          <w:lang w:val="en-GB"/>
        </w:rPr>
        <w:t>Oferent</w:t>
      </w:r>
      <w:proofErr w:type="spellEnd"/>
      <w:r w:rsidRPr="0068042D">
        <w:rPr>
          <w:rFonts w:ascii="Verdana" w:hAnsi="Verdana" w:cs="Verdana"/>
          <w:b/>
          <w:sz w:val="17"/>
          <w:szCs w:val="17"/>
          <w:lang w:val="en-GB"/>
        </w:rPr>
        <w:t xml:space="preserve">: </w:t>
      </w:r>
      <w:r w:rsidRPr="0068042D">
        <w:rPr>
          <w:rFonts w:ascii="Verdana" w:hAnsi="Verdana" w:cs="Verdana"/>
          <w:sz w:val="17"/>
          <w:szCs w:val="17"/>
          <w:lang w:val="en-GB"/>
        </w:rPr>
        <w:t>. . . . . . . . . . . . . . . . . . . . . . . . . . . . . . . . . . . . . . . . . . . . . . . . .</w:t>
      </w:r>
    </w:p>
    <w:p w14:paraId="5C9DA100" w14:textId="77777777" w:rsidR="0068042D" w:rsidRPr="0068042D" w:rsidRDefault="0068042D" w:rsidP="0068042D">
      <w:pPr>
        <w:ind w:firstLine="431"/>
        <w:jc w:val="both"/>
        <w:rPr>
          <w:rFonts w:ascii="Verdana" w:hAnsi="Verdana" w:cs="Verdana"/>
          <w:sz w:val="17"/>
          <w:szCs w:val="17"/>
          <w:lang w:val="en-GB"/>
        </w:rPr>
      </w:pPr>
    </w:p>
    <w:p w14:paraId="2636557E" w14:textId="77777777" w:rsidR="0068042D" w:rsidRPr="0068042D" w:rsidRDefault="0068042D" w:rsidP="0068042D">
      <w:pPr>
        <w:ind w:firstLine="431"/>
        <w:jc w:val="both"/>
        <w:rPr>
          <w:rFonts w:ascii="Verdana" w:hAnsi="Verdana" w:cs="Verdana"/>
          <w:sz w:val="17"/>
          <w:szCs w:val="17"/>
          <w:lang w:val="en-GB"/>
        </w:rPr>
      </w:pPr>
      <w:r w:rsidRPr="0068042D">
        <w:rPr>
          <w:rFonts w:ascii="Verdana" w:hAnsi="Verdana" w:cs="Verdana"/>
          <w:sz w:val="17"/>
          <w:szCs w:val="17"/>
          <w:lang w:val="en-GB"/>
        </w:rPr>
        <w:t>Adres:  . . . . . . . . . . . . . . . . . . . . . . . . . . . . . . . . . . . . . . . . . . . . . . . . .</w:t>
      </w:r>
    </w:p>
    <w:p w14:paraId="0D7A8A1C" w14:textId="77777777" w:rsidR="0068042D" w:rsidRPr="0068042D" w:rsidRDefault="0068042D" w:rsidP="0068042D">
      <w:pPr>
        <w:ind w:firstLine="431"/>
        <w:jc w:val="both"/>
        <w:rPr>
          <w:rFonts w:ascii="Verdana" w:hAnsi="Verdana" w:cs="Verdana"/>
          <w:sz w:val="17"/>
          <w:szCs w:val="17"/>
          <w:lang w:val="en-GB"/>
        </w:rPr>
      </w:pPr>
    </w:p>
    <w:p w14:paraId="311104A7" w14:textId="77777777" w:rsidR="0068042D" w:rsidRPr="0068042D" w:rsidRDefault="0068042D" w:rsidP="0068042D">
      <w:pPr>
        <w:ind w:firstLine="431"/>
        <w:jc w:val="both"/>
        <w:rPr>
          <w:rFonts w:ascii="Verdana" w:hAnsi="Verdana" w:cs="Verdana"/>
          <w:b/>
          <w:sz w:val="17"/>
          <w:szCs w:val="17"/>
          <w:lang w:val="en-GB"/>
        </w:rPr>
      </w:pPr>
      <w:proofErr w:type="spellStart"/>
      <w:r w:rsidRPr="0068042D">
        <w:rPr>
          <w:rFonts w:ascii="Verdana" w:hAnsi="Verdana" w:cs="Verdana"/>
          <w:sz w:val="17"/>
          <w:szCs w:val="17"/>
          <w:lang w:val="en-GB"/>
        </w:rPr>
        <w:t>tel</w:t>
      </w:r>
      <w:proofErr w:type="spellEnd"/>
      <w:r w:rsidRPr="0068042D">
        <w:rPr>
          <w:rFonts w:ascii="Verdana" w:hAnsi="Verdana" w:cs="Verdana"/>
          <w:sz w:val="17"/>
          <w:szCs w:val="17"/>
          <w:lang w:val="en-GB"/>
        </w:rPr>
        <w:t xml:space="preserve">  . . . . . . . . . . . . . . . . . . .    fax. . . . . . . . . . . . . . . . . . . . . . . . . . . . . </w:t>
      </w:r>
    </w:p>
    <w:p w14:paraId="74EC4226" w14:textId="77777777" w:rsidR="0068042D" w:rsidRPr="0068042D" w:rsidRDefault="0068042D" w:rsidP="0068042D">
      <w:pPr>
        <w:ind w:firstLine="431"/>
        <w:jc w:val="both"/>
        <w:rPr>
          <w:rFonts w:ascii="Verdana" w:hAnsi="Verdana" w:cs="Verdana"/>
          <w:b/>
          <w:sz w:val="17"/>
          <w:szCs w:val="17"/>
          <w:lang w:val="en-GB"/>
        </w:rPr>
      </w:pPr>
    </w:p>
    <w:p w14:paraId="26B29096" w14:textId="77777777" w:rsidR="0068042D" w:rsidRPr="0068042D" w:rsidRDefault="0068042D" w:rsidP="0068042D">
      <w:pPr>
        <w:ind w:firstLine="431"/>
        <w:jc w:val="both"/>
        <w:rPr>
          <w:rFonts w:ascii="Verdana" w:hAnsi="Verdana" w:cs="Verdana"/>
          <w:sz w:val="17"/>
          <w:szCs w:val="17"/>
          <w:lang w:val="en-GB"/>
        </w:rPr>
      </w:pPr>
      <w:r w:rsidRPr="0068042D">
        <w:rPr>
          <w:rFonts w:ascii="Verdana" w:hAnsi="Verdana" w:cs="Verdana"/>
          <w:sz w:val="17"/>
          <w:szCs w:val="17"/>
          <w:lang w:val="en-GB"/>
        </w:rPr>
        <w:t xml:space="preserve">NIP . . . . . . . . . . . . . . . . . . .    REGON . . . . . . . . . . . . . . . . . . . . . . . . . . </w:t>
      </w:r>
    </w:p>
    <w:p w14:paraId="2B6189CF" w14:textId="77777777" w:rsidR="0068042D" w:rsidRPr="0068042D" w:rsidRDefault="0068042D" w:rsidP="0068042D">
      <w:pPr>
        <w:ind w:firstLine="431"/>
        <w:jc w:val="both"/>
        <w:rPr>
          <w:rFonts w:ascii="Verdana" w:hAnsi="Verdana" w:cs="Verdana"/>
          <w:sz w:val="17"/>
          <w:szCs w:val="17"/>
          <w:lang w:val="en-GB"/>
        </w:rPr>
      </w:pPr>
    </w:p>
    <w:p w14:paraId="57F09055" w14:textId="77777777" w:rsidR="0068042D" w:rsidRPr="0068042D" w:rsidRDefault="0068042D" w:rsidP="0068042D">
      <w:pPr>
        <w:ind w:firstLine="431"/>
        <w:jc w:val="both"/>
        <w:rPr>
          <w:rFonts w:ascii="Verdana" w:hAnsi="Verdana" w:cs="Verdana"/>
          <w:b/>
          <w:sz w:val="17"/>
          <w:szCs w:val="17"/>
          <w:lang w:val="en-GB"/>
        </w:rPr>
      </w:pPr>
      <w:r w:rsidRPr="0068042D">
        <w:rPr>
          <w:rFonts w:ascii="Verdana" w:hAnsi="Verdana" w:cs="Verdana"/>
          <w:sz w:val="17"/>
          <w:szCs w:val="17"/>
          <w:lang w:val="en-GB"/>
        </w:rPr>
        <w:t>http: . . . . . . . . . . . . . . . . . .    email . . . . . . . . . . . . . . . . . . . . . . . . . . . . .</w:t>
      </w:r>
    </w:p>
    <w:p w14:paraId="42DDE751" w14:textId="77777777" w:rsidR="0068042D" w:rsidRPr="0068042D" w:rsidRDefault="0068042D" w:rsidP="0068042D">
      <w:pPr>
        <w:ind w:firstLine="431"/>
        <w:rPr>
          <w:rFonts w:ascii="Verdana" w:hAnsi="Verdana" w:cs="Verdana"/>
          <w:b/>
          <w:sz w:val="17"/>
          <w:szCs w:val="17"/>
          <w:lang w:val="en-GB"/>
        </w:rPr>
      </w:pPr>
    </w:p>
    <w:p w14:paraId="55FFF17B" w14:textId="77777777" w:rsidR="0068042D" w:rsidRPr="00A167AE" w:rsidRDefault="0068042D" w:rsidP="0068042D">
      <w:pPr>
        <w:ind w:firstLine="431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>Zamawiający:</w:t>
      </w:r>
    </w:p>
    <w:p w14:paraId="56DFDA78" w14:textId="77777777" w:rsidR="0068042D" w:rsidRPr="00A167AE" w:rsidRDefault="0068042D" w:rsidP="0068042D">
      <w:pPr>
        <w:ind w:firstLine="431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 xml:space="preserve">Krajowy Ośrodek Wsparcia Rolnictwa </w:t>
      </w:r>
    </w:p>
    <w:p w14:paraId="64CCFED0" w14:textId="77777777" w:rsidR="0068042D" w:rsidRPr="00A167AE" w:rsidRDefault="0068042D" w:rsidP="0068042D">
      <w:pPr>
        <w:ind w:firstLine="431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>Oddział Terenowy w Szczecinie</w:t>
      </w:r>
    </w:p>
    <w:p w14:paraId="27586DDF" w14:textId="77777777" w:rsidR="0068042D" w:rsidRPr="00A167AE" w:rsidRDefault="0068042D" w:rsidP="0068042D">
      <w:pPr>
        <w:ind w:firstLine="431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 xml:space="preserve">ul. </w:t>
      </w:r>
      <w:r>
        <w:rPr>
          <w:rFonts w:ascii="Verdana" w:hAnsi="Verdana" w:cs="Verdana"/>
          <w:b/>
          <w:sz w:val="17"/>
          <w:szCs w:val="17"/>
        </w:rPr>
        <w:t>Bronowicka 41</w:t>
      </w:r>
    </w:p>
    <w:p w14:paraId="067BC49B" w14:textId="77777777" w:rsidR="0068042D" w:rsidRPr="00A167AE" w:rsidRDefault="0068042D" w:rsidP="0068042D">
      <w:pPr>
        <w:ind w:firstLine="431"/>
        <w:jc w:val="both"/>
        <w:rPr>
          <w:rFonts w:ascii="Verdana" w:hAnsi="Verdana" w:cs="Verdana"/>
          <w:b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>NIP 527-281-83-55</w:t>
      </w:r>
      <w:r w:rsidRPr="00A167AE">
        <w:rPr>
          <w:rFonts w:ascii="Verdana" w:hAnsi="Verdana" w:cs="Verdana"/>
          <w:sz w:val="17"/>
          <w:szCs w:val="17"/>
        </w:rPr>
        <w:tab/>
      </w:r>
      <w:r w:rsidRPr="00A167AE">
        <w:rPr>
          <w:rFonts w:ascii="Verdana" w:hAnsi="Verdana" w:cs="Verdana"/>
          <w:sz w:val="17"/>
          <w:szCs w:val="17"/>
        </w:rPr>
        <w:tab/>
      </w:r>
    </w:p>
    <w:p w14:paraId="55321173" w14:textId="77777777" w:rsidR="0068042D" w:rsidRDefault="0068042D" w:rsidP="0068042D">
      <w:pPr>
        <w:jc w:val="both"/>
        <w:rPr>
          <w:rFonts w:ascii="Verdana" w:hAnsi="Verdana"/>
          <w:b/>
          <w:sz w:val="17"/>
          <w:szCs w:val="17"/>
        </w:rPr>
      </w:pPr>
    </w:p>
    <w:p w14:paraId="7CD449E2" w14:textId="77777777" w:rsidR="0068042D" w:rsidRPr="00781222" w:rsidRDefault="0068042D" w:rsidP="0068042D">
      <w:pPr>
        <w:pStyle w:val="Nagwek"/>
        <w:ind w:left="-284"/>
        <w:jc w:val="both"/>
        <w:rPr>
          <w:rFonts w:ascii="Verdana" w:hAnsi="Verdana"/>
          <w:b/>
          <w:color w:val="000000"/>
          <w:sz w:val="17"/>
          <w:szCs w:val="17"/>
        </w:rPr>
      </w:pPr>
      <w:r w:rsidRPr="00781222">
        <w:rPr>
          <w:rFonts w:ascii="Verdana" w:hAnsi="Verdana"/>
          <w:b/>
          <w:color w:val="000000"/>
          <w:sz w:val="17"/>
          <w:szCs w:val="17"/>
        </w:rPr>
        <w:t>Usługa kompleksowej sprzedaży (dostawy) gazu i usługi dystrybucji gazu ziemnego wysokometanowego typu E do obiektów Zamawiającego Krajowego Ośrodka Wsparcia Rolnictwa OT w Szczecinie w 202</w:t>
      </w:r>
      <w:r>
        <w:rPr>
          <w:rFonts w:ascii="Verdana" w:hAnsi="Verdana"/>
          <w:b/>
          <w:color w:val="000000"/>
          <w:sz w:val="17"/>
          <w:szCs w:val="17"/>
        </w:rPr>
        <w:t>6</w:t>
      </w:r>
      <w:r w:rsidRPr="00781222">
        <w:rPr>
          <w:rFonts w:ascii="Verdana" w:hAnsi="Verdana"/>
          <w:b/>
          <w:color w:val="000000"/>
          <w:sz w:val="17"/>
          <w:szCs w:val="17"/>
        </w:rPr>
        <w:t xml:space="preserve"> i 202</w:t>
      </w:r>
      <w:r>
        <w:rPr>
          <w:rFonts w:ascii="Verdana" w:hAnsi="Verdana"/>
          <w:b/>
          <w:color w:val="000000"/>
          <w:sz w:val="17"/>
          <w:szCs w:val="17"/>
        </w:rPr>
        <w:t>7</w:t>
      </w:r>
      <w:r w:rsidRPr="00781222">
        <w:rPr>
          <w:rFonts w:ascii="Verdana" w:hAnsi="Verdana"/>
          <w:b/>
          <w:color w:val="000000"/>
          <w:sz w:val="17"/>
          <w:szCs w:val="17"/>
        </w:rPr>
        <w:t xml:space="preserve"> roku” - postępowanie umieszczon</w:t>
      </w:r>
      <w:r>
        <w:rPr>
          <w:rFonts w:ascii="Verdana" w:hAnsi="Verdana"/>
          <w:b/>
          <w:color w:val="000000"/>
          <w:sz w:val="17"/>
          <w:szCs w:val="17"/>
        </w:rPr>
        <w:t>e w rejestrze pod nr SZC.WO.261.4</w:t>
      </w:r>
      <w:r w:rsidRPr="00781222">
        <w:rPr>
          <w:rFonts w:ascii="Verdana" w:hAnsi="Verdana"/>
          <w:b/>
          <w:color w:val="000000"/>
          <w:sz w:val="17"/>
          <w:szCs w:val="17"/>
        </w:rPr>
        <w:t>.202</w:t>
      </w:r>
      <w:r>
        <w:rPr>
          <w:rFonts w:ascii="Verdana" w:hAnsi="Verdana"/>
          <w:b/>
          <w:color w:val="000000"/>
          <w:sz w:val="17"/>
          <w:szCs w:val="17"/>
        </w:rPr>
        <w:t>6</w:t>
      </w:r>
    </w:p>
    <w:p w14:paraId="77234C86" w14:textId="77777777" w:rsidR="0068042D" w:rsidRPr="002D6C7F" w:rsidRDefault="0068042D" w:rsidP="0068042D">
      <w:pPr>
        <w:ind w:left="1"/>
        <w:jc w:val="center"/>
        <w:rPr>
          <w:rFonts w:ascii="Verdana" w:hAnsi="Verdana"/>
          <w:b/>
          <w:color w:val="FF0000"/>
          <w:sz w:val="17"/>
          <w:szCs w:val="17"/>
        </w:rPr>
      </w:pPr>
    </w:p>
    <w:p w14:paraId="203BA066" w14:textId="77777777" w:rsidR="0068042D" w:rsidRPr="00A167AE" w:rsidRDefault="0068042D" w:rsidP="0068042D">
      <w:pPr>
        <w:numPr>
          <w:ilvl w:val="0"/>
          <w:numId w:val="127"/>
        </w:numPr>
        <w:tabs>
          <w:tab w:val="clear" w:pos="340"/>
          <w:tab w:val="num" w:pos="-142"/>
          <w:tab w:val="left" w:pos="709"/>
        </w:tabs>
        <w:spacing w:line="360" w:lineRule="auto"/>
        <w:ind w:left="-142" w:hanging="425"/>
        <w:jc w:val="both"/>
        <w:rPr>
          <w:rFonts w:ascii="Verdana" w:hAnsi="Verdana"/>
          <w:sz w:val="17"/>
          <w:szCs w:val="17"/>
        </w:rPr>
      </w:pPr>
      <w:bookmarkStart w:id="0" w:name="OLE_LINK1"/>
      <w:bookmarkStart w:id="1" w:name="OLE_LINK2"/>
      <w:r w:rsidRPr="00A167AE">
        <w:rPr>
          <w:rFonts w:ascii="Verdana" w:hAnsi="Verdana"/>
          <w:sz w:val="17"/>
          <w:szCs w:val="17"/>
        </w:rPr>
        <w:t xml:space="preserve">Stosownie do </w:t>
      </w:r>
      <w:r>
        <w:rPr>
          <w:rFonts w:ascii="Verdana" w:hAnsi="Verdana"/>
          <w:sz w:val="17"/>
          <w:szCs w:val="17"/>
        </w:rPr>
        <w:t>Zapytania ofertowego</w:t>
      </w:r>
      <w:r w:rsidRPr="00A167AE">
        <w:rPr>
          <w:rFonts w:ascii="Verdana" w:hAnsi="Verdana"/>
          <w:sz w:val="17"/>
          <w:szCs w:val="17"/>
        </w:rPr>
        <w:t xml:space="preserve"> oferuję wykonanie przedmiotu zamówienia za </w:t>
      </w:r>
      <w:r>
        <w:rPr>
          <w:rFonts w:ascii="Verdana" w:hAnsi="Verdana"/>
          <w:sz w:val="17"/>
          <w:szCs w:val="17"/>
        </w:rPr>
        <w:t xml:space="preserve">łączną </w:t>
      </w:r>
      <w:r w:rsidRPr="00A167AE">
        <w:rPr>
          <w:rFonts w:ascii="Verdana" w:hAnsi="Verdana"/>
          <w:sz w:val="17"/>
          <w:szCs w:val="17"/>
        </w:rPr>
        <w:t xml:space="preserve">cenę ………..……………….zł </w:t>
      </w:r>
      <w:r>
        <w:rPr>
          <w:rFonts w:ascii="Verdana" w:hAnsi="Verdana"/>
          <w:sz w:val="17"/>
          <w:szCs w:val="17"/>
        </w:rPr>
        <w:t>bru</w:t>
      </w:r>
      <w:r w:rsidRPr="00A167AE">
        <w:rPr>
          <w:rFonts w:ascii="Verdana" w:hAnsi="Verdana"/>
          <w:sz w:val="17"/>
          <w:szCs w:val="17"/>
        </w:rPr>
        <w:t>tto (słownie:……………………………………………………..……….………..zł), w tym poda</w:t>
      </w:r>
      <w:r>
        <w:rPr>
          <w:rFonts w:ascii="Verdana" w:hAnsi="Verdana"/>
          <w:sz w:val="17"/>
          <w:szCs w:val="17"/>
        </w:rPr>
        <w:t>tek VAT w wysokości….………..%, zgodnie z załącznikiem nr 3 do Zapytania Ofertowego – formularzem cenowym</w:t>
      </w:r>
      <w:r w:rsidRPr="00A167AE">
        <w:rPr>
          <w:rFonts w:ascii="Verdana" w:hAnsi="Verdana"/>
          <w:sz w:val="17"/>
          <w:szCs w:val="17"/>
        </w:rPr>
        <w:t>.</w:t>
      </w:r>
    </w:p>
    <w:p w14:paraId="2A853C4D" w14:textId="77777777" w:rsidR="0068042D" w:rsidRPr="002D6C7F" w:rsidRDefault="0068042D" w:rsidP="0068042D">
      <w:pPr>
        <w:numPr>
          <w:ilvl w:val="0"/>
          <w:numId w:val="127"/>
        </w:numPr>
        <w:tabs>
          <w:tab w:val="num" w:pos="-142"/>
        </w:tabs>
        <w:spacing w:line="360" w:lineRule="auto"/>
        <w:ind w:left="-142" w:hanging="425"/>
        <w:jc w:val="both"/>
        <w:rPr>
          <w:rFonts w:ascii="Verdana" w:hAnsi="Verdana"/>
          <w:sz w:val="17"/>
          <w:szCs w:val="17"/>
        </w:rPr>
      </w:pPr>
      <w:r w:rsidRPr="002D6C7F">
        <w:rPr>
          <w:rFonts w:ascii="Verdana" w:hAnsi="Verdana"/>
          <w:sz w:val="17"/>
          <w:szCs w:val="17"/>
        </w:rPr>
        <w:t>Podana w pkt 1 kwota obejmuje wszystkie składniki związane ze świadczeniem usług.</w:t>
      </w:r>
      <w:bookmarkEnd w:id="0"/>
      <w:bookmarkEnd w:id="1"/>
    </w:p>
    <w:p w14:paraId="5467283E" w14:textId="77777777" w:rsidR="0068042D" w:rsidRPr="002D6C7F" w:rsidRDefault="0068042D" w:rsidP="0068042D">
      <w:pPr>
        <w:numPr>
          <w:ilvl w:val="0"/>
          <w:numId w:val="127"/>
        </w:numPr>
        <w:tabs>
          <w:tab w:val="num" w:pos="-142"/>
        </w:tabs>
        <w:spacing w:line="360" w:lineRule="auto"/>
        <w:ind w:left="-142" w:hanging="425"/>
        <w:jc w:val="both"/>
        <w:rPr>
          <w:rFonts w:ascii="Verdana" w:hAnsi="Verdana"/>
          <w:sz w:val="17"/>
          <w:szCs w:val="17"/>
        </w:rPr>
      </w:pPr>
      <w:r w:rsidRPr="002D6C7F">
        <w:rPr>
          <w:rFonts w:ascii="Verdana" w:hAnsi="Verdana"/>
          <w:b/>
          <w:sz w:val="17"/>
          <w:szCs w:val="17"/>
        </w:rPr>
        <w:t>Oświadczam/my</w:t>
      </w:r>
      <w:r w:rsidRPr="002D6C7F">
        <w:rPr>
          <w:rFonts w:ascii="Verdana" w:hAnsi="Verdana"/>
          <w:sz w:val="17"/>
          <w:szCs w:val="17"/>
        </w:rPr>
        <w:t>, że zapoznałem/łam się z dokumentacją postępowania i nie wnoszę do niej zastrzeżeń oraz zdobyłem/łam konieczne informacje do przygotowania oferty.</w:t>
      </w:r>
    </w:p>
    <w:p w14:paraId="147FBD4D" w14:textId="77777777" w:rsidR="0068042D" w:rsidRDefault="0068042D" w:rsidP="0068042D">
      <w:pPr>
        <w:numPr>
          <w:ilvl w:val="0"/>
          <w:numId w:val="127"/>
        </w:numPr>
        <w:tabs>
          <w:tab w:val="num" w:pos="-142"/>
        </w:tabs>
        <w:spacing w:line="360" w:lineRule="auto"/>
        <w:ind w:left="-142" w:hanging="425"/>
        <w:jc w:val="both"/>
        <w:rPr>
          <w:rFonts w:ascii="Verdana" w:hAnsi="Verdana"/>
          <w:sz w:val="17"/>
          <w:szCs w:val="17"/>
        </w:rPr>
      </w:pPr>
      <w:r w:rsidRPr="002D6C7F">
        <w:rPr>
          <w:rFonts w:ascii="Verdana" w:hAnsi="Verdana"/>
          <w:b/>
          <w:sz w:val="17"/>
          <w:szCs w:val="17"/>
        </w:rPr>
        <w:t>Oświadczam/my</w:t>
      </w:r>
      <w:r w:rsidRPr="002D6C7F">
        <w:rPr>
          <w:rFonts w:ascii="Verdana" w:hAnsi="Verdana"/>
          <w:sz w:val="17"/>
          <w:szCs w:val="17"/>
        </w:rPr>
        <w:t xml:space="preserve">, że zawarte w </w:t>
      </w:r>
      <w:r>
        <w:rPr>
          <w:rFonts w:ascii="Verdana" w:hAnsi="Verdana"/>
          <w:sz w:val="17"/>
          <w:szCs w:val="17"/>
        </w:rPr>
        <w:t>Zapytaniu ofertowym</w:t>
      </w:r>
      <w:r w:rsidRPr="002D6C7F">
        <w:rPr>
          <w:rFonts w:ascii="Verdana" w:hAnsi="Verdana"/>
          <w:sz w:val="17"/>
          <w:szCs w:val="17"/>
        </w:rPr>
        <w:t xml:space="preserve"> istotne postanowienia umowy zostały przez mnie zaakceptowane i zobowiązuję się w przypadku wyboru mojej oferty do zawarcia umowy na podanych warunkach, w miejscu i terminie wyznaczonym przez Zamawiającego.</w:t>
      </w:r>
    </w:p>
    <w:p w14:paraId="038DE03C" w14:textId="77777777" w:rsidR="0068042D" w:rsidRDefault="0068042D" w:rsidP="0068042D">
      <w:pPr>
        <w:numPr>
          <w:ilvl w:val="0"/>
          <w:numId w:val="127"/>
        </w:numPr>
        <w:tabs>
          <w:tab w:val="num" w:pos="-142"/>
        </w:tabs>
        <w:spacing w:line="360" w:lineRule="auto"/>
        <w:ind w:left="-142" w:hanging="425"/>
        <w:jc w:val="both"/>
        <w:rPr>
          <w:rFonts w:ascii="Verdana" w:hAnsi="Verdana"/>
          <w:sz w:val="17"/>
          <w:szCs w:val="17"/>
        </w:rPr>
      </w:pPr>
      <w:r w:rsidRPr="004A6D79">
        <w:rPr>
          <w:rFonts w:ascii="Verdana" w:hAnsi="Verdana"/>
          <w:b/>
          <w:sz w:val="17"/>
          <w:szCs w:val="17"/>
        </w:rPr>
        <w:t>Oświadczam/my</w:t>
      </w:r>
      <w:r w:rsidRPr="004A6D79">
        <w:rPr>
          <w:rFonts w:ascii="Verdana" w:hAnsi="Verdana"/>
          <w:sz w:val="17"/>
          <w:szCs w:val="17"/>
        </w:rPr>
        <w:t>, że jestem związany niniejszą ofertą na czas wskazany w Zapytaniu ofertowym.</w:t>
      </w:r>
    </w:p>
    <w:p w14:paraId="74E0062E" w14:textId="77777777" w:rsidR="0068042D" w:rsidRDefault="0068042D" w:rsidP="0068042D">
      <w:pPr>
        <w:numPr>
          <w:ilvl w:val="0"/>
          <w:numId w:val="127"/>
        </w:numPr>
        <w:tabs>
          <w:tab w:val="num" w:pos="-142"/>
        </w:tabs>
        <w:spacing w:line="360" w:lineRule="auto"/>
        <w:ind w:left="-142" w:hanging="425"/>
        <w:jc w:val="both"/>
        <w:rPr>
          <w:rFonts w:ascii="Verdana" w:hAnsi="Verdana"/>
          <w:sz w:val="17"/>
          <w:szCs w:val="17"/>
        </w:rPr>
      </w:pPr>
      <w:r w:rsidRPr="00547AE8">
        <w:rPr>
          <w:rFonts w:ascii="Verdana" w:hAnsi="Verdana"/>
          <w:b/>
          <w:sz w:val="17"/>
          <w:szCs w:val="17"/>
        </w:rPr>
        <w:t xml:space="preserve">Oświadczam/my, </w:t>
      </w:r>
      <w:r w:rsidRPr="00547AE8">
        <w:rPr>
          <w:rFonts w:ascii="Verdana" w:hAnsi="Verdana"/>
          <w:sz w:val="17"/>
          <w:szCs w:val="17"/>
        </w:rPr>
        <w:t>że w cenie naszej oferty zostały uwzględnione wszystkie koszty umożliwiające należyte wykonanie zamówienia.</w:t>
      </w:r>
      <w:r w:rsidRPr="00547AE8">
        <w:rPr>
          <w:rFonts w:ascii="Verdana" w:hAnsi="Verdana"/>
          <w:b/>
          <w:sz w:val="17"/>
          <w:szCs w:val="17"/>
        </w:rPr>
        <w:t xml:space="preserve"> </w:t>
      </w:r>
    </w:p>
    <w:p w14:paraId="515A0F3E" w14:textId="77777777" w:rsidR="0068042D" w:rsidRDefault="0068042D" w:rsidP="0068042D">
      <w:pPr>
        <w:numPr>
          <w:ilvl w:val="0"/>
          <w:numId w:val="127"/>
        </w:numPr>
        <w:tabs>
          <w:tab w:val="num" w:pos="-142"/>
        </w:tabs>
        <w:spacing w:line="360" w:lineRule="auto"/>
        <w:ind w:left="-142" w:hanging="425"/>
        <w:jc w:val="both"/>
        <w:rPr>
          <w:rFonts w:ascii="Verdana" w:hAnsi="Verdana"/>
          <w:sz w:val="17"/>
          <w:szCs w:val="17"/>
        </w:rPr>
      </w:pPr>
      <w:r w:rsidRPr="00547AE8">
        <w:rPr>
          <w:rFonts w:ascii="Verdana" w:hAnsi="Verdana"/>
          <w:b/>
          <w:sz w:val="17"/>
          <w:szCs w:val="17"/>
        </w:rPr>
        <w:t>Oświadczam/my,</w:t>
      </w:r>
      <w:r w:rsidRPr="00547AE8">
        <w:rPr>
          <w:rFonts w:ascii="Verdana" w:hAnsi="Verdana"/>
          <w:sz w:val="17"/>
          <w:szCs w:val="17"/>
        </w:rPr>
        <w:t xml:space="preserve"> że nie podlegam/y wykluczeniu z postępowania na podstawie zapisów rozdziału 4 Zapytania ofertowego.</w:t>
      </w:r>
    </w:p>
    <w:p w14:paraId="0707932C" w14:textId="77777777" w:rsidR="0068042D" w:rsidRPr="00547AE8" w:rsidRDefault="0068042D" w:rsidP="0068042D">
      <w:pPr>
        <w:numPr>
          <w:ilvl w:val="0"/>
          <w:numId w:val="127"/>
        </w:numPr>
        <w:tabs>
          <w:tab w:val="num" w:pos="-142"/>
        </w:tabs>
        <w:spacing w:line="360" w:lineRule="auto"/>
        <w:ind w:left="-142" w:hanging="425"/>
        <w:jc w:val="both"/>
        <w:rPr>
          <w:rFonts w:ascii="Verdana" w:hAnsi="Verdana"/>
          <w:sz w:val="17"/>
          <w:szCs w:val="17"/>
        </w:rPr>
      </w:pPr>
      <w:r w:rsidRPr="00547AE8">
        <w:rPr>
          <w:rFonts w:ascii="Verdana" w:hAnsi="Verdana"/>
          <w:b/>
          <w:sz w:val="17"/>
          <w:szCs w:val="17"/>
        </w:rPr>
        <w:t>Oświadczam/my, że Wykonawca¹:</w:t>
      </w:r>
    </w:p>
    <w:p w14:paraId="48A5A3B3" w14:textId="77777777" w:rsidR="0068042D" w:rsidRPr="007D4DB9" w:rsidRDefault="0068042D" w:rsidP="0068042D">
      <w:pPr>
        <w:tabs>
          <w:tab w:val="left" w:pos="851"/>
          <w:tab w:val="right" w:leader="underscore" w:pos="9356"/>
        </w:tabs>
        <w:spacing w:before="120"/>
        <w:ind w:left="502"/>
        <w:jc w:val="both"/>
        <w:rPr>
          <w:rFonts w:ascii="Verdana" w:hAnsi="Verdana" w:cs="Calibri"/>
          <w:color w:val="000000"/>
          <w:sz w:val="17"/>
          <w:szCs w:val="17"/>
        </w:rPr>
      </w:pPr>
      <w:r w:rsidRPr="007D4DB9">
        <w:rPr>
          <w:rFonts w:ascii="Verdana" w:hAnsi="Verdana" w:cs="Calibri"/>
          <w:sz w:val="17"/>
          <w:szCs w:val="17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4DB9">
        <w:rPr>
          <w:rFonts w:ascii="Verdana" w:hAnsi="Verdana" w:cs="Calibri"/>
          <w:sz w:val="17"/>
          <w:szCs w:val="17"/>
        </w:rPr>
        <w:instrText xml:space="preserve"> FORMCHECKBOX </w:instrText>
      </w:r>
      <w:r w:rsidRPr="007D4DB9">
        <w:rPr>
          <w:rFonts w:ascii="Verdana" w:hAnsi="Verdana" w:cs="Calibri"/>
          <w:sz w:val="17"/>
          <w:szCs w:val="17"/>
        </w:rPr>
      </w:r>
      <w:r w:rsidRPr="007D4DB9">
        <w:rPr>
          <w:rFonts w:ascii="Verdana" w:hAnsi="Verdana" w:cs="Calibri"/>
          <w:sz w:val="17"/>
          <w:szCs w:val="17"/>
        </w:rPr>
        <w:fldChar w:fldCharType="separate"/>
      </w:r>
      <w:r w:rsidRPr="007D4DB9">
        <w:rPr>
          <w:rFonts w:ascii="Verdana" w:hAnsi="Verdana" w:cs="Calibri"/>
          <w:sz w:val="17"/>
          <w:szCs w:val="17"/>
        </w:rPr>
        <w:fldChar w:fldCharType="end"/>
      </w:r>
      <w:r w:rsidRPr="007D4DB9">
        <w:rPr>
          <w:rFonts w:ascii="Verdana" w:hAnsi="Verdana" w:cs="Calibri"/>
          <w:sz w:val="17"/>
          <w:szCs w:val="17"/>
        </w:rPr>
        <w:tab/>
        <w:t xml:space="preserve">jest </w:t>
      </w:r>
      <w:proofErr w:type="spellStart"/>
      <w:r w:rsidRPr="007D4DB9">
        <w:rPr>
          <w:rFonts w:ascii="Verdana" w:hAnsi="Verdana" w:cs="Calibri"/>
          <w:color w:val="000000"/>
          <w:sz w:val="17"/>
          <w:szCs w:val="17"/>
        </w:rPr>
        <w:t>mikroprzedsiębiorcą</w:t>
      </w:r>
      <w:proofErr w:type="spellEnd"/>
      <w:r w:rsidRPr="007D4DB9">
        <w:rPr>
          <w:rFonts w:ascii="Verdana" w:hAnsi="Verdana" w:cs="Calibri"/>
          <w:sz w:val="17"/>
          <w:szCs w:val="17"/>
        </w:rPr>
        <w:t xml:space="preserve"> (</w:t>
      </w:r>
      <w:r w:rsidRPr="007D4DB9">
        <w:rPr>
          <w:rFonts w:ascii="Verdana" w:hAnsi="Verdana" w:cs="Calibri"/>
          <w:color w:val="000000"/>
          <w:sz w:val="17"/>
          <w:szCs w:val="17"/>
        </w:rPr>
        <w:t>przedsiębiorstwo, które zatrudnia mniej niż 10 osób</w:t>
      </w:r>
      <w:r>
        <w:rPr>
          <w:rFonts w:ascii="Verdana" w:hAnsi="Verdana" w:cs="Calibri"/>
          <w:color w:val="000000"/>
          <w:sz w:val="17"/>
          <w:szCs w:val="17"/>
        </w:rPr>
        <w:t xml:space="preserve"> </w:t>
      </w:r>
      <w:r w:rsidRPr="007D4DB9">
        <w:rPr>
          <w:rFonts w:ascii="Verdana" w:hAnsi="Verdana" w:cs="Calibri"/>
          <w:color w:val="000000"/>
          <w:sz w:val="17"/>
          <w:szCs w:val="17"/>
        </w:rPr>
        <w:t>i którego roczny obrót lub roczna suma bilansowa nie przekracza 2 milionów EUR);</w:t>
      </w:r>
    </w:p>
    <w:p w14:paraId="1585E405" w14:textId="77777777" w:rsidR="0068042D" w:rsidRPr="007D4DB9" w:rsidRDefault="0068042D" w:rsidP="0068042D">
      <w:pPr>
        <w:tabs>
          <w:tab w:val="left" w:pos="851"/>
          <w:tab w:val="right" w:leader="underscore" w:pos="9356"/>
        </w:tabs>
        <w:spacing w:before="120"/>
        <w:ind w:left="502"/>
        <w:jc w:val="both"/>
        <w:rPr>
          <w:rFonts w:ascii="Verdana" w:hAnsi="Verdana" w:cs="Calibri"/>
          <w:color w:val="000000"/>
          <w:sz w:val="17"/>
          <w:szCs w:val="17"/>
        </w:rPr>
      </w:pPr>
      <w:r w:rsidRPr="007D4DB9">
        <w:rPr>
          <w:rFonts w:ascii="Verdana" w:hAnsi="Verdana" w:cs="Calibri"/>
          <w:sz w:val="17"/>
          <w:szCs w:val="17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4DB9">
        <w:rPr>
          <w:rFonts w:ascii="Verdana" w:hAnsi="Verdana" w:cs="Calibri"/>
          <w:sz w:val="17"/>
          <w:szCs w:val="17"/>
        </w:rPr>
        <w:instrText xml:space="preserve"> FORMCHECKBOX </w:instrText>
      </w:r>
      <w:r w:rsidRPr="007D4DB9">
        <w:rPr>
          <w:rFonts w:ascii="Verdana" w:hAnsi="Verdana" w:cs="Calibri"/>
          <w:sz w:val="17"/>
          <w:szCs w:val="17"/>
        </w:rPr>
      </w:r>
      <w:r w:rsidRPr="007D4DB9">
        <w:rPr>
          <w:rFonts w:ascii="Verdana" w:hAnsi="Verdana" w:cs="Calibri"/>
          <w:sz w:val="17"/>
          <w:szCs w:val="17"/>
        </w:rPr>
        <w:fldChar w:fldCharType="separate"/>
      </w:r>
      <w:r w:rsidRPr="007D4DB9">
        <w:rPr>
          <w:rFonts w:ascii="Verdana" w:hAnsi="Verdana" w:cs="Calibri"/>
          <w:sz w:val="17"/>
          <w:szCs w:val="17"/>
        </w:rPr>
        <w:fldChar w:fldCharType="end"/>
      </w:r>
      <w:r w:rsidRPr="007D4DB9">
        <w:rPr>
          <w:rFonts w:ascii="Verdana" w:hAnsi="Verdana" w:cs="Calibri"/>
          <w:sz w:val="17"/>
          <w:szCs w:val="17"/>
        </w:rPr>
        <w:tab/>
        <w:t xml:space="preserve">jest </w:t>
      </w:r>
      <w:r w:rsidRPr="007D4DB9">
        <w:rPr>
          <w:rFonts w:ascii="Verdana" w:hAnsi="Verdana" w:cs="Calibri"/>
          <w:color w:val="000000"/>
          <w:sz w:val="17"/>
          <w:szCs w:val="17"/>
        </w:rPr>
        <w:t>małym przedsiębiorcą (przedsiębiorstwo, które zatrudnia mniej niż 50 osób</w:t>
      </w:r>
      <w:r>
        <w:rPr>
          <w:rFonts w:ascii="Verdana" w:hAnsi="Verdana" w:cs="Calibri"/>
          <w:color w:val="000000"/>
          <w:sz w:val="17"/>
          <w:szCs w:val="17"/>
        </w:rPr>
        <w:t xml:space="preserve"> </w:t>
      </w:r>
      <w:r w:rsidRPr="007D4DB9">
        <w:rPr>
          <w:rFonts w:ascii="Verdana" w:hAnsi="Verdana" w:cs="Calibri"/>
          <w:color w:val="000000"/>
          <w:sz w:val="17"/>
          <w:szCs w:val="17"/>
        </w:rPr>
        <w:t>i którego roczny obrót lub roczna suma bilansowa nie przekracza 10 milionów EUR);</w:t>
      </w:r>
    </w:p>
    <w:p w14:paraId="4C894D10" w14:textId="77777777" w:rsidR="0068042D" w:rsidRPr="007D4DB9" w:rsidRDefault="0068042D" w:rsidP="0068042D">
      <w:pPr>
        <w:tabs>
          <w:tab w:val="left" w:pos="851"/>
          <w:tab w:val="right" w:leader="underscore" w:pos="9356"/>
        </w:tabs>
        <w:spacing w:before="120"/>
        <w:ind w:left="502"/>
        <w:jc w:val="both"/>
        <w:rPr>
          <w:rFonts w:ascii="Verdana" w:hAnsi="Verdana" w:cs="Calibri"/>
          <w:color w:val="000000"/>
          <w:sz w:val="17"/>
          <w:szCs w:val="17"/>
        </w:rPr>
      </w:pPr>
      <w:r w:rsidRPr="007D4DB9">
        <w:rPr>
          <w:rFonts w:ascii="Verdana" w:hAnsi="Verdana" w:cs="Calibri"/>
          <w:sz w:val="17"/>
          <w:szCs w:val="17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4DB9">
        <w:rPr>
          <w:rFonts w:ascii="Verdana" w:hAnsi="Verdana" w:cs="Calibri"/>
          <w:sz w:val="17"/>
          <w:szCs w:val="17"/>
        </w:rPr>
        <w:instrText xml:space="preserve"> FORMCHECKBOX </w:instrText>
      </w:r>
      <w:r w:rsidRPr="007D4DB9">
        <w:rPr>
          <w:rFonts w:ascii="Verdana" w:hAnsi="Verdana" w:cs="Calibri"/>
          <w:sz w:val="17"/>
          <w:szCs w:val="17"/>
        </w:rPr>
      </w:r>
      <w:r w:rsidRPr="007D4DB9">
        <w:rPr>
          <w:rFonts w:ascii="Verdana" w:hAnsi="Verdana" w:cs="Calibri"/>
          <w:sz w:val="17"/>
          <w:szCs w:val="17"/>
        </w:rPr>
        <w:fldChar w:fldCharType="separate"/>
      </w:r>
      <w:r w:rsidRPr="007D4DB9">
        <w:rPr>
          <w:rFonts w:ascii="Verdana" w:hAnsi="Verdana" w:cs="Calibri"/>
          <w:sz w:val="17"/>
          <w:szCs w:val="17"/>
        </w:rPr>
        <w:fldChar w:fldCharType="end"/>
      </w:r>
      <w:r w:rsidRPr="007D4DB9">
        <w:rPr>
          <w:rFonts w:ascii="Verdana" w:hAnsi="Verdana" w:cs="Calibri"/>
          <w:sz w:val="17"/>
          <w:szCs w:val="17"/>
        </w:rPr>
        <w:tab/>
        <w:t xml:space="preserve">jest </w:t>
      </w:r>
      <w:r w:rsidRPr="007D4DB9">
        <w:rPr>
          <w:rFonts w:ascii="Verdana" w:hAnsi="Verdana" w:cs="Calibri"/>
          <w:color w:val="000000"/>
          <w:sz w:val="17"/>
          <w:szCs w:val="17"/>
        </w:rPr>
        <w:t>średnim przedsiębiorcą (przedsiębiorstwa, które nie są mikroprzedsiębiorstwami ani małymi</w:t>
      </w:r>
      <w:r>
        <w:rPr>
          <w:rFonts w:ascii="Verdana" w:hAnsi="Verdana" w:cs="Calibri"/>
          <w:color w:val="000000"/>
          <w:sz w:val="17"/>
          <w:szCs w:val="17"/>
        </w:rPr>
        <w:t xml:space="preserve"> </w:t>
      </w:r>
      <w:r w:rsidRPr="007D4DB9">
        <w:rPr>
          <w:rFonts w:ascii="Verdana" w:hAnsi="Verdana" w:cs="Calibri"/>
          <w:color w:val="000000"/>
          <w:sz w:val="17"/>
          <w:szCs w:val="17"/>
        </w:rPr>
        <w:t>przedsiębiorstwami i które zatrudniają mniej niż 250 osób i których roczny obrót nie przekracza 50 milionów EUR lub roczna suma bilansowa nie przekracza</w:t>
      </w:r>
      <w:r>
        <w:rPr>
          <w:rFonts w:ascii="Verdana" w:hAnsi="Verdana" w:cs="Calibri"/>
          <w:color w:val="000000"/>
          <w:sz w:val="17"/>
          <w:szCs w:val="17"/>
        </w:rPr>
        <w:t xml:space="preserve"> </w:t>
      </w:r>
      <w:r w:rsidRPr="007D4DB9">
        <w:rPr>
          <w:rFonts w:ascii="Verdana" w:hAnsi="Verdana" w:cs="Calibri"/>
          <w:color w:val="000000"/>
          <w:sz w:val="17"/>
          <w:szCs w:val="17"/>
        </w:rPr>
        <w:t>43 milionów EUR);</w:t>
      </w:r>
    </w:p>
    <w:p w14:paraId="4A5E2FF6" w14:textId="77777777" w:rsidR="0068042D" w:rsidRDefault="0068042D" w:rsidP="0068042D">
      <w:pPr>
        <w:tabs>
          <w:tab w:val="left" w:pos="993"/>
        </w:tabs>
        <w:spacing w:before="120"/>
        <w:ind w:left="502"/>
        <w:jc w:val="both"/>
        <w:rPr>
          <w:rFonts w:ascii="Verdana" w:hAnsi="Verdana" w:cs="Calibri"/>
          <w:color w:val="000000"/>
          <w:sz w:val="17"/>
          <w:szCs w:val="17"/>
        </w:rPr>
      </w:pPr>
      <w:r w:rsidRPr="007D4DB9">
        <w:rPr>
          <w:rFonts w:ascii="Verdana" w:hAnsi="Verdana" w:cs="Calibri"/>
          <w:sz w:val="17"/>
          <w:szCs w:val="17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4DB9">
        <w:rPr>
          <w:rFonts w:ascii="Verdana" w:hAnsi="Verdana" w:cs="Calibri"/>
          <w:sz w:val="17"/>
          <w:szCs w:val="17"/>
        </w:rPr>
        <w:instrText xml:space="preserve"> FORMCHECKBOX </w:instrText>
      </w:r>
      <w:r w:rsidRPr="007D4DB9">
        <w:rPr>
          <w:rFonts w:ascii="Verdana" w:hAnsi="Verdana" w:cs="Calibri"/>
          <w:sz w:val="17"/>
          <w:szCs w:val="17"/>
        </w:rPr>
      </w:r>
      <w:r w:rsidRPr="007D4DB9">
        <w:rPr>
          <w:rFonts w:ascii="Verdana" w:hAnsi="Verdana" w:cs="Calibri"/>
          <w:sz w:val="17"/>
          <w:szCs w:val="17"/>
        </w:rPr>
        <w:fldChar w:fldCharType="separate"/>
      </w:r>
      <w:r w:rsidRPr="007D4DB9">
        <w:rPr>
          <w:rFonts w:ascii="Verdana" w:hAnsi="Verdana" w:cs="Calibri"/>
          <w:sz w:val="17"/>
          <w:szCs w:val="17"/>
        </w:rPr>
        <w:fldChar w:fldCharType="end"/>
      </w:r>
      <w:r>
        <w:rPr>
          <w:rFonts w:ascii="Verdana" w:hAnsi="Verdana" w:cs="Calibri"/>
          <w:sz w:val="17"/>
          <w:szCs w:val="17"/>
        </w:rPr>
        <w:t xml:space="preserve">    </w:t>
      </w:r>
      <w:r w:rsidRPr="007D4DB9">
        <w:rPr>
          <w:rFonts w:ascii="Verdana" w:hAnsi="Verdana" w:cs="Calibri"/>
          <w:color w:val="000000"/>
          <w:sz w:val="17"/>
          <w:szCs w:val="17"/>
        </w:rPr>
        <w:t xml:space="preserve">nie jest </w:t>
      </w:r>
      <w:proofErr w:type="spellStart"/>
      <w:r w:rsidRPr="007D4DB9">
        <w:rPr>
          <w:rFonts w:ascii="Verdana" w:hAnsi="Verdana" w:cs="Calibri"/>
          <w:color w:val="000000"/>
          <w:sz w:val="17"/>
          <w:szCs w:val="17"/>
        </w:rPr>
        <w:t>mikroprzedsiębiorcą</w:t>
      </w:r>
      <w:proofErr w:type="spellEnd"/>
      <w:r w:rsidRPr="007D4DB9">
        <w:rPr>
          <w:rFonts w:ascii="Verdana" w:hAnsi="Verdana" w:cs="Calibri"/>
          <w:sz w:val="17"/>
          <w:szCs w:val="17"/>
        </w:rPr>
        <w:t xml:space="preserve"> lub </w:t>
      </w:r>
      <w:r w:rsidRPr="007D4DB9">
        <w:rPr>
          <w:rFonts w:ascii="Verdana" w:hAnsi="Verdana" w:cs="Calibri"/>
          <w:color w:val="000000"/>
          <w:sz w:val="17"/>
          <w:szCs w:val="17"/>
        </w:rPr>
        <w:t>małym lub średnim przedsiębiorcą.</w:t>
      </w:r>
    </w:p>
    <w:p w14:paraId="1A62BF58" w14:textId="77777777" w:rsidR="0068042D" w:rsidRDefault="0068042D" w:rsidP="0068042D">
      <w:pPr>
        <w:tabs>
          <w:tab w:val="left" w:pos="993"/>
        </w:tabs>
        <w:spacing w:before="120"/>
        <w:ind w:left="502"/>
        <w:jc w:val="both"/>
        <w:rPr>
          <w:rFonts w:ascii="Verdana" w:hAnsi="Verdana" w:cs="Calibri"/>
          <w:color w:val="000000"/>
          <w:sz w:val="17"/>
          <w:szCs w:val="17"/>
        </w:rPr>
      </w:pPr>
    </w:p>
    <w:p w14:paraId="595357AD" w14:textId="77777777" w:rsidR="0068042D" w:rsidRPr="00A167AE" w:rsidRDefault="0068042D" w:rsidP="0068042D">
      <w:pPr>
        <w:pStyle w:val="Tekstpodstawowywcity"/>
        <w:numPr>
          <w:ilvl w:val="0"/>
          <w:numId w:val="127"/>
        </w:numPr>
        <w:tabs>
          <w:tab w:val="clear" w:pos="284"/>
          <w:tab w:val="left" w:pos="0"/>
        </w:tabs>
        <w:suppressAutoHyphens/>
        <w:ind w:hanging="786"/>
        <w:rPr>
          <w:rFonts w:ascii="Verdana" w:hAnsi="Verdana" w:cs="Myriad"/>
          <w:sz w:val="17"/>
          <w:szCs w:val="17"/>
        </w:rPr>
      </w:pPr>
      <w:r w:rsidRPr="00A167AE">
        <w:rPr>
          <w:rFonts w:ascii="Verdana" w:hAnsi="Verdana" w:cs="Verdana"/>
          <w:b/>
          <w:sz w:val="17"/>
          <w:szCs w:val="17"/>
        </w:rPr>
        <w:t>Oświadczam/my</w:t>
      </w:r>
      <w:r w:rsidRPr="00A167AE">
        <w:rPr>
          <w:rFonts w:ascii="Verdana" w:hAnsi="Verdana" w:cs="Verdana"/>
          <w:sz w:val="17"/>
          <w:szCs w:val="17"/>
        </w:rPr>
        <w:t xml:space="preserve">, że zostałem poinformowany/poinformowana że: </w:t>
      </w:r>
    </w:p>
    <w:p w14:paraId="6D577757" w14:textId="77777777" w:rsidR="0068042D" w:rsidRPr="00A167AE" w:rsidRDefault="0068042D" w:rsidP="0068042D">
      <w:pPr>
        <w:numPr>
          <w:ilvl w:val="0"/>
          <w:numId w:val="111"/>
        </w:numPr>
        <w:suppressAutoHyphens/>
        <w:ind w:left="360" w:right="160" w:firstLine="0"/>
        <w:jc w:val="both"/>
        <w:rPr>
          <w:rFonts w:ascii="Verdana" w:hAnsi="Verdana" w:cs="Myriad"/>
          <w:sz w:val="17"/>
          <w:szCs w:val="17"/>
        </w:rPr>
      </w:pPr>
      <w:r w:rsidRPr="00A167AE">
        <w:rPr>
          <w:rFonts w:ascii="Verdana" w:hAnsi="Verdana" w:cs="Myriad"/>
          <w:sz w:val="17"/>
          <w:szCs w:val="17"/>
        </w:rPr>
        <w:t xml:space="preserve">administratorem moich danych osobowych jest Krajowy Ośrodek Wsparcia Rolnictwa z siedzibą </w:t>
      </w:r>
      <w:r w:rsidRPr="00A167AE">
        <w:rPr>
          <w:rFonts w:ascii="Verdana" w:hAnsi="Verdana" w:cs="Myriad"/>
          <w:sz w:val="17"/>
          <w:szCs w:val="17"/>
        </w:rPr>
        <w:br/>
        <w:t xml:space="preserve">w Warszawie przy ul. </w:t>
      </w:r>
      <w:proofErr w:type="spellStart"/>
      <w:r w:rsidRPr="00A167AE">
        <w:rPr>
          <w:rFonts w:ascii="Verdana" w:hAnsi="Verdana" w:cs="Myriad"/>
          <w:sz w:val="17"/>
          <w:szCs w:val="17"/>
        </w:rPr>
        <w:t>Karolkowej</w:t>
      </w:r>
      <w:proofErr w:type="spellEnd"/>
      <w:r w:rsidRPr="00A167AE">
        <w:rPr>
          <w:rFonts w:ascii="Verdana" w:hAnsi="Verdana" w:cs="Myriad"/>
          <w:sz w:val="17"/>
          <w:szCs w:val="17"/>
        </w:rPr>
        <w:t xml:space="preserve"> 30, Oddział Terenowy w Szczecinie z siedzibą przy ul. </w:t>
      </w:r>
      <w:r>
        <w:rPr>
          <w:rFonts w:ascii="Verdana" w:hAnsi="Verdana" w:cs="Myriad"/>
          <w:sz w:val="17"/>
          <w:szCs w:val="17"/>
        </w:rPr>
        <w:t>Bronowickiej 41</w:t>
      </w:r>
      <w:r w:rsidRPr="00A167AE">
        <w:rPr>
          <w:rFonts w:ascii="Verdana" w:hAnsi="Verdana" w:cs="Myriad"/>
          <w:sz w:val="17"/>
          <w:szCs w:val="17"/>
        </w:rPr>
        <w:t>,</w:t>
      </w:r>
    </w:p>
    <w:p w14:paraId="4F8A293C" w14:textId="77777777" w:rsidR="0068042D" w:rsidRPr="00A167AE" w:rsidRDefault="0068042D" w:rsidP="0068042D">
      <w:pPr>
        <w:numPr>
          <w:ilvl w:val="0"/>
          <w:numId w:val="111"/>
        </w:numPr>
        <w:suppressAutoHyphens/>
        <w:ind w:left="360" w:right="160" w:firstLine="0"/>
        <w:jc w:val="both"/>
        <w:rPr>
          <w:rFonts w:ascii="Verdana" w:hAnsi="Verdana" w:cs="Myriad"/>
          <w:sz w:val="17"/>
          <w:szCs w:val="17"/>
        </w:rPr>
      </w:pPr>
      <w:r w:rsidRPr="00A167AE">
        <w:rPr>
          <w:rFonts w:ascii="Verdana" w:hAnsi="Verdana" w:cs="Myriad"/>
          <w:sz w:val="17"/>
          <w:szCs w:val="17"/>
        </w:rPr>
        <w:t xml:space="preserve">moje dane osobowe przetwarzane będą w celu wyłonienia Wykonawcy na wykonanie przedmiotowego zadania i mogą być udostępniane innym odbiorcom jeżeli wynikać to będzie </w:t>
      </w:r>
      <w:r w:rsidRPr="00A167AE">
        <w:rPr>
          <w:rFonts w:ascii="Verdana" w:hAnsi="Verdana" w:cs="Myriad"/>
          <w:sz w:val="17"/>
          <w:szCs w:val="17"/>
        </w:rPr>
        <w:br/>
        <w:t>z przepisów prawa,</w:t>
      </w:r>
    </w:p>
    <w:p w14:paraId="025CBA8B" w14:textId="77777777" w:rsidR="0068042D" w:rsidRPr="00A167AE" w:rsidRDefault="0068042D" w:rsidP="0068042D">
      <w:pPr>
        <w:numPr>
          <w:ilvl w:val="0"/>
          <w:numId w:val="111"/>
        </w:numPr>
        <w:suppressAutoHyphens/>
        <w:ind w:right="160"/>
        <w:jc w:val="both"/>
        <w:rPr>
          <w:rFonts w:ascii="Verdana" w:hAnsi="Verdana" w:cs="Myriad"/>
          <w:sz w:val="17"/>
          <w:szCs w:val="17"/>
        </w:rPr>
      </w:pPr>
      <w:r w:rsidRPr="00A167AE">
        <w:rPr>
          <w:rFonts w:ascii="Verdana" w:hAnsi="Verdana" w:cs="Myriad"/>
          <w:sz w:val="17"/>
          <w:szCs w:val="17"/>
        </w:rPr>
        <w:t>mam prawo dostępu do treści swoich danych oraz ich poprawiania,</w:t>
      </w:r>
    </w:p>
    <w:p w14:paraId="3A6D0E82" w14:textId="77777777" w:rsidR="0068042D" w:rsidRPr="00A167AE" w:rsidRDefault="0068042D" w:rsidP="0068042D">
      <w:pPr>
        <w:numPr>
          <w:ilvl w:val="0"/>
          <w:numId w:val="111"/>
        </w:numPr>
        <w:suppressAutoHyphens/>
        <w:jc w:val="both"/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Myriad"/>
          <w:sz w:val="17"/>
          <w:szCs w:val="17"/>
        </w:rPr>
        <w:lastRenderedPageBreak/>
        <w:t xml:space="preserve">podanie moich danych osobowych KOWR jest dobrowolne. </w:t>
      </w:r>
    </w:p>
    <w:p w14:paraId="04D26AEC" w14:textId="77777777" w:rsidR="0068042D" w:rsidRPr="00963A7A" w:rsidRDefault="0068042D" w:rsidP="0068042D">
      <w:pPr>
        <w:numPr>
          <w:ilvl w:val="0"/>
          <w:numId w:val="111"/>
        </w:numPr>
        <w:suppressAutoHyphens/>
        <w:ind w:left="567" w:hanging="207"/>
        <w:jc w:val="both"/>
        <w:rPr>
          <w:rFonts w:ascii="Verdana" w:hAnsi="Verdana"/>
          <w:sz w:val="17"/>
          <w:szCs w:val="17"/>
        </w:rPr>
      </w:pPr>
      <w:r w:rsidRPr="00963A7A">
        <w:rPr>
          <w:rFonts w:ascii="Verdana" w:hAnsi="Verdana"/>
          <w:color w:val="000000"/>
          <w:sz w:val="17"/>
          <w:szCs w:val="17"/>
        </w:rPr>
        <w:t xml:space="preserve">Oświadczam, że wypełniłem obowiązki informacyjne przewidziane w art. 13 lub art. 14 </w:t>
      </w:r>
      <w:r w:rsidRPr="00963A7A">
        <w:rPr>
          <w:rFonts w:ascii="Verdana" w:hAnsi="Verdana"/>
          <w:sz w:val="17"/>
          <w:szCs w:val="17"/>
        </w:rPr>
        <w:t>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 r., str. 1)</w:t>
      </w:r>
      <w:r w:rsidRPr="00963A7A">
        <w:rPr>
          <w:rFonts w:ascii="Verdana" w:hAnsi="Verdana"/>
          <w:color w:val="000000"/>
          <w:sz w:val="17"/>
          <w:szCs w:val="17"/>
        </w:rPr>
        <w:t xml:space="preserve"> wobec osób fizycznych, </w:t>
      </w:r>
      <w:r w:rsidRPr="00963A7A">
        <w:rPr>
          <w:rFonts w:ascii="Verdana" w:hAnsi="Verdana"/>
          <w:sz w:val="17"/>
          <w:szCs w:val="17"/>
        </w:rPr>
        <w:t>od których dane osobowe bezpośrednio lub pośrednio pozyskałem</w:t>
      </w:r>
      <w:r w:rsidRPr="00963A7A">
        <w:rPr>
          <w:rFonts w:ascii="Verdana" w:hAnsi="Verdana"/>
          <w:color w:val="000000"/>
          <w:sz w:val="17"/>
          <w:szCs w:val="17"/>
        </w:rPr>
        <w:t xml:space="preserve"> w celu ubiegania się o udzielenie zamówienia publicznego w niniejszym postępowaniu</w:t>
      </w:r>
      <w:r w:rsidRPr="00963A7A">
        <w:rPr>
          <w:rFonts w:ascii="Verdana" w:hAnsi="Verdana"/>
          <w:sz w:val="17"/>
          <w:szCs w:val="17"/>
        </w:rPr>
        <w:t>.</w:t>
      </w:r>
    </w:p>
    <w:p w14:paraId="175C941D" w14:textId="77777777" w:rsidR="0068042D" w:rsidRPr="00A167AE" w:rsidRDefault="0068042D" w:rsidP="0068042D">
      <w:pPr>
        <w:numPr>
          <w:ilvl w:val="0"/>
          <w:numId w:val="127"/>
        </w:numPr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>Załącznikami</w:t>
      </w:r>
      <w:r w:rsidRPr="00A167AE">
        <w:rPr>
          <w:rFonts w:ascii="Verdana" w:hAnsi="Verdana"/>
          <w:sz w:val="17"/>
          <w:szCs w:val="17"/>
        </w:rPr>
        <w:t xml:space="preserve"> do niniejszej oferty są dokumenty wymagane w </w:t>
      </w:r>
      <w:r>
        <w:rPr>
          <w:rFonts w:ascii="Verdana" w:hAnsi="Verdana"/>
          <w:sz w:val="17"/>
          <w:szCs w:val="17"/>
        </w:rPr>
        <w:t>Zapytaniu ofertowym</w:t>
      </w:r>
      <w:r w:rsidRPr="00A167AE">
        <w:rPr>
          <w:rFonts w:ascii="Verdana" w:hAnsi="Verdana"/>
          <w:sz w:val="17"/>
          <w:szCs w:val="17"/>
        </w:rPr>
        <w:t xml:space="preserve">, tj.: </w:t>
      </w:r>
    </w:p>
    <w:p w14:paraId="55AACEBC" w14:textId="77777777" w:rsidR="0068042D" w:rsidRPr="00A167AE" w:rsidRDefault="0068042D" w:rsidP="0068042D">
      <w:pPr>
        <w:numPr>
          <w:ilvl w:val="2"/>
          <w:numId w:val="127"/>
        </w:numPr>
        <w:tabs>
          <w:tab w:val="clear" w:pos="1070"/>
          <w:tab w:val="num" w:pos="502"/>
        </w:tabs>
        <w:suppressAutoHyphens/>
        <w:spacing w:line="360" w:lineRule="auto"/>
        <w:ind w:left="502"/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………………………………………………………………………………..</w:t>
      </w:r>
    </w:p>
    <w:p w14:paraId="14C9F6F7" w14:textId="77777777" w:rsidR="0068042D" w:rsidRPr="00A167AE" w:rsidRDefault="0068042D" w:rsidP="0068042D">
      <w:pPr>
        <w:numPr>
          <w:ilvl w:val="2"/>
          <w:numId w:val="127"/>
        </w:numPr>
        <w:tabs>
          <w:tab w:val="clear" w:pos="1070"/>
          <w:tab w:val="num" w:pos="502"/>
        </w:tabs>
        <w:suppressAutoHyphens/>
        <w:spacing w:line="360" w:lineRule="auto"/>
        <w:ind w:left="502"/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…………………………………………………………………………………</w:t>
      </w:r>
    </w:p>
    <w:p w14:paraId="23140E17" w14:textId="77777777" w:rsidR="0068042D" w:rsidRPr="00A167AE" w:rsidRDefault="0068042D" w:rsidP="0068042D">
      <w:pPr>
        <w:numPr>
          <w:ilvl w:val="2"/>
          <w:numId w:val="127"/>
        </w:numPr>
        <w:tabs>
          <w:tab w:val="clear" w:pos="1070"/>
          <w:tab w:val="num" w:pos="502"/>
        </w:tabs>
        <w:suppressAutoHyphens/>
        <w:spacing w:line="360" w:lineRule="auto"/>
        <w:ind w:left="502"/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…………………………………………………………………………………</w:t>
      </w:r>
    </w:p>
    <w:p w14:paraId="536D5036" w14:textId="77777777" w:rsidR="0068042D" w:rsidRPr="00A167AE" w:rsidRDefault="0068042D" w:rsidP="0068042D">
      <w:pPr>
        <w:numPr>
          <w:ilvl w:val="2"/>
          <w:numId w:val="127"/>
        </w:numPr>
        <w:tabs>
          <w:tab w:val="clear" w:pos="1070"/>
          <w:tab w:val="num" w:pos="502"/>
        </w:tabs>
        <w:suppressAutoHyphens/>
        <w:spacing w:line="360" w:lineRule="auto"/>
        <w:ind w:left="502"/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…………………………………………………………………………………</w:t>
      </w:r>
    </w:p>
    <w:p w14:paraId="23AB08E0" w14:textId="77777777" w:rsidR="0068042D" w:rsidRPr="00A167AE" w:rsidRDefault="0068042D" w:rsidP="0068042D">
      <w:pPr>
        <w:numPr>
          <w:ilvl w:val="2"/>
          <w:numId w:val="127"/>
        </w:numPr>
        <w:tabs>
          <w:tab w:val="clear" w:pos="1070"/>
          <w:tab w:val="num" w:pos="502"/>
        </w:tabs>
        <w:suppressAutoHyphens/>
        <w:spacing w:line="360" w:lineRule="auto"/>
        <w:ind w:left="502"/>
        <w:jc w:val="both"/>
        <w:rPr>
          <w:rFonts w:ascii="Verdana" w:hAnsi="Verdana"/>
          <w:sz w:val="17"/>
          <w:szCs w:val="17"/>
          <w:lang w:val="it-IT"/>
        </w:rPr>
      </w:pPr>
      <w:r w:rsidRPr="00A167AE">
        <w:rPr>
          <w:rFonts w:ascii="Verdana" w:hAnsi="Verdana"/>
          <w:sz w:val="17"/>
          <w:szCs w:val="17"/>
        </w:rPr>
        <w:t>……………………………………………………………………………….</w:t>
      </w:r>
    </w:p>
    <w:p w14:paraId="73804A5F" w14:textId="77777777" w:rsidR="0068042D" w:rsidRPr="00A167AE" w:rsidRDefault="0068042D" w:rsidP="0068042D">
      <w:pPr>
        <w:numPr>
          <w:ilvl w:val="0"/>
          <w:numId w:val="127"/>
        </w:numPr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Oferta zawiera ............. ponumerowanych i parafowanych stron.</w:t>
      </w:r>
    </w:p>
    <w:p w14:paraId="1BB205EA" w14:textId="77777777" w:rsidR="0068042D" w:rsidRPr="00A167AE" w:rsidRDefault="0068042D" w:rsidP="0068042D">
      <w:pPr>
        <w:numPr>
          <w:ilvl w:val="0"/>
          <w:numId w:val="127"/>
        </w:numPr>
        <w:suppressAutoHyphens/>
        <w:jc w:val="both"/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Verdana"/>
          <w:sz w:val="17"/>
          <w:szCs w:val="17"/>
        </w:rPr>
        <w:t>Podpisano:</w:t>
      </w:r>
      <w:r w:rsidRPr="00A167AE">
        <w:rPr>
          <w:rFonts w:ascii="Verdana" w:hAnsi="Verdana" w:cs="Verdana"/>
          <w:sz w:val="17"/>
          <w:szCs w:val="17"/>
        </w:rPr>
        <w:tab/>
      </w:r>
    </w:p>
    <w:p w14:paraId="1799AEF6" w14:textId="77777777" w:rsidR="0068042D" w:rsidRDefault="0068042D" w:rsidP="0068042D">
      <w:pPr>
        <w:ind w:left="360"/>
        <w:jc w:val="both"/>
        <w:rPr>
          <w:rFonts w:ascii="Verdana" w:hAnsi="Verdana" w:cs="Verdana"/>
          <w:sz w:val="17"/>
          <w:szCs w:val="17"/>
        </w:rPr>
      </w:pPr>
    </w:p>
    <w:p w14:paraId="7DD9DBBF" w14:textId="77777777" w:rsidR="0068042D" w:rsidRDefault="0068042D" w:rsidP="0068042D">
      <w:pPr>
        <w:ind w:left="360"/>
        <w:jc w:val="both"/>
        <w:rPr>
          <w:rFonts w:ascii="Verdana" w:hAnsi="Verdana" w:cs="Verdana"/>
          <w:sz w:val="17"/>
          <w:szCs w:val="17"/>
        </w:rPr>
      </w:pPr>
    </w:p>
    <w:p w14:paraId="29D01A0F" w14:textId="77777777" w:rsidR="0068042D" w:rsidRDefault="0068042D" w:rsidP="0068042D">
      <w:pPr>
        <w:ind w:left="360"/>
        <w:jc w:val="both"/>
        <w:rPr>
          <w:rFonts w:ascii="Verdana" w:hAnsi="Verdana" w:cs="Verdana"/>
          <w:sz w:val="17"/>
          <w:szCs w:val="17"/>
        </w:rPr>
      </w:pPr>
    </w:p>
    <w:p w14:paraId="2F848C0A" w14:textId="77777777" w:rsidR="0068042D" w:rsidRDefault="0068042D" w:rsidP="0068042D">
      <w:pPr>
        <w:ind w:left="360"/>
        <w:jc w:val="both"/>
        <w:rPr>
          <w:rFonts w:ascii="Verdana" w:hAnsi="Verdana" w:cs="Verdana"/>
          <w:sz w:val="17"/>
          <w:szCs w:val="17"/>
        </w:rPr>
      </w:pPr>
    </w:p>
    <w:p w14:paraId="0AFD2644" w14:textId="77777777" w:rsidR="0068042D" w:rsidRPr="00A167AE" w:rsidRDefault="0068042D" w:rsidP="0068042D">
      <w:pPr>
        <w:ind w:left="360"/>
        <w:jc w:val="both"/>
        <w:rPr>
          <w:rFonts w:ascii="Verdana" w:hAnsi="Verdana" w:cs="Verdana"/>
          <w:sz w:val="17"/>
          <w:szCs w:val="17"/>
        </w:rPr>
      </w:pPr>
    </w:p>
    <w:p w14:paraId="2CB1AEE2" w14:textId="77777777" w:rsidR="0068042D" w:rsidRPr="00A167AE" w:rsidRDefault="0068042D" w:rsidP="0068042D">
      <w:pPr>
        <w:rPr>
          <w:rFonts w:ascii="Verdana" w:hAnsi="Verdana" w:cs="Verdana"/>
          <w:sz w:val="17"/>
          <w:szCs w:val="17"/>
        </w:rPr>
      </w:pPr>
      <w:r w:rsidRPr="00A167AE">
        <w:rPr>
          <w:rFonts w:ascii="Verdana" w:hAnsi="Verdana" w:cs="Verdana"/>
          <w:sz w:val="17"/>
          <w:szCs w:val="17"/>
        </w:rPr>
        <w:t>………………………. dnia ........</w:t>
      </w:r>
      <w:r>
        <w:rPr>
          <w:rFonts w:ascii="Verdana" w:hAnsi="Verdana" w:cs="Verdana"/>
          <w:sz w:val="17"/>
          <w:szCs w:val="17"/>
        </w:rPr>
        <w:t>....................2026</w:t>
      </w:r>
      <w:r w:rsidRPr="00A167AE">
        <w:rPr>
          <w:rFonts w:ascii="Verdana" w:hAnsi="Verdana" w:cs="Verdana"/>
          <w:sz w:val="17"/>
          <w:szCs w:val="17"/>
        </w:rPr>
        <w:t xml:space="preserve"> r.              </w:t>
      </w:r>
      <w:r>
        <w:rPr>
          <w:rFonts w:ascii="Verdana" w:hAnsi="Verdana" w:cs="Verdana"/>
          <w:sz w:val="17"/>
          <w:szCs w:val="17"/>
        </w:rPr>
        <w:t xml:space="preserve">          ….….</w:t>
      </w:r>
      <w:r w:rsidRPr="00A167AE">
        <w:rPr>
          <w:rFonts w:ascii="Verdana" w:hAnsi="Verdana" w:cs="Verdana"/>
          <w:sz w:val="17"/>
          <w:szCs w:val="17"/>
        </w:rPr>
        <w:t>………………………………………………………………</w:t>
      </w:r>
      <w:r>
        <w:rPr>
          <w:rFonts w:ascii="Verdana" w:hAnsi="Verdana" w:cs="Verdana"/>
          <w:sz w:val="17"/>
          <w:szCs w:val="17"/>
        </w:rPr>
        <w:t>………</w:t>
      </w:r>
    </w:p>
    <w:p w14:paraId="378EE613" w14:textId="77777777" w:rsidR="0068042D" w:rsidRPr="00A167AE" w:rsidRDefault="0068042D" w:rsidP="0068042D">
      <w:pPr>
        <w:jc w:val="right"/>
        <w:rPr>
          <w:rFonts w:ascii="Verdana" w:hAnsi="Verdana" w:cs="Verdana"/>
          <w:sz w:val="17"/>
          <w:szCs w:val="17"/>
          <w:vertAlign w:val="superscript"/>
        </w:rPr>
      </w:pPr>
      <w:r w:rsidRPr="00A167AE">
        <w:rPr>
          <w:rFonts w:ascii="Verdana" w:hAnsi="Verdana" w:cs="Verdana"/>
          <w:sz w:val="17"/>
          <w:szCs w:val="17"/>
        </w:rPr>
        <w:t xml:space="preserve">                                             </w:t>
      </w:r>
      <w:r w:rsidRPr="00A167AE">
        <w:rPr>
          <w:rFonts w:ascii="Verdana" w:hAnsi="Verdana" w:cs="Verdana"/>
          <w:sz w:val="17"/>
          <w:szCs w:val="17"/>
          <w:vertAlign w:val="superscript"/>
        </w:rPr>
        <w:t>(czytelny podpis osób/osoby uprawnionej do reprezentowania wykonawcy)</w:t>
      </w:r>
    </w:p>
    <w:p w14:paraId="001D35CE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7BA5DD93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25324405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1468402C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7E728EFA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0BE41977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48B19B75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60A5BE4E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51829844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1A18520E" w14:textId="77777777" w:rsidR="0068042D" w:rsidRPr="00A167AE" w:rsidRDefault="0068042D" w:rsidP="0068042D">
      <w:pPr>
        <w:rPr>
          <w:rFonts w:ascii="Verdana" w:hAnsi="Verdana"/>
          <w:b/>
          <w:sz w:val="17"/>
          <w:szCs w:val="17"/>
        </w:rPr>
      </w:pPr>
    </w:p>
    <w:p w14:paraId="3210A566" w14:textId="77777777" w:rsidR="0068042D" w:rsidRPr="00A167AE" w:rsidRDefault="0068042D" w:rsidP="0068042D">
      <w:pPr>
        <w:rPr>
          <w:rFonts w:ascii="Verdana" w:hAnsi="Verdana"/>
          <w:b/>
          <w:sz w:val="17"/>
          <w:szCs w:val="17"/>
        </w:rPr>
      </w:pPr>
    </w:p>
    <w:p w14:paraId="43A60A61" w14:textId="77777777" w:rsidR="0068042D" w:rsidRPr="00A167AE" w:rsidRDefault="0068042D" w:rsidP="0068042D">
      <w:pPr>
        <w:rPr>
          <w:rFonts w:ascii="Verdana" w:hAnsi="Verdana"/>
          <w:b/>
          <w:sz w:val="17"/>
          <w:szCs w:val="17"/>
        </w:rPr>
      </w:pPr>
    </w:p>
    <w:p w14:paraId="53E8FA49" w14:textId="77777777" w:rsidR="0068042D" w:rsidRPr="00A167AE" w:rsidRDefault="0068042D" w:rsidP="0068042D">
      <w:pPr>
        <w:rPr>
          <w:rFonts w:ascii="Verdana" w:hAnsi="Verdana"/>
          <w:b/>
          <w:sz w:val="17"/>
          <w:szCs w:val="17"/>
        </w:rPr>
      </w:pPr>
    </w:p>
    <w:p w14:paraId="2BD6B490" w14:textId="77777777" w:rsidR="0068042D" w:rsidRPr="00A167AE" w:rsidRDefault="0068042D" w:rsidP="0068042D">
      <w:pPr>
        <w:rPr>
          <w:rFonts w:ascii="Verdana" w:hAnsi="Verdana"/>
          <w:b/>
          <w:sz w:val="17"/>
          <w:szCs w:val="17"/>
        </w:rPr>
      </w:pPr>
    </w:p>
    <w:p w14:paraId="66D9BD52" w14:textId="77777777" w:rsidR="0068042D" w:rsidRPr="00A167AE" w:rsidRDefault="0068042D" w:rsidP="0068042D">
      <w:pPr>
        <w:rPr>
          <w:rFonts w:ascii="Verdana" w:hAnsi="Verdana"/>
          <w:b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 xml:space="preserve">** niepotrzebne skreślić </w:t>
      </w:r>
    </w:p>
    <w:p w14:paraId="4A40D7CB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34A35AE4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79E2B5FD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</w:p>
    <w:p w14:paraId="096CB0F6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29CD7F32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4B9572FC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3F6914E0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3D529B5C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251EE4ED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2D411D08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360399F1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43358AD1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781B4CB6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4A5AEBAF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1D10854C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1DD67D98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489CE08C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455F3AC5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715E5E39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4C51958F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70E37BAB" w14:textId="77777777" w:rsidR="0068042D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</w:p>
    <w:p w14:paraId="620C3E76" w14:textId="77777777" w:rsidR="0068042D" w:rsidRDefault="0068042D" w:rsidP="0068042D">
      <w:pPr>
        <w:ind w:right="424"/>
        <w:rPr>
          <w:rFonts w:ascii="Verdana" w:hAnsi="Verdana"/>
          <w:i/>
          <w:sz w:val="18"/>
          <w:szCs w:val="18"/>
          <w:u w:val="single"/>
        </w:rPr>
      </w:pPr>
    </w:p>
    <w:p w14:paraId="0AC53213" w14:textId="77777777" w:rsidR="0068042D" w:rsidRDefault="0068042D" w:rsidP="0068042D">
      <w:pPr>
        <w:ind w:right="424"/>
        <w:rPr>
          <w:rFonts w:ascii="Verdana" w:hAnsi="Verdana"/>
          <w:i/>
          <w:sz w:val="18"/>
          <w:szCs w:val="18"/>
          <w:u w:val="single"/>
        </w:rPr>
      </w:pPr>
    </w:p>
    <w:p w14:paraId="125FB265" w14:textId="77777777" w:rsidR="0068042D" w:rsidRDefault="0068042D" w:rsidP="0068042D">
      <w:pPr>
        <w:ind w:right="424"/>
        <w:rPr>
          <w:rFonts w:ascii="Verdana" w:hAnsi="Verdana"/>
          <w:i/>
          <w:sz w:val="18"/>
          <w:szCs w:val="18"/>
          <w:u w:val="single"/>
        </w:rPr>
      </w:pPr>
    </w:p>
    <w:p w14:paraId="79388F81" w14:textId="77777777" w:rsidR="0068042D" w:rsidRDefault="0068042D" w:rsidP="0068042D">
      <w:pPr>
        <w:ind w:right="424"/>
        <w:rPr>
          <w:rFonts w:ascii="Verdana" w:hAnsi="Verdana"/>
          <w:i/>
          <w:sz w:val="18"/>
          <w:szCs w:val="18"/>
          <w:u w:val="single"/>
        </w:rPr>
      </w:pPr>
    </w:p>
    <w:p w14:paraId="4A1ECA62" w14:textId="77777777" w:rsidR="0068042D" w:rsidRDefault="0068042D" w:rsidP="0068042D">
      <w:pPr>
        <w:ind w:right="424"/>
        <w:rPr>
          <w:rFonts w:ascii="Verdana" w:hAnsi="Verdana"/>
          <w:i/>
          <w:sz w:val="18"/>
          <w:szCs w:val="18"/>
          <w:u w:val="single"/>
        </w:rPr>
      </w:pPr>
    </w:p>
    <w:p w14:paraId="1A46F662" w14:textId="77777777" w:rsidR="0068042D" w:rsidRPr="003729FF" w:rsidRDefault="0068042D" w:rsidP="0068042D">
      <w:pPr>
        <w:jc w:val="right"/>
        <w:rPr>
          <w:rFonts w:ascii="Verdana" w:hAnsi="Verdana"/>
          <w:i/>
          <w:sz w:val="18"/>
          <w:szCs w:val="18"/>
          <w:u w:val="single"/>
        </w:rPr>
      </w:pPr>
      <w:r w:rsidRPr="001A4103">
        <w:rPr>
          <w:rFonts w:ascii="Verdana" w:hAnsi="Verdana"/>
          <w:i/>
          <w:sz w:val="18"/>
          <w:szCs w:val="18"/>
          <w:u w:val="single"/>
        </w:rPr>
        <w:lastRenderedPageBreak/>
        <w:t xml:space="preserve">Załącznik nr </w:t>
      </w:r>
      <w:r>
        <w:rPr>
          <w:rFonts w:ascii="Verdana" w:hAnsi="Verdana"/>
          <w:i/>
          <w:sz w:val="18"/>
          <w:szCs w:val="18"/>
          <w:u w:val="single"/>
        </w:rPr>
        <w:t xml:space="preserve">3 </w:t>
      </w:r>
      <w:r w:rsidRPr="001A4103">
        <w:rPr>
          <w:rFonts w:ascii="Verdana" w:hAnsi="Verdana"/>
          <w:i/>
          <w:sz w:val="18"/>
          <w:szCs w:val="18"/>
          <w:u w:val="single"/>
        </w:rPr>
        <w:t xml:space="preserve">do </w:t>
      </w:r>
      <w:r>
        <w:rPr>
          <w:rFonts w:ascii="Verdana" w:hAnsi="Verdana"/>
          <w:i/>
          <w:sz w:val="18"/>
          <w:szCs w:val="18"/>
          <w:u w:val="single"/>
        </w:rPr>
        <w:t>Zapytania</w:t>
      </w:r>
    </w:p>
    <w:p w14:paraId="2F66CCD8" w14:textId="77777777" w:rsidR="0068042D" w:rsidRDefault="0068042D" w:rsidP="0068042D">
      <w:pPr>
        <w:jc w:val="center"/>
        <w:rPr>
          <w:b/>
          <w:sz w:val="22"/>
        </w:rPr>
      </w:pPr>
    </w:p>
    <w:p w14:paraId="15CD39A3" w14:textId="77777777" w:rsidR="0068042D" w:rsidRPr="003729FF" w:rsidRDefault="0068042D" w:rsidP="0068042D">
      <w:pPr>
        <w:jc w:val="center"/>
        <w:rPr>
          <w:b/>
          <w:sz w:val="22"/>
        </w:rPr>
      </w:pPr>
      <w:r>
        <w:rPr>
          <w:b/>
          <w:sz w:val="22"/>
        </w:rPr>
        <w:t>FORMULARZ CENOWY</w:t>
      </w:r>
    </w:p>
    <w:tbl>
      <w:tblPr>
        <w:tblW w:w="5315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089"/>
        <w:gridCol w:w="1812"/>
        <w:gridCol w:w="59"/>
        <w:gridCol w:w="1454"/>
        <w:gridCol w:w="8"/>
        <w:gridCol w:w="1399"/>
        <w:gridCol w:w="8"/>
        <w:gridCol w:w="778"/>
        <w:gridCol w:w="8"/>
        <w:gridCol w:w="53"/>
        <w:gridCol w:w="8"/>
        <w:gridCol w:w="1279"/>
        <w:gridCol w:w="11"/>
        <w:gridCol w:w="19"/>
        <w:gridCol w:w="8"/>
        <w:gridCol w:w="1123"/>
      </w:tblGrid>
      <w:tr w:rsidR="0068042D" w:rsidRPr="00DE52B6" w14:paraId="234FD0D4" w14:textId="77777777" w:rsidTr="0068042D">
        <w:trPr>
          <w:trHeight w:val="358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D28DA68" w14:textId="77777777" w:rsidR="0068042D" w:rsidRPr="003729FF" w:rsidRDefault="0068042D" w:rsidP="0068042D">
            <w:pPr>
              <w:ind w:firstLine="279"/>
              <w:rPr>
                <w:rFonts w:ascii="Verdana" w:hAnsi="Verdana"/>
                <w:b/>
                <w:sz w:val="16"/>
                <w:szCs w:val="16"/>
              </w:rPr>
            </w:pPr>
            <w:r w:rsidRPr="003729FF">
              <w:rPr>
                <w:rFonts w:ascii="Verdana" w:hAnsi="Verdana"/>
                <w:b/>
                <w:sz w:val="16"/>
                <w:szCs w:val="16"/>
              </w:rPr>
              <w:t>Budynek biurowy Krajowego Ośrodek Wsparcia Rolnictwa OT Szczecin ul. Bronowicka 41, 71-012 Szczecin</w:t>
            </w:r>
          </w:p>
        </w:tc>
      </w:tr>
      <w:tr w:rsidR="0068042D" w:rsidRPr="00DE52B6" w14:paraId="46E5AEAD" w14:textId="77777777" w:rsidTr="00680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1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B1108" w14:textId="77777777" w:rsidR="0068042D" w:rsidRPr="00DE52B6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</w:t>
            </w:r>
            <w:r w:rsidRPr="00DE52B6">
              <w:rPr>
                <w:rFonts w:ascii="Verdana" w:hAnsi="Verdana"/>
                <w:sz w:val="16"/>
                <w:szCs w:val="16"/>
              </w:rPr>
              <w:t>p.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994CB3" w14:textId="77777777" w:rsidR="0068042D" w:rsidRPr="00DE52B6" w:rsidRDefault="0068042D" w:rsidP="00BA73BB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Opłaty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206556" w14:textId="77777777" w:rsidR="0068042D" w:rsidRPr="00DE52B6" w:rsidRDefault="0068042D" w:rsidP="00BA73BB">
            <w:pPr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Szacunkowa ilość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DC8D40" w14:textId="77777777" w:rsidR="0068042D" w:rsidRPr="003F145D" w:rsidRDefault="0068042D" w:rsidP="00BA73BB">
            <w:pPr>
              <w:rPr>
                <w:rFonts w:ascii="Verdana" w:hAnsi="Verdana"/>
                <w:bCs/>
                <w:color w:val="FF0000"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Cena jednostkowa netto (z dokładnością do pięciu miejsc po przecinku) [</w:t>
            </w:r>
            <w:r w:rsidRPr="00801692">
              <w:rPr>
                <w:rFonts w:ascii="Verdana" w:hAnsi="Verdana"/>
                <w:bCs/>
                <w:sz w:val="16"/>
                <w:szCs w:val="16"/>
              </w:rPr>
              <w:t>zł/kWh]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23B793" w14:textId="77777777" w:rsidR="0068042D" w:rsidRPr="00DE52B6" w:rsidRDefault="0068042D" w:rsidP="00BA73BB">
            <w:pPr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 xml:space="preserve">Wartość netto </w:t>
            </w:r>
            <w:r w:rsidRPr="00DE52B6">
              <w:rPr>
                <w:rFonts w:ascii="Verdana" w:hAnsi="Verdana"/>
                <w:bCs/>
                <w:sz w:val="16"/>
                <w:szCs w:val="16"/>
              </w:rPr>
              <w:br/>
              <w:t xml:space="preserve">(z dokładnością do </w:t>
            </w:r>
            <w:r w:rsidRPr="00DE52B6">
              <w:rPr>
                <w:rFonts w:ascii="Verdana" w:hAnsi="Verdana"/>
                <w:bCs/>
                <w:sz w:val="16"/>
                <w:szCs w:val="16"/>
              </w:rPr>
              <w:br/>
              <w:t>dwóch miejsc po przecinku) [zł] (3x4)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466EC0" w14:textId="77777777" w:rsidR="0068042D" w:rsidRPr="00DE52B6" w:rsidRDefault="0068042D" w:rsidP="00BA73BB">
            <w:pPr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Stawka VAT [%]</w:t>
            </w:r>
          </w:p>
        </w:tc>
        <w:tc>
          <w:tcPr>
            <w:tcW w:w="6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138867" w14:textId="77777777" w:rsidR="0068042D" w:rsidRPr="00DE52B6" w:rsidRDefault="0068042D" w:rsidP="00BA73BB">
            <w:pPr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Wartość VAT (z dokładnością do dwóch miejsc po przecinku</w:t>
            </w:r>
          </w:p>
        </w:tc>
        <w:tc>
          <w:tcPr>
            <w:tcW w:w="5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64AA4B" w14:textId="77777777" w:rsidR="0068042D" w:rsidRPr="00DE52B6" w:rsidRDefault="0068042D" w:rsidP="00BA73BB">
            <w:pPr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Wartość brutto (z dokładnością do dwóch miejsc po przecinku) [zł] (5+7)</w:t>
            </w:r>
          </w:p>
        </w:tc>
      </w:tr>
      <w:tr w:rsidR="0068042D" w:rsidRPr="00DE52B6" w14:paraId="1010BE3B" w14:textId="77777777" w:rsidTr="00680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1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6AFBDC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4D1F08" w14:textId="77777777" w:rsidR="0068042D" w:rsidRPr="00DE52B6" w:rsidRDefault="0068042D" w:rsidP="00BA73BB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2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AC5656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7918AE" w14:textId="77777777" w:rsidR="0068042D" w:rsidRPr="00DE52B6" w:rsidRDefault="0068042D" w:rsidP="00BA73BB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4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B4935E" w14:textId="77777777" w:rsidR="0068042D" w:rsidRPr="00DE52B6" w:rsidRDefault="0068042D" w:rsidP="00BA73BB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8653EB" w14:textId="77777777" w:rsidR="0068042D" w:rsidRPr="00DE52B6" w:rsidRDefault="0068042D" w:rsidP="00BA73BB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6</w:t>
            </w:r>
          </w:p>
        </w:tc>
        <w:tc>
          <w:tcPr>
            <w:tcW w:w="6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4E1EE3" w14:textId="77777777" w:rsidR="0068042D" w:rsidRPr="00DE52B6" w:rsidRDefault="0068042D" w:rsidP="00BA73BB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7</w:t>
            </w:r>
          </w:p>
        </w:tc>
        <w:tc>
          <w:tcPr>
            <w:tcW w:w="5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03AD01" w14:textId="77777777" w:rsidR="0068042D" w:rsidRPr="00DE52B6" w:rsidRDefault="0068042D" w:rsidP="00BA73BB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DE52B6">
              <w:rPr>
                <w:rFonts w:ascii="Verdana" w:hAnsi="Verdana"/>
                <w:bCs/>
                <w:sz w:val="16"/>
                <w:szCs w:val="16"/>
              </w:rPr>
              <w:t>8</w:t>
            </w:r>
          </w:p>
        </w:tc>
      </w:tr>
      <w:tr w:rsidR="0068042D" w:rsidRPr="00DE52B6" w14:paraId="65887812" w14:textId="77777777" w:rsidTr="00680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1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EA01E" w14:textId="77777777" w:rsidR="0068042D" w:rsidRPr="00DE52B6" w:rsidRDefault="0068042D" w:rsidP="00BA73BB">
            <w:pPr>
              <w:ind w:left="-65" w:firstLine="632"/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19210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Paliwo gazowe - gaz ziemny wysokometanowy typu E za 1 kWh</w:t>
            </w:r>
          </w:p>
        </w:tc>
        <w:tc>
          <w:tcPr>
            <w:tcW w:w="8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BD50B2" w14:textId="77777777" w:rsidR="0068042D" w:rsidRPr="0031565B" w:rsidRDefault="0068042D" w:rsidP="00BA73BB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193214</w:t>
            </w:r>
            <w:r w:rsidRPr="0031565B">
              <w:rPr>
                <w:rFonts w:ascii="Verdana" w:hAnsi="Verdana"/>
                <w:b/>
                <w:sz w:val="16"/>
                <w:szCs w:val="16"/>
              </w:rPr>
              <w:t xml:space="preserve"> kWh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CD912F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478DB8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1496ED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EEB5B9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BE59D2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8042D" w:rsidRPr="00DE52B6" w14:paraId="60F5D2AA" w14:textId="77777777" w:rsidTr="00680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8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33FE1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665F73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Opłata abonamentowa/handlowa za 1 m-c</w:t>
            </w:r>
          </w:p>
          <w:p w14:paraId="496887E8" w14:textId="77777777" w:rsidR="0068042D" w:rsidRPr="0031565B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2B3E9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12 m-</w:t>
            </w:r>
            <w:proofErr w:type="spellStart"/>
            <w:r w:rsidRPr="0031565B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2CC950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33C978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4DE68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94FF24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0CED3B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8042D" w:rsidRPr="00DE52B6" w14:paraId="21E71E1B" w14:textId="77777777" w:rsidTr="00680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1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9FA29E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2E5F96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Opłata dystrybucyjna (opłata stała) za 1 m-c*</w:t>
            </w:r>
          </w:p>
        </w:tc>
        <w:tc>
          <w:tcPr>
            <w:tcW w:w="8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15F5AE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12 m-</w:t>
            </w:r>
            <w:proofErr w:type="spellStart"/>
            <w:r w:rsidRPr="0031565B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7ED52D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C4E555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9EBA62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610689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4493CE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8042D" w:rsidRPr="00DE52B6" w14:paraId="0BBC362E" w14:textId="77777777" w:rsidTr="00680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1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7AA43C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FB7501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Opłata dystrybucyjna (opłata zmienna) za 1 kWh*</w:t>
            </w:r>
          </w:p>
        </w:tc>
        <w:tc>
          <w:tcPr>
            <w:tcW w:w="8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C46DBA" w14:textId="77777777" w:rsidR="0068042D" w:rsidRPr="0031565B" w:rsidRDefault="0068042D" w:rsidP="00BA73BB">
            <w:pPr>
              <w:rPr>
                <w:rFonts w:ascii="Verdana" w:hAnsi="Verdana"/>
                <w:b/>
                <w:sz w:val="16"/>
                <w:szCs w:val="16"/>
              </w:rPr>
            </w:pPr>
            <w:r w:rsidRPr="0031565B">
              <w:rPr>
                <w:rFonts w:ascii="Verdana" w:hAnsi="Verdana"/>
                <w:b/>
                <w:sz w:val="16"/>
                <w:szCs w:val="16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93214</w:t>
            </w:r>
            <w:r w:rsidRPr="0031565B">
              <w:rPr>
                <w:rFonts w:ascii="Verdana" w:hAnsi="Verdana"/>
                <w:b/>
                <w:sz w:val="16"/>
                <w:szCs w:val="16"/>
              </w:rPr>
              <w:t xml:space="preserve"> kWh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B21B30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C9D721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4F03E5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57295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19AAD9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8042D" w:rsidRPr="00DE52B6" w14:paraId="5D304CE7" w14:textId="77777777" w:rsidTr="00680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1"/>
        </w:trPr>
        <w:tc>
          <w:tcPr>
            <w:tcW w:w="27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773330" w14:textId="77777777" w:rsidR="0068042D" w:rsidRPr="0031565B" w:rsidRDefault="0068042D" w:rsidP="00BA73BB">
            <w:pPr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31565B">
              <w:rPr>
                <w:rFonts w:ascii="Verdana" w:hAnsi="Verdana"/>
                <w:bCs/>
                <w:sz w:val="16"/>
                <w:szCs w:val="16"/>
              </w:rPr>
              <w:t>RAZEM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F3A648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 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3EFCF0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 </w:t>
            </w:r>
          </w:p>
        </w:tc>
        <w:tc>
          <w:tcPr>
            <w:tcW w:w="6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A426D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 </w:t>
            </w:r>
          </w:p>
        </w:tc>
        <w:tc>
          <w:tcPr>
            <w:tcW w:w="5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53351F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229EB2F" w14:textId="77777777" w:rsidR="0068042D" w:rsidRPr="00DE52B6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52B6">
              <w:rPr>
                <w:rFonts w:ascii="Verdana" w:hAnsi="Verdana"/>
                <w:sz w:val="16"/>
                <w:szCs w:val="16"/>
              </w:rPr>
              <w:t> </w:t>
            </w:r>
          </w:p>
        </w:tc>
      </w:tr>
      <w:tr w:rsidR="0068042D" w:rsidRPr="00796AF1" w14:paraId="1175447C" w14:textId="77777777" w:rsidTr="0068042D">
        <w:trPr>
          <w:trHeight w:val="28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1032A2A" w14:textId="77777777" w:rsidR="0068042D" w:rsidRPr="0031565B" w:rsidRDefault="0068042D" w:rsidP="00BA73B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1565B">
              <w:rPr>
                <w:rFonts w:ascii="Verdana" w:hAnsi="Verdana"/>
                <w:b/>
                <w:sz w:val="16"/>
                <w:szCs w:val="16"/>
              </w:rPr>
              <w:t>Budynek biurowy Filii Archiwum Zakładowego w Łobzie ul. Bema 30, 73-150 Łobez – Punkt objęty ochroną taryfową na podstawie art. 62 b ust. 1 pkt 2 lit. d) Prawo energetyczne</w:t>
            </w:r>
            <w:r w:rsidRPr="0031565B">
              <w:rPr>
                <w:rFonts w:ascii="Verdana" w:hAnsi="Verdana"/>
                <w:b/>
                <w:strike/>
                <w:sz w:val="16"/>
                <w:szCs w:val="16"/>
              </w:rPr>
              <w:t xml:space="preserve"> </w:t>
            </w:r>
            <w:r w:rsidRPr="0031565B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8042D" w:rsidRPr="00796AF1" w14:paraId="0C45AAB1" w14:textId="77777777" w:rsidTr="0068042D">
        <w:trPr>
          <w:trHeight w:val="17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0F780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AF1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3DB05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 xml:space="preserve">Paliwo gazowe - gaz ziemny wysokometanowy typu E za 1 kWh, </w:t>
            </w:r>
          </w:p>
          <w:p w14:paraId="17E6096A" w14:textId="77777777" w:rsidR="0068042D" w:rsidRPr="0031565B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3DCA1" w14:textId="77777777" w:rsidR="0068042D" w:rsidRPr="0031565B" w:rsidRDefault="0068042D" w:rsidP="00BA73BB">
            <w:pPr>
              <w:rPr>
                <w:rFonts w:ascii="Verdana" w:hAnsi="Verdana" w:cs="Calibri"/>
                <w:b/>
                <w:sz w:val="16"/>
                <w:szCs w:val="16"/>
              </w:rPr>
            </w:pPr>
            <w:r w:rsidRPr="0031565B">
              <w:rPr>
                <w:rFonts w:ascii="Verdana" w:hAnsi="Verdana"/>
                <w:b/>
                <w:sz w:val="16"/>
                <w:szCs w:val="16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15614</w:t>
            </w:r>
            <w:r w:rsidRPr="0031565B">
              <w:rPr>
                <w:rFonts w:ascii="Verdana" w:hAnsi="Verdana"/>
                <w:b/>
                <w:sz w:val="16"/>
                <w:szCs w:val="16"/>
              </w:rPr>
              <w:t xml:space="preserve"> kWh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0461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A254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46FD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38D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F88B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8042D" w:rsidRPr="00796AF1" w14:paraId="5C91FAD8" w14:textId="77777777" w:rsidTr="0068042D">
        <w:trPr>
          <w:trHeight w:val="17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1F2A2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22BE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 xml:space="preserve">Opłata abonamentowa za 1 m-c </w:t>
            </w:r>
          </w:p>
          <w:p w14:paraId="565FB075" w14:textId="77777777" w:rsidR="0068042D" w:rsidRPr="0031565B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165C0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12 m-</w:t>
            </w:r>
            <w:proofErr w:type="spellStart"/>
            <w:r w:rsidRPr="0031565B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4A25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4DA6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BBD6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D51D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813E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8042D" w:rsidRPr="00796AF1" w14:paraId="6395E172" w14:textId="77777777" w:rsidTr="0068042D">
        <w:trPr>
          <w:trHeight w:val="17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109B5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E4B68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Dystrybucja (opłata stała) za 1 m-c / opłata sieciowa stała za 1 m-c*</w:t>
            </w:r>
          </w:p>
          <w:p w14:paraId="12CFA8C7" w14:textId="77777777" w:rsidR="0068042D" w:rsidRPr="0031565B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AA585" w14:textId="77777777" w:rsidR="0068042D" w:rsidRPr="0031565B" w:rsidRDefault="0068042D" w:rsidP="00BA73BB">
            <w:pPr>
              <w:rPr>
                <w:rFonts w:ascii="Verdana" w:hAnsi="Verdana" w:cs="Calibri"/>
                <w:b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12 m-</w:t>
            </w:r>
            <w:proofErr w:type="spellStart"/>
            <w:r w:rsidRPr="0031565B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C73E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6CE4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38BA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FF80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B9BA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8042D" w:rsidRPr="00796AF1" w14:paraId="261498D8" w14:textId="77777777" w:rsidTr="0068042D">
        <w:trPr>
          <w:trHeight w:val="17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6BA32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1B33C" w14:textId="77777777" w:rsidR="0068042D" w:rsidRPr="0031565B" w:rsidRDefault="0068042D" w:rsidP="00BA73BB">
            <w:pPr>
              <w:rPr>
                <w:rFonts w:ascii="Verdana" w:hAnsi="Verdana"/>
                <w:sz w:val="16"/>
                <w:szCs w:val="16"/>
              </w:rPr>
            </w:pPr>
            <w:r w:rsidRPr="0031565B">
              <w:rPr>
                <w:rFonts w:ascii="Verdana" w:hAnsi="Verdana"/>
                <w:sz w:val="16"/>
                <w:szCs w:val="16"/>
              </w:rPr>
              <w:t>Dystrybucja (opłata zmienna) za 1 kWh/opłata sieciowa zmienna za 1 kWh*</w:t>
            </w:r>
          </w:p>
          <w:p w14:paraId="1C55B893" w14:textId="77777777" w:rsidR="0068042D" w:rsidRPr="0031565B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6A696" w14:textId="77777777" w:rsidR="0068042D" w:rsidRPr="0031565B" w:rsidRDefault="0068042D" w:rsidP="00BA73BB">
            <w:pPr>
              <w:rPr>
                <w:rFonts w:ascii="Verdana" w:hAnsi="Verdana" w:cs="Calibri"/>
                <w:b/>
                <w:sz w:val="16"/>
                <w:szCs w:val="16"/>
              </w:rPr>
            </w:pPr>
            <w:r w:rsidRPr="0031565B">
              <w:rPr>
                <w:rFonts w:ascii="Verdana" w:hAnsi="Verdana"/>
                <w:b/>
                <w:sz w:val="16"/>
                <w:szCs w:val="16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15614</w:t>
            </w:r>
            <w:r w:rsidRPr="0031565B">
              <w:rPr>
                <w:rFonts w:ascii="Verdana" w:hAnsi="Verdana"/>
                <w:b/>
                <w:sz w:val="16"/>
                <w:szCs w:val="16"/>
              </w:rPr>
              <w:t xml:space="preserve"> kWh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19165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C5C8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74753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80170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BE7B4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8042D" w:rsidRPr="00796AF1" w14:paraId="34369F57" w14:textId="77777777" w:rsidTr="0068042D">
        <w:trPr>
          <w:trHeight w:val="170"/>
        </w:trPr>
        <w:tc>
          <w:tcPr>
            <w:tcW w:w="27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F384FA3" w14:textId="77777777" w:rsidR="0068042D" w:rsidRPr="00796AF1" w:rsidRDefault="0068042D" w:rsidP="00BA73BB">
            <w:pPr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796AF1">
              <w:rPr>
                <w:rFonts w:ascii="Verdana" w:hAnsi="Verdana"/>
                <w:bCs/>
                <w:sz w:val="16"/>
                <w:szCs w:val="16"/>
              </w:rPr>
              <w:t>RAZEM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10C2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B5B8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4C7B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CF17" w14:textId="77777777" w:rsidR="0068042D" w:rsidRPr="00796AF1" w:rsidRDefault="0068042D" w:rsidP="00BA73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E8B9B5B" w14:textId="77777777" w:rsidR="0068042D" w:rsidRDefault="0068042D" w:rsidP="0068042D">
      <w:pPr>
        <w:jc w:val="both"/>
      </w:pPr>
    </w:p>
    <w:p w14:paraId="3CD3C83A" w14:textId="77777777" w:rsidR="0068042D" w:rsidRPr="00AF3550" w:rsidRDefault="0068042D" w:rsidP="0068042D">
      <w:pPr>
        <w:shd w:val="clear" w:color="auto" w:fill="F4B083"/>
        <w:jc w:val="both"/>
        <w:rPr>
          <w:rFonts w:ascii="Verdana" w:hAnsi="Verdana"/>
          <w:b/>
        </w:rPr>
      </w:pPr>
      <w:r w:rsidRPr="00D00CAE">
        <w:rPr>
          <w:rFonts w:ascii="Verdana" w:hAnsi="Verdana"/>
          <w:b/>
        </w:rPr>
        <w:t xml:space="preserve">Łączna cena dla wszystkich PPG : </w:t>
      </w:r>
      <w:r>
        <w:rPr>
          <w:rFonts w:ascii="Verdana" w:hAnsi="Verdana"/>
          <w:b/>
        </w:rPr>
        <w:t xml:space="preserve">cena </w:t>
      </w:r>
      <w:r w:rsidRPr="00D00CAE">
        <w:rPr>
          <w:rFonts w:ascii="Verdana" w:hAnsi="Verdana"/>
          <w:b/>
        </w:rPr>
        <w:t xml:space="preserve">netto ………………., wartość podatku VAT ……………., </w:t>
      </w:r>
      <w:r>
        <w:rPr>
          <w:rFonts w:ascii="Verdana" w:hAnsi="Verdana"/>
          <w:b/>
        </w:rPr>
        <w:t>cena brutto …………….</w:t>
      </w:r>
    </w:p>
    <w:p w14:paraId="23B52E91" w14:textId="77777777" w:rsidR="0068042D" w:rsidRDefault="0068042D" w:rsidP="0068042D">
      <w:pPr>
        <w:jc w:val="both"/>
      </w:pPr>
    </w:p>
    <w:p w14:paraId="78C82DD0" w14:textId="77777777" w:rsidR="0068042D" w:rsidRDefault="0068042D" w:rsidP="0068042D">
      <w:pPr>
        <w:jc w:val="both"/>
      </w:pPr>
      <w:r>
        <w:t>*</w:t>
      </w:r>
      <w:r w:rsidRPr="00C41B66">
        <w:rPr>
          <w:rFonts w:ascii="Verdana" w:hAnsi="Verdana"/>
          <w:sz w:val="16"/>
          <w:szCs w:val="16"/>
        </w:rPr>
        <w:t>na podstawie Taryfy Operatora Systemu Dystrybucyjnego (Taryfą OSD) zatwierdzonej przez Prezesa URE dla usług dystrybucji paliw gazowych, obowiązującą na terenie działania Wykonawcy</w:t>
      </w:r>
      <w:r>
        <w:rPr>
          <w:rFonts w:ascii="Verdana" w:hAnsi="Verdana"/>
          <w:sz w:val="16"/>
          <w:szCs w:val="16"/>
        </w:rPr>
        <w:t xml:space="preserve"> </w:t>
      </w:r>
      <w:r w:rsidRPr="00C41B66">
        <w:rPr>
          <w:rFonts w:ascii="Verdana" w:hAnsi="Verdana"/>
          <w:sz w:val="16"/>
          <w:szCs w:val="16"/>
        </w:rPr>
        <w:t>w dniu składania oferty</w:t>
      </w:r>
    </w:p>
    <w:p w14:paraId="32928D28" w14:textId="77777777" w:rsidR="0068042D" w:rsidRDefault="0068042D" w:rsidP="0068042D">
      <w:pPr>
        <w:jc w:val="right"/>
        <w:rPr>
          <w:rFonts w:ascii="Verdana" w:hAnsi="Verdana"/>
          <w:sz w:val="21"/>
          <w:szCs w:val="21"/>
        </w:rPr>
      </w:pPr>
    </w:p>
    <w:p w14:paraId="3B3E1677" w14:textId="77777777" w:rsidR="0068042D" w:rsidRDefault="0068042D" w:rsidP="0068042D">
      <w:pPr>
        <w:ind w:left="2832" w:firstLine="708"/>
        <w:jc w:val="right"/>
        <w:rPr>
          <w:rFonts w:ascii="Verdana" w:hAnsi="Verdana"/>
          <w:i/>
          <w:sz w:val="17"/>
          <w:szCs w:val="17"/>
          <w:u w:val="single"/>
        </w:rPr>
      </w:pPr>
    </w:p>
    <w:p w14:paraId="57F0B263" w14:textId="77777777" w:rsidR="0068042D" w:rsidRPr="00847187" w:rsidRDefault="0068042D" w:rsidP="0068042D">
      <w:pPr>
        <w:ind w:left="360"/>
        <w:jc w:val="both"/>
        <w:rPr>
          <w:rFonts w:ascii="Verdana" w:hAnsi="Verdana" w:cs="Verdana"/>
          <w:sz w:val="17"/>
          <w:szCs w:val="17"/>
        </w:rPr>
      </w:pPr>
    </w:p>
    <w:p w14:paraId="47F87407" w14:textId="77777777" w:rsidR="0068042D" w:rsidRDefault="0068042D" w:rsidP="0068042D">
      <w:pPr>
        <w:rPr>
          <w:rFonts w:ascii="Verdana" w:hAnsi="Verdana" w:cs="Verdana"/>
          <w:sz w:val="17"/>
          <w:szCs w:val="17"/>
        </w:rPr>
      </w:pPr>
      <w:r w:rsidRPr="00847187">
        <w:rPr>
          <w:rFonts w:ascii="Verdana" w:hAnsi="Verdana" w:cs="Verdana"/>
          <w:sz w:val="17"/>
          <w:szCs w:val="17"/>
        </w:rPr>
        <w:t xml:space="preserve">………………………. dnia </w:t>
      </w:r>
      <w:r>
        <w:rPr>
          <w:rFonts w:ascii="Verdana" w:hAnsi="Verdana" w:cs="Verdana"/>
          <w:sz w:val="17"/>
          <w:szCs w:val="17"/>
        </w:rPr>
        <w:t>............................2026</w:t>
      </w:r>
      <w:r w:rsidRPr="00847187">
        <w:rPr>
          <w:rFonts w:ascii="Verdana" w:hAnsi="Verdana" w:cs="Verdana"/>
          <w:sz w:val="17"/>
          <w:szCs w:val="17"/>
        </w:rPr>
        <w:t xml:space="preserve"> r.            </w:t>
      </w:r>
    </w:p>
    <w:p w14:paraId="2188183F" w14:textId="77777777" w:rsidR="0068042D" w:rsidRDefault="0068042D" w:rsidP="0068042D">
      <w:pPr>
        <w:rPr>
          <w:rFonts w:ascii="Verdana" w:hAnsi="Verdana" w:cs="Verdana"/>
          <w:sz w:val="17"/>
          <w:szCs w:val="17"/>
        </w:rPr>
      </w:pPr>
    </w:p>
    <w:p w14:paraId="7D16EB58" w14:textId="77777777" w:rsidR="0068042D" w:rsidRPr="00847187" w:rsidRDefault="0068042D" w:rsidP="0068042D">
      <w:pPr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 xml:space="preserve">                                                                                       </w:t>
      </w:r>
      <w:r w:rsidRPr="00847187">
        <w:rPr>
          <w:rFonts w:ascii="Verdana" w:hAnsi="Verdana" w:cs="Verdana"/>
          <w:sz w:val="17"/>
          <w:szCs w:val="17"/>
        </w:rPr>
        <w:t xml:space="preserve">  ………………………………………………………………</w:t>
      </w:r>
    </w:p>
    <w:p w14:paraId="734F9397" w14:textId="77777777" w:rsidR="0068042D" w:rsidRPr="00847187" w:rsidRDefault="0068042D" w:rsidP="0068042D">
      <w:pPr>
        <w:jc w:val="right"/>
        <w:rPr>
          <w:rFonts w:ascii="Verdana" w:hAnsi="Verdana" w:cs="Verdana"/>
          <w:sz w:val="17"/>
          <w:szCs w:val="17"/>
          <w:vertAlign w:val="superscript"/>
        </w:rPr>
      </w:pPr>
      <w:r w:rsidRPr="00847187">
        <w:rPr>
          <w:rFonts w:ascii="Verdana" w:hAnsi="Verdana" w:cs="Verdana"/>
          <w:sz w:val="17"/>
          <w:szCs w:val="17"/>
        </w:rPr>
        <w:t xml:space="preserve">                                             </w:t>
      </w:r>
      <w:r w:rsidRPr="00847187">
        <w:rPr>
          <w:rFonts w:ascii="Verdana" w:hAnsi="Verdana" w:cs="Verdana"/>
          <w:sz w:val="17"/>
          <w:szCs w:val="17"/>
          <w:vertAlign w:val="superscript"/>
        </w:rPr>
        <w:t>(czytelny podpis osób/osoby uprawnionej do reprezentowania wykonawcy)</w:t>
      </w:r>
    </w:p>
    <w:p w14:paraId="4EDDF52D" w14:textId="77777777" w:rsidR="0068042D" w:rsidRDefault="0068042D" w:rsidP="0068042D">
      <w:pPr>
        <w:jc w:val="center"/>
        <w:rPr>
          <w:rFonts w:ascii="Verdana" w:hAnsi="Verdana"/>
          <w:i/>
          <w:sz w:val="17"/>
          <w:szCs w:val="17"/>
          <w:u w:val="single"/>
        </w:rPr>
      </w:pPr>
    </w:p>
    <w:p w14:paraId="1F069AD1" w14:textId="77777777" w:rsidR="0068042D" w:rsidRDefault="0068042D" w:rsidP="0068042D">
      <w:pPr>
        <w:jc w:val="center"/>
        <w:rPr>
          <w:rFonts w:ascii="Verdana" w:hAnsi="Verdana"/>
          <w:i/>
          <w:sz w:val="17"/>
          <w:szCs w:val="17"/>
          <w:u w:val="single"/>
        </w:rPr>
      </w:pPr>
    </w:p>
    <w:p w14:paraId="29CC41A3" w14:textId="77777777" w:rsidR="0068042D" w:rsidRDefault="0068042D" w:rsidP="0068042D">
      <w:pPr>
        <w:jc w:val="center"/>
        <w:rPr>
          <w:rFonts w:ascii="Verdana" w:hAnsi="Verdana"/>
          <w:i/>
          <w:sz w:val="17"/>
          <w:szCs w:val="17"/>
          <w:u w:val="single"/>
        </w:rPr>
      </w:pPr>
    </w:p>
    <w:p w14:paraId="193E2444" w14:textId="77777777" w:rsidR="0068042D" w:rsidRDefault="0068042D" w:rsidP="0068042D">
      <w:pPr>
        <w:jc w:val="center"/>
        <w:rPr>
          <w:rFonts w:ascii="Verdana" w:hAnsi="Verdana"/>
          <w:i/>
          <w:sz w:val="17"/>
          <w:szCs w:val="17"/>
          <w:u w:val="single"/>
        </w:rPr>
      </w:pPr>
    </w:p>
    <w:p w14:paraId="6769C512" w14:textId="77777777" w:rsidR="0068042D" w:rsidRDefault="0068042D" w:rsidP="0068042D">
      <w:pPr>
        <w:jc w:val="center"/>
        <w:rPr>
          <w:rFonts w:ascii="Verdana" w:hAnsi="Verdana"/>
          <w:i/>
          <w:sz w:val="17"/>
          <w:szCs w:val="17"/>
          <w:u w:val="single"/>
        </w:rPr>
      </w:pPr>
    </w:p>
    <w:p w14:paraId="037BA0F7" w14:textId="77777777" w:rsidR="0068042D" w:rsidRDefault="0068042D" w:rsidP="0068042D">
      <w:pPr>
        <w:jc w:val="center"/>
        <w:rPr>
          <w:rFonts w:ascii="Verdana" w:hAnsi="Verdana"/>
          <w:i/>
          <w:sz w:val="17"/>
          <w:szCs w:val="17"/>
          <w:u w:val="single"/>
        </w:rPr>
      </w:pPr>
    </w:p>
    <w:p w14:paraId="3C59D6A1" w14:textId="77777777" w:rsidR="0068042D" w:rsidRDefault="0068042D" w:rsidP="0068042D">
      <w:pPr>
        <w:jc w:val="center"/>
        <w:rPr>
          <w:rFonts w:ascii="Verdana" w:hAnsi="Verdana"/>
          <w:i/>
          <w:sz w:val="17"/>
          <w:szCs w:val="17"/>
          <w:u w:val="single"/>
        </w:rPr>
      </w:pPr>
    </w:p>
    <w:p w14:paraId="515400E8" w14:textId="77777777" w:rsidR="0068042D" w:rsidRDefault="0068042D" w:rsidP="0068042D">
      <w:pPr>
        <w:jc w:val="center"/>
        <w:rPr>
          <w:rFonts w:ascii="Verdana" w:hAnsi="Verdana"/>
          <w:i/>
          <w:sz w:val="17"/>
          <w:szCs w:val="17"/>
          <w:u w:val="single"/>
        </w:rPr>
      </w:pPr>
    </w:p>
    <w:p w14:paraId="341399CA" w14:textId="77777777" w:rsidR="0068042D" w:rsidRPr="00A167AE" w:rsidRDefault="0068042D" w:rsidP="0068042D">
      <w:pPr>
        <w:jc w:val="right"/>
        <w:rPr>
          <w:rFonts w:ascii="Verdana" w:hAnsi="Verdana"/>
          <w:i/>
          <w:sz w:val="17"/>
          <w:szCs w:val="17"/>
          <w:u w:val="single"/>
        </w:rPr>
      </w:pPr>
      <w:r w:rsidRPr="00A167AE">
        <w:rPr>
          <w:rFonts w:ascii="Verdana" w:hAnsi="Verdana"/>
          <w:i/>
          <w:sz w:val="17"/>
          <w:szCs w:val="17"/>
          <w:u w:val="single"/>
        </w:rPr>
        <w:lastRenderedPageBreak/>
        <w:t xml:space="preserve">Załącznik nr </w:t>
      </w:r>
      <w:r>
        <w:rPr>
          <w:rFonts w:ascii="Verdana" w:hAnsi="Verdana"/>
          <w:i/>
          <w:sz w:val="17"/>
          <w:szCs w:val="17"/>
          <w:u w:val="single"/>
        </w:rPr>
        <w:t xml:space="preserve">4 do Zapytania ofertowego </w:t>
      </w:r>
    </w:p>
    <w:p w14:paraId="6EFF9712" w14:textId="77777777" w:rsidR="0068042D" w:rsidRPr="00A167AE" w:rsidRDefault="0068042D" w:rsidP="0068042D">
      <w:pPr>
        <w:jc w:val="right"/>
        <w:rPr>
          <w:rFonts w:ascii="Verdana" w:hAnsi="Verdana"/>
          <w:sz w:val="17"/>
          <w:szCs w:val="17"/>
        </w:rPr>
      </w:pPr>
    </w:p>
    <w:p w14:paraId="5E5392AF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</w:p>
    <w:p w14:paraId="472F3B3C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</w:p>
    <w:p w14:paraId="7A0049B4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Nazwa i adres Wykonawcy</w:t>
      </w:r>
    </w:p>
    <w:p w14:paraId="78188795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</w:p>
    <w:p w14:paraId="60164F72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.......................................................................</w:t>
      </w:r>
    </w:p>
    <w:p w14:paraId="52F2AD0B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</w:p>
    <w:p w14:paraId="42E556AA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.......................................................................</w:t>
      </w:r>
    </w:p>
    <w:p w14:paraId="733A7F29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</w:p>
    <w:p w14:paraId="262D4C12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.......................................................................</w:t>
      </w:r>
    </w:p>
    <w:p w14:paraId="32CC11E7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</w:p>
    <w:p w14:paraId="59D789B5" w14:textId="77777777" w:rsidR="0068042D" w:rsidRPr="00A167AE" w:rsidRDefault="0068042D" w:rsidP="0068042D">
      <w:pPr>
        <w:rPr>
          <w:rFonts w:ascii="Verdana" w:hAnsi="Verdana"/>
          <w:sz w:val="17"/>
          <w:szCs w:val="17"/>
        </w:rPr>
      </w:pPr>
    </w:p>
    <w:p w14:paraId="3CCAC6D6" w14:textId="77777777" w:rsidR="0068042D" w:rsidRPr="00A167AE" w:rsidRDefault="0068042D" w:rsidP="0068042D">
      <w:pPr>
        <w:rPr>
          <w:rFonts w:ascii="Verdana" w:hAnsi="Verdana"/>
          <w:b/>
          <w:sz w:val="17"/>
          <w:szCs w:val="17"/>
        </w:rPr>
      </w:pPr>
    </w:p>
    <w:p w14:paraId="4A3AD0AA" w14:textId="77777777" w:rsidR="0068042D" w:rsidRPr="00A167AE" w:rsidRDefault="0068042D" w:rsidP="0068042D">
      <w:pPr>
        <w:jc w:val="center"/>
        <w:rPr>
          <w:rFonts w:ascii="Verdana" w:hAnsi="Verdana"/>
          <w:b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>OŚWIADCZENIE WYKONAWCY</w:t>
      </w:r>
    </w:p>
    <w:p w14:paraId="4D63EA31" w14:textId="77777777" w:rsidR="0068042D" w:rsidRPr="00A167AE" w:rsidRDefault="0068042D" w:rsidP="0068042D">
      <w:pPr>
        <w:pStyle w:val="Naglwekstrony"/>
        <w:widowControl/>
        <w:tabs>
          <w:tab w:val="clear" w:pos="4536"/>
          <w:tab w:val="left" w:pos="5670"/>
        </w:tabs>
        <w:rPr>
          <w:rFonts w:ascii="Verdana" w:hAnsi="Verdana"/>
          <w:sz w:val="17"/>
          <w:szCs w:val="17"/>
        </w:rPr>
      </w:pPr>
    </w:p>
    <w:p w14:paraId="0D1C2AE0" w14:textId="77777777" w:rsidR="0068042D" w:rsidRPr="005B17C5" w:rsidRDefault="0068042D" w:rsidP="0068042D">
      <w:pPr>
        <w:pStyle w:val="Naglwekstrony"/>
        <w:widowControl/>
        <w:tabs>
          <w:tab w:val="clear" w:pos="4536"/>
          <w:tab w:val="left" w:pos="5670"/>
        </w:tabs>
        <w:rPr>
          <w:rFonts w:ascii="Verdana" w:hAnsi="Verdana"/>
          <w:color w:val="000000"/>
          <w:sz w:val="17"/>
          <w:szCs w:val="17"/>
        </w:rPr>
      </w:pPr>
    </w:p>
    <w:p w14:paraId="0CA59B62" w14:textId="77777777" w:rsidR="0068042D" w:rsidRPr="005B17C5" w:rsidRDefault="0068042D" w:rsidP="0068042D">
      <w:pPr>
        <w:pStyle w:val="Nagwek"/>
        <w:jc w:val="both"/>
        <w:rPr>
          <w:rFonts w:ascii="Verdana" w:hAnsi="Verdana"/>
          <w:b/>
          <w:color w:val="000000"/>
          <w:sz w:val="17"/>
          <w:szCs w:val="17"/>
        </w:rPr>
      </w:pPr>
      <w:r w:rsidRPr="005B17C5">
        <w:rPr>
          <w:rFonts w:ascii="Verdana" w:hAnsi="Verdana"/>
          <w:color w:val="000000"/>
          <w:sz w:val="17"/>
          <w:szCs w:val="17"/>
        </w:rPr>
        <w:t>Na potrzeby przeprowadzonego postępowania o udzielenie zamówienia publicznego oznaczonego jako zadanie</w:t>
      </w:r>
      <w:r w:rsidRPr="005B17C5">
        <w:rPr>
          <w:rFonts w:ascii="Verdana" w:hAnsi="Verdana"/>
          <w:b/>
          <w:color w:val="000000"/>
          <w:sz w:val="17"/>
          <w:szCs w:val="17"/>
        </w:rPr>
        <w:t xml:space="preserve"> Usługa kompleksowej sprzedaży (dostawy) gazu i usługi dystrybucji gazu ziemnego wysokometanowego typu E do obiektów Zamawiającego Krajowego Ośrodka Wsparcia Rolnictwa OT w Szczecinie w 202</w:t>
      </w:r>
      <w:r>
        <w:rPr>
          <w:rFonts w:ascii="Verdana" w:hAnsi="Verdana"/>
          <w:b/>
          <w:color w:val="000000"/>
          <w:sz w:val="17"/>
          <w:szCs w:val="17"/>
        </w:rPr>
        <w:t>6</w:t>
      </w:r>
      <w:r w:rsidRPr="005B17C5">
        <w:rPr>
          <w:rFonts w:ascii="Verdana" w:hAnsi="Verdana"/>
          <w:b/>
          <w:color w:val="000000"/>
          <w:sz w:val="17"/>
          <w:szCs w:val="17"/>
        </w:rPr>
        <w:t xml:space="preserve"> i 202</w:t>
      </w:r>
      <w:r>
        <w:rPr>
          <w:rFonts w:ascii="Verdana" w:hAnsi="Verdana"/>
          <w:b/>
          <w:color w:val="000000"/>
          <w:sz w:val="17"/>
          <w:szCs w:val="17"/>
        </w:rPr>
        <w:t>7</w:t>
      </w:r>
      <w:r w:rsidRPr="005B17C5">
        <w:rPr>
          <w:rFonts w:ascii="Verdana" w:hAnsi="Verdana"/>
          <w:b/>
          <w:color w:val="000000"/>
          <w:sz w:val="17"/>
          <w:szCs w:val="17"/>
        </w:rPr>
        <w:t xml:space="preserve"> roku” - postępowanie umieszczone w rejestrze pod nr SZC.WO.261.</w:t>
      </w:r>
      <w:r>
        <w:rPr>
          <w:rFonts w:ascii="Verdana" w:hAnsi="Verdana"/>
          <w:b/>
          <w:color w:val="000000"/>
          <w:sz w:val="17"/>
          <w:szCs w:val="17"/>
        </w:rPr>
        <w:t>4</w:t>
      </w:r>
      <w:r w:rsidRPr="005B17C5">
        <w:rPr>
          <w:rFonts w:ascii="Verdana" w:hAnsi="Verdana"/>
          <w:b/>
          <w:color w:val="000000"/>
          <w:sz w:val="17"/>
          <w:szCs w:val="17"/>
        </w:rPr>
        <w:t>.202</w:t>
      </w:r>
      <w:r>
        <w:rPr>
          <w:rFonts w:ascii="Verdana" w:hAnsi="Verdana"/>
          <w:b/>
          <w:color w:val="000000"/>
          <w:sz w:val="17"/>
          <w:szCs w:val="17"/>
        </w:rPr>
        <w:t>6</w:t>
      </w:r>
      <w:r w:rsidRPr="005B17C5">
        <w:rPr>
          <w:rFonts w:ascii="Verdana" w:hAnsi="Verdana"/>
          <w:b/>
          <w:color w:val="000000"/>
          <w:sz w:val="17"/>
          <w:szCs w:val="17"/>
        </w:rPr>
        <w:t xml:space="preserve">, </w:t>
      </w:r>
      <w:r w:rsidRPr="005B17C5">
        <w:rPr>
          <w:rFonts w:ascii="Verdana" w:hAnsi="Verdana"/>
          <w:color w:val="000000"/>
          <w:sz w:val="17"/>
          <w:szCs w:val="17"/>
        </w:rPr>
        <w:t>do którego, zgodnie z art. 2 ust. 1 pkt 1 ustawy z dnia 11 września 2019 r. Prawo zamówień publicznych (</w:t>
      </w:r>
      <w:proofErr w:type="spellStart"/>
      <w:r w:rsidRPr="005B17C5">
        <w:rPr>
          <w:rFonts w:ascii="Verdana" w:hAnsi="Verdana"/>
          <w:color w:val="000000"/>
          <w:sz w:val="17"/>
          <w:szCs w:val="17"/>
        </w:rPr>
        <w:t>t.j</w:t>
      </w:r>
      <w:proofErr w:type="spellEnd"/>
      <w:r w:rsidRPr="005B17C5">
        <w:rPr>
          <w:rFonts w:ascii="Verdana" w:hAnsi="Verdana"/>
          <w:color w:val="000000"/>
          <w:sz w:val="17"/>
          <w:szCs w:val="17"/>
        </w:rPr>
        <w:t xml:space="preserve">. Dz. U. z 2024 r., poz. 1320), nie mają zastosowania przepisy niniejszej ustawy, </w:t>
      </w:r>
    </w:p>
    <w:p w14:paraId="4846C76F" w14:textId="77777777" w:rsidR="0068042D" w:rsidRDefault="0068042D" w:rsidP="0068042D">
      <w:pPr>
        <w:jc w:val="both"/>
        <w:rPr>
          <w:rFonts w:ascii="Verdana" w:hAnsi="Verdana"/>
          <w:sz w:val="17"/>
          <w:szCs w:val="17"/>
        </w:rPr>
      </w:pPr>
    </w:p>
    <w:p w14:paraId="5E5DB614" w14:textId="77777777" w:rsidR="0068042D" w:rsidRPr="00A167AE" w:rsidRDefault="0068042D" w:rsidP="0068042D">
      <w:pPr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b/>
          <w:sz w:val="17"/>
          <w:szCs w:val="17"/>
        </w:rPr>
        <w:t>oświadczam</w:t>
      </w:r>
      <w:r w:rsidRPr="00A167AE">
        <w:rPr>
          <w:rFonts w:ascii="Verdana" w:hAnsi="Verdana"/>
          <w:sz w:val="17"/>
          <w:szCs w:val="17"/>
        </w:rPr>
        <w:t xml:space="preserve">, że na dzień złożenia mojej oferty informacje zawarte w </w:t>
      </w:r>
      <w:r w:rsidRPr="00A167AE">
        <w:rPr>
          <w:rFonts w:ascii="Verdana" w:hAnsi="Verdana"/>
          <w:sz w:val="17"/>
          <w:szCs w:val="17"/>
          <w:u w:val="single"/>
        </w:rPr>
        <w:t xml:space="preserve">Krajowym Rejestrze Sądowym* / </w:t>
      </w:r>
      <w:r>
        <w:rPr>
          <w:rFonts w:ascii="Verdana" w:hAnsi="Verdana"/>
          <w:sz w:val="17"/>
          <w:szCs w:val="17"/>
          <w:u w:val="single"/>
        </w:rPr>
        <w:br/>
      </w:r>
      <w:r w:rsidRPr="00A167AE">
        <w:rPr>
          <w:rFonts w:ascii="Verdana" w:hAnsi="Verdana"/>
          <w:sz w:val="17"/>
          <w:szCs w:val="17"/>
          <w:u w:val="single"/>
        </w:rPr>
        <w:t>w Centralnej Ewidencji i Informacji o Działalności Gospodarczej*</w:t>
      </w:r>
      <w:r w:rsidRPr="00A167AE">
        <w:rPr>
          <w:rFonts w:ascii="Verdana" w:hAnsi="Verdana"/>
          <w:sz w:val="17"/>
          <w:szCs w:val="17"/>
        </w:rPr>
        <w:t xml:space="preserve"> są aktualne.</w:t>
      </w:r>
    </w:p>
    <w:p w14:paraId="4C1F056A" w14:textId="77777777" w:rsidR="0068042D" w:rsidRPr="00A167AE" w:rsidRDefault="0068042D" w:rsidP="0068042D">
      <w:pPr>
        <w:jc w:val="both"/>
        <w:rPr>
          <w:rFonts w:ascii="Verdana" w:hAnsi="Verdana"/>
          <w:sz w:val="17"/>
          <w:szCs w:val="17"/>
        </w:rPr>
      </w:pPr>
    </w:p>
    <w:p w14:paraId="5D1F9FC7" w14:textId="77777777" w:rsidR="0068042D" w:rsidRPr="00A167AE" w:rsidRDefault="0068042D" w:rsidP="0068042D">
      <w:pPr>
        <w:jc w:val="both"/>
        <w:rPr>
          <w:rFonts w:ascii="Verdana" w:hAnsi="Verdana"/>
          <w:sz w:val="17"/>
          <w:szCs w:val="17"/>
        </w:rPr>
      </w:pPr>
    </w:p>
    <w:p w14:paraId="21418131" w14:textId="77777777" w:rsidR="0068042D" w:rsidRPr="00A167AE" w:rsidRDefault="0068042D" w:rsidP="0068042D">
      <w:pPr>
        <w:jc w:val="both"/>
        <w:rPr>
          <w:rFonts w:ascii="Verdana" w:hAnsi="Verdana"/>
          <w:sz w:val="17"/>
          <w:szCs w:val="17"/>
        </w:rPr>
      </w:pPr>
    </w:p>
    <w:p w14:paraId="6905FDDB" w14:textId="77777777" w:rsidR="0068042D" w:rsidRPr="00A167AE" w:rsidRDefault="0068042D" w:rsidP="0068042D">
      <w:pPr>
        <w:jc w:val="both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…………………………., dnia  ……………………………</w:t>
      </w:r>
    </w:p>
    <w:p w14:paraId="25E89839" w14:textId="77777777" w:rsidR="0068042D" w:rsidRPr="00A167AE" w:rsidRDefault="0068042D" w:rsidP="0068042D">
      <w:pPr>
        <w:rPr>
          <w:rFonts w:ascii="Verdana" w:hAnsi="Verdana"/>
          <w:i/>
          <w:sz w:val="17"/>
          <w:szCs w:val="17"/>
        </w:rPr>
      </w:pPr>
      <w:r w:rsidRPr="00A167AE">
        <w:rPr>
          <w:rFonts w:ascii="Verdana" w:hAnsi="Verdana"/>
          <w:i/>
          <w:sz w:val="17"/>
          <w:szCs w:val="17"/>
        </w:rPr>
        <w:t>(miejscowość)</w:t>
      </w:r>
    </w:p>
    <w:p w14:paraId="67247821" w14:textId="77777777" w:rsidR="0068042D" w:rsidRPr="00A167AE" w:rsidRDefault="0068042D" w:rsidP="0068042D">
      <w:pPr>
        <w:pStyle w:val="Tekstpodstawowy"/>
        <w:ind w:left="6237"/>
        <w:rPr>
          <w:rFonts w:ascii="Verdana" w:hAnsi="Verdana"/>
          <w:sz w:val="17"/>
          <w:szCs w:val="17"/>
        </w:rPr>
      </w:pPr>
    </w:p>
    <w:p w14:paraId="7D217761" w14:textId="77777777" w:rsidR="0068042D" w:rsidRPr="00A167AE" w:rsidRDefault="0068042D" w:rsidP="0068042D">
      <w:pPr>
        <w:pStyle w:val="Tekstpodstawowy"/>
        <w:ind w:left="6237"/>
        <w:jc w:val="right"/>
        <w:rPr>
          <w:rFonts w:ascii="Verdana" w:hAnsi="Verdana"/>
          <w:sz w:val="17"/>
          <w:szCs w:val="17"/>
        </w:rPr>
      </w:pPr>
      <w:r w:rsidRPr="00A167AE">
        <w:rPr>
          <w:rFonts w:ascii="Verdana" w:hAnsi="Verdana"/>
          <w:sz w:val="17"/>
          <w:szCs w:val="17"/>
        </w:rPr>
        <w:t>………………………………</w:t>
      </w:r>
    </w:p>
    <w:p w14:paraId="07EDCBF0" w14:textId="77777777" w:rsidR="0068042D" w:rsidRPr="00A167AE" w:rsidRDefault="0068042D" w:rsidP="0068042D">
      <w:pPr>
        <w:ind w:left="6946"/>
        <w:jc w:val="right"/>
        <w:rPr>
          <w:rFonts w:ascii="Verdana" w:hAnsi="Verdana"/>
          <w:i/>
          <w:sz w:val="17"/>
          <w:szCs w:val="17"/>
        </w:rPr>
      </w:pPr>
      <w:r w:rsidRPr="00A167AE">
        <w:rPr>
          <w:rFonts w:ascii="Verdana" w:hAnsi="Verdana"/>
          <w:i/>
          <w:sz w:val="17"/>
          <w:szCs w:val="17"/>
        </w:rPr>
        <w:t>(Wykonawca)</w:t>
      </w:r>
    </w:p>
    <w:p w14:paraId="48B567DD" w14:textId="77777777" w:rsidR="0068042D" w:rsidRPr="00A167AE" w:rsidRDefault="0068042D" w:rsidP="0068042D">
      <w:pPr>
        <w:keepLines/>
        <w:autoSpaceDE w:val="0"/>
        <w:autoSpaceDN w:val="0"/>
        <w:adjustRightInd w:val="0"/>
        <w:jc w:val="both"/>
        <w:rPr>
          <w:rFonts w:ascii="Verdana" w:hAnsi="Verdana"/>
          <w:sz w:val="17"/>
          <w:szCs w:val="17"/>
        </w:rPr>
      </w:pPr>
    </w:p>
    <w:p w14:paraId="725E7388" w14:textId="77777777" w:rsidR="0068042D" w:rsidRPr="00A167AE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2C8317FA" w14:textId="77777777" w:rsidR="0068042D" w:rsidRPr="00A167AE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3C3B9721" w14:textId="77777777" w:rsidR="0068042D" w:rsidRPr="00A167AE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5521A780" w14:textId="77777777" w:rsidR="0068042D" w:rsidRPr="00A167AE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0723C387" w14:textId="77777777" w:rsidR="0068042D" w:rsidRPr="00A167AE" w:rsidRDefault="0068042D" w:rsidP="0068042D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0210C659" w14:textId="77777777" w:rsidR="0068042D" w:rsidRPr="00A167AE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5895EF91" w14:textId="77777777" w:rsidR="0068042D" w:rsidRPr="00A167AE" w:rsidRDefault="0068042D" w:rsidP="0068042D">
      <w:pPr>
        <w:jc w:val="right"/>
        <w:rPr>
          <w:rFonts w:ascii="Verdana" w:hAnsi="Verdana"/>
          <w:i/>
          <w:sz w:val="17"/>
          <w:szCs w:val="17"/>
          <w:u w:val="single"/>
        </w:rPr>
      </w:pPr>
    </w:p>
    <w:p w14:paraId="0B14601A" w14:textId="77777777" w:rsidR="0068042D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  <w:r w:rsidRPr="00A167AE">
        <w:rPr>
          <w:rFonts w:ascii="Verdana" w:hAnsi="Verdana"/>
          <w:i/>
          <w:sz w:val="17"/>
          <w:szCs w:val="17"/>
          <w:u w:val="single"/>
        </w:rPr>
        <w:t xml:space="preserve">*niepotrzebne skreślić </w:t>
      </w:r>
    </w:p>
    <w:p w14:paraId="27B7886F" w14:textId="77777777" w:rsidR="0068042D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46F9CCA3" w14:textId="77777777" w:rsidR="0068042D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782C5989" w14:textId="77777777" w:rsidR="0068042D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5873D22E" w14:textId="77777777" w:rsidR="0068042D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6E5320D3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061F30FF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75A7614D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6CBA31F0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231B2B98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70572688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4C6DD026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796E5687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5C241665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0266A3A9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61B5B25C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12B26D62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440291DF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54641B83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18130B5E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35623675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29CD2E21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1AF09AB9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27CF6D5E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314CCFCB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6ACC6C4B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  <w:r w:rsidRPr="00E13CB3">
        <w:rPr>
          <w:rFonts w:ascii="Verdana" w:hAnsi="Verdana" w:cs="Verdana,Bold"/>
          <w:b/>
          <w:bCs/>
          <w:sz w:val="17"/>
          <w:szCs w:val="17"/>
        </w:rPr>
        <w:lastRenderedPageBreak/>
        <w:t xml:space="preserve">Załącznik nr </w:t>
      </w:r>
      <w:r>
        <w:rPr>
          <w:rFonts w:ascii="Verdana" w:hAnsi="Verdana" w:cs="Verdana,Bold"/>
          <w:b/>
          <w:bCs/>
          <w:sz w:val="17"/>
          <w:szCs w:val="17"/>
        </w:rPr>
        <w:t>5</w:t>
      </w:r>
    </w:p>
    <w:p w14:paraId="3F637960" w14:textId="77777777" w:rsidR="0068042D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663422BA" w14:textId="77777777" w:rsidR="0068042D" w:rsidRPr="00E13CB3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7"/>
          <w:szCs w:val="17"/>
        </w:rPr>
      </w:pPr>
    </w:p>
    <w:p w14:paraId="79252504" w14:textId="77777777" w:rsidR="0068042D" w:rsidRPr="00E13CB3" w:rsidRDefault="0068042D" w:rsidP="0068042D">
      <w:pPr>
        <w:autoSpaceDE w:val="0"/>
        <w:autoSpaceDN w:val="0"/>
        <w:adjustRightInd w:val="0"/>
        <w:jc w:val="right"/>
        <w:rPr>
          <w:rFonts w:ascii="Verdana" w:eastAsia="TimesNewRoman" w:hAnsi="Verdana" w:cs="TimesNewRoman"/>
          <w:sz w:val="17"/>
          <w:szCs w:val="17"/>
        </w:rPr>
      </w:pPr>
      <w:r w:rsidRPr="00E13CB3">
        <w:rPr>
          <w:rFonts w:ascii="Verdana" w:eastAsia="TimesNewRoman" w:hAnsi="Verdana" w:cs="TimesNewRoman"/>
          <w:sz w:val="17"/>
          <w:szCs w:val="17"/>
        </w:rPr>
        <w:t>……………………</w:t>
      </w:r>
    </w:p>
    <w:p w14:paraId="2109F66D" w14:textId="77777777" w:rsidR="0068042D" w:rsidRPr="00E13CB3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(miejscowość, data)</w:t>
      </w:r>
    </w:p>
    <w:p w14:paraId="163F83B3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Dane osoby fizycznej / podmiotu*:</w:t>
      </w:r>
    </w:p>
    <w:p w14:paraId="1DAC242D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6FF48406" w14:textId="77777777" w:rsidR="0068042D" w:rsidRDefault="0068042D" w:rsidP="0068042D">
      <w:pPr>
        <w:autoSpaceDE w:val="0"/>
        <w:autoSpaceDN w:val="0"/>
        <w:adjustRightInd w:val="0"/>
        <w:rPr>
          <w:rFonts w:ascii="Verdana" w:eastAsia="TimesNewRoman" w:hAnsi="Verdana" w:cs="TimesNewRoman"/>
          <w:sz w:val="17"/>
          <w:szCs w:val="17"/>
        </w:rPr>
      </w:pPr>
      <w:r w:rsidRPr="00E13CB3">
        <w:rPr>
          <w:rFonts w:ascii="Verdana" w:eastAsia="TimesNewRoman" w:hAnsi="Verdana" w:cs="TimesNewRoman"/>
          <w:sz w:val="17"/>
          <w:szCs w:val="17"/>
        </w:rPr>
        <w:t>……………………………………………..</w:t>
      </w:r>
    </w:p>
    <w:p w14:paraId="1279C46E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eastAsia="TimesNewRoman" w:hAnsi="Verdana" w:cs="TimesNewRoman"/>
          <w:sz w:val="17"/>
          <w:szCs w:val="17"/>
        </w:rPr>
      </w:pPr>
    </w:p>
    <w:p w14:paraId="64717950" w14:textId="77777777" w:rsidR="0068042D" w:rsidRDefault="0068042D" w:rsidP="0068042D">
      <w:pPr>
        <w:autoSpaceDE w:val="0"/>
        <w:autoSpaceDN w:val="0"/>
        <w:adjustRightInd w:val="0"/>
        <w:rPr>
          <w:rFonts w:ascii="Verdana" w:eastAsia="TimesNewRoman" w:hAnsi="Verdana" w:cs="TimesNewRoman"/>
          <w:sz w:val="17"/>
          <w:szCs w:val="17"/>
        </w:rPr>
      </w:pPr>
      <w:r w:rsidRPr="00E13CB3">
        <w:rPr>
          <w:rFonts w:ascii="Verdana" w:eastAsia="TimesNewRoman" w:hAnsi="Verdana" w:cs="TimesNewRoman"/>
          <w:sz w:val="17"/>
          <w:szCs w:val="17"/>
        </w:rPr>
        <w:t>………………………………………….…</w:t>
      </w:r>
    </w:p>
    <w:p w14:paraId="7047EB98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eastAsia="TimesNewRoman" w:hAnsi="Verdana" w:cs="TimesNewRoman"/>
          <w:sz w:val="17"/>
          <w:szCs w:val="17"/>
        </w:rPr>
      </w:pPr>
    </w:p>
    <w:p w14:paraId="122617E3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  <w:r w:rsidRPr="00E13CB3">
        <w:rPr>
          <w:rFonts w:ascii="Verdana" w:hAnsi="Verdana" w:cs="Verdana,Italic"/>
          <w:i/>
          <w:iCs/>
          <w:sz w:val="17"/>
          <w:szCs w:val="17"/>
        </w:rPr>
        <w:t>(imię i nazwisko / nazwa, adres siedziby, NIP)</w:t>
      </w:r>
    </w:p>
    <w:p w14:paraId="5A6F2812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756114C0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2865FE44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6BD83B8F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6171DA61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67D397C6" w14:textId="77777777" w:rsidR="0068042D" w:rsidRPr="00E13CB3" w:rsidRDefault="0068042D" w:rsidP="0068042D">
      <w:pPr>
        <w:autoSpaceDE w:val="0"/>
        <w:autoSpaceDN w:val="0"/>
        <w:adjustRightInd w:val="0"/>
        <w:jc w:val="center"/>
        <w:rPr>
          <w:rFonts w:ascii="Verdana" w:hAnsi="Verdana" w:cs="Verdana,Bold"/>
          <w:b/>
          <w:bCs/>
          <w:sz w:val="17"/>
          <w:szCs w:val="17"/>
        </w:rPr>
      </w:pPr>
      <w:r w:rsidRPr="00E13CB3">
        <w:rPr>
          <w:rFonts w:ascii="Verdana" w:hAnsi="Verdana" w:cs="Verdana,Bold"/>
          <w:b/>
          <w:bCs/>
          <w:sz w:val="17"/>
          <w:szCs w:val="17"/>
        </w:rPr>
        <w:t>Oświadczenie</w:t>
      </w:r>
    </w:p>
    <w:p w14:paraId="3B726D48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Oświadczam, że:</w:t>
      </w:r>
    </w:p>
    <w:p w14:paraId="2FD741A4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6FFE0C4A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002A5950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ja ……………</w:t>
      </w:r>
      <w:r>
        <w:rPr>
          <w:rFonts w:ascii="Verdana" w:hAnsi="Verdana" w:cs="Verdana"/>
          <w:sz w:val="17"/>
          <w:szCs w:val="17"/>
        </w:rPr>
        <w:t>……………</w:t>
      </w:r>
      <w:r w:rsidRPr="00E13CB3">
        <w:rPr>
          <w:rFonts w:ascii="Verdana" w:hAnsi="Verdana" w:cs="Verdana"/>
          <w:sz w:val="17"/>
          <w:szCs w:val="17"/>
        </w:rPr>
        <w:t xml:space="preserve"> (imię i nazwisko) / podmiot, który reprezentuję ……………</w:t>
      </w:r>
      <w:r>
        <w:rPr>
          <w:rFonts w:ascii="Verdana" w:hAnsi="Verdana" w:cs="Verdana"/>
          <w:sz w:val="17"/>
          <w:szCs w:val="17"/>
        </w:rPr>
        <w:t>…………………………..</w:t>
      </w:r>
      <w:r w:rsidRPr="00E13CB3">
        <w:rPr>
          <w:rFonts w:ascii="Verdana" w:hAnsi="Verdana" w:cs="Verdana"/>
          <w:sz w:val="17"/>
          <w:szCs w:val="17"/>
        </w:rPr>
        <w:t xml:space="preserve"> (nazwa)*</w:t>
      </w:r>
    </w:p>
    <w:p w14:paraId="73B11139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6AEEBCA1" w14:textId="77777777" w:rsidR="0068042D" w:rsidRPr="00E13CB3" w:rsidRDefault="0068042D" w:rsidP="0068042D">
      <w:pPr>
        <w:autoSpaceDE w:val="0"/>
        <w:autoSpaceDN w:val="0"/>
        <w:adjustRightInd w:val="0"/>
        <w:jc w:val="both"/>
        <w:rPr>
          <w:rFonts w:ascii="Verdana" w:hAnsi="Verdana" w:cs="Verdana,Italic"/>
          <w:i/>
          <w:iCs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 xml:space="preserve">nie jestem / nie jest* </w:t>
      </w:r>
      <w:r w:rsidRPr="00E13CB3">
        <w:rPr>
          <w:rFonts w:ascii="Verdana" w:hAnsi="Verdana" w:cs="Verdana,Bold"/>
          <w:b/>
          <w:bCs/>
          <w:sz w:val="17"/>
          <w:szCs w:val="17"/>
        </w:rPr>
        <w:t xml:space="preserve">powiązany </w:t>
      </w:r>
      <w:r w:rsidRPr="00E13CB3">
        <w:rPr>
          <w:rFonts w:ascii="Verdana" w:hAnsi="Verdana" w:cs="Verdana"/>
          <w:sz w:val="17"/>
          <w:szCs w:val="17"/>
        </w:rPr>
        <w:t>z osobą fizyczną lub innym podmiotem, względem</w:t>
      </w:r>
      <w:r>
        <w:rPr>
          <w:rFonts w:ascii="Verdana" w:hAnsi="Verdana" w:cs="Verdana"/>
          <w:sz w:val="17"/>
          <w:szCs w:val="17"/>
        </w:rPr>
        <w:t xml:space="preserve"> </w:t>
      </w:r>
      <w:r w:rsidRPr="00E13CB3">
        <w:rPr>
          <w:rFonts w:ascii="Verdana" w:hAnsi="Verdana" w:cs="Verdana"/>
          <w:sz w:val="17"/>
          <w:szCs w:val="17"/>
        </w:rPr>
        <w:t xml:space="preserve">których mają zastosowanie środki sankcyjne, o których mowa w art. 1 pkt 1 i 2 </w:t>
      </w:r>
      <w:r w:rsidRPr="00E13CB3">
        <w:rPr>
          <w:rFonts w:ascii="Verdana" w:hAnsi="Verdana" w:cs="Verdana,Italic"/>
          <w:i/>
          <w:iCs/>
          <w:sz w:val="17"/>
          <w:szCs w:val="17"/>
        </w:rPr>
        <w:t>ustawy</w:t>
      </w:r>
      <w:r>
        <w:rPr>
          <w:rFonts w:ascii="Verdana" w:hAnsi="Verdana" w:cs="Verdana,Italic"/>
          <w:i/>
          <w:iCs/>
          <w:sz w:val="17"/>
          <w:szCs w:val="17"/>
        </w:rPr>
        <w:t xml:space="preserve"> </w:t>
      </w:r>
      <w:r w:rsidRPr="00E13CB3">
        <w:rPr>
          <w:rFonts w:ascii="Verdana" w:hAnsi="Verdana" w:cs="Verdana,Italic"/>
          <w:i/>
          <w:iCs/>
          <w:sz w:val="17"/>
          <w:szCs w:val="17"/>
        </w:rPr>
        <w:t>z dnia 13 kwietnia 2022 r. o szczególnych rozwiązaniach w zakresie przeciwdziałania</w:t>
      </w:r>
      <w:r>
        <w:rPr>
          <w:rFonts w:ascii="Verdana" w:hAnsi="Verdana" w:cs="Verdana,Italic"/>
          <w:i/>
          <w:iCs/>
          <w:sz w:val="17"/>
          <w:szCs w:val="17"/>
        </w:rPr>
        <w:t xml:space="preserve"> </w:t>
      </w:r>
      <w:r w:rsidRPr="00E13CB3">
        <w:rPr>
          <w:rFonts w:ascii="Verdana" w:hAnsi="Verdana" w:cs="Verdana,Italic"/>
          <w:i/>
          <w:iCs/>
          <w:sz w:val="17"/>
          <w:szCs w:val="17"/>
        </w:rPr>
        <w:t xml:space="preserve">wspieraniu agresji na Ukrainę oraz służących ochronie bezpieczeństwa narodowego </w:t>
      </w:r>
      <w:r w:rsidRPr="00E13CB3">
        <w:rPr>
          <w:rFonts w:ascii="Verdana" w:hAnsi="Verdana" w:cs="Verdana"/>
          <w:sz w:val="17"/>
          <w:szCs w:val="17"/>
        </w:rPr>
        <w:t>w zw.</w:t>
      </w:r>
      <w:r>
        <w:rPr>
          <w:rFonts w:ascii="Verdana" w:hAnsi="Verdana" w:cs="Verdana"/>
          <w:sz w:val="17"/>
          <w:szCs w:val="17"/>
        </w:rPr>
        <w:t xml:space="preserve"> </w:t>
      </w:r>
      <w:r w:rsidRPr="00E13CB3">
        <w:rPr>
          <w:rFonts w:ascii="Verdana" w:hAnsi="Verdana" w:cs="Verdana"/>
          <w:sz w:val="17"/>
          <w:szCs w:val="17"/>
        </w:rPr>
        <w:t xml:space="preserve">z art. 2 ust. 2 </w:t>
      </w:r>
      <w:r w:rsidRPr="00E13CB3">
        <w:rPr>
          <w:rFonts w:ascii="Verdana" w:hAnsi="Verdana" w:cs="Verdana,Italic"/>
          <w:i/>
          <w:iCs/>
          <w:sz w:val="17"/>
          <w:szCs w:val="17"/>
        </w:rPr>
        <w:t>rozporządzenia Rady (WE) nr 765/2006 z dnia 18 maja 2006 r. dotyczącego</w:t>
      </w:r>
    </w:p>
    <w:p w14:paraId="63C75D8E" w14:textId="77777777" w:rsidR="0068042D" w:rsidRDefault="0068042D" w:rsidP="0068042D">
      <w:pPr>
        <w:autoSpaceDE w:val="0"/>
        <w:autoSpaceDN w:val="0"/>
        <w:adjustRightInd w:val="0"/>
        <w:jc w:val="both"/>
        <w:rPr>
          <w:rFonts w:ascii="Verdana" w:hAnsi="Verdana" w:cs="Verdana,Italic"/>
          <w:i/>
          <w:iCs/>
          <w:sz w:val="17"/>
          <w:szCs w:val="17"/>
        </w:rPr>
      </w:pPr>
      <w:r w:rsidRPr="00E13CB3">
        <w:rPr>
          <w:rFonts w:ascii="Verdana" w:hAnsi="Verdana" w:cs="Verdana,Italic"/>
          <w:i/>
          <w:iCs/>
          <w:sz w:val="17"/>
          <w:szCs w:val="17"/>
        </w:rPr>
        <w:t>środków ograniczających w związku z sytuacją na Białorusi i udziałem Białorusi w agresji</w:t>
      </w:r>
      <w:r>
        <w:rPr>
          <w:rFonts w:ascii="Verdana" w:hAnsi="Verdana" w:cs="Verdana,Italic"/>
          <w:i/>
          <w:iCs/>
          <w:sz w:val="17"/>
          <w:szCs w:val="17"/>
        </w:rPr>
        <w:t xml:space="preserve"> </w:t>
      </w:r>
      <w:r w:rsidRPr="00E13CB3">
        <w:rPr>
          <w:rFonts w:ascii="Verdana" w:hAnsi="Verdana" w:cs="Verdana,Italic"/>
          <w:i/>
          <w:iCs/>
          <w:sz w:val="17"/>
          <w:szCs w:val="17"/>
        </w:rPr>
        <w:t xml:space="preserve">Rosji wobec Ukrainy </w:t>
      </w:r>
      <w:r w:rsidRPr="00E13CB3">
        <w:rPr>
          <w:rFonts w:ascii="Verdana" w:hAnsi="Verdana" w:cs="Verdana"/>
          <w:sz w:val="17"/>
          <w:szCs w:val="17"/>
        </w:rPr>
        <w:t xml:space="preserve">oraz w zw. z art. 2 ust. 2 </w:t>
      </w:r>
      <w:r w:rsidRPr="00E13CB3">
        <w:rPr>
          <w:rFonts w:ascii="Verdana" w:hAnsi="Verdana" w:cs="Verdana,Italic"/>
          <w:i/>
          <w:iCs/>
          <w:sz w:val="17"/>
          <w:szCs w:val="17"/>
        </w:rPr>
        <w:t>rozporządzenia Rady (UE) nr 269/2014 z</w:t>
      </w:r>
      <w:r>
        <w:rPr>
          <w:rFonts w:ascii="Verdana" w:hAnsi="Verdana" w:cs="Verdana,Italic"/>
          <w:i/>
          <w:iCs/>
          <w:sz w:val="17"/>
          <w:szCs w:val="17"/>
        </w:rPr>
        <w:t xml:space="preserve"> </w:t>
      </w:r>
      <w:r w:rsidRPr="00E13CB3">
        <w:rPr>
          <w:rFonts w:ascii="Verdana" w:hAnsi="Verdana" w:cs="Verdana,Italic"/>
          <w:i/>
          <w:iCs/>
          <w:sz w:val="17"/>
          <w:szCs w:val="17"/>
        </w:rPr>
        <w:t>dnia 17 marca 2014 r. w sprawie środków ograniczających w odniesieniu do działań</w:t>
      </w:r>
      <w:r>
        <w:rPr>
          <w:rFonts w:ascii="Verdana" w:hAnsi="Verdana" w:cs="Verdana,Italic"/>
          <w:i/>
          <w:iCs/>
          <w:sz w:val="17"/>
          <w:szCs w:val="17"/>
        </w:rPr>
        <w:t xml:space="preserve"> </w:t>
      </w:r>
      <w:r w:rsidRPr="00E13CB3">
        <w:rPr>
          <w:rFonts w:ascii="Verdana" w:hAnsi="Verdana" w:cs="Verdana,Italic"/>
          <w:i/>
          <w:iCs/>
          <w:sz w:val="17"/>
          <w:szCs w:val="17"/>
        </w:rPr>
        <w:t>podważających integralność terytorialną, suwerenność i niezależność Ukrainy lub im</w:t>
      </w:r>
      <w:r>
        <w:rPr>
          <w:rFonts w:ascii="Verdana" w:hAnsi="Verdana" w:cs="Verdana,Italic"/>
          <w:i/>
          <w:iCs/>
          <w:sz w:val="17"/>
          <w:szCs w:val="17"/>
        </w:rPr>
        <w:t xml:space="preserve"> </w:t>
      </w:r>
      <w:r w:rsidRPr="00E13CB3">
        <w:rPr>
          <w:rFonts w:ascii="Verdana" w:hAnsi="Verdana" w:cs="Verdana,Italic"/>
          <w:i/>
          <w:iCs/>
          <w:sz w:val="17"/>
          <w:szCs w:val="17"/>
        </w:rPr>
        <w:t>zagrażających.</w:t>
      </w:r>
    </w:p>
    <w:p w14:paraId="725CEE2B" w14:textId="77777777" w:rsidR="0068042D" w:rsidRDefault="0068042D" w:rsidP="0068042D">
      <w:pPr>
        <w:autoSpaceDE w:val="0"/>
        <w:autoSpaceDN w:val="0"/>
        <w:adjustRightInd w:val="0"/>
        <w:jc w:val="both"/>
        <w:rPr>
          <w:rFonts w:ascii="Verdana" w:hAnsi="Verdana" w:cs="Verdana,Italic"/>
          <w:i/>
          <w:iCs/>
          <w:sz w:val="17"/>
          <w:szCs w:val="17"/>
        </w:rPr>
      </w:pPr>
    </w:p>
    <w:p w14:paraId="7229E2CD" w14:textId="77777777" w:rsidR="0068042D" w:rsidRPr="00E13CB3" w:rsidRDefault="0068042D" w:rsidP="0068042D">
      <w:pPr>
        <w:autoSpaceDE w:val="0"/>
        <w:autoSpaceDN w:val="0"/>
        <w:adjustRightInd w:val="0"/>
        <w:jc w:val="both"/>
        <w:rPr>
          <w:rFonts w:ascii="Verdana" w:hAnsi="Verdana" w:cs="Verdana,Italic"/>
          <w:i/>
          <w:iCs/>
          <w:sz w:val="17"/>
          <w:szCs w:val="17"/>
        </w:rPr>
      </w:pPr>
    </w:p>
    <w:p w14:paraId="4BEEC3FD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Przez powiązania należy rozumieć:</w:t>
      </w:r>
    </w:p>
    <w:p w14:paraId="21E1A1F2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1) uczestniczenie w spółce jako wspólnik spółki cywilnej lub spółki osobowej;</w:t>
      </w:r>
    </w:p>
    <w:p w14:paraId="680E7D01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2) posiadanie ponad 50 % udziałów lub akcji w kapitale innego podmiotu prawnego;</w:t>
      </w:r>
    </w:p>
    <w:p w14:paraId="0EDE8321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3) pełnienie funkcji lub możliwość wyznaczania członka organu nadzorczego, kontrolnego</w:t>
      </w:r>
    </w:p>
    <w:p w14:paraId="095954D2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lub zarządzającego, prokurenta, pełnomocnika;</w:t>
      </w:r>
    </w:p>
    <w:p w14:paraId="4317A8DF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4) pozostawanie w związku małżeńskim, w stosunku pokrewieństwa lub powinowactwa w</w:t>
      </w:r>
    </w:p>
    <w:p w14:paraId="7DB64FC5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linii prostej, pokrewieństwa lub powinowactwa w linii bocznej do drugiego stopnia lub</w:t>
      </w:r>
    </w:p>
    <w:p w14:paraId="561F33D3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w stosunku przysposobienia, opieki lub kurateli;</w:t>
      </w:r>
    </w:p>
    <w:p w14:paraId="0613F7DA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5) posiadanie prawa do korzystania z całości albo części aktywów osoby prawnej lub</w:t>
      </w:r>
    </w:p>
    <w:p w14:paraId="471823A3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podmiotu prawnego;</w:t>
      </w:r>
    </w:p>
    <w:p w14:paraId="041BFBF6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6) zarządzanie działalnością prowadzoną przez osobę prawną lub inny podmiot prawny;</w:t>
      </w:r>
    </w:p>
    <w:p w14:paraId="409DB461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7) ponoszenie solidarnej odpowiedzialności za zobowiązania finansowe osoby prawnej lub</w:t>
      </w:r>
    </w:p>
    <w:p w14:paraId="7D1DC6ED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innego podmiotu prawnego lub ich poręczenie.</w:t>
      </w:r>
    </w:p>
    <w:p w14:paraId="7A655C31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1D8ECBCC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0A2D1EAA" w14:textId="77777777" w:rsidR="0068042D" w:rsidRDefault="0068042D" w:rsidP="0068042D">
      <w:pPr>
        <w:autoSpaceDE w:val="0"/>
        <w:autoSpaceDN w:val="0"/>
        <w:adjustRightInd w:val="0"/>
        <w:jc w:val="both"/>
        <w:rPr>
          <w:rFonts w:ascii="Verdana" w:hAnsi="Verdana" w:cs="Verdana,Italic"/>
          <w:i/>
          <w:iCs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Zobowiązuję się do niezwłocznego pisemnego poinformowania KOWR o powstaniu</w:t>
      </w:r>
      <w:r>
        <w:rPr>
          <w:rFonts w:ascii="Verdana" w:hAnsi="Verdana" w:cs="Verdana"/>
          <w:sz w:val="17"/>
          <w:szCs w:val="17"/>
        </w:rPr>
        <w:t xml:space="preserve"> </w:t>
      </w:r>
      <w:r w:rsidRPr="00E13CB3">
        <w:rPr>
          <w:rFonts w:ascii="Verdana" w:hAnsi="Verdana" w:cs="Verdana"/>
          <w:sz w:val="17"/>
          <w:szCs w:val="17"/>
        </w:rPr>
        <w:t>powiązań z osobą fizyczną lub innym podmiotem, względem których mają zastosowanie</w:t>
      </w:r>
      <w:r>
        <w:rPr>
          <w:rFonts w:ascii="Verdana" w:hAnsi="Verdana" w:cs="Verdana"/>
          <w:sz w:val="17"/>
          <w:szCs w:val="17"/>
        </w:rPr>
        <w:t xml:space="preserve"> </w:t>
      </w:r>
      <w:r w:rsidRPr="00E13CB3">
        <w:rPr>
          <w:rFonts w:ascii="Verdana" w:hAnsi="Verdana" w:cs="Verdana"/>
          <w:sz w:val="17"/>
          <w:szCs w:val="17"/>
        </w:rPr>
        <w:t xml:space="preserve">środki sankcyjne, o których mowa w art. 1 pkt 1 i 2 </w:t>
      </w:r>
      <w:r w:rsidRPr="00E13CB3">
        <w:rPr>
          <w:rFonts w:ascii="Verdana" w:hAnsi="Verdana" w:cs="Verdana,Italic"/>
          <w:i/>
          <w:iCs/>
          <w:sz w:val="17"/>
          <w:szCs w:val="17"/>
        </w:rPr>
        <w:t>ustawy z dnia 13 kwietnia 2022 r.</w:t>
      </w:r>
      <w:r>
        <w:rPr>
          <w:rFonts w:ascii="Verdana" w:hAnsi="Verdana" w:cs="Verdana,Italic"/>
          <w:i/>
          <w:iCs/>
          <w:sz w:val="17"/>
          <w:szCs w:val="17"/>
        </w:rPr>
        <w:t xml:space="preserve"> </w:t>
      </w:r>
      <w:r w:rsidRPr="00E13CB3">
        <w:rPr>
          <w:rFonts w:ascii="Verdana" w:hAnsi="Verdana" w:cs="Verdana,Italic"/>
          <w:i/>
          <w:iCs/>
          <w:sz w:val="17"/>
          <w:szCs w:val="17"/>
        </w:rPr>
        <w:t>o szczególnych rozwiązaniach w zakresie przeciwdziałania wspieraniu agresji na Ukrainę</w:t>
      </w:r>
      <w:r>
        <w:rPr>
          <w:rFonts w:ascii="Verdana" w:hAnsi="Verdana" w:cs="Verdana,Italic"/>
          <w:i/>
          <w:iCs/>
          <w:sz w:val="17"/>
          <w:szCs w:val="17"/>
        </w:rPr>
        <w:t xml:space="preserve"> </w:t>
      </w:r>
      <w:r w:rsidRPr="00E13CB3">
        <w:rPr>
          <w:rFonts w:ascii="Verdana" w:hAnsi="Verdana" w:cs="Verdana,Italic"/>
          <w:i/>
          <w:iCs/>
          <w:sz w:val="17"/>
          <w:szCs w:val="17"/>
        </w:rPr>
        <w:t>oraz służących ochronie bezpieczeństwa narodowego.</w:t>
      </w:r>
    </w:p>
    <w:p w14:paraId="7FFE1328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5131D699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0002892C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,Italic"/>
          <w:i/>
          <w:iCs/>
          <w:sz w:val="17"/>
          <w:szCs w:val="17"/>
        </w:rPr>
      </w:pPr>
    </w:p>
    <w:p w14:paraId="7C550B70" w14:textId="77777777" w:rsidR="0068042D" w:rsidRDefault="0068042D" w:rsidP="0068042D">
      <w:pPr>
        <w:autoSpaceDE w:val="0"/>
        <w:autoSpaceDN w:val="0"/>
        <w:adjustRightInd w:val="0"/>
        <w:jc w:val="both"/>
        <w:rPr>
          <w:rFonts w:ascii="Verdana" w:hAnsi="Verdana" w:cs="Verdana"/>
          <w:sz w:val="17"/>
          <w:szCs w:val="17"/>
        </w:rPr>
      </w:pPr>
      <w:r w:rsidRPr="00E13CB3">
        <w:rPr>
          <w:rFonts w:ascii="Verdana" w:hAnsi="Verdana" w:cs="Verdana"/>
          <w:sz w:val="17"/>
          <w:szCs w:val="17"/>
        </w:rPr>
        <w:t>Zapoznałam / zapoznałem się z treścią informacji dotyczącej przetwarzania przez Krajowy</w:t>
      </w:r>
      <w:r>
        <w:rPr>
          <w:rFonts w:ascii="Verdana" w:hAnsi="Verdana" w:cs="Verdana"/>
          <w:sz w:val="17"/>
          <w:szCs w:val="17"/>
        </w:rPr>
        <w:t xml:space="preserve"> </w:t>
      </w:r>
      <w:r w:rsidRPr="00E13CB3">
        <w:rPr>
          <w:rFonts w:ascii="Verdana" w:hAnsi="Verdana" w:cs="Verdana"/>
          <w:sz w:val="17"/>
          <w:szCs w:val="17"/>
        </w:rPr>
        <w:t>Ośrodek Wsparcia Rolnictwa moich danych osobowych w celach związanych z realizacją</w:t>
      </w:r>
      <w:r>
        <w:rPr>
          <w:rFonts w:ascii="Verdana" w:hAnsi="Verdana" w:cs="Verdana"/>
          <w:sz w:val="17"/>
          <w:szCs w:val="17"/>
        </w:rPr>
        <w:t xml:space="preserve"> </w:t>
      </w:r>
      <w:r w:rsidRPr="00E13CB3">
        <w:rPr>
          <w:rFonts w:ascii="Verdana" w:hAnsi="Verdana" w:cs="Verdana"/>
          <w:sz w:val="17"/>
          <w:szCs w:val="17"/>
        </w:rPr>
        <w:t>obowiązku weryfikacji przestrzegania sankcji unijnych uzupełnionych przez sankcje</w:t>
      </w:r>
      <w:r>
        <w:rPr>
          <w:rFonts w:ascii="Verdana" w:hAnsi="Verdana" w:cs="Verdana"/>
          <w:sz w:val="17"/>
          <w:szCs w:val="17"/>
        </w:rPr>
        <w:t xml:space="preserve"> </w:t>
      </w:r>
      <w:r w:rsidRPr="00E13CB3">
        <w:rPr>
          <w:rFonts w:ascii="Verdana" w:hAnsi="Verdana" w:cs="Verdana"/>
          <w:sz w:val="17"/>
          <w:szCs w:val="17"/>
        </w:rPr>
        <w:t>krajowe w związku z wojną w Ukrainie.</w:t>
      </w:r>
    </w:p>
    <w:p w14:paraId="65A4B934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05CF0CD9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732C9055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0FAA133B" w14:textId="77777777" w:rsidR="0068042D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0AB065C6" w14:textId="77777777" w:rsidR="0068042D" w:rsidRPr="00E13CB3" w:rsidRDefault="0068042D" w:rsidP="0068042D">
      <w:pPr>
        <w:autoSpaceDE w:val="0"/>
        <w:autoSpaceDN w:val="0"/>
        <w:adjustRightInd w:val="0"/>
        <w:rPr>
          <w:rFonts w:ascii="Verdana" w:hAnsi="Verdana" w:cs="Verdana"/>
          <w:sz w:val="17"/>
          <w:szCs w:val="17"/>
        </w:rPr>
      </w:pPr>
    </w:p>
    <w:p w14:paraId="2C3D1E45" w14:textId="77777777" w:rsidR="0068042D" w:rsidRPr="00E13CB3" w:rsidRDefault="0068042D" w:rsidP="0068042D">
      <w:pPr>
        <w:autoSpaceDE w:val="0"/>
        <w:autoSpaceDN w:val="0"/>
        <w:adjustRightInd w:val="0"/>
        <w:jc w:val="center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 xml:space="preserve">                                                                                  </w:t>
      </w:r>
      <w:r w:rsidRPr="00E13CB3">
        <w:rPr>
          <w:rFonts w:ascii="Verdana" w:hAnsi="Verdana" w:cs="Verdana"/>
          <w:sz w:val="17"/>
          <w:szCs w:val="17"/>
        </w:rPr>
        <w:t>………………………………………………………………</w:t>
      </w:r>
      <w:r>
        <w:rPr>
          <w:rFonts w:ascii="Verdana" w:hAnsi="Verdana" w:cs="Verdana"/>
          <w:sz w:val="17"/>
          <w:szCs w:val="17"/>
        </w:rPr>
        <w:t>…………..</w:t>
      </w:r>
    </w:p>
    <w:p w14:paraId="3FBEFF87" w14:textId="77777777" w:rsidR="0068042D" w:rsidRPr="00E13CB3" w:rsidRDefault="0068042D" w:rsidP="0068042D">
      <w:pPr>
        <w:autoSpaceDE w:val="0"/>
        <w:autoSpaceDN w:val="0"/>
        <w:adjustRightInd w:val="0"/>
        <w:jc w:val="right"/>
        <w:rPr>
          <w:rFonts w:ascii="Verdana" w:hAnsi="Verdana" w:cs="Verdana,Italic"/>
          <w:i/>
          <w:iCs/>
          <w:sz w:val="17"/>
          <w:szCs w:val="17"/>
        </w:rPr>
      </w:pPr>
      <w:r w:rsidRPr="00E13CB3">
        <w:rPr>
          <w:rFonts w:ascii="Verdana" w:hAnsi="Verdana" w:cs="Verdana,Italic"/>
          <w:i/>
          <w:iCs/>
          <w:sz w:val="17"/>
          <w:szCs w:val="17"/>
        </w:rPr>
        <w:t>(imię i nazwisko, stanowisko osoby upoważnionej</w:t>
      </w:r>
    </w:p>
    <w:p w14:paraId="1D5DBC4E" w14:textId="77777777" w:rsidR="0068042D" w:rsidRPr="00E13CB3" w:rsidRDefault="0068042D" w:rsidP="0068042D">
      <w:pPr>
        <w:jc w:val="right"/>
        <w:rPr>
          <w:rFonts w:ascii="Verdana" w:hAnsi="Verdana" w:cs="Verdana"/>
          <w:i/>
          <w:sz w:val="17"/>
          <w:szCs w:val="17"/>
          <w:u w:val="single"/>
        </w:rPr>
      </w:pPr>
      <w:r w:rsidRPr="00E13CB3">
        <w:rPr>
          <w:rFonts w:ascii="Verdana" w:hAnsi="Verdana" w:cs="Verdana,Italic"/>
          <w:i/>
          <w:iCs/>
          <w:sz w:val="17"/>
          <w:szCs w:val="17"/>
        </w:rPr>
        <w:t>do składania oświadczeń)</w:t>
      </w:r>
    </w:p>
    <w:p w14:paraId="300DC325" w14:textId="77777777" w:rsidR="0068042D" w:rsidRDefault="0068042D" w:rsidP="0068042D">
      <w:pPr>
        <w:rPr>
          <w:rFonts w:ascii="Verdana" w:hAnsi="Verdana"/>
          <w:i/>
          <w:sz w:val="17"/>
          <w:szCs w:val="17"/>
          <w:u w:val="single"/>
        </w:rPr>
      </w:pPr>
    </w:p>
    <w:p w14:paraId="228325CF" w14:textId="77777777" w:rsidR="00CC08EA" w:rsidRPr="0068042D" w:rsidRDefault="00CC08EA" w:rsidP="0068042D"/>
    <w:sectPr w:rsidR="00CC08EA" w:rsidRPr="0068042D" w:rsidSect="0044381E">
      <w:footerReference w:type="default" r:id="rId8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B4489" w14:textId="77777777" w:rsidR="00D42A81" w:rsidRDefault="00D42A81" w:rsidP="001C482D">
      <w:r>
        <w:separator/>
      </w:r>
    </w:p>
  </w:endnote>
  <w:endnote w:type="continuationSeparator" w:id="0">
    <w:p w14:paraId="11AA1ACB" w14:textId="77777777" w:rsidR="00D42A81" w:rsidRDefault="00D42A81" w:rsidP="001C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 'Arial Unicode M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67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8117437"/>
      <w:docPartObj>
        <w:docPartGallery w:val="Page Numbers (Bottom of Page)"/>
        <w:docPartUnique/>
      </w:docPartObj>
    </w:sdtPr>
    <w:sdtEndPr/>
    <w:sdtContent>
      <w:p w14:paraId="13E81116" w14:textId="508BE138" w:rsidR="0007182F" w:rsidRDefault="0007182F" w:rsidP="008375D4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575">
          <w:rPr>
            <w:noProof/>
          </w:rPr>
          <w:t>10</w:t>
        </w:r>
        <w:r>
          <w:fldChar w:fldCharType="end"/>
        </w:r>
      </w:p>
    </w:sdtContent>
  </w:sdt>
  <w:p w14:paraId="48E438E8" w14:textId="77777777" w:rsidR="0007182F" w:rsidRDefault="000718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FCEE" w14:textId="77777777" w:rsidR="00D42A81" w:rsidRDefault="00D42A81" w:rsidP="001C482D">
      <w:r>
        <w:separator/>
      </w:r>
    </w:p>
  </w:footnote>
  <w:footnote w:type="continuationSeparator" w:id="0">
    <w:p w14:paraId="6761B799" w14:textId="77777777" w:rsidR="00D42A81" w:rsidRDefault="00D42A81" w:rsidP="001C4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2" w15:restartNumberingAfterBreak="0">
    <w:nsid w:val="00000009"/>
    <w:multiLevelType w:val="multilevel"/>
    <w:tmpl w:val="28EA2548"/>
    <w:name w:val="WW8Num10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ascii="Verdana" w:hAnsi="Verdana" w:cs="Verdana" w:hint="default"/>
        <w:b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/>
        <w:sz w:val="17"/>
        <w:szCs w:val="17"/>
        <w:shd w:val="clear" w:color="auto" w:fill="FBE4D5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/>
        <w:i w:val="0"/>
        <w:sz w:val="18"/>
        <w:szCs w:val="16"/>
        <w:u w:val="none"/>
      </w:rPr>
    </w:lvl>
    <w:lvl w:ilvl="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  <w:b w:val="0"/>
        <w:i w:val="0"/>
        <w:sz w:val="22"/>
        <w:szCs w:val="22"/>
        <w:u w:val="no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A"/>
    <w:multiLevelType w:val="multilevel"/>
    <w:tmpl w:val="6BFC421C"/>
    <w:name w:val="WW8Num1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E"/>
    <w:multiLevelType w:val="multilevel"/>
    <w:tmpl w:val="829E5592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F"/>
    <w:multiLevelType w:val="singleLevel"/>
    <w:tmpl w:val="47C4A2B4"/>
    <w:name w:val="WW8Num14"/>
    <w:lvl w:ilvl="0">
      <w:start w:val="1"/>
      <w:numFmt w:val="decimal"/>
      <w:lvlText w:val="%1)"/>
      <w:lvlJc w:val="left"/>
      <w:pPr>
        <w:tabs>
          <w:tab w:val="num" w:pos="644"/>
        </w:tabs>
        <w:ind w:left="1080" w:hanging="720"/>
      </w:pPr>
      <w:rPr>
        <w:rFonts w:ascii="Verdana" w:eastAsia="Times New Roman" w:hAnsi="Verdana" w:cs="Arial"/>
        <w:sz w:val="16"/>
        <w:szCs w:val="17"/>
      </w:rPr>
    </w:lvl>
  </w:abstractNum>
  <w:abstractNum w:abstractNumId="6" w15:restartNumberingAfterBreak="0">
    <w:nsid w:val="00000010"/>
    <w:multiLevelType w:val="multilevel"/>
    <w:tmpl w:val="00000010"/>
    <w:name w:val="WW8Num17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Verdana" w:hAnsi="Verdana" w:cs="Verdana" w:hint="default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b w:val="0"/>
        <w:i w:val="0"/>
        <w:sz w:val="17"/>
        <w:szCs w:val="17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b w:val="0"/>
        <w:strike w:val="0"/>
        <w:dstrike w:val="0"/>
        <w:position w:val="0"/>
        <w:sz w:val="24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495"/>
        </w:tabs>
        <w:ind w:left="1495" w:hanging="360"/>
      </w:pPr>
      <w:rPr>
        <w:rFonts w:ascii="Verdana" w:hAnsi="Verdana" w:cs="Verdana" w:hint="default"/>
        <w:sz w:val="17"/>
        <w:szCs w:val="17"/>
      </w:r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i w:val="0"/>
        <w:sz w:val="17"/>
        <w:szCs w:val="17"/>
      </w:rPr>
    </w:lvl>
    <w:lvl w:ilvl="7">
      <w:start w:val="20"/>
      <w:numFmt w:val="decimal"/>
      <w:lvlText w:val="%8"/>
      <w:lvlJc w:val="left"/>
      <w:pPr>
        <w:tabs>
          <w:tab w:val="num" w:pos="0"/>
        </w:tabs>
        <w:ind w:left="5220" w:hanging="360"/>
      </w:pPr>
      <w:rPr>
        <w:rFonts w:ascii="Verdana" w:hAnsi="Verdana" w:cs="Verdana" w:hint="default"/>
        <w:sz w:val="17"/>
        <w:szCs w:val="17"/>
      </w:r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00000015"/>
    <w:multiLevelType w:val="multilevel"/>
    <w:tmpl w:val="5EC4EB6C"/>
    <w:name w:val="WW8Num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/>
        <w:sz w:val="17"/>
        <w:szCs w:val="17"/>
      </w:rPr>
    </w:lvl>
    <w:lvl w:ilvl="1">
      <w:start w:val="2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Verdana" w:hAnsi="Verdana" w:cs="Verdana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7"/>
        <w:szCs w:val="17"/>
        <w:u w:val="none" w:color="FFFFFF"/>
        <w:shd w:val="clear" w:color="auto" w:fill="FFFF0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b/>
        <w:sz w:val="17"/>
        <w:szCs w:val="17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b/>
        <w:sz w:val="17"/>
        <w:szCs w:val="17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Verdana" w:hAnsi="Verdana" w:cs="Verdana" w:hint="default"/>
        <w:b/>
        <w:sz w:val="17"/>
        <w:szCs w:val="17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Verdana" w:hAnsi="Verdana" w:cs="Verdana" w:hint="default"/>
        <w:b/>
        <w:sz w:val="17"/>
        <w:szCs w:val="17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Verdana" w:hAnsi="Verdana" w:cs="Verdana" w:hint="default"/>
        <w:b/>
        <w:sz w:val="17"/>
        <w:szCs w:val="17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Verdana" w:hAnsi="Verdana" w:cs="Verdana" w:hint="default"/>
        <w:b/>
        <w:sz w:val="17"/>
        <w:szCs w:val="17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Verdana" w:hAnsi="Verdana" w:cs="Verdana" w:hint="default"/>
        <w:b/>
        <w:sz w:val="17"/>
        <w:szCs w:val="17"/>
      </w:rPr>
    </w:lvl>
  </w:abstractNum>
  <w:abstractNum w:abstractNumId="8" w15:restartNumberingAfterBreak="0">
    <w:nsid w:val="00000016"/>
    <w:multiLevelType w:val="multilevel"/>
    <w:tmpl w:val="35DA7652"/>
    <w:name w:val="WW8Num23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Verdana" w:hAnsi="Verdana" w:cs="Verdana" w:hint="default"/>
        <w:b/>
        <w:sz w:val="17"/>
        <w:szCs w:val="17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 w15:restartNumberingAfterBreak="0">
    <w:nsid w:val="00000017"/>
    <w:multiLevelType w:val="singleLevel"/>
    <w:tmpl w:val="00000017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00000019"/>
    <w:multiLevelType w:val="multilevel"/>
    <w:tmpl w:val="00000019"/>
    <w:name w:val="WW8Num2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0000001B"/>
    <w:multiLevelType w:val="singleLevel"/>
    <w:tmpl w:val="0000001B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67" w:hanging="360"/>
      </w:pPr>
      <w:rPr>
        <w:rFonts w:hint="default"/>
        <w:b w:val="0"/>
        <w:i w:val="0"/>
        <w:sz w:val="14"/>
        <w:szCs w:val="14"/>
        <w:u w:val="none"/>
      </w:rPr>
    </w:lvl>
  </w:abstractNum>
  <w:abstractNum w:abstractNumId="12" w15:restartNumberingAfterBreak="0">
    <w:nsid w:val="0000001D"/>
    <w:multiLevelType w:val="multilevel"/>
    <w:tmpl w:val="FDAEC174"/>
    <w:name w:val="WW8Num3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Arial"/>
        <w:bCs/>
        <w:color w:val="auto"/>
        <w:sz w:val="17"/>
        <w:szCs w:val="17"/>
        <w:shd w:val="clear" w:color="auto" w:fill="FFFFFF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Arial"/>
        <w:bCs/>
        <w:color w:val="auto"/>
        <w:sz w:val="17"/>
        <w:szCs w:val="17"/>
        <w:shd w:val="clear" w:color="auto" w:fill="FFFFF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Arial"/>
        <w:bCs/>
        <w:color w:val="auto"/>
        <w:sz w:val="17"/>
        <w:szCs w:val="17"/>
        <w:shd w:val="clear" w:color="auto" w:fill="FFFFF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Arial"/>
        <w:bCs/>
        <w:color w:val="auto"/>
        <w:sz w:val="17"/>
        <w:szCs w:val="17"/>
        <w:shd w:val="clear" w:color="auto" w:fill="FFFFF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Arial"/>
        <w:bCs/>
        <w:color w:val="auto"/>
        <w:sz w:val="17"/>
        <w:szCs w:val="17"/>
        <w:shd w:val="clear" w:color="auto" w:fill="FFFFF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Arial"/>
        <w:bCs/>
        <w:color w:val="auto"/>
        <w:sz w:val="17"/>
        <w:szCs w:val="17"/>
        <w:shd w:val="clear" w:color="auto" w:fill="FFFFF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Arial"/>
        <w:bCs/>
        <w:color w:val="auto"/>
        <w:sz w:val="17"/>
        <w:szCs w:val="17"/>
        <w:shd w:val="clear" w:color="auto" w:fill="FFFFF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Arial"/>
        <w:bCs/>
        <w:color w:val="auto"/>
        <w:sz w:val="17"/>
        <w:szCs w:val="17"/>
        <w:shd w:val="clear" w:color="auto" w:fill="FFFFFF"/>
      </w:rPr>
    </w:lvl>
  </w:abstractNum>
  <w:abstractNum w:abstractNumId="13" w15:restartNumberingAfterBreak="0">
    <w:nsid w:val="00000020"/>
    <w:multiLevelType w:val="multilevel"/>
    <w:tmpl w:val="6B669AC8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ArialMT"/>
        <w:sz w:val="17"/>
        <w:szCs w:val="17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00000023"/>
    <w:multiLevelType w:val="singleLevel"/>
    <w:tmpl w:val="31D2A5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40" w:hanging="360"/>
      </w:pPr>
      <w:rPr>
        <w:rFonts w:ascii="Verdana" w:eastAsia="Times New Roman" w:hAnsi="Verdana" w:cs="Verdana"/>
        <w:b w:val="0"/>
      </w:rPr>
    </w:lvl>
  </w:abstractNum>
  <w:abstractNum w:abstractNumId="15" w15:restartNumberingAfterBreak="0">
    <w:nsid w:val="00000026"/>
    <w:multiLevelType w:val="singleLevel"/>
    <w:tmpl w:val="28EA0A1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Verdana" w:hAnsi="Verdana" w:cs="Verdana" w:hint="default"/>
        <w:color w:val="auto"/>
        <w:sz w:val="17"/>
        <w:szCs w:val="17"/>
      </w:rPr>
    </w:lvl>
  </w:abstractNum>
  <w:abstractNum w:abstractNumId="16" w15:restartNumberingAfterBreak="0">
    <w:nsid w:val="00000027"/>
    <w:multiLevelType w:val="multilevel"/>
    <w:tmpl w:val="00000027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Verdana" w:hAnsi="Verdana" w:cs="Verdana" w:hint="default"/>
        <w:b w:val="0"/>
        <w:sz w:val="17"/>
        <w:szCs w:val="17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Verdana" w:hAnsi="Verdana" w:cs="Verdana" w:hint="default"/>
        <w:b w:val="0"/>
        <w:sz w:val="17"/>
        <w:szCs w:val="17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Verdana" w:hAnsi="Verdana" w:cs="Verdana" w:hint="default"/>
        <w:b w:val="0"/>
        <w:sz w:val="17"/>
        <w:szCs w:val="17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Verdana" w:hAnsi="Verdana" w:cs="Verdana" w:hint="default"/>
        <w:b w:val="0"/>
        <w:sz w:val="17"/>
        <w:szCs w:val="17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Verdana" w:hAnsi="Verdana" w:cs="Verdana" w:hint="default"/>
        <w:b w:val="0"/>
        <w:sz w:val="17"/>
        <w:szCs w:val="17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Verdana" w:hAnsi="Verdana" w:cs="Verdana" w:hint="default"/>
        <w:b w:val="0"/>
        <w:sz w:val="17"/>
        <w:szCs w:val="17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Verdana" w:hAnsi="Verdana" w:cs="Verdana" w:hint="default"/>
        <w:b w:val="0"/>
        <w:sz w:val="17"/>
        <w:szCs w:val="17"/>
      </w:rPr>
    </w:lvl>
  </w:abstractNum>
  <w:abstractNum w:abstractNumId="17" w15:restartNumberingAfterBreak="0">
    <w:nsid w:val="00000029"/>
    <w:multiLevelType w:val="multilevel"/>
    <w:tmpl w:val="00000029"/>
    <w:name w:val="WW8Num4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1648" w:hanging="1080"/>
      </w:pPr>
      <w:rPr>
        <w:rFonts w:ascii="Verdana" w:eastAsia="Times New Roman" w:hAnsi="Verdana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18" w15:restartNumberingAfterBreak="0">
    <w:nsid w:val="0000002B"/>
    <w:multiLevelType w:val="singleLevel"/>
    <w:tmpl w:val="839ED3CA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Verdana" w:hAnsi="Verdana" w:cs="Verdana" w:hint="default"/>
        <w:b/>
        <w:bCs/>
        <w:sz w:val="17"/>
        <w:szCs w:val="17"/>
      </w:rPr>
    </w:lvl>
  </w:abstractNum>
  <w:abstractNum w:abstractNumId="19" w15:restartNumberingAfterBreak="0">
    <w:nsid w:val="0000002E"/>
    <w:multiLevelType w:val="multilevel"/>
    <w:tmpl w:val="58BC8252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2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Verdana"/>
      </w:rPr>
    </w:lvl>
    <w:lvl w:ilvl="2">
      <w:start w:val="4"/>
      <w:numFmt w:val="decimal"/>
      <w:lvlText w:val="%3."/>
      <w:lvlJc w:val="left"/>
      <w:pPr>
        <w:tabs>
          <w:tab w:val="num" w:pos="-2416"/>
        </w:tabs>
        <w:ind w:left="644" w:hanging="360"/>
      </w:pPr>
      <w:rPr>
        <w:rFonts w:cs="Verdana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3600" w:hanging="360"/>
      </w:pPr>
      <w:rPr>
        <w:rFonts w:ascii="Verdana" w:eastAsia="Times New Roman" w:hAnsi="Verdana" w:cs="Verdana"/>
        <w:i/>
        <w:sz w:val="17"/>
        <w:szCs w:val="17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4320" w:hanging="360"/>
      </w:pPr>
      <w:rPr>
        <w:rFonts w:cs="Verdan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-5116"/>
        </w:tabs>
        <w:ind w:left="644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0" w15:restartNumberingAfterBreak="0">
    <w:nsid w:val="00000030"/>
    <w:multiLevelType w:val="multilevel"/>
    <w:tmpl w:val="00000030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540"/>
      </w:pPr>
      <w:rPr>
        <w:rFonts w:ascii="Verdana" w:hAnsi="Verdana" w:cs="Verdana" w:hint="default"/>
        <w:sz w:val="17"/>
        <w:szCs w:val="17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60" w:hanging="720"/>
      </w:pPr>
      <w:rPr>
        <w:rFonts w:ascii="Verdana" w:hAnsi="Verdana" w:cs="Verdana"/>
        <w:i w:val="0"/>
        <w:sz w:val="17"/>
        <w:szCs w:val="17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21" w15:restartNumberingAfterBreak="0">
    <w:nsid w:val="00000031"/>
    <w:multiLevelType w:val="singleLevel"/>
    <w:tmpl w:val="00000031"/>
    <w:name w:val="WW8Num50"/>
    <w:lvl w:ilvl="0">
      <w:start w:val="3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hint="default"/>
      </w:rPr>
    </w:lvl>
  </w:abstractNum>
  <w:abstractNum w:abstractNumId="22" w15:restartNumberingAfterBreak="0">
    <w:nsid w:val="00000035"/>
    <w:multiLevelType w:val="multilevel"/>
    <w:tmpl w:val="F410CE4E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bCs w:val="0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</w:abstractNum>
  <w:abstractNum w:abstractNumId="23" w15:restartNumberingAfterBreak="0">
    <w:nsid w:val="00000036"/>
    <w:multiLevelType w:val="multilevel"/>
    <w:tmpl w:val="9644174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ascii="Verdana" w:hAnsi="Verdana" w:cs="Times New Roman" w:hint="default"/>
        <w:b w:val="0"/>
        <w:bCs w:val="0"/>
        <w:sz w:val="17"/>
        <w:szCs w:val="17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00000037"/>
    <w:multiLevelType w:val="multilevel"/>
    <w:tmpl w:val="9B06CA9E"/>
    <w:name w:val="WW8Num5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bCs w:val="0"/>
        <w:sz w:val="17"/>
        <w:szCs w:val="17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</w:abstractNum>
  <w:abstractNum w:abstractNumId="25" w15:restartNumberingAfterBreak="0">
    <w:nsid w:val="00000039"/>
    <w:multiLevelType w:val="singleLevel"/>
    <w:tmpl w:val="00000039"/>
    <w:name w:val="WW8Num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3C"/>
    <w:multiLevelType w:val="singleLevel"/>
    <w:tmpl w:val="0000003C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27" w15:restartNumberingAfterBreak="0">
    <w:nsid w:val="0000003D"/>
    <w:multiLevelType w:val="multilevel"/>
    <w:tmpl w:val="0000003D"/>
    <w:name w:val="WW8Num62"/>
    <w:lvl w:ilvl="0">
      <w:start w:val="1"/>
      <w:numFmt w:val="decimal"/>
      <w:lvlText w:val="%1)"/>
      <w:lvlJc w:val="left"/>
      <w:pPr>
        <w:tabs>
          <w:tab w:val="num" w:pos="1100"/>
        </w:tabs>
        <w:ind w:left="1100" w:hanging="390"/>
      </w:pPr>
      <w:rPr>
        <w:rFonts w:ascii="Verdana" w:hAnsi="Verdana" w:cs="Verdana" w:hint="default"/>
        <w:b/>
        <w:sz w:val="17"/>
        <w:szCs w:val="17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353" w:hanging="360"/>
      </w:pPr>
      <w:rPr>
        <w:rFonts w:ascii="Verdana" w:hAnsi="Verdana" w:cs="Verdana" w:hint="default"/>
        <w:b/>
        <w:sz w:val="17"/>
        <w:szCs w:val="17"/>
      </w:rPr>
    </w:lvl>
    <w:lvl w:ilvl="2">
      <w:start w:val="25"/>
      <w:numFmt w:val="decimal"/>
      <w:lvlText w:val="%3."/>
      <w:lvlJc w:val="left"/>
      <w:pPr>
        <w:tabs>
          <w:tab w:val="num" w:pos="0"/>
        </w:tabs>
        <w:ind w:left="2908" w:hanging="360"/>
      </w:pPr>
      <w:rPr>
        <w:rFonts w:ascii="Verdana" w:hAnsi="Verdana" w:cs="Verdana" w:hint="default"/>
        <w:b/>
        <w:sz w:val="17"/>
        <w:szCs w:val="17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8" w15:restartNumberingAfterBreak="0">
    <w:nsid w:val="00486C14"/>
    <w:multiLevelType w:val="multilevel"/>
    <w:tmpl w:val="04463066"/>
    <w:styleLink w:val="WW8Num35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Verdana" w:hAnsi="Verdana" w:cs="Arial"/>
        <w:b w:val="0"/>
        <w:i w:val="0"/>
        <w:color w:val="000000"/>
        <w:sz w:val="17"/>
        <w:szCs w:val="17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Verdana" w:eastAsia="Times New Roman" w:hAnsi="Verdana" w:cs="Times New Roman"/>
        <w:color w:val="000000"/>
        <w:sz w:val="17"/>
        <w:szCs w:val="17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01816DE4"/>
    <w:multiLevelType w:val="hybridMultilevel"/>
    <w:tmpl w:val="036ED7DE"/>
    <w:lvl w:ilvl="0" w:tplc="094CF516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 w15:restartNumberingAfterBreak="0">
    <w:nsid w:val="01DA4442"/>
    <w:multiLevelType w:val="multilevel"/>
    <w:tmpl w:val="CF36FC4A"/>
    <w:styleLink w:val="WW8Num57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Verdana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)"/>
      <w:lvlJc w:val="left"/>
      <w:pPr>
        <w:ind w:left="786" w:hanging="360"/>
      </w:pPr>
      <w:rPr>
        <w:rFonts w:ascii="Verdana" w:hAnsi="Verdana" w:cs="Verdana"/>
        <w:sz w:val="17"/>
        <w:szCs w:val="17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Verdana" w:hAnsi="Verdana" w:cs="Verdana"/>
        <w:sz w:val="17"/>
        <w:szCs w:val="17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ED20B5"/>
    <w:multiLevelType w:val="multilevel"/>
    <w:tmpl w:val="C32CF8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Verdana" w:eastAsia="Times New Roman" w:hAnsi="Verdana" w:cs="Times New Roman"/>
        <w:b/>
        <w:color w:val="auto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ascii="Verdana" w:eastAsia="Times New Roman" w:hAnsi="Verdana" w:cs="Times New Roman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648" w:hanging="1080"/>
      </w:pPr>
      <w:rPr>
        <w:rFonts w:ascii="Verdana" w:eastAsia="Times New Roman" w:hAnsi="Verdana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03AD286B"/>
    <w:multiLevelType w:val="multilevel"/>
    <w:tmpl w:val="1A78AC2A"/>
    <w:styleLink w:val="WW8Num47"/>
    <w:lvl w:ilvl="0">
      <w:start w:val="1"/>
      <w:numFmt w:val="decimal"/>
      <w:lvlText w:val="%1."/>
      <w:lvlJc w:val="left"/>
      <w:rPr>
        <w:rFonts w:ascii="Verdana" w:eastAsia="Times New Roman" w:hAnsi="Verdana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34" w15:restartNumberingAfterBreak="0">
    <w:nsid w:val="03CF5EAE"/>
    <w:multiLevelType w:val="multilevel"/>
    <w:tmpl w:val="32567AD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3"/>
      </w:p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</w:lvl>
    <w:lvl w:ilvl="2">
      <w:start w:val="1"/>
      <w:numFmt w:val="decimal"/>
      <w:lvlText w:val="%3)"/>
      <w:lvlJc w:val="left"/>
      <w:pPr>
        <w:tabs>
          <w:tab w:val="num" w:pos="709"/>
        </w:tabs>
        <w:ind w:left="709" w:hanging="283"/>
      </w:pPr>
      <w:rPr>
        <w:rFonts w:ascii="Verdana" w:eastAsia="TimesNewRoman" w:hAnsi="Verdana" w:cs="TimesNewRoman"/>
        <w:i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Verdana" w:hAnsi="Verdana" w:cs="Times New Roman" w:hint="default"/>
        <w:b w:val="0"/>
        <w:i w:val="0"/>
        <w:sz w:val="17"/>
        <w:szCs w:val="17"/>
      </w:rPr>
    </w:lvl>
    <w:lvl w:ilvl="4">
      <w:start w:val="1"/>
      <w:numFmt w:val="decimal"/>
      <w:lvlText w:val="%5."/>
      <w:lvlJc w:val="left"/>
      <w:pPr>
        <w:tabs>
          <w:tab w:val="num" w:pos="283"/>
        </w:tabs>
        <w:ind w:left="283" w:hanging="283"/>
      </w:pPr>
    </w:lvl>
    <w:lvl w:ilvl="5">
      <w:start w:val="1"/>
      <w:numFmt w:val="decimal"/>
      <w:lvlText w:val="%6."/>
      <w:lvlJc w:val="left"/>
      <w:pPr>
        <w:tabs>
          <w:tab w:val="num" w:pos="283"/>
        </w:tabs>
        <w:ind w:left="283" w:hanging="283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3"/>
        </w:tabs>
        <w:ind w:left="283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4C106AB"/>
    <w:multiLevelType w:val="hybridMultilevel"/>
    <w:tmpl w:val="69123100"/>
    <w:lvl w:ilvl="0" w:tplc="707825D6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ascii="Verdana" w:eastAsia="Times New Roman" w:hAnsi="Verdana" w:cs="Times New Roman"/>
        <w:b/>
        <w:i w:val="0"/>
        <w:sz w:val="18"/>
        <w:szCs w:val="18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68447C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ascii="Verdana" w:eastAsia="Times New Roman" w:hAnsi="Verdana" w:cs="Times New Roman"/>
      </w:rPr>
    </w:lvl>
    <w:lvl w:ilvl="3" w:tplc="E18C6CA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  <w:szCs w:val="18"/>
        <w:u w:val="none"/>
      </w:rPr>
    </w:lvl>
    <w:lvl w:ilvl="4" w:tplc="2526AE9A">
      <w:start w:val="1"/>
      <w:numFmt w:val="lowerLetter"/>
      <w:lvlText w:val="%5)"/>
      <w:lvlJc w:val="left"/>
      <w:pPr>
        <w:tabs>
          <w:tab w:val="num" w:pos="928"/>
        </w:tabs>
        <w:ind w:left="928" w:hanging="360"/>
      </w:pPr>
      <w:rPr>
        <w:rFonts w:ascii="Verdana" w:eastAsia="Times New Roman" w:hAnsi="Verdana" w:cs="Times New Roman"/>
        <w:b w:val="0"/>
        <w:i w:val="0"/>
        <w:sz w:val="17"/>
        <w:szCs w:val="17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BCC584">
      <w:start w:val="1"/>
      <w:numFmt w:val="low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36" w15:restartNumberingAfterBreak="0">
    <w:nsid w:val="06872B01"/>
    <w:multiLevelType w:val="multilevel"/>
    <w:tmpl w:val="F0082BA8"/>
    <w:styleLink w:val="WW8Num1"/>
    <w:lvl w:ilvl="0">
      <w:start w:val="1"/>
      <w:numFmt w:val="decimal"/>
      <w:lvlText w:val="%1)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7" w15:restartNumberingAfterBreak="0">
    <w:nsid w:val="06B74139"/>
    <w:multiLevelType w:val="multilevel"/>
    <w:tmpl w:val="B0B0DB64"/>
    <w:styleLink w:val="WW8Num3"/>
    <w:lvl w:ilvl="0">
      <w:start w:val="7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756253D"/>
    <w:multiLevelType w:val="multilevel"/>
    <w:tmpl w:val="68AE6558"/>
    <w:lvl w:ilvl="0">
      <w:start w:val="9"/>
      <w:numFmt w:val="decimal"/>
      <w:lvlText w:val="%1."/>
      <w:lvlJc w:val="left"/>
      <w:pPr>
        <w:ind w:left="502" w:hanging="360"/>
      </w:pPr>
      <w:rPr>
        <w:rFonts w:ascii="Verdana" w:hAnsi="Verdana" w:hint="default"/>
        <w:b/>
        <w:sz w:val="17"/>
        <w:szCs w:val="17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648" w:hanging="1080"/>
      </w:pPr>
      <w:rPr>
        <w:rFonts w:ascii="Verdana" w:eastAsia="Times New Roman" w:hAnsi="Verdana" w:cs="Times New Roman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07DE083B"/>
    <w:multiLevelType w:val="hybridMultilevel"/>
    <w:tmpl w:val="E572F976"/>
    <w:lvl w:ilvl="0" w:tplc="0415001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4CD70">
      <w:start w:val="15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08357CB9"/>
    <w:multiLevelType w:val="hybridMultilevel"/>
    <w:tmpl w:val="3AA4191E"/>
    <w:lvl w:ilvl="0" w:tplc="3D7E81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9330A68"/>
    <w:multiLevelType w:val="hybridMultilevel"/>
    <w:tmpl w:val="0492B96A"/>
    <w:lvl w:ilvl="0" w:tplc="32007D1C">
      <w:start w:val="1"/>
      <w:numFmt w:val="lowerLetter"/>
      <w:lvlText w:val="%1)"/>
      <w:lvlJc w:val="left"/>
      <w:pPr>
        <w:ind w:left="928" w:hanging="360"/>
      </w:pPr>
      <w:rPr>
        <w:rFonts w:ascii="Verdana" w:eastAsia="Times New Roman" w:hAnsi="Verdana" w:cs="Times New Roman"/>
      </w:rPr>
    </w:lvl>
    <w:lvl w:ilvl="1" w:tplc="2560610E">
      <w:start w:val="101"/>
      <w:numFmt w:val="decimal"/>
      <w:lvlText w:val="%2."/>
      <w:lvlJc w:val="left"/>
      <w:pPr>
        <w:ind w:left="1663" w:hanging="375"/>
      </w:pPr>
      <w:rPr>
        <w:rFonts w:ascii="Verdana" w:hAnsi="Verdana" w:cs="Times New Roman" w:hint="default"/>
        <w:sz w:val="17"/>
      </w:rPr>
    </w:lvl>
    <w:lvl w:ilvl="2" w:tplc="04150017">
      <w:start w:val="1"/>
      <w:numFmt w:val="lowerLetter"/>
      <w:lvlText w:val="%3)"/>
      <w:lvlJc w:val="left"/>
      <w:pPr>
        <w:ind w:left="2548" w:hanging="360"/>
      </w:pPr>
      <w:rPr>
        <w:rFonts w:hint="default"/>
      </w:rPr>
    </w:lvl>
    <w:lvl w:ilvl="3" w:tplc="A0CC553C">
      <w:start w:val="1"/>
      <w:numFmt w:val="decimal"/>
      <w:lvlText w:val="%4)"/>
      <w:lvlJc w:val="left"/>
      <w:pPr>
        <w:ind w:left="3088" w:hanging="360"/>
      </w:pPr>
      <w:rPr>
        <w:rFonts w:hint="default"/>
      </w:rPr>
    </w:lvl>
    <w:lvl w:ilvl="4" w:tplc="1B6E9C76">
      <w:start w:val="1"/>
      <w:numFmt w:val="decimal"/>
      <w:lvlText w:val="%5)"/>
      <w:lvlJc w:val="left"/>
      <w:pPr>
        <w:ind w:left="928" w:hanging="360"/>
      </w:pPr>
      <w:rPr>
        <w:rFonts w:ascii="Verdana" w:eastAsia="Times New Roman" w:hAnsi="Verdana" w:cs="Times New Roman"/>
        <w:b w:val="0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0A02233B"/>
    <w:multiLevelType w:val="multilevel"/>
    <w:tmpl w:val="8FA2A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eastAsia="Times New Roman" w:hAnsi="Verdana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0A1D37F4"/>
    <w:multiLevelType w:val="multilevel"/>
    <w:tmpl w:val="74BCF362"/>
    <w:styleLink w:val="WW8Num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11" w:hanging="360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ind w:left="1146" w:hanging="720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928" w:hanging="360"/>
      </w:pPr>
      <w:rPr>
        <w:rFonts w:ascii="Verdana" w:eastAsia="Times New Roman" w:hAnsi="Verdana" w:cs="Times New Roman"/>
        <w:sz w:val="17"/>
        <w:szCs w:val="17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FC0A1B"/>
    <w:multiLevelType w:val="multilevel"/>
    <w:tmpl w:val="BD946494"/>
    <w:styleLink w:val="WW8Num2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Verdana" w:hAnsi="Verdana" w:cs="Verdana"/>
        <w:b/>
        <w:sz w:val="17"/>
        <w:szCs w:val="17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 w15:restartNumberingAfterBreak="0">
    <w:nsid w:val="0B880736"/>
    <w:multiLevelType w:val="multilevel"/>
    <w:tmpl w:val="CC0A46EA"/>
    <w:styleLink w:val="WW8Num80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Verdana"/>
        <w:strike w:val="0"/>
        <w:dstrike w:val="0"/>
        <w:color w:val="000000"/>
        <w:sz w:val="17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C1F37F7"/>
    <w:multiLevelType w:val="multilevel"/>
    <w:tmpl w:val="87AC6962"/>
    <w:styleLink w:val="WW8Num37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Verdana" w:hAnsi="Verdana" w:cs="Verdana"/>
        <w:b/>
        <w:sz w:val="17"/>
        <w:szCs w:val="17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7" w15:restartNumberingAfterBreak="0">
    <w:nsid w:val="0CF24581"/>
    <w:multiLevelType w:val="multilevel"/>
    <w:tmpl w:val="5A8C41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  <w:strike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0D7615D7"/>
    <w:multiLevelType w:val="multilevel"/>
    <w:tmpl w:val="FA3C7812"/>
    <w:styleLink w:val="WW8Num75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/>
        <w:b w:val="0"/>
        <w:color w:val="000000"/>
        <w:sz w:val="17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0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500" w:hanging="36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Verdana" w:hAnsi="Verdana" w:cs="Verdana"/>
        <w:color w:val="000000"/>
        <w:sz w:val="17"/>
        <w:szCs w:val="17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843279"/>
    <w:multiLevelType w:val="multilevel"/>
    <w:tmpl w:val="27A661BC"/>
    <w:styleLink w:val="WW8Num29"/>
    <w:lvl w:ilvl="0">
      <w:start w:val="1"/>
      <w:numFmt w:val="decimal"/>
      <w:lvlText w:val="%1."/>
      <w:lvlJc w:val="left"/>
      <w:pPr>
        <w:ind w:left="1070" w:hanging="360"/>
      </w:pPr>
      <w:rPr>
        <w:rFonts w:ascii="Verdana" w:hAnsi="Verdana" w:cs="Verdana"/>
        <w:sz w:val="17"/>
        <w:szCs w:val="17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50" w15:restartNumberingAfterBreak="0">
    <w:nsid w:val="0E620115"/>
    <w:multiLevelType w:val="multilevel"/>
    <w:tmpl w:val="3D3A6EBC"/>
    <w:styleLink w:val="WW8Num71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0FCC2FF4"/>
    <w:multiLevelType w:val="multilevel"/>
    <w:tmpl w:val="CF72ED98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b/>
      </w:rPr>
    </w:lvl>
    <w:lvl w:ilvl="4">
      <w:numFmt w:val="decimal"/>
      <w:lvlText w:val="%5-"/>
      <w:lvlJc w:val="left"/>
      <w:pPr>
        <w:ind w:left="3675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495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2" w15:restartNumberingAfterBreak="0">
    <w:nsid w:val="10472BEB"/>
    <w:multiLevelType w:val="multilevel"/>
    <w:tmpl w:val="372CF00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3" w15:restartNumberingAfterBreak="0">
    <w:nsid w:val="108E48A4"/>
    <w:multiLevelType w:val="hybridMultilevel"/>
    <w:tmpl w:val="2520B150"/>
    <w:lvl w:ilvl="0" w:tplc="CCE2A85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4" w15:restartNumberingAfterBreak="0">
    <w:nsid w:val="10926662"/>
    <w:multiLevelType w:val="multilevel"/>
    <w:tmpl w:val="1F72BB72"/>
    <w:styleLink w:val="WW8Num51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10B93BB6"/>
    <w:multiLevelType w:val="multilevel"/>
    <w:tmpl w:val="D9648084"/>
    <w:styleLink w:val="WW8Num53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56" w15:restartNumberingAfterBreak="0">
    <w:nsid w:val="110349B3"/>
    <w:multiLevelType w:val="hybridMultilevel"/>
    <w:tmpl w:val="CD08408C"/>
    <w:lvl w:ilvl="0" w:tplc="1F54295E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55AE86F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sz w:val="17"/>
        <w:szCs w:val="17"/>
      </w:rPr>
    </w:lvl>
    <w:lvl w:ilvl="2" w:tplc="E81E80BE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b w:val="0"/>
        <w:strike w:val="0"/>
        <w:vertAlign w:val="baseline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8934166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i w:val="0"/>
      </w:rPr>
    </w:lvl>
    <w:lvl w:ilvl="7" w:tplc="5E82FE58">
      <w:start w:val="20"/>
      <w:numFmt w:val="decimal"/>
      <w:lvlText w:val="%8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7" w15:restartNumberingAfterBreak="0">
    <w:nsid w:val="11812BC6"/>
    <w:multiLevelType w:val="multilevel"/>
    <w:tmpl w:val="ECFE7D0E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6379"/>
        </w:tabs>
        <w:ind w:left="6379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i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8" w15:restartNumberingAfterBreak="0">
    <w:nsid w:val="11CA2DFF"/>
    <w:multiLevelType w:val="multilevel"/>
    <w:tmpl w:val="6BE8265A"/>
    <w:lvl w:ilvl="0">
      <w:start w:val="20"/>
      <w:numFmt w:val="decimal"/>
      <w:lvlText w:val="%1."/>
      <w:lvlJc w:val="left"/>
      <w:pPr>
        <w:ind w:left="435" w:hanging="435"/>
      </w:pPr>
      <w:rPr>
        <w:rFonts w:ascii="Verdana" w:hAnsi="Verdana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59" w15:restartNumberingAfterBreak="0">
    <w:nsid w:val="134B613E"/>
    <w:multiLevelType w:val="multilevel"/>
    <w:tmpl w:val="85B28AF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</w:abstractNum>
  <w:abstractNum w:abstractNumId="60" w15:restartNumberingAfterBreak="0">
    <w:nsid w:val="13862B2D"/>
    <w:multiLevelType w:val="hybridMultilevel"/>
    <w:tmpl w:val="0EC6139C"/>
    <w:lvl w:ilvl="0" w:tplc="8572E8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634F4">
      <w:start w:val="19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13A4BFBC">
      <w:start w:val="1"/>
      <w:numFmt w:val="decimal"/>
      <w:lvlText w:val="%4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3A87EC">
      <w:start w:val="1"/>
      <w:numFmt w:val="decimal"/>
      <w:lvlText w:val="%6."/>
      <w:lvlJc w:val="right"/>
      <w:pPr>
        <w:tabs>
          <w:tab w:val="num" w:pos="890"/>
        </w:tabs>
        <w:ind w:left="890" w:hanging="180"/>
      </w:pPr>
      <w:rPr>
        <w:rFonts w:ascii="Verdana" w:eastAsia="Times New Roman" w:hAnsi="Verdana" w:cs="Arial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14374065"/>
    <w:multiLevelType w:val="multilevel"/>
    <w:tmpl w:val="3502F466"/>
    <w:styleLink w:val="WW8Num4"/>
    <w:lvl w:ilvl="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163E7A7A"/>
    <w:multiLevelType w:val="multilevel"/>
    <w:tmpl w:val="458A3E42"/>
    <w:styleLink w:val="WW8Num34"/>
    <w:lvl w:ilvl="0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/>
        <w:b/>
        <w:i w:val="0"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63" w15:restartNumberingAfterBreak="0">
    <w:nsid w:val="175847CB"/>
    <w:multiLevelType w:val="multilevel"/>
    <w:tmpl w:val="D22430C2"/>
    <w:styleLink w:val="WW8Num33"/>
    <w:lvl w:ilvl="0">
      <w:start w:val="2"/>
      <w:numFmt w:val="decimal"/>
      <w:lvlText w:val="%1)"/>
      <w:lvlJc w:val="left"/>
      <w:pPr>
        <w:ind w:left="360" w:hanging="360"/>
      </w:pPr>
      <w:rPr>
        <w:b w:val="0"/>
        <w:i w:val="0"/>
        <w:sz w:val="14"/>
        <w:szCs w:val="1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7C04D18"/>
    <w:multiLevelType w:val="multilevel"/>
    <w:tmpl w:val="9D7642A2"/>
    <w:styleLink w:val="WW8Num8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i w:val="0"/>
        <w:color w:val="00000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5" w15:restartNumberingAfterBreak="0">
    <w:nsid w:val="1888604D"/>
    <w:multiLevelType w:val="multilevel"/>
    <w:tmpl w:val="8D8250AC"/>
    <w:styleLink w:val="WW8Num11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color w:val="000000"/>
        <w:sz w:val="17"/>
        <w:szCs w:val="17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Verdana" w:hAnsi="Verdana" w:cs="Verdana"/>
        <w:color w:val="000000"/>
        <w:sz w:val="17"/>
        <w:szCs w:val="17"/>
      </w:r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66" w15:restartNumberingAfterBreak="0">
    <w:nsid w:val="18D0204D"/>
    <w:multiLevelType w:val="multilevel"/>
    <w:tmpl w:val="5D283E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7" w15:restartNumberingAfterBreak="0">
    <w:nsid w:val="19E93218"/>
    <w:multiLevelType w:val="multilevel"/>
    <w:tmpl w:val="165E5282"/>
    <w:name w:val="WW8Num5422"/>
    <w:lvl w:ilvl="0">
      <w:start w:val="1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Verdana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Times New Roman" w:hint="default"/>
        <w:b w:val="0"/>
        <w:bCs/>
        <w:color w:val="auto"/>
        <w:sz w:val="17"/>
        <w:szCs w:val="17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648" w:hanging="1080"/>
      </w:pPr>
      <w:rPr>
        <w:rFonts w:ascii="Verdana" w:eastAsia="Times New Roman" w:hAnsi="Verdana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</w:abstractNum>
  <w:abstractNum w:abstractNumId="68" w15:restartNumberingAfterBreak="0">
    <w:nsid w:val="1B0B38DD"/>
    <w:multiLevelType w:val="hybridMultilevel"/>
    <w:tmpl w:val="A36C1004"/>
    <w:lvl w:ilvl="0" w:tplc="32FEA6B6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E5DA6C76">
      <w:start w:val="1"/>
      <w:numFmt w:val="decimal"/>
      <w:lvlText w:val="%3)"/>
      <w:lvlJc w:val="left"/>
      <w:pPr>
        <w:ind w:left="785" w:hanging="360"/>
      </w:pPr>
      <w:rPr>
        <w:rFonts w:hint="default"/>
      </w:rPr>
    </w:lvl>
    <w:lvl w:ilvl="3" w:tplc="C986C32E">
      <w:start w:val="1"/>
      <w:numFmt w:val="decimal"/>
      <w:lvlText w:val="%4."/>
      <w:lvlJc w:val="left"/>
      <w:pPr>
        <w:ind w:left="360" w:hanging="360"/>
      </w:pPr>
      <w:rPr>
        <w:b w:val="0"/>
        <w:sz w:val="18"/>
        <w:szCs w:val="18"/>
      </w:rPr>
    </w:lvl>
    <w:lvl w:ilvl="4" w:tplc="04150011">
      <w:start w:val="1"/>
      <w:numFmt w:val="decimal"/>
      <w:lvlText w:val="%5)"/>
      <w:lvlJc w:val="left"/>
      <w:pPr>
        <w:ind w:left="785" w:hanging="360"/>
      </w:pPr>
      <w:rPr>
        <w:rFonts w:hint="default"/>
        <w:color w:val="000000"/>
      </w:rPr>
    </w:lvl>
    <w:lvl w:ilvl="5" w:tplc="CA9650C0">
      <w:start w:val="1"/>
      <w:numFmt w:val="upperLetter"/>
      <w:lvlText w:val="%6)"/>
      <w:lvlJc w:val="left"/>
      <w:pPr>
        <w:ind w:left="5209" w:hanging="360"/>
      </w:pPr>
      <w:rPr>
        <w:rFonts w:hint="default"/>
        <w:color w:val="000000"/>
      </w:rPr>
    </w:lvl>
    <w:lvl w:ilvl="6" w:tplc="BAEEBA3C">
      <w:start w:val="1"/>
      <w:numFmt w:val="lowerLetter"/>
      <w:lvlText w:val="%7)"/>
      <w:lvlJc w:val="left"/>
      <w:pPr>
        <w:ind w:left="5749" w:hanging="360"/>
      </w:pPr>
      <w:rPr>
        <w:rFonts w:ascii="Verdana" w:hAnsi="Verdana" w:cs="Arial" w:hint="default"/>
        <w:strike w:val="0"/>
        <w:color w:val="000000"/>
        <w:sz w:val="17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1B427BFB"/>
    <w:multiLevelType w:val="multilevel"/>
    <w:tmpl w:val="2FB49450"/>
    <w:styleLink w:val="WW8Num66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/>
        <w:b w:val="0"/>
        <w:sz w:val="17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B565D74"/>
    <w:multiLevelType w:val="multilevel"/>
    <w:tmpl w:val="E9028E5C"/>
    <w:styleLink w:val="WW8Num68"/>
    <w:lvl w:ilvl="0">
      <w:start w:val="1"/>
      <w:numFmt w:val="decimal"/>
      <w:lvlText w:val="%1)"/>
      <w:lvlJc w:val="left"/>
      <w:pPr>
        <w:ind w:left="928" w:hanging="360"/>
      </w:pPr>
      <w:rPr>
        <w:rFonts w:ascii="Verdana" w:hAnsi="Verdana" w:cs="Verdana"/>
        <w:sz w:val="17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C261F4E"/>
    <w:multiLevelType w:val="multilevel"/>
    <w:tmpl w:val="30964C5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1CB04A88"/>
    <w:multiLevelType w:val="hybridMultilevel"/>
    <w:tmpl w:val="CB609EC4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F6669F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1D446584"/>
    <w:multiLevelType w:val="multilevel"/>
    <w:tmpl w:val="378685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eastAsia="Times New Roman" w:hAnsi="Verdana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1D7F3FC2"/>
    <w:multiLevelType w:val="multilevel"/>
    <w:tmpl w:val="8FA2A684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eastAsia="Times New Roman" w:hAnsi="Verdana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1DEE689D"/>
    <w:multiLevelType w:val="hybridMultilevel"/>
    <w:tmpl w:val="615C5E7C"/>
    <w:lvl w:ilvl="0" w:tplc="781E72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1E781746"/>
    <w:multiLevelType w:val="multilevel"/>
    <w:tmpl w:val="41249616"/>
    <w:styleLink w:val="WW8Num67"/>
    <w:lvl w:ilvl="0">
      <w:start w:val="1"/>
      <w:numFmt w:val="decimal"/>
      <w:lvlText w:val="%1)"/>
      <w:lvlJc w:val="left"/>
      <w:pPr>
        <w:ind w:left="567" w:hanging="360"/>
      </w:pPr>
      <w:rPr>
        <w:rFonts w:ascii="Verdana" w:hAnsi="Verdana" w:cs="Times New Roman"/>
        <w:color w:val="000000"/>
        <w:sz w:val="17"/>
        <w:szCs w:val="17"/>
      </w:rPr>
    </w:lvl>
    <w:lvl w:ilvl="1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77" w15:restartNumberingAfterBreak="0">
    <w:nsid w:val="1F037D8E"/>
    <w:multiLevelType w:val="multilevel"/>
    <w:tmpl w:val="DEF86A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 w15:restartNumberingAfterBreak="0">
    <w:nsid w:val="1FF40D4C"/>
    <w:multiLevelType w:val="multilevel"/>
    <w:tmpl w:val="9A94857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/>
        <w:b/>
        <w:i w:val="0"/>
        <w:sz w:val="17"/>
        <w:szCs w:val="17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070" w:hanging="360"/>
      </w:pPr>
      <w:rPr>
        <w:rFonts w:ascii="Verdana" w:eastAsia="Times New Roman" w:hAnsi="Verdana"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Verdana" w:hAnsi="Verdana" w:cs="Verdana"/>
        <w:b/>
        <w:i w:val="0"/>
        <w:sz w:val="18"/>
        <w:szCs w:val="18"/>
        <w:u w:val="none"/>
      </w:rPr>
    </w:lvl>
    <w:lvl w:ilvl="4">
      <w:start w:val="1"/>
      <w:numFmt w:val="decimal"/>
      <w:lvlText w:val="%5)"/>
      <w:lvlJc w:val="left"/>
      <w:pPr>
        <w:ind w:left="928" w:hanging="360"/>
      </w:pPr>
      <w:rPr>
        <w:rFonts w:ascii="Verdana" w:eastAsia="Calibri" w:hAnsi="Verdana" w:cstheme="minorBidi"/>
        <w:b w:val="0"/>
        <w:i w:val="0"/>
        <w:sz w:val="22"/>
        <w:szCs w:val="22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0021F95"/>
    <w:multiLevelType w:val="multilevel"/>
    <w:tmpl w:val="BCA8F506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/>
        <w:b/>
        <w:strike/>
        <w:color w:val="FF0000"/>
        <w:sz w:val="17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00B0B72"/>
    <w:multiLevelType w:val="singleLevel"/>
    <w:tmpl w:val="271CD2D4"/>
    <w:lvl w:ilvl="0">
      <w:start w:val="1"/>
      <w:numFmt w:val="decimal"/>
      <w:lvlText w:val="%1)"/>
      <w:lvlJc w:val="left"/>
      <w:pPr>
        <w:ind w:left="2340" w:hanging="360"/>
      </w:pPr>
      <w:rPr>
        <w:i w:val="0"/>
        <w:sz w:val="20"/>
        <w:szCs w:val="20"/>
      </w:rPr>
    </w:lvl>
  </w:abstractNum>
  <w:abstractNum w:abstractNumId="81" w15:restartNumberingAfterBreak="0">
    <w:nsid w:val="20DE17CF"/>
    <w:multiLevelType w:val="multilevel"/>
    <w:tmpl w:val="0B8C46B0"/>
    <w:styleLink w:val="WW8Num84"/>
    <w:lvl w:ilvl="0">
      <w:start w:val="1"/>
      <w:numFmt w:val="lowerLetter"/>
      <w:lvlText w:val="%1)"/>
      <w:lvlJc w:val="left"/>
      <w:pPr>
        <w:ind w:left="1070" w:hanging="360"/>
      </w:pPr>
      <w:rPr>
        <w:rFonts w:ascii="Verdana" w:hAnsi="Verdana" w:cs="Arial"/>
        <w:sz w:val="17"/>
        <w:szCs w:val="17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82" w15:restartNumberingAfterBreak="0">
    <w:nsid w:val="21AC786B"/>
    <w:multiLevelType w:val="multilevel"/>
    <w:tmpl w:val="0602E80A"/>
    <w:styleLink w:val="WW8Num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Times New Roman" w:hAnsi="Verdana" w:cs="Arial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21C82AD4"/>
    <w:multiLevelType w:val="multilevel"/>
    <w:tmpl w:val="0428E3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71"/>
        </w:tabs>
        <w:ind w:left="2771" w:hanging="360"/>
      </w:pPr>
      <w:rPr>
        <w:rFonts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4" w15:restartNumberingAfterBreak="0">
    <w:nsid w:val="220966D2"/>
    <w:multiLevelType w:val="multilevel"/>
    <w:tmpl w:val="50BCA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Verdana" w:eastAsia="Times New Roman" w:hAnsi="Verdana" w:cs="Times New Roman"/>
        <w:b w:val="0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85" w15:restartNumberingAfterBreak="0">
    <w:nsid w:val="223A5628"/>
    <w:multiLevelType w:val="multilevel"/>
    <w:tmpl w:val="F5009542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28C1633"/>
    <w:multiLevelType w:val="multilevel"/>
    <w:tmpl w:val="896424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 w15:restartNumberingAfterBreak="0">
    <w:nsid w:val="23221720"/>
    <w:multiLevelType w:val="multilevel"/>
    <w:tmpl w:val="387A17FE"/>
    <w:lvl w:ilvl="0">
      <w:start w:val="18"/>
      <w:numFmt w:val="decimal"/>
      <w:lvlText w:val="%1."/>
      <w:lvlJc w:val="left"/>
      <w:pPr>
        <w:ind w:left="405" w:hanging="405"/>
      </w:pPr>
      <w:rPr>
        <w:rFonts w:ascii="Times New Roman" w:hAnsi="Times New Roman" w:hint="default"/>
        <w:sz w:val="2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ascii="Verdana" w:hAnsi="Verdana" w:hint="default"/>
        <w:b/>
        <w:sz w:val="17"/>
        <w:szCs w:val="1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hint="default"/>
        <w:sz w:val="20"/>
      </w:rPr>
    </w:lvl>
  </w:abstractNum>
  <w:abstractNum w:abstractNumId="88" w15:restartNumberingAfterBreak="0">
    <w:nsid w:val="233C7B39"/>
    <w:multiLevelType w:val="hybridMultilevel"/>
    <w:tmpl w:val="FB524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3A1023E"/>
    <w:multiLevelType w:val="hybridMultilevel"/>
    <w:tmpl w:val="DA244E48"/>
    <w:lvl w:ilvl="0" w:tplc="D28CCB7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92C9F52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0" w15:restartNumberingAfterBreak="0">
    <w:nsid w:val="24422158"/>
    <w:multiLevelType w:val="hybridMultilevel"/>
    <w:tmpl w:val="E1A031D8"/>
    <w:lvl w:ilvl="0" w:tplc="AFD86F54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45B748A"/>
    <w:multiLevelType w:val="multilevel"/>
    <w:tmpl w:val="227A03FE"/>
    <w:styleLink w:val="WW8Num85"/>
    <w:lvl w:ilvl="0">
      <w:start w:val="1"/>
      <w:numFmt w:val="lowerLetter"/>
      <w:lvlText w:val="%1."/>
      <w:lvlJc w:val="left"/>
      <w:pPr>
        <w:ind w:left="786" w:hanging="360"/>
      </w:pPr>
      <w:rPr>
        <w:rFonts w:ascii="Verdana" w:hAnsi="Verdana" w:cs="Verdana"/>
        <w:color w:val="000000"/>
        <w:sz w:val="17"/>
        <w:szCs w:val="17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250A2ADB"/>
    <w:multiLevelType w:val="multilevel"/>
    <w:tmpl w:val="BEBCE340"/>
    <w:styleLink w:val="WW8Num6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283" w:hanging="283"/>
      </w:pPr>
    </w:lvl>
    <w:lvl w:ilvl="2">
      <w:start w:val="1"/>
      <w:numFmt w:val="decimal"/>
      <w:lvlText w:val="%3)"/>
      <w:lvlJc w:val="left"/>
      <w:pPr>
        <w:ind w:left="709" w:hanging="283"/>
      </w:pPr>
      <w:rPr>
        <w:rFonts w:ascii="Verdana" w:eastAsia="TimesNewRoman, 'Arial Unicode M" w:hAnsi="Verdana" w:cs="TimesNewRoman, 'Arial Unicode M"/>
        <w:b w:val="0"/>
        <w:i w:val="0"/>
        <w:sz w:val="17"/>
        <w:szCs w:val="17"/>
      </w:rPr>
    </w:lvl>
    <w:lvl w:ilvl="3">
      <w:start w:val="1"/>
      <w:numFmt w:val="decimal"/>
      <w:lvlText w:val="%4."/>
      <w:lvlJc w:val="left"/>
      <w:pPr>
        <w:ind w:left="1134" w:hanging="283"/>
      </w:pPr>
      <w:rPr>
        <w:rFonts w:ascii="Times New Roman" w:hAnsi="Times New Roman" w:cs="Times New Roman"/>
        <w:b/>
        <w:i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83" w:hanging="283"/>
      </w:pPr>
    </w:lvl>
    <w:lvl w:ilvl="5">
      <w:start w:val="1"/>
      <w:numFmt w:val="decimal"/>
      <w:lvlText w:val="%6."/>
      <w:lvlJc w:val="left"/>
      <w:pPr>
        <w:ind w:left="283" w:hanging="283"/>
      </w:pPr>
    </w:lvl>
    <w:lvl w:ilvl="6">
      <w:start w:val="1"/>
      <w:numFmt w:val="decimal"/>
      <w:lvlText w:val="%7.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93" w15:restartNumberingAfterBreak="0">
    <w:nsid w:val="25F4467E"/>
    <w:multiLevelType w:val="multilevel"/>
    <w:tmpl w:val="FB12A0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trike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264C6F90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275F190A"/>
    <w:multiLevelType w:val="multilevel"/>
    <w:tmpl w:val="859657FA"/>
    <w:styleLink w:val="WW8Num12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96" w15:restartNumberingAfterBreak="0">
    <w:nsid w:val="2827197C"/>
    <w:multiLevelType w:val="hybridMultilevel"/>
    <w:tmpl w:val="4616056E"/>
    <w:lvl w:ilvl="0" w:tplc="C8DC43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28C67634"/>
    <w:multiLevelType w:val="multilevel"/>
    <w:tmpl w:val="FF82B076"/>
    <w:name w:val="WW8Num542"/>
    <w:lvl w:ilvl="0">
      <w:start w:val="1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Verdana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Times New Roman" w:hint="default"/>
        <w:b w:val="0"/>
        <w:bCs/>
        <w:color w:val="auto"/>
        <w:sz w:val="17"/>
        <w:szCs w:val="17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648" w:hanging="1080"/>
      </w:pPr>
      <w:rPr>
        <w:rFonts w:ascii="Verdana" w:eastAsia="Times New Roman" w:hAnsi="Verdana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Times New Roman" w:hint="default"/>
        <w:i/>
        <w:color w:val="auto"/>
        <w:sz w:val="17"/>
        <w:szCs w:val="17"/>
      </w:rPr>
    </w:lvl>
  </w:abstractNum>
  <w:abstractNum w:abstractNumId="98" w15:restartNumberingAfterBreak="0">
    <w:nsid w:val="2A233A09"/>
    <w:multiLevelType w:val="hybridMultilevel"/>
    <w:tmpl w:val="B02625A0"/>
    <w:lvl w:ilvl="0" w:tplc="53404B6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9" w15:restartNumberingAfterBreak="0">
    <w:nsid w:val="2AB21F9B"/>
    <w:multiLevelType w:val="multilevel"/>
    <w:tmpl w:val="78720B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ascii="Verdana" w:eastAsia="Times New Roman" w:hAnsi="Verdana" w:cs="Arial"/>
        <w:b w:val="0"/>
        <w:color w:val="auto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ascii="Verdana" w:eastAsia="Times New Roman" w:hAnsi="Verdana" w:cs="Times New Roman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648" w:hanging="1080"/>
      </w:pPr>
      <w:rPr>
        <w:rFonts w:ascii="Verdana" w:eastAsia="Times New Roman" w:hAnsi="Verdana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2AFD6BF3"/>
    <w:multiLevelType w:val="hybridMultilevel"/>
    <w:tmpl w:val="0F0EE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B447CC7"/>
    <w:multiLevelType w:val="hybridMultilevel"/>
    <w:tmpl w:val="C35425B0"/>
    <w:lvl w:ilvl="0" w:tplc="403EF89E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16"/>
        <w:szCs w:val="16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102" w15:restartNumberingAfterBreak="0">
    <w:nsid w:val="2BC1580C"/>
    <w:multiLevelType w:val="hybridMultilevel"/>
    <w:tmpl w:val="2814DCCC"/>
    <w:lvl w:ilvl="0" w:tplc="DFF67BC2">
      <w:start w:val="2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BFD48C6"/>
    <w:multiLevelType w:val="multilevel"/>
    <w:tmpl w:val="0EC270A0"/>
    <w:styleLink w:val="WW8Num74"/>
    <w:lvl w:ilvl="0">
      <w:start w:val="5"/>
      <w:numFmt w:val="decimal"/>
      <w:lvlText w:val="%1."/>
      <w:lvlJc w:val="left"/>
      <w:pPr>
        <w:ind w:left="283" w:hanging="283"/>
      </w:pPr>
      <w:rPr>
        <w:rFonts w:ascii="Verdana" w:hAnsi="Verdana" w:cs="Verdana"/>
        <w:sz w:val="17"/>
        <w:szCs w:val="17"/>
      </w:rPr>
    </w:lvl>
    <w:lvl w:ilvl="1">
      <w:start w:val="1"/>
      <w:numFmt w:val="decimal"/>
      <w:lvlText w:val="%2."/>
      <w:lvlJc w:val="left"/>
      <w:pPr>
        <w:ind w:left="283" w:hanging="283"/>
      </w:pPr>
      <w:rPr>
        <w:rFonts w:ascii="Verdana" w:hAnsi="Verdana" w:cs="Verdana"/>
        <w:sz w:val="17"/>
        <w:szCs w:val="17"/>
      </w:rPr>
    </w:lvl>
    <w:lvl w:ilvl="2">
      <w:start w:val="1"/>
      <w:numFmt w:val="decimal"/>
      <w:lvlText w:val="%3)"/>
      <w:lvlJc w:val="left"/>
      <w:pPr>
        <w:ind w:left="709" w:hanging="283"/>
      </w:pPr>
      <w:rPr>
        <w:rFonts w:ascii="Verdana" w:eastAsia="TimesNewRoman, 'Arial Unicode M" w:hAnsi="Verdana" w:cs="TimesNewRoman, 'Arial Unicode M"/>
        <w:i w:val="0"/>
        <w:sz w:val="17"/>
        <w:szCs w:val="17"/>
      </w:rPr>
    </w:lvl>
    <w:lvl w:ilvl="3">
      <w:start w:val="1"/>
      <w:numFmt w:val="decimal"/>
      <w:lvlText w:val="%4."/>
      <w:lvlJc w:val="left"/>
      <w:pPr>
        <w:ind w:left="425" w:hanging="283"/>
      </w:pPr>
      <w:rPr>
        <w:rFonts w:ascii="Verdana" w:hAnsi="Verdana" w:cs="Times New Roman"/>
        <w:b w:val="0"/>
        <w:i w:val="0"/>
        <w:sz w:val="17"/>
        <w:szCs w:val="17"/>
      </w:rPr>
    </w:lvl>
    <w:lvl w:ilvl="4">
      <w:start w:val="1"/>
      <w:numFmt w:val="decimal"/>
      <w:lvlText w:val="%5."/>
      <w:lvlJc w:val="left"/>
      <w:pPr>
        <w:ind w:left="283" w:hanging="283"/>
      </w:pPr>
      <w:rPr>
        <w:rFonts w:ascii="Verdana" w:hAnsi="Verdana" w:cs="Verdana"/>
        <w:sz w:val="17"/>
        <w:szCs w:val="17"/>
      </w:rPr>
    </w:lvl>
    <w:lvl w:ilvl="5">
      <w:start w:val="1"/>
      <w:numFmt w:val="decimal"/>
      <w:lvlText w:val="%6."/>
      <w:lvlJc w:val="left"/>
      <w:pPr>
        <w:ind w:left="283" w:hanging="283"/>
      </w:pPr>
      <w:rPr>
        <w:rFonts w:ascii="Verdana" w:hAnsi="Verdana" w:cs="Verdana"/>
        <w:sz w:val="17"/>
        <w:szCs w:val="17"/>
      </w:rPr>
    </w:lvl>
    <w:lvl w:ilvl="6">
      <w:start w:val="1"/>
      <w:numFmt w:val="decimal"/>
      <w:lvlText w:val="%7.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2268" w:hanging="283"/>
      </w:pPr>
      <w:rPr>
        <w:rFonts w:ascii="Verdana" w:hAnsi="Verdana" w:cs="Verdana"/>
        <w:sz w:val="17"/>
        <w:szCs w:val="17"/>
      </w:rPr>
    </w:lvl>
    <w:lvl w:ilvl="8">
      <w:start w:val="1"/>
      <w:numFmt w:val="decimal"/>
      <w:lvlText w:val="%9."/>
      <w:lvlJc w:val="left"/>
      <w:pPr>
        <w:ind w:left="2551" w:hanging="283"/>
      </w:pPr>
      <w:rPr>
        <w:rFonts w:ascii="Verdana" w:hAnsi="Verdana" w:cs="Verdana"/>
        <w:sz w:val="17"/>
        <w:szCs w:val="17"/>
      </w:rPr>
    </w:lvl>
  </w:abstractNum>
  <w:abstractNum w:abstractNumId="104" w15:restartNumberingAfterBreak="0">
    <w:nsid w:val="2C0D2179"/>
    <w:multiLevelType w:val="hybridMultilevel"/>
    <w:tmpl w:val="8BD4E516"/>
    <w:lvl w:ilvl="0" w:tplc="39D89690">
      <w:start w:val="1"/>
      <w:numFmt w:val="lowerLetter"/>
      <w:lvlText w:val="%1)"/>
      <w:lvlJc w:val="left"/>
      <w:pPr>
        <w:ind w:left="1287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 w15:restartNumberingAfterBreak="0">
    <w:nsid w:val="2C212719"/>
    <w:multiLevelType w:val="multilevel"/>
    <w:tmpl w:val="21C6093A"/>
    <w:styleLink w:val="WW8Num43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2CC95771"/>
    <w:multiLevelType w:val="hybridMultilevel"/>
    <w:tmpl w:val="0EF4274C"/>
    <w:lvl w:ilvl="0" w:tplc="EE9209A4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b w:val="0"/>
      </w:rPr>
    </w:lvl>
    <w:lvl w:ilvl="1" w:tplc="3796F17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D607B7B"/>
    <w:multiLevelType w:val="hybridMultilevel"/>
    <w:tmpl w:val="BB94D56E"/>
    <w:lvl w:ilvl="0" w:tplc="72CEC216">
      <w:start w:val="1"/>
      <w:numFmt w:val="decimal"/>
      <w:lvlText w:val="%1)"/>
      <w:lvlJc w:val="left"/>
      <w:pPr>
        <w:ind w:left="502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8" w15:restartNumberingAfterBreak="0">
    <w:nsid w:val="2DAA01C4"/>
    <w:multiLevelType w:val="multilevel"/>
    <w:tmpl w:val="B8E833B8"/>
    <w:styleLink w:val="WW8Num21"/>
    <w:lvl w:ilvl="0">
      <w:start w:val="19"/>
      <w:numFmt w:val="decimal"/>
      <w:lvlText w:val="%1)"/>
      <w:lvlJc w:val="left"/>
      <w:pPr>
        <w:ind w:left="1211" w:hanging="360"/>
      </w:pPr>
      <w:rPr>
        <w:rFonts w:ascii="Verdana" w:eastAsia="Times New Roman" w:hAnsi="Verdana" w:cs="Times New Roman"/>
      </w:rPr>
    </w:lvl>
    <w:lvl w:ilvl="1">
      <w:start w:val="2"/>
      <w:numFmt w:val="decimal"/>
      <w:lvlText w:val="%2."/>
      <w:lvlJc w:val="left"/>
      <w:pPr>
        <w:ind w:left="360" w:hanging="360"/>
      </w:pPr>
      <w:rPr>
        <w:color w:val="000000"/>
      </w:rPr>
    </w:lvl>
    <w:lvl w:ilvl="2">
      <w:start w:val="1"/>
      <w:numFmt w:val="decimal"/>
      <w:lvlText w:val="%3)"/>
      <w:lvlJc w:val="left"/>
      <w:pPr>
        <w:ind w:left="785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>
      <w:start w:val="1"/>
      <w:numFmt w:val="decimal"/>
      <w:lvlText w:val="%5-"/>
      <w:lvlJc w:val="left"/>
      <w:pPr>
        <w:ind w:left="3675" w:hanging="360"/>
      </w:pPr>
    </w:lvl>
    <w:lvl w:ilvl="5">
      <w:start w:val="1"/>
      <w:numFmt w:val="lowerLetter"/>
      <w:lvlText w:val="%6)"/>
      <w:lvlJc w:val="left"/>
      <w:pPr>
        <w:ind w:left="1495" w:hanging="360"/>
      </w:pPr>
      <w:rPr>
        <w:rFonts w:ascii="Verdana" w:hAnsi="Verdana" w:cs="Verdana"/>
        <w:b/>
        <w:i/>
        <w:color w:val="000000"/>
        <w:sz w:val="17"/>
        <w:szCs w:val="17"/>
      </w:rPr>
    </w:lvl>
    <w:lvl w:ilvl="6">
      <w:start w:val="1"/>
      <w:numFmt w:val="decimal"/>
      <w:lvlText w:val="%7."/>
      <w:lvlJc w:val="left"/>
      <w:pPr>
        <w:ind w:left="928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09" w15:restartNumberingAfterBreak="0">
    <w:nsid w:val="2E704A3A"/>
    <w:multiLevelType w:val="multilevel"/>
    <w:tmpl w:val="662298C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9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7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776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79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44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58" w:hanging="2160"/>
      </w:pPr>
      <w:rPr>
        <w:rFonts w:hint="default"/>
        <w:b w:val="0"/>
      </w:rPr>
    </w:lvl>
  </w:abstractNum>
  <w:abstractNum w:abstractNumId="110" w15:restartNumberingAfterBreak="0">
    <w:nsid w:val="2F242157"/>
    <w:multiLevelType w:val="multilevel"/>
    <w:tmpl w:val="824AC272"/>
    <w:styleLink w:val="WW8Num10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11" w15:restartNumberingAfterBreak="0">
    <w:nsid w:val="301A1877"/>
    <w:multiLevelType w:val="multilevel"/>
    <w:tmpl w:val="7488EEDE"/>
    <w:styleLink w:val="WW8Num15"/>
    <w:lvl w:ilvl="0">
      <w:start w:val="1"/>
      <w:numFmt w:val="decimal"/>
      <w:lvlText w:val="%1)"/>
      <w:lvlJc w:val="left"/>
      <w:pPr>
        <w:ind w:left="1211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hAnsi="Verdana" w:cs="Verdana"/>
        <w:b w:val="0"/>
        <w:color w:val="000000"/>
        <w:sz w:val="17"/>
        <w:szCs w:val="17"/>
      </w:rPr>
    </w:lvl>
    <w:lvl w:ilvl="2">
      <w:start w:val="1"/>
      <w:numFmt w:val="decimal"/>
      <w:lvlText w:val="%3)"/>
      <w:lvlJc w:val="left"/>
      <w:pPr>
        <w:ind w:left="785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070" w:hanging="360"/>
      </w:pPr>
      <w:rPr>
        <w:b/>
      </w:rPr>
    </w:lvl>
    <w:lvl w:ilvl="4">
      <w:start w:val="1"/>
      <w:numFmt w:val="decimal"/>
      <w:lvlText w:val="%5-"/>
      <w:lvlJc w:val="left"/>
      <w:pPr>
        <w:ind w:left="3675" w:hanging="360"/>
      </w:pPr>
      <w:rPr>
        <w:rFonts w:ascii="Verdana" w:hAnsi="Verdana" w:cs="Verdana"/>
        <w:sz w:val="17"/>
        <w:szCs w:val="17"/>
      </w:rPr>
    </w:lvl>
    <w:lvl w:ilvl="5">
      <w:start w:val="1"/>
      <w:numFmt w:val="lowerLetter"/>
      <w:lvlText w:val="%6)"/>
      <w:lvlJc w:val="left"/>
      <w:pPr>
        <w:ind w:left="1495" w:hanging="360"/>
      </w:pPr>
      <w:rPr>
        <w:rFonts w:ascii="Verdana" w:hAnsi="Verdana" w:cs="Verdana"/>
        <w:sz w:val="17"/>
        <w:szCs w:val="17"/>
      </w:r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12" w15:restartNumberingAfterBreak="0">
    <w:nsid w:val="301B461B"/>
    <w:multiLevelType w:val="multilevel"/>
    <w:tmpl w:val="767E527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ascii="Verdana" w:eastAsia="Times New Roman" w:hAnsi="Verdana" w:cs="Verdana"/>
      </w:rPr>
    </w:lvl>
    <w:lvl w:ilvl="1">
      <w:start w:val="1"/>
      <w:numFmt w:val="decimal"/>
      <w:lvlText w:val="%2."/>
      <w:lvlJc w:val="left"/>
      <w:pPr>
        <w:tabs>
          <w:tab w:val="num" w:pos="33"/>
        </w:tabs>
        <w:ind w:left="33" w:hanging="283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425"/>
        </w:tabs>
        <w:ind w:left="425" w:hanging="283"/>
      </w:pPr>
      <w:rPr>
        <w:rFonts w:ascii="Verdana" w:eastAsia="Times New Roman" w:hAnsi="Verdana" w:cs="Verdana"/>
      </w:rPr>
    </w:lvl>
    <w:lvl w:ilvl="3">
      <w:start w:val="1"/>
      <w:numFmt w:val="decimal"/>
      <w:lvlText w:val="%4."/>
      <w:lvlJc w:val="left"/>
      <w:pPr>
        <w:tabs>
          <w:tab w:val="num" w:pos="33"/>
        </w:tabs>
        <w:ind w:left="33" w:hanging="283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4">
      <w:start w:val="1"/>
      <w:numFmt w:val="lowerLetter"/>
      <w:lvlText w:val="%5)"/>
      <w:lvlJc w:val="left"/>
      <w:pPr>
        <w:tabs>
          <w:tab w:val="num" w:pos="317"/>
        </w:tabs>
        <w:ind w:left="317" w:hanging="283"/>
      </w:pPr>
      <w:rPr>
        <w:rFonts w:ascii="Verdana" w:eastAsia="Times New Roman" w:hAnsi="Verdana"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33"/>
        </w:tabs>
        <w:ind w:left="33" w:hanging="283"/>
      </w:pPr>
      <w:rPr>
        <w:rFonts w:ascii="Verdana" w:eastAsia="Times New Roman" w:hAnsi="Verdana" w:cs="Times New Roman"/>
        <w:sz w:val="17"/>
        <w:szCs w:val="17"/>
      </w:rPr>
    </w:lvl>
    <w:lvl w:ilvl="6">
      <w:start w:val="1"/>
      <w:numFmt w:val="decimal"/>
      <w:lvlText w:val="%7."/>
      <w:lvlJc w:val="left"/>
      <w:pPr>
        <w:tabs>
          <w:tab w:val="num" w:pos="33"/>
        </w:tabs>
        <w:ind w:left="33" w:hanging="283"/>
      </w:pPr>
      <w:rPr>
        <w:rFonts w:ascii="Verdana" w:eastAsia="Times New Roman" w:hAnsi="Verdan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3"/>
        </w:tabs>
        <w:ind w:left="33" w:hanging="283"/>
      </w:pPr>
    </w:lvl>
    <w:lvl w:ilvl="8">
      <w:start w:val="1"/>
      <w:numFmt w:val="decimal"/>
      <w:lvlText w:val="%9."/>
      <w:lvlJc w:val="left"/>
      <w:pPr>
        <w:tabs>
          <w:tab w:val="num" w:pos="33"/>
        </w:tabs>
        <w:ind w:left="33" w:hanging="283"/>
      </w:pPr>
    </w:lvl>
  </w:abstractNum>
  <w:abstractNum w:abstractNumId="113" w15:restartNumberingAfterBreak="0">
    <w:nsid w:val="309E6895"/>
    <w:multiLevelType w:val="hybridMultilevel"/>
    <w:tmpl w:val="E174B938"/>
    <w:lvl w:ilvl="0" w:tplc="1884DEE0">
      <w:start w:val="1"/>
      <w:numFmt w:val="decimal"/>
      <w:lvlText w:val="%1)"/>
      <w:lvlJc w:val="left"/>
      <w:pPr>
        <w:ind w:left="720" w:hanging="360"/>
      </w:pPr>
      <w:rPr>
        <w:rFonts w:cs="Verdana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0E4527D"/>
    <w:multiLevelType w:val="multilevel"/>
    <w:tmpl w:val="A7168362"/>
    <w:styleLink w:val="WW8Num64"/>
    <w:lvl w:ilvl="0">
      <w:start w:val="4"/>
      <w:numFmt w:val="decimal"/>
      <w:lvlText w:val="%1)"/>
      <w:lvlJc w:val="left"/>
      <w:pPr>
        <w:ind w:left="928" w:hanging="360"/>
      </w:pPr>
      <w:rPr>
        <w:rFonts w:ascii="Verdana" w:hAnsi="Verdana" w:cs="Verdana"/>
        <w:sz w:val="17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2D7145F"/>
    <w:multiLevelType w:val="multilevel"/>
    <w:tmpl w:val="9350F986"/>
    <w:styleLink w:val="WW8Num44"/>
    <w:lvl w:ilvl="0">
      <w:start w:val="1"/>
      <w:numFmt w:val="lowerLetter"/>
      <w:lvlText w:val="%1)"/>
      <w:lvlJc w:val="left"/>
      <w:pPr>
        <w:ind w:left="1040" w:hanging="360"/>
      </w:pPr>
      <w:rPr>
        <w:rFonts w:ascii="Verdana" w:hAnsi="Verdana" w:cs="Segoe UI"/>
        <w:sz w:val="17"/>
        <w:szCs w:val="17"/>
      </w:r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116" w15:restartNumberingAfterBreak="0">
    <w:nsid w:val="33B71F70"/>
    <w:multiLevelType w:val="multilevel"/>
    <w:tmpl w:val="64EC32D6"/>
    <w:styleLink w:val="WW8Num25"/>
    <w:lvl w:ilvl="0">
      <w:start w:val="3"/>
      <w:numFmt w:val="decimal"/>
      <w:lvlText w:val="%1."/>
      <w:lvlJc w:val="left"/>
      <w:pPr>
        <w:ind w:left="567" w:hanging="283"/>
      </w:pPr>
      <w:rPr>
        <w:rFonts w:ascii="Verdana" w:eastAsia="Calibri" w:hAnsi="Verdana" w:cs="Verdana"/>
        <w:color w:val="000000"/>
        <w:sz w:val="17"/>
        <w:szCs w:val="17"/>
        <w:lang w:eastAsia="en-US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283" w:hanging="283"/>
      </w:pPr>
      <w:rPr>
        <w:rFonts w:ascii="Verdana" w:eastAsia="Times New Roman" w:hAnsi="Verdana" w:cs="Times New Roman"/>
      </w:rPr>
    </w:lvl>
    <w:lvl w:ilvl="3">
      <w:start w:val="1"/>
      <w:numFmt w:val="decimal"/>
      <w:lvlText w:val="%4."/>
      <w:lvlJc w:val="left"/>
      <w:pPr>
        <w:ind w:left="283" w:hanging="283"/>
      </w:pPr>
      <w:rPr>
        <w:rFonts w:ascii="Verdana" w:hAnsi="Verdana" w:cs="Times New Roman"/>
        <w:b w:val="0"/>
        <w:i w:val="0"/>
        <w:strike w:val="0"/>
        <w:dstrike w:val="0"/>
        <w:color w:val="000000"/>
        <w:sz w:val="18"/>
        <w:szCs w:val="18"/>
      </w:rPr>
    </w:lvl>
    <w:lvl w:ilvl="4">
      <w:start w:val="1"/>
      <w:numFmt w:val="decimal"/>
      <w:lvlText w:val="%5."/>
      <w:lvlJc w:val="left"/>
      <w:pPr>
        <w:ind w:left="283" w:hanging="283"/>
      </w:pPr>
      <w:rPr>
        <w:rFonts w:ascii="Verdana" w:eastAsia="Calibri" w:hAnsi="Verdana" w:cs="Verdana"/>
        <w:color w:val="000000"/>
        <w:sz w:val="17"/>
        <w:szCs w:val="17"/>
        <w:lang w:eastAsia="en-US"/>
      </w:rPr>
    </w:lvl>
    <w:lvl w:ilvl="5">
      <w:start w:val="1"/>
      <w:numFmt w:val="decimal"/>
      <w:lvlText w:val="%6."/>
      <w:lvlJc w:val="left"/>
      <w:pPr>
        <w:ind w:left="283" w:hanging="283"/>
      </w:pPr>
      <w:rPr>
        <w:rFonts w:ascii="Verdana" w:eastAsia="Calibri" w:hAnsi="Verdana" w:cs="Verdana"/>
        <w:color w:val="000000"/>
        <w:sz w:val="17"/>
        <w:szCs w:val="17"/>
        <w:lang w:eastAsia="en-US"/>
      </w:rPr>
    </w:lvl>
    <w:lvl w:ilvl="6">
      <w:start w:val="1"/>
      <w:numFmt w:val="decimal"/>
      <w:lvlText w:val="%7."/>
      <w:lvlJc w:val="left"/>
      <w:pPr>
        <w:ind w:left="1984" w:hanging="283"/>
      </w:pPr>
      <w:rPr>
        <w:rFonts w:ascii="Verdana" w:eastAsia="Calibri" w:hAnsi="Verdana" w:cs="Verdana"/>
        <w:color w:val="000000"/>
        <w:sz w:val="17"/>
        <w:szCs w:val="17"/>
        <w:lang w:eastAsia="en-US"/>
      </w:rPr>
    </w:lvl>
    <w:lvl w:ilvl="7">
      <w:start w:val="1"/>
      <w:numFmt w:val="decimal"/>
      <w:lvlText w:val="%8."/>
      <w:lvlJc w:val="left"/>
      <w:pPr>
        <w:ind w:left="2268" w:hanging="283"/>
      </w:pPr>
      <w:rPr>
        <w:rFonts w:ascii="Verdana" w:eastAsia="Calibri" w:hAnsi="Verdana" w:cs="Verdana"/>
        <w:color w:val="000000"/>
        <w:sz w:val="17"/>
        <w:szCs w:val="17"/>
        <w:lang w:eastAsia="en-US"/>
      </w:rPr>
    </w:lvl>
    <w:lvl w:ilvl="8">
      <w:start w:val="1"/>
      <w:numFmt w:val="decimal"/>
      <w:lvlText w:val="%9."/>
      <w:lvlJc w:val="left"/>
      <w:pPr>
        <w:ind w:left="2551" w:hanging="283"/>
      </w:pPr>
      <w:rPr>
        <w:rFonts w:ascii="Verdana" w:eastAsia="Calibri" w:hAnsi="Verdana" w:cs="Verdana"/>
        <w:color w:val="000000"/>
        <w:sz w:val="17"/>
        <w:szCs w:val="17"/>
        <w:lang w:eastAsia="en-US"/>
      </w:rPr>
    </w:lvl>
  </w:abstractNum>
  <w:abstractNum w:abstractNumId="117" w15:restartNumberingAfterBreak="0">
    <w:nsid w:val="33EC1F18"/>
    <w:multiLevelType w:val="hybridMultilevel"/>
    <w:tmpl w:val="3E88657E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B">
      <w:start w:val="1"/>
      <w:numFmt w:val="lowerRoman"/>
      <w:lvlText w:val="%3."/>
      <w:lvlJc w:val="right"/>
      <w:pPr>
        <w:ind w:left="2145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585" w:hanging="360"/>
      </w:pPr>
    </w:lvl>
    <w:lvl w:ilvl="5" w:tplc="0415001B">
      <w:start w:val="1"/>
      <w:numFmt w:val="lowerRoman"/>
      <w:lvlText w:val="%6."/>
      <w:lvlJc w:val="right"/>
      <w:pPr>
        <w:ind w:left="4305" w:hanging="180"/>
      </w:pPr>
    </w:lvl>
    <w:lvl w:ilvl="6" w:tplc="0415000F">
      <w:start w:val="1"/>
      <w:numFmt w:val="decimal"/>
      <w:lvlText w:val="%7."/>
      <w:lvlJc w:val="left"/>
      <w:pPr>
        <w:ind w:left="5025" w:hanging="360"/>
      </w:pPr>
    </w:lvl>
    <w:lvl w:ilvl="7" w:tplc="04150019">
      <w:start w:val="1"/>
      <w:numFmt w:val="lowerLetter"/>
      <w:lvlText w:val="%8."/>
      <w:lvlJc w:val="left"/>
      <w:pPr>
        <w:ind w:left="5745" w:hanging="360"/>
      </w:pPr>
    </w:lvl>
    <w:lvl w:ilvl="8" w:tplc="0415001B">
      <w:start w:val="1"/>
      <w:numFmt w:val="lowerRoman"/>
      <w:lvlText w:val="%9."/>
      <w:lvlJc w:val="right"/>
      <w:pPr>
        <w:ind w:left="6465" w:hanging="180"/>
      </w:pPr>
    </w:lvl>
  </w:abstractNum>
  <w:abstractNum w:abstractNumId="118" w15:restartNumberingAfterBreak="0">
    <w:nsid w:val="345E2F6A"/>
    <w:multiLevelType w:val="hybridMultilevel"/>
    <w:tmpl w:val="4DDC79A0"/>
    <w:lvl w:ilvl="0" w:tplc="B706DEE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ArialM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4F442DE"/>
    <w:multiLevelType w:val="hybridMultilevel"/>
    <w:tmpl w:val="611007B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0" w15:restartNumberingAfterBreak="0">
    <w:nsid w:val="35456237"/>
    <w:multiLevelType w:val="multilevel"/>
    <w:tmpl w:val="816EC7B8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16" w:hanging="1080"/>
      </w:pPr>
      <w:rPr>
        <w:rFonts w:ascii="Verdana" w:eastAsia="Times New Roman" w:hAnsi="Verdana" w:cs="Times New Roman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21" w15:restartNumberingAfterBreak="0">
    <w:nsid w:val="35BF259C"/>
    <w:multiLevelType w:val="hybridMultilevel"/>
    <w:tmpl w:val="010A42D0"/>
    <w:lvl w:ilvl="0" w:tplc="8F00773A">
      <w:start w:val="1"/>
      <w:numFmt w:val="bullet"/>
      <w:lvlText w:val=""/>
      <w:lvlJc w:val="center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2" w15:restartNumberingAfterBreak="0">
    <w:nsid w:val="3633027B"/>
    <w:multiLevelType w:val="multilevel"/>
    <w:tmpl w:val="A69299B8"/>
    <w:styleLink w:val="WW8Num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)"/>
      <w:lvlJc w:val="left"/>
      <w:pPr>
        <w:ind w:left="3240" w:hanging="360"/>
      </w:pPr>
      <w:rPr>
        <w:rFonts w:ascii="Verdana" w:hAnsi="Verdana" w:cs="Arial"/>
        <w:sz w:val="17"/>
        <w:szCs w:val="17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36C0155C"/>
    <w:multiLevelType w:val="hybridMultilevel"/>
    <w:tmpl w:val="4596162C"/>
    <w:lvl w:ilvl="0" w:tplc="1C263564">
      <w:start w:val="1"/>
      <w:numFmt w:val="decimal"/>
      <w:lvlText w:val="%1."/>
      <w:lvlJc w:val="left"/>
      <w:pPr>
        <w:ind w:left="346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DB6495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FAD05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B272B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8482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0077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D45A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3C1EE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48D6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370B5F29"/>
    <w:multiLevelType w:val="hybridMultilevel"/>
    <w:tmpl w:val="5CA81088"/>
    <w:lvl w:ilvl="0" w:tplc="8312B0BA">
      <w:start w:val="1"/>
      <w:numFmt w:val="decimal"/>
      <w:lvlText w:val="%1)"/>
      <w:lvlJc w:val="left"/>
      <w:pPr>
        <w:ind w:left="927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5" w15:restartNumberingAfterBreak="0">
    <w:nsid w:val="38776B76"/>
    <w:multiLevelType w:val="multilevel"/>
    <w:tmpl w:val="D13ED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eastAsia="Times New Roman" w:hAnsi="Verdana" w:cs="Times New Roman"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Verdana" w:eastAsia="Times New Roman" w:hAnsi="Verdana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39077F3F"/>
    <w:multiLevelType w:val="multilevel"/>
    <w:tmpl w:val="D9841840"/>
    <w:styleLink w:val="WW8Num38"/>
    <w:lvl w:ilvl="0">
      <w:start w:val="1"/>
      <w:numFmt w:val="decimal"/>
      <w:lvlText w:val="%1)"/>
      <w:lvlJc w:val="left"/>
      <w:pPr>
        <w:ind w:left="786" w:hanging="360"/>
      </w:pPr>
      <w:rPr>
        <w:rFonts w:ascii="Verdana" w:eastAsia="Times New Roman" w:hAnsi="Verdana" w:cs="ArialMT"/>
        <w:sz w:val="17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9390C49"/>
    <w:multiLevelType w:val="hybridMultilevel"/>
    <w:tmpl w:val="1038B2F4"/>
    <w:lvl w:ilvl="0" w:tplc="EF96FA42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8" w15:restartNumberingAfterBreak="0">
    <w:nsid w:val="3ACC63F9"/>
    <w:multiLevelType w:val="multilevel"/>
    <w:tmpl w:val="1032BF16"/>
    <w:styleLink w:val="WW8Num52"/>
    <w:lvl w:ilvl="0">
      <w:start w:val="1"/>
      <w:numFmt w:val="decimal"/>
      <w:lvlText w:val="%1)"/>
      <w:lvlJc w:val="left"/>
      <w:pPr>
        <w:ind w:left="1069" w:hanging="360"/>
      </w:pPr>
      <w:rPr>
        <w:rFonts w:ascii="Verdana" w:eastAsia="Times New Roman" w:hAnsi="Verdana" w:cs="Arial"/>
        <w:sz w:val="16"/>
        <w:szCs w:val="16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9" w15:restartNumberingAfterBreak="0">
    <w:nsid w:val="3AE63E1F"/>
    <w:multiLevelType w:val="hybridMultilevel"/>
    <w:tmpl w:val="6C4C3044"/>
    <w:lvl w:ilvl="0" w:tplc="B5BECA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0" w15:restartNumberingAfterBreak="0">
    <w:nsid w:val="3C1A0165"/>
    <w:multiLevelType w:val="multilevel"/>
    <w:tmpl w:val="DC00803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6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570" w:hanging="1440"/>
      </w:pPr>
      <w:rPr>
        <w:rFonts w:ascii="Verdana" w:eastAsia="Times New Roman" w:hAnsi="Verdana" w:cs="Times New Roman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1" w15:restartNumberingAfterBreak="0">
    <w:nsid w:val="3C984943"/>
    <w:multiLevelType w:val="hybridMultilevel"/>
    <w:tmpl w:val="AA560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CC92CA4"/>
    <w:multiLevelType w:val="multilevel"/>
    <w:tmpl w:val="0F4A0062"/>
    <w:styleLink w:val="WW8Num9"/>
    <w:lvl w:ilvl="0">
      <w:start w:val="9"/>
      <w:numFmt w:val="decimal"/>
      <w:lvlText w:val="%1."/>
      <w:lvlJc w:val="left"/>
      <w:pPr>
        <w:ind w:left="360" w:hanging="360"/>
      </w:pPr>
      <w:rPr>
        <w:rFonts w:ascii="Verdana" w:hAnsi="Verdana" w:cs="Verdana"/>
        <w:b/>
        <w:smallCaps/>
        <w:sz w:val="17"/>
        <w:szCs w:val="17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Verdana" w:hAnsi="Verdana" w:cs="Verdana"/>
        <w:b/>
        <w:bCs/>
        <w:strike/>
        <w:color w:val="000000"/>
        <w:sz w:val="17"/>
        <w:szCs w:val="17"/>
        <w:lang w:eastAsia="en-US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cs="Verdana"/>
        <w:b w:val="0"/>
        <w:strike/>
        <w:sz w:val="17"/>
        <w:szCs w:val="17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Verdana" w:hAnsi="Verdana" w:cs="Verdana"/>
        <w:color w:val="FFFFFF"/>
        <w:sz w:val="17"/>
        <w:szCs w:val="17"/>
      </w:rPr>
    </w:lvl>
    <w:lvl w:ilvl="4">
      <w:start w:val="1"/>
      <w:numFmt w:val="decimal"/>
      <w:lvlText w:val="%5)"/>
      <w:lvlJc w:val="left"/>
      <w:pPr>
        <w:ind w:left="1648" w:hanging="1080"/>
      </w:pPr>
      <w:rPr>
        <w:rFonts w:ascii="Verdana" w:eastAsia="Times New Roman" w:hAnsi="Verdana" w:cs="Times New Roman"/>
        <w:sz w:val="17"/>
        <w:szCs w:val="1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Verdana" w:hAnsi="Verdana" w:cs="Verdana"/>
        <w:color w:val="FFFFFF"/>
        <w:sz w:val="17"/>
        <w:szCs w:val="1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Verdana" w:hAnsi="Verdana" w:cs="Verdana"/>
        <w:color w:val="FFFFFF"/>
        <w:sz w:val="17"/>
        <w:szCs w:val="1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Verdana" w:hAnsi="Verdana" w:cs="Verdana"/>
        <w:color w:val="FFFFFF"/>
        <w:sz w:val="17"/>
        <w:szCs w:val="1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Verdana" w:hAnsi="Verdana" w:cs="Verdana"/>
        <w:color w:val="FFFFFF"/>
        <w:sz w:val="17"/>
        <w:szCs w:val="17"/>
      </w:rPr>
    </w:lvl>
  </w:abstractNum>
  <w:abstractNum w:abstractNumId="133" w15:restartNumberingAfterBreak="0">
    <w:nsid w:val="3E71492C"/>
    <w:multiLevelType w:val="multilevel"/>
    <w:tmpl w:val="C72A1814"/>
    <w:styleLink w:val="WW8Num17"/>
    <w:lvl w:ilvl="0">
      <w:start w:val="1"/>
      <w:numFmt w:val="upperRoman"/>
      <w:lvlText w:val="%1."/>
      <w:lvlJc w:val="right"/>
      <w:pPr>
        <w:ind w:left="180" w:hanging="18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ascii="Verdana" w:hAnsi="Verdana" w:cs="Arial"/>
        <w:b w:val="0"/>
        <w:i w:val="0"/>
        <w:sz w:val="17"/>
        <w:szCs w:val="17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ascii="Verdana" w:eastAsia="Times New Roman" w:hAnsi="Verdana" w:cs="Times New Roman"/>
        <w:b w:val="0"/>
        <w:strike w:val="0"/>
        <w:dstrike w:val="0"/>
        <w:position w:val="0"/>
        <w:vertAlign w:val="baseline"/>
      </w:rPr>
    </w:lvl>
    <w:lvl w:ilvl="3">
      <w:start w:val="1"/>
      <w:numFmt w:val="decimal"/>
      <w:lvlText w:val="%4)"/>
      <w:lvlJc w:val="left"/>
      <w:pPr>
        <w:ind w:left="1495" w:hanging="360"/>
      </w:pPr>
      <w:rPr>
        <w:rFonts w:ascii="Verdana" w:eastAsia="Times New Roman" w:hAnsi="Verdana" w:cs="Verdana"/>
        <w:sz w:val="17"/>
        <w:szCs w:val="17"/>
      </w:rPr>
    </w:lvl>
    <w:lvl w:ilvl="4">
      <w:start w:val="1"/>
      <w:numFmt w:val="lowerLetter"/>
      <w:lvlText w:val="%5."/>
      <w:lvlJc w:val="left"/>
      <w:pPr>
        <w:ind w:left="3060" w:hanging="360"/>
      </w:pPr>
    </w:lvl>
    <w:lvl w:ilvl="5">
      <w:start w:val="1"/>
      <w:numFmt w:val="lowerRoman"/>
      <w:lvlText w:val="%6."/>
      <w:lvlJc w:val="right"/>
      <w:pPr>
        <w:ind w:left="3780" w:hanging="180"/>
      </w:pPr>
    </w:lvl>
    <w:lvl w:ilvl="6">
      <w:start w:val="1"/>
      <w:numFmt w:val="decimal"/>
      <w:lvlText w:val="%7."/>
      <w:lvlJc w:val="left"/>
      <w:pPr>
        <w:ind w:left="1353" w:hanging="360"/>
      </w:pPr>
      <w:rPr>
        <w:rFonts w:ascii="Verdana" w:hAnsi="Verdana" w:cs="Verdana"/>
        <w:i w:val="0"/>
        <w:sz w:val="17"/>
        <w:szCs w:val="17"/>
      </w:rPr>
    </w:lvl>
    <w:lvl w:ilvl="7">
      <w:start w:val="20"/>
      <w:numFmt w:val="decimal"/>
      <w:lvlText w:val="%8"/>
      <w:lvlJc w:val="left"/>
      <w:pPr>
        <w:ind w:left="5220" w:hanging="360"/>
      </w:pPr>
    </w:lvl>
    <w:lvl w:ilvl="8">
      <w:start w:val="1"/>
      <w:numFmt w:val="lowerRoman"/>
      <w:lvlText w:val="%9."/>
      <w:lvlJc w:val="right"/>
      <w:pPr>
        <w:ind w:left="5940" w:hanging="180"/>
      </w:pPr>
    </w:lvl>
  </w:abstractNum>
  <w:abstractNum w:abstractNumId="134" w15:restartNumberingAfterBreak="0">
    <w:nsid w:val="3E7E2270"/>
    <w:multiLevelType w:val="multilevel"/>
    <w:tmpl w:val="C52003F4"/>
    <w:styleLink w:val="WW8Num27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 w:cs="Verdana"/>
        <w:strike w:val="0"/>
        <w:dstrike w:val="0"/>
        <w:color w:val="000000"/>
        <w:sz w:val="17"/>
        <w:szCs w:val="17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283" w:hanging="283"/>
      </w:pPr>
      <w:rPr>
        <w:rFonts w:ascii="Times New Roman" w:eastAsia="Times New Roman" w:hAnsi="Times New Roman" w:cs="Times New Roman"/>
        <w:strike w:val="0"/>
        <w:dstrike w:val="0"/>
        <w:sz w:val="17"/>
        <w:szCs w:val="17"/>
      </w:rPr>
    </w:lvl>
    <w:lvl w:ilvl="3">
      <w:start w:val="1"/>
      <w:numFmt w:val="decimal"/>
      <w:lvlText w:val="%4."/>
      <w:lvlJc w:val="left"/>
      <w:pPr>
        <w:ind w:left="283" w:hanging="283"/>
      </w:pPr>
      <w:rPr>
        <w:rFonts w:ascii="Verdana" w:hAnsi="Verdana" w:cs="Times New Roman"/>
        <w:b w:val="0"/>
        <w:i w:val="0"/>
        <w:color w:val="000000"/>
        <w:sz w:val="18"/>
        <w:szCs w:val="18"/>
      </w:rPr>
    </w:lvl>
    <w:lvl w:ilvl="4">
      <w:start w:val="1"/>
      <w:numFmt w:val="decimal"/>
      <w:lvlText w:val="%5."/>
      <w:lvlJc w:val="left"/>
      <w:pPr>
        <w:ind w:left="283" w:hanging="283"/>
      </w:pPr>
    </w:lvl>
    <w:lvl w:ilvl="5">
      <w:start w:val="1"/>
      <w:numFmt w:val="decimal"/>
      <w:lvlText w:val="%6."/>
      <w:lvlJc w:val="left"/>
      <w:pPr>
        <w:ind w:left="283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35" w15:restartNumberingAfterBreak="0">
    <w:nsid w:val="3EC8522E"/>
    <w:multiLevelType w:val="hybridMultilevel"/>
    <w:tmpl w:val="BEEC1E3E"/>
    <w:lvl w:ilvl="0" w:tplc="E020C07A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6" w15:restartNumberingAfterBreak="0">
    <w:nsid w:val="3F346B49"/>
    <w:multiLevelType w:val="hybridMultilevel"/>
    <w:tmpl w:val="E1120A38"/>
    <w:lvl w:ilvl="0" w:tplc="4F1EB320">
      <w:start w:val="6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F567D2D"/>
    <w:multiLevelType w:val="multilevel"/>
    <w:tmpl w:val="FBEE71A0"/>
    <w:styleLink w:val="WW8Num16"/>
    <w:lvl w:ilvl="0">
      <w:start w:val="4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ascii="Verdana" w:hAnsi="Verdana" w:cs="Verdana"/>
        <w:b/>
        <w:i w:val="0"/>
        <w:color w:val="000000"/>
        <w:sz w:val="17"/>
        <w:szCs w:val="1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138" w15:restartNumberingAfterBreak="0">
    <w:nsid w:val="418C57BB"/>
    <w:multiLevelType w:val="multilevel"/>
    <w:tmpl w:val="AF2EFDB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5)"/>
      <w:lvlJc w:val="left"/>
      <w:pPr>
        <w:ind w:left="1704" w:hanging="1080"/>
      </w:pPr>
      <w:rPr>
        <w:rFonts w:ascii="Verdana" w:eastAsia="Times New Roman" w:hAnsi="Verdana" w:cs="Times New Roman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39" w15:restartNumberingAfterBreak="0">
    <w:nsid w:val="42015483"/>
    <w:multiLevelType w:val="multilevel"/>
    <w:tmpl w:val="6AD4AC3E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 w15:restartNumberingAfterBreak="0">
    <w:nsid w:val="431E2172"/>
    <w:multiLevelType w:val="hybridMultilevel"/>
    <w:tmpl w:val="81C272DE"/>
    <w:lvl w:ilvl="0" w:tplc="F0D017BA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3531AF9"/>
    <w:multiLevelType w:val="multilevel"/>
    <w:tmpl w:val="3A44A848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1">
      <w:start w:val="1"/>
      <w:numFmt w:val="lowerLetter"/>
      <w:lvlText w:val="%2)"/>
      <w:lvlJc w:val="left"/>
      <w:rPr>
        <w:rFonts w:ascii="Verdana" w:eastAsia="Times New Roman" w:hAnsi="Verdana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7"/>
        <w:szCs w:val="17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2" w15:restartNumberingAfterBreak="0">
    <w:nsid w:val="444141AE"/>
    <w:multiLevelType w:val="multilevel"/>
    <w:tmpl w:val="C3A05EAA"/>
    <w:styleLink w:val="WW8Num79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4AE0810"/>
    <w:multiLevelType w:val="multilevel"/>
    <w:tmpl w:val="FDA43C40"/>
    <w:styleLink w:val="WW8Num22"/>
    <w:lvl w:ilvl="0">
      <w:start w:val="1"/>
      <w:numFmt w:val="lowerLetter"/>
      <w:lvlText w:val="%1)"/>
      <w:lvlJc w:val="left"/>
      <w:pPr>
        <w:ind w:left="1070" w:hanging="360"/>
      </w:pPr>
      <w:rPr>
        <w:rFonts w:ascii="Verdana" w:eastAsia="Times New Roman" w:hAnsi="Verdana" w:cs="Times New Roman"/>
        <w:b/>
        <w:i w:val="0"/>
        <w:sz w:val="17"/>
        <w:szCs w:val="17"/>
      </w:rPr>
    </w:lvl>
    <w:lvl w:ilvl="1">
      <w:numFmt w:val="bullet"/>
      <w:lvlText w:val="o"/>
      <w:lvlJc w:val="left"/>
      <w:pPr>
        <w:ind w:left="87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59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1778" w:hanging="360"/>
      </w:pPr>
      <w:rPr>
        <w:rFonts w:ascii="Symbol" w:hAnsi="Symbol" w:cs="Symbol"/>
        <w:sz w:val="17"/>
        <w:szCs w:val="17"/>
      </w:rPr>
    </w:lvl>
    <w:lvl w:ilvl="4">
      <w:start w:val="1"/>
      <w:numFmt w:val="decimal"/>
      <w:lvlText w:val="%5)"/>
      <w:lvlJc w:val="left"/>
      <w:pPr>
        <w:ind w:left="502" w:hanging="360"/>
      </w:pPr>
      <w:rPr>
        <w:rFonts w:ascii="Verdana" w:eastAsia="Calibri" w:hAnsi="Verdana" w:cs="Verdana"/>
        <w:color w:val="000000"/>
        <w:sz w:val="17"/>
        <w:szCs w:val="17"/>
        <w:lang w:eastAsia="en-US"/>
      </w:rPr>
    </w:lvl>
    <w:lvl w:ilvl="5">
      <w:numFmt w:val="bullet"/>
      <w:lvlText w:val=""/>
      <w:lvlJc w:val="left"/>
      <w:pPr>
        <w:ind w:left="375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473" w:hanging="360"/>
      </w:pPr>
      <w:rPr>
        <w:rFonts w:ascii="Symbol" w:hAnsi="Symbol" w:cs="Symbol"/>
        <w:sz w:val="17"/>
        <w:szCs w:val="17"/>
      </w:rPr>
    </w:lvl>
    <w:lvl w:ilvl="7">
      <w:numFmt w:val="bullet"/>
      <w:lvlText w:val="o"/>
      <w:lvlJc w:val="left"/>
      <w:pPr>
        <w:ind w:left="51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913" w:hanging="360"/>
      </w:pPr>
      <w:rPr>
        <w:rFonts w:ascii="Wingdings" w:hAnsi="Wingdings" w:cs="Wingdings"/>
      </w:rPr>
    </w:lvl>
  </w:abstractNum>
  <w:abstractNum w:abstractNumId="144" w15:restartNumberingAfterBreak="0">
    <w:nsid w:val="44D279A5"/>
    <w:multiLevelType w:val="multilevel"/>
    <w:tmpl w:val="16BC814C"/>
    <w:styleLink w:val="WW8Num19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ascii="Verdana" w:eastAsia="Times New Roman" w:hAnsi="Verdana" w:cs="Arial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Verdana" w:hAnsi="Verdana" w:cs="Verdana"/>
        <w:color w:val="000000"/>
        <w:sz w:val="17"/>
        <w:szCs w:val="17"/>
      </w:rPr>
    </w:lvl>
    <w:lvl w:ilvl="4">
      <w:start w:val="1"/>
      <w:numFmt w:val="decimal"/>
      <w:lvlText w:val="%5."/>
      <w:lvlJc w:val="left"/>
      <w:pPr>
        <w:ind w:left="360" w:hanging="360"/>
      </w:pPr>
      <w:rPr>
        <w:rFonts w:ascii="Verdana" w:eastAsia="Times New Roman" w:hAnsi="Verdana" w:cs="Times New Roman"/>
      </w:rPr>
    </w:lvl>
    <w:lvl w:ilvl="5">
      <w:start w:val="10"/>
      <w:numFmt w:val="decimal"/>
      <w:lvlText w:val="%6"/>
      <w:lvlJc w:val="left"/>
      <w:pPr>
        <w:ind w:left="4140" w:hanging="360"/>
      </w:pPr>
    </w:lvl>
    <w:lvl w:ilvl="6">
      <w:start w:val="1"/>
      <w:numFmt w:val="decimal"/>
      <w:lvlText w:val="%7."/>
      <w:lvlJc w:val="left"/>
      <w:pPr>
        <w:ind w:left="360" w:hanging="360"/>
      </w:pPr>
      <w:rPr>
        <w:rFonts w:ascii="Verdana" w:hAnsi="Verdana" w:cs="Arial"/>
        <w:sz w:val="17"/>
        <w:szCs w:val="17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46F56E05"/>
    <w:multiLevelType w:val="multilevel"/>
    <w:tmpl w:val="EA2E7894"/>
    <w:styleLink w:val="WW8Num5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hAnsi="Verdana" w:cs="Verdana"/>
        <w:bCs/>
        <w:color w:val="000000"/>
        <w:sz w:val="17"/>
        <w:szCs w:val="17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  <w:color w:val="000000"/>
      </w:rPr>
    </w:lvl>
    <w:lvl w:ilvl="2">
      <w:start w:val="1"/>
      <w:numFmt w:val="decimal"/>
      <w:lvlText w:val="%3."/>
      <w:lvlJc w:val="left"/>
      <w:pPr>
        <w:ind w:left="1260" w:hanging="360"/>
      </w:pPr>
      <w:rPr>
        <w:rFonts w:ascii="Verdana" w:hAnsi="Verdana" w:cs="Verdana"/>
        <w:bCs/>
        <w:color w:val="000000"/>
        <w:sz w:val="17"/>
        <w:szCs w:val="17"/>
      </w:rPr>
    </w:lvl>
    <w:lvl w:ilvl="3">
      <w:start w:val="1"/>
      <w:numFmt w:val="decimal"/>
      <w:lvlText w:val="%4)"/>
      <w:lvlJc w:val="left"/>
      <w:pPr>
        <w:ind w:left="928" w:hanging="360"/>
      </w:pPr>
      <w:rPr>
        <w:rFonts w:ascii="Verdana" w:hAnsi="Verdana" w:cs="Verdana"/>
        <w:bCs/>
        <w:color w:val="000000"/>
        <w:sz w:val="17"/>
        <w:szCs w:val="17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Verdana" w:eastAsia="Times New Roman" w:hAnsi="Verdana" w:cs="Verdana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7281EE5"/>
    <w:multiLevelType w:val="multilevel"/>
    <w:tmpl w:val="033EBA00"/>
    <w:styleLink w:val="WW8Num61"/>
    <w:lvl w:ilvl="0">
      <w:start w:val="1"/>
      <w:numFmt w:val="lowerLetter"/>
      <w:lvlText w:val="%1)"/>
      <w:lvlJc w:val="left"/>
      <w:pPr>
        <w:ind w:left="1070" w:hanging="360"/>
      </w:pPr>
    </w:lvl>
    <w:lvl w:ilvl="1">
      <w:numFmt w:val="bullet"/>
      <w:lvlText w:val=""/>
      <w:lvlJc w:val="left"/>
      <w:pPr>
        <w:ind w:left="1637" w:hanging="360"/>
      </w:pPr>
      <w:rPr>
        <w:rFonts w:ascii="Symbol" w:hAnsi="Symbol" w:cs="Symbol"/>
      </w:rPr>
    </w:lvl>
    <w:lvl w:ilvl="2">
      <w:start w:val="1"/>
      <w:numFmt w:val="decimal"/>
      <w:lvlText w:val="%3)"/>
      <w:lvlJc w:val="left"/>
      <w:pPr>
        <w:ind w:left="644" w:hanging="36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47" w15:restartNumberingAfterBreak="0">
    <w:nsid w:val="47293777"/>
    <w:multiLevelType w:val="multilevel"/>
    <w:tmpl w:val="C32CF8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Verdana" w:eastAsia="Times New Roman" w:hAnsi="Verdana" w:cs="Times New Roman"/>
        <w:b/>
        <w:color w:val="auto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ascii="Verdana" w:eastAsia="Times New Roman" w:hAnsi="Verdana" w:cs="Times New Roman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648" w:hanging="1080"/>
      </w:pPr>
      <w:rPr>
        <w:rFonts w:ascii="Verdana" w:eastAsia="Times New Roman" w:hAnsi="Verdana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 w15:restartNumberingAfterBreak="0">
    <w:nsid w:val="478173FA"/>
    <w:multiLevelType w:val="multilevel"/>
    <w:tmpl w:val="0810A94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numFmt w:val="decimal"/>
      <w:lvlText w:val="%5-"/>
      <w:lvlJc w:val="left"/>
      <w:pPr>
        <w:ind w:left="3675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644" w:hanging="360"/>
      </w:pPr>
      <w:rPr>
        <w:rFonts w:hint="default"/>
        <w:b w:val="0"/>
        <w:strike w:val="0"/>
      </w:r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hint="default"/>
      </w:rPr>
    </w:lvl>
  </w:abstractNum>
  <w:abstractNum w:abstractNumId="149" w15:restartNumberingAfterBreak="0">
    <w:nsid w:val="47D03CAA"/>
    <w:multiLevelType w:val="hybridMultilevel"/>
    <w:tmpl w:val="0B18EF82"/>
    <w:lvl w:ilvl="0" w:tplc="0C2A1252">
      <w:start w:val="5"/>
      <w:numFmt w:val="decimal"/>
      <w:lvlText w:val="%1."/>
      <w:lvlJc w:val="right"/>
      <w:pPr>
        <w:ind w:left="2880" w:hanging="360"/>
      </w:pPr>
      <w:rPr>
        <w:rFonts w:ascii="Verdana" w:eastAsia="Times New Roman" w:hAnsi="Verdana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0" w15:restartNumberingAfterBreak="0">
    <w:nsid w:val="48454ABF"/>
    <w:multiLevelType w:val="multilevel"/>
    <w:tmpl w:val="867A7F00"/>
    <w:styleLink w:val="WW8Num60"/>
    <w:lvl w:ilvl="0">
      <w:start w:val="3"/>
      <w:numFmt w:val="decimal"/>
      <w:lvlText w:val="%1)"/>
      <w:lvlJc w:val="left"/>
      <w:pPr>
        <w:ind w:left="1070" w:hanging="360"/>
      </w:pPr>
      <w:rPr>
        <w:rFonts w:ascii="Verdana" w:hAnsi="Verdana" w:cs="Verdana"/>
        <w:sz w:val="17"/>
        <w:szCs w:val="17"/>
      </w:rPr>
    </w:lvl>
    <w:lvl w:ilvl="1">
      <w:start w:val="1"/>
      <w:numFmt w:val="lowerLetter"/>
      <w:lvlText w:val="%2.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ind w:left="1790" w:hanging="180"/>
      </w:pPr>
    </w:lvl>
    <w:lvl w:ilvl="3">
      <w:start w:val="1"/>
      <w:numFmt w:val="decimal"/>
      <w:lvlText w:val="%4."/>
      <w:lvlJc w:val="left"/>
      <w:pPr>
        <w:ind w:left="2510" w:hanging="360"/>
      </w:pPr>
    </w:lvl>
    <w:lvl w:ilvl="4">
      <w:start w:val="1"/>
      <w:numFmt w:val="lowerLetter"/>
      <w:lvlText w:val="%5."/>
      <w:lvlJc w:val="left"/>
      <w:pPr>
        <w:ind w:left="3230" w:hanging="360"/>
      </w:pPr>
    </w:lvl>
    <w:lvl w:ilvl="5">
      <w:start w:val="1"/>
      <w:numFmt w:val="lowerRoman"/>
      <w:lvlText w:val="%6."/>
      <w:lvlJc w:val="right"/>
      <w:pPr>
        <w:ind w:left="3950" w:hanging="180"/>
      </w:pPr>
    </w:lvl>
    <w:lvl w:ilvl="6">
      <w:start w:val="1"/>
      <w:numFmt w:val="decimal"/>
      <w:lvlText w:val="%7."/>
      <w:lvlJc w:val="left"/>
      <w:pPr>
        <w:ind w:left="4670" w:hanging="360"/>
      </w:pPr>
    </w:lvl>
    <w:lvl w:ilvl="7">
      <w:start w:val="1"/>
      <w:numFmt w:val="lowerLetter"/>
      <w:lvlText w:val="%8."/>
      <w:lvlJc w:val="left"/>
      <w:pPr>
        <w:ind w:left="5390" w:hanging="360"/>
      </w:pPr>
    </w:lvl>
    <w:lvl w:ilvl="8">
      <w:start w:val="1"/>
      <w:numFmt w:val="lowerRoman"/>
      <w:lvlText w:val="%9."/>
      <w:lvlJc w:val="right"/>
      <w:pPr>
        <w:ind w:left="6110" w:hanging="180"/>
      </w:pPr>
    </w:lvl>
  </w:abstractNum>
  <w:abstractNum w:abstractNumId="151" w15:restartNumberingAfterBreak="0">
    <w:nsid w:val="48A8271E"/>
    <w:multiLevelType w:val="multilevel"/>
    <w:tmpl w:val="EA5A067C"/>
    <w:styleLink w:val="WW8Num42"/>
    <w:lvl w:ilvl="0">
      <w:start w:val="4"/>
      <w:numFmt w:val="decimal"/>
      <w:lvlText w:val="%1)"/>
      <w:lvlJc w:val="left"/>
      <w:pPr>
        <w:ind w:left="360" w:hanging="360"/>
      </w:pPr>
      <w:rPr>
        <w:b w:val="0"/>
        <w:i w:val="0"/>
        <w:sz w:val="15"/>
        <w:szCs w:val="15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8FD524A"/>
    <w:multiLevelType w:val="hybridMultilevel"/>
    <w:tmpl w:val="5A607F8C"/>
    <w:lvl w:ilvl="0" w:tplc="FECA3D40">
      <w:start w:val="1"/>
      <w:numFmt w:val="decimal"/>
      <w:lvlText w:val="%1)"/>
      <w:lvlJc w:val="left"/>
      <w:pPr>
        <w:tabs>
          <w:tab w:val="num" w:pos="340"/>
        </w:tabs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A0C16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 w:tplc="B732A4B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4" w:tplc="0415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 w:val="0"/>
        <w:i w:val="0"/>
        <w:sz w:val="22"/>
        <w:szCs w:val="22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49810BBB"/>
    <w:multiLevelType w:val="hybridMultilevel"/>
    <w:tmpl w:val="2D7A03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ECC532C">
      <w:start w:val="10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D33AF888">
      <w:start w:val="1"/>
      <w:numFmt w:val="decimal"/>
      <w:lvlText w:val="%7."/>
      <w:lvlJc w:val="left"/>
      <w:pPr>
        <w:ind w:left="5324" w:hanging="360"/>
      </w:pPr>
      <w:rPr>
        <w:i w:val="0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4A29520D"/>
    <w:multiLevelType w:val="multilevel"/>
    <w:tmpl w:val="B0D0920E"/>
    <w:name w:val="WW8Num464"/>
    <w:lvl w:ilvl="0">
      <w:start w:val="7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Verdana" w:eastAsia="Times New Roman" w:hAnsi="Verdana" w:cs="Verdana" w:hint="default"/>
        <w:b w:val="0"/>
        <w:caps w:val="0"/>
        <w:strike w:val="0"/>
        <w:dstrike w:val="0"/>
        <w:outline w:val="0"/>
        <w:shadow w:val="0"/>
        <w:emboss w:val="0"/>
        <w:imprint w:val="0"/>
        <w:vanish w:val="0"/>
        <w:sz w:val="17"/>
        <w:szCs w:val="17"/>
        <w:u w:val="none" w:color="FFFFFF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952"/>
        </w:tabs>
        <w:ind w:left="9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5" w15:restartNumberingAfterBreak="0">
    <w:nsid w:val="4AE85A4D"/>
    <w:multiLevelType w:val="multilevel"/>
    <w:tmpl w:val="7312EF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291"/>
        </w:tabs>
        <w:ind w:left="2291" w:hanging="1440"/>
      </w:pPr>
      <w:rPr>
        <w:rFonts w:ascii="Verdana" w:eastAsia="Times New Roman" w:hAnsi="Verdana"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6" w15:restartNumberingAfterBreak="0">
    <w:nsid w:val="4B792FD3"/>
    <w:multiLevelType w:val="multilevel"/>
    <w:tmpl w:val="FD543520"/>
    <w:styleLink w:val="WW8Num59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720" w:hanging="540"/>
      </w:pPr>
      <w:rPr>
        <w:b/>
      </w:rPr>
    </w:lvl>
    <w:lvl w:ilvl="2">
      <w:start w:val="2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4)"/>
      <w:lvlJc w:val="left"/>
      <w:pPr>
        <w:ind w:left="1260" w:hanging="720"/>
      </w:pPr>
      <w:rPr>
        <w:rFonts w:ascii="Verdana" w:eastAsia="Times New Roman" w:hAnsi="Verdana" w:cs="Times New Roman"/>
      </w:r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157" w15:restartNumberingAfterBreak="0">
    <w:nsid w:val="4B7F038B"/>
    <w:multiLevelType w:val="hybridMultilevel"/>
    <w:tmpl w:val="AE206F80"/>
    <w:lvl w:ilvl="0" w:tplc="1F4C1822">
      <w:start w:val="1"/>
      <w:numFmt w:val="decimal"/>
      <w:lvlText w:val="%1)"/>
      <w:lvlJc w:val="left"/>
      <w:pPr>
        <w:ind w:left="1069" w:hanging="360"/>
      </w:pPr>
      <w:rPr>
        <w:rFonts w:ascii="Verdana" w:eastAsia="Times New Roman" w:hAnsi="Verdana" w:cs="Arial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4C313D5C"/>
    <w:multiLevelType w:val="hybridMultilevel"/>
    <w:tmpl w:val="66B24D2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436C9DC">
      <w:start w:val="1"/>
      <w:numFmt w:val="lowerLetter"/>
      <w:lvlText w:val="%3)"/>
      <w:lvlJc w:val="right"/>
      <w:pPr>
        <w:tabs>
          <w:tab w:val="num" w:pos="748"/>
        </w:tabs>
        <w:ind w:left="748" w:hanging="180"/>
      </w:pPr>
      <w:rPr>
        <w:rFonts w:ascii="Verdana" w:eastAsia="Times New Roman" w:hAnsi="Verdana" w:cs="Times New Roman" w:hint="default"/>
        <w:b w:val="0"/>
      </w:rPr>
    </w:lvl>
    <w:lvl w:ilvl="3" w:tplc="0052B402">
      <w:start w:val="70"/>
      <w:numFmt w:val="decimal"/>
      <w:lvlText w:val="%4"/>
      <w:lvlJc w:val="left"/>
      <w:pPr>
        <w:ind w:left="25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9" w15:restartNumberingAfterBreak="0">
    <w:nsid w:val="4CB44E6C"/>
    <w:multiLevelType w:val="multilevel"/>
    <w:tmpl w:val="8C541E3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sz w:val="17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auto"/>
        <w:sz w:val="1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1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sz w:val="1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1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sz w:val="17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Verdana" w:eastAsia="Times New Roman" w:hAnsi="Verdana" w:cs="Times New Roman"/>
        <w:sz w:val="1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sz w:val="1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sz w:val="17"/>
      </w:rPr>
    </w:lvl>
  </w:abstractNum>
  <w:abstractNum w:abstractNumId="160" w15:restartNumberingAfterBreak="0">
    <w:nsid w:val="4CC61B5E"/>
    <w:multiLevelType w:val="hybridMultilevel"/>
    <w:tmpl w:val="27BCD414"/>
    <w:lvl w:ilvl="0" w:tplc="1F94DC3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1" w15:restartNumberingAfterBreak="0">
    <w:nsid w:val="4CF64DFF"/>
    <w:multiLevelType w:val="hybridMultilevel"/>
    <w:tmpl w:val="25B61EA8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E2825B0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</w:rPr>
    </w:lvl>
    <w:lvl w:ilvl="2" w:tplc="1592F86A">
      <w:start w:val="1"/>
      <w:numFmt w:val="decimal"/>
      <w:lvlText w:val="%3."/>
      <w:lvlJc w:val="right"/>
      <w:pPr>
        <w:tabs>
          <w:tab w:val="num" w:pos="322"/>
        </w:tabs>
        <w:ind w:left="322" w:hanging="180"/>
      </w:pPr>
      <w:rPr>
        <w:rFonts w:ascii="Verdana" w:eastAsia="Times New Roman" w:hAnsi="Verdana" w:cs="Times New Roman" w:hint="default"/>
      </w:rPr>
    </w:lvl>
    <w:lvl w:ilvl="3" w:tplc="4BA2F32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i w:val="0"/>
      </w:rPr>
    </w:lvl>
    <w:lvl w:ilvl="4" w:tplc="9FE6B0A4">
      <w:start w:val="1"/>
      <w:numFmt w:val="decimal"/>
      <w:lvlText w:val="%5)"/>
      <w:lvlJc w:val="left"/>
      <w:pPr>
        <w:ind w:left="502" w:hanging="360"/>
      </w:pPr>
      <w:rPr>
        <w:rFonts w:hint="default"/>
        <w:b w:val="0"/>
      </w:rPr>
    </w:lvl>
    <w:lvl w:ilvl="5" w:tplc="3DA8C1C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924B3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4E1F404D"/>
    <w:multiLevelType w:val="multilevel"/>
    <w:tmpl w:val="8CEE172A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163" w15:restartNumberingAfterBreak="0">
    <w:nsid w:val="4E3221D2"/>
    <w:multiLevelType w:val="multilevel"/>
    <w:tmpl w:val="73BEDAFC"/>
    <w:styleLink w:val="WW8Num86"/>
    <w:lvl w:ilvl="0">
      <w:start w:val="1"/>
      <w:numFmt w:val="decimal"/>
      <w:lvlText w:val="%1)"/>
      <w:lvlJc w:val="left"/>
      <w:pPr>
        <w:ind w:left="1100" w:hanging="390"/>
      </w:p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25"/>
      <w:numFmt w:val="decimal"/>
      <w:lvlText w:val="%3."/>
      <w:lvlJc w:val="left"/>
      <w:pPr>
        <w:ind w:left="2908" w:hanging="36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abstractNum w:abstractNumId="164" w15:restartNumberingAfterBreak="0">
    <w:nsid w:val="4F6B115A"/>
    <w:multiLevelType w:val="multilevel"/>
    <w:tmpl w:val="D26C25A0"/>
    <w:lvl w:ilvl="0">
      <w:start w:val="9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sz w:val="17"/>
        <w:szCs w:val="17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790" w:hanging="1080"/>
      </w:pPr>
      <w:rPr>
        <w:rFonts w:ascii="Verdana" w:eastAsia="Times New Roman" w:hAnsi="Verdana"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4FCE4CFD"/>
    <w:multiLevelType w:val="multilevel"/>
    <w:tmpl w:val="B238AC8E"/>
    <w:styleLink w:val="WW8Num83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0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054" w:hanging="360"/>
      </w:pPr>
      <w:rPr>
        <w:rFonts w:ascii="Verdana" w:hAnsi="Verdana" w:cs="Verdana"/>
        <w:color w:val="000000"/>
        <w:sz w:val="17"/>
        <w:szCs w:val="17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05358D0"/>
    <w:multiLevelType w:val="multilevel"/>
    <w:tmpl w:val="0510A2A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709" w:hanging="283"/>
      </w:pPr>
      <w:rPr>
        <w:rFonts w:ascii="Verdana" w:eastAsia="Times New Roman" w:hAnsi="Verdana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83"/>
        </w:tabs>
        <w:ind w:left="283" w:hanging="283"/>
      </w:pPr>
    </w:lvl>
    <w:lvl w:ilvl="5">
      <w:start w:val="1"/>
      <w:numFmt w:val="decimal"/>
      <w:lvlText w:val="%6."/>
      <w:lvlJc w:val="left"/>
      <w:pPr>
        <w:tabs>
          <w:tab w:val="num" w:pos="283"/>
        </w:tabs>
        <w:ind w:left="283" w:hanging="283"/>
      </w:pPr>
    </w:lvl>
    <w:lvl w:ilvl="6">
      <w:start w:val="1"/>
      <w:numFmt w:val="decimal"/>
      <w:lvlText w:val="%7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7" w15:restartNumberingAfterBreak="0">
    <w:nsid w:val="51822FA7"/>
    <w:multiLevelType w:val="multilevel"/>
    <w:tmpl w:val="9EF6C46A"/>
    <w:styleLink w:val="WW8Num7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 w15:restartNumberingAfterBreak="0">
    <w:nsid w:val="519D2E1B"/>
    <w:multiLevelType w:val="hybridMultilevel"/>
    <w:tmpl w:val="05AE399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D0B2B6FE">
      <w:start w:val="1"/>
      <w:numFmt w:val="decimal"/>
      <w:lvlText w:val="%3."/>
      <w:lvlJc w:val="right"/>
      <w:pPr>
        <w:tabs>
          <w:tab w:val="num" w:pos="360"/>
        </w:tabs>
        <w:ind w:left="360" w:hanging="360"/>
      </w:pPr>
      <w:rPr>
        <w:rFonts w:ascii="Verdana" w:eastAsia="Times New Roman" w:hAnsi="Verdana" w:cs="Verdana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1C35FF1"/>
    <w:multiLevelType w:val="multilevel"/>
    <w:tmpl w:val="D878EBE6"/>
    <w:styleLink w:val="WW8Num73"/>
    <w:lvl w:ilvl="0">
      <w:start w:val="1"/>
      <w:numFmt w:val="decimal"/>
      <w:lvlText w:val="%1)"/>
      <w:lvlJc w:val="left"/>
      <w:pPr>
        <w:ind w:left="1146" w:hanging="360"/>
      </w:pPr>
      <w:rPr>
        <w:rFonts w:ascii="Verdana" w:hAnsi="Verdana" w:cs="Verdana"/>
        <w:color w:val="000000"/>
        <w:sz w:val="17"/>
        <w:szCs w:val="17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70" w15:restartNumberingAfterBreak="0">
    <w:nsid w:val="536631FA"/>
    <w:multiLevelType w:val="hybridMultilevel"/>
    <w:tmpl w:val="174AC430"/>
    <w:lvl w:ilvl="0" w:tplc="49CA41A4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F7482DEC">
      <w:start w:val="1"/>
      <w:numFmt w:val="low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EB022F8E">
      <w:start w:val="1"/>
      <w:numFmt w:val="upperRoman"/>
      <w:lvlText w:val="%3."/>
      <w:lvlJc w:val="left"/>
      <w:pPr>
        <w:ind w:left="1712" w:hanging="720"/>
      </w:pPr>
      <w:rPr>
        <w:rFonts w:hint="default"/>
        <w:u w:val="none"/>
      </w:rPr>
    </w:lvl>
    <w:lvl w:ilvl="3" w:tplc="F4948DD6">
      <w:start w:val="1"/>
      <w:numFmt w:val="decimal"/>
      <w:lvlText w:val="%4."/>
      <w:lvlJc w:val="left"/>
      <w:pPr>
        <w:ind w:left="644" w:hanging="360"/>
      </w:pPr>
      <w:rPr>
        <w:rFonts w:ascii="Verdana" w:eastAsia="Times New Roman" w:hAnsi="Verdana" w:cs="Arial"/>
      </w:rPr>
    </w:lvl>
    <w:lvl w:ilvl="4" w:tplc="04150011">
      <w:start w:val="1"/>
      <w:numFmt w:val="decimal"/>
      <w:lvlText w:val="%5)"/>
      <w:lvlJc w:val="left"/>
      <w:pPr>
        <w:ind w:left="1210" w:hanging="360"/>
      </w:pPr>
    </w:lvl>
    <w:lvl w:ilvl="5" w:tplc="BBBE18C2">
      <w:start w:val="1"/>
      <w:numFmt w:val="decimal"/>
      <w:lvlText w:val="%6."/>
      <w:lvlJc w:val="right"/>
      <w:pPr>
        <w:ind w:left="4320" w:hanging="180"/>
      </w:pPr>
      <w:rPr>
        <w:rFonts w:ascii="Verdana" w:eastAsia="Times New Roman" w:hAnsi="Verdana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AF49020">
      <w:start w:val="1"/>
      <w:numFmt w:val="decimal"/>
      <w:lvlText w:val="%8."/>
      <w:lvlJc w:val="left"/>
      <w:pPr>
        <w:ind w:left="5760" w:hanging="360"/>
      </w:pPr>
      <w:rPr>
        <w:rFonts w:ascii="Verdana" w:eastAsia="Times New Roman" w:hAnsi="Verdana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3791CA0"/>
    <w:multiLevelType w:val="multilevel"/>
    <w:tmpl w:val="C792B5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2" w15:restartNumberingAfterBreak="0">
    <w:nsid w:val="550A3103"/>
    <w:multiLevelType w:val="hybridMultilevel"/>
    <w:tmpl w:val="1194D5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3" w15:restartNumberingAfterBreak="0">
    <w:nsid w:val="554154ED"/>
    <w:multiLevelType w:val="multilevel"/>
    <w:tmpl w:val="F0F818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Verdana" w:eastAsia="Times New Roman" w:hAnsi="Verdana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55816DE4"/>
    <w:multiLevelType w:val="hybridMultilevel"/>
    <w:tmpl w:val="453A107C"/>
    <w:lvl w:ilvl="0" w:tplc="CE7E48CC">
      <w:start w:val="10"/>
      <w:numFmt w:val="decimal"/>
      <w:lvlText w:val="%1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5" w15:restartNumberingAfterBreak="0">
    <w:nsid w:val="567052D9"/>
    <w:multiLevelType w:val="hybridMultilevel"/>
    <w:tmpl w:val="A7CCDA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82CFE32">
      <w:start w:val="2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BD8298B0">
      <w:start w:val="4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56EAD426">
      <w:start w:val="1"/>
      <w:numFmt w:val="decimal"/>
      <w:lvlText w:val="%4)"/>
      <w:lvlJc w:val="left"/>
      <w:pPr>
        <w:ind w:left="3600" w:hanging="360"/>
      </w:pPr>
      <w:rPr>
        <w:i w:val="0"/>
      </w:rPr>
    </w:lvl>
    <w:lvl w:ilvl="4" w:tplc="DC706F0E">
      <w:start w:val="1"/>
      <w:numFmt w:val="lowerLetter"/>
      <w:lvlText w:val="%5)"/>
      <w:lvlJc w:val="left"/>
      <w:pPr>
        <w:ind w:left="1070" w:hanging="360"/>
      </w:pPr>
      <w:rPr>
        <w:rFonts w:ascii="Verdana" w:eastAsia="Times New Roman" w:hAnsi="Verdana" w:cs="Times New Roman" w:hint="default"/>
      </w:rPr>
    </w:lvl>
    <w:lvl w:ilvl="5" w:tplc="F6525AD0">
      <w:start w:val="10"/>
      <w:numFmt w:val="decimal"/>
      <w:lvlText w:val="%6"/>
      <w:lvlJc w:val="left"/>
      <w:pPr>
        <w:ind w:left="522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6" w15:restartNumberingAfterBreak="0">
    <w:nsid w:val="56792343"/>
    <w:multiLevelType w:val="multilevel"/>
    <w:tmpl w:val="DD8A7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Verdana" w:eastAsia="Calibri" w:hAnsi="Verdana"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567B7A79"/>
    <w:multiLevelType w:val="multilevel"/>
    <w:tmpl w:val="242AAC8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35"/>
        </w:tabs>
        <w:ind w:left="435" w:hanging="435"/>
      </w:pPr>
      <w:rPr>
        <w:rFonts w:ascii="Verdana" w:eastAsia="Times New Roman" w:hAnsi="Verdana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8" w15:restartNumberingAfterBreak="0">
    <w:nsid w:val="57051238"/>
    <w:multiLevelType w:val="multilevel"/>
    <w:tmpl w:val="7C8C9D2E"/>
    <w:name w:val="WW8Num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17"/>
        <w:szCs w:val="17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9" w15:restartNumberingAfterBreak="0">
    <w:nsid w:val="57BF15D2"/>
    <w:multiLevelType w:val="hybridMultilevel"/>
    <w:tmpl w:val="33CEC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3F9CBA4C">
      <w:start w:val="1"/>
      <w:numFmt w:val="lowerLetter"/>
      <w:lvlText w:val="%5)"/>
      <w:lvlJc w:val="left"/>
      <w:pPr>
        <w:ind w:left="3600" w:hanging="360"/>
      </w:pPr>
      <w:rPr>
        <w:rFonts w:ascii="Verdana" w:hAnsi="Verdana" w:cs="Arial" w:hint="default"/>
        <w:sz w:val="17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8DD6693"/>
    <w:multiLevelType w:val="hybridMultilevel"/>
    <w:tmpl w:val="0B10CD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9171697"/>
    <w:multiLevelType w:val="multilevel"/>
    <w:tmpl w:val="C5C841FA"/>
    <w:styleLink w:val="WW8Num2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i w:val="0"/>
        <w:color w:val="00000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2" w15:restartNumberingAfterBreak="0">
    <w:nsid w:val="596244D2"/>
    <w:multiLevelType w:val="multilevel"/>
    <w:tmpl w:val="BF022D30"/>
    <w:styleLink w:val="WW8Num5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2"/>
      <w:numFmt w:val="lowerLetter"/>
      <w:lvlText w:val="%2."/>
      <w:lvlJc w:val="left"/>
      <w:pPr>
        <w:ind w:left="2160" w:hanging="360"/>
      </w:pPr>
      <w:rPr>
        <w:rFonts w:ascii="Verdana" w:hAnsi="Verdana" w:cs="Verdana"/>
        <w:sz w:val="17"/>
        <w:szCs w:val="17"/>
      </w:rPr>
    </w:lvl>
    <w:lvl w:ilvl="2">
      <w:start w:val="4"/>
      <w:numFmt w:val="decimal"/>
      <w:lvlText w:val="%3."/>
      <w:lvlJc w:val="left"/>
      <w:pPr>
        <w:ind w:left="3060" w:hanging="360"/>
      </w:pPr>
      <w:rPr>
        <w:rFonts w:ascii="Verdana" w:hAnsi="Verdana" w:cs="Verdana"/>
        <w:sz w:val="17"/>
        <w:szCs w:val="17"/>
      </w:rPr>
    </w:lvl>
    <w:lvl w:ilvl="3">
      <w:start w:val="1"/>
      <w:numFmt w:val="decimal"/>
      <w:lvlText w:val="%4)"/>
      <w:lvlJc w:val="left"/>
      <w:pPr>
        <w:ind w:left="3600" w:hanging="360"/>
      </w:pPr>
      <w:rPr>
        <w:rFonts w:ascii="Verdana" w:hAnsi="Verdana" w:cs="Verdana"/>
        <w:i w:val="0"/>
        <w:sz w:val="17"/>
        <w:szCs w:val="17"/>
      </w:rPr>
    </w:lvl>
    <w:lvl w:ilvl="4">
      <w:start w:val="1"/>
      <w:numFmt w:val="lowerLetter"/>
      <w:lvlText w:val="%5)"/>
      <w:lvlJc w:val="left"/>
      <w:pPr>
        <w:ind w:left="4320" w:hanging="360"/>
      </w:pPr>
      <w:rPr>
        <w:rFonts w:ascii="Verdana" w:hAnsi="Verdana" w:cs="Verdana"/>
        <w:sz w:val="17"/>
        <w:szCs w:val="17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59D86E2D"/>
    <w:multiLevelType w:val="multilevel"/>
    <w:tmpl w:val="1C9CD178"/>
    <w:styleLink w:val="WW8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4" w15:restartNumberingAfterBreak="0">
    <w:nsid w:val="5A693DE6"/>
    <w:multiLevelType w:val="hybridMultilevel"/>
    <w:tmpl w:val="B57C0A60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 w15:restartNumberingAfterBreak="0">
    <w:nsid w:val="5B1A3B2B"/>
    <w:multiLevelType w:val="multilevel"/>
    <w:tmpl w:val="D20CC2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260" w:hanging="720"/>
      </w:pPr>
      <w:rPr>
        <w:rFonts w:ascii="Verdana" w:eastAsia="Times New Roman" w:hAnsi="Verdana"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6" w15:restartNumberingAfterBreak="0">
    <w:nsid w:val="5BCB4635"/>
    <w:multiLevelType w:val="multilevel"/>
    <w:tmpl w:val="267E2786"/>
    <w:styleLink w:val="WW8Num3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70" w:hanging="360"/>
      </w:pPr>
      <w:rPr>
        <w:rFonts w:ascii="Verdana" w:eastAsia="Times New Roman" w:hAnsi="Verdana" w:cs="Arial"/>
        <w:b w:val="0"/>
        <w:color w:val="000000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ascii="Verdana" w:eastAsia="Times New Roman" w:hAnsi="Verdana" w:cs="Times New Roman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5."/>
      <w:lvlJc w:val="left"/>
      <w:pPr>
        <w:ind w:left="1648" w:hanging="1080"/>
      </w:pPr>
      <w:rPr>
        <w:rFonts w:ascii="Verdana" w:eastAsia="Times New Roman" w:hAnsi="Verdana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7" w15:restartNumberingAfterBreak="0">
    <w:nsid w:val="5BF62B76"/>
    <w:multiLevelType w:val="hybridMultilevel"/>
    <w:tmpl w:val="FF54FA0E"/>
    <w:lvl w:ilvl="0" w:tplc="A5B6AFEE">
      <w:start w:val="1"/>
      <w:numFmt w:val="decimal"/>
      <w:lvlText w:val="%1)"/>
      <w:lvlJc w:val="left"/>
      <w:pPr>
        <w:ind w:left="928" w:hanging="360"/>
      </w:pPr>
      <w:rPr>
        <w:rFonts w:ascii="Verdana" w:eastAsia="Times New Roman" w:hAnsi="Verdana" w:cs="Verdana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8" w15:restartNumberingAfterBreak="0">
    <w:nsid w:val="5C1F53F6"/>
    <w:multiLevelType w:val="hybridMultilevel"/>
    <w:tmpl w:val="0804CE04"/>
    <w:lvl w:ilvl="0" w:tplc="DE944D46">
      <w:start w:val="3"/>
      <w:numFmt w:val="bullet"/>
      <w:lvlText w:val="-"/>
      <w:lvlJc w:val="left"/>
      <w:pPr>
        <w:ind w:left="644" w:hanging="360"/>
      </w:pPr>
      <w:rPr>
        <w:rFonts w:ascii="Verdana" w:eastAsia="Times New Roman" w:hAnsi="Verdana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9" w15:restartNumberingAfterBreak="0">
    <w:nsid w:val="5C241F4E"/>
    <w:multiLevelType w:val="multilevel"/>
    <w:tmpl w:val="50B256E4"/>
    <w:styleLink w:val="WW8Num50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i w:val="0"/>
        <w:sz w:val="18"/>
        <w:szCs w:val="18"/>
        <w:u w:val="none"/>
      </w:rPr>
    </w:lvl>
    <w:lvl w:ilvl="4">
      <w:numFmt w:val="bullet"/>
      <w:lvlText w:val=""/>
      <w:lvlJc w:val="left"/>
      <w:pPr>
        <w:ind w:left="928" w:hanging="360"/>
      </w:pPr>
      <w:rPr>
        <w:rFonts w:ascii="Symbol" w:hAnsi="Symbol" w:cs="Symbol"/>
        <w:b w:val="0"/>
        <w:i w:val="0"/>
        <w:sz w:val="22"/>
        <w:szCs w:val="22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C8C433D"/>
    <w:multiLevelType w:val="multilevel"/>
    <w:tmpl w:val="8D92BA22"/>
    <w:styleLink w:val="WW8Num20"/>
    <w:lvl w:ilvl="0">
      <w:start w:val="1"/>
      <w:numFmt w:val="decimal"/>
      <w:lvlText w:val="%1)"/>
      <w:lvlJc w:val="left"/>
      <w:pPr>
        <w:ind w:left="1069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1" w15:restartNumberingAfterBreak="0">
    <w:nsid w:val="5CB8559E"/>
    <w:multiLevelType w:val="multilevel"/>
    <w:tmpl w:val="08DE68FE"/>
    <w:styleLink w:val="WW8Num49"/>
    <w:lvl w:ilvl="0">
      <w:start w:val="1"/>
      <w:numFmt w:val="decimal"/>
      <w:lvlText w:val="%1)"/>
      <w:lvlJc w:val="left"/>
      <w:pPr>
        <w:ind w:left="1211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2."/>
      <w:lvlJc w:val="left"/>
      <w:pPr>
        <w:ind w:left="928" w:hanging="360"/>
      </w:pPr>
      <w:rPr>
        <w:color w:val="000000"/>
      </w:rPr>
    </w:lvl>
    <w:lvl w:ilvl="2">
      <w:start w:val="1"/>
      <w:numFmt w:val="decimal"/>
      <w:lvlText w:val="%3)"/>
      <w:lvlJc w:val="left"/>
      <w:pPr>
        <w:ind w:left="785" w:hanging="360"/>
      </w:pPr>
      <w:rPr>
        <w:rFonts w:ascii="Verdana" w:hAnsi="Verdana" w:cs="Verdana"/>
        <w:b w:val="0"/>
        <w:sz w:val="17"/>
        <w:szCs w:val="17"/>
      </w:rPr>
    </w:lvl>
    <w:lvl w:ilvl="3">
      <w:start w:val="1"/>
      <w:numFmt w:val="decimal"/>
      <w:lvlText w:val="%4."/>
      <w:lvlJc w:val="left"/>
      <w:pPr>
        <w:ind w:left="1070" w:hanging="360"/>
      </w:pPr>
      <w:rPr>
        <w:rFonts w:ascii="Verdana" w:hAnsi="Verdana" w:cs="Verdana"/>
        <w:b w:val="0"/>
        <w:i w:val="0"/>
        <w:sz w:val="17"/>
        <w:szCs w:val="17"/>
      </w:rPr>
    </w:lvl>
    <w:lvl w:ilvl="4">
      <w:start w:val="1"/>
      <w:numFmt w:val="decimal"/>
      <w:lvlText w:val="%5-"/>
      <w:lvlJc w:val="left"/>
      <w:pPr>
        <w:ind w:left="3675" w:hanging="360"/>
      </w:pPr>
    </w:lvl>
    <w:lvl w:ilvl="5">
      <w:start w:val="1"/>
      <w:numFmt w:val="lowerLetter"/>
      <w:lvlText w:val="%6)"/>
      <w:lvlJc w:val="left"/>
      <w:pPr>
        <w:ind w:left="1495" w:hanging="360"/>
      </w:pPr>
      <w:rPr>
        <w:b/>
      </w:r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92" w15:restartNumberingAfterBreak="0">
    <w:nsid w:val="5CF905B6"/>
    <w:multiLevelType w:val="multilevel"/>
    <w:tmpl w:val="50B256E4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i w:val="0"/>
        <w:sz w:val="18"/>
        <w:szCs w:val="18"/>
        <w:u w:val="none"/>
      </w:rPr>
    </w:lvl>
    <w:lvl w:ilvl="4">
      <w:numFmt w:val="bullet"/>
      <w:lvlText w:val=""/>
      <w:lvlJc w:val="left"/>
      <w:pPr>
        <w:ind w:left="928" w:hanging="360"/>
      </w:pPr>
      <w:rPr>
        <w:rFonts w:ascii="Symbol" w:hAnsi="Symbol" w:cs="Symbol"/>
        <w:b w:val="0"/>
        <w:i w:val="0"/>
        <w:sz w:val="22"/>
        <w:szCs w:val="22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D5F4C8E"/>
    <w:multiLevelType w:val="multilevel"/>
    <w:tmpl w:val="CBC60B00"/>
    <w:styleLink w:val="WW8Num46"/>
    <w:lvl w:ilvl="0">
      <w:start w:val="1"/>
      <w:numFmt w:val="decimal"/>
      <w:lvlText w:val="%1."/>
      <w:lvlJc w:val="left"/>
      <w:pPr>
        <w:ind w:left="180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ascii="Verdana" w:eastAsiaTheme="minorHAnsi" w:hAnsi="Verdana" w:cs="Calibri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DA70D34"/>
    <w:multiLevelType w:val="multilevel"/>
    <w:tmpl w:val="54968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1086" w:hanging="1080"/>
      </w:pPr>
      <w:rPr>
        <w:rFonts w:ascii="Verdana" w:eastAsia="Times New Roman" w:hAnsi="Verdana" w:cs="Times New Roman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1" w:hanging="2160"/>
      </w:pPr>
      <w:rPr>
        <w:rFonts w:hint="default"/>
      </w:rPr>
    </w:lvl>
  </w:abstractNum>
  <w:abstractNum w:abstractNumId="195" w15:restartNumberingAfterBreak="0">
    <w:nsid w:val="5DB94F77"/>
    <w:multiLevelType w:val="multilevel"/>
    <w:tmpl w:val="8B48D392"/>
    <w:styleLink w:val="WW8Num77"/>
    <w:lvl w:ilvl="0">
      <w:start w:val="1"/>
      <w:numFmt w:val="decimal"/>
      <w:lvlText w:val="%1)"/>
      <w:lvlJc w:val="left"/>
      <w:pPr>
        <w:ind w:left="928" w:hanging="360"/>
      </w:pPr>
      <w:rPr>
        <w:rFonts w:ascii="Verdana" w:eastAsia="Times New Roman" w:hAnsi="Verdana" w:cs="Times New Roman"/>
        <w:color w:val="000000"/>
        <w:sz w:val="17"/>
        <w:szCs w:val="17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96" w15:restartNumberingAfterBreak="0">
    <w:nsid w:val="5DE02204"/>
    <w:multiLevelType w:val="multilevel"/>
    <w:tmpl w:val="4726DD5A"/>
    <w:styleLink w:val="WW8Num23"/>
    <w:lvl w:ilvl="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decimal"/>
      <w:lvlText w:val="%3)"/>
      <w:lvlJc w:val="left"/>
      <w:pPr>
        <w:ind w:left="785" w:hanging="36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sz w:val="18"/>
        <w:szCs w:val="18"/>
      </w:rPr>
    </w:lvl>
    <w:lvl w:ilvl="4">
      <w:start w:val="1"/>
      <w:numFmt w:val="decimal"/>
      <w:lvlText w:val="%5)"/>
      <w:lvlJc w:val="left"/>
      <w:pPr>
        <w:ind w:left="786" w:hanging="360"/>
      </w:pPr>
      <w:rPr>
        <w:color w:val="000000"/>
      </w:rPr>
    </w:lvl>
    <w:lvl w:ilvl="5">
      <w:start w:val="1"/>
      <w:numFmt w:val="upperLetter"/>
      <w:lvlText w:val="%6)"/>
      <w:lvlJc w:val="left"/>
      <w:pPr>
        <w:ind w:left="5209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5E0D591A"/>
    <w:multiLevelType w:val="multilevel"/>
    <w:tmpl w:val="49B4FD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  <w:b w:val="0"/>
        <w:sz w:val="17"/>
        <w:szCs w:val="17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  <w:rPr>
        <w:rFonts w:ascii="Verdana" w:eastAsia="Times New Roman" w:hAnsi="Verdana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Arial"/>
        <w:b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8" w15:restartNumberingAfterBreak="0">
    <w:nsid w:val="5E177436"/>
    <w:multiLevelType w:val="multilevel"/>
    <w:tmpl w:val="406A9C5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  <w:u w:val="none"/>
      </w:rPr>
    </w:lvl>
    <w:lvl w:ilvl="1">
      <w:start w:val="3"/>
      <w:numFmt w:val="decimal"/>
      <w:lvlText w:val="%1.%2."/>
      <w:lvlJc w:val="left"/>
      <w:pPr>
        <w:ind w:left="4407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8094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2141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5828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9875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23562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27609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31656" w:hanging="2160"/>
      </w:pPr>
      <w:rPr>
        <w:rFonts w:hint="default"/>
        <w:b/>
        <w:u w:val="single"/>
      </w:rPr>
    </w:lvl>
  </w:abstractNum>
  <w:abstractNum w:abstractNumId="199" w15:restartNumberingAfterBreak="0">
    <w:nsid w:val="5FE222C0"/>
    <w:multiLevelType w:val="multilevel"/>
    <w:tmpl w:val="8BD83DF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Verdana" w:hAnsi="Verdana" w:cs="Times New Roman" w:hint="default"/>
        <w:b w:val="0"/>
        <w:i w:val="0"/>
        <w:sz w:val="17"/>
        <w:szCs w:val="17"/>
      </w:rPr>
    </w:lvl>
    <w:lvl w:ilvl="4">
      <w:start w:val="1"/>
      <w:numFmt w:val="decimal"/>
      <w:lvlText w:val="%5."/>
      <w:lvlJc w:val="left"/>
      <w:pPr>
        <w:tabs>
          <w:tab w:val="num" w:pos="283"/>
        </w:tabs>
        <w:ind w:left="283" w:hanging="283"/>
      </w:pPr>
    </w:lvl>
    <w:lvl w:ilvl="5">
      <w:start w:val="1"/>
      <w:numFmt w:val="decimal"/>
      <w:lvlText w:val="%6."/>
      <w:lvlJc w:val="left"/>
      <w:pPr>
        <w:tabs>
          <w:tab w:val="num" w:pos="283"/>
        </w:tabs>
        <w:ind w:left="283" w:hanging="283"/>
      </w:pPr>
    </w:lvl>
    <w:lvl w:ilvl="6">
      <w:start w:val="1"/>
      <w:numFmt w:val="decimal"/>
      <w:lvlText w:val="%7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0" w15:restartNumberingAfterBreak="0">
    <w:nsid w:val="602128ED"/>
    <w:multiLevelType w:val="hybridMultilevel"/>
    <w:tmpl w:val="5FD25412"/>
    <w:lvl w:ilvl="0" w:tplc="8C203F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B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43C2B8A">
      <w:start w:val="1"/>
      <w:numFmt w:val="lowerLetter"/>
      <w:lvlText w:val="%7)"/>
      <w:lvlJc w:val="left"/>
      <w:pPr>
        <w:tabs>
          <w:tab w:val="num" w:pos="4680"/>
        </w:tabs>
        <w:ind w:left="4680" w:hanging="360"/>
      </w:pPr>
      <w:rPr>
        <w:rFonts w:ascii="Verdana" w:eastAsia="Times New Roman" w:hAnsi="Verdana" w:cs="Times New Roman"/>
        <w:strike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1" w15:restartNumberingAfterBreak="0">
    <w:nsid w:val="60AF6271"/>
    <w:multiLevelType w:val="hybridMultilevel"/>
    <w:tmpl w:val="C7406658"/>
    <w:lvl w:ilvl="0" w:tplc="BF14E06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2" w15:restartNumberingAfterBreak="0">
    <w:nsid w:val="61066891"/>
    <w:multiLevelType w:val="multilevel"/>
    <w:tmpl w:val="9A96ED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ascii="Verdana" w:eastAsia="Times New Roman" w:hAnsi="Verdana" w:cs="Times New Roman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3" w15:restartNumberingAfterBreak="0">
    <w:nsid w:val="610E2197"/>
    <w:multiLevelType w:val="multilevel"/>
    <w:tmpl w:val="1B561A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  <w:rPr>
        <w:rFonts w:ascii="Verdana" w:eastAsia="Times New Roman" w:hAnsi="Verdana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Arial"/>
        <w:b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4" w15:restartNumberingAfterBreak="0">
    <w:nsid w:val="610F4BEF"/>
    <w:multiLevelType w:val="multilevel"/>
    <w:tmpl w:val="A008F4EA"/>
    <w:styleLink w:val="WW8Num63"/>
    <w:lvl w:ilvl="0">
      <w:start w:val="3"/>
      <w:numFmt w:val="decimal"/>
      <w:lvlText w:val="%1)"/>
      <w:lvlJc w:val="left"/>
      <w:pPr>
        <w:ind w:left="750" w:hanging="390"/>
      </w:pPr>
    </w:lvl>
    <w:lvl w:ilvl="1">
      <w:start w:val="1"/>
      <w:numFmt w:val="lowerLetter"/>
      <w:lvlText w:val="%2)"/>
      <w:lvlJc w:val="left"/>
      <w:pPr>
        <w:ind w:left="786" w:hanging="360"/>
      </w:pPr>
      <w:rPr>
        <w:rFonts w:ascii="Verdana" w:eastAsia="Times New Roman" w:hAnsi="Verdan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2407C9D"/>
    <w:multiLevelType w:val="hybridMultilevel"/>
    <w:tmpl w:val="8DA8F00E"/>
    <w:lvl w:ilvl="0" w:tplc="FE28C99A">
      <w:start w:val="1"/>
      <w:numFmt w:val="lowerLetter"/>
      <w:lvlText w:val="%1)"/>
      <w:lvlJc w:val="left"/>
      <w:pPr>
        <w:ind w:left="200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206" w15:restartNumberingAfterBreak="0">
    <w:nsid w:val="62CD2228"/>
    <w:multiLevelType w:val="hybridMultilevel"/>
    <w:tmpl w:val="C966D7D2"/>
    <w:lvl w:ilvl="0" w:tplc="47503F16">
      <w:start w:val="1"/>
      <w:numFmt w:val="decimal"/>
      <w:lvlText w:val="%1)"/>
      <w:lvlJc w:val="left"/>
      <w:pPr>
        <w:ind w:left="928" w:hanging="360"/>
      </w:pPr>
      <w:rPr>
        <w:rFonts w:ascii="Verdana" w:eastAsia="Times New Roman" w:hAnsi="Verdana" w:cs="Times New Roman"/>
      </w:rPr>
    </w:lvl>
    <w:lvl w:ilvl="1" w:tplc="2560610E">
      <w:start w:val="101"/>
      <w:numFmt w:val="decimal"/>
      <w:lvlText w:val="%2."/>
      <w:lvlJc w:val="left"/>
      <w:pPr>
        <w:ind w:left="1663" w:hanging="375"/>
      </w:pPr>
      <w:rPr>
        <w:rFonts w:ascii="Verdana" w:hAnsi="Verdana" w:cs="Times New Roman" w:hint="default"/>
        <w:sz w:val="17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7" w15:restartNumberingAfterBreak="0">
    <w:nsid w:val="640E4AB0"/>
    <w:multiLevelType w:val="multilevel"/>
    <w:tmpl w:val="5A641966"/>
    <w:styleLink w:val="WW8Num48"/>
    <w:lvl w:ilvl="0">
      <w:start w:val="5"/>
      <w:numFmt w:val="decimal"/>
      <w:lvlText w:val="%1."/>
      <w:lvlJc w:val="left"/>
      <w:pPr>
        <w:ind w:left="360" w:hanging="360"/>
      </w:pPr>
      <w:rPr>
        <w:rFonts w:ascii="Verdana" w:hAnsi="Verdana" w:cs="Verdana"/>
        <w:b/>
        <w:bCs/>
        <w:sz w:val="17"/>
        <w:szCs w:val="17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Verdana" w:eastAsia="Times New Roman" w:hAnsi="Verdana" w:cs="Times New Roman"/>
        <w:b/>
        <w:color w:val="000000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ascii="Verdana" w:eastAsia="Times New Roman" w:hAnsi="Verdana" w:cs="Times New Roman"/>
        <w:b/>
        <w:i w:val="0"/>
        <w:sz w:val="17"/>
        <w:szCs w:val="1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Verdana" w:hAnsi="Verdana" w:cs="Verdana"/>
        <w:b/>
        <w:bCs/>
        <w:sz w:val="17"/>
        <w:szCs w:val="17"/>
      </w:rPr>
    </w:lvl>
    <w:lvl w:ilvl="4">
      <w:start w:val="1"/>
      <w:numFmt w:val="decimal"/>
      <w:lvlText w:val="%5."/>
      <w:lvlJc w:val="left"/>
      <w:pPr>
        <w:ind w:left="1648" w:hanging="1080"/>
      </w:pPr>
      <w:rPr>
        <w:rFonts w:ascii="Verdana" w:eastAsia="Times New Roman" w:hAnsi="Verdana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Verdana" w:hAnsi="Verdana" w:cs="Verdana"/>
        <w:b/>
        <w:bCs/>
        <w:sz w:val="17"/>
        <w:szCs w:val="1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Verdana" w:hAnsi="Verdana" w:cs="Verdana"/>
        <w:b/>
        <w:bCs/>
        <w:sz w:val="17"/>
        <w:szCs w:val="1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Verdana" w:hAnsi="Verdana" w:cs="Verdana"/>
        <w:b/>
        <w:bCs/>
        <w:sz w:val="17"/>
        <w:szCs w:val="1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Verdana" w:hAnsi="Verdana" w:cs="Verdana"/>
        <w:b/>
        <w:bCs/>
        <w:sz w:val="17"/>
        <w:szCs w:val="17"/>
      </w:rPr>
    </w:lvl>
  </w:abstractNum>
  <w:abstractNum w:abstractNumId="208" w15:restartNumberingAfterBreak="0">
    <w:nsid w:val="650547D2"/>
    <w:multiLevelType w:val="hybridMultilevel"/>
    <w:tmpl w:val="EE3E6D48"/>
    <w:lvl w:ilvl="0" w:tplc="B4965524">
      <w:start w:val="7"/>
      <w:numFmt w:val="decimal"/>
      <w:lvlText w:val="%1."/>
      <w:lvlJc w:val="left"/>
      <w:pPr>
        <w:ind w:left="50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51F1962"/>
    <w:multiLevelType w:val="hybridMultilevel"/>
    <w:tmpl w:val="2C4CC6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55A0143"/>
    <w:multiLevelType w:val="hybridMultilevel"/>
    <w:tmpl w:val="14B25150"/>
    <w:lvl w:ilvl="0" w:tplc="BBF643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5EC61DF"/>
    <w:multiLevelType w:val="hybridMultilevel"/>
    <w:tmpl w:val="011E2596"/>
    <w:lvl w:ilvl="0" w:tplc="8F00773A">
      <w:start w:val="1"/>
      <w:numFmt w:val="bullet"/>
      <w:lvlText w:val=""/>
      <w:lvlJc w:val="center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2" w15:restartNumberingAfterBreak="0">
    <w:nsid w:val="6685388F"/>
    <w:multiLevelType w:val="hybridMultilevel"/>
    <w:tmpl w:val="BDE0F4F8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E2825B0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</w:rPr>
    </w:lvl>
    <w:lvl w:ilvl="2" w:tplc="1592F86A">
      <w:start w:val="1"/>
      <w:numFmt w:val="decimal"/>
      <w:lvlText w:val="%3."/>
      <w:lvlJc w:val="right"/>
      <w:pPr>
        <w:tabs>
          <w:tab w:val="num" w:pos="322"/>
        </w:tabs>
        <w:ind w:left="322" w:hanging="180"/>
      </w:pPr>
      <w:rPr>
        <w:rFonts w:ascii="Verdana" w:eastAsia="Times New Roman" w:hAnsi="Verdana" w:cs="Times New Roman" w:hint="default"/>
      </w:rPr>
    </w:lvl>
    <w:lvl w:ilvl="3" w:tplc="4BA2F32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i w:val="0"/>
      </w:rPr>
    </w:lvl>
    <w:lvl w:ilvl="4" w:tplc="20F23D5E">
      <w:start w:val="1"/>
      <w:numFmt w:val="decimal"/>
      <w:lvlText w:val="%5)"/>
      <w:lvlJc w:val="left"/>
      <w:pPr>
        <w:ind w:left="644" w:hanging="360"/>
      </w:pPr>
      <w:rPr>
        <w:rFonts w:hint="default"/>
      </w:rPr>
    </w:lvl>
    <w:lvl w:ilvl="5" w:tplc="3DA8C1C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924B3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3" w15:restartNumberingAfterBreak="0">
    <w:nsid w:val="66D65BA5"/>
    <w:multiLevelType w:val="multilevel"/>
    <w:tmpl w:val="2662E328"/>
    <w:styleLink w:val="WW8Num81"/>
    <w:lvl w:ilvl="0">
      <w:start w:val="1"/>
      <w:numFmt w:val="decimal"/>
      <w:lvlText w:val="%1)"/>
      <w:lvlJc w:val="left"/>
      <w:pPr>
        <w:ind w:left="927" w:hanging="360"/>
      </w:pPr>
      <w:rPr>
        <w:rFonts w:ascii="Verdana" w:hAnsi="Verdana" w:cs="Arial"/>
        <w:sz w:val="17"/>
        <w:szCs w:val="17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4" w15:restartNumberingAfterBreak="0">
    <w:nsid w:val="67255529"/>
    <w:multiLevelType w:val="multilevel"/>
    <w:tmpl w:val="BA783F16"/>
    <w:styleLink w:val="WW8Num3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5" w15:restartNumberingAfterBreak="0">
    <w:nsid w:val="674B62F2"/>
    <w:multiLevelType w:val="multilevel"/>
    <w:tmpl w:val="4EAA36C6"/>
    <w:styleLink w:val="WW8Num39"/>
    <w:lvl w:ilvl="0">
      <w:start w:val="1"/>
      <w:numFmt w:val="decimal"/>
      <w:lvlText w:val="%1."/>
      <w:lvlJc w:val="left"/>
      <w:pPr>
        <w:ind w:left="346" w:firstLine="0"/>
      </w:pPr>
      <w:rPr>
        <w:rFonts w:ascii="Verdana" w:eastAsia="Arial" w:hAnsi="Verdana" w:cs="Arial"/>
        <w:b w:val="0"/>
        <w:i w:val="0"/>
        <w:iCs/>
        <w:strike w:val="0"/>
        <w:dstrike w:val="0"/>
        <w:color w:val="000000"/>
        <w:position w:val="0"/>
        <w:sz w:val="16"/>
        <w:szCs w:val="1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216" w15:restartNumberingAfterBreak="0">
    <w:nsid w:val="67766BF0"/>
    <w:multiLevelType w:val="multilevel"/>
    <w:tmpl w:val="25A81400"/>
    <w:styleLink w:val="WW8Num45"/>
    <w:lvl w:ilvl="0">
      <w:start w:val="1"/>
      <w:numFmt w:val="decimal"/>
      <w:lvlText w:val="%1)"/>
      <w:lvlJc w:val="left"/>
      <w:pPr>
        <w:ind w:left="644" w:hanging="360"/>
      </w:pPr>
      <w:rPr>
        <w:rFonts w:ascii="Verdana" w:hAnsi="Verdana" w:cs="Verdana"/>
        <w:b w:val="0"/>
        <w:color w:val="000000"/>
        <w:sz w:val="17"/>
        <w:szCs w:val="17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7" w15:restartNumberingAfterBreak="0">
    <w:nsid w:val="68B65B26"/>
    <w:multiLevelType w:val="multilevel"/>
    <w:tmpl w:val="36E8D32C"/>
    <w:styleLink w:val="WW8Num69"/>
    <w:lvl w:ilvl="0">
      <w:start w:val="1"/>
      <w:numFmt w:val="decimal"/>
      <w:lvlText w:val="%1)"/>
      <w:lvlJc w:val="left"/>
      <w:pPr>
        <w:ind w:left="1069" w:hanging="360"/>
      </w:pPr>
      <w:rPr>
        <w:rFonts w:ascii="Verdana" w:eastAsia="Calibri" w:hAnsi="Verdana" w:cs="Verdana"/>
        <w:i w:val="0"/>
        <w:sz w:val="17"/>
        <w:szCs w:val="17"/>
        <w:lang w:eastAsia="en-US"/>
      </w:rPr>
    </w:lvl>
    <w:lvl w:ilvl="1">
      <w:numFmt w:val="bullet"/>
      <w:lvlText w:val="o"/>
      <w:lvlJc w:val="left"/>
      <w:pPr>
        <w:ind w:left="15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7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10" w:hanging="360"/>
      </w:pPr>
      <w:rPr>
        <w:rFonts w:ascii="Wingdings" w:hAnsi="Wingdings" w:cs="Wingdings"/>
      </w:rPr>
    </w:lvl>
  </w:abstractNum>
  <w:abstractNum w:abstractNumId="218" w15:restartNumberingAfterBreak="0">
    <w:nsid w:val="6B25294E"/>
    <w:multiLevelType w:val="hybridMultilevel"/>
    <w:tmpl w:val="4990A5D8"/>
    <w:lvl w:ilvl="0" w:tplc="04150011">
      <w:start w:val="1"/>
      <w:numFmt w:val="decimal"/>
      <w:lvlText w:val="%1)"/>
      <w:lvlJc w:val="left"/>
      <w:pPr>
        <w:ind w:left="56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219" w15:restartNumberingAfterBreak="0">
    <w:nsid w:val="6CDE4AA6"/>
    <w:multiLevelType w:val="multilevel"/>
    <w:tmpl w:val="033EDA4A"/>
    <w:styleLink w:val="WW8Num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hAnsi="Verdana" w:cs="Verdana"/>
        <w:color w:val="000000"/>
        <w:sz w:val="17"/>
        <w:szCs w:val="17"/>
      </w:rPr>
    </w:lvl>
    <w:lvl w:ilvl="2">
      <w:start w:val="1"/>
      <w:numFmt w:val="decimal"/>
      <w:lvlText w:val="%3."/>
      <w:lvlJc w:val="right"/>
      <w:pPr>
        <w:ind w:left="360" w:hanging="360"/>
      </w:pPr>
      <w:rPr>
        <w:rFonts w:ascii="Verdana" w:eastAsia="Times New Roman" w:hAnsi="Verdana" w:cs="Verdana"/>
        <w:color w:val="000000"/>
        <w:sz w:val="17"/>
        <w:szCs w:val="17"/>
        <w:lang w:eastAsia="en-US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0" w15:restartNumberingAfterBreak="0">
    <w:nsid w:val="6DF8031C"/>
    <w:multiLevelType w:val="multilevel"/>
    <w:tmpl w:val="E2964202"/>
    <w:styleLink w:val="WW8Num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E366F36"/>
    <w:multiLevelType w:val="multilevel"/>
    <w:tmpl w:val="512C6E48"/>
    <w:styleLink w:val="WW8Num4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644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  <w:rPr>
        <w:rFonts w:ascii="Verdana" w:eastAsia="Times New Roman" w:hAnsi="Verdana" w:cs="Times New Roman"/>
        <w:color w:val="000000"/>
        <w:sz w:val="17"/>
        <w:szCs w:val="17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F5D7F3F"/>
    <w:multiLevelType w:val="hybridMultilevel"/>
    <w:tmpl w:val="270A28A2"/>
    <w:lvl w:ilvl="0" w:tplc="18AE37B8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F9B6693"/>
    <w:multiLevelType w:val="hybridMultilevel"/>
    <w:tmpl w:val="59487170"/>
    <w:lvl w:ilvl="0" w:tplc="6478CECA">
      <w:start w:val="1"/>
      <w:numFmt w:val="decimal"/>
      <w:lvlText w:val="%1."/>
      <w:lvlJc w:val="left"/>
      <w:pPr>
        <w:ind w:left="2880" w:hanging="360"/>
      </w:pPr>
      <w:rPr>
        <w:b w:val="0"/>
        <w:lang w:val="pl-PL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224" w15:restartNumberingAfterBreak="0">
    <w:nsid w:val="6F9B6710"/>
    <w:multiLevelType w:val="hybridMultilevel"/>
    <w:tmpl w:val="2D742942"/>
    <w:lvl w:ilvl="0" w:tplc="BC72DB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634F4">
      <w:start w:val="19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86E0E286">
      <w:start w:val="1"/>
      <w:numFmt w:val="decimal"/>
      <w:lvlText w:val="%4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4" w:tplc="2DB85F7C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5" w15:restartNumberingAfterBreak="0">
    <w:nsid w:val="6FBC5533"/>
    <w:multiLevelType w:val="multilevel"/>
    <w:tmpl w:val="944EE5A6"/>
    <w:styleLink w:val="WW8Num7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FD76814"/>
    <w:multiLevelType w:val="multilevel"/>
    <w:tmpl w:val="030A11EC"/>
    <w:styleLink w:val="WW8Num18"/>
    <w:lvl w:ilvl="0">
      <w:start w:val="1"/>
      <w:numFmt w:val="lowerLetter"/>
      <w:lvlText w:val="%1)"/>
      <w:lvlJc w:val="left"/>
      <w:pPr>
        <w:ind w:left="795" w:hanging="360"/>
      </w:pPr>
      <w:rPr>
        <w:rFonts w:ascii="Verdana" w:hAnsi="Verdana" w:cs="Verdana"/>
        <w:color w:val="000000"/>
        <w:sz w:val="17"/>
        <w:szCs w:val="17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hAnsi="Verdana" w:cs="Verdana"/>
        <w:color w:val="000000"/>
        <w:sz w:val="17"/>
        <w:szCs w:val="17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ascii="Verdana" w:hAnsi="Verdana" w:cs="Verdana"/>
        <w:color w:val="000000"/>
        <w:sz w:val="17"/>
        <w:szCs w:val="17"/>
      </w:rPr>
    </w:lvl>
    <w:lvl w:ilvl="3">
      <w:start w:val="1"/>
      <w:numFmt w:val="decimal"/>
      <w:lvlText w:val="%4."/>
      <w:lvlJc w:val="left"/>
      <w:pPr>
        <w:ind w:left="2955" w:hanging="360"/>
      </w:pPr>
      <w:rPr>
        <w:rFonts w:ascii="Verdana" w:eastAsia="Times New Roman" w:hAnsi="Verdana" w:cs="Arial"/>
      </w:r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  <w:rPr>
        <w:rFonts w:ascii="Verdana" w:hAnsi="Verdana" w:cs="Verdana"/>
        <w:color w:val="000000"/>
        <w:sz w:val="17"/>
        <w:szCs w:val="17"/>
      </w:r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227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8" w15:restartNumberingAfterBreak="0">
    <w:nsid w:val="70F77993"/>
    <w:multiLevelType w:val="multilevel"/>
    <w:tmpl w:val="CBC6EFE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eastAsia="Times New Roman" w:hAnsi="Verdana" w:cs="Verdana" w:hint="default"/>
      </w:rPr>
    </w:lvl>
    <w:lvl w:ilvl="1">
      <w:start w:val="1"/>
      <w:numFmt w:val="decimal"/>
      <w:lvlText w:val="%2."/>
      <w:lvlJc w:val="left"/>
      <w:pPr>
        <w:tabs>
          <w:tab w:val="num" w:pos="33"/>
        </w:tabs>
        <w:ind w:left="33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425"/>
        </w:tabs>
        <w:ind w:left="425" w:hanging="283"/>
      </w:pPr>
      <w:rPr>
        <w:rFonts w:ascii="Verdana" w:eastAsia="Times New Roman" w:hAnsi="Verdana" w:cs="Verdana" w:hint="default"/>
      </w:rPr>
    </w:lvl>
    <w:lvl w:ilvl="3">
      <w:start w:val="1"/>
      <w:numFmt w:val="decimal"/>
      <w:lvlText w:val="%4."/>
      <w:lvlJc w:val="left"/>
      <w:pPr>
        <w:tabs>
          <w:tab w:val="num" w:pos="33"/>
        </w:tabs>
        <w:ind w:left="33" w:hanging="283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4">
      <w:start w:val="1"/>
      <w:numFmt w:val="decimal"/>
      <w:lvlText w:val="%5)"/>
      <w:lvlJc w:val="left"/>
      <w:pPr>
        <w:tabs>
          <w:tab w:val="num" w:pos="317"/>
        </w:tabs>
        <w:ind w:left="317" w:hanging="283"/>
      </w:pPr>
      <w:rPr>
        <w:rFonts w:ascii="Verdana" w:eastAsia="Times New Roman" w:hAnsi="Verdana" w:cs="TT67o00" w:hint="default"/>
      </w:rPr>
    </w:lvl>
    <w:lvl w:ilvl="5">
      <w:start w:val="1"/>
      <w:numFmt w:val="decimal"/>
      <w:lvlText w:val="%6."/>
      <w:lvlJc w:val="left"/>
      <w:pPr>
        <w:tabs>
          <w:tab w:val="num" w:pos="33"/>
        </w:tabs>
        <w:ind w:left="33" w:hanging="283"/>
      </w:pPr>
      <w:rPr>
        <w:rFonts w:ascii="Verdana" w:eastAsia="Times New Roman" w:hAnsi="Verdana" w:cs="Times New Roman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33"/>
        </w:tabs>
        <w:ind w:left="33" w:hanging="283"/>
      </w:pPr>
      <w:rPr>
        <w:rFonts w:ascii="Verdana" w:eastAsia="Times New Roman" w:hAnsi="Verdan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3"/>
        </w:tabs>
        <w:ind w:left="33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3"/>
        </w:tabs>
        <w:ind w:left="33" w:hanging="283"/>
      </w:pPr>
      <w:rPr>
        <w:rFonts w:hint="default"/>
      </w:rPr>
    </w:lvl>
  </w:abstractNum>
  <w:abstractNum w:abstractNumId="229" w15:restartNumberingAfterBreak="0">
    <w:nsid w:val="713E2966"/>
    <w:multiLevelType w:val="multilevel"/>
    <w:tmpl w:val="E144962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0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0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14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8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8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356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0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1656" w:hanging="2160"/>
      </w:pPr>
      <w:rPr>
        <w:rFonts w:hint="default"/>
        <w:b/>
      </w:rPr>
    </w:lvl>
  </w:abstractNum>
  <w:abstractNum w:abstractNumId="230" w15:restartNumberingAfterBreak="0">
    <w:nsid w:val="72D817CD"/>
    <w:multiLevelType w:val="multilevel"/>
    <w:tmpl w:val="8B84D12A"/>
    <w:styleLink w:val="WW8Num30"/>
    <w:lvl w:ilvl="0">
      <w:numFmt w:val="bullet"/>
      <w:lvlText w:val=""/>
      <w:lvlJc w:val="left"/>
      <w:pPr>
        <w:ind w:left="1146" w:hanging="360"/>
      </w:pPr>
      <w:rPr>
        <w:rFonts w:ascii="Symbol" w:hAnsi="Symbol" w:cs="Symbol"/>
        <w:color w:val="000000"/>
        <w:sz w:val="17"/>
        <w:szCs w:val="17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  <w:color w:val="000000"/>
        <w:sz w:val="17"/>
        <w:szCs w:val="17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  <w:color w:val="000000"/>
        <w:sz w:val="17"/>
        <w:szCs w:val="17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231" w15:restartNumberingAfterBreak="0">
    <w:nsid w:val="73C04B30"/>
    <w:multiLevelType w:val="multilevel"/>
    <w:tmpl w:val="50B256E4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i w:val="0"/>
        <w:sz w:val="18"/>
        <w:szCs w:val="18"/>
        <w:u w:val="none"/>
      </w:rPr>
    </w:lvl>
    <w:lvl w:ilvl="4">
      <w:numFmt w:val="bullet"/>
      <w:lvlText w:val=""/>
      <w:lvlJc w:val="left"/>
      <w:pPr>
        <w:ind w:left="928" w:hanging="360"/>
      </w:pPr>
      <w:rPr>
        <w:rFonts w:ascii="Symbol" w:hAnsi="Symbol" w:cs="Symbol"/>
        <w:b w:val="0"/>
        <w:i w:val="0"/>
        <w:sz w:val="22"/>
        <w:szCs w:val="22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4B3502A"/>
    <w:multiLevelType w:val="hybridMultilevel"/>
    <w:tmpl w:val="CC209BC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EA7085C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76322679"/>
    <w:multiLevelType w:val="multilevel"/>
    <w:tmpl w:val="653AF748"/>
    <w:styleLink w:val="WW8Num65"/>
    <w:lvl w:ilvl="0">
      <w:start w:val="1"/>
      <w:numFmt w:val="decimal"/>
      <w:lvlText w:val="%1)"/>
      <w:lvlJc w:val="left"/>
      <w:pPr>
        <w:ind w:left="2629" w:hanging="360"/>
      </w:pPr>
      <w:rPr>
        <w:rFonts w:ascii="Verdana" w:hAnsi="Verdana" w:cs="Verdana"/>
        <w:color w:val="000000"/>
        <w:sz w:val="17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76DA608F"/>
    <w:multiLevelType w:val="multilevel"/>
    <w:tmpl w:val="4BCEAAAC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5" w15:restartNumberingAfterBreak="0">
    <w:nsid w:val="77280BD4"/>
    <w:multiLevelType w:val="multilevel"/>
    <w:tmpl w:val="383EF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eastAsia="Times New Roman" w:hAnsi="Verdana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6" w15:restartNumberingAfterBreak="0">
    <w:nsid w:val="77555584"/>
    <w:multiLevelType w:val="multilevel"/>
    <w:tmpl w:val="0F2212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 w15:restartNumberingAfterBreak="0">
    <w:nsid w:val="77D1510F"/>
    <w:multiLevelType w:val="multilevel"/>
    <w:tmpl w:val="154E9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eastAsia="Times New Roman" w:hAnsi="Verdana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8" w15:restartNumberingAfterBreak="0">
    <w:nsid w:val="77E13B87"/>
    <w:multiLevelType w:val="hybridMultilevel"/>
    <w:tmpl w:val="3D7C1F6E"/>
    <w:lvl w:ilvl="0" w:tplc="B5DC3B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D4EE4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0852915C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9" w15:restartNumberingAfterBreak="0">
    <w:nsid w:val="77FA7DE8"/>
    <w:multiLevelType w:val="multilevel"/>
    <w:tmpl w:val="40D0D374"/>
    <w:styleLink w:val="WW8Num55"/>
    <w:lvl w:ilvl="0">
      <w:start w:val="1"/>
      <w:numFmt w:val="decimal"/>
      <w:lvlText w:val="%1."/>
      <w:lvlJc w:val="left"/>
      <w:pPr>
        <w:ind w:left="644" w:hanging="360"/>
      </w:pPr>
      <w:rPr>
        <w:rFonts w:ascii="Verdana" w:hAnsi="Verdana" w:cs="Verdana"/>
        <w:sz w:val="17"/>
        <w:szCs w:val="17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Verdana" w:hAnsi="Verdana" w:cs="Verdana"/>
        <w:b w:val="0"/>
        <w:strike w:val="0"/>
        <w:dstrike w:val="0"/>
        <w:color w:val="000000"/>
        <w:sz w:val="17"/>
        <w:szCs w:val="17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Verdana" w:hAnsi="Verdana" w:cs="Verdana"/>
        <w:sz w:val="17"/>
        <w:szCs w:val="17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851139C"/>
    <w:multiLevelType w:val="multilevel"/>
    <w:tmpl w:val="100C0ABC"/>
    <w:styleLink w:val="WW8Num70"/>
    <w:lvl w:ilvl="0">
      <w:start w:val="3"/>
      <w:numFmt w:val="decimal"/>
      <w:lvlText w:val="%1."/>
      <w:lvlJc w:val="left"/>
      <w:pPr>
        <w:ind w:left="283" w:hanging="283"/>
      </w:pPr>
      <w:rPr>
        <w:rFonts w:ascii="Verdana" w:hAnsi="Verdana" w:cs="Verdana"/>
        <w:b/>
        <w:sz w:val="16"/>
        <w:szCs w:val="16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283" w:hanging="283"/>
      </w:pPr>
      <w:rPr>
        <w:rFonts w:ascii="Verdana" w:eastAsia="Times New Roman" w:hAnsi="Verdana" w:cs="Times New Roman"/>
      </w:rPr>
    </w:lvl>
    <w:lvl w:ilvl="3">
      <w:start w:val="1"/>
      <w:numFmt w:val="decimal"/>
      <w:lvlText w:val="%4."/>
      <w:lvlJc w:val="left"/>
      <w:pPr>
        <w:ind w:left="283" w:hanging="283"/>
      </w:pPr>
      <w:rPr>
        <w:rFonts w:ascii="Verdana" w:hAnsi="Verdana" w:cs="Times New Roman"/>
        <w:b w:val="0"/>
        <w:i w:val="0"/>
        <w:sz w:val="18"/>
        <w:szCs w:val="18"/>
      </w:rPr>
    </w:lvl>
    <w:lvl w:ilvl="4">
      <w:start w:val="1"/>
      <w:numFmt w:val="decimal"/>
      <w:lvlText w:val="%5."/>
      <w:lvlJc w:val="left"/>
      <w:pPr>
        <w:ind w:left="283" w:hanging="283"/>
      </w:pPr>
      <w:rPr>
        <w:rFonts w:ascii="Verdana" w:hAnsi="Verdana" w:cs="Verdana"/>
        <w:b/>
        <w:sz w:val="16"/>
        <w:szCs w:val="16"/>
      </w:rPr>
    </w:lvl>
    <w:lvl w:ilvl="5">
      <w:start w:val="1"/>
      <w:numFmt w:val="decimal"/>
      <w:lvlText w:val="%6."/>
      <w:lvlJc w:val="left"/>
      <w:pPr>
        <w:ind w:left="283" w:hanging="283"/>
      </w:pPr>
      <w:rPr>
        <w:rFonts w:ascii="Verdana" w:hAnsi="Verdana" w:cs="Verdana"/>
        <w:b/>
        <w:sz w:val="16"/>
        <w:szCs w:val="16"/>
      </w:rPr>
    </w:lvl>
    <w:lvl w:ilvl="6">
      <w:start w:val="1"/>
      <w:numFmt w:val="decimal"/>
      <w:lvlText w:val="%7."/>
      <w:lvlJc w:val="left"/>
      <w:pPr>
        <w:ind w:left="1984" w:hanging="283"/>
      </w:pPr>
      <w:rPr>
        <w:rFonts w:ascii="Verdana" w:hAnsi="Verdana" w:cs="Verdana"/>
        <w:b/>
        <w:sz w:val="16"/>
        <w:szCs w:val="16"/>
      </w:rPr>
    </w:lvl>
    <w:lvl w:ilvl="7">
      <w:start w:val="1"/>
      <w:numFmt w:val="decimal"/>
      <w:lvlText w:val="%8."/>
      <w:lvlJc w:val="left"/>
      <w:pPr>
        <w:ind w:left="2268" w:hanging="283"/>
      </w:pPr>
      <w:rPr>
        <w:rFonts w:ascii="Verdana" w:hAnsi="Verdana" w:cs="Verdana"/>
        <w:b/>
        <w:sz w:val="16"/>
        <w:szCs w:val="16"/>
      </w:rPr>
    </w:lvl>
    <w:lvl w:ilvl="8">
      <w:start w:val="1"/>
      <w:numFmt w:val="decimal"/>
      <w:lvlText w:val="%9."/>
      <w:lvlJc w:val="left"/>
      <w:pPr>
        <w:ind w:left="2551" w:hanging="283"/>
      </w:pPr>
      <w:rPr>
        <w:rFonts w:ascii="Verdana" w:hAnsi="Verdana" w:cs="Verdana"/>
        <w:b/>
        <w:sz w:val="16"/>
        <w:szCs w:val="16"/>
      </w:rPr>
    </w:lvl>
  </w:abstractNum>
  <w:abstractNum w:abstractNumId="241" w15:restartNumberingAfterBreak="0">
    <w:nsid w:val="7A416744"/>
    <w:multiLevelType w:val="hybridMultilevel"/>
    <w:tmpl w:val="C6F646CA"/>
    <w:lvl w:ilvl="0" w:tplc="FF68D3E6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D2F45FF8">
      <w:start w:val="1"/>
      <w:numFmt w:val="decimal"/>
      <w:lvlText w:val="%2."/>
      <w:lvlJc w:val="left"/>
      <w:pPr>
        <w:ind w:left="1800" w:hanging="360"/>
      </w:pPr>
      <w:rPr>
        <w:b w:val="0"/>
      </w:rPr>
    </w:lvl>
    <w:lvl w:ilvl="2" w:tplc="5EFA2EAE">
      <w:start w:val="1"/>
      <w:numFmt w:val="decimal"/>
      <w:lvlText w:val="%3."/>
      <w:lvlJc w:val="right"/>
      <w:pPr>
        <w:ind w:left="2520" w:hanging="180"/>
      </w:pPr>
      <w:rPr>
        <w:rFonts w:ascii="Verdana" w:eastAsia="Times New Roman" w:hAnsi="Verdana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1F707CAE">
      <w:start w:val="1"/>
      <w:numFmt w:val="lowerLetter"/>
      <w:lvlText w:val="%5)"/>
      <w:lvlJc w:val="left"/>
      <w:pPr>
        <w:ind w:left="3960" w:hanging="360"/>
      </w:pPr>
      <w:rPr>
        <w:rFonts w:ascii="Verdana" w:eastAsia="Times New Roman" w:hAnsi="Verdana" w:cs="Arial"/>
        <w:strike w:val="0"/>
      </w:rPr>
    </w:lvl>
    <w:lvl w:ilvl="5" w:tplc="40C40D08">
      <w:start w:val="1"/>
      <w:numFmt w:val="decimal"/>
      <w:lvlText w:val="%6)"/>
      <w:lvlJc w:val="left"/>
      <w:pPr>
        <w:ind w:left="486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AA447C1"/>
    <w:multiLevelType w:val="multilevel"/>
    <w:tmpl w:val="FB769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43" w15:restartNumberingAfterBreak="0">
    <w:nsid w:val="7AAD0CF0"/>
    <w:multiLevelType w:val="hybridMultilevel"/>
    <w:tmpl w:val="88F46000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FA0C1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64ABC5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17"/>
        <w:szCs w:val="17"/>
        <w:u w:val="none"/>
      </w:rPr>
    </w:lvl>
    <w:lvl w:ilvl="4" w:tplc="0415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 w:val="0"/>
        <w:i w:val="0"/>
        <w:sz w:val="22"/>
        <w:u w:val="none"/>
      </w:rPr>
    </w:lvl>
    <w:lvl w:ilvl="5" w:tplc="4A2C07E8">
      <w:start w:val="1"/>
      <w:numFmt w:val="decimal"/>
      <w:lvlText w:val="%6)"/>
      <w:lvlJc w:val="left"/>
      <w:pPr>
        <w:ind w:left="786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4" w15:restartNumberingAfterBreak="0">
    <w:nsid w:val="7D6C5CE4"/>
    <w:multiLevelType w:val="hybridMultilevel"/>
    <w:tmpl w:val="ED4E7B38"/>
    <w:lvl w:ilvl="0" w:tplc="62409978">
      <w:start w:val="1"/>
      <w:numFmt w:val="decimal"/>
      <w:lvlText w:val="%1)"/>
      <w:lvlJc w:val="left"/>
      <w:pPr>
        <w:ind w:left="927" w:hanging="360"/>
      </w:pPr>
      <w:rPr>
        <w:rFonts w:ascii="Verdana" w:hAnsi="Verdana" w:cs="Arial" w:hint="default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5" w15:restartNumberingAfterBreak="0">
    <w:nsid w:val="7E265D0C"/>
    <w:multiLevelType w:val="hybridMultilevel"/>
    <w:tmpl w:val="0E5661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FDF5DA6"/>
    <w:multiLevelType w:val="multilevel"/>
    <w:tmpl w:val="38CA088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 w:val="0"/>
        <w:bCs w:val="0"/>
        <w:sz w:val="17"/>
        <w:szCs w:val="17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7" w15:restartNumberingAfterBreak="0">
    <w:nsid w:val="7FE2491D"/>
    <w:multiLevelType w:val="multilevel"/>
    <w:tmpl w:val="3BE2ACD0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1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3133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2593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-20176" w:hanging="2160"/>
      </w:pPr>
      <w:rPr>
        <w:rFonts w:hint="default"/>
        <w:b w:val="0"/>
      </w:rPr>
    </w:lvl>
  </w:abstractNum>
  <w:num w:numId="1" w16cid:durableId="1118836988">
    <w:abstractNumId w:val="71"/>
  </w:num>
  <w:num w:numId="2" w16cid:durableId="1643608846">
    <w:abstractNumId w:val="63"/>
  </w:num>
  <w:num w:numId="3" w16cid:durableId="1521774580">
    <w:abstractNumId w:val="151"/>
  </w:num>
  <w:num w:numId="4" w16cid:durableId="1303316588">
    <w:abstractNumId w:val="189"/>
  </w:num>
  <w:num w:numId="5" w16cid:durableId="813182399">
    <w:abstractNumId w:val="28"/>
  </w:num>
  <w:num w:numId="6" w16cid:durableId="675110654">
    <w:abstractNumId w:val="115"/>
  </w:num>
  <w:num w:numId="7" w16cid:durableId="1602450250">
    <w:abstractNumId w:val="46"/>
  </w:num>
  <w:num w:numId="8" w16cid:durableId="1486359635">
    <w:abstractNumId w:val="92"/>
  </w:num>
  <w:num w:numId="9" w16cid:durableId="1794515652">
    <w:abstractNumId w:val="163"/>
  </w:num>
  <w:num w:numId="10" w16cid:durableId="301230247">
    <w:abstractNumId w:val="78"/>
  </w:num>
  <w:num w:numId="11" w16cid:durableId="231814496">
    <w:abstractNumId w:val="226"/>
  </w:num>
  <w:num w:numId="12" w16cid:durableId="1686714858">
    <w:abstractNumId w:val="105"/>
  </w:num>
  <w:num w:numId="13" w16cid:durableId="119610269">
    <w:abstractNumId w:val="59"/>
  </w:num>
  <w:num w:numId="14" w16cid:durableId="1518691754">
    <w:abstractNumId w:val="137"/>
  </w:num>
  <w:num w:numId="15" w16cid:durableId="290013358">
    <w:abstractNumId w:val="190"/>
  </w:num>
  <w:num w:numId="16" w16cid:durableId="571425932">
    <w:abstractNumId w:val="217"/>
  </w:num>
  <w:num w:numId="17" w16cid:durableId="1529634835">
    <w:abstractNumId w:val="239"/>
  </w:num>
  <w:num w:numId="18" w16cid:durableId="1594584497">
    <w:abstractNumId w:val="213"/>
  </w:num>
  <w:num w:numId="19" w16cid:durableId="1835755467">
    <w:abstractNumId w:val="111"/>
  </w:num>
  <w:num w:numId="20" w16cid:durableId="2045907804">
    <w:abstractNumId w:val="108"/>
  </w:num>
  <w:num w:numId="21" w16cid:durableId="1774781888">
    <w:abstractNumId w:val="186"/>
  </w:num>
  <w:num w:numId="22" w16cid:durableId="529026003">
    <w:abstractNumId w:val="128"/>
  </w:num>
  <w:num w:numId="23" w16cid:durableId="2097167747">
    <w:abstractNumId w:val="133"/>
  </w:num>
  <w:num w:numId="24" w16cid:durableId="1274901286">
    <w:abstractNumId w:val="65"/>
  </w:num>
  <w:num w:numId="25" w16cid:durableId="261379408">
    <w:abstractNumId w:val="182"/>
  </w:num>
  <w:num w:numId="26" w16cid:durableId="94519375">
    <w:abstractNumId w:val="156"/>
  </w:num>
  <w:num w:numId="27" w16cid:durableId="317072272">
    <w:abstractNumId w:val="150"/>
  </w:num>
  <w:num w:numId="28" w16cid:durableId="440490685">
    <w:abstractNumId w:val="49"/>
  </w:num>
  <w:num w:numId="29" w16cid:durableId="26687406">
    <w:abstractNumId w:val="76"/>
  </w:num>
  <w:num w:numId="30" w16cid:durableId="671641012">
    <w:abstractNumId w:val="144"/>
  </w:num>
  <w:num w:numId="31" w16cid:durableId="1544900816">
    <w:abstractNumId w:val="215"/>
  </w:num>
  <w:num w:numId="32" w16cid:durableId="860162851">
    <w:abstractNumId w:val="36"/>
  </w:num>
  <w:num w:numId="33" w16cid:durableId="976179811">
    <w:abstractNumId w:val="37"/>
  </w:num>
  <w:num w:numId="34" w16cid:durableId="161943345">
    <w:abstractNumId w:val="61"/>
  </w:num>
  <w:num w:numId="35" w16cid:durableId="2023315708">
    <w:abstractNumId w:val="145"/>
  </w:num>
  <w:num w:numId="36" w16cid:durableId="24641833">
    <w:abstractNumId w:val="110"/>
  </w:num>
  <w:num w:numId="37" w16cid:durableId="1996100920">
    <w:abstractNumId w:val="95"/>
  </w:num>
  <w:num w:numId="38" w16cid:durableId="166753206">
    <w:abstractNumId w:val="122"/>
  </w:num>
  <w:num w:numId="39" w16cid:durableId="4327935">
    <w:abstractNumId w:val="183"/>
  </w:num>
  <w:num w:numId="40" w16cid:durableId="75594653">
    <w:abstractNumId w:val="143"/>
  </w:num>
  <w:num w:numId="41" w16cid:durableId="52123477">
    <w:abstractNumId w:val="196"/>
  </w:num>
  <w:num w:numId="42" w16cid:durableId="386487867">
    <w:abstractNumId w:val="79"/>
  </w:num>
  <w:num w:numId="43" w16cid:durableId="1718163871">
    <w:abstractNumId w:val="116"/>
  </w:num>
  <w:num w:numId="44" w16cid:durableId="1542401024">
    <w:abstractNumId w:val="181"/>
  </w:num>
  <w:num w:numId="45" w16cid:durableId="2004158175">
    <w:abstractNumId w:val="134"/>
  </w:num>
  <w:num w:numId="46" w16cid:durableId="1365596219">
    <w:abstractNumId w:val="230"/>
  </w:num>
  <w:num w:numId="47" w16cid:durableId="1934391783">
    <w:abstractNumId w:val="214"/>
  </w:num>
  <w:num w:numId="48" w16cid:durableId="1754006010">
    <w:abstractNumId w:val="234"/>
  </w:num>
  <w:num w:numId="49" w16cid:durableId="1683630513">
    <w:abstractNumId w:val="126"/>
  </w:num>
  <w:num w:numId="50" w16cid:durableId="1471035">
    <w:abstractNumId w:val="220"/>
  </w:num>
  <w:num w:numId="51" w16cid:durableId="322397723">
    <w:abstractNumId w:val="221"/>
  </w:num>
  <w:num w:numId="52" w16cid:durableId="2026592561">
    <w:abstractNumId w:val="216"/>
  </w:num>
  <w:num w:numId="53" w16cid:durableId="208148280">
    <w:abstractNumId w:val="54"/>
  </w:num>
  <w:num w:numId="54" w16cid:durableId="692610938">
    <w:abstractNumId w:val="55"/>
  </w:num>
  <w:num w:numId="55" w16cid:durableId="1522552454">
    <w:abstractNumId w:val="219"/>
  </w:num>
  <w:num w:numId="56" w16cid:durableId="2039349643">
    <w:abstractNumId w:val="31"/>
  </w:num>
  <w:num w:numId="57" w16cid:durableId="62065563">
    <w:abstractNumId w:val="85"/>
  </w:num>
  <w:num w:numId="58" w16cid:durableId="1810170364">
    <w:abstractNumId w:val="146"/>
  </w:num>
  <w:num w:numId="59" w16cid:durableId="1415783452">
    <w:abstractNumId w:val="43"/>
  </w:num>
  <w:num w:numId="60" w16cid:durableId="973098694">
    <w:abstractNumId w:val="204"/>
  </w:num>
  <w:num w:numId="61" w16cid:durableId="1415738350">
    <w:abstractNumId w:val="114"/>
  </w:num>
  <w:num w:numId="62" w16cid:durableId="1335961536">
    <w:abstractNumId w:val="233"/>
  </w:num>
  <w:num w:numId="63" w16cid:durableId="309746250">
    <w:abstractNumId w:val="69"/>
  </w:num>
  <w:num w:numId="64" w16cid:durableId="155271391">
    <w:abstractNumId w:val="70"/>
  </w:num>
  <w:num w:numId="65" w16cid:durableId="1214465669">
    <w:abstractNumId w:val="240"/>
  </w:num>
  <w:num w:numId="66" w16cid:durableId="92819838">
    <w:abstractNumId w:val="50"/>
  </w:num>
  <w:num w:numId="67" w16cid:durableId="91048254">
    <w:abstractNumId w:val="167"/>
  </w:num>
  <w:num w:numId="68" w16cid:durableId="1418550017">
    <w:abstractNumId w:val="169"/>
  </w:num>
  <w:num w:numId="69" w16cid:durableId="837110786">
    <w:abstractNumId w:val="103"/>
  </w:num>
  <w:num w:numId="70" w16cid:durableId="224145850">
    <w:abstractNumId w:val="48"/>
  </w:num>
  <w:num w:numId="71" w16cid:durableId="609047721">
    <w:abstractNumId w:val="225"/>
  </w:num>
  <w:num w:numId="72" w16cid:durableId="352535300">
    <w:abstractNumId w:val="195"/>
  </w:num>
  <w:num w:numId="73" w16cid:durableId="889341531">
    <w:abstractNumId w:val="82"/>
  </w:num>
  <w:num w:numId="74" w16cid:durableId="1133786641">
    <w:abstractNumId w:val="142"/>
  </w:num>
  <w:num w:numId="75" w16cid:durableId="1716662196">
    <w:abstractNumId w:val="45"/>
  </w:num>
  <w:num w:numId="76" w16cid:durableId="1291860810">
    <w:abstractNumId w:val="64"/>
  </w:num>
  <w:num w:numId="77" w16cid:durableId="773092609">
    <w:abstractNumId w:val="165"/>
  </w:num>
  <w:num w:numId="78" w16cid:durableId="1512187525">
    <w:abstractNumId w:val="81"/>
  </w:num>
  <w:num w:numId="79" w16cid:durableId="117533664">
    <w:abstractNumId w:val="91"/>
  </w:num>
  <w:num w:numId="80" w16cid:durableId="1825390535">
    <w:abstractNumId w:val="33"/>
  </w:num>
  <w:num w:numId="81" w16cid:durableId="529144492">
    <w:abstractNumId w:val="44"/>
  </w:num>
  <w:num w:numId="82" w16cid:durableId="1293445252">
    <w:abstractNumId w:val="62"/>
  </w:num>
  <w:num w:numId="83" w16cid:durableId="1676111275">
    <w:abstractNumId w:val="132"/>
  </w:num>
  <w:num w:numId="84" w16cid:durableId="1634630989">
    <w:abstractNumId w:val="191"/>
  </w:num>
  <w:num w:numId="85" w16cid:durableId="1135559438">
    <w:abstractNumId w:val="193"/>
  </w:num>
  <w:num w:numId="86" w16cid:durableId="1367676821">
    <w:abstractNumId w:val="207"/>
  </w:num>
  <w:num w:numId="87" w16cid:durableId="1052074631">
    <w:abstractNumId w:val="74"/>
  </w:num>
  <w:num w:numId="88" w16cid:durableId="1778598612">
    <w:abstractNumId w:val="43"/>
    <w:lvlOverride w:ilvl="4">
      <w:lvl w:ilvl="4">
        <w:start w:val="1"/>
        <w:numFmt w:val="decimal"/>
        <w:lvlText w:val="%5)"/>
        <w:lvlJc w:val="left"/>
        <w:pPr>
          <w:ind w:left="3600" w:hanging="360"/>
        </w:pPr>
        <w:rPr>
          <w:rFonts w:ascii="Verdana" w:eastAsia="Times New Roman" w:hAnsi="Verdana" w:cs="Arial"/>
          <w:sz w:val="17"/>
          <w:szCs w:val="17"/>
        </w:rPr>
      </w:lvl>
    </w:lvlOverride>
  </w:num>
  <w:num w:numId="89" w16cid:durableId="1132602198">
    <w:abstractNumId w:val="141"/>
    <w:lvlOverride w:ilvl="3">
      <w:lvl w:ilvl="3">
        <w:start w:val="1"/>
        <w:numFmt w:val="decimal"/>
        <w:lvlText w:val="%4."/>
        <w:lvlJc w:val="left"/>
        <w:pPr>
          <w:ind w:left="1800" w:hanging="360"/>
        </w:pPr>
        <w:rPr>
          <w:rFonts w:ascii="Verdana" w:hAnsi="Verdana" w:cs="Verdana"/>
          <w:color w:val="000000"/>
          <w:sz w:val="17"/>
          <w:szCs w:val="17"/>
        </w:rPr>
      </w:lvl>
    </w:lvlOverride>
  </w:num>
  <w:num w:numId="90" w16cid:durableId="1534995787">
    <w:abstractNumId w:val="30"/>
    <w:lvlOverride w:ilvl="0">
      <w:lvl w:ilvl="0" w:tplc="04150011">
        <w:start w:val="1"/>
        <w:numFmt w:val="decimal"/>
        <w:lvlText w:val="%1."/>
        <w:lvlJc w:val="left"/>
        <w:pPr>
          <w:ind w:left="360" w:hanging="360"/>
        </w:pPr>
        <w:rPr>
          <w:rFonts w:ascii="Verdana" w:hAnsi="Verdana" w:cs="Verdana"/>
          <w:b/>
          <w:i w:val="0"/>
          <w:sz w:val="17"/>
          <w:szCs w:val="17"/>
          <w:u w:val="none"/>
        </w:rPr>
      </w:lvl>
    </w:lvlOverride>
    <w:lvlOverride w:ilvl="2">
      <w:lvl w:ilvl="2" w:tplc="0415001B">
        <w:start w:val="1"/>
        <w:numFmt w:val="lowerLetter"/>
        <w:lvlText w:val="%3)"/>
        <w:lvlJc w:val="left"/>
        <w:pPr>
          <w:ind w:left="1070" w:hanging="360"/>
        </w:pPr>
        <w:rPr>
          <w:rFonts w:ascii="Verdana" w:eastAsia="Times New Roman" w:hAnsi="Verdana" w:cs="Times New Roman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360" w:hanging="360"/>
        </w:pPr>
        <w:rPr>
          <w:rFonts w:ascii="Verdana" w:hAnsi="Verdana" w:cs="Verdana"/>
          <w:b/>
          <w:i w:val="0"/>
          <w:sz w:val="18"/>
          <w:szCs w:val="18"/>
          <w:u w:val="none"/>
        </w:rPr>
      </w:lvl>
    </w:lvlOverride>
  </w:num>
  <w:num w:numId="91" w16cid:durableId="1798529214">
    <w:abstractNumId w:val="115"/>
    <w:lvlOverride w:ilvl="0">
      <w:lvl w:ilvl="0">
        <w:start w:val="1"/>
        <w:numFmt w:val="lowerLetter"/>
        <w:lvlText w:val="%1)"/>
        <w:lvlJc w:val="left"/>
        <w:pPr>
          <w:ind w:left="1040" w:hanging="360"/>
        </w:pPr>
        <w:rPr>
          <w:rFonts w:ascii="Verdana" w:hAnsi="Verdana" w:cs="Segoe UI"/>
          <w:sz w:val="17"/>
          <w:szCs w:val="17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76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48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20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92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64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36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08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800" w:hanging="180"/>
        </w:pPr>
      </w:lvl>
    </w:lvlOverride>
  </w:num>
  <w:num w:numId="92" w16cid:durableId="1731072872">
    <w:abstractNumId w:val="3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Verdana" w:eastAsia="Times New Roman" w:hAnsi="Verdana" w:cs="Verdana"/>
          <w:color w:val="000000"/>
          <w:sz w:val="18"/>
          <w:szCs w:val="18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sz w:val="17"/>
          <w:szCs w:val="17"/>
        </w:rPr>
      </w:lvl>
    </w:lvlOverride>
  </w:num>
  <w:num w:numId="93" w16cid:durableId="1396271403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Verdana" w:hAnsi="Verdana" w:cs="Verdana"/>
          <w:color w:val="000000"/>
          <w:sz w:val="17"/>
          <w:szCs w:val="17"/>
        </w:rPr>
      </w:lvl>
    </w:lvlOverride>
  </w:num>
  <w:num w:numId="94" w16cid:durableId="1842163793">
    <w:abstractNumId w:val="33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Verdana" w:hAnsi="Verdana" w:cs="Verdana"/>
          <w:color w:val="000000"/>
          <w:sz w:val="17"/>
          <w:szCs w:val="17"/>
        </w:rPr>
      </w:lvl>
    </w:lvlOverride>
  </w:num>
  <w:num w:numId="95" w16cid:durableId="859314861">
    <w:abstractNumId w:val="108"/>
    <w:lvlOverride w:ilvl="0">
      <w:startOverride w:val="1"/>
    </w:lvlOverride>
  </w:num>
  <w:num w:numId="96" w16cid:durableId="2325721">
    <w:abstractNumId w:val="204"/>
    <w:lvlOverride w:ilvl="0">
      <w:startOverride w:val="1"/>
    </w:lvlOverride>
  </w:num>
  <w:num w:numId="97" w16cid:durableId="1409965369">
    <w:abstractNumId w:val="179"/>
  </w:num>
  <w:num w:numId="98" w16cid:durableId="1087922707">
    <w:abstractNumId w:val="68"/>
  </w:num>
  <w:num w:numId="99" w16cid:durableId="130640438">
    <w:abstractNumId w:val="22"/>
  </w:num>
  <w:num w:numId="100" w16cid:durableId="2055274788">
    <w:abstractNumId w:val="119"/>
  </w:num>
  <w:num w:numId="101" w16cid:durableId="944071390">
    <w:abstractNumId w:val="180"/>
  </w:num>
  <w:num w:numId="102" w16cid:durableId="1133014559">
    <w:abstractNumId w:val="100"/>
  </w:num>
  <w:num w:numId="103" w16cid:durableId="1815637394">
    <w:abstractNumId w:val="90"/>
  </w:num>
  <w:num w:numId="104" w16cid:durableId="1347094458">
    <w:abstractNumId w:val="166"/>
  </w:num>
  <w:num w:numId="105" w16cid:durableId="481045938">
    <w:abstractNumId w:val="141"/>
  </w:num>
  <w:num w:numId="106" w16cid:durableId="918099228">
    <w:abstractNumId w:val="227"/>
  </w:num>
  <w:num w:numId="107" w16cid:durableId="195196149">
    <w:abstractNumId w:val="94"/>
  </w:num>
  <w:num w:numId="108" w16cid:durableId="2060861338">
    <w:abstractNumId w:val="30"/>
  </w:num>
  <w:num w:numId="109" w16cid:durableId="638072138">
    <w:abstractNumId w:val="101"/>
  </w:num>
  <w:num w:numId="110" w16cid:durableId="413207975">
    <w:abstractNumId w:val="243"/>
  </w:num>
  <w:num w:numId="111" w16cid:durableId="2111968200">
    <w:abstractNumId w:val="5"/>
  </w:num>
  <w:num w:numId="112" w16cid:durableId="789862134">
    <w:abstractNumId w:val="60"/>
  </w:num>
  <w:num w:numId="113" w16cid:durableId="1671254374">
    <w:abstractNumId w:val="211"/>
  </w:num>
  <w:num w:numId="114" w16cid:durableId="606888827">
    <w:abstractNumId w:val="121"/>
  </w:num>
  <w:num w:numId="115" w16cid:durableId="2036535537">
    <w:abstractNumId w:val="242"/>
  </w:num>
  <w:num w:numId="116" w16cid:durableId="559486572">
    <w:abstractNumId w:val="224"/>
  </w:num>
  <w:num w:numId="117" w16cid:durableId="1754621582">
    <w:abstractNumId w:val="123"/>
  </w:num>
  <w:num w:numId="118" w16cid:durableId="1510365547">
    <w:abstractNumId w:val="32"/>
  </w:num>
  <w:num w:numId="119" w16cid:durableId="1274903429">
    <w:abstractNumId w:val="131"/>
  </w:num>
  <w:num w:numId="120" w16cid:durableId="1063409991">
    <w:abstractNumId w:val="39"/>
  </w:num>
  <w:num w:numId="121" w16cid:durableId="529415990">
    <w:abstractNumId w:val="89"/>
  </w:num>
  <w:num w:numId="122" w16cid:durableId="1910505511">
    <w:abstractNumId w:val="129"/>
  </w:num>
  <w:num w:numId="123" w16cid:durableId="694890762">
    <w:abstractNumId w:val="147"/>
  </w:num>
  <w:num w:numId="124" w16cid:durableId="1303194217">
    <w:abstractNumId w:val="202"/>
  </w:num>
  <w:num w:numId="125" w16cid:durableId="1793867672">
    <w:abstractNumId w:val="52"/>
  </w:num>
  <w:num w:numId="126" w16cid:durableId="1130435650">
    <w:abstractNumId w:val="140"/>
  </w:num>
  <w:num w:numId="127" w16cid:durableId="1418332103">
    <w:abstractNumId w:val="35"/>
  </w:num>
  <w:num w:numId="128" w16cid:durableId="329917723">
    <w:abstractNumId w:val="84"/>
  </w:num>
  <w:num w:numId="129" w16cid:durableId="1751391621">
    <w:abstractNumId w:val="194"/>
  </w:num>
  <w:num w:numId="130" w16cid:durableId="1918048872">
    <w:abstractNumId w:val="73"/>
  </w:num>
  <w:num w:numId="131" w16cid:durableId="486242289">
    <w:abstractNumId w:val="238"/>
  </w:num>
  <w:num w:numId="132" w16cid:durableId="1122655463">
    <w:abstractNumId w:val="244"/>
  </w:num>
  <w:num w:numId="133" w16cid:durableId="857623946">
    <w:abstractNumId w:val="56"/>
  </w:num>
  <w:num w:numId="134" w16cid:durableId="1581140532">
    <w:abstractNumId w:val="175"/>
  </w:num>
  <w:num w:numId="135" w16cid:durableId="951715214">
    <w:abstractNumId w:val="139"/>
  </w:num>
  <w:num w:numId="136" w16cid:durableId="1308781920">
    <w:abstractNumId w:val="187"/>
  </w:num>
  <w:num w:numId="137" w16cid:durableId="1987591667">
    <w:abstractNumId w:val="53"/>
  </w:num>
  <w:num w:numId="138" w16cid:durableId="1832942939">
    <w:abstractNumId w:val="218"/>
  </w:num>
  <w:num w:numId="139" w16cid:durableId="1940601497">
    <w:abstractNumId w:val="157"/>
  </w:num>
  <w:num w:numId="140" w16cid:durableId="344675733">
    <w:abstractNumId w:val="148"/>
  </w:num>
  <w:num w:numId="141" w16cid:durableId="1981882894">
    <w:abstractNumId w:val="99"/>
  </w:num>
  <w:num w:numId="142" w16cid:durableId="86078206">
    <w:abstractNumId w:val="247"/>
  </w:num>
  <w:num w:numId="143" w16cid:durableId="453402208">
    <w:abstractNumId w:val="198"/>
  </w:num>
  <w:num w:numId="144" w16cid:durableId="282225823">
    <w:abstractNumId w:val="229"/>
  </w:num>
  <w:num w:numId="145" w16cid:durableId="1531994970">
    <w:abstractNumId w:val="206"/>
  </w:num>
  <w:num w:numId="146" w16cid:durableId="219512601">
    <w:abstractNumId w:val="87"/>
  </w:num>
  <w:num w:numId="147" w16cid:durableId="1152479764">
    <w:abstractNumId w:val="130"/>
  </w:num>
  <w:num w:numId="148" w16cid:durableId="279460397">
    <w:abstractNumId w:val="38"/>
  </w:num>
  <w:num w:numId="149" w16cid:durableId="1610579471">
    <w:abstractNumId w:val="51"/>
  </w:num>
  <w:num w:numId="150" w16cid:durableId="264775043">
    <w:abstractNumId w:val="185"/>
  </w:num>
  <w:num w:numId="151" w16cid:durableId="1769615868">
    <w:abstractNumId w:val="135"/>
  </w:num>
  <w:num w:numId="152" w16cid:durableId="37553392">
    <w:abstractNumId w:val="112"/>
  </w:num>
  <w:num w:numId="153" w16cid:durableId="1470053849">
    <w:abstractNumId w:val="58"/>
  </w:num>
  <w:num w:numId="154" w16cid:durableId="300353557">
    <w:abstractNumId w:val="152"/>
  </w:num>
  <w:num w:numId="155" w16cid:durableId="308903640">
    <w:abstractNumId w:val="107"/>
  </w:num>
  <w:num w:numId="156" w16cid:durableId="290407885">
    <w:abstractNumId w:val="80"/>
  </w:num>
  <w:num w:numId="157" w16cid:durableId="601567323">
    <w:abstractNumId w:val="34"/>
  </w:num>
  <w:num w:numId="158" w16cid:durableId="446853669">
    <w:abstractNumId w:val="63"/>
    <w:lvlOverride w:ilvl="0">
      <w:lvl w:ilvl="0">
        <w:start w:val="2"/>
        <w:numFmt w:val="decimal"/>
        <w:lvlText w:val="%1)"/>
        <w:lvlJc w:val="left"/>
        <w:pPr>
          <w:ind w:left="360" w:hanging="360"/>
        </w:pPr>
        <w:rPr>
          <w:b w:val="0"/>
          <w:i w:val="0"/>
          <w:sz w:val="17"/>
          <w:szCs w:val="17"/>
          <w:u w:val="none"/>
        </w:rPr>
      </w:lvl>
    </w:lvlOverride>
  </w:num>
  <w:num w:numId="159" w16cid:durableId="1284310265">
    <w:abstractNumId w:val="151"/>
    <w:lvlOverride w:ilvl="0">
      <w:lvl w:ilvl="0">
        <w:start w:val="4"/>
        <w:numFmt w:val="decimal"/>
        <w:lvlText w:val="%1)"/>
        <w:lvlJc w:val="left"/>
        <w:pPr>
          <w:ind w:left="360" w:hanging="360"/>
        </w:pPr>
        <w:rPr>
          <w:b w:val="0"/>
          <w:i w:val="0"/>
          <w:sz w:val="15"/>
          <w:szCs w:val="15"/>
          <w:u w:val="none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0" w16cid:durableId="939486020">
    <w:abstractNumId w:val="71"/>
    <w:lvlOverride w:ilvl="0">
      <w:startOverride w:val="1"/>
    </w:lvlOverride>
  </w:num>
  <w:num w:numId="161" w16cid:durableId="2145463635">
    <w:abstractNumId w:val="63"/>
    <w:lvlOverride w:ilvl="0">
      <w:startOverride w:val="2"/>
      <w:lvl w:ilvl="0">
        <w:start w:val="2"/>
        <w:numFmt w:val="decimal"/>
        <w:lvlText w:val="%1)"/>
        <w:lvlJc w:val="left"/>
        <w:pPr>
          <w:ind w:left="360" w:hanging="360"/>
        </w:pPr>
        <w:rPr>
          <w:b w:val="0"/>
          <w:i w:val="0"/>
          <w:sz w:val="14"/>
          <w:szCs w:val="14"/>
          <w:u w:val="none"/>
        </w:rPr>
      </w:lvl>
    </w:lvlOverride>
  </w:num>
  <w:num w:numId="162" w16cid:durableId="2078166749">
    <w:abstractNumId w:val="151"/>
    <w:lvlOverride w:ilvl="0">
      <w:startOverride w:val="4"/>
    </w:lvlOverride>
  </w:num>
  <w:num w:numId="163" w16cid:durableId="441652347">
    <w:abstractNumId w:val="72"/>
  </w:num>
  <w:num w:numId="164" w16cid:durableId="120731823">
    <w:abstractNumId w:val="120"/>
  </w:num>
  <w:num w:numId="165" w16cid:durableId="1294749153">
    <w:abstractNumId w:val="158"/>
  </w:num>
  <w:num w:numId="166" w16cid:durableId="469250653">
    <w:abstractNumId w:val="109"/>
  </w:num>
  <w:num w:numId="167" w16cid:durableId="1613200182">
    <w:abstractNumId w:val="168"/>
  </w:num>
  <w:num w:numId="168" w16cid:durableId="264267425">
    <w:abstractNumId w:val="232"/>
  </w:num>
  <w:num w:numId="169" w16cid:durableId="1055087843">
    <w:abstractNumId w:val="106"/>
  </w:num>
  <w:num w:numId="170" w16cid:durableId="1921135613">
    <w:abstractNumId w:val="170"/>
  </w:num>
  <w:num w:numId="171" w16cid:durableId="8143774">
    <w:abstractNumId w:val="200"/>
  </w:num>
  <w:num w:numId="172" w16cid:durableId="1258558912">
    <w:abstractNumId w:val="197"/>
  </w:num>
  <w:num w:numId="173" w16cid:durableId="487137907">
    <w:abstractNumId w:val="245"/>
  </w:num>
  <w:num w:numId="174" w16cid:durableId="258295468">
    <w:abstractNumId w:val="209"/>
  </w:num>
  <w:num w:numId="175" w16cid:durableId="612328436">
    <w:abstractNumId w:val="177"/>
  </w:num>
  <w:num w:numId="176" w16cid:durableId="1511680663">
    <w:abstractNumId w:val="235"/>
  </w:num>
  <w:num w:numId="177" w16cid:durableId="253827403">
    <w:abstractNumId w:val="159"/>
  </w:num>
  <w:num w:numId="178" w16cid:durableId="317224420">
    <w:abstractNumId w:val="162"/>
  </w:num>
  <w:num w:numId="179" w16cid:durableId="178855142">
    <w:abstractNumId w:val="201"/>
  </w:num>
  <w:num w:numId="180" w16cid:durableId="1937401177">
    <w:abstractNumId w:val="93"/>
  </w:num>
  <w:num w:numId="181" w16cid:durableId="1390806200">
    <w:abstractNumId w:val="155"/>
  </w:num>
  <w:num w:numId="182" w16cid:durableId="1391340263">
    <w:abstractNumId w:val="75"/>
  </w:num>
  <w:num w:numId="183" w16cid:durableId="325669806">
    <w:abstractNumId w:val="188"/>
  </w:num>
  <w:num w:numId="184" w16cid:durableId="288098637">
    <w:abstractNumId w:val="86"/>
  </w:num>
  <w:num w:numId="185" w16cid:durableId="1047340267">
    <w:abstractNumId w:val="236"/>
  </w:num>
  <w:num w:numId="186" w16cid:durableId="1543983130">
    <w:abstractNumId w:val="173"/>
  </w:num>
  <w:num w:numId="187" w16cid:durableId="1157260887">
    <w:abstractNumId w:val="241"/>
  </w:num>
  <w:num w:numId="188" w16cid:durableId="1461802311">
    <w:abstractNumId w:val="41"/>
  </w:num>
  <w:num w:numId="189" w16cid:durableId="576596955">
    <w:abstractNumId w:val="0"/>
  </w:num>
  <w:num w:numId="190" w16cid:durableId="1600867406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 w16cid:durableId="3068990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1511525869">
    <w:abstractNumId w:val="192"/>
  </w:num>
  <w:num w:numId="193" w16cid:durableId="1682924556">
    <w:abstractNumId w:val="205"/>
  </w:num>
  <w:num w:numId="194" w16cid:durableId="1555849767">
    <w:abstractNumId w:val="138"/>
  </w:num>
  <w:num w:numId="195" w16cid:durableId="1890728206">
    <w:abstractNumId w:val="127"/>
  </w:num>
  <w:num w:numId="196" w16cid:durableId="1547522365">
    <w:abstractNumId w:val="40"/>
  </w:num>
  <w:num w:numId="197" w16cid:durableId="238176719">
    <w:abstractNumId w:val="222"/>
  </w:num>
  <w:num w:numId="198" w16cid:durableId="509104429">
    <w:abstractNumId w:val="199"/>
  </w:num>
  <w:num w:numId="199" w16cid:durableId="1343358785">
    <w:abstractNumId w:val="113"/>
  </w:num>
  <w:num w:numId="200" w16cid:durableId="1246837614">
    <w:abstractNumId w:val="203"/>
  </w:num>
  <w:num w:numId="201" w16cid:durableId="1679504371">
    <w:abstractNumId w:val="96"/>
  </w:num>
  <w:num w:numId="202" w16cid:durableId="1786536871">
    <w:abstractNumId w:val="174"/>
  </w:num>
  <w:num w:numId="203" w16cid:durableId="1053501636">
    <w:abstractNumId w:val="231"/>
  </w:num>
  <w:num w:numId="204" w16cid:durableId="1954171993">
    <w:abstractNumId w:val="164"/>
  </w:num>
  <w:num w:numId="205" w16cid:durableId="1707294664">
    <w:abstractNumId w:val="7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Verdana" w:hAnsi="Verdana" w:cs="Verdana"/>
          <w:b/>
          <w:i w:val="0"/>
          <w:sz w:val="17"/>
          <w:szCs w:val="17"/>
          <w:u w:val="none"/>
        </w:rPr>
      </w:lvl>
    </w:lvlOverride>
  </w:num>
  <w:num w:numId="206" w16cid:durableId="609432948">
    <w:abstractNumId w:val="7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360" w:hanging="360"/>
        </w:pPr>
        <w:rPr>
          <w:rFonts w:ascii="Verdana" w:hAnsi="Verdana" w:cs="Verdana"/>
          <w:b w:val="0"/>
          <w:i w:val="0"/>
          <w:sz w:val="17"/>
          <w:szCs w:val="17"/>
          <w:u w:val="none"/>
        </w:rPr>
      </w:lvl>
    </w:lvlOverride>
  </w:num>
  <w:num w:numId="207" w16cid:durableId="1847552600">
    <w:abstractNumId w:val="125"/>
  </w:num>
  <w:num w:numId="208" w16cid:durableId="2000381454">
    <w:abstractNumId w:val="57"/>
  </w:num>
  <w:num w:numId="209" w16cid:durableId="337737904">
    <w:abstractNumId w:val="8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 w16cid:durableId="115456983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 w16cid:durableId="1691368562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 w16cid:durableId="304050769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 w16cid:durableId="1818035651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 w16cid:durableId="834338887">
    <w:abstractNumId w:val="2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 w16cid:durableId="133957349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1432897475">
    <w:abstractNumId w:val="2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1311137067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 w16cid:durableId="2857830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 w16cid:durableId="44708707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 w16cid:durableId="64913083">
    <w:abstractNumId w:val="2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 w16cid:durableId="846670341">
    <w:abstractNumId w:val="171"/>
  </w:num>
  <w:num w:numId="222" w16cid:durableId="1216694504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 w16cid:durableId="883129997">
    <w:abstractNumId w:val="14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 w16cid:durableId="727652430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715544617">
    <w:abstractNumId w:val="2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 w16cid:durableId="1616205134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 w16cid:durableId="1774737899">
    <w:abstractNumId w:val="20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 w16cid:durableId="116027117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158167590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1673487613">
    <w:abstractNumId w:val="98"/>
  </w:num>
  <w:num w:numId="231" w16cid:durableId="254483213">
    <w:abstractNumId w:val="13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2115636716">
    <w:abstractNumId w:val="102"/>
  </w:num>
  <w:num w:numId="233" w16cid:durableId="697194921">
    <w:abstractNumId w:val="124"/>
  </w:num>
  <w:num w:numId="234" w16cid:durableId="1936553090">
    <w:abstractNumId w:val="104"/>
  </w:num>
  <w:num w:numId="235" w16cid:durableId="1028261624">
    <w:abstractNumId w:val="77"/>
  </w:num>
  <w:num w:numId="236" w16cid:durableId="786005377">
    <w:abstractNumId w:val="16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816"/>
    <w:rsid w:val="00023726"/>
    <w:rsid w:val="00033C4B"/>
    <w:rsid w:val="00045C06"/>
    <w:rsid w:val="0005064A"/>
    <w:rsid w:val="00067601"/>
    <w:rsid w:val="0007182F"/>
    <w:rsid w:val="00081744"/>
    <w:rsid w:val="00092030"/>
    <w:rsid w:val="00093DA1"/>
    <w:rsid w:val="000A4E3E"/>
    <w:rsid w:val="000D0E82"/>
    <w:rsid w:val="000F0795"/>
    <w:rsid w:val="00114F42"/>
    <w:rsid w:val="0016618F"/>
    <w:rsid w:val="001754B1"/>
    <w:rsid w:val="001A5B34"/>
    <w:rsid w:val="001B4DB7"/>
    <w:rsid w:val="001B5839"/>
    <w:rsid w:val="001C482D"/>
    <w:rsid w:val="001C6B91"/>
    <w:rsid w:val="001D7819"/>
    <w:rsid w:val="001F1401"/>
    <w:rsid w:val="00203555"/>
    <w:rsid w:val="00236434"/>
    <w:rsid w:val="00243765"/>
    <w:rsid w:val="00267A35"/>
    <w:rsid w:val="002A07ED"/>
    <w:rsid w:val="002C2515"/>
    <w:rsid w:val="002D7506"/>
    <w:rsid w:val="002F5AD3"/>
    <w:rsid w:val="0031034E"/>
    <w:rsid w:val="00311704"/>
    <w:rsid w:val="00335BD4"/>
    <w:rsid w:val="003528B3"/>
    <w:rsid w:val="0037580D"/>
    <w:rsid w:val="00391712"/>
    <w:rsid w:val="003B0B46"/>
    <w:rsid w:val="003B5FFC"/>
    <w:rsid w:val="003D2BC0"/>
    <w:rsid w:val="003E2CDB"/>
    <w:rsid w:val="0041425F"/>
    <w:rsid w:val="004258AE"/>
    <w:rsid w:val="004313F4"/>
    <w:rsid w:val="0044381E"/>
    <w:rsid w:val="00461958"/>
    <w:rsid w:val="00466A7D"/>
    <w:rsid w:val="00474345"/>
    <w:rsid w:val="00477DC5"/>
    <w:rsid w:val="004C4EC7"/>
    <w:rsid w:val="004D1731"/>
    <w:rsid w:val="004D2834"/>
    <w:rsid w:val="0052012F"/>
    <w:rsid w:val="00525DE1"/>
    <w:rsid w:val="0057091B"/>
    <w:rsid w:val="00582678"/>
    <w:rsid w:val="005B2097"/>
    <w:rsid w:val="00603D75"/>
    <w:rsid w:val="00605B98"/>
    <w:rsid w:val="00616A68"/>
    <w:rsid w:val="00626C3C"/>
    <w:rsid w:val="006342BD"/>
    <w:rsid w:val="00637C85"/>
    <w:rsid w:val="00657902"/>
    <w:rsid w:val="006656E1"/>
    <w:rsid w:val="00665F20"/>
    <w:rsid w:val="0068042D"/>
    <w:rsid w:val="006A0C83"/>
    <w:rsid w:val="006A359D"/>
    <w:rsid w:val="006B1FD1"/>
    <w:rsid w:val="006D663E"/>
    <w:rsid w:val="006D75B0"/>
    <w:rsid w:val="006E0C6F"/>
    <w:rsid w:val="006E3575"/>
    <w:rsid w:val="006E3837"/>
    <w:rsid w:val="006E74C0"/>
    <w:rsid w:val="006F5BF5"/>
    <w:rsid w:val="007253E7"/>
    <w:rsid w:val="00741741"/>
    <w:rsid w:val="00746D7B"/>
    <w:rsid w:val="00746E5C"/>
    <w:rsid w:val="00753734"/>
    <w:rsid w:val="00767222"/>
    <w:rsid w:val="00770C31"/>
    <w:rsid w:val="00785274"/>
    <w:rsid w:val="00790F25"/>
    <w:rsid w:val="00792AD9"/>
    <w:rsid w:val="007A302E"/>
    <w:rsid w:val="00800E93"/>
    <w:rsid w:val="00820A8E"/>
    <w:rsid w:val="008375D4"/>
    <w:rsid w:val="00847C25"/>
    <w:rsid w:val="008E6FF6"/>
    <w:rsid w:val="00933C20"/>
    <w:rsid w:val="00946FB6"/>
    <w:rsid w:val="009868FC"/>
    <w:rsid w:val="009C7A9B"/>
    <w:rsid w:val="009E482B"/>
    <w:rsid w:val="009E682C"/>
    <w:rsid w:val="00A02D48"/>
    <w:rsid w:val="00A031C3"/>
    <w:rsid w:val="00A05A9B"/>
    <w:rsid w:val="00A254C5"/>
    <w:rsid w:val="00A32B1B"/>
    <w:rsid w:val="00A403E8"/>
    <w:rsid w:val="00A46301"/>
    <w:rsid w:val="00A46E4C"/>
    <w:rsid w:val="00A95A63"/>
    <w:rsid w:val="00AA16B1"/>
    <w:rsid w:val="00AA4910"/>
    <w:rsid w:val="00AD069A"/>
    <w:rsid w:val="00AE1E5E"/>
    <w:rsid w:val="00AE2FFE"/>
    <w:rsid w:val="00B17540"/>
    <w:rsid w:val="00B21F34"/>
    <w:rsid w:val="00B24620"/>
    <w:rsid w:val="00B25415"/>
    <w:rsid w:val="00B5228A"/>
    <w:rsid w:val="00B74381"/>
    <w:rsid w:val="00BE4C3C"/>
    <w:rsid w:val="00C108AF"/>
    <w:rsid w:val="00C25279"/>
    <w:rsid w:val="00C35437"/>
    <w:rsid w:val="00C53B7C"/>
    <w:rsid w:val="00CC08EA"/>
    <w:rsid w:val="00CC7320"/>
    <w:rsid w:val="00D114CC"/>
    <w:rsid w:val="00D2164B"/>
    <w:rsid w:val="00D32600"/>
    <w:rsid w:val="00D42A81"/>
    <w:rsid w:val="00D62B4E"/>
    <w:rsid w:val="00D96B75"/>
    <w:rsid w:val="00DA683D"/>
    <w:rsid w:val="00DA7629"/>
    <w:rsid w:val="00DB3894"/>
    <w:rsid w:val="00DC7A98"/>
    <w:rsid w:val="00E07B73"/>
    <w:rsid w:val="00E13341"/>
    <w:rsid w:val="00E20896"/>
    <w:rsid w:val="00E33428"/>
    <w:rsid w:val="00E36BB6"/>
    <w:rsid w:val="00E65EB2"/>
    <w:rsid w:val="00E8587C"/>
    <w:rsid w:val="00EB1D41"/>
    <w:rsid w:val="00EE2001"/>
    <w:rsid w:val="00F10E0A"/>
    <w:rsid w:val="00F262AB"/>
    <w:rsid w:val="00F36635"/>
    <w:rsid w:val="00F379AB"/>
    <w:rsid w:val="00F47BC9"/>
    <w:rsid w:val="00F55816"/>
    <w:rsid w:val="00F57B0D"/>
    <w:rsid w:val="00F97AFE"/>
    <w:rsid w:val="00FB1BCE"/>
    <w:rsid w:val="00FD7269"/>
    <w:rsid w:val="00FE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63A8D"/>
  <w15:chartTrackingRefBased/>
  <w15:docId w15:val="{2D26FAB5-B6EC-4E00-B031-80BF59BD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C482D"/>
    <w:pPr>
      <w:keepNext/>
      <w:jc w:val="center"/>
      <w:outlineLvl w:val="0"/>
    </w:pPr>
    <w:rPr>
      <w:rFonts w:ascii="Arial Narrow" w:hAnsi="Arial Narrow"/>
      <w:b/>
      <w:szCs w:val="20"/>
      <w:u w:val="single"/>
    </w:rPr>
  </w:style>
  <w:style w:type="paragraph" w:styleId="Nagwek2">
    <w:name w:val="heading 2"/>
    <w:basedOn w:val="Normalny"/>
    <w:next w:val="Normalny"/>
    <w:link w:val="Nagwek2Znak"/>
    <w:qFormat/>
    <w:rsid w:val="001C482D"/>
    <w:pPr>
      <w:keepNext/>
      <w:outlineLvl w:val="1"/>
    </w:pPr>
    <w:rPr>
      <w:rFonts w:ascii="Arial Narrow" w:hAnsi="Arial Narrow"/>
      <w:b/>
      <w:sz w:val="22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1C482D"/>
    <w:pPr>
      <w:keepNext/>
      <w:jc w:val="center"/>
      <w:outlineLvl w:val="2"/>
    </w:pPr>
    <w:rPr>
      <w:rFonts w:ascii="Arial Narrow" w:hAnsi="Arial Narrow"/>
      <w:b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1C482D"/>
    <w:pPr>
      <w:keepNext/>
      <w:jc w:val="center"/>
      <w:outlineLvl w:val="3"/>
    </w:pPr>
    <w:rPr>
      <w:rFonts w:ascii="Arial Narrow" w:hAnsi="Arial Narrow"/>
      <w:b/>
      <w:sz w:val="22"/>
      <w:szCs w:val="20"/>
    </w:rPr>
  </w:style>
  <w:style w:type="paragraph" w:styleId="Nagwek5">
    <w:name w:val="heading 5"/>
    <w:basedOn w:val="Normalny"/>
    <w:next w:val="Normalny"/>
    <w:link w:val="Nagwek5Znak"/>
    <w:qFormat/>
    <w:rsid w:val="001C482D"/>
    <w:pPr>
      <w:keepNext/>
      <w:jc w:val="center"/>
      <w:outlineLvl w:val="4"/>
    </w:pPr>
    <w:rPr>
      <w:rFonts w:ascii="Arial" w:hAnsi="Arial"/>
      <w:b/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rsid w:val="001C482D"/>
    <w:pPr>
      <w:keepNext/>
      <w:ind w:firstLine="431"/>
      <w:jc w:val="center"/>
      <w:outlineLvl w:val="5"/>
    </w:pPr>
    <w:rPr>
      <w:b/>
      <w:sz w:val="22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C482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C482D"/>
    <w:pPr>
      <w:keepNext/>
      <w:outlineLvl w:val="7"/>
    </w:pPr>
    <w:rPr>
      <w:rFonts w:ascii="Arial Narrow" w:hAnsi="Arial Narrow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F97AF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F97AFE"/>
    <w:pPr>
      <w:spacing w:before="100" w:beforeAutospacing="1" w:after="100" w:afterAutospacing="1"/>
    </w:pPr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rsid w:val="001C482D"/>
    <w:rPr>
      <w:rFonts w:ascii="Arial Narrow" w:hAnsi="Arial Narrow"/>
      <w:b/>
      <w:sz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1C482D"/>
    <w:rPr>
      <w:rFonts w:ascii="Arial Narrow" w:hAnsi="Arial Narrow"/>
      <w:b/>
      <w:sz w:val="22"/>
      <w:u w:val="single"/>
    </w:rPr>
  </w:style>
  <w:style w:type="character" w:customStyle="1" w:styleId="Nagwek3Znak">
    <w:name w:val="Nagłówek 3 Znak"/>
    <w:basedOn w:val="Domylnaczcionkaakapitu"/>
    <w:link w:val="Nagwek3"/>
    <w:rsid w:val="001C482D"/>
    <w:rPr>
      <w:rFonts w:ascii="Arial Narrow" w:hAnsi="Arial Narrow"/>
      <w:b/>
      <w:sz w:val="32"/>
    </w:rPr>
  </w:style>
  <w:style w:type="character" w:customStyle="1" w:styleId="Nagwek4Znak">
    <w:name w:val="Nagłówek 4 Znak"/>
    <w:basedOn w:val="Domylnaczcionkaakapitu"/>
    <w:link w:val="Nagwek4"/>
    <w:rsid w:val="001C482D"/>
    <w:rPr>
      <w:rFonts w:ascii="Arial Narrow" w:hAnsi="Arial Narrow"/>
      <w:b/>
      <w:sz w:val="22"/>
    </w:rPr>
  </w:style>
  <w:style w:type="character" w:customStyle="1" w:styleId="Nagwek5Znak">
    <w:name w:val="Nagłówek 5 Znak"/>
    <w:basedOn w:val="Domylnaczcionkaakapitu"/>
    <w:link w:val="Nagwek5"/>
    <w:rsid w:val="001C482D"/>
    <w:rPr>
      <w:rFonts w:ascii="Arial" w:hAnsi="Arial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1C482D"/>
    <w:rPr>
      <w:b/>
      <w:sz w:val="22"/>
      <w:u w:val="single"/>
    </w:rPr>
  </w:style>
  <w:style w:type="character" w:customStyle="1" w:styleId="Nagwek7Znak">
    <w:name w:val="Nagłówek 7 Znak"/>
    <w:basedOn w:val="Domylnaczcionkaakapitu"/>
    <w:link w:val="Nagwek7"/>
    <w:rsid w:val="001C482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C482D"/>
    <w:rPr>
      <w:rFonts w:ascii="Arial Narrow" w:hAnsi="Arial Narrow"/>
      <w:b/>
      <w:sz w:val="26"/>
    </w:rPr>
  </w:style>
  <w:style w:type="paragraph" w:styleId="Tekstpodstawowy">
    <w:name w:val="Body Text"/>
    <w:aliases w:val="(F2),body text,contents,Szövegtörzs"/>
    <w:basedOn w:val="Normalny"/>
    <w:link w:val="TekstpodstawowyZnak"/>
    <w:rsid w:val="001C482D"/>
    <w:pPr>
      <w:tabs>
        <w:tab w:val="left" w:pos="3552"/>
        <w:tab w:val="left" w:pos="5894"/>
        <w:tab w:val="left" w:pos="9033"/>
      </w:tabs>
    </w:pPr>
    <w:rPr>
      <w:rFonts w:ascii="Arial Narrow" w:hAnsi="Arial Narrow"/>
      <w:sz w:val="22"/>
      <w:szCs w:val="20"/>
    </w:rPr>
  </w:style>
  <w:style w:type="character" w:customStyle="1" w:styleId="TekstpodstawowyZnak">
    <w:name w:val="Tekst podstawowy Znak"/>
    <w:aliases w:val="(F2) Znak,body text Znak,contents Znak,Szövegtörzs Znak"/>
    <w:basedOn w:val="Domylnaczcionkaakapitu"/>
    <w:link w:val="Tekstpodstawowy"/>
    <w:rsid w:val="001C482D"/>
    <w:rPr>
      <w:rFonts w:ascii="Arial Narrow" w:hAnsi="Arial Narrow"/>
      <w:sz w:val="22"/>
    </w:rPr>
  </w:style>
  <w:style w:type="paragraph" w:styleId="Tekstpodstawowy2">
    <w:name w:val="Body Text 2"/>
    <w:basedOn w:val="Normalny"/>
    <w:link w:val="Tekstpodstawowy2Znak"/>
    <w:rsid w:val="001C482D"/>
    <w:pPr>
      <w:jc w:val="center"/>
    </w:pPr>
    <w:rPr>
      <w:rFonts w:ascii="Arial Narrow" w:hAnsi="Arial Narrow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1C482D"/>
    <w:rPr>
      <w:rFonts w:ascii="Arial Narrow" w:hAnsi="Arial Narrow"/>
      <w:sz w:val="22"/>
    </w:rPr>
  </w:style>
  <w:style w:type="paragraph" w:styleId="Tekstpodstawowy3">
    <w:name w:val="Body Text 3"/>
    <w:basedOn w:val="Normalny"/>
    <w:link w:val="Tekstpodstawowy3Znak"/>
    <w:rsid w:val="001C482D"/>
    <w:rPr>
      <w:rFonts w:ascii="Arial Narrow" w:hAnsi="Arial Narrow"/>
      <w:b/>
      <w:i/>
      <w:sz w:val="22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1C482D"/>
    <w:rPr>
      <w:rFonts w:ascii="Arial Narrow" w:hAnsi="Arial Narrow"/>
      <w:b/>
      <w:i/>
      <w:sz w:val="22"/>
      <w:u w:val="single"/>
    </w:rPr>
  </w:style>
  <w:style w:type="paragraph" w:styleId="Nagwek">
    <w:name w:val="header"/>
    <w:basedOn w:val="Normalny"/>
    <w:link w:val="NagwekZnak"/>
    <w:uiPriority w:val="99"/>
    <w:rsid w:val="001C482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C482D"/>
  </w:style>
  <w:style w:type="paragraph" w:styleId="Stopka">
    <w:name w:val="footer"/>
    <w:basedOn w:val="Normalny"/>
    <w:link w:val="StopkaZnak"/>
    <w:rsid w:val="001C482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1C482D"/>
  </w:style>
  <w:style w:type="character" w:styleId="Numerstrony">
    <w:name w:val="page number"/>
    <w:basedOn w:val="Domylnaczcionkaakapitu"/>
    <w:rsid w:val="001C482D"/>
  </w:style>
  <w:style w:type="paragraph" w:customStyle="1" w:styleId="Nagwek10">
    <w:name w:val="Nag?Ńwek 1"/>
    <w:basedOn w:val="Normalny"/>
    <w:next w:val="Normalny"/>
    <w:rsid w:val="001C482D"/>
    <w:pPr>
      <w:keepNext/>
      <w:jc w:val="center"/>
    </w:pPr>
    <w:rPr>
      <w:rFonts w:ascii="Arial" w:hAnsi="Arial"/>
      <w:b/>
      <w:caps/>
      <w:szCs w:val="20"/>
    </w:rPr>
  </w:style>
  <w:style w:type="paragraph" w:styleId="Tekstpodstawowywcity">
    <w:name w:val="Body Text Indent"/>
    <w:basedOn w:val="Normalny"/>
    <w:link w:val="TekstpodstawowywcityZnak"/>
    <w:rsid w:val="001C482D"/>
    <w:pPr>
      <w:tabs>
        <w:tab w:val="right" w:pos="284"/>
      </w:tabs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C482D"/>
    <w:rPr>
      <w:rFonts w:ascii="Arial" w:hAnsi="Arial"/>
    </w:rPr>
  </w:style>
  <w:style w:type="paragraph" w:customStyle="1" w:styleId="Tekstpodstawowywcity1">
    <w:name w:val="Tekst podstawowy wci?ty1"/>
    <w:basedOn w:val="Normalny"/>
    <w:rsid w:val="001C482D"/>
    <w:pPr>
      <w:tabs>
        <w:tab w:val="left" w:pos="644"/>
      </w:tabs>
      <w:ind w:left="1701" w:hanging="283"/>
      <w:jc w:val="both"/>
    </w:pPr>
    <w:rPr>
      <w:rFonts w:ascii="Arial" w:hAnsi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1C482D"/>
    <w:pPr>
      <w:ind w:left="1276" w:hanging="992"/>
      <w:jc w:val="both"/>
    </w:pPr>
    <w:rPr>
      <w:rFonts w:ascii="Arial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C482D"/>
    <w:rPr>
      <w:rFonts w:ascii="Arial" w:hAnsi="Arial"/>
    </w:rPr>
  </w:style>
  <w:style w:type="paragraph" w:customStyle="1" w:styleId="Nagwek11">
    <w:name w:val="Nag?—wek 1"/>
    <w:basedOn w:val="Normalny"/>
    <w:next w:val="Normalny"/>
    <w:rsid w:val="001C482D"/>
    <w:pPr>
      <w:keepNext/>
      <w:spacing w:before="240" w:after="60"/>
      <w:ind w:left="708" w:hanging="708"/>
    </w:pPr>
    <w:rPr>
      <w:rFonts w:ascii="Arial" w:hAnsi="Arial"/>
      <w:b/>
      <w:kern w:val="28"/>
      <w:sz w:val="28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C482D"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482D"/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1C482D"/>
    <w:pPr>
      <w:tabs>
        <w:tab w:val="right" w:pos="284"/>
        <w:tab w:val="left" w:pos="408"/>
      </w:tabs>
      <w:ind w:left="426" w:hanging="426"/>
      <w:jc w:val="both"/>
    </w:pPr>
    <w:rPr>
      <w:rFonts w:ascii="Arial Narrow" w:hAnsi="Arial Narrow"/>
      <w:b/>
      <w:color w:val="008000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C482D"/>
    <w:rPr>
      <w:rFonts w:ascii="Arial Narrow" w:hAnsi="Arial Narrow"/>
      <w:b/>
      <w:color w:val="008000"/>
    </w:rPr>
  </w:style>
  <w:style w:type="paragraph" w:customStyle="1" w:styleId="Tekstpodstawowy21">
    <w:name w:val="Tekst podstawowy 21"/>
    <w:basedOn w:val="Normalny"/>
    <w:rsid w:val="001C482D"/>
    <w:pPr>
      <w:ind w:left="426" w:hanging="426"/>
      <w:jc w:val="both"/>
    </w:pPr>
    <w:rPr>
      <w:rFonts w:ascii="Arial" w:hAnsi="Arial"/>
      <w:sz w:val="20"/>
      <w:szCs w:val="20"/>
    </w:rPr>
  </w:style>
  <w:style w:type="paragraph" w:customStyle="1" w:styleId="Blockquote">
    <w:name w:val="Blockquote"/>
    <w:basedOn w:val="Normalny"/>
    <w:rsid w:val="001C482D"/>
    <w:pPr>
      <w:spacing w:before="100" w:after="100"/>
      <w:ind w:left="360" w:right="360"/>
    </w:pPr>
    <w:rPr>
      <w:snapToGrid w:val="0"/>
      <w:szCs w:val="20"/>
    </w:rPr>
  </w:style>
  <w:style w:type="table" w:styleId="Tabela-Siatka">
    <w:name w:val="Table Grid"/>
    <w:basedOn w:val="Standardowy"/>
    <w:rsid w:val="001C4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rsid w:val="001C482D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WW-Tekstpodstawowy2">
    <w:name w:val="WW-Tekst podstawowy 2"/>
    <w:basedOn w:val="Normalny"/>
    <w:rsid w:val="001C482D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</w:rPr>
  </w:style>
  <w:style w:type="paragraph" w:styleId="Lista">
    <w:name w:val="List"/>
    <w:basedOn w:val="Normalny"/>
    <w:rsid w:val="001C482D"/>
    <w:pPr>
      <w:ind w:left="283" w:hanging="283"/>
    </w:pPr>
  </w:style>
  <w:style w:type="paragraph" w:customStyle="1" w:styleId="WW-Tekstpodstawowywcity2">
    <w:name w:val="WW-Tekst podstawowy wcięty 2"/>
    <w:basedOn w:val="Normalny"/>
    <w:rsid w:val="001C482D"/>
    <w:pPr>
      <w:suppressAutoHyphens/>
      <w:spacing w:before="280" w:after="280"/>
      <w:ind w:left="720"/>
      <w:jc w:val="both"/>
    </w:pPr>
    <w:rPr>
      <w:sz w:val="22"/>
      <w:szCs w:val="22"/>
      <w:lang w:eastAsia="ar-SA"/>
    </w:rPr>
  </w:style>
  <w:style w:type="character" w:customStyle="1" w:styleId="WW8Num2z0">
    <w:name w:val="WW8Num2z0"/>
    <w:rsid w:val="001C482D"/>
    <w:rPr>
      <w:rFonts w:ascii="Times New Roman" w:hAnsi="Times New Roman" w:cs="Times New Roman"/>
    </w:rPr>
  </w:style>
  <w:style w:type="character" w:customStyle="1" w:styleId="BodyTextChar">
    <w:name w:val="Body Text Char"/>
    <w:locked/>
    <w:rsid w:val="001C482D"/>
    <w:rPr>
      <w:rFonts w:ascii="Arial Narrow" w:hAnsi="Arial Narrow"/>
      <w:sz w:val="22"/>
      <w:lang w:val="pl-PL" w:eastAsia="pl-PL" w:bidi="ar-SA"/>
    </w:rPr>
  </w:style>
  <w:style w:type="paragraph" w:customStyle="1" w:styleId="lit">
    <w:name w:val="lit"/>
    <w:rsid w:val="001C482D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txt-new">
    <w:name w:val="txt-new"/>
    <w:basedOn w:val="Domylnaczcionkaakapitu"/>
    <w:rsid w:val="001C482D"/>
  </w:style>
  <w:style w:type="character" w:customStyle="1" w:styleId="tabulatory">
    <w:name w:val="tabulatory"/>
    <w:basedOn w:val="Domylnaczcionkaakapitu"/>
    <w:rsid w:val="001C482D"/>
  </w:style>
  <w:style w:type="paragraph" w:customStyle="1" w:styleId="Akapitzlist1">
    <w:name w:val="Akapit z listą1"/>
    <w:basedOn w:val="Normalny"/>
    <w:rsid w:val="001C482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uchili">
    <w:name w:val="luc_hili"/>
    <w:basedOn w:val="Domylnaczcionkaakapitu"/>
    <w:rsid w:val="001C482D"/>
  </w:style>
  <w:style w:type="paragraph" w:styleId="Tekstdymka">
    <w:name w:val="Balloon Text"/>
    <w:basedOn w:val="Normalny"/>
    <w:link w:val="TekstdymkaZnak"/>
    <w:rsid w:val="001C48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C482D"/>
    <w:rPr>
      <w:rFonts w:ascii="Segoe UI" w:hAnsi="Segoe UI" w:cs="Segoe UI"/>
      <w:sz w:val="18"/>
      <w:szCs w:val="18"/>
    </w:rPr>
  </w:style>
  <w:style w:type="character" w:customStyle="1" w:styleId="ng-binding">
    <w:name w:val="ng-binding"/>
    <w:basedOn w:val="Domylnaczcionkaakapitu"/>
    <w:rsid w:val="001C482D"/>
  </w:style>
  <w:style w:type="paragraph" w:styleId="Akapitzlist">
    <w:name w:val="List Paragraph"/>
    <w:aliases w:val="CW_Lista,Numerowanie,BulletC,Wyliczanie,Obiekt,normalny tekst,Akapit z listą31,Bullets,CP-UC,CP-Punkty,Bullet List,List - bullets,Equipment,Bullet 1,List Paragraph1,List Paragraph Char Char,b1,Figure_name,Numbered Indented Text,lp1,Ref,L1"/>
    <w:basedOn w:val="Normalny"/>
    <w:link w:val="AkapitzlistZnak"/>
    <w:uiPriority w:val="34"/>
    <w:qFormat/>
    <w:rsid w:val="001C482D"/>
    <w:pPr>
      <w:ind w:left="708"/>
    </w:pPr>
    <w:rPr>
      <w:sz w:val="20"/>
      <w:szCs w:val="20"/>
    </w:rPr>
  </w:style>
  <w:style w:type="paragraph" w:customStyle="1" w:styleId="Default">
    <w:name w:val="Default"/>
    <w:rsid w:val="001C482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kapitzlistZnak">
    <w:name w:val="Akapit z listą Znak"/>
    <w:aliases w:val="CW_Lista Znak,Numerowanie Znak,BulletC Znak,Wyliczanie Znak,Obiekt Znak,normalny tekst Znak,Akapit z listą31 Znak,Bullets Znak,CP-UC Znak,CP-Punkty Znak,Bullet List Znak,List - bullets Znak,Equipment Znak,Bullet 1 Znak,b1 Znak"/>
    <w:link w:val="Akapitzlist"/>
    <w:uiPriority w:val="34"/>
    <w:qFormat/>
    <w:locked/>
    <w:rsid w:val="001C482D"/>
  </w:style>
  <w:style w:type="paragraph" w:customStyle="1" w:styleId="ZLITPKTzmpktliter">
    <w:name w:val="Z_LIT/PKT – zm. pkt literą"/>
    <w:basedOn w:val="Normalny"/>
    <w:uiPriority w:val="47"/>
    <w:qFormat/>
    <w:rsid w:val="001C482D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paragraph" w:customStyle="1" w:styleId="Naglwekstrony">
    <w:name w:val="Naglówek strony"/>
    <w:basedOn w:val="Normalny"/>
    <w:rsid w:val="001C482D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styleId="Odwoaniedokomentarza">
    <w:name w:val="annotation reference"/>
    <w:uiPriority w:val="99"/>
    <w:rsid w:val="001C48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C48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482D"/>
  </w:style>
  <w:style w:type="paragraph" w:styleId="Tematkomentarza">
    <w:name w:val="annotation subject"/>
    <w:basedOn w:val="Tekstkomentarza"/>
    <w:next w:val="Tekstkomentarza"/>
    <w:link w:val="TematkomentarzaZnak"/>
    <w:rsid w:val="001C48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C482D"/>
    <w:rPr>
      <w:b/>
      <w:bCs/>
    </w:rPr>
  </w:style>
  <w:style w:type="paragraph" w:styleId="Tekstprzypisukocowego">
    <w:name w:val="endnote text"/>
    <w:basedOn w:val="Normalny"/>
    <w:link w:val="TekstprzypisukocowegoZnak"/>
    <w:rsid w:val="001C48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C482D"/>
  </w:style>
  <w:style w:type="character" w:styleId="Odwoanieprzypisukocowego">
    <w:name w:val="endnote reference"/>
    <w:rsid w:val="001C482D"/>
    <w:rPr>
      <w:vertAlign w:val="superscript"/>
    </w:rPr>
  </w:style>
  <w:style w:type="paragraph" w:customStyle="1" w:styleId="ListParagraph2">
    <w:name w:val="List Paragraph2"/>
    <w:basedOn w:val="Normalny"/>
    <w:rsid w:val="001C482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resc1">
    <w:name w:val="Tresc1"/>
    <w:basedOn w:val="Normalny"/>
    <w:rsid w:val="001C482D"/>
    <w:pPr>
      <w:spacing w:before="120" w:after="120"/>
      <w:jc w:val="center"/>
    </w:pPr>
    <w:rPr>
      <w:rFonts w:ascii="Tahoma" w:eastAsia="Calibri" w:hAnsi="Tahoma" w:cs="Tahoma"/>
      <w:color w:val="000000"/>
      <w:lang w:eastAsia="zh-CN"/>
    </w:rPr>
  </w:style>
  <w:style w:type="paragraph" w:customStyle="1" w:styleId="Kolorowalistaakcent11">
    <w:name w:val="Kolorowa lista — akcent 11"/>
    <w:basedOn w:val="Normalny"/>
    <w:rsid w:val="001C482D"/>
    <w:pPr>
      <w:spacing w:after="200" w:line="276" w:lineRule="auto"/>
      <w:ind w:left="720"/>
    </w:pPr>
    <w:rPr>
      <w:rFonts w:ascii="Calibri" w:hAnsi="Calibri" w:cs="Calibri"/>
      <w:noProof/>
      <w:sz w:val="22"/>
      <w:szCs w:val="22"/>
      <w:lang w:val="cs-CZ" w:eastAsia="en-US"/>
    </w:rPr>
  </w:style>
  <w:style w:type="character" w:styleId="Pogrubienie">
    <w:name w:val="Strong"/>
    <w:uiPriority w:val="22"/>
    <w:qFormat/>
    <w:rsid w:val="001C482D"/>
    <w:rPr>
      <w:b/>
      <w:bCs/>
    </w:rPr>
  </w:style>
  <w:style w:type="character" w:customStyle="1" w:styleId="Teksttreci5">
    <w:name w:val="Tekst treści (5)_"/>
    <w:link w:val="Teksttreci50"/>
    <w:locked/>
    <w:rsid w:val="001C482D"/>
    <w:rPr>
      <w:rFonts w:ascii="Verdana" w:hAnsi="Verdana" w:cs="Verdana"/>
      <w:b/>
      <w:bCs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1C482D"/>
    <w:pPr>
      <w:widowControl w:val="0"/>
      <w:shd w:val="clear" w:color="auto" w:fill="FFFFFF"/>
      <w:spacing w:before="360" w:after="180" w:line="288" w:lineRule="exact"/>
      <w:jc w:val="both"/>
    </w:pPr>
    <w:rPr>
      <w:rFonts w:ascii="Verdana" w:hAnsi="Verdana" w:cs="Verdana"/>
      <w:b/>
      <w:bCs/>
      <w:sz w:val="23"/>
      <w:szCs w:val="23"/>
    </w:rPr>
  </w:style>
  <w:style w:type="character" w:customStyle="1" w:styleId="Teksttreci5Kursywa">
    <w:name w:val="Tekst treści (5) + Kursywa"/>
    <w:rsid w:val="001C482D"/>
    <w:rPr>
      <w:rFonts w:ascii="Verdana" w:eastAsia="Times New Roman" w:hAnsi="Verdana" w:cs="Verdana"/>
      <w:b/>
      <w:bCs/>
      <w:i/>
      <w:iCs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">
    <w:name w:val="Tekst treści_"/>
    <w:link w:val="Teksttreci1"/>
    <w:locked/>
    <w:rsid w:val="001C482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C482D"/>
    <w:pPr>
      <w:widowControl w:val="0"/>
      <w:shd w:val="clear" w:color="auto" w:fill="FFFFFF"/>
      <w:spacing w:before="240" w:after="420" w:line="346" w:lineRule="exact"/>
      <w:ind w:hanging="660"/>
      <w:jc w:val="center"/>
    </w:pPr>
    <w:rPr>
      <w:rFonts w:ascii="Verdana" w:hAnsi="Verdana" w:cs="Verdana"/>
      <w:sz w:val="19"/>
      <w:szCs w:val="19"/>
    </w:rPr>
  </w:style>
  <w:style w:type="character" w:customStyle="1" w:styleId="Nagwek20">
    <w:name w:val="Nagłówek #2_"/>
    <w:link w:val="Nagwek21"/>
    <w:locked/>
    <w:rsid w:val="001C482D"/>
    <w:rPr>
      <w:rFonts w:ascii="Verdana" w:hAnsi="Verdana" w:cs="Verdana"/>
      <w:b/>
      <w:bCs/>
      <w:sz w:val="23"/>
      <w:szCs w:val="23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1C482D"/>
    <w:pPr>
      <w:widowControl w:val="0"/>
      <w:shd w:val="clear" w:color="auto" w:fill="FFFFFF"/>
      <w:spacing w:before="3300" w:line="240" w:lineRule="atLeast"/>
      <w:ind w:hanging="600"/>
      <w:jc w:val="center"/>
      <w:outlineLvl w:val="1"/>
    </w:pPr>
    <w:rPr>
      <w:rFonts w:ascii="Verdana" w:hAnsi="Verdana" w:cs="Verdana"/>
      <w:b/>
      <w:bCs/>
      <w:sz w:val="23"/>
      <w:szCs w:val="23"/>
    </w:rPr>
  </w:style>
  <w:style w:type="character" w:customStyle="1" w:styleId="Nagwek2Kursywa">
    <w:name w:val="Nagłówek #2 + Kursywa"/>
    <w:rsid w:val="001C482D"/>
    <w:rPr>
      <w:rFonts w:ascii="Verdana" w:eastAsia="Times New Roman" w:hAnsi="Verdana" w:cs="Verdana"/>
      <w:b/>
      <w:bCs/>
      <w:i/>
      <w:iCs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Znak1">
    <w:name w:val="Nagłówek Znak1"/>
    <w:uiPriority w:val="99"/>
    <w:rsid w:val="001C482D"/>
    <w:rPr>
      <w:rFonts w:ascii="Arial" w:hAnsi="Arial" w:cs="Arial"/>
      <w:sz w:val="24"/>
      <w:lang w:eastAsia="ar-SA"/>
    </w:rPr>
  </w:style>
  <w:style w:type="character" w:styleId="Odwoanieprzypisudolnego">
    <w:name w:val="footnote reference"/>
    <w:uiPriority w:val="99"/>
    <w:rsid w:val="001C482D"/>
    <w:rPr>
      <w:vertAlign w:val="superscript"/>
    </w:rPr>
  </w:style>
  <w:style w:type="character" w:customStyle="1" w:styleId="Teksttreci2">
    <w:name w:val="Tekst treści (2)_"/>
    <w:link w:val="Teksttreci20"/>
    <w:rsid w:val="001C482D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C482D"/>
    <w:pPr>
      <w:widowControl w:val="0"/>
      <w:shd w:val="clear" w:color="auto" w:fill="FFFFFF"/>
      <w:spacing w:before="600" w:after="180" w:line="0" w:lineRule="atLeast"/>
      <w:ind w:hanging="740"/>
      <w:jc w:val="both"/>
    </w:pPr>
    <w:rPr>
      <w:rFonts w:ascii="Arial" w:eastAsia="Arial" w:hAnsi="Arial" w:cs="Arial"/>
      <w:sz w:val="20"/>
      <w:szCs w:val="20"/>
    </w:rPr>
  </w:style>
  <w:style w:type="paragraph" w:styleId="Poprawka">
    <w:name w:val="Revision"/>
    <w:hidden/>
    <w:uiPriority w:val="99"/>
    <w:rsid w:val="001C482D"/>
  </w:style>
  <w:style w:type="paragraph" w:customStyle="1" w:styleId="Standard">
    <w:name w:val="Standard"/>
    <w:qFormat/>
    <w:rsid w:val="001C482D"/>
    <w:pPr>
      <w:suppressAutoHyphens/>
      <w:autoSpaceDN w:val="0"/>
      <w:textAlignment w:val="baseline"/>
    </w:pPr>
    <w:rPr>
      <w:kern w:val="3"/>
      <w:lang w:eastAsia="zh-CN"/>
    </w:rPr>
  </w:style>
  <w:style w:type="character" w:customStyle="1" w:styleId="markedcontent">
    <w:name w:val="markedcontent"/>
    <w:rsid w:val="001C482D"/>
  </w:style>
  <w:style w:type="numbering" w:customStyle="1" w:styleId="WW8Num7">
    <w:name w:val="WW8Num7"/>
    <w:basedOn w:val="Bezlisty"/>
    <w:rsid w:val="001C482D"/>
    <w:pPr>
      <w:numPr>
        <w:numId w:val="1"/>
      </w:numPr>
    </w:pPr>
  </w:style>
  <w:style w:type="numbering" w:customStyle="1" w:styleId="WW8Num33">
    <w:name w:val="WW8Num33"/>
    <w:basedOn w:val="Bezlisty"/>
    <w:rsid w:val="001C482D"/>
    <w:pPr>
      <w:numPr>
        <w:numId w:val="2"/>
      </w:numPr>
    </w:pPr>
  </w:style>
  <w:style w:type="numbering" w:customStyle="1" w:styleId="WW8Num42">
    <w:name w:val="WW8Num42"/>
    <w:basedOn w:val="Bezlisty"/>
    <w:rsid w:val="001C482D"/>
    <w:pPr>
      <w:numPr>
        <w:numId w:val="3"/>
      </w:numPr>
    </w:pPr>
  </w:style>
  <w:style w:type="numbering" w:customStyle="1" w:styleId="WW8Num50">
    <w:name w:val="WW8Num50"/>
    <w:basedOn w:val="Bezlisty"/>
    <w:rsid w:val="001C482D"/>
    <w:pPr>
      <w:numPr>
        <w:numId w:val="4"/>
      </w:numPr>
    </w:pPr>
  </w:style>
  <w:style w:type="table" w:styleId="Zwykatabela1">
    <w:name w:val="Plain Table 1"/>
    <w:basedOn w:val="Standardowy"/>
    <w:uiPriority w:val="41"/>
    <w:rsid w:val="001C482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1C48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extbodyindent">
    <w:name w:val="Text body indent"/>
    <w:basedOn w:val="Standard"/>
    <w:rsid w:val="001C482D"/>
    <w:pPr>
      <w:tabs>
        <w:tab w:val="right" w:pos="568"/>
      </w:tabs>
      <w:ind w:left="284" w:hanging="284"/>
      <w:jc w:val="both"/>
    </w:pPr>
    <w:rPr>
      <w:rFonts w:ascii="Arial" w:hAnsi="Arial" w:cs="Arial"/>
    </w:rPr>
  </w:style>
  <w:style w:type="numbering" w:customStyle="1" w:styleId="WW8Num35">
    <w:name w:val="WW8Num35"/>
    <w:basedOn w:val="Bezlisty"/>
    <w:rsid w:val="001C482D"/>
    <w:pPr>
      <w:numPr>
        <w:numId w:val="5"/>
      </w:numPr>
    </w:pPr>
  </w:style>
  <w:style w:type="numbering" w:customStyle="1" w:styleId="WW8Num44">
    <w:name w:val="WW8Num44"/>
    <w:basedOn w:val="Bezlisty"/>
    <w:rsid w:val="001C482D"/>
    <w:pPr>
      <w:numPr>
        <w:numId w:val="6"/>
      </w:numPr>
    </w:pPr>
  </w:style>
  <w:style w:type="character" w:styleId="Uwydatnienie">
    <w:name w:val="Emphasis"/>
    <w:basedOn w:val="Domylnaczcionkaakapitu"/>
    <w:uiPriority w:val="20"/>
    <w:qFormat/>
    <w:rsid w:val="001C482D"/>
    <w:rPr>
      <w:i/>
      <w:iCs/>
    </w:rPr>
  </w:style>
  <w:style w:type="character" w:customStyle="1" w:styleId="highlight">
    <w:name w:val="highlight"/>
    <w:basedOn w:val="Domylnaczcionkaakapitu"/>
    <w:rsid w:val="001C482D"/>
  </w:style>
  <w:style w:type="character" w:customStyle="1" w:styleId="hgkelc">
    <w:name w:val="hgkelc"/>
    <w:basedOn w:val="Domylnaczcionkaakapitu"/>
    <w:rsid w:val="001C482D"/>
  </w:style>
  <w:style w:type="character" w:customStyle="1" w:styleId="Znakiprzypiswdolnych">
    <w:name w:val="Znaki przypisów dolnych"/>
    <w:rsid w:val="00B21F34"/>
    <w:rPr>
      <w:vertAlign w:val="superscript"/>
    </w:rPr>
  </w:style>
  <w:style w:type="character" w:customStyle="1" w:styleId="CharStyle18">
    <w:name w:val="Char Style 18"/>
    <w:link w:val="Style17"/>
    <w:locked/>
    <w:rsid w:val="000D0E8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Style17">
    <w:name w:val="Style 17"/>
    <w:basedOn w:val="Normalny"/>
    <w:link w:val="CharStyle18"/>
    <w:rsid w:val="000D0E82"/>
    <w:pPr>
      <w:widowControl w:val="0"/>
      <w:shd w:val="clear" w:color="auto" w:fill="FFFFFF"/>
      <w:spacing w:before="120" w:after="300" w:line="240" w:lineRule="atLeast"/>
      <w:ind w:hanging="340"/>
      <w:jc w:val="both"/>
    </w:pPr>
    <w:rPr>
      <w:rFonts w:ascii="Arial" w:hAnsi="Arial" w:cs="Arial"/>
      <w:b/>
      <w:bCs/>
      <w:sz w:val="18"/>
      <w:szCs w:val="18"/>
    </w:rPr>
  </w:style>
  <w:style w:type="numbering" w:customStyle="1" w:styleId="WW8Num37">
    <w:name w:val="WW8Num37"/>
    <w:basedOn w:val="Bezlisty"/>
    <w:rsid w:val="006D75B0"/>
    <w:pPr>
      <w:numPr>
        <w:numId w:val="7"/>
      </w:numPr>
    </w:pPr>
  </w:style>
  <w:style w:type="numbering" w:customStyle="1" w:styleId="WW8Num8">
    <w:name w:val="WW8Num8"/>
    <w:basedOn w:val="Bezlisty"/>
    <w:rsid w:val="006D75B0"/>
    <w:pPr>
      <w:numPr>
        <w:numId w:val="10"/>
      </w:numPr>
    </w:pPr>
  </w:style>
  <w:style w:type="numbering" w:customStyle="1" w:styleId="WW8Num6">
    <w:name w:val="WW8Num6"/>
    <w:basedOn w:val="Bezlisty"/>
    <w:rsid w:val="006D75B0"/>
    <w:pPr>
      <w:numPr>
        <w:numId w:val="8"/>
      </w:numPr>
    </w:pPr>
  </w:style>
  <w:style w:type="numbering" w:customStyle="1" w:styleId="WW8Num86">
    <w:name w:val="WW8Num86"/>
    <w:basedOn w:val="Bezlisty"/>
    <w:rsid w:val="006D75B0"/>
    <w:pPr>
      <w:numPr>
        <w:numId w:val="9"/>
      </w:numPr>
    </w:pPr>
  </w:style>
  <w:style w:type="character" w:customStyle="1" w:styleId="TekstprzypisudolnegoZnak1">
    <w:name w:val="Tekst przypisu dolnego Znak1"/>
    <w:basedOn w:val="Domylnaczcionkaakapitu"/>
    <w:rsid w:val="006D75B0"/>
    <w:rPr>
      <w:rFonts w:ascii="Arial" w:eastAsia="SimSun" w:hAnsi="Arial" w:cs="Arial"/>
      <w:kern w:val="3"/>
      <w:sz w:val="24"/>
      <w:szCs w:val="24"/>
      <w:lang w:eastAsia="zh-CN" w:bidi="hi-IN"/>
    </w:rPr>
  </w:style>
  <w:style w:type="character" w:customStyle="1" w:styleId="classification-text">
    <w:name w:val="classification-text"/>
    <w:rsid w:val="006342BD"/>
  </w:style>
  <w:style w:type="paragraph" w:customStyle="1" w:styleId="Textbody">
    <w:name w:val="Text body"/>
    <w:basedOn w:val="Standard"/>
    <w:rsid w:val="006342BD"/>
    <w:pPr>
      <w:tabs>
        <w:tab w:val="left" w:pos="3552"/>
        <w:tab w:val="left" w:pos="5894"/>
        <w:tab w:val="left" w:pos="9033"/>
      </w:tabs>
    </w:pPr>
    <w:rPr>
      <w:rFonts w:ascii="Arial Narrow" w:hAnsi="Arial Narrow" w:cs="Arial Narrow"/>
      <w:sz w:val="22"/>
    </w:rPr>
  </w:style>
  <w:style w:type="paragraph" w:customStyle="1" w:styleId="ZnakZnak2ZnakZnakZnakZnakZnakZnakZnakZnakZnak">
    <w:name w:val="Znak Znak2 Znak Znak Znak Znak Znak Znak Znak Znak Znak"/>
    <w:basedOn w:val="Normalny"/>
    <w:rsid w:val="006342B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numbering" w:customStyle="1" w:styleId="WW8Num18">
    <w:name w:val="WW8Num18"/>
    <w:basedOn w:val="Bezlisty"/>
    <w:rsid w:val="006342BD"/>
    <w:pPr>
      <w:numPr>
        <w:numId w:val="11"/>
      </w:numPr>
    </w:pPr>
  </w:style>
  <w:style w:type="character" w:customStyle="1" w:styleId="Internetlink">
    <w:name w:val="Internet link"/>
    <w:rsid w:val="00616A68"/>
    <w:rPr>
      <w:color w:val="0000FF"/>
      <w:u w:val="single"/>
    </w:rPr>
  </w:style>
  <w:style w:type="numbering" w:customStyle="1" w:styleId="WW8Num28">
    <w:name w:val="WW8Num28"/>
    <w:basedOn w:val="Bezlisty"/>
    <w:rsid w:val="00616A68"/>
    <w:pPr>
      <w:numPr>
        <w:numId w:val="81"/>
      </w:numPr>
    </w:pPr>
  </w:style>
  <w:style w:type="numbering" w:customStyle="1" w:styleId="WW8Num43">
    <w:name w:val="WW8Num43"/>
    <w:basedOn w:val="Bezlisty"/>
    <w:rsid w:val="00616A68"/>
    <w:pPr>
      <w:numPr>
        <w:numId w:val="12"/>
      </w:numPr>
    </w:pPr>
  </w:style>
  <w:style w:type="numbering" w:customStyle="1" w:styleId="WW8Num55">
    <w:name w:val="WW8Num55"/>
    <w:basedOn w:val="Bezlisty"/>
    <w:rsid w:val="00616A68"/>
    <w:pPr>
      <w:numPr>
        <w:numId w:val="17"/>
      </w:numPr>
    </w:pPr>
  </w:style>
  <w:style w:type="paragraph" w:customStyle="1" w:styleId="Footnote">
    <w:name w:val="Footnote"/>
    <w:basedOn w:val="Standard"/>
    <w:rsid w:val="00616A68"/>
    <w:rPr>
      <w:rFonts w:ascii="Arial" w:hAnsi="Arial" w:cs="Arial"/>
    </w:rPr>
  </w:style>
  <w:style w:type="numbering" w:customStyle="1" w:styleId="WW8Num2">
    <w:name w:val="WW8Num2"/>
    <w:basedOn w:val="Bezlisty"/>
    <w:rsid w:val="00616A68"/>
    <w:pPr>
      <w:numPr>
        <w:numId w:val="13"/>
      </w:numPr>
    </w:pPr>
  </w:style>
  <w:style w:type="numbering" w:customStyle="1" w:styleId="WW8Num16">
    <w:name w:val="WW8Num16"/>
    <w:basedOn w:val="Bezlisty"/>
    <w:rsid w:val="00616A68"/>
    <w:pPr>
      <w:numPr>
        <w:numId w:val="14"/>
      </w:numPr>
    </w:pPr>
  </w:style>
  <w:style w:type="numbering" w:customStyle="1" w:styleId="WW8Num20">
    <w:name w:val="WW8Num20"/>
    <w:basedOn w:val="Bezlisty"/>
    <w:rsid w:val="00616A68"/>
    <w:pPr>
      <w:numPr>
        <w:numId w:val="15"/>
      </w:numPr>
    </w:pPr>
  </w:style>
  <w:style w:type="numbering" w:customStyle="1" w:styleId="WW8Num69">
    <w:name w:val="WW8Num69"/>
    <w:basedOn w:val="Bezlisty"/>
    <w:rsid w:val="00616A68"/>
    <w:pPr>
      <w:numPr>
        <w:numId w:val="16"/>
      </w:numPr>
    </w:pPr>
  </w:style>
  <w:style w:type="numbering" w:customStyle="1" w:styleId="WW8Num48">
    <w:name w:val="WW8Num48"/>
    <w:basedOn w:val="Bezlisty"/>
    <w:rsid w:val="00616A68"/>
    <w:pPr>
      <w:numPr>
        <w:numId w:val="86"/>
      </w:numPr>
    </w:pPr>
  </w:style>
  <w:style w:type="numbering" w:customStyle="1" w:styleId="WW8Num9">
    <w:name w:val="WW8Num9"/>
    <w:basedOn w:val="Bezlisty"/>
    <w:rsid w:val="00616A68"/>
    <w:pPr>
      <w:numPr>
        <w:numId w:val="83"/>
      </w:numPr>
    </w:pPr>
  </w:style>
  <w:style w:type="numbering" w:customStyle="1" w:styleId="WW8Num49">
    <w:name w:val="WW8Num49"/>
    <w:basedOn w:val="Bezlisty"/>
    <w:rsid w:val="00616A68"/>
    <w:pPr>
      <w:numPr>
        <w:numId w:val="84"/>
      </w:numPr>
    </w:pPr>
  </w:style>
  <w:style w:type="numbering" w:customStyle="1" w:styleId="WW8Num81">
    <w:name w:val="WW8Num81"/>
    <w:basedOn w:val="Bezlisty"/>
    <w:rsid w:val="00616A68"/>
    <w:pPr>
      <w:numPr>
        <w:numId w:val="18"/>
      </w:numPr>
    </w:pPr>
  </w:style>
  <w:style w:type="numbering" w:customStyle="1" w:styleId="WW8Num15">
    <w:name w:val="WW8Num15"/>
    <w:basedOn w:val="Bezlisty"/>
    <w:rsid w:val="00616A68"/>
    <w:pPr>
      <w:numPr>
        <w:numId w:val="19"/>
      </w:numPr>
    </w:pPr>
  </w:style>
  <w:style w:type="numbering" w:customStyle="1" w:styleId="WW8Num21">
    <w:name w:val="WW8Num21"/>
    <w:basedOn w:val="Bezlisty"/>
    <w:rsid w:val="00616A68"/>
    <w:pPr>
      <w:numPr>
        <w:numId w:val="20"/>
      </w:numPr>
    </w:pPr>
  </w:style>
  <w:style w:type="numbering" w:customStyle="1" w:styleId="WW8Num32">
    <w:name w:val="WW8Num32"/>
    <w:basedOn w:val="Bezlisty"/>
    <w:rsid w:val="00616A68"/>
    <w:pPr>
      <w:numPr>
        <w:numId w:val="21"/>
      </w:numPr>
    </w:pPr>
  </w:style>
  <w:style w:type="numbering" w:customStyle="1" w:styleId="WW8Num52">
    <w:name w:val="WW8Num52"/>
    <w:basedOn w:val="Bezlisty"/>
    <w:rsid w:val="00616A68"/>
    <w:pPr>
      <w:numPr>
        <w:numId w:val="22"/>
      </w:numPr>
    </w:pPr>
  </w:style>
  <w:style w:type="numbering" w:customStyle="1" w:styleId="WW8Num17">
    <w:name w:val="WW8Num17"/>
    <w:basedOn w:val="Bezlisty"/>
    <w:rsid w:val="00616A68"/>
    <w:pPr>
      <w:numPr>
        <w:numId w:val="23"/>
      </w:numPr>
    </w:pPr>
  </w:style>
  <w:style w:type="numbering" w:customStyle="1" w:styleId="WW8Num11">
    <w:name w:val="WW8Num11"/>
    <w:basedOn w:val="Bezlisty"/>
    <w:rsid w:val="00616A68"/>
    <w:pPr>
      <w:numPr>
        <w:numId w:val="24"/>
      </w:numPr>
    </w:pPr>
  </w:style>
  <w:style w:type="numbering" w:customStyle="1" w:styleId="WW8Num56">
    <w:name w:val="WW8Num56"/>
    <w:basedOn w:val="Bezlisty"/>
    <w:rsid w:val="00616A68"/>
    <w:pPr>
      <w:numPr>
        <w:numId w:val="25"/>
      </w:numPr>
    </w:pPr>
  </w:style>
  <w:style w:type="numbering" w:customStyle="1" w:styleId="WW8Num59">
    <w:name w:val="WW8Num59"/>
    <w:basedOn w:val="Bezlisty"/>
    <w:rsid w:val="00616A68"/>
    <w:pPr>
      <w:numPr>
        <w:numId w:val="26"/>
      </w:numPr>
    </w:pPr>
  </w:style>
  <w:style w:type="numbering" w:customStyle="1" w:styleId="WW8Num60">
    <w:name w:val="WW8Num60"/>
    <w:basedOn w:val="Bezlisty"/>
    <w:rsid w:val="00616A68"/>
    <w:pPr>
      <w:numPr>
        <w:numId w:val="27"/>
      </w:numPr>
    </w:pPr>
  </w:style>
  <w:style w:type="numbering" w:customStyle="1" w:styleId="WW8Num29">
    <w:name w:val="WW8Num29"/>
    <w:basedOn w:val="Bezlisty"/>
    <w:rsid w:val="00616A68"/>
    <w:pPr>
      <w:numPr>
        <w:numId w:val="28"/>
      </w:numPr>
    </w:pPr>
  </w:style>
  <w:style w:type="numbering" w:customStyle="1" w:styleId="WW8Num46">
    <w:name w:val="WW8Num46"/>
    <w:basedOn w:val="Bezlisty"/>
    <w:rsid w:val="00616A68"/>
    <w:pPr>
      <w:numPr>
        <w:numId w:val="85"/>
      </w:numPr>
    </w:pPr>
  </w:style>
  <w:style w:type="numbering" w:customStyle="1" w:styleId="WW8Num67">
    <w:name w:val="WW8Num67"/>
    <w:basedOn w:val="Bezlisty"/>
    <w:rsid w:val="00616A68"/>
    <w:pPr>
      <w:numPr>
        <w:numId w:val="29"/>
      </w:numPr>
    </w:pPr>
  </w:style>
  <w:style w:type="character" w:customStyle="1" w:styleId="FootnoteSymbol">
    <w:name w:val="Footnote Symbol"/>
    <w:rsid w:val="00616A68"/>
    <w:rPr>
      <w:position w:val="0"/>
      <w:vertAlign w:val="superscript"/>
    </w:rPr>
  </w:style>
  <w:style w:type="paragraph" w:styleId="Zwykytekst">
    <w:name w:val="Plain Text"/>
    <w:basedOn w:val="Standard"/>
    <w:link w:val="ZwykytekstZnak"/>
    <w:rsid w:val="00616A68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616A68"/>
    <w:rPr>
      <w:rFonts w:ascii="Courier New" w:hAnsi="Courier New" w:cs="Courier New"/>
      <w:kern w:val="3"/>
      <w:lang w:eastAsia="zh-CN"/>
    </w:rPr>
  </w:style>
  <w:style w:type="numbering" w:customStyle="1" w:styleId="WW8Num19">
    <w:name w:val="WW8Num19"/>
    <w:basedOn w:val="Bezlisty"/>
    <w:rsid w:val="00616A68"/>
    <w:pPr>
      <w:numPr>
        <w:numId w:val="30"/>
      </w:numPr>
    </w:pPr>
  </w:style>
  <w:style w:type="numbering" w:customStyle="1" w:styleId="WW8Num39">
    <w:name w:val="WW8Num39"/>
    <w:basedOn w:val="Bezlisty"/>
    <w:rsid w:val="00616A68"/>
    <w:pPr>
      <w:numPr>
        <w:numId w:val="31"/>
      </w:numPr>
    </w:pPr>
  </w:style>
  <w:style w:type="paragraph" w:customStyle="1" w:styleId="Heading">
    <w:name w:val="Heading"/>
    <w:basedOn w:val="Standard"/>
    <w:next w:val="Textbody"/>
    <w:rsid w:val="00616A6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Legenda">
    <w:name w:val="caption"/>
    <w:basedOn w:val="Standard"/>
    <w:rsid w:val="00616A6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616A68"/>
    <w:pPr>
      <w:suppressLineNumbers/>
    </w:pPr>
    <w:rPr>
      <w:rFonts w:cs="Arial"/>
    </w:rPr>
  </w:style>
  <w:style w:type="paragraph" w:customStyle="1" w:styleId="Endnote">
    <w:name w:val="Endnote"/>
    <w:basedOn w:val="Standard"/>
    <w:rsid w:val="00616A68"/>
  </w:style>
  <w:style w:type="paragraph" w:customStyle="1" w:styleId="TableContents">
    <w:name w:val="Table Contents"/>
    <w:basedOn w:val="Standard"/>
    <w:rsid w:val="00616A68"/>
    <w:pPr>
      <w:suppressLineNumbers/>
    </w:pPr>
  </w:style>
  <w:style w:type="paragraph" w:customStyle="1" w:styleId="TableHeading">
    <w:name w:val="Table Heading"/>
    <w:basedOn w:val="TableContents"/>
    <w:rsid w:val="00616A68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616A68"/>
  </w:style>
  <w:style w:type="character" w:customStyle="1" w:styleId="WW8Num1z0">
    <w:name w:val="WW8Num1z0"/>
    <w:rsid w:val="00616A68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16A68"/>
  </w:style>
  <w:style w:type="character" w:customStyle="1" w:styleId="WW8Num1z2">
    <w:name w:val="WW8Num1z2"/>
    <w:rsid w:val="00616A68"/>
  </w:style>
  <w:style w:type="character" w:customStyle="1" w:styleId="WW8Num1z3">
    <w:name w:val="WW8Num1z3"/>
    <w:rsid w:val="00616A68"/>
  </w:style>
  <w:style w:type="character" w:customStyle="1" w:styleId="WW8Num1z4">
    <w:name w:val="WW8Num1z4"/>
    <w:rsid w:val="00616A68"/>
  </w:style>
  <w:style w:type="character" w:customStyle="1" w:styleId="WW8Num1z5">
    <w:name w:val="WW8Num1z5"/>
    <w:rsid w:val="00616A68"/>
  </w:style>
  <w:style w:type="character" w:customStyle="1" w:styleId="WW8Num1z6">
    <w:name w:val="WW8Num1z6"/>
    <w:rsid w:val="00616A68"/>
  </w:style>
  <w:style w:type="character" w:customStyle="1" w:styleId="WW8Num1z7">
    <w:name w:val="WW8Num1z7"/>
    <w:rsid w:val="00616A68"/>
  </w:style>
  <w:style w:type="character" w:customStyle="1" w:styleId="WW8Num1z8">
    <w:name w:val="WW8Num1z8"/>
    <w:rsid w:val="00616A68"/>
  </w:style>
  <w:style w:type="character" w:customStyle="1" w:styleId="WW8Num2z1">
    <w:name w:val="WW8Num2z1"/>
    <w:rsid w:val="00616A68"/>
    <w:rPr>
      <w:rFonts w:ascii="Times New Roman" w:hAnsi="Times New Roman" w:cs="Times New Roman"/>
      <w:b w:val="0"/>
      <w:bCs w:val="0"/>
      <w:sz w:val="20"/>
      <w:szCs w:val="20"/>
    </w:rPr>
  </w:style>
  <w:style w:type="character" w:customStyle="1" w:styleId="WW8Num3z0">
    <w:name w:val="WW8Num3z0"/>
    <w:rsid w:val="00616A68"/>
    <w:rPr>
      <w:rFonts w:ascii="Verdana" w:eastAsia="Times New Roman" w:hAnsi="Verdana" w:cs="Times New Roman"/>
    </w:rPr>
  </w:style>
  <w:style w:type="character" w:customStyle="1" w:styleId="WW8Num3z1">
    <w:name w:val="WW8Num3z1"/>
    <w:rsid w:val="00616A68"/>
  </w:style>
  <w:style w:type="character" w:customStyle="1" w:styleId="WW8Num3z2">
    <w:name w:val="WW8Num3z2"/>
    <w:rsid w:val="00616A68"/>
  </w:style>
  <w:style w:type="character" w:customStyle="1" w:styleId="WW8Num3z3">
    <w:name w:val="WW8Num3z3"/>
    <w:rsid w:val="00616A68"/>
  </w:style>
  <w:style w:type="character" w:customStyle="1" w:styleId="WW8Num3z4">
    <w:name w:val="WW8Num3z4"/>
    <w:rsid w:val="00616A68"/>
  </w:style>
  <w:style w:type="character" w:customStyle="1" w:styleId="WW8Num3z5">
    <w:name w:val="WW8Num3z5"/>
    <w:rsid w:val="00616A68"/>
  </w:style>
  <w:style w:type="character" w:customStyle="1" w:styleId="WW8Num3z6">
    <w:name w:val="WW8Num3z6"/>
    <w:rsid w:val="00616A68"/>
  </w:style>
  <w:style w:type="character" w:customStyle="1" w:styleId="WW8Num3z7">
    <w:name w:val="WW8Num3z7"/>
    <w:rsid w:val="00616A68"/>
  </w:style>
  <w:style w:type="character" w:customStyle="1" w:styleId="WW8Num3z8">
    <w:name w:val="WW8Num3z8"/>
    <w:rsid w:val="00616A68"/>
  </w:style>
  <w:style w:type="character" w:customStyle="1" w:styleId="WW8Num4z0">
    <w:name w:val="WW8Num4z0"/>
    <w:rsid w:val="00616A68"/>
    <w:rPr>
      <w:rFonts w:cs="Times New Roman"/>
    </w:rPr>
  </w:style>
  <w:style w:type="character" w:customStyle="1" w:styleId="WW8Num5z0">
    <w:name w:val="WW8Num5z0"/>
    <w:rsid w:val="00616A68"/>
    <w:rPr>
      <w:rFonts w:ascii="Verdana" w:hAnsi="Verdana" w:cs="Verdana"/>
      <w:bCs/>
      <w:color w:val="000000"/>
      <w:sz w:val="17"/>
      <w:szCs w:val="17"/>
    </w:rPr>
  </w:style>
  <w:style w:type="character" w:customStyle="1" w:styleId="WW8Num5z1">
    <w:name w:val="WW8Num5z1"/>
    <w:rsid w:val="00616A68"/>
    <w:rPr>
      <w:rFonts w:ascii="Symbol" w:hAnsi="Symbol" w:cs="Symbol"/>
      <w:color w:val="000000"/>
    </w:rPr>
  </w:style>
  <w:style w:type="character" w:customStyle="1" w:styleId="WW8Num5z4">
    <w:name w:val="WW8Num5z4"/>
    <w:rsid w:val="00616A68"/>
    <w:rPr>
      <w:rFonts w:ascii="Verdana" w:eastAsia="Times New Roman" w:hAnsi="Verdana" w:cs="Verdana"/>
    </w:rPr>
  </w:style>
  <w:style w:type="character" w:customStyle="1" w:styleId="WW8Num5z5">
    <w:name w:val="WW8Num5z5"/>
    <w:rsid w:val="00616A68"/>
  </w:style>
  <w:style w:type="character" w:customStyle="1" w:styleId="WW8Num5z6">
    <w:name w:val="WW8Num5z6"/>
    <w:rsid w:val="00616A68"/>
  </w:style>
  <w:style w:type="character" w:customStyle="1" w:styleId="WW8Num5z7">
    <w:name w:val="WW8Num5z7"/>
    <w:rsid w:val="00616A68"/>
  </w:style>
  <w:style w:type="character" w:customStyle="1" w:styleId="WW8Num5z8">
    <w:name w:val="WW8Num5z8"/>
    <w:rsid w:val="00616A68"/>
  </w:style>
  <w:style w:type="character" w:customStyle="1" w:styleId="WW8Num6z0">
    <w:name w:val="WW8Num6z0"/>
    <w:rsid w:val="00616A68"/>
  </w:style>
  <w:style w:type="character" w:customStyle="1" w:styleId="WW8Num6z1">
    <w:name w:val="WW8Num6z1"/>
    <w:rsid w:val="00616A68"/>
  </w:style>
  <w:style w:type="character" w:customStyle="1" w:styleId="WW8Num6z2">
    <w:name w:val="WW8Num6z2"/>
    <w:rsid w:val="00616A68"/>
    <w:rPr>
      <w:rFonts w:ascii="Verdana" w:eastAsia="TimesNewRoman, 'Arial Unicode M" w:hAnsi="Verdana" w:cs="TimesNewRoman, 'Arial Unicode M"/>
      <w:b w:val="0"/>
      <w:i w:val="0"/>
      <w:sz w:val="17"/>
      <w:szCs w:val="17"/>
    </w:rPr>
  </w:style>
  <w:style w:type="character" w:customStyle="1" w:styleId="WW8Num6z3">
    <w:name w:val="WW8Num6z3"/>
    <w:rsid w:val="00616A68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6z4">
    <w:name w:val="WW8Num6z4"/>
    <w:rsid w:val="00616A68"/>
  </w:style>
  <w:style w:type="character" w:customStyle="1" w:styleId="WW8Num6z5">
    <w:name w:val="WW8Num6z5"/>
    <w:rsid w:val="00616A68"/>
  </w:style>
  <w:style w:type="character" w:customStyle="1" w:styleId="WW8Num6z6">
    <w:name w:val="WW8Num6z6"/>
    <w:rsid w:val="00616A68"/>
    <w:rPr>
      <w:rFonts w:ascii="Times New Roman" w:eastAsia="Times New Roman" w:hAnsi="Times New Roman" w:cs="Times New Roman"/>
    </w:rPr>
  </w:style>
  <w:style w:type="character" w:customStyle="1" w:styleId="WW8Num6z7">
    <w:name w:val="WW8Num6z7"/>
    <w:rsid w:val="00616A68"/>
  </w:style>
  <w:style w:type="character" w:customStyle="1" w:styleId="WW8Num6z8">
    <w:name w:val="WW8Num6z8"/>
    <w:rsid w:val="00616A68"/>
  </w:style>
  <w:style w:type="character" w:customStyle="1" w:styleId="WW8Num7z0">
    <w:name w:val="WW8Num7z0"/>
    <w:rsid w:val="00616A68"/>
    <w:rPr>
      <w:rFonts w:cs="Times New Roman"/>
      <w:b/>
    </w:rPr>
  </w:style>
  <w:style w:type="character" w:customStyle="1" w:styleId="WW8Num7z1">
    <w:name w:val="WW8Num7z1"/>
    <w:rsid w:val="00616A68"/>
    <w:rPr>
      <w:rFonts w:cs="Times New Roman"/>
    </w:rPr>
  </w:style>
  <w:style w:type="character" w:customStyle="1" w:styleId="WW8Num8z0">
    <w:name w:val="WW8Num8z0"/>
    <w:rsid w:val="00616A68"/>
    <w:rPr>
      <w:rFonts w:ascii="Verdana" w:hAnsi="Verdana" w:cs="Verdana"/>
      <w:b/>
      <w:i w:val="0"/>
      <w:sz w:val="17"/>
      <w:szCs w:val="17"/>
      <w:u w:val="none"/>
    </w:rPr>
  </w:style>
  <w:style w:type="character" w:customStyle="1" w:styleId="WW8Num8z1">
    <w:name w:val="WW8Num8z1"/>
    <w:rsid w:val="00616A68"/>
  </w:style>
  <w:style w:type="character" w:customStyle="1" w:styleId="WW8Num8z2">
    <w:name w:val="WW8Num8z2"/>
    <w:rsid w:val="00616A68"/>
    <w:rPr>
      <w:rFonts w:ascii="Verdana" w:eastAsia="Times New Roman" w:hAnsi="Verdana" w:cs="Times New Roman"/>
    </w:rPr>
  </w:style>
  <w:style w:type="character" w:customStyle="1" w:styleId="WW8Num8z3">
    <w:name w:val="WW8Num8z3"/>
    <w:rsid w:val="00616A68"/>
    <w:rPr>
      <w:rFonts w:ascii="Verdana" w:hAnsi="Verdana" w:cs="Verdana"/>
      <w:b/>
      <w:i w:val="0"/>
      <w:sz w:val="18"/>
      <w:szCs w:val="18"/>
      <w:u w:val="none"/>
    </w:rPr>
  </w:style>
  <w:style w:type="character" w:customStyle="1" w:styleId="WW8Num8z4">
    <w:name w:val="WW8Num8z4"/>
    <w:rsid w:val="00616A68"/>
    <w:rPr>
      <w:rFonts w:ascii="Symbol" w:hAnsi="Symbol" w:cs="Symbol"/>
      <w:b w:val="0"/>
      <w:i w:val="0"/>
      <w:sz w:val="22"/>
      <w:szCs w:val="22"/>
      <w:u w:val="none"/>
    </w:rPr>
  </w:style>
  <w:style w:type="character" w:customStyle="1" w:styleId="WW8Num8z5">
    <w:name w:val="WW8Num8z5"/>
    <w:rsid w:val="00616A68"/>
  </w:style>
  <w:style w:type="character" w:customStyle="1" w:styleId="WW8Num8z6">
    <w:name w:val="WW8Num8z6"/>
    <w:rsid w:val="00616A68"/>
  </w:style>
  <w:style w:type="character" w:customStyle="1" w:styleId="WW8Num8z7">
    <w:name w:val="WW8Num8z7"/>
    <w:rsid w:val="00616A68"/>
  </w:style>
  <w:style w:type="character" w:customStyle="1" w:styleId="WW8Num8z8">
    <w:name w:val="WW8Num8z8"/>
    <w:rsid w:val="00616A68"/>
  </w:style>
  <w:style w:type="character" w:customStyle="1" w:styleId="WW8Num9z0">
    <w:name w:val="WW8Num9z0"/>
    <w:rsid w:val="00616A68"/>
    <w:rPr>
      <w:rFonts w:ascii="Verdana" w:hAnsi="Verdana" w:cs="Verdana"/>
      <w:b/>
      <w:smallCaps/>
      <w:sz w:val="17"/>
      <w:szCs w:val="17"/>
    </w:rPr>
  </w:style>
  <w:style w:type="character" w:customStyle="1" w:styleId="WW8Num9z1">
    <w:name w:val="WW8Num9z1"/>
    <w:rsid w:val="00616A68"/>
    <w:rPr>
      <w:rFonts w:ascii="Verdana" w:hAnsi="Verdana" w:cs="Verdana"/>
      <w:b/>
      <w:bCs/>
      <w:strike/>
      <w:color w:val="000000"/>
      <w:sz w:val="17"/>
      <w:szCs w:val="17"/>
      <w:lang w:eastAsia="en-US"/>
    </w:rPr>
  </w:style>
  <w:style w:type="character" w:customStyle="1" w:styleId="WW8Num9z2">
    <w:name w:val="WW8Num9z2"/>
    <w:rsid w:val="00616A68"/>
    <w:rPr>
      <w:rFonts w:ascii="Verdana" w:hAnsi="Verdana" w:cs="Verdana"/>
      <w:b w:val="0"/>
      <w:strike/>
      <w:sz w:val="17"/>
      <w:szCs w:val="17"/>
      <w:shd w:val="clear" w:color="auto" w:fill="FFFF00"/>
    </w:rPr>
  </w:style>
  <w:style w:type="character" w:customStyle="1" w:styleId="WW8Num9z3">
    <w:name w:val="WW8Num9z3"/>
    <w:rsid w:val="00616A68"/>
    <w:rPr>
      <w:rFonts w:ascii="Verdana" w:hAnsi="Verdana" w:cs="Verdana"/>
      <w:color w:val="FFFFFF"/>
      <w:sz w:val="17"/>
      <w:szCs w:val="17"/>
    </w:rPr>
  </w:style>
  <w:style w:type="character" w:customStyle="1" w:styleId="WW8Num9z4">
    <w:name w:val="WW8Num9z4"/>
    <w:rsid w:val="00616A68"/>
    <w:rPr>
      <w:rFonts w:ascii="Verdana" w:eastAsia="Times New Roman" w:hAnsi="Verdana" w:cs="Times New Roman"/>
      <w:sz w:val="17"/>
      <w:szCs w:val="17"/>
    </w:rPr>
  </w:style>
  <w:style w:type="character" w:customStyle="1" w:styleId="WW8Num10z0">
    <w:name w:val="WW8Num10z0"/>
    <w:rsid w:val="00616A68"/>
  </w:style>
  <w:style w:type="character" w:customStyle="1" w:styleId="WW8Num10z1">
    <w:name w:val="WW8Num10z1"/>
    <w:rsid w:val="00616A68"/>
  </w:style>
  <w:style w:type="character" w:customStyle="1" w:styleId="WW8Num10z2">
    <w:name w:val="WW8Num10z2"/>
    <w:rsid w:val="00616A68"/>
  </w:style>
  <w:style w:type="character" w:customStyle="1" w:styleId="WW8Num10z3">
    <w:name w:val="WW8Num10z3"/>
    <w:rsid w:val="00616A68"/>
  </w:style>
  <w:style w:type="character" w:customStyle="1" w:styleId="WW8Num10z4">
    <w:name w:val="WW8Num10z4"/>
    <w:rsid w:val="00616A68"/>
  </w:style>
  <w:style w:type="character" w:customStyle="1" w:styleId="WW8Num10z5">
    <w:name w:val="WW8Num10z5"/>
    <w:rsid w:val="00616A68"/>
  </w:style>
  <w:style w:type="character" w:customStyle="1" w:styleId="WW8Num10z6">
    <w:name w:val="WW8Num10z6"/>
    <w:rsid w:val="00616A68"/>
  </w:style>
  <w:style w:type="character" w:customStyle="1" w:styleId="WW8Num10z7">
    <w:name w:val="WW8Num10z7"/>
    <w:rsid w:val="00616A68"/>
  </w:style>
  <w:style w:type="character" w:customStyle="1" w:styleId="WW8Num10z8">
    <w:name w:val="WW8Num10z8"/>
    <w:rsid w:val="00616A68"/>
  </w:style>
  <w:style w:type="character" w:customStyle="1" w:styleId="WW8Num11z0">
    <w:name w:val="WW8Num11z0"/>
    <w:rsid w:val="00616A68"/>
    <w:rPr>
      <w:rFonts w:ascii="Verdana" w:eastAsia="Times New Roman" w:hAnsi="Verdana" w:cs="Times New Roman"/>
      <w:color w:val="000000"/>
      <w:sz w:val="17"/>
      <w:szCs w:val="17"/>
    </w:rPr>
  </w:style>
  <w:style w:type="character" w:customStyle="1" w:styleId="WW8Num11z1">
    <w:name w:val="WW8Num11z1"/>
    <w:rsid w:val="00616A68"/>
  </w:style>
  <w:style w:type="character" w:customStyle="1" w:styleId="WW8Num11z2">
    <w:name w:val="WW8Num11z2"/>
    <w:rsid w:val="00616A68"/>
  </w:style>
  <w:style w:type="character" w:customStyle="1" w:styleId="WW8Num11z3">
    <w:name w:val="WW8Num11z3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11z4">
    <w:name w:val="WW8Num11z4"/>
    <w:rsid w:val="00616A68"/>
  </w:style>
  <w:style w:type="character" w:customStyle="1" w:styleId="WW8Num11z5">
    <w:name w:val="WW8Num11z5"/>
    <w:rsid w:val="00616A68"/>
  </w:style>
  <w:style w:type="character" w:customStyle="1" w:styleId="WW8Num11z6">
    <w:name w:val="WW8Num11z6"/>
    <w:rsid w:val="00616A68"/>
  </w:style>
  <w:style w:type="character" w:customStyle="1" w:styleId="WW8Num11z7">
    <w:name w:val="WW8Num11z7"/>
    <w:rsid w:val="00616A68"/>
  </w:style>
  <w:style w:type="character" w:customStyle="1" w:styleId="WW8Num11z8">
    <w:name w:val="WW8Num11z8"/>
    <w:rsid w:val="00616A68"/>
  </w:style>
  <w:style w:type="character" w:customStyle="1" w:styleId="WW8Num12z0">
    <w:name w:val="WW8Num12z0"/>
    <w:rsid w:val="00616A68"/>
  </w:style>
  <w:style w:type="character" w:customStyle="1" w:styleId="WW8Num12z1">
    <w:name w:val="WW8Num12z1"/>
    <w:rsid w:val="00616A68"/>
  </w:style>
  <w:style w:type="character" w:customStyle="1" w:styleId="WW8Num12z2">
    <w:name w:val="WW8Num12z2"/>
    <w:rsid w:val="00616A68"/>
  </w:style>
  <w:style w:type="character" w:customStyle="1" w:styleId="WW8Num12z3">
    <w:name w:val="WW8Num12z3"/>
    <w:rsid w:val="00616A68"/>
  </w:style>
  <w:style w:type="character" w:customStyle="1" w:styleId="WW8Num12z4">
    <w:name w:val="WW8Num12z4"/>
    <w:rsid w:val="00616A68"/>
  </w:style>
  <w:style w:type="character" w:customStyle="1" w:styleId="WW8Num12z5">
    <w:name w:val="WW8Num12z5"/>
    <w:rsid w:val="00616A68"/>
  </w:style>
  <w:style w:type="character" w:customStyle="1" w:styleId="WW8Num12z6">
    <w:name w:val="WW8Num12z6"/>
    <w:rsid w:val="00616A68"/>
  </w:style>
  <w:style w:type="character" w:customStyle="1" w:styleId="WW8Num12z7">
    <w:name w:val="WW8Num12z7"/>
    <w:rsid w:val="00616A68"/>
  </w:style>
  <w:style w:type="character" w:customStyle="1" w:styleId="WW8Num12z8">
    <w:name w:val="WW8Num12z8"/>
    <w:rsid w:val="00616A68"/>
  </w:style>
  <w:style w:type="character" w:customStyle="1" w:styleId="WW8Num13z0">
    <w:name w:val="WW8Num13z0"/>
    <w:rsid w:val="00616A68"/>
  </w:style>
  <w:style w:type="character" w:customStyle="1" w:styleId="WW8Num13z1">
    <w:name w:val="WW8Num13z1"/>
    <w:rsid w:val="00616A68"/>
  </w:style>
  <w:style w:type="character" w:customStyle="1" w:styleId="WW8Num13z2">
    <w:name w:val="WW8Num13z2"/>
    <w:rsid w:val="00616A68"/>
  </w:style>
  <w:style w:type="character" w:customStyle="1" w:styleId="WW8Num13z3">
    <w:name w:val="WW8Num13z3"/>
    <w:rsid w:val="00616A68"/>
  </w:style>
  <w:style w:type="character" w:customStyle="1" w:styleId="WW8Num13z4">
    <w:name w:val="WW8Num13z4"/>
    <w:rsid w:val="00616A68"/>
    <w:rPr>
      <w:rFonts w:ascii="Verdana" w:hAnsi="Verdana" w:cs="Arial"/>
      <w:sz w:val="17"/>
      <w:szCs w:val="17"/>
    </w:rPr>
  </w:style>
  <w:style w:type="character" w:customStyle="1" w:styleId="WW8Num13z5">
    <w:name w:val="WW8Num13z5"/>
    <w:rsid w:val="00616A68"/>
  </w:style>
  <w:style w:type="character" w:customStyle="1" w:styleId="WW8Num13z6">
    <w:name w:val="WW8Num13z6"/>
    <w:rsid w:val="00616A68"/>
  </w:style>
  <w:style w:type="character" w:customStyle="1" w:styleId="WW8Num13z7">
    <w:name w:val="WW8Num13z7"/>
    <w:rsid w:val="00616A68"/>
  </w:style>
  <w:style w:type="character" w:customStyle="1" w:styleId="WW8Num13z8">
    <w:name w:val="WW8Num13z8"/>
    <w:rsid w:val="00616A68"/>
  </w:style>
  <w:style w:type="character" w:customStyle="1" w:styleId="WW8Num14z0">
    <w:name w:val="WW8Num14z0"/>
    <w:rsid w:val="00616A68"/>
  </w:style>
  <w:style w:type="character" w:customStyle="1" w:styleId="WW8Num14z1">
    <w:name w:val="WW8Num14z1"/>
    <w:rsid w:val="00616A68"/>
    <w:rPr>
      <w:rFonts w:cs="Times New Roman"/>
    </w:rPr>
  </w:style>
  <w:style w:type="character" w:customStyle="1" w:styleId="WW8Num14z3">
    <w:name w:val="WW8Num14z3"/>
    <w:rsid w:val="00616A68"/>
    <w:rPr>
      <w:rFonts w:cs="Times New Roman"/>
      <w:b/>
    </w:rPr>
  </w:style>
  <w:style w:type="character" w:customStyle="1" w:styleId="WW8Num15z0">
    <w:name w:val="WW8Num15z0"/>
    <w:rsid w:val="00616A68"/>
    <w:rPr>
      <w:rFonts w:ascii="Verdana" w:eastAsia="Times New Roman" w:hAnsi="Verdana" w:cs="Times New Roman"/>
    </w:rPr>
  </w:style>
  <w:style w:type="character" w:customStyle="1" w:styleId="WW8Num15z1">
    <w:name w:val="WW8Num15z1"/>
    <w:rsid w:val="00616A68"/>
    <w:rPr>
      <w:rFonts w:ascii="Verdana" w:hAnsi="Verdana" w:cs="Verdana"/>
      <w:b w:val="0"/>
      <w:color w:val="000000"/>
      <w:sz w:val="17"/>
      <w:szCs w:val="17"/>
    </w:rPr>
  </w:style>
  <w:style w:type="character" w:customStyle="1" w:styleId="WW8Num15z2">
    <w:name w:val="WW8Num15z2"/>
    <w:rsid w:val="00616A68"/>
    <w:rPr>
      <w:b w:val="0"/>
    </w:rPr>
  </w:style>
  <w:style w:type="character" w:customStyle="1" w:styleId="WW8Num15z3">
    <w:name w:val="WW8Num15z3"/>
    <w:rsid w:val="00616A68"/>
    <w:rPr>
      <w:b/>
    </w:rPr>
  </w:style>
  <w:style w:type="character" w:customStyle="1" w:styleId="WW8Num15z4">
    <w:name w:val="WW8Num15z4"/>
    <w:rsid w:val="00616A68"/>
    <w:rPr>
      <w:rFonts w:ascii="Verdana" w:hAnsi="Verdana" w:cs="Verdana"/>
      <w:sz w:val="17"/>
      <w:szCs w:val="17"/>
    </w:rPr>
  </w:style>
  <w:style w:type="character" w:customStyle="1" w:styleId="WW8Num15z6">
    <w:name w:val="WW8Num15z6"/>
    <w:rsid w:val="00616A68"/>
  </w:style>
  <w:style w:type="character" w:customStyle="1" w:styleId="WW8Num15z7">
    <w:name w:val="WW8Num15z7"/>
    <w:rsid w:val="00616A68"/>
  </w:style>
  <w:style w:type="character" w:customStyle="1" w:styleId="WW8Num15z8">
    <w:name w:val="WW8Num15z8"/>
    <w:rsid w:val="00616A68"/>
  </w:style>
  <w:style w:type="character" w:customStyle="1" w:styleId="WW8Num16z0">
    <w:name w:val="WW8Num16z0"/>
    <w:rsid w:val="00616A68"/>
    <w:rPr>
      <w:b/>
    </w:rPr>
  </w:style>
  <w:style w:type="character" w:customStyle="1" w:styleId="WW8Num16z1">
    <w:name w:val="WW8Num16z1"/>
    <w:rsid w:val="00616A68"/>
    <w:rPr>
      <w:rFonts w:ascii="Verdana" w:hAnsi="Verdana" w:cs="Verdana"/>
      <w:b/>
      <w:i w:val="0"/>
      <w:color w:val="000000"/>
      <w:sz w:val="17"/>
      <w:szCs w:val="17"/>
    </w:rPr>
  </w:style>
  <w:style w:type="character" w:customStyle="1" w:styleId="WW8Num17z0">
    <w:name w:val="WW8Num17z0"/>
    <w:rsid w:val="00616A68"/>
  </w:style>
  <w:style w:type="character" w:customStyle="1" w:styleId="WW8Num17z1">
    <w:name w:val="WW8Num17z1"/>
    <w:rsid w:val="00616A68"/>
    <w:rPr>
      <w:rFonts w:ascii="Verdana" w:hAnsi="Verdana" w:cs="Arial"/>
      <w:b w:val="0"/>
      <w:i w:val="0"/>
      <w:sz w:val="17"/>
      <w:szCs w:val="17"/>
    </w:rPr>
  </w:style>
  <w:style w:type="character" w:customStyle="1" w:styleId="WW8Num17z2">
    <w:name w:val="WW8Num17z2"/>
    <w:rsid w:val="00616A68"/>
    <w:rPr>
      <w:rFonts w:ascii="Verdana" w:eastAsia="Times New Roman" w:hAnsi="Verdana" w:cs="Times New Roman"/>
      <w:b w:val="0"/>
      <w:strike w:val="0"/>
      <w:dstrike w:val="0"/>
      <w:position w:val="0"/>
      <w:vertAlign w:val="baseline"/>
    </w:rPr>
  </w:style>
  <w:style w:type="character" w:customStyle="1" w:styleId="WW8Num17z3">
    <w:name w:val="WW8Num17z3"/>
    <w:rsid w:val="00616A68"/>
    <w:rPr>
      <w:rFonts w:ascii="Verdana" w:eastAsia="Times New Roman" w:hAnsi="Verdana" w:cs="Verdana"/>
      <w:sz w:val="17"/>
      <w:szCs w:val="17"/>
    </w:rPr>
  </w:style>
  <w:style w:type="character" w:customStyle="1" w:styleId="WW8Num17z4">
    <w:name w:val="WW8Num17z4"/>
    <w:rsid w:val="00616A68"/>
  </w:style>
  <w:style w:type="character" w:customStyle="1" w:styleId="WW8Num17z5">
    <w:name w:val="WW8Num17z5"/>
    <w:rsid w:val="00616A68"/>
  </w:style>
  <w:style w:type="character" w:customStyle="1" w:styleId="WW8Num17z6">
    <w:name w:val="WW8Num17z6"/>
    <w:rsid w:val="00616A68"/>
    <w:rPr>
      <w:rFonts w:ascii="Verdana" w:hAnsi="Verdana" w:cs="Verdana"/>
      <w:i w:val="0"/>
      <w:sz w:val="17"/>
      <w:szCs w:val="17"/>
    </w:rPr>
  </w:style>
  <w:style w:type="character" w:customStyle="1" w:styleId="WW8Num17z8">
    <w:name w:val="WW8Num17z8"/>
    <w:rsid w:val="00616A68"/>
  </w:style>
  <w:style w:type="character" w:customStyle="1" w:styleId="WW8Num18z0">
    <w:name w:val="WW8Num18z0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18z3">
    <w:name w:val="WW8Num18z3"/>
    <w:rsid w:val="00616A68"/>
    <w:rPr>
      <w:rFonts w:ascii="Verdana" w:eastAsia="Times New Roman" w:hAnsi="Verdana" w:cs="Arial"/>
    </w:rPr>
  </w:style>
  <w:style w:type="character" w:customStyle="1" w:styleId="WW8Num18z4">
    <w:name w:val="WW8Num18z4"/>
    <w:rsid w:val="00616A68"/>
  </w:style>
  <w:style w:type="character" w:customStyle="1" w:styleId="WW8Num18z5">
    <w:name w:val="WW8Num18z5"/>
    <w:rsid w:val="00616A68"/>
  </w:style>
  <w:style w:type="character" w:customStyle="1" w:styleId="WW8Num18z6">
    <w:name w:val="WW8Num18z6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18z7">
    <w:name w:val="WW8Num18z7"/>
    <w:rsid w:val="00616A68"/>
  </w:style>
  <w:style w:type="character" w:customStyle="1" w:styleId="WW8Num18z8">
    <w:name w:val="WW8Num18z8"/>
    <w:rsid w:val="00616A68"/>
  </w:style>
  <w:style w:type="character" w:customStyle="1" w:styleId="WW8Num19z0">
    <w:name w:val="WW8Num19z0"/>
    <w:rsid w:val="00616A68"/>
  </w:style>
  <w:style w:type="character" w:customStyle="1" w:styleId="WW8Num19z1">
    <w:name w:val="WW8Num19z1"/>
    <w:rsid w:val="00616A68"/>
    <w:rPr>
      <w:rFonts w:ascii="Verdana" w:eastAsia="Times New Roman" w:hAnsi="Verdana" w:cs="Arial"/>
    </w:rPr>
  </w:style>
  <w:style w:type="character" w:customStyle="1" w:styleId="WW8Num19z3">
    <w:name w:val="WW8Num19z3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19z4">
    <w:name w:val="WW8Num19z4"/>
    <w:rsid w:val="00616A68"/>
    <w:rPr>
      <w:rFonts w:ascii="Verdana" w:eastAsia="Times New Roman" w:hAnsi="Verdana" w:cs="Times New Roman"/>
    </w:rPr>
  </w:style>
  <w:style w:type="character" w:customStyle="1" w:styleId="WW8Num19z6">
    <w:name w:val="WW8Num19z6"/>
    <w:rsid w:val="00616A68"/>
    <w:rPr>
      <w:rFonts w:ascii="Verdana" w:hAnsi="Verdana" w:cs="Arial"/>
      <w:sz w:val="17"/>
      <w:szCs w:val="17"/>
    </w:rPr>
  </w:style>
  <w:style w:type="character" w:customStyle="1" w:styleId="WW8Num19z7">
    <w:name w:val="WW8Num19z7"/>
    <w:rsid w:val="00616A68"/>
  </w:style>
  <w:style w:type="character" w:customStyle="1" w:styleId="WW8Num19z8">
    <w:name w:val="WW8Num19z8"/>
    <w:rsid w:val="00616A68"/>
  </w:style>
  <w:style w:type="character" w:customStyle="1" w:styleId="WW8Num20z0">
    <w:name w:val="WW8Num20z0"/>
    <w:rsid w:val="00616A68"/>
    <w:rPr>
      <w:b w:val="0"/>
      <w:i w:val="0"/>
    </w:rPr>
  </w:style>
  <w:style w:type="character" w:customStyle="1" w:styleId="WW8Num20z1">
    <w:name w:val="WW8Num20z1"/>
    <w:rsid w:val="00616A68"/>
  </w:style>
  <w:style w:type="character" w:customStyle="1" w:styleId="WW8Num20z2">
    <w:name w:val="WW8Num20z2"/>
    <w:rsid w:val="00616A68"/>
  </w:style>
  <w:style w:type="character" w:customStyle="1" w:styleId="WW8Num20z3">
    <w:name w:val="WW8Num20z3"/>
    <w:rsid w:val="00616A68"/>
  </w:style>
  <w:style w:type="character" w:customStyle="1" w:styleId="WW8Num20z4">
    <w:name w:val="WW8Num20z4"/>
    <w:rsid w:val="00616A68"/>
  </w:style>
  <w:style w:type="character" w:customStyle="1" w:styleId="WW8Num20z5">
    <w:name w:val="WW8Num20z5"/>
    <w:rsid w:val="00616A68"/>
  </w:style>
  <w:style w:type="character" w:customStyle="1" w:styleId="WW8Num20z6">
    <w:name w:val="WW8Num20z6"/>
    <w:rsid w:val="00616A68"/>
  </w:style>
  <w:style w:type="character" w:customStyle="1" w:styleId="WW8Num20z7">
    <w:name w:val="WW8Num20z7"/>
    <w:rsid w:val="00616A68"/>
  </w:style>
  <w:style w:type="character" w:customStyle="1" w:styleId="WW8Num20z8">
    <w:name w:val="WW8Num20z8"/>
    <w:rsid w:val="00616A68"/>
  </w:style>
  <w:style w:type="character" w:customStyle="1" w:styleId="WW8Num21z0">
    <w:name w:val="WW8Num21z0"/>
    <w:rsid w:val="00616A68"/>
    <w:rPr>
      <w:rFonts w:ascii="Verdana" w:eastAsia="Times New Roman" w:hAnsi="Verdana" w:cs="Times New Roman"/>
    </w:rPr>
  </w:style>
  <w:style w:type="character" w:customStyle="1" w:styleId="WW8Num21z1">
    <w:name w:val="WW8Num21z1"/>
    <w:rsid w:val="00616A68"/>
    <w:rPr>
      <w:color w:val="000000"/>
    </w:rPr>
  </w:style>
  <w:style w:type="character" w:customStyle="1" w:styleId="WW8Num21z2">
    <w:name w:val="WW8Num21z2"/>
    <w:rsid w:val="00616A68"/>
    <w:rPr>
      <w:b w:val="0"/>
    </w:rPr>
  </w:style>
  <w:style w:type="character" w:customStyle="1" w:styleId="WW8Num21z4">
    <w:name w:val="WW8Num21z4"/>
    <w:rsid w:val="00616A68"/>
  </w:style>
  <w:style w:type="character" w:customStyle="1" w:styleId="WW8Num21z5">
    <w:name w:val="WW8Num21z5"/>
    <w:rsid w:val="00616A68"/>
    <w:rPr>
      <w:rFonts w:ascii="Verdana" w:hAnsi="Verdana" w:cs="Verdana"/>
      <w:b/>
      <w:i/>
      <w:color w:val="000000"/>
      <w:sz w:val="17"/>
      <w:szCs w:val="17"/>
    </w:rPr>
  </w:style>
  <w:style w:type="character" w:customStyle="1" w:styleId="WW8Num22z0">
    <w:name w:val="WW8Num22z0"/>
    <w:rsid w:val="00616A68"/>
    <w:rPr>
      <w:rFonts w:ascii="Verdana" w:eastAsia="Times New Roman" w:hAnsi="Verdana" w:cs="Times New Roman"/>
      <w:b/>
      <w:i w:val="0"/>
      <w:sz w:val="17"/>
      <w:szCs w:val="17"/>
    </w:rPr>
  </w:style>
  <w:style w:type="character" w:customStyle="1" w:styleId="WW8Num22z1">
    <w:name w:val="WW8Num22z1"/>
    <w:rsid w:val="00616A68"/>
    <w:rPr>
      <w:rFonts w:ascii="Courier New" w:hAnsi="Courier New" w:cs="Courier New"/>
    </w:rPr>
  </w:style>
  <w:style w:type="character" w:customStyle="1" w:styleId="WW8Num22z2">
    <w:name w:val="WW8Num22z2"/>
    <w:rsid w:val="00616A68"/>
    <w:rPr>
      <w:rFonts w:ascii="Wingdings" w:hAnsi="Wingdings" w:cs="Wingdings"/>
    </w:rPr>
  </w:style>
  <w:style w:type="character" w:customStyle="1" w:styleId="WW8Num22z3">
    <w:name w:val="WW8Num22z3"/>
    <w:rsid w:val="00616A68"/>
    <w:rPr>
      <w:rFonts w:ascii="Symbol" w:hAnsi="Symbol" w:cs="Symbol"/>
      <w:sz w:val="17"/>
      <w:szCs w:val="17"/>
    </w:rPr>
  </w:style>
  <w:style w:type="character" w:customStyle="1" w:styleId="WW8Num22z4">
    <w:name w:val="WW8Num22z4"/>
    <w:rsid w:val="00616A68"/>
    <w:rPr>
      <w:rFonts w:ascii="Verdana" w:eastAsia="Calibri" w:hAnsi="Verdana" w:cs="Verdana"/>
      <w:color w:val="000000"/>
      <w:sz w:val="17"/>
      <w:szCs w:val="17"/>
      <w:lang w:eastAsia="en-US"/>
    </w:rPr>
  </w:style>
  <w:style w:type="character" w:customStyle="1" w:styleId="WW8Num23z0">
    <w:name w:val="WW8Num23z0"/>
    <w:rsid w:val="00616A68"/>
    <w:rPr>
      <w:b/>
      <w:sz w:val="24"/>
      <w:szCs w:val="24"/>
    </w:rPr>
  </w:style>
  <w:style w:type="character" w:customStyle="1" w:styleId="WW8Num23z1">
    <w:name w:val="WW8Num23z1"/>
    <w:rsid w:val="00616A68"/>
  </w:style>
  <w:style w:type="character" w:customStyle="1" w:styleId="WW8Num23z2">
    <w:name w:val="WW8Num23z2"/>
    <w:rsid w:val="00616A68"/>
  </w:style>
  <w:style w:type="character" w:customStyle="1" w:styleId="WW8Num23z3">
    <w:name w:val="WW8Num23z3"/>
    <w:rsid w:val="00616A68"/>
    <w:rPr>
      <w:b w:val="0"/>
      <w:sz w:val="18"/>
      <w:szCs w:val="18"/>
    </w:rPr>
  </w:style>
  <w:style w:type="character" w:customStyle="1" w:styleId="WW8Num23z4">
    <w:name w:val="WW8Num23z4"/>
    <w:rsid w:val="00616A68"/>
    <w:rPr>
      <w:color w:val="000000"/>
    </w:rPr>
  </w:style>
  <w:style w:type="character" w:customStyle="1" w:styleId="WW8Num23z6">
    <w:name w:val="WW8Num23z6"/>
    <w:rsid w:val="00616A68"/>
  </w:style>
  <w:style w:type="character" w:customStyle="1" w:styleId="WW8Num23z7">
    <w:name w:val="WW8Num23z7"/>
    <w:rsid w:val="00616A68"/>
  </w:style>
  <w:style w:type="character" w:customStyle="1" w:styleId="WW8Num23z8">
    <w:name w:val="WW8Num23z8"/>
    <w:rsid w:val="00616A68"/>
  </w:style>
  <w:style w:type="character" w:customStyle="1" w:styleId="WW8Num24z0">
    <w:name w:val="WW8Num24z0"/>
    <w:rsid w:val="00616A68"/>
    <w:rPr>
      <w:rFonts w:ascii="Verdana" w:hAnsi="Verdana" w:cs="Verdana"/>
      <w:b/>
      <w:strike/>
      <w:color w:val="FF0000"/>
      <w:sz w:val="17"/>
      <w:szCs w:val="17"/>
    </w:rPr>
  </w:style>
  <w:style w:type="character" w:customStyle="1" w:styleId="WW8Num24z1">
    <w:name w:val="WW8Num24z1"/>
    <w:rsid w:val="00616A68"/>
  </w:style>
  <w:style w:type="character" w:customStyle="1" w:styleId="WW8Num24z2">
    <w:name w:val="WW8Num24z2"/>
    <w:rsid w:val="00616A68"/>
  </w:style>
  <w:style w:type="character" w:customStyle="1" w:styleId="WW8Num24z3">
    <w:name w:val="WW8Num24z3"/>
    <w:rsid w:val="00616A68"/>
  </w:style>
  <w:style w:type="character" w:customStyle="1" w:styleId="WW8Num24z4">
    <w:name w:val="WW8Num24z4"/>
    <w:rsid w:val="00616A68"/>
  </w:style>
  <w:style w:type="character" w:customStyle="1" w:styleId="WW8Num24z5">
    <w:name w:val="WW8Num24z5"/>
    <w:rsid w:val="00616A68"/>
  </w:style>
  <w:style w:type="character" w:customStyle="1" w:styleId="WW8Num24z6">
    <w:name w:val="WW8Num24z6"/>
    <w:rsid w:val="00616A68"/>
  </w:style>
  <w:style w:type="character" w:customStyle="1" w:styleId="WW8Num24z7">
    <w:name w:val="WW8Num24z7"/>
    <w:rsid w:val="00616A68"/>
  </w:style>
  <w:style w:type="character" w:customStyle="1" w:styleId="WW8Num24z8">
    <w:name w:val="WW8Num24z8"/>
    <w:rsid w:val="00616A68"/>
  </w:style>
  <w:style w:type="character" w:customStyle="1" w:styleId="WW8Num25z0">
    <w:name w:val="WW8Num25z0"/>
    <w:rsid w:val="00616A68"/>
    <w:rPr>
      <w:rFonts w:ascii="Verdana" w:eastAsia="Calibri" w:hAnsi="Verdana" w:cs="Verdana"/>
      <w:color w:val="000000"/>
      <w:sz w:val="17"/>
      <w:szCs w:val="17"/>
      <w:lang w:eastAsia="en-US"/>
    </w:rPr>
  </w:style>
  <w:style w:type="character" w:customStyle="1" w:styleId="WW8Num25z1">
    <w:name w:val="WW8Num25z1"/>
    <w:rsid w:val="00616A68"/>
    <w:rPr>
      <w:rFonts w:ascii="Times New Roman" w:eastAsia="Times New Roman" w:hAnsi="Times New Roman" w:cs="Times New Roman"/>
    </w:rPr>
  </w:style>
  <w:style w:type="character" w:customStyle="1" w:styleId="WW8Num25z2">
    <w:name w:val="WW8Num25z2"/>
    <w:rsid w:val="00616A68"/>
    <w:rPr>
      <w:rFonts w:ascii="Verdana" w:eastAsia="Times New Roman" w:hAnsi="Verdana" w:cs="Times New Roman"/>
    </w:rPr>
  </w:style>
  <w:style w:type="character" w:customStyle="1" w:styleId="WW8Num25z3">
    <w:name w:val="WW8Num25z3"/>
    <w:rsid w:val="00616A68"/>
    <w:rPr>
      <w:rFonts w:ascii="Verdana" w:hAnsi="Verdana" w:cs="Times New Roman"/>
      <w:b w:val="0"/>
      <w:i w:val="0"/>
      <w:strike w:val="0"/>
      <w:dstrike w:val="0"/>
      <w:color w:val="000000"/>
      <w:sz w:val="18"/>
      <w:szCs w:val="18"/>
    </w:rPr>
  </w:style>
  <w:style w:type="character" w:customStyle="1" w:styleId="WW8Num26z0">
    <w:name w:val="WW8Num26z0"/>
    <w:rsid w:val="00616A68"/>
  </w:style>
  <w:style w:type="character" w:customStyle="1" w:styleId="WW8Num26z1">
    <w:name w:val="WW8Num26z1"/>
    <w:rsid w:val="00616A68"/>
    <w:rPr>
      <w:b w:val="0"/>
      <w:i w:val="0"/>
      <w:color w:val="000000"/>
    </w:rPr>
  </w:style>
  <w:style w:type="character" w:customStyle="1" w:styleId="WW8Num26z2">
    <w:name w:val="WW8Num26z2"/>
    <w:rsid w:val="00616A68"/>
    <w:rPr>
      <w:rFonts w:ascii="Verdana" w:eastAsia="Times New Roman" w:hAnsi="Verdana" w:cs="Times New Roman"/>
    </w:rPr>
  </w:style>
  <w:style w:type="character" w:customStyle="1" w:styleId="WW8Num27z0">
    <w:name w:val="WW8Num27z0"/>
    <w:rsid w:val="00616A68"/>
    <w:rPr>
      <w:rFonts w:ascii="Verdana" w:hAnsi="Verdana" w:cs="Verdana"/>
      <w:strike w:val="0"/>
      <w:dstrike w:val="0"/>
      <w:color w:val="000000"/>
      <w:sz w:val="17"/>
      <w:szCs w:val="17"/>
    </w:rPr>
  </w:style>
  <w:style w:type="character" w:customStyle="1" w:styleId="WW8Num27z1">
    <w:name w:val="WW8Num27z1"/>
    <w:rsid w:val="00616A68"/>
    <w:rPr>
      <w:rFonts w:ascii="Times New Roman" w:eastAsia="Times New Roman" w:hAnsi="Times New Roman" w:cs="Times New Roman"/>
    </w:rPr>
  </w:style>
  <w:style w:type="character" w:customStyle="1" w:styleId="WW8Num27z2">
    <w:name w:val="WW8Num27z2"/>
    <w:rsid w:val="00616A68"/>
    <w:rPr>
      <w:rFonts w:ascii="Times New Roman" w:eastAsia="Times New Roman" w:hAnsi="Times New Roman" w:cs="Times New Roman"/>
      <w:strike w:val="0"/>
      <w:dstrike w:val="0"/>
      <w:sz w:val="17"/>
      <w:szCs w:val="17"/>
    </w:rPr>
  </w:style>
  <w:style w:type="character" w:customStyle="1" w:styleId="WW8Num27z3">
    <w:name w:val="WW8Num27z3"/>
    <w:rsid w:val="00616A68"/>
    <w:rPr>
      <w:rFonts w:ascii="Verdana" w:hAnsi="Verdana" w:cs="Times New Roman"/>
      <w:b w:val="0"/>
      <w:i w:val="0"/>
      <w:color w:val="000000"/>
      <w:sz w:val="18"/>
      <w:szCs w:val="18"/>
    </w:rPr>
  </w:style>
  <w:style w:type="character" w:customStyle="1" w:styleId="WW8Num27z4">
    <w:name w:val="WW8Num27z4"/>
    <w:rsid w:val="00616A68"/>
  </w:style>
  <w:style w:type="character" w:customStyle="1" w:styleId="WW8Num27z5">
    <w:name w:val="WW8Num27z5"/>
    <w:rsid w:val="00616A68"/>
  </w:style>
  <w:style w:type="character" w:customStyle="1" w:styleId="WW8Num27z6">
    <w:name w:val="WW8Num27z6"/>
    <w:rsid w:val="00616A68"/>
  </w:style>
  <w:style w:type="character" w:customStyle="1" w:styleId="WW8Num27z7">
    <w:name w:val="WW8Num27z7"/>
    <w:rsid w:val="00616A68"/>
  </w:style>
  <w:style w:type="character" w:customStyle="1" w:styleId="WW8Num27z8">
    <w:name w:val="WW8Num27z8"/>
    <w:rsid w:val="00616A68"/>
  </w:style>
  <w:style w:type="character" w:customStyle="1" w:styleId="WW8Num28z0">
    <w:name w:val="WW8Num28z0"/>
    <w:rsid w:val="00616A68"/>
  </w:style>
  <w:style w:type="character" w:customStyle="1" w:styleId="WW8Num28z1">
    <w:name w:val="WW8Num28z1"/>
    <w:rsid w:val="00616A68"/>
    <w:rPr>
      <w:rFonts w:ascii="Verdana" w:hAnsi="Verdana" w:cs="Verdana"/>
      <w:b/>
      <w:sz w:val="17"/>
      <w:szCs w:val="17"/>
    </w:rPr>
  </w:style>
  <w:style w:type="character" w:customStyle="1" w:styleId="WW8Num29z0">
    <w:name w:val="WW8Num29z0"/>
    <w:rsid w:val="00616A68"/>
    <w:rPr>
      <w:rFonts w:ascii="Verdana" w:hAnsi="Verdana" w:cs="Verdana"/>
      <w:sz w:val="17"/>
      <w:szCs w:val="17"/>
    </w:rPr>
  </w:style>
  <w:style w:type="character" w:customStyle="1" w:styleId="WW8Num29z1">
    <w:name w:val="WW8Num29z1"/>
    <w:rsid w:val="00616A68"/>
  </w:style>
  <w:style w:type="character" w:customStyle="1" w:styleId="WW8Num29z2">
    <w:name w:val="WW8Num29z2"/>
    <w:rsid w:val="00616A68"/>
  </w:style>
  <w:style w:type="character" w:customStyle="1" w:styleId="WW8Num29z3">
    <w:name w:val="WW8Num29z3"/>
    <w:rsid w:val="00616A68"/>
  </w:style>
  <w:style w:type="character" w:customStyle="1" w:styleId="WW8Num29z4">
    <w:name w:val="WW8Num29z4"/>
    <w:rsid w:val="00616A68"/>
  </w:style>
  <w:style w:type="character" w:customStyle="1" w:styleId="WW8Num29z5">
    <w:name w:val="WW8Num29z5"/>
    <w:rsid w:val="00616A68"/>
  </w:style>
  <w:style w:type="character" w:customStyle="1" w:styleId="WW8Num29z6">
    <w:name w:val="WW8Num29z6"/>
    <w:rsid w:val="00616A68"/>
  </w:style>
  <w:style w:type="character" w:customStyle="1" w:styleId="WW8Num29z7">
    <w:name w:val="WW8Num29z7"/>
    <w:rsid w:val="00616A68"/>
  </w:style>
  <w:style w:type="character" w:customStyle="1" w:styleId="WW8Num29z8">
    <w:name w:val="WW8Num29z8"/>
    <w:rsid w:val="00616A68"/>
  </w:style>
  <w:style w:type="character" w:customStyle="1" w:styleId="WW8Num30z0">
    <w:name w:val="WW8Num30z0"/>
    <w:rsid w:val="00616A68"/>
    <w:rPr>
      <w:rFonts w:ascii="Symbol" w:hAnsi="Symbol" w:cs="Symbol"/>
      <w:color w:val="000000"/>
      <w:sz w:val="17"/>
      <w:szCs w:val="17"/>
    </w:rPr>
  </w:style>
  <w:style w:type="character" w:customStyle="1" w:styleId="WW8Num30z1">
    <w:name w:val="WW8Num30z1"/>
    <w:rsid w:val="00616A68"/>
    <w:rPr>
      <w:rFonts w:ascii="Courier New" w:hAnsi="Courier New" w:cs="Courier New"/>
    </w:rPr>
  </w:style>
  <w:style w:type="character" w:customStyle="1" w:styleId="WW8Num30z2">
    <w:name w:val="WW8Num30z2"/>
    <w:rsid w:val="00616A68"/>
    <w:rPr>
      <w:rFonts w:ascii="Wingdings" w:hAnsi="Wingdings" w:cs="Wingdings"/>
    </w:rPr>
  </w:style>
  <w:style w:type="character" w:customStyle="1" w:styleId="WW8Num31z0">
    <w:name w:val="WW8Num31z0"/>
    <w:rsid w:val="00616A68"/>
    <w:rPr>
      <w:rFonts w:cs="Times New Roman"/>
    </w:rPr>
  </w:style>
  <w:style w:type="character" w:customStyle="1" w:styleId="WW8Num32z0">
    <w:name w:val="WW8Num32z0"/>
    <w:rsid w:val="00616A68"/>
  </w:style>
  <w:style w:type="character" w:customStyle="1" w:styleId="WW8Num32z1">
    <w:name w:val="WW8Num32z1"/>
    <w:rsid w:val="00616A68"/>
    <w:rPr>
      <w:rFonts w:ascii="Verdana" w:eastAsia="Times New Roman" w:hAnsi="Verdana" w:cs="Arial"/>
      <w:b w:val="0"/>
      <w:color w:val="000000"/>
    </w:rPr>
  </w:style>
  <w:style w:type="character" w:customStyle="1" w:styleId="WW8Num32z2">
    <w:name w:val="WW8Num32z2"/>
    <w:rsid w:val="00616A68"/>
    <w:rPr>
      <w:rFonts w:ascii="Verdana" w:eastAsia="Times New Roman" w:hAnsi="Verdana" w:cs="Times New Roman"/>
      <w:i w:val="0"/>
    </w:rPr>
  </w:style>
  <w:style w:type="character" w:customStyle="1" w:styleId="WW8Num32z4">
    <w:name w:val="WW8Num32z4"/>
    <w:rsid w:val="00616A68"/>
    <w:rPr>
      <w:rFonts w:ascii="Verdana" w:eastAsia="Times New Roman" w:hAnsi="Verdana" w:cs="Times New Roman"/>
    </w:rPr>
  </w:style>
  <w:style w:type="character" w:customStyle="1" w:styleId="WW8Num33z0">
    <w:name w:val="WW8Num33z0"/>
    <w:rsid w:val="00616A68"/>
    <w:rPr>
      <w:b w:val="0"/>
      <w:i w:val="0"/>
      <w:sz w:val="14"/>
      <w:szCs w:val="14"/>
      <w:u w:val="none"/>
    </w:rPr>
  </w:style>
  <w:style w:type="character" w:customStyle="1" w:styleId="WW8Num33z1">
    <w:name w:val="WW8Num33z1"/>
    <w:rsid w:val="00616A68"/>
  </w:style>
  <w:style w:type="character" w:customStyle="1" w:styleId="WW8Num33z2">
    <w:name w:val="WW8Num33z2"/>
    <w:rsid w:val="00616A68"/>
  </w:style>
  <w:style w:type="character" w:customStyle="1" w:styleId="WW8Num33z3">
    <w:name w:val="WW8Num33z3"/>
    <w:rsid w:val="00616A68"/>
  </w:style>
  <w:style w:type="character" w:customStyle="1" w:styleId="WW8Num33z4">
    <w:name w:val="WW8Num33z4"/>
    <w:rsid w:val="00616A68"/>
  </w:style>
  <w:style w:type="character" w:customStyle="1" w:styleId="WW8Num33z5">
    <w:name w:val="WW8Num33z5"/>
    <w:rsid w:val="00616A68"/>
  </w:style>
  <w:style w:type="character" w:customStyle="1" w:styleId="WW8Num33z6">
    <w:name w:val="WW8Num33z6"/>
    <w:rsid w:val="00616A68"/>
  </w:style>
  <w:style w:type="character" w:customStyle="1" w:styleId="WW8Num33z7">
    <w:name w:val="WW8Num33z7"/>
    <w:rsid w:val="00616A68"/>
  </w:style>
  <w:style w:type="character" w:customStyle="1" w:styleId="WW8Num33z8">
    <w:name w:val="WW8Num33z8"/>
    <w:rsid w:val="00616A68"/>
  </w:style>
  <w:style w:type="character" w:customStyle="1" w:styleId="WW8Num34z0">
    <w:name w:val="WW8Num34z0"/>
    <w:rsid w:val="00616A68"/>
    <w:rPr>
      <w:rFonts w:ascii="Verdana" w:eastAsia="Times New Roman" w:hAnsi="Verdana" w:cs="Verdana"/>
      <w:b/>
      <w:i w:val="0"/>
      <w:strike w:val="0"/>
      <w:dstrike w:val="0"/>
      <w:color w:val="000000"/>
      <w:position w:val="0"/>
      <w:sz w:val="18"/>
      <w:szCs w:val="18"/>
      <w:u w:val="none"/>
      <w:vertAlign w:val="baseline"/>
    </w:rPr>
  </w:style>
  <w:style w:type="character" w:customStyle="1" w:styleId="WW8Num34z1">
    <w:name w:val="WW8Num34z1"/>
    <w:rsid w:val="00616A68"/>
    <w:rPr>
      <w:rFonts w:cs="Times New Roman"/>
    </w:rPr>
  </w:style>
  <w:style w:type="character" w:customStyle="1" w:styleId="WW8Num35z0">
    <w:name w:val="WW8Num35z0"/>
    <w:rsid w:val="00616A68"/>
  </w:style>
  <w:style w:type="character" w:customStyle="1" w:styleId="WW8Num35z1">
    <w:name w:val="WW8Num35z1"/>
    <w:rsid w:val="00616A68"/>
    <w:rPr>
      <w:rFonts w:ascii="Verdana" w:hAnsi="Verdana" w:cs="Arial"/>
      <w:b w:val="0"/>
      <w:i w:val="0"/>
      <w:color w:val="000000"/>
      <w:sz w:val="17"/>
      <w:szCs w:val="17"/>
    </w:rPr>
  </w:style>
  <w:style w:type="character" w:customStyle="1" w:styleId="WW8Num35z2">
    <w:name w:val="WW8Num35z2"/>
    <w:rsid w:val="00616A68"/>
    <w:rPr>
      <w:rFonts w:ascii="Verdana" w:eastAsia="Times New Roman" w:hAnsi="Verdana" w:cs="Times New Roman"/>
      <w:color w:val="000000"/>
      <w:sz w:val="17"/>
      <w:szCs w:val="17"/>
    </w:rPr>
  </w:style>
  <w:style w:type="character" w:customStyle="1" w:styleId="WW8Num36z0">
    <w:name w:val="WW8Num36z0"/>
    <w:rsid w:val="00616A68"/>
  </w:style>
  <w:style w:type="character" w:customStyle="1" w:styleId="WW8Num36z1">
    <w:name w:val="WW8Num36z1"/>
    <w:rsid w:val="00616A68"/>
  </w:style>
  <w:style w:type="character" w:customStyle="1" w:styleId="WW8Num36z2">
    <w:name w:val="WW8Num36z2"/>
    <w:rsid w:val="00616A68"/>
  </w:style>
  <w:style w:type="character" w:customStyle="1" w:styleId="WW8Num36z3">
    <w:name w:val="WW8Num36z3"/>
    <w:rsid w:val="00616A68"/>
  </w:style>
  <w:style w:type="character" w:customStyle="1" w:styleId="WW8Num36z4">
    <w:name w:val="WW8Num36z4"/>
    <w:rsid w:val="00616A68"/>
  </w:style>
  <w:style w:type="character" w:customStyle="1" w:styleId="WW8Num36z5">
    <w:name w:val="WW8Num36z5"/>
    <w:rsid w:val="00616A68"/>
  </w:style>
  <w:style w:type="character" w:customStyle="1" w:styleId="WW8Num36z6">
    <w:name w:val="WW8Num36z6"/>
    <w:rsid w:val="00616A68"/>
  </w:style>
  <w:style w:type="character" w:customStyle="1" w:styleId="WW8Num36z7">
    <w:name w:val="WW8Num36z7"/>
    <w:rsid w:val="00616A68"/>
  </w:style>
  <w:style w:type="character" w:customStyle="1" w:styleId="WW8Num36z8">
    <w:name w:val="WW8Num36z8"/>
    <w:rsid w:val="00616A68"/>
  </w:style>
  <w:style w:type="character" w:customStyle="1" w:styleId="WW8Num37z0">
    <w:name w:val="WW8Num37z0"/>
    <w:rsid w:val="00616A68"/>
  </w:style>
  <w:style w:type="character" w:customStyle="1" w:styleId="WW8Num37z1">
    <w:name w:val="WW8Num37z1"/>
    <w:rsid w:val="00616A68"/>
    <w:rPr>
      <w:rFonts w:ascii="Verdana" w:hAnsi="Verdana" w:cs="Verdana"/>
      <w:b/>
      <w:sz w:val="17"/>
      <w:szCs w:val="17"/>
    </w:rPr>
  </w:style>
  <w:style w:type="character" w:customStyle="1" w:styleId="WW8Num38z0">
    <w:name w:val="WW8Num38z0"/>
    <w:rsid w:val="00616A68"/>
    <w:rPr>
      <w:rFonts w:ascii="Verdana" w:eastAsia="Times New Roman" w:hAnsi="Verdana" w:cs="ArialMT"/>
      <w:sz w:val="17"/>
      <w:szCs w:val="17"/>
    </w:rPr>
  </w:style>
  <w:style w:type="character" w:customStyle="1" w:styleId="WW8Num38z1">
    <w:name w:val="WW8Num38z1"/>
    <w:rsid w:val="00616A68"/>
  </w:style>
  <w:style w:type="character" w:customStyle="1" w:styleId="WW8Num38z2">
    <w:name w:val="WW8Num38z2"/>
    <w:rsid w:val="00616A68"/>
  </w:style>
  <w:style w:type="character" w:customStyle="1" w:styleId="WW8Num38z3">
    <w:name w:val="WW8Num38z3"/>
    <w:rsid w:val="00616A68"/>
  </w:style>
  <w:style w:type="character" w:customStyle="1" w:styleId="WW8Num38z4">
    <w:name w:val="WW8Num38z4"/>
    <w:rsid w:val="00616A68"/>
  </w:style>
  <w:style w:type="character" w:customStyle="1" w:styleId="WW8Num38z5">
    <w:name w:val="WW8Num38z5"/>
    <w:rsid w:val="00616A68"/>
  </w:style>
  <w:style w:type="character" w:customStyle="1" w:styleId="WW8Num38z6">
    <w:name w:val="WW8Num38z6"/>
    <w:rsid w:val="00616A68"/>
  </w:style>
  <w:style w:type="character" w:customStyle="1" w:styleId="WW8Num38z7">
    <w:name w:val="WW8Num38z7"/>
    <w:rsid w:val="00616A68"/>
  </w:style>
  <w:style w:type="character" w:customStyle="1" w:styleId="WW8Num38z8">
    <w:name w:val="WW8Num38z8"/>
    <w:rsid w:val="00616A68"/>
  </w:style>
  <w:style w:type="character" w:customStyle="1" w:styleId="WW8Num39z0">
    <w:name w:val="WW8Num39z0"/>
    <w:rsid w:val="00616A68"/>
    <w:rPr>
      <w:rFonts w:ascii="Verdana" w:eastAsia="Arial" w:hAnsi="Verdana" w:cs="Arial"/>
      <w:b w:val="0"/>
      <w:i w:val="0"/>
      <w:iCs/>
      <w:strike w:val="0"/>
      <w:dstrike w:val="0"/>
      <w:color w:val="000000"/>
      <w:position w:val="0"/>
      <w:sz w:val="16"/>
      <w:szCs w:val="16"/>
      <w:u w:val="none"/>
      <w:shd w:val="clear" w:color="auto" w:fill="auto"/>
      <w:vertAlign w:val="baseline"/>
    </w:rPr>
  </w:style>
  <w:style w:type="character" w:customStyle="1" w:styleId="WW8Num39z1">
    <w:name w:val="WW8Num39z1"/>
    <w:rsid w:val="00616A68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WW8Num40z0">
    <w:name w:val="WW8Num40z0"/>
    <w:rsid w:val="00616A68"/>
  </w:style>
  <w:style w:type="character" w:customStyle="1" w:styleId="WW8Num40z1">
    <w:name w:val="WW8Num40z1"/>
    <w:rsid w:val="00616A68"/>
  </w:style>
  <w:style w:type="character" w:customStyle="1" w:styleId="WW8Num40z2">
    <w:name w:val="WW8Num40z2"/>
    <w:rsid w:val="00616A68"/>
  </w:style>
  <w:style w:type="character" w:customStyle="1" w:styleId="WW8Num40z3">
    <w:name w:val="WW8Num40z3"/>
    <w:rsid w:val="00616A68"/>
  </w:style>
  <w:style w:type="character" w:customStyle="1" w:styleId="WW8Num40z4">
    <w:name w:val="WW8Num40z4"/>
    <w:rsid w:val="00616A68"/>
  </w:style>
  <w:style w:type="character" w:customStyle="1" w:styleId="WW8Num40z5">
    <w:name w:val="WW8Num40z5"/>
    <w:rsid w:val="00616A68"/>
  </w:style>
  <w:style w:type="character" w:customStyle="1" w:styleId="WW8Num40z6">
    <w:name w:val="WW8Num40z6"/>
    <w:rsid w:val="00616A68"/>
  </w:style>
  <w:style w:type="character" w:customStyle="1" w:styleId="WW8Num40z7">
    <w:name w:val="WW8Num40z7"/>
    <w:rsid w:val="00616A68"/>
  </w:style>
  <w:style w:type="character" w:customStyle="1" w:styleId="WW8Num40z8">
    <w:name w:val="WW8Num40z8"/>
    <w:rsid w:val="00616A68"/>
  </w:style>
  <w:style w:type="character" w:customStyle="1" w:styleId="WW8Num41z0">
    <w:name w:val="WW8Num41z0"/>
    <w:rsid w:val="00616A68"/>
  </w:style>
  <w:style w:type="character" w:customStyle="1" w:styleId="WW8Num41z1">
    <w:name w:val="WW8Num41z1"/>
    <w:rsid w:val="00616A68"/>
  </w:style>
  <w:style w:type="character" w:customStyle="1" w:styleId="WW8Num41z3">
    <w:name w:val="WW8Num41z3"/>
    <w:rsid w:val="00616A68"/>
  </w:style>
  <w:style w:type="character" w:customStyle="1" w:styleId="WW8Num41z4">
    <w:name w:val="WW8Num41z4"/>
    <w:rsid w:val="00616A68"/>
    <w:rPr>
      <w:rFonts w:ascii="Verdana" w:eastAsia="Times New Roman" w:hAnsi="Verdana" w:cs="Times New Roman"/>
      <w:color w:val="000000"/>
      <w:sz w:val="17"/>
      <w:szCs w:val="17"/>
    </w:rPr>
  </w:style>
  <w:style w:type="character" w:customStyle="1" w:styleId="WW8Num41z5">
    <w:name w:val="WW8Num41z5"/>
    <w:rsid w:val="00616A68"/>
  </w:style>
  <w:style w:type="character" w:customStyle="1" w:styleId="WW8Num41z6">
    <w:name w:val="WW8Num41z6"/>
    <w:rsid w:val="00616A68"/>
  </w:style>
  <w:style w:type="character" w:customStyle="1" w:styleId="WW8Num41z7">
    <w:name w:val="WW8Num41z7"/>
    <w:rsid w:val="00616A68"/>
  </w:style>
  <w:style w:type="character" w:customStyle="1" w:styleId="WW8Num41z8">
    <w:name w:val="WW8Num41z8"/>
    <w:rsid w:val="00616A68"/>
  </w:style>
  <w:style w:type="character" w:customStyle="1" w:styleId="WW8Num42z0">
    <w:name w:val="WW8Num42z0"/>
    <w:rsid w:val="00616A68"/>
    <w:rPr>
      <w:b w:val="0"/>
      <w:i w:val="0"/>
      <w:sz w:val="15"/>
      <w:szCs w:val="15"/>
      <w:u w:val="none"/>
    </w:rPr>
  </w:style>
  <w:style w:type="character" w:customStyle="1" w:styleId="WW8Num42z1">
    <w:name w:val="WW8Num42z1"/>
    <w:rsid w:val="00616A68"/>
  </w:style>
  <w:style w:type="character" w:customStyle="1" w:styleId="WW8Num42z2">
    <w:name w:val="WW8Num42z2"/>
    <w:rsid w:val="00616A68"/>
  </w:style>
  <w:style w:type="character" w:customStyle="1" w:styleId="WW8Num42z3">
    <w:name w:val="WW8Num42z3"/>
    <w:rsid w:val="00616A68"/>
  </w:style>
  <w:style w:type="character" w:customStyle="1" w:styleId="WW8Num42z4">
    <w:name w:val="WW8Num42z4"/>
    <w:rsid w:val="00616A68"/>
  </w:style>
  <w:style w:type="character" w:customStyle="1" w:styleId="WW8Num42z5">
    <w:name w:val="WW8Num42z5"/>
    <w:rsid w:val="00616A68"/>
  </w:style>
  <w:style w:type="character" w:customStyle="1" w:styleId="WW8Num42z6">
    <w:name w:val="WW8Num42z6"/>
    <w:rsid w:val="00616A68"/>
  </w:style>
  <w:style w:type="character" w:customStyle="1" w:styleId="WW8Num42z7">
    <w:name w:val="WW8Num42z7"/>
    <w:rsid w:val="00616A68"/>
  </w:style>
  <w:style w:type="character" w:customStyle="1" w:styleId="WW8Num42z8">
    <w:name w:val="WW8Num42z8"/>
    <w:rsid w:val="00616A68"/>
  </w:style>
  <w:style w:type="character" w:customStyle="1" w:styleId="WW8Num43z0">
    <w:name w:val="WW8Num43z0"/>
    <w:rsid w:val="00616A68"/>
    <w:rPr>
      <w:b/>
      <w:color w:val="000000"/>
      <w:u w:val="none"/>
    </w:rPr>
  </w:style>
  <w:style w:type="character" w:customStyle="1" w:styleId="WW8Num43z1">
    <w:name w:val="WW8Num43z1"/>
    <w:rsid w:val="00616A68"/>
  </w:style>
  <w:style w:type="character" w:customStyle="1" w:styleId="WW8Num43z2">
    <w:name w:val="WW8Num43z2"/>
    <w:rsid w:val="00616A68"/>
  </w:style>
  <w:style w:type="character" w:customStyle="1" w:styleId="WW8Num43z3">
    <w:name w:val="WW8Num43z3"/>
    <w:rsid w:val="00616A68"/>
  </w:style>
  <w:style w:type="character" w:customStyle="1" w:styleId="WW8Num43z4">
    <w:name w:val="WW8Num43z4"/>
    <w:rsid w:val="00616A68"/>
  </w:style>
  <w:style w:type="character" w:customStyle="1" w:styleId="WW8Num43z5">
    <w:name w:val="WW8Num43z5"/>
    <w:rsid w:val="00616A68"/>
  </w:style>
  <w:style w:type="character" w:customStyle="1" w:styleId="WW8Num43z6">
    <w:name w:val="WW8Num43z6"/>
    <w:rsid w:val="00616A68"/>
  </w:style>
  <w:style w:type="character" w:customStyle="1" w:styleId="WW8Num43z7">
    <w:name w:val="WW8Num43z7"/>
    <w:rsid w:val="00616A68"/>
  </w:style>
  <w:style w:type="character" w:customStyle="1" w:styleId="WW8Num43z8">
    <w:name w:val="WW8Num43z8"/>
    <w:rsid w:val="00616A68"/>
  </w:style>
  <w:style w:type="character" w:customStyle="1" w:styleId="WW8Num44z0">
    <w:name w:val="WW8Num44z0"/>
    <w:rsid w:val="00616A68"/>
    <w:rPr>
      <w:rFonts w:ascii="Verdana" w:hAnsi="Verdana" w:cs="Segoe UI"/>
      <w:sz w:val="17"/>
      <w:szCs w:val="17"/>
    </w:rPr>
  </w:style>
  <w:style w:type="character" w:customStyle="1" w:styleId="WW8Num44z1">
    <w:name w:val="WW8Num44z1"/>
    <w:rsid w:val="00616A68"/>
  </w:style>
  <w:style w:type="character" w:customStyle="1" w:styleId="WW8Num44z2">
    <w:name w:val="WW8Num44z2"/>
    <w:rsid w:val="00616A68"/>
  </w:style>
  <w:style w:type="character" w:customStyle="1" w:styleId="WW8Num44z3">
    <w:name w:val="WW8Num44z3"/>
    <w:rsid w:val="00616A68"/>
  </w:style>
  <w:style w:type="character" w:customStyle="1" w:styleId="WW8Num44z4">
    <w:name w:val="WW8Num44z4"/>
    <w:rsid w:val="00616A68"/>
  </w:style>
  <w:style w:type="character" w:customStyle="1" w:styleId="WW8Num44z5">
    <w:name w:val="WW8Num44z5"/>
    <w:rsid w:val="00616A68"/>
  </w:style>
  <w:style w:type="character" w:customStyle="1" w:styleId="WW8Num44z6">
    <w:name w:val="WW8Num44z6"/>
    <w:rsid w:val="00616A68"/>
  </w:style>
  <w:style w:type="character" w:customStyle="1" w:styleId="WW8Num44z7">
    <w:name w:val="WW8Num44z7"/>
    <w:rsid w:val="00616A68"/>
  </w:style>
  <w:style w:type="character" w:customStyle="1" w:styleId="WW8Num44z8">
    <w:name w:val="WW8Num44z8"/>
    <w:rsid w:val="00616A68"/>
  </w:style>
  <w:style w:type="character" w:customStyle="1" w:styleId="WW8Num45z0">
    <w:name w:val="WW8Num45z0"/>
    <w:rsid w:val="00616A68"/>
    <w:rPr>
      <w:rFonts w:ascii="Verdana" w:hAnsi="Verdana" w:cs="Verdana"/>
      <w:b w:val="0"/>
      <w:color w:val="000000"/>
      <w:sz w:val="17"/>
      <w:szCs w:val="17"/>
    </w:rPr>
  </w:style>
  <w:style w:type="character" w:customStyle="1" w:styleId="WW8Num46z0">
    <w:name w:val="WW8Num46z0"/>
    <w:rsid w:val="00616A68"/>
    <w:rPr>
      <w:b/>
    </w:rPr>
  </w:style>
  <w:style w:type="character" w:customStyle="1" w:styleId="WW8Num46z1">
    <w:name w:val="WW8Num46z1"/>
    <w:rsid w:val="00616A68"/>
  </w:style>
  <w:style w:type="character" w:customStyle="1" w:styleId="WW8Num46z2">
    <w:name w:val="WW8Num46z2"/>
    <w:rsid w:val="00616A68"/>
  </w:style>
  <w:style w:type="character" w:customStyle="1" w:styleId="WW8Num46z3">
    <w:name w:val="WW8Num46z3"/>
    <w:rsid w:val="00616A68"/>
  </w:style>
  <w:style w:type="character" w:customStyle="1" w:styleId="WW8Num46z4">
    <w:name w:val="WW8Num46z4"/>
    <w:rsid w:val="00616A68"/>
  </w:style>
  <w:style w:type="character" w:customStyle="1" w:styleId="WW8Num46z5">
    <w:name w:val="WW8Num46z5"/>
    <w:rsid w:val="00616A68"/>
  </w:style>
  <w:style w:type="character" w:customStyle="1" w:styleId="WW8Num46z6">
    <w:name w:val="WW8Num46z6"/>
    <w:rsid w:val="00616A68"/>
  </w:style>
  <w:style w:type="character" w:customStyle="1" w:styleId="WW8Num46z7">
    <w:name w:val="WW8Num46z7"/>
    <w:rsid w:val="00616A68"/>
  </w:style>
  <w:style w:type="character" w:customStyle="1" w:styleId="WW8Num46z8">
    <w:name w:val="WW8Num46z8"/>
    <w:rsid w:val="00616A68"/>
  </w:style>
  <w:style w:type="character" w:customStyle="1" w:styleId="WW8Num47z0">
    <w:name w:val="WW8Num47z0"/>
    <w:rsid w:val="00616A68"/>
    <w:rPr>
      <w:rFonts w:ascii="Verdana" w:eastAsia="Times New Roman" w:hAnsi="Verdana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47z1">
    <w:name w:val="WW8Num47z1"/>
    <w:rsid w:val="00616A6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2"/>
      <w:szCs w:val="22"/>
      <w:u w:val="none"/>
      <w:vertAlign w:val="baseline"/>
    </w:rPr>
  </w:style>
  <w:style w:type="character" w:customStyle="1" w:styleId="WW8Num47z2">
    <w:name w:val="WW8Num47z2"/>
    <w:rsid w:val="00616A68"/>
    <w:rPr>
      <w:rFonts w:cs="Times New Roman"/>
    </w:rPr>
  </w:style>
  <w:style w:type="character" w:customStyle="1" w:styleId="WW8Num48z0">
    <w:name w:val="WW8Num48z0"/>
    <w:rsid w:val="00616A68"/>
    <w:rPr>
      <w:rFonts w:ascii="Verdana" w:hAnsi="Verdana" w:cs="Verdana"/>
      <w:b/>
      <w:bCs/>
      <w:sz w:val="17"/>
      <w:szCs w:val="17"/>
    </w:rPr>
  </w:style>
  <w:style w:type="character" w:customStyle="1" w:styleId="WW8Num48z1">
    <w:name w:val="WW8Num48z1"/>
    <w:rsid w:val="00616A68"/>
    <w:rPr>
      <w:rFonts w:ascii="Verdana" w:eastAsia="Times New Roman" w:hAnsi="Verdana" w:cs="Times New Roman"/>
      <w:b/>
      <w:color w:val="000000"/>
    </w:rPr>
  </w:style>
  <w:style w:type="character" w:customStyle="1" w:styleId="WW8Num48z2">
    <w:name w:val="WW8Num48z2"/>
    <w:rsid w:val="00616A68"/>
    <w:rPr>
      <w:rFonts w:ascii="Verdana" w:eastAsia="Times New Roman" w:hAnsi="Verdana" w:cs="Times New Roman"/>
      <w:b/>
      <w:i w:val="0"/>
      <w:sz w:val="17"/>
      <w:szCs w:val="17"/>
    </w:rPr>
  </w:style>
  <w:style w:type="character" w:customStyle="1" w:styleId="WW8Num48z4">
    <w:name w:val="WW8Num48z4"/>
    <w:rsid w:val="00616A68"/>
    <w:rPr>
      <w:rFonts w:ascii="Verdana" w:eastAsia="Times New Roman" w:hAnsi="Verdana" w:cs="Times New Roman"/>
    </w:rPr>
  </w:style>
  <w:style w:type="character" w:customStyle="1" w:styleId="WW8Num49z0">
    <w:name w:val="WW8Num49z0"/>
    <w:rsid w:val="00616A68"/>
    <w:rPr>
      <w:rFonts w:ascii="Verdana" w:eastAsia="Times New Roman" w:hAnsi="Verdana" w:cs="Times New Roman"/>
    </w:rPr>
  </w:style>
  <w:style w:type="character" w:customStyle="1" w:styleId="WW8Num49z1">
    <w:name w:val="WW8Num49z1"/>
    <w:rsid w:val="00616A68"/>
    <w:rPr>
      <w:color w:val="000000"/>
    </w:rPr>
  </w:style>
  <w:style w:type="character" w:customStyle="1" w:styleId="WW8Num49z2">
    <w:name w:val="WW8Num49z2"/>
    <w:rsid w:val="00616A68"/>
    <w:rPr>
      <w:rFonts w:ascii="Verdana" w:hAnsi="Verdana" w:cs="Verdana"/>
      <w:b w:val="0"/>
      <w:sz w:val="17"/>
      <w:szCs w:val="17"/>
    </w:rPr>
  </w:style>
  <w:style w:type="character" w:customStyle="1" w:styleId="WW8Num49z3">
    <w:name w:val="WW8Num49z3"/>
    <w:rsid w:val="00616A68"/>
    <w:rPr>
      <w:rFonts w:ascii="Verdana" w:hAnsi="Verdana" w:cs="Verdana"/>
      <w:b w:val="0"/>
      <w:i w:val="0"/>
      <w:sz w:val="17"/>
      <w:szCs w:val="17"/>
    </w:rPr>
  </w:style>
  <w:style w:type="character" w:customStyle="1" w:styleId="WW8Num49z4">
    <w:name w:val="WW8Num49z4"/>
    <w:rsid w:val="00616A68"/>
  </w:style>
  <w:style w:type="character" w:customStyle="1" w:styleId="WW8Num49z5">
    <w:name w:val="WW8Num49z5"/>
    <w:rsid w:val="00616A68"/>
    <w:rPr>
      <w:b/>
    </w:rPr>
  </w:style>
  <w:style w:type="character" w:customStyle="1" w:styleId="WW8Num49z6">
    <w:name w:val="WW8Num49z6"/>
    <w:rsid w:val="00616A68"/>
  </w:style>
  <w:style w:type="character" w:customStyle="1" w:styleId="WW8Num49z7">
    <w:name w:val="WW8Num49z7"/>
    <w:rsid w:val="00616A68"/>
  </w:style>
  <w:style w:type="character" w:customStyle="1" w:styleId="WW8Num49z8">
    <w:name w:val="WW8Num49z8"/>
    <w:rsid w:val="00616A68"/>
  </w:style>
  <w:style w:type="character" w:customStyle="1" w:styleId="WW8Num50z0">
    <w:name w:val="WW8Num50z0"/>
    <w:rsid w:val="00616A68"/>
    <w:rPr>
      <w:b w:val="0"/>
      <w:i w:val="0"/>
      <w:sz w:val="18"/>
      <w:szCs w:val="18"/>
      <w:u w:val="none"/>
    </w:rPr>
  </w:style>
  <w:style w:type="character" w:customStyle="1" w:styleId="WW8Num50z1">
    <w:name w:val="WW8Num50z1"/>
    <w:rsid w:val="00616A68"/>
  </w:style>
  <w:style w:type="character" w:customStyle="1" w:styleId="WW8Num50z2">
    <w:name w:val="WW8Num50z2"/>
    <w:rsid w:val="00616A68"/>
  </w:style>
  <w:style w:type="character" w:customStyle="1" w:styleId="WW8Num50z4">
    <w:name w:val="WW8Num50z4"/>
    <w:rsid w:val="00616A68"/>
    <w:rPr>
      <w:rFonts w:ascii="Symbol" w:hAnsi="Symbol" w:cs="Symbol"/>
      <w:b w:val="0"/>
      <w:i w:val="0"/>
      <w:sz w:val="22"/>
      <w:szCs w:val="22"/>
      <w:u w:val="none"/>
    </w:rPr>
  </w:style>
  <w:style w:type="character" w:customStyle="1" w:styleId="WW8Num50z5">
    <w:name w:val="WW8Num50z5"/>
    <w:rsid w:val="00616A68"/>
  </w:style>
  <w:style w:type="character" w:customStyle="1" w:styleId="WW8Num50z6">
    <w:name w:val="WW8Num50z6"/>
    <w:rsid w:val="00616A68"/>
  </w:style>
  <w:style w:type="character" w:customStyle="1" w:styleId="WW8Num50z7">
    <w:name w:val="WW8Num50z7"/>
    <w:rsid w:val="00616A68"/>
  </w:style>
  <w:style w:type="character" w:customStyle="1" w:styleId="WW8Num50z8">
    <w:name w:val="WW8Num50z8"/>
    <w:rsid w:val="00616A68"/>
  </w:style>
  <w:style w:type="character" w:customStyle="1" w:styleId="WW8Num51z0">
    <w:name w:val="WW8Num51z0"/>
    <w:rsid w:val="00616A68"/>
    <w:rPr>
      <w:rFonts w:cs="Times New Roman"/>
      <w:b/>
      <w:color w:val="000000"/>
    </w:rPr>
  </w:style>
  <w:style w:type="character" w:customStyle="1" w:styleId="WW8Num51z1">
    <w:name w:val="WW8Num51z1"/>
    <w:rsid w:val="00616A68"/>
  </w:style>
  <w:style w:type="character" w:customStyle="1" w:styleId="WW8Num51z2">
    <w:name w:val="WW8Num51z2"/>
    <w:rsid w:val="00616A68"/>
  </w:style>
  <w:style w:type="character" w:customStyle="1" w:styleId="WW8Num51z3">
    <w:name w:val="WW8Num51z3"/>
    <w:rsid w:val="00616A68"/>
  </w:style>
  <w:style w:type="character" w:customStyle="1" w:styleId="WW8Num51z4">
    <w:name w:val="WW8Num51z4"/>
    <w:rsid w:val="00616A68"/>
  </w:style>
  <w:style w:type="character" w:customStyle="1" w:styleId="WW8Num51z5">
    <w:name w:val="WW8Num51z5"/>
    <w:rsid w:val="00616A68"/>
  </w:style>
  <w:style w:type="character" w:customStyle="1" w:styleId="WW8Num51z6">
    <w:name w:val="WW8Num51z6"/>
    <w:rsid w:val="00616A68"/>
  </w:style>
  <w:style w:type="character" w:customStyle="1" w:styleId="WW8Num51z7">
    <w:name w:val="WW8Num51z7"/>
    <w:rsid w:val="00616A68"/>
  </w:style>
  <w:style w:type="character" w:customStyle="1" w:styleId="WW8Num51z8">
    <w:name w:val="WW8Num51z8"/>
    <w:rsid w:val="00616A68"/>
  </w:style>
  <w:style w:type="character" w:customStyle="1" w:styleId="WW8Num52z0">
    <w:name w:val="WW8Num52z0"/>
    <w:rsid w:val="00616A68"/>
    <w:rPr>
      <w:rFonts w:ascii="Verdana" w:eastAsia="Times New Roman" w:hAnsi="Verdana" w:cs="Arial"/>
      <w:sz w:val="16"/>
      <w:szCs w:val="16"/>
    </w:rPr>
  </w:style>
  <w:style w:type="character" w:customStyle="1" w:styleId="WW8Num52z1">
    <w:name w:val="WW8Num52z1"/>
    <w:rsid w:val="00616A68"/>
  </w:style>
  <w:style w:type="character" w:customStyle="1" w:styleId="WW8Num52z2">
    <w:name w:val="WW8Num52z2"/>
    <w:rsid w:val="00616A68"/>
  </w:style>
  <w:style w:type="character" w:customStyle="1" w:styleId="WW8Num52z3">
    <w:name w:val="WW8Num52z3"/>
    <w:rsid w:val="00616A68"/>
  </w:style>
  <w:style w:type="character" w:customStyle="1" w:styleId="WW8Num52z4">
    <w:name w:val="WW8Num52z4"/>
    <w:rsid w:val="00616A68"/>
  </w:style>
  <w:style w:type="character" w:customStyle="1" w:styleId="WW8Num52z5">
    <w:name w:val="WW8Num52z5"/>
    <w:rsid w:val="00616A68"/>
  </w:style>
  <w:style w:type="character" w:customStyle="1" w:styleId="WW8Num52z6">
    <w:name w:val="WW8Num52z6"/>
    <w:rsid w:val="00616A68"/>
  </w:style>
  <w:style w:type="character" w:customStyle="1" w:styleId="WW8Num52z7">
    <w:name w:val="WW8Num52z7"/>
    <w:rsid w:val="00616A68"/>
  </w:style>
  <w:style w:type="character" w:customStyle="1" w:styleId="WW8Num52z8">
    <w:name w:val="WW8Num52z8"/>
    <w:rsid w:val="00616A68"/>
  </w:style>
  <w:style w:type="character" w:customStyle="1" w:styleId="WW8Num53z0">
    <w:name w:val="WW8Num53z0"/>
    <w:rsid w:val="00616A68"/>
  </w:style>
  <w:style w:type="character" w:customStyle="1" w:styleId="WW8Num53z1">
    <w:name w:val="WW8Num53z1"/>
    <w:rsid w:val="00616A68"/>
  </w:style>
  <w:style w:type="character" w:customStyle="1" w:styleId="WW8Num53z2">
    <w:name w:val="WW8Num53z2"/>
    <w:rsid w:val="00616A68"/>
  </w:style>
  <w:style w:type="character" w:customStyle="1" w:styleId="WW8Num53z3">
    <w:name w:val="WW8Num53z3"/>
    <w:rsid w:val="00616A68"/>
  </w:style>
  <w:style w:type="character" w:customStyle="1" w:styleId="WW8Num53z4">
    <w:name w:val="WW8Num53z4"/>
    <w:rsid w:val="00616A68"/>
  </w:style>
  <w:style w:type="character" w:customStyle="1" w:styleId="WW8Num53z5">
    <w:name w:val="WW8Num53z5"/>
    <w:rsid w:val="00616A68"/>
  </w:style>
  <w:style w:type="character" w:customStyle="1" w:styleId="WW8Num53z6">
    <w:name w:val="WW8Num53z6"/>
    <w:rsid w:val="00616A68"/>
  </w:style>
  <w:style w:type="character" w:customStyle="1" w:styleId="WW8Num53z7">
    <w:name w:val="WW8Num53z7"/>
    <w:rsid w:val="00616A68"/>
  </w:style>
  <w:style w:type="character" w:customStyle="1" w:styleId="WW8Num53z8">
    <w:name w:val="WW8Num53z8"/>
    <w:rsid w:val="00616A68"/>
  </w:style>
  <w:style w:type="character" w:customStyle="1" w:styleId="WW8Num54z0">
    <w:name w:val="WW8Num54z0"/>
    <w:rsid w:val="00616A68"/>
  </w:style>
  <w:style w:type="character" w:customStyle="1" w:styleId="WW8Num54z1">
    <w:name w:val="WW8Num54z1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54z2">
    <w:name w:val="WW8Num54z2"/>
    <w:rsid w:val="00616A68"/>
    <w:rPr>
      <w:rFonts w:ascii="Verdana" w:eastAsia="Times New Roman" w:hAnsi="Verdana" w:cs="Verdana"/>
      <w:color w:val="000000"/>
      <w:sz w:val="17"/>
      <w:szCs w:val="17"/>
      <w:lang w:eastAsia="en-US"/>
    </w:rPr>
  </w:style>
  <w:style w:type="character" w:customStyle="1" w:styleId="WW8Num54z3">
    <w:name w:val="WW8Num54z3"/>
    <w:rsid w:val="00616A68"/>
  </w:style>
  <w:style w:type="character" w:customStyle="1" w:styleId="WW8Num54z4">
    <w:name w:val="WW8Num54z4"/>
    <w:rsid w:val="00616A68"/>
  </w:style>
  <w:style w:type="character" w:customStyle="1" w:styleId="WW8Num54z5">
    <w:name w:val="WW8Num54z5"/>
    <w:rsid w:val="00616A68"/>
  </w:style>
  <w:style w:type="character" w:customStyle="1" w:styleId="WW8Num54z6">
    <w:name w:val="WW8Num54z6"/>
    <w:rsid w:val="00616A68"/>
  </w:style>
  <w:style w:type="character" w:customStyle="1" w:styleId="WW8Num54z7">
    <w:name w:val="WW8Num54z7"/>
    <w:rsid w:val="00616A68"/>
  </w:style>
  <w:style w:type="character" w:customStyle="1" w:styleId="WW8Num54z8">
    <w:name w:val="WW8Num54z8"/>
    <w:rsid w:val="00616A68"/>
  </w:style>
  <w:style w:type="character" w:customStyle="1" w:styleId="WW8Num55z0">
    <w:name w:val="WW8Num55z0"/>
    <w:rsid w:val="00616A68"/>
    <w:rPr>
      <w:rFonts w:ascii="Verdana" w:hAnsi="Verdana" w:cs="Verdana"/>
      <w:sz w:val="17"/>
      <w:szCs w:val="17"/>
    </w:rPr>
  </w:style>
  <w:style w:type="character" w:customStyle="1" w:styleId="WW8Num55z1">
    <w:name w:val="WW8Num55z1"/>
    <w:rsid w:val="00616A68"/>
    <w:rPr>
      <w:rFonts w:ascii="Verdana" w:hAnsi="Verdana" w:cs="Verdana"/>
      <w:b w:val="0"/>
      <w:strike w:val="0"/>
      <w:dstrike w:val="0"/>
      <w:color w:val="000000"/>
      <w:sz w:val="17"/>
      <w:szCs w:val="17"/>
    </w:rPr>
  </w:style>
  <w:style w:type="character" w:customStyle="1" w:styleId="WW8Num55z3">
    <w:name w:val="WW8Num55z3"/>
    <w:rsid w:val="00616A68"/>
  </w:style>
  <w:style w:type="character" w:customStyle="1" w:styleId="WW8Num55z4">
    <w:name w:val="WW8Num55z4"/>
    <w:rsid w:val="00616A68"/>
  </w:style>
  <w:style w:type="character" w:customStyle="1" w:styleId="WW8Num55z5">
    <w:name w:val="WW8Num55z5"/>
    <w:rsid w:val="00616A68"/>
  </w:style>
  <w:style w:type="character" w:customStyle="1" w:styleId="WW8Num55z6">
    <w:name w:val="WW8Num55z6"/>
    <w:rsid w:val="00616A68"/>
  </w:style>
  <w:style w:type="character" w:customStyle="1" w:styleId="WW8Num55z7">
    <w:name w:val="WW8Num55z7"/>
    <w:rsid w:val="00616A68"/>
  </w:style>
  <w:style w:type="character" w:customStyle="1" w:styleId="WW8Num55z8">
    <w:name w:val="WW8Num55z8"/>
    <w:rsid w:val="00616A68"/>
  </w:style>
  <w:style w:type="character" w:customStyle="1" w:styleId="WW8Num56z0">
    <w:name w:val="WW8Num56z0"/>
    <w:rsid w:val="00616A68"/>
  </w:style>
  <w:style w:type="character" w:customStyle="1" w:styleId="WW8Num56z1">
    <w:name w:val="WW8Num56z1"/>
    <w:rsid w:val="00616A68"/>
    <w:rPr>
      <w:rFonts w:ascii="Verdana" w:hAnsi="Verdana" w:cs="Verdana"/>
      <w:sz w:val="17"/>
      <w:szCs w:val="17"/>
    </w:rPr>
  </w:style>
  <w:style w:type="character" w:customStyle="1" w:styleId="WW8Num56z3">
    <w:name w:val="WW8Num56z3"/>
    <w:rsid w:val="00616A68"/>
    <w:rPr>
      <w:rFonts w:ascii="Verdana" w:hAnsi="Verdana" w:cs="Verdana"/>
      <w:i w:val="0"/>
      <w:sz w:val="17"/>
      <w:szCs w:val="17"/>
    </w:rPr>
  </w:style>
  <w:style w:type="character" w:customStyle="1" w:styleId="WW8Num56z5">
    <w:name w:val="WW8Num56z5"/>
    <w:rsid w:val="00616A68"/>
  </w:style>
  <w:style w:type="character" w:customStyle="1" w:styleId="WW8Num56z6">
    <w:name w:val="WW8Num56z6"/>
    <w:rsid w:val="00616A68"/>
  </w:style>
  <w:style w:type="character" w:customStyle="1" w:styleId="WW8Num56z7">
    <w:name w:val="WW8Num56z7"/>
    <w:rsid w:val="00616A68"/>
  </w:style>
  <w:style w:type="character" w:customStyle="1" w:styleId="WW8Num56z8">
    <w:name w:val="WW8Num56z8"/>
    <w:rsid w:val="00616A68"/>
  </w:style>
  <w:style w:type="character" w:customStyle="1" w:styleId="WW8Num57z0">
    <w:name w:val="WW8Num57z0"/>
    <w:rsid w:val="00616A68"/>
    <w:rPr>
      <w:rFonts w:ascii="Verdana" w:eastAsia="Times New Roman" w:hAnsi="Verdana" w:cs="Verdana"/>
      <w:color w:val="000000"/>
      <w:sz w:val="18"/>
      <w:szCs w:val="18"/>
    </w:rPr>
  </w:style>
  <w:style w:type="character" w:customStyle="1" w:styleId="WW8Num57z1">
    <w:name w:val="WW8Num57z1"/>
    <w:rsid w:val="00616A68"/>
  </w:style>
  <w:style w:type="character" w:customStyle="1" w:styleId="WW8Num57z2">
    <w:name w:val="WW8Num57z2"/>
    <w:rsid w:val="00616A68"/>
    <w:rPr>
      <w:rFonts w:ascii="Verdana" w:hAnsi="Verdana" w:cs="Verdana"/>
      <w:sz w:val="17"/>
      <w:szCs w:val="17"/>
    </w:rPr>
  </w:style>
  <w:style w:type="character" w:customStyle="1" w:styleId="WW8Num57z4">
    <w:name w:val="WW8Num57z4"/>
    <w:rsid w:val="00616A68"/>
  </w:style>
  <w:style w:type="character" w:customStyle="1" w:styleId="WW8Num57z5">
    <w:name w:val="WW8Num57z5"/>
    <w:rsid w:val="00616A68"/>
  </w:style>
  <w:style w:type="character" w:customStyle="1" w:styleId="WW8Num57z6">
    <w:name w:val="WW8Num57z6"/>
    <w:rsid w:val="00616A68"/>
  </w:style>
  <w:style w:type="character" w:customStyle="1" w:styleId="WW8Num57z7">
    <w:name w:val="WW8Num57z7"/>
    <w:rsid w:val="00616A68"/>
  </w:style>
  <w:style w:type="character" w:customStyle="1" w:styleId="WW8Num57z8">
    <w:name w:val="WW8Num57z8"/>
    <w:rsid w:val="00616A68"/>
  </w:style>
  <w:style w:type="character" w:customStyle="1" w:styleId="WW8Num58z0">
    <w:name w:val="WW8Num58z0"/>
    <w:rsid w:val="00616A68"/>
  </w:style>
  <w:style w:type="character" w:customStyle="1" w:styleId="WW8Num58z1">
    <w:name w:val="WW8Num58z1"/>
    <w:rsid w:val="00616A68"/>
  </w:style>
  <w:style w:type="character" w:customStyle="1" w:styleId="WW8Num58z2">
    <w:name w:val="WW8Num58z2"/>
    <w:rsid w:val="00616A68"/>
  </w:style>
  <w:style w:type="character" w:customStyle="1" w:styleId="WW8Num58z3">
    <w:name w:val="WW8Num58z3"/>
    <w:rsid w:val="00616A68"/>
  </w:style>
  <w:style w:type="character" w:customStyle="1" w:styleId="WW8Num58z4">
    <w:name w:val="WW8Num58z4"/>
    <w:rsid w:val="00616A68"/>
  </w:style>
  <w:style w:type="character" w:customStyle="1" w:styleId="WW8Num58z5">
    <w:name w:val="WW8Num58z5"/>
    <w:rsid w:val="00616A68"/>
  </w:style>
  <w:style w:type="character" w:customStyle="1" w:styleId="WW8Num58z6">
    <w:name w:val="WW8Num58z6"/>
    <w:rsid w:val="00616A68"/>
  </w:style>
  <w:style w:type="character" w:customStyle="1" w:styleId="WW8Num58z7">
    <w:name w:val="WW8Num58z7"/>
    <w:rsid w:val="00616A68"/>
  </w:style>
  <w:style w:type="character" w:customStyle="1" w:styleId="WW8Num58z8">
    <w:name w:val="WW8Num58z8"/>
    <w:rsid w:val="00616A68"/>
  </w:style>
  <w:style w:type="character" w:customStyle="1" w:styleId="WW8Num59z0">
    <w:name w:val="WW8Num59z0"/>
    <w:rsid w:val="00616A68"/>
  </w:style>
  <w:style w:type="character" w:customStyle="1" w:styleId="WW8Num59z1">
    <w:name w:val="WW8Num59z1"/>
    <w:rsid w:val="00616A68"/>
    <w:rPr>
      <w:b/>
    </w:rPr>
  </w:style>
  <w:style w:type="character" w:customStyle="1" w:styleId="WW8Num59z3">
    <w:name w:val="WW8Num59z3"/>
    <w:rsid w:val="00616A68"/>
    <w:rPr>
      <w:rFonts w:ascii="Verdana" w:eastAsia="Times New Roman" w:hAnsi="Verdana" w:cs="Times New Roman"/>
    </w:rPr>
  </w:style>
  <w:style w:type="character" w:customStyle="1" w:styleId="WW8Num60z0">
    <w:name w:val="WW8Num60z0"/>
    <w:rsid w:val="00616A68"/>
    <w:rPr>
      <w:rFonts w:ascii="Verdana" w:hAnsi="Verdana" w:cs="Verdana"/>
      <w:sz w:val="17"/>
      <w:szCs w:val="17"/>
    </w:rPr>
  </w:style>
  <w:style w:type="character" w:customStyle="1" w:styleId="WW8Num60z1">
    <w:name w:val="WW8Num60z1"/>
    <w:rsid w:val="00616A68"/>
  </w:style>
  <w:style w:type="character" w:customStyle="1" w:styleId="WW8Num60z2">
    <w:name w:val="WW8Num60z2"/>
    <w:rsid w:val="00616A68"/>
  </w:style>
  <w:style w:type="character" w:customStyle="1" w:styleId="WW8Num60z3">
    <w:name w:val="WW8Num60z3"/>
    <w:rsid w:val="00616A68"/>
  </w:style>
  <w:style w:type="character" w:customStyle="1" w:styleId="WW8Num60z4">
    <w:name w:val="WW8Num60z4"/>
    <w:rsid w:val="00616A68"/>
  </w:style>
  <w:style w:type="character" w:customStyle="1" w:styleId="WW8Num60z5">
    <w:name w:val="WW8Num60z5"/>
    <w:rsid w:val="00616A68"/>
  </w:style>
  <w:style w:type="character" w:customStyle="1" w:styleId="WW8Num60z6">
    <w:name w:val="WW8Num60z6"/>
    <w:rsid w:val="00616A68"/>
  </w:style>
  <w:style w:type="character" w:customStyle="1" w:styleId="WW8Num60z7">
    <w:name w:val="WW8Num60z7"/>
    <w:rsid w:val="00616A68"/>
  </w:style>
  <w:style w:type="character" w:customStyle="1" w:styleId="WW8Num60z8">
    <w:name w:val="WW8Num60z8"/>
    <w:rsid w:val="00616A68"/>
  </w:style>
  <w:style w:type="character" w:customStyle="1" w:styleId="WW8Num61z0">
    <w:name w:val="WW8Num61z0"/>
    <w:rsid w:val="00616A68"/>
  </w:style>
  <w:style w:type="character" w:customStyle="1" w:styleId="WW8Num61z1">
    <w:name w:val="WW8Num61z1"/>
    <w:rsid w:val="00616A68"/>
    <w:rPr>
      <w:rFonts w:ascii="Symbol" w:hAnsi="Symbol" w:cs="Symbol"/>
    </w:rPr>
  </w:style>
  <w:style w:type="character" w:customStyle="1" w:styleId="WW8Num61z3">
    <w:name w:val="WW8Num61z3"/>
    <w:rsid w:val="00616A68"/>
  </w:style>
  <w:style w:type="character" w:customStyle="1" w:styleId="WW8Num61z4">
    <w:name w:val="WW8Num61z4"/>
    <w:rsid w:val="00616A68"/>
  </w:style>
  <w:style w:type="character" w:customStyle="1" w:styleId="WW8Num61z5">
    <w:name w:val="WW8Num61z5"/>
    <w:rsid w:val="00616A68"/>
  </w:style>
  <w:style w:type="character" w:customStyle="1" w:styleId="WW8Num61z6">
    <w:name w:val="WW8Num61z6"/>
    <w:rsid w:val="00616A68"/>
  </w:style>
  <w:style w:type="character" w:customStyle="1" w:styleId="WW8Num61z7">
    <w:name w:val="WW8Num61z7"/>
    <w:rsid w:val="00616A68"/>
  </w:style>
  <w:style w:type="character" w:customStyle="1" w:styleId="WW8Num61z8">
    <w:name w:val="WW8Num61z8"/>
    <w:rsid w:val="00616A68"/>
  </w:style>
  <w:style w:type="character" w:customStyle="1" w:styleId="WW8Num62z0">
    <w:name w:val="WW8Num62z0"/>
    <w:rsid w:val="00616A68"/>
  </w:style>
  <w:style w:type="character" w:customStyle="1" w:styleId="WW8Num62z1">
    <w:name w:val="WW8Num62z1"/>
    <w:rsid w:val="00616A68"/>
    <w:rPr>
      <w:b w:val="0"/>
      <w:i w:val="0"/>
    </w:rPr>
  </w:style>
  <w:style w:type="character" w:customStyle="1" w:styleId="WW8Num62z3">
    <w:name w:val="WW8Num62z3"/>
    <w:rsid w:val="00616A68"/>
    <w:rPr>
      <w:rFonts w:ascii="Verdana" w:eastAsia="Times New Roman" w:hAnsi="Verdana" w:cs="Times New Roman"/>
      <w:sz w:val="17"/>
      <w:szCs w:val="17"/>
    </w:rPr>
  </w:style>
  <w:style w:type="character" w:customStyle="1" w:styleId="WW8Num62z4">
    <w:name w:val="WW8Num62z4"/>
    <w:rsid w:val="00616A68"/>
  </w:style>
  <w:style w:type="character" w:customStyle="1" w:styleId="WW8Num62z5">
    <w:name w:val="WW8Num62z5"/>
    <w:rsid w:val="00616A68"/>
  </w:style>
  <w:style w:type="character" w:customStyle="1" w:styleId="WW8Num62z6">
    <w:name w:val="WW8Num62z6"/>
    <w:rsid w:val="00616A68"/>
  </w:style>
  <w:style w:type="character" w:customStyle="1" w:styleId="WW8Num62z7">
    <w:name w:val="WW8Num62z7"/>
    <w:rsid w:val="00616A68"/>
  </w:style>
  <w:style w:type="character" w:customStyle="1" w:styleId="WW8Num62z8">
    <w:name w:val="WW8Num62z8"/>
    <w:rsid w:val="00616A68"/>
  </w:style>
  <w:style w:type="character" w:customStyle="1" w:styleId="WW8Num63z0">
    <w:name w:val="WW8Num63z0"/>
    <w:rsid w:val="00616A68"/>
  </w:style>
  <w:style w:type="character" w:customStyle="1" w:styleId="WW8Num63z1">
    <w:name w:val="WW8Num63z1"/>
    <w:rsid w:val="00616A68"/>
    <w:rPr>
      <w:rFonts w:ascii="Verdana" w:eastAsia="Times New Roman" w:hAnsi="Verdana" w:cs="Times New Roman"/>
    </w:rPr>
  </w:style>
  <w:style w:type="character" w:customStyle="1" w:styleId="WW8Num63z2">
    <w:name w:val="WW8Num63z2"/>
    <w:rsid w:val="00616A68"/>
  </w:style>
  <w:style w:type="character" w:customStyle="1" w:styleId="WW8Num63z3">
    <w:name w:val="WW8Num63z3"/>
    <w:rsid w:val="00616A68"/>
  </w:style>
  <w:style w:type="character" w:customStyle="1" w:styleId="WW8Num63z4">
    <w:name w:val="WW8Num63z4"/>
    <w:rsid w:val="00616A68"/>
  </w:style>
  <w:style w:type="character" w:customStyle="1" w:styleId="WW8Num63z5">
    <w:name w:val="WW8Num63z5"/>
    <w:rsid w:val="00616A68"/>
  </w:style>
  <w:style w:type="character" w:customStyle="1" w:styleId="WW8Num63z6">
    <w:name w:val="WW8Num63z6"/>
    <w:rsid w:val="00616A68"/>
  </w:style>
  <w:style w:type="character" w:customStyle="1" w:styleId="WW8Num63z7">
    <w:name w:val="WW8Num63z7"/>
    <w:rsid w:val="00616A68"/>
  </w:style>
  <w:style w:type="character" w:customStyle="1" w:styleId="WW8Num63z8">
    <w:name w:val="WW8Num63z8"/>
    <w:rsid w:val="00616A68"/>
  </w:style>
  <w:style w:type="character" w:customStyle="1" w:styleId="WW8Num64z0">
    <w:name w:val="WW8Num64z0"/>
    <w:rsid w:val="00616A68"/>
    <w:rPr>
      <w:rFonts w:ascii="Verdana" w:hAnsi="Verdana" w:cs="Verdana"/>
      <w:sz w:val="17"/>
      <w:szCs w:val="17"/>
    </w:rPr>
  </w:style>
  <w:style w:type="character" w:customStyle="1" w:styleId="WW8Num64z1">
    <w:name w:val="WW8Num64z1"/>
    <w:rsid w:val="00616A68"/>
  </w:style>
  <w:style w:type="character" w:customStyle="1" w:styleId="WW8Num64z2">
    <w:name w:val="WW8Num64z2"/>
    <w:rsid w:val="00616A68"/>
  </w:style>
  <w:style w:type="character" w:customStyle="1" w:styleId="WW8Num64z3">
    <w:name w:val="WW8Num64z3"/>
    <w:rsid w:val="00616A68"/>
  </w:style>
  <w:style w:type="character" w:customStyle="1" w:styleId="WW8Num64z4">
    <w:name w:val="WW8Num64z4"/>
    <w:rsid w:val="00616A68"/>
  </w:style>
  <w:style w:type="character" w:customStyle="1" w:styleId="WW8Num64z5">
    <w:name w:val="WW8Num64z5"/>
    <w:rsid w:val="00616A68"/>
  </w:style>
  <w:style w:type="character" w:customStyle="1" w:styleId="WW8Num64z6">
    <w:name w:val="WW8Num64z6"/>
    <w:rsid w:val="00616A68"/>
  </w:style>
  <w:style w:type="character" w:customStyle="1" w:styleId="WW8Num64z7">
    <w:name w:val="WW8Num64z7"/>
    <w:rsid w:val="00616A68"/>
  </w:style>
  <w:style w:type="character" w:customStyle="1" w:styleId="WW8Num64z8">
    <w:name w:val="WW8Num64z8"/>
    <w:rsid w:val="00616A68"/>
  </w:style>
  <w:style w:type="character" w:customStyle="1" w:styleId="WW8Num65z0">
    <w:name w:val="WW8Num65z0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65z1">
    <w:name w:val="WW8Num65z1"/>
    <w:rsid w:val="00616A68"/>
  </w:style>
  <w:style w:type="character" w:customStyle="1" w:styleId="WW8Num65z2">
    <w:name w:val="WW8Num65z2"/>
    <w:rsid w:val="00616A68"/>
  </w:style>
  <w:style w:type="character" w:customStyle="1" w:styleId="WW8Num65z3">
    <w:name w:val="WW8Num65z3"/>
    <w:rsid w:val="00616A68"/>
  </w:style>
  <w:style w:type="character" w:customStyle="1" w:styleId="WW8Num65z4">
    <w:name w:val="WW8Num65z4"/>
    <w:rsid w:val="00616A68"/>
  </w:style>
  <w:style w:type="character" w:customStyle="1" w:styleId="WW8Num65z5">
    <w:name w:val="WW8Num65z5"/>
    <w:rsid w:val="00616A68"/>
  </w:style>
  <w:style w:type="character" w:customStyle="1" w:styleId="WW8Num65z6">
    <w:name w:val="WW8Num65z6"/>
    <w:rsid w:val="00616A68"/>
  </w:style>
  <w:style w:type="character" w:customStyle="1" w:styleId="WW8Num65z7">
    <w:name w:val="WW8Num65z7"/>
    <w:rsid w:val="00616A68"/>
  </w:style>
  <w:style w:type="character" w:customStyle="1" w:styleId="WW8Num65z8">
    <w:name w:val="WW8Num65z8"/>
    <w:rsid w:val="00616A68"/>
  </w:style>
  <w:style w:type="character" w:customStyle="1" w:styleId="WW8Num66z0">
    <w:name w:val="WW8Num66z0"/>
    <w:rsid w:val="00616A68"/>
    <w:rPr>
      <w:rFonts w:ascii="Verdana" w:hAnsi="Verdana" w:cs="Arial"/>
      <w:b w:val="0"/>
      <w:sz w:val="17"/>
      <w:szCs w:val="17"/>
    </w:rPr>
  </w:style>
  <w:style w:type="character" w:customStyle="1" w:styleId="WW8Num66z1">
    <w:name w:val="WW8Num66z1"/>
    <w:rsid w:val="00616A68"/>
  </w:style>
  <w:style w:type="character" w:customStyle="1" w:styleId="WW8Num66z2">
    <w:name w:val="WW8Num66z2"/>
    <w:rsid w:val="00616A68"/>
  </w:style>
  <w:style w:type="character" w:customStyle="1" w:styleId="WW8Num66z3">
    <w:name w:val="WW8Num66z3"/>
    <w:rsid w:val="00616A68"/>
  </w:style>
  <w:style w:type="character" w:customStyle="1" w:styleId="WW8Num66z4">
    <w:name w:val="WW8Num66z4"/>
    <w:rsid w:val="00616A68"/>
  </w:style>
  <w:style w:type="character" w:customStyle="1" w:styleId="WW8Num66z5">
    <w:name w:val="WW8Num66z5"/>
    <w:rsid w:val="00616A68"/>
  </w:style>
  <w:style w:type="character" w:customStyle="1" w:styleId="WW8Num66z6">
    <w:name w:val="WW8Num66z6"/>
    <w:rsid w:val="00616A68"/>
  </w:style>
  <w:style w:type="character" w:customStyle="1" w:styleId="WW8Num66z7">
    <w:name w:val="WW8Num66z7"/>
    <w:rsid w:val="00616A68"/>
  </w:style>
  <w:style w:type="character" w:customStyle="1" w:styleId="WW8Num66z8">
    <w:name w:val="WW8Num66z8"/>
    <w:rsid w:val="00616A68"/>
  </w:style>
  <w:style w:type="character" w:customStyle="1" w:styleId="WW8Num67z0">
    <w:name w:val="WW8Num67z0"/>
    <w:rsid w:val="00616A68"/>
    <w:rPr>
      <w:rFonts w:ascii="Verdana" w:hAnsi="Verdana" w:cs="Times New Roman"/>
      <w:color w:val="000000"/>
      <w:sz w:val="17"/>
      <w:szCs w:val="17"/>
    </w:rPr>
  </w:style>
  <w:style w:type="character" w:customStyle="1" w:styleId="WW8Num67z1">
    <w:name w:val="WW8Num67z1"/>
    <w:rsid w:val="00616A68"/>
    <w:rPr>
      <w:rFonts w:cs="Times New Roman"/>
    </w:rPr>
  </w:style>
  <w:style w:type="character" w:customStyle="1" w:styleId="WW8Num68z0">
    <w:name w:val="WW8Num68z0"/>
    <w:rsid w:val="00616A68"/>
    <w:rPr>
      <w:rFonts w:ascii="Verdana" w:hAnsi="Verdana" w:cs="Verdana"/>
      <w:sz w:val="17"/>
      <w:szCs w:val="17"/>
    </w:rPr>
  </w:style>
  <w:style w:type="character" w:customStyle="1" w:styleId="WW8Num68z1">
    <w:name w:val="WW8Num68z1"/>
    <w:rsid w:val="00616A68"/>
  </w:style>
  <w:style w:type="character" w:customStyle="1" w:styleId="WW8Num68z2">
    <w:name w:val="WW8Num68z2"/>
    <w:rsid w:val="00616A68"/>
  </w:style>
  <w:style w:type="character" w:customStyle="1" w:styleId="WW8Num68z3">
    <w:name w:val="WW8Num68z3"/>
    <w:rsid w:val="00616A68"/>
  </w:style>
  <w:style w:type="character" w:customStyle="1" w:styleId="WW8Num68z4">
    <w:name w:val="WW8Num68z4"/>
    <w:rsid w:val="00616A68"/>
  </w:style>
  <w:style w:type="character" w:customStyle="1" w:styleId="WW8Num68z5">
    <w:name w:val="WW8Num68z5"/>
    <w:rsid w:val="00616A68"/>
  </w:style>
  <w:style w:type="character" w:customStyle="1" w:styleId="WW8Num68z6">
    <w:name w:val="WW8Num68z6"/>
    <w:rsid w:val="00616A68"/>
  </w:style>
  <w:style w:type="character" w:customStyle="1" w:styleId="WW8Num68z7">
    <w:name w:val="WW8Num68z7"/>
    <w:rsid w:val="00616A68"/>
  </w:style>
  <w:style w:type="character" w:customStyle="1" w:styleId="WW8Num68z8">
    <w:name w:val="WW8Num68z8"/>
    <w:rsid w:val="00616A68"/>
  </w:style>
  <w:style w:type="character" w:customStyle="1" w:styleId="WW8Num69z0">
    <w:name w:val="WW8Num69z0"/>
    <w:rsid w:val="00616A68"/>
    <w:rPr>
      <w:rFonts w:ascii="Verdana" w:eastAsia="Calibri" w:hAnsi="Verdana" w:cs="Verdana"/>
      <w:i w:val="0"/>
      <w:sz w:val="17"/>
      <w:szCs w:val="17"/>
      <w:lang w:eastAsia="en-US"/>
    </w:rPr>
  </w:style>
  <w:style w:type="character" w:customStyle="1" w:styleId="WW8Num69z1">
    <w:name w:val="WW8Num69z1"/>
    <w:rsid w:val="00616A68"/>
    <w:rPr>
      <w:rFonts w:ascii="Courier New" w:hAnsi="Courier New" w:cs="Courier New"/>
    </w:rPr>
  </w:style>
  <w:style w:type="character" w:customStyle="1" w:styleId="WW8Num69z2">
    <w:name w:val="WW8Num69z2"/>
    <w:rsid w:val="00616A68"/>
    <w:rPr>
      <w:rFonts w:ascii="Wingdings" w:hAnsi="Wingdings" w:cs="Wingdings"/>
    </w:rPr>
  </w:style>
  <w:style w:type="character" w:customStyle="1" w:styleId="WW8Num69z3">
    <w:name w:val="WW8Num69z3"/>
    <w:rsid w:val="00616A68"/>
    <w:rPr>
      <w:rFonts w:ascii="Symbol" w:hAnsi="Symbol" w:cs="Symbol"/>
    </w:rPr>
  </w:style>
  <w:style w:type="character" w:customStyle="1" w:styleId="WW8Num70z0">
    <w:name w:val="WW8Num70z0"/>
    <w:rsid w:val="00616A68"/>
    <w:rPr>
      <w:rFonts w:ascii="Verdana" w:hAnsi="Verdana" w:cs="Verdana"/>
      <w:b/>
      <w:sz w:val="16"/>
      <w:szCs w:val="16"/>
    </w:rPr>
  </w:style>
  <w:style w:type="character" w:customStyle="1" w:styleId="WW8Num70z1">
    <w:name w:val="WW8Num70z1"/>
    <w:rsid w:val="00616A68"/>
    <w:rPr>
      <w:rFonts w:ascii="Times New Roman" w:eastAsia="Times New Roman" w:hAnsi="Times New Roman" w:cs="Times New Roman"/>
    </w:rPr>
  </w:style>
  <w:style w:type="character" w:customStyle="1" w:styleId="WW8Num70z2">
    <w:name w:val="WW8Num70z2"/>
    <w:rsid w:val="00616A68"/>
    <w:rPr>
      <w:rFonts w:ascii="Verdana" w:eastAsia="Times New Roman" w:hAnsi="Verdana" w:cs="Times New Roman"/>
    </w:rPr>
  </w:style>
  <w:style w:type="character" w:customStyle="1" w:styleId="WW8Num70z3">
    <w:name w:val="WW8Num70z3"/>
    <w:rsid w:val="00616A68"/>
    <w:rPr>
      <w:rFonts w:ascii="Verdana" w:hAnsi="Verdana" w:cs="Times New Roman"/>
      <w:b w:val="0"/>
      <w:i w:val="0"/>
      <w:sz w:val="18"/>
      <w:szCs w:val="18"/>
    </w:rPr>
  </w:style>
  <w:style w:type="character" w:customStyle="1" w:styleId="WW8Num71z0">
    <w:name w:val="WW8Num71z0"/>
    <w:rsid w:val="00616A68"/>
    <w:rPr>
      <w:rFonts w:ascii="Verdana" w:hAnsi="Verdana" w:cs="Verdana"/>
      <w:color w:val="000000"/>
      <w:sz w:val="18"/>
      <w:szCs w:val="18"/>
    </w:rPr>
  </w:style>
  <w:style w:type="character" w:customStyle="1" w:styleId="WW8Num71z1">
    <w:name w:val="WW8Num71z1"/>
    <w:rsid w:val="00616A68"/>
  </w:style>
  <w:style w:type="character" w:customStyle="1" w:styleId="WW8Num71z2">
    <w:name w:val="WW8Num71z2"/>
    <w:rsid w:val="00616A68"/>
  </w:style>
  <w:style w:type="character" w:customStyle="1" w:styleId="WW8Num71z3">
    <w:name w:val="WW8Num71z3"/>
    <w:rsid w:val="00616A68"/>
  </w:style>
  <w:style w:type="character" w:customStyle="1" w:styleId="WW8Num71z4">
    <w:name w:val="WW8Num71z4"/>
    <w:rsid w:val="00616A68"/>
  </w:style>
  <w:style w:type="character" w:customStyle="1" w:styleId="WW8Num71z5">
    <w:name w:val="WW8Num71z5"/>
    <w:rsid w:val="00616A68"/>
  </w:style>
  <w:style w:type="character" w:customStyle="1" w:styleId="WW8Num71z6">
    <w:name w:val="WW8Num71z6"/>
    <w:rsid w:val="00616A68"/>
  </w:style>
  <w:style w:type="character" w:customStyle="1" w:styleId="WW8Num71z7">
    <w:name w:val="WW8Num71z7"/>
    <w:rsid w:val="00616A68"/>
  </w:style>
  <w:style w:type="character" w:customStyle="1" w:styleId="WW8Num71z8">
    <w:name w:val="WW8Num71z8"/>
    <w:rsid w:val="00616A68"/>
  </w:style>
  <w:style w:type="character" w:customStyle="1" w:styleId="WW8Num72z0">
    <w:name w:val="WW8Num72z0"/>
    <w:rsid w:val="00616A68"/>
    <w:rPr>
      <w:rFonts w:cs="Times New Roman"/>
    </w:rPr>
  </w:style>
  <w:style w:type="character" w:customStyle="1" w:styleId="WW8Num73z0">
    <w:name w:val="WW8Num73z0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73z1">
    <w:name w:val="WW8Num73z1"/>
    <w:rsid w:val="00616A68"/>
  </w:style>
  <w:style w:type="character" w:customStyle="1" w:styleId="WW8Num73z2">
    <w:name w:val="WW8Num73z2"/>
    <w:rsid w:val="00616A68"/>
  </w:style>
  <w:style w:type="character" w:customStyle="1" w:styleId="WW8Num73z3">
    <w:name w:val="WW8Num73z3"/>
    <w:rsid w:val="00616A68"/>
  </w:style>
  <w:style w:type="character" w:customStyle="1" w:styleId="WW8Num73z4">
    <w:name w:val="WW8Num73z4"/>
    <w:rsid w:val="00616A68"/>
  </w:style>
  <w:style w:type="character" w:customStyle="1" w:styleId="WW8Num73z5">
    <w:name w:val="WW8Num73z5"/>
    <w:rsid w:val="00616A68"/>
  </w:style>
  <w:style w:type="character" w:customStyle="1" w:styleId="WW8Num73z6">
    <w:name w:val="WW8Num73z6"/>
    <w:rsid w:val="00616A68"/>
  </w:style>
  <w:style w:type="character" w:customStyle="1" w:styleId="WW8Num73z7">
    <w:name w:val="WW8Num73z7"/>
    <w:rsid w:val="00616A68"/>
  </w:style>
  <w:style w:type="character" w:customStyle="1" w:styleId="WW8Num73z8">
    <w:name w:val="WW8Num73z8"/>
    <w:rsid w:val="00616A68"/>
  </w:style>
  <w:style w:type="character" w:customStyle="1" w:styleId="WW8Num74z0">
    <w:name w:val="WW8Num74z0"/>
    <w:rsid w:val="00616A68"/>
    <w:rPr>
      <w:rFonts w:ascii="Verdana" w:hAnsi="Verdana" w:cs="Verdana"/>
      <w:sz w:val="17"/>
      <w:szCs w:val="17"/>
    </w:rPr>
  </w:style>
  <w:style w:type="character" w:customStyle="1" w:styleId="WW8Num74z2">
    <w:name w:val="WW8Num74z2"/>
    <w:rsid w:val="00616A68"/>
    <w:rPr>
      <w:rFonts w:ascii="Verdana" w:eastAsia="TimesNewRoman, 'Arial Unicode M" w:hAnsi="Verdana" w:cs="TimesNewRoman, 'Arial Unicode M"/>
      <w:i w:val="0"/>
      <w:sz w:val="17"/>
      <w:szCs w:val="17"/>
    </w:rPr>
  </w:style>
  <w:style w:type="character" w:customStyle="1" w:styleId="WW8Num74z3">
    <w:name w:val="WW8Num74z3"/>
    <w:rsid w:val="00616A68"/>
    <w:rPr>
      <w:rFonts w:ascii="Verdana" w:hAnsi="Verdana" w:cs="Times New Roman"/>
      <w:b w:val="0"/>
      <w:i w:val="0"/>
      <w:sz w:val="17"/>
      <w:szCs w:val="17"/>
    </w:rPr>
  </w:style>
  <w:style w:type="character" w:customStyle="1" w:styleId="WW8Num74z6">
    <w:name w:val="WW8Num74z6"/>
    <w:rsid w:val="00616A68"/>
    <w:rPr>
      <w:rFonts w:ascii="Times New Roman" w:eastAsia="Times New Roman" w:hAnsi="Times New Roman" w:cs="Times New Roman"/>
    </w:rPr>
  </w:style>
  <w:style w:type="character" w:customStyle="1" w:styleId="WW8Num75z0">
    <w:name w:val="WW8Num75z0"/>
    <w:rsid w:val="00616A68"/>
    <w:rPr>
      <w:rFonts w:ascii="Verdana" w:hAnsi="Verdana" w:cs="Arial"/>
      <w:b w:val="0"/>
      <w:color w:val="000000"/>
      <w:sz w:val="17"/>
      <w:szCs w:val="17"/>
    </w:rPr>
  </w:style>
  <w:style w:type="character" w:customStyle="1" w:styleId="WW8Num75z1">
    <w:name w:val="WW8Num75z1"/>
    <w:rsid w:val="00616A68"/>
  </w:style>
  <w:style w:type="character" w:customStyle="1" w:styleId="WW8Num75z2">
    <w:name w:val="WW8Num75z2"/>
    <w:rsid w:val="00616A68"/>
  </w:style>
  <w:style w:type="character" w:customStyle="1" w:styleId="WW8Num75z3">
    <w:name w:val="WW8Num75z3"/>
    <w:rsid w:val="00616A68"/>
  </w:style>
  <w:style w:type="character" w:customStyle="1" w:styleId="WW8Num75z4">
    <w:name w:val="WW8Num75z4"/>
    <w:rsid w:val="00616A68"/>
  </w:style>
  <w:style w:type="character" w:customStyle="1" w:styleId="WW8Num75z6">
    <w:name w:val="WW8Num75z6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75z7">
    <w:name w:val="WW8Num75z7"/>
    <w:rsid w:val="00616A68"/>
  </w:style>
  <w:style w:type="character" w:customStyle="1" w:styleId="WW8Num75z8">
    <w:name w:val="WW8Num75z8"/>
    <w:rsid w:val="00616A68"/>
  </w:style>
  <w:style w:type="character" w:customStyle="1" w:styleId="WW8Num76z0">
    <w:name w:val="WW8Num76z0"/>
    <w:rsid w:val="00616A68"/>
    <w:rPr>
      <w:b w:val="0"/>
    </w:rPr>
  </w:style>
  <w:style w:type="character" w:customStyle="1" w:styleId="WW8Num76z1">
    <w:name w:val="WW8Num76z1"/>
    <w:rsid w:val="00616A68"/>
  </w:style>
  <w:style w:type="character" w:customStyle="1" w:styleId="WW8Num76z2">
    <w:name w:val="WW8Num76z2"/>
    <w:rsid w:val="00616A68"/>
  </w:style>
  <w:style w:type="character" w:customStyle="1" w:styleId="WW8Num76z3">
    <w:name w:val="WW8Num76z3"/>
    <w:rsid w:val="00616A68"/>
  </w:style>
  <w:style w:type="character" w:customStyle="1" w:styleId="WW8Num76z4">
    <w:name w:val="WW8Num76z4"/>
    <w:rsid w:val="00616A68"/>
  </w:style>
  <w:style w:type="character" w:customStyle="1" w:styleId="WW8Num76z5">
    <w:name w:val="WW8Num76z5"/>
    <w:rsid w:val="00616A68"/>
  </w:style>
  <w:style w:type="character" w:customStyle="1" w:styleId="WW8Num76z6">
    <w:name w:val="WW8Num76z6"/>
    <w:rsid w:val="00616A68"/>
  </w:style>
  <w:style w:type="character" w:customStyle="1" w:styleId="WW8Num76z7">
    <w:name w:val="WW8Num76z7"/>
    <w:rsid w:val="00616A68"/>
  </w:style>
  <w:style w:type="character" w:customStyle="1" w:styleId="WW8Num76z8">
    <w:name w:val="WW8Num76z8"/>
    <w:rsid w:val="00616A68"/>
  </w:style>
  <w:style w:type="character" w:customStyle="1" w:styleId="WW8Num77z0">
    <w:name w:val="WW8Num77z0"/>
    <w:rsid w:val="00616A68"/>
    <w:rPr>
      <w:rFonts w:ascii="Verdana" w:eastAsia="Times New Roman" w:hAnsi="Verdana" w:cs="Times New Roman"/>
      <w:color w:val="000000"/>
      <w:sz w:val="17"/>
      <w:szCs w:val="17"/>
    </w:rPr>
  </w:style>
  <w:style w:type="character" w:customStyle="1" w:styleId="WW8Num77z1">
    <w:name w:val="WW8Num77z1"/>
    <w:rsid w:val="00616A68"/>
  </w:style>
  <w:style w:type="character" w:customStyle="1" w:styleId="WW8Num77z2">
    <w:name w:val="WW8Num77z2"/>
    <w:rsid w:val="00616A68"/>
  </w:style>
  <w:style w:type="character" w:customStyle="1" w:styleId="WW8Num77z3">
    <w:name w:val="WW8Num77z3"/>
    <w:rsid w:val="00616A68"/>
  </w:style>
  <w:style w:type="character" w:customStyle="1" w:styleId="WW8Num77z4">
    <w:name w:val="WW8Num77z4"/>
    <w:rsid w:val="00616A68"/>
  </w:style>
  <w:style w:type="character" w:customStyle="1" w:styleId="WW8Num77z5">
    <w:name w:val="WW8Num77z5"/>
    <w:rsid w:val="00616A68"/>
  </w:style>
  <w:style w:type="character" w:customStyle="1" w:styleId="WW8Num77z6">
    <w:name w:val="WW8Num77z6"/>
    <w:rsid w:val="00616A68"/>
  </w:style>
  <w:style w:type="character" w:customStyle="1" w:styleId="WW8Num77z7">
    <w:name w:val="WW8Num77z7"/>
    <w:rsid w:val="00616A68"/>
  </w:style>
  <w:style w:type="character" w:customStyle="1" w:styleId="WW8Num77z8">
    <w:name w:val="WW8Num77z8"/>
    <w:rsid w:val="00616A68"/>
  </w:style>
  <w:style w:type="character" w:customStyle="1" w:styleId="WW8Num78z0">
    <w:name w:val="WW8Num78z0"/>
    <w:rsid w:val="00616A68"/>
  </w:style>
  <w:style w:type="character" w:customStyle="1" w:styleId="WW8Num78z1">
    <w:name w:val="WW8Num78z1"/>
    <w:rsid w:val="00616A68"/>
    <w:rPr>
      <w:rFonts w:ascii="Verdana" w:eastAsia="Times New Roman" w:hAnsi="Verdana" w:cs="Arial"/>
    </w:rPr>
  </w:style>
  <w:style w:type="character" w:customStyle="1" w:styleId="WW8Num78z2">
    <w:name w:val="WW8Num78z2"/>
    <w:rsid w:val="00616A68"/>
  </w:style>
  <w:style w:type="character" w:customStyle="1" w:styleId="WW8Num78z3">
    <w:name w:val="WW8Num78z3"/>
    <w:rsid w:val="00616A68"/>
  </w:style>
  <w:style w:type="character" w:customStyle="1" w:styleId="WW8Num78z4">
    <w:name w:val="WW8Num78z4"/>
    <w:rsid w:val="00616A68"/>
  </w:style>
  <w:style w:type="character" w:customStyle="1" w:styleId="WW8Num78z5">
    <w:name w:val="WW8Num78z5"/>
    <w:rsid w:val="00616A68"/>
  </w:style>
  <w:style w:type="character" w:customStyle="1" w:styleId="WW8Num78z6">
    <w:name w:val="WW8Num78z6"/>
    <w:rsid w:val="00616A68"/>
  </w:style>
  <w:style w:type="character" w:customStyle="1" w:styleId="WW8Num78z7">
    <w:name w:val="WW8Num78z7"/>
    <w:rsid w:val="00616A68"/>
  </w:style>
  <w:style w:type="character" w:customStyle="1" w:styleId="WW8Num78z8">
    <w:name w:val="WW8Num78z8"/>
    <w:rsid w:val="00616A68"/>
  </w:style>
  <w:style w:type="character" w:customStyle="1" w:styleId="WW8Num79z0">
    <w:name w:val="WW8Num79z0"/>
    <w:rsid w:val="00616A68"/>
    <w:rPr>
      <w:b w:val="0"/>
      <w:sz w:val="14"/>
      <w:szCs w:val="14"/>
    </w:rPr>
  </w:style>
  <w:style w:type="character" w:customStyle="1" w:styleId="WW8Num79z1">
    <w:name w:val="WW8Num79z1"/>
    <w:rsid w:val="00616A68"/>
  </w:style>
  <w:style w:type="character" w:customStyle="1" w:styleId="WW8Num79z2">
    <w:name w:val="WW8Num79z2"/>
    <w:rsid w:val="00616A68"/>
  </w:style>
  <w:style w:type="character" w:customStyle="1" w:styleId="WW8Num79z3">
    <w:name w:val="WW8Num79z3"/>
    <w:rsid w:val="00616A68"/>
  </w:style>
  <w:style w:type="character" w:customStyle="1" w:styleId="WW8Num79z4">
    <w:name w:val="WW8Num79z4"/>
    <w:rsid w:val="00616A68"/>
  </w:style>
  <w:style w:type="character" w:customStyle="1" w:styleId="WW8Num79z5">
    <w:name w:val="WW8Num79z5"/>
    <w:rsid w:val="00616A68"/>
  </w:style>
  <w:style w:type="character" w:customStyle="1" w:styleId="WW8Num79z6">
    <w:name w:val="WW8Num79z6"/>
    <w:rsid w:val="00616A68"/>
  </w:style>
  <w:style w:type="character" w:customStyle="1" w:styleId="WW8Num79z7">
    <w:name w:val="WW8Num79z7"/>
    <w:rsid w:val="00616A68"/>
  </w:style>
  <w:style w:type="character" w:customStyle="1" w:styleId="WW8Num79z8">
    <w:name w:val="WW8Num79z8"/>
    <w:rsid w:val="00616A68"/>
  </w:style>
  <w:style w:type="character" w:customStyle="1" w:styleId="WW8Num80z0">
    <w:name w:val="WW8Num80z0"/>
    <w:rsid w:val="00616A68"/>
    <w:rPr>
      <w:rFonts w:ascii="Verdana" w:eastAsia="Times New Roman" w:hAnsi="Verdana" w:cs="Verdana"/>
      <w:strike w:val="0"/>
      <w:dstrike w:val="0"/>
      <w:color w:val="000000"/>
      <w:sz w:val="17"/>
      <w:szCs w:val="17"/>
    </w:rPr>
  </w:style>
  <w:style w:type="character" w:customStyle="1" w:styleId="WW8Num80z1">
    <w:name w:val="WW8Num80z1"/>
    <w:rsid w:val="00616A68"/>
  </w:style>
  <w:style w:type="character" w:customStyle="1" w:styleId="WW8Num80z2">
    <w:name w:val="WW8Num80z2"/>
    <w:rsid w:val="00616A68"/>
  </w:style>
  <w:style w:type="character" w:customStyle="1" w:styleId="WW8Num80z3">
    <w:name w:val="WW8Num80z3"/>
    <w:rsid w:val="00616A68"/>
  </w:style>
  <w:style w:type="character" w:customStyle="1" w:styleId="WW8Num80z4">
    <w:name w:val="WW8Num80z4"/>
    <w:rsid w:val="00616A68"/>
  </w:style>
  <w:style w:type="character" w:customStyle="1" w:styleId="WW8Num80z5">
    <w:name w:val="WW8Num80z5"/>
    <w:rsid w:val="00616A68"/>
  </w:style>
  <w:style w:type="character" w:customStyle="1" w:styleId="WW8Num80z6">
    <w:name w:val="WW8Num80z6"/>
    <w:rsid w:val="00616A68"/>
  </w:style>
  <w:style w:type="character" w:customStyle="1" w:styleId="WW8Num80z7">
    <w:name w:val="WW8Num80z7"/>
    <w:rsid w:val="00616A68"/>
  </w:style>
  <w:style w:type="character" w:customStyle="1" w:styleId="WW8Num80z8">
    <w:name w:val="WW8Num80z8"/>
    <w:rsid w:val="00616A68"/>
  </w:style>
  <w:style w:type="character" w:customStyle="1" w:styleId="WW8Num81z0">
    <w:name w:val="WW8Num81z0"/>
    <w:rsid w:val="00616A68"/>
    <w:rPr>
      <w:rFonts w:ascii="Verdana" w:hAnsi="Verdana" w:cs="Arial"/>
      <w:sz w:val="17"/>
      <w:szCs w:val="17"/>
    </w:rPr>
  </w:style>
  <w:style w:type="character" w:customStyle="1" w:styleId="WW8Num81z1">
    <w:name w:val="WW8Num81z1"/>
    <w:rsid w:val="00616A68"/>
  </w:style>
  <w:style w:type="character" w:customStyle="1" w:styleId="WW8Num81z2">
    <w:name w:val="WW8Num81z2"/>
    <w:rsid w:val="00616A68"/>
  </w:style>
  <w:style w:type="character" w:customStyle="1" w:styleId="WW8Num81z3">
    <w:name w:val="WW8Num81z3"/>
    <w:rsid w:val="00616A68"/>
  </w:style>
  <w:style w:type="character" w:customStyle="1" w:styleId="WW8Num81z4">
    <w:name w:val="WW8Num81z4"/>
    <w:rsid w:val="00616A68"/>
  </w:style>
  <w:style w:type="character" w:customStyle="1" w:styleId="WW8Num81z5">
    <w:name w:val="WW8Num81z5"/>
    <w:rsid w:val="00616A68"/>
  </w:style>
  <w:style w:type="character" w:customStyle="1" w:styleId="WW8Num81z6">
    <w:name w:val="WW8Num81z6"/>
    <w:rsid w:val="00616A68"/>
  </w:style>
  <w:style w:type="character" w:customStyle="1" w:styleId="WW8Num81z7">
    <w:name w:val="WW8Num81z7"/>
    <w:rsid w:val="00616A68"/>
  </w:style>
  <w:style w:type="character" w:customStyle="1" w:styleId="WW8Num81z8">
    <w:name w:val="WW8Num81z8"/>
    <w:rsid w:val="00616A68"/>
  </w:style>
  <w:style w:type="character" w:customStyle="1" w:styleId="WW8Num82z0">
    <w:name w:val="WW8Num82z0"/>
    <w:rsid w:val="00616A68"/>
  </w:style>
  <w:style w:type="character" w:customStyle="1" w:styleId="WW8Num82z1">
    <w:name w:val="WW8Num82z1"/>
    <w:rsid w:val="00616A68"/>
    <w:rPr>
      <w:b w:val="0"/>
      <w:i w:val="0"/>
      <w:color w:val="000000"/>
    </w:rPr>
  </w:style>
  <w:style w:type="character" w:customStyle="1" w:styleId="WW8Num82z2">
    <w:name w:val="WW8Num82z2"/>
    <w:rsid w:val="00616A68"/>
    <w:rPr>
      <w:rFonts w:ascii="Verdana" w:eastAsia="Times New Roman" w:hAnsi="Verdana" w:cs="Times New Roman"/>
    </w:rPr>
  </w:style>
  <w:style w:type="character" w:customStyle="1" w:styleId="WW8Num83z0">
    <w:name w:val="WW8Num83z0"/>
    <w:rsid w:val="00616A68"/>
  </w:style>
  <w:style w:type="character" w:customStyle="1" w:styleId="WW8Num83z2">
    <w:name w:val="WW8Num83z2"/>
    <w:rsid w:val="00616A68"/>
  </w:style>
  <w:style w:type="character" w:customStyle="1" w:styleId="WW8Num83z3">
    <w:name w:val="WW8Num83z3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83z4">
    <w:name w:val="WW8Num83z4"/>
    <w:rsid w:val="00616A68"/>
  </w:style>
  <w:style w:type="character" w:customStyle="1" w:styleId="WW8Num83z5">
    <w:name w:val="WW8Num83z5"/>
    <w:rsid w:val="00616A68"/>
  </w:style>
  <w:style w:type="character" w:customStyle="1" w:styleId="WW8Num83z6">
    <w:name w:val="WW8Num83z6"/>
    <w:rsid w:val="00616A68"/>
  </w:style>
  <w:style w:type="character" w:customStyle="1" w:styleId="WW8Num83z7">
    <w:name w:val="WW8Num83z7"/>
    <w:rsid w:val="00616A68"/>
  </w:style>
  <w:style w:type="character" w:customStyle="1" w:styleId="WW8Num83z8">
    <w:name w:val="WW8Num83z8"/>
    <w:rsid w:val="00616A68"/>
  </w:style>
  <w:style w:type="character" w:customStyle="1" w:styleId="WW8Num84z0">
    <w:name w:val="WW8Num84z0"/>
    <w:rsid w:val="00616A68"/>
    <w:rPr>
      <w:rFonts w:ascii="Verdana" w:hAnsi="Verdana" w:cs="Arial"/>
      <w:sz w:val="17"/>
      <w:szCs w:val="17"/>
    </w:rPr>
  </w:style>
  <w:style w:type="character" w:customStyle="1" w:styleId="WW8Num84z1">
    <w:name w:val="WW8Num84z1"/>
    <w:rsid w:val="00616A68"/>
  </w:style>
  <w:style w:type="character" w:customStyle="1" w:styleId="WW8Num84z2">
    <w:name w:val="WW8Num84z2"/>
    <w:rsid w:val="00616A68"/>
  </w:style>
  <w:style w:type="character" w:customStyle="1" w:styleId="WW8Num84z3">
    <w:name w:val="WW8Num84z3"/>
    <w:rsid w:val="00616A68"/>
  </w:style>
  <w:style w:type="character" w:customStyle="1" w:styleId="WW8Num84z4">
    <w:name w:val="WW8Num84z4"/>
    <w:rsid w:val="00616A68"/>
  </w:style>
  <w:style w:type="character" w:customStyle="1" w:styleId="WW8Num84z5">
    <w:name w:val="WW8Num84z5"/>
    <w:rsid w:val="00616A68"/>
  </w:style>
  <w:style w:type="character" w:customStyle="1" w:styleId="WW8Num84z6">
    <w:name w:val="WW8Num84z6"/>
    <w:rsid w:val="00616A68"/>
  </w:style>
  <w:style w:type="character" w:customStyle="1" w:styleId="WW8Num84z7">
    <w:name w:val="WW8Num84z7"/>
    <w:rsid w:val="00616A68"/>
  </w:style>
  <w:style w:type="character" w:customStyle="1" w:styleId="WW8Num84z8">
    <w:name w:val="WW8Num84z8"/>
    <w:rsid w:val="00616A68"/>
  </w:style>
  <w:style w:type="character" w:customStyle="1" w:styleId="WW8Num85z0">
    <w:name w:val="WW8Num85z0"/>
    <w:rsid w:val="00616A68"/>
    <w:rPr>
      <w:rFonts w:ascii="Verdana" w:hAnsi="Verdana" w:cs="Verdana"/>
      <w:color w:val="000000"/>
      <w:sz w:val="17"/>
      <w:szCs w:val="17"/>
    </w:rPr>
  </w:style>
  <w:style w:type="character" w:customStyle="1" w:styleId="WW8Num85z1">
    <w:name w:val="WW8Num85z1"/>
    <w:rsid w:val="00616A68"/>
  </w:style>
  <w:style w:type="character" w:customStyle="1" w:styleId="WW8Num85z2">
    <w:name w:val="WW8Num85z2"/>
    <w:rsid w:val="00616A68"/>
  </w:style>
  <w:style w:type="character" w:customStyle="1" w:styleId="WW8Num85z3">
    <w:name w:val="WW8Num85z3"/>
    <w:rsid w:val="00616A68"/>
  </w:style>
  <w:style w:type="character" w:customStyle="1" w:styleId="WW8Num85z4">
    <w:name w:val="WW8Num85z4"/>
    <w:rsid w:val="00616A68"/>
  </w:style>
  <w:style w:type="character" w:customStyle="1" w:styleId="WW8Num85z5">
    <w:name w:val="WW8Num85z5"/>
    <w:rsid w:val="00616A68"/>
  </w:style>
  <w:style w:type="character" w:customStyle="1" w:styleId="WW8Num85z6">
    <w:name w:val="WW8Num85z6"/>
    <w:rsid w:val="00616A68"/>
  </w:style>
  <w:style w:type="character" w:customStyle="1" w:styleId="WW8Num85z7">
    <w:name w:val="WW8Num85z7"/>
    <w:rsid w:val="00616A68"/>
  </w:style>
  <w:style w:type="character" w:customStyle="1" w:styleId="WW8Num85z8">
    <w:name w:val="WW8Num85z8"/>
    <w:rsid w:val="00616A68"/>
  </w:style>
  <w:style w:type="character" w:customStyle="1" w:styleId="WW8Num86z0">
    <w:name w:val="WW8Num86z0"/>
    <w:rsid w:val="00616A68"/>
  </w:style>
  <w:style w:type="character" w:customStyle="1" w:styleId="WW8Num86z3">
    <w:name w:val="WW8Num86z3"/>
    <w:rsid w:val="00616A68"/>
  </w:style>
  <w:style w:type="character" w:customStyle="1" w:styleId="WW8Num86z4">
    <w:name w:val="WW8Num86z4"/>
    <w:rsid w:val="00616A68"/>
  </w:style>
  <w:style w:type="character" w:customStyle="1" w:styleId="WW8Num86z5">
    <w:name w:val="WW8Num86z5"/>
    <w:rsid w:val="00616A68"/>
  </w:style>
  <w:style w:type="character" w:customStyle="1" w:styleId="WW8Num86z6">
    <w:name w:val="WW8Num86z6"/>
    <w:rsid w:val="00616A68"/>
  </w:style>
  <w:style w:type="character" w:customStyle="1" w:styleId="WW8Num86z7">
    <w:name w:val="WW8Num86z7"/>
    <w:rsid w:val="00616A68"/>
  </w:style>
  <w:style w:type="character" w:customStyle="1" w:styleId="WW8Num86z8">
    <w:name w:val="WW8Num86z8"/>
    <w:rsid w:val="00616A68"/>
  </w:style>
  <w:style w:type="character" w:customStyle="1" w:styleId="EndnoteSymbol">
    <w:name w:val="Endnote Symbol"/>
    <w:rsid w:val="00616A68"/>
    <w:rPr>
      <w:position w:val="0"/>
      <w:vertAlign w:val="superscript"/>
    </w:rPr>
  </w:style>
  <w:style w:type="character" w:customStyle="1" w:styleId="StrongEmphasis">
    <w:name w:val="Strong Emphasis"/>
    <w:rsid w:val="00616A68"/>
    <w:rPr>
      <w:b/>
      <w:bCs/>
    </w:rPr>
  </w:style>
  <w:style w:type="character" w:customStyle="1" w:styleId="VisitedInternetLink">
    <w:name w:val="Visited Internet Link"/>
    <w:rsid w:val="00616A68"/>
    <w:rPr>
      <w:color w:val="954F72"/>
      <w:u w:val="single"/>
    </w:rPr>
  </w:style>
  <w:style w:type="character" w:customStyle="1" w:styleId="ListParagraphChar">
    <w:name w:val="List Paragraph Char"/>
    <w:rsid w:val="00616A68"/>
    <w:rPr>
      <w:rFonts w:ascii="Calibri" w:hAnsi="Calibri" w:cs="Calibri"/>
      <w:sz w:val="22"/>
      <w:szCs w:val="22"/>
    </w:rPr>
  </w:style>
  <w:style w:type="character" w:customStyle="1" w:styleId="Footnoteanchor">
    <w:name w:val="Footnote anchor"/>
    <w:rsid w:val="00616A68"/>
    <w:rPr>
      <w:position w:val="0"/>
      <w:vertAlign w:val="superscript"/>
    </w:rPr>
  </w:style>
  <w:style w:type="character" w:customStyle="1" w:styleId="NumberingSymbols">
    <w:name w:val="Numbering Symbols"/>
    <w:rsid w:val="00616A68"/>
  </w:style>
  <w:style w:type="character" w:customStyle="1" w:styleId="TekstpodstawowyZnak1">
    <w:name w:val="Tekst podstawowy Znak1"/>
    <w:basedOn w:val="Domylnaczcionkaakapitu"/>
    <w:rsid w:val="00616A68"/>
    <w:rPr>
      <w:rFonts w:cs="Mangal"/>
      <w:szCs w:val="21"/>
    </w:rPr>
  </w:style>
  <w:style w:type="character" w:customStyle="1" w:styleId="TekstprzypisukocowegoZnak1">
    <w:name w:val="Tekst przypisu końcowego Znak1"/>
    <w:basedOn w:val="Domylnaczcionkaakapitu"/>
    <w:rsid w:val="00616A68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UyteHipercze">
    <w:name w:val="FollowedHyperlink"/>
    <w:basedOn w:val="Domylnaczcionkaakapitu"/>
    <w:uiPriority w:val="99"/>
    <w:rsid w:val="00616A68"/>
    <w:rPr>
      <w:color w:val="954F72"/>
      <w:u w:val="single"/>
    </w:rPr>
  </w:style>
  <w:style w:type="paragraph" w:customStyle="1" w:styleId="msonormal0">
    <w:name w:val="msonormal"/>
    <w:basedOn w:val="Normalny"/>
    <w:rsid w:val="00616A68"/>
    <w:pPr>
      <w:autoSpaceDN w:val="0"/>
      <w:spacing w:before="100" w:after="100"/>
    </w:pPr>
  </w:style>
  <w:style w:type="paragraph" w:customStyle="1" w:styleId="font5">
    <w:name w:val="font5"/>
    <w:basedOn w:val="Normalny"/>
    <w:rsid w:val="00616A68"/>
    <w:pPr>
      <w:autoSpaceDN w:val="0"/>
      <w:spacing w:before="100" w:after="100"/>
    </w:pPr>
    <w:rPr>
      <w:rFonts w:ascii="Calibri" w:hAnsi="Calibri" w:cs="Calibri"/>
      <w:color w:val="000000"/>
      <w:sz w:val="16"/>
      <w:szCs w:val="16"/>
    </w:rPr>
  </w:style>
  <w:style w:type="paragraph" w:customStyle="1" w:styleId="font6">
    <w:name w:val="font6"/>
    <w:basedOn w:val="Normalny"/>
    <w:rsid w:val="00616A68"/>
    <w:pPr>
      <w:autoSpaceDN w:val="0"/>
      <w:spacing w:before="100" w:after="100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</w:pPr>
  </w:style>
  <w:style w:type="paragraph" w:customStyle="1" w:styleId="xl64">
    <w:name w:val="xl64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</w:pPr>
  </w:style>
  <w:style w:type="paragraph" w:customStyle="1" w:styleId="xl65">
    <w:name w:val="xl65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</w:pPr>
    <w:rPr>
      <w:sz w:val="16"/>
      <w:szCs w:val="16"/>
    </w:rPr>
  </w:style>
  <w:style w:type="paragraph" w:customStyle="1" w:styleId="xl66">
    <w:name w:val="xl66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</w:pPr>
    <w:rPr>
      <w:sz w:val="16"/>
      <w:szCs w:val="16"/>
    </w:rPr>
  </w:style>
  <w:style w:type="paragraph" w:customStyle="1" w:styleId="xl67">
    <w:name w:val="xl67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jc w:val="center"/>
    </w:pPr>
    <w:rPr>
      <w:sz w:val="16"/>
      <w:szCs w:val="16"/>
    </w:rPr>
  </w:style>
  <w:style w:type="paragraph" w:customStyle="1" w:styleId="xl68">
    <w:name w:val="xl68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jc w:val="center"/>
    </w:pPr>
    <w:rPr>
      <w:b/>
      <w:bCs/>
      <w:sz w:val="16"/>
      <w:szCs w:val="16"/>
    </w:rPr>
  </w:style>
  <w:style w:type="paragraph" w:customStyle="1" w:styleId="xl69">
    <w:name w:val="xl69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textAlignment w:val="center"/>
    </w:pPr>
    <w:rPr>
      <w:color w:val="000000"/>
      <w:sz w:val="16"/>
      <w:szCs w:val="16"/>
    </w:rPr>
  </w:style>
  <w:style w:type="paragraph" w:customStyle="1" w:styleId="xl70">
    <w:name w:val="xl70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textAlignment w:val="center"/>
    </w:pPr>
    <w:rPr>
      <w:sz w:val="16"/>
      <w:szCs w:val="16"/>
    </w:rPr>
  </w:style>
  <w:style w:type="paragraph" w:customStyle="1" w:styleId="xl71">
    <w:name w:val="xl71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</w:pPr>
  </w:style>
  <w:style w:type="paragraph" w:customStyle="1" w:styleId="xl72">
    <w:name w:val="xl72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jc w:val="center"/>
      <w:textAlignment w:val="center"/>
    </w:pPr>
  </w:style>
  <w:style w:type="paragraph" w:customStyle="1" w:styleId="xl73">
    <w:name w:val="xl73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jc w:val="center"/>
      <w:textAlignment w:val="center"/>
    </w:pPr>
  </w:style>
  <w:style w:type="paragraph" w:customStyle="1" w:styleId="xl74">
    <w:name w:val="xl74"/>
    <w:basedOn w:val="Normalny"/>
    <w:rsid w:val="00616A6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/>
    </w:pPr>
    <w:rPr>
      <w:sz w:val="16"/>
      <w:szCs w:val="16"/>
    </w:rPr>
  </w:style>
  <w:style w:type="paragraph" w:customStyle="1" w:styleId="xl75">
    <w:name w:val="xl75"/>
    <w:basedOn w:val="Normalny"/>
    <w:rsid w:val="00616A6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/>
    </w:pPr>
    <w:rPr>
      <w:sz w:val="16"/>
      <w:szCs w:val="16"/>
    </w:rPr>
  </w:style>
  <w:style w:type="paragraph" w:customStyle="1" w:styleId="xl76">
    <w:name w:val="xl76"/>
    <w:basedOn w:val="Normalny"/>
    <w:rsid w:val="00616A6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/>
      <w:jc w:val="center"/>
    </w:pPr>
    <w:rPr>
      <w:sz w:val="16"/>
      <w:szCs w:val="16"/>
    </w:rPr>
  </w:style>
  <w:style w:type="paragraph" w:customStyle="1" w:styleId="xl77">
    <w:name w:val="xl77"/>
    <w:basedOn w:val="Normalny"/>
    <w:rsid w:val="00616A6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/>
      <w:jc w:val="center"/>
    </w:pPr>
    <w:rPr>
      <w:sz w:val="16"/>
      <w:szCs w:val="16"/>
    </w:rPr>
  </w:style>
  <w:style w:type="paragraph" w:customStyle="1" w:styleId="xl78">
    <w:name w:val="xl78"/>
    <w:basedOn w:val="Normalny"/>
    <w:rsid w:val="00616A6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/>
      <w:jc w:val="center"/>
    </w:pPr>
    <w:rPr>
      <w:sz w:val="16"/>
      <w:szCs w:val="16"/>
    </w:rPr>
  </w:style>
  <w:style w:type="paragraph" w:customStyle="1" w:styleId="xl79">
    <w:name w:val="xl79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</w:pPr>
    <w:rPr>
      <w:sz w:val="16"/>
      <w:szCs w:val="16"/>
    </w:rPr>
  </w:style>
  <w:style w:type="paragraph" w:customStyle="1" w:styleId="xl80">
    <w:name w:val="xl80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</w:pPr>
    <w:rPr>
      <w:sz w:val="16"/>
      <w:szCs w:val="16"/>
    </w:rPr>
  </w:style>
  <w:style w:type="paragraph" w:customStyle="1" w:styleId="xl81">
    <w:name w:val="xl81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jc w:val="center"/>
    </w:pPr>
    <w:rPr>
      <w:sz w:val="16"/>
      <w:szCs w:val="16"/>
    </w:rPr>
  </w:style>
  <w:style w:type="paragraph" w:customStyle="1" w:styleId="xl82">
    <w:name w:val="xl82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jc w:val="center"/>
    </w:pPr>
    <w:rPr>
      <w:sz w:val="16"/>
      <w:szCs w:val="16"/>
    </w:rPr>
  </w:style>
  <w:style w:type="paragraph" w:customStyle="1" w:styleId="xl83">
    <w:name w:val="xl83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jc w:val="center"/>
    </w:pPr>
    <w:rPr>
      <w:b/>
      <w:bCs/>
      <w:sz w:val="16"/>
      <w:szCs w:val="16"/>
    </w:rPr>
  </w:style>
  <w:style w:type="paragraph" w:customStyle="1" w:styleId="xl84">
    <w:name w:val="xl84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textAlignment w:val="center"/>
    </w:pPr>
    <w:rPr>
      <w:color w:val="000000"/>
      <w:sz w:val="16"/>
      <w:szCs w:val="16"/>
    </w:rPr>
  </w:style>
  <w:style w:type="paragraph" w:customStyle="1" w:styleId="xl85">
    <w:name w:val="xl85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</w:pPr>
  </w:style>
  <w:style w:type="paragraph" w:customStyle="1" w:styleId="xl86">
    <w:name w:val="xl86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textAlignment w:val="center"/>
    </w:pPr>
    <w:rPr>
      <w:color w:val="000000"/>
      <w:sz w:val="16"/>
      <w:szCs w:val="16"/>
    </w:rPr>
  </w:style>
  <w:style w:type="paragraph" w:customStyle="1" w:styleId="xl87">
    <w:name w:val="xl87"/>
    <w:basedOn w:val="Normalny"/>
    <w:rsid w:val="00616A68"/>
    <w:pPr>
      <w:autoSpaceDN w:val="0"/>
      <w:spacing w:before="100" w:after="100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</w:pPr>
  </w:style>
  <w:style w:type="paragraph" w:customStyle="1" w:styleId="xl89">
    <w:name w:val="xl89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textAlignment w:val="center"/>
    </w:pPr>
    <w:rPr>
      <w:color w:val="000000"/>
      <w:sz w:val="16"/>
      <w:szCs w:val="16"/>
    </w:rPr>
  </w:style>
  <w:style w:type="paragraph" w:customStyle="1" w:styleId="xl90">
    <w:name w:val="xl90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jc w:val="center"/>
    </w:pPr>
  </w:style>
  <w:style w:type="paragraph" w:customStyle="1" w:styleId="xl91">
    <w:name w:val="xl91"/>
    <w:basedOn w:val="Normalny"/>
    <w:rsid w:val="00616A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jc w:val="center"/>
    </w:pPr>
  </w:style>
  <w:style w:type="paragraph" w:styleId="Tytu">
    <w:name w:val="Title"/>
    <w:basedOn w:val="Normalny"/>
    <w:link w:val="TytuZnak"/>
    <w:rsid w:val="00616A68"/>
    <w:pPr>
      <w:autoSpaceDN w:val="0"/>
      <w:jc w:val="center"/>
    </w:pPr>
    <w:rPr>
      <w:szCs w:val="20"/>
    </w:rPr>
  </w:style>
  <w:style w:type="character" w:customStyle="1" w:styleId="TytuZnak">
    <w:name w:val="Tytuł Znak"/>
    <w:basedOn w:val="Domylnaczcionkaakapitu"/>
    <w:link w:val="Tytu"/>
    <w:rsid w:val="00616A68"/>
    <w:rPr>
      <w:sz w:val="24"/>
    </w:rPr>
  </w:style>
  <w:style w:type="paragraph" w:styleId="Tekstblokowy">
    <w:name w:val="Block Text"/>
    <w:basedOn w:val="Normalny"/>
    <w:rsid w:val="00616A68"/>
    <w:pPr>
      <w:widowControl w:val="0"/>
      <w:autoSpaceDE w:val="0"/>
      <w:autoSpaceDN w:val="0"/>
      <w:spacing w:line="254" w:lineRule="auto"/>
      <w:ind w:left="680" w:right="600"/>
      <w:jc w:val="center"/>
    </w:pPr>
    <w:rPr>
      <w:b/>
      <w:bCs/>
      <w:sz w:val="22"/>
      <w:szCs w:val="22"/>
    </w:rPr>
  </w:style>
  <w:style w:type="numbering" w:customStyle="1" w:styleId="WW8Num1">
    <w:name w:val="WW8Num1"/>
    <w:basedOn w:val="Bezlisty"/>
    <w:rsid w:val="00616A68"/>
    <w:pPr>
      <w:numPr>
        <w:numId w:val="32"/>
      </w:numPr>
    </w:pPr>
  </w:style>
  <w:style w:type="numbering" w:customStyle="1" w:styleId="WW8Num3">
    <w:name w:val="WW8Num3"/>
    <w:basedOn w:val="Bezlisty"/>
    <w:rsid w:val="00616A68"/>
    <w:pPr>
      <w:numPr>
        <w:numId w:val="33"/>
      </w:numPr>
    </w:pPr>
  </w:style>
  <w:style w:type="numbering" w:customStyle="1" w:styleId="WW8Num4">
    <w:name w:val="WW8Num4"/>
    <w:basedOn w:val="Bezlisty"/>
    <w:rsid w:val="00616A68"/>
    <w:pPr>
      <w:numPr>
        <w:numId w:val="34"/>
      </w:numPr>
    </w:pPr>
  </w:style>
  <w:style w:type="numbering" w:customStyle="1" w:styleId="WW8Num5">
    <w:name w:val="WW8Num5"/>
    <w:basedOn w:val="Bezlisty"/>
    <w:rsid w:val="00616A68"/>
    <w:pPr>
      <w:numPr>
        <w:numId w:val="35"/>
      </w:numPr>
    </w:pPr>
  </w:style>
  <w:style w:type="numbering" w:customStyle="1" w:styleId="WW8Num10">
    <w:name w:val="WW8Num10"/>
    <w:basedOn w:val="Bezlisty"/>
    <w:rsid w:val="00616A68"/>
    <w:pPr>
      <w:numPr>
        <w:numId w:val="36"/>
      </w:numPr>
    </w:pPr>
  </w:style>
  <w:style w:type="numbering" w:customStyle="1" w:styleId="WW8Num12">
    <w:name w:val="WW8Num12"/>
    <w:basedOn w:val="Bezlisty"/>
    <w:rsid w:val="00616A68"/>
    <w:pPr>
      <w:numPr>
        <w:numId w:val="37"/>
      </w:numPr>
    </w:pPr>
  </w:style>
  <w:style w:type="numbering" w:customStyle="1" w:styleId="WW8Num13">
    <w:name w:val="WW8Num13"/>
    <w:basedOn w:val="Bezlisty"/>
    <w:rsid w:val="00616A68"/>
    <w:pPr>
      <w:numPr>
        <w:numId w:val="38"/>
      </w:numPr>
    </w:pPr>
  </w:style>
  <w:style w:type="numbering" w:customStyle="1" w:styleId="WW8Num14">
    <w:name w:val="WW8Num14"/>
    <w:basedOn w:val="Bezlisty"/>
    <w:rsid w:val="00616A68"/>
    <w:pPr>
      <w:numPr>
        <w:numId w:val="39"/>
      </w:numPr>
    </w:pPr>
  </w:style>
  <w:style w:type="numbering" w:customStyle="1" w:styleId="WW8Num22">
    <w:name w:val="WW8Num22"/>
    <w:basedOn w:val="Bezlisty"/>
    <w:rsid w:val="00616A68"/>
    <w:pPr>
      <w:numPr>
        <w:numId w:val="40"/>
      </w:numPr>
    </w:pPr>
  </w:style>
  <w:style w:type="numbering" w:customStyle="1" w:styleId="WW8Num23">
    <w:name w:val="WW8Num23"/>
    <w:basedOn w:val="Bezlisty"/>
    <w:rsid w:val="00616A68"/>
    <w:pPr>
      <w:numPr>
        <w:numId w:val="41"/>
      </w:numPr>
    </w:pPr>
  </w:style>
  <w:style w:type="numbering" w:customStyle="1" w:styleId="WW8Num24">
    <w:name w:val="WW8Num24"/>
    <w:basedOn w:val="Bezlisty"/>
    <w:rsid w:val="00616A68"/>
    <w:pPr>
      <w:numPr>
        <w:numId w:val="42"/>
      </w:numPr>
    </w:pPr>
  </w:style>
  <w:style w:type="numbering" w:customStyle="1" w:styleId="WW8Num25">
    <w:name w:val="WW8Num25"/>
    <w:basedOn w:val="Bezlisty"/>
    <w:rsid w:val="00616A68"/>
    <w:pPr>
      <w:numPr>
        <w:numId w:val="43"/>
      </w:numPr>
    </w:pPr>
  </w:style>
  <w:style w:type="numbering" w:customStyle="1" w:styleId="WW8Num26">
    <w:name w:val="WW8Num26"/>
    <w:basedOn w:val="Bezlisty"/>
    <w:rsid w:val="00616A68"/>
    <w:pPr>
      <w:numPr>
        <w:numId w:val="44"/>
      </w:numPr>
    </w:pPr>
  </w:style>
  <w:style w:type="numbering" w:customStyle="1" w:styleId="WW8Num27">
    <w:name w:val="WW8Num27"/>
    <w:basedOn w:val="Bezlisty"/>
    <w:rsid w:val="00616A68"/>
    <w:pPr>
      <w:numPr>
        <w:numId w:val="45"/>
      </w:numPr>
    </w:pPr>
  </w:style>
  <w:style w:type="numbering" w:customStyle="1" w:styleId="WW8Num30">
    <w:name w:val="WW8Num30"/>
    <w:basedOn w:val="Bezlisty"/>
    <w:rsid w:val="00616A68"/>
    <w:pPr>
      <w:numPr>
        <w:numId w:val="46"/>
      </w:numPr>
    </w:pPr>
  </w:style>
  <w:style w:type="numbering" w:customStyle="1" w:styleId="WW8Num31">
    <w:name w:val="WW8Num31"/>
    <w:basedOn w:val="Bezlisty"/>
    <w:rsid w:val="00616A68"/>
    <w:pPr>
      <w:numPr>
        <w:numId w:val="47"/>
      </w:numPr>
    </w:pPr>
  </w:style>
  <w:style w:type="numbering" w:customStyle="1" w:styleId="WW8Num34">
    <w:name w:val="WW8Num34"/>
    <w:basedOn w:val="Bezlisty"/>
    <w:rsid w:val="00616A68"/>
    <w:pPr>
      <w:numPr>
        <w:numId w:val="82"/>
      </w:numPr>
    </w:pPr>
  </w:style>
  <w:style w:type="numbering" w:customStyle="1" w:styleId="WW8Num36">
    <w:name w:val="WW8Num36"/>
    <w:basedOn w:val="Bezlisty"/>
    <w:rsid w:val="00616A68"/>
    <w:pPr>
      <w:numPr>
        <w:numId w:val="48"/>
      </w:numPr>
    </w:pPr>
  </w:style>
  <w:style w:type="numbering" w:customStyle="1" w:styleId="WW8Num38">
    <w:name w:val="WW8Num38"/>
    <w:basedOn w:val="Bezlisty"/>
    <w:rsid w:val="00616A68"/>
    <w:pPr>
      <w:numPr>
        <w:numId w:val="49"/>
      </w:numPr>
    </w:pPr>
  </w:style>
  <w:style w:type="numbering" w:customStyle="1" w:styleId="WW8Num40">
    <w:name w:val="WW8Num40"/>
    <w:basedOn w:val="Bezlisty"/>
    <w:rsid w:val="00616A68"/>
    <w:pPr>
      <w:numPr>
        <w:numId w:val="50"/>
      </w:numPr>
    </w:pPr>
  </w:style>
  <w:style w:type="numbering" w:customStyle="1" w:styleId="WW8Num41">
    <w:name w:val="WW8Num41"/>
    <w:basedOn w:val="Bezlisty"/>
    <w:rsid w:val="00616A68"/>
    <w:pPr>
      <w:numPr>
        <w:numId w:val="51"/>
      </w:numPr>
    </w:pPr>
  </w:style>
  <w:style w:type="numbering" w:customStyle="1" w:styleId="WW8Num45">
    <w:name w:val="WW8Num45"/>
    <w:basedOn w:val="Bezlisty"/>
    <w:rsid w:val="00616A68"/>
    <w:pPr>
      <w:numPr>
        <w:numId w:val="52"/>
      </w:numPr>
    </w:pPr>
  </w:style>
  <w:style w:type="numbering" w:customStyle="1" w:styleId="WW8Num47">
    <w:name w:val="WW8Num47"/>
    <w:basedOn w:val="Bezlisty"/>
    <w:rsid w:val="00616A68"/>
    <w:pPr>
      <w:numPr>
        <w:numId w:val="80"/>
      </w:numPr>
    </w:pPr>
  </w:style>
  <w:style w:type="numbering" w:customStyle="1" w:styleId="WW8Num51">
    <w:name w:val="WW8Num51"/>
    <w:basedOn w:val="Bezlisty"/>
    <w:rsid w:val="00616A68"/>
    <w:pPr>
      <w:numPr>
        <w:numId w:val="53"/>
      </w:numPr>
    </w:pPr>
  </w:style>
  <w:style w:type="numbering" w:customStyle="1" w:styleId="WW8Num53">
    <w:name w:val="WW8Num53"/>
    <w:basedOn w:val="Bezlisty"/>
    <w:rsid w:val="00616A68"/>
    <w:pPr>
      <w:numPr>
        <w:numId w:val="54"/>
      </w:numPr>
    </w:pPr>
  </w:style>
  <w:style w:type="numbering" w:customStyle="1" w:styleId="WW8Num54">
    <w:name w:val="WW8Num54"/>
    <w:basedOn w:val="Bezlisty"/>
    <w:rsid w:val="00616A68"/>
    <w:pPr>
      <w:numPr>
        <w:numId w:val="55"/>
      </w:numPr>
    </w:pPr>
  </w:style>
  <w:style w:type="numbering" w:customStyle="1" w:styleId="WW8Num57">
    <w:name w:val="WW8Num57"/>
    <w:basedOn w:val="Bezlisty"/>
    <w:rsid w:val="00616A68"/>
    <w:pPr>
      <w:numPr>
        <w:numId w:val="56"/>
      </w:numPr>
    </w:pPr>
  </w:style>
  <w:style w:type="numbering" w:customStyle="1" w:styleId="WW8Num58">
    <w:name w:val="WW8Num58"/>
    <w:basedOn w:val="Bezlisty"/>
    <w:rsid w:val="00616A68"/>
    <w:pPr>
      <w:numPr>
        <w:numId w:val="57"/>
      </w:numPr>
    </w:pPr>
  </w:style>
  <w:style w:type="numbering" w:customStyle="1" w:styleId="WW8Num61">
    <w:name w:val="WW8Num61"/>
    <w:basedOn w:val="Bezlisty"/>
    <w:rsid w:val="00616A68"/>
    <w:pPr>
      <w:numPr>
        <w:numId w:val="58"/>
      </w:numPr>
    </w:pPr>
  </w:style>
  <w:style w:type="numbering" w:customStyle="1" w:styleId="WW8Num62">
    <w:name w:val="WW8Num62"/>
    <w:basedOn w:val="Bezlisty"/>
    <w:rsid w:val="00616A68"/>
    <w:pPr>
      <w:numPr>
        <w:numId w:val="59"/>
      </w:numPr>
    </w:pPr>
  </w:style>
  <w:style w:type="numbering" w:customStyle="1" w:styleId="WW8Num63">
    <w:name w:val="WW8Num63"/>
    <w:basedOn w:val="Bezlisty"/>
    <w:rsid w:val="00616A68"/>
    <w:pPr>
      <w:numPr>
        <w:numId w:val="60"/>
      </w:numPr>
    </w:pPr>
  </w:style>
  <w:style w:type="numbering" w:customStyle="1" w:styleId="WW8Num64">
    <w:name w:val="WW8Num64"/>
    <w:basedOn w:val="Bezlisty"/>
    <w:rsid w:val="00616A68"/>
    <w:pPr>
      <w:numPr>
        <w:numId w:val="61"/>
      </w:numPr>
    </w:pPr>
  </w:style>
  <w:style w:type="numbering" w:customStyle="1" w:styleId="WW8Num65">
    <w:name w:val="WW8Num65"/>
    <w:basedOn w:val="Bezlisty"/>
    <w:rsid w:val="00616A68"/>
    <w:pPr>
      <w:numPr>
        <w:numId w:val="62"/>
      </w:numPr>
    </w:pPr>
  </w:style>
  <w:style w:type="numbering" w:customStyle="1" w:styleId="WW8Num66">
    <w:name w:val="WW8Num66"/>
    <w:basedOn w:val="Bezlisty"/>
    <w:rsid w:val="00616A68"/>
    <w:pPr>
      <w:numPr>
        <w:numId w:val="63"/>
      </w:numPr>
    </w:pPr>
  </w:style>
  <w:style w:type="numbering" w:customStyle="1" w:styleId="WW8Num68">
    <w:name w:val="WW8Num68"/>
    <w:basedOn w:val="Bezlisty"/>
    <w:rsid w:val="00616A68"/>
    <w:pPr>
      <w:numPr>
        <w:numId w:val="64"/>
      </w:numPr>
    </w:pPr>
  </w:style>
  <w:style w:type="numbering" w:customStyle="1" w:styleId="WW8Num70">
    <w:name w:val="WW8Num70"/>
    <w:basedOn w:val="Bezlisty"/>
    <w:rsid w:val="00616A68"/>
    <w:pPr>
      <w:numPr>
        <w:numId w:val="65"/>
      </w:numPr>
    </w:pPr>
  </w:style>
  <w:style w:type="numbering" w:customStyle="1" w:styleId="WW8Num71">
    <w:name w:val="WW8Num71"/>
    <w:basedOn w:val="Bezlisty"/>
    <w:rsid w:val="00616A68"/>
    <w:pPr>
      <w:numPr>
        <w:numId w:val="66"/>
      </w:numPr>
    </w:pPr>
  </w:style>
  <w:style w:type="numbering" w:customStyle="1" w:styleId="WW8Num72">
    <w:name w:val="WW8Num72"/>
    <w:basedOn w:val="Bezlisty"/>
    <w:rsid w:val="00616A68"/>
    <w:pPr>
      <w:numPr>
        <w:numId w:val="67"/>
      </w:numPr>
    </w:pPr>
  </w:style>
  <w:style w:type="numbering" w:customStyle="1" w:styleId="WW8Num73">
    <w:name w:val="WW8Num73"/>
    <w:basedOn w:val="Bezlisty"/>
    <w:rsid w:val="00616A68"/>
    <w:pPr>
      <w:numPr>
        <w:numId w:val="68"/>
      </w:numPr>
    </w:pPr>
  </w:style>
  <w:style w:type="numbering" w:customStyle="1" w:styleId="WW8Num74">
    <w:name w:val="WW8Num74"/>
    <w:basedOn w:val="Bezlisty"/>
    <w:rsid w:val="00616A68"/>
    <w:pPr>
      <w:numPr>
        <w:numId w:val="69"/>
      </w:numPr>
    </w:pPr>
  </w:style>
  <w:style w:type="numbering" w:customStyle="1" w:styleId="WW8Num75">
    <w:name w:val="WW8Num75"/>
    <w:basedOn w:val="Bezlisty"/>
    <w:rsid w:val="00616A68"/>
    <w:pPr>
      <w:numPr>
        <w:numId w:val="70"/>
      </w:numPr>
    </w:pPr>
  </w:style>
  <w:style w:type="numbering" w:customStyle="1" w:styleId="WW8Num76">
    <w:name w:val="WW8Num76"/>
    <w:basedOn w:val="Bezlisty"/>
    <w:rsid w:val="00616A68"/>
    <w:pPr>
      <w:numPr>
        <w:numId w:val="71"/>
      </w:numPr>
    </w:pPr>
  </w:style>
  <w:style w:type="numbering" w:customStyle="1" w:styleId="WW8Num77">
    <w:name w:val="WW8Num77"/>
    <w:basedOn w:val="Bezlisty"/>
    <w:rsid w:val="00616A68"/>
    <w:pPr>
      <w:numPr>
        <w:numId w:val="72"/>
      </w:numPr>
    </w:pPr>
  </w:style>
  <w:style w:type="numbering" w:customStyle="1" w:styleId="WW8Num78">
    <w:name w:val="WW8Num78"/>
    <w:basedOn w:val="Bezlisty"/>
    <w:rsid w:val="00616A68"/>
    <w:pPr>
      <w:numPr>
        <w:numId w:val="73"/>
      </w:numPr>
    </w:pPr>
  </w:style>
  <w:style w:type="numbering" w:customStyle="1" w:styleId="WW8Num79">
    <w:name w:val="WW8Num79"/>
    <w:basedOn w:val="Bezlisty"/>
    <w:rsid w:val="00616A68"/>
    <w:pPr>
      <w:numPr>
        <w:numId w:val="74"/>
      </w:numPr>
    </w:pPr>
  </w:style>
  <w:style w:type="numbering" w:customStyle="1" w:styleId="WW8Num80">
    <w:name w:val="WW8Num80"/>
    <w:basedOn w:val="Bezlisty"/>
    <w:rsid w:val="00616A68"/>
    <w:pPr>
      <w:numPr>
        <w:numId w:val="75"/>
      </w:numPr>
    </w:pPr>
  </w:style>
  <w:style w:type="numbering" w:customStyle="1" w:styleId="WW8Num82">
    <w:name w:val="WW8Num82"/>
    <w:basedOn w:val="Bezlisty"/>
    <w:rsid w:val="00616A68"/>
    <w:pPr>
      <w:numPr>
        <w:numId w:val="76"/>
      </w:numPr>
    </w:pPr>
  </w:style>
  <w:style w:type="numbering" w:customStyle="1" w:styleId="WW8Num83">
    <w:name w:val="WW8Num83"/>
    <w:basedOn w:val="Bezlisty"/>
    <w:rsid w:val="00616A68"/>
    <w:pPr>
      <w:numPr>
        <w:numId w:val="77"/>
      </w:numPr>
    </w:pPr>
  </w:style>
  <w:style w:type="numbering" w:customStyle="1" w:styleId="WW8Num84">
    <w:name w:val="WW8Num84"/>
    <w:basedOn w:val="Bezlisty"/>
    <w:rsid w:val="00616A68"/>
    <w:pPr>
      <w:numPr>
        <w:numId w:val="78"/>
      </w:numPr>
    </w:pPr>
  </w:style>
  <w:style w:type="numbering" w:customStyle="1" w:styleId="WW8Num85">
    <w:name w:val="WW8Num85"/>
    <w:basedOn w:val="Bezlisty"/>
    <w:rsid w:val="00616A68"/>
    <w:pPr>
      <w:numPr>
        <w:numId w:val="79"/>
      </w:numPr>
    </w:pPr>
  </w:style>
  <w:style w:type="paragraph" w:customStyle="1" w:styleId="has-vivid-red-color">
    <w:name w:val="has-vivid-red-color"/>
    <w:basedOn w:val="Normalny"/>
    <w:rsid w:val="00847C25"/>
    <w:pPr>
      <w:spacing w:before="100" w:beforeAutospacing="1" w:after="100" w:afterAutospacing="1"/>
    </w:pPr>
  </w:style>
  <w:style w:type="paragraph" w:customStyle="1" w:styleId="has-black-color">
    <w:name w:val="has-black-color"/>
    <w:basedOn w:val="Normalny"/>
    <w:rsid w:val="00847C25"/>
    <w:pPr>
      <w:spacing w:before="100" w:beforeAutospacing="1" w:after="100" w:afterAutospacing="1"/>
    </w:pPr>
  </w:style>
  <w:style w:type="character" w:customStyle="1" w:styleId="cat-labels">
    <w:name w:val="cat-labels"/>
    <w:basedOn w:val="Domylnaczcionkaakapitu"/>
    <w:rsid w:val="00847C25"/>
  </w:style>
  <w:style w:type="character" w:customStyle="1" w:styleId="meta-item">
    <w:name w:val="meta-item"/>
    <w:basedOn w:val="Domylnaczcionkaakapitu"/>
    <w:rsid w:val="00847C25"/>
  </w:style>
  <w:style w:type="character" w:customStyle="1" w:styleId="by">
    <w:name w:val="by"/>
    <w:basedOn w:val="Domylnaczcionkaakapitu"/>
    <w:rsid w:val="00847C25"/>
  </w:style>
  <w:style w:type="paragraph" w:customStyle="1" w:styleId="has-text-color">
    <w:name w:val="has-text-color"/>
    <w:basedOn w:val="Normalny"/>
    <w:rsid w:val="00D96B75"/>
    <w:pPr>
      <w:spacing w:before="100" w:beforeAutospacing="1" w:after="100" w:afterAutospacing="1"/>
    </w:pPr>
  </w:style>
  <w:style w:type="character" w:customStyle="1" w:styleId="wp-block-social-link-label">
    <w:name w:val="wp-block-social-link-label"/>
    <w:basedOn w:val="Domylnaczcionkaakapitu"/>
    <w:rsid w:val="00D96B75"/>
  </w:style>
  <w:style w:type="character" w:customStyle="1" w:styleId="author">
    <w:name w:val="author"/>
    <w:basedOn w:val="Domylnaczcionkaakapitu"/>
    <w:rsid w:val="00D96B75"/>
  </w:style>
  <w:style w:type="character" w:customStyle="1" w:styleId="visuallyhidden">
    <w:name w:val="visuallyhidden"/>
    <w:basedOn w:val="Domylnaczcionkaakapitu"/>
    <w:rsid w:val="00D96B75"/>
  </w:style>
  <w:style w:type="character" w:customStyle="1" w:styleId="Tytu1">
    <w:name w:val="Tytuł1"/>
    <w:basedOn w:val="Domylnaczcionkaakapitu"/>
    <w:rsid w:val="00D96B75"/>
  </w:style>
  <w:style w:type="character" w:customStyle="1" w:styleId="number">
    <w:name w:val="number"/>
    <w:basedOn w:val="Domylnaczcionkaakapitu"/>
    <w:rsid w:val="00D96B75"/>
  </w:style>
  <w:style w:type="character" w:customStyle="1" w:styleId="comment-author">
    <w:name w:val="comment-author"/>
    <w:basedOn w:val="Domylnaczcionkaakapitu"/>
    <w:rsid w:val="00D96B75"/>
  </w:style>
  <w:style w:type="character" w:customStyle="1" w:styleId="reply">
    <w:name w:val="reply"/>
    <w:basedOn w:val="Domylnaczcionkaakapitu"/>
    <w:rsid w:val="00D96B75"/>
  </w:style>
  <w:style w:type="character" w:customStyle="1" w:styleId="post-author">
    <w:name w:val="post-author"/>
    <w:basedOn w:val="Domylnaczcionkaakapitu"/>
    <w:rsid w:val="00D96B75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D96B7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D96B75"/>
    <w:rPr>
      <w:rFonts w:ascii="Arial" w:hAnsi="Arial" w:cs="Arial"/>
      <w:vanish/>
      <w:sz w:val="16"/>
      <w:szCs w:val="16"/>
    </w:rPr>
  </w:style>
  <w:style w:type="paragraph" w:customStyle="1" w:styleId="comment-form-cookies-consent">
    <w:name w:val="comment-form-cookies-consent"/>
    <w:basedOn w:val="Normalny"/>
    <w:rsid w:val="00D96B75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D96B7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D96B75"/>
    <w:rPr>
      <w:rFonts w:ascii="Arial" w:hAnsi="Arial" w:cs="Arial"/>
      <w:vanish/>
      <w:sz w:val="16"/>
      <w:szCs w:val="16"/>
    </w:rPr>
  </w:style>
  <w:style w:type="character" w:customStyle="1" w:styleId="base">
    <w:name w:val="base"/>
    <w:basedOn w:val="Domylnaczcionkaakapitu"/>
    <w:rsid w:val="006E3837"/>
  </w:style>
  <w:style w:type="character" w:customStyle="1" w:styleId="mp-info">
    <w:name w:val="mp-info"/>
    <w:basedOn w:val="Domylnaczcionkaakapitu"/>
    <w:rsid w:val="006E3837"/>
  </w:style>
  <w:style w:type="paragraph" w:customStyle="1" w:styleId="Tytu2">
    <w:name w:val="Tytuł2"/>
    <w:basedOn w:val="Normalny"/>
    <w:rsid w:val="006E3837"/>
    <w:pPr>
      <w:spacing w:before="100" w:beforeAutospacing="1" w:after="100" w:afterAutospacing="1"/>
    </w:pPr>
  </w:style>
  <w:style w:type="character" w:customStyle="1" w:styleId="image-description">
    <w:name w:val="image-description"/>
    <w:basedOn w:val="Domylnaczcionkaakapitu"/>
    <w:rsid w:val="006E3837"/>
  </w:style>
  <w:style w:type="character" w:customStyle="1" w:styleId="comments-link">
    <w:name w:val="comments-link"/>
    <w:basedOn w:val="Domylnaczcionkaakapitu"/>
    <w:rsid w:val="00665F20"/>
  </w:style>
  <w:style w:type="character" w:customStyle="1" w:styleId="screen-reader-text">
    <w:name w:val="screen-reader-text"/>
    <w:basedOn w:val="Domylnaczcionkaakapitu"/>
    <w:rsid w:val="00665F20"/>
  </w:style>
  <w:style w:type="character" w:customStyle="1" w:styleId="cat-links">
    <w:name w:val="cat-links"/>
    <w:basedOn w:val="Domylnaczcionkaakapitu"/>
    <w:rsid w:val="00665F20"/>
  </w:style>
  <w:style w:type="character" w:customStyle="1" w:styleId="byline">
    <w:name w:val="byline"/>
    <w:basedOn w:val="Domylnaczcionkaakapitu"/>
    <w:rsid w:val="00665F20"/>
  </w:style>
  <w:style w:type="character" w:customStyle="1" w:styleId="posted-on">
    <w:name w:val="posted-on"/>
    <w:basedOn w:val="Domylnaczcionkaakapitu"/>
    <w:rsid w:val="00665F20"/>
  </w:style>
  <w:style w:type="character" w:customStyle="1" w:styleId="tags-links">
    <w:name w:val="tags-links"/>
    <w:basedOn w:val="Domylnaczcionkaakapitu"/>
    <w:rsid w:val="00665F20"/>
  </w:style>
  <w:style w:type="character" w:customStyle="1" w:styleId="Tytu3">
    <w:name w:val="Tytuł3"/>
    <w:basedOn w:val="Domylnaczcionkaakapitu"/>
    <w:rsid w:val="0044381E"/>
  </w:style>
  <w:style w:type="character" w:customStyle="1" w:styleId="TekstkomentarzaZnak1">
    <w:name w:val="Tekst komentarza Znak1"/>
    <w:uiPriority w:val="99"/>
    <w:semiHidden/>
    <w:rsid w:val="00B24620"/>
    <w:rPr>
      <w:lang w:eastAsia="ar-SA"/>
    </w:rPr>
  </w:style>
  <w:style w:type="character" w:customStyle="1" w:styleId="WW8Num4z1">
    <w:name w:val="WW8Num4z1"/>
    <w:rsid w:val="00790F25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14z2">
    <w:name w:val="WW8Num14z2"/>
    <w:rsid w:val="00790F25"/>
  </w:style>
  <w:style w:type="character" w:customStyle="1" w:styleId="WW8Num14z4">
    <w:name w:val="WW8Num14z4"/>
    <w:rsid w:val="00790F25"/>
    <w:rPr>
      <w:rFonts w:ascii="Verdana" w:hAnsi="Verdana" w:cs="Arial"/>
      <w:sz w:val="17"/>
      <w:szCs w:val="17"/>
    </w:rPr>
  </w:style>
  <w:style w:type="character" w:customStyle="1" w:styleId="WW8Num14z5">
    <w:name w:val="WW8Num14z5"/>
    <w:rsid w:val="00790F25"/>
  </w:style>
  <w:style w:type="character" w:customStyle="1" w:styleId="WW8Num14z6">
    <w:name w:val="WW8Num14z6"/>
    <w:rsid w:val="00790F25"/>
  </w:style>
  <w:style w:type="character" w:customStyle="1" w:styleId="WW8Num14z7">
    <w:name w:val="WW8Num14z7"/>
    <w:rsid w:val="00790F25"/>
  </w:style>
  <w:style w:type="character" w:customStyle="1" w:styleId="WW8Num14z8">
    <w:name w:val="WW8Num14z8"/>
    <w:rsid w:val="00790F25"/>
  </w:style>
  <w:style w:type="character" w:customStyle="1" w:styleId="WW8Num16z2">
    <w:name w:val="WW8Num16z2"/>
    <w:rsid w:val="00790F25"/>
    <w:rPr>
      <w:rFonts w:hint="default"/>
      <w:b w:val="0"/>
    </w:rPr>
  </w:style>
  <w:style w:type="character" w:customStyle="1" w:styleId="WW8Num16z3">
    <w:name w:val="WW8Num16z3"/>
    <w:rsid w:val="00790F25"/>
    <w:rPr>
      <w:b/>
    </w:rPr>
  </w:style>
  <w:style w:type="character" w:customStyle="1" w:styleId="WW8Num16z4">
    <w:name w:val="WW8Num16z4"/>
    <w:rsid w:val="00790F25"/>
    <w:rPr>
      <w:rFonts w:ascii="Verdana" w:hAnsi="Verdana" w:cs="Verdana" w:hint="default"/>
      <w:sz w:val="17"/>
      <w:szCs w:val="17"/>
    </w:rPr>
  </w:style>
  <w:style w:type="character" w:customStyle="1" w:styleId="WW8Num16z6">
    <w:name w:val="WW8Num16z6"/>
    <w:rsid w:val="00790F25"/>
  </w:style>
  <w:style w:type="character" w:customStyle="1" w:styleId="WW8Num16z7">
    <w:name w:val="WW8Num16z7"/>
    <w:rsid w:val="00790F25"/>
  </w:style>
  <w:style w:type="character" w:customStyle="1" w:styleId="WW8Num16z8">
    <w:name w:val="WW8Num16z8"/>
    <w:rsid w:val="00790F25"/>
  </w:style>
  <w:style w:type="character" w:customStyle="1" w:styleId="WW8Num18z1">
    <w:name w:val="WW8Num18z1"/>
    <w:rsid w:val="00790F25"/>
    <w:rPr>
      <w:rFonts w:hint="default"/>
      <w:color w:val="auto"/>
    </w:rPr>
  </w:style>
  <w:style w:type="character" w:customStyle="1" w:styleId="WW8Num18z2">
    <w:name w:val="WW8Num18z2"/>
    <w:rsid w:val="00790F25"/>
    <w:rPr>
      <w:rFonts w:hint="default"/>
      <w:b w:val="0"/>
    </w:rPr>
  </w:style>
  <w:style w:type="character" w:customStyle="1" w:styleId="WW8Num26z4">
    <w:name w:val="WW8Num26z4"/>
    <w:rsid w:val="00790F25"/>
  </w:style>
  <w:style w:type="character" w:customStyle="1" w:styleId="WW8Num35z3">
    <w:name w:val="WW8Num35z3"/>
    <w:rsid w:val="00790F25"/>
  </w:style>
  <w:style w:type="character" w:customStyle="1" w:styleId="WW8Num35z4">
    <w:name w:val="WW8Num35z4"/>
    <w:rsid w:val="00790F25"/>
  </w:style>
  <w:style w:type="character" w:customStyle="1" w:styleId="WW8Num35z5">
    <w:name w:val="WW8Num35z5"/>
    <w:rsid w:val="00790F25"/>
  </w:style>
  <w:style w:type="character" w:customStyle="1" w:styleId="WW8Num35z6">
    <w:name w:val="WW8Num35z6"/>
    <w:rsid w:val="00790F25"/>
  </w:style>
  <w:style w:type="character" w:customStyle="1" w:styleId="WW8Num35z7">
    <w:name w:val="WW8Num35z7"/>
    <w:rsid w:val="00790F25"/>
  </w:style>
  <w:style w:type="character" w:customStyle="1" w:styleId="WW8Num35z8">
    <w:name w:val="WW8Num35z8"/>
    <w:rsid w:val="00790F25"/>
  </w:style>
  <w:style w:type="character" w:customStyle="1" w:styleId="WW8Num47z3">
    <w:name w:val="WW8Num47z3"/>
    <w:rsid w:val="00790F25"/>
    <w:rPr>
      <w:rFonts w:ascii="Verdana" w:hAnsi="Verdana" w:cs="Verdana"/>
      <w:i/>
      <w:sz w:val="17"/>
      <w:szCs w:val="17"/>
    </w:rPr>
  </w:style>
  <w:style w:type="character" w:customStyle="1" w:styleId="WW8Num47z5">
    <w:name w:val="WW8Num47z5"/>
    <w:rsid w:val="00790F25"/>
  </w:style>
  <w:style w:type="character" w:customStyle="1" w:styleId="WW8Num47z6">
    <w:name w:val="WW8Num47z6"/>
    <w:rsid w:val="00790F25"/>
  </w:style>
  <w:style w:type="character" w:customStyle="1" w:styleId="WW8Num47z7">
    <w:name w:val="WW8Num47z7"/>
    <w:rsid w:val="00790F25"/>
  </w:style>
  <w:style w:type="character" w:customStyle="1" w:styleId="WW8Num47z8">
    <w:name w:val="WW8Num47z8"/>
    <w:rsid w:val="00790F25"/>
  </w:style>
  <w:style w:type="character" w:customStyle="1" w:styleId="WW8Num57z3">
    <w:name w:val="WW8Num57z3"/>
    <w:rsid w:val="00790F25"/>
  </w:style>
  <w:style w:type="character" w:customStyle="1" w:styleId="WW8Num19z2">
    <w:name w:val="WW8Num19z2"/>
    <w:rsid w:val="00790F25"/>
  </w:style>
  <w:style w:type="character" w:customStyle="1" w:styleId="WW8Num19z5">
    <w:name w:val="WW8Num19z5"/>
    <w:rsid w:val="00790F25"/>
  </w:style>
  <w:style w:type="character" w:customStyle="1" w:styleId="WW8Num23z5">
    <w:name w:val="WW8Num23z5"/>
    <w:rsid w:val="00790F25"/>
  </w:style>
  <w:style w:type="character" w:customStyle="1" w:styleId="WW8Num26z3">
    <w:name w:val="WW8Num26z3"/>
    <w:rsid w:val="00790F25"/>
  </w:style>
  <w:style w:type="character" w:customStyle="1" w:styleId="WW8Num26z5">
    <w:name w:val="WW8Num26z5"/>
    <w:rsid w:val="00790F25"/>
  </w:style>
  <w:style w:type="character" w:customStyle="1" w:styleId="WW8Num26z6">
    <w:name w:val="WW8Num26z6"/>
    <w:rsid w:val="00790F25"/>
  </w:style>
  <w:style w:type="character" w:customStyle="1" w:styleId="WW8Num26z7">
    <w:name w:val="WW8Num26z7"/>
    <w:rsid w:val="00790F25"/>
  </w:style>
  <w:style w:type="character" w:customStyle="1" w:styleId="WW8Num26z8">
    <w:name w:val="WW8Num26z8"/>
    <w:rsid w:val="00790F25"/>
  </w:style>
  <w:style w:type="character" w:customStyle="1" w:styleId="WW8Num28z2">
    <w:name w:val="WW8Num28z2"/>
    <w:rsid w:val="00790F25"/>
  </w:style>
  <w:style w:type="character" w:customStyle="1" w:styleId="WW8Num28z3">
    <w:name w:val="WW8Num28z3"/>
    <w:rsid w:val="00790F25"/>
  </w:style>
  <w:style w:type="character" w:customStyle="1" w:styleId="WW8Num28z4">
    <w:name w:val="WW8Num28z4"/>
    <w:rsid w:val="00790F25"/>
  </w:style>
  <w:style w:type="character" w:customStyle="1" w:styleId="WW8Num28z5">
    <w:name w:val="WW8Num28z5"/>
    <w:rsid w:val="00790F25"/>
  </w:style>
  <w:style w:type="character" w:customStyle="1" w:styleId="WW8Num28z6">
    <w:name w:val="WW8Num28z6"/>
    <w:rsid w:val="00790F25"/>
  </w:style>
  <w:style w:type="character" w:customStyle="1" w:styleId="WW8Num28z7">
    <w:name w:val="WW8Num28z7"/>
    <w:rsid w:val="00790F25"/>
  </w:style>
  <w:style w:type="character" w:customStyle="1" w:styleId="WW8Num28z8">
    <w:name w:val="WW8Num28z8"/>
    <w:rsid w:val="00790F25"/>
  </w:style>
  <w:style w:type="character" w:customStyle="1" w:styleId="WW8Num30z3">
    <w:name w:val="WW8Num30z3"/>
    <w:rsid w:val="00790F25"/>
  </w:style>
  <w:style w:type="character" w:customStyle="1" w:styleId="WW8Num30z4">
    <w:name w:val="WW8Num30z4"/>
    <w:rsid w:val="00790F25"/>
  </w:style>
  <w:style w:type="character" w:customStyle="1" w:styleId="WW8Num30z5">
    <w:name w:val="WW8Num30z5"/>
    <w:rsid w:val="00790F25"/>
  </w:style>
  <w:style w:type="character" w:customStyle="1" w:styleId="WW8Num30z6">
    <w:name w:val="WW8Num30z6"/>
    <w:rsid w:val="00790F25"/>
  </w:style>
  <w:style w:type="character" w:customStyle="1" w:styleId="WW8Num30z7">
    <w:name w:val="WW8Num30z7"/>
    <w:rsid w:val="00790F25"/>
  </w:style>
  <w:style w:type="character" w:customStyle="1" w:styleId="WW8Num30z8">
    <w:name w:val="WW8Num30z8"/>
    <w:rsid w:val="00790F25"/>
  </w:style>
  <w:style w:type="character" w:customStyle="1" w:styleId="WW8Num31z1">
    <w:name w:val="WW8Num31z1"/>
    <w:rsid w:val="00790F25"/>
  </w:style>
  <w:style w:type="character" w:customStyle="1" w:styleId="WW8Num31z2">
    <w:name w:val="WW8Num31z2"/>
    <w:rsid w:val="00790F25"/>
  </w:style>
  <w:style w:type="character" w:customStyle="1" w:styleId="WW8Num31z3">
    <w:name w:val="WW8Num31z3"/>
    <w:rsid w:val="00790F25"/>
  </w:style>
  <w:style w:type="character" w:customStyle="1" w:styleId="WW8Num31z4">
    <w:name w:val="WW8Num31z4"/>
    <w:rsid w:val="00790F25"/>
  </w:style>
  <w:style w:type="character" w:customStyle="1" w:styleId="WW8Num31z5">
    <w:name w:val="WW8Num31z5"/>
    <w:rsid w:val="00790F25"/>
  </w:style>
  <w:style w:type="character" w:customStyle="1" w:styleId="WW8Num31z6">
    <w:name w:val="WW8Num31z6"/>
    <w:rsid w:val="00790F25"/>
  </w:style>
  <w:style w:type="character" w:customStyle="1" w:styleId="WW8Num31z7">
    <w:name w:val="WW8Num31z7"/>
    <w:rsid w:val="00790F25"/>
  </w:style>
  <w:style w:type="character" w:customStyle="1" w:styleId="WW8Num31z8">
    <w:name w:val="WW8Num31z8"/>
    <w:rsid w:val="00790F25"/>
  </w:style>
  <w:style w:type="character" w:customStyle="1" w:styleId="WW8Num34z2">
    <w:name w:val="WW8Num34z2"/>
    <w:rsid w:val="00790F25"/>
  </w:style>
  <w:style w:type="character" w:customStyle="1" w:styleId="WW8Num34z3">
    <w:name w:val="WW8Num34z3"/>
    <w:rsid w:val="00790F25"/>
  </w:style>
  <w:style w:type="character" w:customStyle="1" w:styleId="WW8Num34z4">
    <w:name w:val="WW8Num34z4"/>
    <w:rsid w:val="00790F25"/>
  </w:style>
  <w:style w:type="character" w:customStyle="1" w:styleId="WW8Num34z5">
    <w:name w:val="WW8Num34z5"/>
    <w:rsid w:val="00790F25"/>
  </w:style>
  <w:style w:type="character" w:customStyle="1" w:styleId="WW8Num34z6">
    <w:name w:val="WW8Num34z6"/>
    <w:rsid w:val="00790F25"/>
  </w:style>
  <w:style w:type="character" w:customStyle="1" w:styleId="WW8Num34z7">
    <w:name w:val="WW8Num34z7"/>
    <w:rsid w:val="00790F25"/>
  </w:style>
  <w:style w:type="character" w:customStyle="1" w:styleId="WW8Num34z8">
    <w:name w:val="WW8Num34z8"/>
    <w:rsid w:val="00790F25"/>
  </w:style>
  <w:style w:type="character" w:customStyle="1" w:styleId="WW8Num37z2">
    <w:name w:val="WW8Num37z2"/>
    <w:rsid w:val="00790F25"/>
  </w:style>
  <w:style w:type="character" w:customStyle="1" w:styleId="WW8Num37z3">
    <w:name w:val="WW8Num37z3"/>
    <w:rsid w:val="00790F25"/>
  </w:style>
  <w:style w:type="character" w:customStyle="1" w:styleId="WW8Num37z4">
    <w:name w:val="WW8Num37z4"/>
    <w:rsid w:val="00790F25"/>
  </w:style>
  <w:style w:type="character" w:customStyle="1" w:styleId="WW8Num37z5">
    <w:name w:val="WW8Num37z5"/>
    <w:rsid w:val="00790F25"/>
  </w:style>
  <w:style w:type="character" w:customStyle="1" w:styleId="WW8Num37z6">
    <w:name w:val="WW8Num37z6"/>
    <w:rsid w:val="00790F25"/>
  </w:style>
  <w:style w:type="character" w:customStyle="1" w:styleId="WW8Num37z7">
    <w:name w:val="WW8Num37z7"/>
    <w:rsid w:val="00790F25"/>
  </w:style>
  <w:style w:type="character" w:customStyle="1" w:styleId="WW8Num37z8">
    <w:name w:val="WW8Num37z8"/>
    <w:rsid w:val="00790F25"/>
  </w:style>
  <w:style w:type="character" w:customStyle="1" w:styleId="WW8Num41z2">
    <w:name w:val="WW8Num41z2"/>
    <w:rsid w:val="00790F25"/>
  </w:style>
  <w:style w:type="character" w:customStyle="1" w:styleId="WW8Num45z1">
    <w:name w:val="WW8Num45z1"/>
    <w:rsid w:val="00790F25"/>
  </w:style>
  <w:style w:type="character" w:customStyle="1" w:styleId="WW8Num45z2">
    <w:name w:val="WW8Num45z2"/>
    <w:rsid w:val="00790F25"/>
    <w:rPr>
      <w:rFonts w:ascii="Verdana" w:hAnsi="Verdana" w:cs="Verdana" w:hint="default"/>
      <w:sz w:val="14"/>
      <w:szCs w:val="14"/>
    </w:rPr>
  </w:style>
  <w:style w:type="character" w:customStyle="1" w:styleId="WW8Num45z4">
    <w:name w:val="WW8Num45z4"/>
    <w:rsid w:val="00790F25"/>
    <w:rPr>
      <w:rFonts w:ascii="Symbol" w:hAnsi="Symbol" w:cs="Symbol" w:hint="default"/>
      <w:b w:val="0"/>
      <w:i w:val="0"/>
      <w:sz w:val="22"/>
      <w:szCs w:val="22"/>
      <w:u w:val="none"/>
    </w:rPr>
  </w:style>
  <w:style w:type="character" w:customStyle="1" w:styleId="WW8Num45z5">
    <w:name w:val="WW8Num45z5"/>
    <w:rsid w:val="00790F25"/>
  </w:style>
  <w:style w:type="character" w:customStyle="1" w:styleId="WW8Num45z6">
    <w:name w:val="WW8Num45z6"/>
    <w:rsid w:val="00790F25"/>
  </w:style>
  <w:style w:type="character" w:customStyle="1" w:styleId="WW8Num45z7">
    <w:name w:val="WW8Num45z7"/>
    <w:rsid w:val="00790F25"/>
  </w:style>
  <w:style w:type="character" w:customStyle="1" w:styleId="WW8Num45z8">
    <w:name w:val="WW8Num45z8"/>
    <w:rsid w:val="00790F25"/>
  </w:style>
  <w:style w:type="character" w:customStyle="1" w:styleId="WW8Num47z4">
    <w:name w:val="WW8Num47z4"/>
    <w:rsid w:val="00790F25"/>
  </w:style>
  <w:style w:type="character" w:customStyle="1" w:styleId="WW8Num48z3">
    <w:name w:val="WW8Num48z3"/>
    <w:rsid w:val="00790F25"/>
  </w:style>
  <w:style w:type="character" w:customStyle="1" w:styleId="WW8Num48z5">
    <w:name w:val="WW8Num48z5"/>
    <w:rsid w:val="00790F25"/>
  </w:style>
  <w:style w:type="character" w:customStyle="1" w:styleId="WW8Num48z6">
    <w:name w:val="WW8Num48z6"/>
    <w:rsid w:val="00790F25"/>
  </w:style>
  <w:style w:type="character" w:customStyle="1" w:styleId="WW8Num48z7">
    <w:name w:val="WW8Num48z7"/>
    <w:rsid w:val="00790F25"/>
  </w:style>
  <w:style w:type="character" w:customStyle="1" w:styleId="WW8Num48z8">
    <w:name w:val="WW8Num48z8"/>
    <w:rsid w:val="00790F25"/>
  </w:style>
  <w:style w:type="character" w:customStyle="1" w:styleId="WW8Num55z2">
    <w:name w:val="WW8Num55z2"/>
    <w:rsid w:val="00790F25"/>
    <w:rPr>
      <w:rFonts w:hint="default"/>
    </w:rPr>
  </w:style>
  <w:style w:type="character" w:customStyle="1" w:styleId="WW8Num56z2">
    <w:name w:val="WW8Num56z2"/>
    <w:rsid w:val="00790F25"/>
    <w:rPr>
      <w:rFonts w:hint="default"/>
    </w:rPr>
  </w:style>
  <w:style w:type="character" w:customStyle="1" w:styleId="WW8Num56z4">
    <w:name w:val="WW8Num56z4"/>
    <w:rsid w:val="00790F25"/>
    <w:rPr>
      <w:rFonts w:ascii="Verdana" w:eastAsia="Times New Roman" w:hAnsi="Verdana" w:cs="Times New Roman" w:hint="default"/>
      <w:sz w:val="17"/>
      <w:szCs w:val="17"/>
    </w:rPr>
  </w:style>
  <w:style w:type="character" w:customStyle="1" w:styleId="WW8Num59z2">
    <w:name w:val="WW8Num59z2"/>
    <w:rsid w:val="00790F25"/>
    <w:rPr>
      <w:rFonts w:hint="default"/>
    </w:rPr>
  </w:style>
  <w:style w:type="character" w:customStyle="1" w:styleId="WW8Num59z4">
    <w:name w:val="WW8Num59z4"/>
    <w:rsid w:val="00790F25"/>
  </w:style>
  <w:style w:type="character" w:customStyle="1" w:styleId="WW8Num59z5">
    <w:name w:val="WW8Num59z5"/>
    <w:rsid w:val="00790F25"/>
  </w:style>
  <w:style w:type="character" w:customStyle="1" w:styleId="WW8Num59z6">
    <w:name w:val="WW8Num59z6"/>
    <w:rsid w:val="00790F25"/>
  </w:style>
  <w:style w:type="character" w:customStyle="1" w:styleId="WW8Num59z7">
    <w:name w:val="WW8Num59z7"/>
    <w:rsid w:val="00790F25"/>
  </w:style>
  <w:style w:type="character" w:customStyle="1" w:styleId="WW8Num59z8">
    <w:name w:val="WW8Num59z8"/>
    <w:rsid w:val="00790F25"/>
  </w:style>
  <w:style w:type="character" w:customStyle="1" w:styleId="WW8Num61z2">
    <w:name w:val="WW8Num61z2"/>
    <w:rsid w:val="00790F25"/>
  </w:style>
  <w:style w:type="character" w:customStyle="1" w:styleId="Domylnaczcionkaakapitu1">
    <w:name w:val="Domyślna czcionka akapitu1"/>
    <w:rsid w:val="00790F25"/>
  </w:style>
  <w:style w:type="character" w:customStyle="1" w:styleId="Odwoaniedokomentarza1">
    <w:name w:val="Odwołanie do komentarza1"/>
    <w:rsid w:val="00790F25"/>
    <w:rPr>
      <w:sz w:val="16"/>
      <w:szCs w:val="16"/>
    </w:rPr>
  </w:style>
  <w:style w:type="character" w:customStyle="1" w:styleId="Znakiprzypiswkocowych">
    <w:name w:val="Znaki przypisów końcowych"/>
    <w:rsid w:val="00790F25"/>
    <w:rPr>
      <w:vertAlign w:val="superscript"/>
    </w:rPr>
  </w:style>
  <w:style w:type="character" w:customStyle="1" w:styleId="CharStyle3">
    <w:name w:val="Char Style 3"/>
    <w:rsid w:val="00790F25"/>
    <w:rPr>
      <w:rFonts w:ascii="Arial" w:hAnsi="Arial" w:cs="Arial"/>
      <w:sz w:val="18"/>
      <w:szCs w:val="18"/>
      <w:shd w:val="clear" w:color="auto" w:fill="FFFFFF"/>
    </w:rPr>
  </w:style>
  <w:style w:type="paragraph" w:customStyle="1" w:styleId="Nagwek12">
    <w:name w:val="Nagłówek1"/>
    <w:basedOn w:val="Normalny"/>
    <w:next w:val="Tekstpodstawowy"/>
    <w:rsid w:val="00790F25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customStyle="1" w:styleId="Podpis1">
    <w:name w:val="Podpis1"/>
    <w:basedOn w:val="Normalny"/>
    <w:rsid w:val="00790F25"/>
    <w:pPr>
      <w:suppressLineNumbers/>
      <w:suppressAutoHyphens/>
      <w:spacing w:before="120" w:after="120"/>
    </w:pPr>
    <w:rPr>
      <w:rFonts w:cs="Arial"/>
      <w:i/>
      <w:iCs/>
      <w:lang w:eastAsia="ar-SA"/>
    </w:rPr>
  </w:style>
  <w:style w:type="paragraph" w:customStyle="1" w:styleId="Indeks">
    <w:name w:val="Indeks"/>
    <w:basedOn w:val="Normalny"/>
    <w:rsid w:val="00790F25"/>
    <w:pPr>
      <w:suppressLineNumbers/>
      <w:suppressAutoHyphens/>
    </w:pPr>
    <w:rPr>
      <w:rFonts w:cs="Arial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90F25"/>
    <w:pPr>
      <w:suppressAutoHyphens/>
    </w:pPr>
    <w:rPr>
      <w:rFonts w:ascii="Arial Narrow" w:hAnsi="Arial Narrow" w:cs="Arial Narrow"/>
      <w:b/>
      <w:i/>
      <w:sz w:val="22"/>
      <w:szCs w:val="20"/>
      <w:u w:val="single"/>
      <w:lang w:eastAsia="ar-SA"/>
    </w:rPr>
  </w:style>
  <w:style w:type="paragraph" w:customStyle="1" w:styleId="Tekstpodstawowywcity21">
    <w:name w:val="Tekst podstawowy wcięty 21"/>
    <w:basedOn w:val="Normalny"/>
    <w:rsid w:val="00790F25"/>
    <w:pPr>
      <w:suppressAutoHyphens/>
      <w:ind w:left="1276" w:hanging="992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790F25"/>
    <w:pPr>
      <w:tabs>
        <w:tab w:val="right" w:pos="284"/>
        <w:tab w:val="left" w:pos="408"/>
      </w:tabs>
      <w:suppressAutoHyphens/>
      <w:ind w:left="426" w:hanging="426"/>
      <w:jc w:val="both"/>
    </w:pPr>
    <w:rPr>
      <w:rFonts w:ascii="Arial Narrow" w:hAnsi="Arial Narrow" w:cs="Arial Narrow"/>
      <w:b/>
      <w:color w:val="008000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90F25"/>
    <w:pPr>
      <w:suppressAutoHyphens/>
      <w:ind w:left="426" w:hanging="426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790F25"/>
    <w:pPr>
      <w:suppressAutoHyphens/>
      <w:spacing w:after="160" w:line="254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ekstkomentarza1">
    <w:name w:val="Tekst komentarza1"/>
    <w:basedOn w:val="Normalny"/>
    <w:rsid w:val="00790F25"/>
    <w:pPr>
      <w:suppressAutoHyphens/>
    </w:pPr>
    <w:rPr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790F2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2">
    <w:name w:val="Style 2"/>
    <w:basedOn w:val="Normalny"/>
    <w:rsid w:val="00790F25"/>
    <w:pPr>
      <w:widowControl w:val="0"/>
      <w:shd w:val="clear" w:color="auto" w:fill="FFFFFF"/>
      <w:suppressAutoHyphens/>
      <w:spacing w:line="259" w:lineRule="exact"/>
      <w:ind w:hanging="360"/>
      <w:jc w:val="both"/>
    </w:pPr>
    <w:rPr>
      <w:rFonts w:ascii="Arial" w:hAnsi="Arial" w:cs="Arial"/>
      <w:sz w:val="18"/>
      <w:szCs w:val="18"/>
      <w:lang w:eastAsia="ar-SA"/>
    </w:rPr>
  </w:style>
  <w:style w:type="paragraph" w:customStyle="1" w:styleId="Zawartotabeli">
    <w:name w:val="Zawartość tabeli"/>
    <w:basedOn w:val="Normalny"/>
    <w:rsid w:val="00790F25"/>
    <w:pPr>
      <w:suppressLineNumbers/>
      <w:suppressAutoHyphens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790F2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790F25"/>
    <w:pPr>
      <w:suppressAutoHyphens/>
    </w:pPr>
    <w:rPr>
      <w:rFonts w:cs="Arial Narrow"/>
      <w:lang w:eastAsia="ar-SA"/>
    </w:rPr>
  </w:style>
  <w:style w:type="numbering" w:customStyle="1" w:styleId="Biecalista1">
    <w:name w:val="Bieżąca lista1"/>
    <w:uiPriority w:val="99"/>
    <w:rsid w:val="00790F25"/>
    <w:pPr>
      <w:numPr>
        <w:numId w:val="87"/>
      </w:numPr>
    </w:pPr>
  </w:style>
  <w:style w:type="paragraph" w:customStyle="1" w:styleId="font7">
    <w:name w:val="font7"/>
    <w:basedOn w:val="Normalny"/>
    <w:rsid w:val="0007182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Normalny"/>
    <w:rsid w:val="0007182F"/>
    <w:pPr>
      <w:spacing w:before="100" w:beforeAutospacing="1" w:after="100" w:afterAutospacing="1"/>
    </w:pPr>
    <w:rPr>
      <w:rFonts w:ascii="Tahoma" w:hAnsi="Tahoma" w:cs="Tahoma"/>
      <w:color w:val="0000FF"/>
      <w:sz w:val="18"/>
      <w:szCs w:val="18"/>
    </w:rPr>
  </w:style>
  <w:style w:type="paragraph" w:customStyle="1" w:styleId="font9">
    <w:name w:val="font9"/>
    <w:basedOn w:val="Normalny"/>
    <w:rsid w:val="0007182F"/>
    <w:pPr>
      <w:spacing w:before="100" w:beforeAutospacing="1" w:after="100" w:afterAutospacing="1"/>
    </w:pPr>
    <w:rPr>
      <w:rFonts w:ascii="Tahoma" w:hAnsi="Tahoma" w:cs="Tahoma"/>
      <w:color w:val="FF00FF"/>
      <w:sz w:val="18"/>
      <w:szCs w:val="18"/>
    </w:rPr>
  </w:style>
  <w:style w:type="paragraph" w:customStyle="1" w:styleId="font10">
    <w:name w:val="font10"/>
    <w:basedOn w:val="Normalny"/>
    <w:rsid w:val="0007182F"/>
    <w:pPr>
      <w:spacing w:before="100" w:beforeAutospacing="1" w:after="100" w:afterAutospacing="1"/>
    </w:pPr>
    <w:rPr>
      <w:rFonts w:ascii="Tahoma" w:hAnsi="Tahoma" w:cs="Tahoma"/>
      <w:b/>
      <w:bCs/>
      <w:color w:val="0000FF"/>
      <w:sz w:val="18"/>
      <w:szCs w:val="18"/>
    </w:rPr>
  </w:style>
  <w:style w:type="paragraph" w:customStyle="1" w:styleId="font11">
    <w:name w:val="font11"/>
    <w:basedOn w:val="Normalny"/>
    <w:rsid w:val="0007182F"/>
    <w:pPr>
      <w:spacing w:before="100" w:beforeAutospacing="1" w:after="100" w:afterAutospacing="1"/>
    </w:pPr>
    <w:rPr>
      <w:rFonts w:ascii="Tahoma" w:hAnsi="Tahoma" w:cs="Tahoma"/>
      <w:color w:val="FF0000"/>
      <w:sz w:val="18"/>
      <w:szCs w:val="18"/>
    </w:rPr>
  </w:style>
  <w:style w:type="paragraph" w:customStyle="1" w:styleId="font12">
    <w:name w:val="font12"/>
    <w:basedOn w:val="Normalny"/>
    <w:rsid w:val="0007182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3">
    <w:name w:val="font13"/>
    <w:basedOn w:val="Normalny"/>
    <w:rsid w:val="0007182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4">
    <w:name w:val="font14"/>
    <w:basedOn w:val="Normalny"/>
    <w:rsid w:val="0007182F"/>
    <w:pPr>
      <w:spacing w:before="100" w:beforeAutospacing="1" w:after="100" w:afterAutospacing="1"/>
    </w:pPr>
    <w:rPr>
      <w:rFonts w:ascii="Arial PL" w:hAnsi="Arial PL"/>
      <w:color w:val="000000"/>
      <w:sz w:val="20"/>
      <w:szCs w:val="20"/>
    </w:rPr>
  </w:style>
  <w:style w:type="paragraph" w:customStyle="1" w:styleId="font15">
    <w:name w:val="font15"/>
    <w:basedOn w:val="Normalny"/>
    <w:rsid w:val="0007182F"/>
    <w:pPr>
      <w:spacing w:before="100" w:beforeAutospacing="1" w:after="100" w:afterAutospacing="1"/>
    </w:pPr>
    <w:rPr>
      <w:rFonts w:ascii="Arial PL" w:hAnsi="Arial PL"/>
      <w:b/>
      <w:bCs/>
      <w:color w:val="000000"/>
      <w:sz w:val="20"/>
      <w:szCs w:val="20"/>
    </w:rPr>
  </w:style>
  <w:style w:type="paragraph" w:customStyle="1" w:styleId="font16">
    <w:name w:val="font16"/>
    <w:basedOn w:val="Normalny"/>
    <w:rsid w:val="0007182F"/>
    <w:pPr>
      <w:spacing w:before="100" w:beforeAutospacing="1" w:after="100" w:afterAutospacing="1"/>
    </w:pPr>
    <w:rPr>
      <w:rFonts w:ascii="Arial PL" w:hAnsi="Arial PL"/>
      <w:color w:val="000000"/>
      <w:sz w:val="20"/>
      <w:szCs w:val="20"/>
    </w:rPr>
  </w:style>
  <w:style w:type="paragraph" w:customStyle="1" w:styleId="font17">
    <w:name w:val="font17"/>
    <w:basedOn w:val="Normalny"/>
    <w:rsid w:val="0007182F"/>
    <w:pPr>
      <w:spacing w:before="100" w:beforeAutospacing="1" w:after="100" w:afterAutospacing="1"/>
    </w:pPr>
    <w:rPr>
      <w:rFonts w:ascii="Arial PL" w:hAnsi="Arial PL"/>
      <w:b/>
      <w:bCs/>
      <w:color w:val="000000"/>
      <w:sz w:val="20"/>
      <w:szCs w:val="20"/>
    </w:rPr>
  </w:style>
  <w:style w:type="paragraph" w:customStyle="1" w:styleId="font18">
    <w:name w:val="font18"/>
    <w:basedOn w:val="Normalny"/>
    <w:rsid w:val="0007182F"/>
    <w:pPr>
      <w:spacing w:before="100" w:beforeAutospacing="1" w:after="100" w:afterAutospacing="1"/>
    </w:pPr>
    <w:rPr>
      <w:rFonts w:ascii="Tahoma" w:hAnsi="Tahoma" w:cs="Tahoma"/>
      <w:color w:val="0000FF"/>
      <w:sz w:val="18"/>
      <w:szCs w:val="18"/>
    </w:rPr>
  </w:style>
  <w:style w:type="paragraph" w:customStyle="1" w:styleId="font19">
    <w:name w:val="font19"/>
    <w:basedOn w:val="Normalny"/>
    <w:rsid w:val="0007182F"/>
    <w:pPr>
      <w:spacing w:before="100" w:beforeAutospacing="1" w:after="100" w:afterAutospacing="1"/>
    </w:pPr>
    <w:rPr>
      <w:rFonts w:ascii="Arial PL" w:hAnsi="Arial PL"/>
      <w:color w:val="FF00FF"/>
      <w:sz w:val="20"/>
      <w:szCs w:val="20"/>
    </w:rPr>
  </w:style>
  <w:style w:type="paragraph" w:customStyle="1" w:styleId="font20">
    <w:name w:val="font20"/>
    <w:basedOn w:val="Normalny"/>
    <w:rsid w:val="0007182F"/>
    <w:pPr>
      <w:spacing w:before="100" w:beforeAutospacing="1" w:after="100" w:afterAutospacing="1"/>
    </w:pPr>
    <w:rPr>
      <w:rFonts w:ascii="Tahoma" w:hAnsi="Tahoma" w:cs="Tahoma"/>
      <w:b/>
      <w:bCs/>
      <w:color w:val="FF00FF"/>
      <w:sz w:val="18"/>
      <w:szCs w:val="18"/>
    </w:rPr>
  </w:style>
  <w:style w:type="paragraph" w:customStyle="1" w:styleId="font21">
    <w:name w:val="font21"/>
    <w:basedOn w:val="Normalny"/>
    <w:rsid w:val="0007182F"/>
    <w:pPr>
      <w:spacing w:before="100" w:beforeAutospacing="1" w:after="100" w:afterAutospacing="1"/>
    </w:pPr>
    <w:rPr>
      <w:rFonts w:ascii="Tahoma" w:hAnsi="Tahoma" w:cs="Tahoma"/>
      <w:b/>
      <w:bCs/>
      <w:color w:val="0000FF"/>
      <w:sz w:val="18"/>
      <w:szCs w:val="18"/>
    </w:rPr>
  </w:style>
  <w:style w:type="paragraph" w:customStyle="1" w:styleId="font22">
    <w:name w:val="font22"/>
    <w:basedOn w:val="Normalny"/>
    <w:rsid w:val="0007182F"/>
    <w:pPr>
      <w:spacing w:before="100" w:beforeAutospacing="1" w:after="100" w:afterAutospacing="1"/>
    </w:pPr>
    <w:rPr>
      <w:rFonts w:ascii="Arial PL" w:hAnsi="Arial PL"/>
      <w:b/>
      <w:bCs/>
      <w:color w:val="FF00FF"/>
      <w:sz w:val="20"/>
      <w:szCs w:val="20"/>
    </w:rPr>
  </w:style>
  <w:style w:type="paragraph" w:customStyle="1" w:styleId="font23">
    <w:name w:val="font23"/>
    <w:basedOn w:val="Normalny"/>
    <w:rsid w:val="0007182F"/>
    <w:pPr>
      <w:spacing w:before="100" w:beforeAutospacing="1" w:after="100" w:afterAutospacing="1"/>
    </w:pPr>
    <w:rPr>
      <w:rFonts w:ascii="Tahoma" w:hAnsi="Tahoma" w:cs="Tahoma"/>
      <w:color w:val="FF00FF"/>
      <w:sz w:val="18"/>
      <w:szCs w:val="18"/>
    </w:rPr>
  </w:style>
  <w:style w:type="paragraph" w:customStyle="1" w:styleId="font24">
    <w:name w:val="font24"/>
    <w:basedOn w:val="Normalny"/>
    <w:rsid w:val="0007182F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8"/>
      <w:szCs w:val="18"/>
    </w:rPr>
  </w:style>
  <w:style w:type="paragraph" w:customStyle="1" w:styleId="font25">
    <w:name w:val="font25"/>
    <w:basedOn w:val="Normalny"/>
    <w:rsid w:val="0007182F"/>
    <w:pPr>
      <w:spacing w:before="100" w:beforeAutospacing="1" w:after="100" w:afterAutospacing="1"/>
    </w:pPr>
    <w:rPr>
      <w:rFonts w:ascii="Arial PL" w:hAnsi="Arial PL"/>
      <w:color w:val="FF0000"/>
      <w:sz w:val="20"/>
      <w:szCs w:val="20"/>
    </w:rPr>
  </w:style>
  <w:style w:type="paragraph" w:customStyle="1" w:styleId="font26">
    <w:name w:val="font26"/>
    <w:basedOn w:val="Normalny"/>
    <w:rsid w:val="0007182F"/>
    <w:pPr>
      <w:spacing w:before="100" w:beforeAutospacing="1" w:after="100" w:afterAutospacing="1"/>
    </w:pPr>
    <w:rPr>
      <w:rFonts w:ascii="Arial PL" w:hAnsi="Arial PL"/>
      <w:b/>
      <w:bCs/>
      <w:color w:val="FF0000"/>
      <w:sz w:val="20"/>
      <w:szCs w:val="20"/>
    </w:rPr>
  </w:style>
  <w:style w:type="paragraph" w:customStyle="1" w:styleId="font27">
    <w:name w:val="font27"/>
    <w:basedOn w:val="Normalny"/>
    <w:rsid w:val="0007182F"/>
    <w:pPr>
      <w:spacing w:before="100" w:beforeAutospacing="1" w:after="100" w:afterAutospacing="1"/>
    </w:pPr>
    <w:rPr>
      <w:rFonts w:ascii="Tahoma" w:hAnsi="Tahoma" w:cs="Tahoma"/>
      <w:b/>
      <w:bCs/>
      <w:color w:val="339966"/>
      <w:sz w:val="18"/>
      <w:szCs w:val="18"/>
    </w:rPr>
  </w:style>
  <w:style w:type="paragraph" w:customStyle="1" w:styleId="font28">
    <w:name w:val="font28"/>
    <w:basedOn w:val="Normalny"/>
    <w:rsid w:val="0007182F"/>
    <w:pPr>
      <w:spacing w:before="100" w:beforeAutospacing="1" w:after="100" w:afterAutospacing="1"/>
    </w:pPr>
    <w:rPr>
      <w:rFonts w:ascii="Tahoma" w:hAnsi="Tahoma" w:cs="Tahoma"/>
      <w:color w:val="339966"/>
      <w:sz w:val="18"/>
      <w:szCs w:val="18"/>
    </w:rPr>
  </w:style>
  <w:style w:type="paragraph" w:customStyle="1" w:styleId="font29">
    <w:name w:val="font29"/>
    <w:basedOn w:val="Normalny"/>
    <w:rsid w:val="0007182F"/>
    <w:pPr>
      <w:spacing w:before="100" w:beforeAutospacing="1" w:after="100" w:afterAutospacing="1"/>
    </w:pPr>
    <w:rPr>
      <w:rFonts w:ascii="Arial PL" w:hAnsi="Arial PL"/>
      <w:color w:val="FF00FF"/>
      <w:sz w:val="18"/>
      <w:szCs w:val="18"/>
    </w:rPr>
  </w:style>
  <w:style w:type="paragraph" w:customStyle="1" w:styleId="font30">
    <w:name w:val="font30"/>
    <w:basedOn w:val="Normalny"/>
    <w:rsid w:val="0007182F"/>
    <w:pPr>
      <w:spacing w:before="100" w:beforeAutospacing="1" w:after="100" w:afterAutospacing="1"/>
    </w:pPr>
    <w:rPr>
      <w:rFonts w:ascii="Arial PL" w:hAnsi="Arial PL"/>
      <w:b/>
      <w:bCs/>
      <w:color w:val="FF0000"/>
      <w:sz w:val="18"/>
      <w:szCs w:val="18"/>
    </w:rPr>
  </w:style>
  <w:style w:type="paragraph" w:customStyle="1" w:styleId="xl1960">
    <w:name w:val="xl1960"/>
    <w:basedOn w:val="Normalny"/>
    <w:rsid w:val="0007182F"/>
    <w:pPr>
      <w:shd w:val="clear" w:color="000000" w:fill="FFFFFF"/>
      <w:spacing w:before="100" w:beforeAutospacing="1" w:after="100" w:afterAutospacing="1"/>
    </w:pPr>
    <w:rPr>
      <w:rFonts w:ascii="Verdana" w:hAnsi="Verdana"/>
      <w:color w:val="000000"/>
      <w:sz w:val="22"/>
      <w:szCs w:val="22"/>
    </w:rPr>
  </w:style>
  <w:style w:type="paragraph" w:customStyle="1" w:styleId="xl1961">
    <w:name w:val="xl1961"/>
    <w:basedOn w:val="Normalny"/>
    <w:rsid w:val="0007182F"/>
    <w:pP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  <w:color w:val="000000"/>
      <w:sz w:val="32"/>
      <w:szCs w:val="32"/>
    </w:rPr>
  </w:style>
  <w:style w:type="paragraph" w:customStyle="1" w:styleId="xl1962">
    <w:name w:val="xl1962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1963">
    <w:name w:val="xl1963"/>
    <w:basedOn w:val="Normalny"/>
    <w:rsid w:val="0007182F"/>
    <w:pPr>
      <w:shd w:val="clear" w:color="000000" w:fill="FFFFFF"/>
      <w:spacing w:before="100" w:beforeAutospacing="1" w:after="100" w:afterAutospacing="1"/>
    </w:pPr>
    <w:rPr>
      <w:rFonts w:ascii="Verdana" w:hAnsi="Verdana"/>
      <w:b/>
      <w:bCs/>
      <w:color w:val="000000"/>
      <w:sz w:val="22"/>
      <w:szCs w:val="22"/>
    </w:rPr>
  </w:style>
  <w:style w:type="paragraph" w:customStyle="1" w:styleId="xl1964">
    <w:name w:val="xl1964"/>
    <w:basedOn w:val="Normalny"/>
    <w:rsid w:val="0007182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65">
    <w:name w:val="xl1965"/>
    <w:basedOn w:val="Normalny"/>
    <w:rsid w:val="0007182F"/>
    <w:pP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color w:val="000000"/>
      <w:sz w:val="22"/>
      <w:szCs w:val="22"/>
    </w:rPr>
  </w:style>
  <w:style w:type="paragraph" w:customStyle="1" w:styleId="xl1966">
    <w:name w:val="xl1966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1967">
    <w:name w:val="xl1967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1968">
    <w:name w:val="xl1968"/>
    <w:basedOn w:val="Normalny"/>
    <w:rsid w:val="0007182F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/>
    </w:pPr>
    <w:rPr>
      <w:rFonts w:ascii="Verdana" w:hAnsi="Verdana"/>
      <w:color w:val="000000"/>
      <w:sz w:val="22"/>
      <w:szCs w:val="22"/>
    </w:rPr>
  </w:style>
  <w:style w:type="paragraph" w:customStyle="1" w:styleId="xl1969">
    <w:name w:val="xl1969"/>
    <w:basedOn w:val="Normalny"/>
    <w:rsid w:val="0007182F"/>
    <w:pPr>
      <w:shd w:val="clear" w:color="000000" w:fill="FFFFFF"/>
      <w:spacing w:before="100" w:beforeAutospacing="1" w:after="100" w:afterAutospacing="1"/>
    </w:pPr>
    <w:rPr>
      <w:rFonts w:ascii="Verdana" w:hAnsi="Verdana"/>
      <w:color w:val="000000"/>
      <w:sz w:val="22"/>
      <w:szCs w:val="22"/>
    </w:rPr>
  </w:style>
  <w:style w:type="paragraph" w:customStyle="1" w:styleId="xl1970">
    <w:name w:val="xl1970"/>
    <w:basedOn w:val="Normalny"/>
    <w:rsid w:val="0007182F"/>
    <w:pP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71">
    <w:name w:val="xl1971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72">
    <w:name w:val="xl1972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73">
    <w:name w:val="xl1973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974">
    <w:name w:val="xl1974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975">
    <w:name w:val="xl1975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1976">
    <w:name w:val="xl1976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77">
    <w:name w:val="xl1977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78">
    <w:name w:val="xl1978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79">
    <w:name w:val="xl1979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1980">
    <w:name w:val="xl1980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981">
    <w:name w:val="xl1981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982">
    <w:name w:val="xl1982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uto"/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1983">
    <w:name w:val="xl1983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1984">
    <w:name w:val="xl1984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985">
    <w:name w:val="xl1985"/>
    <w:basedOn w:val="Normalny"/>
    <w:rsid w:val="000718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86">
    <w:name w:val="xl1986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87">
    <w:name w:val="xl1987"/>
    <w:basedOn w:val="Normalny"/>
    <w:rsid w:val="000718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988">
    <w:name w:val="xl1988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989">
    <w:name w:val="xl1989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990">
    <w:name w:val="xl1990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91">
    <w:name w:val="xl1991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92">
    <w:name w:val="xl1992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1993">
    <w:name w:val="xl1993"/>
    <w:basedOn w:val="Normalny"/>
    <w:rsid w:val="0007182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94">
    <w:name w:val="xl1994"/>
    <w:basedOn w:val="Normalny"/>
    <w:rsid w:val="000718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95">
    <w:name w:val="xl1995"/>
    <w:basedOn w:val="Normalny"/>
    <w:rsid w:val="0007182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96">
    <w:name w:val="xl1996"/>
    <w:basedOn w:val="Normalny"/>
    <w:rsid w:val="0007182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97">
    <w:name w:val="xl1997"/>
    <w:basedOn w:val="Normalny"/>
    <w:rsid w:val="00071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98">
    <w:name w:val="xl1998"/>
    <w:basedOn w:val="Normalny"/>
    <w:rsid w:val="00071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1999">
    <w:name w:val="xl1999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00">
    <w:name w:val="xl2000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01">
    <w:name w:val="xl2001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02">
    <w:name w:val="xl2002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03">
    <w:name w:val="xl2003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04">
    <w:name w:val="xl2004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05">
    <w:name w:val="xl2005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06">
    <w:name w:val="xl2006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07">
    <w:name w:val="xl2007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08">
    <w:name w:val="xl2008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09">
    <w:name w:val="xl2009"/>
    <w:basedOn w:val="Normalny"/>
    <w:rsid w:val="0007182F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10">
    <w:name w:val="xl2010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11">
    <w:name w:val="xl2011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12">
    <w:name w:val="xl2012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13">
    <w:name w:val="xl2013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14">
    <w:name w:val="xl2014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15">
    <w:name w:val="xl2015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16">
    <w:name w:val="xl2016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17">
    <w:name w:val="xl2017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18">
    <w:name w:val="xl2018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19">
    <w:name w:val="xl2019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20">
    <w:name w:val="xl2020"/>
    <w:basedOn w:val="Normalny"/>
    <w:rsid w:val="0007182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21">
    <w:name w:val="xl2021"/>
    <w:basedOn w:val="Normalny"/>
    <w:rsid w:val="000718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22">
    <w:name w:val="xl2022"/>
    <w:basedOn w:val="Normalny"/>
    <w:rsid w:val="0007182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23">
    <w:name w:val="xl2023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24">
    <w:name w:val="xl2024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25">
    <w:name w:val="xl2025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26">
    <w:name w:val="xl2026"/>
    <w:basedOn w:val="Normalny"/>
    <w:rsid w:val="000718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27">
    <w:name w:val="xl2027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28">
    <w:name w:val="xl2028"/>
    <w:basedOn w:val="Normalny"/>
    <w:rsid w:val="0007182F"/>
    <w:pPr>
      <w:shd w:val="clear" w:color="000000" w:fill="FFFFFF"/>
      <w:spacing w:before="100" w:beforeAutospacing="1" w:after="100" w:afterAutospacing="1"/>
      <w:jc w:val="right"/>
    </w:pPr>
    <w:rPr>
      <w:rFonts w:ascii="Verdana" w:hAnsi="Verdana"/>
      <w:sz w:val="22"/>
      <w:szCs w:val="22"/>
    </w:rPr>
  </w:style>
  <w:style w:type="paragraph" w:customStyle="1" w:styleId="xl2029">
    <w:name w:val="xl2029"/>
    <w:basedOn w:val="Normalny"/>
    <w:rsid w:val="0007182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30">
    <w:name w:val="xl2030"/>
    <w:basedOn w:val="Normalny"/>
    <w:rsid w:val="00071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31">
    <w:name w:val="xl2031"/>
    <w:basedOn w:val="Normalny"/>
    <w:rsid w:val="00071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32">
    <w:name w:val="xl2032"/>
    <w:basedOn w:val="Normalny"/>
    <w:rsid w:val="000718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33">
    <w:name w:val="xl2033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34">
    <w:name w:val="xl2034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35">
    <w:name w:val="xl2035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  <w:color w:val="FF0000"/>
    </w:rPr>
  </w:style>
  <w:style w:type="paragraph" w:customStyle="1" w:styleId="xl2036">
    <w:name w:val="xl2036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  <w:color w:val="FF0000"/>
    </w:rPr>
  </w:style>
  <w:style w:type="paragraph" w:customStyle="1" w:styleId="xl2037">
    <w:name w:val="xl2037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  <w:color w:val="FF0000"/>
    </w:rPr>
  </w:style>
  <w:style w:type="paragraph" w:customStyle="1" w:styleId="xl2038">
    <w:name w:val="xl2038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FF0000"/>
    </w:rPr>
  </w:style>
  <w:style w:type="paragraph" w:customStyle="1" w:styleId="xl2039">
    <w:name w:val="xl2039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FF0000"/>
    </w:rPr>
  </w:style>
  <w:style w:type="paragraph" w:customStyle="1" w:styleId="xl2040">
    <w:name w:val="xl2040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FF0000"/>
    </w:rPr>
  </w:style>
  <w:style w:type="paragraph" w:customStyle="1" w:styleId="xl2041">
    <w:name w:val="xl2041"/>
    <w:basedOn w:val="Normalny"/>
    <w:rsid w:val="0007182F"/>
    <w:pPr>
      <w:shd w:val="clear" w:color="000000" w:fill="FFFFFF"/>
      <w:spacing w:before="100" w:beforeAutospacing="1" w:after="100" w:afterAutospacing="1"/>
    </w:pPr>
    <w:rPr>
      <w:rFonts w:ascii="Verdana" w:hAnsi="Verdana"/>
      <w:b/>
      <w:bCs/>
      <w:color w:val="FF0000"/>
      <w:sz w:val="22"/>
      <w:szCs w:val="22"/>
    </w:rPr>
  </w:style>
  <w:style w:type="paragraph" w:customStyle="1" w:styleId="xl2042">
    <w:name w:val="xl2042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FF0000"/>
    </w:rPr>
  </w:style>
  <w:style w:type="paragraph" w:customStyle="1" w:styleId="xl2043">
    <w:name w:val="xl2043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44">
    <w:name w:val="xl2044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45">
    <w:name w:val="xl2045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46">
    <w:name w:val="xl2046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47">
    <w:name w:val="xl2047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48">
    <w:name w:val="xl2048"/>
    <w:basedOn w:val="Normalny"/>
    <w:rsid w:val="0007182F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49">
    <w:name w:val="xl2049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FF0000"/>
    </w:rPr>
  </w:style>
  <w:style w:type="paragraph" w:customStyle="1" w:styleId="xl2050">
    <w:name w:val="xl2050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51">
    <w:name w:val="xl2051"/>
    <w:basedOn w:val="Normalny"/>
    <w:rsid w:val="000718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52">
    <w:name w:val="xl2052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53">
    <w:name w:val="xl2053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54">
    <w:name w:val="xl2054"/>
    <w:basedOn w:val="Normalny"/>
    <w:rsid w:val="0007182F"/>
    <w:pPr>
      <w:shd w:val="clear" w:color="000000" w:fill="FFFFFF"/>
      <w:spacing w:before="100" w:beforeAutospacing="1" w:after="100" w:afterAutospacing="1"/>
      <w:jc w:val="right"/>
    </w:pPr>
    <w:rPr>
      <w:rFonts w:ascii="Verdana" w:hAnsi="Verdana"/>
      <w:sz w:val="22"/>
      <w:szCs w:val="22"/>
    </w:rPr>
  </w:style>
  <w:style w:type="paragraph" w:customStyle="1" w:styleId="xl2055">
    <w:name w:val="xl2055"/>
    <w:basedOn w:val="Normalny"/>
    <w:rsid w:val="00071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56">
    <w:name w:val="xl2056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57">
    <w:name w:val="xl2057"/>
    <w:basedOn w:val="Normalny"/>
    <w:rsid w:val="0007182F"/>
    <w:pPr>
      <w:shd w:val="clear" w:color="000000" w:fill="FFFFFF"/>
      <w:spacing w:before="100" w:beforeAutospacing="1" w:after="100" w:afterAutospacing="1"/>
    </w:pPr>
    <w:rPr>
      <w:rFonts w:ascii="Verdana" w:hAnsi="Verdana"/>
      <w:color w:val="000000"/>
      <w:sz w:val="22"/>
      <w:szCs w:val="22"/>
    </w:rPr>
  </w:style>
  <w:style w:type="paragraph" w:customStyle="1" w:styleId="xl2058">
    <w:name w:val="xl2058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59">
    <w:name w:val="xl2059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60">
    <w:name w:val="xl2060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61">
    <w:name w:val="xl2061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62">
    <w:name w:val="xl2062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FF0000"/>
    </w:rPr>
  </w:style>
  <w:style w:type="paragraph" w:customStyle="1" w:styleId="xl2063">
    <w:name w:val="xl2063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64">
    <w:name w:val="xl2064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65">
    <w:name w:val="xl2065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66">
    <w:name w:val="xl2066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67">
    <w:name w:val="xl2067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FF0000"/>
    </w:rPr>
  </w:style>
  <w:style w:type="paragraph" w:customStyle="1" w:styleId="xl2068">
    <w:name w:val="xl2068"/>
    <w:basedOn w:val="Normalny"/>
    <w:rsid w:val="0007182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69">
    <w:name w:val="xl2069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70">
    <w:name w:val="xl2070"/>
    <w:basedOn w:val="Normalny"/>
    <w:rsid w:val="000718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71">
    <w:name w:val="xl2071"/>
    <w:basedOn w:val="Normalny"/>
    <w:rsid w:val="0007182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72">
    <w:name w:val="xl2072"/>
    <w:basedOn w:val="Normalny"/>
    <w:rsid w:val="000718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73">
    <w:name w:val="xl2073"/>
    <w:basedOn w:val="Normalny"/>
    <w:rsid w:val="0007182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2074">
    <w:name w:val="xl2074"/>
    <w:basedOn w:val="Normalny"/>
    <w:rsid w:val="0007182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2075">
    <w:name w:val="xl2075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 CE" w:hAnsi="Arial CE" w:cs="Arial CE"/>
    </w:rPr>
  </w:style>
  <w:style w:type="paragraph" w:customStyle="1" w:styleId="xl2076">
    <w:name w:val="xl2076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i/>
      <w:iCs/>
    </w:rPr>
  </w:style>
  <w:style w:type="paragraph" w:customStyle="1" w:styleId="xl2077">
    <w:name w:val="xl2077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78">
    <w:name w:val="xl2078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79">
    <w:name w:val="xl2079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80">
    <w:name w:val="xl2080"/>
    <w:basedOn w:val="Normalny"/>
    <w:rsid w:val="0007182F"/>
    <w:pP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81">
    <w:name w:val="xl2081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82">
    <w:name w:val="xl2082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FF0000"/>
    </w:rPr>
  </w:style>
  <w:style w:type="paragraph" w:customStyle="1" w:styleId="xl2083">
    <w:name w:val="xl2083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84">
    <w:name w:val="xl2084"/>
    <w:basedOn w:val="Normalny"/>
    <w:rsid w:val="000718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85">
    <w:name w:val="xl2085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86">
    <w:name w:val="xl2086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87">
    <w:name w:val="xl2087"/>
    <w:basedOn w:val="Normalny"/>
    <w:rsid w:val="0007182F"/>
    <w:pPr>
      <w:shd w:val="clear" w:color="000000" w:fill="FFFF00"/>
      <w:spacing w:before="100" w:beforeAutospacing="1" w:after="100" w:afterAutospacing="1"/>
      <w:jc w:val="right"/>
    </w:pPr>
    <w:rPr>
      <w:rFonts w:ascii="Verdana" w:hAnsi="Verdana"/>
      <w:sz w:val="22"/>
      <w:szCs w:val="22"/>
    </w:rPr>
  </w:style>
  <w:style w:type="paragraph" w:customStyle="1" w:styleId="xl2088">
    <w:name w:val="xl2088"/>
    <w:basedOn w:val="Normalny"/>
    <w:rsid w:val="00071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  <w:b/>
      <w:bCs/>
    </w:rPr>
  </w:style>
  <w:style w:type="paragraph" w:customStyle="1" w:styleId="xl2089">
    <w:name w:val="xl2089"/>
    <w:basedOn w:val="Normalny"/>
    <w:rsid w:val="000718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90">
    <w:name w:val="xl2090"/>
    <w:basedOn w:val="Normalny"/>
    <w:rsid w:val="0007182F"/>
    <w:pPr>
      <w:shd w:val="clear" w:color="000000" w:fill="FFFF00"/>
      <w:spacing w:before="100" w:beforeAutospacing="1" w:after="100" w:afterAutospacing="1"/>
    </w:pPr>
    <w:rPr>
      <w:rFonts w:ascii="Verdana" w:hAnsi="Verdana"/>
      <w:color w:val="000000"/>
      <w:sz w:val="22"/>
      <w:szCs w:val="22"/>
    </w:rPr>
  </w:style>
  <w:style w:type="paragraph" w:customStyle="1" w:styleId="xl2091">
    <w:name w:val="xl2091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092">
    <w:name w:val="xl2092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2093">
    <w:name w:val="xl2093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2094">
    <w:name w:val="xl2094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95">
    <w:name w:val="xl2095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96">
    <w:name w:val="xl2096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97">
    <w:name w:val="xl2097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98">
    <w:name w:val="xl2098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099">
    <w:name w:val="xl2099"/>
    <w:basedOn w:val="Normalny"/>
    <w:rsid w:val="0007182F"/>
    <w:pPr>
      <w:shd w:val="clear" w:color="000000" w:fill="DCE6F1"/>
      <w:spacing w:before="100" w:beforeAutospacing="1" w:after="100" w:afterAutospacing="1"/>
    </w:pPr>
    <w:rPr>
      <w:rFonts w:ascii="Verdana" w:hAnsi="Verdana"/>
      <w:color w:val="000000"/>
      <w:sz w:val="22"/>
      <w:szCs w:val="22"/>
    </w:rPr>
  </w:style>
  <w:style w:type="paragraph" w:customStyle="1" w:styleId="xl2100">
    <w:name w:val="xl2100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101">
    <w:name w:val="xl2101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102">
    <w:name w:val="xl2102"/>
    <w:basedOn w:val="Normalny"/>
    <w:rsid w:val="0007182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103">
    <w:name w:val="xl2103"/>
    <w:basedOn w:val="Normalny"/>
    <w:rsid w:val="0007182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104">
    <w:name w:val="xl2104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105">
    <w:name w:val="xl2105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106">
    <w:name w:val="xl2106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color w:val="C00000"/>
    </w:rPr>
  </w:style>
  <w:style w:type="paragraph" w:customStyle="1" w:styleId="xl2107">
    <w:name w:val="xl2107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Verdana" w:hAnsi="Verdana"/>
      <w:color w:val="C00000"/>
    </w:rPr>
  </w:style>
  <w:style w:type="paragraph" w:customStyle="1" w:styleId="xl2108">
    <w:name w:val="xl2108"/>
    <w:basedOn w:val="Normalny"/>
    <w:rsid w:val="00071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Verdana" w:hAnsi="Verdana"/>
    </w:rPr>
  </w:style>
  <w:style w:type="paragraph" w:customStyle="1" w:styleId="xl2109">
    <w:name w:val="xl2109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b/>
      <w:bCs/>
      <w:color w:val="FF0000"/>
    </w:rPr>
  </w:style>
  <w:style w:type="paragraph" w:customStyle="1" w:styleId="xl2110">
    <w:name w:val="xl2110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2111">
    <w:name w:val="xl2111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2112">
    <w:name w:val="xl2112"/>
    <w:basedOn w:val="Normalny"/>
    <w:rsid w:val="000718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i/>
      <w:iCs/>
    </w:rPr>
  </w:style>
  <w:style w:type="paragraph" w:customStyle="1" w:styleId="xl2113">
    <w:name w:val="xl2113"/>
    <w:basedOn w:val="Normalny"/>
    <w:rsid w:val="0007182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114">
    <w:name w:val="xl2114"/>
    <w:basedOn w:val="Normalny"/>
    <w:rsid w:val="0007182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115">
    <w:name w:val="xl2115"/>
    <w:basedOn w:val="Normalny"/>
    <w:rsid w:val="0007182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2116">
    <w:name w:val="xl2116"/>
    <w:basedOn w:val="Normalny"/>
    <w:rsid w:val="0007182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styleId="Bezodstpw">
    <w:name w:val="No Spacing"/>
    <w:uiPriority w:val="1"/>
    <w:qFormat/>
    <w:rsid w:val="00C53B7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22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73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7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3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9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3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66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8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07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6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56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2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7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6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84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7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83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0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424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3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8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4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38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05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1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5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66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1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876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1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2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9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88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2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30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99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33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07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8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9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61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266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22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1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24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08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28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1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6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26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1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1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17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06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341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36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79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20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96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575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67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61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0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550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4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43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1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90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024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86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64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9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87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23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74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63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043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89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5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75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56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1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07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83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34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0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9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9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8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51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3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73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1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82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0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48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1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0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2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222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25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1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1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0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9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0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32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67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11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73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54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38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39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78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952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22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97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4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2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755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6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5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1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41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50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6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91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9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97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057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86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32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5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75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1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95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90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2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2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0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8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81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90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2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1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1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312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4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094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55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62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94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76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3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99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711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49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2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13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25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14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0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84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85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35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95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261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67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3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80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90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23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84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4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10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961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0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0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49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40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532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23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86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7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776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5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79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39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966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7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9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861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4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4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81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94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943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97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7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51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11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70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18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21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00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0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424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9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97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16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0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4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1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50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68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5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5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6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24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7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56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8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48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7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87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98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10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5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02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0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16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1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8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34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7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7555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95888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11221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99046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35397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622592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0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33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0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4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903A8-ABC6-41B4-875C-02717B2C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1495</Words>
  <Characters>8970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ANR</Company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Malinowska</dc:creator>
  <cp:keywords/>
  <dc:description/>
  <cp:lastModifiedBy>Łączkowska Joanna</cp:lastModifiedBy>
  <cp:revision>42</cp:revision>
  <cp:lastPrinted>2025-08-27T10:23:00Z</cp:lastPrinted>
  <dcterms:created xsi:type="dcterms:W3CDTF">2025-03-25T08:33:00Z</dcterms:created>
  <dcterms:modified xsi:type="dcterms:W3CDTF">2026-03-18T12:15:00Z</dcterms:modified>
</cp:coreProperties>
</file>