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B36F" w14:textId="77777777" w:rsidR="00655595" w:rsidRPr="00A329DE" w:rsidRDefault="00000000">
      <w:pPr>
        <w:jc w:val="center"/>
        <w:rPr>
          <w:lang w:val="pl-PL"/>
        </w:rPr>
      </w:pPr>
      <w:r w:rsidRPr="00A329DE">
        <w:rPr>
          <w:b/>
          <w:lang w:val="pl-PL"/>
        </w:rPr>
        <w:t>OSiR „Wyspiarz” w Świnoujściu</w:t>
      </w:r>
    </w:p>
    <w:p w14:paraId="25906B94" w14:textId="262CB4BB" w:rsidR="008C03EE" w:rsidRPr="00AD5BED" w:rsidRDefault="00000000" w:rsidP="00AD5BED">
      <w:pPr>
        <w:jc w:val="center"/>
        <w:rPr>
          <w:b/>
          <w:lang w:val="pl-PL"/>
        </w:rPr>
      </w:pPr>
      <w:r w:rsidRPr="00A329DE">
        <w:rPr>
          <w:b/>
          <w:lang w:val="pl-PL"/>
        </w:rPr>
        <w:br/>
        <w:t>FORMULARZ OFERTOWY</w:t>
      </w:r>
    </w:p>
    <w:p w14:paraId="58F9885D" w14:textId="307BD9DE" w:rsidR="00655595" w:rsidRDefault="00000000">
      <w:pPr>
        <w:rPr>
          <w:lang w:val="pl-PL"/>
        </w:rPr>
      </w:pPr>
      <w:r w:rsidRPr="00A329DE">
        <w:rPr>
          <w:lang w:val="pl-PL"/>
        </w:rPr>
        <w:t>Postępowanie nr: OSIR.KR.251.</w:t>
      </w:r>
      <w:r w:rsidR="00CF019B" w:rsidRPr="00A329DE">
        <w:rPr>
          <w:lang w:val="pl-PL"/>
        </w:rPr>
        <w:t>4</w:t>
      </w:r>
      <w:r w:rsidRPr="00A329DE">
        <w:rPr>
          <w:lang w:val="pl-PL"/>
        </w:rPr>
        <w:t>.2026</w:t>
      </w:r>
      <w:r w:rsidR="008C03EE">
        <w:rPr>
          <w:lang w:val="pl-PL"/>
        </w:rPr>
        <w:t xml:space="preserve"> </w:t>
      </w:r>
    </w:p>
    <w:p w14:paraId="3A3FBA29" w14:textId="6289CF45" w:rsidR="008C03EE" w:rsidRPr="008C03EE" w:rsidRDefault="00E0498C" w:rsidP="008C03EE">
      <w:pPr>
        <w:jc w:val="center"/>
        <w:rPr>
          <w:b/>
          <w:bCs/>
          <w:lang w:val="pl-PL"/>
        </w:rPr>
      </w:pPr>
      <w:proofErr w:type="spellStart"/>
      <w:r>
        <w:rPr>
          <w:b/>
          <w:bCs/>
        </w:rPr>
        <w:t>Zakup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wraz</w:t>
      </w:r>
      <w:proofErr w:type="spellEnd"/>
      <w:r>
        <w:rPr>
          <w:b/>
          <w:bCs/>
        </w:rPr>
        <w:t xml:space="preserve"> z </w:t>
      </w:r>
      <w:proofErr w:type="spellStart"/>
      <w:r>
        <w:rPr>
          <w:b/>
          <w:bCs/>
        </w:rPr>
        <w:t>d</w:t>
      </w:r>
      <w:r w:rsidR="008C03EE" w:rsidRPr="008C03EE">
        <w:rPr>
          <w:b/>
          <w:bCs/>
        </w:rPr>
        <w:t>ostawa</w:t>
      </w:r>
      <w:proofErr w:type="spellEnd"/>
      <w:r w:rsidR="008C03EE" w:rsidRPr="008C03EE">
        <w:rPr>
          <w:b/>
          <w:bCs/>
        </w:rPr>
        <w:t xml:space="preserve"> 5 </w:t>
      </w:r>
      <w:proofErr w:type="spellStart"/>
      <w:r w:rsidR="008C03EE" w:rsidRPr="008C03EE">
        <w:rPr>
          <w:b/>
          <w:bCs/>
        </w:rPr>
        <w:t>rozdzielnic</w:t>
      </w:r>
      <w:proofErr w:type="spellEnd"/>
      <w:r w:rsidR="008C03EE" w:rsidRPr="008C03EE">
        <w:rPr>
          <w:b/>
          <w:bCs/>
        </w:rPr>
        <w:t xml:space="preserve"> </w:t>
      </w:r>
      <w:proofErr w:type="spellStart"/>
      <w:r w:rsidR="008C03EE" w:rsidRPr="008C03EE">
        <w:rPr>
          <w:b/>
          <w:bCs/>
        </w:rPr>
        <w:t>campingowych</w:t>
      </w:r>
      <w:proofErr w:type="spellEnd"/>
      <w:r w:rsidR="008C03EE" w:rsidRPr="008C03EE">
        <w:rPr>
          <w:b/>
          <w:bCs/>
        </w:rPr>
        <w:t xml:space="preserve"> </w:t>
      </w:r>
      <w:proofErr w:type="spellStart"/>
      <w:r w:rsidR="008C03EE" w:rsidRPr="008C03EE">
        <w:rPr>
          <w:b/>
          <w:bCs/>
        </w:rPr>
        <w:t>gotowych</w:t>
      </w:r>
      <w:proofErr w:type="spellEnd"/>
      <w:r w:rsidR="008C03EE" w:rsidRPr="008C03EE">
        <w:rPr>
          <w:b/>
          <w:bCs/>
        </w:rPr>
        <w:t xml:space="preserve"> do </w:t>
      </w:r>
      <w:proofErr w:type="spellStart"/>
      <w:r w:rsidR="008C03EE" w:rsidRPr="008C03EE">
        <w:rPr>
          <w:b/>
          <w:bCs/>
        </w:rPr>
        <w:t>montażu</w:t>
      </w:r>
      <w:proofErr w:type="spellEnd"/>
      <w:r w:rsidR="008C03EE" w:rsidRPr="008C03EE">
        <w:rPr>
          <w:b/>
          <w:bCs/>
        </w:rPr>
        <w:t xml:space="preserve"> </w:t>
      </w:r>
      <w:proofErr w:type="spellStart"/>
      <w:r w:rsidR="008C03EE" w:rsidRPr="008C03EE">
        <w:rPr>
          <w:b/>
          <w:bCs/>
        </w:rPr>
        <w:t>wraz</w:t>
      </w:r>
      <w:proofErr w:type="spellEnd"/>
      <w:r w:rsidR="008C03EE" w:rsidRPr="008C03EE">
        <w:rPr>
          <w:b/>
          <w:bCs/>
        </w:rPr>
        <w:t xml:space="preserve"> z </w:t>
      </w:r>
      <w:proofErr w:type="spellStart"/>
      <w:r w:rsidR="008C03EE" w:rsidRPr="008C03EE">
        <w:rPr>
          <w:b/>
          <w:bCs/>
        </w:rPr>
        <w:t>wymaganymi</w:t>
      </w:r>
      <w:proofErr w:type="spellEnd"/>
      <w:r w:rsidR="008C03EE" w:rsidRPr="008C03EE">
        <w:rPr>
          <w:b/>
          <w:bCs/>
        </w:rPr>
        <w:t xml:space="preserve"> </w:t>
      </w:r>
      <w:proofErr w:type="spellStart"/>
      <w:r w:rsidR="008C03EE" w:rsidRPr="008C03EE">
        <w:rPr>
          <w:b/>
          <w:bCs/>
        </w:rPr>
        <w:t>atestami</w:t>
      </w:r>
      <w:proofErr w:type="spellEnd"/>
    </w:p>
    <w:p w14:paraId="7AD01B61" w14:textId="5D83D91A" w:rsidR="00655595" w:rsidRPr="00A329DE" w:rsidRDefault="00000000">
      <w:pPr>
        <w:rPr>
          <w:lang w:val="pl-PL"/>
        </w:rPr>
      </w:pPr>
      <w:r w:rsidRPr="00A329DE">
        <w:rPr>
          <w:lang w:val="pl-PL"/>
        </w:rPr>
        <w:t>Zamawiający: OSiR „Wyspiarz”, ul. Matejki 22, 72-600 Świnoujście</w:t>
      </w:r>
      <w:r w:rsidRPr="00A329DE">
        <w:rPr>
          <w:b/>
          <w:lang w:val="pl-PL"/>
        </w:rPr>
        <w:br/>
        <w:t>1. DANE WYKONAWCY</w:t>
      </w:r>
    </w:p>
    <w:p w14:paraId="1CB75DD7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Nazwa: ........................................</w:t>
      </w:r>
    </w:p>
    <w:p w14:paraId="4197AF7C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Adres: ........................................</w:t>
      </w:r>
    </w:p>
    <w:p w14:paraId="73341298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NIP: ........................................</w:t>
      </w:r>
    </w:p>
    <w:p w14:paraId="2FBA364C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E-mail: ........................................</w:t>
      </w:r>
    </w:p>
    <w:p w14:paraId="15C1DCCD" w14:textId="77777777" w:rsidR="00655595" w:rsidRPr="00A329DE" w:rsidRDefault="00000000">
      <w:pPr>
        <w:rPr>
          <w:lang w:val="pl-PL"/>
        </w:rPr>
      </w:pPr>
      <w:r w:rsidRPr="00A329DE">
        <w:rPr>
          <w:b/>
          <w:lang w:val="pl-PL"/>
        </w:rPr>
        <w:br/>
        <w:t>2. OFERTA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58"/>
        <w:gridCol w:w="2157"/>
        <w:gridCol w:w="2157"/>
        <w:gridCol w:w="2158"/>
      </w:tblGrid>
      <w:tr w:rsidR="00655595" w:rsidRPr="00A329DE" w14:paraId="515746C9" w14:textId="77777777" w:rsidTr="00EE6004">
        <w:tc>
          <w:tcPr>
            <w:tcW w:w="2158" w:type="dxa"/>
          </w:tcPr>
          <w:p w14:paraId="49405A1F" w14:textId="77777777" w:rsidR="00655595" w:rsidRPr="00A329DE" w:rsidRDefault="00000000">
            <w:pPr>
              <w:rPr>
                <w:lang w:val="pl-PL"/>
              </w:rPr>
            </w:pPr>
            <w:r w:rsidRPr="00A329DE">
              <w:rPr>
                <w:lang w:val="pl-PL"/>
              </w:rPr>
              <w:t>Nazwa</w:t>
            </w:r>
          </w:p>
        </w:tc>
        <w:tc>
          <w:tcPr>
            <w:tcW w:w="2157" w:type="dxa"/>
          </w:tcPr>
          <w:p w14:paraId="44CE3333" w14:textId="77777777" w:rsidR="00655595" w:rsidRPr="00A329DE" w:rsidRDefault="00000000">
            <w:pPr>
              <w:rPr>
                <w:lang w:val="pl-PL"/>
              </w:rPr>
            </w:pPr>
            <w:r w:rsidRPr="00A329DE">
              <w:rPr>
                <w:lang w:val="pl-PL"/>
              </w:rPr>
              <w:t>Cena netto za 1 szt.</w:t>
            </w:r>
          </w:p>
        </w:tc>
        <w:tc>
          <w:tcPr>
            <w:tcW w:w="2157" w:type="dxa"/>
          </w:tcPr>
          <w:p w14:paraId="358F007F" w14:textId="77777777" w:rsidR="00655595" w:rsidRPr="00A329DE" w:rsidRDefault="00000000">
            <w:pPr>
              <w:rPr>
                <w:lang w:val="pl-PL"/>
              </w:rPr>
            </w:pPr>
            <w:r w:rsidRPr="00A329DE">
              <w:rPr>
                <w:lang w:val="pl-PL"/>
              </w:rPr>
              <w:t>Ilość</w:t>
            </w:r>
          </w:p>
        </w:tc>
        <w:tc>
          <w:tcPr>
            <w:tcW w:w="2158" w:type="dxa"/>
          </w:tcPr>
          <w:p w14:paraId="4A12E13A" w14:textId="77777777" w:rsidR="00655595" w:rsidRPr="00A329DE" w:rsidRDefault="00000000">
            <w:pPr>
              <w:rPr>
                <w:lang w:val="pl-PL"/>
              </w:rPr>
            </w:pPr>
            <w:r w:rsidRPr="00A329DE">
              <w:rPr>
                <w:lang w:val="pl-PL"/>
              </w:rPr>
              <w:t>Wartość netto</w:t>
            </w:r>
          </w:p>
        </w:tc>
      </w:tr>
      <w:tr w:rsidR="00655595" w:rsidRPr="00A329DE" w14:paraId="0F58B81E" w14:textId="77777777" w:rsidTr="00EE6004">
        <w:tc>
          <w:tcPr>
            <w:tcW w:w="2158" w:type="dxa"/>
          </w:tcPr>
          <w:p w14:paraId="1C436942" w14:textId="60CB15C6" w:rsidR="00655595" w:rsidRPr="00A329DE" w:rsidRDefault="00000000">
            <w:pPr>
              <w:rPr>
                <w:lang w:val="pl-PL"/>
              </w:rPr>
            </w:pPr>
            <w:r w:rsidRPr="00A329DE">
              <w:rPr>
                <w:lang w:val="pl-PL"/>
              </w:rPr>
              <w:t>Rozdzielnica campingowa</w:t>
            </w:r>
            <w:r w:rsidR="004F56FF" w:rsidRPr="00A329DE">
              <w:rPr>
                <w:lang w:val="pl-PL"/>
              </w:rPr>
              <w:t xml:space="preserve"> zgodna z OPZ</w:t>
            </w:r>
          </w:p>
        </w:tc>
        <w:tc>
          <w:tcPr>
            <w:tcW w:w="2157" w:type="dxa"/>
          </w:tcPr>
          <w:p w14:paraId="6129D374" w14:textId="14A17199" w:rsidR="00655595" w:rsidRPr="00A329DE" w:rsidRDefault="00CF019B">
            <w:pPr>
              <w:rPr>
                <w:lang w:val="pl-PL"/>
              </w:rPr>
            </w:pPr>
            <w:r w:rsidRPr="00A329DE">
              <w:rPr>
                <w:lang w:val="pl-PL"/>
              </w:rPr>
              <w:t xml:space="preserve">             </w:t>
            </w:r>
            <w:r w:rsidR="0040414F">
              <w:rPr>
                <w:lang w:val="pl-PL"/>
              </w:rPr>
              <w:t xml:space="preserve">                   </w:t>
            </w:r>
            <w:r w:rsidRPr="00A329DE">
              <w:rPr>
                <w:lang w:val="pl-PL"/>
              </w:rPr>
              <w:t xml:space="preserve">    zł</w:t>
            </w:r>
          </w:p>
        </w:tc>
        <w:tc>
          <w:tcPr>
            <w:tcW w:w="2157" w:type="dxa"/>
          </w:tcPr>
          <w:p w14:paraId="1CA1F81D" w14:textId="77777777" w:rsidR="00655595" w:rsidRPr="00A329DE" w:rsidRDefault="00000000" w:rsidP="0040414F">
            <w:pPr>
              <w:jc w:val="center"/>
              <w:rPr>
                <w:lang w:val="pl-PL"/>
              </w:rPr>
            </w:pPr>
            <w:r w:rsidRPr="00A329DE">
              <w:rPr>
                <w:lang w:val="pl-PL"/>
              </w:rPr>
              <w:t>5</w:t>
            </w:r>
          </w:p>
        </w:tc>
        <w:tc>
          <w:tcPr>
            <w:tcW w:w="2158" w:type="dxa"/>
          </w:tcPr>
          <w:p w14:paraId="0CB82464" w14:textId="0E91A2E4" w:rsidR="00655595" w:rsidRPr="00A329DE" w:rsidRDefault="00CF019B">
            <w:pPr>
              <w:rPr>
                <w:lang w:val="pl-PL"/>
              </w:rPr>
            </w:pPr>
            <w:r w:rsidRPr="00A329DE">
              <w:rPr>
                <w:lang w:val="pl-PL"/>
              </w:rPr>
              <w:t xml:space="preserve">      </w:t>
            </w:r>
            <w:r w:rsidR="0040414F">
              <w:rPr>
                <w:lang w:val="pl-PL"/>
              </w:rPr>
              <w:t xml:space="preserve">              </w:t>
            </w:r>
            <w:r w:rsidRPr="00A329DE">
              <w:rPr>
                <w:lang w:val="pl-PL"/>
              </w:rPr>
              <w:t xml:space="preserve">           zł</w:t>
            </w:r>
          </w:p>
        </w:tc>
      </w:tr>
    </w:tbl>
    <w:p w14:paraId="599C1BAE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br/>
        <w:t>VAT: ........ zł</w:t>
      </w:r>
    </w:p>
    <w:p w14:paraId="54DED8AC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Wartość brutto: ........ zł</w:t>
      </w:r>
    </w:p>
    <w:p w14:paraId="042B1EFF" w14:textId="77777777" w:rsidR="00655595" w:rsidRPr="00A329DE" w:rsidRDefault="00000000">
      <w:pPr>
        <w:rPr>
          <w:lang w:val="pl-PL"/>
        </w:rPr>
      </w:pPr>
      <w:r w:rsidRPr="00A329DE">
        <w:rPr>
          <w:b/>
          <w:lang w:val="pl-PL"/>
        </w:rPr>
        <w:br/>
        <w:t>3. TERMIN</w:t>
      </w:r>
    </w:p>
    <w:p w14:paraId="0550CE51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........ dni roboczych</w:t>
      </w:r>
    </w:p>
    <w:p w14:paraId="0807BD51" w14:textId="77777777" w:rsidR="00655595" w:rsidRPr="00A329DE" w:rsidRDefault="00000000">
      <w:pPr>
        <w:rPr>
          <w:lang w:val="pl-PL"/>
        </w:rPr>
      </w:pPr>
      <w:r w:rsidRPr="00A329DE">
        <w:rPr>
          <w:b/>
          <w:lang w:val="pl-PL"/>
        </w:rPr>
        <w:br/>
        <w:t>4. GWARANCJA</w:t>
      </w:r>
    </w:p>
    <w:p w14:paraId="2BF66F45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........ miesięcy</w:t>
      </w:r>
    </w:p>
    <w:p w14:paraId="28176F4D" w14:textId="77777777" w:rsidR="00655595" w:rsidRPr="00A329DE" w:rsidRDefault="00000000">
      <w:pPr>
        <w:rPr>
          <w:lang w:val="pl-PL"/>
        </w:rPr>
      </w:pPr>
      <w:r w:rsidRPr="00A329DE">
        <w:rPr>
          <w:b/>
          <w:lang w:val="pl-PL"/>
        </w:rPr>
        <w:br/>
        <w:t>5. PODPIS</w:t>
      </w:r>
    </w:p>
    <w:p w14:paraId="2615B085" w14:textId="77777777" w:rsidR="00655595" w:rsidRPr="00A329DE" w:rsidRDefault="00000000" w:rsidP="00B43DD0">
      <w:pPr>
        <w:pStyle w:val="Bezodstpw"/>
        <w:rPr>
          <w:lang w:val="pl-PL"/>
        </w:rPr>
      </w:pPr>
      <w:r w:rsidRPr="00A329DE">
        <w:rPr>
          <w:lang w:val="pl-PL"/>
        </w:rPr>
        <w:t>Miejscowość, data: ........................................</w:t>
      </w:r>
    </w:p>
    <w:p w14:paraId="2921A619" w14:textId="77777777" w:rsidR="00655595" w:rsidRPr="00A329DE" w:rsidRDefault="00000000">
      <w:pPr>
        <w:rPr>
          <w:lang w:val="pl-PL"/>
        </w:rPr>
      </w:pPr>
      <w:r w:rsidRPr="00A329DE">
        <w:rPr>
          <w:lang w:val="pl-PL"/>
        </w:rPr>
        <w:t>Podpis: ........................................</w:t>
      </w:r>
    </w:p>
    <w:sectPr w:rsidR="00655595" w:rsidRPr="00A329D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7525300">
    <w:abstractNumId w:val="8"/>
  </w:num>
  <w:num w:numId="2" w16cid:durableId="1973510375">
    <w:abstractNumId w:val="6"/>
  </w:num>
  <w:num w:numId="3" w16cid:durableId="1000307625">
    <w:abstractNumId w:val="5"/>
  </w:num>
  <w:num w:numId="4" w16cid:durableId="266548673">
    <w:abstractNumId w:val="4"/>
  </w:num>
  <w:num w:numId="5" w16cid:durableId="340745966">
    <w:abstractNumId w:val="7"/>
  </w:num>
  <w:num w:numId="6" w16cid:durableId="1297838278">
    <w:abstractNumId w:val="3"/>
  </w:num>
  <w:num w:numId="7" w16cid:durableId="1783911280">
    <w:abstractNumId w:val="2"/>
  </w:num>
  <w:num w:numId="8" w16cid:durableId="948665757">
    <w:abstractNumId w:val="1"/>
  </w:num>
  <w:num w:numId="9" w16cid:durableId="14732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0414F"/>
    <w:rsid w:val="00432081"/>
    <w:rsid w:val="004F56FF"/>
    <w:rsid w:val="00536962"/>
    <w:rsid w:val="00655595"/>
    <w:rsid w:val="007258F8"/>
    <w:rsid w:val="008C03EE"/>
    <w:rsid w:val="009A013E"/>
    <w:rsid w:val="009A4E32"/>
    <w:rsid w:val="00A329DE"/>
    <w:rsid w:val="00AA1D8D"/>
    <w:rsid w:val="00AD5BED"/>
    <w:rsid w:val="00B2473C"/>
    <w:rsid w:val="00B43DD0"/>
    <w:rsid w:val="00B47730"/>
    <w:rsid w:val="00C7005E"/>
    <w:rsid w:val="00CB0664"/>
    <w:rsid w:val="00CD4AAB"/>
    <w:rsid w:val="00CF019B"/>
    <w:rsid w:val="00E0498C"/>
    <w:rsid w:val="00EE600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88FF6D"/>
  <w14:defaultImageDpi w14:val="300"/>
  <w15:docId w15:val="{FB4A21BC-B389-4C49-AC72-82F6AE8C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OSIR Wyspiarz</cp:lastModifiedBy>
  <cp:revision>15</cp:revision>
  <dcterms:created xsi:type="dcterms:W3CDTF">2026-04-29T08:40:00Z</dcterms:created>
  <dcterms:modified xsi:type="dcterms:W3CDTF">2026-05-05T08:24:00Z</dcterms:modified>
  <cp:category/>
</cp:coreProperties>
</file>