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1291" w14:textId="3F01F430" w:rsidR="00ED7FA9" w:rsidRPr="00DB64EC" w:rsidRDefault="00000000" w:rsidP="00DB64EC">
      <w:pPr>
        <w:pStyle w:val="Bezodstpw"/>
        <w:jc w:val="right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 xml:space="preserve">Załącznik nr </w:t>
      </w:r>
      <w:r w:rsidR="006E7F98">
        <w:rPr>
          <w:rFonts w:ascii="Calibri" w:hAnsi="Calibri" w:cs="Calibri"/>
          <w:sz w:val="20"/>
          <w:szCs w:val="20"/>
          <w:lang w:val="pl-PL"/>
        </w:rPr>
        <w:t>2</w:t>
      </w:r>
    </w:p>
    <w:p w14:paraId="6865F05B" w14:textId="5EA00021" w:rsidR="00ED7FA9" w:rsidRPr="00DB64EC" w:rsidRDefault="00000000" w:rsidP="00DB64EC">
      <w:pPr>
        <w:pStyle w:val="Bezodstpw"/>
        <w:jc w:val="right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 xml:space="preserve">do </w:t>
      </w:r>
      <w:r w:rsidR="006E7F98">
        <w:rPr>
          <w:rFonts w:ascii="Calibri" w:hAnsi="Calibri" w:cs="Calibri"/>
          <w:sz w:val="20"/>
          <w:szCs w:val="20"/>
          <w:lang w:val="pl-PL"/>
        </w:rPr>
        <w:t>umowy</w:t>
      </w:r>
      <w:r w:rsidRPr="00DB64EC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6E7F98">
        <w:rPr>
          <w:rFonts w:ascii="Calibri" w:hAnsi="Calibri" w:cs="Calibri"/>
          <w:sz w:val="20"/>
          <w:szCs w:val="20"/>
          <w:lang w:val="pl-PL"/>
        </w:rPr>
        <w:t>n</w:t>
      </w:r>
      <w:r w:rsidRPr="00DB64EC">
        <w:rPr>
          <w:rFonts w:ascii="Calibri" w:hAnsi="Calibri" w:cs="Calibri"/>
          <w:sz w:val="20"/>
          <w:szCs w:val="20"/>
          <w:lang w:val="pl-PL"/>
        </w:rPr>
        <w:t>r</w:t>
      </w:r>
      <w:r w:rsidR="006E7F98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DB64EC">
        <w:rPr>
          <w:rFonts w:ascii="Calibri" w:hAnsi="Calibri" w:cs="Calibri"/>
          <w:sz w:val="20"/>
          <w:szCs w:val="20"/>
          <w:lang w:val="pl-PL"/>
        </w:rPr>
        <w:t>OSIR.KR.251.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>1</w:t>
      </w:r>
      <w:r w:rsidRPr="00DB64EC">
        <w:rPr>
          <w:rFonts w:ascii="Calibri" w:hAnsi="Calibri" w:cs="Calibri"/>
          <w:sz w:val="20"/>
          <w:szCs w:val="20"/>
          <w:lang w:val="pl-PL"/>
        </w:rPr>
        <w:t>.202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>6</w:t>
      </w:r>
    </w:p>
    <w:p w14:paraId="29C2CF4B" w14:textId="77777777" w:rsidR="00ED7FA9" w:rsidRPr="00DB64EC" w:rsidRDefault="00000000" w:rsidP="00DB64EC">
      <w:pPr>
        <w:pStyle w:val="Bezodstpw"/>
        <w:jc w:val="right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z dnia 06.03.2026 r.</w:t>
      </w:r>
    </w:p>
    <w:p w14:paraId="319729DE" w14:textId="77777777" w:rsidR="00ED7FA9" w:rsidRPr="00DB64EC" w:rsidRDefault="00ED7FA9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</w:p>
    <w:p w14:paraId="0F2DF747" w14:textId="1FA0B335" w:rsidR="00ED7FA9" w:rsidRPr="00DB64EC" w:rsidRDefault="00DB64EC" w:rsidP="00DB64EC">
      <w:pPr>
        <w:pStyle w:val="Bezodstpw"/>
        <w:jc w:val="center"/>
        <w:rPr>
          <w:rFonts w:ascii="Calibri" w:hAnsi="Calibri" w:cs="Calibri"/>
          <w:b/>
          <w:bCs/>
          <w:sz w:val="20"/>
          <w:szCs w:val="20"/>
          <w:lang w:val="pl-PL"/>
        </w:rPr>
      </w:pPr>
      <w:r w:rsidRPr="00DB64EC">
        <w:rPr>
          <w:rFonts w:ascii="Calibri" w:hAnsi="Calibri" w:cs="Calibri"/>
          <w:b/>
          <w:bCs/>
          <w:sz w:val="20"/>
          <w:szCs w:val="20"/>
          <w:lang w:val="pl-PL"/>
        </w:rPr>
        <w:t>Formularz ofertowy</w:t>
      </w:r>
    </w:p>
    <w:p w14:paraId="71741929" w14:textId="77777777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Nazwa wykonawcy:</w:t>
      </w:r>
    </w:p>
    <w:p w14:paraId="0DF626D8" w14:textId="6686B504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</w:t>
      </w:r>
      <w:r w:rsidR="0034746A">
        <w:rPr>
          <w:rFonts w:ascii="Calibri" w:hAnsi="Calibri" w:cs="Calibri"/>
          <w:sz w:val="20"/>
          <w:szCs w:val="20"/>
          <w:lang w:val="pl-PL"/>
        </w:rPr>
        <w:t>…………………………</w:t>
      </w:r>
      <w:r w:rsidRPr="00DB64EC">
        <w:rPr>
          <w:rFonts w:ascii="Calibri" w:hAnsi="Calibri" w:cs="Calibri"/>
          <w:sz w:val="20"/>
          <w:szCs w:val="20"/>
          <w:lang w:val="pl-PL"/>
        </w:rPr>
        <w:t>……………….</w:t>
      </w:r>
    </w:p>
    <w:p w14:paraId="373CE424" w14:textId="77777777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Adres, tel., e-mail wykonawcy:</w:t>
      </w:r>
    </w:p>
    <w:p w14:paraId="36091158" w14:textId="7FDC336F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</w:t>
      </w:r>
      <w:r w:rsidR="0034746A">
        <w:rPr>
          <w:rFonts w:ascii="Calibri" w:hAnsi="Calibri" w:cs="Calibri"/>
          <w:sz w:val="20"/>
          <w:szCs w:val="20"/>
          <w:lang w:val="pl-PL"/>
        </w:rPr>
        <w:t>…………………………</w:t>
      </w:r>
      <w:r w:rsidRPr="00DB64EC">
        <w:rPr>
          <w:rFonts w:ascii="Calibri" w:hAnsi="Calibri" w:cs="Calibri"/>
          <w:sz w:val="20"/>
          <w:szCs w:val="20"/>
          <w:lang w:val="pl-PL"/>
        </w:rPr>
        <w:t>………….</w:t>
      </w:r>
    </w:p>
    <w:p w14:paraId="14EB35C3" w14:textId="076EAF40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………………………………………………………………………………………………</w:t>
      </w:r>
      <w:r w:rsidR="0034746A">
        <w:rPr>
          <w:rFonts w:ascii="Calibri" w:hAnsi="Calibri" w:cs="Calibri"/>
          <w:sz w:val="20"/>
          <w:szCs w:val="20"/>
          <w:lang w:val="pl-PL"/>
        </w:rPr>
        <w:t>…………………………</w:t>
      </w:r>
      <w:r w:rsidRPr="00DB64EC">
        <w:rPr>
          <w:rFonts w:ascii="Calibri" w:hAnsi="Calibri" w:cs="Calibri"/>
          <w:sz w:val="20"/>
          <w:szCs w:val="20"/>
          <w:lang w:val="pl-PL"/>
        </w:rPr>
        <w:t>……………………….</w:t>
      </w:r>
    </w:p>
    <w:p w14:paraId="1E7A36AF" w14:textId="6487851B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NIP: ………………………………………</w:t>
      </w:r>
      <w:r w:rsidR="0034746A">
        <w:rPr>
          <w:rFonts w:ascii="Calibri" w:hAnsi="Calibri" w:cs="Calibri"/>
          <w:sz w:val="20"/>
          <w:szCs w:val="20"/>
          <w:lang w:val="pl-PL"/>
        </w:rPr>
        <w:t>……………….</w:t>
      </w:r>
      <w:r w:rsidRPr="00DB64EC">
        <w:rPr>
          <w:rFonts w:ascii="Calibri" w:hAnsi="Calibri" w:cs="Calibri"/>
          <w:sz w:val="20"/>
          <w:szCs w:val="20"/>
          <w:lang w:val="pl-PL"/>
        </w:rPr>
        <w:t>…………..    REGON: …………………………………………………….</w:t>
      </w:r>
    </w:p>
    <w:p w14:paraId="51909DEE" w14:textId="77777777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Nr rachunku bankowego:</w:t>
      </w:r>
    </w:p>
    <w:p w14:paraId="3407A2CE" w14:textId="145A2276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………………………………………………</w:t>
      </w:r>
      <w:r w:rsidR="0034746A">
        <w:rPr>
          <w:rFonts w:ascii="Calibri" w:hAnsi="Calibri" w:cs="Calibri"/>
          <w:sz w:val="20"/>
          <w:szCs w:val="20"/>
          <w:lang w:val="pl-PL"/>
        </w:rPr>
        <w:t>…………………………</w:t>
      </w: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……………………………………………………………………….</w:t>
      </w:r>
    </w:p>
    <w:p w14:paraId="23FD8F88" w14:textId="755244AA" w:rsidR="00ED7FA9" w:rsidRPr="00DB64EC" w:rsidRDefault="00000000" w:rsidP="00DB64EC">
      <w:pPr>
        <w:pStyle w:val="Bezodstpw"/>
        <w:jc w:val="both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W odpowiedzi na zapytanie ofertowe Nr OSIR.KR.251.</w:t>
      </w:r>
      <w:r w:rsidR="00BB2611">
        <w:rPr>
          <w:rFonts w:ascii="Calibri" w:hAnsi="Calibri" w:cs="Calibri"/>
          <w:sz w:val="20"/>
          <w:szCs w:val="20"/>
          <w:lang w:val="pl-PL"/>
        </w:rPr>
        <w:t>1</w:t>
      </w:r>
      <w:r w:rsidRPr="00DB64EC">
        <w:rPr>
          <w:rFonts w:ascii="Calibri" w:hAnsi="Calibri" w:cs="Calibri"/>
          <w:sz w:val="20"/>
          <w:szCs w:val="20"/>
          <w:lang w:val="pl-PL"/>
        </w:rPr>
        <w:t>.202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>6</w:t>
      </w:r>
      <w:r w:rsidRPr="00DB64EC">
        <w:rPr>
          <w:rFonts w:ascii="Calibri" w:hAnsi="Calibri" w:cs="Calibri"/>
          <w:sz w:val="20"/>
          <w:szCs w:val="20"/>
          <w:lang w:val="pl-PL"/>
        </w:rPr>
        <w:t xml:space="preserve"> z dnia 06.03.2026 r. oferuję wykonanie przedmiotu zamówienia: „Przebudowa zjazdu z drogi powiatowej ul. Słowackiego (droga powiatowa nr 5719Z – działka nr 107 obręb 0002) na działkę nr 112 obręb 0002 w Świnoujściu.”</w:t>
      </w:r>
    </w:p>
    <w:p w14:paraId="51780DF3" w14:textId="77777777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za:</w:t>
      </w:r>
    </w:p>
    <w:p w14:paraId="05BC104D" w14:textId="72455D27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cenę netto ……………… zł (słownie złotych: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 xml:space="preserve">  </w:t>
      </w: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</w:t>
      </w:r>
      <w:r w:rsidR="0034746A">
        <w:rPr>
          <w:rFonts w:ascii="Calibri" w:hAnsi="Calibri" w:cs="Calibri"/>
          <w:sz w:val="20"/>
          <w:szCs w:val="20"/>
          <w:lang w:val="pl-PL"/>
        </w:rPr>
        <w:t>……………………………</w:t>
      </w:r>
      <w:r w:rsidRPr="00DB64EC">
        <w:rPr>
          <w:rFonts w:ascii="Calibri" w:hAnsi="Calibri" w:cs="Calibri"/>
          <w:sz w:val="20"/>
          <w:szCs w:val="20"/>
          <w:lang w:val="pl-PL"/>
        </w:rPr>
        <w:t>…………………)</w:t>
      </w:r>
    </w:p>
    <w:p w14:paraId="1ACA1877" w14:textId="1EB4192C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 xml:space="preserve">powiększoną o podatek VAT …………………… zł (słownie 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>z</w:t>
      </w:r>
      <w:r w:rsidRPr="00DB64EC">
        <w:rPr>
          <w:rFonts w:ascii="Calibri" w:hAnsi="Calibri" w:cs="Calibri"/>
          <w:sz w:val="20"/>
          <w:szCs w:val="20"/>
          <w:lang w:val="pl-PL"/>
        </w:rPr>
        <w:t>łoty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>ch</w:t>
      </w:r>
      <w:r w:rsidR="007142FD">
        <w:rPr>
          <w:rFonts w:ascii="Calibri" w:hAnsi="Calibri" w:cs="Calibri"/>
          <w:sz w:val="20"/>
          <w:szCs w:val="20"/>
          <w:lang w:val="pl-PL"/>
        </w:rPr>
        <w:t xml:space="preserve">: 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>.………………….…..</w:t>
      </w:r>
      <w:r w:rsidRPr="00DB64EC">
        <w:rPr>
          <w:rFonts w:ascii="Calibri" w:hAnsi="Calibri" w:cs="Calibri"/>
          <w:sz w:val="20"/>
          <w:szCs w:val="20"/>
          <w:lang w:val="pl-PL"/>
        </w:rPr>
        <w:t>……</w:t>
      </w:r>
      <w:r w:rsidR="0034746A">
        <w:rPr>
          <w:rFonts w:ascii="Calibri" w:hAnsi="Calibri" w:cs="Calibri"/>
          <w:sz w:val="20"/>
          <w:szCs w:val="20"/>
          <w:lang w:val="pl-PL"/>
        </w:rPr>
        <w:t>………….</w:t>
      </w:r>
      <w:r w:rsidRPr="00DB64EC">
        <w:rPr>
          <w:rFonts w:ascii="Calibri" w:hAnsi="Calibri" w:cs="Calibri"/>
          <w:sz w:val="20"/>
          <w:szCs w:val="20"/>
          <w:lang w:val="pl-PL"/>
        </w:rPr>
        <w:t>……………)</w:t>
      </w:r>
    </w:p>
    <w:p w14:paraId="56195370" w14:textId="2E531AC0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 xml:space="preserve">cenę brutto …………………… zł (słownie 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>z</w:t>
      </w:r>
      <w:r w:rsidRPr="00DB64EC">
        <w:rPr>
          <w:rFonts w:ascii="Calibri" w:hAnsi="Calibri" w:cs="Calibri"/>
          <w:sz w:val="20"/>
          <w:szCs w:val="20"/>
          <w:lang w:val="pl-PL"/>
        </w:rPr>
        <w:t>łotych:</w:t>
      </w:r>
      <w:r w:rsidR="00DB64EC" w:rsidRPr="00DB64EC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…………………………………………………</w:t>
      </w:r>
      <w:r w:rsidR="0034746A">
        <w:rPr>
          <w:rFonts w:ascii="Calibri" w:hAnsi="Calibri" w:cs="Calibri"/>
          <w:sz w:val="20"/>
          <w:szCs w:val="20"/>
          <w:lang w:val="pl-PL"/>
        </w:rPr>
        <w:t>…………..</w:t>
      </w:r>
      <w:r w:rsidRPr="00DB64EC">
        <w:rPr>
          <w:rFonts w:ascii="Calibri" w:hAnsi="Calibri" w:cs="Calibri"/>
          <w:sz w:val="20"/>
          <w:szCs w:val="20"/>
          <w:lang w:val="pl-PL"/>
        </w:rPr>
        <w:t>………………)</w:t>
      </w:r>
    </w:p>
    <w:p w14:paraId="24A2D119" w14:textId="77777777" w:rsidR="00ED7FA9" w:rsidRPr="00924D4D" w:rsidRDefault="00ED7FA9" w:rsidP="00DB64EC">
      <w:pPr>
        <w:pStyle w:val="Bezodstpw"/>
        <w:rPr>
          <w:rFonts w:ascii="Calibri" w:hAnsi="Calibri" w:cs="Calibri"/>
          <w:b/>
          <w:bCs/>
          <w:sz w:val="20"/>
          <w:szCs w:val="20"/>
          <w:lang w:val="pl-PL"/>
        </w:rPr>
      </w:pPr>
    </w:p>
    <w:p w14:paraId="153C64A8" w14:textId="77777777" w:rsidR="00ED7FA9" w:rsidRPr="00924D4D" w:rsidRDefault="00000000" w:rsidP="00DB64EC">
      <w:pPr>
        <w:pStyle w:val="Bezodstpw"/>
        <w:rPr>
          <w:rFonts w:ascii="Calibri" w:hAnsi="Calibri" w:cs="Calibri"/>
          <w:b/>
          <w:bCs/>
          <w:sz w:val="20"/>
          <w:szCs w:val="20"/>
          <w:lang w:val="pl-PL"/>
        </w:rPr>
      </w:pPr>
      <w:r w:rsidRPr="00924D4D">
        <w:rPr>
          <w:rFonts w:ascii="Calibri" w:hAnsi="Calibri" w:cs="Calibri"/>
          <w:b/>
          <w:bCs/>
          <w:sz w:val="20"/>
          <w:szCs w:val="20"/>
          <w:lang w:val="pl-PL"/>
        </w:rPr>
        <w:t>Oświadczam, że:</w:t>
      </w:r>
    </w:p>
    <w:p w14:paraId="48EE39D4" w14:textId="77777777" w:rsidR="00ED7FA9" w:rsidRPr="003532AC" w:rsidRDefault="00000000" w:rsidP="007142FD">
      <w:pPr>
        <w:pStyle w:val="Bezodstpw"/>
        <w:jc w:val="both"/>
        <w:rPr>
          <w:rFonts w:ascii="Calibri" w:hAnsi="Calibri" w:cs="Calibri"/>
          <w:sz w:val="20"/>
          <w:szCs w:val="20"/>
          <w:lang w:val="pl-PL"/>
        </w:rPr>
      </w:pPr>
      <w:r w:rsidRPr="003532AC">
        <w:rPr>
          <w:rFonts w:ascii="Calibri" w:hAnsi="Calibri" w:cs="Calibri"/>
          <w:sz w:val="20"/>
          <w:szCs w:val="20"/>
          <w:lang w:val="pl-PL"/>
        </w:rPr>
        <w:t>- zapoznałem się z opisem przedmiotu zamówienia i nie wnoszę do niego zastrzeżeń oraz wyrażam zgodę na warunki płatności określone w zapytaniu ofertowym;</w:t>
      </w:r>
    </w:p>
    <w:p w14:paraId="2DA19191" w14:textId="0D528434" w:rsidR="003532AC" w:rsidRPr="003532AC" w:rsidRDefault="00DB64EC" w:rsidP="007142FD">
      <w:pPr>
        <w:pStyle w:val="Bezodstpw"/>
        <w:jc w:val="both"/>
        <w:rPr>
          <w:rFonts w:ascii="Calibri" w:hAnsi="Calibri" w:cs="Calibri"/>
          <w:sz w:val="20"/>
          <w:szCs w:val="20"/>
          <w:lang w:val="pl-PL"/>
        </w:rPr>
      </w:pPr>
      <w:r w:rsidRPr="003532AC">
        <w:rPr>
          <w:rFonts w:ascii="Calibri" w:hAnsi="Calibri" w:cs="Calibri"/>
          <w:sz w:val="20"/>
          <w:szCs w:val="20"/>
          <w:lang w:val="pl-PL"/>
        </w:rPr>
        <w:t>- zobowiązuję się do wykonania zamówienia zgodnie z dokumentacją projektową oraz projektem stałej</w:t>
      </w:r>
      <w:r w:rsidR="007142FD">
        <w:rPr>
          <w:rFonts w:ascii="Calibri" w:hAnsi="Calibri" w:cs="Calibri"/>
          <w:sz w:val="20"/>
          <w:szCs w:val="20"/>
          <w:lang w:val="pl-PL"/>
        </w:rPr>
        <w:br/>
      </w:r>
      <w:r w:rsidRPr="003532AC">
        <w:rPr>
          <w:rFonts w:ascii="Calibri" w:hAnsi="Calibri" w:cs="Calibri"/>
          <w:sz w:val="20"/>
          <w:szCs w:val="20"/>
          <w:lang w:val="pl-PL"/>
        </w:rPr>
        <w:t xml:space="preserve"> i tymczasowej organizacji ruc</w:t>
      </w:r>
      <w:r w:rsidR="003532AC" w:rsidRPr="003532AC">
        <w:rPr>
          <w:rFonts w:ascii="Calibri" w:hAnsi="Calibri" w:cs="Calibri"/>
          <w:sz w:val="20"/>
          <w:szCs w:val="20"/>
          <w:lang w:val="pl-PL"/>
        </w:rPr>
        <w:t>hu</w:t>
      </w:r>
      <w:r w:rsidR="0034746A">
        <w:rPr>
          <w:rFonts w:ascii="Calibri" w:hAnsi="Calibri" w:cs="Calibri"/>
          <w:sz w:val="20"/>
          <w:szCs w:val="20"/>
          <w:lang w:val="pl-PL"/>
        </w:rPr>
        <w:t>;</w:t>
      </w:r>
    </w:p>
    <w:p w14:paraId="2A1E689B" w14:textId="31A67B49" w:rsidR="00DB64EC" w:rsidRPr="003532AC" w:rsidRDefault="003532AC" w:rsidP="007142FD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3532AC">
        <w:rPr>
          <w:rFonts w:ascii="Calibri" w:hAnsi="Calibri" w:cs="Calibri"/>
          <w:sz w:val="20"/>
          <w:szCs w:val="20"/>
          <w:lang w:val="pl-PL"/>
        </w:rPr>
        <w:t>-</w:t>
      </w:r>
      <w:r w:rsidR="007142FD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3532AC">
        <w:rPr>
          <w:rFonts w:ascii="Calibri" w:hAnsi="Calibri" w:cs="Calibri"/>
          <w:sz w:val="20"/>
          <w:szCs w:val="20"/>
          <w:lang w:val="pl-PL"/>
        </w:rPr>
        <w:t>dyspon</w:t>
      </w:r>
      <w:r>
        <w:rPr>
          <w:rFonts w:ascii="Calibri" w:hAnsi="Calibri" w:cs="Calibri"/>
          <w:sz w:val="20"/>
          <w:szCs w:val="20"/>
          <w:lang w:val="pl-PL"/>
        </w:rPr>
        <w:t xml:space="preserve">uję </w:t>
      </w:r>
      <w:r w:rsidRPr="003532AC">
        <w:rPr>
          <w:rFonts w:ascii="Calibri" w:hAnsi="Calibri" w:cs="Calibri"/>
          <w:sz w:val="20"/>
          <w:szCs w:val="20"/>
          <w:lang w:val="pl-PL"/>
        </w:rPr>
        <w:t>potencjałem technicznym</w:t>
      </w:r>
      <w:r w:rsidR="0034746A">
        <w:rPr>
          <w:rFonts w:ascii="Calibri" w:hAnsi="Calibri" w:cs="Calibri"/>
          <w:sz w:val="20"/>
          <w:szCs w:val="20"/>
          <w:lang w:val="pl-PL"/>
        </w:rPr>
        <w:t>;</w:t>
      </w:r>
      <w:r w:rsidRPr="003532AC">
        <w:rPr>
          <w:rFonts w:ascii="Calibri" w:hAnsi="Calibri" w:cs="Calibri"/>
          <w:sz w:val="20"/>
          <w:szCs w:val="20"/>
          <w:lang w:val="pl-PL"/>
        </w:rPr>
        <w:br/>
        <w:t>- dyspon</w:t>
      </w:r>
      <w:r>
        <w:rPr>
          <w:rFonts w:ascii="Calibri" w:hAnsi="Calibri" w:cs="Calibri"/>
          <w:sz w:val="20"/>
          <w:szCs w:val="20"/>
          <w:lang w:val="pl-PL"/>
        </w:rPr>
        <w:t>uję</w:t>
      </w:r>
      <w:r w:rsidRPr="003532AC">
        <w:rPr>
          <w:rFonts w:ascii="Calibri" w:hAnsi="Calibri" w:cs="Calibri"/>
          <w:sz w:val="20"/>
          <w:szCs w:val="20"/>
          <w:lang w:val="pl-PL"/>
        </w:rPr>
        <w:t xml:space="preserve"> osobami zdolnymi do wykonania zamówienia</w:t>
      </w:r>
      <w:r w:rsidR="0034746A">
        <w:rPr>
          <w:rFonts w:ascii="Calibri" w:hAnsi="Calibri" w:cs="Calibri"/>
          <w:sz w:val="20"/>
          <w:szCs w:val="20"/>
          <w:lang w:val="pl-PL"/>
        </w:rPr>
        <w:t>;</w:t>
      </w:r>
      <w:r w:rsidRPr="003532AC">
        <w:rPr>
          <w:rFonts w:ascii="Calibri" w:hAnsi="Calibri" w:cs="Calibri"/>
          <w:sz w:val="20"/>
          <w:szCs w:val="20"/>
          <w:lang w:val="pl-PL"/>
        </w:rPr>
        <w:br/>
        <w:t>- posiada</w:t>
      </w:r>
      <w:r>
        <w:rPr>
          <w:rFonts w:ascii="Calibri" w:hAnsi="Calibri" w:cs="Calibri"/>
          <w:sz w:val="20"/>
          <w:szCs w:val="20"/>
          <w:lang w:val="pl-PL"/>
        </w:rPr>
        <w:t>m niezbędne</w:t>
      </w:r>
      <w:r w:rsidRPr="003532AC">
        <w:rPr>
          <w:rFonts w:ascii="Calibri" w:hAnsi="Calibri" w:cs="Calibri"/>
          <w:sz w:val="20"/>
          <w:szCs w:val="20"/>
          <w:lang w:val="pl-PL"/>
        </w:rPr>
        <w:t xml:space="preserve"> uprawnie</w:t>
      </w:r>
      <w:r>
        <w:rPr>
          <w:rFonts w:ascii="Calibri" w:hAnsi="Calibri" w:cs="Calibri"/>
          <w:sz w:val="20"/>
          <w:szCs w:val="20"/>
          <w:lang w:val="pl-PL"/>
        </w:rPr>
        <w:t xml:space="preserve">nia do wykonania </w:t>
      </w:r>
      <w:r w:rsidR="0034746A">
        <w:rPr>
          <w:rFonts w:ascii="Calibri" w:hAnsi="Calibri" w:cs="Calibri"/>
          <w:sz w:val="20"/>
          <w:szCs w:val="20"/>
          <w:lang w:val="pl-PL"/>
        </w:rPr>
        <w:t>zamówienia;</w:t>
      </w:r>
    </w:p>
    <w:p w14:paraId="762D47B7" w14:textId="77777777" w:rsidR="00ED7FA9" w:rsidRPr="003532AC" w:rsidRDefault="00000000" w:rsidP="007142FD">
      <w:pPr>
        <w:pStyle w:val="Bezodstpw"/>
        <w:jc w:val="both"/>
        <w:rPr>
          <w:rFonts w:ascii="Calibri" w:hAnsi="Calibri" w:cs="Calibri"/>
          <w:sz w:val="20"/>
          <w:szCs w:val="20"/>
          <w:lang w:val="pl-PL"/>
        </w:rPr>
      </w:pPr>
      <w:r w:rsidRPr="003532AC">
        <w:rPr>
          <w:rFonts w:ascii="Calibri" w:hAnsi="Calibri" w:cs="Calibri"/>
          <w:sz w:val="20"/>
          <w:szCs w:val="20"/>
          <w:lang w:val="pl-PL"/>
        </w:rPr>
        <w:t>- w cenie oferty zostały uwzględnione wszystkie koszty wykonania zamówienia;</w:t>
      </w:r>
    </w:p>
    <w:p w14:paraId="42251F2E" w14:textId="62CD6790" w:rsidR="00ED7FA9" w:rsidRPr="007142FD" w:rsidRDefault="00000000" w:rsidP="007142FD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7142FD">
        <w:rPr>
          <w:rFonts w:ascii="Calibri" w:hAnsi="Calibri" w:cs="Calibri"/>
          <w:sz w:val="20"/>
          <w:szCs w:val="20"/>
          <w:lang w:val="pl-PL"/>
        </w:rPr>
        <w:t>-</w:t>
      </w:r>
      <w:r w:rsidR="007142FD" w:rsidRPr="007142FD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7142FD">
        <w:rPr>
          <w:rFonts w:ascii="Calibri" w:hAnsi="Calibri" w:cs="Calibri"/>
          <w:sz w:val="20"/>
          <w:szCs w:val="20"/>
          <w:lang w:val="pl-PL"/>
        </w:rPr>
        <w:t>zapoznałem się ze wzorem umowy stanowiącym załącznik do zapytania ofertowego</w:t>
      </w:r>
      <w:r w:rsidR="00DB64EC" w:rsidRPr="007142FD">
        <w:rPr>
          <w:rFonts w:ascii="Calibri" w:hAnsi="Calibri" w:cs="Calibri"/>
          <w:sz w:val="20"/>
          <w:szCs w:val="20"/>
          <w:lang w:val="pl-PL"/>
        </w:rPr>
        <w:br/>
      </w:r>
      <w:r w:rsidRPr="007142FD">
        <w:rPr>
          <w:rFonts w:ascii="Calibri" w:hAnsi="Calibri" w:cs="Calibri"/>
          <w:sz w:val="20"/>
          <w:szCs w:val="20"/>
          <w:lang w:val="pl-PL"/>
        </w:rPr>
        <w:t xml:space="preserve"> i zobowiązuję się, w przypadku wyboru mojej oferty, do zawarcia umowy na warunkach w niej określonych.</w:t>
      </w:r>
    </w:p>
    <w:p w14:paraId="252A108A" w14:textId="77777777" w:rsidR="00ED7FA9" w:rsidRPr="00DB64EC" w:rsidRDefault="00ED7FA9" w:rsidP="00DB64EC">
      <w:pPr>
        <w:pStyle w:val="Bezodstpw"/>
        <w:jc w:val="both"/>
        <w:rPr>
          <w:rFonts w:ascii="Calibri" w:hAnsi="Calibri" w:cs="Calibri"/>
          <w:sz w:val="20"/>
          <w:szCs w:val="20"/>
          <w:lang w:val="pl-PL"/>
        </w:rPr>
      </w:pPr>
    </w:p>
    <w:p w14:paraId="59C93607" w14:textId="77777777" w:rsidR="00ED7FA9" w:rsidRPr="00924D4D" w:rsidRDefault="00000000" w:rsidP="00DB64EC">
      <w:pPr>
        <w:pStyle w:val="Bezodstpw"/>
        <w:rPr>
          <w:rFonts w:ascii="Calibri" w:hAnsi="Calibri" w:cs="Calibri"/>
          <w:b/>
          <w:bCs/>
          <w:sz w:val="20"/>
          <w:szCs w:val="20"/>
          <w:lang w:val="pl-PL"/>
        </w:rPr>
      </w:pPr>
      <w:r w:rsidRPr="00924D4D">
        <w:rPr>
          <w:rFonts w:ascii="Calibri" w:hAnsi="Calibri" w:cs="Calibri"/>
          <w:b/>
          <w:bCs/>
          <w:sz w:val="20"/>
          <w:szCs w:val="20"/>
          <w:lang w:val="pl-PL"/>
        </w:rPr>
        <w:t>Potwierdzam:</w:t>
      </w:r>
    </w:p>
    <w:p w14:paraId="172A97B7" w14:textId="14064718" w:rsidR="00ED7FA9" w:rsidRPr="00DB64EC" w:rsidRDefault="00924D4D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- </w:t>
      </w:r>
      <w:r w:rsidRPr="00DB64EC">
        <w:rPr>
          <w:rFonts w:ascii="Calibri" w:hAnsi="Calibri" w:cs="Calibri"/>
          <w:sz w:val="20"/>
          <w:szCs w:val="20"/>
          <w:lang w:val="pl-PL"/>
        </w:rPr>
        <w:t>realizację przedmiotu zamówienia do dnia 17.04.2026 r.;</w:t>
      </w:r>
    </w:p>
    <w:p w14:paraId="580B13E8" w14:textId="0A275728" w:rsidR="00ED7FA9" w:rsidRPr="00DB64EC" w:rsidRDefault="00924D4D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- </w:t>
      </w:r>
      <w:r w:rsidRPr="00DB64EC">
        <w:rPr>
          <w:rFonts w:ascii="Calibri" w:hAnsi="Calibri" w:cs="Calibri"/>
          <w:sz w:val="20"/>
          <w:szCs w:val="20"/>
          <w:lang w:val="pl-PL"/>
        </w:rPr>
        <w:t>udzielenie gwarancji na okres 36 miesięcy;</w:t>
      </w:r>
    </w:p>
    <w:p w14:paraId="3C078F9C" w14:textId="33975D2F" w:rsidR="00ED7FA9" w:rsidRPr="00DB64EC" w:rsidRDefault="00924D4D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- </w:t>
      </w:r>
      <w:r w:rsidRPr="00DB64EC">
        <w:rPr>
          <w:rFonts w:ascii="Calibri" w:hAnsi="Calibri" w:cs="Calibri"/>
          <w:sz w:val="20"/>
          <w:szCs w:val="20"/>
          <w:lang w:val="pl-PL"/>
        </w:rPr>
        <w:t>Inne warunki realizacji zamówienia (jeżeli dotyczy):</w:t>
      </w:r>
    </w:p>
    <w:p w14:paraId="091D35D5" w14:textId="77777777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……………………………………………………………………………………………………………………….</w:t>
      </w:r>
    </w:p>
    <w:p w14:paraId="40A6DDE8" w14:textId="77777777" w:rsidR="00ED7FA9" w:rsidRPr="00DB64EC" w:rsidRDefault="00ED7FA9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</w:p>
    <w:p w14:paraId="5C9BE997" w14:textId="77777777" w:rsidR="00ED7FA9" w:rsidRPr="00DB64EC" w:rsidRDefault="00000000" w:rsidP="00DB64EC">
      <w:pPr>
        <w:pStyle w:val="Bezodstpw"/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45D3DAA" w14:textId="77777777" w:rsidR="00ED7FA9" w:rsidRDefault="00ED7FA9" w:rsidP="00DB64EC">
      <w:pPr>
        <w:rPr>
          <w:lang w:val="pl-PL"/>
        </w:rPr>
      </w:pPr>
    </w:p>
    <w:p w14:paraId="364D3AE9" w14:textId="77777777" w:rsidR="00DB64EC" w:rsidRDefault="00DB64EC" w:rsidP="00DB64EC">
      <w:pPr>
        <w:rPr>
          <w:lang w:val="pl-PL"/>
        </w:rPr>
      </w:pPr>
    </w:p>
    <w:p w14:paraId="7FB57CD4" w14:textId="77777777" w:rsidR="00DB64EC" w:rsidRPr="00DB64EC" w:rsidRDefault="00DB64EC" w:rsidP="00DB64EC">
      <w:pPr>
        <w:rPr>
          <w:lang w:val="pl-PL"/>
        </w:rPr>
      </w:pPr>
    </w:p>
    <w:p w14:paraId="68138D9A" w14:textId="77777777" w:rsidR="00ED7FA9" w:rsidRPr="00DB64EC" w:rsidRDefault="00000000">
      <w:pPr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……………………………………………</w:t>
      </w:r>
    </w:p>
    <w:p w14:paraId="512C4DE5" w14:textId="77777777" w:rsidR="00ED7FA9" w:rsidRPr="00DB64EC" w:rsidRDefault="00000000">
      <w:pPr>
        <w:rPr>
          <w:rFonts w:ascii="Calibri" w:hAnsi="Calibri" w:cs="Calibri"/>
          <w:sz w:val="20"/>
          <w:szCs w:val="20"/>
          <w:lang w:val="pl-PL"/>
        </w:rPr>
      </w:pPr>
      <w:r w:rsidRPr="00DB64EC">
        <w:rPr>
          <w:rFonts w:ascii="Calibri" w:hAnsi="Calibri" w:cs="Calibri"/>
          <w:sz w:val="20"/>
          <w:szCs w:val="20"/>
          <w:lang w:val="pl-PL"/>
        </w:rPr>
        <w:t>data, podpis wykonawcy/osoby upoważnionej</w:t>
      </w:r>
    </w:p>
    <w:sectPr w:rsidR="00ED7FA9" w:rsidRPr="00DB64E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0031674">
    <w:abstractNumId w:val="8"/>
  </w:num>
  <w:num w:numId="2" w16cid:durableId="525875879">
    <w:abstractNumId w:val="6"/>
  </w:num>
  <w:num w:numId="3" w16cid:durableId="49037342">
    <w:abstractNumId w:val="5"/>
  </w:num>
  <w:num w:numId="4" w16cid:durableId="1477718637">
    <w:abstractNumId w:val="4"/>
  </w:num>
  <w:num w:numId="5" w16cid:durableId="894119973">
    <w:abstractNumId w:val="7"/>
  </w:num>
  <w:num w:numId="6" w16cid:durableId="431705439">
    <w:abstractNumId w:val="3"/>
  </w:num>
  <w:num w:numId="7" w16cid:durableId="846988278">
    <w:abstractNumId w:val="2"/>
  </w:num>
  <w:num w:numId="8" w16cid:durableId="829298933">
    <w:abstractNumId w:val="1"/>
  </w:num>
  <w:num w:numId="9" w16cid:durableId="82439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1D3C"/>
    <w:rsid w:val="0015074B"/>
    <w:rsid w:val="0029639D"/>
    <w:rsid w:val="00326F90"/>
    <w:rsid w:val="0034746A"/>
    <w:rsid w:val="003532AC"/>
    <w:rsid w:val="006E7F98"/>
    <w:rsid w:val="007142FD"/>
    <w:rsid w:val="007F580D"/>
    <w:rsid w:val="00911503"/>
    <w:rsid w:val="00924D4D"/>
    <w:rsid w:val="00AA1D8D"/>
    <w:rsid w:val="00B47730"/>
    <w:rsid w:val="00BB2611"/>
    <w:rsid w:val="00C47F96"/>
    <w:rsid w:val="00CB0664"/>
    <w:rsid w:val="00DB64EC"/>
    <w:rsid w:val="00ED7FA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91FE69"/>
  <w14:defaultImageDpi w14:val="300"/>
  <w15:docId w15:val="{4CD06650-8B22-4879-8AF8-47D07B174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OSIR Wyspiarz</cp:lastModifiedBy>
  <cp:revision>4</cp:revision>
  <dcterms:created xsi:type="dcterms:W3CDTF">2026-03-11T13:41:00Z</dcterms:created>
  <dcterms:modified xsi:type="dcterms:W3CDTF">2026-03-11T13:47:00Z</dcterms:modified>
  <cp:category/>
</cp:coreProperties>
</file>