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08697D" w14:textId="77777777" w:rsidR="00CF04F7" w:rsidRPr="00980739" w:rsidRDefault="00CF04F7" w:rsidP="009E7D0C">
      <w:pPr>
        <w:pStyle w:val="Bezodstpw"/>
        <w:rPr>
          <w:rFonts w:ascii="Arial" w:hAnsi="Arial" w:cs="Arial"/>
          <w:sz w:val="12"/>
        </w:rPr>
      </w:pPr>
    </w:p>
    <w:p w14:paraId="3D9745CF" w14:textId="3FFF9801" w:rsidR="009E7D0C" w:rsidRPr="00C341C4" w:rsidRDefault="009E7D0C" w:rsidP="009E7D0C">
      <w:pPr>
        <w:pStyle w:val="Bezodstpw"/>
        <w:rPr>
          <w:rFonts w:ascii="Arial" w:hAnsi="Arial" w:cs="Arial"/>
        </w:rPr>
      </w:pPr>
      <w:r w:rsidRPr="00C341C4">
        <w:rPr>
          <w:rFonts w:ascii="Arial" w:hAnsi="Arial" w:cs="Arial"/>
        </w:rPr>
        <w:t>Nr referencyjny:</w:t>
      </w:r>
      <w:r w:rsidR="008A43FC" w:rsidRPr="00C341C4">
        <w:rPr>
          <w:rFonts w:ascii="Arial" w:hAnsi="Arial" w:cs="Arial"/>
        </w:rPr>
        <w:t xml:space="preserve"> </w:t>
      </w:r>
      <w:r w:rsidR="00943060">
        <w:rPr>
          <w:rFonts w:ascii="Arial" w:hAnsi="Arial" w:cs="Arial"/>
        </w:rPr>
        <w:t>KPT-DPR.270.4.6</w:t>
      </w:r>
      <w:r w:rsidR="00801BCA">
        <w:rPr>
          <w:rFonts w:ascii="Arial" w:hAnsi="Arial" w:cs="Arial"/>
        </w:rPr>
        <w:t>.2026</w:t>
      </w:r>
    </w:p>
    <w:p w14:paraId="64540D8B" w14:textId="24202CEF" w:rsidR="00760FF7" w:rsidRPr="00C341C4" w:rsidRDefault="00DA509A" w:rsidP="00760FF7">
      <w:pPr>
        <w:pStyle w:val="Bezodstpw"/>
        <w:jc w:val="right"/>
        <w:rPr>
          <w:rFonts w:ascii="Arial" w:hAnsi="Arial" w:cs="Arial"/>
        </w:rPr>
      </w:pPr>
      <w:r w:rsidRPr="00C341C4">
        <w:rPr>
          <w:rFonts w:ascii="Arial" w:hAnsi="Arial" w:cs="Arial"/>
        </w:rPr>
        <w:t xml:space="preserve">Załącznik nr </w:t>
      </w:r>
      <w:r w:rsidR="00C341C4" w:rsidRPr="00C341C4">
        <w:rPr>
          <w:rFonts w:ascii="Arial" w:hAnsi="Arial" w:cs="Arial"/>
        </w:rPr>
        <w:t>9</w:t>
      </w:r>
      <w:r w:rsidR="0029492E" w:rsidRPr="00C341C4">
        <w:rPr>
          <w:rFonts w:ascii="Arial" w:hAnsi="Arial" w:cs="Arial"/>
        </w:rPr>
        <w:t xml:space="preserve"> do SWZ</w:t>
      </w:r>
    </w:p>
    <w:p w14:paraId="75CB132F" w14:textId="7E38DFFA" w:rsidR="00F609D7" w:rsidRPr="00C341C4" w:rsidRDefault="00DA509A" w:rsidP="00DA509A">
      <w:pPr>
        <w:tabs>
          <w:tab w:val="left" w:pos="1140"/>
        </w:tabs>
        <w:rPr>
          <w:rFonts w:ascii="Arial" w:hAnsi="Arial" w:cs="Arial"/>
          <w:b/>
        </w:rPr>
      </w:pPr>
      <w:r w:rsidRPr="00C341C4">
        <w:rPr>
          <w:rFonts w:ascii="Arial" w:hAnsi="Arial" w:cs="Arial"/>
          <w:b/>
        </w:rPr>
        <w:tab/>
      </w:r>
    </w:p>
    <w:p w14:paraId="3807D2A1" w14:textId="4391E8DC" w:rsidR="00C341C4" w:rsidRPr="00C341C4" w:rsidRDefault="00C341C4" w:rsidP="00C341C4">
      <w:pPr>
        <w:spacing w:before="120"/>
        <w:jc w:val="right"/>
        <w:rPr>
          <w:rFonts w:ascii="Arial" w:hAnsi="Arial" w:cs="Arial"/>
        </w:rPr>
      </w:pPr>
      <w:r w:rsidRPr="00C341C4">
        <w:rPr>
          <w:rFonts w:ascii="Arial" w:hAnsi="Arial" w:cs="Arial"/>
        </w:rPr>
        <w:t>..................................., dn</w:t>
      </w:r>
      <w:r w:rsidR="004C47F0">
        <w:rPr>
          <w:rFonts w:ascii="Arial" w:hAnsi="Arial" w:cs="Arial"/>
        </w:rPr>
        <w:t xml:space="preserve">ia ....................... 2026 </w:t>
      </w:r>
      <w:r w:rsidRPr="00C341C4">
        <w:rPr>
          <w:rFonts w:ascii="Arial" w:hAnsi="Arial" w:cs="Arial"/>
        </w:rPr>
        <w:t>r.</w:t>
      </w:r>
    </w:p>
    <w:p w14:paraId="4A64EFDD" w14:textId="1F282D54" w:rsidR="009E1C8A" w:rsidRPr="00C341C4" w:rsidRDefault="009E1C8A" w:rsidP="00C341C4">
      <w:pPr>
        <w:spacing w:before="120"/>
        <w:rPr>
          <w:rFonts w:ascii="Arial" w:hAnsi="Arial" w:cs="Arial"/>
        </w:rPr>
      </w:pPr>
      <w:r w:rsidRPr="00C341C4">
        <w:rPr>
          <w:rFonts w:ascii="Arial" w:hAnsi="Arial" w:cs="Arial"/>
        </w:rPr>
        <w:t>................................................................</w:t>
      </w:r>
      <w:r w:rsidRPr="00C341C4">
        <w:rPr>
          <w:rFonts w:ascii="Arial" w:hAnsi="Arial" w:cs="Arial"/>
        </w:rPr>
        <w:tab/>
        <w:t xml:space="preserve">      </w:t>
      </w:r>
      <w:r w:rsidR="00EC6B7B" w:rsidRPr="00C341C4">
        <w:rPr>
          <w:rFonts w:ascii="Arial" w:hAnsi="Arial" w:cs="Arial"/>
        </w:rPr>
        <w:tab/>
      </w:r>
      <w:r w:rsidR="00EC6B7B" w:rsidRPr="00C341C4">
        <w:rPr>
          <w:rFonts w:ascii="Arial" w:hAnsi="Arial" w:cs="Arial"/>
        </w:rPr>
        <w:tab/>
      </w:r>
      <w:r w:rsidR="00EC6B7B" w:rsidRPr="00C341C4">
        <w:rPr>
          <w:rFonts w:ascii="Arial" w:hAnsi="Arial" w:cs="Arial"/>
        </w:rPr>
        <w:tab/>
      </w:r>
      <w:r w:rsidR="008E4166" w:rsidRPr="00C341C4">
        <w:rPr>
          <w:rFonts w:ascii="Arial" w:hAnsi="Arial" w:cs="Arial"/>
        </w:rPr>
        <w:t xml:space="preserve">                                     </w:t>
      </w:r>
      <w:r w:rsidR="00CB6878" w:rsidRPr="00C341C4">
        <w:rPr>
          <w:rFonts w:ascii="Arial" w:hAnsi="Arial" w:cs="Arial"/>
        </w:rPr>
        <w:t xml:space="preserve">        </w:t>
      </w:r>
      <w:r w:rsidR="00090709" w:rsidRPr="00C341C4">
        <w:rPr>
          <w:rFonts w:ascii="Arial" w:hAnsi="Arial" w:cs="Arial"/>
        </w:rPr>
        <w:tab/>
      </w:r>
      <w:r w:rsidR="00090709" w:rsidRPr="00C341C4">
        <w:rPr>
          <w:rFonts w:ascii="Arial" w:hAnsi="Arial" w:cs="Arial"/>
        </w:rPr>
        <w:tab/>
      </w:r>
      <w:r w:rsidR="00090709" w:rsidRPr="00C341C4">
        <w:rPr>
          <w:rFonts w:ascii="Arial" w:hAnsi="Arial" w:cs="Arial"/>
        </w:rPr>
        <w:tab/>
      </w:r>
      <w:r w:rsidR="00090709" w:rsidRPr="00C341C4">
        <w:rPr>
          <w:rFonts w:ascii="Arial" w:hAnsi="Arial" w:cs="Arial"/>
        </w:rPr>
        <w:tab/>
      </w:r>
      <w:r w:rsidR="00CB6878" w:rsidRPr="00C341C4">
        <w:rPr>
          <w:rFonts w:ascii="Arial" w:hAnsi="Arial" w:cs="Arial"/>
        </w:rPr>
        <w:t xml:space="preserve">     </w:t>
      </w:r>
      <w:r w:rsidR="008E4166" w:rsidRPr="00C341C4">
        <w:rPr>
          <w:rFonts w:ascii="Arial" w:hAnsi="Arial" w:cs="Arial"/>
        </w:rPr>
        <w:t xml:space="preserve"> </w:t>
      </w:r>
    </w:p>
    <w:p w14:paraId="1D52BCBE" w14:textId="77777777" w:rsidR="009E1C8A" w:rsidRPr="00C341C4" w:rsidRDefault="00CB6878" w:rsidP="009E1C8A">
      <w:pPr>
        <w:ind w:right="39"/>
        <w:rPr>
          <w:rFonts w:ascii="Arial" w:eastAsia="Batang" w:hAnsi="Arial" w:cs="Arial"/>
          <w:i/>
        </w:rPr>
      </w:pPr>
      <w:r w:rsidRPr="00C341C4">
        <w:rPr>
          <w:rFonts w:ascii="Arial" w:eastAsia="Batang" w:hAnsi="Arial" w:cs="Arial"/>
          <w:i/>
        </w:rPr>
        <w:t xml:space="preserve">            </w:t>
      </w:r>
      <w:r w:rsidR="009E1C8A" w:rsidRPr="00C341C4">
        <w:rPr>
          <w:rFonts w:ascii="Arial" w:eastAsia="Batang" w:hAnsi="Arial" w:cs="Arial"/>
          <w:i/>
        </w:rPr>
        <w:t xml:space="preserve"> </w:t>
      </w:r>
      <w:r w:rsidR="009E1C8A" w:rsidRPr="0021479D">
        <w:rPr>
          <w:rFonts w:ascii="Arial" w:eastAsia="Batang" w:hAnsi="Arial" w:cs="Arial"/>
          <w:i/>
          <w:sz w:val="22"/>
        </w:rPr>
        <w:t xml:space="preserve"> (Nazwa i adres Wykonawcy)</w:t>
      </w:r>
    </w:p>
    <w:p w14:paraId="0A1F7522" w14:textId="77777777" w:rsidR="00DA509A" w:rsidRDefault="00DA509A" w:rsidP="00DA509A">
      <w:pPr>
        <w:rPr>
          <w:rFonts w:ascii="Arial" w:hAnsi="Arial" w:cs="Arial"/>
        </w:rPr>
      </w:pPr>
    </w:p>
    <w:p w14:paraId="128056A5" w14:textId="77777777" w:rsidR="00F2737E" w:rsidRPr="00C341C4" w:rsidRDefault="00F2737E" w:rsidP="00980739">
      <w:pPr>
        <w:spacing w:line="276" w:lineRule="auto"/>
        <w:contextualSpacing/>
        <w:rPr>
          <w:rFonts w:ascii="Arial" w:hAnsi="Arial" w:cs="Arial"/>
          <w:b/>
        </w:rPr>
      </w:pPr>
    </w:p>
    <w:p w14:paraId="73DD3DFD" w14:textId="1775851D" w:rsidR="00EC6B7B" w:rsidRDefault="00EC6B7B" w:rsidP="00EC6B7B">
      <w:pPr>
        <w:spacing w:line="276" w:lineRule="auto"/>
        <w:contextualSpacing/>
        <w:jc w:val="center"/>
        <w:rPr>
          <w:rFonts w:ascii="Arial" w:hAnsi="Arial" w:cs="Arial"/>
          <w:b/>
        </w:rPr>
      </w:pPr>
      <w:r w:rsidRPr="00C341C4">
        <w:rPr>
          <w:rFonts w:ascii="Arial" w:hAnsi="Arial" w:cs="Arial"/>
          <w:b/>
        </w:rPr>
        <w:t xml:space="preserve">WYKAZ WYKONANYCH  </w:t>
      </w:r>
      <w:r w:rsidR="00A06D0B" w:rsidRPr="00C341C4">
        <w:rPr>
          <w:rFonts w:ascii="Arial" w:hAnsi="Arial" w:cs="Arial"/>
          <w:b/>
        </w:rPr>
        <w:t>USŁUG</w:t>
      </w:r>
      <w:r w:rsidRPr="00C341C4">
        <w:rPr>
          <w:rFonts w:ascii="Arial" w:hAnsi="Arial" w:cs="Arial"/>
          <w:b/>
        </w:rPr>
        <w:t xml:space="preserve"> W CIĄGU OSTATNICH </w:t>
      </w:r>
      <w:r w:rsidR="00A06D0B" w:rsidRPr="00C341C4">
        <w:rPr>
          <w:rFonts w:ascii="Arial" w:hAnsi="Arial" w:cs="Arial"/>
          <w:b/>
        </w:rPr>
        <w:t>3</w:t>
      </w:r>
      <w:r w:rsidRPr="00C341C4">
        <w:rPr>
          <w:rFonts w:ascii="Arial" w:hAnsi="Arial" w:cs="Arial"/>
          <w:b/>
        </w:rPr>
        <w:t xml:space="preserve"> LAT, A JEŻELI OKRES PROWADZENIA DZIAŁALNOŚCI JEST KRÓTSZY – W TYM OKRESIE</w:t>
      </w:r>
    </w:p>
    <w:p w14:paraId="09A00C4C" w14:textId="4B8A0D5D" w:rsidR="00CB6878" w:rsidRPr="00C341C4" w:rsidRDefault="00EC6B7B" w:rsidP="00EC6B7B">
      <w:pPr>
        <w:jc w:val="center"/>
        <w:rPr>
          <w:rFonts w:ascii="Arial" w:hAnsi="Arial" w:cs="Arial"/>
        </w:rPr>
      </w:pPr>
      <w:r w:rsidRPr="00C341C4">
        <w:rPr>
          <w:rFonts w:ascii="Arial" w:hAnsi="Arial" w:cs="Arial"/>
        </w:rPr>
        <w:t xml:space="preserve">Składany do zadania </w:t>
      </w:r>
    </w:p>
    <w:p w14:paraId="151C4CA5" w14:textId="77777777" w:rsidR="00F46E5F" w:rsidRPr="00C341C4" w:rsidRDefault="00F46E5F" w:rsidP="00EC6B7B">
      <w:pPr>
        <w:jc w:val="center"/>
        <w:rPr>
          <w:rFonts w:ascii="Arial" w:hAnsi="Arial" w:cs="Arial"/>
        </w:rPr>
      </w:pPr>
    </w:p>
    <w:p w14:paraId="6E806E0A" w14:textId="77777777" w:rsidR="00943060" w:rsidRPr="004274B3" w:rsidRDefault="00943060" w:rsidP="00943060">
      <w:pPr>
        <w:shd w:val="clear" w:color="auto" w:fill="D9E2F3" w:themeFill="accent1" w:themeFillTint="33"/>
        <w:spacing w:line="276" w:lineRule="auto"/>
        <w:jc w:val="center"/>
        <w:rPr>
          <w:rFonts w:ascii="Arial" w:hAnsi="Arial" w:cs="Arial"/>
          <w:b/>
          <w:bCs/>
          <w:iCs/>
        </w:rPr>
      </w:pPr>
    </w:p>
    <w:p w14:paraId="500A58EA" w14:textId="77777777" w:rsidR="00943060" w:rsidRDefault="00943060" w:rsidP="00943060">
      <w:pPr>
        <w:shd w:val="clear" w:color="auto" w:fill="D9E2F3" w:themeFill="accent1" w:themeFillTint="33"/>
        <w:jc w:val="center"/>
        <w:rPr>
          <w:rFonts w:ascii="Arial" w:hAnsi="Arial" w:cs="Arial"/>
          <w:b/>
        </w:rPr>
      </w:pPr>
      <w:r w:rsidRPr="00D657F8">
        <w:rPr>
          <w:rFonts w:ascii="Arial" w:hAnsi="Arial" w:cs="Arial"/>
          <w:b/>
        </w:rPr>
        <w:t xml:space="preserve">Zakup usług szkoleniowych z zakresu kompetencji językowych – język angielski </w:t>
      </w:r>
      <w:r>
        <w:rPr>
          <w:rFonts w:ascii="Arial" w:hAnsi="Arial" w:cs="Arial"/>
          <w:b/>
        </w:rPr>
        <w:br/>
      </w:r>
      <w:r w:rsidRPr="00D657F8">
        <w:rPr>
          <w:rFonts w:ascii="Arial" w:hAnsi="Arial" w:cs="Arial"/>
          <w:b/>
        </w:rPr>
        <w:t>w ramach projektu pn. „Wzmocnienie potencjału KPT”</w:t>
      </w:r>
    </w:p>
    <w:p w14:paraId="045AAC1C" w14:textId="77777777" w:rsidR="00514EB9" w:rsidRPr="005E3CE7" w:rsidRDefault="00514EB9" w:rsidP="00943060">
      <w:pPr>
        <w:shd w:val="clear" w:color="auto" w:fill="D9E2F3" w:themeFill="accent1" w:themeFillTint="33"/>
        <w:spacing w:line="276" w:lineRule="auto"/>
        <w:rPr>
          <w:rFonts w:ascii="Arial" w:hAnsi="Arial" w:cs="Arial"/>
          <w:b/>
          <w:sz w:val="16"/>
        </w:rPr>
      </w:pPr>
    </w:p>
    <w:p w14:paraId="2C142988" w14:textId="77777777" w:rsidR="00F609D7" w:rsidRDefault="00F609D7" w:rsidP="00980739">
      <w:pPr>
        <w:rPr>
          <w:rFonts w:ascii="Arial" w:hAnsi="Arial" w:cs="Arial"/>
          <w:b/>
        </w:rPr>
      </w:pPr>
    </w:p>
    <w:p w14:paraId="1C8A0413" w14:textId="66F57DEB" w:rsidR="00F609D7" w:rsidRPr="005E3CE7" w:rsidRDefault="00DA509A" w:rsidP="00980739">
      <w:pPr>
        <w:jc w:val="center"/>
        <w:rPr>
          <w:rFonts w:ascii="Arial" w:hAnsi="Arial" w:cs="Arial"/>
          <w:b/>
        </w:rPr>
      </w:pPr>
      <w:r w:rsidRPr="00C341C4">
        <w:rPr>
          <w:rFonts w:ascii="Arial" w:hAnsi="Arial" w:cs="Arial"/>
          <w:b/>
        </w:rPr>
        <w:t>OŚWIADCZAM(Y), ŻE</w:t>
      </w:r>
    </w:p>
    <w:p w14:paraId="75AD2805" w14:textId="382F0FB7" w:rsidR="00DA509A" w:rsidRDefault="00DA509A" w:rsidP="00DA509A">
      <w:pPr>
        <w:jc w:val="both"/>
        <w:rPr>
          <w:rFonts w:ascii="Arial" w:hAnsi="Arial" w:cs="Arial"/>
        </w:rPr>
      </w:pPr>
      <w:r w:rsidRPr="00C341C4">
        <w:rPr>
          <w:rFonts w:ascii="Arial" w:hAnsi="Arial" w:cs="Arial"/>
        </w:rPr>
        <w:t xml:space="preserve">wykonałem(wykonaliśmy) następujące </w:t>
      </w:r>
      <w:r w:rsidR="00082747" w:rsidRPr="00C341C4">
        <w:rPr>
          <w:rFonts w:ascii="Arial" w:hAnsi="Arial" w:cs="Arial"/>
        </w:rPr>
        <w:t>USŁUGI</w:t>
      </w:r>
      <w:r w:rsidRPr="00C341C4">
        <w:rPr>
          <w:rFonts w:ascii="Arial" w:hAnsi="Arial" w:cs="Arial"/>
        </w:rPr>
        <w:t>:</w:t>
      </w:r>
    </w:p>
    <w:p w14:paraId="47CF9E75" w14:textId="77777777" w:rsidR="0021479D" w:rsidRPr="00C341C4" w:rsidRDefault="0021479D" w:rsidP="00DA509A">
      <w:pPr>
        <w:jc w:val="both"/>
        <w:rPr>
          <w:rFonts w:ascii="Arial" w:hAnsi="Arial" w:cs="Arial"/>
        </w:rPr>
      </w:pPr>
    </w:p>
    <w:tbl>
      <w:tblPr>
        <w:tblW w:w="1422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"/>
        <w:gridCol w:w="9223"/>
        <w:gridCol w:w="1417"/>
        <w:gridCol w:w="1843"/>
        <w:gridCol w:w="1276"/>
      </w:tblGrid>
      <w:tr w:rsidR="00760FF7" w:rsidRPr="00C341C4" w14:paraId="12BF338A" w14:textId="77777777" w:rsidTr="0021479D">
        <w:trPr>
          <w:cantSplit/>
          <w:trHeight w:hRule="exact" w:val="1280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760FF7" w:rsidRPr="0021479D" w:rsidRDefault="00760FF7" w:rsidP="0021479D">
            <w:pPr>
              <w:snapToGrid w:val="0"/>
              <w:spacing w:line="276" w:lineRule="auto"/>
              <w:contextualSpacing/>
              <w:jc w:val="right"/>
              <w:rPr>
                <w:rFonts w:ascii="Arial" w:hAnsi="Arial" w:cs="Arial"/>
                <w:b/>
                <w:spacing w:val="4"/>
                <w:sz w:val="22"/>
              </w:rPr>
            </w:pPr>
            <w:r w:rsidRPr="0021479D">
              <w:rPr>
                <w:rFonts w:ascii="Arial" w:hAnsi="Arial" w:cs="Arial"/>
                <w:b/>
                <w:spacing w:val="4"/>
                <w:sz w:val="22"/>
              </w:rPr>
              <w:t>L.p.</w:t>
            </w:r>
          </w:p>
        </w:tc>
        <w:tc>
          <w:tcPr>
            <w:tcW w:w="9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595BCFDF" w:rsidR="00760FF7" w:rsidRPr="0021479D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2"/>
              </w:rPr>
            </w:pPr>
            <w:r w:rsidRPr="0021479D">
              <w:rPr>
                <w:rFonts w:ascii="Arial" w:hAnsi="Arial" w:cs="Arial"/>
                <w:b/>
                <w:spacing w:val="4"/>
                <w:sz w:val="22"/>
              </w:rPr>
              <w:t>Rodzaj usługi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760FF7" w:rsidRPr="0021479D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2"/>
              </w:rPr>
            </w:pPr>
            <w:r w:rsidRPr="0021479D">
              <w:rPr>
                <w:rFonts w:ascii="Arial" w:hAnsi="Arial" w:cs="Arial"/>
                <w:b/>
                <w:spacing w:val="4"/>
                <w:sz w:val="22"/>
              </w:rPr>
              <w:t>Data zakończenia</w:t>
            </w: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760FF7" w:rsidRPr="0021479D" w:rsidRDefault="00760FF7" w:rsidP="0021479D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  <w:sz w:val="22"/>
              </w:rPr>
            </w:pPr>
            <w:r w:rsidRPr="0021479D">
              <w:rPr>
                <w:rFonts w:ascii="Arial" w:hAnsi="Arial" w:cs="Arial"/>
                <w:b/>
                <w:spacing w:val="4"/>
                <w:sz w:val="22"/>
              </w:rPr>
              <w:t xml:space="preserve">Zleceniodawca 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4C953280" w14:textId="29E74ACA" w:rsidR="00760FF7" w:rsidRPr="0021479D" w:rsidRDefault="00760FF7" w:rsidP="0021479D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sz w:val="22"/>
              </w:rPr>
            </w:pPr>
            <w:r w:rsidRPr="0021479D">
              <w:rPr>
                <w:rFonts w:ascii="Arial" w:hAnsi="Arial" w:cs="Arial"/>
                <w:b/>
                <w:sz w:val="22"/>
              </w:rPr>
              <w:t>Doświadczenie własne /oddane do dyspozycji</w:t>
            </w:r>
          </w:p>
        </w:tc>
      </w:tr>
      <w:tr w:rsidR="005E3CE7" w:rsidRPr="00C341C4" w14:paraId="34BC7EB6" w14:textId="77777777" w:rsidTr="0021479D">
        <w:trPr>
          <w:cantSplit/>
          <w:trHeight w:val="986"/>
          <w:jc w:val="center"/>
        </w:trPr>
        <w:tc>
          <w:tcPr>
            <w:tcW w:w="46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B5006C" w14:textId="77777777" w:rsidR="005E3CE7" w:rsidRPr="00C341C4" w:rsidRDefault="005E3CE7" w:rsidP="00543A6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Arial" w:hAnsi="Arial" w:cs="Arial"/>
                <w:spacing w:val="4"/>
              </w:rPr>
            </w:pPr>
            <w:r w:rsidRPr="00C341C4">
              <w:rPr>
                <w:rFonts w:ascii="Arial" w:hAnsi="Arial" w:cs="Arial"/>
                <w:spacing w:val="4"/>
              </w:rPr>
              <w:lastRenderedPageBreak/>
              <w:t>1</w:t>
            </w:r>
          </w:p>
        </w:tc>
        <w:tc>
          <w:tcPr>
            <w:tcW w:w="92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B12A4E" w14:textId="77777777" w:rsidR="004238E9" w:rsidRDefault="004238E9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</w:rPr>
            </w:pPr>
          </w:p>
          <w:p w14:paraId="29D28018" w14:textId="3E40E08D" w:rsidR="00D4022A" w:rsidRDefault="00EC1C7E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 xml:space="preserve">Nazwa </w:t>
            </w:r>
            <w:r w:rsidR="00972529">
              <w:rPr>
                <w:rFonts w:ascii="Arial" w:hAnsi="Arial" w:cs="Arial"/>
                <w:b/>
                <w:spacing w:val="4"/>
                <w:sz w:val="22"/>
              </w:rPr>
              <w:t>usługi</w:t>
            </w:r>
            <w:r w:rsidR="00D4022A" w:rsidRPr="00957A96">
              <w:rPr>
                <w:rFonts w:ascii="Arial" w:hAnsi="Arial" w:cs="Arial"/>
                <w:b/>
                <w:spacing w:val="4"/>
                <w:sz w:val="22"/>
              </w:rPr>
              <w:t>: ………………………………….……………</w:t>
            </w:r>
          </w:p>
          <w:p w14:paraId="6F0AFCD6" w14:textId="7C5D30E3" w:rsidR="00972529" w:rsidRDefault="00943060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>Zakres usługi</w:t>
            </w:r>
            <w:r w:rsidR="00972529">
              <w:rPr>
                <w:rFonts w:ascii="Arial" w:hAnsi="Arial" w:cs="Arial"/>
                <w:b/>
                <w:spacing w:val="4"/>
                <w:sz w:val="22"/>
              </w:rPr>
              <w:t>: ………</w:t>
            </w:r>
            <w:r w:rsidR="00980739">
              <w:rPr>
                <w:rFonts w:ascii="Arial" w:hAnsi="Arial" w:cs="Arial"/>
                <w:b/>
                <w:spacing w:val="4"/>
                <w:sz w:val="22"/>
              </w:rPr>
              <w:t>…………………….</w:t>
            </w:r>
            <w:r w:rsidR="00972529">
              <w:rPr>
                <w:rFonts w:ascii="Arial" w:hAnsi="Arial" w:cs="Arial"/>
                <w:b/>
                <w:spacing w:val="4"/>
                <w:sz w:val="22"/>
              </w:rPr>
              <w:t>….</w:t>
            </w:r>
          </w:p>
          <w:p w14:paraId="26F548DC" w14:textId="0A1DD829" w:rsidR="00972529" w:rsidRDefault="00943060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>Liczba uczestników</w:t>
            </w:r>
            <w:r w:rsidR="00972529">
              <w:rPr>
                <w:rFonts w:ascii="Arial" w:hAnsi="Arial" w:cs="Arial"/>
                <w:b/>
                <w:spacing w:val="4"/>
                <w:sz w:val="22"/>
              </w:rPr>
              <w:t>: …………</w:t>
            </w:r>
            <w:r>
              <w:rPr>
                <w:rFonts w:ascii="Arial" w:hAnsi="Arial" w:cs="Arial"/>
                <w:b/>
                <w:spacing w:val="4"/>
                <w:sz w:val="22"/>
              </w:rPr>
              <w:t>……</w:t>
            </w:r>
          </w:p>
          <w:p w14:paraId="35FA52EB" w14:textId="7BFBF917" w:rsidR="00943060" w:rsidRDefault="00943060" w:rsidP="00D4022A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>Wiek uczestników</w:t>
            </w:r>
            <w:r w:rsidRPr="00943060">
              <w:rPr>
                <w:rFonts w:ascii="Arial" w:hAnsi="Arial" w:cs="Arial"/>
                <w:i/>
                <w:spacing w:val="4"/>
                <w:sz w:val="22"/>
              </w:rPr>
              <w:t xml:space="preserve">: </w:t>
            </w:r>
            <w:r>
              <w:rPr>
                <w:rFonts w:ascii="Arial" w:hAnsi="Arial" w:cs="Arial"/>
                <w:b/>
                <w:spacing w:val="4"/>
                <w:sz w:val="22"/>
              </w:rPr>
              <w:t>…………..</w:t>
            </w:r>
          </w:p>
          <w:p w14:paraId="3E692716" w14:textId="561B5DCF" w:rsidR="00943060" w:rsidRDefault="00943060" w:rsidP="00943060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>Cel usługi: ………………</w:t>
            </w:r>
          </w:p>
          <w:p w14:paraId="72EAA723" w14:textId="54534ED9" w:rsidR="00943060" w:rsidRDefault="00943060" w:rsidP="00943060">
            <w:pPr>
              <w:snapToGrid w:val="0"/>
              <w:spacing w:line="276" w:lineRule="auto"/>
              <w:ind w:left="142"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  <w:r>
              <w:rPr>
                <w:rFonts w:ascii="Arial" w:hAnsi="Arial" w:cs="Arial"/>
                <w:b/>
                <w:spacing w:val="4"/>
                <w:sz w:val="22"/>
              </w:rPr>
              <w:t>Poziom: ………………</w:t>
            </w:r>
            <w:r w:rsidR="00E37F25">
              <w:rPr>
                <w:rFonts w:ascii="Arial" w:hAnsi="Arial" w:cs="Arial"/>
                <w:b/>
                <w:spacing w:val="4"/>
                <w:sz w:val="22"/>
              </w:rPr>
              <w:t xml:space="preserve"> (wg. certyfikacji:………..)</w:t>
            </w:r>
            <w:bookmarkStart w:id="0" w:name="_GoBack"/>
            <w:bookmarkEnd w:id="0"/>
          </w:p>
          <w:p w14:paraId="1E29733F" w14:textId="77777777" w:rsidR="00943060" w:rsidRPr="00957A96" w:rsidRDefault="00943060" w:rsidP="00943060">
            <w:pPr>
              <w:snapToGrid w:val="0"/>
              <w:spacing w:line="276" w:lineRule="auto"/>
              <w:ind w:right="141"/>
              <w:contextualSpacing/>
              <w:rPr>
                <w:rFonts w:ascii="Arial" w:hAnsi="Arial" w:cs="Arial"/>
                <w:b/>
                <w:spacing w:val="4"/>
                <w:sz w:val="22"/>
              </w:rPr>
            </w:pPr>
          </w:p>
          <w:p w14:paraId="473E134A" w14:textId="25D3F4E9" w:rsidR="00D4022A" w:rsidRPr="00943060" w:rsidRDefault="00D4022A" w:rsidP="00D4022A">
            <w:pPr>
              <w:snapToGrid w:val="0"/>
              <w:spacing w:line="276" w:lineRule="auto"/>
              <w:ind w:right="141"/>
              <w:contextualSpacing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pacing w:val="4"/>
              </w:rPr>
              <w:t xml:space="preserve"> </w:t>
            </w:r>
            <w:r w:rsidRPr="00943060">
              <w:rPr>
                <w:rFonts w:ascii="Arial" w:hAnsi="Arial" w:cs="Arial"/>
                <w:spacing w:val="4"/>
                <w:sz w:val="28"/>
              </w:rPr>
              <w:t xml:space="preserve"> </w:t>
            </w:r>
            <w:r w:rsidRPr="00943060">
              <w:rPr>
                <w:rFonts w:ascii="Arial" w:hAnsi="Arial" w:cs="Arial"/>
                <w:spacing w:val="4"/>
                <w:sz w:val="22"/>
                <w:szCs w:val="20"/>
              </w:rPr>
              <w:t>W ramach ww. usługi wykonano</w:t>
            </w:r>
            <w:r w:rsidRPr="00943060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1F77EBC5" w14:textId="77777777" w:rsidR="00943060" w:rsidRPr="00943060" w:rsidRDefault="00943060" w:rsidP="00943060">
            <w:pPr>
              <w:pStyle w:val="Tekstpodstawowy"/>
              <w:spacing w:line="276" w:lineRule="auto"/>
              <w:ind w:left="103" w:right="189"/>
              <w:jc w:val="left"/>
              <w:rPr>
                <w:rFonts w:ascii="Arial" w:hAnsi="Arial" w:cs="Arial"/>
                <w:b/>
                <w:i/>
                <w:sz w:val="20"/>
                <w:szCs w:val="22"/>
                <w:shd w:val="clear" w:color="auto" w:fill="FFFFFF"/>
              </w:rPr>
            </w:pPr>
            <w:r w:rsidRPr="00943060">
              <w:rPr>
                <w:rFonts w:ascii="Arial" w:hAnsi="Arial" w:cs="Arial"/>
                <w:i/>
                <w:sz w:val="18"/>
              </w:rPr>
              <w:t xml:space="preserve"> </w:t>
            </w:r>
            <w:r w:rsidRPr="00943060">
              <w:rPr>
                <w:rFonts w:ascii="Arial" w:hAnsi="Arial" w:cs="Arial"/>
                <w:i/>
                <w:sz w:val="20"/>
                <w:szCs w:val="22"/>
              </w:rPr>
              <w:t xml:space="preserve">min. jedną usługę na rzecz podmiotów zewnętrznych polegająca na organizacji usług szkoleniowych z </w:t>
            </w:r>
            <w:r w:rsidRPr="00943060">
              <w:rPr>
                <w:rFonts w:ascii="Arial" w:hAnsi="Arial" w:cs="Arial"/>
                <w:i/>
                <w:sz w:val="20"/>
                <w:szCs w:val="22"/>
                <w:u w:val="single"/>
              </w:rPr>
              <w:t>języka angielskiego</w:t>
            </w:r>
            <w:r w:rsidRPr="00943060">
              <w:rPr>
                <w:rFonts w:ascii="Arial" w:hAnsi="Arial" w:cs="Arial"/>
                <w:i/>
                <w:sz w:val="20"/>
                <w:szCs w:val="22"/>
              </w:rPr>
              <w:t xml:space="preserve"> dla łącznie co najmniej 15 osób dorosłych, której celem było </w:t>
            </w:r>
            <w:r w:rsidRPr="00943060">
              <w:rPr>
                <w:rFonts w:ascii="Arial" w:hAnsi="Arial" w:cs="Arial"/>
                <w:i/>
                <w:sz w:val="20"/>
                <w:szCs w:val="22"/>
                <w:shd w:val="clear" w:color="auto" w:fill="FFFFFF"/>
              </w:rPr>
              <w:t>zdobycie wiedzy, umiejętności i kompetencji językowych na poziomie C1 (wg. CEFR lub równoważną).</w:t>
            </w:r>
          </w:p>
          <w:p w14:paraId="304203DE" w14:textId="66D89FD0" w:rsidR="005478B5" w:rsidRPr="00957A96" w:rsidRDefault="005478B5" w:rsidP="00966CCA">
            <w:pPr>
              <w:pStyle w:val="NormalnyWeb"/>
              <w:shd w:val="clear" w:color="auto" w:fill="FFFFFF" w:themeFill="background1"/>
              <w:spacing w:before="0" w:beforeAutospacing="0" w:after="0" w:afterAutospacing="0" w:line="276" w:lineRule="auto"/>
              <w:ind w:left="72" w:right="221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F9B3569" w14:textId="77777777" w:rsidR="005E3CE7" w:rsidRPr="00C341C4" w:rsidRDefault="005E3CE7" w:rsidP="00543A67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</w:rPr>
            </w:pPr>
          </w:p>
        </w:tc>
        <w:tc>
          <w:tcPr>
            <w:tcW w:w="184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05CEE36" w14:textId="77777777" w:rsidR="005E3CE7" w:rsidRPr="00C341C4" w:rsidRDefault="005E3CE7" w:rsidP="00543A67">
            <w:pPr>
              <w:snapToGrid w:val="0"/>
              <w:spacing w:line="276" w:lineRule="auto"/>
              <w:contextualSpacing/>
              <w:jc w:val="center"/>
              <w:rPr>
                <w:rFonts w:ascii="Arial" w:hAnsi="Arial" w:cs="Arial"/>
                <w:b/>
                <w:spacing w:val="4"/>
              </w:rPr>
            </w:pP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2B6B33" w14:textId="77777777" w:rsidR="005E3CE7" w:rsidRPr="00C341C4" w:rsidRDefault="005E3CE7" w:rsidP="00543A67">
            <w:p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  <w:r w:rsidRPr="00C341C4">
              <w:rPr>
                <w:rFonts w:ascii="Arial" w:hAnsi="Arial" w:cs="Arial"/>
              </w:rPr>
              <w:t xml:space="preserve">Własne/ </w:t>
            </w:r>
            <w:r w:rsidRPr="00C341C4">
              <w:rPr>
                <w:rFonts w:ascii="Arial" w:hAnsi="Arial" w:cs="Arial"/>
              </w:rPr>
              <w:br/>
              <w:t>oddane do dyspozycji*</w:t>
            </w:r>
          </w:p>
        </w:tc>
      </w:tr>
    </w:tbl>
    <w:p w14:paraId="54ADEA42" w14:textId="77777777" w:rsidR="005478B5" w:rsidRDefault="005478B5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  <w:i/>
          <w:sz w:val="20"/>
        </w:rPr>
      </w:pPr>
    </w:p>
    <w:p w14:paraId="2F00D552" w14:textId="77777777" w:rsidR="005478B5" w:rsidRDefault="005478B5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  <w:i/>
          <w:sz w:val="20"/>
        </w:rPr>
      </w:pPr>
    </w:p>
    <w:p w14:paraId="5DCDB93E" w14:textId="77777777" w:rsidR="00187A3A" w:rsidRPr="00C341C4" w:rsidRDefault="006D1476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  <w:b/>
          <w:highlight w:val="yellow"/>
        </w:rPr>
      </w:pPr>
      <w:r w:rsidRPr="00C341C4">
        <w:rPr>
          <w:rFonts w:ascii="Arial" w:hAnsi="Arial" w:cs="Arial"/>
          <w:b/>
          <w:highlight w:val="yellow"/>
        </w:rPr>
        <w:t xml:space="preserve">Dokument musi być </w:t>
      </w:r>
      <w:bookmarkStart w:id="1" w:name="_Hlk67762173"/>
      <w:r w:rsidRPr="00C341C4">
        <w:rPr>
          <w:rFonts w:ascii="Arial" w:hAnsi="Arial" w:cs="Arial"/>
          <w:b/>
          <w:highlight w:val="yellow"/>
        </w:rPr>
        <w:t xml:space="preserve">podpisany </w:t>
      </w:r>
      <w:bookmarkStart w:id="2" w:name="_Hlk67762143"/>
      <w:r w:rsidRPr="00C341C4">
        <w:rPr>
          <w:rFonts w:ascii="Arial" w:hAnsi="Arial" w:cs="Arial"/>
          <w:b/>
          <w:highlight w:val="yellow"/>
        </w:rPr>
        <w:t>kwalifikowanym podpisem elektr</w:t>
      </w:r>
      <w:r w:rsidR="00187A3A" w:rsidRPr="00C341C4">
        <w:rPr>
          <w:rFonts w:ascii="Arial" w:hAnsi="Arial" w:cs="Arial"/>
          <w:b/>
          <w:highlight w:val="yellow"/>
        </w:rPr>
        <w:t xml:space="preserve">onicznym </w:t>
      </w:r>
    </w:p>
    <w:p w14:paraId="61FC5F21" w14:textId="38487683" w:rsidR="00DA509A" w:rsidRDefault="00187A3A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</w:rPr>
      </w:pPr>
      <w:r w:rsidRPr="00C341C4">
        <w:rPr>
          <w:rFonts w:ascii="Arial" w:hAnsi="Arial" w:cs="Arial"/>
          <w:b/>
          <w:highlight w:val="yellow"/>
        </w:rPr>
        <w:t xml:space="preserve">lub podpisem zaufanym </w:t>
      </w:r>
      <w:r w:rsidR="006D1476" w:rsidRPr="00C341C4">
        <w:rPr>
          <w:rFonts w:ascii="Arial" w:hAnsi="Arial" w:cs="Arial"/>
          <w:b/>
          <w:highlight w:val="yellow"/>
        </w:rPr>
        <w:t>lub podpisem osobistym</w:t>
      </w:r>
      <w:r w:rsidR="006D1476" w:rsidRPr="00C341C4">
        <w:rPr>
          <w:rFonts w:ascii="Arial" w:hAnsi="Arial" w:cs="Arial"/>
          <w:highlight w:val="yellow"/>
        </w:rPr>
        <w:t>.</w:t>
      </w:r>
      <w:bookmarkEnd w:id="1"/>
      <w:bookmarkEnd w:id="2"/>
    </w:p>
    <w:p w14:paraId="232B7152" w14:textId="77777777" w:rsidR="00972529" w:rsidRDefault="00972529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</w:rPr>
      </w:pPr>
    </w:p>
    <w:p w14:paraId="54A71D4C" w14:textId="77777777" w:rsidR="00972529" w:rsidRPr="00C341C4" w:rsidRDefault="00972529" w:rsidP="00187A3A">
      <w:pPr>
        <w:autoSpaceDE w:val="0"/>
        <w:autoSpaceDN w:val="0"/>
        <w:adjustRightInd w:val="0"/>
        <w:spacing w:line="276" w:lineRule="auto"/>
        <w:ind w:left="567"/>
        <w:contextualSpacing/>
        <w:jc w:val="center"/>
        <w:rPr>
          <w:rFonts w:ascii="Arial" w:hAnsi="Arial" w:cs="Arial"/>
        </w:rPr>
      </w:pPr>
    </w:p>
    <w:sectPr w:rsidR="00972529" w:rsidRPr="00C341C4" w:rsidSect="00D4022A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134" w:bottom="1134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35E6A0" w14:textId="77777777" w:rsidR="00F31509" w:rsidRDefault="00F31509">
      <w:r>
        <w:separator/>
      </w:r>
    </w:p>
  </w:endnote>
  <w:endnote w:type="continuationSeparator" w:id="0">
    <w:p w14:paraId="0848B848" w14:textId="77777777" w:rsidR="00F31509" w:rsidRDefault="00F3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altName w:val="Optima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AF90A" w14:textId="275D2DE5" w:rsidR="000E6874" w:rsidRPr="00957F81" w:rsidRDefault="00D4022A" w:rsidP="000E6874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73088" behindDoc="1" locked="1" layoutInCell="1" allowOverlap="1" wp14:anchorId="3CB664B6" wp14:editId="506BC585">
          <wp:simplePos x="0" y="0"/>
          <wp:positionH relativeFrom="page">
            <wp:posOffset>1701165</wp:posOffset>
          </wp:positionH>
          <wp:positionV relativeFrom="page">
            <wp:posOffset>6296025</wp:posOffset>
          </wp:positionV>
          <wp:extent cx="7219950" cy="10216515"/>
          <wp:effectExtent l="0" t="0" r="0" b="0"/>
          <wp:wrapNone/>
          <wp:docPr id="386023000" name="Obraz 3860230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81" t="86377" r="881" b="-86377"/>
                  <a:stretch/>
                </pic:blipFill>
                <pic:spPr bwMode="auto">
                  <a:xfrm>
                    <a:off x="0" y="0"/>
                    <a:ext cx="7219950" cy="10216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9C705D" w14:textId="77777777" w:rsidR="00AE02C5" w:rsidRPr="000E6874" w:rsidRDefault="00AE02C5" w:rsidP="000E6874">
    <w:pPr>
      <w:pStyle w:val="Stopka"/>
      <w:rPr>
        <w:lang w:val="pl-P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35821" w14:textId="1F62275D" w:rsidR="00145CAC" w:rsidRPr="00957F81" w:rsidRDefault="00C341C4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3" w:name="_Hlk69027743"/>
    <w:r>
      <w:rPr>
        <w:noProof/>
      </w:rPr>
      <w:drawing>
        <wp:anchor distT="0" distB="0" distL="114300" distR="114300" simplePos="0" relativeHeight="251668992" behindDoc="1" locked="1" layoutInCell="1" allowOverlap="1" wp14:anchorId="138CD6CE" wp14:editId="2FB78B27">
          <wp:simplePos x="0" y="0"/>
          <wp:positionH relativeFrom="page">
            <wp:posOffset>1567815</wp:posOffset>
          </wp:positionH>
          <wp:positionV relativeFrom="page">
            <wp:posOffset>6200775</wp:posOffset>
          </wp:positionV>
          <wp:extent cx="7219950" cy="10216515"/>
          <wp:effectExtent l="0" t="0" r="0" b="0"/>
          <wp:wrapNone/>
          <wp:docPr id="386023002" name="Obraz 386023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81" t="86377" r="881" b="-86377"/>
                  <a:stretch/>
                </pic:blipFill>
                <pic:spPr bwMode="auto">
                  <a:xfrm>
                    <a:off x="0" y="0"/>
                    <a:ext cx="7219950" cy="102165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4B133B" w14:textId="77777777" w:rsidR="00F31509" w:rsidRDefault="00F31509">
      <w:r>
        <w:separator/>
      </w:r>
    </w:p>
  </w:footnote>
  <w:footnote w:type="continuationSeparator" w:id="0">
    <w:p w14:paraId="2F14B1A3" w14:textId="77777777" w:rsidR="00F31509" w:rsidRDefault="00F3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077890" w14:textId="2B40F10A" w:rsidR="00F2737E" w:rsidRDefault="00D4022A" w:rsidP="00F2737E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1040" behindDoc="1" locked="1" layoutInCell="1" allowOverlap="1" wp14:anchorId="756BE99E" wp14:editId="4C625A09">
          <wp:simplePos x="0" y="0"/>
          <wp:positionH relativeFrom="page">
            <wp:posOffset>1463040</wp:posOffset>
          </wp:positionH>
          <wp:positionV relativeFrom="page">
            <wp:posOffset>-635</wp:posOffset>
          </wp:positionV>
          <wp:extent cx="7750810" cy="1314450"/>
          <wp:effectExtent l="0" t="0" r="2540" b="0"/>
          <wp:wrapNone/>
          <wp:docPr id="386022999" name="Obraz 3860229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8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016"/>
                  <a:stretch/>
                </pic:blipFill>
                <pic:spPr bwMode="auto">
                  <a:xfrm>
                    <a:off x="0" y="0"/>
                    <a:ext cx="7750810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A8F7B1" w14:textId="77777777" w:rsidR="00F2737E" w:rsidRPr="001B3181" w:rsidRDefault="00F2737E" w:rsidP="00F2737E">
    <w:pPr>
      <w:pStyle w:val="Nagwek"/>
    </w:pPr>
  </w:p>
  <w:p w14:paraId="753310CC" w14:textId="77777777" w:rsidR="00F2737E" w:rsidRPr="00F73725" w:rsidRDefault="00F2737E" w:rsidP="00F2737E">
    <w:pPr>
      <w:pStyle w:val="Nagwek"/>
    </w:pPr>
  </w:p>
  <w:p w14:paraId="6D67538D" w14:textId="77777777" w:rsidR="000C6D2A" w:rsidRPr="00F2737E" w:rsidRDefault="000C6D2A" w:rsidP="00F2737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FEF58" w14:textId="653DC806" w:rsidR="00F73725" w:rsidRDefault="00943060" w:rsidP="00F73725">
    <w:pPr>
      <w:pStyle w:val="Nagwek"/>
    </w:pPr>
    <w:r>
      <w:rPr>
        <w:noProof/>
        <w:lang w:val="pl-PL" w:eastAsia="pl-PL"/>
      </w:rPr>
      <w:drawing>
        <wp:anchor distT="0" distB="0" distL="114300" distR="114300" simplePos="0" relativeHeight="251675136" behindDoc="1" locked="0" layoutInCell="0" allowOverlap="1" wp14:anchorId="0E2F7E20" wp14:editId="4F065356">
          <wp:simplePos x="0" y="0"/>
          <wp:positionH relativeFrom="margin">
            <wp:posOffset>0</wp:posOffset>
          </wp:positionH>
          <wp:positionV relativeFrom="topMargin">
            <wp:posOffset>180340</wp:posOffset>
          </wp:positionV>
          <wp:extent cx="2735580" cy="775335"/>
          <wp:effectExtent l="0" t="0" r="7620" b="5715"/>
          <wp:wrapNone/>
          <wp:docPr id="4" name="Obraz 4" descr="papier_pro_kp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 descr="papier_pro_kpt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84" t="2922" r="56427" b="89455"/>
                  <a:stretch>
                    <a:fillRect/>
                  </a:stretch>
                </pic:blipFill>
                <pic:spPr bwMode="auto">
                  <a:xfrm>
                    <a:off x="0" y="0"/>
                    <a:ext cx="273558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8DCDD3" w14:textId="6CF3EE39" w:rsidR="00F73725" w:rsidRPr="001B3181" w:rsidRDefault="00F73725" w:rsidP="00F73725">
    <w:pPr>
      <w:pStyle w:val="Nagwek"/>
    </w:pPr>
  </w:p>
  <w:p w14:paraId="63AE5AEA" w14:textId="77777777" w:rsidR="00C02626" w:rsidRPr="00F73725" w:rsidRDefault="00C02626" w:rsidP="00F737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8611CB2"/>
    <w:multiLevelType w:val="hybridMultilevel"/>
    <w:tmpl w:val="7B7A54DA"/>
    <w:lvl w:ilvl="0" w:tplc="34CE50C6">
      <w:start w:val="1"/>
      <w:numFmt w:val="bullet"/>
      <w:lvlText w:val="-"/>
      <w:lvlJc w:val="left"/>
      <w:pPr>
        <w:ind w:left="960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0B2549C4"/>
    <w:multiLevelType w:val="hybridMultilevel"/>
    <w:tmpl w:val="76AAD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5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8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5CE7C54"/>
    <w:multiLevelType w:val="hybridMultilevel"/>
    <w:tmpl w:val="D8A8532E"/>
    <w:lvl w:ilvl="0" w:tplc="A4942FCC">
      <w:start w:val="1"/>
      <w:numFmt w:val="bullet"/>
      <w:lvlText w:val="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279B23AC"/>
    <w:multiLevelType w:val="hybridMultilevel"/>
    <w:tmpl w:val="66D6AF4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4620FB"/>
    <w:multiLevelType w:val="hybridMultilevel"/>
    <w:tmpl w:val="99388BAA"/>
    <w:lvl w:ilvl="0" w:tplc="818A291E">
      <w:start w:val="1"/>
      <w:numFmt w:val="decimal"/>
      <w:lvlText w:val="%1."/>
      <w:lvlJc w:val="left"/>
      <w:pPr>
        <w:ind w:left="1068" w:hanging="708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3EB73425"/>
    <w:multiLevelType w:val="hybridMultilevel"/>
    <w:tmpl w:val="76AAD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4F89726F"/>
    <w:multiLevelType w:val="multilevel"/>
    <w:tmpl w:val="612AF95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lowerLetter"/>
      <w:lvlText w:val="%3)"/>
      <w:lvlJc w:val="left"/>
      <w:pPr>
        <w:ind w:left="1922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211F9E"/>
    <w:multiLevelType w:val="hybridMultilevel"/>
    <w:tmpl w:val="57BAE13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EF00B57"/>
    <w:multiLevelType w:val="hybridMultilevel"/>
    <w:tmpl w:val="76AAD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9"/>
  </w:num>
  <w:num w:numId="2">
    <w:abstractNumId w:val="45"/>
  </w:num>
  <w:num w:numId="3">
    <w:abstractNumId w:val="32"/>
  </w:num>
  <w:num w:numId="4">
    <w:abstractNumId w:val="29"/>
  </w:num>
  <w:num w:numId="5">
    <w:abstractNumId w:val="20"/>
  </w:num>
  <w:num w:numId="6">
    <w:abstractNumId w:val="36"/>
  </w:num>
  <w:num w:numId="7">
    <w:abstractNumId w:val="41"/>
  </w:num>
  <w:num w:numId="8">
    <w:abstractNumId w:val="26"/>
  </w:num>
  <w:num w:numId="9">
    <w:abstractNumId w:val="52"/>
  </w:num>
  <w:num w:numId="10">
    <w:abstractNumId w:val="59"/>
  </w:num>
  <w:num w:numId="11">
    <w:abstractNumId w:val="21"/>
  </w:num>
  <w:num w:numId="12">
    <w:abstractNumId w:val="56"/>
  </w:num>
  <w:num w:numId="13">
    <w:abstractNumId w:val="57"/>
  </w:num>
  <w:num w:numId="14">
    <w:abstractNumId w:val="14"/>
  </w:num>
  <w:num w:numId="15">
    <w:abstractNumId w:val="30"/>
  </w:num>
  <w:num w:numId="16">
    <w:abstractNumId w:val="35"/>
  </w:num>
  <w:num w:numId="17">
    <w:abstractNumId w:val="51"/>
  </w:num>
  <w:num w:numId="18">
    <w:abstractNumId w:val="23"/>
  </w:num>
  <w:num w:numId="19">
    <w:abstractNumId w:val="15"/>
  </w:num>
  <w:num w:numId="20">
    <w:abstractNumId w:val="18"/>
  </w:num>
  <w:num w:numId="21">
    <w:abstractNumId w:val="46"/>
  </w:num>
  <w:num w:numId="22">
    <w:abstractNumId w:val="19"/>
  </w:num>
  <w:num w:numId="23">
    <w:abstractNumId w:val="50"/>
  </w:num>
  <w:num w:numId="24">
    <w:abstractNumId w:val="48"/>
  </w:num>
  <w:num w:numId="25">
    <w:abstractNumId w:val="22"/>
  </w:num>
  <w:num w:numId="26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4"/>
  </w:num>
  <w:num w:numId="32">
    <w:abstractNumId w:val="13"/>
  </w:num>
  <w:num w:numId="33">
    <w:abstractNumId w:val="31"/>
  </w:num>
  <w:num w:numId="34">
    <w:abstractNumId w:val="47"/>
  </w:num>
  <w:num w:numId="35">
    <w:abstractNumId w:val="17"/>
  </w:num>
  <w:num w:numId="36">
    <w:abstractNumId w:val="54"/>
  </w:num>
  <w:num w:numId="37">
    <w:abstractNumId w:val="16"/>
  </w:num>
  <w:num w:numId="38">
    <w:abstractNumId w:val="10"/>
  </w:num>
  <w:num w:numId="39">
    <w:abstractNumId w:val="27"/>
  </w:num>
  <w:num w:numId="40">
    <w:abstractNumId w:val="42"/>
  </w:num>
  <w:num w:numId="41">
    <w:abstractNumId w:val="37"/>
  </w:num>
  <w:num w:numId="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11"/>
  </w:num>
  <w:num w:numId="45">
    <w:abstractNumId w:val="12"/>
  </w:num>
  <w:num w:numId="46">
    <w:abstractNumId w:val="58"/>
  </w:num>
  <w:num w:numId="47">
    <w:abstractNumId w:val="34"/>
  </w:num>
  <w:num w:numId="48">
    <w:abstractNumId w:val="40"/>
  </w:num>
  <w:num w:numId="49">
    <w:abstractNumId w:val="28"/>
  </w:num>
  <w:num w:numId="50">
    <w:abstractNumId w:val="24"/>
  </w:num>
  <w:num w:numId="51">
    <w:abstractNumId w:val="25"/>
  </w:num>
  <w:num w:numId="52">
    <w:abstractNumId w:val="5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10E7C"/>
    <w:rsid w:val="000174B3"/>
    <w:rsid w:val="00021FEA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3A4"/>
    <w:rsid w:val="000379F7"/>
    <w:rsid w:val="00041617"/>
    <w:rsid w:val="00042263"/>
    <w:rsid w:val="00042B17"/>
    <w:rsid w:val="000443C0"/>
    <w:rsid w:val="00044B6B"/>
    <w:rsid w:val="00047EF2"/>
    <w:rsid w:val="00054BF5"/>
    <w:rsid w:val="00055792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2747"/>
    <w:rsid w:val="00084151"/>
    <w:rsid w:val="000858B3"/>
    <w:rsid w:val="00090709"/>
    <w:rsid w:val="00090A82"/>
    <w:rsid w:val="00090FBB"/>
    <w:rsid w:val="000957CF"/>
    <w:rsid w:val="000970DD"/>
    <w:rsid w:val="000A0528"/>
    <w:rsid w:val="000A1940"/>
    <w:rsid w:val="000A1981"/>
    <w:rsid w:val="000A27ED"/>
    <w:rsid w:val="000A3588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7F84"/>
    <w:rsid w:val="000E05B9"/>
    <w:rsid w:val="000E1B13"/>
    <w:rsid w:val="000E4E2A"/>
    <w:rsid w:val="000E6874"/>
    <w:rsid w:val="000E7D87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5EF"/>
    <w:rsid w:val="00126E65"/>
    <w:rsid w:val="00131262"/>
    <w:rsid w:val="00134702"/>
    <w:rsid w:val="001357B0"/>
    <w:rsid w:val="00135BB5"/>
    <w:rsid w:val="00136153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87A3A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9F9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479D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97F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5C7"/>
    <w:rsid w:val="002A2640"/>
    <w:rsid w:val="002A4CEF"/>
    <w:rsid w:val="002A5876"/>
    <w:rsid w:val="002A7F4E"/>
    <w:rsid w:val="002B6740"/>
    <w:rsid w:val="002C00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1091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4B26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73135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1CAA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05DC"/>
    <w:rsid w:val="003E32A9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42"/>
    <w:rsid w:val="00420580"/>
    <w:rsid w:val="00420644"/>
    <w:rsid w:val="00422FC5"/>
    <w:rsid w:val="00423457"/>
    <w:rsid w:val="004238E9"/>
    <w:rsid w:val="004245B7"/>
    <w:rsid w:val="004274C1"/>
    <w:rsid w:val="00427A12"/>
    <w:rsid w:val="00436078"/>
    <w:rsid w:val="00436F25"/>
    <w:rsid w:val="00437550"/>
    <w:rsid w:val="004409ED"/>
    <w:rsid w:val="0044374E"/>
    <w:rsid w:val="0044434A"/>
    <w:rsid w:val="00445639"/>
    <w:rsid w:val="00445A82"/>
    <w:rsid w:val="00446E5C"/>
    <w:rsid w:val="004501D1"/>
    <w:rsid w:val="0045165D"/>
    <w:rsid w:val="004519E7"/>
    <w:rsid w:val="004531C6"/>
    <w:rsid w:val="004538F2"/>
    <w:rsid w:val="00454238"/>
    <w:rsid w:val="00454ECA"/>
    <w:rsid w:val="004565FC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4F0"/>
    <w:rsid w:val="004A57A5"/>
    <w:rsid w:val="004A731F"/>
    <w:rsid w:val="004A76EB"/>
    <w:rsid w:val="004A7E36"/>
    <w:rsid w:val="004B50F0"/>
    <w:rsid w:val="004B5569"/>
    <w:rsid w:val="004B55CD"/>
    <w:rsid w:val="004C0C45"/>
    <w:rsid w:val="004C1036"/>
    <w:rsid w:val="004C10D6"/>
    <w:rsid w:val="004C2620"/>
    <w:rsid w:val="004C47F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07296"/>
    <w:rsid w:val="00510327"/>
    <w:rsid w:val="00511D6F"/>
    <w:rsid w:val="005127C5"/>
    <w:rsid w:val="005128AA"/>
    <w:rsid w:val="005131C0"/>
    <w:rsid w:val="005140D4"/>
    <w:rsid w:val="00514EB9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478B5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1829"/>
    <w:rsid w:val="005921A0"/>
    <w:rsid w:val="00592FE4"/>
    <w:rsid w:val="00593677"/>
    <w:rsid w:val="00593ACF"/>
    <w:rsid w:val="00595F14"/>
    <w:rsid w:val="00596C55"/>
    <w:rsid w:val="00596D74"/>
    <w:rsid w:val="005973E7"/>
    <w:rsid w:val="005A08FD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E3CE7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166DF"/>
    <w:rsid w:val="00616733"/>
    <w:rsid w:val="0062257E"/>
    <w:rsid w:val="00623033"/>
    <w:rsid w:val="006230E3"/>
    <w:rsid w:val="00631F41"/>
    <w:rsid w:val="00633F9C"/>
    <w:rsid w:val="006367FF"/>
    <w:rsid w:val="0063721E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142E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588A"/>
    <w:rsid w:val="00696298"/>
    <w:rsid w:val="00697CEE"/>
    <w:rsid w:val="006A38F2"/>
    <w:rsid w:val="006A54E0"/>
    <w:rsid w:val="006B004E"/>
    <w:rsid w:val="006B167A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1476"/>
    <w:rsid w:val="006D2130"/>
    <w:rsid w:val="006D262F"/>
    <w:rsid w:val="006D2F13"/>
    <w:rsid w:val="006D4C80"/>
    <w:rsid w:val="006D7514"/>
    <w:rsid w:val="006E2914"/>
    <w:rsid w:val="006E3411"/>
    <w:rsid w:val="006E500A"/>
    <w:rsid w:val="006E5EF5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0EE9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0FF7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1BCA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3EDD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6CA3"/>
    <w:rsid w:val="00897D37"/>
    <w:rsid w:val="008A0763"/>
    <w:rsid w:val="008A10C0"/>
    <w:rsid w:val="008A1345"/>
    <w:rsid w:val="008A27B1"/>
    <w:rsid w:val="008A41DF"/>
    <w:rsid w:val="008A43FC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9D9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718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13EB"/>
    <w:rsid w:val="009427CB"/>
    <w:rsid w:val="00943060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57A96"/>
    <w:rsid w:val="00957F48"/>
    <w:rsid w:val="0096046C"/>
    <w:rsid w:val="00960760"/>
    <w:rsid w:val="0096108A"/>
    <w:rsid w:val="0096263A"/>
    <w:rsid w:val="00963663"/>
    <w:rsid w:val="009660DD"/>
    <w:rsid w:val="009669EB"/>
    <w:rsid w:val="00966BB2"/>
    <w:rsid w:val="00966CCA"/>
    <w:rsid w:val="00972529"/>
    <w:rsid w:val="00980739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B5FB0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E7D0C"/>
    <w:rsid w:val="009F246A"/>
    <w:rsid w:val="009F3788"/>
    <w:rsid w:val="009F41F4"/>
    <w:rsid w:val="009F7330"/>
    <w:rsid w:val="00A01864"/>
    <w:rsid w:val="00A0223C"/>
    <w:rsid w:val="00A05579"/>
    <w:rsid w:val="00A05C0F"/>
    <w:rsid w:val="00A05CA5"/>
    <w:rsid w:val="00A06B79"/>
    <w:rsid w:val="00A06C60"/>
    <w:rsid w:val="00A06D0B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27E0D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B3300"/>
    <w:rsid w:val="00AC11CD"/>
    <w:rsid w:val="00AC2D83"/>
    <w:rsid w:val="00AC4555"/>
    <w:rsid w:val="00AC460C"/>
    <w:rsid w:val="00AC4C9D"/>
    <w:rsid w:val="00AC5669"/>
    <w:rsid w:val="00AC754C"/>
    <w:rsid w:val="00AC780F"/>
    <w:rsid w:val="00AD0E80"/>
    <w:rsid w:val="00AD34D0"/>
    <w:rsid w:val="00AD3D26"/>
    <w:rsid w:val="00AD55FC"/>
    <w:rsid w:val="00AD72BA"/>
    <w:rsid w:val="00AE02C5"/>
    <w:rsid w:val="00AE1DEB"/>
    <w:rsid w:val="00AE2556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1F4D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1C4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2E6"/>
    <w:rsid w:val="00C67F59"/>
    <w:rsid w:val="00C70026"/>
    <w:rsid w:val="00C7042E"/>
    <w:rsid w:val="00C71407"/>
    <w:rsid w:val="00C71DB7"/>
    <w:rsid w:val="00C734AB"/>
    <w:rsid w:val="00C74421"/>
    <w:rsid w:val="00C7601A"/>
    <w:rsid w:val="00C80674"/>
    <w:rsid w:val="00C810D6"/>
    <w:rsid w:val="00C81BFE"/>
    <w:rsid w:val="00C82F0B"/>
    <w:rsid w:val="00C87D00"/>
    <w:rsid w:val="00C91637"/>
    <w:rsid w:val="00C916A6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02A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4F7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160"/>
    <w:rsid w:val="00D12DCC"/>
    <w:rsid w:val="00D14073"/>
    <w:rsid w:val="00D1415B"/>
    <w:rsid w:val="00D14DCB"/>
    <w:rsid w:val="00D16E6D"/>
    <w:rsid w:val="00D24228"/>
    <w:rsid w:val="00D25F02"/>
    <w:rsid w:val="00D32188"/>
    <w:rsid w:val="00D323C0"/>
    <w:rsid w:val="00D32776"/>
    <w:rsid w:val="00D32BB1"/>
    <w:rsid w:val="00D34237"/>
    <w:rsid w:val="00D3459A"/>
    <w:rsid w:val="00D35DF6"/>
    <w:rsid w:val="00D377E9"/>
    <w:rsid w:val="00D37E9A"/>
    <w:rsid w:val="00D4022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55EF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582B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F25"/>
    <w:rsid w:val="00E40BB6"/>
    <w:rsid w:val="00E444D0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5D19"/>
    <w:rsid w:val="00E7613E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1C7E"/>
    <w:rsid w:val="00EC4352"/>
    <w:rsid w:val="00EC538A"/>
    <w:rsid w:val="00EC6B7B"/>
    <w:rsid w:val="00ED2E9C"/>
    <w:rsid w:val="00ED4C88"/>
    <w:rsid w:val="00ED5305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559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63A"/>
    <w:rsid w:val="00F26E45"/>
    <w:rsid w:val="00F26F8C"/>
    <w:rsid w:val="00F2737E"/>
    <w:rsid w:val="00F31509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6E5F"/>
    <w:rsid w:val="00F47D12"/>
    <w:rsid w:val="00F50F5F"/>
    <w:rsid w:val="00F53E1F"/>
    <w:rsid w:val="00F54288"/>
    <w:rsid w:val="00F55344"/>
    <w:rsid w:val="00F55409"/>
    <w:rsid w:val="00F609D7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3725"/>
    <w:rsid w:val="00F752BE"/>
    <w:rsid w:val="00F7713A"/>
    <w:rsid w:val="00F779FB"/>
    <w:rsid w:val="00F80B9A"/>
    <w:rsid w:val="00F81D19"/>
    <w:rsid w:val="00F84122"/>
    <w:rsid w:val="00F920EB"/>
    <w:rsid w:val="00F92BD6"/>
    <w:rsid w:val="00F9329D"/>
    <w:rsid w:val="00F957A1"/>
    <w:rsid w:val="00FA0A3C"/>
    <w:rsid w:val="00FA12D9"/>
    <w:rsid w:val="00FA1C7E"/>
    <w:rsid w:val="00FB1331"/>
    <w:rsid w:val="00FB2E1F"/>
    <w:rsid w:val="00FB6860"/>
    <w:rsid w:val="00FB68C3"/>
    <w:rsid w:val="00FC0A58"/>
    <w:rsid w:val="00FC1440"/>
    <w:rsid w:val="00FC30EC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5A78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5BD18569-62F7-46D2-98F0-605BDB67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uiPriority w:val="9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,Ob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445A82"/>
    <w:rPr>
      <w:rFonts w:ascii="Calibri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3E05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0249EDF-1C6C-4686-A04E-212372A8C3E9}"/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151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Piotrowska</dc:creator>
  <cp:lastModifiedBy>Nina Jarocka - Bąk</cp:lastModifiedBy>
  <cp:revision>10</cp:revision>
  <cp:lastPrinted>2020-12-21T07:19:00Z</cp:lastPrinted>
  <dcterms:created xsi:type="dcterms:W3CDTF">2026-03-02T05:59:00Z</dcterms:created>
  <dcterms:modified xsi:type="dcterms:W3CDTF">2026-05-08T06:51:00Z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  <property fmtid="{D5CDD505-2E9C-101B-9397-08002B2CF9AE}" pid="4" name="GrammarlyDocumentId">
    <vt:lpwstr>0d779c70-7daf-4852-add7-5ebcacf42145</vt:lpwstr>
  </property>
</Properties>
</file>