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3D7A4" w14:textId="04E75CFC" w:rsidR="009A1564" w:rsidRPr="00CB7EFE" w:rsidRDefault="00FB3AEB" w:rsidP="009A1564">
      <w:pPr>
        <w:pStyle w:val="Bezodstpw"/>
        <w:rPr>
          <w:rFonts w:ascii="Arial" w:hAnsi="Arial" w:cs="Arial"/>
        </w:rPr>
      </w:pPr>
      <w:r w:rsidRPr="00CB7EFE">
        <w:rPr>
          <w:rFonts w:ascii="Arial" w:hAnsi="Arial" w:cs="Arial"/>
        </w:rPr>
        <w:t>N</w:t>
      </w:r>
      <w:r w:rsidR="003B6C8A" w:rsidRPr="00CB7EFE">
        <w:rPr>
          <w:rFonts w:ascii="Arial" w:hAnsi="Arial" w:cs="Arial"/>
        </w:rPr>
        <w:t xml:space="preserve">r referencyjny: </w:t>
      </w:r>
      <w:r w:rsidR="00285011">
        <w:rPr>
          <w:rFonts w:ascii="Arial" w:hAnsi="Arial" w:cs="Arial"/>
        </w:rPr>
        <w:t>KPT-DPR.270.4.6</w:t>
      </w:r>
      <w:r w:rsidR="00A22EFA" w:rsidRPr="00CB7EFE">
        <w:rPr>
          <w:rFonts w:ascii="Arial" w:hAnsi="Arial" w:cs="Arial"/>
        </w:rPr>
        <w:t>.2026</w:t>
      </w:r>
    </w:p>
    <w:p w14:paraId="473BDCFC" w14:textId="77777777" w:rsidR="00D448D9" w:rsidRPr="00CB7EFE" w:rsidRDefault="0056694D" w:rsidP="009A1564">
      <w:pPr>
        <w:pStyle w:val="Bezodstpw"/>
        <w:jc w:val="right"/>
        <w:rPr>
          <w:rFonts w:ascii="Arial" w:hAnsi="Arial" w:cs="Arial"/>
        </w:rPr>
      </w:pPr>
      <w:r w:rsidRPr="00CB7EFE">
        <w:rPr>
          <w:rFonts w:ascii="Arial" w:hAnsi="Arial" w:cs="Arial"/>
        </w:rPr>
        <w:t xml:space="preserve">Załącznik nr </w:t>
      </w:r>
      <w:r w:rsidR="00FB3AEB" w:rsidRPr="00CB7EFE">
        <w:rPr>
          <w:rFonts w:ascii="Arial" w:hAnsi="Arial" w:cs="Arial"/>
        </w:rPr>
        <w:t>8</w:t>
      </w:r>
      <w:r w:rsidR="003E08F8" w:rsidRPr="00CB7EFE">
        <w:rPr>
          <w:rFonts w:ascii="Arial" w:hAnsi="Arial" w:cs="Arial"/>
        </w:rPr>
        <w:t xml:space="preserve"> do SWZ</w:t>
      </w:r>
    </w:p>
    <w:p w14:paraId="44A85C15" w14:textId="77777777" w:rsidR="00D448D9" w:rsidRPr="00CB7EFE" w:rsidRDefault="00D448D9" w:rsidP="009A1564">
      <w:pPr>
        <w:pStyle w:val="Bezodstpw"/>
        <w:jc w:val="right"/>
        <w:rPr>
          <w:rFonts w:ascii="Arial" w:hAnsi="Arial" w:cs="Arial"/>
        </w:rPr>
      </w:pPr>
    </w:p>
    <w:p w14:paraId="09E1749D" w14:textId="77777777" w:rsidR="00D448D9" w:rsidRPr="00CB7EFE" w:rsidRDefault="00D448D9" w:rsidP="009A1564">
      <w:pPr>
        <w:pStyle w:val="Bezodstpw"/>
        <w:jc w:val="right"/>
        <w:rPr>
          <w:rFonts w:ascii="Arial" w:hAnsi="Arial" w:cs="Arial"/>
        </w:rPr>
      </w:pPr>
    </w:p>
    <w:p w14:paraId="0A6E87A6" w14:textId="2FC4F3F3" w:rsidR="00DA509A" w:rsidRPr="00CB7EFE" w:rsidRDefault="00D448D9" w:rsidP="009A1564">
      <w:pPr>
        <w:pStyle w:val="Bezodstpw"/>
        <w:jc w:val="right"/>
        <w:rPr>
          <w:rFonts w:ascii="Arial" w:hAnsi="Arial" w:cs="Arial"/>
          <w:b/>
        </w:rPr>
      </w:pPr>
      <w:r w:rsidRPr="00CB7EFE">
        <w:rPr>
          <w:rFonts w:ascii="Arial" w:hAnsi="Arial" w:cs="Arial"/>
        </w:rPr>
        <w:t>….................................,</w:t>
      </w:r>
      <w:r w:rsidR="003B6C8A" w:rsidRPr="00CB7EFE">
        <w:rPr>
          <w:rFonts w:ascii="Arial" w:hAnsi="Arial" w:cs="Arial"/>
        </w:rPr>
        <w:t xml:space="preserve"> dnia ….................... 2026</w:t>
      </w:r>
      <w:r w:rsidRPr="00CB7EFE">
        <w:rPr>
          <w:rFonts w:ascii="Arial" w:hAnsi="Arial" w:cs="Arial"/>
        </w:rPr>
        <w:t xml:space="preserve"> r.</w:t>
      </w:r>
    </w:p>
    <w:p w14:paraId="4D569304" w14:textId="77777777" w:rsidR="00DA509A" w:rsidRPr="00CB7EFE" w:rsidRDefault="00DA509A" w:rsidP="00D26572">
      <w:pPr>
        <w:ind w:right="39"/>
        <w:rPr>
          <w:rFonts w:ascii="Arial" w:hAnsi="Arial" w:cs="Arial"/>
        </w:rPr>
      </w:pPr>
    </w:p>
    <w:p w14:paraId="61AD1964" w14:textId="34940EF1" w:rsidR="000C6E88" w:rsidRPr="00CB7EFE" w:rsidRDefault="00DA509A" w:rsidP="00845A7B">
      <w:pPr>
        <w:rPr>
          <w:rFonts w:ascii="Arial" w:hAnsi="Arial" w:cs="Arial"/>
        </w:rPr>
      </w:pPr>
      <w:r w:rsidRPr="00CB7EFE">
        <w:rPr>
          <w:rFonts w:ascii="Arial" w:hAnsi="Arial" w:cs="Arial"/>
        </w:rPr>
        <w:t>................................................................</w:t>
      </w:r>
      <w:r w:rsidR="00D22BE4" w:rsidRPr="00CB7EFE">
        <w:rPr>
          <w:rFonts w:ascii="Arial" w:hAnsi="Arial" w:cs="Arial"/>
        </w:rPr>
        <w:t>...................</w:t>
      </w:r>
      <w:r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32655D" w:rsidRPr="00CB7EFE">
        <w:rPr>
          <w:rFonts w:ascii="Arial" w:hAnsi="Arial" w:cs="Arial"/>
        </w:rPr>
        <w:tab/>
      </w:r>
      <w:r w:rsidR="00845A7B" w:rsidRPr="00CB7EFE">
        <w:rPr>
          <w:rFonts w:ascii="Arial" w:hAnsi="Arial" w:cs="Arial"/>
        </w:rPr>
        <w:t xml:space="preserve">                           </w:t>
      </w:r>
      <w:r w:rsidR="00D22BE4" w:rsidRPr="00CB7EFE">
        <w:rPr>
          <w:rFonts w:ascii="Arial" w:hAnsi="Arial" w:cs="Arial"/>
        </w:rPr>
        <w:t xml:space="preserve">    </w:t>
      </w:r>
    </w:p>
    <w:p w14:paraId="3DF565AC" w14:textId="29435C7D" w:rsidR="00DA509A" w:rsidRPr="00CB7EFE" w:rsidRDefault="00DA509A" w:rsidP="00DA509A">
      <w:pPr>
        <w:ind w:right="39"/>
        <w:rPr>
          <w:rFonts w:ascii="Arial" w:eastAsia="Batang" w:hAnsi="Arial" w:cs="Arial"/>
          <w:i/>
        </w:rPr>
      </w:pPr>
      <w:r w:rsidRPr="00CB7EFE">
        <w:rPr>
          <w:rFonts w:ascii="Arial" w:hAnsi="Arial" w:cs="Arial"/>
        </w:rPr>
        <w:tab/>
      </w:r>
      <w:r w:rsidR="00910410" w:rsidRPr="00CB7EFE">
        <w:rPr>
          <w:rFonts w:ascii="Arial" w:eastAsia="Batang" w:hAnsi="Arial" w:cs="Arial"/>
          <w:i/>
        </w:rPr>
        <w:t>(N</w:t>
      </w:r>
      <w:r w:rsidR="00D22BE4" w:rsidRPr="00CB7EFE">
        <w:rPr>
          <w:rFonts w:ascii="Arial" w:eastAsia="Batang" w:hAnsi="Arial" w:cs="Arial"/>
          <w:i/>
        </w:rPr>
        <w:t>azwa i adres Wykonawcy)</w:t>
      </w:r>
      <w:r w:rsidR="0046364F" w:rsidRPr="00CB7EFE">
        <w:rPr>
          <w:rFonts w:ascii="Arial" w:eastAsia="Batang" w:hAnsi="Arial" w:cs="Arial"/>
          <w:i/>
        </w:rPr>
        <w:t xml:space="preserve"> </w:t>
      </w:r>
    </w:p>
    <w:p w14:paraId="791937B9" w14:textId="7DF977AF" w:rsidR="009176B3" w:rsidRPr="00CB7EFE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b/>
          <w:color w:val="FF0000"/>
        </w:rPr>
      </w:pPr>
      <w:r w:rsidRPr="00CB7EFE">
        <w:rPr>
          <w:b/>
          <w:color w:val="auto"/>
        </w:rPr>
        <w:tab/>
      </w:r>
      <w:r w:rsidRPr="00CB7EFE">
        <w:rPr>
          <w:b/>
          <w:color w:val="auto"/>
        </w:rPr>
        <w:tab/>
      </w:r>
    </w:p>
    <w:p w14:paraId="666D812E" w14:textId="77777777" w:rsidR="00DC0AC5" w:rsidRPr="00CB7EFE" w:rsidRDefault="0032655D" w:rsidP="00F01F1F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color w:val="auto"/>
        </w:rPr>
      </w:pPr>
      <w:r w:rsidRPr="00CB7EFE">
        <w:rPr>
          <w:b/>
          <w:color w:val="auto"/>
        </w:rPr>
        <w:t>WYKAZ OSÓB</w:t>
      </w:r>
      <w:r w:rsidR="00DC0AC5" w:rsidRPr="00CB7EFE">
        <w:rPr>
          <w:b/>
          <w:color w:val="auto"/>
        </w:rPr>
        <w:t xml:space="preserve">, </w:t>
      </w:r>
    </w:p>
    <w:p w14:paraId="0A4A530D" w14:textId="1201AE49" w:rsidR="0032655D" w:rsidRPr="00CB7EFE" w:rsidRDefault="00DC0AC5" w:rsidP="00F01F1F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color w:val="auto"/>
        </w:rPr>
      </w:pPr>
      <w:r w:rsidRPr="00CB7EFE">
        <w:rPr>
          <w:color w:val="auto"/>
        </w:rPr>
        <w:t>KTÓRE BĘDĄ UCZESTNICZYĆ W WYKONYWANIU ZAMÓWIENIA</w:t>
      </w:r>
      <w:r w:rsidR="00160789" w:rsidRPr="00CB7EFE">
        <w:rPr>
          <w:color w:val="auto"/>
        </w:rPr>
        <w:t xml:space="preserve"> </w:t>
      </w:r>
    </w:p>
    <w:p w14:paraId="6060CBD9" w14:textId="77777777" w:rsidR="002A5798" w:rsidRPr="00CB7EFE" w:rsidRDefault="0032655D" w:rsidP="0032655D">
      <w:pPr>
        <w:jc w:val="center"/>
        <w:rPr>
          <w:rFonts w:ascii="Arial" w:hAnsi="Arial" w:cs="Arial"/>
          <w:b/>
          <w:bCs/>
          <w:lang w:val="x-none" w:eastAsia="x-none"/>
        </w:rPr>
      </w:pPr>
      <w:r w:rsidRPr="00CB7EFE">
        <w:rPr>
          <w:rFonts w:ascii="Arial" w:hAnsi="Arial" w:cs="Arial"/>
        </w:rPr>
        <w:t>Składany do zadania</w:t>
      </w:r>
      <w:r w:rsidRPr="00CB7EFE">
        <w:rPr>
          <w:rFonts w:ascii="Arial" w:hAnsi="Arial" w:cs="Arial"/>
          <w:b/>
          <w:bCs/>
          <w:lang w:val="x-none" w:eastAsia="x-none"/>
        </w:rPr>
        <w:t xml:space="preserve"> </w:t>
      </w:r>
    </w:p>
    <w:p w14:paraId="5625F05C" w14:textId="77777777" w:rsidR="004C2B9A" w:rsidRPr="00CB7EFE" w:rsidRDefault="004C2B9A" w:rsidP="0032655D">
      <w:pPr>
        <w:jc w:val="center"/>
        <w:rPr>
          <w:rFonts w:ascii="Arial" w:hAnsi="Arial" w:cs="Arial"/>
          <w:b/>
          <w:bCs/>
          <w:lang w:eastAsia="x-none"/>
        </w:rPr>
      </w:pPr>
    </w:p>
    <w:p w14:paraId="7C793186" w14:textId="77777777" w:rsidR="007B2867" w:rsidRPr="00CB7EFE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Arial" w:hAnsi="Arial" w:cs="Arial"/>
          <w:b/>
          <w:bCs/>
          <w:iCs/>
        </w:rPr>
      </w:pPr>
    </w:p>
    <w:p w14:paraId="4C2784F1" w14:textId="3E89A068" w:rsidR="00473B5F" w:rsidRDefault="00285011" w:rsidP="00285011">
      <w:pPr>
        <w:shd w:val="clear" w:color="auto" w:fill="D9E2F3" w:themeFill="accent1" w:themeFillTint="33"/>
        <w:jc w:val="center"/>
        <w:rPr>
          <w:rFonts w:ascii="Arial" w:hAnsi="Arial" w:cs="Arial"/>
          <w:b/>
        </w:rPr>
      </w:pPr>
      <w:r w:rsidRPr="00D657F8">
        <w:rPr>
          <w:rFonts w:ascii="Arial" w:hAnsi="Arial" w:cs="Arial"/>
          <w:b/>
        </w:rPr>
        <w:t xml:space="preserve">Zakup usług szkoleniowych z zakresu kompetencji językowych – język angielski </w:t>
      </w:r>
      <w:r>
        <w:rPr>
          <w:rFonts w:ascii="Arial" w:hAnsi="Arial" w:cs="Arial"/>
          <w:b/>
        </w:rPr>
        <w:br/>
      </w:r>
      <w:r w:rsidRPr="00D657F8">
        <w:rPr>
          <w:rFonts w:ascii="Arial" w:hAnsi="Arial" w:cs="Arial"/>
          <w:b/>
        </w:rPr>
        <w:t>w ramach projektu pn. „Wzmocnienie potencjału KPT”</w:t>
      </w:r>
    </w:p>
    <w:p w14:paraId="7E1B8E8C" w14:textId="77777777" w:rsidR="00285011" w:rsidRPr="00CB7EFE" w:rsidRDefault="00285011" w:rsidP="007C6089">
      <w:pPr>
        <w:shd w:val="clear" w:color="auto" w:fill="D9E2F3" w:themeFill="accent1" w:themeFillTint="33"/>
        <w:jc w:val="center"/>
        <w:rPr>
          <w:rFonts w:ascii="Arial" w:hAnsi="Arial" w:cs="Arial"/>
          <w:b/>
        </w:rPr>
      </w:pPr>
    </w:p>
    <w:p w14:paraId="7347969D" w14:textId="77777777" w:rsidR="00473B5F" w:rsidRPr="00CB7EFE" w:rsidRDefault="00473B5F" w:rsidP="00473B5F">
      <w:pPr>
        <w:jc w:val="center"/>
        <w:rPr>
          <w:rFonts w:ascii="Arial" w:hAnsi="Arial" w:cs="Arial"/>
          <w:b/>
        </w:rPr>
      </w:pPr>
    </w:p>
    <w:tbl>
      <w:tblPr>
        <w:tblW w:w="1390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79"/>
        <w:gridCol w:w="2136"/>
        <w:gridCol w:w="6521"/>
        <w:gridCol w:w="2697"/>
      </w:tblGrid>
      <w:tr w:rsidR="00532237" w:rsidRPr="00CB7EFE" w14:paraId="57245AC3" w14:textId="77777777" w:rsidTr="00C630E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CB7EFE" w:rsidRDefault="00532237" w:rsidP="00845A7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CB7EFE" w:rsidRDefault="00596A06" w:rsidP="00845A7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CB7EFE" w:rsidRDefault="00532237" w:rsidP="00845A7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892" w14:textId="4B8F3BBA" w:rsidR="00532237" w:rsidRPr="00CB7EFE" w:rsidRDefault="00CB7EFE" w:rsidP="00CB7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Doświadczenie zawodowe</w:t>
            </w:r>
            <w:r w:rsidR="005019D5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CB7EFE" w:rsidRDefault="00532237" w:rsidP="00845A7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7EFE">
              <w:rPr>
                <w:rFonts w:ascii="Arial" w:hAnsi="Arial" w:cs="Arial"/>
                <w:b/>
                <w:bCs/>
              </w:rPr>
              <w:t>Osoby będące w dyspozycji wykonawcy/oddane do dyspozycji przez inny podmiot</w:t>
            </w:r>
          </w:p>
        </w:tc>
      </w:tr>
      <w:tr w:rsidR="00FB3AEB" w:rsidRPr="00CB7EFE" w14:paraId="38E366D8" w14:textId="77777777" w:rsidTr="00C630E7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AC5D71" w14:textId="77777777" w:rsidR="00FB3AEB" w:rsidRPr="00CB7EFE" w:rsidRDefault="00FB3AEB" w:rsidP="00FB3AEB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  <w:r w:rsidRPr="00CB7EFE">
              <w:rPr>
                <w:rFonts w:ascii="Arial" w:hAnsi="Arial" w:cs="Arial"/>
                <w:spacing w:val="4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898946" w14:textId="59E7370B" w:rsidR="00FB3AEB" w:rsidRPr="00CB7EFE" w:rsidRDefault="00FB3AEB" w:rsidP="00FB3AEB">
            <w:pPr>
              <w:pStyle w:val="Default"/>
              <w:jc w:val="center"/>
            </w:pPr>
            <w:r w:rsidRPr="00CB7EFE"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641860" w14:textId="318F3BAE" w:rsidR="00FB3AEB" w:rsidRPr="00635C72" w:rsidRDefault="00635C72" w:rsidP="006A1C53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</w:rPr>
              <w:t>L</w:t>
            </w:r>
            <w:r w:rsidRPr="00635C72">
              <w:rPr>
                <w:b/>
              </w:rPr>
              <w:t>ektor angielskiego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287923" w14:textId="77777777" w:rsidR="00325B3A" w:rsidRPr="005019D5" w:rsidRDefault="003C1BC7" w:rsidP="005019D5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</w:rPr>
            </w:pPr>
            <w:r w:rsidRPr="005019D5">
              <w:rPr>
                <w:rFonts w:ascii="Arial" w:hAnsi="Arial" w:cs="Arial"/>
                <w:b/>
              </w:rPr>
              <w:t>Osoba</w:t>
            </w:r>
            <w:r w:rsidRPr="005019D5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5019D5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5019D5">
              <w:rPr>
                <w:rFonts w:ascii="Arial" w:hAnsi="Arial" w:cs="Arial"/>
                <w:color w:val="000000"/>
              </w:rPr>
              <w:t xml:space="preserve"> </w:t>
            </w:r>
            <w:r w:rsidRPr="005019D5">
              <w:rPr>
                <w:rFonts w:ascii="Arial" w:hAnsi="Arial" w:cs="Arial"/>
              </w:rPr>
              <w:t xml:space="preserve">w realizacji </w:t>
            </w:r>
            <w:r w:rsidRPr="005019D5">
              <w:rPr>
                <w:rFonts w:ascii="Arial" w:hAnsi="Arial" w:cs="Arial"/>
                <w:b/>
              </w:rPr>
              <w:t>usług</w:t>
            </w:r>
            <w:r w:rsidRPr="005019D5">
              <w:rPr>
                <w:rFonts w:ascii="Arial" w:hAnsi="Arial" w:cs="Arial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>szkoleniowych z języka angielskiego</w:t>
            </w:r>
            <w:r w:rsidRPr="005019D5">
              <w:rPr>
                <w:rFonts w:ascii="Arial" w:hAnsi="Arial" w:cs="Arial"/>
              </w:rPr>
              <w:t>, dla obywateli Polskich, osób dorosłych.</w:t>
            </w:r>
            <w:r w:rsidRPr="005019D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 xml:space="preserve">Posiadająca wykształcenie wyższe filologia </w:t>
            </w:r>
            <w:r w:rsidRPr="005019D5">
              <w:rPr>
                <w:rFonts w:ascii="Arial" w:hAnsi="Arial" w:cs="Arial"/>
                <w:b/>
              </w:rPr>
              <w:lastRenderedPageBreak/>
              <w:t>angielska.</w:t>
            </w:r>
            <w:r w:rsidRPr="005019D5">
              <w:rPr>
                <w:rFonts w:ascii="Arial" w:hAnsi="Arial" w:cs="Arial"/>
              </w:rPr>
              <w:t xml:space="preserve"> Osoba – lektor posługujący się płynnie i zrozumiale językiem polskim. </w:t>
            </w:r>
          </w:p>
          <w:p w14:paraId="247B2DBD" w14:textId="1BBC0EAE" w:rsidR="005019D5" w:rsidRPr="005019D5" w:rsidRDefault="005019D5" w:rsidP="005019D5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</w:rPr>
            </w:pPr>
            <w:r w:rsidRPr="00E85EB8">
              <w:rPr>
                <w:rFonts w:ascii="Arial" w:hAnsi="Arial" w:cs="Arial"/>
                <w:color w:val="000000"/>
              </w:rPr>
              <w:t xml:space="preserve">co najmniej 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Pr="00E85EB8">
              <w:rPr>
                <w:rFonts w:ascii="Arial" w:hAnsi="Arial" w:cs="Arial"/>
                <w:b/>
                <w:bCs/>
                <w:color w:val="000000"/>
              </w:rPr>
              <w:t>-letnim doświadczeniem</w:t>
            </w:r>
            <w:r w:rsidRPr="00E85EB8">
              <w:rPr>
                <w:rFonts w:ascii="Arial" w:hAnsi="Arial" w:cs="Arial"/>
                <w:color w:val="000000"/>
              </w:rPr>
              <w:t xml:space="preserve"> </w:t>
            </w:r>
            <w:r w:rsidRPr="00E85EB8">
              <w:rPr>
                <w:rFonts w:ascii="Arial" w:hAnsi="Arial" w:cs="Arial"/>
              </w:rPr>
              <w:t xml:space="preserve">w realizacji </w:t>
            </w:r>
            <w:r w:rsidRPr="00E85EB8">
              <w:rPr>
                <w:rFonts w:ascii="Arial" w:hAnsi="Arial" w:cs="Arial"/>
                <w:b/>
              </w:rPr>
              <w:t>usług</w:t>
            </w:r>
            <w:r w:rsidRPr="00E85EB8">
              <w:rPr>
                <w:rFonts w:ascii="Arial" w:hAnsi="Arial" w:cs="Arial"/>
              </w:rPr>
              <w:t xml:space="preserve"> </w:t>
            </w:r>
            <w:r w:rsidRPr="00E85EB8">
              <w:rPr>
                <w:rFonts w:ascii="Arial" w:hAnsi="Arial" w:cs="Arial"/>
                <w:b/>
              </w:rPr>
              <w:t>szkoleniowych z języka angielskiego</w:t>
            </w:r>
            <w:r w:rsidRPr="00E85EB8">
              <w:rPr>
                <w:rFonts w:ascii="Arial" w:hAnsi="Arial" w:cs="Arial"/>
              </w:rPr>
              <w:t>, dla obywateli Polskich, osób dorosłych.</w:t>
            </w:r>
            <w:r w:rsidRPr="00E85EB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E85EB8">
              <w:rPr>
                <w:rFonts w:ascii="Arial" w:hAnsi="Arial" w:cs="Arial"/>
                <w:b/>
              </w:rPr>
              <w:t>Posiadająca wykształcenie wyższe filologia angielska.</w:t>
            </w:r>
            <w:r w:rsidRPr="00E85EB8">
              <w:rPr>
                <w:rFonts w:ascii="Arial" w:hAnsi="Arial" w:cs="Arial"/>
              </w:rPr>
              <w:t xml:space="preserve"> Osoby – lektorzy posługujący się płynnie</w:t>
            </w:r>
            <w:r>
              <w:rPr>
                <w:rFonts w:ascii="Arial" w:hAnsi="Arial" w:cs="Arial"/>
              </w:rPr>
              <w:t xml:space="preserve"> i zrozumiale</w:t>
            </w:r>
            <w:r w:rsidRPr="00E85EB8">
              <w:rPr>
                <w:rFonts w:ascii="Arial" w:hAnsi="Arial" w:cs="Arial"/>
              </w:rPr>
              <w:t xml:space="preserve"> językiem polskim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4966668" w14:textId="33166886" w:rsidR="00FB3AEB" w:rsidRPr="00CB7EFE" w:rsidRDefault="00FB3AEB" w:rsidP="00FB3AEB">
            <w:pPr>
              <w:pStyle w:val="Default"/>
              <w:ind w:left="142"/>
              <w:jc w:val="center"/>
            </w:pPr>
            <w:r w:rsidRPr="00CB7EFE">
              <w:rPr>
                <w:b/>
                <w:bCs/>
              </w:rPr>
              <w:lastRenderedPageBreak/>
              <w:t>Własne / oddane do dyspozycji *</w:t>
            </w:r>
          </w:p>
        </w:tc>
      </w:tr>
      <w:tr w:rsidR="005019D5" w:rsidRPr="00CB7EFE" w14:paraId="46F62D04" w14:textId="77777777" w:rsidTr="00C630E7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2043262" w14:textId="4CF5C20F" w:rsidR="005019D5" w:rsidRPr="00CB7EFE" w:rsidRDefault="005019D5" w:rsidP="005019D5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60DBBFC" w14:textId="5095137F" w:rsidR="005019D5" w:rsidRPr="00CB7EFE" w:rsidRDefault="005019D5" w:rsidP="005019D5">
            <w:pPr>
              <w:pStyle w:val="Default"/>
              <w:jc w:val="center"/>
            </w:pPr>
            <w:r w:rsidRPr="00CB7EFE">
              <w:t>………….. …………..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F178FA" w14:textId="1053181E" w:rsidR="005019D5" w:rsidRPr="00CB7EFE" w:rsidRDefault="005019D5" w:rsidP="005019D5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Pr="00635C72">
              <w:rPr>
                <w:b/>
              </w:rPr>
              <w:t>ektor angielskiego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9DE8C5" w14:textId="072D80AC" w:rsidR="005019D5" w:rsidRPr="005019D5" w:rsidRDefault="005019D5" w:rsidP="005019D5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</w:rPr>
            </w:pPr>
            <w:r w:rsidRPr="005019D5">
              <w:rPr>
                <w:rFonts w:ascii="Arial" w:hAnsi="Arial" w:cs="Arial"/>
                <w:b/>
              </w:rPr>
              <w:t>Osoba</w:t>
            </w:r>
            <w:r w:rsidRPr="005019D5">
              <w:rPr>
                <w:rFonts w:ascii="Arial" w:hAnsi="Arial" w:cs="Arial"/>
                <w:color w:val="000000"/>
              </w:rPr>
              <w:t xml:space="preserve"> (lektor angielskiego) z co najmniej </w:t>
            </w:r>
            <w:r w:rsidRPr="005019D5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5019D5">
              <w:rPr>
                <w:rFonts w:ascii="Arial" w:hAnsi="Arial" w:cs="Arial"/>
                <w:color w:val="000000"/>
              </w:rPr>
              <w:t xml:space="preserve"> </w:t>
            </w:r>
            <w:r w:rsidRPr="005019D5">
              <w:rPr>
                <w:rFonts w:ascii="Arial" w:hAnsi="Arial" w:cs="Arial"/>
              </w:rPr>
              <w:t xml:space="preserve">w realizacji </w:t>
            </w:r>
            <w:r w:rsidRPr="005019D5">
              <w:rPr>
                <w:rFonts w:ascii="Arial" w:hAnsi="Arial" w:cs="Arial"/>
                <w:b/>
              </w:rPr>
              <w:t>usług</w:t>
            </w:r>
            <w:r w:rsidRPr="005019D5">
              <w:rPr>
                <w:rFonts w:ascii="Arial" w:hAnsi="Arial" w:cs="Arial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>szkoleniowych z języka angielskiego</w:t>
            </w:r>
            <w:r w:rsidRPr="005019D5">
              <w:rPr>
                <w:rFonts w:ascii="Arial" w:hAnsi="Arial" w:cs="Arial"/>
              </w:rPr>
              <w:t>, dla obywateli Polskich, osób dorosłych.</w:t>
            </w:r>
            <w:r w:rsidRPr="005019D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>Posiadająca wykształcenie wyższe filologia angielska.</w:t>
            </w:r>
            <w:r w:rsidRPr="005019D5">
              <w:rPr>
                <w:rFonts w:ascii="Arial" w:hAnsi="Arial" w:cs="Arial"/>
              </w:rPr>
              <w:t xml:space="preserve"> Osoba – lektor posługujący się płynnie i zrozumiale językiem polskim. </w:t>
            </w:r>
          </w:p>
          <w:p w14:paraId="65BB0521" w14:textId="54771643" w:rsidR="005019D5" w:rsidRPr="005019D5" w:rsidRDefault="005019D5" w:rsidP="005019D5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</w:rPr>
            </w:pPr>
            <w:r w:rsidRPr="005019D5">
              <w:rPr>
                <w:rFonts w:ascii="Arial" w:hAnsi="Arial" w:cs="Arial"/>
                <w:color w:val="000000"/>
              </w:rPr>
              <w:t xml:space="preserve">co najmniej </w:t>
            </w:r>
            <w:r w:rsidRPr="005019D5">
              <w:rPr>
                <w:rFonts w:ascii="Arial" w:hAnsi="Arial" w:cs="Arial"/>
                <w:b/>
                <w:bCs/>
                <w:color w:val="000000"/>
              </w:rPr>
              <w:t>5-letnim doświadczeniem</w:t>
            </w:r>
            <w:r w:rsidRPr="005019D5">
              <w:rPr>
                <w:rFonts w:ascii="Arial" w:hAnsi="Arial" w:cs="Arial"/>
                <w:color w:val="000000"/>
              </w:rPr>
              <w:t xml:space="preserve"> </w:t>
            </w:r>
            <w:r w:rsidRPr="005019D5">
              <w:rPr>
                <w:rFonts w:ascii="Arial" w:hAnsi="Arial" w:cs="Arial"/>
              </w:rPr>
              <w:t xml:space="preserve">w realizacji </w:t>
            </w:r>
            <w:r w:rsidRPr="005019D5">
              <w:rPr>
                <w:rFonts w:ascii="Arial" w:hAnsi="Arial" w:cs="Arial"/>
                <w:b/>
              </w:rPr>
              <w:t>usług</w:t>
            </w:r>
            <w:r w:rsidRPr="005019D5">
              <w:rPr>
                <w:rFonts w:ascii="Arial" w:hAnsi="Arial" w:cs="Arial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>szkoleniowych z języka angielskiego</w:t>
            </w:r>
            <w:r w:rsidRPr="005019D5">
              <w:rPr>
                <w:rFonts w:ascii="Arial" w:hAnsi="Arial" w:cs="Arial"/>
              </w:rPr>
              <w:t>, dla obywateli Polskich, osób dorosłych.</w:t>
            </w:r>
            <w:r w:rsidRPr="005019D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5019D5">
              <w:rPr>
                <w:rFonts w:ascii="Arial" w:hAnsi="Arial" w:cs="Arial"/>
                <w:b/>
              </w:rPr>
              <w:t>Posiadająca wykształcenie wyższe filologia angielska.</w:t>
            </w:r>
            <w:r w:rsidRPr="005019D5">
              <w:rPr>
                <w:rFonts w:ascii="Arial" w:hAnsi="Arial" w:cs="Arial"/>
              </w:rPr>
              <w:t xml:space="preserve"> Osoby – lektorzy posługujący się płynnie i zrozumiale językiem polskim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2C0BBEC" w14:textId="785F4FD7" w:rsidR="005019D5" w:rsidRPr="00CB7EFE" w:rsidRDefault="005019D5" w:rsidP="005019D5">
            <w:pPr>
              <w:pStyle w:val="Default"/>
              <w:ind w:left="142"/>
              <w:jc w:val="center"/>
              <w:rPr>
                <w:b/>
                <w:bCs/>
              </w:rPr>
            </w:pPr>
            <w:r w:rsidRPr="00CB7EFE">
              <w:rPr>
                <w:b/>
                <w:bCs/>
              </w:rPr>
              <w:t>Własne / oddane do dyspozycji *</w:t>
            </w:r>
          </w:p>
        </w:tc>
      </w:tr>
      <w:tr w:rsidR="003C1BC7" w:rsidRPr="00CB7EFE" w14:paraId="0FC9C0A5" w14:textId="77777777" w:rsidTr="00C630E7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FE7A28A" w14:textId="77777777" w:rsidR="003C1BC7" w:rsidRPr="00CB7EFE" w:rsidRDefault="003C1BC7" w:rsidP="008E02AD">
            <w:pPr>
              <w:snapToGrid w:val="0"/>
              <w:jc w:val="center"/>
              <w:rPr>
                <w:rFonts w:ascii="Arial" w:hAnsi="Arial" w:cs="Arial"/>
                <w:spacing w:val="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0F15B51" w14:textId="77777777" w:rsidR="003C1BC7" w:rsidRDefault="003C1BC7" w:rsidP="008E02AD">
            <w:pPr>
              <w:pStyle w:val="Default"/>
              <w:jc w:val="center"/>
            </w:pPr>
            <w:r w:rsidRPr="00CB7EFE">
              <w:t xml:space="preserve">………….. </w:t>
            </w:r>
          </w:p>
          <w:p w14:paraId="74538FFA" w14:textId="7490EE88" w:rsidR="003C1BC7" w:rsidRPr="00CB7EFE" w:rsidRDefault="003C1BC7" w:rsidP="008E02AD">
            <w:pPr>
              <w:pStyle w:val="Default"/>
              <w:jc w:val="center"/>
            </w:pPr>
            <w:r>
              <w:t>…..</w:t>
            </w:r>
            <w:r w:rsidRPr="00CB7EFE">
              <w:t>………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C74FCC" w14:textId="24654522" w:rsidR="003C1BC7" w:rsidRPr="00635C72" w:rsidRDefault="00635C72" w:rsidP="008E02A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635C72">
              <w:rPr>
                <w:b/>
              </w:rPr>
              <w:t>ative speaker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3C64D7C" w14:textId="77777777" w:rsidR="007B7B7F" w:rsidRPr="007B7B7F" w:rsidRDefault="005019D5" w:rsidP="007B7B7F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</w:rPr>
            </w:pPr>
            <w:r w:rsidRPr="007B7B7F">
              <w:rPr>
                <w:rFonts w:ascii="Arial" w:hAnsi="Arial" w:cs="Arial"/>
                <w:color w:val="000000"/>
              </w:rPr>
              <w:t xml:space="preserve">co najmniej </w:t>
            </w:r>
            <w:r w:rsidRPr="007B7B7F">
              <w:rPr>
                <w:rFonts w:ascii="Arial" w:hAnsi="Arial" w:cs="Arial"/>
                <w:b/>
                <w:bCs/>
                <w:color w:val="000000"/>
              </w:rPr>
              <w:t>3-letnim doświadczeniem</w:t>
            </w:r>
            <w:r w:rsidRPr="007B7B7F">
              <w:rPr>
                <w:rFonts w:ascii="Arial" w:hAnsi="Arial" w:cs="Arial"/>
                <w:color w:val="000000"/>
              </w:rPr>
              <w:t xml:space="preserve"> </w:t>
            </w:r>
            <w:r w:rsidRPr="007B7B7F">
              <w:rPr>
                <w:rFonts w:ascii="Arial" w:hAnsi="Arial" w:cs="Arial"/>
              </w:rPr>
              <w:t xml:space="preserve">w realizacji </w:t>
            </w:r>
            <w:r w:rsidRPr="007B7B7F">
              <w:rPr>
                <w:rFonts w:ascii="Arial" w:hAnsi="Arial" w:cs="Arial"/>
                <w:b/>
              </w:rPr>
              <w:t>usług</w:t>
            </w:r>
            <w:r w:rsidRPr="007B7B7F">
              <w:rPr>
                <w:rFonts w:ascii="Arial" w:hAnsi="Arial" w:cs="Arial"/>
              </w:rPr>
              <w:t xml:space="preserve"> </w:t>
            </w:r>
            <w:r w:rsidRPr="007B7B7F">
              <w:rPr>
                <w:rFonts w:ascii="Arial" w:hAnsi="Arial" w:cs="Arial"/>
                <w:b/>
              </w:rPr>
              <w:t>szkoleniowych z języka angielskiego</w:t>
            </w:r>
            <w:r w:rsidRPr="007B7B7F">
              <w:rPr>
                <w:rFonts w:ascii="Arial" w:hAnsi="Arial" w:cs="Arial"/>
              </w:rPr>
              <w:t xml:space="preserve"> </w:t>
            </w:r>
            <w:r w:rsidRPr="007B7B7F">
              <w:rPr>
                <w:rFonts w:ascii="Arial" w:hAnsi="Arial" w:cs="Arial"/>
                <w:b/>
              </w:rPr>
              <w:t xml:space="preserve">jako </w:t>
            </w:r>
            <w:r w:rsidRPr="007B7B7F">
              <w:rPr>
                <w:rFonts w:ascii="Arial" w:hAnsi="Arial" w:cs="Arial"/>
                <w:color w:val="000000"/>
              </w:rPr>
              <w:t>(</w:t>
            </w:r>
            <w:r w:rsidRPr="007B7B7F">
              <w:rPr>
                <w:rFonts w:ascii="Arial" w:hAnsi="Arial" w:cs="Arial"/>
                <w:b/>
                <w:color w:val="000000"/>
              </w:rPr>
              <w:t>native speaker*)</w:t>
            </w:r>
            <w:r w:rsidRPr="007B7B7F">
              <w:rPr>
                <w:rFonts w:ascii="Arial" w:hAnsi="Arial" w:cs="Arial"/>
              </w:rPr>
              <w:t xml:space="preserve"> dla osób dorosłych.</w:t>
            </w:r>
            <w:r w:rsidRPr="007B7B7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Osoba 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br/>
              <w:t xml:space="preserve">o rodzimym języku angielskim </w:t>
            </w:r>
            <w:r w:rsidR="007B7B7F" w:rsidRPr="007B7B7F">
              <w:rPr>
                <w:rFonts w:ascii="Arial" w:hAnsi="Arial" w:cs="Arial"/>
                <w:shd w:val="clear" w:color="auto" w:fill="FFFFFF"/>
              </w:rPr>
              <w:t>tj. osoba która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="007B7B7F" w:rsidRPr="007B7B7F">
              <w:rPr>
                <w:rFonts w:ascii="Arial" w:hAnsi="Arial" w:cs="Arial"/>
                <w:color w:val="000000"/>
              </w:rPr>
              <w:t>wychowała się w kraju, w którym obowiązującym językiem jest angielski (Wielka Brytania, Stany Zjednoczone, Kanada, Australia, Irlandia).</w:t>
            </w:r>
            <w:r w:rsidR="007B7B7F" w:rsidRPr="007B7B7F">
              <w:rPr>
                <w:rFonts w:ascii="Arial" w:hAnsi="Arial" w:cs="Arial"/>
                <w:i/>
                <w:color w:val="000000"/>
              </w:rPr>
              <w:t> 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Posiadająca certyfikat </w:t>
            </w:r>
            <w:r w:rsidR="007B7B7F" w:rsidRPr="007B7B7F">
              <w:rPr>
                <w:rFonts w:ascii="Arial" w:hAnsi="Arial" w:cs="Arial"/>
                <w:b/>
              </w:rPr>
              <w:t>TEFL lub CELTA lub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 równoważny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7B7B7F">
              <w:rPr>
                <w:rFonts w:ascii="Arial" w:hAnsi="Arial" w:cs="Arial"/>
                <w:color w:val="000000"/>
              </w:rPr>
              <w:t xml:space="preserve">– </w:t>
            </w:r>
            <w:r w:rsidRPr="007B7B7F">
              <w:rPr>
                <w:rFonts w:ascii="Arial" w:hAnsi="Arial" w:cs="Arial"/>
                <w:b/>
                <w:bCs/>
                <w:color w:val="000000"/>
              </w:rPr>
              <w:t>0,00 pkt</w:t>
            </w:r>
          </w:p>
          <w:p w14:paraId="5BCD69F5" w14:textId="2493D93D" w:rsidR="00635C72" w:rsidRPr="007B7B7F" w:rsidRDefault="005019D5" w:rsidP="007B7B7F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</w:rPr>
            </w:pPr>
            <w:r w:rsidRPr="007B7B7F">
              <w:rPr>
                <w:rFonts w:ascii="Arial" w:hAnsi="Arial" w:cs="Arial"/>
                <w:color w:val="000000"/>
              </w:rPr>
              <w:t xml:space="preserve">co najmniej </w:t>
            </w:r>
            <w:r w:rsidRPr="007B7B7F">
              <w:rPr>
                <w:rFonts w:ascii="Arial" w:hAnsi="Arial" w:cs="Arial"/>
                <w:b/>
                <w:bCs/>
                <w:color w:val="000000"/>
              </w:rPr>
              <w:t>5-letnim doświadczeniem</w:t>
            </w:r>
            <w:r w:rsidRPr="007B7B7F">
              <w:rPr>
                <w:rFonts w:ascii="Arial" w:hAnsi="Arial" w:cs="Arial"/>
                <w:color w:val="000000"/>
              </w:rPr>
              <w:t xml:space="preserve"> </w:t>
            </w:r>
            <w:r w:rsidRPr="007B7B7F">
              <w:rPr>
                <w:rFonts w:ascii="Arial" w:hAnsi="Arial" w:cs="Arial"/>
              </w:rPr>
              <w:t xml:space="preserve">w realizacji </w:t>
            </w:r>
            <w:r w:rsidRPr="007B7B7F">
              <w:rPr>
                <w:rFonts w:ascii="Arial" w:hAnsi="Arial" w:cs="Arial"/>
                <w:b/>
              </w:rPr>
              <w:t>usług</w:t>
            </w:r>
            <w:r w:rsidRPr="007B7B7F">
              <w:rPr>
                <w:rFonts w:ascii="Arial" w:hAnsi="Arial" w:cs="Arial"/>
              </w:rPr>
              <w:t xml:space="preserve"> </w:t>
            </w:r>
            <w:r w:rsidRPr="007B7B7F">
              <w:rPr>
                <w:rFonts w:ascii="Arial" w:hAnsi="Arial" w:cs="Arial"/>
                <w:b/>
              </w:rPr>
              <w:t>szkoleniowych z języka angielskiego</w:t>
            </w:r>
            <w:r w:rsidRPr="007B7B7F">
              <w:rPr>
                <w:rFonts w:ascii="Arial" w:hAnsi="Arial" w:cs="Arial"/>
              </w:rPr>
              <w:t xml:space="preserve"> </w:t>
            </w:r>
            <w:r w:rsidRPr="007B7B7F">
              <w:rPr>
                <w:rFonts w:ascii="Arial" w:hAnsi="Arial" w:cs="Arial"/>
                <w:b/>
              </w:rPr>
              <w:t xml:space="preserve">jako </w:t>
            </w:r>
            <w:r w:rsidRPr="007B7B7F">
              <w:rPr>
                <w:rFonts w:ascii="Arial" w:hAnsi="Arial" w:cs="Arial"/>
                <w:color w:val="000000"/>
              </w:rPr>
              <w:t>(</w:t>
            </w:r>
            <w:r w:rsidRPr="007B7B7F">
              <w:rPr>
                <w:rFonts w:ascii="Arial" w:hAnsi="Arial" w:cs="Arial"/>
                <w:b/>
                <w:color w:val="000000"/>
              </w:rPr>
              <w:t xml:space="preserve">native </w:t>
            </w:r>
            <w:r w:rsidRPr="007B7B7F">
              <w:rPr>
                <w:rFonts w:ascii="Arial" w:hAnsi="Arial" w:cs="Arial"/>
                <w:b/>
                <w:color w:val="000000"/>
              </w:rPr>
              <w:lastRenderedPageBreak/>
              <w:t>speaker*)</w:t>
            </w:r>
            <w:r w:rsidRPr="007B7B7F">
              <w:rPr>
                <w:rFonts w:ascii="Arial" w:hAnsi="Arial" w:cs="Arial"/>
              </w:rPr>
              <w:t xml:space="preserve"> dla osób dorosłych.</w:t>
            </w:r>
            <w:r w:rsidRPr="007B7B7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Osoba o rodzimym języku angielskim </w:t>
            </w:r>
            <w:r w:rsidR="007B7B7F" w:rsidRPr="007B7B7F">
              <w:rPr>
                <w:rFonts w:ascii="Arial" w:hAnsi="Arial" w:cs="Arial"/>
                <w:shd w:val="clear" w:color="auto" w:fill="FFFFFF"/>
              </w:rPr>
              <w:t>tj. osoba która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="007B7B7F" w:rsidRPr="007B7B7F">
              <w:rPr>
                <w:rFonts w:ascii="Arial" w:hAnsi="Arial" w:cs="Arial"/>
                <w:color w:val="000000"/>
              </w:rPr>
              <w:t xml:space="preserve">wychowała się w kraju, w którym obowiązującym językiem jest angielski (Wielka Brytania, Stany </w:t>
            </w:r>
            <w:r w:rsidR="007B7B7F">
              <w:rPr>
                <w:rFonts w:ascii="Arial" w:hAnsi="Arial" w:cs="Arial"/>
                <w:color w:val="000000"/>
              </w:rPr>
              <w:t xml:space="preserve">Zjednoczone, Kanada, Australia, </w:t>
            </w:r>
            <w:r w:rsidR="007B7B7F" w:rsidRPr="007B7B7F">
              <w:rPr>
                <w:rFonts w:ascii="Arial" w:hAnsi="Arial" w:cs="Arial"/>
                <w:color w:val="000000"/>
              </w:rPr>
              <w:t>Irlandia).</w:t>
            </w:r>
            <w:r w:rsidR="007B7B7F" w:rsidRPr="007B7B7F">
              <w:rPr>
                <w:rFonts w:ascii="Arial" w:hAnsi="Arial" w:cs="Arial"/>
                <w:i/>
                <w:color w:val="000000"/>
              </w:rPr>
              <w:t> 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Posiadająca certyfikat </w:t>
            </w:r>
            <w:r w:rsidR="007B7B7F" w:rsidRPr="007B7B7F">
              <w:rPr>
                <w:rFonts w:ascii="Arial" w:hAnsi="Arial" w:cs="Arial"/>
                <w:b/>
              </w:rPr>
              <w:t>TEFL lub CELTA lub</w:t>
            </w:r>
            <w:r w:rsidR="007B7B7F" w:rsidRPr="007B7B7F">
              <w:rPr>
                <w:rFonts w:ascii="Arial" w:hAnsi="Arial" w:cs="Arial"/>
                <w:b/>
                <w:shd w:val="clear" w:color="auto" w:fill="FFFFFF"/>
              </w:rPr>
              <w:t xml:space="preserve"> równoważny</w:t>
            </w:r>
            <w:r w:rsidRPr="007B7B7F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7B7B7F">
              <w:rPr>
                <w:rFonts w:ascii="Arial" w:hAnsi="Arial" w:cs="Arial"/>
                <w:color w:val="000000"/>
              </w:rPr>
              <w:t xml:space="preserve">– </w:t>
            </w:r>
            <w:r w:rsidRPr="007B7B7F">
              <w:rPr>
                <w:rFonts w:ascii="Arial" w:hAnsi="Arial" w:cs="Arial"/>
                <w:b/>
                <w:color w:val="000000"/>
              </w:rPr>
              <w:t>1</w:t>
            </w:r>
            <w:r w:rsidRPr="007B7B7F">
              <w:rPr>
                <w:rFonts w:ascii="Arial" w:hAnsi="Arial" w:cs="Arial"/>
                <w:b/>
                <w:bCs/>
                <w:color w:val="000000"/>
              </w:rPr>
              <w:t>0,00 pkt</w:t>
            </w:r>
          </w:p>
          <w:p w14:paraId="7266CF17" w14:textId="7BCC1B62" w:rsidR="00635C72" w:rsidRPr="005019D5" w:rsidRDefault="00635C72" w:rsidP="00635C72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635C72">
              <w:rPr>
                <w:rFonts w:ascii="Arial" w:hAnsi="Arial" w:cs="Arial"/>
                <w:i/>
                <w:sz w:val="20"/>
                <w:szCs w:val="20"/>
              </w:rPr>
              <w:t xml:space="preserve">*„Native speaker” – osoba, dla której dany język angielski jest językiem ojczystym, wyniesionym z domu, naturalnym lub nabytym we wczesnym dzieciństwie w sposób naturalny, używanym jako podstawowy środek komunikacji w życiu codziennym, edukacji oraz środowisku społecznym. </w:t>
            </w:r>
            <w:r w:rsidRPr="00635C72">
              <w:rPr>
                <w:rFonts w:ascii="Arial" w:hAnsi="Arial" w:cs="Arial"/>
                <w:i/>
                <w:color w:val="0A0A0A"/>
                <w:sz w:val="20"/>
                <w:szCs w:val="20"/>
                <w:shd w:val="clear" w:color="auto" w:fill="FFFFFF"/>
              </w:rPr>
              <w:t>W nauce języków to nauczyciel pochodzący z kraju, w którym ten język jest używany, zapewniający autentyczność, naturalną wymowę i naukę idiomów.</w:t>
            </w:r>
            <w:r w:rsidRPr="00635C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6D23A58E" w14:textId="77777777" w:rsidR="00635C72" w:rsidRPr="00635C72" w:rsidRDefault="00635C72" w:rsidP="00635C72">
            <w:pPr>
              <w:widowControl w:val="0"/>
              <w:tabs>
                <w:tab w:val="left" w:pos="2061"/>
              </w:tabs>
              <w:autoSpaceDE w:val="0"/>
              <w:autoSpaceDN w:val="0"/>
              <w:ind w:right="55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35C72">
              <w:rPr>
                <w:rFonts w:ascii="Arial" w:hAnsi="Arial" w:cs="Arial"/>
                <w:i/>
                <w:sz w:val="20"/>
                <w:szCs w:val="20"/>
              </w:rPr>
              <w:t>Za native speakera uznaje się w szczególności osobę, która:</w:t>
            </w:r>
          </w:p>
          <w:p w14:paraId="0B9330B3" w14:textId="77777777" w:rsidR="00635C72" w:rsidRPr="00635C72" w:rsidRDefault="00635C72" w:rsidP="00635C72">
            <w:pPr>
              <w:numPr>
                <w:ilvl w:val="0"/>
                <w:numId w:val="24"/>
              </w:numPr>
              <w:tabs>
                <w:tab w:val="clear" w:pos="2062"/>
                <w:tab w:val="num" w:pos="1702"/>
              </w:tabs>
              <w:ind w:left="5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35C72">
              <w:rPr>
                <w:rFonts w:ascii="Arial" w:hAnsi="Arial" w:cs="Arial"/>
                <w:i/>
                <w:sz w:val="20"/>
                <w:szCs w:val="20"/>
              </w:rPr>
              <w:t>wychowała się w kraju, w którym dany język jest językiem urzędowym lub dominującym,</w:t>
            </w:r>
          </w:p>
          <w:p w14:paraId="28BFFD19" w14:textId="77777777" w:rsidR="00635C72" w:rsidRPr="00635C72" w:rsidRDefault="00635C72" w:rsidP="00635C72">
            <w:pPr>
              <w:numPr>
                <w:ilvl w:val="0"/>
                <w:numId w:val="24"/>
              </w:numPr>
              <w:tabs>
                <w:tab w:val="clear" w:pos="2062"/>
                <w:tab w:val="num" w:pos="1702"/>
              </w:tabs>
              <w:ind w:left="5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35C72">
              <w:rPr>
                <w:rFonts w:ascii="Arial" w:hAnsi="Arial" w:cs="Arial"/>
                <w:i/>
                <w:sz w:val="20"/>
                <w:szCs w:val="20"/>
              </w:rPr>
              <w:t>posługuje się tym językiem w sposób biegły, spontaniczny i naturalny, zarówno w mowie, jak i w piśmie,</w:t>
            </w:r>
          </w:p>
          <w:p w14:paraId="2D4D2731" w14:textId="1F2E0E22" w:rsidR="00635C72" w:rsidRPr="00635C72" w:rsidRDefault="00635C72" w:rsidP="00635C72">
            <w:pPr>
              <w:numPr>
                <w:ilvl w:val="0"/>
                <w:numId w:val="24"/>
              </w:numPr>
              <w:tabs>
                <w:tab w:val="clear" w:pos="2062"/>
                <w:tab w:val="num" w:pos="1702"/>
              </w:tabs>
              <w:ind w:left="5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35C72">
              <w:rPr>
                <w:rFonts w:ascii="Arial" w:hAnsi="Arial" w:cs="Arial"/>
                <w:i/>
                <w:sz w:val="20"/>
                <w:szCs w:val="20"/>
              </w:rPr>
              <w:t>posiada intuicyjną znajomość norm językowych, w tym poprawności gramatycznej, stylistycznej oraz kulturowej.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3E553BA" w14:textId="47624B58" w:rsidR="003C1BC7" w:rsidRPr="00CB7EFE" w:rsidRDefault="003C1BC7" w:rsidP="008E02AD">
            <w:pPr>
              <w:pStyle w:val="Default"/>
              <w:ind w:left="142"/>
              <w:jc w:val="center"/>
              <w:rPr>
                <w:b/>
                <w:bCs/>
              </w:rPr>
            </w:pPr>
            <w:r w:rsidRPr="00CB7EFE">
              <w:rPr>
                <w:b/>
                <w:bCs/>
              </w:rPr>
              <w:lastRenderedPageBreak/>
              <w:t>Własne / oddane do dyspozycji *</w:t>
            </w:r>
          </w:p>
        </w:tc>
      </w:tr>
    </w:tbl>
    <w:p w14:paraId="788F8212" w14:textId="526A9333" w:rsidR="00EF4847" w:rsidRPr="00CB7EFE" w:rsidRDefault="00EF4847" w:rsidP="0032655D">
      <w:pPr>
        <w:pStyle w:val="Default"/>
      </w:pPr>
    </w:p>
    <w:p w14:paraId="03AA5039" w14:textId="50ECF54B" w:rsidR="0097462C" w:rsidRPr="00CB7EFE" w:rsidRDefault="0032655D" w:rsidP="00080CD3">
      <w:pPr>
        <w:pStyle w:val="Default"/>
      </w:pPr>
      <w:r w:rsidRPr="00CB7EFE">
        <w:t>* niepotrzebne skreślić (jeżeli wykonawca pozostaje w stosunku umowy cywilno</w:t>
      </w:r>
      <w:r w:rsidR="00EF4847" w:rsidRPr="00CB7EFE">
        <w:t>-</w:t>
      </w:r>
      <w:r w:rsidRPr="00CB7EFE">
        <w:t xml:space="preserve">prawnej pozostawiamy </w:t>
      </w:r>
      <w:r w:rsidRPr="00CB7EFE">
        <w:rPr>
          <w:b/>
          <w:bCs/>
        </w:rPr>
        <w:t>własne</w:t>
      </w:r>
      <w:r w:rsidRPr="00CB7EFE">
        <w:t>)</w:t>
      </w:r>
    </w:p>
    <w:p w14:paraId="37D45D8B" w14:textId="77777777" w:rsidR="0097462C" w:rsidRPr="00CB7EFE" w:rsidRDefault="0097462C" w:rsidP="0097462C">
      <w:pPr>
        <w:tabs>
          <w:tab w:val="left" w:pos="540"/>
          <w:tab w:val="left" w:pos="780"/>
        </w:tabs>
        <w:jc w:val="center"/>
        <w:rPr>
          <w:rFonts w:ascii="Arial" w:hAnsi="Arial" w:cs="Arial"/>
          <w:b/>
          <w:highlight w:val="yellow"/>
          <w:lang w:val="x-none"/>
        </w:rPr>
      </w:pPr>
    </w:p>
    <w:p w14:paraId="2D968CF5" w14:textId="3FB65FB3" w:rsidR="0097462C" w:rsidRPr="00CB7EFE" w:rsidRDefault="0097462C" w:rsidP="007435B9">
      <w:pPr>
        <w:tabs>
          <w:tab w:val="left" w:pos="540"/>
          <w:tab w:val="left" w:pos="780"/>
        </w:tabs>
        <w:jc w:val="center"/>
        <w:rPr>
          <w:rFonts w:ascii="Arial" w:hAnsi="Arial" w:cs="Arial"/>
        </w:rPr>
      </w:pPr>
      <w:r w:rsidRPr="00CB7EFE">
        <w:rPr>
          <w:rFonts w:ascii="Arial" w:hAnsi="Arial" w:cs="Arial"/>
          <w:b/>
          <w:highlight w:val="yellow"/>
        </w:rPr>
        <w:t>Dokument musi być podpisany kwalifikowanym podpisem elektronicznym lub podpisem zaufanym lub podpisem osobistym</w:t>
      </w:r>
      <w:r w:rsidRPr="00CB7EFE">
        <w:rPr>
          <w:rFonts w:ascii="Arial" w:hAnsi="Arial" w:cs="Arial"/>
          <w:highlight w:val="yellow"/>
        </w:rPr>
        <w:t>.</w:t>
      </w:r>
    </w:p>
    <w:sectPr w:rsidR="0097462C" w:rsidRPr="00CB7EFE" w:rsidSect="00C91F0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276" w:left="1418" w:header="426" w:footer="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BCBB1E" w16cex:dateUtc="2026-05-11T10:46:00Z"/>
  <w16cex:commentExtensible w16cex:durableId="261BE5A5" w16cex:dateUtc="2026-05-11T10:46:00Z"/>
  <w16cex:commentExtensible w16cex:durableId="67A7A35F" w16cex:dateUtc="2026-05-11T1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01E291" w16cid:durableId="16BCBB1E"/>
  <w16cid:commentId w16cid:paraId="1E81B291" w16cid:durableId="261BE5A5"/>
  <w16cid:commentId w16cid:paraId="49C909CB" w16cid:durableId="67A7A3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F99E5" w14:textId="77777777" w:rsidR="00B13952" w:rsidRDefault="00B13952">
      <w:r>
        <w:separator/>
      </w:r>
    </w:p>
  </w:endnote>
  <w:endnote w:type="continuationSeparator" w:id="0">
    <w:p w14:paraId="6EBB76C1" w14:textId="77777777" w:rsidR="00B13952" w:rsidRDefault="00B1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6220F" w14:textId="509E5189" w:rsidR="00FB3AEB" w:rsidRPr="00950E2A" w:rsidRDefault="00FB3AEB" w:rsidP="00FB3AEB">
    <w:pPr>
      <w:pStyle w:val="Stopka"/>
      <w:ind w:left="-426"/>
      <w:jc w:val="center"/>
    </w:pPr>
    <w:bookmarkStart w:id="1" w:name="_Hlk67762522"/>
  </w:p>
  <w:p w14:paraId="054575FD" w14:textId="77777777" w:rsidR="00FB3AEB" w:rsidRDefault="00FB3AEB" w:rsidP="00FB3AEB">
    <w:pPr>
      <w:pStyle w:val="Stopka"/>
      <w:jc w:val="center"/>
      <w:rPr>
        <w:rFonts w:ascii="Arial" w:hAnsi="Arial" w:cs="Arial"/>
        <w:sz w:val="16"/>
        <w:szCs w:val="16"/>
      </w:rPr>
    </w:pPr>
  </w:p>
  <w:p w14:paraId="49A47008" w14:textId="77777777" w:rsidR="00FB3AEB" w:rsidRDefault="00FB3AEB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71E7D049" w14:textId="344982C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1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94F95" w14:textId="2EFF3707" w:rsidR="00FB3AEB" w:rsidRPr="00950E2A" w:rsidRDefault="00FB3AEB" w:rsidP="00FB3AEB">
    <w:pPr>
      <w:pStyle w:val="Stopka"/>
      <w:ind w:left="-426"/>
      <w:jc w:val="center"/>
    </w:pPr>
  </w:p>
  <w:p w14:paraId="7E7ECCA9" w14:textId="77777777" w:rsidR="00FB3AEB" w:rsidRDefault="00FB3AEB" w:rsidP="00FB3AEB">
    <w:pPr>
      <w:pStyle w:val="Stopka"/>
      <w:jc w:val="center"/>
      <w:rPr>
        <w:rFonts w:ascii="Arial" w:hAnsi="Arial" w:cs="Arial"/>
        <w:sz w:val="16"/>
        <w:szCs w:val="16"/>
      </w:rPr>
    </w:pPr>
  </w:p>
  <w:p w14:paraId="54E35614" w14:textId="77777777" w:rsidR="00FF4FFE" w:rsidRDefault="00FF4FFE">
    <w:pPr>
      <w:pStyle w:val="Stopka"/>
      <w:rPr>
        <w:rFonts w:ascii="Calibri" w:hAnsi="Calibri" w:cs="Calibri"/>
        <w:lang w:val="pl-PL"/>
      </w:rPr>
    </w:pPr>
  </w:p>
  <w:p w14:paraId="07A0F616" w14:textId="77777777" w:rsidR="0097462C" w:rsidRPr="00F720C8" w:rsidRDefault="0097462C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365E1" w14:textId="77777777" w:rsidR="00B13952" w:rsidRDefault="00B13952">
      <w:r>
        <w:separator/>
      </w:r>
    </w:p>
  </w:footnote>
  <w:footnote w:type="continuationSeparator" w:id="0">
    <w:p w14:paraId="082002C1" w14:textId="77777777" w:rsidR="00B13952" w:rsidRDefault="00B13952">
      <w:r>
        <w:continuationSeparator/>
      </w:r>
    </w:p>
  </w:footnote>
  <w:footnote w:id="1">
    <w:p w14:paraId="50F3226A" w14:textId="2D06B86A" w:rsidR="005019D5" w:rsidRPr="005019D5" w:rsidRDefault="005019D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Zaznaczyć właściwe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3C39" w14:textId="6C640B30" w:rsidR="00FB3AEB" w:rsidRDefault="00285011" w:rsidP="00FB3AEB">
    <w:pPr>
      <w:pStyle w:val="Nagwek"/>
      <w:ind w:left="284" w:hanging="1417"/>
    </w:pPr>
    <w:r>
      <w:rPr>
        <w:noProof/>
        <w:lang w:val="pl-PL" w:eastAsia="pl-PL"/>
      </w:rPr>
      <w:drawing>
        <wp:anchor distT="0" distB="0" distL="114300" distR="114300" simplePos="0" relativeHeight="251673600" behindDoc="1" locked="0" layoutInCell="0" allowOverlap="1" wp14:anchorId="7805B22B" wp14:editId="05550B20">
          <wp:simplePos x="0" y="0"/>
          <wp:positionH relativeFrom="margin">
            <wp:align>left</wp:align>
          </wp:positionH>
          <wp:positionV relativeFrom="topMargin">
            <wp:posOffset>304165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AEB">
      <w:rPr>
        <w:noProof/>
      </w:rPr>
      <w:t xml:space="preserve"> </w:t>
    </w:r>
  </w:p>
  <w:p w14:paraId="2BC33D6F" w14:textId="77777777" w:rsidR="00FB3AEB" w:rsidRDefault="00FB3AEB" w:rsidP="00FB3AEB">
    <w:pPr>
      <w:pStyle w:val="Nagwek"/>
    </w:pPr>
    <w:r>
      <w:rPr>
        <w:noProof/>
      </w:rPr>
      <w:t xml:space="preserve">     </w:t>
    </w:r>
  </w:p>
  <w:p w14:paraId="7C18A649" w14:textId="607E67E1" w:rsidR="00FB3AEB" w:rsidRDefault="00FB3AEB" w:rsidP="00FB3AEB">
    <w:pPr>
      <w:pStyle w:val="Nagwek"/>
    </w:pPr>
  </w:p>
  <w:p w14:paraId="58B02BFD" w14:textId="63A9B940" w:rsidR="00FB3AEB" w:rsidRPr="00CC5802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776" behindDoc="1" locked="1" layoutInCell="1" allowOverlap="1" wp14:anchorId="41B4D221" wp14:editId="0E4DC837">
          <wp:simplePos x="0" y="0"/>
          <wp:positionH relativeFrom="page">
            <wp:posOffset>1733550</wp:posOffset>
          </wp:positionH>
          <wp:positionV relativeFrom="page">
            <wp:posOffset>6268085</wp:posOffset>
          </wp:positionV>
          <wp:extent cx="7219950" cy="10216515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81" t="86377" r="881" b="-86377"/>
                  <a:stretch/>
                </pic:blipFill>
                <pic:spPr bwMode="auto">
                  <a:xfrm>
                    <a:off x="0" y="0"/>
                    <a:ext cx="7219950" cy="10216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947148" w14:textId="559CC80A" w:rsidR="00FB3AEB" w:rsidRPr="00FB3AEB" w:rsidRDefault="00FB3AEB" w:rsidP="00FB3AEB">
    <w:pPr>
      <w:pStyle w:val="Nagwek"/>
    </w:pPr>
  </w:p>
  <w:p w14:paraId="332533E7" w14:textId="56217B12" w:rsidR="00FA6062" w:rsidRPr="00FB3AEB" w:rsidRDefault="00FA6062" w:rsidP="00FB3A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C8CF4" w14:textId="27417F4E" w:rsidR="00FB3AEB" w:rsidRDefault="00FB3AEB" w:rsidP="00FB3AEB">
    <w:pPr>
      <w:pStyle w:val="Nagwek"/>
      <w:ind w:left="284" w:hanging="1417"/>
    </w:pPr>
    <w:r>
      <w:rPr>
        <w:noProof/>
      </w:rPr>
      <w:t xml:space="preserve"> </w:t>
    </w:r>
  </w:p>
  <w:p w14:paraId="576841D5" w14:textId="06E0A7C3" w:rsidR="00FB3AEB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0528" behindDoc="1" locked="1" layoutInCell="1" allowOverlap="1" wp14:anchorId="60164FD8" wp14:editId="5DB7013E">
          <wp:simplePos x="0" y="0"/>
          <wp:positionH relativeFrom="page">
            <wp:posOffset>1666875</wp:posOffset>
          </wp:positionH>
          <wp:positionV relativeFrom="page">
            <wp:posOffset>28575</wp:posOffset>
          </wp:positionV>
          <wp:extent cx="7200900" cy="1198245"/>
          <wp:effectExtent l="0" t="0" r="0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1" t="853" r="-241" b="87383"/>
                  <a:stretch/>
                </pic:blipFill>
                <pic:spPr bwMode="auto">
                  <a:xfrm>
                    <a:off x="0" y="0"/>
                    <a:ext cx="7200900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</w:t>
    </w:r>
  </w:p>
  <w:p w14:paraId="55B2765F" w14:textId="77777777" w:rsidR="00FB3AEB" w:rsidRDefault="00FB3AEB" w:rsidP="00FB3AEB">
    <w:pPr>
      <w:pStyle w:val="Nagwek"/>
    </w:pPr>
  </w:p>
  <w:p w14:paraId="3A740D3A" w14:textId="782B3A79" w:rsidR="00FB3AEB" w:rsidRPr="00CC5802" w:rsidRDefault="00C91F09" w:rsidP="00FB3A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1552" behindDoc="1" locked="1" layoutInCell="1" allowOverlap="1" wp14:anchorId="60164FD8" wp14:editId="422BD0A5">
          <wp:simplePos x="0" y="0"/>
          <wp:positionH relativeFrom="page">
            <wp:posOffset>6553200</wp:posOffset>
          </wp:positionH>
          <wp:positionV relativeFrom="page">
            <wp:posOffset>3086100</wp:posOffset>
          </wp:positionV>
          <wp:extent cx="4716145" cy="667258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145" cy="667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65C5DF" w14:textId="441CDD68" w:rsidR="00127B5D" w:rsidRPr="00FB3AEB" w:rsidRDefault="00127B5D" w:rsidP="00FB3A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6E1059D"/>
    <w:multiLevelType w:val="hybridMultilevel"/>
    <w:tmpl w:val="80940FD0"/>
    <w:lvl w:ilvl="0" w:tplc="E23E1A8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9565244"/>
    <w:multiLevelType w:val="hybridMultilevel"/>
    <w:tmpl w:val="612414E2"/>
    <w:lvl w:ilvl="0" w:tplc="A4942FCC">
      <w:start w:val="1"/>
      <w:numFmt w:val="bullet"/>
      <w:lvlText w:val="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CD2B2B"/>
    <w:multiLevelType w:val="hybridMultilevel"/>
    <w:tmpl w:val="AA42538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85640CF"/>
    <w:multiLevelType w:val="hybridMultilevel"/>
    <w:tmpl w:val="4314D3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A6801"/>
    <w:multiLevelType w:val="hybridMultilevel"/>
    <w:tmpl w:val="53228EC2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A6E42"/>
    <w:multiLevelType w:val="hybridMultilevel"/>
    <w:tmpl w:val="B2B8CFBA"/>
    <w:lvl w:ilvl="0" w:tplc="A828A41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279B23AC"/>
    <w:multiLevelType w:val="hybridMultilevel"/>
    <w:tmpl w:val="66D6AF4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9BD7E0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B9F2616"/>
    <w:multiLevelType w:val="hybridMultilevel"/>
    <w:tmpl w:val="8166CA34"/>
    <w:lvl w:ilvl="0" w:tplc="C6AC54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EB349CF"/>
    <w:multiLevelType w:val="hybridMultilevel"/>
    <w:tmpl w:val="D8CA7EB8"/>
    <w:lvl w:ilvl="0" w:tplc="3DAEBE7C"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</w:rPr>
    </w:lvl>
    <w:lvl w:ilvl="1" w:tplc="D39A694A">
      <w:numFmt w:val="bullet"/>
      <w:lvlText w:val="•"/>
      <w:lvlJc w:val="left"/>
      <w:pPr>
        <w:ind w:left="1426" w:hanging="564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2FBB4D49"/>
    <w:multiLevelType w:val="hybridMultilevel"/>
    <w:tmpl w:val="72B61394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90E0867"/>
    <w:multiLevelType w:val="hybridMultilevel"/>
    <w:tmpl w:val="25BC1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8" w15:restartNumberingAfterBreak="0">
    <w:nsid w:val="4BD145C2"/>
    <w:multiLevelType w:val="hybridMultilevel"/>
    <w:tmpl w:val="FFA06ACC"/>
    <w:lvl w:ilvl="0" w:tplc="3DAEBE7C"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</w:rPr>
    </w:lvl>
    <w:lvl w:ilvl="1" w:tplc="9EDA8E2C">
      <w:numFmt w:val="bullet"/>
      <w:lvlText w:val="•"/>
      <w:lvlJc w:val="left"/>
      <w:pPr>
        <w:ind w:left="1426" w:hanging="564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3" w15:restartNumberingAfterBreak="0">
    <w:nsid w:val="5EA76B18"/>
    <w:multiLevelType w:val="multilevel"/>
    <w:tmpl w:val="790C43D8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decimal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decimal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decimal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decimal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decimal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decimal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34" w15:restartNumberingAfterBreak="0">
    <w:nsid w:val="6BBD7EA1"/>
    <w:multiLevelType w:val="hybridMultilevel"/>
    <w:tmpl w:val="97AAD99A"/>
    <w:lvl w:ilvl="0" w:tplc="A4942F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90621"/>
    <w:multiLevelType w:val="hybridMultilevel"/>
    <w:tmpl w:val="6608D102"/>
    <w:lvl w:ilvl="0" w:tplc="1A9EA4C4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73C46AB0"/>
    <w:multiLevelType w:val="hybridMultilevel"/>
    <w:tmpl w:val="636CA7C8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76335EF6"/>
    <w:multiLevelType w:val="hybridMultilevel"/>
    <w:tmpl w:val="5AD06A30"/>
    <w:lvl w:ilvl="0" w:tplc="0FE4DEF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66547BE"/>
    <w:multiLevelType w:val="hybridMultilevel"/>
    <w:tmpl w:val="05A275C6"/>
    <w:lvl w:ilvl="0" w:tplc="3DAEBE7C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30"/>
  </w:num>
  <w:num w:numId="4">
    <w:abstractNumId w:val="31"/>
  </w:num>
  <w:num w:numId="5">
    <w:abstractNumId w:val="14"/>
  </w:num>
  <w:num w:numId="6">
    <w:abstractNumId w:val="21"/>
  </w:num>
  <w:num w:numId="7">
    <w:abstractNumId w:val="24"/>
  </w:num>
  <w:num w:numId="8">
    <w:abstractNumId w:val="29"/>
  </w:num>
  <w:num w:numId="9">
    <w:abstractNumId w:val="10"/>
  </w:num>
  <w:num w:numId="10">
    <w:abstractNumId w:val="18"/>
  </w:num>
  <w:num w:numId="11">
    <w:abstractNumId w:val="11"/>
  </w:num>
  <w:num w:numId="12">
    <w:abstractNumId w:val="19"/>
  </w:num>
  <w:num w:numId="13">
    <w:abstractNumId w:val="37"/>
  </w:num>
  <w:num w:numId="14">
    <w:abstractNumId w:val="15"/>
  </w:num>
  <w:num w:numId="15">
    <w:abstractNumId w:val="17"/>
  </w:num>
  <w:num w:numId="16">
    <w:abstractNumId w:val="9"/>
  </w:num>
  <w:num w:numId="17">
    <w:abstractNumId w:val="13"/>
  </w:num>
  <w:num w:numId="18">
    <w:abstractNumId w:val="22"/>
  </w:num>
  <w:num w:numId="19">
    <w:abstractNumId w:val="38"/>
  </w:num>
  <w:num w:numId="20">
    <w:abstractNumId w:val="28"/>
  </w:num>
  <w:num w:numId="21">
    <w:abstractNumId w:val="25"/>
  </w:num>
  <w:num w:numId="22">
    <w:abstractNumId w:val="20"/>
  </w:num>
  <w:num w:numId="23">
    <w:abstractNumId w:val="36"/>
  </w:num>
  <w:num w:numId="24">
    <w:abstractNumId w:val="33"/>
  </w:num>
  <w:num w:numId="25">
    <w:abstractNumId w:val="16"/>
  </w:num>
  <w:num w:numId="26">
    <w:abstractNumId w:val="35"/>
  </w:num>
  <w:num w:numId="27">
    <w:abstractNumId w:val="34"/>
  </w:num>
  <w:num w:numId="2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16737"/>
    <w:rsid w:val="00017222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3EC"/>
    <w:rsid w:val="000369E2"/>
    <w:rsid w:val="0003703F"/>
    <w:rsid w:val="000379F7"/>
    <w:rsid w:val="000415C8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CD3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54F"/>
    <w:rsid w:val="00191FF7"/>
    <w:rsid w:val="00192C7B"/>
    <w:rsid w:val="00194CF3"/>
    <w:rsid w:val="00197122"/>
    <w:rsid w:val="001979DB"/>
    <w:rsid w:val="001A1468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477C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3498"/>
    <w:rsid w:val="002447F6"/>
    <w:rsid w:val="00244BB6"/>
    <w:rsid w:val="00246434"/>
    <w:rsid w:val="00246A11"/>
    <w:rsid w:val="00252051"/>
    <w:rsid w:val="00255734"/>
    <w:rsid w:val="00256EDD"/>
    <w:rsid w:val="00257369"/>
    <w:rsid w:val="00261B89"/>
    <w:rsid w:val="00261EBF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5011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03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41C8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1575"/>
    <w:rsid w:val="0031370D"/>
    <w:rsid w:val="00313888"/>
    <w:rsid w:val="00315240"/>
    <w:rsid w:val="00315A87"/>
    <w:rsid w:val="00316939"/>
    <w:rsid w:val="00317F1D"/>
    <w:rsid w:val="00320DC8"/>
    <w:rsid w:val="003217E0"/>
    <w:rsid w:val="003234A7"/>
    <w:rsid w:val="00325720"/>
    <w:rsid w:val="00325B3A"/>
    <w:rsid w:val="0032655D"/>
    <w:rsid w:val="003309FF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47858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505A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C8A"/>
    <w:rsid w:val="003B6F73"/>
    <w:rsid w:val="003C1BC7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3FE"/>
    <w:rsid w:val="00472923"/>
    <w:rsid w:val="00473B5F"/>
    <w:rsid w:val="004748C0"/>
    <w:rsid w:val="00476528"/>
    <w:rsid w:val="00477ADD"/>
    <w:rsid w:val="00480774"/>
    <w:rsid w:val="00481410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1AB5"/>
    <w:rsid w:val="004B2FE9"/>
    <w:rsid w:val="004B50F0"/>
    <w:rsid w:val="004B5569"/>
    <w:rsid w:val="004B5CC2"/>
    <w:rsid w:val="004C0C45"/>
    <w:rsid w:val="004C1036"/>
    <w:rsid w:val="004C10D6"/>
    <w:rsid w:val="004C1B80"/>
    <w:rsid w:val="004C2620"/>
    <w:rsid w:val="004C2704"/>
    <w:rsid w:val="004C2B9A"/>
    <w:rsid w:val="004C4725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6DF2"/>
    <w:rsid w:val="004E7F7A"/>
    <w:rsid w:val="004F1DB6"/>
    <w:rsid w:val="004F31B5"/>
    <w:rsid w:val="004F4549"/>
    <w:rsid w:val="004F4AC8"/>
    <w:rsid w:val="004F73BB"/>
    <w:rsid w:val="00500D3B"/>
    <w:rsid w:val="005019D5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37A31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66F12"/>
    <w:rsid w:val="005724C6"/>
    <w:rsid w:val="0057348E"/>
    <w:rsid w:val="005748ED"/>
    <w:rsid w:val="00580351"/>
    <w:rsid w:val="00580642"/>
    <w:rsid w:val="00581CA3"/>
    <w:rsid w:val="00582873"/>
    <w:rsid w:val="00582D56"/>
    <w:rsid w:val="00584B62"/>
    <w:rsid w:val="00585EB9"/>
    <w:rsid w:val="00586183"/>
    <w:rsid w:val="00586F80"/>
    <w:rsid w:val="00590EC3"/>
    <w:rsid w:val="005916C5"/>
    <w:rsid w:val="005921A0"/>
    <w:rsid w:val="00592FE4"/>
    <w:rsid w:val="00593ACF"/>
    <w:rsid w:val="005956AA"/>
    <w:rsid w:val="0059590C"/>
    <w:rsid w:val="00595F14"/>
    <w:rsid w:val="00596A06"/>
    <w:rsid w:val="00596C55"/>
    <w:rsid w:val="005A08FD"/>
    <w:rsid w:val="005A1915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52FA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534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C72"/>
    <w:rsid w:val="00635E34"/>
    <w:rsid w:val="006361AB"/>
    <w:rsid w:val="00640A98"/>
    <w:rsid w:val="00642664"/>
    <w:rsid w:val="00644615"/>
    <w:rsid w:val="00644938"/>
    <w:rsid w:val="00645158"/>
    <w:rsid w:val="0064532E"/>
    <w:rsid w:val="00647DA7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1C53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35B9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B4B72"/>
    <w:rsid w:val="007B7B7F"/>
    <w:rsid w:val="007C027D"/>
    <w:rsid w:val="007C0CCF"/>
    <w:rsid w:val="007C47FF"/>
    <w:rsid w:val="007C4815"/>
    <w:rsid w:val="007C6089"/>
    <w:rsid w:val="007C73C6"/>
    <w:rsid w:val="007D16D9"/>
    <w:rsid w:val="007D29F5"/>
    <w:rsid w:val="007D2D31"/>
    <w:rsid w:val="007D2EDC"/>
    <w:rsid w:val="007D3348"/>
    <w:rsid w:val="007D3EE2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3DD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5EEE"/>
    <w:rsid w:val="008674E4"/>
    <w:rsid w:val="00870445"/>
    <w:rsid w:val="00872C40"/>
    <w:rsid w:val="00872D84"/>
    <w:rsid w:val="0087368D"/>
    <w:rsid w:val="0087454E"/>
    <w:rsid w:val="00876906"/>
    <w:rsid w:val="00886420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02AD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3B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2F4B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10F9"/>
    <w:rsid w:val="0096263A"/>
    <w:rsid w:val="00963663"/>
    <w:rsid w:val="00965041"/>
    <w:rsid w:val="009660DD"/>
    <w:rsid w:val="00966BB2"/>
    <w:rsid w:val="0097462C"/>
    <w:rsid w:val="009829D9"/>
    <w:rsid w:val="00983423"/>
    <w:rsid w:val="009834CE"/>
    <w:rsid w:val="00983D87"/>
    <w:rsid w:val="0098603A"/>
    <w:rsid w:val="009860A0"/>
    <w:rsid w:val="009952C7"/>
    <w:rsid w:val="009958C1"/>
    <w:rsid w:val="0099600D"/>
    <w:rsid w:val="009970AA"/>
    <w:rsid w:val="00997C21"/>
    <w:rsid w:val="009A0530"/>
    <w:rsid w:val="009A1564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2EFA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22D2"/>
    <w:rsid w:val="00A431D6"/>
    <w:rsid w:val="00A458A0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952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037"/>
    <w:rsid w:val="00B66F2C"/>
    <w:rsid w:val="00B67BBD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607"/>
    <w:rsid w:val="00BB19B8"/>
    <w:rsid w:val="00BB6D55"/>
    <w:rsid w:val="00BB7015"/>
    <w:rsid w:val="00BC0322"/>
    <w:rsid w:val="00BC052E"/>
    <w:rsid w:val="00BC077D"/>
    <w:rsid w:val="00BC0838"/>
    <w:rsid w:val="00BC1BFE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68ED"/>
    <w:rsid w:val="00C27669"/>
    <w:rsid w:val="00C27BFA"/>
    <w:rsid w:val="00C300AC"/>
    <w:rsid w:val="00C3103E"/>
    <w:rsid w:val="00C31DF3"/>
    <w:rsid w:val="00C31EC8"/>
    <w:rsid w:val="00C33E39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0E7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87C5E"/>
    <w:rsid w:val="00C91F09"/>
    <w:rsid w:val="00C9266C"/>
    <w:rsid w:val="00C92982"/>
    <w:rsid w:val="00C97C1D"/>
    <w:rsid w:val="00CA152F"/>
    <w:rsid w:val="00CA219A"/>
    <w:rsid w:val="00CA23A0"/>
    <w:rsid w:val="00CA4619"/>
    <w:rsid w:val="00CB0684"/>
    <w:rsid w:val="00CB1C76"/>
    <w:rsid w:val="00CB49E0"/>
    <w:rsid w:val="00CB6C60"/>
    <w:rsid w:val="00CB7EFE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27BAD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48D9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977DA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0AC5"/>
    <w:rsid w:val="00DC1F74"/>
    <w:rsid w:val="00DC2739"/>
    <w:rsid w:val="00DC3754"/>
    <w:rsid w:val="00DC5177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32BE"/>
    <w:rsid w:val="00E061EE"/>
    <w:rsid w:val="00E110B9"/>
    <w:rsid w:val="00E11444"/>
    <w:rsid w:val="00E12337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F22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522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D684A"/>
    <w:rsid w:val="00EE027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09B"/>
    <w:rsid w:val="00EF6C4F"/>
    <w:rsid w:val="00F0084C"/>
    <w:rsid w:val="00F01F1F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348C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0A3"/>
    <w:rsid w:val="00F84122"/>
    <w:rsid w:val="00F85A46"/>
    <w:rsid w:val="00F920EB"/>
    <w:rsid w:val="00F92B36"/>
    <w:rsid w:val="00F92BD6"/>
    <w:rsid w:val="00F93F5F"/>
    <w:rsid w:val="00F957FE"/>
    <w:rsid w:val="00F97D46"/>
    <w:rsid w:val="00FA12D9"/>
    <w:rsid w:val="00FA1C7E"/>
    <w:rsid w:val="00FA1F4F"/>
    <w:rsid w:val="00FA49A1"/>
    <w:rsid w:val="00FA6062"/>
    <w:rsid w:val="00FB074D"/>
    <w:rsid w:val="00FB1331"/>
    <w:rsid w:val="00FB2E1F"/>
    <w:rsid w:val="00FB3AEB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64B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F7C4218C-5525-4861-857B-A4DBF76E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uiPriority w:val="9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link w:val="pktZnak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25B3A"/>
    <w:rPr>
      <w:rFonts w:ascii="Calibri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25B3A"/>
    <w:rPr>
      <w:b/>
      <w:bCs/>
    </w:rPr>
  </w:style>
  <w:style w:type="paragraph" w:customStyle="1" w:styleId="Tekstpodstawowy23">
    <w:name w:val="Tekst podstawowy 2+3"/>
    <w:basedOn w:val="Default"/>
    <w:next w:val="Default"/>
    <w:rsid w:val="00017222"/>
    <w:rPr>
      <w:rFonts w:eastAsia="Times New Roman" w:cs="Times New Roman"/>
      <w:color w:val="auto"/>
      <w:lang w:eastAsia="pl-PL"/>
    </w:rPr>
  </w:style>
  <w:style w:type="paragraph" w:styleId="Poprawka">
    <w:name w:val="Revision"/>
    <w:hidden/>
    <w:uiPriority w:val="99"/>
    <w:semiHidden/>
    <w:rsid w:val="005019D5"/>
    <w:rPr>
      <w:sz w:val="24"/>
      <w:szCs w:val="24"/>
    </w:rPr>
  </w:style>
  <w:style w:type="character" w:customStyle="1" w:styleId="pktZnak">
    <w:name w:val="pkt Znak"/>
    <w:link w:val="pkt"/>
    <w:locked/>
    <w:rsid w:val="005019D5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26794F-C3DD-4C04-BD13-19BFBAB02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CA9885-1F99-4F57-B2BD-DFBFDE12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466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Ewelina Piotrowska</dc:creator>
  <cp:keywords/>
  <cp:lastModifiedBy>Nina Jarocka - Bąk</cp:lastModifiedBy>
  <cp:revision>11</cp:revision>
  <cp:lastPrinted>2020-12-21T07:11:00Z</cp:lastPrinted>
  <dcterms:created xsi:type="dcterms:W3CDTF">2026-03-30T05:37:00Z</dcterms:created>
  <dcterms:modified xsi:type="dcterms:W3CDTF">2026-05-12T08:14:00Z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2d36b471-8667-4b61-9fbf-b5d04f265106</vt:lpwstr>
  </property>
</Properties>
</file>