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CBEE" w14:textId="47B69FD3" w:rsidR="00252AF1" w:rsidRPr="00B741F0" w:rsidRDefault="00252AF1" w:rsidP="00252AF1">
      <w:pPr>
        <w:jc w:val="both"/>
        <w:rPr>
          <w:b/>
        </w:rPr>
      </w:pPr>
      <w:bookmarkStart w:id="0" w:name="_Hlk81560093"/>
      <w:r w:rsidRPr="00B741F0">
        <w:rPr>
          <w:b/>
          <w:noProof/>
        </w:rPr>
        <w:drawing>
          <wp:inline distT="0" distB="0" distL="0" distR="0" wp14:anchorId="1F49B4E6" wp14:editId="638F3D05">
            <wp:extent cx="2828925" cy="798830"/>
            <wp:effectExtent l="0" t="0" r="9525" b="127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798830"/>
                    </a:xfrm>
                    <a:prstGeom prst="rect">
                      <a:avLst/>
                    </a:prstGeom>
                    <a:noFill/>
                  </pic:spPr>
                </pic:pic>
              </a:graphicData>
            </a:graphic>
          </wp:inline>
        </w:drawing>
      </w:r>
    </w:p>
    <w:p w14:paraId="1FB60844" w14:textId="77777777" w:rsidR="00252AF1" w:rsidRPr="00B741F0" w:rsidRDefault="00252AF1" w:rsidP="00252AF1">
      <w:pPr>
        <w:ind w:left="4253"/>
        <w:jc w:val="both"/>
        <w:rPr>
          <w:b/>
        </w:rPr>
      </w:pPr>
    </w:p>
    <w:p w14:paraId="1E8BBEC9" w14:textId="77777777" w:rsidR="00252AF1" w:rsidRPr="00B741F0" w:rsidRDefault="00252AF1" w:rsidP="00252AF1">
      <w:pPr>
        <w:ind w:left="4253"/>
        <w:jc w:val="both"/>
        <w:rPr>
          <w:b/>
        </w:rPr>
      </w:pPr>
    </w:p>
    <w:p w14:paraId="635FACA2" w14:textId="2567EA14" w:rsidR="00252AF1" w:rsidRPr="00B741F0" w:rsidRDefault="00252AF1" w:rsidP="00252AF1">
      <w:pPr>
        <w:ind w:left="4253"/>
        <w:jc w:val="both"/>
        <w:rPr>
          <w:b/>
        </w:rPr>
      </w:pPr>
      <w:r w:rsidRPr="00B741F0">
        <w:rPr>
          <w:b/>
        </w:rPr>
        <w:t>ZAMAWIAJĄCY:</w:t>
      </w:r>
    </w:p>
    <w:p w14:paraId="686EA72E" w14:textId="77777777" w:rsidR="00252AF1" w:rsidRPr="00B741F0" w:rsidRDefault="00252AF1" w:rsidP="00252AF1">
      <w:pPr>
        <w:ind w:left="4253"/>
        <w:jc w:val="both"/>
        <w:rPr>
          <w:b/>
        </w:rPr>
      </w:pPr>
      <w:r w:rsidRPr="00B741F0">
        <w:rPr>
          <w:b/>
        </w:rPr>
        <w:t>GMINA MIASTA GDAŃSK-</w:t>
      </w:r>
    </w:p>
    <w:p w14:paraId="78107D54" w14:textId="77777777" w:rsidR="00252AF1" w:rsidRPr="00B741F0" w:rsidRDefault="00252AF1" w:rsidP="001C748D">
      <w:pPr>
        <w:ind w:left="4253"/>
        <w:jc w:val="both"/>
        <w:rPr>
          <w:b/>
        </w:rPr>
      </w:pPr>
      <w:r w:rsidRPr="00B741F0">
        <w:rPr>
          <w:b/>
        </w:rPr>
        <w:t xml:space="preserve">GDAŃSKI ZARZĄD DRÓG </w:t>
      </w:r>
    </w:p>
    <w:p w14:paraId="2BA4F5C1" w14:textId="77777777" w:rsidR="00252AF1" w:rsidRPr="00B741F0" w:rsidRDefault="00252AF1" w:rsidP="001C748D">
      <w:pPr>
        <w:ind w:left="4253"/>
        <w:jc w:val="both"/>
        <w:rPr>
          <w:b/>
        </w:rPr>
      </w:pPr>
      <w:r w:rsidRPr="00B741F0">
        <w:rPr>
          <w:b/>
        </w:rPr>
        <w:t>ul. Partyzantów 36, 80-254 Gdańsk</w:t>
      </w:r>
    </w:p>
    <w:p w14:paraId="7274B8DD" w14:textId="77777777" w:rsidR="00252AF1" w:rsidRPr="00B741F0" w:rsidRDefault="00252AF1" w:rsidP="001C748D">
      <w:pPr>
        <w:ind w:left="4253"/>
        <w:jc w:val="both"/>
        <w:rPr>
          <w:b/>
        </w:rPr>
      </w:pPr>
      <w:r w:rsidRPr="00B741F0">
        <w:rPr>
          <w:b/>
        </w:rPr>
        <w:t xml:space="preserve">tel. (58)-341-20-41; </w:t>
      </w:r>
    </w:p>
    <w:p w14:paraId="02E4E8A1" w14:textId="77777777" w:rsidR="00252AF1" w:rsidRPr="00B741F0" w:rsidRDefault="00252AF1" w:rsidP="001C748D">
      <w:pPr>
        <w:ind w:left="4253"/>
        <w:jc w:val="both"/>
        <w:rPr>
          <w:b/>
        </w:rPr>
      </w:pPr>
      <w:r w:rsidRPr="00B741F0">
        <w:rPr>
          <w:b/>
        </w:rPr>
        <w:t>NIP 583-00-11-969</w:t>
      </w:r>
    </w:p>
    <w:p w14:paraId="22BD2329" w14:textId="568DC598" w:rsidR="00252AF1" w:rsidRPr="00B741F0" w:rsidRDefault="00252AF1" w:rsidP="00252AF1">
      <w:pPr>
        <w:ind w:left="4253"/>
        <w:jc w:val="both"/>
        <w:rPr>
          <w:b/>
        </w:rPr>
      </w:pPr>
      <w:r w:rsidRPr="00B741F0">
        <w:rPr>
          <w:b/>
        </w:rPr>
        <w:t xml:space="preserve">e-mail: </w:t>
      </w:r>
      <w:hyperlink r:id="rId12" w:history="1">
        <w:r w:rsidRPr="00B741F0">
          <w:rPr>
            <w:rStyle w:val="Hipercze"/>
            <w:b/>
          </w:rPr>
          <w:t>gzd-przetargi@gdansk.gda.pl</w:t>
        </w:r>
      </w:hyperlink>
      <w:r w:rsidRPr="00B741F0">
        <w:rPr>
          <w:b/>
        </w:rPr>
        <w:t xml:space="preserve"> </w:t>
      </w:r>
    </w:p>
    <w:p w14:paraId="4CFA97FD" w14:textId="77777777" w:rsidR="00252AF1" w:rsidRPr="00B741F0" w:rsidRDefault="00252AF1" w:rsidP="001C748D">
      <w:pPr>
        <w:ind w:left="4253"/>
        <w:jc w:val="right"/>
        <w:rPr>
          <w:b/>
        </w:rPr>
      </w:pPr>
    </w:p>
    <w:p w14:paraId="44A5A950" w14:textId="77777777" w:rsidR="00252AF1" w:rsidRPr="00B741F0" w:rsidRDefault="00252AF1" w:rsidP="001C748D">
      <w:pPr>
        <w:ind w:left="4253"/>
        <w:jc w:val="both"/>
        <w:rPr>
          <w:b/>
        </w:rPr>
      </w:pPr>
      <w:r w:rsidRPr="00B741F0">
        <w:rPr>
          <w:b/>
        </w:rPr>
        <w:t>Strona internetowa prowadzonego postępowania:</w:t>
      </w:r>
    </w:p>
    <w:p w14:paraId="225D4B30" w14:textId="5F34FE06" w:rsidR="00252AF1" w:rsidRPr="00B741F0" w:rsidRDefault="00C626EF" w:rsidP="00252AF1">
      <w:pPr>
        <w:ind w:left="4253"/>
        <w:jc w:val="both"/>
        <w:rPr>
          <w:b/>
        </w:rPr>
      </w:pPr>
      <w:hyperlink r:id="rId13" w:history="1">
        <w:r w:rsidR="00252AF1" w:rsidRPr="00B741F0">
          <w:rPr>
            <w:rStyle w:val="Hipercze"/>
            <w:b/>
          </w:rPr>
          <w:t>https://ezamowienia.gov.pl/pl/</w:t>
        </w:r>
      </w:hyperlink>
      <w:r w:rsidR="00252AF1" w:rsidRPr="00B741F0">
        <w:rPr>
          <w:b/>
        </w:rPr>
        <w:t xml:space="preserve">   </w:t>
      </w:r>
    </w:p>
    <w:p w14:paraId="196C5B3E" w14:textId="77777777" w:rsidR="00A41BD4" w:rsidRPr="00B741F0" w:rsidRDefault="00A41BD4" w:rsidP="001C748D">
      <w:pPr>
        <w:rPr>
          <w:b/>
        </w:rPr>
      </w:pPr>
    </w:p>
    <w:p w14:paraId="527E3612" w14:textId="01946F3E" w:rsidR="001D10AF" w:rsidRPr="00B741F0" w:rsidRDefault="001D10AF" w:rsidP="002632F6">
      <w:pPr>
        <w:rPr>
          <w:b/>
        </w:rPr>
      </w:pPr>
      <w:r w:rsidRPr="00B741F0">
        <w:rPr>
          <w:b/>
        </w:rPr>
        <w:t>Sygn. postępowania:</w:t>
      </w:r>
      <w:r w:rsidR="002632F6" w:rsidRPr="00B741F0">
        <w:rPr>
          <w:b/>
        </w:rPr>
        <w:t xml:space="preserve"> </w:t>
      </w:r>
      <w:bookmarkStart w:id="1" w:name="_Hlk160526033"/>
      <w:r w:rsidR="00E05997">
        <w:rPr>
          <w:b/>
        </w:rPr>
        <w:t>1</w:t>
      </w:r>
      <w:r w:rsidR="00DE21AF">
        <w:rPr>
          <w:b/>
        </w:rPr>
        <w:t>8</w:t>
      </w:r>
      <w:r w:rsidR="0067271C" w:rsidRPr="0067271C">
        <w:rPr>
          <w:b/>
        </w:rPr>
        <w:t>/</w:t>
      </w:r>
      <w:r w:rsidRPr="0067271C">
        <w:rPr>
          <w:b/>
        </w:rPr>
        <w:t>B/</w:t>
      </w:r>
      <w:r w:rsidR="00DE3C37" w:rsidRPr="0067271C">
        <w:rPr>
          <w:b/>
        </w:rPr>
        <w:t>I</w:t>
      </w:r>
      <w:r w:rsidR="00E05997">
        <w:rPr>
          <w:b/>
        </w:rPr>
        <w:t>M</w:t>
      </w:r>
      <w:r w:rsidRPr="0067271C">
        <w:rPr>
          <w:b/>
        </w:rPr>
        <w:t>/202</w:t>
      </w:r>
      <w:bookmarkEnd w:id="1"/>
      <w:r w:rsidR="00252AF1" w:rsidRPr="0067271C">
        <w:rPr>
          <w:b/>
        </w:rPr>
        <w:t>6</w:t>
      </w:r>
    </w:p>
    <w:p w14:paraId="4EED2701" w14:textId="77777777" w:rsidR="001D10AF" w:rsidRPr="00B741F0" w:rsidRDefault="001D10AF" w:rsidP="001C748D">
      <w:pPr>
        <w:jc w:val="both"/>
      </w:pPr>
    </w:p>
    <w:p w14:paraId="0F73BE60" w14:textId="77777777" w:rsidR="001D10AF" w:rsidRPr="00B741F0" w:rsidRDefault="001D10AF" w:rsidP="002632F6">
      <w:pPr>
        <w:jc w:val="center"/>
        <w:rPr>
          <w:b/>
        </w:rPr>
      </w:pPr>
    </w:p>
    <w:p w14:paraId="4EFFAA04" w14:textId="77777777" w:rsidR="001D10AF" w:rsidRPr="00B741F0" w:rsidRDefault="001D10AF" w:rsidP="002632F6">
      <w:pPr>
        <w:jc w:val="center"/>
        <w:rPr>
          <w:b/>
        </w:rPr>
      </w:pPr>
    </w:p>
    <w:p w14:paraId="412A34C5" w14:textId="77777777" w:rsidR="001D10AF" w:rsidRPr="00B741F0" w:rsidRDefault="001D10AF" w:rsidP="002632F6">
      <w:pPr>
        <w:jc w:val="center"/>
        <w:rPr>
          <w:b/>
        </w:rPr>
      </w:pPr>
    </w:p>
    <w:p w14:paraId="0B3730D4" w14:textId="749D00F0" w:rsidR="001D10AF" w:rsidRDefault="001D10AF" w:rsidP="002632F6">
      <w:pPr>
        <w:jc w:val="center"/>
        <w:rPr>
          <w:b/>
        </w:rPr>
      </w:pPr>
      <w:r w:rsidRPr="00B741F0">
        <w:rPr>
          <w:b/>
        </w:rPr>
        <w:t>SPECYFIKACJA WARUNKÓW ZAMÓWIENIA</w:t>
      </w:r>
    </w:p>
    <w:p w14:paraId="4639E901" w14:textId="77777777" w:rsidR="00E05997" w:rsidRPr="00B741F0" w:rsidRDefault="00E05997" w:rsidP="002632F6">
      <w:pPr>
        <w:jc w:val="center"/>
        <w:rPr>
          <w:b/>
        </w:rPr>
      </w:pPr>
    </w:p>
    <w:p w14:paraId="0E22D012" w14:textId="77777777" w:rsidR="003B0039" w:rsidRPr="00B741F0" w:rsidRDefault="003B0039" w:rsidP="002632F6">
      <w:pPr>
        <w:jc w:val="center"/>
        <w:rPr>
          <w:b/>
        </w:rPr>
      </w:pPr>
    </w:p>
    <w:p w14:paraId="77B51A58" w14:textId="0A902707" w:rsidR="001D10AF" w:rsidRPr="00DE21AF" w:rsidRDefault="00DE21AF" w:rsidP="00DE21AF">
      <w:pPr>
        <w:jc w:val="center"/>
        <w:rPr>
          <w:sz w:val="28"/>
          <w:szCs w:val="28"/>
        </w:rPr>
      </w:pPr>
      <w:r w:rsidRPr="00DE21AF">
        <w:rPr>
          <w:b/>
          <w:sz w:val="28"/>
          <w:szCs w:val="28"/>
        </w:rPr>
        <w:t>Opracowanie dokumentacji pn.: „Wojskowa Klasa Obciążenia obiektów mostowych administrowanych przez Gdański Zarząd Dróg”</w:t>
      </w:r>
    </w:p>
    <w:p w14:paraId="79C08B17" w14:textId="77777777" w:rsidR="001D10AF" w:rsidRPr="00B741F0" w:rsidRDefault="001D10AF" w:rsidP="002632F6">
      <w:pPr>
        <w:jc w:val="both"/>
      </w:pPr>
    </w:p>
    <w:p w14:paraId="6AA4EB90" w14:textId="77777777" w:rsidR="001D10AF" w:rsidRPr="00B741F0" w:rsidRDefault="001D10AF" w:rsidP="002632F6">
      <w:pPr>
        <w:jc w:val="both"/>
      </w:pPr>
    </w:p>
    <w:p w14:paraId="53EDD70B" w14:textId="74E61A65" w:rsidR="001D10AF" w:rsidRPr="00B741F0" w:rsidRDefault="001D10AF" w:rsidP="002632F6">
      <w:pPr>
        <w:pStyle w:val="Kasia"/>
        <w:rPr>
          <w:b/>
          <w:szCs w:val="24"/>
        </w:rPr>
      </w:pPr>
      <w:r w:rsidRPr="00B741F0">
        <w:rPr>
          <w:b/>
          <w:szCs w:val="24"/>
        </w:rPr>
        <w:t>CPV:</w:t>
      </w:r>
      <w:r w:rsidRPr="00B741F0">
        <w:rPr>
          <w:szCs w:val="24"/>
        </w:rPr>
        <w:t xml:space="preserve"> </w:t>
      </w:r>
      <w:r w:rsidR="00EA2AAE" w:rsidRPr="00B741F0">
        <w:rPr>
          <w:b/>
          <w:szCs w:val="24"/>
        </w:rPr>
        <w:t xml:space="preserve"> </w:t>
      </w:r>
      <w:r w:rsidR="00252AF1" w:rsidRPr="00B741F0">
        <w:rPr>
          <w:b/>
          <w:szCs w:val="24"/>
        </w:rPr>
        <w:t>7</w:t>
      </w:r>
      <w:r w:rsidR="00E05997">
        <w:rPr>
          <w:b/>
          <w:szCs w:val="24"/>
        </w:rPr>
        <w:t>1</w:t>
      </w:r>
      <w:r w:rsidR="00252AF1" w:rsidRPr="00B741F0">
        <w:rPr>
          <w:b/>
          <w:szCs w:val="24"/>
        </w:rPr>
        <w:t>6314</w:t>
      </w:r>
      <w:r w:rsidR="00E05997">
        <w:rPr>
          <w:b/>
          <w:szCs w:val="24"/>
        </w:rPr>
        <w:t>5</w:t>
      </w:r>
      <w:r w:rsidR="00252AF1" w:rsidRPr="00B741F0">
        <w:rPr>
          <w:b/>
          <w:szCs w:val="24"/>
        </w:rPr>
        <w:t>0-</w:t>
      </w:r>
      <w:r w:rsidR="00E05997">
        <w:rPr>
          <w:b/>
          <w:szCs w:val="24"/>
        </w:rPr>
        <w:t>9</w:t>
      </w:r>
      <w:r w:rsidR="00252AF1" w:rsidRPr="00B741F0">
        <w:rPr>
          <w:b/>
          <w:szCs w:val="24"/>
        </w:rPr>
        <w:t xml:space="preserve"> Usługi </w:t>
      </w:r>
      <w:r w:rsidR="00DE21AF">
        <w:rPr>
          <w:b/>
          <w:szCs w:val="24"/>
        </w:rPr>
        <w:t>projektowania</w:t>
      </w:r>
      <w:r w:rsidR="00252AF1" w:rsidRPr="00B741F0">
        <w:rPr>
          <w:b/>
          <w:szCs w:val="24"/>
        </w:rPr>
        <w:t xml:space="preserve"> </w:t>
      </w:r>
      <w:r w:rsidR="00E05997">
        <w:rPr>
          <w:b/>
          <w:szCs w:val="24"/>
        </w:rPr>
        <w:t>mostów</w:t>
      </w:r>
    </w:p>
    <w:p w14:paraId="44D82CEC" w14:textId="77777777" w:rsidR="002C79C8" w:rsidRPr="00B741F0" w:rsidRDefault="002C79C8" w:rsidP="002632F6">
      <w:pPr>
        <w:jc w:val="both"/>
        <w:rPr>
          <w:b/>
          <w:u w:val="single"/>
        </w:rPr>
      </w:pPr>
    </w:p>
    <w:p w14:paraId="1C18F652" w14:textId="77777777" w:rsidR="002C79C8" w:rsidRPr="00B741F0" w:rsidRDefault="002C79C8" w:rsidP="002632F6">
      <w:pPr>
        <w:jc w:val="both"/>
        <w:rPr>
          <w:b/>
          <w:u w:val="single"/>
        </w:rPr>
      </w:pPr>
    </w:p>
    <w:p w14:paraId="329C3299" w14:textId="77777777" w:rsidR="002C79C8" w:rsidRPr="00B741F0" w:rsidRDefault="002C79C8" w:rsidP="002632F6">
      <w:pPr>
        <w:jc w:val="both"/>
        <w:rPr>
          <w:b/>
          <w:u w:val="single"/>
        </w:rPr>
      </w:pPr>
    </w:p>
    <w:p w14:paraId="58FA69AE" w14:textId="77777777" w:rsidR="002C79C8" w:rsidRPr="00B741F0" w:rsidRDefault="002C79C8" w:rsidP="002632F6">
      <w:pPr>
        <w:jc w:val="both"/>
        <w:rPr>
          <w:b/>
          <w:u w:val="single"/>
        </w:rPr>
      </w:pPr>
    </w:p>
    <w:p w14:paraId="1B04E9B1" w14:textId="77777777" w:rsidR="002C79C8" w:rsidRPr="00B741F0" w:rsidRDefault="002C79C8" w:rsidP="002632F6">
      <w:pPr>
        <w:jc w:val="both"/>
        <w:rPr>
          <w:b/>
          <w:u w:val="single"/>
        </w:rPr>
      </w:pPr>
    </w:p>
    <w:p w14:paraId="6F74A802" w14:textId="06E50531" w:rsidR="000F269C" w:rsidRPr="00B741F0" w:rsidRDefault="000F269C" w:rsidP="002632F6">
      <w:pPr>
        <w:jc w:val="both"/>
        <w:rPr>
          <w:b/>
          <w:u w:val="single"/>
        </w:rPr>
      </w:pPr>
      <w:r w:rsidRPr="00B741F0">
        <w:rPr>
          <w:b/>
          <w:u w:val="single"/>
        </w:rPr>
        <w:t>Specyfikacja Warunków Zamówienia (dalej SWZ) zawiera następujące załączniki:</w:t>
      </w:r>
    </w:p>
    <w:p w14:paraId="695E578D" w14:textId="76072B15" w:rsidR="000F269C" w:rsidRPr="00B741F0" w:rsidRDefault="000F269C" w:rsidP="00E11ADE">
      <w:pPr>
        <w:pStyle w:val="Akapitzlist"/>
        <w:numPr>
          <w:ilvl w:val="0"/>
          <w:numId w:val="24"/>
        </w:numPr>
        <w:tabs>
          <w:tab w:val="right" w:pos="8789"/>
        </w:tabs>
        <w:overflowPunct w:val="0"/>
        <w:autoSpaceDE w:val="0"/>
        <w:autoSpaceDN w:val="0"/>
        <w:adjustRightInd w:val="0"/>
        <w:spacing w:after="0" w:line="240" w:lineRule="auto"/>
        <w:ind w:left="426"/>
        <w:jc w:val="both"/>
        <w:textAlignment w:val="baseline"/>
        <w:rPr>
          <w:rFonts w:ascii="Times New Roman" w:hAnsi="Times New Roman" w:cs="Times New Roman"/>
          <w:sz w:val="24"/>
          <w:szCs w:val="24"/>
        </w:rPr>
      </w:pPr>
      <w:r w:rsidRPr="00B741F0">
        <w:rPr>
          <w:rFonts w:ascii="Times New Roman" w:hAnsi="Times New Roman" w:cs="Times New Roman"/>
          <w:sz w:val="24"/>
          <w:szCs w:val="24"/>
        </w:rPr>
        <w:t>Formularz ofertowy</w:t>
      </w:r>
      <w:r w:rsidRPr="00B741F0">
        <w:rPr>
          <w:rFonts w:ascii="Times New Roman" w:hAnsi="Times New Roman" w:cs="Times New Roman"/>
          <w:sz w:val="24"/>
          <w:szCs w:val="24"/>
        </w:rPr>
        <w:tab/>
        <w:t xml:space="preserve">- zał. nr 1 </w:t>
      </w:r>
      <w:r w:rsidR="00267A12" w:rsidRPr="00B741F0">
        <w:rPr>
          <w:rFonts w:ascii="Times New Roman" w:hAnsi="Times New Roman" w:cs="Times New Roman"/>
          <w:sz w:val="24"/>
          <w:szCs w:val="24"/>
        </w:rPr>
        <w:t xml:space="preserve">do </w:t>
      </w:r>
      <w:r w:rsidRPr="00B741F0">
        <w:rPr>
          <w:rFonts w:ascii="Times New Roman" w:hAnsi="Times New Roman" w:cs="Times New Roman"/>
          <w:sz w:val="24"/>
          <w:szCs w:val="24"/>
        </w:rPr>
        <w:t>SWZ</w:t>
      </w:r>
    </w:p>
    <w:p w14:paraId="63519BC1" w14:textId="38E26F99" w:rsidR="000F269C" w:rsidRPr="00B741F0" w:rsidRDefault="000F269C" w:rsidP="00E11ADE">
      <w:pPr>
        <w:pStyle w:val="Akapitzlist"/>
        <w:numPr>
          <w:ilvl w:val="0"/>
          <w:numId w:val="24"/>
        </w:numPr>
        <w:tabs>
          <w:tab w:val="left" w:pos="540"/>
          <w:tab w:val="right" w:pos="8789"/>
        </w:tabs>
        <w:overflowPunct w:val="0"/>
        <w:autoSpaceDE w:val="0"/>
        <w:autoSpaceDN w:val="0"/>
        <w:adjustRightInd w:val="0"/>
        <w:spacing w:after="0" w:line="240" w:lineRule="auto"/>
        <w:ind w:left="426"/>
        <w:jc w:val="both"/>
        <w:textAlignment w:val="baseline"/>
        <w:rPr>
          <w:rFonts w:ascii="Times New Roman" w:hAnsi="Times New Roman" w:cs="Times New Roman"/>
          <w:sz w:val="24"/>
          <w:szCs w:val="24"/>
        </w:rPr>
      </w:pPr>
      <w:r w:rsidRPr="00B741F0">
        <w:rPr>
          <w:rFonts w:ascii="Times New Roman" w:hAnsi="Times New Roman" w:cs="Times New Roman"/>
          <w:sz w:val="24"/>
          <w:szCs w:val="24"/>
        </w:rPr>
        <w:t>Wzór umowy wraz z załącznikami</w:t>
      </w:r>
      <w:r w:rsidR="0014124A" w:rsidRPr="00B741F0">
        <w:rPr>
          <w:rFonts w:ascii="Times New Roman" w:hAnsi="Times New Roman" w:cs="Times New Roman"/>
          <w:sz w:val="24"/>
          <w:szCs w:val="24"/>
        </w:rPr>
        <w:tab/>
      </w:r>
      <w:bookmarkStart w:id="2" w:name="_Hlk100643539"/>
      <w:r w:rsidRPr="00B741F0">
        <w:rPr>
          <w:rFonts w:ascii="Times New Roman" w:hAnsi="Times New Roman" w:cs="Times New Roman"/>
          <w:sz w:val="24"/>
          <w:szCs w:val="24"/>
        </w:rPr>
        <w:t xml:space="preserve">- zał. nr 2 </w:t>
      </w:r>
      <w:r w:rsidR="00267A12" w:rsidRPr="00B741F0">
        <w:rPr>
          <w:rFonts w:ascii="Times New Roman" w:hAnsi="Times New Roman" w:cs="Times New Roman"/>
          <w:sz w:val="24"/>
          <w:szCs w:val="24"/>
        </w:rPr>
        <w:t xml:space="preserve">do </w:t>
      </w:r>
      <w:r w:rsidRPr="00B741F0">
        <w:rPr>
          <w:rFonts w:ascii="Times New Roman" w:hAnsi="Times New Roman" w:cs="Times New Roman"/>
          <w:sz w:val="24"/>
          <w:szCs w:val="24"/>
        </w:rPr>
        <w:t>SWZ</w:t>
      </w:r>
      <w:bookmarkEnd w:id="0"/>
      <w:bookmarkEnd w:id="2"/>
    </w:p>
    <w:p w14:paraId="5BF16D64" w14:textId="35023F1A" w:rsidR="00E968D9" w:rsidRPr="00B741F0" w:rsidRDefault="00E968D9" w:rsidP="001C748D">
      <w:pPr>
        <w:spacing w:after="160"/>
      </w:pPr>
    </w:p>
    <w:p w14:paraId="5900FF03" w14:textId="164408F5" w:rsidR="00E968D9" w:rsidRPr="00B741F0" w:rsidRDefault="00E968D9" w:rsidP="001C748D">
      <w:pPr>
        <w:spacing w:after="160"/>
      </w:pPr>
    </w:p>
    <w:p w14:paraId="4B1863F0" w14:textId="5C420F85" w:rsidR="0067271C" w:rsidRDefault="0067271C">
      <w:pPr>
        <w:spacing w:after="160" w:line="259" w:lineRule="auto"/>
      </w:pPr>
      <w:r>
        <w:br w:type="page"/>
      </w:r>
    </w:p>
    <w:p w14:paraId="2B22984B" w14:textId="4631E361" w:rsidR="00820542" w:rsidRPr="00B741F0" w:rsidRDefault="00820542" w:rsidP="002632F6">
      <w:pPr>
        <w:pStyle w:val="1Styl1rzymski"/>
        <w:spacing w:line="240" w:lineRule="auto"/>
        <w:ind w:left="426"/>
      </w:pPr>
      <w:r w:rsidRPr="00B741F0">
        <w:rPr>
          <w:rStyle w:val="Styl1nagwekrzymskiZnak"/>
          <w:b/>
        </w:rPr>
        <w:lastRenderedPageBreak/>
        <w:t>TRYB UDZIELENIA ZAMÓWIENIA</w:t>
      </w:r>
      <w:r w:rsidR="008073FD" w:rsidRPr="00B741F0">
        <w:t>.</w:t>
      </w:r>
    </w:p>
    <w:p w14:paraId="609BCE17" w14:textId="7DB4CAA2" w:rsidR="00EA2AAE"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w:t>
      </w:r>
      <w:r w:rsidR="00EA2AAE" w:rsidRPr="00B741F0">
        <w:rPr>
          <w:rFonts w:ascii="Times New Roman" w:hAnsi="Times New Roman" w:cs="Times New Roman"/>
          <w:sz w:val="24"/>
          <w:szCs w:val="24"/>
        </w:rPr>
        <w:t>.</w:t>
      </w:r>
      <w:r w:rsidR="00094EFB" w:rsidRPr="00B741F0">
        <w:rPr>
          <w:rFonts w:ascii="Times New Roman" w:hAnsi="Times New Roman" w:cs="Times New Roman"/>
          <w:sz w:val="24"/>
          <w:szCs w:val="24"/>
        </w:rPr>
        <w:t xml:space="preserve"> </w:t>
      </w:r>
      <w:r w:rsidR="00EA2AAE" w:rsidRPr="00B741F0">
        <w:rPr>
          <w:rFonts w:ascii="Times New Roman" w:hAnsi="Times New Roman" w:cs="Times New Roman"/>
          <w:sz w:val="24"/>
          <w:szCs w:val="24"/>
        </w:rPr>
        <w:t xml:space="preserve">(tj. Dz. U. z </w:t>
      </w:r>
      <w:r w:rsidRPr="00B741F0">
        <w:rPr>
          <w:rFonts w:ascii="Times New Roman" w:hAnsi="Times New Roman" w:cs="Times New Roman"/>
          <w:sz w:val="24"/>
          <w:szCs w:val="24"/>
        </w:rPr>
        <w:t>20</w:t>
      </w:r>
      <w:r w:rsidR="00A53057" w:rsidRPr="00B741F0">
        <w:rPr>
          <w:rFonts w:ascii="Times New Roman" w:hAnsi="Times New Roman" w:cs="Times New Roman"/>
          <w:sz w:val="24"/>
          <w:szCs w:val="24"/>
        </w:rPr>
        <w:t>2</w:t>
      </w:r>
      <w:r w:rsidR="003C2519" w:rsidRPr="00B741F0">
        <w:rPr>
          <w:rFonts w:ascii="Times New Roman" w:hAnsi="Times New Roman" w:cs="Times New Roman"/>
          <w:sz w:val="24"/>
          <w:szCs w:val="24"/>
        </w:rPr>
        <w:t>4</w:t>
      </w:r>
      <w:r w:rsidR="00EA2AAE" w:rsidRPr="00B741F0">
        <w:rPr>
          <w:rFonts w:ascii="Times New Roman" w:hAnsi="Times New Roman" w:cs="Times New Roman"/>
          <w:sz w:val="24"/>
          <w:szCs w:val="24"/>
        </w:rPr>
        <w:t xml:space="preserve"> r. poz. </w:t>
      </w:r>
      <w:r w:rsidR="00A47F1F" w:rsidRPr="00B741F0">
        <w:rPr>
          <w:rFonts w:ascii="Times New Roman" w:hAnsi="Times New Roman" w:cs="Times New Roman"/>
          <w:sz w:val="24"/>
          <w:szCs w:val="24"/>
        </w:rPr>
        <w:t>1</w:t>
      </w:r>
      <w:r w:rsidR="003C2519" w:rsidRPr="00B741F0">
        <w:rPr>
          <w:rFonts w:ascii="Times New Roman" w:hAnsi="Times New Roman" w:cs="Times New Roman"/>
          <w:sz w:val="24"/>
          <w:szCs w:val="24"/>
        </w:rPr>
        <w:t>320</w:t>
      </w:r>
      <w:r w:rsidR="00EA2AAE" w:rsidRPr="00B741F0">
        <w:rPr>
          <w:rFonts w:ascii="Times New Roman" w:hAnsi="Times New Roman" w:cs="Times New Roman"/>
          <w:sz w:val="24"/>
          <w:szCs w:val="24"/>
        </w:rPr>
        <w:t xml:space="preserve"> ze zm.) – dalej p. z. p. </w:t>
      </w:r>
    </w:p>
    <w:p w14:paraId="2FF40BE2" w14:textId="54CDE272" w:rsidR="000F269C"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Niniejsze postępowanie prowadzone jest w </w:t>
      </w:r>
      <w:r w:rsidRPr="00B741F0">
        <w:rPr>
          <w:rFonts w:ascii="Times New Roman" w:hAnsi="Times New Roman" w:cs="Times New Roman"/>
          <w:b/>
          <w:sz w:val="24"/>
          <w:szCs w:val="24"/>
        </w:rPr>
        <w:t xml:space="preserve">trybie podstawowym </w:t>
      </w:r>
      <w:r w:rsidR="00C35414" w:rsidRPr="00B741F0">
        <w:rPr>
          <w:rFonts w:ascii="Times New Roman" w:hAnsi="Times New Roman" w:cs="Times New Roman"/>
          <w:b/>
          <w:sz w:val="24"/>
          <w:szCs w:val="24"/>
        </w:rPr>
        <w:t>z możliwości</w:t>
      </w:r>
      <w:r w:rsidR="00DA3267" w:rsidRPr="00B741F0">
        <w:rPr>
          <w:rFonts w:ascii="Times New Roman" w:hAnsi="Times New Roman" w:cs="Times New Roman"/>
          <w:b/>
          <w:sz w:val="24"/>
          <w:szCs w:val="24"/>
        </w:rPr>
        <w:t>ą</w:t>
      </w:r>
      <w:r w:rsidR="00C35414" w:rsidRPr="00B741F0">
        <w:rPr>
          <w:rFonts w:ascii="Times New Roman" w:hAnsi="Times New Roman" w:cs="Times New Roman"/>
          <w:b/>
          <w:sz w:val="24"/>
          <w:szCs w:val="24"/>
        </w:rPr>
        <w:t xml:space="preserve"> negocjacji</w:t>
      </w:r>
      <w:r w:rsidR="00822354" w:rsidRPr="00B741F0">
        <w:rPr>
          <w:rFonts w:ascii="Times New Roman" w:hAnsi="Times New Roman" w:cs="Times New Roman"/>
          <w:b/>
          <w:sz w:val="24"/>
          <w:szCs w:val="24"/>
        </w:rPr>
        <w:t>.</w:t>
      </w:r>
    </w:p>
    <w:p w14:paraId="0F89D94F" w14:textId="1BCEB62B" w:rsidR="009C7E57" w:rsidRPr="00B741F0" w:rsidRDefault="000F269C"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Składanie ofert następuje za pośrednictwem platformy zakupowej dostępnej pod adresem internetowym: </w:t>
      </w:r>
      <w:r w:rsidR="00EA2AAE" w:rsidRPr="00B741F0">
        <w:rPr>
          <w:rFonts w:ascii="Times New Roman" w:hAnsi="Times New Roman" w:cs="Times New Roman"/>
          <w:b/>
          <w:sz w:val="24"/>
          <w:szCs w:val="24"/>
        </w:rPr>
        <w:t>https://ezamowienia.gov.pl/pl/</w:t>
      </w:r>
    </w:p>
    <w:p w14:paraId="7499C61B" w14:textId="78551D41" w:rsidR="00EA2AAE" w:rsidRPr="00B741F0" w:rsidRDefault="00EA2AAE" w:rsidP="001C748D">
      <w:pPr>
        <w:pStyle w:val="Akapitzlist"/>
        <w:spacing w:after="0" w:line="240" w:lineRule="auto"/>
        <w:ind w:left="284"/>
        <w:jc w:val="both"/>
        <w:rPr>
          <w:rFonts w:ascii="Times New Roman" w:hAnsi="Times New Roman" w:cs="Times New Roman"/>
          <w:b/>
          <w:sz w:val="24"/>
          <w:szCs w:val="24"/>
        </w:rPr>
      </w:pPr>
      <w:r w:rsidRPr="00B741F0">
        <w:rPr>
          <w:rFonts w:ascii="Times New Roman" w:hAnsi="Times New Roman" w:cs="Times New Roman"/>
          <w:b/>
          <w:sz w:val="24"/>
          <w:szCs w:val="24"/>
        </w:rPr>
        <w:t>WAŻNE! Do przygotowania oferty niezbędne jest posiadanie przez Wykonawcę uprawnienia „Przygotowanie ofert/wniosków/prac konkursowych”.</w:t>
      </w:r>
    </w:p>
    <w:p w14:paraId="52999ED5" w14:textId="3BE87ADF"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6A6F382E" w14:textId="5D2F38D3"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aukcji elektronicznej.</w:t>
      </w:r>
    </w:p>
    <w:p w14:paraId="47CB1EA4" w14:textId="5D58FD98"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złożenia oferty w postaci katalogów elektronicznych.</w:t>
      </w:r>
    </w:p>
    <w:p w14:paraId="3DD706C6" w14:textId="02CD44C5" w:rsidR="00820542" w:rsidRPr="00B741F0" w:rsidRDefault="00820542" w:rsidP="00E11ADE">
      <w:pPr>
        <w:pStyle w:val="Akapitzlist"/>
        <w:numPr>
          <w:ilvl w:val="0"/>
          <w:numId w:val="9"/>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nie prowadzi postępowania w celu zawarcia umowy ramowej. </w:t>
      </w:r>
    </w:p>
    <w:p w14:paraId="30FFBC92" w14:textId="18C164F1" w:rsidR="00820542" w:rsidRPr="00B741F0" w:rsidRDefault="00820542" w:rsidP="002632F6">
      <w:pPr>
        <w:jc w:val="both"/>
      </w:pPr>
    </w:p>
    <w:p w14:paraId="5DF1E78E" w14:textId="50AC8F8B" w:rsidR="00820542" w:rsidRPr="00B741F0" w:rsidRDefault="00820542" w:rsidP="002632F6">
      <w:pPr>
        <w:pStyle w:val="1Styl1rzymski"/>
        <w:spacing w:line="240" w:lineRule="auto"/>
        <w:ind w:left="426"/>
      </w:pPr>
      <w:r w:rsidRPr="00B741F0">
        <w:t>OPIS PRZEDMIOTU ZAMÓWIENIA</w:t>
      </w:r>
      <w:r w:rsidR="00D91161" w:rsidRPr="00B741F0">
        <w:t>.</w:t>
      </w:r>
    </w:p>
    <w:p w14:paraId="5DA2025E" w14:textId="3AED8D70" w:rsidR="0039124F" w:rsidRPr="008710AD" w:rsidRDefault="0039124F" w:rsidP="0039124F">
      <w:pPr>
        <w:pStyle w:val="Tekstpodstawowy"/>
        <w:ind w:left="142" w:right="114"/>
        <w:rPr>
          <w:rFonts w:eastAsia="Calibri"/>
          <w:szCs w:val="24"/>
        </w:rPr>
      </w:pPr>
      <w:r w:rsidRPr="008710AD">
        <w:rPr>
          <w:szCs w:val="24"/>
        </w:rPr>
        <w:t xml:space="preserve">Zamawiający powierzy Wykonawcy usługę polegającą na opracowaniu dokumentacji pn.: „Wojskowa Klasa Obciążenia obiektów mostowych administrowanych przez Gdański Zarząd Dróg” w celach ewidencji prowadzonej przez Zamawiającego oraz spełnienia wymagań Rozporządzenia Ministra </w:t>
      </w:r>
      <w:r w:rsidRPr="008710AD">
        <w:rPr>
          <w:rFonts w:eastAsia="Calibri"/>
          <w:szCs w:val="24"/>
        </w:rPr>
        <w:t>Infrastruktury z dnia 16 lutego 2005 r. (Dz.U. 2005 nr 67 poz. 582)</w:t>
      </w:r>
      <w:r w:rsidR="00BE6D5F">
        <w:rPr>
          <w:rFonts w:eastAsia="Calibri"/>
          <w:szCs w:val="24"/>
        </w:rPr>
        <w:t xml:space="preserve"> </w:t>
      </w:r>
      <w:r w:rsidR="008A489A">
        <w:rPr>
          <w:rFonts w:eastAsia="Calibri"/>
          <w:szCs w:val="24"/>
        </w:rPr>
        <w:t>obejmującej</w:t>
      </w:r>
      <w:r w:rsidRPr="008710AD">
        <w:rPr>
          <w:szCs w:val="24"/>
        </w:rPr>
        <w:t>:</w:t>
      </w:r>
    </w:p>
    <w:p w14:paraId="2B41B7A0" w14:textId="7C67A31F" w:rsidR="0039124F" w:rsidRPr="008710AD" w:rsidRDefault="0039124F" w:rsidP="008710AD">
      <w:pPr>
        <w:pStyle w:val="Tekstpodstawowy"/>
        <w:widowControl w:val="0"/>
        <w:numPr>
          <w:ilvl w:val="2"/>
          <w:numId w:val="9"/>
        </w:numPr>
        <w:autoSpaceDE w:val="0"/>
        <w:autoSpaceDN w:val="0"/>
        <w:ind w:left="851" w:right="114"/>
        <w:rPr>
          <w:szCs w:val="24"/>
        </w:rPr>
      </w:pPr>
      <w:r w:rsidRPr="008710AD">
        <w:rPr>
          <w:szCs w:val="24"/>
        </w:rPr>
        <w:t>Uzupełnieni</w:t>
      </w:r>
      <w:r w:rsidR="008A489A">
        <w:rPr>
          <w:szCs w:val="24"/>
        </w:rPr>
        <w:t>e</w:t>
      </w:r>
      <w:r w:rsidRPr="008710AD">
        <w:rPr>
          <w:szCs w:val="24"/>
        </w:rPr>
        <w:t xml:space="preserve"> dokumentacji MLC dla 73 obiektów mostowych. Wykaz obiektów mostowych objętych zamówieniem zgodnie z formularzem stanowiącym załącznik nr 1 do OPZ</w:t>
      </w:r>
    </w:p>
    <w:p w14:paraId="132E490C" w14:textId="1BA4981B" w:rsidR="0039124F" w:rsidRPr="008710AD" w:rsidRDefault="0039124F" w:rsidP="008710AD">
      <w:pPr>
        <w:pStyle w:val="Tekstpodstawowy"/>
        <w:widowControl w:val="0"/>
        <w:numPr>
          <w:ilvl w:val="2"/>
          <w:numId w:val="9"/>
        </w:numPr>
        <w:autoSpaceDE w:val="0"/>
        <w:autoSpaceDN w:val="0"/>
        <w:ind w:left="851" w:right="114"/>
        <w:rPr>
          <w:szCs w:val="24"/>
        </w:rPr>
      </w:pPr>
      <w:r w:rsidRPr="008710AD">
        <w:rPr>
          <w:szCs w:val="24"/>
        </w:rPr>
        <w:t>Wyznaczen</w:t>
      </w:r>
      <w:r w:rsidR="008A489A">
        <w:rPr>
          <w:szCs w:val="24"/>
        </w:rPr>
        <w:t>ie</w:t>
      </w:r>
      <w:r w:rsidRPr="008710AD">
        <w:rPr>
          <w:szCs w:val="24"/>
        </w:rPr>
        <w:t xml:space="preserve"> wojskowej klasyfikacji</w:t>
      </w:r>
      <w:r w:rsidRPr="008710AD">
        <w:rPr>
          <w:spacing w:val="1"/>
          <w:szCs w:val="24"/>
        </w:rPr>
        <w:t xml:space="preserve"> </w:t>
      </w:r>
      <w:r w:rsidRPr="008710AD">
        <w:rPr>
          <w:szCs w:val="24"/>
        </w:rPr>
        <w:t>obciążenia</w:t>
      </w:r>
      <w:r w:rsidRPr="008710AD">
        <w:rPr>
          <w:spacing w:val="1"/>
          <w:szCs w:val="24"/>
        </w:rPr>
        <w:t xml:space="preserve"> </w:t>
      </w:r>
      <w:r w:rsidRPr="008710AD">
        <w:rPr>
          <w:szCs w:val="24"/>
        </w:rPr>
        <w:t>(MLC)</w:t>
      </w:r>
      <w:r w:rsidRPr="008710AD">
        <w:rPr>
          <w:spacing w:val="1"/>
          <w:szCs w:val="24"/>
        </w:rPr>
        <w:t xml:space="preserve"> </w:t>
      </w:r>
      <w:r w:rsidRPr="008710AD">
        <w:rPr>
          <w:szCs w:val="24"/>
        </w:rPr>
        <w:t>dla</w:t>
      </w:r>
      <w:r w:rsidRPr="008710AD">
        <w:rPr>
          <w:spacing w:val="1"/>
          <w:szCs w:val="24"/>
        </w:rPr>
        <w:t xml:space="preserve"> </w:t>
      </w:r>
      <w:r w:rsidRPr="008710AD">
        <w:rPr>
          <w:szCs w:val="24"/>
        </w:rPr>
        <w:t>wybranych</w:t>
      </w:r>
      <w:r w:rsidRPr="008710AD">
        <w:rPr>
          <w:spacing w:val="1"/>
          <w:szCs w:val="24"/>
        </w:rPr>
        <w:t xml:space="preserve"> </w:t>
      </w:r>
      <w:r w:rsidRPr="008710AD">
        <w:rPr>
          <w:szCs w:val="24"/>
        </w:rPr>
        <w:t>obiektów</w:t>
      </w:r>
      <w:r w:rsidRPr="008710AD">
        <w:rPr>
          <w:spacing w:val="1"/>
          <w:szCs w:val="24"/>
        </w:rPr>
        <w:t xml:space="preserve"> </w:t>
      </w:r>
      <w:r w:rsidRPr="008710AD">
        <w:rPr>
          <w:szCs w:val="24"/>
        </w:rPr>
        <w:t>mostowych</w:t>
      </w:r>
      <w:r w:rsidRPr="008710AD">
        <w:rPr>
          <w:spacing w:val="1"/>
          <w:szCs w:val="24"/>
        </w:rPr>
        <w:t xml:space="preserve"> </w:t>
      </w:r>
      <w:r w:rsidRPr="008710AD">
        <w:rPr>
          <w:szCs w:val="24"/>
        </w:rPr>
        <w:t>zlokalizowanych</w:t>
      </w:r>
      <w:r w:rsidRPr="008710AD">
        <w:rPr>
          <w:spacing w:val="1"/>
          <w:szCs w:val="24"/>
        </w:rPr>
        <w:t xml:space="preserve"> </w:t>
      </w:r>
      <w:r w:rsidRPr="008710AD">
        <w:rPr>
          <w:szCs w:val="24"/>
        </w:rPr>
        <w:t>w</w:t>
      </w:r>
      <w:r w:rsidRPr="008710AD">
        <w:rPr>
          <w:spacing w:val="1"/>
          <w:szCs w:val="24"/>
        </w:rPr>
        <w:t xml:space="preserve"> </w:t>
      </w:r>
      <w:r w:rsidRPr="008710AD">
        <w:rPr>
          <w:szCs w:val="24"/>
        </w:rPr>
        <w:t>ciągu</w:t>
      </w:r>
      <w:r w:rsidRPr="008710AD">
        <w:rPr>
          <w:spacing w:val="1"/>
          <w:szCs w:val="24"/>
        </w:rPr>
        <w:t xml:space="preserve"> </w:t>
      </w:r>
      <w:r w:rsidRPr="008710AD">
        <w:rPr>
          <w:szCs w:val="24"/>
        </w:rPr>
        <w:t>dróg</w:t>
      </w:r>
      <w:r w:rsidRPr="008710AD">
        <w:rPr>
          <w:spacing w:val="1"/>
          <w:szCs w:val="24"/>
        </w:rPr>
        <w:t xml:space="preserve"> </w:t>
      </w:r>
      <w:r w:rsidRPr="008710AD">
        <w:rPr>
          <w:szCs w:val="24"/>
        </w:rPr>
        <w:t>publicznych z</w:t>
      </w:r>
      <w:r w:rsidRPr="008710AD">
        <w:rPr>
          <w:spacing w:val="1"/>
          <w:szCs w:val="24"/>
        </w:rPr>
        <w:t xml:space="preserve"> </w:t>
      </w:r>
      <w:r w:rsidRPr="008710AD">
        <w:rPr>
          <w:szCs w:val="24"/>
        </w:rPr>
        <w:t>uwzględnieniem</w:t>
      </w:r>
      <w:r w:rsidRPr="008710AD">
        <w:rPr>
          <w:spacing w:val="1"/>
          <w:szCs w:val="24"/>
        </w:rPr>
        <w:t xml:space="preserve"> </w:t>
      </w:r>
      <w:r w:rsidRPr="008710AD">
        <w:rPr>
          <w:szCs w:val="24"/>
        </w:rPr>
        <w:t>ich</w:t>
      </w:r>
      <w:r w:rsidRPr="008710AD">
        <w:rPr>
          <w:spacing w:val="1"/>
          <w:szCs w:val="24"/>
        </w:rPr>
        <w:t xml:space="preserve"> </w:t>
      </w:r>
      <w:r w:rsidRPr="008710AD">
        <w:rPr>
          <w:szCs w:val="24"/>
        </w:rPr>
        <w:t>aktualnego</w:t>
      </w:r>
      <w:r w:rsidRPr="008710AD">
        <w:rPr>
          <w:spacing w:val="1"/>
          <w:szCs w:val="24"/>
        </w:rPr>
        <w:t xml:space="preserve"> </w:t>
      </w:r>
      <w:r w:rsidRPr="008710AD">
        <w:rPr>
          <w:szCs w:val="24"/>
        </w:rPr>
        <w:t>stanu</w:t>
      </w:r>
      <w:r w:rsidRPr="008710AD">
        <w:rPr>
          <w:spacing w:val="1"/>
          <w:szCs w:val="24"/>
        </w:rPr>
        <w:t xml:space="preserve"> </w:t>
      </w:r>
      <w:r w:rsidRPr="008710AD">
        <w:rPr>
          <w:szCs w:val="24"/>
        </w:rPr>
        <w:t>technicznego</w:t>
      </w:r>
      <w:r w:rsidRPr="008710AD">
        <w:rPr>
          <w:spacing w:val="1"/>
          <w:szCs w:val="24"/>
        </w:rPr>
        <w:t xml:space="preserve">. </w:t>
      </w:r>
      <w:r w:rsidRPr="008710AD">
        <w:rPr>
          <w:szCs w:val="24"/>
        </w:rPr>
        <w:t>Zamówienie</w:t>
      </w:r>
      <w:r w:rsidRPr="008710AD">
        <w:rPr>
          <w:spacing w:val="1"/>
          <w:szCs w:val="24"/>
        </w:rPr>
        <w:t xml:space="preserve"> </w:t>
      </w:r>
      <w:r w:rsidRPr="008710AD">
        <w:rPr>
          <w:szCs w:val="24"/>
        </w:rPr>
        <w:t>obejmuje</w:t>
      </w:r>
      <w:r w:rsidRPr="008710AD">
        <w:rPr>
          <w:spacing w:val="1"/>
          <w:szCs w:val="24"/>
        </w:rPr>
        <w:t xml:space="preserve"> </w:t>
      </w:r>
      <w:r w:rsidRPr="008710AD">
        <w:rPr>
          <w:szCs w:val="24"/>
        </w:rPr>
        <w:t>wyznaczenie</w:t>
      </w:r>
      <w:r w:rsidRPr="008710AD">
        <w:rPr>
          <w:spacing w:val="1"/>
          <w:szCs w:val="24"/>
        </w:rPr>
        <w:t xml:space="preserve"> </w:t>
      </w:r>
      <w:r w:rsidRPr="008710AD">
        <w:rPr>
          <w:szCs w:val="24"/>
        </w:rPr>
        <w:t>wojskowej</w:t>
      </w:r>
      <w:r w:rsidRPr="008710AD">
        <w:rPr>
          <w:spacing w:val="1"/>
          <w:szCs w:val="24"/>
        </w:rPr>
        <w:t xml:space="preserve"> </w:t>
      </w:r>
      <w:r w:rsidRPr="008710AD">
        <w:rPr>
          <w:szCs w:val="24"/>
        </w:rPr>
        <w:t>klasyfikacji</w:t>
      </w:r>
      <w:r w:rsidRPr="008710AD">
        <w:rPr>
          <w:spacing w:val="1"/>
          <w:szCs w:val="24"/>
        </w:rPr>
        <w:t xml:space="preserve"> </w:t>
      </w:r>
      <w:r w:rsidRPr="008710AD">
        <w:rPr>
          <w:szCs w:val="24"/>
        </w:rPr>
        <w:t>obciążenia</w:t>
      </w:r>
      <w:r w:rsidRPr="008710AD">
        <w:rPr>
          <w:spacing w:val="1"/>
          <w:szCs w:val="24"/>
        </w:rPr>
        <w:t xml:space="preserve"> </w:t>
      </w:r>
      <w:r w:rsidRPr="008710AD">
        <w:rPr>
          <w:szCs w:val="24"/>
        </w:rPr>
        <w:t>(MLC)</w:t>
      </w:r>
      <w:r w:rsidRPr="008710AD">
        <w:rPr>
          <w:spacing w:val="1"/>
          <w:szCs w:val="24"/>
        </w:rPr>
        <w:t xml:space="preserve"> </w:t>
      </w:r>
      <w:r w:rsidRPr="008710AD">
        <w:rPr>
          <w:szCs w:val="24"/>
        </w:rPr>
        <w:t>dla</w:t>
      </w:r>
      <w:r w:rsidRPr="008710AD">
        <w:rPr>
          <w:spacing w:val="1"/>
          <w:szCs w:val="24"/>
        </w:rPr>
        <w:t xml:space="preserve"> 86 </w:t>
      </w:r>
      <w:r w:rsidRPr="008710AD">
        <w:rPr>
          <w:szCs w:val="24"/>
        </w:rPr>
        <w:t>obiektów</w:t>
      </w:r>
      <w:r w:rsidRPr="008710AD">
        <w:rPr>
          <w:spacing w:val="-2"/>
          <w:szCs w:val="24"/>
        </w:rPr>
        <w:t xml:space="preserve"> </w:t>
      </w:r>
      <w:r w:rsidRPr="008710AD">
        <w:rPr>
          <w:szCs w:val="24"/>
        </w:rPr>
        <w:t>mostowych. Wykaz</w:t>
      </w:r>
      <w:r w:rsidRPr="008710AD">
        <w:rPr>
          <w:spacing w:val="-7"/>
          <w:szCs w:val="24"/>
        </w:rPr>
        <w:t xml:space="preserve"> </w:t>
      </w:r>
      <w:r w:rsidRPr="008710AD">
        <w:rPr>
          <w:szCs w:val="24"/>
        </w:rPr>
        <w:t>obiektów</w:t>
      </w:r>
      <w:r w:rsidRPr="008710AD">
        <w:rPr>
          <w:spacing w:val="-9"/>
          <w:szCs w:val="24"/>
        </w:rPr>
        <w:t xml:space="preserve"> </w:t>
      </w:r>
      <w:r w:rsidRPr="008710AD">
        <w:rPr>
          <w:szCs w:val="24"/>
        </w:rPr>
        <w:t>mostowych</w:t>
      </w:r>
      <w:r w:rsidRPr="008710AD">
        <w:rPr>
          <w:spacing w:val="-7"/>
          <w:szCs w:val="24"/>
        </w:rPr>
        <w:t xml:space="preserve"> </w:t>
      </w:r>
      <w:r w:rsidRPr="008710AD">
        <w:rPr>
          <w:szCs w:val="24"/>
        </w:rPr>
        <w:t>objętych</w:t>
      </w:r>
      <w:r w:rsidRPr="008710AD">
        <w:rPr>
          <w:spacing w:val="-11"/>
          <w:szCs w:val="24"/>
        </w:rPr>
        <w:t xml:space="preserve"> </w:t>
      </w:r>
      <w:r w:rsidRPr="008710AD">
        <w:rPr>
          <w:szCs w:val="24"/>
        </w:rPr>
        <w:t>zamówieniem</w:t>
      </w:r>
      <w:r w:rsidRPr="008710AD">
        <w:rPr>
          <w:spacing w:val="-7"/>
          <w:szCs w:val="24"/>
        </w:rPr>
        <w:t xml:space="preserve"> </w:t>
      </w:r>
      <w:r w:rsidRPr="008710AD">
        <w:rPr>
          <w:szCs w:val="24"/>
        </w:rPr>
        <w:t>został</w:t>
      </w:r>
      <w:r w:rsidRPr="008710AD">
        <w:rPr>
          <w:spacing w:val="-11"/>
          <w:szCs w:val="24"/>
        </w:rPr>
        <w:t xml:space="preserve"> </w:t>
      </w:r>
      <w:r w:rsidRPr="008710AD">
        <w:rPr>
          <w:szCs w:val="24"/>
        </w:rPr>
        <w:t>zamieszczony</w:t>
      </w:r>
      <w:r w:rsidRPr="008710AD">
        <w:rPr>
          <w:spacing w:val="-9"/>
          <w:szCs w:val="24"/>
        </w:rPr>
        <w:t xml:space="preserve"> </w:t>
      </w:r>
      <w:r w:rsidRPr="008710AD">
        <w:rPr>
          <w:szCs w:val="24"/>
        </w:rPr>
        <w:t>w</w:t>
      </w:r>
      <w:r w:rsidRPr="008710AD">
        <w:rPr>
          <w:spacing w:val="-11"/>
          <w:szCs w:val="24"/>
        </w:rPr>
        <w:t xml:space="preserve"> </w:t>
      </w:r>
      <w:r w:rsidRPr="008710AD">
        <w:rPr>
          <w:szCs w:val="24"/>
        </w:rPr>
        <w:t>załączniku</w:t>
      </w:r>
      <w:r w:rsidRPr="008710AD">
        <w:rPr>
          <w:spacing w:val="-9"/>
          <w:szCs w:val="24"/>
        </w:rPr>
        <w:t xml:space="preserve"> </w:t>
      </w:r>
      <w:r w:rsidRPr="008710AD">
        <w:rPr>
          <w:szCs w:val="24"/>
        </w:rPr>
        <w:t>nr</w:t>
      </w:r>
      <w:r w:rsidRPr="008710AD">
        <w:rPr>
          <w:spacing w:val="-9"/>
          <w:szCs w:val="24"/>
        </w:rPr>
        <w:t xml:space="preserve"> </w:t>
      </w:r>
      <w:r w:rsidRPr="008710AD">
        <w:rPr>
          <w:szCs w:val="24"/>
        </w:rPr>
        <w:t>2 i 3</w:t>
      </w:r>
      <w:r w:rsidRPr="008710AD">
        <w:rPr>
          <w:spacing w:val="-12"/>
          <w:szCs w:val="24"/>
        </w:rPr>
        <w:t xml:space="preserve"> </w:t>
      </w:r>
      <w:r w:rsidRPr="008710AD">
        <w:rPr>
          <w:szCs w:val="24"/>
        </w:rPr>
        <w:t xml:space="preserve">do </w:t>
      </w:r>
      <w:r w:rsidRPr="008710AD">
        <w:rPr>
          <w:spacing w:val="-51"/>
          <w:szCs w:val="24"/>
        </w:rPr>
        <w:t xml:space="preserve"> </w:t>
      </w:r>
      <w:r w:rsidRPr="008710AD">
        <w:rPr>
          <w:szCs w:val="24"/>
        </w:rPr>
        <w:t xml:space="preserve">OPZ. </w:t>
      </w:r>
    </w:p>
    <w:p w14:paraId="1F919DF0" w14:textId="06FCF675" w:rsidR="001E64DB" w:rsidRPr="00E05997" w:rsidRDefault="001E64DB" w:rsidP="00E05997">
      <w:pPr>
        <w:pStyle w:val="Tekstpodstawowywcity"/>
        <w:numPr>
          <w:ilvl w:val="3"/>
          <w:numId w:val="9"/>
        </w:numPr>
        <w:ind w:left="284" w:hanging="284"/>
        <w:jc w:val="both"/>
        <w:rPr>
          <w:sz w:val="24"/>
          <w:szCs w:val="24"/>
        </w:rPr>
      </w:pPr>
      <w:r w:rsidRPr="00E05997">
        <w:rPr>
          <w:sz w:val="24"/>
          <w:szCs w:val="24"/>
        </w:rPr>
        <w:t xml:space="preserve">Szczegółowy opis </w:t>
      </w:r>
      <w:r w:rsidR="006B7F8E" w:rsidRPr="00E05997">
        <w:rPr>
          <w:sz w:val="24"/>
          <w:szCs w:val="24"/>
        </w:rPr>
        <w:t xml:space="preserve">przedmiotu </w:t>
      </w:r>
      <w:r w:rsidRPr="00E05997">
        <w:rPr>
          <w:sz w:val="24"/>
          <w:szCs w:val="24"/>
        </w:rPr>
        <w:t xml:space="preserve">zamówienia </w:t>
      </w:r>
      <w:r w:rsidR="006B7F8E" w:rsidRPr="00E05997">
        <w:rPr>
          <w:sz w:val="24"/>
          <w:szCs w:val="24"/>
        </w:rPr>
        <w:t>znajduje się we „Wzorze</w:t>
      </w:r>
      <w:r w:rsidR="004E2D81" w:rsidRPr="00E05997">
        <w:rPr>
          <w:sz w:val="24"/>
          <w:szCs w:val="24"/>
        </w:rPr>
        <w:t xml:space="preserve"> </w:t>
      </w:r>
      <w:r w:rsidR="003100C9" w:rsidRPr="00E05997">
        <w:rPr>
          <w:sz w:val="24"/>
          <w:szCs w:val="24"/>
        </w:rPr>
        <w:t>umowy</w:t>
      </w:r>
      <w:r w:rsidR="006B7F8E" w:rsidRPr="00E05997">
        <w:rPr>
          <w:sz w:val="24"/>
          <w:szCs w:val="24"/>
        </w:rPr>
        <w:t>”</w:t>
      </w:r>
      <w:r w:rsidR="003100C9" w:rsidRPr="00E05997">
        <w:rPr>
          <w:sz w:val="24"/>
          <w:szCs w:val="24"/>
        </w:rPr>
        <w:t xml:space="preserve"> wraz z załącznikami</w:t>
      </w:r>
      <w:r w:rsidR="006B7F8E" w:rsidRPr="00E05997">
        <w:rPr>
          <w:sz w:val="24"/>
          <w:szCs w:val="24"/>
        </w:rPr>
        <w:t xml:space="preserve"> stanowiącym zał. nr 2 do SWZ.</w:t>
      </w:r>
    </w:p>
    <w:p w14:paraId="14BF6FB3" w14:textId="77777777" w:rsidR="00D843C3" w:rsidRPr="00B741F0" w:rsidRDefault="00820542" w:rsidP="00CE7262">
      <w:pPr>
        <w:pStyle w:val="Akapitzlist"/>
        <w:numPr>
          <w:ilvl w:val="0"/>
          <w:numId w:val="6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w:t>
      </w:r>
      <w:r w:rsidR="00DE3C37" w:rsidRPr="00B741F0">
        <w:rPr>
          <w:rFonts w:ascii="Times New Roman" w:hAnsi="Times New Roman" w:cs="Times New Roman"/>
          <w:sz w:val="24"/>
          <w:szCs w:val="24"/>
        </w:rPr>
        <w:t xml:space="preserve">nie </w:t>
      </w:r>
      <w:r w:rsidR="003100C9" w:rsidRPr="00B741F0">
        <w:rPr>
          <w:rFonts w:ascii="Times New Roman" w:hAnsi="Times New Roman" w:cs="Times New Roman"/>
          <w:sz w:val="24"/>
          <w:szCs w:val="24"/>
        </w:rPr>
        <w:t>dopuszcza składani</w:t>
      </w:r>
      <w:r w:rsidR="00DE3C37" w:rsidRPr="00B741F0">
        <w:rPr>
          <w:rFonts w:ascii="Times New Roman" w:hAnsi="Times New Roman" w:cs="Times New Roman"/>
          <w:sz w:val="24"/>
          <w:szCs w:val="24"/>
        </w:rPr>
        <w:t>a</w:t>
      </w:r>
      <w:r w:rsidR="003100C9" w:rsidRPr="00B741F0">
        <w:rPr>
          <w:rFonts w:ascii="Times New Roman" w:hAnsi="Times New Roman" w:cs="Times New Roman"/>
          <w:sz w:val="24"/>
          <w:szCs w:val="24"/>
        </w:rPr>
        <w:t xml:space="preserve"> ofert częściowych</w:t>
      </w:r>
      <w:r w:rsidR="00DE3C37" w:rsidRPr="00B741F0">
        <w:rPr>
          <w:rFonts w:ascii="Times New Roman" w:hAnsi="Times New Roman" w:cs="Times New Roman"/>
          <w:sz w:val="24"/>
          <w:szCs w:val="24"/>
        </w:rPr>
        <w:t>.</w:t>
      </w:r>
    </w:p>
    <w:p w14:paraId="45B0CB26" w14:textId="13B073D9" w:rsidR="00820542" w:rsidRPr="00B741F0" w:rsidRDefault="006C0931" w:rsidP="00B741F0">
      <w:pPr>
        <w:pStyle w:val="Akapitzlist"/>
        <w:spacing w:after="0" w:line="240" w:lineRule="auto"/>
        <w:ind w:left="284"/>
        <w:jc w:val="both"/>
        <w:rPr>
          <w:rFonts w:ascii="Times New Roman" w:hAnsi="Times New Roman" w:cs="Times New Roman"/>
          <w:color w:val="FF0000"/>
          <w:sz w:val="24"/>
          <w:szCs w:val="24"/>
        </w:rPr>
      </w:pPr>
      <w:r w:rsidRPr="00B741F0">
        <w:rPr>
          <w:rFonts w:ascii="Times New Roman" w:hAnsi="Times New Roman" w:cs="Times New Roman"/>
          <w:b/>
          <w:sz w:val="24"/>
          <w:szCs w:val="24"/>
        </w:rPr>
        <w:t>Uzasadnienie:</w:t>
      </w:r>
      <w:r w:rsidR="00D62FED" w:rsidRPr="00B741F0">
        <w:rPr>
          <w:rFonts w:ascii="Times New Roman" w:hAnsi="Times New Roman" w:cs="Times New Roman"/>
          <w:sz w:val="24"/>
          <w:szCs w:val="24"/>
        </w:rPr>
        <w:t xml:space="preserve"> </w:t>
      </w:r>
      <w:r w:rsidR="003100C9" w:rsidRPr="00B741F0">
        <w:rPr>
          <w:rFonts w:ascii="Times New Roman" w:hAnsi="Times New Roman" w:cs="Times New Roman"/>
          <w:sz w:val="24"/>
          <w:szCs w:val="24"/>
        </w:rPr>
        <w:t xml:space="preserve"> </w:t>
      </w:r>
      <w:r w:rsidR="004E2D81" w:rsidRPr="00B741F0">
        <w:rPr>
          <w:rFonts w:ascii="Times New Roman" w:hAnsi="Times New Roman" w:cs="Times New Roman"/>
          <w:sz w:val="24"/>
          <w:szCs w:val="24"/>
        </w:rPr>
        <w:t>Przedmiot zamówienia jest jednorodny, stanowi funkcjonalną całość. Usługa ma charakter kompleksowy. Dzielenie na części nie jest uzasadnione ekonomicznie</w:t>
      </w:r>
      <w:r w:rsidR="00DE3C37" w:rsidRPr="00B741F0">
        <w:rPr>
          <w:rFonts w:ascii="Times New Roman" w:hAnsi="Times New Roman" w:cs="Times New Roman"/>
          <w:sz w:val="24"/>
          <w:szCs w:val="24"/>
        </w:rPr>
        <w:t xml:space="preserve">. </w:t>
      </w:r>
      <w:r w:rsidR="001A182D">
        <w:rPr>
          <w:rFonts w:ascii="Times New Roman" w:hAnsi="Times New Roman" w:cs="Times New Roman"/>
          <w:sz w:val="24"/>
          <w:szCs w:val="24"/>
        </w:rPr>
        <w:t>Zamówienie stanowi część większego zamówienia.</w:t>
      </w:r>
    </w:p>
    <w:p w14:paraId="28D1D302" w14:textId="173BC4BE" w:rsidR="00820542" w:rsidRPr="00B741F0" w:rsidRDefault="00820542" w:rsidP="00CE7262">
      <w:pPr>
        <w:pStyle w:val="Akapitzlist"/>
        <w:numPr>
          <w:ilvl w:val="0"/>
          <w:numId w:val="6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nie przewiduje udzielania zamówień, o których mowa w art. 214 ust. 1 pkt 7 i 8. </w:t>
      </w:r>
    </w:p>
    <w:p w14:paraId="5C1A0010" w14:textId="3BE1D720" w:rsidR="001B4675" w:rsidRPr="00B741F0" w:rsidRDefault="001B4675" w:rsidP="00CE7262">
      <w:pPr>
        <w:pStyle w:val="Akapitzlist"/>
        <w:numPr>
          <w:ilvl w:val="0"/>
          <w:numId w:val="6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b/>
          <w:sz w:val="24"/>
          <w:szCs w:val="24"/>
        </w:rPr>
        <w:t>Wymagania w zakresie zatrudnienia osób</w:t>
      </w:r>
      <w:r w:rsidR="003100C9" w:rsidRPr="00B741F0">
        <w:rPr>
          <w:rFonts w:ascii="Times New Roman" w:hAnsi="Times New Roman" w:cs="Times New Roman"/>
          <w:b/>
          <w:sz w:val="24"/>
          <w:szCs w:val="24"/>
        </w:rPr>
        <w:t>.</w:t>
      </w:r>
    </w:p>
    <w:p w14:paraId="5C7C6C81" w14:textId="77777777" w:rsidR="00E05997" w:rsidRDefault="008656D4" w:rsidP="001C748D">
      <w:pPr>
        <w:ind w:left="284"/>
        <w:jc w:val="both"/>
      </w:pPr>
      <w:r w:rsidRPr="00B741F0">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w:t>
      </w:r>
      <w:r w:rsidR="00A63124" w:rsidRPr="00B741F0">
        <w:t>2023</w:t>
      </w:r>
      <w:r w:rsidRPr="00B741F0">
        <w:t xml:space="preserve"> r. poz. </w:t>
      </w:r>
      <w:r w:rsidR="00A63124" w:rsidRPr="00B741F0">
        <w:t>1465</w:t>
      </w:r>
      <w:r w:rsidRPr="00B741F0">
        <w:t>) obejmują następujące rodzaje czynności;</w:t>
      </w:r>
      <w:r w:rsidR="00E05997" w:rsidRPr="00E05997">
        <w:t xml:space="preserve"> </w:t>
      </w:r>
    </w:p>
    <w:p w14:paraId="4C72C32B" w14:textId="0079D210" w:rsidR="008656D4" w:rsidRPr="00EA0997" w:rsidRDefault="00E05997" w:rsidP="001C748D">
      <w:pPr>
        <w:ind w:left="284"/>
        <w:jc w:val="both"/>
        <w:rPr>
          <w:b/>
        </w:rPr>
      </w:pPr>
      <w:r w:rsidRPr="00EA0997">
        <w:rPr>
          <w:b/>
        </w:rPr>
        <w:t>Nie dotyczy.</w:t>
      </w:r>
    </w:p>
    <w:p w14:paraId="119FFF7F" w14:textId="419A6A5D" w:rsidR="00E7622B" w:rsidRPr="00B741F0" w:rsidRDefault="00E7622B" w:rsidP="00CE7262">
      <w:pPr>
        <w:pStyle w:val="Akapitzlist"/>
        <w:numPr>
          <w:ilvl w:val="0"/>
          <w:numId w:val="60"/>
        </w:numPr>
        <w:spacing w:after="0" w:line="240" w:lineRule="auto"/>
        <w:ind w:left="284" w:hanging="284"/>
        <w:jc w:val="both"/>
        <w:rPr>
          <w:rFonts w:ascii="Times New Roman" w:hAnsi="Times New Roman" w:cs="Times New Roman"/>
          <w:color w:val="FF0000"/>
          <w:sz w:val="24"/>
          <w:szCs w:val="24"/>
        </w:rPr>
      </w:pPr>
      <w:r w:rsidRPr="00B741F0">
        <w:rPr>
          <w:rFonts w:ascii="Times New Roman" w:hAnsi="Times New Roman" w:cs="Times New Roman"/>
          <w:sz w:val="24"/>
          <w:szCs w:val="24"/>
        </w:rPr>
        <w:t>Zamawiający nie dopuszcza składania ofert wariantowych</w:t>
      </w:r>
      <w:r w:rsidR="006B5C95" w:rsidRPr="00B741F0">
        <w:rPr>
          <w:rFonts w:ascii="Times New Roman" w:hAnsi="Times New Roman" w:cs="Times New Roman"/>
          <w:sz w:val="24"/>
          <w:szCs w:val="24"/>
        </w:rPr>
        <w:t xml:space="preserve"> oraz w postaci katalogów elektronicznych.</w:t>
      </w:r>
    </w:p>
    <w:p w14:paraId="2FE5E857" w14:textId="5D0E9EB7" w:rsidR="001B2F47" w:rsidRPr="00E90921" w:rsidRDefault="001B2F47" w:rsidP="00CE7262">
      <w:pPr>
        <w:pStyle w:val="Akapitzlist"/>
        <w:numPr>
          <w:ilvl w:val="0"/>
          <w:numId w:val="60"/>
        </w:numPr>
        <w:suppressAutoHyphens/>
        <w:spacing w:after="0" w:line="240" w:lineRule="auto"/>
        <w:ind w:left="284" w:hanging="284"/>
        <w:jc w:val="both"/>
        <w:rPr>
          <w:rFonts w:ascii="Times New Roman" w:hAnsi="Times New Roman" w:cs="Times New Roman"/>
          <w:b/>
          <w:sz w:val="24"/>
          <w:szCs w:val="24"/>
        </w:rPr>
      </w:pPr>
      <w:r w:rsidRPr="00E90921">
        <w:rPr>
          <w:rFonts w:ascii="Times New Roman" w:hAnsi="Times New Roman" w:cs="Times New Roman"/>
          <w:b/>
          <w:sz w:val="24"/>
          <w:szCs w:val="24"/>
        </w:rPr>
        <w:t>Prawo opcji</w:t>
      </w:r>
      <w:r w:rsidR="003100C9" w:rsidRPr="00E90921">
        <w:rPr>
          <w:rFonts w:ascii="Times New Roman" w:hAnsi="Times New Roman" w:cs="Times New Roman"/>
          <w:b/>
          <w:sz w:val="24"/>
          <w:szCs w:val="24"/>
        </w:rPr>
        <w:t>.</w:t>
      </w:r>
    </w:p>
    <w:p w14:paraId="7B22841D" w14:textId="77777777" w:rsidR="00E90921" w:rsidRPr="00E90921" w:rsidRDefault="00E90921" w:rsidP="00E90921">
      <w:pPr>
        <w:pStyle w:val="Akapitzlist"/>
        <w:spacing w:line="240" w:lineRule="auto"/>
        <w:ind w:left="284"/>
        <w:jc w:val="both"/>
        <w:rPr>
          <w:rFonts w:ascii="Times New Roman" w:hAnsi="Times New Roman" w:cs="Times New Roman"/>
          <w:sz w:val="24"/>
          <w:szCs w:val="24"/>
        </w:rPr>
      </w:pPr>
      <w:r w:rsidRPr="00E90921">
        <w:rPr>
          <w:rFonts w:ascii="Times New Roman" w:hAnsi="Times New Roman" w:cs="Times New Roman"/>
          <w:sz w:val="24"/>
          <w:szCs w:val="24"/>
        </w:rPr>
        <w:t xml:space="preserve">Zamawiający zastrzega sobie prawo opcji polegające na możliwości zwiększenia o 10% ilości obiektów do wyznaczenia MLC. </w:t>
      </w:r>
    </w:p>
    <w:p w14:paraId="1498B870" w14:textId="2621D62F" w:rsidR="00820542" w:rsidRPr="00B741F0" w:rsidRDefault="00820542" w:rsidP="00CE7262">
      <w:pPr>
        <w:pStyle w:val="Akapitzlist"/>
        <w:numPr>
          <w:ilvl w:val="0"/>
          <w:numId w:val="60"/>
        </w:numPr>
        <w:spacing w:line="240" w:lineRule="auto"/>
        <w:ind w:left="284" w:hanging="284"/>
        <w:jc w:val="both"/>
        <w:rPr>
          <w:rFonts w:ascii="Times New Roman" w:hAnsi="Times New Roman" w:cs="Times New Roman"/>
          <w:sz w:val="24"/>
          <w:szCs w:val="24"/>
        </w:rPr>
      </w:pPr>
      <w:r w:rsidRPr="00B741F0">
        <w:rPr>
          <w:rFonts w:ascii="Times New Roman" w:hAnsi="Times New Roman" w:cs="Times New Roman"/>
          <w:b/>
          <w:sz w:val="24"/>
          <w:szCs w:val="24"/>
        </w:rPr>
        <w:t>P</w:t>
      </w:r>
      <w:r w:rsidR="00822354" w:rsidRPr="00B741F0">
        <w:rPr>
          <w:rFonts w:ascii="Times New Roman" w:hAnsi="Times New Roman" w:cs="Times New Roman"/>
          <w:b/>
          <w:sz w:val="24"/>
          <w:szCs w:val="24"/>
        </w:rPr>
        <w:t>odwykonawstwo</w:t>
      </w:r>
      <w:r w:rsidR="003100C9" w:rsidRPr="00B741F0">
        <w:rPr>
          <w:rFonts w:ascii="Times New Roman" w:hAnsi="Times New Roman" w:cs="Times New Roman"/>
          <w:b/>
          <w:sz w:val="24"/>
          <w:szCs w:val="24"/>
        </w:rPr>
        <w:t>.</w:t>
      </w:r>
    </w:p>
    <w:p w14:paraId="41E869D1" w14:textId="339D991C" w:rsidR="00820542" w:rsidRPr="00B741F0" w:rsidRDefault="00820542" w:rsidP="00E11ADE">
      <w:pPr>
        <w:pStyle w:val="Akapitzlist"/>
        <w:numPr>
          <w:ilvl w:val="0"/>
          <w:numId w:val="18"/>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 xml:space="preserve">Wykonawca może powierzyć wykonanie części zamówienia podwykonawcy (podwykonawcom). </w:t>
      </w:r>
    </w:p>
    <w:p w14:paraId="12203191" w14:textId="1DF78D7D" w:rsidR="004531EC" w:rsidRPr="00B741F0" w:rsidRDefault="00820542" w:rsidP="00E11ADE">
      <w:pPr>
        <w:pStyle w:val="Akapitzlist"/>
        <w:numPr>
          <w:ilvl w:val="0"/>
          <w:numId w:val="18"/>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wymaga, aby w przypadku powierzenia części zamówienia podwykonawcom, Wykonawca wskazał w ofercie części zamówienia, których wykonanie zamierza powierzyć </w:t>
      </w:r>
      <w:r w:rsidRPr="00B741F0">
        <w:rPr>
          <w:rFonts w:ascii="Times New Roman" w:hAnsi="Times New Roman" w:cs="Times New Roman"/>
          <w:sz w:val="24"/>
          <w:szCs w:val="24"/>
        </w:rPr>
        <w:lastRenderedPageBreak/>
        <w:t>podwykonawcom oraz podał (o ile są mu wiadome na tym etapie) nazwy (firmy) tych podwykonawców.</w:t>
      </w:r>
    </w:p>
    <w:p w14:paraId="3CFBA676" w14:textId="77777777" w:rsidR="003737D8" w:rsidRPr="00B741F0" w:rsidRDefault="003737D8" w:rsidP="002632F6">
      <w:pPr>
        <w:pStyle w:val="Akapitzlist"/>
        <w:spacing w:after="0" w:line="240" w:lineRule="auto"/>
        <w:ind w:left="709"/>
        <w:jc w:val="both"/>
        <w:rPr>
          <w:rFonts w:ascii="Times New Roman" w:hAnsi="Times New Roman" w:cs="Times New Roman"/>
          <w:sz w:val="24"/>
          <w:szCs w:val="24"/>
        </w:rPr>
      </w:pPr>
    </w:p>
    <w:p w14:paraId="36352E41" w14:textId="41151D8B" w:rsidR="00820542" w:rsidRPr="00B741F0" w:rsidRDefault="00820542" w:rsidP="002632F6">
      <w:pPr>
        <w:pStyle w:val="1Styl1rzymski"/>
        <w:spacing w:line="240" w:lineRule="auto"/>
        <w:ind w:left="426"/>
      </w:pPr>
      <w:r w:rsidRPr="00B741F0">
        <w:t>TERMIN WYKONANIA ZAMÓWIENIA</w:t>
      </w:r>
      <w:r w:rsidR="00D91161" w:rsidRPr="00B741F0">
        <w:t>.</w:t>
      </w:r>
    </w:p>
    <w:p w14:paraId="66EE9AB8" w14:textId="4982A3D4" w:rsidR="004D47B2" w:rsidRPr="00B741F0" w:rsidRDefault="001D47AA" w:rsidP="001C748D">
      <w:pPr>
        <w:jc w:val="both"/>
      </w:pPr>
      <w:r w:rsidRPr="00B741F0">
        <w:t xml:space="preserve">Termin realizacji zamówienia wynosi: </w:t>
      </w:r>
    </w:p>
    <w:p w14:paraId="3E0296E7" w14:textId="4C0FB538" w:rsidR="00B741F0" w:rsidRDefault="00E12A25" w:rsidP="007976C5">
      <w:pPr>
        <w:jc w:val="both"/>
        <w:rPr>
          <w:b/>
        </w:rPr>
      </w:pPr>
      <w:r>
        <w:rPr>
          <w:b/>
        </w:rPr>
        <w:t>6</w:t>
      </w:r>
      <w:r w:rsidR="001D47AA" w:rsidRPr="00B741F0">
        <w:rPr>
          <w:b/>
        </w:rPr>
        <w:t xml:space="preserve"> miesięcy</w:t>
      </w:r>
      <w:r w:rsidR="00B741F0" w:rsidRPr="00B741F0">
        <w:t xml:space="preserve"> od dnia zawarcia umowy</w:t>
      </w:r>
      <w:r w:rsidR="00B741F0" w:rsidRPr="00B741F0">
        <w:rPr>
          <w:b/>
        </w:rPr>
        <w:t xml:space="preserve">. </w:t>
      </w:r>
    </w:p>
    <w:p w14:paraId="53CEF9D4" w14:textId="0B2DF5C3" w:rsidR="001D47AA" w:rsidRPr="00B741F0" w:rsidRDefault="007976C5" w:rsidP="007976C5">
      <w:pPr>
        <w:jc w:val="both"/>
      </w:pPr>
      <w:r w:rsidRPr="00B741F0">
        <w:rPr>
          <w:b/>
        </w:rPr>
        <w:t xml:space="preserve"> </w:t>
      </w:r>
    </w:p>
    <w:p w14:paraId="193E3FDA" w14:textId="1D221F1A" w:rsidR="00820542" w:rsidRPr="00B741F0" w:rsidRDefault="00820542" w:rsidP="002632F6">
      <w:pPr>
        <w:pStyle w:val="1Styl1rzymski"/>
        <w:spacing w:line="240" w:lineRule="auto"/>
        <w:ind w:left="426"/>
      </w:pPr>
      <w:r w:rsidRPr="00B741F0">
        <w:t xml:space="preserve">WARUNKI UDZIAŁU W POSTĘPOWANIU </w:t>
      </w:r>
      <w:r w:rsidR="008073FD" w:rsidRPr="00B741F0">
        <w:t>I</w:t>
      </w:r>
      <w:r w:rsidR="00796BD1" w:rsidRPr="00B741F0">
        <w:t xml:space="preserve"> PODSTAWY WYKLUCZENIA</w:t>
      </w:r>
      <w:r w:rsidR="00D91161" w:rsidRPr="00B741F0">
        <w:t>.</w:t>
      </w:r>
    </w:p>
    <w:p w14:paraId="04244D10" w14:textId="4D30D36B" w:rsidR="00820542" w:rsidRPr="00B741F0" w:rsidRDefault="00820542" w:rsidP="001C748D">
      <w:pPr>
        <w:ind w:left="-284"/>
        <w:jc w:val="both"/>
      </w:pPr>
      <w:r w:rsidRPr="00B741F0">
        <w:t xml:space="preserve">O udzielenie zamówienia mogą ubiegać się Wykonawcy, którzy nie podlegają wykluczeniu </w:t>
      </w:r>
      <w:r w:rsidR="00796BD1" w:rsidRPr="00B741F0">
        <w:t xml:space="preserve">z postępowania </w:t>
      </w:r>
      <w:r w:rsidRPr="00B741F0">
        <w:t>oraz spełniają określone przez Zamawiającego warunki udziału w postępowaniu.</w:t>
      </w:r>
    </w:p>
    <w:p w14:paraId="7FAD217F" w14:textId="1D4F9468" w:rsidR="00820542" w:rsidRPr="00B741F0" w:rsidRDefault="00796BD1" w:rsidP="00B741F0">
      <w:pPr>
        <w:ind w:hanging="284"/>
        <w:jc w:val="both"/>
        <w:rPr>
          <w:b/>
        </w:rPr>
      </w:pPr>
      <w:r w:rsidRPr="00B741F0">
        <w:rPr>
          <w:b/>
        </w:rPr>
        <w:t>1.</w:t>
      </w:r>
      <w:r w:rsidRPr="00B741F0">
        <w:t xml:space="preserve"> </w:t>
      </w:r>
      <w:r w:rsidRPr="00B741F0">
        <w:rPr>
          <w:b/>
        </w:rPr>
        <w:t xml:space="preserve">Warunki </w:t>
      </w:r>
      <w:r w:rsidR="00F50A81" w:rsidRPr="00B741F0">
        <w:rPr>
          <w:b/>
        </w:rPr>
        <w:t>udziału w postępowaniu</w:t>
      </w:r>
      <w:r w:rsidR="00820542" w:rsidRPr="00B741F0">
        <w:rPr>
          <w:b/>
        </w:rPr>
        <w:t>:</w:t>
      </w:r>
    </w:p>
    <w:p w14:paraId="2FEAF84E" w14:textId="34C7AC8F" w:rsidR="00820542" w:rsidRPr="00B741F0" w:rsidRDefault="00820542" w:rsidP="009F7A89">
      <w:pPr>
        <w:jc w:val="both"/>
        <w:rPr>
          <w:b/>
        </w:rPr>
      </w:pPr>
      <w:r w:rsidRPr="00B741F0">
        <w:rPr>
          <w:b/>
        </w:rPr>
        <w:t>1</w:t>
      </w:r>
      <w:r w:rsidR="002B488E" w:rsidRPr="00B741F0">
        <w:rPr>
          <w:b/>
        </w:rPr>
        <w:t>)</w:t>
      </w:r>
      <w:r w:rsidR="00C753C8" w:rsidRPr="00B741F0">
        <w:rPr>
          <w:b/>
        </w:rPr>
        <w:t xml:space="preserve"> </w:t>
      </w:r>
      <w:r w:rsidR="00B2535B" w:rsidRPr="00B741F0">
        <w:rPr>
          <w:b/>
        </w:rPr>
        <w:t>Z</w:t>
      </w:r>
      <w:r w:rsidRPr="00B741F0">
        <w:rPr>
          <w:b/>
        </w:rPr>
        <w:t>dolnoś</w:t>
      </w:r>
      <w:r w:rsidR="00F50A81" w:rsidRPr="00B741F0">
        <w:rPr>
          <w:b/>
        </w:rPr>
        <w:t>ć</w:t>
      </w:r>
      <w:r w:rsidRPr="00B741F0">
        <w:rPr>
          <w:b/>
        </w:rPr>
        <w:t xml:space="preserve"> do występowania w obrocie gospodarczym:</w:t>
      </w:r>
    </w:p>
    <w:p w14:paraId="644482DA" w14:textId="47E926AD" w:rsidR="00820542" w:rsidRPr="00B741F0" w:rsidRDefault="00040F2F" w:rsidP="009F7A89">
      <w:pPr>
        <w:jc w:val="both"/>
      </w:pPr>
      <w:r w:rsidRPr="00B741F0">
        <w:t>Nie dotyczy</w:t>
      </w:r>
      <w:r w:rsidR="00B2535B" w:rsidRPr="00B741F0">
        <w:t>.</w:t>
      </w:r>
    </w:p>
    <w:p w14:paraId="335CE014" w14:textId="1B1FBFF6" w:rsidR="00820542" w:rsidRPr="00B741F0" w:rsidRDefault="00820542" w:rsidP="009F7A89">
      <w:pPr>
        <w:jc w:val="both"/>
        <w:rPr>
          <w:b/>
        </w:rPr>
      </w:pPr>
      <w:r w:rsidRPr="00B741F0">
        <w:rPr>
          <w:b/>
        </w:rPr>
        <w:t>2</w:t>
      </w:r>
      <w:r w:rsidR="002B488E" w:rsidRPr="00B741F0">
        <w:rPr>
          <w:b/>
        </w:rPr>
        <w:t>)</w:t>
      </w:r>
      <w:r w:rsidR="00C753C8" w:rsidRPr="00B741F0">
        <w:rPr>
          <w:b/>
        </w:rPr>
        <w:t xml:space="preserve"> </w:t>
      </w:r>
      <w:r w:rsidR="00B2535B" w:rsidRPr="00B741F0">
        <w:rPr>
          <w:b/>
        </w:rPr>
        <w:t>U</w:t>
      </w:r>
      <w:r w:rsidRPr="00B741F0">
        <w:rPr>
          <w:b/>
        </w:rPr>
        <w:t>prawnie</w:t>
      </w:r>
      <w:r w:rsidR="00F50A81" w:rsidRPr="00B741F0">
        <w:rPr>
          <w:b/>
        </w:rPr>
        <w:t>nia</w:t>
      </w:r>
      <w:r w:rsidRPr="00B741F0">
        <w:rPr>
          <w:b/>
        </w:rPr>
        <w:t xml:space="preserve"> do prowadzenia określonej działalności gospodarczej lub zawodowej, o ile wynika to z odrębnych przepisów:</w:t>
      </w:r>
    </w:p>
    <w:p w14:paraId="0D0D34E9" w14:textId="567D93A3" w:rsidR="00820542" w:rsidRPr="00B741F0" w:rsidRDefault="00040F2F" w:rsidP="009F7A89">
      <w:pPr>
        <w:jc w:val="both"/>
      </w:pPr>
      <w:r w:rsidRPr="00B741F0">
        <w:t>Nie dotyczy</w:t>
      </w:r>
      <w:r w:rsidR="00B2535B" w:rsidRPr="00B741F0">
        <w:t>.</w:t>
      </w:r>
    </w:p>
    <w:p w14:paraId="4EB399B9" w14:textId="03F52F6C" w:rsidR="00820542" w:rsidRPr="00B741F0" w:rsidRDefault="00820542" w:rsidP="009F7A89">
      <w:pPr>
        <w:jc w:val="both"/>
      </w:pPr>
      <w:r w:rsidRPr="00B741F0">
        <w:rPr>
          <w:b/>
        </w:rPr>
        <w:t>3</w:t>
      </w:r>
      <w:r w:rsidR="002B488E" w:rsidRPr="00B741F0">
        <w:rPr>
          <w:b/>
        </w:rPr>
        <w:t>)</w:t>
      </w:r>
      <w:r w:rsidR="00C753C8" w:rsidRPr="00B741F0">
        <w:rPr>
          <w:b/>
        </w:rPr>
        <w:t xml:space="preserve"> </w:t>
      </w:r>
      <w:r w:rsidR="00B2535B" w:rsidRPr="00B741F0">
        <w:rPr>
          <w:b/>
        </w:rPr>
        <w:t>S</w:t>
      </w:r>
      <w:r w:rsidRPr="00B741F0">
        <w:rPr>
          <w:b/>
        </w:rPr>
        <w:t>ytuacj</w:t>
      </w:r>
      <w:r w:rsidR="00F50A81" w:rsidRPr="00B741F0">
        <w:rPr>
          <w:b/>
        </w:rPr>
        <w:t>a</w:t>
      </w:r>
      <w:r w:rsidRPr="00B741F0">
        <w:rPr>
          <w:b/>
        </w:rPr>
        <w:t xml:space="preserve"> ekonomiczn</w:t>
      </w:r>
      <w:r w:rsidR="00F50A81" w:rsidRPr="00B741F0">
        <w:rPr>
          <w:b/>
        </w:rPr>
        <w:t>a</w:t>
      </w:r>
      <w:r w:rsidRPr="00B741F0">
        <w:rPr>
          <w:b/>
        </w:rPr>
        <w:t xml:space="preserve"> lub finansow</w:t>
      </w:r>
      <w:r w:rsidR="00F50A81" w:rsidRPr="00B741F0">
        <w:rPr>
          <w:b/>
        </w:rPr>
        <w:t>a</w:t>
      </w:r>
      <w:r w:rsidRPr="00B741F0">
        <w:rPr>
          <w:b/>
        </w:rPr>
        <w:t>:</w:t>
      </w:r>
    </w:p>
    <w:p w14:paraId="5B0BADA8" w14:textId="33D3CC7E" w:rsidR="00595485" w:rsidRPr="00B741F0" w:rsidRDefault="00595485" w:rsidP="009F7A89">
      <w:pPr>
        <w:jc w:val="both"/>
      </w:pPr>
      <w:r w:rsidRPr="00B741F0">
        <w:t>Nie dotyczy</w:t>
      </w:r>
    </w:p>
    <w:p w14:paraId="089BE5C7" w14:textId="579DC7ED" w:rsidR="00820542" w:rsidRPr="00B741F0" w:rsidRDefault="00820542" w:rsidP="009F7A89">
      <w:pPr>
        <w:jc w:val="both"/>
        <w:rPr>
          <w:b/>
        </w:rPr>
      </w:pPr>
      <w:r w:rsidRPr="00B741F0">
        <w:rPr>
          <w:b/>
        </w:rPr>
        <w:t>4</w:t>
      </w:r>
      <w:r w:rsidR="002B488E" w:rsidRPr="00B741F0">
        <w:rPr>
          <w:b/>
        </w:rPr>
        <w:t>)</w:t>
      </w:r>
      <w:r w:rsidR="00C753C8" w:rsidRPr="00B741F0">
        <w:rPr>
          <w:b/>
        </w:rPr>
        <w:t xml:space="preserve"> </w:t>
      </w:r>
      <w:r w:rsidR="00B2535B" w:rsidRPr="00B741F0">
        <w:rPr>
          <w:b/>
        </w:rPr>
        <w:t>Z</w:t>
      </w:r>
      <w:r w:rsidRPr="00B741F0">
        <w:rPr>
          <w:b/>
        </w:rPr>
        <w:t>dolnoś</w:t>
      </w:r>
      <w:r w:rsidR="00F50A81" w:rsidRPr="00B741F0">
        <w:rPr>
          <w:b/>
        </w:rPr>
        <w:t>ć</w:t>
      </w:r>
      <w:r w:rsidRPr="00B741F0">
        <w:rPr>
          <w:b/>
        </w:rPr>
        <w:t xml:space="preserve"> techniczn</w:t>
      </w:r>
      <w:r w:rsidR="00F50A81" w:rsidRPr="00B741F0">
        <w:rPr>
          <w:b/>
        </w:rPr>
        <w:t>a</w:t>
      </w:r>
      <w:r w:rsidRPr="00B741F0">
        <w:rPr>
          <w:b/>
        </w:rPr>
        <w:t xml:space="preserve"> lub zawodow</w:t>
      </w:r>
      <w:r w:rsidR="00F50A81" w:rsidRPr="00B741F0">
        <w:rPr>
          <w:b/>
        </w:rPr>
        <w:t>a</w:t>
      </w:r>
      <w:r w:rsidRPr="00B741F0">
        <w:rPr>
          <w:b/>
        </w:rPr>
        <w:t>:</w:t>
      </w:r>
    </w:p>
    <w:p w14:paraId="6813413B" w14:textId="5F58CB66" w:rsidR="0019213D" w:rsidRPr="00B741F0" w:rsidRDefault="007208AC" w:rsidP="001C748D">
      <w:pPr>
        <w:pStyle w:val="Tekstpodstawowywcity"/>
        <w:ind w:left="0"/>
        <w:jc w:val="both"/>
        <w:rPr>
          <w:b/>
          <w:sz w:val="24"/>
          <w:szCs w:val="24"/>
        </w:rPr>
      </w:pPr>
      <w:r w:rsidRPr="00B741F0">
        <w:rPr>
          <w:b/>
          <w:sz w:val="24"/>
          <w:szCs w:val="24"/>
        </w:rPr>
        <w:t xml:space="preserve">O udzielenie zamówienia mogą ubiegać się wykonawcy, którzy </w:t>
      </w:r>
    </w:p>
    <w:p w14:paraId="08F09168" w14:textId="005E5FD4" w:rsidR="00E12A25" w:rsidRPr="00DE21AF" w:rsidRDefault="00E12A25" w:rsidP="00E12A25">
      <w:pPr>
        <w:pStyle w:val="Akapitzlist"/>
        <w:ind w:left="0"/>
        <w:jc w:val="both"/>
        <w:rPr>
          <w:rFonts w:ascii="Times New Roman" w:hAnsi="Times New Roman" w:cs="Times New Roman"/>
          <w:sz w:val="24"/>
          <w:szCs w:val="24"/>
        </w:rPr>
      </w:pPr>
      <w:r w:rsidRPr="00DE21AF">
        <w:rPr>
          <w:rFonts w:ascii="Times New Roman" w:hAnsi="Times New Roman" w:cs="Times New Roman"/>
          <w:sz w:val="24"/>
          <w:szCs w:val="24"/>
        </w:rPr>
        <w:t xml:space="preserve">1) </w:t>
      </w:r>
      <w:r w:rsidR="00DE21AF" w:rsidRPr="00DE21AF">
        <w:rPr>
          <w:rFonts w:ascii="Times New Roman" w:hAnsi="Times New Roman" w:cs="Times New Roman"/>
          <w:sz w:val="24"/>
          <w:szCs w:val="24"/>
        </w:rPr>
        <w:t>wykonawca wykonał w okresie ostatnich 5 lat przed upływem terminu składania ofert (a jeżeli okres prowadzenia działalności jest krótszy – w tym okresie), co najmniej 2 dokumentacje</w:t>
      </w:r>
      <w:r w:rsidR="004953FD">
        <w:rPr>
          <w:rFonts w:ascii="Times New Roman" w:hAnsi="Times New Roman" w:cs="Times New Roman"/>
          <w:sz w:val="24"/>
          <w:szCs w:val="24"/>
        </w:rPr>
        <w:t xml:space="preserve"> </w:t>
      </w:r>
      <w:r w:rsidR="00DE21AF" w:rsidRPr="00DE21AF">
        <w:rPr>
          <w:rFonts w:ascii="Times New Roman" w:hAnsi="Times New Roman" w:cs="Times New Roman"/>
          <w:sz w:val="24"/>
          <w:szCs w:val="24"/>
        </w:rPr>
        <w:t>(Projekt Budowlany</w:t>
      </w:r>
      <w:r w:rsidR="004953FD">
        <w:rPr>
          <w:rFonts w:ascii="Times New Roman" w:hAnsi="Times New Roman" w:cs="Times New Roman"/>
          <w:sz w:val="24"/>
          <w:szCs w:val="24"/>
        </w:rPr>
        <w:t xml:space="preserve"> lub</w:t>
      </w:r>
      <w:r w:rsidR="00DE21AF" w:rsidRPr="00DE21AF">
        <w:rPr>
          <w:rFonts w:ascii="Times New Roman" w:hAnsi="Times New Roman" w:cs="Times New Roman"/>
          <w:sz w:val="24"/>
          <w:szCs w:val="24"/>
        </w:rPr>
        <w:t xml:space="preserve"> Projekt Wykonawczy</w:t>
      </w:r>
      <w:r w:rsidR="004953FD">
        <w:rPr>
          <w:rFonts w:ascii="Times New Roman" w:hAnsi="Times New Roman" w:cs="Times New Roman"/>
          <w:sz w:val="24"/>
          <w:szCs w:val="24"/>
        </w:rPr>
        <w:t xml:space="preserve"> lub</w:t>
      </w:r>
      <w:r w:rsidR="00DE21AF" w:rsidRPr="00DE21AF">
        <w:rPr>
          <w:rFonts w:ascii="Times New Roman" w:hAnsi="Times New Roman" w:cs="Times New Roman"/>
          <w:sz w:val="24"/>
          <w:szCs w:val="24"/>
        </w:rPr>
        <w:t xml:space="preserve"> Ekspertyza) </w:t>
      </w:r>
      <w:r w:rsidR="004953FD" w:rsidRPr="004953FD">
        <w:rPr>
          <w:rFonts w:ascii="Times New Roman" w:hAnsi="Times New Roman" w:cs="Times New Roman"/>
          <w:sz w:val="24"/>
          <w:szCs w:val="24"/>
        </w:rPr>
        <w:t xml:space="preserve">różnych </w:t>
      </w:r>
      <w:r w:rsidR="00DE21AF" w:rsidRPr="00DE21AF">
        <w:rPr>
          <w:rFonts w:ascii="Times New Roman" w:hAnsi="Times New Roman" w:cs="Times New Roman"/>
          <w:sz w:val="24"/>
          <w:szCs w:val="24"/>
        </w:rPr>
        <w:t>obiektów mostowych o wartości 100 000 zł każda.</w:t>
      </w:r>
    </w:p>
    <w:p w14:paraId="1006F1FD" w14:textId="77777777" w:rsidR="00E12A25" w:rsidRPr="00EA0997" w:rsidRDefault="00E12A25" w:rsidP="00E12A25">
      <w:pPr>
        <w:jc w:val="both"/>
      </w:pPr>
      <w:r w:rsidRPr="00EA0997">
        <w:t>Wykonawcy wspólnie ubiegający się o udzielenie niniejszego zamówienia mogą spełnić ten warunek w sposób następujący: przynajmniej jeden z wykonawców musi spełnić ten warunek.</w:t>
      </w:r>
    </w:p>
    <w:p w14:paraId="757E3B04" w14:textId="77777777" w:rsidR="00E12A25" w:rsidRDefault="00E12A25" w:rsidP="00E12A25">
      <w:pPr>
        <w:jc w:val="both"/>
      </w:pPr>
    </w:p>
    <w:p w14:paraId="6B1BBF54" w14:textId="6E937EF7" w:rsidR="00E12A25" w:rsidRDefault="00E12A25" w:rsidP="00E12A25">
      <w:pPr>
        <w:jc w:val="both"/>
      </w:pPr>
      <w:r>
        <w:t xml:space="preserve">2) dysponują wykwalifikowanym personelem  - min. </w:t>
      </w:r>
      <w:r w:rsidR="00DE21AF">
        <w:t>1</w:t>
      </w:r>
      <w:r>
        <w:t xml:space="preserve"> osob</w:t>
      </w:r>
      <w:r w:rsidR="00DE21AF">
        <w:t>ą</w:t>
      </w:r>
      <w:r>
        <w:t xml:space="preserve"> do realizacji zamówienia </w:t>
      </w:r>
      <w:r w:rsidR="00DE21AF">
        <w:t xml:space="preserve">która </w:t>
      </w:r>
      <w:r>
        <w:t>posiada:</w:t>
      </w:r>
    </w:p>
    <w:p w14:paraId="170EC9DD" w14:textId="445B0274" w:rsidR="00E12A25" w:rsidRDefault="00E12A25" w:rsidP="00DE21AF">
      <w:pPr>
        <w:jc w:val="both"/>
      </w:pPr>
      <w:r>
        <w:t xml:space="preserve">uprawnienia budowlane wykonawcze lub projektowe bez ograniczeń w specjalności mostowej lub odpowiadające im uprawnienia wydane na podstawie wcześniej obowiązujących przepisów oraz doświadczenie w wykonaniu co najmniej </w:t>
      </w:r>
      <w:r w:rsidR="00DE21AF">
        <w:t>2</w:t>
      </w:r>
      <w:r>
        <w:t xml:space="preserve"> </w:t>
      </w:r>
      <w:r w:rsidR="00DE21AF" w:rsidRPr="00DE21AF">
        <w:t>dokumentacji (Projekt Budowlany</w:t>
      </w:r>
      <w:r w:rsidR="004953FD">
        <w:t xml:space="preserve"> lub </w:t>
      </w:r>
      <w:r w:rsidR="00DE21AF" w:rsidRPr="00DE21AF">
        <w:t>Projekt Wykonawczy</w:t>
      </w:r>
      <w:r w:rsidR="004953FD">
        <w:t xml:space="preserve"> lub </w:t>
      </w:r>
      <w:r w:rsidR="00DE21AF" w:rsidRPr="00DE21AF">
        <w:t xml:space="preserve">Ekspertyza) </w:t>
      </w:r>
      <w:r w:rsidR="004953FD">
        <w:t xml:space="preserve">różnych </w:t>
      </w:r>
      <w:r w:rsidR="00DE21AF" w:rsidRPr="00DE21AF">
        <w:t>obiektów mostowych</w:t>
      </w:r>
      <w:r w:rsidR="00DE21AF">
        <w:t>.</w:t>
      </w:r>
    </w:p>
    <w:p w14:paraId="6807B88E" w14:textId="0B402124" w:rsidR="00DE21AF" w:rsidRDefault="00DE21AF" w:rsidP="00DE21AF">
      <w:pPr>
        <w:jc w:val="both"/>
      </w:pPr>
    </w:p>
    <w:p w14:paraId="364417BA" w14:textId="04BCB0AF" w:rsidR="00DE21AF" w:rsidRDefault="00DE21AF" w:rsidP="00DE21AF">
      <w:pPr>
        <w:jc w:val="both"/>
      </w:pPr>
      <w:r w:rsidRPr="00DE21AF">
        <w:t>Wykonawcy wspólnie ubiegający się o udzielenie niniejszego zamówienia mogą spełnić ten warunek w sposób następujący: przynajmniej jeden z wykonawców musi spełnić ten warunek.</w:t>
      </w:r>
    </w:p>
    <w:p w14:paraId="2D62EA8B" w14:textId="77777777" w:rsidR="00E12A25" w:rsidRDefault="00E12A25" w:rsidP="00E12A25">
      <w:pPr>
        <w:jc w:val="both"/>
      </w:pPr>
    </w:p>
    <w:p w14:paraId="7300833B" w14:textId="6162C1FF" w:rsidR="00820542" w:rsidRPr="00B741F0" w:rsidRDefault="00820542" w:rsidP="00CE7262">
      <w:pPr>
        <w:pStyle w:val="Akapitzlist"/>
        <w:numPr>
          <w:ilvl w:val="0"/>
          <w:numId w:val="29"/>
        </w:numPr>
        <w:spacing w:line="240" w:lineRule="auto"/>
        <w:ind w:left="0"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odstawy wykluczenia z postępowania.</w:t>
      </w:r>
    </w:p>
    <w:p w14:paraId="75B75E00" w14:textId="77AAD3FC" w:rsidR="00820542" w:rsidRPr="00B741F0" w:rsidRDefault="00820542" w:rsidP="002632F6">
      <w:pPr>
        <w:jc w:val="both"/>
      </w:pPr>
      <w:r w:rsidRPr="00B741F0">
        <w:t xml:space="preserve">Z postępowania o udzielenie zamówienia wyklucza się Wykonawców, w stosunku do których zachodzi którakolwiek z </w:t>
      </w:r>
      <w:r w:rsidR="00796BD1" w:rsidRPr="00B741F0">
        <w:t xml:space="preserve">wskazanych </w:t>
      </w:r>
      <w:r w:rsidRPr="00B741F0">
        <w:t>okoliczności:</w:t>
      </w:r>
    </w:p>
    <w:p w14:paraId="169E11AD" w14:textId="041781CF" w:rsidR="00820542" w:rsidRPr="00B741F0" w:rsidRDefault="00820542" w:rsidP="00683235">
      <w:pPr>
        <w:ind w:left="284" w:hanging="284"/>
        <w:jc w:val="both"/>
      </w:pPr>
      <w:r w:rsidRPr="00B741F0">
        <w:t>1)</w:t>
      </w:r>
      <w:r w:rsidR="008712AC" w:rsidRPr="00B741F0">
        <w:t xml:space="preserve">  </w:t>
      </w:r>
      <w:r w:rsidR="00796BD1" w:rsidRPr="00B741F0">
        <w:t xml:space="preserve"> obligatoryjne podstawy wykluczenia</w:t>
      </w:r>
      <w:r w:rsidRPr="00B741F0">
        <w:t xml:space="preserve"> art. 108 ust. 1 </w:t>
      </w:r>
      <w:proofErr w:type="spellStart"/>
      <w:r w:rsidRPr="00B741F0">
        <w:t>p.z.p</w:t>
      </w:r>
      <w:proofErr w:type="spellEnd"/>
      <w:r w:rsidRPr="00B741F0">
        <w:t>.</w:t>
      </w:r>
      <w:r w:rsidR="00B2535B" w:rsidRPr="00B741F0">
        <w:t>,</w:t>
      </w:r>
    </w:p>
    <w:p w14:paraId="3DF5532A" w14:textId="5C403CA4" w:rsidR="00683235" w:rsidRDefault="00820542" w:rsidP="00683235">
      <w:pPr>
        <w:ind w:left="284" w:hanging="284"/>
        <w:jc w:val="both"/>
      </w:pPr>
      <w:r w:rsidRPr="00B741F0">
        <w:t>2)</w:t>
      </w:r>
      <w:r w:rsidR="008712AC" w:rsidRPr="00B741F0">
        <w:t xml:space="preserve">  </w:t>
      </w:r>
      <w:r w:rsidR="00796BD1" w:rsidRPr="00B741F0">
        <w:t xml:space="preserve"> </w:t>
      </w:r>
      <w:r w:rsidR="00683235">
        <w:t>fakultatywne podstawy wykluczenia art. 109 ust. 1 pkt</w:t>
      </w:r>
      <w:r w:rsidR="00E12A25">
        <w:t xml:space="preserve"> 5,7,</w:t>
      </w:r>
      <w:r w:rsidR="00683235">
        <w:t>8</w:t>
      </w:r>
      <w:r w:rsidR="00E12A25">
        <w:t>,9,</w:t>
      </w:r>
      <w:r w:rsidR="00683235">
        <w:t xml:space="preserve">10 </w:t>
      </w:r>
      <w:proofErr w:type="spellStart"/>
      <w:r w:rsidR="00683235">
        <w:t>p.z.p</w:t>
      </w:r>
      <w:proofErr w:type="spellEnd"/>
      <w:r w:rsidR="00683235">
        <w:t>.</w:t>
      </w:r>
    </w:p>
    <w:p w14:paraId="126C0BE4" w14:textId="77777777" w:rsidR="00E12A25" w:rsidRDefault="00E12A25" w:rsidP="00E12A25">
      <w:pPr>
        <w:jc w:val="both"/>
      </w:pPr>
      <w:r>
        <w:t>a)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610D510" w14:textId="77777777" w:rsidR="00E12A25" w:rsidRDefault="00E12A25" w:rsidP="00E12A25">
      <w:pPr>
        <w:jc w:val="both"/>
      </w:pPr>
      <w:r>
        <w:t>b) który, z przyczyn leżących po jego stronie, w znacznym stopniu lub zakresie nie wykonał lub nienależycie wykonał albo długotrwale nienależycie wykonywał istotne zobowiązanie wynikające z wcześniejszej umowy w sprawie zamówienia publicznego co doprowadziło do wypowiedzenia lub odstąpienia od umowy, odszkodowania, wykonania zastępczego lub realizacji uprawnień z tytułu rękojmi za wady;</w:t>
      </w:r>
    </w:p>
    <w:p w14:paraId="5ECA993B" w14:textId="77777777" w:rsidR="00E12A25" w:rsidRDefault="00E12A25" w:rsidP="00E12A25">
      <w:pPr>
        <w:jc w:val="both"/>
      </w:pPr>
      <w:r>
        <w:lastRenderedPageBreak/>
        <w:t>c) który w wyniku zamierzonego działania lub rażącego niedbalstwa wprowadził zamawiającego w błąd przy przedstawianiu informacji, że nie podlega wykluczeniu, spełnia warunki udziału w co mogło mieć istotny wpływ na decyzje podejmowane przez zamawiającego w postępowaniu o udzielenie zamówienia, lub który zataił te informacje lub nie jest w stanie przedstawić wymaganych podmiotowych środków dowodowych;</w:t>
      </w:r>
    </w:p>
    <w:p w14:paraId="1D656525" w14:textId="77777777" w:rsidR="00E12A25" w:rsidRDefault="00E12A25" w:rsidP="00E12A25">
      <w:pPr>
        <w:jc w:val="both"/>
      </w:pPr>
      <w:r>
        <w:t>d) który bezprawnie wpływał lub próbował wpływać na czynności zamawiającego lub próbował pozyskać lub pozyskał informacje poufne, mogące dać mu przewagę w postępowaniu o udzielenie zamówienia;</w:t>
      </w:r>
    </w:p>
    <w:p w14:paraId="55E607D1" w14:textId="77777777" w:rsidR="00E12A25" w:rsidRPr="000D3B1E" w:rsidRDefault="00E12A25" w:rsidP="00E12A25">
      <w:pPr>
        <w:jc w:val="both"/>
      </w:pPr>
      <w:r>
        <w:t xml:space="preserve">e) który w wyniku lekkomyślności lub niedbalstwa przedstawił informacje wprowadzające w błąd, co mogło mieć istotny wpływ na decyzje podejmowane przez zamawiającego w postępowaniu o udzielenie zamówienia. </w:t>
      </w:r>
    </w:p>
    <w:p w14:paraId="276356F1" w14:textId="77777777" w:rsidR="00E12A25" w:rsidRDefault="00E12A25" w:rsidP="00E12A25">
      <w:pPr>
        <w:jc w:val="both"/>
      </w:pPr>
    </w:p>
    <w:p w14:paraId="54472A47" w14:textId="77777777" w:rsidR="00683235" w:rsidRDefault="00683235" w:rsidP="00683235">
      <w:pPr>
        <w:ind w:left="284" w:hanging="284"/>
        <w:jc w:val="both"/>
      </w:pPr>
      <w:r>
        <w:t xml:space="preserve">3) wykonawca wskazany jest w art. 7 ust. 1 ustawy z dnia 13 kwietnia 2022r.o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t>p.z.p</w:t>
      </w:r>
      <w:proofErr w:type="spellEnd"/>
      <w:r>
        <w:t>.</w:t>
      </w:r>
    </w:p>
    <w:p w14:paraId="2C81890F" w14:textId="0CF8DC8C" w:rsidR="00CD0ECF" w:rsidRPr="00B741F0" w:rsidRDefault="00CD0ECF" w:rsidP="00683235">
      <w:pPr>
        <w:ind w:left="567" w:hanging="284"/>
        <w:jc w:val="both"/>
        <w:rPr>
          <w:b/>
        </w:rPr>
      </w:pPr>
    </w:p>
    <w:p w14:paraId="28912CF3" w14:textId="5E3334D6" w:rsidR="00040F2F" w:rsidRPr="00B741F0" w:rsidRDefault="00796BD1" w:rsidP="00CE7262">
      <w:pPr>
        <w:pStyle w:val="Akapitzlist"/>
        <w:numPr>
          <w:ilvl w:val="0"/>
          <w:numId w:val="29"/>
        </w:numPr>
        <w:spacing w:line="240" w:lineRule="auto"/>
        <w:ind w:left="0"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odmiotowe środki dowodowe.</w:t>
      </w:r>
    </w:p>
    <w:p w14:paraId="47802F7F" w14:textId="77777777" w:rsidR="00683235" w:rsidRPr="00683235" w:rsidRDefault="00683235" w:rsidP="00683235">
      <w:pPr>
        <w:jc w:val="both"/>
      </w:pPr>
      <w:r w:rsidRPr="00683235">
        <w:t>Oświadczenia i dokumenty wymagane od wykonawców na potwierdzenie braku podstaw do wykluczenia i spełniania warunków udziału w postepowaniu</w:t>
      </w:r>
    </w:p>
    <w:p w14:paraId="1BAAEA30" w14:textId="77777777" w:rsidR="00683235" w:rsidRPr="00683235" w:rsidRDefault="00683235" w:rsidP="00683235">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1) Do oferty Wykonawca zobowiązany jest dołączyć aktualne na dzień składania ofert oświadczenie o braku podstaw do wykluczenia z postępowania i spełnianiu warunków udziału w postępowaniu (jeżeli dotyczy).</w:t>
      </w:r>
    </w:p>
    <w:p w14:paraId="06E6FF1E" w14:textId="77777777" w:rsidR="00683235" w:rsidRPr="00683235" w:rsidRDefault="00683235" w:rsidP="00683235">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2) Informacje zawarte w oświadczeniu, o którym mowa w pkt 1 stanowią wstępne potwierdzenie, że Wykonawca nie podlega wykluczeniu oraz spełnia warunki udziału w postępowaniu. Oświadczenie wykonawcy znajduje się w treści formularza ofertowego, nie należy go składać na osobnym formularzu. </w:t>
      </w:r>
    </w:p>
    <w:p w14:paraId="66D5E6E8" w14:textId="77777777" w:rsidR="00683235" w:rsidRPr="00683235" w:rsidRDefault="00683235" w:rsidP="00973CA3">
      <w:pPr>
        <w:pStyle w:val="Akapitzlist"/>
        <w:ind w:left="284"/>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b/>
          <w:sz w:val="24"/>
          <w:szCs w:val="24"/>
          <w:lang w:eastAsia="pl-PL"/>
        </w:rPr>
        <w:t>Uwaga:</w:t>
      </w:r>
      <w:r w:rsidRPr="00683235">
        <w:rPr>
          <w:rFonts w:ascii="Times New Roman" w:eastAsia="Times New Roman" w:hAnsi="Times New Roman" w:cs="Times New Roman"/>
          <w:sz w:val="24"/>
          <w:szCs w:val="24"/>
          <w:lang w:eastAsia="pl-PL"/>
        </w:rPr>
        <w:t xml:space="preserve"> W przypadku podwykonawcy lub podmiotu użyczającego potencjał należy do oferty dołączyć dodatkowe oświadczenia o analogicznej treści. </w:t>
      </w:r>
    </w:p>
    <w:p w14:paraId="37083749" w14:textId="6F9D41BD" w:rsidR="00683235" w:rsidRPr="00683235" w:rsidRDefault="00683235" w:rsidP="00683235">
      <w:pPr>
        <w:pStyle w:val="Akapitzlist"/>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3) </w:t>
      </w:r>
      <w:r w:rsidRPr="00683235">
        <w:rPr>
          <w:rFonts w:ascii="Times New Roman" w:eastAsia="Times New Roman" w:hAnsi="Times New Roman" w:cs="Times New Roman"/>
          <w:sz w:val="24"/>
          <w:szCs w:val="24"/>
          <w:lang w:eastAsia="pl-PL"/>
        </w:rPr>
        <w:t>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13DBFAA" w14:textId="77777777" w:rsidR="00683235" w:rsidRPr="00683235" w:rsidRDefault="00683235" w:rsidP="00973CA3">
      <w:pPr>
        <w:pStyle w:val="Akapitzlist"/>
        <w:ind w:left="0" w:hanging="284"/>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4. </w:t>
      </w:r>
      <w:r w:rsidRPr="00683235">
        <w:rPr>
          <w:rFonts w:ascii="Times New Roman" w:eastAsia="Times New Roman" w:hAnsi="Times New Roman" w:cs="Times New Roman"/>
          <w:b/>
          <w:sz w:val="24"/>
          <w:szCs w:val="24"/>
          <w:lang w:eastAsia="pl-PL"/>
        </w:rPr>
        <w:t>Podmiotowe środki dowodowe wymagane od wykonawcy:</w:t>
      </w:r>
      <w:r w:rsidRPr="00683235">
        <w:rPr>
          <w:rFonts w:ascii="Times New Roman" w:eastAsia="Times New Roman" w:hAnsi="Times New Roman" w:cs="Times New Roman"/>
          <w:sz w:val="24"/>
          <w:szCs w:val="24"/>
          <w:lang w:eastAsia="pl-PL"/>
        </w:rPr>
        <w:t xml:space="preserve"> </w:t>
      </w:r>
    </w:p>
    <w:p w14:paraId="48EEB5EC" w14:textId="14465B1B" w:rsidR="00683235" w:rsidRPr="00683235" w:rsidRDefault="00683235" w:rsidP="00973CA3">
      <w:pPr>
        <w:pStyle w:val="Akapitzlist"/>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1) </w:t>
      </w:r>
      <w:r w:rsidRPr="00683235">
        <w:rPr>
          <w:rFonts w:ascii="Times New Roman" w:eastAsia="Times New Roman" w:hAnsi="Times New Roman" w:cs="Times New Roman"/>
          <w:b/>
          <w:sz w:val="24"/>
          <w:szCs w:val="24"/>
          <w:lang w:eastAsia="pl-PL"/>
        </w:rPr>
        <w:t>wykaz wykonanych zamówień,</w:t>
      </w:r>
      <w:r w:rsidRPr="00683235">
        <w:rPr>
          <w:rFonts w:ascii="Times New Roman" w:eastAsia="Times New Roman" w:hAnsi="Times New Roman" w:cs="Times New Roman"/>
          <w:sz w:val="24"/>
          <w:szCs w:val="24"/>
          <w:lang w:eastAsia="pl-PL"/>
        </w:rPr>
        <w:t xml:space="preserve"> a w przypadku świadczeń powtarzających się lub ciągłych również wykonywanych, w okresie ostatnich </w:t>
      </w:r>
      <w:r w:rsidR="00DE21AF">
        <w:rPr>
          <w:rFonts w:ascii="Times New Roman" w:eastAsia="Times New Roman" w:hAnsi="Times New Roman" w:cs="Times New Roman"/>
          <w:sz w:val="24"/>
          <w:szCs w:val="24"/>
          <w:lang w:eastAsia="pl-PL"/>
        </w:rPr>
        <w:t>5</w:t>
      </w:r>
      <w:r w:rsidRPr="00683235">
        <w:rPr>
          <w:rFonts w:ascii="Times New Roman" w:eastAsia="Times New Roman" w:hAnsi="Times New Roman" w:cs="Times New Roman"/>
          <w:sz w:val="24"/>
          <w:szCs w:val="24"/>
          <w:lang w:eastAsia="pl-PL"/>
        </w:rPr>
        <w:t xml:space="preserve"> lat, a jeżeli okres prowadzenia działalności jest krótszy - w tym okresie, wraz z podaniem ich wartości, przedmiotu, dat wykonania i podmiotów, na rzecz których zamówienia zostały wykonane.</w:t>
      </w:r>
    </w:p>
    <w:p w14:paraId="2EBE26FD" w14:textId="1EECDBDF" w:rsidR="00683235" w:rsidRPr="00683235" w:rsidRDefault="00683235" w:rsidP="00973CA3">
      <w:pPr>
        <w:pStyle w:val="Akapitzlist"/>
        <w:spacing w:after="0"/>
        <w:ind w:left="284" w:hanging="295"/>
        <w:jc w:val="both"/>
        <w:rPr>
          <w:rFonts w:ascii="Times New Roman" w:eastAsia="Times New Roman" w:hAnsi="Times New Roman" w:cs="Times New Roman"/>
          <w:sz w:val="24"/>
          <w:szCs w:val="24"/>
          <w:lang w:eastAsia="pl-PL"/>
        </w:rPr>
      </w:pPr>
      <w:r w:rsidRPr="00683235">
        <w:rPr>
          <w:rFonts w:ascii="Times New Roman" w:eastAsia="Times New Roman" w:hAnsi="Times New Roman" w:cs="Times New Roman"/>
          <w:sz w:val="24"/>
          <w:szCs w:val="24"/>
          <w:lang w:eastAsia="pl-PL"/>
        </w:rPr>
        <w:t xml:space="preserve">2) </w:t>
      </w:r>
      <w:r w:rsidRPr="00683235">
        <w:rPr>
          <w:rFonts w:ascii="Times New Roman" w:eastAsia="Times New Roman" w:hAnsi="Times New Roman" w:cs="Times New Roman"/>
          <w:b/>
          <w:sz w:val="24"/>
          <w:szCs w:val="24"/>
          <w:lang w:eastAsia="pl-PL"/>
        </w:rPr>
        <w:t xml:space="preserve">dowody </w:t>
      </w:r>
      <w:r w:rsidRPr="00683235">
        <w:rPr>
          <w:rFonts w:ascii="Times New Roman" w:eastAsia="Times New Roman" w:hAnsi="Times New Roman" w:cs="Times New Roman"/>
          <w:sz w:val="24"/>
          <w:szCs w:val="24"/>
          <w:lang w:eastAsia="pl-PL"/>
        </w:rPr>
        <w:t>określające czy te zamówienia zostały wykonane lub są wykonywane należycie, np. referencje bądź inne dokumenty sporządzone przez podmiot, na rzecz którego zamówienia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0A449683" w14:textId="5A41B0EB" w:rsidR="00EB6B77" w:rsidRPr="00683235" w:rsidRDefault="00683235" w:rsidP="00973CA3">
      <w:pPr>
        <w:ind w:left="284" w:hanging="295"/>
        <w:jc w:val="both"/>
      </w:pPr>
      <w:r w:rsidRPr="00683235">
        <w:t xml:space="preserve">3) </w:t>
      </w:r>
      <w:r w:rsidRPr="00683235">
        <w:rPr>
          <w:b/>
        </w:rPr>
        <w:t>wykaz osób</w:t>
      </w:r>
      <w:r w:rsidRPr="00683235">
        <w:t xml:space="preserve"> z uprawnieniami </w:t>
      </w:r>
      <w:r w:rsidR="00E12A25">
        <w:t xml:space="preserve">i doświadczeniem </w:t>
      </w:r>
      <w:r w:rsidRPr="00683235">
        <w:t>dostępnych wykonawcy w celu wykonania zamówienia</w:t>
      </w:r>
      <w:r w:rsidR="00973CA3">
        <w:t>.</w:t>
      </w:r>
    </w:p>
    <w:p w14:paraId="42909568" w14:textId="0BFAFB26" w:rsidR="00820542" w:rsidRPr="00B741F0" w:rsidRDefault="00820542" w:rsidP="002E551B">
      <w:pPr>
        <w:pStyle w:val="Akapitzlist"/>
        <w:numPr>
          <w:ilvl w:val="0"/>
          <w:numId w:val="69"/>
        </w:numPr>
        <w:spacing w:after="0" w:line="240" w:lineRule="auto"/>
        <w:ind w:left="0"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wzywa do złożenia podmiotowych środków dowodowych, jeżeli</w:t>
      </w:r>
      <w:r w:rsidR="00F50A81" w:rsidRPr="00B741F0">
        <w:rPr>
          <w:rFonts w:ascii="Times New Roman" w:hAnsi="Times New Roman" w:cs="Times New Roman"/>
          <w:sz w:val="24"/>
          <w:szCs w:val="24"/>
        </w:rPr>
        <w:t xml:space="preserve"> </w:t>
      </w:r>
      <w:r w:rsidRPr="00B741F0">
        <w:rPr>
          <w:rFonts w:ascii="Times New Roman" w:hAnsi="Times New Roman" w:cs="Times New Roman"/>
          <w:sz w:val="24"/>
          <w:szCs w:val="24"/>
        </w:rPr>
        <w:t xml:space="preserve">może je uzyskać za pomocą bezpłatnych i ogólnodostępnych baz danych, w szczególności rejestrów publicznych w rozumieniu ustawy z dnia 17.02.2005 r. o informatyzacji działalności podmiotów realizujących zadania </w:t>
      </w:r>
      <w:r w:rsidRPr="00B741F0">
        <w:rPr>
          <w:rFonts w:ascii="Times New Roman" w:hAnsi="Times New Roman" w:cs="Times New Roman"/>
          <w:sz w:val="24"/>
          <w:szCs w:val="24"/>
        </w:rPr>
        <w:lastRenderedPageBreak/>
        <w:t xml:space="preserve">publiczne, o ile wykonawca wskazał w oświadczeniu, o którym mowa w art. 125 ust. 1 </w:t>
      </w:r>
      <w:proofErr w:type="spellStart"/>
      <w:r w:rsidRPr="00B741F0">
        <w:rPr>
          <w:rFonts w:ascii="Times New Roman" w:hAnsi="Times New Roman" w:cs="Times New Roman"/>
          <w:sz w:val="24"/>
          <w:szCs w:val="24"/>
        </w:rPr>
        <w:t>p.z.p</w:t>
      </w:r>
      <w:proofErr w:type="spellEnd"/>
      <w:r w:rsidRPr="00B741F0">
        <w:rPr>
          <w:rFonts w:ascii="Times New Roman" w:hAnsi="Times New Roman" w:cs="Times New Roman"/>
          <w:sz w:val="24"/>
          <w:szCs w:val="24"/>
        </w:rPr>
        <w:t xml:space="preserve"> dane umożliwiające dostęp do tych środków;</w:t>
      </w:r>
    </w:p>
    <w:p w14:paraId="54B34FD1" w14:textId="22B83020" w:rsidR="00CD0ECF" w:rsidRPr="00B741F0" w:rsidRDefault="00820542" w:rsidP="002E551B">
      <w:pPr>
        <w:pStyle w:val="Akapitzlist"/>
        <w:numPr>
          <w:ilvl w:val="0"/>
          <w:numId w:val="69"/>
        </w:numPr>
        <w:spacing w:line="240" w:lineRule="auto"/>
        <w:ind w:left="0"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 zakresie nieuregulowanym ustawą </w:t>
      </w:r>
      <w:proofErr w:type="spellStart"/>
      <w:r w:rsidRPr="00B741F0">
        <w:rPr>
          <w:rFonts w:ascii="Times New Roman" w:hAnsi="Times New Roman" w:cs="Times New Roman"/>
          <w:sz w:val="24"/>
          <w:szCs w:val="24"/>
        </w:rPr>
        <w:t>p.z.p</w:t>
      </w:r>
      <w:proofErr w:type="spellEnd"/>
      <w:r w:rsidRPr="00B741F0">
        <w:rPr>
          <w:rFonts w:ascii="Times New Roman" w:hAnsi="Times New Roman" w:cs="Times New Roman"/>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B741F0">
        <w:rPr>
          <w:rFonts w:ascii="Times New Roman" w:hAnsi="Times New Roman" w:cs="Times New Roman"/>
          <w:sz w:val="24"/>
          <w:szCs w:val="24"/>
        </w:rPr>
        <w:t xml:space="preserve">31 </w:t>
      </w:r>
      <w:r w:rsidRPr="00B741F0">
        <w:rPr>
          <w:rFonts w:ascii="Times New Roman" w:hAnsi="Times New Roman" w:cs="Times New Roman"/>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7F906685" w14:textId="77777777" w:rsidR="00E43CEA" w:rsidRPr="00B741F0" w:rsidRDefault="00E43CEA" w:rsidP="001C748D">
      <w:pPr>
        <w:pStyle w:val="Akapitzlist"/>
        <w:spacing w:line="240" w:lineRule="auto"/>
        <w:ind w:left="284"/>
        <w:jc w:val="both"/>
        <w:rPr>
          <w:rFonts w:ascii="Times New Roman" w:hAnsi="Times New Roman" w:cs="Times New Roman"/>
          <w:sz w:val="24"/>
          <w:szCs w:val="24"/>
        </w:rPr>
      </w:pPr>
    </w:p>
    <w:p w14:paraId="01448B65" w14:textId="0F1B032F" w:rsidR="00796BD1" w:rsidRPr="00B741F0" w:rsidRDefault="00796BD1" w:rsidP="002E551B">
      <w:pPr>
        <w:pStyle w:val="Akapitzlist"/>
        <w:numPr>
          <w:ilvl w:val="0"/>
          <w:numId w:val="69"/>
        </w:numPr>
        <w:spacing w:line="240" w:lineRule="auto"/>
        <w:ind w:left="284" w:hanging="284"/>
        <w:jc w:val="both"/>
        <w:rPr>
          <w:rFonts w:ascii="Times New Roman" w:hAnsi="Times New Roman" w:cs="Times New Roman"/>
          <w:b/>
          <w:sz w:val="24"/>
          <w:szCs w:val="24"/>
        </w:rPr>
      </w:pPr>
      <w:r w:rsidRPr="00B741F0">
        <w:rPr>
          <w:rFonts w:ascii="Times New Roman" w:hAnsi="Times New Roman" w:cs="Times New Roman"/>
          <w:b/>
          <w:sz w:val="24"/>
          <w:szCs w:val="24"/>
        </w:rPr>
        <w:t>Inne dokumenty</w:t>
      </w:r>
      <w:r w:rsidR="001E7CEC" w:rsidRPr="00B741F0">
        <w:rPr>
          <w:rFonts w:ascii="Times New Roman" w:hAnsi="Times New Roman" w:cs="Times New Roman"/>
          <w:b/>
          <w:sz w:val="24"/>
          <w:szCs w:val="24"/>
        </w:rPr>
        <w:t xml:space="preserve"> stanowiące ofertę: </w:t>
      </w:r>
    </w:p>
    <w:p w14:paraId="52E11A3E" w14:textId="73287641" w:rsidR="00796BD1" w:rsidRPr="00B741F0" w:rsidRDefault="00461F9A"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Formularz ofertowy</w:t>
      </w:r>
      <w:r w:rsidR="00CF0047" w:rsidRPr="00B741F0">
        <w:rPr>
          <w:rFonts w:ascii="Times New Roman" w:hAnsi="Times New Roman" w:cs="Times New Roman"/>
          <w:sz w:val="24"/>
          <w:szCs w:val="24"/>
        </w:rPr>
        <w:t>.</w:t>
      </w:r>
    </w:p>
    <w:p w14:paraId="41DA228C" w14:textId="1A55E776" w:rsidR="00461F9A" w:rsidRPr="00B741F0" w:rsidRDefault="00461F9A"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Dowód wniesienia wadium</w:t>
      </w:r>
      <w:r w:rsidR="00F57ECE" w:rsidRPr="00B741F0">
        <w:rPr>
          <w:rFonts w:ascii="Times New Roman" w:hAnsi="Times New Roman" w:cs="Times New Roman"/>
          <w:sz w:val="24"/>
          <w:szCs w:val="24"/>
        </w:rPr>
        <w:t xml:space="preserve"> (jeżeli dotyczy)</w:t>
      </w:r>
      <w:r w:rsidR="00CF0047" w:rsidRPr="00B741F0">
        <w:rPr>
          <w:rFonts w:ascii="Times New Roman" w:hAnsi="Times New Roman" w:cs="Times New Roman"/>
          <w:sz w:val="24"/>
          <w:szCs w:val="24"/>
        </w:rPr>
        <w:t>.</w:t>
      </w:r>
    </w:p>
    <w:p w14:paraId="763B22D1" w14:textId="6C9D54FC" w:rsidR="00F57ECE" w:rsidRPr="00B741F0" w:rsidRDefault="00F57ECE"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Pełnomocnictwo (jeżeli dotyczy)</w:t>
      </w:r>
      <w:r w:rsidR="00CF0047" w:rsidRPr="00B741F0">
        <w:rPr>
          <w:rFonts w:ascii="Times New Roman" w:hAnsi="Times New Roman" w:cs="Times New Roman"/>
          <w:sz w:val="24"/>
          <w:szCs w:val="24"/>
        </w:rPr>
        <w:t>.</w:t>
      </w:r>
    </w:p>
    <w:p w14:paraId="03786B24" w14:textId="6AD22D72" w:rsidR="00F57ECE" w:rsidRPr="00B741F0" w:rsidRDefault="00F57ECE"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Zobowiązanie innego podmiotu (jeżeli dotyczy)</w:t>
      </w:r>
      <w:r w:rsidR="00CF0047" w:rsidRPr="00B741F0">
        <w:rPr>
          <w:rFonts w:ascii="Times New Roman" w:hAnsi="Times New Roman" w:cs="Times New Roman"/>
          <w:sz w:val="24"/>
          <w:szCs w:val="24"/>
        </w:rPr>
        <w:t>.</w:t>
      </w:r>
    </w:p>
    <w:p w14:paraId="08D54BFE" w14:textId="099C7314" w:rsidR="0024575D" w:rsidRPr="00B741F0" w:rsidRDefault="0024575D" w:rsidP="00E11ADE">
      <w:pPr>
        <w:pStyle w:val="Akapitzlist"/>
        <w:numPr>
          <w:ilvl w:val="0"/>
          <w:numId w:val="19"/>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CEIDG lub KRS.</w:t>
      </w:r>
    </w:p>
    <w:p w14:paraId="026C2E99" w14:textId="77777777" w:rsidR="00CD0ECF" w:rsidRPr="00B741F0" w:rsidRDefault="00CD0ECF" w:rsidP="002632F6">
      <w:pPr>
        <w:pStyle w:val="Akapitzlist"/>
        <w:spacing w:after="0" w:line="240" w:lineRule="auto"/>
        <w:ind w:left="284"/>
        <w:jc w:val="both"/>
        <w:rPr>
          <w:rFonts w:ascii="Times New Roman" w:hAnsi="Times New Roman" w:cs="Times New Roman"/>
          <w:sz w:val="24"/>
          <w:szCs w:val="24"/>
        </w:rPr>
      </w:pPr>
    </w:p>
    <w:p w14:paraId="7B8093A9" w14:textId="708559D9" w:rsidR="00820542" w:rsidRPr="00B741F0" w:rsidRDefault="00820542" w:rsidP="002E551B">
      <w:pPr>
        <w:pStyle w:val="Akapitzlist"/>
        <w:numPr>
          <w:ilvl w:val="0"/>
          <w:numId w:val="69"/>
        </w:numPr>
        <w:spacing w:line="240" w:lineRule="auto"/>
        <w:ind w:left="284" w:hanging="284"/>
        <w:jc w:val="both"/>
        <w:rPr>
          <w:rFonts w:ascii="Times New Roman" w:hAnsi="Times New Roman" w:cs="Times New Roman"/>
          <w:b/>
          <w:sz w:val="24"/>
          <w:szCs w:val="24"/>
        </w:rPr>
      </w:pPr>
      <w:r w:rsidRPr="00B741F0">
        <w:rPr>
          <w:rFonts w:ascii="Times New Roman" w:hAnsi="Times New Roman" w:cs="Times New Roman"/>
          <w:b/>
          <w:sz w:val="24"/>
          <w:szCs w:val="24"/>
        </w:rPr>
        <w:t>P</w:t>
      </w:r>
      <w:r w:rsidR="00F50A81" w:rsidRPr="00B741F0">
        <w:rPr>
          <w:rFonts w:ascii="Times New Roman" w:hAnsi="Times New Roman" w:cs="Times New Roman"/>
          <w:b/>
          <w:sz w:val="24"/>
          <w:szCs w:val="24"/>
        </w:rPr>
        <w:t>oleganie na zasobach innych podmiotów.</w:t>
      </w:r>
    </w:p>
    <w:p w14:paraId="0EADBAFA" w14:textId="724FF5CB"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może w celu potwierdzenia spełniania warunków udziału w polegać na zdolnościach technicznych lub zawodowych podmiotów udostępniających zasoby, niezależnie od charakteru prawnego łączących go z nimi stosunków prawnych.</w:t>
      </w:r>
    </w:p>
    <w:p w14:paraId="39EAB09C" w14:textId="1D3FF510"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 odniesieniu do warunków dotyczących doświadczenia, wykonawcy mogą polegać na zdolnościach podmiotów udostępniających zasoby, jeśli podmioty te wykonają świadczenie</w:t>
      </w:r>
      <w:r w:rsidR="006B5C95" w:rsidRPr="00B741F0">
        <w:rPr>
          <w:rFonts w:ascii="Times New Roman" w:hAnsi="Times New Roman" w:cs="Times New Roman"/>
          <w:sz w:val="24"/>
          <w:szCs w:val="24"/>
        </w:rPr>
        <w:t>,</w:t>
      </w:r>
      <w:r w:rsidRPr="00B741F0">
        <w:rPr>
          <w:rFonts w:ascii="Times New Roman" w:hAnsi="Times New Roman" w:cs="Times New Roman"/>
          <w:sz w:val="24"/>
          <w:szCs w:val="24"/>
        </w:rPr>
        <w:t xml:space="preserve"> do realizacji którego te zdolności są wymagane.</w:t>
      </w:r>
    </w:p>
    <w:p w14:paraId="7B861574" w14:textId="39A91BB6"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F1F99A" w14:textId="1D4776C3"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B016988" w14:textId="19268720"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B741F0">
        <w:rPr>
          <w:rFonts w:ascii="Times New Roman" w:hAnsi="Times New Roman" w:cs="Times New Roman"/>
          <w:sz w:val="24"/>
          <w:szCs w:val="24"/>
        </w:rPr>
        <w:t>.</w:t>
      </w:r>
    </w:p>
    <w:p w14:paraId="203A3F0E" w14:textId="3272AEE6" w:rsidR="00820542"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B2EBC7" w14:textId="00956B28" w:rsidR="00F50A81" w:rsidRPr="00B741F0" w:rsidRDefault="00820542" w:rsidP="00E11ADE">
      <w:pPr>
        <w:pStyle w:val="Akapitzlist"/>
        <w:numPr>
          <w:ilvl w:val="0"/>
          <w:numId w:val="20"/>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r w:rsidR="00183906" w:rsidRPr="00B741F0">
        <w:rPr>
          <w:rFonts w:ascii="Times New Roman" w:hAnsi="Times New Roman" w:cs="Times New Roman"/>
          <w:sz w:val="24"/>
          <w:szCs w:val="24"/>
        </w:rPr>
        <w:t>.</w:t>
      </w:r>
    </w:p>
    <w:p w14:paraId="5D69A720" w14:textId="546EAD1F" w:rsidR="00796BD1" w:rsidRPr="00B741F0" w:rsidRDefault="00796BD1" w:rsidP="002632F6">
      <w:pPr>
        <w:jc w:val="both"/>
      </w:pPr>
    </w:p>
    <w:p w14:paraId="72E063C6" w14:textId="7F3C7B20" w:rsidR="00820542" w:rsidRPr="00B741F0" w:rsidRDefault="00820542" w:rsidP="002E551B">
      <w:pPr>
        <w:pStyle w:val="Akapitzlist"/>
        <w:numPr>
          <w:ilvl w:val="0"/>
          <w:numId w:val="69"/>
        </w:numPr>
        <w:spacing w:line="240" w:lineRule="auto"/>
        <w:ind w:left="284"/>
        <w:jc w:val="both"/>
        <w:rPr>
          <w:rFonts w:ascii="Times New Roman" w:hAnsi="Times New Roman" w:cs="Times New Roman"/>
          <w:b/>
          <w:sz w:val="24"/>
          <w:szCs w:val="24"/>
        </w:rPr>
      </w:pPr>
      <w:r w:rsidRPr="00B741F0">
        <w:rPr>
          <w:rFonts w:ascii="Times New Roman" w:hAnsi="Times New Roman" w:cs="Times New Roman"/>
          <w:b/>
          <w:sz w:val="24"/>
          <w:szCs w:val="24"/>
        </w:rPr>
        <w:t>I</w:t>
      </w:r>
      <w:r w:rsidR="009317CF" w:rsidRPr="00B741F0">
        <w:rPr>
          <w:rFonts w:ascii="Times New Roman" w:hAnsi="Times New Roman" w:cs="Times New Roman"/>
          <w:b/>
          <w:sz w:val="24"/>
          <w:szCs w:val="24"/>
        </w:rPr>
        <w:t>nformacja dla wykonawców wspólnie ubiegających się o udzielenie zamówienia (spółki cywilne/konsorcja).</w:t>
      </w:r>
    </w:p>
    <w:p w14:paraId="25608B28" w14:textId="4E4C712A"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 xml:space="preserve">Wykonawcy mogą wspólnie ubiegać się o udzielenie zamówienia. W takim przypadku Wykonawcy ustanawiają pełnomocnika do reprezentowania ich w postępowaniu albo do </w:t>
      </w:r>
      <w:r w:rsidRPr="00B741F0">
        <w:rPr>
          <w:rFonts w:ascii="Times New Roman" w:hAnsi="Times New Roman" w:cs="Times New Roman"/>
          <w:sz w:val="24"/>
          <w:szCs w:val="24"/>
        </w:rPr>
        <w:lastRenderedPageBreak/>
        <w:t xml:space="preserve">reprezentowania i zawarcia umowy w sprawie zamówienia publicznego. Pełnomocnictwo winno być załączone do oferty. </w:t>
      </w:r>
    </w:p>
    <w:p w14:paraId="03C74A7D" w14:textId="77448ABE"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 przypadku Wykonawców wspólnie ubiegających się o udzielenie zamówienia, oświadczeni</w:t>
      </w:r>
      <w:r w:rsidR="00183906" w:rsidRPr="00B741F0">
        <w:rPr>
          <w:rFonts w:ascii="Times New Roman" w:hAnsi="Times New Roman" w:cs="Times New Roman"/>
          <w:sz w:val="24"/>
          <w:szCs w:val="24"/>
        </w:rPr>
        <w:t>e o braku podstaw do wykluczenia</w:t>
      </w:r>
      <w:r w:rsidRPr="00B741F0">
        <w:rPr>
          <w:rFonts w:ascii="Times New Roman" w:hAnsi="Times New Roman" w:cs="Times New Roman"/>
          <w:sz w:val="24"/>
          <w:szCs w:val="24"/>
        </w:rPr>
        <w:t xml:space="preserve"> </w:t>
      </w:r>
      <w:r w:rsidR="00183906" w:rsidRPr="00B741F0">
        <w:rPr>
          <w:rFonts w:ascii="Times New Roman" w:hAnsi="Times New Roman" w:cs="Times New Roman"/>
          <w:sz w:val="24"/>
          <w:szCs w:val="24"/>
        </w:rPr>
        <w:t>i spełnianiu warunków</w:t>
      </w:r>
      <w:r w:rsidR="006B5C95" w:rsidRPr="00B741F0">
        <w:rPr>
          <w:rFonts w:ascii="Times New Roman" w:hAnsi="Times New Roman" w:cs="Times New Roman"/>
          <w:sz w:val="24"/>
          <w:szCs w:val="24"/>
        </w:rPr>
        <w:t xml:space="preserve"> </w:t>
      </w:r>
      <w:r w:rsidR="00183906" w:rsidRPr="00B741F0">
        <w:rPr>
          <w:rFonts w:ascii="Times New Roman" w:hAnsi="Times New Roman" w:cs="Times New Roman"/>
          <w:sz w:val="24"/>
          <w:szCs w:val="24"/>
        </w:rPr>
        <w:t xml:space="preserve">(jeżeli dotyczy) </w:t>
      </w:r>
      <w:r w:rsidRPr="00B741F0">
        <w:rPr>
          <w:rFonts w:ascii="Times New Roman" w:hAnsi="Times New Roman" w:cs="Times New Roman"/>
          <w:sz w:val="24"/>
          <w:szCs w:val="24"/>
        </w:rPr>
        <w:t>składa każdy z wykonawców. Oświadczenia te potwierdzają brak podstaw wykluczenia oraz spełnianie warunków udziału w zakresie, w jakim każdy z wykonawców wykazuje spełnianie warunków udziału w postępowaniu.</w:t>
      </w:r>
    </w:p>
    <w:p w14:paraId="0F813F6E" w14:textId="1B8B9A7B"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Wykonawcy wspólnie ubiegający się o udzielenie zamówienia dołączają do oferty oświadczenie, z którego wynika, któr</w:t>
      </w:r>
      <w:r w:rsidR="00183906" w:rsidRPr="00B741F0">
        <w:rPr>
          <w:rFonts w:ascii="Times New Roman" w:hAnsi="Times New Roman" w:cs="Times New Roman"/>
          <w:sz w:val="24"/>
          <w:szCs w:val="24"/>
        </w:rPr>
        <w:t>ą część zamówienia</w:t>
      </w:r>
      <w:r w:rsidRPr="00B741F0">
        <w:rPr>
          <w:rFonts w:ascii="Times New Roman" w:hAnsi="Times New Roman" w:cs="Times New Roman"/>
          <w:sz w:val="24"/>
          <w:szCs w:val="24"/>
        </w:rPr>
        <w:t xml:space="preserve"> wykonają poszczególni wykonawcy.</w:t>
      </w:r>
    </w:p>
    <w:p w14:paraId="6C6B2444" w14:textId="7DABE4CA" w:rsidR="00820542" w:rsidRPr="00B741F0" w:rsidRDefault="00820542" w:rsidP="00E11ADE">
      <w:pPr>
        <w:pStyle w:val="Akapitzlist"/>
        <w:numPr>
          <w:ilvl w:val="0"/>
          <w:numId w:val="21"/>
        </w:numPr>
        <w:spacing w:after="0" w:line="240" w:lineRule="auto"/>
        <w:ind w:left="567" w:hanging="283"/>
        <w:jc w:val="both"/>
        <w:rPr>
          <w:rFonts w:ascii="Times New Roman" w:hAnsi="Times New Roman" w:cs="Times New Roman"/>
          <w:sz w:val="24"/>
          <w:szCs w:val="24"/>
        </w:rPr>
      </w:pPr>
      <w:r w:rsidRPr="00B741F0">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099DED5" w14:textId="77777777" w:rsidR="004531EC" w:rsidRPr="00B741F0" w:rsidRDefault="004531EC" w:rsidP="002632F6">
      <w:pPr>
        <w:jc w:val="both"/>
      </w:pPr>
    </w:p>
    <w:p w14:paraId="655B4594" w14:textId="3971671F" w:rsidR="00820542" w:rsidRPr="00B741F0" w:rsidRDefault="00820542" w:rsidP="002632F6">
      <w:pPr>
        <w:pStyle w:val="1Styl1rzymski"/>
        <w:spacing w:line="240" w:lineRule="auto"/>
        <w:ind w:left="426"/>
      </w:pPr>
      <w:r w:rsidRPr="00B741F0">
        <w:t>SPOSÓB KOMUNIKACJI ORAZ WYJAŚNIENIA TREŚCI SWZ</w:t>
      </w:r>
      <w:r w:rsidR="00D91161" w:rsidRPr="00B741F0">
        <w:t>.</w:t>
      </w:r>
    </w:p>
    <w:p w14:paraId="0B091361" w14:textId="77777777" w:rsidR="00683235" w:rsidRPr="003106D7" w:rsidRDefault="00683235" w:rsidP="00683235">
      <w:pPr>
        <w:ind w:left="284" w:hanging="284"/>
        <w:jc w:val="both"/>
      </w:pPr>
      <w:r w:rsidRPr="003106D7">
        <w:t>1.</w:t>
      </w:r>
      <w:r w:rsidRPr="003106D7">
        <w:rPr>
          <w:b/>
        </w:rPr>
        <w:t xml:space="preserve"> </w:t>
      </w:r>
      <w:r w:rsidRPr="003106D7">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3106D7">
        <w:t>p.z.p</w:t>
      </w:r>
      <w:proofErr w:type="spellEnd"/>
      <w:r w:rsidRPr="003106D7">
        <w:t>., odbywa się przy użyciu środków komunikacji elektronicznej zdefiniowane w ustawie z dnia 18 lipca 2002 r. o świadczeniu usług drogą elektroniczną  (Dz. U. z 2024 r. poz. 1513).</w:t>
      </w:r>
    </w:p>
    <w:p w14:paraId="76391B78" w14:textId="77777777" w:rsidR="00683235" w:rsidRPr="003106D7" w:rsidRDefault="00683235" w:rsidP="00683235">
      <w:pPr>
        <w:ind w:left="284" w:hanging="284"/>
        <w:jc w:val="both"/>
      </w:pPr>
      <w:r w:rsidRPr="003106D7">
        <w:t>2.</w:t>
      </w:r>
      <w:r w:rsidRPr="003106D7">
        <w:rPr>
          <w:b/>
        </w:rPr>
        <w:t xml:space="preserve"> </w:t>
      </w:r>
      <w:r w:rsidRPr="003106D7">
        <w:t xml:space="preserve">Ofertę, oświadczenia, o których mowa w art. 125 ust. 1 </w:t>
      </w:r>
      <w:proofErr w:type="spellStart"/>
      <w:r w:rsidRPr="003106D7">
        <w:t>p.z.p</w:t>
      </w:r>
      <w:proofErr w:type="spellEnd"/>
      <w:r w:rsidRPr="003106D7">
        <w:t>., podmiotowe środki dowodowe, pełnomocnictwa, zobowiązanie podmiotu udostępniającego zasoby sporządza się w postaci elektronicznej, w ogólnie dostępnych formatach danych, w szczególności w formatach .txt, .rtf, .pdf, .</w:t>
      </w:r>
      <w:proofErr w:type="spellStart"/>
      <w:r w:rsidRPr="003106D7">
        <w:t>doc</w:t>
      </w:r>
      <w:proofErr w:type="spellEnd"/>
      <w:r w:rsidRPr="003106D7">
        <w:t>, .</w:t>
      </w:r>
      <w:proofErr w:type="spellStart"/>
      <w:r w:rsidRPr="003106D7">
        <w:t>docx</w:t>
      </w:r>
      <w:proofErr w:type="spellEnd"/>
      <w:r w:rsidRPr="003106D7">
        <w:t>, .</w:t>
      </w:r>
      <w:proofErr w:type="spellStart"/>
      <w:r w:rsidRPr="003106D7">
        <w:t>odt</w:t>
      </w:r>
      <w:proofErr w:type="spellEnd"/>
      <w:r w:rsidRPr="003106D7">
        <w:t xml:space="preserve">. Zamawiający dopuszcza inne formaty, jeżeli będzie posiadał narzędzia do ich odczytania, ryzyko braku narzędzi i nie odczytania dokumentów obciąża wykonawcę. </w:t>
      </w:r>
    </w:p>
    <w:p w14:paraId="07DFC362" w14:textId="77777777" w:rsidR="00683235" w:rsidRPr="003106D7" w:rsidRDefault="00683235" w:rsidP="00683235">
      <w:pPr>
        <w:ind w:left="284"/>
        <w:jc w:val="both"/>
      </w:pPr>
      <w:r w:rsidRPr="003106D7">
        <w:rPr>
          <w:b/>
        </w:rPr>
        <w:t>Zaleca się przesyłanie dokumentów w formacie pdf.</w:t>
      </w:r>
    </w:p>
    <w:p w14:paraId="2E573296" w14:textId="77777777" w:rsidR="00683235" w:rsidRPr="003106D7" w:rsidRDefault="00683235" w:rsidP="00683235">
      <w:pPr>
        <w:ind w:left="284" w:hanging="284"/>
        <w:jc w:val="both"/>
      </w:pPr>
      <w:r w:rsidRPr="003106D7">
        <w:t>3. Ofertę, a także oświadczenie składa się, pod rygorem nieważności, w formie elektronicznej lub w postaci elektronicznej opatrzonej kwalifikowanym podpisem elektronicznym, podpisem zaufanym lub podpisem osobistym.</w:t>
      </w:r>
    </w:p>
    <w:p w14:paraId="623C6FDE" w14:textId="77777777" w:rsidR="00683235" w:rsidRPr="003106D7" w:rsidRDefault="00683235" w:rsidP="00683235">
      <w:pPr>
        <w:overflowPunct w:val="0"/>
        <w:autoSpaceDE w:val="0"/>
        <w:autoSpaceDN w:val="0"/>
        <w:adjustRightInd w:val="0"/>
        <w:ind w:left="284" w:hanging="284"/>
        <w:jc w:val="both"/>
        <w:textAlignment w:val="baseline"/>
        <w:rPr>
          <w:b/>
        </w:rPr>
      </w:pPr>
      <w:r w:rsidRPr="003106D7">
        <w:t xml:space="preserve">4. Maksymalny rozmiar plików przesyłanych za pośrednictwem dedykowanych formularzy wynosi </w:t>
      </w:r>
      <w:r w:rsidRPr="003106D7">
        <w:rPr>
          <w:b/>
        </w:rPr>
        <w:t>150MB.</w:t>
      </w:r>
      <w:r w:rsidRPr="003106D7">
        <w:t xml:space="preserve"> </w:t>
      </w:r>
    </w:p>
    <w:p w14:paraId="439C8D83" w14:textId="77777777" w:rsidR="00683235" w:rsidRPr="003106D7" w:rsidRDefault="00683235" w:rsidP="00683235">
      <w:pPr>
        <w:ind w:left="284" w:hanging="284"/>
        <w:jc w:val="both"/>
      </w:pPr>
      <w:r w:rsidRPr="003106D7">
        <w:t>5. Zawiadomienia, oświadczenia, wnioski lub informacje Wykonawcy przekazują:</w:t>
      </w:r>
    </w:p>
    <w:p w14:paraId="67EDA9B6" w14:textId="77777777" w:rsidR="00683235" w:rsidRPr="003106D7" w:rsidRDefault="00683235" w:rsidP="00683235">
      <w:pPr>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2394A421" w14:textId="77777777" w:rsidR="00683235" w:rsidRPr="003106D7" w:rsidRDefault="00683235" w:rsidP="00683235">
      <w:pPr>
        <w:ind w:left="284"/>
        <w:jc w:val="both"/>
      </w:pPr>
      <w:r w:rsidRPr="003106D7">
        <w:rPr>
          <w:b/>
        </w:rPr>
        <w:t xml:space="preserve">- </w:t>
      </w:r>
      <w:r w:rsidRPr="003106D7">
        <w:t xml:space="preserve">https://ezamowienia.gov.pl </w:t>
      </w:r>
    </w:p>
    <w:p w14:paraId="186946E1" w14:textId="77777777" w:rsidR="00683235" w:rsidRPr="003106D7" w:rsidRDefault="00683235" w:rsidP="00683235">
      <w:pPr>
        <w:ind w:left="284"/>
        <w:jc w:val="both"/>
        <w:rPr>
          <w:b/>
        </w:rPr>
      </w:pPr>
      <w:r w:rsidRPr="003106D7">
        <w:rPr>
          <w:b/>
        </w:rPr>
        <w:t>- poczty elektronicznej:</w:t>
      </w:r>
      <w:r w:rsidRPr="003106D7">
        <w:t xml:space="preserve"> </w:t>
      </w:r>
      <w:hyperlink r:id="rId14" w:history="1">
        <w:r w:rsidRPr="00E930DF">
          <w:rPr>
            <w:rStyle w:val="Hipercze"/>
            <w:b/>
          </w:rPr>
          <w:t>gzd-przetargi@gdansk.gda.pl</w:t>
        </w:r>
      </w:hyperlink>
      <w:r>
        <w:rPr>
          <w:b/>
        </w:rPr>
        <w:t xml:space="preserve">   </w:t>
      </w:r>
      <w:r w:rsidRPr="00BF149C">
        <w:t xml:space="preserve">  </w:t>
      </w:r>
      <w:r w:rsidRPr="003106D7">
        <w:rPr>
          <w:b/>
        </w:rPr>
        <w:t xml:space="preserve"> </w:t>
      </w:r>
    </w:p>
    <w:p w14:paraId="19D0E4C1" w14:textId="77777777" w:rsidR="00683235" w:rsidRPr="003106D7" w:rsidRDefault="00683235" w:rsidP="00CE7262">
      <w:pPr>
        <w:pStyle w:val="Akapitzlist"/>
        <w:numPr>
          <w:ilvl w:val="0"/>
          <w:numId w:val="61"/>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39353A">
        <w:rPr>
          <w:rFonts w:ascii="Times New Roman" w:hAnsi="Times New Roman" w:cs="Times New Roman"/>
          <w:b/>
          <w:spacing w:val="-6"/>
          <w:sz w:val="24"/>
          <w:szCs w:val="24"/>
        </w:rPr>
        <w:t>(22) 458 77 99</w:t>
      </w:r>
      <w:r w:rsidRPr="003106D7">
        <w:rPr>
          <w:rFonts w:ascii="Times New Roman" w:hAnsi="Times New Roman" w:cs="Times New Roman"/>
          <w:spacing w:val="-6"/>
          <w:sz w:val="24"/>
          <w:szCs w:val="24"/>
        </w:rPr>
        <w:t xml:space="preserve"> </w:t>
      </w:r>
      <w:r w:rsidRPr="003106D7">
        <w:rPr>
          <w:rFonts w:ascii="Times New Roman" w:hAnsi="Times New Roman" w:cs="Times New Roman"/>
          <w:sz w:val="24"/>
          <w:szCs w:val="24"/>
        </w:rPr>
        <w:t>lub drogą elektroniczną poprzez formularz udostępniony na stronie internetowej https://ezamowienia.gov.pl w zakładce „Zgłoś problem”.</w:t>
      </w:r>
    </w:p>
    <w:p w14:paraId="7DE490BC" w14:textId="77777777" w:rsidR="00683235" w:rsidRPr="003106D7" w:rsidRDefault="00683235" w:rsidP="00CE7262">
      <w:pPr>
        <w:pStyle w:val="Akapitzlist"/>
        <w:numPr>
          <w:ilvl w:val="0"/>
          <w:numId w:val="61"/>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r w:rsidRPr="003106D7">
        <w:rPr>
          <w:rFonts w:ascii="Times New Roman" w:hAnsi="Times New Roman" w:cs="Times New Roman"/>
          <w:spacing w:val="-6"/>
          <w:sz w:val="24"/>
          <w:szCs w:val="24"/>
        </w:rPr>
        <w:t xml:space="preserve">Pracownikiem uprawnionym do kontaktów z Wykonawcami i składania wyjaśnień na piśmie jest: </w:t>
      </w:r>
    </w:p>
    <w:p w14:paraId="44916738" w14:textId="5ADE54C2" w:rsidR="00683235" w:rsidRPr="00222867" w:rsidRDefault="00E12A25" w:rsidP="00683235">
      <w:pPr>
        <w:pStyle w:val="Akapitzlist"/>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Pr>
          <w:rFonts w:ascii="Times New Roman" w:hAnsi="Times New Roman" w:cs="Times New Roman"/>
          <w:b/>
          <w:spacing w:val="-6"/>
          <w:sz w:val="24"/>
          <w:szCs w:val="24"/>
        </w:rPr>
        <w:t>Sławomir Piotrowski</w:t>
      </w:r>
      <w:r w:rsidR="00683235" w:rsidRPr="00222867">
        <w:rPr>
          <w:rFonts w:ascii="Times New Roman" w:hAnsi="Times New Roman" w:cs="Times New Roman"/>
          <w:b/>
          <w:spacing w:val="-6"/>
          <w:sz w:val="24"/>
          <w:szCs w:val="24"/>
        </w:rPr>
        <w:t xml:space="preserve"> </w:t>
      </w:r>
      <w:r w:rsidR="00683235" w:rsidRPr="00222867">
        <w:rPr>
          <w:rFonts w:ascii="Times New Roman" w:hAnsi="Times New Roman" w:cs="Times New Roman"/>
          <w:spacing w:val="-6"/>
          <w:sz w:val="24"/>
          <w:szCs w:val="24"/>
        </w:rPr>
        <w:t>od poniedziałku do piątku, w godz. 8</w:t>
      </w:r>
      <w:r w:rsidR="00683235" w:rsidRPr="00222867">
        <w:rPr>
          <w:rFonts w:ascii="Times New Roman" w:hAnsi="Times New Roman" w:cs="Times New Roman"/>
          <w:spacing w:val="-6"/>
          <w:sz w:val="24"/>
          <w:szCs w:val="24"/>
          <w:vertAlign w:val="superscript"/>
        </w:rPr>
        <w:t>00</w:t>
      </w:r>
      <w:r w:rsidR="00683235" w:rsidRPr="00222867">
        <w:rPr>
          <w:rFonts w:ascii="Times New Roman" w:hAnsi="Times New Roman" w:cs="Times New Roman"/>
          <w:spacing w:val="-6"/>
          <w:sz w:val="24"/>
          <w:szCs w:val="24"/>
        </w:rPr>
        <w:t> - 14</w:t>
      </w:r>
      <w:r w:rsidR="00683235" w:rsidRPr="00222867">
        <w:rPr>
          <w:rFonts w:ascii="Times New Roman" w:hAnsi="Times New Roman" w:cs="Times New Roman"/>
          <w:spacing w:val="-6"/>
          <w:sz w:val="24"/>
          <w:szCs w:val="24"/>
          <w:vertAlign w:val="superscript"/>
        </w:rPr>
        <w:t>00</w:t>
      </w:r>
      <w:r w:rsidR="00683235" w:rsidRPr="00222867">
        <w:rPr>
          <w:rFonts w:ascii="Times New Roman" w:hAnsi="Times New Roman" w:cs="Times New Roman"/>
          <w:spacing w:val="-6"/>
          <w:sz w:val="24"/>
          <w:szCs w:val="24"/>
        </w:rPr>
        <w:t xml:space="preserve"> </w:t>
      </w:r>
      <w:r w:rsidR="00683235" w:rsidRPr="00222867">
        <w:rPr>
          <w:rFonts w:ascii="Times New Roman" w:hAnsi="Times New Roman" w:cs="Times New Roman"/>
          <w:b/>
          <w:spacing w:val="-6"/>
          <w:sz w:val="24"/>
          <w:szCs w:val="24"/>
        </w:rPr>
        <w:t>tel.: (58) 52-44-62</w:t>
      </w:r>
      <w:r>
        <w:rPr>
          <w:rFonts w:ascii="Times New Roman" w:hAnsi="Times New Roman" w:cs="Times New Roman"/>
          <w:b/>
          <w:spacing w:val="-6"/>
          <w:sz w:val="24"/>
          <w:szCs w:val="24"/>
        </w:rPr>
        <w:t>5</w:t>
      </w:r>
      <w:r w:rsidR="00683235" w:rsidRPr="00222867">
        <w:rPr>
          <w:rFonts w:ascii="Times New Roman" w:hAnsi="Times New Roman" w:cs="Times New Roman"/>
          <w:b/>
          <w:spacing w:val="-6"/>
          <w:sz w:val="24"/>
          <w:szCs w:val="24"/>
        </w:rPr>
        <w:t>.</w:t>
      </w:r>
    </w:p>
    <w:p w14:paraId="1931B0FA" w14:textId="77777777" w:rsidR="00683235" w:rsidRPr="003106D7" w:rsidRDefault="00683235" w:rsidP="00CE7262">
      <w:pPr>
        <w:pStyle w:val="Akapitzlist"/>
        <w:numPr>
          <w:ilvl w:val="0"/>
          <w:numId w:val="61"/>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225F344C" w14:textId="77777777" w:rsidR="00683235" w:rsidRPr="003106D7" w:rsidRDefault="00683235" w:rsidP="00CE7262">
      <w:pPr>
        <w:pStyle w:val="Akapitzlist"/>
        <w:numPr>
          <w:ilvl w:val="0"/>
          <w:numId w:val="61"/>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39661A68" w14:textId="77777777" w:rsidR="00683235" w:rsidRPr="003106D7" w:rsidRDefault="00683235" w:rsidP="00CE7262">
      <w:pPr>
        <w:pStyle w:val="Akapitzlist"/>
        <w:numPr>
          <w:ilvl w:val="0"/>
          <w:numId w:val="61"/>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1D0FD69C" w14:textId="77777777" w:rsidR="00683235" w:rsidRPr="003106D7" w:rsidRDefault="00683235" w:rsidP="00683235">
      <w:pPr>
        <w:pStyle w:val="Akapitzlist"/>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03A8D573" w14:textId="77777777" w:rsidR="00683235" w:rsidRPr="003106D7" w:rsidRDefault="00683235" w:rsidP="00CE7262">
      <w:pPr>
        <w:pStyle w:val="Akapitzlist"/>
        <w:numPr>
          <w:ilvl w:val="0"/>
          <w:numId w:val="61"/>
        </w:numPr>
        <w:overflowPunct w:val="0"/>
        <w:autoSpaceDE w:val="0"/>
        <w:autoSpaceDN w:val="0"/>
        <w:adjustRightInd w:val="0"/>
        <w:spacing w:after="0"/>
        <w:ind w:left="284" w:hanging="426"/>
        <w:jc w:val="both"/>
        <w:textAlignment w:val="baseline"/>
        <w:rPr>
          <w:rFonts w:ascii="Times New Roman" w:hAnsi="Times New Roman" w:cs="Times New Roman"/>
          <w:b/>
          <w:sz w:val="24"/>
          <w:szCs w:val="24"/>
        </w:rPr>
      </w:pPr>
      <w:r w:rsidRPr="003106D7">
        <w:rPr>
          <w:rFonts w:ascii="Times New Roman" w:hAnsi="Times New Roman" w:cs="Times New Roman"/>
          <w:sz w:val="24"/>
          <w:szCs w:val="24"/>
        </w:rPr>
        <w:lastRenderedPageBreak/>
        <w:t>Zaleca się, aby Wykonawca wnioskujący o wyjaśnienie zapisów SWZ przesłał pytania w formie elektronicznej w wersji edytowalnej (</w:t>
      </w:r>
      <w:proofErr w:type="spellStart"/>
      <w:r w:rsidRPr="003106D7">
        <w:rPr>
          <w:rFonts w:ascii="Times New Roman" w:hAnsi="Times New Roman" w:cs="Times New Roman"/>
          <w:sz w:val="24"/>
          <w:szCs w:val="24"/>
        </w:rPr>
        <w:t>word</w:t>
      </w:r>
      <w:proofErr w:type="spellEnd"/>
      <w:r w:rsidRPr="003106D7">
        <w:rPr>
          <w:rFonts w:ascii="Times New Roman" w:hAnsi="Times New Roman" w:cs="Times New Roman"/>
          <w:sz w:val="24"/>
          <w:szCs w:val="24"/>
        </w:rPr>
        <w:t>).</w:t>
      </w:r>
    </w:p>
    <w:p w14:paraId="5C088A3C" w14:textId="5A26C36B" w:rsidR="00566B4A" w:rsidRPr="00B741F0" w:rsidRDefault="00566B4A" w:rsidP="002A3ED7">
      <w:pPr>
        <w:overflowPunct w:val="0"/>
        <w:autoSpaceDE w:val="0"/>
        <w:autoSpaceDN w:val="0"/>
        <w:adjustRightInd w:val="0"/>
        <w:ind w:left="284" w:hanging="426"/>
        <w:jc w:val="both"/>
        <w:textAlignment w:val="baseline"/>
        <w:rPr>
          <w:b/>
        </w:rPr>
      </w:pPr>
      <w:r w:rsidRPr="00B741F0">
        <w:t>.</w:t>
      </w:r>
    </w:p>
    <w:p w14:paraId="5FAB005B" w14:textId="606A1D01" w:rsidR="00820542" w:rsidRPr="00B741F0" w:rsidRDefault="00820542" w:rsidP="002632F6">
      <w:pPr>
        <w:pStyle w:val="1Styl1rzymski"/>
        <w:spacing w:line="240" w:lineRule="auto"/>
        <w:ind w:left="426"/>
      </w:pPr>
      <w:r w:rsidRPr="00B741F0">
        <w:t>OPIS SPOSOBU PRZYGOTOWANIA OFERT ORAZ WYMAGANIA FORMALNE DOTYCZĄCE SKŁADANYCH OŚWIADCZEŃ I DOKUMENTÓW</w:t>
      </w:r>
    </w:p>
    <w:p w14:paraId="59DDF67C" w14:textId="4DCC9E2C"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Wykonawca może złożyć tylko jedną ofertę. </w:t>
      </w:r>
    </w:p>
    <w:p w14:paraId="1F1AEFCA" w14:textId="11D9E24D" w:rsidR="00044F2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044F22" w:rsidRPr="00B741F0">
        <w:rPr>
          <w:rFonts w:ascii="Times New Roman" w:hAnsi="Times New Roman" w:cs="Times New Roman"/>
          <w:sz w:val="24"/>
          <w:szCs w:val="24"/>
        </w:rPr>
        <w:t xml:space="preserve"> W celu potwierdzenia, że osoba działająca w imieniu Wykonawcy jest umocowana do jego reprezentowania </w:t>
      </w:r>
      <w:r w:rsidR="00044F22" w:rsidRPr="00B741F0">
        <w:rPr>
          <w:rFonts w:ascii="Times New Roman" w:hAnsi="Times New Roman" w:cs="Times New Roman"/>
          <w:b/>
          <w:sz w:val="24"/>
          <w:szCs w:val="24"/>
          <w:u w:val="single"/>
        </w:rPr>
        <w:t>wraz z ofertą należy złożyć odpis lub informację z Krajowego Rejestru Sądowego, Centralnej Ewidencji i Informacji o Działalności Gospodarczej</w:t>
      </w:r>
      <w:r w:rsidR="00044F22" w:rsidRPr="00B741F0">
        <w:rPr>
          <w:rFonts w:ascii="Times New Roman" w:hAnsi="Times New Roman" w:cs="Times New Roman"/>
          <w:sz w:val="24"/>
          <w:szCs w:val="24"/>
        </w:rPr>
        <w:t xml:space="preserve"> lub innego właściwego rejestru.</w:t>
      </w:r>
    </w:p>
    <w:p w14:paraId="1B612925" w14:textId="258CF0DD" w:rsidR="00820542" w:rsidRPr="00B741F0" w:rsidRDefault="00044F22" w:rsidP="001C748D">
      <w:pPr>
        <w:ind w:left="284"/>
        <w:contextualSpacing/>
        <w:jc w:val="both"/>
        <w:rPr>
          <w:rFonts w:eastAsiaTheme="minorHAnsi"/>
        </w:rPr>
      </w:pPr>
      <w:r w:rsidRPr="00B741F0">
        <w:rPr>
          <w:rFonts w:eastAsiaTheme="minorHAnsi"/>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r w:rsidR="00820542" w:rsidRPr="00B741F0">
        <w:t xml:space="preserve"> </w:t>
      </w:r>
    </w:p>
    <w:p w14:paraId="79742171" w14:textId="09F00965"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Ofertę składa się pod rygorem nieważności w formie elektronicznej opatrzonej </w:t>
      </w:r>
      <w:r w:rsidR="00183906" w:rsidRPr="00B741F0">
        <w:rPr>
          <w:rFonts w:ascii="Times New Roman" w:hAnsi="Times New Roman" w:cs="Times New Roman"/>
          <w:sz w:val="24"/>
          <w:szCs w:val="24"/>
        </w:rPr>
        <w:t>podpisem k</w:t>
      </w:r>
      <w:r w:rsidR="00651EA2" w:rsidRPr="00B741F0">
        <w:rPr>
          <w:rFonts w:ascii="Times New Roman" w:hAnsi="Times New Roman" w:cs="Times New Roman"/>
          <w:sz w:val="24"/>
          <w:szCs w:val="24"/>
        </w:rPr>
        <w:t>w</w:t>
      </w:r>
      <w:r w:rsidR="00183906" w:rsidRPr="00B741F0">
        <w:rPr>
          <w:rFonts w:ascii="Times New Roman" w:hAnsi="Times New Roman" w:cs="Times New Roman"/>
          <w:sz w:val="24"/>
          <w:szCs w:val="24"/>
        </w:rPr>
        <w:t>alifikowanym</w:t>
      </w:r>
      <w:r w:rsidRPr="00B741F0">
        <w:rPr>
          <w:rFonts w:ascii="Times New Roman" w:hAnsi="Times New Roman" w:cs="Times New Roman"/>
          <w:sz w:val="24"/>
          <w:szCs w:val="24"/>
        </w:rPr>
        <w:t>.</w:t>
      </w:r>
    </w:p>
    <w:p w14:paraId="7733E44F" w14:textId="6326C7F7"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Oferta powinna być sporządzona w języku polskim. Każdy dokument składający się na ofertę powinien być czytelny.</w:t>
      </w:r>
    </w:p>
    <w:p w14:paraId="1106B524" w14:textId="54320E36"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495FE3BE" w14:textId="1E02CBFC" w:rsidR="00820542"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694025CE" w14:textId="1F580822" w:rsidR="004531EC" w:rsidRPr="00B741F0" w:rsidRDefault="00820542" w:rsidP="00E11ADE">
      <w:pPr>
        <w:pStyle w:val="Akapitzlist"/>
        <w:numPr>
          <w:ilvl w:val="0"/>
          <w:numId w:val="10"/>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Wszystkie koszty związane z uczestnictwem w postępowaniu, w szczególności z przygotowaniem i złożeniem oferty ponosi Wykonawca składający ofertę. Zamawiający nie przewiduje zwrotu kosztów udziału w postępowaniu.</w:t>
      </w:r>
    </w:p>
    <w:p w14:paraId="32775FA7" w14:textId="77777777" w:rsidR="009317CF" w:rsidRPr="00B741F0" w:rsidRDefault="009317CF" w:rsidP="002632F6">
      <w:pPr>
        <w:ind w:left="426"/>
        <w:jc w:val="both"/>
        <w:rPr>
          <w:b/>
        </w:rPr>
      </w:pPr>
    </w:p>
    <w:p w14:paraId="620E747F" w14:textId="6C38C7A7" w:rsidR="00820542" w:rsidRPr="00B741F0" w:rsidRDefault="00820542" w:rsidP="002632F6">
      <w:pPr>
        <w:pStyle w:val="1Styl1rzymski"/>
        <w:spacing w:line="240" w:lineRule="auto"/>
        <w:ind w:left="426"/>
      </w:pPr>
      <w:r w:rsidRPr="00B741F0">
        <w:t>SPOSÓB OBLICZENIA CENY OFERTY</w:t>
      </w:r>
      <w:r w:rsidR="00B2535B" w:rsidRPr="00B741F0">
        <w:t>.</w:t>
      </w:r>
    </w:p>
    <w:p w14:paraId="2C6F08D3" w14:textId="77777777" w:rsidR="00A21BAE" w:rsidRDefault="00A21BAE" w:rsidP="008710AD">
      <w:pPr>
        <w:pStyle w:val="Akapitzlist"/>
        <w:spacing w:line="240" w:lineRule="auto"/>
        <w:ind w:left="284"/>
        <w:jc w:val="both"/>
        <w:rPr>
          <w:rFonts w:ascii="Times New Roman" w:hAnsi="Times New Roman"/>
        </w:rPr>
      </w:pPr>
    </w:p>
    <w:p w14:paraId="79805A1C" w14:textId="33B2DFA4" w:rsidR="00A21BAE" w:rsidRPr="008710AD" w:rsidRDefault="00A21BAE" w:rsidP="00A21BAE">
      <w:pPr>
        <w:pStyle w:val="Akapitzlist"/>
        <w:numPr>
          <w:ilvl w:val="0"/>
          <w:numId w:val="26"/>
        </w:numPr>
        <w:spacing w:line="240" w:lineRule="auto"/>
        <w:ind w:left="284" w:hanging="284"/>
        <w:jc w:val="both"/>
        <w:rPr>
          <w:rFonts w:ascii="Times New Roman" w:hAnsi="Times New Roman" w:cs="Times New Roman"/>
          <w:sz w:val="24"/>
          <w:szCs w:val="24"/>
        </w:rPr>
      </w:pPr>
      <w:r w:rsidRPr="008710AD">
        <w:rPr>
          <w:rFonts w:ascii="Times New Roman" w:hAnsi="Times New Roman" w:cs="Times New Roman"/>
          <w:sz w:val="24"/>
          <w:szCs w:val="24"/>
        </w:rPr>
        <w:t>Cenę ofertową należy wyliczyć w oparciu o kosztorys ofertowy po uzupełnieniu cen za poszczególne pozycje kosztorysu.</w:t>
      </w:r>
    </w:p>
    <w:p w14:paraId="29F5E240" w14:textId="0F3CC404" w:rsidR="005A60D0" w:rsidRPr="00B741F0" w:rsidRDefault="005A60D0" w:rsidP="00CE7262">
      <w:pPr>
        <w:pStyle w:val="Akapitzlist"/>
        <w:numPr>
          <w:ilvl w:val="0"/>
          <w:numId w:val="26"/>
        </w:numPr>
        <w:spacing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Wykonawca podaje cenę za realizację przedmiotu zamówienia zgodnie z zapisami Formularza Ofertowego z uwzględnieniem właściwej stawki podatku VAT.</w:t>
      </w:r>
    </w:p>
    <w:p w14:paraId="16A853F6" w14:textId="6C97D231" w:rsidR="00683235" w:rsidRPr="00155343" w:rsidRDefault="00683235" w:rsidP="00CE7262">
      <w:pPr>
        <w:pStyle w:val="Akapitzlist"/>
        <w:numPr>
          <w:ilvl w:val="0"/>
          <w:numId w:val="26"/>
        </w:numPr>
        <w:ind w:left="284"/>
        <w:jc w:val="both"/>
        <w:rPr>
          <w:rFonts w:ascii="Times New Roman" w:hAnsi="Times New Roman" w:cs="Times New Roman"/>
          <w:sz w:val="24"/>
          <w:szCs w:val="24"/>
        </w:rPr>
      </w:pPr>
      <w:r w:rsidRPr="00155343">
        <w:rPr>
          <w:rFonts w:ascii="Times New Roman" w:hAnsi="Times New Roman" w:cs="Times New Roman"/>
          <w:sz w:val="24"/>
          <w:szCs w:val="24"/>
        </w:rPr>
        <w:t>Cenę ofertową brutto należy wyliczyć z uwzględnieniem wszystkich kosztów związanych z realizacją przedmiotu zamówienia zgodnie z opisem przedmiotu zamówienia oraz istotnymi postanowieniami umowy określonymi w niniejszej SWZ</w:t>
      </w:r>
    </w:p>
    <w:p w14:paraId="598D8096" w14:textId="42B0A5F4" w:rsidR="005A60D0" w:rsidRDefault="005A60D0" w:rsidP="00CE7262">
      <w:pPr>
        <w:pStyle w:val="Akapitzlist"/>
        <w:numPr>
          <w:ilvl w:val="0"/>
          <w:numId w:val="26"/>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Cena oferty powinna być wyrażona w złotych polskich (PLN) z dokładnością do dwóch miejsc po przecinku.</w:t>
      </w:r>
    </w:p>
    <w:p w14:paraId="4F10A9D5" w14:textId="5B374C97" w:rsidR="005A60D0" w:rsidRPr="00B741F0" w:rsidRDefault="005A60D0" w:rsidP="00CE7262">
      <w:pPr>
        <w:pStyle w:val="Akapitzlist"/>
        <w:numPr>
          <w:ilvl w:val="0"/>
          <w:numId w:val="26"/>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Zamawiający nie przewiduje rozliczeń w walucie obcej.</w:t>
      </w:r>
    </w:p>
    <w:p w14:paraId="5EE48D1D" w14:textId="3185D92F" w:rsidR="00820542" w:rsidRPr="00B741F0" w:rsidRDefault="00406781" w:rsidP="001C748D">
      <w:pPr>
        <w:ind w:left="284" w:hanging="284"/>
        <w:jc w:val="both"/>
      </w:pPr>
      <w:r w:rsidRPr="00B741F0">
        <w:t>6</w:t>
      </w:r>
      <w:r w:rsidR="00820542" w:rsidRPr="00B741F0">
        <w:t>.</w:t>
      </w:r>
      <w:r w:rsidR="002B488E" w:rsidRPr="00B741F0">
        <w:rPr>
          <w:b/>
        </w:rPr>
        <w:t xml:space="preserve"> </w:t>
      </w:r>
      <w:r w:rsidR="00820542" w:rsidRPr="00B741F0">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01067DE3" w14:textId="76E9AB13"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poinformowania zamawiającego, że wybór jego oferty będzie prowadził do powstania u zamawiającego obowiązku podatkowego;</w:t>
      </w:r>
    </w:p>
    <w:p w14:paraId="7118139A" w14:textId="3B45C874"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lastRenderedPageBreak/>
        <w:t>wskazania nazwy (rodzaju) towaru lub usługi, których dostawa lub świadczenie będą prowadziły do powstania obowiązku podatkowego;</w:t>
      </w:r>
    </w:p>
    <w:p w14:paraId="43B4E63E" w14:textId="37A14E85"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wskazania wartości towaru lub usługi objętego obowiązkiem podatkowym zamawiającego, bez kwoty podatku;</w:t>
      </w:r>
    </w:p>
    <w:p w14:paraId="0DF1C21A" w14:textId="4AFBA9CA" w:rsidR="00820542" w:rsidRPr="00B741F0" w:rsidRDefault="00820542" w:rsidP="00E11ADE">
      <w:pPr>
        <w:pStyle w:val="Akapitzlist"/>
        <w:numPr>
          <w:ilvl w:val="0"/>
          <w:numId w:val="11"/>
        </w:numPr>
        <w:spacing w:after="0" w:line="240" w:lineRule="auto"/>
        <w:ind w:left="567"/>
        <w:jc w:val="both"/>
        <w:rPr>
          <w:rFonts w:ascii="Times New Roman" w:hAnsi="Times New Roman" w:cs="Times New Roman"/>
          <w:sz w:val="24"/>
          <w:szCs w:val="24"/>
        </w:rPr>
      </w:pPr>
      <w:r w:rsidRPr="00B741F0">
        <w:rPr>
          <w:rFonts w:ascii="Times New Roman" w:hAnsi="Times New Roman" w:cs="Times New Roman"/>
          <w:sz w:val="24"/>
          <w:szCs w:val="24"/>
        </w:rPr>
        <w:t>wskazania stawki podatku od towarów i usług, która zgodnie z wiedzą wykonawcy, będzie miała zastosowanie.</w:t>
      </w:r>
    </w:p>
    <w:p w14:paraId="0EB0104D" w14:textId="2101B506" w:rsidR="00820542" w:rsidRPr="00B741F0" w:rsidRDefault="00406781" w:rsidP="002632F6">
      <w:pPr>
        <w:ind w:left="284" w:hanging="284"/>
        <w:jc w:val="both"/>
      </w:pPr>
      <w:r w:rsidRPr="00B741F0">
        <w:t>7</w:t>
      </w:r>
      <w:r w:rsidR="00820542" w:rsidRPr="00B741F0">
        <w:t>.</w:t>
      </w:r>
      <w:r w:rsidR="002B488E" w:rsidRPr="00B741F0">
        <w:t xml:space="preserve"> </w:t>
      </w:r>
      <w:r w:rsidR="00820542" w:rsidRPr="00B741F0">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C2D6C17" w14:textId="77777777" w:rsidR="004531EC" w:rsidRPr="00B741F0" w:rsidRDefault="004531EC" w:rsidP="002632F6">
      <w:pPr>
        <w:jc w:val="both"/>
        <w:rPr>
          <w:b/>
        </w:rPr>
      </w:pPr>
    </w:p>
    <w:p w14:paraId="136E1DF0" w14:textId="40ADD1FA" w:rsidR="00820542" w:rsidRPr="00B741F0" w:rsidRDefault="00820542" w:rsidP="002632F6">
      <w:pPr>
        <w:pStyle w:val="1Styl1rzymski"/>
        <w:spacing w:line="240" w:lineRule="auto"/>
        <w:ind w:left="426"/>
      </w:pPr>
      <w:r w:rsidRPr="00B741F0">
        <w:t>WYMAGANIA DOTYCZĄCE WADIUM</w:t>
      </w:r>
      <w:r w:rsidR="00B2535B" w:rsidRPr="00B741F0">
        <w:t>.</w:t>
      </w:r>
      <w:r w:rsidRPr="00B741F0">
        <w:t xml:space="preserve"> </w:t>
      </w:r>
    </w:p>
    <w:p w14:paraId="064623E3" w14:textId="5FEA3B7B" w:rsidR="00E11ADE" w:rsidRPr="00E90921" w:rsidRDefault="00820542" w:rsidP="00E11ADE">
      <w:pPr>
        <w:pStyle w:val="Akapitzlist"/>
        <w:numPr>
          <w:ilvl w:val="0"/>
          <w:numId w:val="22"/>
        </w:numPr>
        <w:spacing w:after="0" w:line="240" w:lineRule="auto"/>
        <w:ind w:left="284" w:hanging="284"/>
        <w:jc w:val="both"/>
        <w:rPr>
          <w:rFonts w:ascii="Times New Roman" w:hAnsi="Times New Roman" w:cs="Times New Roman"/>
          <w:b/>
          <w:sz w:val="24"/>
          <w:szCs w:val="24"/>
        </w:rPr>
      </w:pPr>
      <w:r w:rsidRPr="00E90921">
        <w:rPr>
          <w:rFonts w:ascii="Times New Roman" w:hAnsi="Times New Roman" w:cs="Times New Roman"/>
          <w:sz w:val="24"/>
          <w:szCs w:val="24"/>
        </w:rPr>
        <w:t>Wykonawca zobowiązany jest do zabezpieczenia swojej oferty wadium w wysokości</w:t>
      </w:r>
      <w:r w:rsidR="00780AB5" w:rsidRPr="00E90921">
        <w:rPr>
          <w:rFonts w:ascii="Times New Roman" w:hAnsi="Times New Roman" w:cs="Times New Roman"/>
          <w:sz w:val="24"/>
          <w:szCs w:val="24"/>
        </w:rPr>
        <w:t xml:space="preserve"> </w:t>
      </w:r>
      <w:r w:rsidR="00E90921" w:rsidRPr="00E90921">
        <w:rPr>
          <w:rFonts w:ascii="Times New Roman" w:hAnsi="Times New Roman" w:cs="Times New Roman"/>
          <w:b/>
          <w:sz w:val="24"/>
          <w:szCs w:val="24"/>
        </w:rPr>
        <w:t>5</w:t>
      </w:r>
      <w:r w:rsidR="00780AB5" w:rsidRPr="00E90921">
        <w:rPr>
          <w:rFonts w:ascii="Times New Roman" w:hAnsi="Times New Roman" w:cs="Times New Roman"/>
          <w:b/>
          <w:sz w:val="24"/>
          <w:szCs w:val="24"/>
        </w:rPr>
        <w:t xml:space="preserve"> 000zł. </w:t>
      </w:r>
    </w:p>
    <w:p w14:paraId="0193FD79" w14:textId="77777777" w:rsidR="00780AB5" w:rsidRPr="00E90921" w:rsidRDefault="00780AB5" w:rsidP="00780AB5">
      <w:pPr>
        <w:pStyle w:val="Akapitzlist"/>
        <w:numPr>
          <w:ilvl w:val="0"/>
          <w:numId w:val="22"/>
        </w:numPr>
        <w:spacing w:after="0" w:line="240" w:lineRule="auto"/>
        <w:ind w:left="284" w:hanging="284"/>
        <w:jc w:val="both"/>
        <w:rPr>
          <w:rFonts w:ascii="Times New Roman" w:hAnsi="Times New Roman" w:cs="Times New Roman"/>
          <w:sz w:val="24"/>
          <w:szCs w:val="24"/>
        </w:rPr>
      </w:pPr>
      <w:r w:rsidRPr="00E90921">
        <w:rPr>
          <w:rFonts w:ascii="Times New Roman" w:hAnsi="Times New Roman" w:cs="Times New Roman"/>
          <w:sz w:val="24"/>
          <w:szCs w:val="24"/>
        </w:rPr>
        <w:t>Wadium wnosi się przed upływem terminu składania ofert.</w:t>
      </w:r>
    </w:p>
    <w:p w14:paraId="256FBA8A" w14:textId="77777777" w:rsidR="00780AB5" w:rsidRPr="00E90921" w:rsidRDefault="00780AB5" w:rsidP="00780AB5">
      <w:pPr>
        <w:pStyle w:val="Akapitzlist"/>
        <w:numPr>
          <w:ilvl w:val="0"/>
          <w:numId w:val="22"/>
        </w:numPr>
        <w:spacing w:after="0" w:line="240" w:lineRule="auto"/>
        <w:ind w:left="284" w:hanging="284"/>
        <w:jc w:val="both"/>
        <w:rPr>
          <w:rFonts w:ascii="Times New Roman" w:hAnsi="Times New Roman" w:cs="Times New Roman"/>
          <w:sz w:val="24"/>
          <w:szCs w:val="24"/>
        </w:rPr>
      </w:pPr>
      <w:r w:rsidRPr="00E90921">
        <w:rPr>
          <w:rFonts w:ascii="Times New Roman" w:hAnsi="Times New Roman" w:cs="Times New Roman"/>
          <w:sz w:val="24"/>
          <w:szCs w:val="24"/>
        </w:rPr>
        <w:t>Wadium może być wnoszone w jednej lub kilku następujących formach:</w:t>
      </w:r>
    </w:p>
    <w:p w14:paraId="4A5400B9" w14:textId="77777777" w:rsidR="00780AB5" w:rsidRPr="00E90921" w:rsidRDefault="00780AB5" w:rsidP="00780AB5">
      <w:pPr>
        <w:pStyle w:val="Akapitzlist"/>
        <w:numPr>
          <w:ilvl w:val="4"/>
          <w:numId w:val="15"/>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 xml:space="preserve">pieniądzu; </w:t>
      </w:r>
    </w:p>
    <w:p w14:paraId="13AC8E37" w14:textId="77777777" w:rsidR="00780AB5" w:rsidRPr="00E90921" w:rsidRDefault="00780AB5" w:rsidP="00780AB5">
      <w:pPr>
        <w:pStyle w:val="Akapitzlist"/>
        <w:numPr>
          <w:ilvl w:val="4"/>
          <w:numId w:val="15"/>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gwarancjach bankowych;</w:t>
      </w:r>
    </w:p>
    <w:p w14:paraId="5DD89D69" w14:textId="77777777" w:rsidR="00780AB5" w:rsidRPr="00E90921" w:rsidRDefault="00780AB5" w:rsidP="00780AB5">
      <w:pPr>
        <w:pStyle w:val="Akapitzlist"/>
        <w:numPr>
          <w:ilvl w:val="4"/>
          <w:numId w:val="15"/>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gwarancjach ubezpieczeniowych;</w:t>
      </w:r>
    </w:p>
    <w:p w14:paraId="5A1B9F48" w14:textId="77777777" w:rsidR="00780AB5" w:rsidRPr="00E90921" w:rsidRDefault="00780AB5" w:rsidP="00780AB5">
      <w:pPr>
        <w:pStyle w:val="Akapitzlist"/>
        <w:numPr>
          <w:ilvl w:val="4"/>
          <w:numId w:val="15"/>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poręczeniach udzielanych przez podmioty, o których mowa w art. 6b ust. 5 pkt 2 ustawy z dnia 9 listopada 2000 r. o utworzeniu Polskiej Agencji Rozwoju Przedsiębiorczości (Dz. U. z 2020 r. poz. 299).</w:t>
      </w:r>
    </w:p>
    <w:p w14:paraId="70BA7AB3" w14:textId="3C6ACA33" w:rsidR="00780AB5" w:rsidRPr="00E90921" w:rsidRDefault="00780AB5" w:rsidP="00780AB5">
      <w:pPr>
        <w:pStyle w:val="Akapitzlist"/>
        <w:numPr>
          <w:ilvl w:val="0"/>
          <w:numId w:val="22"/>
        </w:numPr>
        <w:spacing w:after="0" w:line="240" w:lineRule="auto"/>
        <w:ind w:left="284" w:hanging="284"/>
        <w:jc w:val="both"/>
        <w:rPr>
          <w:rFonts w:ascii="Times New Roman" w:hAnsi="Times New Roman" w:cs="Times New Roman"/>
          <w:sz w:val="24"/>
          <w:szCs w:val="24"/>
        </w:rPr>
      </w:pPr>
      <w:r w:rsidRPr="00E90921">
        <w:rPr>
          <w:rFonts w:ascii="Times New Roman" w:hAnsi="Times New Roman" w:cs="Times New Roman"/>
          <w:sz w:val="24"/>
          <w:szCs w:val="24"/>
        </w:rPr>
        <w:t xml:space="preserve">Wadium w formie pieniądza należy wnieść przelewem na konto w Banku </w:t>
      </w:r>
      <w:proofErr w:type="spellStart"/>
      <w:r w:rsidRPr="00E90921">
        <w:rPr>
          <w:rFonts w:ascii="Times New Roman" w:hAnsi="Times New Roman" w:cs="Times New Roman"/>
          <w:b/>
          <w:bCs/>
          <w:sz w:val="24"/>
          <w:szCs w:val="24"/>
        </w:rPr>
        <w:t>PeKaO</w:t>
      </w:r>
      <w:proofErr w:type="spellEnd"/>
      <w:r w:rsidRPr="00E90921">
        <w:rPr>
          <w:rFonts w:ascii="Times New Roman" w:hAnsi="Times New Roman" w:cs="Times New Roman"/>
          <w:b/>
          <w:bCs/>
          <w:sz w:val="24"/>
          <w:szCs w:val="24"/>
        </w:rPr>
        <w:t xml:space="preserve"> S.A. </w:t>
      </w:r>
      <w:r w:rsidRPr="00E90921">
        <w:rPr>
          <w:rFonts w:ascii="Times New Roman" w:hAnsi="Times New Roman" w:cs="Times New Roman"/>
          <w:b/>
          <w:spacing w:val="-8"/>
          <w:sz w:val="24"/>
          <w:szCs w:val="24"/>
        </w:rPr>
        <w:t>nr </w:t>
      </w:r>
      <w:r w:rsidRPr="00E90921">
        <w:rPr>
          <w:rFonts w:ascii="Times New Roman" w:hAnsi="Times New Roman" w:cs="Times New Roman"/>
          <w:b/>
          <w:bCs/>
          <w:sz w:val="24"/>
          <w:szCs w:val="24"/>
        </w:rPr>
        <w:t>13 1240 1268 1111 0010 3860 2860</w:t>
      </w:r>
      <w:r w:rsidRPr="00E90921">
        <w:rPr>
          <w:rFonts w:ascii="Times New Roman" w:hAnsi="Times New Roman" w:cs="Times New Roman"/>
          <w:b/>
          <w:bCs/>
          <w:spacing w:val="-8"/>
          <w:sz w:val="24"/>
          <w:szCs w:val="24"/>
        </w:rPr>
        <w:t xml:space="preserve"> - podany termin wniesienia wadium jest dniem potwierdze</w:t>
      </w:r>
      <w:r w:rsidRPr="00E90921">
        <w:rPr>
          <w:rFonts w:ascii="Times New Roman" w:hAnsi="Times New Roman" w:cs="Times New Roman"/>
          <w:b/>
          <w:bCs/>
          <w:spacing w:val="-8"/>
          <w:sz w:val="24"/>
          <w:szCs w:val="24"/>
        </w:rPr>
        <w:softHyphen/>
        <w:t>nia przez bank wpływu kwoty wadium na konto GZD</w:t>
      </w:r>
      <w:r w:rsidRPr="00E90921">
        <w:rPr>
          <w:rFonts w:ascii="Times New Roman" w:hAnsi="Times New Roman" w:cs="Times New Roman"/>
          <w:sz w:val="24"/>
          <w:szCs w:val="24"/>
        </w:rPr>
        <w:t xml:space="preserve"> z dopiskiem "Wadium – nr lub nazwa postępowania".</w:t>
      </w:r>
    </w:p>
    <w:p w14:paraId="3D02144C" w14:textId="77777777" w:rsidR="00780AB5" w:rsidRPr="00E90921" w:rsidRDefault="00780AB5" w:rsidP="00780AB5">
      <w:pPr>
        <w:ind w:left="284" w:hanging="284"/>
        <w:jc w:val="both"/>
      </w:pPr>
      <w:r w:rsidRPr="00E90921">
        <w:t>UWAGA: Za termin wniesienia wadium w formie pieniężnej zostanie przyjęty termin uznania rachunku Zamawiającego.</w:t>
      </w:r>
    </w:p>
    <w:p w14:paraId="13D17769" w14:textId="77777777" w:rsidR="00780AB5" w:rsidRPr="00E90921" w:rsidRDefault="00780AB5" w:rsidP="00780AB5">
      <w:pPr>
        <w:pStyle w:val="Akapitzlist"/>
        <w:numPr>
          <w:ilvl w:val="0"/>
          <w:numId w:val="22"/>
        </w:numPr>
        <w:spacing w:after="0" w:line="240" w:lineRule="auto"/>
        <w:ind w:left="284" w:hanging="284"/>
        <w:jc w:val="both"/>
        <w:rPr>
          <w:rFonts w:ascii="Times New Roman" w:hAnsi="Times New Roman" w:cs="Times New Roman"/>
          <w:sz w:val="24"/>
          <w:szCs w:val="24"/>
        </w:rPr>
      </w:pPr>
      <w:r w:rsidRPr="00E90921">
        <w:rPr>
          <w:rFonts w:ascii="Times New Roman" w:hAnsi="Times New Roman" w:cs="Times New Roman"/>
          <w:sz w:val="24"/>
          <w:szCs w:val="24"/>
        </w:rPr>
        <w:t>Wadium wnoszone w formie poręczeń lub gwarancji musi być złożone jako oryginał gwarancji lub poręczenia w postaci elektronicznej i spełniać co najmniej poniższe wymagania:</w:t>
      </w:r>
    </w:p>
    <w:p w14:paraId="65DEBBC7" w14:textId="77777777"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 xml:space="preserve">musi obejmować odpowiedzialność za wszystkie przypadki powodujące utratę wadium przez Wykonawcę określone w ustawie </w:t>
      </w:r>
      <w:proofErr w:type="spellStart"/>
      <w:r w:rsidRPr="00E90921">
        <w:rPr>
          <w:rFonts w:ascii="Times New Roman" w:hAnsi="Times New Roman" w:cs="Times New Roman"/>
          <w:sz w:val="24"/>
          <w:szCs w:val="24"/>
        </w:rPr>
        <w:t>p.z.p</w:t>
      </w:r>
      <w:proofErr w:type="spellEnd"/>
      <w:r w:rsidRPr="00E90921">
        <w:rPr>
          <w:rFonts w:ascii="Times New Roman" w:hAnsi="Times New Roman" w:cs="Times New Roman"/>
          <w:sz w:val="24"/>
          <w:szCs w:val="24"/>
        </w:rPr>
        <w:t>.;</w:t>
      </w:r>
    </w:p>
    <w:p w14:paraId="2CD6A9D2" w14:textId="77777777"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z jej treści powinno jednoznacznej wynikać zobowiązanie gwaranta do zapłaty całej kwoty wadium;</w:t>
      </w:r>
    </w:p>
    <w:p w14:paraId="423D9FAD" w14:textId="77777777"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powinno być nieodwołalne i bezwarunkowe oraz płatne na pierwsze żądanie;</w:t>
      </w:r>
    </w:p>
    <w:p w14:paraId="51238723" w14:textId="77777777" w:rsidR="00780AB5" w:rsidRPr="00E90921" w:rsidRDefault="00780AB5" w:rsidP="00780AB5">
      <w:pPr>
        <w:pStyle w:val="Akapitzlist"/>
        <w:numPr>
          <w:ilvl w:val="4"/>
          <w:numId w:val="14"/>
        </w:numPr>
        <w:spacing w:line="240" w:lineRule="auto"/>
        <w:ind w:left="567"/>
        <w:jc w:val="both"/>
        <w:rPr>
          <w:rFonts w:ascii="Times New Roman" w:hAnsi="Times New Roman" w:cs="Times New Roman"/>
          <w:b/>
          <w:sz w:val="24"/>
          <w:szCs w:val="24"/>
          <w:u w:val="single"/>
        </w:rPr>
      </w:pPr>
      <w:r w:rsidRPr="00E90921">
        <w:rPr>
          <w:rFonts w:ascii="Times New Roman" w:hAnsi="Times New Roman" w:cs="Times New Roman"/>
          <w:sz w:val="24"/>
          <w:szCs w:val="24"/>
        </w:rPr>
        <w:t>termin obowiązywania poręczenia lub gwarancji nie może być krótszy niż termin związania ofertą (z zastrzeżeniem, iż pierwszym dniem związania ofertą jest dzień składania ofert)</w:t>
      </w:r>
      <w:r w:rsidRPr="00E90921">
        <w:rPr>
          <w:rFonts w:ascii="Times New Roman" w:hAnsi="Times New Roman" w:cs="Times New Roman"/>
          <w:sz w:val="24"/>
          <w:szCs w:val="24"/>
          <w:u w:val="single"/>
        </w:rPr>
        <w:t>;</w:t>
      </w:r>
    </w:p>
    <w:p w14:paraId="5B043B01" w14:textId="77777777"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w treści poręczenia lub gwarancji powinna znaleźć się nazwa oraz numer przedmiotowego postępowania;</w:t>
      </w:r>
    </w:p>
    <w:p w14:paraId="4C5887C7" w14:textId="3D394678"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 xml:space="preserve">beneficjentem poręczenia lub gwarancji jest: </w:t>
      </w:r>
      <w:r w:rsidRPr="00E90921">
        <w:rPr>
          <w:rFonts w:ascii="Times New Roman" w:hAnsi="Times New Roman" w:cs="Times New Roman"/>
          <w:b/>
          <w:sz w:val="24"/>
          <w:szCs w:val="24"/>
        </w:rPr>
        <w:t>Gmina Miasto Gdańsk / Gdański Zarząd Dróg</w:t>
      </w:r>
      <w:r w:rsidRPr="00E90921">
        <w:rPr>
          <w:rFonts w:ascii="Times New Roman" w:hAnsi="Times New Roman" w:cs="Times New Roman"/>
          <w:sz w:val="24"/>
          <w:szCs w:val="24"/>
        </w:rPr>
        <w:t xml:space="preserve"> </w:t>
      </w:r>
    </w:p>
    <w:p w14:paraId="5DE78E07" w14:textId="473C085C" w:rsidR="00780AB5" w:rsidRPr="00E90921" w:rsidRDefault="00780AB5" w:rsidP="00780AB5">
      <w:pPr>
        <w:pStyle w:val="Akapitzlist"/>
        <w:numPr>
          <w:ilvl w:val="4"/>
          <w:numId w:val="14"/>
        </w:numPr>
        <w:spacing w:after="0" w:line="240" w:lineRule="auto"/>
        <w:ind w:left="567"/>
        <w:jc w:val="both"/>
        <w:rPr>
          <w:rFonts w:ascii="Times New Roman" w:hAnsi="Times New Roman" w:cs="Times New Roman"/>
          <w:sz w:val="24"/>
          <w:szCs w:val="24"/>
        </w:rPr>
      </w:pPr>
      <w:r w:rsidRPr="00E90921">
        <w:rPr>
          <w:rFonts w:ascii="Times New Roman" w:hAnsi="Times New Roman" w:cs="Times New Roman"/>
          <w:sz w:val="24"/>
          <w:szCs w:val="24"/>
        </w:rPr>
        <w:t xml:space="preserve">w przypadku Wykonawców wspólnie ubiegających się o udzielenie zamówienia (art. 58 </w:t>
      </w:r>
      <w:proofErr w:type="spellStart"/>
      <w:r w:rsidRPr="00E90921">
        <w:rPr>
          <w:rFonts w:ascii="Times New Roman" w:hAnsi="Times New Roman" w:cs="Times New Roman"/>
          <w:sz w:val="24"/>
          <w:szCs w:val="24"/>
        </w:rPr>
        <w:t>p.z.p</w:t>
      </w:r>
      <w:proofErr w:type="spellEnd"/>
      <w:r w:rsidRPr="00E90921">
        <w:rPr>
          <w:rFonts w:ascii="Times New Roman" w:hAnsi="Times New Roman" w:cs="Times New Roman"/>
          <w:sz w:val="24"/>
          <w:szCs w:val="24"/>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44F1D52" w14:textId="77777777" w:rsidR="004531EC" w:rsidRPr="000077EE" w:rsidRDefault="004531EC" w:rsidP="002632F6">
      <w:pPr>
        <w:jc w:val="both"/>
        <w:rPr>
          <w:b/>
          <w:color w:val="FF0000"/>
        </w:rPr>
      </w:pPr>
    </w:p>
    <w:p w14:paraId="4430B15C" w14:textId="4FAFE54D" w:rsidR="00820542" w:rsidRPr="00B741F0" w:rsidRDefault="00820542" w:rsidP="00E11ADE">
      <w:pPr>
        <w:pStyle w:val="1Styl1rzymski"/>
        <w:spacing w:line="240" w:lineRule="auto"/>
        <w:ind w:left="284"/>
      </w:pPr>
      <w:r w:rsidRPr="00B741F0">
        <w:t>TERMIN ZWIĄZANIA OFERTĄ</w:t>
      </w:r>
      <w:r w:rsidR="00B2535B" w:rsidRPr="00B741F0">
        <w:t>.</w:t>
      </w:r>
    </w:p>
    <w:p w14:paraId="1B10F462" w14:textId="2D847578" w:rsidR="003A0ECC" w:rsidRPr="00B741F0" w:rsidRDefault="00820542" w:rsidP="00E11ADE">
      <w:pPr>
        <w:pStyle w:val="Akapitzlist"/>
        <w:numPr>
          <w:ilvl w:val="0"/>
          <w:numId w:val="12"/>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Wykonawca będzie związany ofertą przez okres </w:t>
      </w:r>
      <w:r w:rsidR="00E11ADE" w:rsidRPr="00E11ADE">
        <w:rPr>
          <w:rFonts w:ascii="Times New Roman" w:hAnsi="Times New Roman" w:cs="Times New Roman"/>
          <w:b/>
          <w:sz w:val="24"/>
          <w:szCs w:val="24"/>
        </w:rPr>
        <w:t>3</w:t>
      </w:r>
      <w:r w:rsidRPr="00E11ADE">
        <w:rPr>
          <w:rFonts w:ascii="Times New Roman" w:hAnsi="Times New Roman" w:cs="Times New Roman"/>
          <w:b/>
          <w:sz w:val="24"/>
          <w:szCs w:val="24"/>
        </w:rPr>
        <w:t>0 dni</w:t>
      </w:r>
      <w:r w:rsidRPr="00B741F0">
        <w:rPr>
          <w:rFonts w:ascii="Times New Roman" w:hAnsi="Times New Roman" w:cs="Times New Roman"/>
          <w:sz w:val="24"/>
          <w:szCs w:val="24"/>
        </w:rPr>
        <w:t xml:space="preserve"> , tj. do dnia </w:t>
      </w:r>
      <w:r w:rsidR="00C626EF" w:rsidRPr="00C626EF">
        <w:rPr>
          <w:rFonts w:ascii="Times New Roman" w:hAnsi="Times New Roman" w:cs="Times New Roman"/>
          <w:b/>
          <w:color w:val="FF0000"/>
          <w:sz w:val="24"/>
          <w:szCs w:val="24"/>
        </w:rPr>
        <w:t>12</w:t>
      </w:r>
      <w:r w:rsidR="00FE037F" w:rsidRPr="00C626EF">
        <w:rPr>
          <w:rFonts w:ascii="Times New Roman" w:hAnsi="Times New Roman" w:cs="Times New Roman"/>
          <w:b/>
          <w:color w:val="FF0000"/>
          <w:sz w:val="24"/>
          <w:szCs w:val="24"/>
        </w:rPr>
        <w:t>.</w:t>
      </w:r>
      <w:r w:rsidR="00084987" w:rsidRPr="00C626EF">
        <w:rPr>
          <w:rFonts w:ascii="Times New Roman" w:hAnsi="Times New Roman" w:cs="Times New Roman"/>
          <w:b/>
          <w:color w:val="FF0000"/>
          <w:sz w:val="24"/>
          <w:szCs w:val="24"/>
        </w:rPr>
        <w:t>0</w:t>
      </w:r>
      <w:r w:rsidR="000077EE" w:rsidRPr="00C626EF">
        <w:rPr>
          <w:rFonts w:ascii="Times New Roman" w:hAnsi="Times New Roman" w:cs="Times New Roman"/>
          <w:b/>
          <w:color w:val="FF0000"/>
          <w:sz w:val="24"/>
          <w:szCs w:val="24"/>
        </w:rPr>
        <w:t>6</w:t>
      </w:r>
      <w:r w:rsidR="00FE037F" w:rsidRPr="00C626EF">
        <w:rPr>
          <w:rFonts w:ascii="Times New Roman" w:hAnsi="Times New Roman" w:cs="Times New Roman"/>
          <w:b/>
          <w:color w:val="FF0000"/>
          <w:sz w:val="24"/>
          <w:szCs w:val="24"/>
        </w:rPr>
        <w:t>.</w:t>
      </w:r>
      <w:r w:rsidR="00FD309A" w:rsidRPr="00C626EF">
        <w:rPr>
          <w:rFonts w:ascii="Times New Roman" w:hAnsi="Times New Roman" w:cs="Times New Roman"/>
          <w:b/>
          <w:color w:val="FF0000"/>
          <w:sz w:val="24"/>
          <w:szCs w:val="24"/>
        </w:rPr>
        <w:t>202</w:t>
      </w:r>
      <w:r w:rsidR="00E11ADE" w:rsidRPr="00C626EF">
        <w:rPr>
          <w:rFonts w:ascii="Times New Roman" w:hAnsi="Times New Roman" w:cs="Times New Roman"/>
          <w:b/>
          <w:color w:val="FF0000"/>
          <w:sz w:val="24"/>
          <w:szCs w:val="24"/>
        </w:rPr>
        <w:t>6</w:t>
      </w:r>
      <w:r w:rsidRPr="00C626EF">
        <w:rPr>
          <w:rFonts w:ascii="Times New Roman" w:hAnsi="Times New Roman" w:cs="Times New Roman"/>
          <w:b/>
          <w:color w:val="FF0000"/>
          <w:sz w:val="24"/>
          <w:szCs w:val="24"/>
        </w:rPr>
        <w:t>r.</w:t>
      </w:r>
      <w:r w:rsidRPr="00C626EF">
        <w:rPr>
          <w:rFonts w:ascii="Times New Roman" w:hAnsi="Times New Roman" w:cs="Times New Roman"/>
          <w:color w:val="FF0000"/>
          <w:sz w:val="24"/>
          <w:szCs w:val="24"/>
        </w:rPr>
        <w:t xml:space="preserve"> </w:t>
      </w:r>
      <w:bookmarkStart w:id="3" w:name="_GoBack"/>
      <w:bookmarkEnd w:id="3"/>
    </w:p>
    <w:p w14:paraId="747C24E5" w14:textId="11CA79AA" w:rsidR="00820542" w:rsidRPr="00B741F0" w:rsidRDefault="00820542" w:rsidP="00E11ADE">
      <w:pPr>
        <w:pStyle w:val="Akapitzlist"/>
        <w:numPr>
          <w:ilvl w:val="0"/>
          <w:numId w:val="12"/>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Przedłużenie terminu związania ofertą wymaga złożenia przez wykonawcę pisemnego oświadczenia o wyrażeniu zgody na przedłużenie terminu związania ofertą.</w:t>
      </w:r>
    </w:p>
    <w:p w14:paraId="011C3832" w14:textId="77777777" w:rsidR="00AC007B" w:rsidRPr="00B741F0" w:rsidRDefault="00AC007B" w:rsidP="002632F6">
      <w:pPr>
        <w:jc w:val="both"/>
        <w:rPr>
          <w:b/>
        </w:rPr>
      </w:pPr>
    </w:p>
    <w:p w14:paraId="59A06877" w14:textId="0B94804E" w:rsidR="00820542" w:rsidRPr="00B741F0" w:rsidRDefault="00820542" w:rsidP="00E11ADE">
      <w:pPr>
        <w:pStyle w:val="1Styl1rzymski"/>
        <w:spacing w:line="240" w:lineRule="auto"/>
        <w:ind w:left="284"/>
      </w:pPr>
      <w:r w:rsidRPr="00B741F0">
        <w:t>SPOSÓB I TERMIN SKŁADANIA I OTWARCIA OFERT</w:t>
      </w:r>
      <w:r w:rsidR="00B2535B" w:rsidRPr="00B741F0">
        <w:t>.</w:t>
      </w:r>
    </w:p>
    <w:p w14:paraId="1989DF92" w14:textId="4D047DC9" w:rsidR="00AB3FE2" w:rsidRPr="00B741F0" w:rsidRDefault="00AB3FE2" w:rsidP="00CE7262">
      <w:pPr>
        <w:numPr>
          <w:ilvl w:val="0"/>
          <w:numId w:val="27"/>
        </w:numPr>
        <w:ind w:left="284" w:hanging="284"/>
        <w:jc w:val="both"/>
        <w:rPr>
          <w:rFonts w:eastAsiaTheme="minorHAnsi"/>
        </w:rPr>
      </w:pPr>
      <w:r w:rsidRPr="00B741F0">
        <w:rPr>
          <w:rFonts w:eastAsiaTheme="minorHAnsi"/>
        </w:rPr>
        <w:t xml:space="preserve">Ofertę należy złożyć </w:t>
      </w:r>
      <w:r w:rsidRPr="00B741F0">
        <w:rPr>
          <w:rFonts w:eastAsiaTheme="minorHAnsi"/>
          <w:b/>
        </w:rPr>
        <w:t>poprzez Platformę e-Zamówienia</w:t>
      </w:r>
      <w:r w:rsidRPr="00B741F0">
        <w:rPr>
          <w:rFonts w:eastAsiaTheme="minorHAnsi"/>
        </w:rPr>
        <w:t xml:space="preserve"> do dnia</w:t>
      </w:r>
      <w:r w:rsidR="0097055F" w:rsidRPr="00B741F0">
        <w:rPr>
          <w:rFonts w:eastAsiaTheme="minorHAnsi"/>
        </w:rPr>
        <w:t xml:space="preserve"> </w:t>
      </w:r>
      <w:r w:rsidR="00C626EF" w:rsidRPr="00C626EF">
        <w:rPr>
          <w:rFonts w:eastAsiaTheme="minorHAnsi"/>
          <w:b/>
          <w:color w:val="FF0000"/>
        </w:rPr>
        <w:t>14</w:t>
      </w:r>
      <w:r w:rsidR="00E11ADE" w:rsidRPr="00C626EF">
        <w:rPr>
          <w:rFonts w:eastAsiaTheme="minorHAnsi"/>
          <w:b/>
          <w:color w:val="FF0000"/>
          <w:lang w:eastAsia="en-US"/>
        </w:rPr>
        <w:t>.0</w:t>
      </w:r>
      <w:r w:rsidR="000077EE" w:rsidRPr="00C626EF">
        <w:rPr>
          <w:rFonts w:eastAsiaTheme="minorHAnsi"/>
          <w:b/>
          <w:color w:val="FF0000"/>
          <w:lang w:eastAsia="en-US"/>
        </w:rPr>
        <w:t>5</w:t>
      </w:r>
      <w:r w:rsidR="00104CE9" w:rsidRPr="00C626EF">
        <w:rPr>
          <w:rFonts w:eastAsiaTheme="minorHAnsi"/>
          <w:b/>
          <w:color w:val="FF0000"/>
          <w:lang w:eastAsia="en-US"/>
        </w:rPr>
        <w:t>.</w:t>
      </w:r>
      <w:r w:rsidRPr="00C626EF">
        <w:rPr>
          <w:rFonts w:eastAsiaTheme="minorHAnsi"/>
          <w:b/>
          <w:bCs/>
          <w:color w:val="FF0000"/>
          <w:lang w:eastAsia="en-US"/>
        </w:rPr>
        <w:t>202</w:t>
      </w:r>
      <w:r w:rsidR="00E11ADE" w:rsidRPr="00C626EF">
        <w:rPr>
          <w:rFonts w:eastAsiaTheme="minorHAnsi"/>
          <w:b/>
          <w:bCs/>
          <w:color w:val="FF0000"/>
          <w:lang w:eastAsia="en-US"/>
        </w:rPr>
        <w:t>6</w:t>
      </w:r>
      <w:r w:rsidRPr="00C626EF">
        <w:rPr>
          <w:rFonts w:eastAsiaTheme="minorHAnsi"/>
          <w:b/>
          <w:bCs/>
          <w:color w:val="FF0000"/>
          <w:lang w:eastAsia="en-US"/>
        </w:rPr>
        <w:t>r</w:t>
      </w:r>
      <w:r w:rsidRPr="00B741F0">
        <w:rPr>
          <w:rFonts w:eastAsiaTheme="minorHAnsi"/>
          <w:bCs/>
          <w:color w:val="FF0000"/>
          <w:lang w:eastAsia="en-US"/>
        </w:rPr>
        <w:t>.</w:t>
      </w:r>
      <w:r w:rsidRPr="00B741F0">
        <w:rPr>
          <w:rFonts w:eastAsiaTheme="minorHAnsi"/>
          <w:color w:val="FF0000"/>
        </w:rPr>
        <w:t xml:space="preserve"> </w:t>
      </w:r>
      <w:r w:rsidRPr="00B741F0">
        <w:rPr>
          <w:rFonts w:eastAsiaTheme="minorHAnsi"/>
        </w:rPr>
        <w:t xml:space="preserve">do godziny </w:t>
      </w:r>
      <w:r w:rsidRPr="00B741F0">
        <w:rPr>
          <w:rFonts w:eastAsiaTheme="minorHAnsi"/>
          <w:b/>
        </w:rPr>
        <w:t>10:00.</w:t>
      </w:r>
    </w:p>
    <w:p w14:paraId="5952AEAB"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lastRenderedPageBreak/>
        <w:t xml:space="preserve">Zamawiający nie posługuje się interaktywnym formularzem oferty przewidzianym przez Platformę e-Zamówienia. </w:t>
      </w:r>
    </w:p>
    <w:p w14:paraId="5403ACAA"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Ofertę należy złożyć na Formularzu Ofertowym stanowiącym załącznik nr 1 do SWZ.</w:t>
      </w:r>
    </w:p>
    <w:p w14:paraId="2C03C7BB"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741F0">
        <w:rPr>
          <w:rFonts w:eastAsiaTheme="minorHAnsi"/>
        </w:rPr>
        <w:t>drag&amp;drop</w:t>
      </w:r>
      <w:proofErr w:type="spellEnd"/>
      <w:r w:rsidRPr="00B741F0">
        <w:rPr>
          <w:rFonts w:eastAsiaTheme="minorHAnsi"/>
        </w:rPr>
        <w:t xml:space="preserve"> („przeciągnij” i „upuść”) służące do dodawania plików. W polu „Wypełniony formularz oferty” wykonawca dodaje Formularz Ofertowy Zamawiającego (stanowiący załącznik nr 1 do SWZ). W polu „Załączniki i inne dokumenty przedstawiane w ofercie przez Wykonawcę” wykonawca dodaje pozostałe dokumenty składane wraz z ofertą. Pliki muszą być opatrzone podpisem elektronicznym.</w:t>
      </w:r>
    </w:p>
    <w:p w14:paraId="28121FD6"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5A5C127B"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O terminie złożenia oferty decyduje czas pełnego przeprocesowania transakcji na Platformie.</w:t>
      </w:r>
    </w:p>
    <w:p w14:paraId="193DEC4D" w14:textId="64AB7AA3" w:rsidR="00AB3FE2" w:rsidRPr="00B741F0" w:rsidRDefault="00AB3FE2" w:rsidP="00CE7262">
      <w:pPr>
        <w:numPr>
          <w:ilvl w:val="0"/>
          <w:numId w:val="27"/>
        </w:numPr>
        <w:ind w:left="284" w:hanging="284"/>
        <w:jc w:val="both"/>
        <w:rPr>
          <w:rFonts w:eastAsiaTheme="minorHAnsi"/>
        </w:rPr>
      </w:pPr>
      <w:r w:rsidRPr="00B741F0">
        <w:rPr>
          <w:rFonts w:eastAsiaTheme="minorHAnsi"/>
        </w:rPr>
        <w:t xml:space="preserve">Otwarcie ofert planowane jest w dniu </w:t>
      </w:r>
      <w:r w:rsidR="00C626EF" w:rsidRPr="00C626EF">
        <w:rPr>
          <w:rFonts w:eastAsiaTheme="minorHAnsi"/>
          <w:b/>
          <w:color w:val="FF0000"/>
        </w:rPr>
        <w:t>14</w:t>
      </w:r>
      <w:r w:rsidR="00E11ADE" w:rsidRPr="00C626EF">
        <w:rPr>
          <w:rFonts w:eastAsiaTheme="minorHAnsi"/>
          <w:b/>
          <w:color w:val="FF0000"/>
          <w:lang w:eastAsia="en-US"/>
        </w:rPr>
        <w:t>.0</w:t>
      </w:r>
      <w:r w:rsidR="000077EE" w:rsidRPr="00C626EF">
        <w:rPr>
          <w:rFonts w:eastAsiaTheme="minorHAnsi"/>
          <w:b/>
          <w:color w:val="FF0000"/>
          <w:lang w:eastAsia="en-US"/>
        </w:rPr>
        <w:t>5</w:t>
      </w:r>
      <w:r w:rsidR="00E11ADE" w:rsidRPr="00662BF0">
        <w:rPr>
          <w:rFonts w:eastAsiaTheme="minorHAnsi"/>
          <w:b/>
          <w:color w:val="FF0000"/>
          <w:lang w:eastAsia="en-US"/>
        </w:rPr>
        <w:t>.2026r</w:t>
      </w:r>
      <w:r w:rsidR="00E11ADE" w:rsidRPr="00E11ADE">
        <w:rPr>
          <w:rFonts w:eastAsiaTheme="minorHAnsi"/>
          <w:b/>
          <w:color w:val="FF0000"/>
          <w:lang w:eastAsia="en-US"/>
        </w:rPr>
        <w:t>.</w:t>
      </w:r>
      <w:r w:rsidR="00104CE9" w:rsidRPr="00B741F0">
        <w:rPr>
          <w:rFonts w:eastAsiaTheme="minorHAnsi"/>
        </w:rPr>
        <w:t xml:space="preserve"> </w:t>
      </w:r>
      <w:r w:rsidRPr="00B741F0">
        <w:rPr>
          <w:rFonts w:eastAsiaTheme="minorHAnsi"/>
        </w:rPr>
        <w:t xml:space="preserve">o godzinie </w:t>
      </w:r>
      <w:r w:rsidRPr="00B741F0">
        <w:rPr>
          <w:rFonts w:eastAsiaTheme="minorHAnsi"/>
          <w:b/>
        </w:rPr>
        <w:t>10:30.</w:t>
      </w:r>
      <w:r w:rsidRPr="00B741F0">
        <w:rPr>
          <w:rFonts w:eastAsiaTheme="minorHAnsi"/>
        </w:rPr>
        <w:t xml:space="preserve"> </w:t>
      </w:r>
    </w:p>
    <w:p w14:paraId="779F03DC"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 xml:space="preserve">Najpóźniej przed otwarciem ofert, udostępnia się na platformie informację o kwocie, jaką zamierza się przeznaczyć na sfinansowanie zamówienia. </w:t>
      </w:r>
    </w:p>
    <w:p w14:paraId="2A641079" w14:textId="77777777" w:rsidR="00AB3FE2" w:rsidRPr="00B741F0" w:rsidRDefault="00AB3FE2" w:rsidP="00CE7262">
      <w:pPr>
        <w:numPr>
          <w:ilvl w:val="0"/>
          <w:numId w:val="27"/>
        </w:numPr>
        <w:ind w:left="284" w:hanging="284"/>
        <w:jc w:val="both"/>
        <w:rPr>
          <w:rFonts w:eastAsiaTheme="minorHAnsi"/>
        </w:rPr>
      </w:pPr>
      <w:r w:rsidRPr="00B741F0">
        <w:rPr>
          <w:rFonts w:eastAsiaTheme="minorHAnsi"/>
        </w:rPr>
        <w:t xml:space="preserve">Niezwłocznie po otwarciu ofert, udostępnia się na stronie internetowej prowadzonego postępowania informacje o: </w:t>
      </w:r>
    </w:p>
    <w:p w14:paraId="5BD8CE0B" w14:textId="77777777" w:rsidR="00AB3FE2" w:rsidRPr="00B741F0" w:rsidRDefault="00AB3FE2" w:rsidP="00CE7262">
      <w:pPr>
        <w:numPr>
          <w:ilvl w:val="0"/>
          <w:numId w:val="28"/>
        </w:numPr>
        <w:ind w:left="567" w:hanging="283"/>
        <w:contextualSpacing/>
        <w:jc w:val="both"/>
        <w:rPr>
          <w:rFonts w:eastAsiaTheme="minorHAnsi"/>
        </w:rPr>
      </w:pPr>
      <w:r w:rsidRPr="00B741F0">
        <w:rPr>
          <w:rFonts w:eastAsiaTheme="minorHAnsi"/>
        </w:rPr>
        <w:t xml:space="preserve">nazwach albo imionach i nazwiskach oraz siedzibach lub miejscach prowadzonej działalności gospodarczej albo miejscach zamieszkania wykonawców, których oferty zostały otwarte; </w:t>
      </w:r>
    </w:p>
    <w:p w14:paraId="27655EE7" w14:textId="77777777" w:rsidR="00AB3FE2" w:rsidRPr="00B741F0" w:rsidRDefault="00AB3FE2" w:rsidP="00CE7262">
      <w:pPr>
        <w:numPr>
          <w:ilvl w:val="0"/>
          <w:numId w:val="28"/>
        </w:numPr>
        <w:ind w:left="567" w:hanging="283"/>
        <w:contextualSpacing/>
        <w:jc w:val="both"/>
        <w:rPr>
          <w:rFonts w:eastAsiaTheme="minorHAnsi"/>
        </w:rPr>
      </w:pPr>
      <w:r w:rsidRPr="00B741F0">
        <w:rPr>
          <w:rFonts w:eastAsiaTheme="minorHAnsi"/>
        </w:rPr>
        <w:t>cenach lub kosztach zawartych w ofertach,</w:t>
      </w:r>
    </w:p>
    <w:p w14:paraId="76F694C3" w14:textId="77777777" w:rsidR="00AB3FE2" w:rsidRPr="00B741F0" w:rsidRDefault="00AB3FE2" w:rsidP="00CE7262">
      <w:pPr>
        <w:numPr>
          <w:ilvl w:val="0"/>
          <w:numId w:val="28"/>
        </w:numPr>
        <w:ind w:left="567" w:hanging="283"/>
        <w:contextualSpacing/>
        <w:jc w:val="both"/>
        <w:rPr>
          <w:rFonts w:eastAsiaTheme="minorHAnsi"/>
        </w:rPr>
      </w:pPr>
      <w:r w:rsidRPr="00B741F0">
        <w:rPr>
          <w:rFonts w:eastAsiaTheme="minorHAnsi"/>
        </w:rPr>
        <w:t>innych istotnych elementach oferty podlegających ocenie (jeżeli dotyczy).</w:t>
      </w:r>
    </w:p>
    <w:p w14:paraId="0A24A8CF" w14:textId="77777777" w:rsidR="004531EC" w:rsidRPr="00B741F0" w:rsidRDefault="004531EC" w:rsidP="002632F6">
      <w:pPr>
        <w:jc w:val="both"/>
      </w:pPr>
    </w:p>
    <w:p w14:paraId="76635710" w14:textId="1FE7585D" w:rsidR="009A2B5E" w:rsidRPr="00B741F0" w:rsidRDefault="00B2535B" w:rsidP="00E11ADE">
      <w:pPr>
        <w:pStyle w:val="1Styl1rzymski"/>
        <w:spacing w:line="240" w:lineRule="auto"/>
        <w:ind w:left="284"/>
        <w:rPr>
          <w:b w:val="0"/>
          <w:caps/>
        </w:rPr>
      </w:pPr>
      <w:r w:rsidRPr="00B741F0">
        <w:rPr>
          <w:rStyle w:val="1Styl1rzymskiZnak"/>
          <w:b/>
        </w:rPr>
        <w:t>KRYTERIA I SPOSÓB OCENY OFERT.</w:t>
      </w:r>
    </w:p>
    <w:p w14:paraId="5C0FF83F" w14:textId="078F45BA" w:rsidR="009A2B5E" w:rsidRPr="00A3721D" w:rsidRDefault="009A2B5E" w:rsidP="00CE7262">
      <w:pPr>
        <w:pStyle w:val="Akapitzlist"/>
        <w:numPr>
          <w:ilvl w:val="3"/>
          <w:numId w:val="27"/>
        </w:numPr>
        <w:ind w:left="284" w:hanging="284"/>
        <w:jc w:val="both"/>
        <w:rPr>
          <w:rFonts w:ascii="Times New Roman" w:hAnsi="Times New Roman" w:cs="Times New Roman"/>
          <w:b/>
        </w:rPr>
      </w:pPr>
      <w:r w:rsidRPr="00A3721D">
        <w:rPr>
          <w:rFonts w:ascii="Times New Roman" w:hAnsi="Times New Roman" w:cs="Times New Roman"/>
          <w:b/>
        </w:rPr>
        <w:t>Przy ocenie ofert złożonych Zamawiający będzie się kierował następującym kryterium</w:t>
      </w:r>
      <w:r w:rsidR="00D37406" w:rsidRPr="00A3721D">
        <w:rPr>
          <w:rFonts w:ascii="Times New Roman" w:hAnsi="Times New Roman" w:cs="Times New Roman"/>
          <w:b/>
        </w:rPr>
        <w:t xml:space="preserve"> – </w:t>
      </w:r>
    </w:p>
    <w:tbl>
      <w:tblPr>
        <w:tblW w:w="9599"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40"/>
        <w:gridCol w:w="1559"/>
      </w:tblGrid>
      <w:tr w:rsidR="00780AB5" w:rsidRPr="007064C3" w14:paraId="04BDB03D" w14:textId="77777777" w:rsidTr="00EA0997">
        <w:trPr>
          <w:trHeight w:val="463"/>
        </w:trPr>
        <w:tc>
          <w:tcPr>
            <w:tcW w:w="8040" w:type="dxa"/>
            <w:tcBorders>
              <w:top w:val="single" w:sz="4" w:space="0" w:color="auto"/>
              <w:bottom w:val="single" w:sz="6" w:space="0" w:color="auto"/>
            </w:tcBorders>
            <w:vAlign w:val="center"/>
          </w:tcPr>
          <w:p w14:paraId="33A2B663" w14:textId="77777777" w:rsidR="00780AB5" w:rsidRPr="007064C3" w:rsidRDefault="00780AB5" w:rsidP="00EA0997">
            <w:pPr>
              <w:ind w:left="720" w:hanging="720"/>
              <w:jc w:val="both"/>
              <w:rPr>
                <w:b/>
              </w:rPr>
            </w:pPr>
            <w:bookmarkStart w:id="4" w:name="_Hlk65232140"/>
            <w:r w:rsidRPr="007064C3">
              <w:rPr>
                <w:b/>
              </w:rPr>
              <w:t xml:space="preserve">1. </w:t>
            </w:r>
            <w:bookmarkStart w:id="5" w:name="_Hlk65230603"/>
            <w:r w:rsidRPr="007064C3">
              <w:rPr>
                <w:b/>
              </w:rPr>
              <w:t xml:space="preserve">Cena ofertowa brutto przedmiotu zamówienia </w:t>
            </w:r>
            <w:bookmarkEnd w:id="5"/>
            <w:r w:rsidRPr="007064C3">
              <w:rPr>
                <w:b/>
              </w:rPr>
              <w:t>– C(1)</w:t>
            </w:r>
          </w:p>
        </w:tc>
        <w:tc>
          <w:tcPr>
            <w:tcW w:w="1559" w:type="dxa"/>
            <w:tcBorders>
              <w:top w:val="single" w:sz="4" w:space="0" w:color="auto"/>
              <w:bottom w:val="single" w:sz="6" w:space="0" w:color="auto"/>
            </w:tcBorders>
            <w:shd w:val="clear" w:color="auto" w:fill="EAF1DD"/>
            <w:vAlign w:val="center"/>
          </w:tcPr>
          <w:p w14:paraId="043BC9E9" w14:textId="77777777" w:rsidR="00780AB5" w:rsidRPr="007064C3" w:rsidRDefault="00780AB5" w:rsidP="00EA0997">
            <w:pPr>
              <w:numPr>
                <w:ilvl w:val="12"/>
                <w:numId w:val="0"/>
              </w:numPr>
              <w:ind w:left="720" w:hanging="720"/>
              <w:jc w:val="center"/>
            </w:pPr>
            <w:r>
              <w:rPr>
                <w:b/>
              </w:rPr>
              <w:t>6</w:t>
            </w:r>
            <w:r w:rsidRPr="007064C3">
              <w:rPr>
                <w:b/>
              </w:rPr>
              <w:t>0 pkt</w:t>
            </w:r>
          </w:p>
        </w:tc>
      </w:tr>
      <w:tr w:rsidR="00780AB5" w:rsidRPr="007064C3" w14:paraId="3D0976B1" w14:textId="77777777" w:rsidTr="00EA0997">
        <w:trPr>
          <w:trHeight w:val="463"/>
        </w:trPr>
        <w:tc>
          <w:tcPr>
            <w:tcW w:w="8040" w:type="dxa"/>
            <w:tcBorders>
              <w:top w:val="single" w:sz="4" w:space="0" w:color="auto"/>
              <w:bottom w:val="single" w:sz="6" w:space="0" w:color="auto"/>
            </w:tcBorders>
            <w:vAlign w:val="center"/>
          </w:tcPr>
          <w:p w14:paraId="7C1EB74C" w14:textId="77777777" w:rsidR="00780AB5" w:rsidRPr="007064C3" w:rsidRDefault="00780AB5" w:rsidP="00EA0997">
            <w:pPr>
              <w:jc w:val="both"/>
              <w:rPr>
                <w:b/>
              </w:rPr>
            </w:pPr>
            <w:r w:rsidRPr="007064C3">
              <w:rPr>
                <w:b/>
              </w:rPr>
              <w:t>2. Doświadczenie osób - C(2)</w:t>
            </w:r>
          </w:p>
        </w:tc>
        <w:tc>
          <w:tcPr>
            <w:tcW w:w="1559" w:type="dxa"/>
            <w:tcBorders>
              <w:top w:val="single" w:sz="4" w:space="0" w:color="auto"/>
              <w:bottom w:val="single" w:sz="6" w:space="0" w:color="auto"/>
            </w:tcBorders>
            <w:shd w:val="clear" w:color="auto" w:fill="EAF1DD"/>
            <w:vAlign w:val="center"/>
          </w:tcPr>
          <w:p w14:paraId="416AE614" w14:textId="77777777" w:rsidR="00780AB5" w:rsidRPr="007064C3" w:rsidRDefault="00780AB5" w:rsidP="00EA0997">
            <w:pPr>
              <w:numPr>
                <w:ilvl w:val="12"/>
                <w:numId w:val="0"/>
              </w:numPr>
              <w:ind w:left="720" w:hanging="720"/>
              <w:jc w:val="center"/>
              <w:rPr>
                <w:b/>
              </w:rPr>
            </w:pPr>
            <w:r>
              <w:rPr>
                <w:b/>
              </w:rPr>
              <w:t>4</w:t>
            </w:r>
            <w:r w:rsidRPr="007064C3">
              <w:rPr>
                <w:b/>
              </w:rPr>
              <w:t>0 pkt</w:t>
            </w:r>
          </w:p>
        </w:tc>
      </w:tr>
    </w:tbl>
    <w:p w14:paraId="2F1B2D95" w14:textId="77777777" w:rsidR="00780AB5" w:rsidRPr="007064C3" w:rsidRDefault="00780AB5" w:rsidP="00780AB5">
      <w:pPr>
        <w:jc w:val="both"/>
        <w:rPr>
          <w:b/>
        </w:rPr>
      </w:pPr>
    </w:p>
    <w:p w14:paraId="40B07955" w14:textId="77777777" w:rsidR="00780AB5" w:rsidRPr="007064C3" w:rsidRDefault="00780AB5" w:rsidP="00780AB5">
      <w:pPr>
        <w:jc w:val="both"/>
        <w:rPr>
          <w:b/>
        </w:rPr>
      </w:pPr>
      <w:r w:rsidRPr="007064C3">
        <w:rPr>
          <w:b/>
        </w:rPr>
        <w:t>Opis Kryteriów oceny ofert wraz z podaniem wag tych kryteriów i sposobu oceny ofert</w:t>
      </w:r>
    </w:p>
    <w:p w14:paraId="4D2B814D" w14:textId="77777777" w:rsidR="00780AB5" w:rsidRDefault="00780AB5" w:rsidP="00780AB5">
      <w:pPr>
        <w:spacing w:line="259" w:lineRule="auto"/>
        <w:contextualSpacing/>
        <w:jc w:val="both"/>
        <w:rPr>
          <w:b/>
          <w:lang w:eastAsia="en-US"/>
        </w:rPr>
      </w:pPr>
    </w:p>
    <w:p w14:paraId="190C557F" w14:textId="77777777" w:rsidR="00780AB5" w:rsidRPr="007064C3" w:rsidRDefault="00780AB5" w:rsidP="00780AB5">
      <w:pPr>
        <w:spacing w:line="259" w:lineRule="auto"/>
        <w:contextualSpacing/>
        <w:jc w:val="both"/>
        <w:rPr>
          <w:rFonts w:eastAsiaTheme="minorHAnsi"/>
          <w:lang w:eastAsia="en-US"/>
        </w:rPr>
      </w:pPr>
      <w:r>
        <w:rPr>
          <w:b/>
          <w:lang w:eastAsia="en-US"/>
        </w:rPr>
        <w:t xml:space="preserve">dot. 1. </w:t>
      </w:r>
      <w:r w:rsidRPr="007064C3">
        <w:rPr>
          <w:b/>
          <w:lang w:eastAsia="en-US"/>
        </w:rPr>
        <w:t>Cena ofertowa brutto przedmiotu zamówienia – C(1):</w:t>
      </w:r>
      <w:r w:rsidRPr="007064C3">
        <w:rPr>
          <w:rFonts w:eastAsiaTheme="minorHAnsi"/>
          <w:lang w:eastAsia="en-US"/>
        </w:rPr>
        <w:tab/>
      </w:r>
    </w:p>
    <w:p w14:paraId="0938998B" w14:textId="77777777" w:rsidR="00780AB5" w:rsidRPr="007064C3" w:rsidRDefault="00780AB5" w:rsidP="00780AB5">
      <w:pPr>
        <w:ind w:left="2977"/>
        <w:jc w:val="both"/>
      </w:pPr>
      <w:r w:rsidRPr="007064C3">
        <w:t>cena najniższa brutto*</w:t>
      </w:r>
    </w:p>
    <w:p w14:paraId="5B672A02" w14:textId="77777777" w:rsidR="00780AB5" w:rsidRPr="007064C3" w:rsidRDefault="00780AB5" w:rsidP="00780AB5">
      <w:pPr>
        <w:ind w:left="1418"/>
        <w:jc w:val="both"/>
      </w:pPr>
      <w:r w:rsidRPr="007064C3">
        <w:t xml:space="preserve">C(1) = ------------------------------------------------   x </w:t>
      </w:r>
      <w:r>
        <w:t>6</w:t>
      </w:r>
      <w:r w:rsidRPr="007064C3">
        <w:t xml:space="preserve">0 </w:t>
      </w:r>
    </w:p>
    <w:p w14:paraId="1FC377A1" w14:textId="77777777" w:rsidR="00780AB5" w:rsidRPr="007064C3" w:rsidRDefault="00780AB5" w:rsidP="00780AB5">
      <w:pPr>
        <w:ind w:left="2127"/>
        <w:jc w:val="both"/>
      </w:pPr>
      <w:r w:rsidRPr="007064C3">
        <w:tab/>
        <w:t>cena oferty ocenianej brutto</w:t>
      </w:r>
    </w:p>
    <w:p w14:paraId="28D11A5B" w14:textId="77777777" w:rsidR="00780AB5" w:rsidRPr="007064C3" w:rsidRDefault="00780AB5" w:rsidP="00780AB5">
      <w:pPr>
        <w:jc w:val="both"/>
        <w:rPr>
          <w:i/>
        </w:rPr>
      </w:pPr>
      <w:r w:rsidRPr="007064C3">
        <w:t xml:space="preserve">* </w:t>
      </w:r>
      <w:r w:rsidRPr="007064C3">
        <w:rPr>
          <w:i/>
        </w:rPr>
        <w:t>spośród wszystkich złożonych ofert niepodlegających odrzuceniu</w:t>
      </w:r>
    </w:p>
    <w:p w14:paraId="78ECD7BE" w14:textId="77777777" w:rsidR="00780AB5" w:rsidRDefault="00780AB5" w:rsidP="00780AB5">
      <w:pPr>
        <w:tabs>
          <w:tab w:val="left" w:pos="426"/>
        </w:tabs>
        <w:jc w:val="both"/>
        <w:rPr>
          <w:b/>
        </w:rPr>
      </w:pPr>
    </w:p>
    <w:p w14:paraId="311D8731" w14:textId="4EFF58B4" w:rsidR="00780AB5" w:rsidRPr="007064C3" w:rsidRDefault="00780AB5" w:rsidP="00780AB5">
      <w:pPr>
        <w:tabs>
          <w:tab w:val="left" w:pos="426"/>
        </w:tabs>
        <w:jc w:val="both"/>
        <w:rPr>
          <w:b/>
        </w:rPr>
      </w:pPr>
      <w:r w:rsidRPr="007064C3">
        <w:rPr>
          <w:b/>
        </w:rPr>
        <w:t xml:space="preserve">dot. 2. Doświadczenie osób w zakresie </w:t>
      </w:r>
      <w:r w:rsidR="00E90921">
        <w:rPr>
          <w:b/>
        </w:rPr>
        <w:t>opracowania dokumentacji</w:t>
      </w:r>
      <w:r w:rsidRPr="007064C3">
        <w:rPr>
          <w:b/>
        </w:rPr>
        <w:t>- C(2)</w:t>
      </w:r>
    </w:p>
    <w:p w14:paraId="54D81D52" w14:textId="77777777" w:rsidR="00780AB5" w:rsidRDefault="00780AB5" w:rsidP="00780AB5">
      <w:pPr>
        <w:tabs>
          <w:tab w:val="left" w:pos="426"/>
        </w:tabs>
        <w:jc w:val="both"/>
      </w:pPr>
    </w:p>
    <w:p w14:paraId="0C3FDA07" w14:textId="73503661" w:rsidR="00780AB5" w:rsidRDefault="000077EE" w:rsidP="000077EE">
      <w:pPr>
        <w:tabs>
          <w:tab w:val="left" w:pos="426"/>
        </w:tabs>
        <w:jc w:val="both"/>
        <w:rPr>
          <w:b/>
        </w:rPr>
      </w:pPr>
      <w:r w:rsidRPr="000077EE">
        <w:rPr>
          <w:b/>
        </w:rPr>
        <w:t xml:space="preserve">W przypadku wskazania do realizacji </w:t>
      </w:r>
      <w:r>
        <w:rPr>
          <w:b/>
        </w:rPr>
        <w:t xml:space="preserve">zamówienia </w:t>
      </w:r>
      <w:r w:rsidRPr="000077EE">
        <w:rPr>
          <w:b/>
        </w:rPr>
        <w:t>osoby posiadając</w:t>
      </w:r>
      <w:r>
        <w:rPr>
          <w:b/>
        </w:rPr>
        <w:t>ej</w:t>
      </w:r>
      <w:r w:rsidRPr="000077EE">
        <w:rPr>
          <w:b/>
        </w:rPr>
        <w:t xml:space="preserve"> </w:t>
      </w:r>
      <w:r w:rsidR="00E90921">
        <w:rPr>
          <w:b/>
        </w:rPr>
        <w:t xml:space="preserve">minimalne doświadczenie określone w warunku udziału oraz </w:t>
      </w:r>
      <w:r w:rsidRPr="000077EE">
        <w:rPr>
          <w:b/>
        </w:rPr>
        <w:t xml:space="preserve">doświadczenie polegające na wykonaniu Projektu Budowlanego lub Projektu Wykonawczego </w:t>
      </w:r>
      <w:r w:rsidR="00E90921">
        <w:rPr>
          <w:b/>
        </w:rPr>
        <w:t xml:space="preserve">lub Ekspertyzy </w:t>
      </w:r>
      <w:r>
        <w:rPr>
          <w:b/>
        </w:rPr>
        <w:t xml:space="preserve">obiektu mostowego </w:t>
      </w:r>
      <w:r w:rsidRPr="000077EE">
        <w:rPr>
          <w:b/>
        </w:rPr>
        <w:t xml:space="preserve">o długości przęsła powyżej 50 m </w:t>
      </w:r>
      <w:r>
        <w:rPr>
          <w:b/>
        </w:rPr>
        <w:t xml:space="preserve">otrzyma </w:t>
      </w:r>
      <w:r w:rsidRPr="000077EE">
        <w:rPr>
          <w:b/>
        </w:rPr>
        <w:t>30 pkt</w:t>
      </w:r>
      <w:r>
        <w:rPr>
          <w:b/>
        </w:rPr>
        <w:t>.</w:t>
      </w:r>
    </w:p>
    <w:p w14:paraId="2F009471" w14:textId="77777777" w:rsidR="000077EE" w:rsidRDefault="000077EE" w:rsidP="000077EE">
      <w:pPr>
        <w:tabs>
          <w:tab w:val="left" w:pos="426"/>
        </w:tabs>
        <w:jc w:val="both"/>
      </w:pPr>
    </w:p>
    <w:p w14:paraId="27E5F138" w14:textId="79536932" w:rsidR="00780AB5" w:rsidRPr="000077EE" w:rsidRDefault="000077EE" w:rsidP="00780AB5">
      <w:pPr>
        <w:tabs>
          <w:tab w:val="left" w:pos="426"/>
        </w:tabs>
        <w:spacing w:line="276" w:lineRule="auto"/>
        <w:jc w:val="both"/>
        <w:rPr>
          <w:b/>
        </w:rPr>
      </w:pPr>
      <w:r w:rsidRPr="000077EE">
        <w:rPr>
          <w:b/>
        </w:rPr>
        <w:lastRenderedPageBreak/>
        <w:t xml:space="preserve">W przypadku zapewnienia sprawdzenia opracowanej dokumentacji przez sprawdzającego o doświadczeniu </w:t>
      </w:r>
      <w:r>
        <w:rPr>
          <w:b/>
        </w:rPr>
        <w:t xml:space="preserve">w </w:t>
      </w:r>
      <w:r w:rsidRPr="000077EE">
        <w:rPr>
          <w:b/>
        </w:rPr>
        <w:t xml:space="preserve">wykonaniu Projektu Budowlanego lub Projektu Wykonawczego obiektu mostowego o długości przęsła powyżej 50 m </w:t>
      </w:r>
      <w:r>
        <w:rPr>
          <w:b/>
        </w:rPr>
        <w:t xml:space="preserve">otrzyma </w:t>
      </w:r>
      <w:r w:rsidRPr="000077EE">
        <w:rPr>
          <w:b/>
        </w:rPr>
        <w:t xml:space="preserve"> – 10 pkt.</w:t>
      </w:r>
    </w:p>
    <w:p w14:paraId="38EB9D93" w14:textId="77777777" w:rsidR="000077EE" w:rsidRPr="00935B06" w:rsidRDefault="000077EE" w:rsidP="00780AB5">
      <w:pPr>
        <w:tabs>
          <w:tab w:val="left" w:pos="426"/>
        </w:tabs>
        <w:spacing w:line="276" w:lineRule="auto"/>
        <w:jc w:val="both"/>
        <w:rPr>
          <w:i/>
        </w:rPr>
      </w:pPr>
    </w:p>
    <w:p w14:paraId="3B63B11C" w14:textId="77777777" w:rsidR="00780AB5" w:rsidRPr="001257EB" w:rsidRDefault="00780AB5" w:rsidP="002E551B">
      <w:pPr>
        <w:pStyle w:val="Akapitzlist"/>
        <w:numPr>
          <w:ilvl w:val="0"/>
          <w:numId w:val="72"/>
        </w:numPr>
        <w:spacing w:after="0" w:line="240" w:lineRule="auto"/>
        <w:ind w:left="284" w:hanging="284"/>
        <w:jc w:val="both"/>
        <w:rPr>
          <w:rFonts w:ascii="Times New Roman" w:hAnsi="Times New Roman" w:cs="Times New Roman"/>
          <w:sz w:val="24"/>
          <w:szCs w:val="24"/>
        </w:rPr>
      </w:pPr>
      <w:r w:rsidRPr="001257EB">
        <w:rPr>
          <w:rFonts w:ascii="Times New Roman" w:hAnsi="Times New Roman" w:cs="Times New Roman"/>
          <w:sz w:val="24"/>
          <w:szCs w:val="24"/>
        </w:rPr>
        <w:t>Punktacja przyznawana ofertom w kryteri</w:t>
      </w:r>
      <w:r>
        <w:rPr>
          <w:rFonts w:ascii="Times New Roman" w:hAnsi="Times New Roman" w:cs="Times New Roman"/>
          <w:sz w:val="24"/>
          <w:szCs w:val="24"/>
        </w:rPr>
        <w:t>um</w:t>
      </w:r>
      <w:r w:rsidRPr="001257EB">
        <w:rPr>
          <w:rFonts w:ascii="Times New Roman" w:hAnsi="Times New Roman" w:cs="Times New Roman"/>
          <w:sz w:val="24"/>
          <w:szCs w:val="24"/>
        </w:rPr>
        <w:t xml:space="preserve"> ceny będzie liczona z dokładnością do dwóch miejsc po przecinku, zgodnie z zasadami arytmetyki.</w:t>
      </w:r>
    </w:p>
    <w:p w14:paraId="7A8E48C0" w14:textId="77777777" w:rsidR="00780AB5" w:rsidRPr="001257EB" w:rsidRDefault="00780AB5" w:rsidP="002E551B">
      <w:pPr>
        <w:pStyle w:val="Akapitzlist"/>
        <w:numPr>
          <w:ilvl w:val="0"/>
          <w:numId w:val="72"/>
        </w:numPr>
        <w:tabs>
          <w:tab w:val="left" w:pos="284"/>
        </w:tabs>
        <w:spacing w:after="0" w:line="240" w:lineRule="auto"/>
        <w:ind w:left="284" w:hanging="284"/>
        <w:jc w:val="both"/>
        <w:rPr>
          <w:rFonts w:ascii="Times New Roman" w:eastAsia="Times New Roman" w:hAnsi="Times New Roman" w:cs="Times New Roman"/>
          <w:b/>
          <w:sz w:val="24"/>
          <w:szCs w:val="24"/>
        </w:rPr>
      </w:pPr>
      <w:r w:rsidRPr="001257EB">
        <w:rPr>
          <w:rFonts w:ascii="Times New Roman" w:eastAsia="Times New Roman" w:hAnsi="Times New Roman" w:cs="Times New Roman"/>
          <w:b/>
          <w:sz w:val="24"/>
          <w:szCs w:val="24"/>
        </w:rPr>
        <w:t xml:space="preserve">Brak podania informacji na temat akceptacji dodatkowego kryterium w Formularzu oferty oznaczać będzie nieprzyznanie ofercie żadnego punktu w tym kryterium. </w:t>
      </w:r>
    </w:p>
    <w:p w14:paraId="3F89D5D3" w14:textId="77777777" w:rsidR="00780AB5" w:rsidRPr="007064C3" w:rsidRDefault="00780AB5" w:rsidP="002E551B">
      <w:pPr>
        <w:pStyle w:val="Akapitzlist"/>
        <w:numPr>
          <w:ilvl w:val="0"/>
          <w:numId w:val="72"/>
        </w:numPr>
        <w:spacing w:after="0" w:line="240" w:lineRule="auto"/>
        <w:ind w:left="284" w:hanging="284"/>
        <w:jc w:val="both"/>
        <w:rPr>
          <w:rFonts w:ascii="Times New Roman" w:hAnsi="Times New Roman" w:cs="Times New Roman"/>
          <w:sz w:val="24"/>
          <w:szCs w:val="24"/>
        </w:rPr>
      </w:pPr>
      <w:r w:rsidRPr="001257EB">
        <w:rPr>
          <w:rFonts w:ascii="Times New Roman" w:hAnsi="Times New Roman" w:cs="Times New Roman"/>
          <w:sz w:val="24"/>
          <w:szCs w:val="24"/>
        </w:rPr>
        <w:t xml:space="preserve">Zamawiający udzieli zamówienia Wykonawcy, którego oferta zostanie uznana za najkorzystniejszą </w:t>
      </w:r>
      <w:r w:rsidRPr="007064C3">
        <w:rPr>
          <w:rFonts w:ascii="Times New Roman" w:hAnsi="Times New Roman" w:cs="Times New Roman"/>
          <w:sz w:val="24"/>
          <w:szCs w:val="24"/>
        </w:rPr>
        <w:t xml:space="preserve">uzyskując największą liczbę punktów jako suma wszystkich kryteriów. </w:t>
      </w:r>
    </w:p>
    <w:p w14:paraId="25DCE508" w14:textId="77777777" w:rsidR="00780AB5" w:rsidRDefault="00780AB5" w:rsidP="002E551B">
      <w:pPr>
        <w:pStyle w:val="Akapitzlist"/>
        <w:numPr>
          <w:ilvl w:val="0"/>
          <w:numId w:val="72"/>
        </w:numPr>
        <w:ind w:left="284" w:hanging="284"/>
        <w:rPr>
          <w:rFonts w:ascii="Times New Roman" w:hAnsi="Times New Roman" w:cs="Times New Roman"/>
          <w:sz w:val="24"/>
          <w:szCs w:val="24"/>
        </w:rPr>
      </w:pPr>
      <w:r w:rsidRPr="00CA5B0D">
        <w:rPr>
          <w:rFonts w:ascii="Times New Roman" w:hAnsi="Times New Roman" w:cs="Times New Roman"/>
          <w:sz w:val="24"/>
          <w:szCs w:val="24"/>
        </w:rPr>
        <w:t xml:space="preserve">Jeżeli zamawiający nie będzie prowadził negocjacji, dokona wyboru najkorzystniejszej oferty spośród niepodlegających odrzuceniu ofert. </w:t>
      </w:r>
    </w:p>
    <w:p w14:paraId="4EE9373D" w14:textId="77777777" w:rsidR="00E255E2" w:rsidRPr="00B741F0" w:rsidRDefault="00E255E2" w:rsidP="001C748D">
      <w:pPr>
        <w:overflowPunct w:val="0"/>
        <w:autoSpaceDE w:val="0"/>
        <w:autoSpaceDN w:val="0"/>
        <w:adjustRightInd w:val="0"/>
        <w:jc w:val="both"/>
        <w:textAlignment w:val="baseline"/>
      </w:pPr>
    </w:p>
    <w:bookmarkEnd w:id="4"/>
    <w:p w14:paraId="477B2528" w14:textId="77777777" w:rsidR="00E11ADE" w:rsidRPr="001C41EE" w:rsidRDefault="00E11ADE" w:rsidP="00E11ADE">
      <w:pPr>
        <w:pStyle w:val="1Styl1rzymski"/>
        <w:ind w:left="284"/>
      </w:pPr>
      <w:r w:rsidRPr="001C41EE">
        <w:t>NEGOCJACJE TREŚCI OFERT W CELU ICH ULEPSZENIA</w:t>
      </w:r>
    </w:p>
    <w:p w14:paraId="5A4D3B82" w14:textId="77777777" w:rsidR="00E11ADE" w:rsidRPr="001C41EE" w:rsidRDefault="00E11ADE" w:rsidP="00E11ADE">
      <w:pPr>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FF0CB1B" w14:textId="77777777" w:rsidR="00E11ADE" w:rsidRPr="001C41EE" w:rsidRDefault="00E11ADE" w:rsidP="00E11ADE">
      <w:pPr>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33ACC5B1" w14:textId="77777777" w:rsidR="00E11ADE" w:rsidRPr="001C41EE" w:rsidRDefault="00E11ADE" w:rsidP="00E11ADE">
      <w:pPr>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0628ECF3" w14:textId="77777777" w:rsidR="00E11ADE" w:rsidRPr="001C41EE" w:rsidRDefault="00E11ADE" w:rsidP="00CE7262">
      <w:pPr>
        <w:numPr>
          <w:ilvl w:val="0"/>
          <w:numId w:val="62"/>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6B16CAFD" w14:textId="77777777" w:rsidR="00E11ADE" w:rsidRPr="001C41EE" w:rsidRDefault="00E11ADE" w:rsidP="00CE7262">
      <w:pPr>
        <w:numPr>
          <w:ilvl w:val="0"/>
          <w:numId w:val="63"/>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64764C43" w14:textId="77777777" w:rsidR="00E11ADE" w:rsidRPr="001C41EE" w:rsidRDefault="00E11ADE" w:rsidP="00CE7262">
      <w:pPr>
        <w:numPr>
          <w:ilvl w:val="0"/>
          <w:numId w:val="68"/>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29588606" w14:textId="77777777" w:rsidR="00E11ADE" w:rsidRPr="001C41EE" w:rsidRDefault="00E11ADE" w:rsidP="00CE7262">
      <w:pPr>
        <w:numPr>
          <w:ilvl w:val="0"/>
          <w:numId w:val="68"/>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441A6C4C" w14:textId="77777777" w:rsidR="00E11ADE" w:rsidRPr="001C41EE" w:rsidRDefault="00E11ADE" w:rsidP="00E11ADE">
      <w:pPr>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44B96A76" w14:textId="77777777" w:rsidR="00E11ADE" w:rsidRPr="001C41EE" w:rsidRDefault="00E11ADE" w:rsidP="00CE7262">
      <w:pPr>
        <w:numPr>
          <w:ilvl w:val="0"/>
          <w:numId w:val="64"/>
        </w:numPr>
        <w:tabs>
          <w:tab w:val="clear" w:pos="720"/>
        </w:tabs>
        <w:ind w:left="284" w:hanging="283"/>
        <w:jc w:val="both"/>
        <w:rPr>
          <w:rFonts w:eastAsiaTheme="minorHAnsi"/>
          <w:bCs/>
          <w:lang w:eastAsia="en-US"/>
        </w:rPr>
      </w:pPr>
      <w:r w:rsidRPr="001C41EE">
        <w:rPr>
          <w:rFonts w:eastAsiaTheme="minorHAnsi"/>
          <w:bCs/>
          <w:lang w:eastAsia="en-US"/>
        </w:rPr>
        <w:t>Zamawiający w zaproszeniu do negocjacji wskaże miejsce, termin i sposób prowadzenia negocjacji oraz kryteria oceny ofert, w ramach których będą prowadzone negocjacje w celu ulepszenia treści ofert. </w:t>
      </w:r>
    </w:p>
    <w:p w14:paraId="18361C51" w14:textId="77777777" w:rsidR="00E11ADE" w:rsidRPr="001C41EE" w:rsidRDefault="00E11ADE" w:rsidP="00CE7262">
      <w:pPr>
        <w:numPr>
          <w:ilvl w:val="0"/>
          <w:numId w:val="65"/>
        </w:numPr>
        <w:tabs>
          <w:tab w:val="clear" w:pos="720"/>
        </w:tabs>
        <w:ind w:left="284" w:hanging="283"/>
        <w:jc w:val="both"/>
        <w:rPr>
          <w:rFonts w:eastAsiaTheme="minorHAnsi"/>
          <w:bCs/>
          <w:lang w:eastAsia="en-US"/>
        </w:rPr>
      </w:pPr>
      <w:r w:rsidRPr="001C41EE">
        <w:rPr>
          <w:rFonts w:eastAsiaTheme="minorHAnsi"/>
          <w:bCs/>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 </w:t>
      </w:r>
    </w:p>
    <w:p w14:paraId="6EE91508" w14:textId="77777777" w:rsidR="00E11ADE" w:rsidRPr="001C41EE" w:rsidRDefault="00E11ADE" w:rsidP="00CE7262">
      <w:pPr>
        <w:numPr>
          <w:ilvl w:val="0"/>
          <w:numId w:val="66"/>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7ED8CA4A" w14:textId="77777777" w:rsidR="00E11ADE" w:rsidRPr="001C41EE" w:rsidRDefault="00E11ADE" w:rsidP="00CE7262">
      <w:pPr>
        <w:numPr>
          <w:ilvl w:val="0"/>
          <w:numId w:val="67"/>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310D215D" w14:textId="5DD578C9" w:rsidR="00E11ADE" w:rsidRPr="00E11ADE" w:rsidRDefault="00E11ADE" w:rsidP="00E11ADE">
      <w:pPr>
        <w:pStyle w:val="1Styl1rzymski"/>
        <w:numPr>
          <w:ilvl w:val="0"/>
          <w:numId w:val="0"/>
        </w:numPr>
        <w:spacing w:line="240" w:lineRule="auto"/>
        <w:ind w:left="284"/>
        <w:rPr>
          <w:b w:val="0"/>
        </w:rPr>
      </w:pPr>
      <w:r w:rsidRPr="00E11ADE">
        <w:rPr>
          <w:b w:val="0"/>
          <w:bCs/>
        </w:rPr>
        <w:t>Oferta dodatkowa nie może być mniej korzystna w żadnym z kryteriów oceny ofert wskazanych w zaproszeniu do negocjacji niż oferta złożona w odpowiedzi na ogłoszenie o zamówieniu</w:t>
      </w:r>
    </w:p>
    <w:p w14:paraId="752EF876" w14:textId="40A91165" w:rsidR="00820542" w:rsidRPr="00B741F0" w:rsidRDefault="00820542" w:rsidP="001C748D">
      <w:pPr>
        <w:pStyle w:val="1Styl1rzymski"/>
        <w:spacing w:line="240" w:lineRule="auto"/>
        <w:ind w:left="284" w:hanging="142"/>
      </w:pPr>
      <w:r w:rsidRPr="00B741F0">
        <w:t>INFORMACJE O FORMALNOŚCIACH, JAKIE POWINNY BYĆ DOPEŁNIONE PO WYBORZE OFERTY W CELU ZAWARCIA UMOWY W SPRAWIE ZAMÓWIENIA PUBLICZNEGO</w:t>
      </w:r>
      <w:r w:rsidR="00B2535B" w:rsidRPr="00B741F0">
        <w:t>.</w:t>
      </w:r>
    </w:p>
    <w:p w14:paraId="25FEBA2F" w14:textId="4C224477" w:rsidR="00820542"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 xml:space="preserve">Zamawiający </w:t>
      </w:r>
      <w:r w:rsidR="00BD3D79" w:rsidRPr="00B741F0">
        <w:rPr>
          <w:rFonts w:ascii="Times New Roman" w:hAnsi="Times New Roman" w:cs="Times New Roman"/>
          <w:sz w:val="24"/>
          <w:szCs w:val="24"/>
        </w:rPr>
        <w:t>nie może zawierać umowy w sprawie zamówienia publicznego w terminie nie krótszym niż 5 dni od dnia przesłania zawiadomienia o wyborze najkorzystniejszej oferty, za wyjątkiem przypadków przewidzianych w ustawie.</w:t>
      </w:r>
    </w:p>
    <w:p w14:paraId="0CF8DEB0" w14:textId="5DEF9702" w:rsidR="00820542"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lastRenderedPageBreak/>
        <w:t xml:space="preserve">Wykonawca, którego oferta zostanie uznana za najkorzystniejszą, będzie zobowiązany przed podpisaniem umowy do </w:t>
      </w:r>
      <w:r w:rsidRPr="00B741F0">
        <w:rPr>
          <w:rFonts w:ascii="Times New Roman" w:hAnsi="Times New Roman" w:cs="Times New Roman"/>
          <w:b/>
          <w:sz w:val="24"/>
          <w:szCs w:val="24"/>
        </w:rPr>
        <w:t>wniesienia zabezpieczenia</w:t>
      </w:r>
      <w:r w:rsidRPr="00B741F0">
        <w:rPr>
          <w:rFonts w:ascii="Times New Roman" w:hAnsi="Times New Roman" w:cs="Times New Roman"/>
          <w:sz w:val="24"/>
          <w:szCs w:val="24"/>
        </w:rPr>
        <w:t xml:space="preserve"> należytego wykonania umowy </w:t>
      </w:r>
      <w:r w:rsidR="00BA583C" w:rsidRPr="00B741F0">
        <w:rPr>
          <w:rFonts w:ascii="Times New Roman" w:hAnsi="Times New Roman" w:cs="Times New Roman"/>
          <w:sz w:val="24"/>
          <w:szCs w:val="24"/>
        </w:rPr>
        <w:t xml:space="preserve">złożenia dokumentu potwierdzającego zawarcie umowy </w:t>
      </w:r>
      <w:r w:rsidR="00BA583C" w:rsidRPr="00B741F0">
        <w:rPr>
          <w:rFonts w:ascii="Times New Roman" w:hAnsi="Times New Roman" w:cs="Times New Roman"/>
          <w:b/>
          <w:sz w:val="24"/>
          <w:szCs w:val="24"/>
        </w:rPr>
        <w:t>ubezpieczenia OC</w:t>
      </w:r>
      <w:r w:rsidR="00BA583C" w:rsidRPr="00B741F0">
        <w:rPr>
          <w:rFonts w:ascii="Times New Roman" w:hAnsi="Times New Roman" w:cs="Times New Roman"/>
          <w:sz w:val="24"/>
          <w:szCs w:val="24"/>
        </w:rPr>
        <w:t xml:space="preserve"> oraz </w:t>
      </w:r>
      <w:r w:rsidR="00BA583C" w:rsidRPr="00B741F0">
        <w:rPr>
          <w:rFonts w:ascii="Times New Roman" w:hAnsi="Times New Roman" w:cs="Times New Roman"/>
          <w:b/>
          <w:sz w:val="24"/>
          <w:szCs w:val="24"/>
        </w:rPr>
        <w:t xml:space="preserve">kosztorysu </w:t>
      </w:r>
      <w:r w:rsidR="00700081" w:rsidRPr="00B741F0">
        <w:rPr>
          <w:rFonts w:ascii="Times New Roman" w:hAnsi="Times New Roman" w:cs="Times New Roman"/>
          <w:b/>
          <w:sz w:val="24"/>
          <w:szCs w:val="24"/>
        </w:rPr>
        <w:t>ofertowego</w:t>
      </w:r>
      <w:r w:rsidR="006E7637" w:rsidRPr="00B741F0">
        <w:rPr>
          <w:rFonts w:ascii="Times New Roman" w:hAnsi="Times New Roman" w:cs="Times New Roman"/>
          <w:sz w:val="24"/>
          <w:szCs w:val="24"/>
        </w:rPr>
        <w:t xml:space="preserve"> (jeżeli dotyczy). </w:t>
      </w:r>
      <w:r w:rsidR="00BA583C" w:rsidRPr="00B741F0">
        <w:rPr>
          <w:rFonts w:ascii="Times New Roman" w:hAnsi="Times New Roman" w:cs="Times New Roman"/>
          <w:sz w:val="24"/>
          <w:szCs w:val="24"/>
        </w:rPr>
        <w:t xml:space="preserve"> </w:t>
      </w:r>
    </w:p>
    <w:p w14:paraId="4283B5F7" w14:textId="55EC269A" w:rsidR="00820542" w:rsidRPr="00B741F0" w:rsidRDefault="00820542" w:rsidP="00E11ADE">
      <w:pPr>
        <w:pStyle w:val="Akapitzlist"/>
        <w:numPr>
          <w:ilvl w:val="0"/>
          <w:numId w:val="13"/>
        </w:numPr>
        <w:tabs>
          <w:tab w:val="num" w:pos="426"/>
        </w:tabs>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B741F0">
        <w:rPr>
          <w:rFonts w:ascii="Times New Roman" w:hAnsi="Times New Roman" w:cs="Times New Roman"/>
          <w:sz w:val="24"/>
          <w:szCs w:val="24"/>
        </w:rPr>
        <w:t xml:space="preserve"> </w:t>
      </w:r>
      <w:r w:rsidR="00FE371B" w:rsidRPr="00B741F0">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B741F0">
        <w:rPr>
          <w:rFonts w:ascii="Times New Roman" w:hAnsi="Times New Roman" w:cs="Times New Roman"/>
          <w:sz w:val="24"/>
          <w:szCs w:val="24"/>
        </w:rPr>
        <w:t xml:space="preserve"> </w:t>
      </w:r>
    </w:p>
    <w:p w14:paraId="2225C644" w14:textId="07B819A8" w:rsidR="003421FA" w:rsidRPr="00B741F0" w:rsidRDefault="00820542" w:rsidP="00E11ADE">
      <w:pPr>
        <w:pStyle w:val="Akapitzlist"/>
        <w:numPr>
          <w:ilvl w:val="0"/>
          <w:numId w:val="13"/>
        </w:numPr>
        <w:spacing w:after="0" w:line="240" w:lineRule="auto"/>
        <w:ind w:left="284" w:hanging="284"/>
        <w:jc w:val="both"/>
        <w:rPr>
          <w:rFonts w:ascii="Times New Roman" w:hAnsi="Times New Roman" w:cs="Times New Roman"/>
          <w:sz w:val="24"/>
          <w:szCs w:val="24"/>
        </w:rPr>
      </w:pPr>
      <w:r w:rsidRPr="00B741F0">
        <w:rPr>
          <w:rFonts w:ascii="Times New Roman" w:hAnsi="Times New Roman" w:cs="Times New Roman"/>
          <w:sz w:val="24"/>
          <w:szCs w:val="24"/>
        </w:rPr>
        <w:t>Wykonawca będzie zobowiązany do podpisania umowy w miejscu i terminie wskazanym przez Zamawiającego.</w:t>
      </w:r>
    </w:p>
    <w:p w14:paraId="68776950" w14:textId="77777777" w:rsidR="004531EC" w:rsidRPr="00B741F0" w:rsidRDefault="004531EC" w:rsidP="001C748D">
      <w:pPr>
        <w:jc w:val="both"/>
        <w:rPr>
          <w:b/>
        </w:rPr>
      </w:pPr>
    </w:p>
    <w:p w14:paraId="66935C21" w14:textId="09FB6B02" w:rsidR="00820542" w:rsidRDefault="00820542" w:rsidP="001C748D">
      <w:pPr>
        <w:pStyle w:val="1Styl1rzymski"/>
        <w:spacing w:line="240" w:lineRule="auto"/>
        <w:ind w:left="284" w:hanging="142"/>
      </w:pPr>
      <w:r w:rsidRPr="00B741F0">
        <w:t>WYMAGANIA DOTYCZĄCE ZABEZPIECZENIA NALEŻYTEGO WYKONANIA UMOWY</w:t>
      </w:r>
      <w:r w:rsidR="00B2535B" w:rsidRPr="00B741F0">
        <w:t>.</w:t>
      </w:r>
    </w:p>
    <w:p w14:paraId="4872DAE6" w14:textId="0BA58C94" w:rsidR="000E4264" w:rsidRDefault="00780AB5" w:rsidP="001C748D">
      <w:pPr>
        <w:jc w:val="both"/>
      </w:pPr>
      <w:r w:rsidRPr="00780AB5">
        <w:t xml:space="preserve">Zamawiający wymaga wniesienia zabezpieczenia należytego wykonania umowy w wysokości </w:t>
      </w:r>
      <w:r w:rsidRPr="00EA0997">
        <w:rPr>
          <w:b/>
        </w:rPr>
        <w:t>5%</w:t>
      </w:r>
      <w:r w:rsidRPr="00780AB5">
        <w:t xml:space="preserve"> wartości umownej brutto. W przypadku zabezpieczenia należytego wykonania umowy oraz roszczeń z tytułu rękojmi gwarancją ubezpieczeniowa lub bankową – odpowiedzialność gwaranta powinna być bezwarunkowa i na pierwsze żądanie. Warunki wpłaty i zwrotu zabezpieczenia określone zostały we „Wzorze umowy” – stanowiącym zał. do SWZ.</w:t>
      </w:r>
    </w:p>
    <w:p w14:paraId="690EC03C" w14:textId="77777777" w:rsidR="00780AB5" w:rsidRPr="00780AB5" w:rsidRDefault="00780AB5" w:rsidP="001C748D">
      <w:pPr>
        <w:jc w:val="both"/>
      </w:pPr>
    </w:p>
    <w:p w14:paraId="0ED1A144" w14:textId="1DD4A7A1" w:rsidR="00820542" w:rsidRPr="00B741F0" w:rsidRDefault="00820542" w:rsidP="001C748D">
      <w:pPr>
        <w:pStyle w:val="1Styl1rzymski"/>
        <w:spacing w:line="240" w:lineRule="auto"/>
        <w:ind w:left="284" w:hanging="142"/>
      </w:pPr>
      <w:r w:rsidRPr="00B741F0">
        <w:t>INFORMACJE O TREŚCI ZAWIERANEJ UMOWY ORAZ MOŻLIWOŚCI JEJ ZMIANY</w:t>
      </w:r>
      <w:r w:rsidR="00B2535B" w:rsidRPr="00B741F0">
        <w:t>.</w:t>
      </w:r>
    </w:p>
    <w:p w14:paraId="1B246E72" w14:textId="3DACB4C3" w:rsidR="00820542" w:rsidRPr="00B741F0" w:rsidRDefault="00820542" w:rsidP="002632F6">
      <w:pPr>
        <w:ind w:left="284" w:hanging="284"/>
        <w:jc w:val="both"/>
      </w:pPr>
      <w:r w:rsidRPr="00B741F0">
        <w:t>1.</w:t>
      </w:r>
      <w:r w:rsidR="00073380" w:rsidRPr="00B741F0">
        <w:t xml:space="preserve"> </w:t>
      </w:r>
      <w:r w:rsidRPr="00B741F0">
        <w:t>Wybrany Wykonawca jest zobowiązany do zawarcia umowy w sprawie zamówienia publicznego na warunkach określonych we Wzorze Umowy, stanowiącym Załącznik do SWZ.</w:t>
      </w:r>
    </w:p>
    <w:p w14:paraId="272506A4" w14:textId="33C63411" w:rsidR="00820542" w:rsidRPr="00B741F0" w:rsidRDefault="00FD66A5" w:rsidP="002632F6">
      <w:pPr>
        <w:ind w:left="284" w:hanging="284"/>
        <w:jc w:val="both"/>
      </w:pPr>
      <w:r w:rsidRPr="00B741F0">
        <w:t>2</w:t>
      </w:r>
      <w:r w:rsidR="00820542" w:rsidRPr="00B741F0">
        <w:t>.</w:t>
      </w:r>
      <w:r w:rsidR="00073380" w:rsidRPr="00B741F0">
        <w:t xml:space="preserve"> </w:t>
      </w:r>
      <w:r w:rsidR="00820542" w:rsidRPr="00B741F0">
        <w:t xml:space="preserve">Zamawiający przewiduje możliwość zmiany zawartej umowy w stosunku do treści wybranej oferty w zakresie uregulowanym w art. 454-455 </w:t>
      </w:r>
      <w:proofErr w:type="spellStart"/>
      <w:r w:rsidR="00820542" w:rsidRPr="00B741F0">
        <w:t>p.z.p</w:t>
      </w:r>
      <w:proofErr w:type="spellEnd"/>
      <w:r w:rsidR="00820542" w:rsidRPr="00B741F0">
        <w:t>. oraz wskazanym we Wzorze Umowy</w:t>
      </w:r>
      <w:r w:rsidR="00FE371B" w:rsidRPr="00B741F0">
        <w:t>.</w:t>
      </w:r>
    </w:p>
    <w:p w14:paraId="527C8563" w14:textId="6EB6041E" w:rsidR="00820542" w:rsidRPr="00B741F0" w:rsidRDefault="00FD66A5" w:rsidP="002632F6">
      <w:pPr>
        <w:ind w:left="284" w:hanging="284"/>
        <w:jc w:val="both"/>
      </w:pPr>
      <w:r w:rsidRPr="00B741F0">
        <w:t>3</w:t>
      </w:r>
      <w:r w:rsidR="00820542" w:rsidRPr="00B741F0">
        <w:t>.</w:t>
      </w:r>
      <w:r w:rsidR="00073380" w:rsidRPr="00B741F0">
        <w:t xml:space="preserve"> </w:t>
      </w:r>
      <w:r w:rsidR="00820542" w:rsidRPr="00B741F0">
        <w:t>Zmiana umowy wymaga dla swej ważności, pod rygorem nieważności, zachowania formy pisemnej.</w:t>
      </w:r>
    </w:p>
    <w:p w14:paraId="2B6FF9DD" w14:textId="77777777" w:rsidR="004531EC" w:rsidRPr="00B741F0" w:rsidRDefault="004531EC" w:rsidP="002632F6">
      <w:pPr>
        <w:ind w:left="426"/>
        <w:jc w:val="both"/>
        <w:rPr>
          <w:b/>
        </w:rPr>
      </w:pPr>
    </w:p>
    <w:p w14:paraId="0E160F91" w14:textId="7D53CA73" w:rsidR="00820542" w:rsidRPr="00B741F0" w:rsidRDefault="00820542" w:rsidP="001C748D">
      <w:pPr>
        <w:pStyle w:val="1Styl1rzymski"/>
        <w:spacing w:line="240" w:lineRule="auto"/>
        <w:ind w:left="284" w:hanging="142"/>
      </w:pPr>
      <w:r w:rsidRPr="00B741F0">
        <w:t>POUCZENIE O ŚRODKACH OCHRONY PRAWNEJ</w:t>
      </w:r>
      <w:r w:rsidR="00B2535B" w:rsidRPr="00B741F0">
        <w:t>.</w:t>
      </w:r>
      <w:r w:rsidRPr="00B741F0">
        <w:t xml:space="preserve"> </w:t>
      </w:r>
    </w:p>
    <w:p w14:paraId="39C4D55D"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t>Środki ochrony prawnej przysługują wykonawcy, jeżeli ma lub miał interes w uzyskaniu zamówienia oraz poniósł lub może ponieść szkodę w wyniku naruszenia przez zamawiającego przepisów ustawy PZP.</w:t>
      </w:r>
    </w:p>
    <w:p w14:paraId="4F3A26BA"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t>W postępowaniu odwołanie przysługuje na:</w:t>
      </w:r>
    </w:p>
    <w:p w14:paraId="04EC9487" w14:textId="6004D022" w:rsidR="001B2F47" w:rsidRPr="00B741F0" w:rsidRDefault="001B2F47" w:rsidP="00E11ADE">
      <w:pPr>
        <w:numPr>
          <w:ilvl w:val="1"/>
          <w:numId w:val="7"/>
        </w:numPr>
        <w:tabs>
          <w:tab w:val="left" w:pos="426"/>
          <w:tab w:val="left" w:pos="2127"/>
        </w:tabs>
        <w:ind w:left="567" w:hanging="284"/>
        <w:jc w:val="both"/>
      </w:pPr>
      <w:r w:rsidRPr="00B741F0">
        <w:t>niezgodną z przepisami ustawy czynność zamawiającego, podjętą w postępowaniu o udzielenie zamówienia, w tym na projektowane postanowienie umowy;</w:t>
      </w:r>
    </w:p>
    <w:p w14:paraId="030AA230" w14:textId="77777777" w:rsidR="001B2F47" w:rsidRPr="00B741F0" w:rsidRDefault="001B2F47" w:rsidP="00E11ADE">
      <w:pPr>
        <w:numPr>
          <w:ilvl w:val="1"/>
          <w:numId w:val="7"/>
        </w:numPr>
        <w:tabs>
          <w:tab w:val="left" w:pos="426"/>
          <w:tab w:val="left" w:pos="2127"/>
        </w:tabs>
        <w:ind w:left="567" w:hanging="284"/>
        <w:jc w:val="both"/>
      </w:pPr>
      <w:r w:rsidRPr="00B741F0">
        <w:t>zaniechanie czynności w postępowaniu o udzielenie zamówienia, do której zamawiający był obowiązany na podstawie ustawy;</w:t>
      </w:r>
    </w:p>
    <w:p w14:paraId="49FCC62E" w14:textId="77777777" w:rsidR="001B2F47" w:rsidRPr="00B741F0" w:rsidRDefault="001B2F47" w:rsidP="00E11ADE">
      <w:pPr>
        <w:numPr>
          <w:ilvl w:val="3"/>
          <w:numId w:val="6"/>
        </w:numPr>
        <w:shd w:val="clear" w:color="auto" w:fill="FFFFFF"/>
        <w:autoSpaceDE w:val="0"/>
        <w:autoSpaceDN w:val="0"/>
        <w:adjustRightInd w:val="0"/>
        <w:ind w:left="284" w:hanging="284"/>
        <w:jc w:val="both"/>
      </w:pPr>
      <w:r w:rsidRPr="00B741F0">
        <w:t>Odwołanie wnosi się do Prezesa Krajowej Izby Odwoławczej w terminie:</w:t>
      </w:r>
    </w:p>
    <w:p w14:paraId="014BBC24" w14:textId="77777777" w:rsidR="001B2F47" w:rsidRPr="00B741F0" w:rsidRDefault="001B2F47" w:rsidP="00E11ADE">
      <w:pPr>
        <w:numPr>
          <w:ilvl w:val="2"/>
          <w:numId w:val="23"/>
        </w:numPr>
        <w:ind w:left="567" w:hanging="283"/>
        <w:jc w:val="both"/>
      </w:pPr>
      <w:r w:rsidRPr="00B741F0">
        <w:t>5 dni od dnia przekazania informacji o czynności zamawiającego stanowiącej podstawę jego wniesienia, jeżeli informacja została przekazana przy użyciu środków komunikacji elektronicznej;</w:t>
      </w:r>
    </w:p>
    <w:p w14:paraId="73B7952B" w14:textId="547A5FA1" w:rsidR="001B2F47" w:rsidRPr="00B741F0" w:rsidRDefault="001B2F47" w:rsidP="00E11ADE">
      <w:pPr>
        <w:numPr>
          <w:ilvl w:val="2"/>
          <w:numId w:val="23"/>
        </w:numPr>
        <w:shd w:val="clear" w:color="auto" w:fill="FFFFFF"/>
        <w:autoSpaceDE w:val="0"/>
        <w:autoSpaceDN w:val="0"/>
        <w:adjustRightInd w:val="0"/>
        <w:ind w:left="567" w:hanging="283"/>
        <w:jc w:val="both"/>
      </w:pPr>
      <w:r w:rsidRPr="00B741F0">
        <w:t>10 dni od dnia przekazania informacji o czynności zamawiającego stanowiącej podstawę jego wniesienia, jeżeli informacja została przekazana w sposób inny niż przy użyciu środków komunikacji elektronicznej.</w:t>
      </w:r>
    </w:p>
    <w:p w14:paraId="75B397ED" w14:textId="77777777" w:rsidR="000E4264" w:rsidRPr="00B741F0" w:rsidRDefault="000E4264" w:rsidP="002632F6">
      <w:pPr>
        <w:shd w:val="clear" w:color="auto" w:fill="FFFFFF"/>
        <w:tabs>
          <w:tab w:val="left" w:pos="709"/>
          <w:tab w:val="left" w:pos="1985"/>
        </w:tabs>
        <w:autoSpaceDE w:val="0"/>
        <w:autoSpaceDN w:val="0"/>
        <w:adjustRightInd w:val="0"/>
        <w:ind w:left="567"/>
        <w:jc w:val="both"/>
      </w:pPr>
    </w:p>
    <w:p w14:paraId="073B8264" w14:textId="26F2D200" w:rsidR="000F269C" w:rsidRPr="00B741F0" w:rsidRDefault="000F269C" w:rsidP="001C748D">
      <w:pPr>
        <w:pStyle w:val="1Styl1rzymski"/>
        <w:spacing w:line="240" w:lineRule="auto"/>
        <w:ind w:left="284" w:hanging="142"/>
      </w:pPr>
      <w:r w:rsidRPr="00B741F0">
        <w:t>KLAUZULA INFORMACYJNA RODO</w:t>
      </w:r>
      <w:r w:rsidR="00B2535B" w:rsidRPr="00B741F0">
        <w:t>.</w:t>
      </w:r>
    </w:p>
    <w:p w14:paraId="36A622F6" w14:textId="77777777" w:rsidR="00E11ADE" w:rsidRPr="003106D7" w:rsidRDefault="00E11ADE" w:rsidP="00E11ADE">
      <w:pPr>
        <w:jc w:val="both"/>
      </w:pPr>
      <w:bookmarkStart w:id="6" w:name="_Hlk71544149"/>
      <w:r w:rsidRPr="003106D7">
        <w:t xml:space="preserve">Szczegółowe informacje dostępne na stronie Gdańskiego Zarządu Dróg. </w:t>
      </w:r>
    </w:p>
    <w:p w14:paraId="1E97F9C2" w14:textId="77777777" w:rsidR="00E11ADE" w:rsidRPr="003106D7" w:rsidRDefault="00E11ADE" w:rsidP="00E11ADE">
      <w:pPr>
        <w:jc w:val="both"/>
      </w:pPr>
      <w:r w:rsidRPr="003106D7">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7553868" w14:textId="77777777" w:rsidR="00E11ADE" w:rsidRPr="003106D7" w:rsidRDefault="00E11ADE" w:rsidP="00CE7262">
      <w:pPr>
        <w:numPr>
          <w:ilvl w:val="0"/>
          <w:numId w:val="31"/>
        </w:numPr>
        <w:ind w:left="284" w:hanging="284"/>
        <w:jc w:val="both"/>
      </w:pPr>
      <w:r w:rsidRPr="003106D7">
        <w:lastRenderedPageBreak/>
        <w:t xml:space="preserve">administratorem Pani/Pana danych osobowych jest Gdański Zarząd Dróg, ul. Partyzantów 36, 80-254 Gdańsk, z którym można się kontaktować pisemnie na adres siedziby lub poprzez adres e-mail: gzd@gdansk.gda.pl, lub telefonicznie pod nr (58) 52 44 </w:t>
      </w:r>
      <w:r>
        <w:t>509</w:t>
      </w:r>
      <w:r w:rsidRPr="003106D7">
        <w:t>;</w:t>
      </w:r>
    </w:p>
    <w:p w14:paraId="2B61B8B6" w14:textId="77777777" w:rsidR="00E11ADE" w:rsidRPr="003106D7" w:rsidRDefault="00E11ADE" w:rsidP="00CE7262">
      <w:pPr>
        <w:numPr>
          <w:ilvl w:val="0"/>
          <w:numId w:val="31"/>
        </w:numPr>
        <w:ind w:left="284" w:hanging="284"/>
        <w:jc w:val="both"/>
      </w:pPr>
      <w:r w:rsidRPr="003106D7">
        <w:t xml:space="preserve">Zamawiający zapewnia kontakt z inspektorem danych osobowych, pisemnie na adres siedziby lub poprzez adres e mail: </w:t>
      </w:r>
      <w:hyperlink r:id="rId15" w:history="1">
        <w:r w:rsidRPr="00167E12">
          <w:rPr>
            <w:rStyle w:val="Hipercze"/>
          </w:rPr>
          <w:t>iod.gzd@gdansk.gda.pl ;</w:t>
        </w:r>
      </w:hyperlink>
    </w:p>
    <w:p w14:paraId="5EF7EA2B" w14:textId="77777777" w:rsidR="00E11ADE" w:rsidRPr="003106D7" w:rsidRDefault="00E11ADE" w:rsidP="00CE7262">
      <w:pPr>
        <w:numPr>
          <w:ilvl w:val="0"/>
          <w:numId w:val="31"/>
        </w:numPr>
        <w:ind w:left="284" w:hanging="284"/>
        <w:jc w:val="both"/>
      </w:pPr>
      <w:r w:rsidRPr="003106D7">
        <w:t>Pani/Pana dane osobowe przetwarzane będą na podstawie art. 6 ust. 1 lit. c RODO w celu związanym z postępowaniem o udzielenie zamówienia publicznego, na który Wykonawca składa ofertę;</w:t>
      </w:r>
    </w:p>
    <w:p w14:paraId="67DF5B78" w14:textId="77777777" w:rsidR="00E11ADE" w:rsidRPr="003106D7" w:rsidRDefault="00E11ADE" w:rsidP="00CE7262">
      <w:pPr>
        <w:numPr>
          <w:ilvl w:val="0"/>
          <w:numId w:val="31"/>
        </w:numPr>
        <w:ind w:left="284" w:hanging="284"/>
        <w:jc w:val="both"/>
      </w:pPr>
      <w:r w:rsidRPr="003106D7">
        <w:t xml:space="preserve">odbiorcami Pani/Pana danych osobowych będą osoby lub podmioty, którym udostępniona zostanie dokumentacja postępowania w oparciu o art. 18 ust. 6 oraz art. 74 ustawy z dnia 11 września 2019 r. – Prawo zamówień publicznych, dalej „ustawa </w:t>
      </w:r>
      <w:proofErr w:type="spellStart"/>
      <w:r w:rsidRPr="003106D7">
        <w:t>Pzp</w:t>
      </w:r>
      <w:proofErr w:type="spellEnd"/>
      <w:r w:rsidRPr="003106D7">
        <w:t>”;</w:t>
      </w:r>
    </w:p>
    <w:p w14:paraId="7EC5015A" w14:textId="77777777" w:rsidR="00E11ADE" w:rsidRPr="003106D7" w:rsidRDefault="00E11ADE" w:rsidP="00CE7262">
      <w:pPr>
        <w:numPr>
          <w:ilvl w:val="0"/>
          <w:numId w:val="31"/>
        </w:numPr>
        <w:ind w:left="284" w:hanging="284"/>
        <w:jc w:val="both"/>
      </w:pPr>
      <w:r w:rsidRPr="003106D7">
        <w:t xml:space="preserve">Pani/Pana dane osobowe będą przechowywane, zgodnie z art. 78 ust. 1 ustawy </w:t>
      </w:r>
      <w:proofErr w:type="spellStart"/>
      <w:r w:rsidRPr="003106D7">
        <w:t>Pzp</w:t>
      </w:r>
      <w:proofErr w:type="spellEnd"/>
      <w:r w:rsidRPr="003106D7">
        <w:t>, przez okres 4 lat od dnia zakończenia postępowania o udzielenie zamówienia, a jeżeli czas trwania umowy przekracza 4 lata, okres przechowywania obejmuje cały czas trwania umowy;</w:t>
      </w:r>
    </w:p>
    <w:p w14:paraId="66D1D613" w14:textId="77777777" w:rsidR="00E11ADE" w:rsidRPr="003106D7" w:rsidRDefault="00E11ADE" w:rsidP="00CE7262">
      <w:pPr>
        <w:numPr>
          <w:ilvl w:val="0"/>
          <w:numId w:val="31"/>
        </w:numPr>
        <w:ind w:left="284" w:hanging="284"/>
        <w:jc w:val="both"/>
      </w:pPr>
      <w:r w:rsidRPr="003106D7">
        <w:t xml:space="preserve">obowiązek podania przez Panią/Pana danych osobowych bezpośrednio Pani/Pana dotyczących jest wymogiem ustawowym określonym w przepisach ustawy </w:t>
      </w:r>
      <w:proofErr w:type="spellStart"/>
      <w:r w:rsidRPr="003106D7">
        <w:t>Pzp</w:t>
      </w:r>
      <w:proofErr w:type="spellEnd"/>
      <w:r w:rsidRPr="003106D7">
        <w:t xml:space="preserve">, związanym z udziałem w postępowaniu o udzielenie zamówienia publicznego; konsekwencje niepodania określonych danych wynikają z ustawy </w:t>
      </w:r>
      <w:proofErr w:type="spellStart"/>
      <w:r w:rsidRPr="003106D7">
        <w:t>Pzp</w:t>
      </w:r>
      <w:proofErr w:type="spellEnd"/>
      <w:r w:rsidRPr="003106D7">
        <w:t>;</w:t>
      </w:r>
    </w:p>
    <w:p w14:paraId="1B0E84D3" w14:textId="77777777" w:rsidR="00E11ADE" w:rsidRPr="003106D7" w:rsidRDefault="00E11ADE" w:rsidP="00CE7262">
      <w:pPr>
        <w:numPr>
          <w:ilvl w:val="0"/>
          <w:numId w:val="31"/>
        </w:numPr>
        <w:ind w:left="284" w:hanging="284"/>
        <w:jc w:val="both"/>
      </w:pPr>
      <w:r w:rsidRPr="003106D7">
        <w:t>w odniesieniu do Pani/Pana danych osobowych decyzje nie będą podejmowane w sposób zautomatyzowany, stosowanie do art. 22 RODO;</w:t>
      </w:r>
    </w:p>
    <w:p w14:paraId="170A580A" w14:textId="77777777" w:rsidR="00E11ADE" w:rsidRPr="003106D7" w:rsidRDefault="00E11ADE" w:rsidP="00CE7262">
      <w:pPr>
        <w:numPr>
          <w:ilvl w:val="0"/>
          <w:numId w:val="31"/>
        </w:numPr>
        <w:ind w:left="284" w:hanging="284"/>
        <w:jc w:val="both"/>
      </w:pPr>
      <w:r w:rsidRPr="003106D7">
        <w:t>posiada Pani/Pan:</w:t>
      </w:r>
    </w:p>
    <w:p w14:paraId="02E032C1" w14:textId="0C256EC6" w:rsidR="00E11ADE" w:rsidRPr="003106D7" w:rsidRDefault="00E11ADE" w:rsidP="00662BF0">
      <w:pPr>
        <w:ind w:left="709" w:hanging="426"/>
        <w:jc w:val="both"/>
      </w:pPr>
      <w:r w:rsidRPr="003106D7">
        <w:t>− na podstawie art. 15 RODO prawo dostępu do danych osobowych Pani/Pana dotyczących;</w:t>
      </w:r>
    </w:p>
    <w:p w14:paraId="6E07D5A6" w14:textId="1D66CF25" w:rsidR="00E11ADE" w:rsidRPr="003106D7" w:rsidRDefault="00E11ADE" w:rsidP="00662BF0">
      <w:pPr>
        <w:ind w:left="709" w:hanging="426"/>
        <w:jc w:val="both"/>
      </w:pPr>
      <w:r w:rsidRPr="003106D7">
        <w:t xml:space="preserve">− na podstawie art. 16 RODO prawo do sprostowania Pani/Pana danych osobowych 1 [1] ; </w:t>
      </w:r>
    </w:p>
    <w:p w14:paraId="3D9C42B5" w14:textId="77777777" w:rsidR="00E11ADE" w:rsidRPr="003106D7" w:rsidRDefault="00E11ADE" w:rsidP="00662BF0">
      <w:pPr>
        <w:ind w:left="426" w:hanging="143"/>
        <w:jc w:val="both"/>
      </w:pPr>
      <w:r w:rsidRPr="003106D7">
        <w:t xml:space="preserve">− na podstawie art. 18 RODO prawo żądania od administratora ograniczenia przetwarzania danych osobowych z zastrzeżeniem przypadków, o których mowa w art. 18 ust. 2 RODO 2 [2]; </w:t>
      </w:r>
    </w:p>
    <w:p w14:paraId="2EB7FED5" w14:textId="7A04F837" w:rsidR="00E11ADE" w:rsidRPr="003106D7" w:rsidRDefault="00E11ADE" w:rsidP="00662BF0">
      <w:pPr>
        <w:ind w:left="426" w:hanging="143"/>
        <w:jc w:val="both"/>
      </w:pPr>
      <w:r w:rsidRPr="003106D7">
        <w:t xml:space="preserve">− prawo do wniesienia skargi do Prezesa Urzędu Ochrony Danych Osobowych, gdy uzna Pani/Pan, </w:t>
      </w:r>
      <w:r w:rsidR="00662BF0">
        <w:t xml:space="preserve">  </w:t>
      </w:r>
      <w:r w:rsidRPr="003106D7">
        <w:t>że przetwarzanie danych osobowych Pani/Pana dotyczących narusza przepisy RODO;</w:t>
      </w:r>
    </w:p>
    <w:p w14:paraId="63B80C7D" w14:textId="77777777" w:rsidR="00E11ADE" w:rsidRPr="003106D7" w:rsidRDefault="00E11ADE" w:rsidP="00CE7262">
      <w:pPr>
        <w:numPr>
          <w:ilvl w:val="0"/>
          <w:numId w:val="31"/>
        </w:numPr>
        <w:ind w:left="284" w:hanging="284"/>
        <w:jc w:val="both"/>
      </w:pPr>
      <w:r w:rsidRPr="003106D7">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w:t>
      </w:r>
    </w:p>
    <w:p w14:paraId="26C412D2" w14:textId="77777777" w:rsidR="00E11ADE" w:rsidRPr="003106D7" w:rsidRDefault="00E11ADE" w:rsidP="00E11ADE">
      <w:pPr>
        <w:ind w:left="142"/>
        <w:jc w:val="both"/>
      </w:pPr>
      <w:r w:rsidRPr="003106D7">
        <w:t xml:space="preserve">[1] - Wyjaśnienie: skorzystanie z prawa do sprostowania nie może skutkować zmiana wyniku postępowania o udzielenie zamówienia publicznego ani zmianą postanowień umowy w zakresie niezgodnym z ustawą </w:t>
      </w:r>
      <w:proofErr w:type="spellStart"/>
      <w:r w:rsidRPr="003106D7">
        <w:t>Pzp</w:t>
      </w:r>
      <w:proofErr w:type="spellEnd"/>
      <w:r>
        <w:t xml:space="preserve"> </w:t>
      </w:r>
      <w:r w:rsidRPr="003106D7">
        <w:t>oraz nie może naruszać integralności oraz jego załączników;</w:t>
      </w:r>
    </w:p>
    <w:p w14:paraId="4B12BBFC" w14:textId="77777777" w:rsidR="00E11ADE" w:rsidRPr="003106D7" w:rsidRDefault="00E11ADE" w:rsidP="00E11ADE">
      <w:pPr>
        <w:ind w:left="142"/>
        <w:jc w:val="both"/>
      </w:pPr>
      <w:r w:rsidRPr="003106D7">
        <w:t>[2] - Wyjaśnienie: prawo do ograniczenia przetwarzania nie ma zastosowania w odniesieniu do przechowywania, w celu zapewnienia korzystania ze środków ochrony prawnej lub w celu ochrony praw innej osoby fizycznej lub z uwagi na ważne względy interesu publicznego Unii Europejskiej lub państwa członkowskiego.</w:t>
      </w:r>
    </w:p>
    <w:p w14:paraId="346D5AEA" w14:textId="09A5BF3C" w:rsidR="00073380" w:rsidRPr="00B741F0" w:rsidRDefault="000F269C" w:rsidP="002632F6">
      <w:pPr>
        <w:ind w:left="142"/>
        <w:jc w:val="both"/>
      </w:pPr>
      <w:r w:rsidRPr="00B741F0">
        <w:t>.</w:t>
      </w:r>
      <w:bookmarkEnd w:id="6"/>
    </w:p>
    <w:p w14:paraId="23D2C02E" w14:textId="77777777" w:rsidR="00073380" w:rsidRPr="00B741F0" w:rsidRDefault="00073380" w:rsidP="001C748D">
      <w:pPr>
        <w:jc w:val="both"/>
        <w:rPr>
          <w:b/>
        </w:rPr>
      </w:pPr>
    </w:p>
    <w:p w14:paraId="0D753CCB" w14:textId="4E8648D7" w:rsidR="00820542" w:rsidRPr="00B741F0" w:rsidRDefault="00820542" w:rsidP="001028F0">
      <w:pPr>
        <w:ind w:left="6521"/>
        <w:jc w:val="center"/>
        <w:rPr>
          <w:b/>
        </w:rPr>
      </w:pPr>
      <w:r w:rsidRPr="00B741F0">
        <w:rPr>
          <w:b/>
        </w:rPr>
        <w:t>Zatwierdzam:</w:t>
      </w:r>
    </w:p>
    <w:p w14:paraId="10A54D94" w14:textId="560021F1" w:rsidR="00AB3FE2" w:rsidRPr="00B741F0" w:rsidRDefault="00AB3FE2" w:rsidP="001028F0">
      <w:pPr>
        <w:ind w:left="6521"/>
        <w:jc w:val="center"/>
        <w:rPr>
          <w:b/>
        </w:rPr>
      </w:pPr>
    </w:p>
    <w:p w14:paraId="67D0B1AF" w14:textId="77777777" w:rsidR="002F1EEA" w:rsidRPr="00B741F0" w:rsidRDefault="005A226F" w:rsidP="001028F0">
      <w:pPr>
        <w:ind w:left="6237"/>
        <w:jc w:val="center"/>
        <w:rPr>
          <w:b/>
          <w:i/>
        </w:rPr>
      </w:pPr>
      <w:r w:rsidRPr="00B741F0">
        <w:rPr>
          <w:b/>
          <w:i/>
        </w:rPr>
        <w:t>Zastępca</w:t>
      </w:r>
      <w:r w:rsidRPr="00B741F0">
        <w:rPr>
          <w:i/>
        </w:rPr>
        <w:t xml:space="preserve"> </w:t>
      </w:r>
      <w:r w:rsidRPr="00B741F0">
        <w:rPr>
          <w:b/>
          <w:i/>
        </w:rPr>
        <w:t>D</w:t>
      </w:r>
      <w:r w:rsidR="002F1EEA" w:rsidRPr="00B741F0">
        <w:rPr>
          <w:b/>
          <w:i/>
        </w:rPr>
        <w:t>yrektora</w:t>
      </w:r>
    </w:p>
    <w:p w14:paraId="54541228" w14:textId="5FA16BAD" w:rsidR="005351D2" w:rsidRPr="00B741F0" w:rsidRDefault="00E11ADE" w:rsidP="001028F0">
      <w:pPr>
        <w:spacing w:after="160"/>
        <w:ind w:left="6237"/>
        <w:jc w:val="center"/>
        <w:rPr>
          <w:b/>
          <w:i/>
        </w:rPr>
      </w:pPr>
      <w:bookmarkStart w:id="7" w:name="_Hlk74638970"/>
      <w:r w:rsidRPr="00E11ADE">
        <w:rPr>
          <w:b/>
          <w:i/>
        </w:rPr>
        <w:t>Robert Krasowski</w:t>
      </w:r>
    </w:p>
    <w:p w14:paraId="725E0789" w14:textId="6C504783" w:rsidR="005351D2" w:rsidRDefault="005351D2" w:rsidP="002632F6">
      <w:pPr>
        <w:spacing w:after="160"/>
        <w:rPr>
          <w:rFonts w:eastAsia="Calibri"/>
          <w:b/>
          <w:bCs/>
          <w:lang w:eastAsia="en-US"/>
        </w:rPr>
      </w:pPr>
    </w:p>
    <w:p w14:paraId="5ED46AFE" w14:textId="267A6732" w:rsidR="00352764" w:rsidRDefault="00352764">
      <w:pPr>
        <w:spacing w:after="160" w:line="259" w:lineRule="auto"/>
        <w:rPr>
          <w:rFonts w:eastAsia="Calibri"/>
          <w:b/>
          <w:bCs/>
          <w:lang w:eastAsia="en-US"/>
        </w:rPr>
      </w:pPr>
      <w:r>
        <w:rPr>
          <w:rFonts w:eastAsia="Calibri"/>
          <w:b/>
          <w:bCs/>
          <w:lang w:eastAsia="en-US"/>
        </w:rPr>
        <w:br w:type="page"/>
      </w:r>
    </w:p>
    <w:p w14:paraId="3286E082" w14:textId="27DEDA85" w:rsidR="00D53314" w:rsidRPr="00B741F0" w:rsidRDefault="00D53314" w:rsidP="001C748D">
      <w:pPr>
        <w:spacing w:after="160"/>
        <w:rPr>
          <w:b/>
          <w:i/>
        </w:rPr>
      </w:pPr>
      <w:r w:rsidRPr="00B741F0">
        <w:rPr>
          <w:rFonts w:eastAsia="Calibri"/>
          <w:b/>
          <w:bCs/>
          <w:lang w:eastAsia="en-US"/>
        </w:rPr>
        <w:lastRenderedPageBreak/>
        <w:t xml:space="preserve">Sygn. </w:t>
      </w:r>
      <w:r w:rsidR="00901937" w:rsidRPr="00B741F0">
        <w:rPr>
          <w:rFonts w:eastAsia="Calibri"/>
          <w:b/>
          <w:bCs/>
          <w:lang w:eastAsia="en-US"/>
        </w:rPr>
        <w:t>A</w:t>
      </w:r>
      <w:r w:rsidRPr="00B741F0">
        <w:rPr>
          <w:rFonts w:eastAsia="Calibri"/>
          <w:b/>
          <w:bCs/>
          <w:lang w:eastAsia="en-US"/>
        </w:rPr>
        <w:t>kt</w:t>
      </w:r>
      <w:r w:rsidR="00901937">
        <w:rPr>
          <w:rFonts w:eastAsia="Calibri"/>
          <w:b/>
          <w:bCs/>
          <w:lang w:eastAsia="en-US"/>
        </w:rPr>
        <w:t xml:space="preserve"> </w:t>
      </w:r>
      <w:r w:rsidR="00780AB5">
        <w:rPr>
          <w:rFonts w:eastAsia="Calibri"/>
          <w:b/>
          <w:bCs/>
          <w:lang w:eastAsia="en-US"/>
        </w:rPr>
        <w:t>1</w:t>
      </w:r>
      <w:r w:rsidR="000077EE">
        <w:rPr>
          <w:rFonts w:eastAsia="Calibri"/>
          <w:b/>
          <w:bCs/>
          <w:lang w:eastAsia="en-US"/>
        </w:rPr>
        <w:t>8</w:t>
      </w:r>
      <w:r w:rsidRPr="00B741F0">
        <w:rPr>
          <w:rFonts w:eastAsia="Calibri"/>
          <w:b/>
          <w:bCs/>
          <w:lang w:eastAsia="en-US"/>
        </w:rPr>
        <w:t>/B/</w:t>
      </w:r>
      <w:r w:rsidR="00084987" w:rsidRPr="00B741F0">
        <w:rPr>
          <w:rFonts w:eastAsia="Calibri"/>
          <w:b/>
          <w:bCs/>
          <w:lang w:eastAsia="en-US"/>
        </w:rPr>
        <w:t>I</w:t>
      </w:r>
      <w:r w:rsidR="00780AB5">
        <w:rPr>
          <w:rFonts w:eastAsia="Calibri"/>
          <w:b/>
          <w:bCs/>
          <w:lang w:eastAsia="en-US"/>
        </w:rPr>
        <w:t>M</w:t>
      </w:r>
      <w:r w:rsidRPr="00B741F0">
        <w:rPr>
          <w:rFonts w:eastAsia="Calibri"/>
          <w:b/>
          <w:bCs/>
          <w:lang w:eastAsia="en-US"/>
        </w:rPr>
        <w:t>/202</w:t>
      </w:r>
      <w:r w:rsidR="00B741F0" w:rsidRPr="00B741F0">
        <w:rPr>
          <w:rFonts w:eastAsia="Calibri"/>
          <w:b/>
          <w:bCs/>
          <w:lang w:eastAsia="en-US"/>
        </w:rPr>
        <w:t>6</w:t>
      </w:r>
      <w:r w:rsidRPr="00B741F0">
        <w:rPr>
          <w:rFonts w:eastAsia="Calibri"/>
          <w:b/>
          <w:bCs/>
          <w:lang w:eastAsia="en-US"/>
        </w:rPr>
        <w:t xml:space="preserve">                                                                       </w:t>
      </w:r>
      <w:r w:rsidRPr="00B741F0">
        <w:rPr>
          <w:rFonts w:eastAsia="Calibri"/>
          <w:bCs/>
          <w:lang w:eastAsia="en-US"/>
        </w:rPr>
        <w:t>Załącznik nr 1 do SWZ</w:t>
      </w:r>
    </w:p>
    <w:p w14:paraId="7B5FB4D6" w14:textId="77777777" w:rsidR="00D53314" w:rsidRPr="00B741F0" w:rsidRDefault="00D53314" w:rsidP="002632F6">
      <w:pPr>
        <w:widowControl w:val="0"/>
        <w:suppressAutoHyphens/>
        <w:autoSpaceDN w:val="0"/>
        <w:textAlignment w:val="baseline"/>
        <w:rPr>
          <w:rFonts w:eastAsia="Calibri"/>
          <w:bCs/>
          <w:color w:val="FF0000"/>
          <w:lang w:eastAsia="en-US"/>
        </w:rPr>
      </w:pPr>
    </w:p>
    <w:bookmarkEnd w:id="7"/>
    <w:p w14:paraId="21A97F3D" w14:textId="6C8E5D71" w:rsidR="00D53314" w:rsidRDefault="00D53314" w:rsidP="002632F6">
      <w:pPr>
        <w:jc w:val="center"/>
        <w:rPr>
          <w:rFonts w:eastAsia="Calibri"/>
          <w:b/>
          <w:smallCaps/>
          <w:lang w:eastAsia="en-US"/>
        </w:rPr>
      </w:pPr>
      <w:r w:rsidRPr="00B741F0">
        <w:rPr>
          <w:rFonts w:eastAsia="Calibri"/>
          <w:b/>
          <w:smallCaps/>
          <w:lang w:eastAsia="en-US"/>
        </w:rPr>
        <w:t>Formularz ofertowy</w:t>
      </w:r>
    </w:p>
    <w:p w14:paraId="2CA3B9AE" w14:textId="77777777" w:rsidR="000077EE" w:rsidRPr="00B741F0" w:rsidRDefault="000077EE" w:rsidP="002632F6">
      <w:pPr>
        <w:jc w:val="center"/>
        <w:rPr>
          <w:rFonts w:eastAsia="Calibri"/>
          <w:b/>
          <w:smallCaps/>
        </w:rPr>
      </w:pPr>
    </w:p>
    <w:p w14:paraId="50C339D4" w14:textId="1B0DAF97" w:rsidR="000077EE" w:rsidRPr="000077EE" w:rsidRDefault="000077EE" w:rsidP="000077EE">
      <w:pPr>
        <w:jc w:val="center"/>
      </w:pPr>
      <w:r w:rsidRPr="000077EE">
        <w:rPr>
          <w:b/>
        </w:rPr>
        <w:t>Opracowanie dokumentacji pn.: „Wojskowa Klasa Obciążenia obiektów mostowych administrowanych przez Gdański Zarząd Dróg</w:t>
      </w:r>
    </w:p>
    <w:p w14:paraId="53C935CE" w14:textId="77777777" w:rsidR="000077EE" w:rsidRDefault="000077EE" w:rsidP="00780AB5">
      <w:pPr>
        <w:spacing w:before="240"/>
        <w:jc w:val="both"/>
        <w:rPr>
          <w:b/>
        </w:rPr>
      </w:pPr>
    </w:p>
    <w:p w14:paraId="652D6EAD" w14:textId="601D0156" w:rsidR="00780AB5" w:rsidRPr="000D3B1E" w:rsidRDefault="00780AB5" w:rsidP="00780AB5">
      <w:pPr>
        <w:spacing w:before="240"/>
        <w:jc w:val="both"/>
      </w:pPr>
      <w:r w:rsidRPr="000D3B1E">
        <w:rPr>
          <w:b/>
        </w:rPr>
        <w:t>Pełna nazwa wykonawcy</w:t>
      </w:r>
      <w:r w:rsidRPr="000D3B1E">
        <w:t>:</w:t>
      </w:r>
    </w:p>
    <w:p w14:paraId="1AFBE2D4" w14:textId="77777777" w:rsidR="00780AB5" w:rsidRPr="000D3B1E" w:rsidRDefault="00780AB5" w:rsidP="00780AB5">
      <w:pPr>
        <w:jc w:val="both"/>
        <w:rPr>
          <w:lang w:val="en-US"/>
        </w:rPr>
      </w:pPr>
      <w:r w:rsidRPr="000D3B1E">
        <w:rPr>
          <w:lang w:val="en-US"/>
        </w:rPr>
        <w:t>………………………….……………………………………………………………………</w:t>
      </w:r>
    </w:p>
    <w:p w14:paraId="4C399BC8" w14:textId="77777777" w:rsidR="00780AB5" w:rsidRPr="000D3B1E" w:rsidRDefault="00780AB5" w:rsidP="00780AB5">
      <w:pPr>
        <w:jc w:val="both"/>
        <w:rPr>
          <w:lang w:val="en-US"/>
        </w:rPr>
      </w:pPr>
      <w:proofErr w:type="spellStart"/>
      <w:r w:rsidRPr="000D3B1E">
        <w:rPr>
          <w:b/>
          <w:lang w:val="en-US"/>
        </w:rPr>
        <w:t>adres</w:t>
      </w:r>
      <w:proofErr w:type="spellEnd"/>
      <w:r w:rsidRPr="000D3B1E">
        <w:rPr>
          <w:b/>
          <w:lang w:val="en-US"/>
        </w:rPr>
        <w:t xml:space="preserve"> </w:t>
      </w:r>
      <w:r w:rsidRPr="000D3B1E">
        <w:rPr>
          <w:lang w:val="en-US"/>
        </w:rPr>
        <w:t>…………………………………………………………………………………………</w:t>
      </w:r>
    </w:p>
    <w:p w14:paraId="591A2D68" w14:textId="77777777" w:rsidR="00780AB5" w:rsidRPr="000D3B1E" w:rsidRDefault="00780AB5" w:rsidP="00780AB5">
      <w:pPr>
        <w:jc w:val="both"/>
        <w:rPr>
          <w:lang w:val="en-US"/>
        </w:rPr>
      </w:pPr>
      <w:r w:rsidRPr="000D3B1E">
        <w:rPr>
          <w:b/>
          <w:lang w:val="en-US"/>
        </w:rPr>
        <w:t>tel.:</w:t>
      </w:r>
      <w:r w:rsidRPr="000D3B1E">
        <w:rPr>
          <w:lang w:val="en-US"/>
        </w:rPr>
        <w:t xml:space="preserve"> ……………………………………….……………….…………………………………</w:t>
      </w:r>
    </w:p>
    <w:p w14:paraId="5C4CE23F" w14:textId="77777777" w:rsidR="00780AB5" w:rsidRPr="000D3B1E" w:rsidRDefault="00780AB5" w:rsidP="00780AB5">
      <w:pPr>
        <w:jc w:val="both"/>
        <w:rPr>
          <w:lang w:val="en-US"/>
        </w:rPr>
      </w:pPr>
      <w:r w:rsidRPr="000D3B1E">
        <w:rPr>
          <w:b/>
          <w:lang w:val="en-US"/>
        </w:rPr>
        <w:t>e-mail</w:t>
      </w:r>
      <w:r w:rsidRPr="000D3B1E">
        <w:rPr>
          <w:lang w:val="en-US"/>
        </w:rPr>
        <w:t>: …………….…………………………………………………………………………</w:t>
      </w:r>
    </w:p>
    <w:p w14:paraId="0C906135" w14:textId="77777777" w:rsidR="00780AB5" w:rsidRPr="000D3B1E" w:rsidRDefault="00780AB5" w:rsidP="00780AB5">
      <w:pPr>
        <w:jc w:val="both"/>
        <w:rPr>
          <w:lang w:val="en-US"/>
        </w:rPr>
      </w:pPr>
      <w:r w:rsidRPr="000D3B1E">
        <w:rPr>
          <w:b/>
          <w:lang w:val="en-US"/>
        </w:rPr>
        <w:t>NIP</w:t>
      </w:r>
      <w:r w:rsidRPr="000D3B1E">
        <w:rPr>
          <w:lang w:val="en-US"/>
        </w:rPr>
        <w:t xml:space="preserve"> ………………………… </w:t>
      </w:r>
      <w:proofErr w:type="spellStart"/>
      <w:r w:rsidRPr="000D3B1E">
        <w:rPr>
          <w:lang w:val="en-US"/>
        </w:rPr>
        <w:t>Regon</w:t>
      </w:r>
      <w:proofErr w:type="spellEnd"/>
      <w:r w:rsidRPr="000D3B1E">
        <w:rPr>
          <w:lang w:val="en-US"/>
        </w:rPr>
        <w:t xml:space="preserve"> ……….………….…………KRS………………………</w:t>
      </w:r>
    </w:p>
    <w:p w14:paraId="19EDEB53" w14:textId="77777777" w:rsidR="00780AB5" w:rsidRPr="000D3B1E" w:rsidRDefault="00780AB5" w:rsidP="00780AB5">
      <w:pPr>
        <w:jc w:val="both"/>
        <w:rPr>
          <w:lang w:val="en-US"/>
        </w:rPr>
      </w:pPr>
    </w:p>
    <w:p w14:paraId="5769840D" w14:textId="77777777" w:rsidR="00780AB5" w:rsidRPr="000D3B1E" w:rsidRDefault="00780AB5" w:rsidP="00780AB5">
      <w:pPr>
        <w:pStyle w:val="Akapitzlist"/>
        <w:numPr>
          <w:ilvl w:val="1"/>
          <w:numId w:val="17"/>
        </w:numPr>
        <w:spacing w:after="0"/>
        <w:ind w:left="284" w:hanging="284"/>
        <w:jc w:val="both"/>
        <w:rPr>
          <w:rFonts w:ascii="Times New Roman" w:hAnsi="Times New Roman" w:cs="Times New Roman"/>
          <w:sz w:val="24"/>
          <w:szCs w:val="24"/>
        </w:rPr>
      </w:pPr>
      <w:r w:rsidRPr="000D3B1E">
        <w:rPr>
          <w:rFonts w:ascii="Times New Roman" w:hAnsi="Times New Roman" w:cs="Times New Roman"/>
          <w:sz w:val="24"/>
          <w:szCs w:val="24"/>
        </w:rPr>
        <w:t>Oświadczam, iż zapoznałem się z warunkami i postanowieniami Specyfikacji Warunków Zamówienia i</w:t>
      </w:r>
      <w:r>
        <w:rPr>
          <w:rFonts w:ascii="Times New Roman" w:hAnsi="Times New Roman" w:cs="Times New Roman"/>
          <w:sz w:val="24"/>
          <w:szCs w:val="24"/>
        </w:rPr>
        <w:t> </w:t>
      </w:r>
      <w:r w:rsidRPr="000D3B1E">
        <w:rPr>
          <w:rFonts w:ascii="Times New Roman" w:hAnsi="Times New Roman" w:cs="Times New Roman"/>
          <w:sz w:val="24"/>
          <w:szCs w:val="24"/>
        </w:rPr>
        <w:t>przyjmuję te warunki i postanowienia bez zastrzeżeń.</w:t>
      </w:r>
    </w:p>
    <w:p w14:paraId="05FBC9B5" w14:textId="3B04CCC8" w:rsidR="00780AB5" w:rsidRDefault="00780AB5" w:rsidP="00780AB5">
      <w:pPr>
        <w:pStyle w:val="Akapitzlist"/>
        <w:numPr>
          <w:ilvl w:val="1"/>
          <w:numId w:val="17"/>
        </w:numPr>
        <w:spacing w:after="0"/>
        <w:ind w:left="284" w:hanging="284"/>
        <w:jc w:val="both"/>
        <w:rPr>
          <w:rFonts w:ascii="Times New Roman" w:hAnsi="Times New Roman" w:cs="Times New Roman"/>
          <w:sz w:val="24"/>
          <w:szCs w:val="24"/>
        </w:rPr>
      </w:pPr>
      <w:r w:rsidRPr="000D3B1E">
        <w:rPr>
          <w:rFonts w:ascii="Times New Roman" w:hAnsi="Times New Roman" w:cs="Times New Roman"/>
          <w:sz w:val="24"/>
          <w:szCs w:val="24"/>
        </w:rPr>
        <w:t>Cena ofertowa za wykonanie całego przedmiotu zamówienia wynosi:</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74"/>
        <w:gridCol w:w="1701"/>
        <w:gridCol w:w="1413"/>
        <w:gridCol w:w="1705"/>
      </w:tblGrid>
      <w:tr w:rsidR="00362557" w:rsidRPr="00345C00" w14:paraId="3377D86B" w14:textId="77777777" w:rsidTr="002F5AB7">
        <w:trPr>
          <w:cantSplit/>
          <w:trHeight w:val="45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141754" w14:textId="77777777" w:rsidR="00362557" w:rsidRPr="00345C00" w:rsidRDefault="00362557" w:rsidP="002F5AB7">
            <w:pPr>
              <w:ind w:hanging="1"/>
              <w:jc w:val="center"/>
              <w:rPr>
                <w:b/>
                <w:sz w:val="20"/>
                <w:szCs w:val="20"/>
              </w:rPr>
            </w:pPr>
            <w:r w:rsidRPr="00345C00">
              <w:rPr>
                <w:b/>
                <w:sz w:val="20"/>
                <w:szCs w:val="20"/>
              </w:rPr>
              <w:t>Lp.</w:t>
            </w:r>
          </w:p>
        </w:tc>
        <w:tc>
          <w:tcPr>
            <w:tcW w:w="3974" w:type="dxa"/>
            <w:tcBorders>
              <w:top w:val="single" w:sz="4" w:space="0" w:color="auto"/>
              <w:left w:val="single" w:sz="4" w:space="0" w:color="auto"/>
              <w:bottom w:val="single" w:sz="4" w:space="0" w:color="auto"/>
              <w:right w:val="single" w:sz="4" w:space="0" w:color="auto"/>
            </w:tcBorders>
            <w:vAlign w:val="center"/>
            <w:hideMark/>
          </w:tcPr>
          <w:p w14:paraId="49CFB8B2" w14:textId="77777777" w:rsidR="00362557" w:rsidRPr="00345C00" w:rsidRDefault="00362557" w:rsidP="002F5AB7">
            <w:pPr>
              <w:ind w:hanging="1"/>
              <w:jc w:val="center"/>
              <w:rPr>
                <w:b/>
                <w:sz w:val="20"/>
                <w:szCs w:val="20"/>
              </w:rPr>
            </w:pPr>
            <w:r w:rsidRPr="00345C00">
              <w:rPr>
                <w:b/>
                <w:sz w:val="20"/>
                <w:szCs w:val="20"/>
              </w:rPr>
              <w:t>Część przedmiotu umowy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ED73EF" w14:textId="77777777" w:rsidR="00362557" w:rsidRDefault="00362557" w:rsidP="002F5AB7">
            <w:pPr>
              <w:ind w:hanging="1"/>
              <w:jc w:val="center"/>
              <w:rPr>
                <w:b/>
                <w:sz w:val="20"/>
                <w:szCs w:val="20"/>
              </w:rPr>
            </w:pPr>
            <w:r>
              <w:rPr>
                <w:b/>
                <w:sz w:val="20"/>
                <w:szCs w:val="20"/>
              </w:rPr>
              <w:t>Ilość</w:t>
            </w:r>
          </w:p>
          <w:p w14:paraId="7085678C" w14:textId="77777777" w:rsidR="00362557" w:rsidRPr="00345C00" w:rsidRDefault="00362557" w:rsidP="002F5AB7">
            <w:pPr>
              <w:ind w:hanging="1"/>
              <w:jc w:val="center"/>
              <w:rPr>
                <w:b/>
                <w:sz w:val="20"/>
                <w:szCs w:val="20"/>
              </w:rPr>
            </w:pPr>
            <w:r>
              <w:rPr>
                <w:b/>
                <w:sz w:val="20"/>
                <w:szCs w:val="20"/>
              </w:rPr>
              <w:t>obiektów</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8E249E3" w14:textId="600A77CC" w:rsidR="00362557" w:rsidRPr="00345C00" w:rsidRDefault="00362557" w:rsidP="002F5AB7">
            <w:pPr>
              <w:ind w:left="33" w:right="33" w:hanging="1"/>
              <w:jc w:val="center"/>
              <w:rPr>
                <w:b/>
                <w:sz w:val="20"/>
                <w:szCs w:val="20"/>
              </w:rPr>
            </w:pPr>
            <w:r>
              <w:rPr>
                <w:b/>
                <w:sz w:val="20"/>
                <w:szCs w:val="20"/>
              </w:rPr>
              <w:t xml:space="preserve">Cena jednostkowa netto </w:t>
            </w:r>
            <w:r w:rsidRPr="00345C00">
              <w:rPr>
                <w:b/>
                <w:sz w:val="20"/>
                <w:szCs w:val="20"/>
              </w:rPr>
              <w:t>(zł)</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C397630" w14:textId="4A7B71E7" w:rsidR="00362557" w:rsidRPr="00345C00" w:rsidRDefault="00362557" w:rsidP="002F5AB7">
            <w:pPr>
              <w:ind w:left="33" w:right="33" w:hanging="1"/>
              <w:jc w:val="center"/>
              <w:rPr>
                <w:b/>
                <w:sz w:val="20"/>
                <w:szCs w:val="20"/>
              </w:rPr>
            </w:pPr>
            <w:r>
              <w:rPr>
                <w:b/>
                <w:sz w:val="20"/>
                <w:szCs w:val="20"/>
              </w:rPr>
              <w:t>Wartość</w:t>
            </w:r>
            <w:r w:rsidRPr="00345C00">
              <w:rPr>
                <w:b/>
                <w:sz w:val="20"/>
                <w:szCs w:val="20"/>
              </w:rPr>
              <w:t xml:space="preserve">  </w:t>
            </w:r>
            <w:r>
              <w:rPr>
                <w:b/>
                <w:sz w:val="20"/>
                <w:szCs w:val="20"/>
              </w:rPr>
              <w:t>netto</w:t>
            </w:r>
            <w:r w:rsidRPr="00345C00">
              <w:rPr>
                <w:b/>
                <w:sz w:val="20"/>
                <w:szCs w:val="20"/>
              </w:rPr>
              <w:t xml:space="preserve"> (zł)</w:t>
            </w:r>
          </w:p>
        </w:tc>
      </w:tr>
      <w:tr w:rsidR="00362557" w:rsidRPr="00FA4C54" w14:paraId="38B89D6D" w14:textId="77777777" w:rsidTr="002F5AB7">
        <w:trPr>
          <w:cantSplit/>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B65791" w14:textId="77777777" w:rsidR="00362557" w:rsidRPr="00FA4C54" w:rsidRDefault="00362557" w:rsidP="002F5AB7">
            <w:pPr>
              <w:ind w:hanging="1"/>
              <w:jc w:val="center"/>
              <w:rPr>
                <w:i/>
                <w:sz w:val="20"/>
                <w:szCs w:val="20"/>
              </w:rPr>
            </w:pPr>
            <w:r w:rsidRPr="00FA4C54">
              <w:rPr>
                <w:i/>
                <w:sz w:val="20"/>
                <w:szCs w:val="20"/>
              </w:rPr>
              <w:t>1</w:t>
            </w:r>
          </w:p>
        </w:tc>
        <w:tc>
          <w:tcPr>
            <w:tcW w:w="3974" w:type="dxa"/>
            <w:tcBorders>
              <w:top w:val="single" w:sz="4" w:space="0" w:color="auto"/>
              <w:left w:val="single" w:sz="4" w:space="0" w:color="auto"/>
              <w:bottom w:val="single" w:sz="4" w:space="0" w:color="auto"/>
              <w:right w:val="single" w:sz="4" w:space="0" w:color="auto"/>
            </w:tcBorders>
            <w:vAlign w:val="center"/>
            <w:hideMark/>
          </w:tcPr>
          <w:p w14:paraId="494A0F38" w14:textId="77777777" w:rsidR="00362557" w:rsidRPr="00FA4C54" w:rsidRDefault="00362557" w:rsidP="002F5AB7">
            <w:pPr>
              <w:ind w:hanging="1"/>
              <w:jc w:val="center"/>
              <w:rPr>
                <w:i/>
                <w:sz w:val="20"/>
                <w:szCs w:val="20"/>
              </w:rPr>
            </w:pPr>
            <w:r w:rsidRPr="00FA4C54">
              <w:rPr>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6C45D" w14:textId="77777777" w:rsidR="00362557" w:rsidRPr="00FA4C54" w:rsidRDefault="00362557" w:rsidP="002F5AB7">
            <w:pPr>
              <w:ind w:hanging="1"/>
              <w:jc w:val="center"/>
              <w:rPr>
                <w:i/>
                <w:sz w:val="20"/>
                <w:szCs w:val="20"/>
              </w:rPr>
            </w:pPr>
            <w:r w:rsidRPr="00FA4C54">
              <w:rPr>
                <w:i/>
                <w:sz w:val="20"/>
                <w:szCs w:val="20"/>
              </w:rPr>
              <w:t>3</w:t>
            </w:r>
          </w:p>
        </w:tc>
        <w:tc>
          <w:tcPr>
            <w:tcW w:w="1413" w:type="dxa"/>
            <w:tcBorders>
              <w:top w:val="single" w:sz="4" w:space="0" w:color="auto"/>
              <w:left w:val="single" w:sz="4" w:space="0" w:color="auto"/>
              <w:bottom w:val="single" w:sz="4" w:space="0" w:color="auto"/>
              <w:right w:val="single" w:sz="4" w:space="0" w:color="auto"/>
            </w:tcBorders>
            <w:hideMark/>
          </w:tcPr>
          <w:p w14:paraId="051808A4" w14:textId="77777777" w:rsidR="00362557" w:rsidRPr="00FA4C54" w:rsidRDefault="00362557" w:rsidP="002F5AB7">
            <w:pPr>
              <w:ind w:left="33" w:right="33" w:hanging="1"/>
              <w:jc w:val="center"/>
              <w:rPr>
                <w:i/>
                <w:sz w:val="20"/>
                <w:szCs w:val="20"/>
              </w:rPr>
            </w:pPr>
            <w:r w:rsidRPr="00FA4C54">
              <w:rPr>
                <w:i/>
                <w:sz w:val="20"/>
                <w:szCs w:val="20"/>
              </w:rPr>
              <w:t>4</w:t>
            </w:r>
          </w:p>
        </w:tc>
        <w:tc>
          <w:tcPr>
            <w:tcW w:w="1705" w:type="dxa"/>
            <w:tcBorders>
              <w:top w:val="single" w:sz="4" w:space="0" w:color="auto"/>
              <w:left w:val="single" w:sz="4" w:space="0" w:color="auto"/>
              <w:bottom w:val="single" w:sz="4" w:space="0" w:color="auto"/>
              <w:right w:val="single" w:sz="4" w:space="0" w:color="auto"/>
            </w:tcBorders>
            <w:hideMark/>
          </w:tcPr>
          <w:p w14:paraId="061041CA" w14:textId="77777777" w:rsidR="00362557" w:rsidRPr="00FA4C54" w:rsidRDefault="00362557" w:rsidP="002F5AB7">
            <w:pPr>
              <w:ind w:left="33" w:right="33" w:hanging="1"/>
              <w:jc w:val="center"/>
              <w:rPr>
                <w:i/>
                <w:sz w:val="20"/>
                <w:szCs w:val="20"/>
              </w:rPr>
            </w:pPr>
            <w:r w:rsidRPr="00FA4C54">
              <w:rPr>
                <w:i/>
                <w:sz w:val="20"/>
                <w:szCs w:val="20"/>
              </w:rPr>
              <w:t>5</w:t>
            </w:r>
          </w:p>
        </w:tc>
      </w:tr>
      <w:tr w:rsidR="00362557" w:rsidRPr="00FA4C54" w14:paraId="32B54D5E" w14:textId="77777777" w:rsidTr="002F5AB7">
        <w:trPr>
          <w:cantSplit/>
          <w:trHeight w:val="346"/>
          <w:jc w:val="center"/>
        </w:trPr>
        <w:tc>
          <w:tcPr>
            <w:tcW w:w="704" w:type="dxa"/>
            <w:tcBorders>
              <w:top w:val="single" w:sz="4" w:space="0" w:color="auto"/>
              <w:left w:val="single" w:sz="4" w:space="0" w:color="auto"/>
              <w:bottom w:val="single" w:sz="4" w:space="0" w:color="auto"/>
              <w:right w:val="single" w:sz="4" w:space="0" w:color="auto"/>
            </w:tcBorders>
            <w:vAlign w:val="center"/>
          </w:tcPr>
          <w:p w14:paraId="1D7C3D89" w14:textId="77777777" w:rsidR="00362557" w:rsidRPr="00FA4C54" w:rsidRDefault="00362557" w:rsidP="002F5AB7">
            <w:pPr>
              <w:ind w:hanging="1"/>
              <w:jc w:val="center"/>
              <w:rPr>
                <w:sz w:val="20"/>
                <w:szCs w:val="20"/>
              </w:rPr>
            </w:pPr>
            <w:r w:rsidRPr="00FA4C54">
              <w:rPr>
                <w:sz w:val="20"/>
                <w:szCs w:val="20"/>
              </w:rPr>
              <w:t>1.</w:t>
            </w:r>
          </w:p>
        </w:tc>
        <w:tc>
          <w:tcPr>
            <w:tcW w:w="3974" w:type="dxa"/>
            <w:tcBorders>
              <w:right w:val="single" w:sz="4" w:space="0" w:color="auto"/>
            </w:tcBorders>
          </w:tcPr>
          <w:p w14:paraId="42516991" w14:textId="77777777" w:rsidR="00362557" w:rsidRDefault="00362557" w:rsidP="002F5AB7">
            <w:pPr>
              <w:ind w:hanging="1"/>
              <w:jc w:val="center"/>
              <w:rPr>
                <w:sz w:val="20"/>
                <w:szCs w:val="20"/>
              </w:rPr>
            </w:pPr>
          </w:p>
          <w:p w14:paraId="484BAD60" w14:textId="77777777" w:rsidR="00362557" w:rsidRPr="006D42BF" w:rsidRDefault="00362557" w:rsidP="002F5AB7">
            <w:pPr>
              <w:ind w:hanging="1"/>
              <w:jc w:val="center"/>
              <w:rPr>
                <w:sz w:val="20"/>
                <w:szCs w:val="20"/>
              </w:rPr>
            </w:pPr>
            <w:r w:rsidRPr="006D42BF">
              <w:rPr>
                <w:sz w:val="20"/>
                <w:szCs w:val="20"/>
              </w:rPr>
              <w:t>Uzupełnienie dokumentacji MLC</w:t>
            </w:r>
          </w:p>
          <w:p w14:paraId="1A472394" w14:textId="77777777" w:rsidR="00362557" w:rsidRPr="006D42BF" w:rsidRDefault="00362557" w:rsidP="002F5AB7">
            <w:pPr>
              <w:tabs>
                <w:tab w:val="center" w:pos="4536"/>
                <w:tab w:val="right" w:pos="9072"/>
              </w:tabs>
              <w:ind w:hanging="1"/>
              <w:rPr>
                <w:iCs/>
                <w:sz w:val="20"/>
                <w:szCs w:val="20"/>
              </w:rPr>
            </w:pPr>
          </w:p>
        </w:tc>
        <w:tc>
          <w:tcPr>
            <w:tcW w:w="1701" w:type="dxa"/>
            <w:tcBorders>
              <w:top w:val="single" w:sz="4" w:space="0" w:color="auto"/>
              <w:left w:val="single" w:sz="4" w:space="0" w:color="auto"/>
              <w:right w:val="single" w:sz="4" w:space="0" w:color="auto"/>
            </w:tcBorders>
            <w:vAlign w:val="center"/>
          </w:tcPr>
          <w:p w14:paraId="362CA73A" w14:textId="104C7FFE" w:rsidR="00362557" w:rsidRPr="00FA4C54" w:rsidRDefault="00362557" w:rsidP="002F5AB7">
            <w:pPr>
              <w:ind w:hanging="1"/>
              <w:jc w:val="center"/>
              <w:rPr>
                <w:sz w:val="20"/>
                <w:szCs w:val="20"/>
              </w:rPr>
            </w:pPr>
            <w:r>
              <w:rPr>
                <w:sz w:val="20"/>
                <w:szCs w:val="20"/>
              </w:rPr>
              <w:t>73</w:t>
            </w:r>
          </w:p>
        </w:tc>
        <w:tc>
          <w:tcPr>
            <w:tcW w:w="1413" w:type="dxa"/>
            <w:tcBorders>
              <w:top w:val="single" w:sz="4" w:space="0" w:color="auto"/>
              <w:left w:val="single" w:sz="4" w:space="0" w:color="auto"/>
              <w:right w:val="single" w:sz="4" w:space="0" w:color="auto"/>
            </w:tcBorders>
            <w:vAlign w:val="center"/>
          </w:tcPr>
          <w:p w14:paraId="6A183A54" w14:textId="77777777" w:rsidR="00362557" w:rsidRPr="00FA4C54" w:rsidRDefault="00362557" w:rsidP="002F5AB7">
            <w:pPr>
              <w:ind w:hanging="1"/>
              <w:jc w:val="center"/>
              <w:rPr>
                <w:sz w:val="20"/>
                <w:szCs w:val="20"/>
              </w:rPr>
            </w:pPr>
            <w:r w:rsidRPr="00FA4C54">
              <w:rPr>
                <w:sz w:val="20"/>
                <w:szCs w:val="20"/>
              </w:rPr>
              <w:t>…………</w:t>
            </w:r>
          </w:p>
        </w:tc>
        <w:tc>
          <w:tcPr>
            <w:tcW w:w="1705" w:type="dxa"/>
            <w:tcBorders>
              <w:top w:val="single" w:sz="4" w:space="0" w:color="auto"/>
              <w:left w:val="single" w:sz="4" w:space="0" w:color="auto"/>
              <w:right w:val="single" w:sz="4" w:space="0" w:color="auto"/>
            </w:tcBorders>
            <w:vAlign w:val="center"/>
          </w:tcPr>
          <w:p w14:paraId="3E8295B0" w14:textId="77777777" w:rsidR="00362557" w:rsidRPr="00FA4C54" w:rsidRDefault="00362557" w:rsidP="002F5AB7">
            <w:pPr>
              <w:ind w:hanging="1"/>
              <w:jc w:val="center"/>
              <w:rPr>
                <w:sz w:val="20"/>
                <w:szCs w:val="20"/>
              </w:rPr>
            </w:pPr>
            <w:r w:rsidRPr="00FA4C54">
              <w:rPr>
                <w:sz w:val="20"/>
                <w:szCs w:val="20"/>
              </w:rPr>
              <w:t>………………</w:t>
            </w:r>
          </w:p>
        </w:tc>
      </w:tr>
      <w:tr w:rsidR="00362557" w:rsidRPr="00FA4C54" w14:paraId="2DC3DA70" w14:textId="77777777" w:rsidTr="002F5AB7">
        <w:trPr>
          <w:cantSplit/>
          <w:trHeight w:val="377"/>
          <w:jc w:val="center"/>
        </w:trPr>
        <w:tc>
          <w:tcPr>
            <w:tcW w:w="704" w:type="dxa"/>
            <w:tcBorders>
              <w:top w:val="single" w:sz="4" w:space="0" w:color="auto"/>
              <w:left w:val="single" w:sz="4" w:space="0" w:color="auto"/>
              <w:right w:val="single" w:sz="4" w:space="0" w:color="auto"/>
            </w:tcBorders>
            <w:vAlign w:val="center"/>
          </w:tcPr>
          <w:p w14:paraId="7065CD1D" w14:textId="77777777" w:rsidR="00362557" w:rsidRPr="00FA4C54" w:rsidRDefault="00362557" w:rsidP="002F5AB7">
            <w:pPr>
              <w:ind w:hanging="1"/>
              <w:jc w:val="center"/>
              <w:rPr>
                <w:sz w:val="20"/>
                <w:szCs w:val="20"/>
              </w:rPr>
            </w:pPr>
            <w:r>
              <w:rPr>
                <w:sz w:val="20"/>
                <w:szCs w:val="20"/>
              </w:rPr>
              <w:t>2</w:t>
            </w:r>
            <w:r w:rsidRPr="00FA4C54">
              <w:rPr>
                <w:sz w:val="20"/>
                <w:szCs w:val="20"/>
              </w:rPr>
              <w:t>.</w:t>
            </w:r>
          </w:p>
        </w:tc>
        <w:tc>
          <w:tcPr>
            <w:tcW w:w="3974" w:type="dxa"/>
            <w:tcBorders>
              <w:right w:val="single" w:sz="4" w:space="0" w:color="auto"/>
            </w:tcBorders>
          </w:tcPr>
          <w:p w14:paraId="0C7AB3B2" w14:textId="77777777" w:rsidR="00362557" w:rsidRPr="006D42BF" w:rsidRDefault="00362557" w:rsidP="002F5AB7">
            <w:pPr>
              <w:tabs>
                <w:tab w:val="center" w:pos="4536"/>
                <w:tab w:val="right" w:pos="9072"/>
              </w:tabs>
              <w:ind w:hanging="1"/>
              <w:rPr>
                <w:iCs/>
                <w:sz w:val="20"/>
                <w:szCs w:val="20"/>
              </w:rPr>
            </w:pPr>
            <w:r w:rsidRPr="006D42BF">
              <w:rPr>
                <w:sz w:val="20"/>
                <w:szCs w:val="20"/>
              </w:rPr>
              <w:t xml:space="preserve">Wyznaczenie klasy MLC metodą </w:t>
            </w:r>
            <w:proofErr w:type="spellStart"/>
            <w:r w:rsidRPr="006D42BF">
              <w:rPr>
                <w:sz w:val="20"/>
                <w:szCs w:val="20"/>
              </w:rPr>
              <w:t>Milory</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A4C6557" w14:textId="3F5C9A3E" w:rsidR="00362557" w:rsidRPr="00FA4C54" w:rsidRDefault="00362557" w:rsidP="002F5AB7">
            <w:pPr>
              <w:ind w:hanging="1"/>
              <w:jc w:val="center"/>
              <w:rPr>
                <w:sz w:val="20"/>
                <w:szCs w:val="20"/>
              </w:rPr>
            </w:pPr>
            <w:r>
              <w:rPr>
                <w:sz w:val="20"/>
                <w:szCs w:val="20"/>
              </w:rPr>
              <w:t>62</w:t>
            </w:r>
          </w:p>
        </w:tc>
        <w:tc>
          <w:tcPr>
            <w:tcW w:w="1413" w:type="dxa"/>
            <w:tcBorders>
              <w:top w:val="single" w:sz="4" w:space="0" w:color="auto"/>
              <w:left w:val="single" w:sz="4" w:space="0" w:color="auto"/>
              <w:right w:val="single" w:sz="4" w:space="0" w:color="auto"/>
            </w:tcBorders>
            <w:vAlign w:val="center"/>
          </w:tcPr>
          <w:p w14:paraId="3FD8A4DB" w14:textId="77777777" w:rsidR="00362557" w:rsidRPr="00FA4C54" w:rsidRDefault="00362557" w:rsidP="002F5AB7">
            <w:pPr>
              <w:ind w:hanging="1"/>
              <w:jc w:val="center"/>
              <w:rPr>
                <w:sz w:val="20"/>
                <w:szCs w:val="20"/>
              </w:rPr>
            </w:pPr>
            <w:r w:rsidRPr="00FA4C54">
              <w:rPr>
                <w:sz w:val="20"/>
                <w:szCs w:val="20"/>
              </w:rPr>
              <w:t>…………</w:t>
            </w:r>
          </w:p>
        </w:tc>
        <w:tc>
          <w:tcPr>
            <w:tcW w:w="1705" w:type="dxa"/>
            <w:tcBorders>
              <w:top w:val="single" w:sz="4" w:space="0" w:color="auto"/>
              <w:left w:val="single" w:sz="4" w:space="0" w:color="auto"/>
              <w:right w:val="single" w:sz="4" w:space="0" w:color="auto"/>
            </w:tcBorders>
            <w:vAlign w:val="center"/>
          </w:tcPr>
          <w:p w14:paraId="5EAC8D83" w14:textId="77777777" w:rsidR="00362557" w:rsidRDefault="00362557" w:rsidP="002F5AB7">
            <w:pPr>
              <w:ind w:hanging="1"/>
              <w:jc w:val="center"/>
              <w:rPr>
                <w:sz w:val="20"/>
                <w:szCs w:val="20"/>
              </w:rPr>
            </w:pPr>
          </w:p>
          <w:p w14:paraId="75392EC3" w14:textId="1817A89F" w:rsidR="00362557" w:rsidRPr="00FA4C54" w:rsidRDefault="00362557" w:rsidP="002F5AB7">
            <w:pPr>
              <w:ind w:hanging="1"/>
              <w:jc w:val="center"/>
              <w:rPr>
                <w:sz w:val="20"/>
                <w:szCs w:val="20"/>
              </w:rPr>
            </w:pPr>
            <w:r w:rsidRPr="00FA4C54">
              <w:rPr>
                <w:sz w:val="20"/>
                <w:szCs w:val="20"/>
              </w:rPr>
              <w:t>………………</w:t>
            </w:r>
          </w:p>
        </w:tc>
      </w:tr>
      <w:tr w:rsidR="00362557" w:rsidRPr="006D42BF" w14:paraId="139AE5D9" w14:textId="77777777" w:rsidTr="00362557">
        <w:trPr>
          <w:cantSplit/>
          <w:trHeight w:val="261"/>
          <w:jc w:val="center"/>
        </w:trPr>
        <w:tc>
          <w:tcPr>
            <w:tcW w:w="704" w:type="dxa"/>
            <w:tcBorders>
              <w:top w:val="single" w:sz="4" w:space="0" w:color="auto"/>
              <w:left w:val="single" w:sz="4" w:space="0" w:color="auto"/>
              <w:bottom w:val="single" w:sz="4" w:space="0" w:color="auto"/>
              <w:right w:val="single" w:sz="4" w:space="0" w:color="auto"/>
            </w:tcBorders>
            <w:vAlign w:val="center"/>
          </w:tcPr>
          <w:p w14:paraId="4D9FCE3B" w14:textId="77777777" w:rsidR="00362557" w:rsidRPr="006D42BF" w:rsidRDefault="00362557" w:rsidP="002F5AB7">
            <w:pPr>
              <w:ind w:hanging="1"/>
              <w:jc w:val="center"/>
              <w:rPr>
                <w:sz w:val="20"/>
                <w:szCs w:val="20"/>
              </w:rPr>
            </w:pPr>
            <w:r w:rsidRPr="006D42BF">
              <w:rPr>
                <w:sz w:val="20"/>
                <w:szCs w:val="20"/>
              </w:rPr>
              <w:t>3.</w:t>
            </w:r>
          </w:p>
        </w:tc>
        <w:tc>
          <w:tcPr>
            <w:tcW w:w="3974" w:type="dxa"/>
            <w:tcBorders>
              <w:right w:val="single" w:sz="4" w:space="0" w:color="auto"/>
            </w:tcBorders>
          </w:tcPr>
          <w:p w14:paraId="06B79B95" w14:textId="77777777" w:rsidR="00362557" w:rsidRPr="006D42BF" w:rsidRDefault="00362557" w:rsidP="002F5AB7">
            <w:pPr>
              <w:tabs>
                <w:tab w:val="center" w:pos="4536"/>
                <w:tab w:val="right" w:pos="9072"/>
              </w:tabs>
              <w:ind w:hanging="1"/>
              <w:rPr>
                <w:iCs/>
                <w:sz w:val="20"/>
                <w:szCs w:val="20"/>
              </w:rPr>
            </w:pPr>
            <w:r w:rsidRPr="006D42BF">
              <w:rPr>
                <w:sz w:val="20"/>
                <w:szCs w:val="20"/>
              </w:rPr>
              <w:t xml:space="preserve">Wyznaczenie klasy MLC poza metodą </w:t>
            </w:r>
            <w:proofErr w:type="spellStart"/>
            <w:r w:rsidRPr="006D42BF">
              <w:rPr>
                <w:sz w:val="20"/>
                <w:szCs w:val="20"/>
              </w:rPr>
              <w:t>Milory</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CD8570E" w14:textId="5C8CDAF9" w:rsidR="00362557" w:rsidRPr="006D42BF" w:rsidRDefault="00362557" w:rsidP="002F5AB7">
            <w:pPr>
              <w:ind w:hanging="1"/>
              <w:jc w:val="center"/>
              <w:rPr>
                <w:sz w:val="20"/>
                <w:szCs w:val="20"/>
              </w:rPr>
            </w:pPr>
            <w:r>
              <w:rPr>
                <w:sz w:val="20"/>
                <w:szCs w:val="20"/>
              </w:rPr>
              <w:t>24</w:t>
            </w:r>
          </w:p>
        </w:tc>
        <w:tc>
          <w:tcPr>
            <w:tcW w:w="1413" w:type="dxa"/>
            <w:tcBorders>
              <w:top w:val="single" w:sz="4" w:space="0" w:color="auto"/>
              <w:left w:val="single" w:sz="4" w:space="0" w:color="auto"/>
              <w:bottom w:val="single" w:sz="4" w:space="0" w:color="auto"/>
              <w:right w:val="single" w:sz="4" w:space="0" w:color="auto"/>
            </w:tcBorders>
            <w:vAlign w:val="center"/>
          </w:tcPr>
          <w:p w14:paraId="22908935" w14:textId="77777777" w:rsidR="00362557" w:rsidRPr="006D42BF" w:rsidRDefault="00362557" w:rsidP="002F5AB7">
            <w:pPr>
              <w:ind w:hanging="1"/>
              <w:jc w:val="center"/>
              <w:rPr>
                <w:sz w:val="20"/>
                <w:szCs w:val="20"/>
              </w:rPr>
            </w:pPr>
            <w:r w:rsidRPr="006D42BF">
              <w:rPr>
                <w:sz w:val="20"/>
                <w:szCs w:val="20"/>
              </w:rPr>
              <w:t>…………</w:t>
            </w:r>
          </w:p>
        </w:tc>
        <w:tc>
          <w:tcPr>
            <w:tcW w:w="1705" w:type="dxa"/>
            <w:tcBorders>
              <w:top w:val="single" w:sz="4" w:space="0" w:color="auto"/>
              <w:left w:val="single" w:sz="4" w:space="0" w:color="auto"/>
              <w:bottom w:val="single" w:sz="4" w:space="0" w:color="auto"/>
              <w:right w:val="single" w:sz="4" w:space="0" w:color="auto"/>
            </w:tcBorders>
            <w:vAlign w:val="center"/>
          </w:tcPr>
          <w:p w14:paraId="11D79FBC" w14:textId="77777777" w:rsidR="00362557" w:rsidRDefault="00362557" w:rsidP="002F5AB7">
            <w:pPr>
              <w:ind w:hanging="1"/>
              <w:jc w:val="center"/>
              <w:rPr>
                <w:sz w:val="20"/>
                <w:szCs w:val="20"/>
              </w:rPr>
            </w:pPr>
            <w:r w:rsidRPr="006D42BF">
              <w:rPr>
                <w:sz w:val="20"/>
                <w:szCs w:val="20"/>
              </w:rPr>
              <w:t>……</w:t>
            </w:r>
          </w:p>
          <w:p w14:paraId="1DEC76EB" w14:textId="45EC35C5" w:rsidR="00362557" w:rsidRPr="006D42BF" w:rsidRDefault="00362557" w:rsidP="002F5AB7">
            <w:pPr>
              <w:ind w:hanging="1"/>
              <w:jc w:val="center"/>
              <w:rPr>
                <w:sz w:val="20"/>
                <w:szCs w:val="20"/>
              </w:rPr>
            </w:pPr>
            <w:r w:rsidRPr="006D42BF">
              <w:rPr>
                <w:sz w:val="20"/>
                <w:szCs w:val="20"/>
              </w:rPr>
              <w:t>…………</w:t>
            </w:r>
          </w:p>
        </w:tc>
      </w:tr>
      <w:tr w:rsidR="00362557" w:rsidRPr="006D42BF" w14:paraId="25091380" w14:textId="77777777" w:rsidTr="00362557">
        <w:trPr>
          <w:cantSplit/>
          <w:trHeight w:val="261"/>
          <w:jc w:val="center"/>
        </w:trPr>
        <w:tc>
          <w:tcPr>
            <w:tcW w:w="7792" w:type="dxa"/>
            <w:gridSpan w:val="4"/>
            <w:tcBorders>
              <w:top w:val="single" w:sz="4" w:space="0" w:color="auto"/>
              <w:left w:val="single" w:sz="4" w:space="0" w:color="auto"/>
              <w:bottom w:val="single" w:sz="4" w:space="0" w:color="auto"/>
              <w:right w:val="single" w:sz="4" w:space="0" w:color="auto"/>
            </w:tcBorders>
            <w:vAlign w:val="center"/>
          </w:tcPr>
          <w:p w14:paraId="724C5A9D" w14:textId="6AC037BE" w:rsidR="00362557" w:rsidRPr="006D42BF" w:rsidRDefault="00362557" w:rsidP="00362557">
            <w:pPr>
              <w:ind w:hanging="1"/>
              <w:jc w:val="right"/>
              <w:rPr>
                <w:sz w:val="20"/>
                <w:szCs w:val="20"/>
              </w:rPr>
            </w:pPr>
            <w:r>
              <w:rPr>
                <w:sz w:val="20"/>
                <w:szCs w:val="20"/>
              </w:rPr>
              <w:t>Razem wartość netto</w:t>
            </w:r>
          </w:p>
        </w:tc>
        <w:tc>
          <w:tcPr>
            <w:tcW w:w="1705" w:type="dxa"/>
            <w:tcBorders>
              <w:top w:val="single" w:sz="4" w:space="0" w:color="auto"/>
              <w:left w:val="single" w:sz="4" w:space="0" w:color="auto"/>
              <w:bottom w:val="single" w:sz="4" w:space="0" w:color="auto"/>
              <w:right w:val="single" w:sz="4" w:space="0" w:color="auto"/>
            </w:tcBorders>
            <w:vAlign w:val="center"/>
          </w:tcPr>
          <w:p w14:paraId="6223482F" w14:textId="77777777" w:rsidR="00362557" w:rsidRDefault="00362557" w:rsidP="002F5AB7">
            <w:pPr>
              <w:ind w:hanging="1"/>
              <w:jc w:val="center"/>
              <w:rPr>
                <w:sz w:val="20"/>
                <w:szCs w:val="20"/>
              </w:rPr>
            </w:pPr>
          </w:p>
          <w:p w14:paraId="763D3437" w14:textId="4F649E8C" w:rsidR="00362557" w:rsidRPr="006D42BF" w:rsidRDefault="00362557" w:rsidP="002F5AB7">
            <w:pPr>
              <w:ind w:hanging="1"/>
              <w:jc w:val="center"/>
              <w:rPr>
                <w:sz w:val="20"/>
                <w:szCs w:val="20"/>
              </w:rPr>
            </w:pPr>
          </w:p>
        </w:tc>
      </w:tr>
      <w:tr w:rsidR="00362557" w:rsidRPr="006D42BF" w14:paraId="159BB588" w14:textId="77777777" w:rsidTr="00362557">
        <w:trPr>
          <w:cantSplit/>
          <w:trHeight w:val="261"/>
          <w:jc w:val="center"/>
        </w:trPr>
        <w:tc>
          <w:tcPr>
            <w:tcW w:w="7792" w:type="dxa"/>
            <w:gridSpan w:val="4"/>
            <w:tcBorders>
              <w:top w:val="single" w:sz="4" w:space="0" w:color="auto"/>
              <w:left w:val="single" w:sz="4" w:space="0" w:color="auto"/>
              <w:bottom w:val="single" w:sz="4" w:space="0" w:color="auto"/>
              <w:right w:val="single" w:sz="4" w:space="0" w:color="auto"/>
            </w:tcBorders>
            <w:vAlign w:val="center"/>
          </w:tcPr>
          <w:p w14:paraId="5E49E9BF" w14:textId="2E1692DA" w:rsidR="00362557" w:rsidRPr="006D42BF" w:rsidRDefault="00362557" w:rsidP="00362557">
            <w:pPr>
              <w:ind w:hanging="1"/>
              <w:jc w:val="right"/>
              <w:rPr>
                <w:sz w:val="20"/>
                <w:szCs w:val="20"/>
              </w:rPr>
            </w:pPr>
            <w:r>
              <w:rPr>
                <w:sz w:val="20"/>
                <w:szCs w:val="20"/>
              </w:rPr>
              <w:t>Stawka podatku vat w %</w:t>
            </w:r>
          </w:p>
        </w:tc>
        <w:tc>
          <w:tcPr>
            <w:tcW w:w="1705" w:type="dxa"/>
            <w:tcBorders>
              <w:top w:val="single" w:sz="4" w:space="0" w:color="auto"/>
              <w:left w:val="single" w:sz="4" w:space="0" w:color="auto"/>
              <w:bottom w:val="single" w:sz="4" w:space="0" w:color="auto"/>
              <w:right w:val="single" w:sz="4" w:space="0" w:color="auto"/>
            </w:tcBorders>
            <w:vAlign w:val="center"/>
          </w:tcPr>
          <w:p w14:paraId="39E33EBD" w14:textId="77777777" w:rsidR="00362557" w:rsidRDefault="00362557" w:rsidP="002F5AB7">
            <w:pPr>
              <w:ind w:hanging="1"/>
              <w:jc w:val="center"/>
              <w:rPr>
                <w:sz w:val="20"/>
                <w:szCs w:val="20"/>
              </w:rPr>
            </w:pPr>
          </w:p>
          <w:p w14:paraId="54993BE5" w14:textId="7E951F6B" w:rsidR="00362557" w:rsidRPr="006D42BF" w:rsidRDefault="00362557" w:rsidP="002F5AB7">
            <w:pPr>
              <w:ind w:hanging="1"/>
              <w:jc w:val="center"/>
              <w:rPr>
                <w:sz w:val="20"/>
                <w:szCs w:val="20"/>
              </w:rPr>
            </w:pPr>
          </w:p>
        </w:tc>
      </w:tr>
      <w:tr w:rsidR="00362557" w:rsidRPr="006D42BF" w14:paraId="27915914" w14:textId="77777777" w:rsidTr="00EF3192">
        <w:trPr>
          <w:cantSplit/>
          <w:trHeight w:val="261"/>
          <w:jc w:val="center"/>
        </w:trPr>
        <w:tc>
          <w:tcPr>
            <w:tcW w:w="7792" w:type="dxa"/>
            <w:gridSpan w:val="4"/>
            <w:tcBorders>
              <w:top w:val="single" w:sz="4" w:space="0" w:color="auto"/>
              <w:left w:val="single" w:sz="4" w:space="0" w:color="auto"/>
              <w:right w:val="single" w:sz="4" w:space="0" w:color="auto"/>
            </w:tcBorders>
            <w:vAlign w:val="center"/>
          </w:tcPr>
          <w:p w14:paraId="618C782C" w14:textId="213D8002" w:rsidR="00362557" w:rsidRPr="006D42BF" w:rsidRDefault="00362557" w:rsidP="00362557">
            <w:pPr>
              <w:ind w:hanging="1"/>
              <w:jc w:val="right"/>
              <w:rPr>
                <w:sz w:val="20"/>
                <w:szCs w:val="20"/>
              </w:rPr>
            </w:pPr>
            <w:r>
              <w:rPr>
                <w:sz w:val="20"/>
                <w:szCs w:val="20"/>
              </w:rPr>
              <w:t>Wartość brutto</w:t>
            </w:r>
          </w:p>
        </w:tc>
        <w:tc>
          <w:tcPr>
            <w:tcW w:w="1705" w:type="dxa"/>
            <w:tcBorders>
              <w:top w:val="single" w:sz="4" w:space="0" w:color="auto"/>
              <w:left w:val="single" w:sz="4" w:space="0" w:color="auto"/>
              <w:right w:val="single" w:sz="4" w:space="0" w:color="auto"/>
            </w:tcBorders>
            <w:vAlign w:val="center"/>
          </w:tcPr>
          <w:p w14:paraId="0CAF8E21" w14:textId="77777777" w:rsidR="00362557" w:rsidRDefault="00362557" w:rsidP="002F5AB7">
            <w:pPr>
              <w:ind w:hanging="1"/>
              <w:jc w:val="center"/>
              <w:rPr>
                <w:sz w:val="20"/>
                <w:szCs w:val="20"/>
              </w:rPr>
            </w:pPr>
          </w:p>
          <w:p w14:paraId="64EB07A6" w14:textId="5DEA9DAB" w:rsidR="00362557" w:rsidRPr="006D42BF" w:rsidRDefault="00362557" w:rsidP="002F5AB7">
            <w:pPr>
              <w:ind w:hanging="1"/>
              <w:jc w:val="center"/>
              <w:rPr>
                <w:sz w:val="20"/>
                <w:szCs w:val="20"/>
              </w:rPr>
            </w:pPr>
          </w:p>
        </w:tc>
      </w:tr>
    </w:tbl>
    <w:p w14:paraId="4230F889" w14:textId="77777777" w:rsidR="00362557" w:rsidRDefault="00362557" w:rsidP="00362557">
      <w:pPr>
        <w:pStyle w:val="Akapitzlist"/>
        <w:spacing w:after="0"/>
        <w:jc w:val="both"/>
        <w:rPr>
          <w:rFonts w:ascii="Times New Roman" w:hAnsi="Times New Roman" w:cs="Times New Roman"/>
          <w:sz w:val="24"/>
          <w:szCs w:val="24"/>
        </w:rPr>
      </w:pPr>
    </w:p>
    <w:p w14:paraId="2E8B0C5A" w14:textId="2775D635" w:rsidR="00780AB5" w:rsidRDefault="00780AB5" w:rsidP="001C748D">
      <w:pPr>
        <w:textAlignment w:val="baseline"/>
        <w:rPr>
          <w:b/>
        </w:rPr>
      </w:pPr>
    </w:p>
    <w:p w14:paraId="6EA78498" w14:textId="2B96B727" w:rsidR="00780AB5" w:rsidRDefault="00780AB5" w:rsidP="001C748D">
      <w:pPr>
        <w:textAlignment w:val="baseline"/>
        <w:rPr>
          <w:b/>
        </w:rPr>
      </w:pPr>
    </w:p>
    <w:p w14:paraId="7A5A7F93" w14:textId="7715E54E" w:rsidR="00780AB5" w:rsidRPr="005D607E" w:rsidRDefault="00780AB5" w:rsidP="002E551B">
      <w:pPr>
        <w:pStyle w:val="Akapitzlist"/>
        <w:numPr>
          <w:ilvl w:val="0"/>
          <w:numId w:val="73"/>
        </w:numPr>
        <w:autoSpaceDE w:val="0"/>
        <w:ind w:left="284" w:hanging="284"/>
        <w:jc w:val="both"/>
        <w:rPr>
          <w:rFonts w:ascii="Times New Roman" w:eastAsia="Arial Narrow" w:hAnsi="Times New Roman" w:cs="Times New Roman"/>
          <w:b/>
          <w:sz w:val="24"/>
          <w:szCs w:val="24"/>
        </w:rPr>
      </w:pPr>
      <w:r w:rsidRPr="005D607E">
        <w:rPr>
          <w:rFonts w:ascii="Times New Roman" w:hAnsi="Times New Roman" w:cs="Times New Roman"/>
          <w:color w:val="000000"/>
          <w:sz w:val="24"/>
          <w:szCs w:val="24"/>
        </w:rPr>
        <w:t>Liczba osób z dodatkowym doświadczeniem</w:t>
      </w:r>
      <w:r w:rsidRPr="005D607E">
        <w:rPr>
          <w:rFonts w:ascii="Times New Roman" w:hAnsi="Times New Roman" w:cs="Times New Roman"/>
          <w:b/>
          <w:color w:val="000000" w:themeColor="text1"/>
          <w:sz w:val="24"/>
          <w:szCs w:val="24"/>
        </w:rPr>
        <w:t xml:space="preserve">: </w:t>
      </w:r>
    </w:p>
    <w:p w14:paraId="7CDD2C40" w14:textId="686A7AE1" w:rsidR="00780AB5" w:rsidRDefault="00780AB5" w:rsidP="00780AB5">
      <w:pPr>
        <w:pStyle w:val="Kasia"/>
        <w:ind w:left="284"/>
        <w:rPr>
          <w:b/>
          <w:color w:val="000000"/>
        </w:rPr>
      </w:pPr>
      <w:r w:rsidRPr="008E7566">
        <w:rPr>
          <w:b/>
          <w:color w:val="000000" w:themeColor="text1"/>
          <w:szCs w:val="24"/>
        </w:rPr>
        <w:t xml:space="preserve">1 osoba </w:t>
      </w:r>
      <w:r w:rsidR="004F3D60">
        <w:rPr>
          <w:b/>
          <w:color w:val="000000" w:themeColor="text1"/>
          <w:szCs w:val="24"/>
        </w:rPr>
        <w:t>z doświadczeniem w opracowaniu dokumentacji obiektu mostowego o długości przęsła pow. 50m. ( TAK / NIE ).</w:t>
      </w:r>
    </w:p>
    <w:p w14:paraId="4BF78B36" w14:textId="4E788C48" w:rsidR="00780AB5" w:rsidRDefault="004F3D60" w:rsidP="00780AB5">
      <w:pPr>
        <w:pStyle w:val="Kasia"/>
        <w:ind w:left="284"/>
        <w:rPr>
          <w:color w:val="000000" w:themeColor="text1"/>
          <w:szCs w:val="24"/>
        </w:rPr>
      </w:pPr>
      <w:r>
        <w:rPr>
          <w:b/>
          <w:color w:val="000000" w:themeColor="text1"/>
          <w:szCs w:val="24"/>
        </w:rPr>
        <w:t>1</w:t>
      </w:r>
      <w:r w:rsidR="00780AB5" w:rsidRPr="001373AF">
        <w:rPr>
          <w:b/>
          <w:color w:val="000000" w:themeColor="text1"/>
          <w:szCs w:val="24"/>
        </w:rPr>
        <w:t xml:space="preserve"> osob</w:t>
      </w:r>
      <w:r>
        <w:rPr>
          <w:b/>
          <w:color w:val="000000" w:themeColor="text1"/>
          <w:szCs w:val="24"/>
        </w:rPr>
        <w:t xml:space="preserve">a do sprawdzenia dokumentacji z </w:t>
      </w:r>
      <w:r w:rsidRPr="004F3D60">
        <w:rPr>
          <w:b/>
          <w:color w:val="000000" w:themeColor="text1"/>
          <w:szCs w:val="24"/>
        </w:rPr>
        <w:t>doświadczeniem w opracowaniu dokumentacji obiektu mostowego o długości przęsła pow. 50m. ( TAK / NIE ).</w:t>
      </w:r>
      <w:r w:rsidR="00780AB5">
        <w:rPr>
          <w:b/>
          <w:color w:val="000000" w:themeColor="text1"/>
          <w:szCs w:val="24"/>
        </w:rPr>
        <w:t xml:space="preserve"> </w:t>
      </w:r>
      <w:r w:rsidR="00780AB5" w:rsidRPr="001373AF">
        <w:rPr>
          <w:b/>
          <w:color w:val="000000" w:themeColor="text1"/>
          <w:szCs w:val="24"/>
        </w:rPr>
        <w:t>*</w:t>
      </w:r>
      <w:r w:rsidR="00780AB5" w:rsidRPr="001373AF">
        <w:rPr>
          <w:color w:val="000000" w:themeColor="text1"/>
          <w:szCs w:val="24"/>
        </w:rPr>
        <w:t xml:space="preserve"> </w:t>
      </w:r>
    </w:p>
    <w:p w14:paraId="72A4691C" w14:textId="77777777" w:rsidR="00780AB5" w:rsidRDefault="00780AB5" w:rsidP="00780AB5">
      <w:pPr>
        <w:pStyle w:val="Kasia"/>
        <w:ind w:left="284"/>
        <w:rPr>
          <w:color w:val="000000" w:themeColor="text1"/>
          <w:szCs w:val="24"/>
        </w:rPr>
      </w:pPr>
      <w:r w:rsidRPr="001373AF">
        <w:rPr>
          <w:color w:val="000000" w:themeColor="text1"/>
          <w:szCs w:val="24"/>
        </w:rPr>
        <w:t>(*skreślić niewłaściwe).</w:t>
      </w:r>
    </w:p>
    <w:p w14:paraId="286156DA" w14:textId="77777777" w:rsidR="00780AB5" w:rsidRDefault="00780AB5" w:rsidP="00780AB5">
      <w:pPr>
        <w:pStyle w:val="Kasia"/>
        <w:ind w:left="284"/>
        <w:rPr>
          <w:color w:val="000000" w:themeColor="text1"/>
          <w:szCs w:val="24"/>
        </w:rPr>
      </w:pPr>
    </w:p>
    <w:p w14:paraId="394DB074" w14:textId="77777777" w:rsidR="00780AB5" w:rsidRPr="00DD0B6B" w:rsidRDefault="00780AB5" w:rsidP="00780AB5">
      <w:pPr>
        <w:pStyle w:val="Kasia"/>
        <w:ind w:left="284"/>
        <w:rPr>
          <w:b/>
          <w:color w:val="000000" w:themeColor="text1"/>
          <w:szCs w:val="24"/>
        </w:rPr>
      </w:pPr>
      <w:r w:rsidRPr="00DD0B6B">
        <w:rPr>
          <w:b/>
          <w:color w:val="000000" w:themeColor="text1"/>
          <w:szCs w:val="24"/>
        </w:rPr>
        <w:t>Wykaz osób</w:t>
      </w:r>
    </w:p>
    <w:tbl>
      <w:tblPr>
        <w:tblStyle w:val="Tabela-Siatka"/>
        <w:tblW w:w="0" w:type="auto"/>
        <w:tblInd w:w="284" w:type="dxa"/>
        <w:tblLook w:val="04A0" w:firstRow="1" w:lastRow="0" w:firstColumn="1" w:lastColumn="0" w:noHBand="0" w:noVBand="1"/>
      </w:tblPr>
      <w:tblGrid>
        <w:gridCol w:w="542"/>
        <w:gridCol w:w="1897"/>
        <w:gridCol w:w="1522"/>
        <w:gridCol w:w="5389"/>
      </w:tblGrid>
      <w:tr w:rsidR="004F3D60" w14:paraId="280AAA22" w14:textId="77777777" w:rsidTr="004F3D60">
        <w:trPr>
          <w:trHeight w:val="780"/>
        </w:trPr>
        <w:tc>
          <w:tcPr>
            <w:tcW w:w="542" w:type="dxa"/>
            <w:vAlign w:val="center"/>
          </w:tcPr>
          <w:p w14:paraId="74772203" w14:textId="77777777" w:rsidR="004F3D60" w:rsidRPr="00F96FBC" w:rsidRDefault="004F3D60" w:rsidP="00EA0997">
            <w:pPr>
              <w:pStyle w:val="Kasia"/>
              <w:jc w:val="center"/>
              <w:rPr>
                <w:b/>
                <w:color w:val="000000"/>
                <w:sz w:val="22"/>
                <w:szCs w:val="22"/>
              </w:rPr>
            </w:pPr>
            <w:r w:rsidRPr="00F96FBC">
              <w:rPr>
                <w:b/>
                <w:color w:val="000000"/>
                <w:sz w:val="22"/>
                <w:szCs w:val="22"/>
              </w:rPr>
              <w:t>Lp.</w:t>
            </w:r>
          </w:p>
        </w:tc>
        <w:tc>
          <w:tcPr>
            <w:tcW w:w="1897" w:type="dxa"/>
            <w:vAlign w:val="center"/>
          </w:tcPr>
          <w:p w14:paraId="1960BF0F" w14:textId="77777777" w:rsidR="004F3D60" w:rsidRPr="00F96FBC" w:rsidRDefault="004F3D60" w:rsidP="00EA0997">
            <w:pPr>
              <w:pStyle w:val="Kasia"/>
              <w:jc w:val="center"/>
              <w:rPr>
                <w:b/>
                <w:color w:val="000000"/>
                <w:sz w:val="22"/>
                <w:szCs w:val="22"/>
              </w:rPr>
            </w:pPr>
            <w:r w:rsidRPr="00F96FBC">
              <w:rPr>
                <w:b/>
                <w:color w:val="000000"/>
                <w:sz w:val="22"/>
                <w:szCs w:val="22"/>
              </w:rPr>
              <w:t>Imię i nazwisko</w:t>
            </w:r>
          </w:p>
        </w:tc>
        <w:tc>
          <w:tcPr>
            <w:tcW w:w="1522" w:type="dxa"/>
            <w:vAlign w:val="center"/>
          </w:tcPr>
          <w:p w14:paraId="2F8E6091" w14:textId="77777777" w:rsidR="004F3D60" w:rsidRPr="00F96FBC" w:rsidRDefault="004F3D60" w:rsidP="00EA0997">
            <w:pPr>
              <w:pStyle w:val="Kasia"/>
              <w:jc w:val="center"/>
              <w:rPr>
                <w:b/>
                <w:color w:val="000000"/>
                <w:sz w:val="22"/>
                <w:szCs w:val="22"/>
              </w:rPr>
            </w:pPr>
            <w:r>
              <w:rPr>
                <w:b/>
                <w:color w:val="000000"/>
                <w:sz w:val="22"/>
                <w:szCs w:val="22"/>
              </w:rPr>
              <w:t>Opis i n</w:t>
            </w:r>
            <w:r w:rsidRPr="00F96FBC">
              <w:rPr>
                <w:b/>
                <w:color w:val="000000"/>
                <w:sz w:val="22"/>
                <w:szCs w:val="22"/>
              </w:rPr>
              <w:t>umer uprawnień</w:t>
            </w:r>
          </w:p>
        </w:tc>
        <w:tc>
          <w:tcPr>
            <w:tcW w:w="5389" w:type="dxa"/>
            <w:vAlign w:val="center"/>
          </w:tcPr>
          <w:p w14:paraId="39C18E06" w14:textId="77777777" w:rsidR="004F3D60" w:rsidRPr="00F96FBC" w:rsidRDefault="004F3D60" w:rsidP="00EA0997">
            <w:pPr>
              <w:pStyle w:val="Kasia"/>
              <w:jc w:val="center"/>
              <w:rPr>
                <w:b/>
                <w:color w:val="000000"/>
                <w:sz w:val="22"/>
                <w:szCs w:val="22"/>
              </w:rPr>
            </w:pPr>
            <w:r w:rsidRPr="00F96FBC">
              <w:rPr>
                <w:b/>
                <w:color w:val="000000"/>
                <w:sz w:val="22"/>
                <w:szCs w:val="22"/>
              </w:rPr>
              <w:t>Opis</w:t>
            </w:r>
          </w:p>
          <w:p w14:paraId="51724695" w14:textId="0FC7A928" w:rsidR="004F3D60" w:rsidRPr="00F96FBC" w:rsidRDefault="004F3D60" w:rsidP="00EA0997">
            <w:pPr>
              <w:pStyle w:val="Kasia"/>
              <w:jc w:val="center"/>
              <w:rPr>
                <w:b/>
                <w:color w:val="000000"/>
                <w:sz w:val="22"/>
                <w:szCs w:val="22"/>
              </w:rPr>
            </w:pPr>
            <w:r w:rsidRPr="00F96FBC">
              <w:rPr>
                <w:b/>
                <w:color w:val="000000"/>
                <w:sz w:val="22"/>
                <w:szCs w:val="22"/>
              </w:rPr>
              <w:t xml:space="preserve">(rodzaj wykonanych </w:t>
            </w:r>
            <w:r>
              <w:rPr>
                <w:b/>
                <w:color w:val="000000"/>
                <w:sz w:val="22"/>
                <w:szCs w:val="22"/>
              </w:rPr>
              <w:t>dokumentacji</w:t>
            </w:r>
            <w:r w:rsidRPr="00F96FBC">
              <w:rPr>
                <w:b/>
                <w:color w:val="000000"/>
                <w:sz w:val="22"/>
                <w:szCs w:val="22"/>
              </w:rPr>
              <w:t>,</w:t>
            </w:r>
            <w:r>
              <w:rPr>
                <w:b/>
                <w:color w:val="000000"/>
                <w:sz w:val="22"/>
                <w:szCs w:val="22"/>
              </w:rPr>
              <w:t xml:space="preserve"> długość obiektu mostowego,</w:t>
            </w:r>
            <w:r w:rsidRPr="00F96FBC">
              <w:rPr>
                <w:b/>
                <w:color w:val="000000"/>
                <w:sz w:val="22"/>
                <w:szCs w:val="22"/>
              </w:rPr>
              <w:t xml:space="preserve"> nazwa zamawiającego dla którego </w:t>
            </w:r>
            <w:r>
              <w:rPr>
                <w:b/>
                <w:color w:val="000000"/>
                <w:sz w:val="22"/>
                <w:szCs w:val="22"/>
              </w:rPr>
              <w:t>dokumentacja</w:t>
            </w:r>
            <w:r w:rsidRPr="00F96FBC">
              <w:rPr>
                <w:b/>
                <w:color w:val="000000"/>
                <w:sz w:val="22"/>
                <w:szCs w:val="22"/>
              </w:rPr>
              <w:t xml:space="preserve"> został</w:t>
            </w:r>
            <w:r>
              <w:rPr>
                <w:b/>
                <w:color w:val="000000"/>
                <w:sz w:val="22"/>
                <w:szCs w:val="22"/>
              </w:rPr>
              <w:t>a</w:t>
            </w:r>
            <w:r w:rsidRPr="00F96FBC">
              <w:rPr>
                <w:b/>
                <w:color w:val="000000"/>
                <w:sz w:val="22"/>
                <w:szCs w:val="22"/>
              </w:rPr>
              <w:t xml:space="preserve"> wykonan</w:t>
            </w:r>
            <w:r>
              <w:rPr>
                <w:b/>
                <w:color w:val="000000"/>
                <w:sz w:val="22"/>
                <w:szCs w:val="22"/>
              </w:rPr>
              <w:t>a</w:t>
            </w:r>
            <w:r w:rsidRPr="00F96FBC">
              <w:rPr>
                <w:b/>
                <w:color w:val="000000"/>
                <w:sz w:val="22"/>
                <w:szCs w:val="22"/>
              </w:rPr>
              <w:t>)</w:t>
            </w:r>
          </w:p>
        </w:tc>
      </w:tr>
      <w:tr w:rsidR="004F3D60" w14:paraId="39BFA0A8" w14:textId="77777777" w:rsidTr="004F3D60">
        <w:trPr>
          <w:trHeight w:val="800"/>
        </w:trPr>
        <w:tc>
          <w:tcPr>
            <w:tcW w:w="542" w:type="dxa"/>
            <w:vAlign w:val="center"/>
          </w:tcPr>
          <w:p w14:paraId="3C2D9253" w14:textId="77777777" w:rsidR="004F3D60" w:rsidRPr="00F96FBC" w:rsidRDefault="004F3D60" w:rsidP="00EA0997">
            <w:pPr>
              <w:pStyle w:val="Kasia"/>
              <w:jc w:val="left"/>
              <w:rPr>
                <w:b/>
                <w:color w:val="000000"/>
                <w:sz w:val="22"/>
                <w:szCs w:val="22"/>
              </w:rPr>
            </w:pPr>
            <w:r w:rsidRPr="00F96FBC">
              <w:rPr>
                <w:b/>
                <w:color w:val="000000"/>
                <w:sz w:val="22"/>
                <w:szCs w:val="22"/>
              </w:rPr>
              <w:t>1.</w:t>
            </w:r>
          </w:p>
        </w:tc>
        <w:tc>
          <w:tcPr>
            <w:tcW w:w="1897" w:type="dxa"/>
          </w:tcPr>
          <w:p w14:paraId="3B5347EE" w14:textId="77777777" w:rsidR="004F3D60" w:rsidRDefault="004F3D60" w:rsidP="00EA0997">
            <w:pPr>
              <w:pStyle w:val="Kasia"/>
              <w:rPr>
                <w:b/>
                <w:color w:val="000000"/>
              </w:rPr>
            </w:pPr>
          </w:p>
        </w:tc>
        <w:tc>
          <w:tcPr>
            <w:tcW w:w="1522" w:type="dxa"/>
          </w:tcPr>
          <w:p w14:paraId="04FB3DC5" w14:textId="77777777" w:rsidR="004F3D60" w:rsidRDefault="004F3D60" w:rsidP="00EA0997">
            <w:pPr>
              <w:pStyle w:val="Kasia"/>
              <w:rPr>
                <w:b/>
                <w:color w:val="000000"/>
              </w:rPr>
            </w:pPr>
          </w:p>
        </w:tc>
        <w:tc>
          <w:tcPr>
            <w:tcW w:w="5389" w:type="dxa"/>
          </w:tcPr>
          <w:p w14:paraId="27C7DEEB" w14:textId="77777777" w:rsidR="004F3D60" w:rsidRDefault="004F3D60" w:rsidP="00EA0997">
            <w:pPr>
              <w:pStyle w:val="Kasia"/>
              <w:rPr>
                <w:b/>
                <w:color w:val="000000"/>
              </w:rPr>
            </w:pPr>
          </w:p>
        </w:tc>
      </w:tr>
      <w:tr w:rsidR="004F3D60" w14:paraId="140FDE08" w14:textId="77777777" w:rsidTr="004F3D60">
        <w:trPr>
          <w:trHeight w:val="800"/>
        </w:trPr>
        <w:tc>
          <w:tcPr>
            <w:tcW w:w="542" w:type="dxa"/>
            <w:vAlign w:val="center"/>
          </w:tcPr>
          <w:p w14:paraId="07832B38" w14:textId="77777777" w:rsidR="004F3D60" w:rsidRPr="00F96FBC" w:rsidRDefault="004F3D60" w:rsidP="00EA0997">
            <w:pPr>
              <w:pStyle w:val="Kasia"/>
              <w:jc w:val="left"/>
              <w:rPr>
                <w:b/>
                <w:color w:val="000000"/>
                <w:sz w:val="22"/>
                <w:szCs w:val="22"/>
              </w:rPr>
            </w:pPr>
            <w:r w:rsidRPr="00F96FBC">
              <w:rPr>
                <w:b/>
                <w:color w:val="000000"/>
                <w:sz w:val="22"/>
                <w:szCs w:val="22"/>
              </w:rPr>
              <w:lastRenderedPageBreak/>
              <w:t>2.</w:t>
            </w:r>
          </w:p>
        </w:tc>
        <w:tc>
          <w:tcPr>
            <w:tcW w:w="1897" w:type="dxa"/>
          </w:tcPr>
          <w:p w14:paraId="4E1DC32F" w14:textId="77777777" w:rsidR="004F3D60" w:rsidRDefault="004F3D60" w:rsidP="00EA0997">
            <w:pPr>
              <w:pStyle w:val="Kasia"/>
              <w:rPr>
                <w:b/>
                <w:color w:val="000000"/>
              </w:rPr>
            </w:pPr>
          </w:p>
        </w:tc>
        <w:tc>
          <w:tcPr>
            <w:tcW w:w="1522" w:type="dxa"/>
          </w:tcPr>
          <w:p w14:paraId="66D5B29F" w14:textId="77777777" w:rsidR="004F3D60" w:rsidRDefault="004F3D60" w:rsidP="00EA0997">
            <w:pPr>
              <w:pStyle w:val="Kasia"/>
              <w:rPr>
                <w:b/>
                <w:color w:val="000000"/>
              </w:rPr>
            </w:pPr>
          </w:p>
        </w:tc>
        <w:tc>
          <w:tcPr>
            <w:tcW w:w="5389" w:type="dxa"/>
          </w:tcPr>
          <w:p w14:paraId="3ADB8F29" w14:textId="77777777" w:rsidR="004F3D60" w:rsidRDefault="004F3D60" w:rsidP="00EA0997">
            <w:pPr>
              <w:pStyle w:val="Kasia"/>
              <w:rPr>
                <w:b/>
                <w:color w:val="000000"/>
              </w:rPr>
            </w:pPr>
          </w:p>
        </w:tc>
      </w:tr>
    </w:tbl>
    <w:p w14:paraId="3FC58CFB" w14:textId="77777777" w:rsidR="00780AB5" w:rsidRDefault="00780AB5" w:rsidP="00780AB5">
      <w:pPr>
        <w:pStyle w:val="Kasia"/>
        <w:ind w:left="284"/>
        <w:rPr>
          <w:b/>
          <w:color w:val="000000"/>
        </w:rPr>
      </w:pPr>
    </w:p>
    <w:p w14:paraId="18BE5C3E" w14:textId="77777777" w:rsidR="00780AB5" w:rsidRDefault="00780AB5" w:rsidP="00780AB5">
      <w:pPr>
        <w:autoSpaceDE w:val="0"/>
        <w:jc w:val="both"/>
        <w:rPr>
          <w:b/>
          <w:color w:val="000000"/>
        </w:rPr>
      </w:pPr>
      <w:r>
        <w:rPr>
          <w:b/>
          <w:color w:val="000000"/>
        </w:rPr>
        <w:t>Uwaga, brak udzielenia jednoznacznej informacji w zakresie posiadanego doświadczenia, zgodnie z powyższym wykazem będzie oceniany na niekorzyść wykonawcy.</w:t>
      </w:r>
    </w:p>
    <w:p w14:paraId="59E56EF1" w14:textId="3224CE47" w:rsidR="00780AB5" w:rsidRDefault="00780AB5" w:rsidP="00780AB5">
      <w:pPr>
        <w:jc w:val="both"/>
      </w:pPr>
    </w:p>
    <w:p w14:paraId="2C4B5E9F" w14:textId="77777777" w:rsidR="00780AB5" w:rsidRPr="006A556F" w:rsidRDefault="00780AB5" w:rsidP="002E551B">
      <w:pPr>
        <w:pStyle w:val="Akapitzlist"/>
        <w:numPr>
          <w:ilvl w:val="0"/>
          <w:numId w:val="74"/>
        </w:numPr>
        <w:autoSpaceDE w:val="0"/>
        <w:spacing w:after="0" w:line="240" w:lineRule="auto"/>
        <w:ind w:left="284" w:hanging="284"/>
        <w:jc w:val="both"/>
        <w:rPr>
          <w:rFonts w:ascii="Times New Roman" w:eastAsia="Arial Narrow" w:hAnsi="Times New Roman" w:cs="Times New Roman"/>
          <w:b/>
          <w:sz w:val="24"/>
          <w:szCs w:val="24"/>
        </w:rPr>
      </w:pPr>
      <w:bookmarkStart w:id="8" w:name="_Ref134718882"/>
      <w:bookmarkStart w:id="9" w:name="_Ref134855668"/>
      <w:bookmarkStart w:id="10" w:name="_Hlk65229117"/>
      <w:r w:rsidRPr="000D3B1E">
        <w:rPr>
          <w:rFonts w:ascii="Times New Roman" w:hAnsi="Times New Roman" w:cs="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279B64D" w14:textId="77777777" w:rsidR="00780AB5" w:rsidRPr="006A556F" w:rsidRDefault="00780AB5" w:rsidP="002E551B">
      <w:pPr>
        <w:pStyle w:val="Akapitzlist"/>
        <w:numPr>
          <w:ilvl w:val="0"/>
          <w:numId w:val="74"/>
        </w:numPr>
        <w:autoSpaceDE w:val="0"/>
        <w:spacing w:after="0" w:line="240" w:lineRule="auto"/>
        <w:ind w:left="284" w:hanging="284"/>
        <w:jc w:val="both"/>
        <w:rPr>
          <w:rFonts w:ascii="Times New Roman" w:hAnsi="Times New Roman" w:cs="Times New Roman"/>
          <w:sz w:val="24"/>
          <w:szCs w:val="24"/>
        </w:rPr>
      </w:pPr>
      <w:r w:rsidRPr="000D3B1E">
        <w:rPr>
          <w:rFonts w:ascii="Times New Roman" w:eastAsia="Arial Narrow" w:hAnsi="Times New Roman" w:cs="Times New Roman"/>
          <w:b/>
          <w:sz w:val="24"/>
          <w:szCs w:val="24"/>
        </w:rPr>
        <w:t xml:space="preserve">Oświadczam, </w:t>
      </w:r>
      <w:r w:rsidRPr="000D3B1E">
        <w:rPr>
          <w:rFonts w:ascii="Times New Roman" w:hAnsi="Times New Roman" w:cs="Times New Roman"/>
          <w:b/>
          <w:sz w:val="24"/>
          <w:szCs w:val="24"/>
        </w:rPr>
        <w:t xml:space="preserve">że nie podlegam wykluczeniu z postępowania o udzielenie zamówienia na podstawie art. 108 ust. 1 ustawy z dnia 11 września 2019 r. Prawo zamówień publicznych </w:t>
      </w:r>
      <w:r w:rsidRPr="000D3B1E">
        <w:rPr>
          <w:rFonts w:ascii="Times New Roman" w:eastAsia="Arial Narrow" w:hAnsi="Times New Roman" w:cs="Times New Roman"/>
          <w:b/>
          <w:sz w:val="24"/>
          <w:szCs w:val="24"/>
        </w:rPr>
        <w:t>oraz spełniam warunki udziału w postępowaniu.</w:t>
      </w:r>
    </w:p>
    <w:p w14:paraId="72539F2E" w14:textId="77777777" w:rsidR="00780AB5" w:rsidRPr="00706999" w:rsidRDefault="00780AB5" w:rsidP="002E551B">
      <w:pPr>
        <w:pStyle w:val="Akapitzlist"/>
        <w:numPr>
          <w:ilvl w:val="0"/>
          <w:numId w:val="74"/>
        </w:numPr>
        <w:ind w:left="284" w:hanging="284"/>
        <w:jc w:val="both"/>
        <w:rPr>
          <w:rFonts w:ascii="Times New Roman" w:hAnsi="Times New Roman" w:cs="Times New Roman"/>
          <w:b/>
          <w:sz w:val="24"/>
          <w:szCs w:val="24"/>
        </w:rPr>
      </w:pPr>
      <w:r w:rsidRPr="00706999">
        <w:rPr>
          <w:rFonts w:ascii="Times New Roman" w:hAnsi="Times New Roman" w:cs="Times New Roman"/>
          <w:b/>
          <w:sz w:val="24"/>
          <w:szCs w:val="24"/>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0D0EA78B" w14:textId="77777777" w:rsidR="00780AB5" w:rsidRPr="000D3B1E" w:rsidRDefault="00780AB5" w:rsidP="002E551B">
      <w:pPr>
        <w:pStyle w:val="Akapitzlist"/>
        <w:numPr>
          <w:ilvl w:val="0"/>
          <w:numId w:val="74"/>
        </w:numPr>
        <w:autoSpaceDE w:val="0"/>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Zakres czynności jaki zamierzamy zlecić podwykonawcy lub realizowanych przez konsorcjanta:</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979"/>
        <w:gridCol w:w="3879"/>
      </w:tblGrid>
      <w:tr w:rsidR="00780AB5" w:rsidRPr="000D3B1E" w14:paraId="768EF64B" w14:textId="77777777" w:rsidTr="00EA0997">
        <w:trPr>
          <w:jc w:val="center"/>
        </w:trPr>
        <w:tc>
          <w:tcPr>
            <w:tcW w:w="319" w:type="pct"/>
          </w:tcPr>
          <w:p w14:paraId="063E2E7B" w14:textId="77777777" w:rsidR="00780AB5" w:rsidRPr="000D3B1E" w:rsidRDefault="00780AB5" w:rsidP="00EA0997">
            <w:pPr>
              <w:jc w:val="both"/>
            </w:pPr>
            <w:r w:rsidRPr="000D3B1E">
              <w:t>L.p.</w:t>
            </w:r>
          </w:p>
        </w:tc>
        <w:tc>
          <w:tcPr>
            <w:tcW w:w="2631" w:type="pct"/>
          </w:tcPr>
          <w:p w14:paraId="1A89D3E4" w14:textId="77777777" w:rsidR="00780AB5" w:rsidRPr="000D3B1E" w:rsidRDefault="00780AB5" w:rsidP="00EA0997">
            <w:pPr>
              <w:jc w:val="both"/>
            </w:pPr>
            <w:r w:rsidRPr="000D3B1E">
              <w:rPr>
                <w:bCs/>
              </w:rPr>
              <w:t>Zakres czynności powierzonych podwykonawcom</w:t>
            </w:r>
          </w:p>
        </w:tc>
        <w:tc>
          <w:tcPr>
            <w:tcW w:w="2050" w:type="pct"/>
          </w:tcPr>
          <w:p w14:paraId="349295F0" w14:textId="77777777" w:rsidR="00780AB5" w:rsidRPr="000D3B1E" w:rsidRDefault="00780AB5" w:rsidP="00EA0997">
            <w:pPr>
              <w:jc w:val="both"/>
            </w:pPr>
            <w:r w:rsidRPr="000D3B1E">
              <w:t>Nazwa podwykonawcy (jeżeli dotyczy)</w:t>
            </w:r>
          </w:p>
        </w:tc>
      </w:tr>
      <w:tr w:rsidR="00780AB5" w:rsidRPr="000D3B1E" w14:paraId="42DF1556" w14:textId="77777777" w:rsidTr="00EA0997">
        <w:trPr>
          <w:jc w:val="center"/>
        </w:trPr>
        <w:tc>
          <w:tcPr>
            <w:tcW w:w="319" w:type="pct"/>
          </w:tcPr>
          <w:p w14:paraId="658BA0D7" w14:textId="77777777" w:rsidR="00780AB5" w:rsidRPr="000D3B1E" w:rsidRDefault="00780AB5" w:rsidP="00EA0997">
            <w:pPr>
              <w:jc w:val="both"/>
            </w:pPr>
          </w:p>
        </w:tc>
        <w:tc>
          <w:tcPr>
            <w:tcW w:w="2631" w:type="pct"/>
          </w:tcPr>
          <w:p w14:paraId="38A65337" w14:textId="77777777" w:rsidR="00780AB5" w:rsidRPr="000D3B1E" w:rsidRDefault="00780AB5" w:rsidP="00EA0997">
            <w:pPr>
              <w:jc w:val="both"/>
            </w:pPr>
          </w:p>
        </w:tc>
        <w:tc>
          <w:tcPr>
            <w:tcW w:w="2050" w:type="pct"/>
          </w:tcPr>
          <w:p w14:paraId="5FD3292A" w14:textId="77777777" w:rsidR="00780AB5" w:rsidRPr="000D3B1E" w:rsidRDefault="00780AB5" w:rsidP="00EA0997">
            <w:pPr>
              <w:jc w:val="both"/>
            </w:pPr>
          </w:p>
        </w:tc>
      </w:tr>
      <w:tr w:rsidR="00780AB5" w:rsidRPr="000D3B1E" w14:paraId="7F59E475" w14:textId="77777777" w:rsidTr="00EA0997">
        <w:trPr>
          <w:jc w:val="center"/>
        </w:trPr>
        <w:tc>
          <w:tcPr>
            <w:tcW w:w="319" w:type="pct"/>
          </w:tcPr>
          <w:p w14:paraId="03425F5C" w14:textId="77777777" w:rsidR="00780AB5" w:rsidRPr="000D3B1E" w:rsidRDefault="00780AB5" w:rsidP="00EA0997">
            <w:pPr>
              <w:jc w:val="both"/>
            </w:pPr>
          </w:p>
        </w:tc>
        <w:tc>
          <w:tcPr>
            <w:tcW w:w="2631" w:type="pct"/>
          </w:tcPr>
          <w:p w14:paraId="2450FB1B" w14:textId="77777777" w:rsidR="00780AB5" w:rsidRPr="000D3B1E" w:rsidRDefault="00780AB5" w:rsidP="00EA0997">
            <w:pPr>
              <w:jc w:val="both"/>
            </w:pPr>
          </w:p>
        </w:tc>
        <w:tc>
          <w:tcPr>
            <w:tcW w:w="2050" w:type="pct"/>
          </w:tcPr>
          <w:p w14:paraId="51BDF481" w14:textId="77777777" w:rsidR="00780AB5" w:rsidRPr="000D3B1E" w:rsidRDefault="00780AB5" w:rsidP="00EA0997">
            <w:pPr>
              <w:jc w:val="both"/>
            </w:pPr>
          </w:p>
        </w:tc>
      </w:tr>
    </w:tbl>
    <w:p w14:paraId="369E566A" w14:textId="77777777" w:rsidR="00780AB5" w:rsidRPr="000D3B1E" w:rsidRDefault="00780AB5" w:rsidP="00780AB5">
      <w:pPr>
        <w:jc w:val="both"/>
      </w:pPr>
    </w:p>
    <w:tbl>
      <w:tblPr>
        <w:tblStyle w:val="STBU1"/>
        <w:tblW w:w="0" w:type="auto"/>
        <w:tblInd w:w="137" w:type="dxa"/>
        <w:tblLook w:val="04A0" w:firstRow="1" w:lastRow="0" w:firstColumn="1" w:lastColumn="0" w:noHBand="0" w:noVBand="1"/>
      </w:tblPr>
      <w:tblGrid>
        <w:gridCol w:w="616"/>
        <w:gridCol w:w="5167"/>
        <w:gridCol w:w="3851"/>
      </w:tblGrid>
      <w:tr w:rsidR="00780AB5" w:rsidRPr="000D3B1E" w14:paraId="2E96366B" w14:textId="77777777" w:rsidTr="00EA0997">
        <w:tc>
          <w:tcPr>
            <w:tcW w:w="617" w:type="dxa"/>
          </w:tcPr>
          <w:p w14:paraId="7365E85C" w14:textId="77777777" w:rsidR="00780AB5" w:rsidRPr="000D3B1E" w:rsidRDefault="00780AB5" w:rsidP="00EA0997">
            <w:pPr>
              <w:jc w:val="both"/>
            </w:pPr>
            <w:r w:rsidRPr="000D3B1E">
              <w:t>L.</w:t>
            </w:r>
            <w:r>
              <w:t>p</w:t>
            </w:r>
            <w:r w:rsidRPr="000D3B1E">
              <w:t>.</w:t>
            </w:r>
          </w:p>
        </w:tc>
        <w:tc>
          <w:tcPr>
            <w:tcW w:w="5337" w:type="dxa"/>
          </w:tcPr>
          <w:p w14:paraId="2790190B" w14:textId="77777777" w:rsidR="00780AB5" w:rsidRPr="000D3B1E" w:rsidRDefault="00780AB5" w:rsidP="00EA0997">
            <w:pPr>
              <w:jc w:val="both"/>
            </w:pPr>
            <w:r w:rsidRPr="000D3B1E">
              <w:t>Zakres zamówienia realizowany przez członka konsorcjum (jeżeli dotyczy)</w:t>
            </w:r>
          </w:p>
        </w:tc>
        <w:tc>
          <w:tcPr>
            <w:tcW w:w="3959" w:type="dxa"/>
          </w:tcPr>
          <w:p w14:paraId="5E1D8C24" w14:textId="77777777" w:rsidR="00780AB5" w:rsidRPr="000D3B1E" w:rsidRDefault="00780AB5" w:rsidP="00EA0997">
            <w:pPr>
              <w:jc w:val="both"/>
            </w:pPr>
            <w:r w:rsidRPr="000D3B1E">
              <w:t>Nazwa konsorcjanta (jeżeli dotyczy)</w:t>
            </w:r>
          </w:p>
        </w:tc>
      </w:tr>
      <w:tr w:rsidR="00780AB5" w:rsidRPr="000D3B1E" w14:paraId="6929960C" w14:textId="77777777" w:rsidTr="00EA0997">
        <w:tc>
          <w:tcPr>
            <w:tcW w:w="617" w:type="dxa"/>
          </w:tcPr>
          <w:p w14:paraId="53B26B94" w14:textId="77777777" w:rsidR="00780AB5" w:rsidRPr="000D3B1E" w:rsidRDefault="00780AB5" w:rsidP="00EA0997">
            <w:pPr>
              <w:jc w:val="both"/>
            </w:pPr>
          </w:p>
        </w:tc>
        <w:tc>
          <w:tcPr>
            <w:tcW w:w="5337" w:type="dxa"/>
          </w:tcPr>
          <w:p w14:paraId="7ED5FC41" w14:textId="77777777" w:rsidR="00780AB5" w:rsidRPr="000D3B1E" w:rsidRDefault="00780AB5" w:rsidP="00EA0997">
            <w:pPr>
              <w:jc w:val="both"/>
            </w:pPr>
          </w:p>
        </w:tc>
        <w:tc>
          <w:tcPr>
            <w:tcW w:w="3959" w:type="dxa"/>
          </w:tcPr>
          <w:p w14:paraId="723B549A" w14:textId="77777777" w:rsidR="00780AB5" w:rsidRPr="000D3B1E" w:rsidRDefault="00780AB5" w:rsidP="00EA0997">
            <w:pPr>
              <w:jc w:val="both"/>
            </w:pPr>
          </w:p>
        </w:tc>
      </w:tr>
    </w:tbl>
    <w:p w14:paraId="7B6E3F2B" w14:textId="77777777" w:rsidR="00780AB5" w:rsidRPr="000D3B1E" w:rsidRDefault="00780AB5" w:rsidP="00780AB5">
      <w:pPr>
        <w:ind w:right="567"/>
        <w:jc w:val="both"/>
      </w:pPr>
    </w:p>
    <w:p w14:paraId="4F7A5BA4" w14:textId="77777777" w:rsidR="00780AB5" w:rsidRPr="000D3B1E" w:rsidRDefault="00780AB5" w:rsidP="00780AB5">
      <w:pPr>
        <w:ind w:right="567"/>
        <w:jc w:val="center"/>
      </w:pPr>
      <w:r w:rsidRPr="000D3B1E">
        <w:t>........................................................................................</w:t>
      </w:r>
    </w:p>
    <w:p w14:paraId="241A88B5" w14:textId="77777777" w:rsidR="00780AB5" w:rsidRPr="000D3B1E" w:rsidRDefault="00780AB5" w:rsidP="00780AB5">
      <w:pPr>
        <w:ind w:right="567"/>
        <w:jc w:val="center"/>
        <w:rPr>
          <w:i/>
        </w:rPr>
      </w:pPr>
      <w:r w:rsidRPr="000D3B1E">
        <w:rPr>
          <w:i/>
        </w:rPr>
        <w:t>Imię i nazwisko osoby składającej podpis na dokumencie elektronicznym</w:t>
      </w:r>
    </w:p>
    <w:p w14:paraId="28FB5156" w14:textId="77777777" w:rsidR="00780AB5" w:rsidRDefault="00780AB5" w:rsidP="00780AB5">
      <w:pPr>
        <w:jc w:val="both"/>
        <w:rPr>
          <w:b/>
          <w:sz w:val="20"/>
          <w:szCs w:val="20"/>
          <w:u w:val="single"/>
        </w:rPr>
      </w:pPr>
    </w:p>
    <w:p w14:paraId="4C6C11F4" w14:textId="77777777" w:rsidR="00780AB5" w:rsidRPr="00812D17" w:rsidRDefault="00780AB5" w:rsidP="00780AB5">
      <w:pPr>
        <w:jc w:val="both"/>
        <w:rPr>
          <w:b/>
          <w:sz w:val="20"/>
          <w:szCs w:val="20"/>
        </w:rPr>
      </w:pPr>
      <w:r w:rsidRPr="00812D17">
        <w:rPr>
          <w:b/>
          <w:sz w:val="20"/>
          <w:szCs w:val="20"/>
          <w:u w:val="single"/>
        </w:rPr>
        <w:t>Załącznik:</w:t>
      </w:r>
    </w:p>
    <w:p w14:paraId="68F9A2F1" w14:textId="77777777" w:rsidR="00780AB5" w:rsidRPr="00812D17" w:rsidRDefault="00780AB5" w:rsidP="00780AB5">
      <w:pPr>
        <w:numPr>
          <w:ilvl w:val="0"/>
          <w:numId w:val="5"/>
        </w:numPr>
        <w:tabs>
          <w:tab w:val="clear" w:pos="838"/>
          <w:tab w:val="num" w:pos="709"/>
        </w:tabs>
        <w:overflowPunct w:val="0"/>
        <w:autoSpaceDE w:val="0"/>
        <w:autoSpaceDN w:val="0"/>
        <w:adjustRightInd w:val="0"/>
        <w:jc w:val="both"/>
        <w:rPr>
          <w:sz w:val="20"/>
          <w:szCs w:val="20"/>
        </w:rPr>
      </w:pPr>
      <w:r w:rsidRPr="00812D17">
        <w:rPr>
          <w:sz w:val="20"/>
          <w:szCs w:val="20"/>
        </w:rPr>
        <w:t>Dowód wniesienia wadium.</w:t>
      </w:r>
    </w:p>
    <w:p w14:paraId="4BECE791" w14:textId="77777777" w:rsidR="00780AB5" w:rsidRPr="00812D17" w:rsidRDefault="00780AB5" w:rsidP="00780AB5">
      <w:pPr>
        <w:numPr>
          <w:ilvl w:val="0"/>
          <w:numId w:val="5"/>
        </w:numPr>
        <w:tabs>
          <w:tab w:val="clear" w:pos="838"/>
          <w:tab w:val="num" w:pos="709"/>
        </w:tabs>
        <w:overflowPunct w:val="0"/>
        <w:autoSpaceDE w:val="0"/>
        <w:autoSpaceDN w:val="0"/>
        <w:adjustRightInd w:val="0"/>
        <w:jc w:val="both"/>
        <w:rPr>
          <w:sz w:val="20"/>
          <w:szCs w:val="20"/>
        </w:rPr>
      </w:pPr>
      <w:r w:rsidRPr="00812D17">
        <w:rPr>
          <w:sz w:val="20"/>
          <w:szCs w:val="20"/>
        </w:rPr>
        <w:t>Pełnomocnictwo (jeżeli dotyczy)</w:t>
      </w:r>
    </w:p>
    <w:p w14:paraId="5A7C94B8" w14:textId="77777777" w:rsidR="00780AB5" w:rsidRPr="00D8535B" w:rsidRDefault="00780AB5" w:rsidP="00780AB5">
      <w:pPr>
        <w:numPr>
          <w:ilvl w:val="0"/>
          <w:numId w:val="5"/>
        </w:numPr>
        <w:tabs>
          <w:tab w:val="clear" w:pos="838"/>
          <w:tab w:val="num" w:pos="709"/>
        </w:tabs>
        <w:overflowPunct w:val="0"/>
        <w:autoSpaceDE w:val="0"/>
        <w:autoSpaceDN w:val="0"/>
        <w:adjustRightInd w:val="0"/>
        <w:spacing w:line="276" w:lineRule="auto"/>
        <w:ind w:right="45"/>
      </w:pPr>
      <w:r w:rsidRPr="00D8535B">
        <w:rPr>
          <w:sz w:val="20"/>
          <w:szCs w:val="20"/>
        </w:rPr>
        <w:t xml:space="preserve">Zobowiązania (jeżeli dotyczy) </w:t>
      </w:r>
    </w:p>
    <w:p w14:paraId="78623806" w14:textId="77777777" w:rsidR="00780AB5" w:rsidRPr="00D8535B" w:rsidRDefault="00780AB5" w:rsidP="00780AB5">
      <w:pPr>
        <w:numPr>
          <w:ilvl w:val="0"/>
          <w:numId w:val="5"/>
        </w:numPr>
        <w:tabs>
          <w:tab w:val="clear" w:pos="838"/>
          <w:tab w:val="num" w:pos="709"/>
        </w:tabs>
        <w:overflowPunct w:val="0"/>
        <w:autoSpaceDE w:val="0"/>
        <w:autoSpaceDN w:val="0"/>
        <w:adjustRightInd w:val="0"/>
        <w:spacing w:line="276" w:lineRule="auto"/>
        <w:ind w:right="45"/>
      </w:pPr>
      <w:r w:rsidRPr="00D8535B">
        <w:rPr>
          <w:sz w:val="20"/>
          <w:szCs w:val="20"/>
        </w:rPr>
        <w:t>Informacja z KRS lub CEIDG</w:t>
      </w:r>
    </w:p>
    <w:bookmarkEnd w:id="8"/>
    <w:bookmarkEnd w:id="9"/>
    <w:bookmarkEnd w:id="10"/>
    <w:p w14:paraId="490A5428" w14:textId="77777777" w:rsidR="00780AB5" w:rsidRDefault="00780AB5" w:rsidP="00780AB5">
      <w:pPr>
        <w:jc w:val="both"/>
      </w:pPr>
    </w:p>
    <w:p w14:paraId="4FFD176D" w14:textId="77777777" w:rsidR="00780AB5" w:rsidRDefault="00780AB5" w:rsidP="001C748D">
      <w:pPr>
        <w:textAlignment w:val="baseline"/>
        <w:rPr>
          <w:b/>
        </w:rPr>
      </w:pPr>
    </w:p>
    <w:p w14:paraId="344A641D" w14:textId="07870528" w:rsidR="00CE7262" w:rsidRDefault="00CE7262" w:rsidP="00CE7262">
      <w:pPr>
        <w:jc w:val="both"/>
        <w:rPr>
          <w:b/>
        </w:rPr>
      </w:pPr>
    </w:p>
    <w:p w14:paraId="61DD8242" w14:textId="09DAF6B2" w:rsidR="004F3D60" w:rsidRDefault="004F3D60" w:rsidP="00CE7262">
      <w:pPr>
        <w:jc w:val="both"/>
        <w:rPr>
          <w:b/>
        </w:rPr>
      </w:pPr>
    </w:p>
    <w:p w14:paraId="3036C08A" w14:textId="3F85389D" w:rsidR="004F3D60" w:rsidRDefault="004F3D60" w:rsidP="00CE7262">
      <w:pPr>
        <w:jc w:val="both"/>
        <w:rPr>
          <w:b/>
        </w:rPr>
      </w:pPr>
    </w:p>
    <w:p w14:paraId="74D9A7A3" w14:textId="5D0118CA" w:rsidR="004F3D60" w:rsidRDefault="004F3D60" w:rsidP="00CE7262">
      <w:pPr>
        <w:jc w:val="both"/>
        <w:rPr>
          <w:b/>
        </w:rPr>
      </w:pPr>
    </w:p>
    <w:p w14:paraId="0E20F1E6" w14:textId="20ECC957" w:rsidR="004F3D60" w:rsidRDefault="004F3D60" w:rsidP="00CE7262">
      <w:pPr>
        <w:jc w:val="both"/>
        <w:rPr>
          <w:b/>
        </w:rPr>
      </w:pPr>
    </w:p>
    <w:p w14:paraId="36F4DEB4" w14:textId="6B107FE5" w:rsidR="004F3D60" w:rsidRDefault="004F3D60" w:rsidP="00CE7262">
      <w:pPr>
        <w:jc w:val="both"/>
        <w:rPr>
          <w:b/>
        </w:rPr>
      </w:pPr>
    </w:p>
    <w:p w14:paraId="73077298" w14:textId="7FC41B8A" w:rsidR="004F3D60" w:rsidRDefault="004F3D60" w:rsidP="00CE7262">
      <w:pPr>
        <w:jc w:val="both"/>
        <w:rPr>
          <w:b/>
        </w:rPr>
      </w:pPr>
    </w:p>
    <w:p w14:paraId="216173BF" w14:textId="32A22E8B" w:rsidR="004F3D60" w:rsidRDefault="004F3D60" w:rsidP="00CE7262">
      <w:pPr>
        <w:jc w:val="both"/>
        <w:rPr>
          <w:b/>
        </w:rPr>
      </w:pPr>
    </w:p>
    <w:p w14:paraId="12E06144" w14:textId="45002E37" w:rsidR="004F3D60" w:rsidRDefault="004F3D60" w:rsidP="00CE7262">
      <w:pPr>
        <w:jc w:val="both"/>
        <w:rPr>
          <w:b/>
        </w:rPr>
      </w:pPr>
    </w:p>
    <w:p w14:paraId="32F9DCE2" w14:textId="369B88F8" w:rsidR="004F3D60" w:rsidRDefault="004F3D60" w:rsidP="00CE7262">
      <w:pPr>
        <w:jc w:val="both"/>
        <w:rPr>
          <w:b/>
        </w:rPr>
      </w:pPr>
    </w:p>
    <w:p w14:paraId="07E254C9" w14:textId="10DB4976" w:rsidR="004F3D60" w:rsidRDefault="004F3D60" w:rsidP="00CE7262">
      <w:pPr>
        <w:jc w:val="both"/>
        <w:rPr>
          <w:b/>
        </w:rPr>
      </w:pPr>
    </w:p>
    <w:p w14:paraId="479DEE50" w14:textId="10CC409E" w:rsidR="004F3D60" w:rsidRDefault="004F3D60" w:rsidP="00CE7262">
      <w:pPr>
        <w:jc w:val="both"/>
        <w:rPr>
          <w:b/>
        </w:rPr>
      </w:pPr>
    </w:p>
    <w:p w14:paraId="06D7A0CE" w14:textId="1940A32E" w:rsidR="004F3D60" w:rsidRDefault="004F3D60" w:rsidP="00CE7262">
      <w:pPr>
        <w:jc w:val="both"/>
        <w:rPr>
          <w:b/>
        </w:rPr>
      </w:pPr>
    </w:p>
    <w:p w14:paraId="5FC0D2DB" w14:textId="03660FC7" w:rsidR="004F3D60" w:rsidRDefault="004F3D60" w:rsidP="00CE7262">
      <w:pPr>
        <w:jc w:val="both"/>
        <w:rPr>
          <w:b/>
        </w:rPr>
      </w:pPr>
    </w:p>
    <w:p w14:paraId="7D77EE33" w14:textId="7CFA2178" w:rsidR="004F3D60" w:rsidRDefault="004F3D60" w:rsidP="00CE7262">
      <w:pPr>
        <w:jc w:val="both"/>
        <w:rPr>
          <w:b/>
        </w:rPr>
      </w:pPr>
    </w:p>
    <w:p w14:paraId="5DF6BEB1" w14:textId="5DFE8190" w:rsidR="004F3D60" w:rsidRDefault="004F3D60" w:rsidP="00CE7262">
      <w:pPr>
        <w:jc w:val="both"/>
        <w:rPr>
          <w:b/>
        </w:rPr>
      </w:pPr>
    </w:p>
    <w:p w14:paraId="0582B720" w14:textId="751357E1" w:rsidR="004F3D60" w:rsidRPr="00A40F46" w:rsidRDefault="004F3D60" w:rsidP="004F3D60">
      <w:pPr>
        <w:pStyle w:val="Nagwek1"/>
        <w:rPr>
          <w:bCs/>
        </w:rPr>
      </w:pPr>
      <w:r w:rsidRPr="00A40F46">
        <w:rPr>
          <w:bCs/>
        </w:rPr>
        <w:t>Sygn. akt /B/IM/2026</w:t>
      </w:r>
      <w:r w:rsidRPr="00A40F46">
        <w:rPr>
          <w:bCs/>
        </w:rPr>
        <w:tab/>
        <w:t xml:space="preserve">                                                          </w:t>
      </w:r>
      <w:r w:rsidRPr="00A40F46">
        <w:rPr>
          <w:bCs/>
        </w:rPr>
        <w:tab/>
      </w:r>
      <w:r w:rsidRPr="00A40F46">
        <w:rPr>
          <w:bCs/>
        </w:rPr>
        <w:tab/>
        <w:t xml:space="preserve"> Zał. nr </w:t>
      </w:r>
      <w:r w:rsidR="002125D2">
        <w:rPr>
          <w:bCs/>
        </w:rPr>
        <w:t>2</w:t>
      </w:r>
      <w:r w:rsidRPr="00A40F46">
        <w:rPr>
          <w:bCs/>
        </w:rPr>
        <w:t xml:space="preserve"> SWZ</w:t>
      </w:r>
    </w:p>
    <w:p w14:paraId="02B80485" w14:textId="77777777" w:rsidR="004F3D60" w:rsidRDefault="004F3D60" w:rsidP="004F3D60">
      <w:pPr>
        <w:tabs>
          <w:tab w:val="left" w:pos="284"/>
        </w:tabs>
        <w:jc w:val="center"/>
        <w:rPr>
          <w:b/>
        </w:rPr>
      </w:pPr>
    </w:p>
    <w:p w14:paraId="68921724" w14:textId="6304601D" w:rsidR="004F3D60" w:rsidRPr="00BD5BF0" w:rsidRDefault="00CA4CE0" w:rsidP="004F3D60">
      <w:pPr>
        <w:widowControl w:val="0"/>
        <w:jc w:val="center"/>
        <w:rPr>
          <w:b/>
          <w:bCs/>
          <w:sz w:val="22"/>
          <w:szCs w:val="22"/>
        </w:rPr>
      </w:pPr>
      <w:r>
        <w:rPr>
          <w:b/>
          <w:bCs/>
          <w:sz w:val="22"/>
          <w:szCs w:val="22"/>
        </w:rPr>
        <w:t>Wzór umowy</w:t>
      </w:r>
    </w:p>
    <w:sectPr w:rsidR="004F3D60" w:rsidRPr="00BD5BF0" w:rsidSect="00973CA3">
      <w:headerReference w:type="even" r:id="rId16"/>
      <w:headerReference w:type="default" r:id="rId17"/>
      <w:footerReference w:type="default" r:id="rId18"/>
      <w:footerReference w:type="first" r:id="rId19"/>
      <w:pgSz w:w="11907" w:h="16840" w:code="9"/>
      <w:pgMar w:top="284" w:right="992" w:bottom="284" w:left="1134" w:header="851" w:footer="851"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4AB09" w14:textId="77777777" w:rsidR="00246BC5" w:rsidRDefault="00246BC5" w:rsidP="00C140B5">
      <w:r>
        <w:separator/>
      </w:r>
    </w:p>
  </w:endnote>
  <w:endnote w:type="continuationSeparator" w:id="0">
    <w:p w14:paraId="273D4C5A" w14:textId="77777777" w:rsidR="00246BC5" w:rsidRDefault="00246BC5" w:rsidP="00C140B5">
      <w:r>
        <w:continuationSeparator/>
      </w:r>
    </w:p>
  </w:endnote>
  <w:endnote w:type="continuationNotice" w:id="1">
    <w:p w14:paraId="1BEABA89" w14:textId="77777777" w:rsidR="00246BC5" w:rsidRDefault="00246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imes">
    <w:altName w:val="Times"/>
    <w:panose1 w:val="02020603050405020304"/>
    <w:charset w:val="EE"/>
    <w:family w:val="roman"/>
    <w:pitch w:val="variable"/>
    <w:sig w:usb0="E0002EFF" w:usb1="C000785B" w:usb2="0000000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heme="majorEastAsia" w:hAnsi="Times New Roman"/>
        <w:sz w:val="20"/>
      </w:rPr>
      <w:id w:val="-1596932293"/>
      <w:docPartObj>
        <w:docPartGallery w:val="Page Numbers (Bottom of Page)"/>
        <w:docPartUnique/>
      </w:docPartObj>
    </w:sdtPr>
    <w:sdtEndPr/>
    <w:sdtContent>
      <w:p w14:paraId="2569746C" w14:textId="34C59717" w:rsidR="00DE21AF" w:rsidRPr="001C748D" w:rsidRDefault="00DE21AF">
        <w:pPr>
          <w:pStyle w:val="Stopka"/>
          <w:jc w:val="right"/>
          <w:rPr>
            <w:rFonts w:ascii="Times New Roman" w:eastAsiaTheme="majorEastAsia" w:hAnsi="Times New Roman"/>
            <w:sz w:val="20"/>
          </w:rPr>
        </w:pPr>
        <w:r w:rsidRPr="001C748D">
          <w:rPr>
            <w:rFonts w:ascii="Times New Roman" w:eastAsiaTheme="majorEastAsia" w:hAnsi="Times New Roman"/>
            <w:sz w:val="20"/>
          </w:rPr>
          <w:t xml:space="preserve">str. </w:t>
        </w:r>
        <w:r w:rsidRPr="001C748D">
          <w:rPr>
            <w:rFonts w:ascii="Times New Roman" w:eastAsiaTheme="majorEastAsia" w:hAnsi="Times New Roman"/>
            <w:sz w:val="20"/>
          </w:rPr>
          <w:fldChar w:fldCharType="begin"/>
        </w:r>
        <w:r w:rsidRPr="00B004F7">
          <w:rPr>
            <w:rFonts w:ascii="Times New Roman" w:hAnsi="Times New Roman"/>
            <w:sz w:val="20"/>
            <w:szCs w:val="20"/>
          </w:rPr>
          <w:instrText>PAGE    \* MERGEFORMAT</w:instrText>
        </w:r>
        <w:r w:rsidRPr="001C748D">
          <w:rPr>
            <w:rFonts w:ascii="Times New Roman" w:eastAsiaTheme="majorEastAsia" w:hAnsi="Times New Roman"/>
            <w:sz w:val="20"/>
          </w:rPr>
          <w:fldChar w:fldCharType="separate"/>
        </w:r>
        <w:r w:rsidRPr="00BA583C">
          <w:rPr>
            <w:rFonts w:ascii="Times New Roman" w:eastAsiaTheme="majorEastAsia" w:hAnsi="Times New Roman"/>
            <w:noProof/>
            <w:sz w:val="20"/>
            <w:szCs w:val="20"/>
          </w:rPr>
          <w:t>47</w:t>
        </w:r>
        <w:r w:rsidRPr="001C748D">
          <w:rPr>
            <w:rFonts w:ascii="Times New Roman" w:eastAsiaTheme="majorEastAsia" w:hAnsi="Times New Roman"/>
            <w:sz w:val="20"/>
          </w:rPr>
          <w:fldChar w:fldCharType="end"/>
        </w:r>
      </w:p>
    </w:sdtContent>
  </w:sdt>
  <w:p w14:paraId="5A0AE601" w14:textId="6F268B94" w:rsidR="00DE21AF" w:rsidRDefault="00DE21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18B9B" w14:textId="77777777" w:rsidR="00DE21AF" w:rsidRDefault="00DE21AF">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37CE" w14:textId="77777777" w:rsidR="00246BC5" w:rsidRDefault="00246BC5" w:rsidP="00C140B5">
      <w:r>
        <w:separator/>
      </w:r>
    </w:p>
  </w:footnote>
  <w:footnote w:type="continuationSeparator" w:id="0">
    <w:p w14:paraId="6C51D1EF" w14:textId="77777777" w:rsidR="00246BC5" w:rsidRDefault="00246BC5" w:rsidP="00C140B5">
      <w:r>
        <w:continuationSeparator/>
      </w:r>
    </w:p>
  </w:footnote>
  <w:footnote w:type="continuationNotice" w:id="1">
    <w:p w14:paraId="1954D297" w14:textId="77777777" w:rsidR="00246BC5" w:rsidRDefault="00246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EFAD" w14:textId="77777777" w:rsidR="00DE21AF" w:rsidRDefault="00DE21A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6C5A202" w14:textId="77777777" w:rsidR="00DE21AF" w:rsidRDefault="00DE21A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828C" w14:textId="77777777" w:rsidR="00DE21AF" w:rsidRPr="001C748D" w:rsidRDefault="00DE21AF" w:rsidP="001C748D">
    <w:pPr>
      <w:pStyle w:val="Nagwek"/>
      <w:jc w:val="right"/>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199"/>
        </w:tabs>
        <w:ind w:left="119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1F4D758"/>
    <w:name w:val="WW8Num1"/>
    <w:lvl w:ilvl="0">
      <w:start w:val="1"/>
      <w:numFmt w:val="decimal"/>
      <w:lvlText w:val="%1."/>
      <w:lvlJc w:val="left"/>
      <w:pPr>
        <w:tabs>
          <w:tab w:val="num" w:pos="720"/>
        </w:tabs>
        <w:ind w:left="720" w:hanging="360"/>
      </w:pPr>
      <w:rPr>
        <w:rFonts w:ascii="Times New Roman" w:hAnsi="Times New Roman" w:hint="default"/>
        <w:b/>
        <w:bCs/>
        <w:i w:val="0"/>
        <w:iCs w:val="0"/>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singleLevel"/>
    <w:tmpl w:val="C6C8861E"/>
    <w:name w:val="WW8Num2"/>
    <w:lvl w:ilvl="0">
      <w:start w:val="1"/>
      <w:numFmt w:val="decimal"/>
      <w:lvlText w:val="%1."/>
      <w:lvlJc w:val="left"/>
      <w:pPr>
        <w:tabs>
          <w:tab w:val="num" w:pos="0"/>
        </w:tabs>
        <w:ind w:left="360" w:hanging="360"/>
      </w:pPr>
      <w:rPr>
        <w:b w:val="0"/>
        <w:sz w:val="22"/>
        <w:szCs w:val="22"/>
      </w:rPr>
    </w:lvl>
  </w:abstractNum>
  <w:abstractNum w:abstractNumId="6" w15:restartNumberingAfterBreak="0">
    <w:nsid w:val="00000003"/>
    <w:multiLevelType w:val="singleLevel"/>
    <w:tmpl w:val="AEC64D10"/>
    <w:name w:val="WW8Num3"/>
    <w:lvl w:ilvl="0">
      <w:start w:val="1"/>
      <w:numFmt w:val="decimal"/>
      <w:lvlText w:val="%1."/>
      <w:lvlJc w:val="left"/>
      <w:pPr>
        <w:tabs>
          <w:tab w:val="num" w:pos="-357"/>
        </w:tabs>
        <w:ind w:left="360" w:hanging="360"/>
      </w:pPr>
      <w:rPr>
        <w:rFonts w:hint="default"/>
        <w:b w:val="0"/>
        <w:sz w:val="22"/>
        <w:szCs w:val="22"/>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720" w:hanging="360"/>
      </w:pPr>
      <w:rPr>
        <w:bCs/>
        <w:sz w:val="22"/>
        <w:szCs w:val="22"/>
      </w:rPr>
    </w:lvl>
  </w:abstractNum>
  <w:abstractNum w:abstractNumId="8" w15:restartNumberingAfterBreak="0">
    <w:nsid w:val="00000005"/>
    <w:multiLevelType w:val="singleLevel"/>
    <w:tmpl w:val="00000017"/>
    <w:name w:val="WW8Num27"/>
    <w:lvl w:ilvl="0">
      <w:start w:val="1"/>
      <w:numFmt w:val="decimal"/>
      <w:lvlText w:val="%1)"/>
      <w:lvlJc w:val="left"/>
      <w:pPr>
        <w:ind w:left="360" w:hanging="360"/>
      </w:pPr>
      <w:rPr>
        <w:rFonts w:ascii="Times New Roman" w:hAnsi="Times New Roman" w:cs="Times New Roman" w:hint="default"/>
        <w:b w:val="0"/>
        <w:bCs w:val="0"/>
        <w:i w:val="0"/>
        <w:strike w:val="0"/>
        <w:dstrike w:val="0"/>
        <w:color w:val="auto"/>
        <w:sz w:val="22"/>
        <w:szCs w:val="22"/>
      </w:rPr>
    </w:lvl>
  </w:abstractNum>
  <w:abstractNum w:abstractNumId="9" w15:restartNumberingAfterBreak="0">
    <w:nsid w:val="00000006"/>
    <w:multiLevelType w:val="singleLevel"/>
    <w:tmpl w:val="BA968DE8"/>
    <w:styleLink w:val="LFO31"/>
    <w:lvl w:ilvl="0">
      <w:start w:val="1"/>
      <w:numFmt w:val="decimal"/>
      <w:lvlText w:val="%1."/>
      <w:lvlJc w:val="left"/>
      <w:pPr>
        <w:ind w:left="720" w:hanging="360"/>
      </w:pPr>
      <w:rPr>
        <w:rFonts w:ascii="Times New Roman" w:hAnsi="Times New Roman" w:cs="Times New Roman" w:hint="default"/>
        <w:b w:val="0"/>
        <w:bCs w:val="0"/>
        <w:color w:val="auto"/>
        <w:sz w:val="22"/>
        <w:szCs w:val="24"/>
      </w:rPr>
    </w:lvl>
  </w:abstractNum>
  <w:abstractNum w:abstractNumId="10" w15:restartNumberingAfterBreak="0">
    <w:nsid w:val="00000007"/>
    <w:multiLevelType w:val="singleLevel"/>
    <w:tmpl w:val="90300AAC"/>
    <w:name w:val="WW8Num16"/>
    <w:lvl w:ilvl="0">
      <w:start w:val="1"/>
      <w:numFmt w:val="lowerLetter"/>
      <w:lvlText w:val="%1)"/>
      <w:lvlJc w:val="left"/>
      <w:pPr>
        <w:tabs>
          <w:tab w:val="num" w:pos="0"/>
        </w:tabs>
        <w:ind w:left="720" w:hanging="360"/>
      </w:pPr>
      <w:rPr>
        <w:rFonts w:cs="Times New Roman" w:hint="default"/>
        <w:color w:val="auto"/>
        <w:sz w:val="22"/>
        <w:szCs w:val="22"/>
      </w:rPr>
    </w:lvl>
  </w:abstractNum>
  <w:abstractNum w:abstractNumId="11" w15:restartNumberingAfterBreak="0">
    <w:nsid w:val="00000008"/>
    <w:multiLevelType w:val="multilevel"/>
    <w:tmpl w:val="ADEA7688"/>
    <w:name w:val="WW8Num8"/>
    <w:lvl w:ilvl="0">
      <w:start w:val="1"/>
      <w:numFmt w:val="decimal"/>
      <w:lvlText w:val="%1."/>
      <w:lvlJc w:val="left"/>
      <w:pPr>
        <w:tabs>
          <w:tab w:val="num" w:pos="720"/>
        </w:tabs>
        <w:ind w:left="720" w:hanging="360"/>
      </w:pPr>
      <w:rPr>
        <w:rFonts w:ascii="Times New Roman" w:eastAsia="Calibri" w:hAnsi="Times New Roman" w:cs="Open Sans" w:hint="default"/>
        <w:b w:val="0"/>
        <w:bCs w:val="0"/>
        <w:sz w:val="24"/>
        <w:szCs w:val="24"/>
        <w:lang w:val="x-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9"/>
    <w:multiLevelType w:val="multilevel"/>
    <w:tmpl w:val="0F64D764"/>
    <w:name w:val="WW8Num11"/>
    <w:lvl w:ilvl="0">
      <w:start w:val="1"/>
      <w:numFmt w:val="decimal"/>
      <w:lvlText w:val="%1."/>
      <w:lvlJc w:val="left"/>
      <w:pPr>
        <w:tabs>
          <w:tab w:val="num" w:pos="0"/>
        </w:tabs>
        <w:ind w:left="720" w:hanging="360"/>
      </w:pPr>
      <w:rPr>
        <w:rFonts w:hint="default"/>
        <w:b w:val="0"/>
        <w:i w:val="0"/>
        <w:sz w:val="22"/>
        <w:szCs w:val="22"/>
      </w:rPr>
    </w:lvl>
    <w:lvl w:ilvl="1">
      <w:start w:val="1"/>
      <w:numFmt w:val="decimal"/>
      <w:lvlText w:val="%2)"/>
      <w:lvlJc w:val="left"/>
      <w:pPr>
        <w:tabs>
          <w:tab w:val="num" w:pos="0"/>
        </w:tabs>
        <w:ind w:left="1080" w:hanging="360"/>
      </w:pPr>
      <w:rPr>
        <w:rFonts w:hint="default"/>
        <w:b w:val="0"/>
        <w:i w:val="0"/>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rPr>
        <w:rFonts w:cs="Times New Roman"/>
        <w:b/>
        <w:bCs/>
        <w:sz w:val="24"/>
        <w:szCs w:val="24"/>
      </w:r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3"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singleLevel"/>
    <w:tmpl w:val="00000010"/>
    <w:name w:val="WW8Num18"/>
    <w:lvl w:ilvl="0">
      <w:start w:val="1"/>
      <w:numFmt w:val="decimal"/>
      <w:lvlText w:val="%1)"/>
      <w:lvlJc w:val="left"/>
      <w:pPr>
        <w:tabs>
          <w:tab w:val="num" w:pos="0"/>
        </w:tabs>
        <w:ind w:left="720" w:hanging="360"/>
      </w:pPr>
    </w:lvl>
  </w:abstractNum>
  <w:abstractNum w:abstractNumId="15" w15:restartNumberingAfterBreak="0">
    <w:nsid w:val="00000013"/>
    <w:multiLevelType w:val="singleLevel"/>
    <w:tmpl w:val="00000013"/>
    <w:name w:val="WW8Num19"/>
    <w:lvl w:ilvl="0">
      <w:start w:val="1"/>
      <w:numFmt w:val="lowerLetter"/>
      <w:lvlText w:val="%1)"/>
      <w:lvlJc w:val="left"/>
      <w:pPr>
        <w:tabs>
          <w:tab w:val="num" w:pos="708"/>
        </w:tabs>
        <w:ind w:left="720" w:hanging="360"/>
      </w:pPr>
      <w:rPr>
        <w:rFonts w:ascii="Times New Roman" w:hAnsi="Times New Roman" w:cs="Times New Roman"/>
      </w:rPr>
    </w:lvl>
  </w:abstractNum>
  <w:abstractNum w:abstractNumId="16" w15:restartNumberingAfterBreak="0">
    <w:nsid w:val="00000014"/>
    <w:multiLevelType w:val="singleLevel"/>
    <w:tmpl w:val="00000014"/>
    <w:name w:val="WW8Num22"/>
    <w:lvl w:ilvl="0">
      <w:start w:val="1"/>
      <w:numFmt w:val="lowerLetter"/>
      <w:lvlText w:val="%1)"/>
      <w:lvlJc w:val="left"/>
      <w:pPr>
        <w:tabs>
          <w:tab w:val="num" w:pos="708"/>
        </w:tabs>
        <w:ind w:left="1324" w:hanging="340"/>
      </w:pPr>
      <w:rPr>
        <w:rFonts w:ascii="Times New Roman" w:hAnsi="Times New Roman" w:cs="Times New Roman" w:hint="default"/>
        <w:b w:val="0"/>
        <w:i w:val="0"/>
        <w:sz w:val="22"/>
        <w:szCs w:val="22"/>
        <w:u w:val="none"/>
      </w:rPr>
    </w:lvl>
  </w:abstractNum>
  <w:abstractNum w:abstractNumId="17" w15:restartNumberingAfterBreak="0">
    <w:nsid w:val="00000015"/>
    <w:multiLevelType w:val="singleLevel"/>
    <w:tmpl w:val="00000015"/>
    <w:name w:val="WW8Num23"/>
    <w:lvl w:ilvl="0">
      <w:start w:val="1"/>
      <w:numFmt w:val="decimal"/>
      <w:lvlText w:val="%1)"/>
      <w:lvlJc w:val="left"/>
      <w:pPr>
        <w:tabs>
          <w:tab w:val="num" w:pos="0"/>
        </w:tabs>
        <w:ind w:left="720" w:hanging="360"/>
      </w:pPr>
      <w:rPr>
        <w:sz w:val="22"/>
        <w:szCs w:val="22"/>
      </w:rPr>
    </w:lvl>
  </w:abstractNum>
  <w:abstractNum w:abstractNumId="18" w15:restartNumberingAfterBreak="0">
    <w:nsid w:val="00000016"/>
    <w:multiLevelType w:val="multilevel"/>
    <w:tmpl w:val="2FEA700C"/>
    <w:name w:val="WW8Num25"/>
    <w:lvl w:ilvl="0">
      <w:start w:val="1"/>
      <w:numFmt w:val="decimal"/>
      <w:lvlText w:val="%1."/>
      <w:lvlJc w:val="left"/>
      <w:pPr>
        <w:tabs>
          <w:tab w:val="num" w:pos="142"/>
        </w:tabs>
        <w:ind w:left="502" w:hanging="360"/>
      </w:pPr>
      <w:rPr>
        <w:b w:val="0"/>
        <w:bCs/>
        <w:color w:val="auto"/>
        <w:sz w:val="22"/>
        <w:szCs w:val="22"/>
      </w:rPr>
    </w:lvl>
    <w:lvl w:ilvl="1">
      <w:start w:val="1"/>
      <w:numFmt w:val="decimal"/>
      <w:lvlText w:val="%2)"/>
      <w:lvlJc w:val="left"/>
      <w:pPr>
        <w:tabs>
          <w:tab w:val="num" w:pos="0"/>
        </w:tabs>
        <w:ind w:left="1080" w:hanging="360"/>
      </w:pPr>
      <w:rPr>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sz w:val="22"/>
        <w:szCs w:val="22"/>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7"/>
    <w:multiLevelType w:val="singleLevel"/>
    <w:tmpl w:val="1660A1CE"/>
    <w:name w:val="WW8Num26"/>
    <w:lvl w:ilvl="0">
      <w:start w:val="2"/>
      <w:numFmt w:val="decimal"/>
      <w:lvlText w:val="%1."/>
      <w:lvlJc w:val="left"/>
      <w:pPr>
        <w:tabs>
          <w:tab w:val="num" w:pos="360"/>
        </w:tabs>
        <w:ind w:left="340" w:hanging="340"/>
      </w:pPr>
      <w:rPr>
        <w:rFonts w:ascii="Times New Roman" w:hAnsi="Times New Roman" w:cs="Times New Roman" w:hint="default"/>
        <w:b w:val="0"/>
        <w:i w:val="0"/>
        <w:color w:val="000000"/>
        <w:sz w:val="22"/>
        <w:szCs w:val="22"/>
      </w:rPr>
    </w:lvl>
  </w:abstractNum>
  <w:abstractNum w:abstractNumId="20" w15:restartNumberingAfterBreak="0">
    <w:nsid w:val="00000019"/>
    <w:multiLevelType w:val="singleLevel"/>
    <w:tmpl w:val="23EC5E52"/>
    <w:name w:val="WW8Num28"/>
    <w:lvl w:ilvl="0">
      <w:start w:val="1"/>
      <w:numFmt w:val="decimal"/>
      <w:lvlText w:val="%1."/>
      <w:lvlJc w:val="left"/>
      <w:pPr>
        <w:tabs>
          <w:tab w:val="num" w:pos="360"/>
        </w:tabs>
        <w:ind w:left="360" w:hanging="360"/>
      </w:pPr>
      <w:rPr>
        <w:b w:val="0"/>
        <w:sz w:val="22"/>
        <w:szCs w:val="22"/>
      </w:rPr>
    </w:lvl>
  </w:abstractNum>
  <w:abstractNum w:abstractNumId="21" w15:restartNumberingAfterBreak="0">
    <w:nsid w:val="0000001A"/>
    <w:multiLevelType w:val="multilevel"/>
    <w:tmpl w:val="C32C2A4A"/>
    <w:name w:val="WW8Num29"/>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hint="default"/>
        <w:b w:val="0"/>
        <w:sz w:val="22"/>
        <w:szCs w:val="22"/>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B"/>
    <w:multiLevelType w:val="multilevel"/>
    <w:tmpl w:val="0000001B"/>
    <w:name w:val="WW8Num30"/>
    <w:lvl w:ilvl="0">
      <w:start w:val="1"/>
      <w:numFmt w:val="decimal"/>
      <w:lvlText w:val="%1."/>
      <w:lvlJc w:val="left"/>
      <w:pPr>
        <w:tabs>
          <w:tab w:val="num" w:pos="420"/>
        </w:tabs>
        <w:ind w:left="420" w:hanging="420"/>
      </w:pPr>
      <w:rPr>
        <w:rFonts w:cs="Times New Roman" w:hint="default"/>
      </w:rPr>
    </w:lvl>
    <w:lvl w:ilvl="1">
      <w:start w:val="1"/>
      <w:numFmt w:val="lowerLetter"/>
      <w:lvlText w:val="%2."/>
      <w:lvlJc w:val="left"/>
      <w:pPr>
        <w:tabs>
          <w:tab w:val="num" w:pos="643"/>
        </w:tabs>
        <w:ind w:left="643" w:hanging="360"/>
      </w:pPr>
      <w:rPr>
        <w:rFonts w:cs="Times New Roman" w:hint="default"/>
      </w:rPr>
    </w:lvl>
    <w:lvl w:ilvl="2">
      <w:start w:val="1"/>
      <w:numFmt w:val="lowerRoman"/>
      <w:lvlText w:val="%3."/>
      <w:lvlJc w:val="left"/>
      <w:pPr>
        <w:tabs>
          <w:tab w:val="num" w:pos="0"/>
        </w:tabs>
        <w:ind w:left="823" w:hanging="180"/>
      </w:pPr>
      <w:rPr>
        <w:rFonts w:cs="Times New Roman" w:hint="default"/>
      </w:rPr>
    </w:lvl>
    <w:lvl w:ilvl="3">
      <w:start w:val="1"/>
      <w:numFmt w:val="decimal"/>
      <w:lvlText w:val="%4."/>
      <w:lvlJc w:val="left"/>
      <w:pPr>
        <w:tabs>
          <w:tab w:val="num" w:pos="360"/>
        </w:tabs>
        <w:ind w:left="340" w:hanging="340"/>
      </w:pPr>
      <w:rPr>
        <w:rFonts w:ascii="Times New Roman" w:hAnsi="Times New Roman" w:cs="Times New Roman" w:hint="default"/>
        <w:b w:val="0"/>
        <w:i w:val="0"/>
        <w:sz w:val="22"/>
        <w:szCs w:val="22"/>
      </w:rPr>
    </w:lvl>
    <w:lvl w:ilvl="4">
      <w:start w:val="1"/>
      <w:numFmt w:val="lowerLetter"/>
      <w:lvlText w:val="%5."/>
      <w:lvlJc w:val="left"/>
      <w:pPr>
        <w:tabs>
          <w:tab w:val="num" w:pos="0"/>
        </w:tabs>
        <w:ind w:left="1543" w:hanging="360"/>
      </w:pPr>
      <w:rPr>
        <w:rFonts w:cs="Times New Roman" w:hint="default"/>
      </w:rPr>
    </w:lvl>
    <w:lvl w:ilvl="5">
      <w:start w:val="1"/>
      <w:numFmt w:val="lowerRoman"/>
      <w:lvlText w:val="%6."/>
      <w:lvlJc w:val="left"/>
      <w:pPr>
        <w:tabs>
          <w:tab w:val="num" w:pos="0"/>
        </w:tabs>
        <w:ind w:left="1723" w:hanging="180"/>
      </w:pPr>
      <w:rPr>
        <w:rFonts w:cs="Times New Roman" w:hint="default"/>
      </w:rPr>
    </w:lvl>
    <w:lvl w:ilvl="6">
      <w:start w:val="1"/>
      <w:numFmt w:val="decimal"/>
      <w:lvlText w:val="%7."/>
      <w:lvlJc w:val="left"/>
      <w:pPr>
        <w:tabs>
          <w:tab w:val="num" w:pos="360"/>
        </w:tabs>
        <w:ind w:left="340" w:hanging="340"/>
      </w:pPr>
      <w:rPr>
        <w:rFonts w:ascii="Times New Roman" w:hAnsi="Times New Roman" w:cs="Times New Roman" w:hint="default"/>
        <w:b w:val="0"/>
        <w:i w:val="0"/>
        <w:sz w:val="24"/>
      </w:rPr>
    </w:lvl>
    <w:lvl w:ilvl="7">
      <w:start w:val="1"/>
      <w:numFmt w:val="lowerLetter"/>
      <w:lvlText w:val="%8."/>
      <w:lvlJc w:val="left"/>
      <w:pPr>
        <w:tabs>
          <w:tab w:val="num" w:pos="0"/>
        </w:tabs>
        <w:ind w:left="2443" w:hanging="360"/>
      </w:pPr>
      <w:rPr>
        <w:rFonts w:cs="Times New Roman" w:hint="default"/>
      </w:rPr>
    </w:lvl>
    <w:lvl w:ilvl="8">
      <w:start w:val="1"/>
      <w:numFmt w:val="lowerRoman"/>
      <w:lvlText w:val="%9."/>
      <w:lvlJc w:val="left"/>
      <w:pPr>
        <w:tabs>
          <w:tab w:val="num" w:pos="0"/>
        </w:tabs>
        <w:ind w:left="2623" w:hanging="180"/>
      </w:pPr>
      <w:rPr>
        <w:rFonts w:cs="Times New Roman" w:hint="default"/>
      </w:rPr>
    </w:lvl>
  </w:abstractNum>
  <w:abstractNum w:abstractNumId="23" w15:restartNumberingAfterBreak="0">
    <w:nsid w:val="0000001C"/>
    <w:multiLevelType w:val="singleLevel"/>
    <w:tmpl w:val="0000001C"/>
    <w:name w:val="WW8Num31"/>
    <w:lvl w:ilvl="0">
      <w:start w:val="1"/>
      <w:numFmt w:val="decimal"/>
      <w:lvlText w:val="%1)"/>
      <w:lvlJc w:val="left"/>
      <w:pPr>
        <w:tabs>
          <w:tab w:val="num" w:pos="0"/>
        </w:tabs>
        <w:ind w:left="720" w:hanging="360"/>
      </w:pPr>
      <w:rPr>
        <w:sz w:val="22"/>
        <w:szCs w:val="22"/>
      </w:rPr>
    </w:lvl>
  </w:abstractNum>
  <w:abstractNum w:abstractNumId="24"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05BB78C0"/>
    <w:multiLevelType w:val="hybridMultilevel"/>
    <w:tmpl w:val="C00E56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27"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B601D09"/>
    <w:multiLevelType w:val="hybridMultilevel"/>
    <w:tmpl w:val="143C932C"/>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0"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FED3203"/>
    <w:multiLevelType w:val="hybridMultilevel"/>
    <w:tmpl w:val="0D944E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0582FCA"/>
    <w:multiLevelType w:val="hybridMultilevel"/>
    <w:tmpl w:val="B6543EDC"/>
    <w:lvl w:ilvl="0" w:tplc="C742ED0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10C34CB7"/>
    <w:multiLevelType w:val="multilevel"/>
    <w:tmpl w:val="52FAB834"/>
    <w:name w:val="WW8Num252"/>
    <w:lvl w:ilvl="0">
      <w:start w:val="3"/>
      <w:numFmt w:val="decimal"/>
      <w:lvlText w:val="%1."/>
      <w:lvlJc w:val="left"/>
      <w:pPr>
        <w:tabs>
          <w:tab w:val="num" w:pos="142"/>
        </w:tabs>
        <w:ind w:left="502" w:hanging="360"/>
      </w:pPr>
      <w:rPr>
        <w:rFonts w:hint="default"/>
        <w:b w:val="0"/>
        <w:bCs/>
        <w:color w:val="auto"/>
        <w:sz w:val="22"/>
        <w:szCs w:val="22"/>
      </w:rPr>
    </w:lvl>
    <w:lvl w:ilvl="1">
      <w:start w:val="1"/>
      <w:numFmt w:val="decimal"/>
      <w:lvlText w:val="%2)"/>
      <w:lvlJc w:val="left"/>
      <w:pPr>
        <w:tabs>
          <w:tab w:val="num" w:pos="0"/>
        </w:tabs>
        <w:ind w:left="1080" w:hanging="360"/>
      </w:pPr>
      <w:rPr>
        <w:rFonts w:hint="default"/>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hint="default"/>
        <w:sz w:val="22"/>
        <w:szCs w:val="22"/>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6" w15:restartNumberingAfterBreak="0">
    <w:nsid w:val="11192B0F"/>
    <w:multiLevelType w:val="hybridMultilevel"/>
    <w:tmpl w:val="9F54004E"/>
    <w:name w:val="WW8Num52322222222"/>
    <w:lvl w:ilvl="0" w:tplc="04150011">
      <w:start w:val="1"/>
      <w:numFmt w:val="decimal"/>
      <w:lvlText w:val="%1)"/>
      <w:lvlJc w:val="left"/>
      <w:pPr>
        <w:ind w:left="1085" w:hanging="360"/>
      </w:p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37" w15:restartNumberingAfterBreak="0">
    <w:nsid w:val="12CF435B"/>
    <w:multiLevelType w:val="hybridMultilevel"/>
    <w:tmpl w:val="965A5E72"/>
    <w:lvl w:ilvl="0" w:tplc="D4622E9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39" w15:restartNumberingAfterBreak="0">
    <w:nsid w:val="153C5E19"/>
    <w:multiLevelType w:val="hybridMultilevel"/>
    <w:tmpl w:val="471680B2"/>
    <w:lvl w:ilvl="0" w:tplc="26E46138">
      <w:start w:val="1"/>
      <w:numFmt w:val="decimal"/>
      <w:lvlText w:val="%1."/>
      <w:lvlJc w:val="left"/>
      <w:pPr>
        <w:ind w:left="720" w:hanging="360"/>
      </w:pPr>
      <w:rPr>
        <w:b/>
      </w:rPr>
    </w:lvl>
    <w:lvl w:ilvl="1" w:tplc="9220732A">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644"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AE6D44"/>
    <w:multiLevelType w:val="hybridMultilevel"/>
    <w:tmpl w:val="A86E0CEA"/>
    <w:name w:val="WW8Num5232"/>
    <w:lvl w:ilvl="0" w:tplc="E6DAD1C2">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3" w15:restartNumberingAfterBreak="0">
    <w:nsid w:val="1AE02B61"/>
    <w:multiLevelType w:val="hybridMultilevel"/>
    <w:tmpl w:val="86E43CB6"/>
    <w:lvl w:ilvl="0" w:tplc="04150011">
      <w:start w:val="1"/>
      <w:numFmt w:val="decimal"/>
      <w:lvlText w:val="%1)"/>
      <w:lvlJc w:val="left"/>
      <w:pPr>
        <w:ind w:left="1080" w:hanging="360"/>
      </w:pPr>
      <w:rPr>
        <w:rFonts w:hint="default"/>
      </w:rPr>
    </w:lvl>
    <w:lvl w:ilvl="1" w:tplc="8E6C6AA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1B4A1D32"/>
    <w:multiLevelType w:val="hybridMultilevel"/>
    <w:tmpl w:val="86B2EBBA"/>
    <w:lvl w:ilvl="0" w:tplc="FCAE384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6"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9"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50"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54D22FC"/>
    <w:multiLevelType w:val="hybridMultilevel"/>
    <w:tmpl w:val="A54E2F24"/>
    <w:lvl w:ilvl="0" w:tplc="C17680FA">
      <w:start w:val="1"/>
      <w:numFmt w:val="decimal"/>
      <w:lvlText w:val="%1."/>
      <w:lvlJc w:val="left"/>
      <w:pPr>
        <w:ind w:left="786" w:hanging="360"/>
      </w:pPr>
      <w:rPr>
        <w:b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2"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54" w15:restartNumberingAfterBreak="0">
    <w:nsid w:val="2EED7BD7"/>
    <w:multiLevelType w:val="hybridMultilevel"/>
    <w:tmpl w:val="E7DA2E88"/>
    <w:lvl w:ilvl="0" w:tplc="0415000F">
      <w:start w:val="1"/>
      <w:numFmt w:val="decimal"/>
      <w:lvlText w:val="%1."/>
      <w:lvlJc w:val="left"/>
      <w:pPr>
        <w:ind w:left="720" w:hanging="360"/>
      </w:p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58"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CB51FB"/>
    <w:multiLevelType w:val="hybridMultilevel"/>
    <w:tmpl w:val="BA364332"/>
    <w:lvl w:ilvl="0" w:tplc="7A407F98">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63"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5" w15:restartNumberingAfterBreak="0">
    <w:nsid w:val="44756DA3"/>
    <w:multiLevelType w:val="hybridMultilevel"/>
    <w:tmpl w:val="8A36C870"/>
    <w:styleLink w:val="mama2"/>
    <w:lvl w:ilvl="0" w:tplc="FB6CF88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A2F4041"/>
    <w:multiLevelType w:val="hybridMultilevel"/>
    <w:tmpl w:val="A09AAFB2"/>
    <w:lvl w:ilvl="0" w:tplc="9D9E3856">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68" w15:restartNumberingAfterBreak="0">
    <w:nsid w:val="4DE920D9"/>
    <w:multiLevelType w:val="hybridMultilevel"/>
    <w:tmpl w:val="C5666B38"/>
    <w:name w:val="WW8Num52322222222222"/>
    <w:lvl w:ilvl="0" w:tplc="C518BC9E">
      <w:start w:val="1"/>
      <w:numFmt w:val="decimal"/>
      <w:lvlText w:val="%1)"/>
      <w:lvlJc w:val="left"/>
      <w:pPr>
        <w:ind w:left="720" w:hanging="360"/>
      </w:pPr>
      <w:rPr>
        <w:rFonts w:ascii="Times New Roman" w:eastAsia="Times New Roman" w:hAnsi="Times New Roman" w:cs="Times New Roman"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E2656D6"/>
    <w:multiLevelType w:val="hybridMultilevel"/>
    <w:tmpl w:val="127685E2"/>
    <w:lvl w:ilvl="0" w:tplc="07CECB8E">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600D38"/>
    <w:multiLevelType w:val="hybridMultilevel"/>
    <w:tmpl w:val="59A444D2"/>
    <w:styleLink w:val="WWNum7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71" w15:restartNumberingAfterBreak="0">
    <w:nsid w:val="4F244FCE"/>
    <w:multiLevelType w:val="multilevel"/>
    <w:tmpl w:val="A47E1944"/>
    <w:lvl w:ilvl="0">
      <w:start w:val="1"/>
      <w:numFmt w:val="decimal"/>
      <w:lvlText w:val="%1."/>
      <w:lvlJc w:val="left"/>
      <w:pPr>
        <w:ind w:left="474" w:hanging="358"/>
      </w:pPr>
      <w:rPr>
        <w:rFonts w:ascii="Open Sans" w:eastAsia="Calibri" w:hAnsi="Open Sans" w:cs="Open Sans" w:hint="default"/>
        <w:b/>
        <w:bCs/>
        <w:w w:val="100"/>
        <w:sz w:val="24"/>
        <w:szCs w:val="24"/>
        <w:lang w:val="pl-PL" w:eastAsia="en-US" w:bidi="ar-SA"/>
      </w:rPr>
    </w:lvl>
    <w:lvl w:ilvl="1">
      <w:start w:val="1"/>
      <w:numFmt w:val="decimal"/>
      <w:lvlText w:val="%1.%2."/>
      <w:lvlJc w:val="left"/>
      <w:pPr>
        <w:ind w:left="543" w:hanging="428"/>
      </w:pPr>
      <w:rPr>
        <w:rFonts w:ascii="Open Sans" w:eastAsia="Calibri" w:hAnsi="Open Sans" w:cs="Open Sans" w:hint="default"/>
        <w:b/>
        <w:bCs/>
        <w:w w:val="100"/>
        <w:sz w:val="24"/>
        <w:szCs w:val="24"/>
        <w:lang w:val="pl-PL" w:eastAsia="en-US" w:bidi="ar-SA"/>
      </w:rPr>
    </w:lvl>
    <w:lvl w:ilvl="2">
      <w:numFmt w:val="bullet"/>
      <w:lvlText w:val="•"/>
      <w:lvlJc w:val="left"/>
      <w:pPr>
        <w:ind w:left="729" w:hanging="428"/>
      </w:pPr>
      <w:rPr>
        <w:rFonts w:hint="default"/>
        <w:lang w:val="pl-PL" w:eastAsia="en-US" w:bidi="ar-SA"/>
      </w:rPr>
    </w:lvl>
    <w:lvl w:ilvl="3">
      <w:numFmt w:val="bullet"/>
      <w:lvlText w:val="•"/>
      <w:lvlJc w:val="left"/>
      <w:pPr>
        <w:ind w:left="918" w:hanging="428"/>
      </w:pPr>
      <w:rPr>
        <w:rFonts w:hint="default"/>
        <w:lang w:val="pl-PL" w:eastAsia="en-US" w:bidi="ar-SA"/>
      </w:rPr>
    </w:lvl>
    <w:lvl w:ilvl="4">
      <w:numFmt w:val="bullet"/>
      <w:lvlText w:val="•"/>
      <w:lvlJc w:val="left"/>
      <w:pPr>
        <w:ind w:left="1107" w:hanging="428"/>
      </w:pPr>
      <w:rPr>
        <w:rFonts w:hint="default"/>
        <w:lang w:val="pl-PL" w:eastAsia="en-US" w:bidi="ar-SA"/>
      </w:rPr>
    </w:lvl>
    <w:lvl w:ilvl="5">
      <w:numFmt w:val="bullet"/>
      <w:lvlText w:val="•"/>
      <w:lvlJc w:val="left"/>
      <w:pPr>
        <w:ind w:left="1296" w:hanging="428"/>
      </w:pPr>
      <w:rPr>
        <w:rFonts w:hint="default"/>
        <w:lang w:val="pl-PL" w:eastAsia="en-US" w:bidi="ar-SA"/>
      </w:rPr>
    </w:lvl>
    <w:lvl w:ilvl="6">
      <w:numFmt w:val="bullet"/>
      <w:lvlText w:val="•"/>
      <w:lvlJc w:val="left"/>
      <w:pPr>
        <w:ind w:left="1485" w:hanging="428"/>
      </w:pPr>
      <w:rPr>
        <w:rFonts w:hint="default"/>
        <w:lang w:val="pl-PL" w:eastAsia="en-US" w:bidi="ar-SA"/>
      </w:rPr>
    </w:lvl>
    <w:lvl w:ilvl="7">
      <w:numFmt w:val="bullet"/>
      <w:lvlText w:val="•"/>
      <w:lvlJc w:val="left"/>
      <w:pPr>
        <w:ind w:left="1674" w:hanging="428"/>
      </w:pPr>
      <w:rPr>
        <w:rFonts w:hint="default"/>
        <w:lang w:val="pl-PL" w:eastAsia="en-US" w:bidi="ar-SA"/>
      </w:rPr>
    </w:lvl>
    <w:lvl w:ilvl="8">
      <w:numFmt w:val="bullet"/>
      <w:lvlText w:val="•"/>
      <w:lvlJc w:val="left"/>
      <w:pPr>
        <w:ind w:left="1863" w:hanging="428"/>
      </w:pPr>
      <w:rPr>
        <w:rFonts w:hint="default"/>
        <w:lang w:val="pl-PL" w:eastAsia="en-US" w:bidi="ar-SA"/>
      </w:rPr>
    </w:lvl>
  </w:abstractNum>
  <w:abstractNum w:abstractNumId="72"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73" w15:restartNumberingAfterBreak="0">
    <w:nsid w:val="53F10E64"/>
    <w:multiLevelType w:val="hybridMultilevel"/>
    <w:tmpl w:val="51EA1618"/>
    <w:lvl w:ilvl="0" w:tplc="B1EC17C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FFECA26">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40C2A63"/>
    <w:multiLevelType w:val="multilevel"/>
    <w:tmpl w:val="3D52C688"/>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54ED42EB"/>
    <w:multiLevelType w:val="hybridMultilevel"/>
    <w:tmpl w:val="0D8C2A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559E4CF9"/>
    <w:multiLevelType w:val="hybridMultilevel"/>
    <w:tmpl w:val="E67A629E"/>
    <w:lvl w:ilvl="0" w:tplc="FFFFFFFF">
      <w:start w:val="1"/>
      <w:numFmt w:val="decimal"/>
      <w:lvlText w:val="%1."/>
      <w:lvlJc w:val="left"/>
      <w:pPr>
        <w:ind w:left="720" w:hanging="360"/>
      </w:pPr>
      <w:rPr>
        <w:b/>
      </w:rPr>
    </w:lvl>
    <w:lvl w:ilvl="1" w:tplc="FFFFFFFF">
      <w:start w:val="1"/>
      <w:numFmt w:val="decimal"/>
      <w:lvlText w:val="%2)"/>
      <w:lvlJc w:val="left"/>
      <w:pPr>
        <w:ind w:left="1440" w:hanging="360"/>
      </w:pPr>
      <w:rPr>
        <w:rFonts w:hint="default"/>
      </w:rPr>
    </w:lvl>
    <w:lvl w:ilvl="2" w:tplc="0415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6A42472"/>
    <w:multiLevelType w:val="hybridMultilevel"/>
    <w:tmpl w:val="11B488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9" w15:restartNumberingAfterBreak="0">
    <w:nsid w:val="57B75E23"/>
    <w:multiLevelType w:val="hybridMultilevel"/>
    <w:tmpl w:val="603C748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B6C07EE"/>
    <w:multiLevelType w:val="hybridMultilevel"/>
    <w:tmpl w:val="3F0C238E"/>
    <w:styleLink w:val="WWNum1211"/>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81"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82" w15:restartNumberingAfterBreak="0">
    <w:nsid w:val="5D734D8B"/>
    <w:multiLevelType w:val="hybridMultilevel"/>
    <w:tmpl w:val="7038770E"/>
    <w:name w:val="WW8Num5232222222"/>
    <w:lvl w:ilvl="0" w:tplc="04150011">
      <w:start w:val="1"/>
      <w:numFmt w:val="decimal"/>
      <w:lvlText w:val="%1)"/>
      <w:lvlJc w:val="left"/>
      <w:pPr>
        <w:ind w:left="1016" w:hanging="360"/>
      </w:pPr>
    </w:lvl>
    <w:lvl w:ilvl="1" w:tplc="04150019" w:tentative="1">
      <w:start w:val="1"/>
      <w:numFmt w:val="lowerLetter"/>
      <w:lvlText w:val="%2."/>
      <w:lvlJc w:val="left"/>
      <w:pPr>
        <w:ind w:left="1736" w:hanging="360"/>
      </w:pPr>
    </w:lvl>
    <w:lvl w:ilvl="2" w:tplc="0415001B" w:tentative="1">
      <w:start w:val="1"/>
      <w:numFmt w:val="lowerRoman"/>
      <w:lvlText w:val="%3."/>
      <w:lvlJc w:val="right"/>
      <w:pPr>
        <w:ind w:left="2456" w:hanging="180"/>
      </w:pPr>
    </w:lvl>
    <w:lvl w:ilvl="3" w:tplc="0415000F" w:tentative="1">
      <w:start w:val="1"/>
      <w:numFmt w:val="decimal"/>
      <w:lvlText w:val="%4."/>
      <w:lvlJc w:val="left"/>
      <w:pPr>
        <w:ind w:left="3176" w:hanging="360"/>
      </w:pPr>
    </w:lvl>
    <w:lvl w:ilvl="4" w:tplc="04150019" w:tentative="1">
      <w:start w:val="1"/>
      <w:numFmt w:val="lowerLetter"/>
      <w:lvlText w:val="%5."/>
      <w:lvlJc w:val="left"/>
      <w:pPr>
        <w:ind w:left="3896" w:hanging="360"/>
      </w:pPr>
    </w:lvl>
    <w:lvl w:ilvl="5" w:tplc="0415001B" w:tentative="1">
      <w:start w:val="1"/>
      <w:numFmt w:val="lowerRoman"/>
      <w:lvlText w:val="%6."/>
      <w:lvlJc w:val="right"/>
      <w:pPr>
        <w:ind w:left="4616" w:hanging="180"/>
      </w:pPr>
    </w:lvl>
    <w:lvl w:ilvl="6" w:tplc="0415000F" w:tentative="1">
      <w:start w:val="1"/>
      <w:numFmt w:val="decimal"/>
      <w:lvlText w:val="%7."/>
      <w:lvlJc w:val="left"/>
      <w:pPr>
        <w:ind w:left="5336" w:hanging="360"/>
      </w:pPr>
    </w:lvl>
    <w:lvl w:ilvl="7" w:tplc="04150019" w:tentative="1">
      <w:start w:val="1"/>
      <w:numFmt w:val="lowerLetter"/>
      <w:lvlText w:val="%8."/>
      <w:lvlJc w:val="left"/>
      <w:pPr>
        <w:ind w:left="6056" w:hanging="360"/>
      </w:pPr>
    </w:lvl>
    <w:lvl w:ilvl="8" w:tplc="0415001B" w:tentative="1">
      <w:start w:val="1"/>
      <w:numFmt w:val="lowerRoman"/>
      <w:lvlText w:val="%9."/>
      <w:lvlJc w:val="right"/>
      <w:pPr>
        <w:ind w:left="6776" w:hanging="180"/>
      </w:pPr>
    </w:lvl>
  </w:abstractNum>
  <w:abstractNum w:abstractNumId="83" w15:restartNumberingAfterBreak="0">
    <w:nsid w:val="5FEA6E6E"/>
    <w:multiLevelType w:val="hybridMultilevel"/>
    <w:tmpl w:val="FF2E22E0"/>
    <w:name w:val="WW8Num523222222222"/>
    <w:lvl w:ilvl="0" w:tplc="04150011">
      <w:start w:val="1"/>
      <w:numFmt w:val="decimal"/>
      <w:lvlText w:val="%1)"/>
      <w:lvlJc w:val="left"/>
      <w:pPr>
        <w:ind w:left="1095" w:hanging="360"/>
      </w:p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84"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87"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88"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461DDD"/>
    <w:multiLevelType w:val="hybridMultilevel"/>
    <w:tmpl w:val="589A801E"/>
    <w:lvl w:ilvl="0" w:tplc="C512B7F8">
      <w:start w:val="1"/>
      <w:numFmt w:val="decimal"/>
      <w:lvlText w:val="%1."/>
      <w:lvlJc w:val="left"/>
      <w:pPr>
        <w:ind w:left="720" w:hanging="360"/>
      </w:pPr>
      <w:rPr>
        <w:color w:val="FF0000"/>
      </w:rPr>
    </w:lvl>
    <w:lvl w:ilvl="1" w:tplc="74D23482">
      <w:start w:val="1"/>
      <w:numFmt w:val="decimal"/>
      <w:lvlText w:val="%2."/>
      <w:lvlJc w:val="left"/>
      <w:pPr>
        <w:ind w:left="1440" w:hanging="360"/>
      </w:pPr>
      <w:rPr>
        <w:b/>
        <w:color w:val="000000" w:themeColor="text1"/>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47649E4"/>
    <w:multiLevelType w:val="multilevel"/>
    <w:tmpl w:val="1096C8A4"/>
    <w:name w:val="WW8Num253"/>
    <w:lvl w:ilvl="0">
      <w:start w:val="3"/>
      <w:numFmt w:val="decimal"/>
      <w:lvlText w:val="%1."/>
      <w:lvlJc w:val="left"/>
      <w:pPr>
        <w:tabs>
          <w:tab w:val="num" w:pos="142"/>
        </w:tabs>
        <w:ind w:left="502" w:hanging="360"/>
      </w:pPr>
      <w:rPr>
        <w:rFonts w:hint="default"/>
        <w:b w:val="0"/>
        <w:bCs/>
        <w:color w:val="auto"/>
        <w:sz w:val="22"/>
        <w:szCs w:val="22"/>
      </w:rPr>
    </w:lvl>
    <w:lvl w:ilvl="1">
      <w:start w:val="1"/>
      <w:numFmt w:val="decimal"/>
      <w:lvlText w:val="%2)"/>
      <w:lvlJc w:val="left"/>
      <w:pPr>
        <w:tabs>
          <w:tab w:val="num" w:pos="0"/>
        </w:tabs>
        <w:ind w:left="1080" w:hanging="360"/>
      </w:pPr>
      <w:rPr>
        <w:rFonts w:hint="default"/>
        <w:sz w:val="22"/>
        <w:szCs w:val="22"/>
      </w:rPr>
    </w:lvl>
    <w:lvl w:ilvl="2">
      <w:start w:val="1"/>
      <w:numFmt w:val="lowerLetter"/>
      <w:lvlText w:val="%3)"/>
      <w:lvlJc w:val="right"/>
      <w:pPr>
        <w:tabs>
          <w:tab w:val="num" w:pos="-1194"/>
        </w:tabs>
        <w:ind w:left="606" w:hanging="180"/>
      </w:pPr>
      <w:rPr>
        <w:rFonts w:ascii="Times New Roman" w:eastAsia="Times New Roman" w:hAnsi="Times New Roman" w:cs="Times New Roman" w:hint="default"/>
        <w:sz w:val="22"/>
        <w:szCs w:val="22"/>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1" w15:restartNumberingAfterBreak="0">
    <w:nsid w:val="667F61B3"/>
    <w:multiLevelType w:val="hybridMultilevel"/>
    <w:tmpl w:val="354E4312"/>
    <w:lvl w:ilvl="0" w:tplc="EC6ED232">
      <w:start w:val="1"/>
      <w:numFmt w:val="decimal"/>
      <w:lvlText w:val="%1."/>
      <w:lvlJc w:val="left"/>
      <w:pPr>
        <w:tabs>
          <w:tab w:val="num" w:pos="838"/>
        </w:tabs>
        <w:ind w:left="838" w:hanging="360"/>
      </w:pPr>
      <w:rPr>
        <w:rFonts w:cs="Times New Roman"/>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4"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D923A57"/>
    <w:multiLevelType w:val="hybridMultilevel"/>
    <w:tmpl w:val="CD8C12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7"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0" w15:restartNumberingAfterBreak="0">
    <w:nsid w:val="77606A66"/>
    <w:multiLevelType w:val="multilevel"/>
    <w:tmpl w:val="C1D6AFD8"/>
    <w:lvl w:ilvl="0">
      <w:start w:val="1"/>
      <w:numFmt w:val="decimal"/>
      <w:lvlText w:val="%1."/>
      <w:lvlJc w:val="left"/>
      <w:pPr>
        <w:ind w:left="1080" w:hanging="360"/>
      </w:pPr>
    </w:lvl>
    <w:lvl w:ilvl="1">
      <w:start w:val="3"/>
      <w:numFmt w:val="decimal"/>
      <w:isLgl/>
      <w:lvlText w:val="%1.%2"/>
      <w:lvlJc w:val="left"/>
      <w:pPr>
        <w:ind w:left="1353"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1"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02" w15:restartNumberingAfterBreak="0">
    <w:nsid w:val="7EB1214F"/>
    <w:multiLevelType w:val="hybridMultilevel"/>
    <w:tmpl w:val="0B565112"/>
    <w:lvl w:ilvl="0" w:tplc="3B9652DA">
      <w:start w:val="4"/>
      <w:numFmt w:val="decimal"/>
      <w:lvlText w:val="%1."/>
      <w:lvlJc w:val="left"/>
      <w:pPr>
        <w:ind w:left="144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FAA7E84"/>
    <w:multiLevelType w:val="hybridMultilevel"/>
    <w:tmpl w:val="B3E27E9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80"/>
  </w:num>
  <w:num w:numId="2">
    <w:abstractNumId w:val="70"/>
  </w:num>
  <w:num w:numId="3">
    <w:abstractNumId w:val="30"/>
  </w:num>
  <w:num w:numId="4">
    <w:abstractNumId w:val="72"/>
  </w:num>
  <w:num w:numId="5">
    <w:abstractNumId w:val="91"/>
  </w:num>
  <w:num w:numId="6">
    <w:abstractNumId w:val="59"/>
  </w:num>
  <w:num w:numId="7">
    <w:abstractNumId w:val="50"/>
  </w:num>
  <w:num w:numId="8">
    <w:abstractNumId w:val="87"/>
  </w:num>
  <w:num w:numId="9">
    <w:abstractNumId w:val="39"/>
  </w:num>
  <w:num w:numId="10">
    <w:abstractNumId w:val="32"/>
  </w:num>
  <w:num w:numId="11">
    <w:abstractNumId w:val="29"/>
  </w:num>
  <w:num w:numId="12">
    <w:abstractNumId w:val="84"/>
  </w:num>
  <w:num w:numId="13">
    <w:abstractNumId w:val="54"/>
  </w:num>
  <w:num w:numId="14">
    <w:abstractNumId w:val="103"/>
  </w:num>
  <w:num w:numId="15">
    <w:abstractNumId w:val="75"/>
  </w:num>
  <w:num w:numId="16">
    <w:abstractNumId w:val="73"/>
  </w:num>
  <w:num w:numId="17">
    <w:abstractNumId w:val="89"/>
  </w:num>
  <w:num w:numId="18">
    <w:abstractNumId w:val="43"/>
  </w:num>
  <w:num w:numId="19">
    <w:abstractNumId w:val="25"/>
  </w:num>
  <w:num w:numId="20">
    <w:abstractNumId w:val="79"/>
  </w:num>
  <w:num w:numId="21">
    <w:abstractNumId w:val="77"/>
  </w:num>
  <w:num w:numId="22">
    <w:abstractNumId w:val="95"/>
  </w:num>
  <w:num w:numId="23">
    <w:abstractNumId w:val="88"/>
  </w:num>
  <w:num w:numId="24">
    <w:abstractNumId w:val="100"/>
  </w:num>
  <w:num w:numId="25">
    <w:abstractNumId w:val="101"/>
  </w:num>
  <w:num w:numId="26">
    <w:abstractNumId w:val="44"/>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65"/>
  </w:num>
  <w:num w:numId="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7"/>
  </w:num>
  <w:num w:numId="34">
    <w:abstractNumId w:val="45"/>
  </w:num>
  <w:num w:numId="35">
    <w:abstractNumId w:val="58"/>
  </w:num>
  <w:num w:numId="36">
    <w:abstractNumId w:val="98"/>
  </w:num>
  <w:num w:numId="37">
    <w:abstractNumId w:val="85"/>
  </w:num>
  <w:num w:numId="38">
    <w:abstractNumId w:val="81"/>
    <w:lvlOverride w:ilvl="0">
      <w:startOverride w:val="1"/>
    </w:lvlOverride>
  </w:num>
  <w:num w:numId="39">
    <w:abstractNumId w:val="34"/>
  </w:num>
  <w:num w:numId="40">
    <w:abstractNumId w:val="49"/>
  </w:num>
  <w:num w:numId="41">
    <w:abstractNumId w:val="41"/>
  </w:num>
  <w:num w:numId="42">
    <w:abstractNumId w:val="42"/>
  </w:num>
  <w:num w:numId="43">
    <w:abstractNumId w:val="97"/>
  </w:num>
  <w:num w:numId="44">
    <w:abstractNumId w:val="64"/>
    <w:lvlOverride w:ilvl="0">
      <w:startOverride w:val="1"/>
    </w:lvlOverride>
  </w:num>
  <w:num w:numId="45">
    <w:abstractNumId w:val="48"/>
  </w:num>
  <w:num w:numId="46">
    <w:abstractNumId w:val="78"/>
  </w:num>
  <w:num w:numId="47">
    <w:abstractNumId w:val="63"/>
  </w:num>
  <w:num w:numId="48">
    <w:abstractNumId w:val="86"/>
  </w:num>
  <w:num w:numId="49">
    <w:abstractNumId w:val="93"/>
  </w:num>
  <w:num w:numId="50">
    <w:abstractNumId w:val="47"/>
  </w:num>
  <w:num w:numId="51">
    <w:abstractNumId w:val="57"/>
  </w:num>
  <w:num w:numId="52">
    <w:abstractNumId w:val="26"/>
  </w:num>
  <w:num w:numId="53">
    <w:abstractNumId w:val="2"/>
  </w:num>
  <w:num w:numId="54">
    <w:abstractNumId w:val="1"/>
  </w:num>
  <w:num w:numId="55">
    <w:abstractNumId w:val="0"/>
  </w:num>
  <w:num w:numId="56">
    <w:abstractNumId w:val="99"/>
  </w:num>
  <w:num w:numId="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num>
  <w:num w:numId="59">
    <w:abstractNumId w:val="53"/>
  </w:num>
  <w:num w:numId="60">
    <w:abstractNumId w:val="37"/>
  </w:num>
  <w:num w:numId="61">
    <w:abstractNumId w:val="61"/>
  </w:num>
  <w:num w:numId="62">
    <w:abstractNumId w:val="94"/>
  </w:num>
  <w:num w:numId="63">
    <w:abstractNumId w:val="28"/>
  </w:num>
  <w:num w:numId="64">
    <w:abstractNumId w:val="52"/>
  </w:num>
  <w:num w:numId="65">
    <w:abstractNumId w:val="46"/>
  </w:num>
  <w:num w:numId="66">
    <w:abstractNumId w:val="92"/>
  </w:num>
  <w:num w:numId="67">
    <w:abstractNumId w:val="55"/>
  </w:num>
  <w:num w:numId="68">
    <w:abstractNumId w:val="31"/>
  </w:num>
  <w:num w:numId="69">
    <w:abstractNumId w:val="69"/>
  </w:num>
  <w:num w:numId="70">
    <w:abstractNumId w:val="81"/>
  </w:num>
  <w:num w:numId="71">
    <w:abstractNumId w:val="9"/>
  </w:num>
  <w:num w:numId="72">
    <w:abstractNumId w:val="66"/>
  </w:num>
  <w:num w:numId="73">
    <w:abstractNumId w:val="60"/>
  </w:num>
  <w:num w:numId="74">
    <w:abstractNumId w:val="102"/>
  </w:num>
  <w:num w:numId="75">
    <w:abstractNumId w:val="71"/>
  </w:num>
  <w:num w:numId="76">
    <w:abstractNumId w:val="76"/>
  </w:num>
  <w:num w:numId="77">
    <w:abstractNumId w:val="9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14ED"/>
    <w:rsid w:val="000037DA"/>
    <w:rsid w:val="000039AD"/>
    <w:rsid w:val="00003F78"/>
    <w:rsid w:val="000042DD"/>
    <w:rsid w:val="00004ADA"/>
    <w:rsid w:val="00006861"/>
    <w:rsid w:val="000077EE"/>
    <w:rsid w:val="00010348"/>
    <w:rsid w:val="0001150C"/>
    <w:rsid w:val="00013FE5"/>
    <w:rsid w:val="00014EC2"/>
    <w:rsid w:val="000156D2"/>
    <w:rsid w:val="00015F4E"/>
    <w:rsid w:val="00016285"/>
    <w:rsid w:val="00021D61"/>
    <w:rsid w:val="00022FF3"/>
    <w:rsid w:val="00024055"/>
    <w:rsid w:val="000243DC"/>
    <w:rsid w:val="0002446E"/>
    <w:rsid w:val="00024A31"/>
    <w:rsid w:val="00024D5C"/>
    <w:rsid w:val="000262C0"/>
    <w:rsid w:val="00026BFF"/>
    <w:rsid w:val="00027643"/>
    <w:rsid w:val="00032A13"/>
    <w:rsid w:val="00034A87"/>
    <w:rsid w:val="00036673"/>
    <w:rsid w:val="000368E6"/>
    <w:rsid w:val="00036A3F"/>
    <w:rsid w:val="00040F2F"/>
    <w:rsid w:val="0004180D"/>
    <w:rsid w:val="00043754"/>
    <w:rsid w:val="00043CB8"/>
    <w:rsid w:val="000441FA"/>
    <w:rsid w:val="00044F22"/>
    <w:rsid w:val="000459C5"/>
    <w:rsid w:val="00046D80"/>
    <w:rsid w:val="000633E3"/>
    <w:rsid w:val="00063566"/>
    <w:rsid w:val="00066340"/>
    <w:rsid w:val="000665AA"/>
    <w:rsid w:val="0006763E"/>
    <w:rsid w:val="00067A94"/>
    <w:rsid w:val="00070B0C"/>
    <w:rsid w:val="0007183B"/>
    <w:rsid w:val="0007191F"/>
    <w:rsid w:val="00072F26"/>
    <w:rsid w:val="00073380"/>
    <w:rsid w:val="00073CB1"/>
    <w:rsid w:val="000740A3"/>
    <w:rsid w:val="000758B9"/>
    <w:rsid w:val="00081DDD"/>
    <w:rsid w:val="0008200E"/>
    <w:rsid w:val="00082F90"/>
    <w:rsid w:val="00083CF9"/>
    <w:rsid w:val="00084987"/>
    <w:rsid w:val="00085DC7"/>
    <w:rsid w:val="00086A54"/>
    <w:rsid w:val="00086E92"/>
    <w:rsid w:val="00091070"/>
    <w:rsid w:val="0009113C"/>
    <w:rsid w:val="000911FE"/>
    <w:rsid w:val="0009142B"/>
    <w:rsid w:val="00092C51"/>
    <w:rsid w:val="000945DA"/>
    <w:rsid w:val="00094870"/>
    <w:rsid w:val="00094915"/>
    <w:rsid w:val="00094A5E"/>
    <w:rsid w:val="00094C17"/>
    <w:rsid w:val="00094EFB"/>
    <w:rsid w:val="00096147"/>
    <w:rsid w:val="00096359"/>
    <w:rsid w:val="000976B9"/>
    <w:rsid w:val="00097F62"/>
    <w:rsid w:val="000A0322"/>
    <w:rsid w:val="000A2513"/>
    <w:rsid w:val="000A3D81"/>
    <w:rsid w:val="000A446A"/>
    <w:rsid w:val="000A5F4B"/>
    <w:rsid w:val="000A6253"/>
    <w:rsid w:val="000A71A9"/>
    <w:rsid w:val="000A796D"/>
    <w:rsid w:val="000B226F"/>
    <w:rsid w:val="000B28A6"/>
    <w:rsid w:val="000B3CCA"/>
    <w:rsid w:val="000B4BA7"/>
    <w:rsid w:val="000C00F4"/>
    <w:rsid w:val="000C0279"/>
    <w:rsid w:val="000C17F6"/>
    <w:rsid w:val="000C2526"/>
    <w:rsid w:val="000C2C8E"/>
    <w:rsid w:val="000C3601"/>
    <w:rsid w:val="000C3E15"/>
    <w:rsid w:val="000C56F9"/>
    <w:rsid w:val="000C59E7"/>
    <w:rsid w:val="000C717C"/>
    <w:rsid w:val="000D30CE"/>
    <w:rsid w:val="000D3262"/>
    <w:rsid w:val="000D36F3"/>
    <w:rsid w:val="000D3B1E"/>
    <w:rsid w:val="000D3CE9"/>
    <w:rsid w:val="000D3FEB"/>
    <w:rsid w:val="000D52EC"/>
    <w:rsid w:val="000D5414"/>
    <w:rsid w:val="000D5836"/>
    <w:rsid w:val="000D7650"/>
    <w:rsid w:val="000E3D04"/>
    <w:rsid w:val="000E3F53"/>
    <w:rsid w:val="000E4264"/>
    <w:rsid w:val="000E48F3"/>
    <w:rsid w:val="000E65F6"/>
    <w:rsid w:val="000E7D89"/>
    <w:rsid w:val="000F11E2"/>
    <w:rsid w:val="000F1DB0"/>
    <w:rsid w:val="000F2569"/>
    <w:rsid w:val="000F269C"/>
    <w:rsid w:val="000F30F8"/>
    <w:rsid w:val="000F315D"/>
    <w:rsid w:val="000F56D9"/>
    <w:rsid w:val="000F77E8"/>
    <w:rsid w:val="00101EEA"/>
    <w:rsid w:val="001028F0"/>
    <w:rsid w:val="00104259"/>
    <w:rsid w:val="0010464C"/>
    <w:rsid w:val="00104A1B"/>
    <w:rsid w:val="00104CD0"/>
    <w:rsid w:val="00104CE9"/>
    <w:rsid w:val="00104FC3"/>
    <w:rsid w:val="001057C4"/>
    <w:rsid w:val="001061D1"/>
    <w:rsid w:val="001065BE"/>
    <w:rsid w:val="001113F8"/>
    <w:rsid w:val="001118B6"/>
    <w:rsid w:val="00111EED"/>
    <w:rsid w:val="00116787"/>
    <w:rsid w:val="00123CC5"/>
    <w:rsid w:val="001241E6"/>
    <w:rsid w:val="0012431E"/>
    <w:rsid w:val="00124AF2"/>
    <w:rsid w:val="0012558C"/>
    <w:rsid w:val="001257EB"/>
    <w:rsid w:val="00131C9F"/>
    <w:rsid w:val="00132064"/>
    <w:rsid w:val="00136874"/>
    <w:rsid w:val="00137B10"/>
    <w:rsid w:val="00140EC6"/>
    <w:rsid w:val="0014124A"/>
    <w:rsid w:val="00141719"/>
    <w:rsid w:val="00141F3B"/>
    <w:rsid w:val="0014456E"/>
    <w:rsid w:val="0014461E"/>
    <w:rsid w:val="00145D16"/>
    <w:rsid w:val="00154800"/>
    <w:rsid w:val="001548EA"/>
    <w:rsid w:val="00155343"/>
    <w:rsid w:val="00155C6F"/>
    <w:rsid w:val="001568E9"/>
    <w:rsid w:val="00156990"/>
    <w:rsid w:val="001603AB"/>
    <w:rsid w:val="001610A1"/>
    <w:rsid w:val="00163F35"/>
    <w:rsid w:val="00164295"/>
    <w:rsid w:val="00166C86"/>
    <w:rsid w:val="0017132A"/>
    <w:rsid w:val="001714B5"/>
    <w:rsid w:val="00171682"/>
    <w:rsid w:val="00172200"/>
    <w:rsid w:val="001756C7"/>
    <w:rsid w:val="00177280"/>
    <w:rsid w:val="00177515"/>
    <w:rsid w:val="00177BBF"/>
    <w:rsid w:val="00180A1E"/>
    <w:rsid w:val="001819C2"/>
    <w:rsid w:val="00183906"/>
    <w:rsid w:val="00183A2A"/>
    <w:rsid w:val="00183C6A"/>
    <w:rsid w:val="001841CA"/>
    <w:rsid w:val="0018687D"/>
    <w:rsid w:val="0019017B"/>
    <w:rsid w:val="00191301"/>
    <w:rsid w:val="00191A96"/>
    <w:rsid w:val="00191FA0"/>
    <w:rsid w:val="0019213D"/>
    <w:rsid w:val="00192875"/>
    <w:rsid w:val="0019553B"/>
    <w:rsid w:val="00195AB8"/>
    <w:rsid w:val="00195BB2"/>
    <w:rsid w:val="00196994"/>
    <w:rsid w:val="001978A1"/>
    <w:rsid w:val="001A027D"/>
    <w:rsid w:val="001A182D"/>
    <w:rsid w:val="001A2169"/>
    <w:rsid w:val="001A261B"/>
    <w:rsid w:val="001A3D84"/>
    <w:rsid w:val="001A443D"/>
    <w:rsid w:val="001A57EF"/>
    <w:rsid w:val="001A6168"/>
    <w:rsid w:val="001A7538"/>
    <w:rsid w:val="001B0A09"/>
    <w:rsid w:val="001B106F"/>
    <w:rsid w:val="001B1941"/>
    <w:rsid w:val="001B1D9F"/>
    <w:rsid w:val="001B2F47"/>
    <w:rsid w:val="001B4027"/>
    <w:rsid w:val="001B4675"/>
    <w:rsid w:val="001B473C"/>
    <w:rsid w:val="001C1256"/>
    <w:rsid w:val="001C1444"/>
    <w:rsid w:val="001C2934"/>
    <w:rsid w:val="001C3058"/>
    <w:rsid w:val="001C41EE"/>
    <w:rsid w:val="001C454F"/>
    <w:rsid w:val="001C47E6"/>
    <w:rsid w:val="001C748D"/>
    <w:rsid w:val="001D1090"/>
    <w:rsid w:val="001D10AF"/>
    <w:rsid w:val="001D47AA"/>
    <w:rsid w:val="001D5538"/>
    <w:rsid w:val="001D5B43"/>
    <w:rsid w:val="001D6CEA"/>
    <w:rsid w:val="001E07DF"/>
    <w:rsid w:val="001E0978"/>
    <w:rsid w:val="001E1383"/>
    <w:rsid w:val="001E1CAC"/>
    <w:rsid w:val="001E1CEC"/>
    <w:rsid w:val="001E373F"/>
    <w:rsid w:val="001E4288"/>
    <w:rsid w:val="001E5F39"/>
    <w:rsid w:val="001E64DB"/>
    <w:rsid w:val="001E723C"/>
    <w:rsid w:val="001E7CEC"/>
    <w:rsid w:val="001F0361"/>
    <w:rsid w:val="001F1424"/>
    <w:rsid w:val="001F50FA"/>
    <w:rsid w:val="001F5978"/>
    <w:rsid w:val="001F6727"/>
    <w:rsid w:val="001F68CC"/>
    <w:rsid w:val="002017F2"/>
    <w:rsid w:val="002029EC"/>
    <w:rsid w:val="00203A99"/>
    <w:rsid w:val="00205B8F"/>
    <w:rsid w:val="002101F5"/>
    <w:rsid w:val="00210C79"/>
    <w:rsid w:val="00211F39"/>
    <w:rsid w:val="00212453"/>
    <w:rsid w:val="002125D2"/>
    <w:rsid w:val="0021280E"/>
    <w:rsid w:val="00213927"/>
    <w:rsid w:val="00214555"/>
    <w:rsid w:val="00214C94"/>
    <w:rsid w:val="00214CD9"/>
    <w:rsid w:val="002224EB"/>
    <w:rsid w:val="00222867"/>
    <w:rsid w:val="002237FD"/>
    <w:rsid w:val="00223AE6"/>
    <w:rsid w:val="00226284"/>
    <w:rsid w:val="00227101"/>
    <w:rsid w:val="0023078B"/>
    <w:rsid w:val="00231B90"/>
    <w:rsid w:val="002363D9"/>
    <w:rsid w:val="00237618"/>
    <w:rsid w:val="0024157E"/>
    <w:rsid w:val="0024405A"/>
    <w:rsid w:val="00244A5D"/>
    <w:rsid w:val="0024575D"/>
    <w:rsid w:val="00246BC5"/>
    <w:rsid w:val="00250A3B"/>
    <w:rsid w:val="00251242"/>
    <w:rsid w:val="00251A8B"/>
    <w:rsid w:val="002529E6"/>
    <w:rsid w:val="00252AF1"/>
    <w:rsid w:val="00254FBC"/>
    <w:rsid w:val="002551E6"/>
    <w:rsid w:val="0025572A"/>
    <w:rsid w:val="002561E9"/>
    <w:rsid w:val="00260397"/>
    <w:rsid w:val="00261CD2"/>
    <w:rsid w:val="00262CD1"/>
    <w:rsid w:val="002632F6"/>
    <w:rsid w:val="0026496A"/>
    <w:rsid w:val="0026602A"/>
    <w:rsid w:val="00267A12"/>
    <w:rsid w:val="0027023C"/>
    <w:rsid w:val="00271EE0"/>
    <w:rsid w:val="002730BD"/>
    <w:rsid w:val="00273E88"/>
    <w:rsid w:val="0027451E"/>
    <w:rsid w:val="00275EB5"/>
    <w:rsid w:val="002761E1"/>
    <w:rsid w:val="002769E4"/>
    <w:rsid w:val="0027760E"/>
    <w:rsid w:val="00277B4F"/>
    <w:rsid w:val="002827BB"/>
    <w:rsid w:val="00284226"/>
    <w:rsid w:val="0028472F"/>
    <w:rsid w:val="00284A9B"/>
    <w:rsid w:val="00291C66"/>
    <w:rsid w:val="00292BD8"/>
    <w:rsid w:val="00292DFD"/>
    <w:rsid w:val="00293D0D"/>
    <w:rsid w:val="00294E9D"/>
    <w:rsid w:val="00295E77"/>
    <w:rsid w:val="002970DC"/>
    <w:rsid w:val="002A3ED7"/>
    <w:rsid w:val="002A4177"/>
    <w:rsid w:val="002A4FE8"/>
    <w:rsid w:val="002A7F6B"/>
    <w:rsid w:val="002B050C"/>
    <w:rsid w:val="002B05B0"/>
    <w:rsid w:val="002B449A"/>
    <w:rsid w:val="002B488E"/>
    <w:rsid w:val="002C2FFF"/>
    <w:rsid w:val="002C36DA"/>
    <w:rsid w:val="002C41BD"/>
    <w:rsid w:val="002C4F3A"/>
    <w:rsid w:val="002C6141"/>
    <w:rsid w:val="002C79C8"/>
    <w:rsid w:val="002D0356"/>
    <w:rsid w:val="002D2A88"/>
    <w:rsid w:val="002D49F7"/>
    <w:rsid w:val="002D4F30"/>
    <w:rsid w:val="002D5F1F"/>
    <w:rsid w:val="002D7575"/>
    <w:rsid w:val="002D7C9A"/>
    <w:rsid w:val="002E0064"/>
    <w:rsid w:val="002E4666"/>
    <w:rsid w:val="002E551B"/>
    <w:rsid w:val="002E6BA5"/>
    <w:rsid w:val="002F1143"/>
    <w:rsid w:val="002F1EEA"/>
    <w:rsid w:val="002F1FC6"/>
    <w:rsid w:val="002F2283"/>
    <w:rsid w:val="002F3F56"/>
    <w:rsid w:val="002F5075"/>
    <w:rsid w:val="002F7563"/>
    <w:rsid w:val="002F7B3A"/>
    <w:rsid w:val="0030037A"/>
    <w:rsid w:val="003018F5"/>
    <w:rsid w:val="00301CFA"/>
    <w:rsid w:val="00302BB2"/>
    <w:rsid w:val="00302DE0"/>
    <w:rsid w:val="00304F47"/>
    <w:rsid w:val="0030581D"/>
    <w:rsid w:val="003059A7"/>
    <w:rsid w:val="00306662"/>
    <w:rsid w:val="0030698A"/>
    <w:rsid w:val="00307EC1"/>
    <w:rsid w:val="003100C9"/>
    <w:rsid w:val="003106D7"/>
    <w:rsid w:val="00311FAA"/>
    <w:rsid w:val="00314B24"/>
    <w:rsid w:val="003156C1"/>
    <w:rsid w:val="003157F1"/>
    <w:rsid w:val="00317475"/>
    <w:rsid w:val="0032139C"/>
    <w:rsid w:val="00322279"/>
    <w:rsid w:val="00323614"/>
    <w:rsid w:val="00323A3E"/>
    <w:rsid w:val="00327BA5"/>
    <w:rsid w:val="00331A44"/>
    <w:rsid w:val="003349DC"/>
    <w:rsid w:val="003421FA"/>
    <w:rsid w:val="003435CB"/>
    <w:rsid w:val="003443AB"/>
    <w:rsid w:val="003449DE"/>
    <w:rsid w:val="003457FF"/>
    <w:rsid w:val="00345C98"/>
    <w:rsid w:val="00346512"/>
    <w:rsid w:val="00347A07"/>
    <w:rsid w:val="00347AE7"/>
    <w:rsid w:val="00352764"/>
    <w:rsid w:val="00352A62"/>
    <w:rsid w:val="003535CE"/>
    <w:rsid w:val="003561B2"/>
    <w:rsid w:val="00356685"/>
    <w:rsid w:val="003607B9"/>
    <w:rsid w:val="00362557"/>
    <w:rsid w:val="003650FE"/>
    <w:rsid w:val="00365E54"/>
    <w:rsid w:val="003673B0"/>
    <w:rsid w:val="00371BD6"/>
    <w:rsid w:val="003729A6"/>
    <w:rsid w:val="00373740"/>
    <w:rsid w:val="003737D8"/>
    <w:rsid w:val="00375A21"/>
    <w:rsid w:val="00375B79"/>
    <w:rsid w:val="0037672D"/>
    <w:rsid w:val="003772D0"/>
    <w:rsid w:val="00380D91"/>
    <w:rsid w:val="003821EB"/>
    <w:rsid w:val="0038232D"/>
    <w:rsid w:val="003829D6"/>
    <w:rsid w:val="00382E9C"/>
    <w:rsid w:val="0038586B"/>
    <w:rsid w:val="0038757D"/>
    <w:rsid w:val="00390970"/>
    <w:rsid w:val="00390F3C"/>
    <w:rsid w:val="0039124F"/>
    <w:rsid w:val="0039229C"/>
    <w:rsid w:val="0039353A"/>
    <w:rsid w:val="00393575"/>
    <w:rsid w:val="0039402E"/>
    <w:rsid w:val="00397CD0"/>
    <w:rsid w:val="00397EB6"/>
    <w:rsid w:val="003A0ECC"/>
    <w:rsid w:val="003A139A"/>
    <w:rsid w:val="003A22C6"/>
    <w:rsid w:val="003A44FC"/>
    <w:rsid w:val="003A4D12"/>
    <w:rsid w:val="003A61B3"/>
    <w:rsid w:val="003A6C32"/>
    <w:rsid w:val="003B0039"/>
    <w:rsid w:val="003B19D3"/>
    <w:rsid w:val="003B1BA9"/>
    <w:rsid w:val="003B2E67"/>
    <w:rsid w:val="003B345F"/>
    <w:rsid w:val="003B3E5A"/>
    <w:rsid w:val="003B5273"/>
    <w:rsid w:val="003B6FDF"/>
    <w:rsid w:val="003C2519"/>
    <w:rsid w:val="003C25CF"/>
    <w:rsid w:val="003C3AB1"/>
    <w:rsid w:val="003C6638"/>
    <w:rsid w:val="003C7B9E"/>
    <w:rsid w:val="003D06F0"/>
    <w:rsid w:val="003D0B3C"/>
    <w:rsid w:val="003D0FCA"/>
    <w:rsid w:val="003D21BB"/>
    <w:rsid w:val="003D2918"/>
    <w:rsid w:val="003D3503"/>
    <w:rsid w:val="003D37D7"/>
    <w:rsid w:val="003D43BD"/>
    <w:rsid w:val="003D653D"/>
    <w:rsid w:val="003D663E"/>
    <w:rsid w:val="003D6C68"/>
    <w:rsid w:val="003D77E0"/>
    <w:rsid w:val="003E0C3A"/>
    <w:rsid w:val="003E1584"/>
    <w:rsid w:val="003E7511"/>
    <w:rsid w:val="003E7A12"/>
    <w:rsid w:val="003F14B8"/>
    <w:rsid w:val="003F1A7A"/>
    <w:rsid w:val="003F2AB2"/>
    <w:rsid w:val="003F2B54"/>
    <w:rsid w:val="003F55B7"/>
    <w:rsid w:val="0040028E"/>
    <w:rsid w:val="004015CA"/>
    <w:rsid w:val="0040180F"/>
    <w:rsid w:val="00404578"/>
    <w:rsid w:val="00405B39"/>
    <w:rsid w:val="00406749"/>
    <w:rsid w:val="00406781"/>
    <w:rsid w:val="004069E8"/>
    <w:rsid w:val="0041254A"/>
    <w:rsid w:val="00413A6E"/>
    <w:rsid w:val="00415543"/>
    <w:rsid w:val="0041606D"/>
    <w:rsid w:val="00420429"/>
    <w:rsid w:val="004205C1"/>
    <w:rsid w:val="00422B0D"/>
    <w:rsid w:val="004242BF"/>
    <w:rsid w:val="004243BD"/>
    <w:rsid w:val="00424A97"/>
    <w:rsid w:val="00424C62"/>
    <w:rsid w:val="00425097"/>
    <w:rsid w:val="00431E85"/>
    <w:rsid w:val="004320BF"/>
    <w:rsid w:val="0043319C"/>
    <w:rsid w:val="0043368A"/>
    <w:rsid w:val="0043468E"/>
    <w:rsid w:val="004354D1"/>
    <w:rsid w:val="004367F6"/>
    <w:rsid w:val="004431DA"/>
    <w:rsid w:val="00443ABA"/>
    <w:rsid w:val="004460DB"/>
    <w:rsid w:val="0044712C"/>
    <w:rsid w:val="004476B6"/>
    <w:rsid w:val="00447FA3"/>
    <w:rsid w:val="004531EC"/>
    <w:rsid w:val="004534A8"/>
    <w:rsid w:val="004534AC"/>
    <w:rsid w:val="00454AD5"/>
    <w:rsid w:val="00455FC8"/>
    <w:rsid w:val="00457A83"/>
    <w:rsid w:val="00460CA2"/>
    <w:rsid w:val="00461933"/>
    <w:rsid w:val="00461F9A"/>
    <w:rsid w:val="00462301"/>
    <w:rsid w:val="00465B55"/>
    <w:rsid w:val="00467408"/>
    <w:rsid w:val="004678D9"/>
    <w:rsid w:val="0047166A"/>
    <w:rsid w:val="00471D7C"/>
    <w:rsid w:val="00474852"/>
    <w:rsid w:val="00474F07"/>
    <w:rsid w:val="00474F6A"/>
    <w:rsid w:val="004763DC"/>
    <w:rsid w:val="004764F1"/>
    <w:rsid w:val="004777A0"/>
    <w:rsid w:val="00480906"/>
    <w:rsid w:val="00481293"/>
    <w:rsid w:val="0048798F"/>
    <w:rsid w:val="004906B1"/>
    <w:rsid w:val="00490927"/>
    <w:rsid w:val="00490D75"/>
    <w:rsid w:val="004910CE"/>
    <w:rsid w:val="0049147D"/>
    <w:rsid w:val="004916B9"/>
    <w:rsid w:val="0049204E"/>
    <w:rsid w:val="0049254C"/>
    <w:rsid w:val="0049390B"/>
    <w:rsid w:val="00493D22"/>
    <w:rsid w:val="00494555"/>
    <w:rsid w:val="00494EB7"/>
    <w:rsid w:val="004953FD"/>
    <w:rsid w:val="00495BEC"/>
    <w:rsid w:val="00497CC8"/>
    <w:rsid w:val="004A09F7"/>
    <w:rsid w:val="004A10A2"/>
    <w:rsid w:val="004A3099"/>
    <w:rsid w:val="004A4CB3"/>
    <w:rsid w:val="004A4FD1"/>
    <w:rsid w:val="004B160A"/>
    <w:rsid w:val="004B5EC8"/>
    <w:rsid w:val="004B667D"/>
    <w:rsid w:val="004B7350"/>
    <w:rsid w:val="004B7409"/>
    <w:rsid w:val="004B772F"/>
    <w:rsid w:val="004C268B"/>
    <w:rsid w:val="004C3E14"/>
    <w:rsid w:val="004C4D41"/>
    <w:rsid w:val="004D124F"/>
    <w:rsid w:val="004D1378"/>
    <w:rsid w:val="004D2E61"/>
    <w:rsid w:val="004D36C5"/>
    <w:rsid w:val="004D47B2"/>
    <w:rsid w:val="004D6508"/>
    <w:rsid w:val="004D6D79"/>
    <w:rsid w:val="004E17F2"/>
    <w:rsid w:val="004E2D81"/>
    <w:rsid w:val="004E333A"/>
    <w:rsid w:val="004E35EE"/>
    <w:rsid w:val="004E5057"/>
    <w:rsid w:val="004E74E7"/>
    <w:rsid w:val="004E76FC"/>
    <w:rsid w:val="004F2B03"/>
    <w:rsid w:val="004F3D60"/>
    <w:rsid w:val="004F61F1"/>
    <w:rsid w:val="004F71E1"/>
    <w:rsid w:val="004F74FA"/>
    <w:rsid w:val="004F7E85"/>
    <w:rsid w:val="0050014F"/>
    <w:rsid w:val="00511B43"/>
    <w:rsid w:val="0051546C"/>
    <w:rsid w:val="005155CC"/>
    <w:rsid w:val="00515A3D"/>
    <w:rsid w:val="00515C52"/>
    <w:rsid w:val="00516A1A"/>
    <w:rsid w:val="00516C9A"/>
    <w:rsid w:val="00521555"/>
    <w:rsid w:val="0052344F"/>
    <w:rsid w:val="00525272"/>
    <w:rsid w:val="00527CDF"/>
    <w:rsid w:val="0053094E"/>
    <w:rsid w:val="00530C96"/>
    <w:rsid w:val="00531C6D"/>
    <w:rsid w:val="00531DA1"/>
    <w:rsid w:val="00531FA1"/>
    <w:rsid w:val="005351D2"/>
    <w:rsid w:val="0053545C"/>
    <w:rsid w:val="00535B8B"/>
    <w:rsid w:val="00535DA8"/>
    <w:rsid w:val="00537105"/>
    <w:rsid w:val="00543125"/>
    <w:rsid w:val="00543225"/>
    <w:rsid w:val="005435D8"/>
    <w:rsid w:val="00543B84"/>
    <w:rsid w:val="00544D37"/>
    <w:rsid w:val="00546A9F"/>
    <w:rsid w:val="00547363"/>
    <w:rsid w:val="00550243"/>
    <w:rsid w:val="00550C0B"/>
    <w:rsid w:val="00552AEF"/>
    <w:rsid w:val="00552BD8"/>
    <w:rsid w:val="00553371"/>
    <w:rsid w:val="005556A5"/>
    <w:rsid w:val="00555D96"/>
    <w:rsid w:val="0055764F"/>
    <w:rsid w:val="00561B1D"/>
    <w:rsid w:val="00562B94"/>
    <w:rsid w:val="00563EA1"/>
    <w:rsid w:val="005642CC"/>
    <w:rsid w:val="005662F5"/>
    <w:rsid w:val="00566B4A"/>
    <w:rsid w:val="0057244B"/>
    <w:rsid w:val="00574405"/>
    <w:rsid w:val="005748E9"/>
    <w:rsid w:val="0057657E"/>
    <w:rsid w:val="00581FF0"/>
    <w:rsid w:val="00582811"/>
    <w:rsid w:val="0058401C"/>
    <w:rsid w:val="00585820"/>
    <w:rsid w:val="0058775B"/>
    <w:rsid w:val="00590511"/>
    <w:rsid w:val="00591190"/>
    <w:rsid w:val="00591A23"/>
    <w:rsid w:val="00592C32"/>
    <w:rsid w:val="00592D2A"/>
    <w:rsid w:val="0059337C"/>
    <w:rsid w:val="00594770"/>
    <w:rsid w:val="00594AA5"/>
    <w:rsid w:val="00595485"/>
    <w:rsid w:val="00595728"/>
    <w:rsid w:val="00596F93"/>
    <w:rsid w:val="00596FE8"/>
    <w:rsid w:val="0059730E"/>
    <w:rsid w:val="005A0417"/>
    <w:rsid w:val="005A0AF5"/>
    <w:rsid w:val="005A226F"/>
    <w:rsid w:val="005A2907"/>
    <w:rsid w:val="005A2983"/>
    <w:rsid w:val="005A3406"/>
    <w:rsid w:val="005A4504"/>
    <w:rsid w:val="005A47A8"/>
    <w:rsid w:val="005A527E"/>
    <w:rsid w:val="005A60D0"/>
    <w:rsid w:val="005A6961"/>
    <w:rsid w:val="005A6D58"/>
    <w:rsid w:val="005A752B"/>
    <w:rsid w:val="005B0360"/>
    <w:rsid w:val="005B402C"/>
    <w:rsid w:val="005B6F02"/>
    <w:rsid w:val="005C02B3"/>
    <w:rsid w:val="005C1B8F"/>
    <w:rsid w:val="005C3E2E"/>
    <w:rsid w:val="005C5406"/>
    <w:rsid w:val="005C57CA"/>
    <w:rsid w:val="005C5B87"/>
    <w:rsid w:val="005D200D"/>
    <w:rsid w:val="005D59A5"/>
    <w:rsid w:val="005E08EF"/>
    <w:rsid w:val="005E2106"/>
    <w:rsid w:val="005E7096"/>
    <w:rsid w:val="005E7DE4"/>
    <w:rsid w:val="005F12EC"/>
    <w:rsid w:val="005F2779"/>
    <w:rsid w:val="005F44F4"/>
    <w:rsid w:val="005F4C6E"/>
    <w:rsid w:val="005F55BB"/>
    <w:rsid w:val="005F61B0"/>
    <w:rsid w:val="0060023C"/>
    <w:rsid w:val="006022E3"/>
    <w:rsid w:val="0060306B"/>
    <w:rsid w:val="006032A9"/>
    <w:rsid w:val="0060723C"/>
    <w:rsid w:val="00607298"/>
    <w:rsid w:val="0061048B"/>
    <w:rsid w:val="0061222E"/>
    <w:rsid w:val="00614AB5"/>
    <w:rsid w:val="00614B7B"/>
    <w:rsid w:val="00615868"/>
    <w:rsid w:val="00620182"/>
    <w:rsid w:val="00620832"/>
    <w:rsid w:val="00620F01"/>
    <w:rsid w:val="00622724"/>
    <w:rsid w:val="00635057"/>
    <w:rsid w:val="006354B9"/>
    <w:rsid w:val="006378D1"/>
    <w:rsid w:val="00641678"/>
    <w:rsid w:val="00641783"/>
    <w:rsid w:val="00643DBF"/>
    <w:rsid w:val="0064441D"/>
    <w:rsid w:val="00644A2C"/>
    <w:rsid w:val="00651E13"/>
    <w:rsid w:val="00651EA2"/>
    <w:rsid w:val="006525AC"/>
    <w:rsid w:val="00652A02"/>
    <w:rsid w:val="006542D2"/>
    <w:rsid w:val="00654805"/>
    <w:rsid w:val="00654ED3"/>
    <w:rsid w:val="006560EB"/>
    <w:rsid w:val="00656DB5"/>
    <w:rsid w:val="00662BF0"/>
    <w:rsid w:val="006636DC"/>
    <w:rsid w:val="00665ED7"/>
    <w:rsid w:val="006670EE"/>
    <w:rsid w:val="0067028F"/>
    <w:rsid w:val="0067271C"/>
    <w:rsid w:val="00673BE7"/>
    <w:rsid w:val="006743D0"/>
    <w:rsid w:val="00676FAF"/>
    <w:rsid w:val="0067742D"/>
    <w:rsid w:val="0068041D"/>
    <w:rsid w:val="00680931"/>
    <w:rsid w:val="00682023"/>
    <w:rsid w:val="00682F0C"/>
    <w:rsid w:val="00683235"/>
    <w:rsid w:val="00684275"/>
    <w:rsid w:val="006857E1"/>
    <w:rsid w:val="00685A95"/>
    <w:rsid w:val="00686BE2"/>
    <w:rsid w:val="00687860"/>
    <w:rsid w:val="00687970"/>
    <w:rsid w:val="0069017D"/>
    <w:rsid w:val="006918F5"/>
    <w:rsid w:val="00693CAD"/>
    <w:rsid w:val="00695708"/>
    <w:rsid w:val="00696B72"/>
    <w:rsid w:val="0069708A"/>
    <w:rsid w:val="006976F5"/>
    <w:rsid w:val="006A061F"/>
    <w:rsid w:val="006A2E76"/>
    <w:rsid w:val="006A556F"/>
    <w:rsid w:val="006A7390"/>
    <w:rsid w:val="006B01B8"/>
    <w:rsid w:val="006B01F3"/>
    <w:rsid w:val="006B0DF1"/>
    <w:rsid w:val="006B1B55"/>
    <w:rsid w:val="006B3678"/>
    <w:rsid w:val="006B37BA"/>
    <w:rsid w:val="006B4A22"/>
    <w:rsid w:val="006B51DF"/>
    <w:rsid w:val="006B5C95"/>
    <w:rsid w:val="006B6ABB"/>
    <w:rsid w:val="006B7D46"/>
    <w:rsid w:val="006B7F8E"/>
    <w:rsid w:val="006C0103"/>
    <w:rsid w:val="006C0931"/>
    <w:rsid w:val="006C6DAB"/>
    <w:rsid w:val="006C720F"/>
    <w:rsid w:val="006D003C"/>
    <w:rsid w:val="006D119B"/>
    <w:rsid w:val="006D323E"/>
    <w:rsid w:val="006D3621"/>
    <w:rsid w:val="006D58F3"/>
    <w:rsid w:val="006D661F"/>
    <w:rsid w:val="006E1B99"/>
    <w:rsid w:val="006E271D"/>
    <w:rsid w:val="006E3ADD"/>
    <w:rsid w:val="006E6526"/>
    <w:rsid w:val="006E6996"/>
    <w:rsid w:val="006E7637"/>
    <w:rsid w:val="006F0FAD"/>
    <w:rsid w:val="006F1365"/>
    <w:rsid w:val="006F1A73"/>
    <w:rsid w:val="006F1EA6"/>
    <w:rsid w:val="006F4DB9"/>
    <w:rsid w:val="006F50CF"/>
    <w:rsid w:val="006F5CFC"/>
    <w:rsid w:val="006F5E3C"/>
    <w:rsid w:val="006F62CB"/>
    <w:rsid w:val="006F6AB8"/>
    <w:rsid w:val="006F719D"/>
    <w:rsid w:val="006F7A24"/>
    <w:rsid w:val="00700081"/>
    <w:rsid w:val="00702F63"/>
    <w:rsid w:val="00703786"/>
    <w:rsid w:val="00703C16"/>
    <w:rsid w:val="00704F25"/>
    <w:rsid w:val="0070657C"/>
    <w:rsid w:val="007066EB"/>
    <w:rsid w:val="00706999"/>
    <w:rsid w:val="007100D3"/>
    <w:rsid w:val="00710223"/>
    <w:rsid w:val="00710239"/>
    <w:rsid w:val="00712921"/>
    <w:rsid w:val="00713893"/>
    <w:rsid w:val="00713A94"/>
    <w:rsid w:val="00714473"/>
    <w:rsid w:val="00714B34"/>
    <w:rsid w:val="00715A2D"/>
    <w:rsid w:val="0071796E"/>
    <w:rsid w:val="00720367"/>
    <w:rsid w:val="007208AC"/>
    <w:rsid w:val="00722DC8"/>
    <w:rsid w:val="00723D34"/>
    <w:rsid w:val="00723DF9"/>
    <w:rsid w:val="007244A1"/>
    <w:rsid w:val="00725625"/>
    <w:rsid w:val="007267E7"/>
    <w:rsid w:val="00731412"/>
    <w:rsid w:val="0073300F"/>
    <w:rsid w:val="00735829"/>
    <w:rsid w:val="007367D4"/>
    <w:rsid w:val="00737857"/>
    <w:rsid w:val="00742542"/>
    <w:rsid w:val="00746A43"/>
    <w:rsid w:val="00747F3F"/>
    <w:rsid w:val="007545DB"/>
    <w:rsid w:val="0075569D"/>
    <w:rsid w:val="00757804"/>
    <w:rsid w:val="00757DC8"/>
    <w:rsid w:val="00760176"/>
    <w:rsid w:val="007612FC"/>
    <w:rsid w:val="00763339"/>
    <w:rsid w:val="00764646"/>
    <w:rsid w:val="00765E74"/>
    <w:rsid w:val="007676E4"/>
    <w:rsid w:val="00767D46"/>
    <w:rsid w:val="00770566"/>
    <w:rsid w:val="0077102A"/>
    <w:rsid w:val="00772CE4"/>
    <w:rsid w:val="00773BC9"/>
    <w:rsid w:val="00774521"/>
    <w:rsid w:val="0077477E"/>
    <w:rsid w:val="00774A85"/>
    <w:rsid w:val="00776128"/>
    <w:rsid w:val="00780AB5"/>
    <w:rsid w:val="00784A9B"/>
    <w:rsid w:val="00784F48"/>
    <w:rsid w:val="00792141"/>
    <w:rsid w:val="00794BCC"/>
    <w:rsid w:val="007957E7"/>
    <w:rsid w:val="0079583C"/>
    <w:rsid w:val="00796BD1"/>
    <w:rsid w:val="00796C68"/>
    <w:rsid w:val="007976C5"/>
    <w:rsid w:val="007A132C"/>
    <w:rsid w:val="007A1FAF"/>
    <w:rsid w:val="007A4241"/>
    <w:rsid w:val="007A6A7A"/>
    <w:rsid w:val="007A7288"/>
    <w:rsid w:val="007A7A16"/>
    <w:rsid w:val="007A7CB0"/>
    <w:rsid w:val="007B14F3"/>
    <w:rsid w:val="007B2EDE"/>
    <w:rsid w:val="007B2F4E"/>
    <w:rsid w:val="007B4EEE"/>
    <w:rsid w:val="007B6483"/>
    <w:rsid w:val="007C18BC"/>
    <w:rsid w:val="007C1BC5"/>
    <w:rsid w:val="007C3223"/>
    <w:rsid w:val="007C5B8B"/>
    <w:rsid w:val="007C6426"/>
    <w:rsid w:val="007C7C7C"/>
    <w:rsid w:val="007D068D"/>
    <w:rsid w:val="007D12EB"/>
    <w:rsid w:val="007D1F5E"/>
    <w:rsid w:val="007D2AA0"/>
    <w:rsid w:val="007D36AF"/>
    <w:rsid w:val="007D5B71"/>
    <w:rsid w:val="007D75BC"/>
    <w:rsid w:val="007D7B78"/>
    <w:rsid w:val="007E2343"/>
    <w:rsid w:val="007E44A8"/>
    <w:rsid w:val="007E476B"/>
    <w:rsid w:val="007E74E9"/>
    <w:rsid w:val="007F2139"/>
    <w:rsid w:val="007F21B2"/>
    <w:rsid w:val="007F4F81"/>
    <w:rsid w:val="007F6BFD"/>
    <w:rsid w:val="007F6CC9"/>
    <w:rsid w:val="007F798E"/>
    <w:rsid w:val="00800D9B"/>
    <w:rsid w:val="00805467"/>
    <w:rsid w:val="00806064"/>
    <w:rsid w:val="00806741"/>
    <w:rsid w:val="008073FD"/>
    <w:rsid w:val="00807E36"/>
    <w:rsid w:val="008102F0"/>
    <w:rsid w:val="008106BD"/>
    <w:rsid w:val="008118DE"/>
    <w:rsid w:val="00812D17"/>
    <w:rsid w:val="008142D7"/>
    <w:rsid w:val="0081460A"/>
    <w:rsid w:val="008146B6"/>
    <w:rsid w:val="00814F8A"/>
    <w:rsid w:val="00816532"/>
    <w:rsid w:val="008167E1"/>
    <w:rsid w:val="00820542"/>
    <w:rsid w:val="00821B65"/>
    <w:rsid w:val="00822047"/>
    <w:rsid w:val="00822354"/>
    <w:rsid w:val="00822FE5"/>
    <w:rsid w:val="00823C2D"/>
    <w:rsid w:val="00825876"/>
    <w:rsid w:val="00827D09"/>
    <w:rsid w:val="00827EA0"/>
    <w:rsid w:val="00830CD3"/>
    <w:rsid w:val="00833141"/>
    <w:rsid w:val="00833868"/>
    <w:rsid w:val="0083526F"/>
    <w:rsid w:val="008367DD"/>
    <w:rsid w:val="008401D1"/>
    <w:rsid w:val="0084405C"/>
    <w:rsid w:val="00853190"/>
    <w:rsid w:val="00853A86"/>
    <w:rsid w:val="00856F80"/>
    <w:rsid w:val="0085785C"/>
    <w:rsid w:val="00860EE3"/>
    <w:rsid w:val="00861768"/>
    <w:rsid w:val="0086282F"/>
    <w:rsid w:val="00865572"/>
    <w:rsid w:val="008656D4"/>
    <w:rsid w:val="00867794"/>
    <w:rsid w:val="00867E0E"/>
    <w:rsid w:val="008710AD"/>
    <w:rsid w:val="008712AC"/>
    <w:rsid w:val="00872F1D"/>
    <w:rsid w:val="00874181"/>
    <w:rsid w:val="00874342"/>
    <w:rsid w:val="00874A70"/>
    <w:rsid w:val="008765D2"/>
    <w:rsid w:val="00877A76"/>
    <w:rsid w:val="00886DE7"/>
    <w:rsid w:val="00890981"/>
    <w:rsid w:val="00891992"/>
    <w:rsid w:val="00892D29"/>
    <w:rsid w:val="00893BD8"/>
    <w:rsid w:val="008954BF"/>
    <w:rsid w:val="00895971"/>
    <w:rsid w:val="00897CA7"/>
    <w:rsid w:val="008A033E"/>
    <w:rsid w:val="008A04BF"/>
    <w:rsid w:val="008A33CC"/>
    <w:rsid w:val="008A38C8"/>
    <w:rsid w:val="008A4036"/>
    <w:rsid w:val="008A489A"/>
    <w:rsid w:val="008A6A36"/>
    <w:rsid w:val="008B5FB7"/>
    <w:rsid w:val="008B73A5"/>
    <w:rsid w:val="008C0191"/>
    <w:rsid w:val="008C2584"/>
    <w:rsid w:val="008C2BAF"/>
    <w:rsid w:val="008C3F0A"/>
    <w:rsid w:val="008C6078"/>
    <w:rsid w:val="008D3041"/>
    <w:rsid w:val="008D6749"/>
    <w:rsid w:val="008D7B57"/>
    <w:rsid w:val="008E2EB6"/>
    <w:rsid w:val="008E3DB9"/>
    <w:rsid w:val="008E3EFF"/>
    <w:rsid w:val="008F08F3"/>
    <w:rsid w:val="008F1503"/>
    <w:rsid w:val="008F2B41"/>
    <w:rsid w:val="008F5343"/>
    <w:rsid w:val="008F61A6"/>
    <w:rsid w:val="008F6676"/>
    <w:rsid w:val="008F7FA5"/>
    <w:rsid w:val="00901937"/>
    <w:rsid w:val="00902CD6"/>
    <w:rsid w:val="00902D51"/>
    <w:rsid w:val="0090355D"/>
    <w:rsid w:val="00904130"/>
    <w:rsid w:val="00904B6F"/>
    <w:rsid w:val="00906167"/>
    <w:rsid w:val="00907E11"/>
    <w:rsid w:val="00910393"/>
    <w:rsid w:val="00911477"/>
    <w:rsid w:val="00914026"/>
    <w:rsid w:val="009140AA"/>
    <w:rsid w:val="009171A3"/>
    <w:rsid w:val="00917520"/>
    <w:rsid w:val="00917C2B"/>
    <w:rsid w:val="00917D03"/>
    <w:rsid w:val="00920844"/>
    <w:rsid w:val="0092113A"/>
    <w:rsid w:val="00921679"/>
    <w:rsid w:val="00921FA1"/>
    <w:rsid w:val="00922111"/>
    <w:rsid w:val="009244AB"/>
    <w:rsid w:val="00925D53"/>
    <w:rsid w:val="00925D76"/>
    <w:rsid w:val="00926E3D"/>
    <w:rsid w:val="009272E1"/>
    <w:rsid w:val="009303C3"/>
    <w:rsid w:val="009312D4"/>
    <w:rsid w:val="009317CF"/>
    <w:rsid w:val="00931E5D"/>
    <w:rsid w:val="009325C7"/>
    <w:rsid w:val="00932F81"/>
    <w:rsid w:val="00933BEC"/>
    <w:rsid w:val="00937295"/>
    <w:rsid w:val="009419D4"/>
    <w:rsid w:val="00941A12"/>
    <w:rsid w:val="00944753"/>
    <w:rsid w:val="0094539E"/>
    <w:rsid w:val="009455E8"/>
    <w:rsid w:val="00946617"/>
    <w:rsid w:val="00947DBF"/>
    <w:rsid w:val="00950983"/>
    <w:rsid w:val="00950A1E"/>
    <w:rsid w:val="009529E9"/>
    <w:rsid w:val="0095522C"/>
    <w:rsid w:val="00957EA9"/>
    <w:rsid w:val="00961171"/>
    <w:rsid w:val="009619FF"/>
    <w:rsid w:val="00962A79"/>
    <w:rsid w:val="0096369F"/>
    <w:rsid w:val="00966172"/>
    <w:rsid w:val="00966E30"/>
    <w:rsid w:val="00967512"/>
    <w:rsid w:val="0097055F"/>
    <w:rsid w:val="00970737"/>
    <w:rsid w:val="00972E59"/>
    <w:rsid w:val="00973CA3"/>
    <w:rsid w:val="009750AD"/>
    <w:rsid w:val="0097641E"/>
    <w:rsid w:val="00977751"/>
    <w:rsid w:val="00981B1B"/>
    <w:rsid w:val="009832E9"/>
    <w:rsid w:val="0098372A"/>
    <w:rsid w:val="00983B75"/>
    <w:rsid w:val="00984720"/>
    <w:rsid w:val="00985CFD"/>
    <w:rsid w:val="00985FD3"/>
    <w:rsid w:val="00986CE9"/>
    <w:rsid w:val="00986F4D"/>
    <w:rsid w:val="00987172"/>
    <w:rsid w:val="00987E23"/>
    <w:rsid w:val="009916C5"/>
    <w:rsid w:val="009945D6"/>
    <w:rsid w:val="00994A80"/>
    <w:rsid w:val="00994C4D"/>
    <w:rsid w:val="00995B87"/>
    <w:rsid w:val="00996B5F"/>
    <w:rsid w:val="00997CD8"/>
    <w:rsid w:val="00997DBA"/>
    <w:rsid w:val="009A2749"/>
    <w:rsid w:val="009A2B5E"/>
    <w:rsid w:val="009A44D4"/>
    <w:rsid w:val="009A5795"/>
    <w:rsid w:val="009B0D34"/>
    <w:rsid w:val="009B1E3A"/>
    <w:rsid w:val="009B6810"/>
    <w:rsid w:val="009C0B1B"/>
    <w:rsid w:val="009C5425"/>
    <w:rsid w:val="009C7C91"/>
    <w:rsid w:val="009C7E57"/>
    <w:rsid w:val="009D1BAE"/>
    <w:rsid w:val="009D2B42"/>
    <w:rsid w:val="009D2F27"/>
    <w:rsid w:val="009D418B"/>
    <w:rsid w:val="009D4BB0"/>
    <w:rsid w:val="009D56EE"/>
    <w:rsid w:val="009D7256"/>
    <w:rsid w:val="009E10E2"/>
    <w:rsid w:val="009E21FB"/>
    <w:rsid w:val="009E687B"/>
    <w:rsid w:val="009E7483"/>
    <w:rsid w:val="009E7B93"/>
    <w:rsid w:val="009E7FB8"/>
    <w:rsid w:val="009F01D4"/>
    <w:rsid w:val="009F226B"/>
    <w:rsid w:val="009F32F9"/>
    <w:rsid w:val="009F3769"/>
    <w:rsid w:val="009F4666"/>
    <w:rsid w:val="009F4B88"/>
    <w:rsid w:val="009F7A89"/>
    <w:rsid w:val="00A01036"/>
    <w:rsid w:val="00A0419D"/>
    <w:rsid w:val="00A04642"/>
    <w:rsid w:val="00A07592"/>
    <w:rsid w:val="00A12416"/>
    <w:rsid w:val="00A127E3"/>
    <w:rsid w:val="00A14CBC"/>
    <w:rsid w:val="00A20B7C"/>
    <w:rsid w:val="00A21312"/>
    <w:rsid w:val="00A21BAE"/>
    <w:rsid w:val="00A22E87"/>
    <w:rsid w:val="00A23029"/>
    <w:rsid w:val="00A24805"/>
    <w:rsid w:val="00A25561"/>
    <w:rsid w:val="00A256A8"/>
    <w:rsid w:val="00A26D6B"/>
    <w:rsid w:val="00A30996"/>
    <w:rsid w:val="00A30B07"/>
    <w:rsid w:val="00A32E56"/>
    <w:rsid w:val="00A32E8E"/>
    <w:rsid w:val="00A364E9"/>
    <w:rsid w:val="00A3721D"/>
    <w:rsid w:val="00A41BD4"/>
    <w:rsid w:val="00A421A0"/>
    <w:rsid w:val="00A42931"/>
    <w:rsid w:val="00A459C0"/>
    <w:rsid w:val="00A46CC5"/>
    <w:rsid w:val="00A47F1F"/>
    <w:rsid w:val="00A50357"/>
    <w:rsid w:val="00A51620"/>
    <w:rsid w:val="00A52391"/>
    <w:rsid w:val="00A53057"/>
    <w:rsid w:val="00A54F81"/>
    <w:rsid w:val="00A55796"/>
    <w:rsid w:val="00A55EE3"/>
    <w:rsid w:val="00A56735"/>
    <w:rsid w:val="00A56A6F"/>
    <w:rsid w:val="00A571A3"/>
    <w:rsid w:val="00A57550"/>
    <w:rsid w:val="00A57F92"/>
    <w:rsid w:val="00A614F1"/>
    <w:rsid w:val="00A623FE"/>
    <w:rsid w:val="00A63124"/>
    <w:rsid w:val="00A6335E"/>
    <w:rsid w:val="00A63AA7"/>
    <w:rsid w:val="00A64057"/>
    <w:rsid w:val="00A66CA1"/>
    <w:rsid w:val="00A674C6"/>
    <w:rsid w:val="00A70503"/>
    <w:rsid w:val="00A71DE9"/>
    <w:rsid w:val="00A72803"/>
    <w:rsid w:val="00A7467A"/>
    <w:rsid w:val="00A77C72"/>
    <w:rsid w:val="00A865ED"/>
    <w:rsid w:val="00A925A2"/>
    <w:rsid w:val="00A93B9A"/>
    <w:rsid w:val="00A94E34"/>
    <w:rsid w:val="00A95161"/>
    <w:rsid w:val="00A954AD"/>
    <w:rsid w:val="00A972C4"/>
    <w:rsid w:val="00AA04DC"/>
    <w:rsid w:val="00AA38D2"/>
    <w:rsid w:val="00AA53CC"/>
    <w:rsid w:val="00AA6813"/>
    <w:rsid w:val="00AA7640"/>
    <w:rsid w:val="00AB02FB"/>
    <w:rsid w:val="00AB0618"/>
    <w:rsid w:val="00AB28B3"/>
    <w:rsid w:val="00AB31F3"/>
    <w:rsid w:val="00AB33F0"/>
    <w:rsid w:val="00AB3F26"/>
    <w:rsid w:val="00AB3FE2"/>
    <w:rsid w:val="00AC007B"/>
    <w:rsid w:val="00AC0516"/>
    <w:rsid w:val="00AC14A6"/>
    <w:rsid w:val="00AC2B8B"/>
    <w:rsid w:val="00AC2D55"/>
    <w:rsid w:val="00AC3280"/>
    <w:rsid w:val="00AC5806"/>
    <w:rsid w:val="00AC6EFB"/>
    <w:rsid w:val="00AC7BA0"/>
    <w:rsid w:val="00AD0356"/>
    <w:rsid w:val="00AD0675"/>
    <w:rsid w:val="00AD0A9C"/>
    <w:rsid w:val="00AD19AA"/>
    <w:rsid w:val="00AD48DA"/>
    <w:rsid w:val="00AD4B8F"/>
    <w:rsid w:val="00AD4D6F"/>
    <w:rsid w:val="00AD5477"/>
    <w:rsid w:val="00AD69EA"/>
    <w:rsid w:val="00AD7384"/>
    <w:rsid w:val="00AE2635"/>
    <w:rsid w:val="00AE315C"/>
    <w:rsid w:val="00AE420A"/>
    <w:rsid w:val="00AE55D9"/>
    <w:rsid w:val="00AE79D5"/>
    <w:rsid w:val="00AE7E5D"/>
    <w:rsid w:val="00AF02A2"/>
    <w:rsid w:val="00AF1821"/>
    <w:rsid w:val="00AF2AB9"/>
    <w:rsid w:val="00AF3534"/>
    <w:rsid w:val="00AF5206"/>
    <w:rsid w:val="00AF6243"/>
    <w:rsid w:val="00AF628C"/>
    <w:rsid w:val="00B004F7"/>
    <w:rsid w:val="00B02D9D"/>
    <w:rsid w:val="00B04755"/>
    <w:rsid w:val="00B0487A"/>
    <w:rsid w:val="00B0509E"/>
    <w:rsid w:val="00B06625"/>
    <w:rsid w:val="00B06C15"/>
    <w:rsid w:val="00B07132"/>
    <w:rsid w:val="00B10D1C"/>
    <w:rsid w:val="00B10E88"/>
    <w:rsid w:val="00B10F8E"/>
    <w:rsid w:val="00B1351A"/>
    <w:rsid w:val="00B20609"/>
    <w:rsid w:val="00B21EAF"/>
    <w:rsid w:val="00B2290F"/>
    <w:rsid w:val="00B22BD1"/>
    <w:rsid w:val="00B2340B"/>
    <w:rsid w:val="00B2383A"/>
    <w:rsid w:val="00B2535B"/>
    <w:rsid w:val="00B2598E"/>
    <w:rsid w:val="00B27679"/>
    <w:rsid w:val="00B277F0"/>
    <w:rsid w:val="00B30855"/>
    <w:rsid w:val="00B3267F"/>
    <w:rsid w:val="00B3305E"/>
    <w:rsid w:val="00B331B8"/>
    <w:rsid w:val="00B358AD"/>
    <w:rsid w:val="00B37FC1"/>
    <w:rsid w:val="00B409B6"/>
    <w:rsid w:val="00B42C19"/>
    <w:rsid w:val="00B433D5"/>
    <w:rsid w:val="00B43968"/>
    <w:rsid w:val="00B45884"/>
    <w:rsid w:val="00B503A2"/>
    <w:rsid w:val="00B52334"/>
    <w:rsid w:val="00B532D3"/>
    <w:rsid w:val="00B540E8"/>
    <w:rsid w:val="00B547AA"/>
    <w:rsid w:val="00B555D7"/>
    <w:rsid w:val="00B569CA"/>
    <w:rsid w:val="00B608D0"/>
    <w:rsid w:val="00B60C8B"/>
    <w:rsid w:val="00B639E4"/>
    <w:rsid w:val="00B65A0F"/>
    <w:rsid w:val="00B66530"/>
    <w:rsid w:val="00B66629"/>
    <w:rsid w:val="00B66682"/>
    <w:rsid w:val="00B70594"/>
    <w:rsid w:val="00B70CB8"/>
    <w:rsid w:val="00B713AA"/>
    <w:rsid w:val="00B721EA"/>
    <w:rsid w:val="00B727F2"/>
    <w:rsid w:val="00B72E1E"/>
    <w:rsid w:val="00B72ED7"/>
    <w:rsid w:val="00B741F0"/>
    <w:rsid w:val="00B743A8"/>
    <w:rsid w:val="00B754B4"/>
    <w:rsid w:val="00B778AF"/>
    <w:rsid w:val="00B8042E"/>
    <w:rsid w:val="00B8149F"/>
    <w:rsid w:val="00B823E4"/>
    <w:rsid w:val="00B826C9"/>
    <w:rsid w:val="00B83A92"/>
    <w:rsid w:val="00B8431A"/>
    <w:rsid w:val="00B862C6"/>
    <w:rsid w:val="00B87165"/>
    <w:rsid w:val="00B9053E"/>
    <w:rsid w:val="00B93FC7"/>
    <w:rsid w:val="00B94161"/>
    <w:rsid w:val="00B94F4F"/>
    <w:rsid w:val="00B96559"/>
    <w:rsid w:val="00BA03FE"/>
    <w:rsid w:val="00BA3F2E"/>
    <w:rsid w:val="00BA4A07"/>
    <w:rsid w:val="00BA509D"/>
    <w:rsid w:val="00BA583C"/>
    <w:rsid w:val="00BA64AF"/>
    <w:rsid w:val="00BA72A0"/>
    <w:rsid w:val="00BB74CD"/>
    <w:rsid w:val="00BB7760"/>
    <w:rsid w:val="00BC1394"/>
    <w:rsid w:val="00BC370D"/>
    <w:rsid w:val="00BC40D2"/>
    <w:rsid w:val="00BC4DD8"/>
    <w:rsid w:val="00BD1CB0"/>
    <w:rsid w:val="00BD3D79"/>
    <w:rsid w:val="00BD70AC"/>
    <w:rsid w:val="00BE0792"/>
    <w:rsid w:val="00BE0BA4"/>
    <w:rsid w:val="00BE1A3A"/>
    <w:rsid w:val="00BE20C0"/>
    <w:rsid w:val="00BE3851"/>
    <w:rsid w:val="00BE3A1C"/>
    <w:rsid w:val="00BE4AB4"/>
    <w:rsid w:val="00BE5E58"/>
    <w:rsid w:val="00BE6D5F"/>
    <w:rsid w:val="00BF149C"/>
    <w:rsid w:val="00BF42D2"/>
    <w:rsid w:val="00BF4409"/>
    <w:rsid w:val="00BF4EDC"/>
    <w:rsid w:val="00C00652"/>
    <w:rsid w:val="00C02DC9"/>
    <w:rsid w:val="00C05293"/>
    <w:rsid w:val="00C0557A"/>
    <w:rsid w:val="00C06117"/>
    <w:rsid w:val="00C06AD2"/>
    <w:rsid w:val="00C07687"/>
    <w:rsid w:val="00C07BAF"/>
    <w:rsid w:val="00C07E49"/>
    <w:rsid w:val="00C109F7"/>
    <w:rsid w:val="00C119FA"/>
    <w:rsid w:val="00C140B5"/>
    <w:rsid w:val="00C160AD"/>
    <w:rsid w:val="00C169D1"/>
    <w:rsid w:val="00C2154D"/>
    <w:rsid w:val="00C23EC4"/>
    <w:rsid w:val="00C248A5"/>
    <w:rsid w:val="00C25ED6"/>
    <w:rsid w:val="00C2799F"/>
    <w:rsid w:val="00C31115"/>
    <w:rsid w:val="00C31B02"/>
    <w:rsid w:val="00C32945"/>
    <w:rsid w:val="00C35414"/>
    <w:rsid w:val="00C35B66"/>
    <w:rsid w:val="00C37157"/>
    <w:rsid w:val="00C419F8"/>
    <w:rsid w:val="00C41F0E"/>
    <w:rsid w:val="00C43A29"/>
    <w:rsid w:val="00C44F99"/>
    <w:rsid w:val="00C4514D"/>
    <w:rsid w:val="00C454FA"/>
    <w:rsid w:val="00C46834"/>
    <w:rsid w:val="00C46D2F"/>
    <w:rsid w:val="00C502FB"/>
    <w:rsid w:val="00C5046E"/>
    <w:rsid w:val="00C57C2D"/>
    <w:rsid w:val="00C61D34"/>
    <w:rsid w:val="00C626EF"/>
    <w:rsid w:val="00C62EA8"/>
    <w:rsid w:val="00C62F9B"/>
    <w:rsid w:val="00C651EE"/>
    <w:rsid w:val="00C659E9"/>
    <w:rsid w:val="00C66136"/>
    <w:rsid w:val="00C6663C"/>
    <w:rsid w:val="00C676B2"/>
    <w:rsid w:val="00C709A5"/>
    <w:rsid w:val="00C72E75"/>
    <w:rsid w:val="00C739B8"/>
    <w:rsid w:val="00C73E05"/>
    <w:rsid w:val="00C74603"/>
    <w:rsid w:val="00C751FC"/>
    <w:rsid w:val="00C753C8"/>
    <w:rsid w:val="00C7748A"/>
    <w:rsid w:val="00C80B32"/>
    <w:rsid w:val="00C81F3A"/>
    <w:rsid w:val="00C8303C"/>
    <w:rsid w:val="00C936A6"/>
    <w:rsid w:val="00C93C9C"/>
    <w:rsid w:val="00C96491"/>
    <w:rsid w:val="00C96956"/>
    <w:rsid w:val="00C976EF"/>
    <w:rsid w:val="00CA10B8"/>
    <w:rsid w:val="00CA2805"/>
    <w:rsid w:val="00CA2C38"/>
    <w:rsid w:val="00CA473A"/>
    <w:rsid w:val="00CA4CE0"/>
    <w:rsid w:val="00CA5F43"/>
    <w:rsid w:val="00CB05A1"/>
    <w:rsid w:val="00CB06C6"/>
    <w:rsid w:val="00CB1531"/>
    <w:rsid w:val="00CB58AB"/>
    <w:rsid w:val="00CB5C58"/>
    <w:rsid w:val="00CC029F"/>
    <w:rsid w:val="00CC1234"/>
    <w:rsid w:val="00CC12EC"/>
    <w:rsid w:val="00CC4201"/>
    <w:rsid w:val="00CC4C0A"/>
    <w:rsid w:val="00CC7DFD"/>
    <w:rsid w:val="00CD0ECF"/>
    <w:rsid w:val="00CD197A"/>
    <w:rsid w:val="00CD3E65"/>
    <w:rsid w:val="00CD5900"/>
    <w:rsid w:val="00CD5AAB"/>
    <w:rsid w:val="00CD6B53"/>
    <w:rsid w:val="00CD764A"/>
    <w:rsid w:val="00CE141C"/>
    <w:rsid w:val="00CE209F"/>
    <w:rsid w:val="00CE2D12"/>
    <w:rsid w:val="00CE3ADC"/>
    <w:rsid w:val="00CE4326"/>
    <w:rsid w:val="00CE5105"/>
    <w:rsid w:val="00CE52B2"/>
    <w:rsid w:val="00CE66E2"/>
    <w:rsid w:val="00CE706A"/>
    <w:rsid w:val="00CE7262"/>
    <w:rsid w:val="00CF0047"/>
    <w:rsid w:val="00CF0F64"/>
    <w:rsid w:val="00CF1418"/>
    <w:rsid w:val="00CF155C"/>
    <w:rsid w:val="00CF3B64"/>
    <w:rsid w:val="00CF3C91"/>
    <w:rsid w:val="00CF43F4"/>
    <w:rsid w:val="00CF507E"/>
    <w:rsid w:val="00CF51F5"/>
    <w:rsid w:val="00CF606C"/>
    <w:rsid w:val="00D03780"/>
    <w:rsid w:val="00D04182"/>
    <w:rsid w:val="00D04224"/>
    <w:rsid w:val="00D05A1E"/>
    <w:rsid w:val="00D068BF"/>
    <w:rsid w:val="00D108EA"/>
    <w:rsid w:val="00D110C4"/>
    <w:rsid w:val="00D11B74"/>
    <w:rsid w:val="00D12345"/>
    <w:rsid w:val="00D145B6"/>
    <w:rsid w:val="00D14C0D"/>
    <w:rsid w:val="00D1610A"/>
    <w:rsid w:val="00D202B5"/>
    <w:rsid w:val="00D2264E"/>
    <w:rsid w:val="00D23D2B"/>
    <w:rsid w:val="00D251B7"/>
    <w:rsid w:val="00D2588A"/>
    <w:rsid w:val="00D26502"/>
    <w:rsid w:val="00D27605"/>
    <w:rsid w:val="00D27D0A"/>
    <w:rsid w:val="00D32933"/>
    <w:rsid w:val="00D32C97"/>
    <w:rsid w:val="00D37406"/>
    <w:rsid w:val="00D40108"/>
    <w:rsid w:val="00D42743"/>
    <w:rsid w:val="00D44045"/>
    <w:rsid w:val="00D44398"/>
    <w:rsid w:val="00D44939"/>
    <w:rsid w:val="00D462A2"/>
    <w:rsid w:val="00D511C6"/>
    <w:rsid w:val="00D51B82"/>
    <w:rsid w:val="00D526E1"/>
    <w:rsid w:val="00D53314"/>
    <w:rsid w:val="00D54C0D"/>
    <w:rsid w:val="00D56C8E"/>
    <w:rsid w:val="00D5711F"/>
    <w:rsid w:val="00D57813"/>
    <w:rsid w:val="00D602D8"/>
    <w:rsid w:val="00D621FD"/>
    <w:rsid w:val="00D62F34"/>
    <w:rsid w:val="00D62FED"/>
    <w:rsid w:val="00D63789"/>
    <w:rsid w:val="00D64561"/>
    <w:rsid w:val="00D66FE0"/>
    <w:rsid w:val="00D7158C"/>
    <w:rsid w:val="00D71D13"/>
    <w:rsid w:val="00D71E7B"/>
    <w:rsid w:val="00D7243D"/>
    <w:rsid w:val="00D73C39"/>
    <w:rsid w:val="00D74E25"/>
    <w:rsid w:val="00D756E7"/>
    <w:rsid w:val="00D75BA5"/>
    <w:rsid w:val="00D76A0A"/>
    <w:rsid w:val="00D77584"/>
    <w:rsid w:val="00D77EAB"/>
    <w:rsid w:val="00D8234F"/>
    <w:rsid w:val="00D8278E"/>
    <w:rsid w:val="00D82EEA"/>
    <w:rsid w:val="00D83355"/>
    <w:rsid w:val="00D8367D"/>
    <w:rsid w:val="00D83836"/>
    <w:rsid w:val="00D83D9B"/>
    <w:rsid w:val="00D843C3"/>
    <w:rsid w:val="00D85892"/>
    <w:rsid w:val="00D86B7A"/>
    <w:rsid w:val="00D91161"/>
    <w:rsid w:val="00D91B33"/>
    <w:rsid w:val="00D91B89"/>
    <w:rsid w:val="00D91CE5"/>
    <w:rsid w:val="00D92FB0"/>
    <w:rsid w:val="00D95707"/>
    <w:rsid w:val="00D96E02"/>
    <w:rsid w:val="00D97345"/>
    <w:rsid w:val="00DA09A3"/>
    <w:rsid w:val="00DA1160"/>
    <w:rsid w:val="00DA276F"/>
    <w:rsid w:val="00DA30B5"/>
    <w:rsid w:val="00DA3267"/>
    <w:rsid w:val="00DA4303"/>
    <w:rsid w:val="00DA50A9"/>
    <w:rsid w:val="00DA60E3"/>
    <w:rsid w:val="00DA6634"/>
    <w:rsid w:val="00DB1D12"/>
    <w:rsid w:val="00DB347B"/>
    <w:rsid w:val="00DB44FA"/>
    <w:rsid w:val="00DB5E66"/>
    <w:rsid w:val="00DB6EE2"/>
    <w:rsid w:val="00DB7085"/>
    <w:rsid w:val="00DB798F"/>
    <w:rsid w:val="00DC17C5"/>
    <w:rsid w:val="00DC2B46"/>
    <w:rsid w:val="00DC3F4D"/>
    <w:rsid w:val="00DC589D"/>
    <w:rsid w:val="00DC768B"/>
    <w:rsid w:val="00DC7A9F"/>
    <w:rsid w:val="00DD11DE"/>
    <w:rsid w:val="00DD1A50"/>
    <w:rsid w:val="00DD441A"/>
    <w:rsid w:val="00DD52DF"/>
    <w:rsid w:val="00DD5BDC"/>
    <w:rsid w:val="00DE0A13"/>
    <w:rsid w:val="00DE0FAF"/>
    <w:rsid w:val="00DE1B8A"/>
    <w:rsid w:val="00DE21AF"/>
    <w:rsid w:val="00DE30EF"/>
    <w:rsid w:val="00DE3C37"/>
    <w:rsid w:val="00DE430F"/>
    <w:rsid w:val="00DE7C86"/>
    <w:rsid w:val="00DF1798"/>
    <w:rsid w:val="00DF2FFD"/>
    <w:rsid w:val="00DF34F5"/>
    <w:rsid w:val="00DF3577"/>
    <w:rsid w:val="00DF3DB6"/>
    <w:rsid w:val="00DF781C"/>
    <w:rsid w:val="00DF7E57"/>
    <w:rsid w:val="00E00535"/>
    <w:rsid w:val="00E006C0"/>
    <w:rsid w:val="00E01765"/>
    <w:rsid w:val="00E01EB2"/>
    <w:rsid w:val="00E02756"/>
    <w:rsid w:val="00E02E0E"/>
    <w:rsid w:val="00E05997"/>
    <w:rsid w:val="00E07271"/>
    <w:rsid w:val="00E07583"/>
    <w:rsid w:val="00E10FD8"/>
    <w:rsid w:val="00E11ADE"/>
    <w:rsid w:val="00E123FE"/>
    <w:rsid w:val="00E1278A"/>
    <w:rsid w:val="00E12841"/>
    <w:rsid w:val="00E12A25"/>
    <w:rsid w:val="00E141F4"/>
    <w:rsid w:val="00E151A0"/>
    <w:rsid w:val="00E1655C"/>
    <w:rsid w:val="00E16B91"/>
    <w:rsid w:val="00E20675"/>
    <w:rsid w:val="00E2125A"/>
    <w:rsid w:val="00E238C8"/>
    <w:rsid w:val="00E255E2"/>
    <w:rsid w:val="00E25A1F"/>
    <w:rsid w:val="00E26DC9"/>
    <w:rsid w:val="00E26F09"/>
    <w:rsid w:val="00E27C35"/>
    <w:rsid w:val="00E3161E"/>
    <w:rsid w:val="00E32FBA"/>
    <w:rsid w:val="00E34EB4"/>
    <w:rsid w:val="00E35BD2"/>
    <w:rsid w:val="00E35F13"/>
    <w:rsid w:val="00E367E8"/>
    <w:rsid w:val="00E36C79"/>
    <w:rsid w:val="00E40092"/>
    <w:rsid w:val="00E404E6"/>
    <w:rsid w:val="00E42CD4"/>
    <w:rsid w:val="00E43CEA"/>
    <w:rsid w:val="00E47B0C"/>
    <w:rsid w:val="00E512C8"/>
    <w:rsid w:val="00E52DF9"/>
    <w:rsid w:val="00E53D2C"/>
    <w:rsid w:val="00E60E18"/>
    <w:rsid w:val="00E61ACD"/>
    <w:rsid w:val="00E66D61"/>
    <w:rsid w:val="00E66E35"/>
    <w:rsid w:val="00E7492D"/>
    <w:rsid w:val="00E7622B"/>
    <w:rsid w:val="00E770E9"/>
    <w:rsid w:val="00E77D3E"/>
    <w:rsid w:val="00E81289"/>
    <w:rsid w:val="00E81B28"/>
    <w:rsid w:val="00E82AB6"/>
    <w:rsid w:val="00E84C85"/>
    <w:rsid w:val="00E86BEA"/>
    <w:rsid w:val="00E873C3"/>
    <w:rsid w:val="00E87DB2"/>
    <w:rsid w:val="00E900A1"/>
    <w:rsid w:val="00E90921"/>
    <w:rsid w:val="00E9159F"/>
    <w:rsid w:val="00E91F1A"/>
    <w:rsid w:val="00E92E86"/>
    <w:rsid w:val="00E9477D"/>
    <w:rsid w:val="00E95BE4"/>
    <w:rsid w:val="00E968D9"/>
    <w:rsid w:val="00E97C65"/>
    <w:rsid w:val="00EA0997"/>
    <w:rsid w:val="00EA25C1"/>
    <w:rsid w:val="00EA2AAE"/>
    <w:rsid w:val="00EA32D0"/>
    <w:rsid w:val="00EA6977"/>
    <w:rsid w:val="00EB1F38"/>
    <w:rsid w:val="00EB23D9"/>
    <w:rsid w:val="00EB2D62"/>
    <w:rsid w:val="00EB64F4"/>
    <w:rsid w:val="00EB6B77"/>
    <w:rsid w:val="00EC14F3"/>
    <w:rsid w:val="00EC2AA2"/>
    <w:rsid w:val="00EC3A4E"/>
    <w:rsid w:val="00EC43D5"/>
    <w:rsid w:val="00EC563A"/>
    <w:rsid w:val="00EC5CAD"/>
    <w:rsid w:val="00EC725A"/>
    <w:rsid w:val="00ED10DF"/>
    <w:rsid w:val="00ED12AA"/>
    <w:rsid w:val="00ED1A02"/>
    <w:rsid w:val="00ED252B"/>
    <w:rsid w:val="00ED4761"/>
    <w:rsid w:val="00ED4CD5"/>
    <w:rsid w:val="00ED6DD2"/>
    <w:rsid w:val="00EE049B"/>
    <w:rsid w:val="00EE049C"/>
    <w:rsid w:val="00EE0FEA"/>
    <w:rsid w:val="00EE31C0"/>
    <w:rsid w:val="00EE36D0"/>
    <w:rsid w:val="00EE3D7F"/>
    <w:rsid w:val="00EE6B3E"/>
    <w:rsid w:val="00EE7812"/>
    <w:rsid w:val="00EF0D85"/>
    <w:rsid w:val="00EF174C"/>
    <w:rsid w:val="00EF1ED9"/>
    <w:rsid w:val="00EF2326"/>
    <w:rsid w:val="00EF670C"/>
    <w:rsid w:val="00F0061A"/>
    <w:rsid w:val="00F00AD0"/>
    <w:rsid w:val="00F028C9"/>
    <w:rsid w:val="00F02C0C"/>
    <w:rsid w:val="00F03B96"/>
    <w:rsid w:val="00F045B2"/>
    <w:rsid w:val="00F046B0"/>
    <w:rsid w:val="00F0792E"/>
    <w:rsid w:val="00F11411"/>
    <w:rsid w:val="00F1141B"/>
    <w:rsid w:val="00F117A3"/>
    <w:rsid w:val="00F14E7A"/>
    <w:rsid w:val="00F161AC"/>
    <w:rsid w:val="00F17BF5"/>
    <w:rsid w:val="00F2353F"/>
    <w:rsid w:val="00F23E92"/>
    <w:rsid w:val="00F307E4"/>
    <w:rsid w:val="00F30C08"/>
    <w:rsid w:val="00F31325"/>
    <w:rsid w:val="00F3292E"/>
    <w:rsid w:val="00F32DC0"/>
    <w:rsid w:val="00F33204"/>
    <w:rsid w:val="00F33CF1"/>
    <w:rsid w:val="00F36280"/>
    <w:rsid w:val="00F36E1A"/>
    <w:rsid w:val="00F40340"/>
    <w:rsid w:val="00F41D5D"/>
    <w:rsid w:val="00F41F8E"/>
    <w:rsid w:val="00F42561"/>
    <w:rsid w:val="00F43063"/>
    <w:rsid w:val="00F453FB"/>
    <w:rsid w:val="00F4597A"/>
    <w:rsid w:val="00F50A81"/>
    <w:rsid w:val="00F51013"/>
    <w:rsid w:val="00F518CD"/>
    <w:rsid w:val="00F5193D"/>
    <w:rsid w:val="00F53258"/>
    <w:rsid w:val="00F54402"/>
    <w:rsid w:val="00F550EB"/>
    <w:rsid w:val="00F55BE5"/>
    <w:rsid w:val="00F57ECE"/>
    <w:rsid w:val="00F62738"/>
    <w:rsid w:val="00F63811"/>
    <w:rsid w:val="00F659CA"/>
    <w:rsid w:val="00F67FA3"/>
    <w:rsid w:val="00F738C5"/>
    <w:rsid w:val="00F74599"/>
    <w:rsid w:val="00F75FF5"/>
    <w:rsid w:val="00F77FAC"/>
    <w:rsid w:val="00F800D7"/>
    <w:rsid w:val="00F81BC5"/>
    <w:rsid w:val="00F847CB"/>
    <w:rsid w:val="00F85365"/>
    <w:rsid w:val="00F87A7C"/>
    <w:rsid w:val="00F90A0E"/>
    <w:rsid w:val="00F914A4"/>
    <w:rsid w:val="00F919B6"/>
    <w:rsid w:val="00F92DA1"/>
    <w:rsid w:val="00F92FE9"/>
    <w:rsid w:val="00F94BCC"/>
    <w:rsid w:val="00F96C9A"/>
    <w:rsid w:val="00F97CD4"/>
    <w:rsid w:val="00FA0B41"/>
    <w:rsid w:val="00FA1273"/>
    <w:rsid w:val="00FA1FE6"/>
    <w:rsid w:val="00FA2D70"/>
    <w:rsid w:val="00FA34BE"/>
    <w:rsid w:val="00FA3BC2"/>
    <w:rsid w:val="00FA3EF0"/>
    <w:rsid w:val="00FA4F0F"/>
    <w:rsid w:val="00FA6268"/>
    <w:rsid w:val="00FA64B9"/>
    <w:rsid w:val="00FA71A6"/>
    <w:rsid w:val="00FA7FB6"/>
    <w:rsid w:val="00FB15E8"/>
    <w:rsid w:val="00FB54E4"/>
    <w:rsid w:val="00FB7153"/>
    <w:rsid w:val="00FB7FE5"/>
    <w:rsid w:val="00FC06F6"/>
    <w:rsid w:val="00FC12B0"/>
    <w:rsid w:val="00FC14DF"/>
    <w:rsid w:val="00FC7C0C"/>
    <w:rsid w:val="00FC7D83"/>
    <w:rsid w:val="00FC7E64"/>
    <w:rsid w:val="00FD1AEA"/>
    <w:rsid w:val="00FD1EE4"/>
    <w:rsid w:val="00FD2597"/>
    <w:rsid w:val="00FD309A"/>
    <w:rsid w:val="00FD329C"/>
    <w:rsid w:val="00FD33ED"/>
    <w:rsid w:val="00FD5A3E"/>
    <w:rsid w:val="00FD663B"/>
    <w:rsid w:val="00FD66A5"/>
    <w:rsid w:val="00FD77A7"/>
    <w:rsid w:val="00FE037F"/>
    <w:rsid w:val="00FE0D3E"/>
    <w:rsid w:val="00FE1878"/>
    <w:rsid w:val="00FE371B"/>
    <w:rsid w:val="00FE3D97"/>
    <w:rsid w:val="00FE4192"/>
    <w:rsid w:val="00FE5592"/>
    <w:rsid w:val="00FE5A63"/>
    <w:rsid w:val="00FE610A"/>
    <w:rsid w:val="00FE6278"/>
    <w:rsid w:val="00FE7BD1"/>
    <w:rsid w:val="00FF00FC"/>
    <w:rsid w:val="00FF333C"/>
    <w:rsid w:val="00FF3E29"/>
    <w:rsid w:val="00FF63B6"/>
    <w:rsid w:val="1054E064"/>
    <w:rsid w:val="52C6C328"/>
    <w:rsid w:val="53A9CA72"/>
    <w:rsid w:val="62C2D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7C225"/>
  <w15:docId w15:val="{F896915D-FFE9-4AC7-B95E-17166620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58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140B5"/>
    <w:pPr>
      <w:keepNext/>
      <w:outlineLvl w:val="0"/>
    </w:pPr>
    <w:rPr>
      <w:szCs w:val="20"/>
    </w:rPr>
  </w:style>
  <w:style w:type="paragraph" w:styleId="Nagwek2">
    <w:name w:val="heading 2"/>
    <w:basedOn w:val="Normalny"/>
    <w:next w:val="Normalny"/>
    <w:link w:val="Nagwek2Znak"/>
    <w:uiPriority w:val="9"/>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uiPriority w:val="99"/>
    <w:qFormat/>
    <w:rsid w:val="00DD11DE"/>
    <w:pPr>
      <w:keepNext/>
      <w:widowControl w:val="0"/>
      <w:numPr>
        <w:numId w:val="25"/>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ist Paragraph0,Numerowanie,Akapit z listą BS,Kolorowa lista — akcent 11,L1,Colorful List Accent 1,Odstavec,Γράφημα,2 heading,A_wyliczenie"/>
    <w:basedOn w:val="Normalny"/>
    <w:link w:val="AkapitzlistZnak"/>
    <w:uiPriority w:val="34"/>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ist Paragraph0 Znak,Numerowanie Znak,Akapit z listą BS Znak,Kolorowa lista — akcent 11 Znak"/>
    <w:link w:val="Akapitzlist"/>
    <w:uiPriority w:val="34"/>
    <w:qFormat/>
    <w:rsid w:val="003821EB"/>
  </w:style>
  <w:style w:type="paragraph" w:customStyle="1" w:styleId="Listapunktowana21">
    <w:name w:val="Lista punktowana 21"/>
    <w:basedOn w:val="Normalny"/>
    <w:uiPriority w:val="99"/>
    <w:rsid w:val="00566B4A"/>
    <w:pPr>
      <w:numPr>
        <w:numId w:val="1"/>
      </w:numPr>
      <w:suppressAutoHyphens/>
    </w:pPr>
    <w:rPr>
      <w:lang w:eastAsia="ar-SA"/>
    </w:rPr>
  </w:style>
  <w:style w:type="numbering" w:customStyle="1" w:styleId="WWNum121">
    <w:name w:val="WWNum121"/>
    <w:rsid w:val="009A2B5E"/>
  </w:style>
  <w:style w:type="numbering" w:customStyle="1" w:styleId="Styl11">
    <w:name w:val="Styl11"/>
    <w:uiPriority w:val="99"/>
    <w:rsid w:val="00FE371B"/>
    <w:pPr>
      <w:numPr>
        <w:numId w:val="8"/>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uiPriority w:val="1"/>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nhideWhenUsed/>
    <w:rsid w:val="00C140B5"/>
    <w:rPr>
      <w:sz w:val="16"/>
      <w:szCs w:val="16"/>
    </w:rPr>
  </w:style>
  <w:style w:type="paragraph" w:styleId="Tekstkomentarza">
    <w:name w:val="annotation text"/>
    <w:basedOn w:val="Normalny"/>
    <w:link w:val="TekstkomentarzaZnak"/>
    <w:uiPriority w:val="99"/>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uiPriority w:val="99"/>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C140B5"/>
    <w:rPr>
      <w:b/>
      <w:bCs/>
    </w:rPr>
  </w:style>
  <w:style w:type="character" w:customStyle="1" w:styleId="TematkomentarzaZnak">
    <w:name w:val="Temat komentarza Znak"/>
    <w:basedOn w:val="TekstkomentarzaZnak"/>
    <w:link w:val="Tematkomentarza"/>
    <w:uiPriority w:val="99"/>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uiPriority w:val="99"/>
    <w:rsid w:val="00C140B5"/>
    <w:pPr>
      <w:jc w:val="both"/>
    </w:pPr>
    <w:rPr>
      <w:szCs w:val="20"/>
    </w:rPr>
  </w:style>
  <w:style w:type="character" w:customStyle="1" w:styleId="TekstpodstawowyZnak">
    <w:name w:val="Tekst podstawowy Znak"/>
    <w:basedOn w:val="Domylnaczcionkaakapitu"/>
    <w:link w:val="Tekstpodstawowy"/>
    <w:uiPriority w:val="99"/>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C140B5"/>
    <w:pPr>
      <w:ind w:left="420"/>
    </w:pPr>
    <w:rPr>
      <w:sz w:val="20"/>
      <w:szCs w:val="20"/>
    </w:rPr>
  </w:style>
  <w:style w:type="character" w:customStyle="1" w:styleId="TekstpodstawowywcityZnak">
    <w:name w:val="Tekst podstawowy wcięty Znak"/>
    <w:basedOn w:val="Domylnaczcionkaakapitu"/>
    <w:link w:val="Tekstpodstawowywcity"/>
    <w:uiPriority w:val="99"/>
    <w:rsid w:val="00C140B5"/>
    <w:rPr>
      <w:rFonts w:ascii="Times New Roman" w:eastAsia="Times New Roman" w:hAnsi="Times New Roman" w:cs="Times New Roman"/>
      <w:sz w:val="20"/>
      <w:szCs w:val="20"/>
      <w:lang w:eastAsia="pl-PL"/>
    </w:rPr>
  </w:style>
  <w:style w:type="character" w:styleId="Pogrubienie">
    <w:name w:val="Strong"/>
    <w:uiPriority w:val="99"/>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iPriority w:val="99"/>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uiPriority w:val="99"/>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iPriority w:val="99"/>
    <w:unhideWhenUsed/>
    <w:rsid w:val="00C140B5"/>
    <w:rPr>
      <w:vertAlign w:val="superscript"/>
    </w:rPr>
  </w:style>
  <w:style w:type="table" w:styleId="Tabela-Siatka">
    <w:name w:val="Table Grid"/>
    <w:basedOn w:val="Standardowy"/>
    <w:uiPriority w:val="59"/>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3"/>
      </w:numPr>
    </w:pPr>
  </w:style>
  <w:style w:type="paragraph" w:customStyle="1" w:styleId="Zwykytekst1">
    <w:name w:val="Zwykły tekst1"/>
    <w:basedOn w:val="Normalny"/>
    <w:uiPriority w:val="99"/>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uiPriority w:val="99"/>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uiPriority w:val="99"/>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uiPriority w:val="99"/>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uiPriority w:val="99"/>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4"/>
      </w:numPr>
    </w:pPr>
  </w:style>
  <w:style w:type="paragraph" w:customStyle="1" w:styleId="Tekstpodstawowy21">
    <w:name w:val="Tekst podstawowy 21"/>
    <w:basedOn w:val="Normalny"/>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iPriority w:val="99"/>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6"/>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uiPriority w:val="99"/>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uiPriority w:val="99"/>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qFormat/>
    <w:rsid w:val="004E2D81"/>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qFormat/>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cicienormalne">
    <w:name w:val="Normal Indent"/>
    <w:basedOn w:val="Normalny"/>
    <w:rsid w:val="00D53314"/>
    <w:pPr>
      <w:widowControl w:val="0"/>
      <w:spacing w:before="120"/>
      <w:ind w:left="708"/>
      <w:jc w:val="both"/>
    </w:pPr>
    <w:rPr>
      <w:rFonts w:ascii="PL Times New Roman" w:hAnsi="PL Times New Roman"/>
      <w:noProof/>
      <w:sz w:val="20"/>
      <w:szCs w:val="20"/>
    </w:rPr>
  </w:style>
  <w:style w:type="numbering" w:customStyle="1" w:styleId="LFO31">
    <w:name w:val="LFO31"/>
    <w:basedOn w:val="Bezlisty"/>
    <w:rsid w:val="00D53314"/>
    <w:pPr>
      <w:numPr>
        <w:numId w:val="71"/>
      </w:numPr>
    </w:pPr>
  </w:style>
  <w:style w:type="character" w:styleId="Nierozpoznanawzmianka">
    <w:name w:val="Unresolved Mention"/>
    <w:basedOn w:val="Domylnaczcionkaakapitu"/>
    <w:uiPriority w:val="99"/>
    <w:semiHidden/>
    <w:unhideWhenUsed/>
    <w:rsid w:val="00B70594"/>
    <w:rPr>
      <w:color w:val="605E5C"/>
      <w:shd w:val="clear" w:color="auto" w:fill="E1DFDD"/>
    </w:rPr>
  </w:style>
  <w:style w:type="paragraph" w:customStyle="1" w:styleId="Compact">
    <w:name w:val="Compact"/>
    <w:basedOn w:val="Tekstpodstawowy"/>
    <w:qFormat/>
    <w:rsid w:val="00AF628C"/>
    <w:pPr>
      <w:spacing w:before="36" w:after="36"/>
      <w:jc w:val="left"/>
    </w:pPr>
    <w:rPr>
      <w:rFonts w:ascii="Calibri" w:eastAsia="Calibri" w:hAnsi="Calibri"/>
      <w:szCs w:val="24"/>
      <w:lang w:val="en-US" w:eastAsia="en-US"/>
    </w:rPr>
  </w:style>
  <w:style w:type="character" w:styleId="Odwoanieintensywne">
    <w:name w:val="Intense Reference"/>
    <w:basedOn w:val="Domylnaczcionkaakapitu"/>
    <w:uiPriority w:val="32"/>
    <w:qFormat/>
    <w:rsid w:val="00AF628C"/>
    <w:rPr>
      <w:b/>
      <w:bCs/>
      <w:smallCaps/>
      <w:color w:val="ED7D31" w:themeColor="accent2"/>
      <w:spacing w:val="5"/>
      <w:u w:val="single"/>
    </w:rPr>
  </w:style>
  <w:style w:type="table" w:styleId="rednialista2akcent1">
    <w:name w:val="Medium List 2 Accent 1"/>
    <w:basedOn w:val="Standardowy"/>
    <w:uiPriority w:val="66"/>
    <w:rsid w:val="00AF628C"/>
    <w:pPr>
      <w:spacing w:after="0" w:line="240" w:lineRule="auto"/>
    </w:pPr>
    <w:rPr>
      <w:rFonts w:asciiTheme="majorHAnsi" w:eastAsiaTheme="majorEastAsia" w:hAnsiTheme="majorHAnsi" w:cstheme="majorBidi"/>
      <w:color w:val="000000" w:themeColor="text1"/>
      <w:lang w:eastAsia="pl-P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istParagraphChar">
    <w:name w:val="List Paragraph Char"/>
    <w:link w:val="Akapitzlist2"/>
    <w:locked/>
    <w:rsid w:val="003018F5"/>
    <w:rPr>
      <w:rFonts w:ascii="Times New Roman" w:eastAsia="Times New Roman" w:hAnsi="Times New Roman" w:cs="Times New Roman"/>
      <w:sz w:val="24"/>
      <w:szCs w:val="24"/>
      <w:lang w:eastAsia="pl-PL"/>
    </w:rPr>
  </w:style>
  <w:style w:type="character" w:customStyle="1" w:styleId="Nagwek1Znak1">
    <w:name w:val="Nagłówek 1 Znak1"/>
    <w:basedOn w:val="Domylnaczcionkaakapitu"/>
    <w:uiPriority w:val="99"/>
    <w:locked/>
    <w:rsid w:val="004E2D81"/>
    <w:rPr>
      <w:rFonts w:ascii="Arial" w:eastAsia="Times New Roman" w:hAnsi="Arial" w:cs="Times New Roman"/>
      <w:sz w:val="28"/>
      <w:szCs w:val="24"/>
      <w:lang w:eastAsia="pl-PL"/>
    </w:rPr>
  </w:style>
  <w:style w:type="character" w:customStyle="1" w:styleId="TekstpodstawowyZnak1">
    <w:name w:val="Tekst podstawowy Znak1"/>
    <w:basedOn w:val="Domylnaczcionkaakapitu"/>
    <w:uiPriority w:val="99"/>
    <w:locked/>
    <w:rsid w:val="004E2D81"/>
    <w:rPr>
      <w:rFonts w:ascii="Arial" w:eastAsia="Times New Roman" w:hAnsi="Arial" w:cs="Times New Roman"/>
      <w:sz w:val="24"/>
      <w:szCs w:val="24"/>
      <w:lang w:eastAsia="pl-PL"/>
    </w:rPr>
  </w:style>
  <w:style w:type="paragraph" w:customStyle="1" w:styleId="xl38">
    <w:name w:val="xl38"/>
    <w:basedOn w:val="Normalny"/>
    <w:uiPriority w:val="99"/>
    <w:rsid w:val="004E2D81"/>
    <w:pPr>
      <w:spacing w:before="100" w:after="100"/>
    </w:pPr>
    <w:rPr>
      <w:rFonts w:ascii="Arial" w:hAnsi="Arial"/>
      <w:b/>
      <w:szCs w:val="20"/>
    </w:rPr>
  </w:style>
  <w:style w:type="paragraph" w:customStyle="1" w:styleId="p5">
    <w:name w:val="p5"/>
    <w:basedOn w:val="Normalny"/>
    <w:uiPriority w:val="99"/>
    <w:rsid w:val="004E2D81"/>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4E2D81"/>
    <w:pPr>
      <w:widowControl w:val="0"/>
      <w:numPr>
        <w:numId w:val="33"/>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4E2D81"/>
    <w:rPr>
      <w:rFonts w:ascii="Times New Roman" w:hAnsi="Times New Roman"/>
      <w:sz w:val="24"/>
      <w:lang w:val="en-GB" w:eastAsia="en-US"/>
    </w:rPr>
  </w:style>
  <w:style w:type="paragraph" w:customStyle="1" w:styleId="Footer1">
    <w:name w:val="Footer1"/>
    <w:basedOn w:val="Normalny"/>
    <w:rsid w:val="004E2D81"/>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4E2D81"/>
    <w:rPr>
      <w:rFonts w:eastAsia="Times New Roman" w:cs="Times New Roman"/>
      <w:sz w:val="24"/>
      <w:szCs w:val="24"/>
    </w:rPr>
  </w:style>
  <w:style w:type="paragraph" w:customStyle="1" w:styleId="Normalabc">
    <w:name w:val="Normal abc"/>
    <w:basedOn w:val="Akapitzlist"/>
    <w:link w:val="NormalabcZnak"/>
    <w:uiPriority w:val="99"/>
    <w:rsid w:val="004E2D81"/>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4E2D81"/>
    <w:pPr>
      <w:tabs>
        <w:tab w:val="center" w:pos="4536"/>
        <w:tab w:val="right" w:pos="9072"/>
      </w:tabs>
    </w:pPr>
    <w:rPr>
      <w:color w:val="00000A"/>
      <w:lang w:val="en-GB" w:eastAsia="en-US"/>
    </w:rPr>
  </w:style>
  <w:style w:type="paragraph" w:customStyle="1" w:styleId="Punkty">
    <w:name w:val="Punkty"/>
    <w:basedOn w:val="Normalny"/>
    <w:uiPriority w:val="99"/>
    <w:rsid w:val="004E2D81"/>
    <w:rPr>
      <w:rFonts w:ascii="Calibri" w:hAnsi="Calibri"/>
      <w:color w:val="00000A"/>
      <w:sz w:val="20"/>
      <w:lang w:eastAsia="en-US"/>
    </w:rPr>
  </w:style>
  <w:style w:type="paragraph" w:customStyle="1" w:styleId="Normalkropka">
    <w:name w:val="Normal kropka"/>
    <w:basedOn w:val="Akapitzlist"/>
    <w:uiPriority w:val="99"/>
    <w:rsid w:val="004E2D81"/>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4E2D81"/>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4E2D81"/>
    <w:rPr>
      <w:rFonts w:ascii="Times New Roman" w:hAnsi="Times New Roman" w:cs="Times New Roman"/>
      <w:sz w:val="24"/>
      <w:szCs w:val="24"/>
    </w:rPr>
  </w:style>
  <w:style w:type="paragraph" w:customStyle="1" w:styleId="Tekstpodstawowy1">
    <w:name w:val="Tekst podstawowy1"/>
    <w:basedOn w:val="Normalny"/>
    <w:uiPriority w:val="99"/>
    <w:rsid w:val="004E2D81"/>
    <w:pPr>
      <w:widowControl w:val="0"/>
      <w:spacing w:line="288" w:lineRule="auto"/>
    </w:pPr>
    <w:rPr>
      <w:color w:val="00000A"/>
      <w:sz w:val="22"/>
      <w:szCs w:val="20"/>
    </w:rPr>
  </w:style>
  <w:style w:type="paragraph" w:customStyle="1" w:styleId="Zawartotabeli">
    <w:name w:val="Zawartość tabeli"/>
    <w:basedOn w:val="Normalny"/>
    <w:uiPriority w:val="99"/>
    <w:rsid w:val="004E2D81"/>
    <w:pPr>
      <w:widowControl w:val="0"/>
      <w:jc w:val="center"/>
    </w:pPr>
    <w:rPr>
      <w:b/>
      <w:color w:val="00000A"/>
      <w:sz w:val="20"/>
      <w:szCs w:val="20"/>
    </w:rPr>
  </w:style>
  <w:style w:type="paragraph" w:customStyle="1" w:styleId="Paragraf">
    <w:name w:val="Paragraf"/>
    <w:basedOn w:val="Tekstpodstawowy1"/>
    <w:rsid w:val="004E2D81"/>
    <w:pPr>
      <w:keepNext/>
      <w:widowControl/>
      <w:spacing w:before="397" w:after="170"/>
      <w:jc w:val="center"/>
    </w:pPr>
    <w:rPr>
      <w:b/>
    </w:rPr>
  </w:style>
  <w:style w:type="paragraph" w:customStyle="1" w:styleId="Wyliczanka">
    <w:name w:val="Wyliczanka"/>
    <w:basedOn w:val="Tekstpodstawowy1"/>
    <w:uiPriority w:val="99"/>
    <w:rsid w:val="004E2D81"/>
    <w:pPr>
      <w:widowControl/>
    </w:pPr>
  </w:style>
  <w:style w:type="character" w:customStyle="1" w:styleId="StopkaZnak1">
    <w:name w:val="Stopka Znak1"/>
    <w:basedOn w:val="Domylnaczcionkaakapitu"/>
    <w:uiPriority w:val="99"/>
    <w:rsid w:val="004E2D81"/>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4E2D81"/>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uiPriority w:val="99"/>
    <w:rsid w:val="004E2D81"/>
    <w:pPr>
      <w:suppressAutoHyphens/>
      <w:spacing w:before="280" w:after="280"/>
      <w:jc w:val="center"/>
    </w:pPr>
    <w:rPr>
      <w:rFonts w:ascii="Arial" w:eastAsia="Calibri" w:hAnsi="Arial" w:cs="Arial"/>
      <w:b/>
      <w:bCs/>
      <w:lang w:eastAsia="ar-SA"/>
    </w:rPr>
  </w:style>
  <w:style w:type="paragraph" w:customStyle="1" w:styleId="c2">
    <w:name w:val="c2"/>
    <w:basedOn w:val="Normalny"/>
    <w:rsid w:val="004E2D81"/>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4E2D81"/>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4E2D81"/>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4E2D81"/>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4E2D81"/>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4E2D81"/>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4E2D81"/>
    <w:rPr>
      <w:rFonts w:ascii="Trebuchet MS" w:eastAsia="Times New Roman" w:hAnsi="Trebuchet MS" w:cs="Times New Roman"/>
      <w:b/>
      <w:bCs/>
      <w:sz w:val="20"/>
      <w:szCs w:val="20"/>
      <w:lang w:eastAsia="pl-PL"/>
    </w:rPr>
  </w:style>
  <w:style w:type="paragraph" w:customStyle="1" w:styleId="WW-Domylnie">
    <w:name w:val="WW-Domyślnie"/>
    <w:rsid w:val="004E2D81"/>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4E2D81"/>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4E2D81"/>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4E2D81"/>
  </w:style>
  <w:style w:type="paragraph" w:customStyle="1" w:styleId="Domylnie">
    <w:name w:val="Domyślnie"/>
    <w:rsid w:val="004E2D81"/>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4E2D81"/>
    <w:pPr>
      <w:spacing w:before="100" w:beforeAutospacing="1" w:after="100" w:afterAutospacing="1"/>
    </w:pPr>
  </w:style>
  <w:style w:type="character" w:customStyle="1" w:styleId="TekstprzypisukocowegoZnak1">
    <w:name w:val="Tekst przypisu końcowego Znak1"/>
    <w:basedOn w:val="Domylnaczcionkaakapitu"/>
    <w:uiPriority w:val="99"/>
    <w:semiHidden/>
    <w:rsid w:val="004E2D81"/>
    <w:rPr>
      <w:rFonts w:ascii="Times New Roman" w:eastAsia="Times New Roman" w:hAnsi="Times New Roman" w:cs="Times New Roman"/>
      <w:sz w:val="20"/>
      <w:szCs w:val="20"/>
      <w:lang w:eastAsia="pl-PL"/>
    </w:rPr>
  </w:style>
  <w:style w:type="paragraph" w:customStyle="1" w:styleId="Styl">
    <w:name w:val="Styl"/>
    <w:rsid w:val="004E2D8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uiPriority w:val="99"/>
    <w:rsid w:val="004E2D81"/>
    <w:rPr>
      <w:b w:val="0"/>
    </w:rPr>
  </w:style>
  <w:style w:type="character" w:customStyle="1" w:styleId="WW8Num6z0">
    <w:name w:val="WW8Num6z0"/>
    <w:uiPriority w:val="99"/>
    <w:rsid w:val="004E2D81"/>
    <w:rPr>
      <w:rFonts w:ascii="Times New Roman" w:eastAsia="Times New Roman" w:hAnsi="Times New Roman" w:cs="Times New Roman"/>
    </w:rPr>
  </w:style>
  <w:style w:type="character" w:customStyle="1" w:styleId="WW8Num6z1">
    <w:name w:val="WW8Num6z1"/>
    <w:uiPriority w:val="99"/>
    <w:rsid w:val="004E2D81"/>
    <w:rPr>
      <w:rFonts w:ascii="Courier New" w:hAnsi="Courier New"/>
    </w:rPr>
  </w:style>
  <w:style w:type="character" w:customStyle="1" w:styleId="WW8Num6z2">
    <w:name w:val="WW8Num6z2"/>
    <w:uiPriority w:val="99"/>
    <w:rsid w:val="004E2D81"/>
    <w:rPr>
      <w:rFonts w:ascii="Wingdings" w:hAnsi="Wingdings"/>
    </w:rPr>
  </w:style>
  <w:style w:type="character" w:customStyle="1" w:styleId="WW8Num6z3">
    <w:name w:val="WW8Num6z3"/>
    <w:uiPriority w:val="99"/>
    <w:rsid w:val="004E2D81"/>
    <w:rPr>
      <w:rFonts w:ascii="Symbol" w:hAnsi="Symbol"/>
    </w:rPr>
  </w:style>
  <w:style w:type="character" w:customStyle="1" w:styleId="WW8Num7z0">
    <w:name w:val="WW8Num7z0"/>
    <w:uiPriority w:val="99"/>
    <w:rsid w:val="004E2D81"/>
    <w:rPr>
      <w:rFonts w:ascii="Times New Roman" w:eastAsia="Times New Roman" w:hAnsi="Times New Roman" w:cs="Times New Roman"/>
    </w:rPr>
  </w:style>
  <w:style w:type="character" w:customStyle="1" w:styleId="WW8Num7z1">
    <w:name w:val="WW8Num7z1"/>
    <w:uiPriority w:val="99"/>
    <w:rsid w:val="004E2D81"/>
    <w:rPr>
      <w:rFonts w:ascii="Courier New" w:hAnsi="Courier New"/>
    </w:rPr>
  </w:style>
  <w:style w:type="character" w:customStyle="1" w:styleId="WW8Num7z2">
    <w:name w:val="WW8Num7z2"/>
    <w:uiPriority w:val="99"/>
    <w:rsid w:val="004E2D81"/>
    <w:rPr>
      <w:rFonts w:ascii="Wingdings" w:hAnsi="Wingdings"/>
    </w:rPr>
  </w:style>
  <w:style w:type="character" w:customStyle="1" w:styleId="WW8Num7z3">
    <w:name w:val="WW8Num7z3"/>
    <w:uiPriority w:val="99"/>
    <w:rsid w:val="004E2D81"/>
    <w:rPr>
      <w:rFonts w:ascii="Symbol" w:hAnsi="Symbol"/>
    </w:rPr>
  </w:style>
  <w:style w:type="character" w:customStyle="1" w:styleId="WW8Num8z0">
    <w:name w:val="WW8Num8z0"/>
    <w:uiPriority w:val="99"/>
    <w:rsid w:val="004E2D81"/>
    <w:rPr>
      <w:rFonts w:ascii="Times New Roman" w:eastAsia="Times New Roman" w:hAnsi="Times New Roman" w:cs="Times New Roman"/>
    </w:rPr>
  </w:style>
  <w:style w:type="character" w:customStyle="1" w:styleId="WW8Num8z1">
    <w:name w:val="WW8Num8z1"/>
    <w:rsid w:val="004E2D81"/>
    <w:rPr>
      <w:rFonts w:ascii="Symbol" w:hAnsi="Symbol"/>
    </w:rPr>
  </w:style>
  <w:style w:type="character" w:customStyle="1" w:styleId="WW8Num8z2">
    <w:name w:val="WW8Num8z2"/>
    <w:rsid w:val="004E2D81"/>
    <w:rPr>
      <w:rFonts w:ascii="Courier New" w:hAnsi="Courier New"/>
    </w:rPr>
  </w:style>
  <w:style w:type="character" w:customStyle="1" w:styleId="WW8Num14z0">
    <w:name w:val="WW8Num14z0"/>
    <w:uiPriority w:val="99"/>
    <w:rsid w:val="004E2D81"/>
    <w:rPr>
      <w:rFonts w:ascii="Times New Roman" w:eastAsia="Times New Roman" w:hAnsi="Times New Roman" w:cs="Times New Roman"/>
    </w:rPr>
  </w:style>
  <w:style w:type="character" w:customStyle="1" w:styleId="WW8Num14z1">
    <w:name w:val="WW8Num14z1"/>
    <w:rsid w:val="004E2D81"/>
    <w:rPr>
      <w:rFonts w:ascii="Symbol" w:hAnsi="Symbol"/>
    </w:rPr>
  </w:style>
  <w:style w:type="character" w:customStyle="1" w:styleId="WW8Num14z2">
    <w:name w:val="WW8Num14z2"/>
    <w:rsid w:val="004E2D81"/>
    <w:rPr>
      <w:rFonts w:ascii="Courier New" w:hAnsi="Courier New"/>
    </w:rPr>
  </w:style>
  <w:style w:type="paragraph" w:customStyle="1" w:styleId="Podpis1">
    <w:name w:val="Podpis1"/>
    <w:basedOn w:val="Normalny"/>
    <w:uiPriority w:val="99"/>
    <w:rsid w:val="004E2D81"/>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uiPriority w:val="99"/>
    <w:rsid w:val="004E2D81"/>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uiPriority w:val="99"/>
    <w:rsid w:val="004E2D81"/>
    <w:pPr>
      <w:suppressAutoHyphens/>
      <w:spacing w:before="120" w:line="360" w:lineRule="auto"/>
    </w:pPr>
    <w:rPr>
      <w:rFonts w:ascii="Courier New" w:hAnsi="Courier New"/>
      <w:sz w:val="22"/>
      <w:szCs w:val="24"/>
      <w:lang w:eastAsia="ar-SA"/>
    </w:rPr>
  </w:style>
  <w:style w:type="paragraph" w:customStyle="1" w:styleId="Indeks">
    <w:name w:val="Indeks"/>
    <w:basedOn w:val="Normalny"/>
    <w:uiPriority w:val="99"/>
    <w:rsid w:val="004E2D81"/>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4E2D81"/>
    <w:pPr>
      <w:suppressAutoHyphens/>
      <w:spacing w:before="120" w:line="360" w:lineRule="auto"/>
      <w:ind w:firstLine="708"/>
      <w:jc w:val="both"/>
    </w:pPr>
    <w:rPr>
      <w:rFonts w:ascii="Symbol" w:hAnsi="Symbol"/>
      <w:sz w:val="20"/>
      <w:lang w:eastAsia="ar-SA"/>
    </w:rPr>
  </w:style>
  <w:style w:type="character" w:styleId="Uwydatnienie">
    <w:name w:val="Emphasis"/>
    <w:qFormat/>
    <w:rsid w:val="004E2D81"/>
    <w:rPr>
      <w:i/>
      <w:iCs/>
    </w:rPr>
  </w:style>
  <w:style w:type="character" w:customStyle="1" w:styleId="productdesc">
    <w:name w:val="product_desc"/>
    <w:basedOn w:val="Domylnaczcionkaakapitu"/>
    <w:rsid w:val="004E2D81"/>
  </w:style>
  <w:style w:type="character" w:customStyle="1" w:styleId="prodhd">
    <w:name w:val="prodhd"/>
    <w:basedOn w:val="Domylnaczcionkaakapitu"/>
    <w:rsid w:val="004E2D81"/>
  </w:style>
  <w:style w:type="character" w:customStyle="1" w:styleId="tekst1">
    <w:name w:val="tekst1"/>
    <w:basedOn w:val="Domylnaczcionkaakapitu"/>
    <w:rsid w:val="004E2D81"/>
  </w:style>
  <w:style w:type="character" w:customStyle="1" w:styleId="postbody">
    <w:name w:val="postbody"/>
    <w:basedOn w:val="Domylnaczcionkaakapitu"/>
    <w:rsid w:val="004E2D81"/>
  </w:style>
  <w:style w:type="character" w:customStyle="1" w:styleId="tekst-opis">
    <w:name w:val="tekst-opis"/>
    <w:basedOn w:val="Domylnaczcionkaakapitu"/>
    <w:rsid w:val="004E2D81"/>
  </w:style>
  <w:style w:type="character" w:customStyle="1" w:styleId="produkt">
    <w:name w:val="produkt"/>
    <w:basedOn w:val="Domylnaczcionkaakapitu"/>
    <w:rsid w:val="004E2D81"/>
  </w:style>
  <w:style w:type="character" w:customStyle="1" w:styleId="WW8Num1z0">
    <w:name w:val="WW8Num1z0"/>
    <w:uiPriority w:val="99"/>
    <w:rsid w:val="004E2D81"/>
  </w:style>
  <w:style w:type="character" w:customStyle="1" w:styleId="WW8Num1z1">
    <w:name w:val="WW8Num1z1"/>
    <w:rsid w:val="004E2D81"/>
  </w:style>
  <w:style w:type="character" w:customStyle="1" w:styleId="WW8Num1z2">
    <w:name w:val="WW8Num1z2"/>
    <w:rsid w:val="004E2D81"/>
  </w:style>
  <w:style w:type="character" w:customStyle="1" w:styleId="WW8Num1z3">
    <w:name w:val="WW8Num1z3"/>
    <w:rsid w:val="004E2D81"/>
  </w:style>
  <w:style w:type="character" w:customStyle="1" w:styleId="WW8Num1z4">
    <w:name w:val="WW8Num1z4"/>
    <w:rsid w:val="004E2D81"/>
  </w:style>
  <w:style w:type="character" w:customStyle="1" w:styleId="WW8Num1z5">
    <w:name w:val="WW8Num1z5"/>
    <w:rsid w:val="004E2D81"/>
  </w:style>
  <w:style w:type="character" w:customStyle="1" w:styleId="WW8Num1z6">
    <w:name w:val="WW8Num1z6"/>
    <w:rsid w:val="004E2D81"/>
  </w:style>
  <w:style w:type="character" w:customStyle="1" w:styleId="WW8Num1z7">
    <w:name w:val="WW8Num1z7"/>
    <w:rsid w:val="004E2D81"/>
  </w:style>
  <w:style w:type="character" w:customStyle="1" w:styleId="WW8Num1z8">
    <w:name w:val="WW8Num1z8"/>
    <w:rsid w:val="004E2D81"/>
  </w:style>
  <w:style w:type="character" w:customStyle="1" w:styleId="WW8Num2z0">
    <w:name w:val="WW8Num2z0"/>
    <w:uiPriority w:val="99"/>
    <w:rsid w:val="004E2D81"/>
  </w:style>
  <w:style w:type="character" w:customStyle="1" w:styleId="WW8Num2z1">
    <w:name w:val="WW8Num2z1"/>
    <w:rsid w:val="004E2D81"/>
  </w:style>
  <w:style w:type="character" w:customStyle="1" w:styleId="WW8Num2z2">
    <w:name w:val="WW8Num2z2"/>
    <w:rsid w:val="004E2D81"/>
  </w:style>
  <w:style w:type="character" w:customStyle="1" w:styleId="WW8Num2z3">
    <w:name w:val="WW8Num2z3"/>
    <w:rsid w:val="004E2D81"/>
  </w:style>
  <w:style w:type="character" w:customStyle="1" w:styleId="WW8Num2z4">
    <w:name w:val="WW8Num2z4"/>
    <w:rsid w:val="004E2D81"/>
  </w:style>
  <w:style w:type="character" w:customStyle="1" w:styleId="WW8Num2z5">
    <w:name w:val="WW8Num2z5"/>
    <w:rsid w:val="004E2D81"/>
  </w:style>
  <w:style w:type="character" w:customStyle="1" w:styleId="WW8Num2z6">
    <w:name w:val="WW8Num2z6"/>
    <w:rsid w:val="004E2D81"/>
  </w:style>
  <w:style w:type="character" w:customStyle="1" w:styleId="WW8Num2z7">
    <w:name w:val="WW8Num2z7"/>
    <w:rsid w:val="004E2D81"/>
  </w:style>
  <w:style w:type="character" w:customStyle="1" w:styleId="WW8Num2z8">
    <w:name w:val="WW8Num2z8"/>
    <w:rsid w:val="004E2D81"/>
  </w:style>
  <w:style w:type="character" w:customStyle="1" w:styleId="WW8Num3z0">
    <w:name w:val="WW8Num3z0"/>
    <w:uiPriority w:val="99"/>
    <w:rsid w:val="004E2D81"/>
    <w:rPr>
      <w:rFonts w:ascii="Symbol" w:hAnsi="Symbol" w:cs="Symbol"/>
    </w:rPr>
  </w:style>
  <w:style w:type="character" w:customStyle="1" w:styleId="WW8Num4z1">
    <w:name w:val="WW8Num4z1"/>
    <w:rsid w:val="004E2D81"/>
    <w:rPr>
      <w:rFonts w:ascii="OpenSymbol" w:hAnsi="OpenSymbol" w:cs="Courier New"/>
    </w:rPr>
  </w:style>
  <w:style w:type="character" w:customStyle="1" w:styleId="WW8Num4z3">
    <w:name w:val="WW8Num4z3"/>
    <w:uiPriority w:val="99"/>
    <w:rsid w:val="004E2D81"/>
    <w:rPr>
      <w:rFonts w:ascii="Symbol" w:hAnsi="Symbol" w:cs="Symbol"/>
      <w:b/>
      <w:color w:val="FF950E"/>
      <w:spacing w:val="-4"/>
      <w:sz w:val="22"/>
      <w:szCs w:val="22"/>
    </w:rPr>
  </w:style>
  <w:style w:type="character" w:customStyle="1" w:styleId="WW8Num5z0">
    <w:name w:val="WW8Num5z0"/>
    <w:uiPriority w:val="99"/>
    <w:rsid w:val="004E2D81"/>
    <w:rPr>
      <w:rFonts w:ascii="Times New Roman" w:hAnsi="Times New Roman" w:cs="Times New Roman"/>
      <w:strike w:val="0"/>
      <w:dstrike w:val="0"/>
      <w:color w:val="auto"/>
      <w:sz w:val="22"/>
      <w:szCs w:val="22"/>
    </w:rPr>
  </w:style>
  <w:style w:type="character" w:customStyle="1" w:styleId="WW8Num6z4">
    <w:name w:val="WW8Num6z4"/>
    <w:uiPriority w:val="99"/>
    <w:rsid w:val="004E2D81"/>
  </w:style>
  <w:style w:type="character" w:customStyle="1" w:styleId="WW8Num6z5">
    <w:name w:val="WW8Num6z5"/>
    <w:uiPriority w:val="99"/>
    <w:rsid w:val="004E2D81"/>
  </w:style>
  <w:style w:type="character" w:customStyle="1" w:styleId="WW8Num6z6">
    <w:name w:val="WW8Num6z6"/>
    <w:uiPriority w:val="99"/>
    <w:rsid w:val="004E2D81"/>
  </w:style>
  <w:style w:type="character" w:customStyle="1" w:styleId="WW8Num6z7">
    <w:name w:val="WW8Num6z7"/>
    <w:uiPriority w:val="99"/>
    <w:rsid w:val="004E2D81"/>
  </w:style>
  <w:style w:type="character" w:customStyle="1" w:styleId="WW8Num6z8">
    <w:name w:val="WW8Num6z8"/>
    <w:uiPriority w:val="99"/>
    <w:rsid w:val="004E2D81"/>
  </w:style>
  <w:style w:type="character" w:customStyle="1" w:styleId="WW8Num8z3">
    <w:name w:val="WW8Num8z3"/>
    <w:rsid w:val="004E2D81"/>
  </w:style>
  <w:style w:type="character" w:customStyle="1" w:styleId="WW8Num8z4">
    <w:name w:val="WW8Num8z4"/>
    <w:rsid w:val="004E2D81"/>
  </w:style>
  <w:style w:type="character" w:customStyle="1" w:styleId="WW8Num8z5">
    <w:name w:val="WW8Num8z5"/>
    <w:rsid w:val="004E2D81"/>
  </w:style>
  <w:style w:type="character" w:customStyle="1" w:styleId="WW8Num8z6">
    <w:name w:val="WW8Num8z6"/>
    <w:rsid w:val="004E2D81"/>
  </w:style>
  <w:style w:type="character" w:customStyle="1" w:styleId="WW8Num8z7">
    <w:name w:val="WW8Num8z7"/>
    <w:rsid w:val="004E2D81"/>
  </w:style>
  <w:style w:type="character" w:customStyle="1" w:styleId="WW8Num8z8">
    <w:name w:val="WW8Num8z8"/>
    <w:rsid w:val="004E2D81"/>
  </w:style>
  <w:style w:type="character" w:customStyle="1" w:styleId="WW8Num9z0">
    <w:name w:val="WW8Num9z0"/>
    <w:uiPriority w:val="99"/>
    <w:rsid w:val="004E2D81"/>
    <w:rPr>
      <w:rFonts w:ascii="Symbol" w:hAnsi="Symbol" w:cs="Times New Roman"/>
      <w:b/>
      <w:color w:val="auto"/>
      <w:spacing w:val="-4"/>
    </w:rPr>
  </w:style>
  <w:style w:type="character" w:customStyle="1" w:styleId="WW8Num9z1">
    <w:name w:val="WW8Num9z1"/>
    <w:uiPriority w:val="99"/>
    <w:rsid w:val="004E2D81"/>
    <w:rPr>
      <w:rFonts w:ascii="OpenSymbol" w:hAnsi="OpenSymbol" w:cs="Courier New"/>
      <w:sz w:val="22"/>
      <w:szCs w:val="22"/>
    </w:rPr>
  </w:style>
  <w:style w:type="character" w:customStyle="1" w:styleId="WW8Num9z3">
    <w:name w:val="WW8Num9z3"/>
    <w:uiPriority w:val="99"/>
    <w:rsid w:val="004E2D81"/>
    <w:rPr>
      <w:rFonts w:ascii="Symbol" w:hAnsi="Symbol" w:cs="Symbol"/>
      <w:color w:val="FF0000"/>
    </w:rPr>
  </w:style>
  <w:style w:type="character" w:customStyle="1" w:styleId="WW8Num10z0">
    <w:name w:val="WW8Num10z0"/>
    <w:uiPriority w:val="99"/>
    <w:rsid w:val="004E2D81"/>
    <w:rPr>
      <w:rFonts w:ascii="Symbol" w:hAnsi="Symbol" w:cs="Symbol"/>
      <w:b/>
      <w:color w:val="auto"/>
      <w:spacing w:val="-4"/>
      <w:sz w:val="22"/>
      <w:szCs w:val="22"/>
    </w:rPr>
  </w:style>
  <w:style w:type="character" w:customStyle="1" w:styleId="WW8Num10z1">
    <w:name w:val="WW8Num10z1"/>
    <w:uiPriority w:val="99"/>
    <w:rsid w:val="004E2D81"/>
    <w:rPr>
      <w:rFonts w:ascii="OpenSymbol" w:hAnsi="OpenSymbol" w:cs="Courier New"/>
    </w:rPr>
  </w:style>
  <w:style w:type="character" w:customStyle="1" w:styleId="WW8Num10z3">
    <w:name w:val="WW8Num10z3"/>
    <w:uiPriority w:val="99"/>
    <w:rsid w:val="004E2D81"/>
    <w:rPr>
      <w:rFonts w:ascii="Symbol" w:hAnsi="Symbol" w:cs="Symbol"/>
    </w:rPr>
  </w:style>
  <w:style w:type="character" w:customStyle="1" w:styleId="WW8Num11z0">
    <w:name w:val="WW8Num11z0"/>
    <w:uiPriority w:val="99"/>
    <w:rsid w:val="004E2D81"/>
    <w:rPr>
      <w:rFonts w:ascii="Times New Roman" w:eastAsia="Times New Roman" w:hAnsi="Times New Roman" w:cs="Times New Roman"/>
      <w:b w:val="0"/>
      <w:iCs/>
      <w:color w:val="auto"/>
      <w:sz w:val="22"/>
      <w:szCs w:val="22"/>
    </w:rPr>
  </w:style>
  <w:style w:type="character" w:customStyle="1" w:styleId="WW8Num12z0">
    <w:name w:val="WW8Num12z0"/>
    <w:uiPriority w:val="99"/>
    <w:rsid w:val="004E2D81"/>
    <w:rPr>
      <w:rFonts w:ascii="Times New Roman" w:eastAsia="Lucida Sans Unicode" w:hAnsi="Times New Roman" w:cs="Times New Roman"/>
      <w:b w:val="0"/>
      <w:i w:val="0"/>
      <w:color w:val="auto"/>
    </w:rPr>
  </w:style>
  <w:style w:type="character" w:customStyle="1" w:styleId="WW8Num13z0">
    <w:name w:val="WW8Num13z0"/>
    <w:uiPriority w:val="99"/>
    <w:rsid w:val="004E2D81"/>
    <w:rPr>
      <w:rFonts w:ascii="Symbol" w:hAnsi="Symbol" w:cs="Symbol"/>
      <w:color w:val="auto"/>
      <w:sz w:val="22"/>
      <w:szCs w:val="22"/>
    </w:rPr>
  </w:style>
  <w:style w:type="character" w:customStyle="1" w:styleId="WW8Num14z3">
    <w:name w:val="WW8Num14z3"/>
    <w:rsid w:val="004E2D81"/>
    <w:rPr>
      <w:rFonts w:ascii="Times New Roman" w:hAnsi="Times New Roman" w:cs="Times New Roman"/>
      <w:b w:val="0"/>
      <w:strike w:val="0"/>
      <w:dstrike w:val="0"/>
      <w:color w:val="000000"/>
      <w:sz w:val="22"/>
      <w:szCs w:val="22"/>
    </w:rPr>
  </w:style>
  <w:style w:type="character" w:customStyle="1" w:styleId="WW8Num14z5">
    <w:name w:val="WW8Num14z5"/>
    <w:rsid w:val="004E2D81"/>
  </w:style>
  <w:style w:type="character" w:customStyle="1" w:styleId="WW8Num14z6">
    <w:name w:val="WW8Num14z6"/>
    <w:rsid w:val="004E2D81"/>
  </w:style>
  <w:style w:type="character" w:customStyle="1" w:styleId="WW8Num14z7">
    <w:name w:val="WW8Num14z7"/>
    <w:rsid w:val="004E2D81"/>
  </w:style>
  <w:style w:type="character" w:customStyle="1" w:styleId="WW8Num14z8">
    <w:name w:val="WW8Num14z8"/>
    <w:rsid w:val="004E2D81"/>
  </w:style>
  <w:style w:type="character" w:customStyle="1" w:styleId="WW8Num15z0">
    <w:name w:val="WW8Num15z0"/>
    <w:uiPriority w:val="99"/>
    <w:rsid w:val="004E2D81"/>
    <w:rPr>
      <w:rFonts w:ascii="Times New Roman" w:hAnsi="Times New Roman" w:cs="Times New Roman"/>
    </w:rPr>
  </w:style>
  <w:style w:type="character" w:customStyle="1" w:styleId="WW8Num15z1">
    <w:name w:val="WW8Num15z1"/>
    <w:uiPriority w:val="99"/>
    <w:rsid w:val="004E2D81"/>
  </w:style>
  <w:style w:type="character" w:customStyle="1" w:styleId="WW8Num15z2">
    <w:name w:val="WW8Num15z2"/>
    <w:uiPriority w:val="99"/>
    <w:rsid w:val="004E2D81"/>
  </w:style>
  <w:style w:type="character" w:customStyle="1" w:styleId="WW8Num15z3">
    <w:name w:val="WW8Num15z3"/>
    <w:uiPriority w:val="99"/>
    <w:rsid w:val="004E2D81"/>
  </w:style>
  <w:style w:type="character" w:customStyle="1" w:styleId="WW8Num15z4">
    <w:name w:val="WW8Num15z4"/>
    <w:rsid w:val="004E2D81"/>
  </w:style>
  <w:style w:type="character" w:customStyle="1" w:styleId="WW8Num15z5">
    <w:name w:val="WW8Num15z5"/>
    <w:rsid w:val="004E2D81"/>
  </w:style>
  <w:style w:type="character" w:customStyle="1" w:styleId="WW8Num15z6">
    <w:name w:val="WW8Num15z6"/>
    <w:rsid w:val="004E2D81"/>
  </w:style>
  <w:style w:type="character" w:customStyle="1" w:styleId="WW8Num15z7">
    <w:name w:val="WW8Num15z7"/>
    <w:rsid w:val="004E2D81"/>
  </w:style>
  <w:style w:type="character" w:customStyle="1" w:styleId="WW8Num15z8">
    <w:name w:val="WW8Num15z8"/>
    <w:rsid w:val="004E2D81"/>
  </w:style>
  <w:style w:type="character" w:customStyle="1" w:styleId="WW8Num16z0">
    <w:name w:val="WW8Num16z0"/>
    <w:uiPriority w:val="99"/>
    <w:rsid w:val="004E2D81"/>
    <w:rPr>
      <w:rFonts w:ascii="Times New Roman" w:hAnsi="Times New Roman" w:cs="Times New Roman"/>
    </w:rPr>
  </w:style>
  <w:style w:type="character" w:customStyle="1" w:styleId="WW8Num16z2">
    <w:name w:val="WW8Num16z2"/>
    <w:uiPriority w:val="99"/>
    <w:rsid w:val="004E2D81"/>
    <w:rPr>
      <w:b w:val="0"/>
    </w:rPr>
  </w:style>
  <w:style w:type="character" w:customStyle="1" w:styleId="WW8Num16z3">
    <w:name w:val="WW8Num16z3"/>
    <w:uiPriority w:val="99"/>
    <w:rsid w:val="004E2D81"/>
  </w:style>
  <w:style w:type="character" w:customStyle="1" w:styleId="WW8Num16z4">
    <w:name w:val="WW8Num16z4"/>
    <w:uiPriority w:val="99"/>
    <w:rsid w:val="004E2D81"/>
  </w:style>
  <w:style w:type="character" w:customStyle="1" w:styleId="WW8Num16z5">
    <w:name w:val="WW8Num16z5"/>
    <w:uiPriority w:val="99"/>
    <w:rsid w:val="004E2D81"/>
  </w:style>
  <w:style w:type="character" w:customStyle="1" w:styleId="WW8Num16z6">
    <w:name w:val="WW8Num16z6"/>
    <w:uiPriority w:val="99"/>
    <w:rsid w:val="004E2D81"/>
  </w:style>
  <w:style w:type="character" w:customStyle="1" w:styleId="WW8Num16z7">
    <w:name w:val="WW8Num16z7"/>
    <w:uiPriority w:val="99"/>
    <w:rsid w:val="004E2D81"/>
  </w:style>
  <w:style w:type="character" w:customStyle="1" w:styleId="WW8Num16z8">
    <w:name w:val="WW8Num16z8"/>
    <w:uiPriority w:val="99"/>
    <w:rsid w:val="004E2D81"/>
  </w:style>
  <w:style w:type="character" w:customStyle="1" w:styleId="WW8Num17z0">
    <w:name w:val="WW8Num17z0"/>
    <w:uiPriority w:val="99"/>
    <w:rsid w:val="004E2D81"/>
    <w:rPr>
      <w:rFonts w:ascii="Times New Roman" w:hAnsi="Times New Roman" w:cs="Times New Roman"/>
    </w:rPr>
  </w:style>
  <w:style w:type="character" w:customStyle="1" w:styleId="WW8Num18z0">
    <w:name w:val="WW8Num18z0"/>
    <w:uiPriority w:val="99"/>
    <w:rsid w:val="004E2D81"/>
    <w:rPr>
      <w:rFonts w:ascii="Times New Roman" w:eastAsia="Times New Roman" w:hAnsi="Times New Roman" w:cs="Times New Roman"/>
      <w:b w:val="0"/>
      <w:color w:val="auto"/>
    </w:rPr>
  </w:style>
  <w:style w:type="character" w:customStyle="1" w:styleId="WW8Num19z0">
    <w:name w:val="WW8Num19z0"/>
    <w:uiPriority w:val="99"/>
    <w:rsid w:val="004E2D81"/>
    <w:rPr>
      <w:rFonts w:ascii="Times New Roman" w:hAnsi="Times New Roman" w:cs="Times New Roman"/>
    </w:rPr>
  </w:style>
  <w:style w:type="character" w:customStyle="1" w:styleId="WW8Num20z0">
    <w:name w:val="WW8Num20z0"/>
    <w:uiPriority w:val="99"/>
    <w:rsid w:val="004E2D81"/>
    <w:rPr>
      <w:rFonts w:ascii="Times New Roman" w:hAnsi="Times New Roman" w:cs="Times New Roman"/>
    </w:rPr>
  </w:style>
  <w:style w:type="character" w:customStyle="1" w:styleId="WW8Num21z0">
    <w:name w:val="WW8Num21z0"/>
    <w:uiPriority w:val="99"/>
    <w:rsid w:val="004E2D81"/>
    <w:rPr>
      <w:rFonts w:ascii="Symbol" w:hAnsi="Symbol" w:cs="Symbol"/>
    </w:rPr>
  </w:style>
  <w:style w:type="character" w:customStyle="1" w:styleId="WW8Num22z0">
    <w:name w:val="WW8Num22z0"/>
    <w:uiPriority w:val="99"/>
    <w:rsid w:val="004E2D81"/>
    <w:rPr>
      <w:rFonts w:ascii="Times New Roman" w:hAnsi="Times New Roman" w:cs="Times New Roman"/>
      <w:color w:val="auto"/>
    </w:rPr>
  </w:style>
  <w:style w:type="character" w:customStyle="1" w:styleId="WW8Num23z0">
    <w:name w:val="WW8Num23z0"/>
    <w:uiPriority w:val="99"/>
    <w:rsid w:val="004E2D81"/>
    <w:rPr>
      <w:rFonts w:ascii="Times New Roman" w:hAnsi="Times New Roman" w:cs="Times New Roman"/>
      <w:b w:val="0"/>
      <w:bCs w:val="0"/>
      <w:color w:val="auto"/>
    </w:rPr>
  </w:style>
  <w:style w:type="character" w:customStyle="1" w:styleId="WW8Num24z0">
    <w:name w:val="WW8Num24z0"/>
    <w:uiPriority w:val="99"/>
    <w:rsid w:val="004E2D81"/>
    <w:rPr>
      <w:rFonts w:ascii="Times New Roman" w:hAnsi="Times New Roman" w:cs="Times New Roman"/>
      <w:b/>
      <w:color w:val="auto"/>
      <w:sz w:val="22"/>
      <w:szCs w:val="22"/>
    </w:rPr>
  </w:style>
  <w:style w:type="character" w:customStyle="1" w:styleId="WW8Num24z1">
    <w:name w:val="WW8Num24z1"/>
    <w:rsid w:val="004E2D81"/>
  </w:style>
  <w:style w:type="character" w:customStyle="1" w:styleId="WW8Num24z2">
    <w:name w:val="WW8Num24z2"/>
    <w:rsid w:val="004E2D81"/>
    <w:rPr>
      <w:rFonts w:ascii="Times New Roman" w:eastAsia="Times New Roman" w:hAnsi="Times New Roman" w:cs="Times New Roman"/>
      <w:b w:val="0"/>
      <w:strike w:val="0"/>
      <w:dstrike w:val="0"/>
      <w:color w:val="auto"/>
    </w:rPr>
  </w:style>
  <w:style w:type="character" w:customStyle="1" w:styleId="WW8Num24z3">
    <w:name w:val="WW8Num24z3"/>
    <w:rsid w:val="004E2D81"/>
  </w:style>
  <w:style w:type="character" w:customStyle="1" w:styleId="WW8Num24z4">
    <w:name w:val="WW8Num24z4"/>
    <w:rsid w:val="004E2D81"/>
  </w:style>
  <w:style w:type="character" w:customStyle="1" w:styleId="WW8Num24z5">
    <w:name w:val="WW8Num24z5"/>
    <w:rsid w:val="004E2D81"/>
  </w:style>
  <w:style w:type="character" w:customStyle="1" w:styleId="WW8Num24z6">
    <w:name w:val="WW8Num24z6"/>
    <w:rsid w:val="004E2D81"/>
  </w:style>
  <w:style w:type="character" w:customStyle="1" w:styleId="WW8Num24z7">
    <w:name w:val="WW8Num24z7"/>
    <w:rsid w:val="004E2D81"/>
  </w:style>
  <w:style w:type="character" w:customStyle="1" w:styleId="WW8Num24z8">
    <w:name w:val="WW8Num24z8"/>
    <w:rsid w:val="004E2D81"/>
  </w:style>
  <w:style w:type="character" w:customStyle="1" w:styleId="WW8Num25z0">
    <w:name w:val="WW8Num25z0"/>
    <w:uiPriority w:val="99"/>
    <w:rsid w:val="004E2D81"/>
    <w:rPr>
      <w:rFonts w:ascii="Times New Roman" w:hAnsi="Times New Roman" w:cs="Times New Roman"/>
    </w:rPr>
  </w:style>
  <w:style w:type="character" w:customStyle="1" w:styleId="WW8Num26z0">
    <w:name w:val="WW8Num26z0"/>
    <w:uiPriority w:val="99"/>
    <w:rsid w:val="004E2D81"/>
    <w:rPr>
      <w:rFonts w:ascii="Times New Roman" w:hAnsi="Times New Roman" w:cs="Times New Roman"/>
    </w:rPr>
  </w:style>
  <w:style w:type="character" w:customStyle="1" w:styleId="WW8Num27z0">
    <w:name w:val="WW8Num27z0"/>
    <w:uiPriority w:val="99"/>
    <w:rsid w:val="004E2D81"/>
  </w:style>
  <w:style w:type="character" w:customStyle="1" w:styleId="WW8Num28z0">
    <w:name w:val="WW8Num28z0"/>
    <w:uiPriority w:val="99"/>
    <w:rsid w:val="004E2D81"/>
    <w:rPr>
      <w:rFonts w:ascii="Times" w:hAnsi="Times" w:cs="Times New Roman"/>
      <w:b/>
      <w:i w:val="0"/>
      <w:sz w:val="22"/>
      <w:szCs w:val="22"/>
      <w:u w:val="none"/>
    </w:rPr>
  </w:style>
  <w:style w:type="character" w:customStyle="1" w:styleId="WW8Num28z1">
    <w:name w:val="WW8Num28z1"/>
    <w:uiPriority w:val="99"/>
    <w:rsid w:val="004E2D81"/>
  </w:style>
  <w:style w:type="character" w:customStyle="1" w:styleId="WW8Num28z2">
    <w:name w:val="WW8Num28z2"/>
    <w:uiPriority w:val="99"/>
    <w:rsid w:val="004E2D81"/>
  </w:style>
  <w:style w:type="character" w:customStyle="1" w:styleId="WW8Num28z3">
    <w:name w:val="WW8Num28z3"/>
    <w:uiPriority w:val="99"/>
    <w:rsid w:val="004E2D81"/>
  </w:style>
  <w:style w:type="character" w:customStyle="1" w:styleId="WW8Num28z4">
    <w:name w:val="WW8Num28z4"/>
    <w:uiPriority w:val="99"/>
    <w:rsid w:val="004E2D81"/>
  </w:style>
  <w:style w:type="character" w:customStyle="1" w:styleId="WW8Num28z5">
    <w:name w:val="WW8Num28z5"/>
    <w:uiPriority w:val="99"/>
    <w:rsid w:val="004E2D81"/>
  </w:style>
  <w:style w:type="character" w:customStyle="1" w:styleId="WW8Num28z6">
    <w:name w:val="WW8Num28z6"/>
    <w:uiPriority w:val="99"/>
    <w:rsid w:val="004E2D81"/>
  </w:style>
  <w:style w:type="character" w:customStyle="1" w:styleId="WW8Num28z7">
    <w:name w:val="WW8Num28z7"/>
    <w:uiPriority w:val="99"/>
    <w:rsid w:val="004E2D81"/>
  </w:style>
  <w:style w:type="character" w:customStyle="1" w:styleId="WW8Num28z8">
    <w:name w:val="WW8Num28z8"/>
    <w:uiPriority w:val="99"/>
    <w:rsid w:val="004E2D81"/>
  </w:style>
  <w:style w:type="character" w:customStyle="1" w:styleId="WW8Num29z0">
    <w:name w:val="WW8Num29z0"/>
    <w:uiPriority w:val="99"/>
    <w:rsid w:val="004E2D81"/>
    <w:rPr>
      <w:rFonts w:ascii="Times New Roman" w:hAnsi="Times New Roman" w:cs="Times New Roman"/>
      <w:b w:val="0"/>
    </w:rPr>
  </w:style>
  <w:style w:type="character" w:customStyle="1" w:styleId="WW8Num29z1">
    <w:name w:val="WW8Num29z1"/>
    <w:uiPriority w:val="99"/>
    <w:rsid w:val="004E2D81"/>
  </w:style>
  <w:style w:type="character" w:customStyle="1" w:styleId="WW8Num29z2">
    <w:name w:val="WW8Num29z2"/>
    <w:uiPriority w:val="99"/>
    <w:rsid w:val="004E2D81"/>
  </w:style>
  <w:style w:type="character" w:customStyle="1" w:styleId="WW8Num29z3">
    <w:name w:val="WW8Num29z3"/>
    <w:uiPriority w:val="99"/>
    <w:rsid w:val="004E2D81"/>
  </w:style>
  <w:style w:type="character" w:customStyle="1" w:styleId="WW8Num29z4">
    <w:name w:val="WW8Num29z4"/>
    <w:uiPriority w:val="99"/>
    <w:rsid w:val="004E2D81"/>
  </w:style>
  <w:style w:type="character" w:customStyle="1" w:styleId="WW8Num29z5">
    <w:name w:val="WW8Num29z5"/>
    <w:uiPriority w:val="99"/>
    <w:rsid w:val="004E2D81"/>
  </w:style>
  <w:style w:type="character" w:customStyle="1" w:styleId="WW8Num29z6">
    <w:name w:val="WW8Num29z6"/>
    <w:uiPriority w:val="99"/>
    <w:rsid w:val="004E2D81"/>
  </w:style>
  <w:style w:type="character" w:customStyle="1" w:styleId="WW8Num29z7">
    <w:name w:val="WW8Num29z7"/>
    <w:uiPriority w:val="99"/>
    <w:rsid w:val="004E2D81"/>
  </w:style>
  <w:style w:type="character" w:customStyle="1" w:styleId="WW8Num29z8">
    <w:name w:val="WW8Num29z8"/>
    <w:uiPriority w:val="99"/>
    <w:rsid w:val="004E2D81"/>
  </w:style>
  <w:style w:type="character" w:customStyle="1" w:styleId="WW8Num30z0">
    <w:name w:val="WW8Num30z0"/>
    <w:uiPriority w:val="99"/>
    <w:rsid w:val="004E2D81"/>
    <w:rPr>
      <w:rFonts w:ascii="Symbol" w:hAnsi="Symbol" w:cs="Symbol"/>
    </w:rPr>
  </w:style>
  <w:style w:type="character" w:customStyle="1" w:styleId="WW8Num31z0">
    <w:name w:val="WW8Num31z0"/>
    <w:uiPriority w:val="99"/>
    <w:rsid w:val="004E2D81"/>
    <w:rPr>
      <w:rFonts w:ascii="Times New Roman" w:hAnsi="Times New Roman" w:cs="Times New Roman"/>
      <w:iCs/>
      <w:color w:val="auto"/>
    </w:rPr>
  </w:style>
  <w:style w:type="character" w:customStyle="1" w:styleId="WW8Num32z0">
    <w:name w:val="WW8Num32z0"/>
    <w:uiPriority w:val="99"/>
    <w:rsid w:val="004E2D81"/>
    <w:rPr>
      <w:rFonts w:ascii="Times New Roman" w:hAnsi="Times New Roman" w:cs="Times New Roman"/>
      <w:color w:val="auto"/>
    </w:rPr>
  </w:style>
  <w:style w:type="character" w:customStyle="1" w:styleId="WW8Num33z0">
    <w:name w:val="WW8Num33z0"/>
    <w:uiPriority w:val="99"/>
    <w:rsid w:val="004E2D81"/>
    <w:rPr>
      <w:rFonts w:ascii="Times New Roman" w:hAnsi="Times New Roman" w:cs="Times New Roman"/>
      <w:color w:val="auto"/>
    </w:rPr>
  </w:style>
  <w:style w:type="character" w:customStyle="1" w:styleId="WW8Num33z1">
    <w:name w:val="WW8Num33z1"/>
    <w:uiPriority w:val="99"/>
    <w:rsid w:val="004E2D81"/>
    <w:rPr>
      <w:rFonts w:cs="Times New Roman"/>
    </w:rPr>
  </w:style>
  <w:style w:type="character" w:customStyle="1" w:styleId="WW8Num34z0">
    <w:name w:val="WW8Num34z0"/>
    <w:uiPriority w:val="99"/>
    <w:rsid w:val="004E2D81"/>
    <w:rPr>
      <w:rFonts w:cs="Times New Roman"/>
    </w:rPr>
  </w:style>
  <w:style w:type="character" w:customStyle="1" w:styleId="WW8Num35z0">
    <w:name w:val="WW8Num35z0"/>
    <w:uiPriority w:val="99"/>
    <w:rsid w:val="004E2D81"/>
    <w:rPr>
      <w:rFonts w:ascii="Times New Roman" w:hAnsi="Times New Roman" w:cs="Times New Roman"/>
    </w:rPr>
  </w:style>
  <w:style w:type="character" w:customStyle="1" w:styleId="WW8Num35z1">
    <w:name w:val="WW8Num35z1"/>
    <w:uiPriority w:val="99"/>
    <w:rsid w:val="004E2D81"/>
  </w:style>
  <w:style w:type="character" w:customStyle="1" w:styleId="WW8Num35z2">
    <w:name w:val="WW8Num35z2"/>
    <w:uiPriority w:val="99"/>
    <w:rsid w:val="004E2D81"/>
  </w:style>
  <w:style w:type="character" w:customStyle="1" w:styleId="WW8Num35z3">
    <w:name w:val="WW8Num35z3"/>
    <w:uiPriority w:val="99"/>
    <w:rsid w:val="004E2D81"/>
  </w:style>
  <w:style w:type="character" w:customStyle="1" w:styleId="WW8Num35z4">
    <w:name w:val="WW8Num35z4"/>
    <w:uiPriority w:val="99"/>
    <w:rsid w:val="004E2D81"/>
  </w:style>
  <w:style w:type="character" w:customStyle="1" w:styleId="WW8Num35z5">
    <w:name w:val="WW8Num35z5"/>
    <w:uiPriority w:val="99"/>
    <w:rsid w:val="004E2D81"/>
  </w:style>
  <w:style w:type="character" w:customStyle="1" w:styleId="WW8Num35z6">
    <w:name w:val="WW8Num35z6"/>
    <w:uiPriority w:val="99"/>
    <w:rsid w:val="004E2D81"/>
  </w:style>
  <w:style w:type="character" w:customStyle="1" w:styleId="WW8Num35z7">
    <w:name w:val="WW8Num35z7"/>
    <w:uiPriority w:val="99"/>
    <w:rsid w:val="004E2D81"/>
  </w:style>
  <w:style w:type="character" w:customStyle="1" w:styleId="WW8Num35z8">
    <w:name w:val="WW8Num35z8"/>
    <w:uiPriority w:val="99"/>
    <w:rsid w:val="004E2D81"/>
  </w:style>
  <w:style w:type="character" w:customStyle="1" w:styleId="WW8Num36z0">
    <w:name w:val="WW8Num36z0"/>
    <w:uiPriority w:val="99"/>
    <w:rsid w:val="004E2D81"/>
  </w:style>
  <w:style w:type="character" w:customStyle="1" w:styleId="WW8Num36z1">
    <w:name w:val="WW8Num36z1"/>
    <w:uiPriority w:val="99"/>
    <w:rsid w:val="004E2D81"/>
  </w:style>
  <w:style w:type="character" w:customStyle="1" w:styleId="WW8Num36z2">
    <w:name w:val="WW8Num36z2"/>
    <w:uiPriority w:val="99"/>
    <w:rsid w:val="004E2D81"/>
  </w:style>
  <w:style w:type="character" w:customStyle="1" w:styleId="WW8Num36z3">
    <w:name w:val="WW8Num36z3"/>
    <w:uiPriority w:val="99"/>
    <w:rsid w:val="004E2D81"/>
  </w:style>
  <w:style w:type="character" w:customStyle="1" w:styleId="WW8Num36z4">
    <w:name w:val="WW8Num36z4"/>
    <w:uiPriority w:val="99"/>
    <w:rsid w:val="004E2D81"/>
  </w:style>
  <w:style w:type="character" w:customStyle="1" w:styleId="WW8Num36z5">
    <w:name w:val="WW8Num36z5"/>
    <w:uiPriority w:val="99"/>
    <w:rsid w:val="004E2D81"/>
  </w:style>
  <w:style w:type="character" w:customStyle="1" w:styleId="WW8Num36z6">
    <w:name w:val="WW8Num36z6"/>
    <w:uiPriority w:val="99"/>
    <w:rsid w:val="004E2D81"/>
  </w:style>
  <w:style w:type="character" w:customStyle="1" w:styleId="WW8Num36z7">
    <w:name w:val="WW8Num36z7"/>
    <w:uiPriority w:val="99"/>
    <w:rsid w:val="004E2D81"/>
  </w:style>
  <w:style w:type="character" w:customStyle="1" w:styleId="WW8Num36z8">
    <w:name w:val="WW8Num36z8"/>
    <w:uiPriority w:val="99"/>
    <w:rsid w:val="004E2D81"/>
  </w:style>
  <w:style w:type="character" w:customStyle="1" w:styleId="WW8Num37z0">
    <w:name w:val="WW8Num37z0"/>
    <w:uiPriority w:val="99"/>
    <w:rsid w:val="004E2D81"/>
  </w:style>
  <w:style w:type="character" w:customStyle="1" w:styleId="WW8Num37z1">
    <w:name w:val="WW8Num37z1"/>
    <w:uiPriority w:val="99"/>
    <w:rsid w:val="004E2D81"/>
  </w:style>
  <w:style w:type="character" w:customStyle="1" w:styleId="WW8Num37z2">
    <w:name w:val="WW8Num37z2"/>
    <w:uiPriority w:val="99"/>
    <w:rsid w:val="004E2D81"/>
  </w:style>
  <w:style w:type="character" w:customStyle="1" w:styleId="WW8Num37z3">
    <w:name w:val="WW8Num37z3"/>
    <w:uiPriority w:val="99"/>
    <w:rsid w:val="004E2D81"/>
  </w:style>
  <w:style w:type="character" w:customStyle="1" w:styleId="WW8Num37z4">
    <w:name w:val="WW8Num37z4"/>
    <w:uiPriority w:val="99"/>
    <w:rsid w:val="004E2D81"/>
  </w:style>
  <w:style w:type="character" w:customStyle="1" w:styleId="WW8Num37z5">
    <w:name w:val="WW8Num37z5"/>
    <w:uiPriority w:val="99"/>
    <w:rsid w:val="004E2D81"/>
  </w:style>
  <w:style w:type="character" w:customStyle="1" w:styleId="WW8Num37z6">
    <w:name w:val="WW8Num37z6"/>
    <w:uiPriority w:val="99"/>
    <w:rsid w:val="004E2D81"/>
  </w:style>
  <w:style w:type="character" w:customStyle="1" w:styleId="WW8Num37z7">
    <w:name w:val="WW8Num37z7"/>
    <w:uiPriority w:val="99"/>
    <w:rsid w:val="004E2D81"/>
  </w:style>
  <w:style w:type="character" w:customStyle="1" w:styleId="WW8Num37z8">
    <w:name w:val="WW8Num37z8"/>
    <w:uiPriority w:val="99"/>
    <w:rsid w:val="004E2D81"/>
  </w:style>
  <w:style w:type="character" w:customStyle="1" w:styleId="Domylnaczcionkaakapitu9">
    <w:name w:val="Domyślna czcionka akapitu9"/>
    <w:rsid w:val="004E2D81"/>
  </w:style>
  <w:style w:type="character" w:customStyle="1" w:styleId="WW8Num34z1">
    <w:name w:val="WW8Num34z1"/>
    <w:uiPriority w:val="99"/>
    <w:rsid w:val="004E2D81"/>
    <w:rPr>
      <w:rFonts w:cs="Times New Roman"/>
    </w:rPr>
  </w:style>
  <w:style w:type="character" w:customStyle="1" w:styleId="Domylnaczcionkaakapitu8">
    <w:name w:val="Domyślna czcionka akapitu8"/>
    <w:rsid w:val="004E2D81"/>
  </w:style>
  <w:style w:type="character" w:customStyle="1" w:styleId="WW8Num33z2">
    <w:name w:val="WW8Num33z2"/>
    <w:rsid w:val="004E2D81"/>
  </w:style>
  <w:style w:type="character" w:customStyle="1" w:styleId="WW8Num33z3">
    <w:name w:val="WW8Num33z3"/>
    <w:uiPriority w:val="99"/>
    <w:rsid w:val="004E2D81"/>
  </w:style>
  <w:style w:type="character" w:customStyle="1" w:styleId="WW8Num33z4">
    <w:name w:val="WW8Num33z4"/>
    <w:rsid w:val="004E2D81"/>
  </w:style>
  <w:style w:type="character" w:customStyle="1" w:styleId="WW8Num33z5">
    <w:name w:val="WW8Num33z5"/>
    <w:rsid w:val="004E2D81"/>
  </w:style>
  <w:style w:type="character" w:customStyle="1" w:styleId="WW8Num33z6">
    <w:name w:val="WW8Num33z6"/>
    <w:rsid w:val="004E2D81"/>
  </w:style>
  <w:style w:type="character" w:customStyle="1" w:styleId="WW8Num33z7">
    <w:name w:val="WW8Num33z7"/>
    <w:rsid w:val="004E2D81"/>
  </w:style>
  <w:style w:type="character" w:customStyle="1" w:styleId="WW8Num33z8">
    <w:name w:val="WW8Num33z8"/>
    <w:rsid w:val="004E2D81"/>
  </w:style>
  <w:style w:type="character" w:customStyle="1" w:styleId="WW8Num34z2">
    <w:name w:val="WW8Num34z2"/>
    <w:uiPriority w:val="99"/>
    <w:rsid w:val="004E2D81"/>
  </w:style>
  <w:style w:type="character" w:customStyle="1" w:styleId="WW8Num34z3">
    <w:name w:val="WW8Num34z3"/>
    <w:uiPriority w:val="99"/>
    <w:rsid w:val="004E2D81"/>
  </w:style>
  <w:style w:type="character" w:customStyle="1" w:styleId="WW8Num34z4">
    <w:name w:val="WW8Num34z4"/>
    <w:uiPriority w:val="99"/>
    <w:rsid w:val="004E2D81"/>
  </w:style>
  <w:style w:type="character" w:customStyle="1" w:styleId="WW8Num34z5">
    <w:name w:val="WW8Num34z5"/>
    <w:uiPriority w:val="99"/>
    <w:rsid w:val="004E2D81"/>
  </w:style>
  <w:style w:type="character" w:customStyle="1" w:styleId="WW8Num34z6">
    <w:name w:val="WW8Num34z6"/>
    <w:uiPriority w:val="99"/>
    <w:rsid w:val="004E2D81"/>
  </w:style>
  <w:style w:type="character" w:customStyle="1" w:styleId="WW8Num34z7">
    <w:name w:val="WW8Num34z7"/>
    <w:uiPriority w:val="99"/>
    <w:rsid w:val="004E2D81"/>
  </w:style>
  <w:style w:type="character" w:customStyle="1" w:styleId="WW8Num34z8">
    <w:name w:val="WW8Num34z8"/>
    <w:uiPriority w:val="99"/>
    <w:rsid w:val="004E2D81"/>
  </w:style>
  <w:style w:type="character" w:customStyle="1" w:styleId="WW8Num38z0">
    <w:name w:val="WW8Num38z0"/>
    <w:uiPriority w:val="99"/>
    <w:rsid w:val="004E2D81"/>
  </w:style>
  <w:style w:type="character" w:customStyle="1" w:styleId="WW8Num38z1">
    <w:name w:val="WW8Num38z1"/>
    <w:uiPriority w:val="99"/>
    <w:rsid w:val="004E2D81"/>
  </w:style>
  <w:style w:type="character" w:customStyle="1" w:styleId="WW8Num38z2">
    <w:name w:val="WW8Num38z2"/>
    <w:uiPriority w:val="99"/>
    <w:rsid w:val="004E2D81"/>
  </w:style>
  <w:style w:type="character" w:customStyle="1" w:styleId="WW8Num38z3">
    <w:name w:val="WW8Num38z3"/>
    <w:uiPriority w:val="99"/>
    <w:rsid w:val="004E2D81"/>
  </w:style>
  <w:style w:type="character" w:customStyle="1" w:styleId="WW8Num38z4">
    <w:name w:val="WW8Num38z4"/>
    <w:uiPriority w:val="99"/>
    <w:rsid w:val="004E2D81"/>
  </w:style>
  <w:style w:type="character" w:customStyle="1" w:styleId="WW8Num38z5">
    <w:name w:val="WW8Num38z5"/>
    <w:uiPriority w:val="99"/>
    <w:rsid w:val="004E2D81"/>
  </w:style>
  <w:style w:type="character" w:customStyle="1" w:styleId="WW8Num38z6">
    <w:name w:val="WW8Num38z6"/>
    <w:uiPriority w:val="99"/>
    <w:rsid w:val="004E2D81"/>
  </w:style>
  <w:style w:type="character" w:customStyle="1" w:styleId="WW8Num38z7">
    <w:name w:val="WW8Num38z7"/>
    <w:uiPriority w:val="99"/>
    <w:rsid w:val="004E2D81"/>
  </w:style>
  <w:style w:type="character" w:customStyle="1" w:styleId="WW8Num38z8">
    <w:name w:val="WW8Num38z8"/>
    <w:uiPriority w:val="99"/>
    <w:rsid w:val="004E2D81"/>
  </w:style>
  <w:style w:type="character" w:customStyle="1" w:styleId="WW8Num39z0">
    <w:name w:val="WW8Num39z0"/>
    <w:uiPriority w:val="99"/>
    <w:rsid w:val="004E2D81"/>
  </w:style>
  <w:style w:type="character" w:customStyle="1" w:styleId="WW8Num39z1">
    <w:name w:val="WW8Num39z1"/>
    <w:rsid w:val="004E2D81"/>
  </w:style>
  <w:style w:type="character" w:customStyle="1" w:styleId="WW8Num39z2">
    <w:name w:val="WW8Num39z2"/>
    <w:rsid w:val="004E2D81"/>
  </w:style>
  <w:style w:type="character" w:customStyle="1" w:styleId="WW8Num39z3">
    <w:name w:val="WW8Num39z3"/>
    <w:rsid w:val="004E2D81"/>
  </w:style>
  <w:style w:type="character" w:customStyle="1" w:styleId="WW8Num39z4">
    <w:name w:val="WW8Num39z4"/>
    <w:rsid w:val="004E2D81"/>
  </w:style>
  <w:style w:type="character" w:customStyle="1" w:styleId="WW8Num39z5">
    <w:name w:val="WW8Num39z5"/>
    <w:rsid w:val="004E2D81"/>
  </w:style>
  <w:style w:type="character" w:customStyle="1" w:styleId="WW8Num39z6">
    <w:name w:val="WW8Num39z6"/>
    <w:rsid w:val="004E2D81"/>
  </w:style>
  <w:style w:type="character" w:customStyle="1" w:styleId="WW8Num39z7">
    <w:name w:val="WW8Num39z7"/>
    <w:rsid w:val="004E2D81"/>
  </w:style>
  <w:style w:type="character" w:customStyle="1" w:styleId="WW8Num39z8">
    <w:name w:val="WW8Num39z8"/>
    <w:rsid w:val="004E2D81"/>
  </w:style>
  <w:style w:type="character" w:customStyle="1" w:styleId="Domylnaczcionkaakapitu7">
    <w:name w:val="Domyślna czcionka akapitu7"/>
    <w:rsid w:val="004E2D81"/>
  </w:style>
  <w:style w:type="character" w:customStyle="1" w:styleId="WW8Num32z1">
    <w:name w:val="WW8Num32z1"/>
    <w:rsid w:val="004E2D81"/>
  </w:style>
  <w:style w:type="character" w:customStyle="1" w:styleId="WW8Num32z2">
    <w:name w:val="WW8Num32z2"/>
    <w:uiPriority w:val="99"/>
    <w:rsid w:val="004E2D81"/>
  </w:style>
  <w:style w:type="character" w:customStyle="1" w:styleId="WW8Num32z3">
    <w:name w:val="WW8Num32z3"/>
    <w:uiPriority w:val="99"/>
    <w:rsid w:val="004E2D81"/>
  </w:style>
  <w:style w:type="character" w:customStyle="1" w:styleId="WW8Num32z4">
    <w:name w:val="WW8Num32z4"/>
    <w:uiPriority w:val="99"/>
    <w:rsid w:val="004E2D81"/>
  </w:style>
  <w:style w:type="character" w:customStyle="1" w:styleId="WW8Num32z5">
    <w:name w:val="WW8Num32z5"/>
    <w:uiPriority w:val="99"/>
    <w:rsid w:val="004E2D81"/>
  </w:style>
  <w:style w:type="character" w:customStyle="1" w:styleId="WW8Num32z6">
    <w:name w:val="WW8Num32z6"/>
    <w:uiPriority w:val="99"/>
    <w:rsid w:val="004E2D81"/>
  </w:style>
  <w:style w:type="character" w:customStyle="1" w:styleId="WW8Num32z7">
    <w:name w:val="WW8Num32z7"/>
    <w:uiPriority w:val="99"/>
    <w:rsid w:val="004E2D81"/>
  </w:style>
  <w:style w:type="character" w:customStyle="1" w:styleId="WW8Num32z8">
    <w:name w:val="WW8Num32z8"/>
    <w:uiPriority w:val="99"/>
    <w:rsid w:val="004E2D81"/>
  </w:style>
  <w:style w:type="character" w:customStyle="1" w:styleId="Domylnaczcionkaakapitu6">
    <w:name w:val="Domyślna czcionka akapitu6"/>
    <w:rsid w:val="004E2D81"/>
  </w:style>
  <w:style w:type="character" w:customStyle="1" w:styleId="WW8Num25z1">
    <w:name w:val="WW8Num25z1"/>
    <w:uiPriority w:val="99"/>
    <w:rsid w:val="004E2D81"/>
  </w:style>
  <w:style w:type="character" w:customStyle="1" w:styleId="WW8Num25z2">
    <w:name w:val="WW8Num25z2"/>
    <w:uiPriority w:val="99"/>
    <w:rsid w:val="004E2D81"/>
    <w:rPr>
      <w:rFonts w:ascii="Times New Roman" w:eastAsia="Times New Roman" w:hAnsi="Times New Roman" w:cs="Times New Roman"/>
      <w:b w:val="0"/>
      <w:color w:val="auto"/>
    </w:rPr>
  </w:style>
  <w:style w:type="character" w:customStyle="1" w:styleId="WW8Num25z3">
    <w:name w:val="WW8Num25z3"/>
    <w:uiPriority w:val="99"/>
    <w:rsid w:val="004E2D81"/>
  </w:style>
  <w:style w:type="character" w:customStyle="1" w:styleId="WW8Num25z4">
    <w:name w:val="WW8Num25z4"/>
    <w:uiPriority w:val="99"/>
    <w:rsid w:val="004E2D81"/>
  </w:style>
  <w:style w:type="character" w:customStyle="1" w:styleId="WW8Num25z5">
    <w:name w:val="WW8Num25z5"/>
    <w:uiPriority w:val="99"/>
    <w:rsid w:val="004E2D81"/>
  </w:style>
  <w:style w:type="character" w:customStyle="1" w:styleId="WW8Num25z6">
    <w:name w:val="WW8Num25z6"/>
    <w:uiPriority w:val="99"/>
    <w:rsid w:val="004E2D81"/>
  </w:style>
  <w:style w:type="character" w:customStyle="1" w:styleId="WW8Num25z7">
    <w:name w:val="WW8Num25z7"/>
    <w:uiPriority w:val="99"/>
    <w:rsid w:val="004E2D81"/>
  </w:style>
  <w:style w:type="character" w:customStyle="1" w:styleId="WW8Num25z8">
    <w:name w:val="WW8Num25z8"/>
    <w:uiPriority w:val="99"/>
    <w:rsid w:val="004E2D81"/>
  </w:style>
  <w:style w:type="character" w:customStyle="1" w:styleId="WW8Num30z1">
    <w:name w:val="WW8Num30z1"/>
    <w:uiPriority w:val="99"/>
    <w:rsid w:val="004E2D81"/>
  </w:style>
  <w:style w:type="character" w:customStyle="1" w:styleId="WW8Num30z2">
    <w:name w:val="WW8Num30z2"/>
    <w:uiPriority w:val="99"/>
    <w:rsid w:val="004E2D81"/>
  </w:style>
  <w:style w:type="character" w:customStyle="1" w:styleId="WW8Num30z3">
    <w:name w:val="WW8Num30z3"/>
    <w:uiPriority w:val="99"/>
    <w:rsid w:val="004E2D81"/>
  </w:style>
  <w:style w:type="character" w:customStyle="1" w:styleId="WW8Num30z4">
    <w:name w:val="WW8Num30z4"/>
    <w:rsid w:val="004E2D81"/>
  </w:style>
  <w:style w:type="character" w:customStyle="1" w:styleId="WW8Num30z5">
    <w:name w:val="WW8Num30z5"/>
    <w:uiPriority w:val="99"/>
    <w:rsid w:val="004E2D81"/>
  </w:style>
  <w:style w:type="character" w:customStyle="1" w:styleId="WW8Num30z6">
    <w:name w:val="WW8Num30z6"/>
    <w:uiPriority w:val="99"/>
    <w:rsid w:val="004E2D81"/>
  </w:style>
  <w:style w:type="character" w:customStyle="1" w:styleId="WW8Num30z7">
    <w:name w:val="WW8Num30z7"/>
    <w:uiPriority w:val="99"/>
    <w:rsid w:val="004E2D81"/>
  </w:style>
  <w:style w:type="character" w:customStyle="1" w:styleId="WW8Num30z8">
    <w:name w:val="WW8Num30z8"/>
    <w:uiPriority w:val="99"/>
    <w:rsid w:val="004E2D81"/>
  </w:style>
  <w:style w:type="character" w:customStyle="1" w:styleId="WW8Num31z1">
    <w:name w:val="WW8Num31z1"/>
    <w:uiPriority w:val="99"/>
    <w:rsid w:val="004E2D81"/>
  </w:style>
  <w:style w:type="character" w:customStyle="1" w:styleId="WW8Num31z2">
    <w:name w:val="WW8Num31z2"/>
    <w:uiPriority w:val="99"/>
    <w:rsid w:val="004E2D81"/>
  </w:style>
  <w:style w:type="character" w:customStyle="1" w:styleId="WW8Num31z3">
    <w:name w:val="WW8Num31z3"/>
    <w:rsid w:val="004E2D81"/>
  </w:style>
  <w:style w:type="character" w:customStyle="1" w:styleId="WW8Num31z4">
    <w:name w:val="WW8Num31z4"/>
    <w:rsid w:val="004E2D81"/>
  </w:style>
  <w:style w:type="character" w:customStyle="1" w:styleId="WW8Num31z5">
    <w:name w:val="WW8Num31z5"/>
    <w:rsid w:val="004E2D81"/>
  </w:style>
  <w:style w:type="character" w:customStyle="1" w:styleId="WW8Num31z6">
    <w:name w:val="WW8Num31z6"/>
    <w:rsid w:val="004E2D81"/>
  </w:style>
  <w:style w:type="character" w:customStyle="1" w:styleId="WW8Num31z7">
    <w:name w:val="WW8Num31z7"/>
    <w:rsid w:val="004E2D81"/>
  </w:style>
  <w:style w:type="character" w:customStyle="1" w:styleId="WW8Num31z8">
    <w:name w:val="WW8Num31z8"/>
    <w:rsid w:val="004E2D81"/>
  </w:style>
  <w:style w:type="character" w:customStyle="1" w:styleId="Domylnaczcionkaakapitu5">
    <w:name w:val="Domyślna czcionka akapitu5"/>
    <w:rsid w:val="004E2D81"/>
  </w:style>
  <w:style w:type="character" w:customStyle="1" w:styleId="WW8Num5z1">
    <w:name w:val="WW8Num5z1"/>
    <w:rsid w:val="004E2D81"/>
    <w:rPr>
      <w:rFonts w:ascii="Times New Roman" w:hAnsi="Times New Roman" w:cs="Times New Roman"/>
      <w:b w:val="0"/>
      <w:bCs w:val="0"/>
      <w:color w:val="000000"/>
      <w:sz w:val="22"/>
      <w:szCs w:val="22"/>
    </w:rPr>
  </w:style>
  <w:style w:type="character" w:customStyle="1" w:styleId="WW8Num5z2">
    <w:name w:val="WW8Num5z2"/>
    <w:rsid w:val="004E2D81"/>
    <w:rPr>
      <w:rFonts w:ascii="Times New Roman" w:hAnsi="Times New Roman" w:cs="Times New Roman"/>
      <w:b/>
      <w:i w:val="0"/>
      <w:sz w:val="22"/>
      <w:szCs w:val="22"/>
    </w:rPr>
  </w:style>
  <w:style w:type="character" w:customStyle="1" w:styleId="WW8Num5z3">
    <w:name w:val="WW8Num5z3"/>
    <w:rsid w:val="004E2D81"/>
  </w:style>
  <w:style w:type="character" w:customStyle="1" w:styleId="WW8Num5z4">
    <w:name w:val="WW8Num5z4"/>
    <w:rsid w:val="004E2D81"/>
  </w:style>
  <w:style w:type="character" w:customStyle="1" w:styleId="WW8Num5z5">
    <w:name w:val="WW8Num5z5"/>
    <w:rsid w:val="004E2D81"/>
  </w:style>
  <w:style w:type="character" w:customStyle="1" w:styleId="WW8Num5z6">
    <w:name w:val="WW8Num5z6"/>
    <w:rsid w:val="004E2D81"/>
  </w:style>
  <w:style w:type="character" w:customStyle="1" w:styleId="WW8Num5z7">
    <w:name w:val="WW8Num5z7"/>
    <w:rsid w:val="004E2D81"/>
  </w:style>
  <w:style w:type="character" w:customStyle="1" w:styleId="WW8Num5z8">
    <w:name w:val="WW8Num5z8"/>
    <w:rsid w:val="004E2D81"/>
  </w:style>
  <w:style w:type="character" w:customStyle="1" w:styleId="WW8Num9z2">
    <w:name w:val="WW8Num9z2"/>
    <w:uiPriority w:val="99"/>
    <w:rsid w:val="004E2D81"/>
    <w:rPr>
      <w:rFonts w:ascii="Times New Roman" w:hAnsi="Times New Roman" w:cs="Times New Roman"/>
      <w:sz w:val="22"/>
      <w:szCs w:val="22"/>
    </w:rPr>
  </w:style>
  <w:style w:type="character" w:customStyle="1" w:styleId="WW8Num9z4">
    <w:name w:val="WW8Num9z4"/>
    <w:uiPriority w:val="99"/>
    <w:rsid w:val="004E2D81"/>
  </w:style>
  <w:style w:type="character" w:customStyle="1" w:styleId="WW8Num9z5">
    <w:name w:val="WW8Num9z5"/>
    <w:uiPriority w:val="99"/>
    <w:rsid w:val="004E2D81"/>
  </w:style>
  <w:style w:type="character" w:customStyle="1" w:styleId="WW8Num9z6">
    <w:name w:val="WW8Num9z6"/>
    <w:uiPriority w:val="99"/>
    <w:rsid w:val="004E2D81"/>
  </w:style>
  <w:style w:type="character" w:customStyle="1" w:styleId="WW8Num9z7">
    <w:name w:val="WW8Num9z7"/>
    <w:uiPriority w:val="99"/>
    <w:rsid w:val="004E2D81"/>
  </w:style>
  <w:style w:type="character" w:customStyle="1" w:styleId="WW8Num9z8">
    <w:name w:val="WW8Num9z8"/>
    <w:uiPriority w:val="99"/>
    <w:rsid w:val="004E2D81"/>
  </w:style>
  <w:style w:type="character" w:customStyle="1" w:styleId="WW8Num11z1">
    <w:name w:val="WW8Num11z1"/>
    <w:uiPriority w:val="99"/>
    <w:rsid w:val="004E2D81"/>
    <w:rPr>
      <w:rFonts w:ascii="OpenSymbol" w:hAnsi="OpenSymbol" w:cs="Courier New"/>
    </w:rPr>
  </w:style>
  <w:style w:type="character" w:customStyle="1" w:styleId="WW8Num11z3">
    <w:name w:val="WW8Num11z3"/>
    <w:uiPriority w:val="99"/>
    <w:rsid w:val="004E2D81"/>
    <w:rPr>
      <w:rFonts w:ascii="Symbol" w:hAnsi="Symbol" w:cs="Symbol"/>
    </w:rPr>
  </w:style>
  <w:style w:type="character" w:customStyle="1" w:styleId="WW8Num17z2">
    <w:name w:val="WW8Num17z2"/>
    <w:uiPriority w:val="99"/>
    <w:rsid w:val="004E2D81"/>
    <w:rPr>
      <w:b w:val="0"/>
    </w:rPr>
  </w:style>
  <w:style w:type="character" w:customStyle="1" w:styleId="WW8Num17z3">
    <w:name w:val="WW8Num17z3"/>
    <w:uiPriority w:val="99"/>
    <w:rsid w:val="004E2D81"/>
  </w:style>
  <w:style w:type="character" w:customStyle="1" w:styleId="WW8Num17z4">
    <w:name w:val="WW8Num17z4"/>
    <w:uiPriority w:val="99"/>
    <w:rsid w:val="004E2D81"/>
  </w:style>
  <w:style w:type="character" w:customStyle="1" w:styleId="WW8Num17z5">
    <w:name w:val="WW8Num17z5"/>
    <w:uiPriority w:val="99"/>
    <w:rsid w:val="004E2D81"/>
  </w:style>
  <w:style w:type="character" w:customStyle="1" w:styleId="WW8Num17z6">
    <w:name w:val="WW8Num17z6"/>
    <w:uiPriority w:val="99"/>
    <w:rsid w:val="004E2D81"/>
  </w:style>
  <w:style w:type="character" w:customStyle="1" w:styleId="WW8Num17z7">
    <w:name w:val="WW8Num17z7"/>
    <w:uiPriority w:val="99"/>
    <w:rsid w:val="004E2D81"/>
  </w:style>
  <w:style w:type="character" w:customStyle="1" w:styleId="WW8Num17z8">
    <w:name w:val="WW8Num17z8"/>
    <w:uiPriority w:val="99"/>
    <w:rsid w:val="004E2D81"/>
  </w:style>
  <w:style w:type="character" w:customStyle="1" w:styleId="WW8Num26z1">
    <w:name w:val="WW8Num26z1"/>
    <w:rsid w:val="004E2D81"/>
  </w:style>
  <w:style w:type="character" w:customStyle="1" w:styleId="WW8Num26z2">
    <w:name w:val="WW8Num26z2"/>
    <w:rsid w:val="004E2D81"/>
    <w:rPr>
      <w:rFonts w:ascii="Times New Roman" w:eastAsia="Times New Roman" w:hAnsi="Times New Roman" w:cs="Times New Roman"/>
      <w:b w:val="0"/>
      <w:color w:val="auto"/>
    </w:rPr>
  </w:style>
  <w:style w:type="character" w:customStyle="1" w:styleId="WW8Num26z3">
    <w:name w:val="WW8Num26z3"/>
    <w:rsid w:val="004E2D81"/>
  </w:style>
  <w:style w:type="character" w:customStyle="1" w:styleId="WW8Num26z4">
    <w:name w:val="WW8Num26z4"/>
    <w:rsid w:val="004E2D81"/>
  </w:style>
  <w:style w:type="character" w:customStyle="1" w:styleId="WW8Num26z5">
    <w:name w:val="WW8Num26z5"/>
    <w:rsid w:val="004E2D81"/>
  </w:style>
  <w:style w:type="character" w:customStyle="1" w:styleId="WW8Num26z6">
    <w:name w:val="WW8Num26z6"/>
    <w:rsid w:val="004E2D81"/>
  </w:style>
  <w:style w:type="character" w:customStyle="1" w:styleId="WW8Num26z7">
    <w:name w:val="WW8Num26z7"/>
    <w:rsid w:val="004E2D81"/>
  </w:style>
  <w:style w:type="character" w:customStyle="1" w:styleId="WW8Num26z8">
    <w:name w:val="WW8Num26z8"/>
    <w:rsid w:val="004E2D81"/>
  </w:style>
  <w:style w:type="character" w:customStyle="1" w:styleId="WW8Num3z1">
    <w:name w:val="WW8Num3z1"/>
    <w:rsid w:val="004E2D81"/>
    <w:rPr>
      <w:rFonts w:ascii="OpenSymbol" w:hAnsi="OpenSymbol" w:cs="Courier New"/>
    </w:rPr>
  </w:style>
  <w:style w:type="character" w:customStyle="1" w:styleId="WW8Num3z3">
    <w:name w:val="WW8Num3z3"/>
    <w:rsid w:val="004E2D81"/>
    <w:rPr>
      <w:rFonts w:ascii="Symbol" w:hAnsi="Symbol" w:cs="Symbol"/>
      <w:b/>
      <w:color w:val="FF950E"/>
      <w:spacing w:val="-4"/>
      <w:sz w:val="22"/>
      <w:szCs w:val="22"/>
    </w:rPr>
  </w:style>
  <w:style w:type="character" w:customStyle="1" w:styleId="WW8Num4z2">
    <w:name w:val="WW8Num4z2"/>
    <w:uiPriority w:val="99"/>
    <w:rsid w:val="004E2D81"/>
  </w:style>
  <w:style w:type="character" w:customStyle="1" w:styleId="WW8Num4z4">
    <w:name w:val="WW8Num4z4"/>
    <w:uiPriority w:val="99"/>
    <w:rsid w:val="004E2D81"/>
  </w:style>
  <w:style w:type="character" w:customStyle="1" w:styleId="WW8Num4z5">
    <w:name w:val="WW8Num4z5"/>
    <w:uiPriority w:val="99"/>
    <w:rsid w:val="004E2D81"/>
  </w:style>
  <w:style w:type="character" w:customStyle="1" w:styleId="WW8Num4z6">
    <w:name w:val="WW8Num4z6"/>
    <w:uiPriority w:val="99"/>
    <w:rsid w:val="004E2D81"/>
  </w:style>
  <w:style w:type="character" w:customStyle="1" w:styleId="WW8Num4z7">
    <w:name w:val="WW8Num4z7"/>
    <w:uiPriority w:val="99"/>
    <w:rsid w:val="004E2D81"/>
  </w:style>
  <w:style w:type="character" w:customStyle="1" w:styleId="WW8Num4z8">
    <w:name w:val="WW8Num4z8"/>
    <w:uiPriority w:val="99"/>
    <w:rsid w:val="004E2D81"/>
  </w:style>
  <w:style w:type="character" w:customStyle="1" w:styleId="WW8Num11z2">
    <w:name w:val="WW8Num11z2"/>
    <w:uiPriority w:val="99"/>
    <w:rsid w:val="004E2D81"/>
    <w:rPr>
      <w:rFonts w:ascii="Times New Roman" w:hAnsi="Times New Roman" w:cs="Times New Roman"/>
      <w:sz w:val="22"/>
      <w:szCs w:val="22"/>
    </w:rPr>
  </w:style>
  <w:style w:type="character" w:customStyle="1" w:styleId="WW8Num11z4">
    <w:name w:val="WW8Num11z4"/>
    <w:uiPriority w:val="99"/>
    <w:rsid w:val="004E2D81"/>
  </w:style>
  <w:style w:type="character" w:customStyle="1" w:styleId="WW8Num11z5">
    <w:name w:val="WW8Num11z5"/>
    <w:uiPriority w:val="99"/>
    <w:rsid w:val="004E2D81"/>
  </w:style>
  <w:style w:type="character" w:customStyle="1" w:styleId="WW8Num11z6">
    <w:name w:val="WW8Num11z6"/>
    <w:uiPriority w:val="99"/>
    <w:rsid w:val="004E2D81"/>
  </w:style>
  <w:style w:type="character" w:customStyle="1" w:styleId="WW8Num11z7">
    <w:name w:val="WW8Num11z7"/>
    <w:uiPriority w:val="99"/>
    <w:rsid w:val="004E2D81"/>
  </w:style>
  <w:style w:type="character" w:customStyle="1" w:styleId="WW8Num11z8">
    <w:name w:val="WW8Num11z8"/>
    <w:uiPriority w:val="99"/>
    <w:rsid w:val="004E2D81"/>
  </w:style>
  <w:style w:type="character" w:customStyle="1" w:styleId="WW8Num12z1">
    <w:name w:val="WW8Num12z1"/>
    <w:uiPriority w:val="99"/>
    <w:rsid w:val="004E2D81"/>
    <w:rPr>
      <w:rFonts w:ascii="OpenSymbol" w:hAnsi="OpenSymbol" w:cs="Courier New"/>
      <w:sz w:val="22"/>
      <w:szCs w:val="22"/>
    </w:rPr>
  </w:style>
  <w:style w:type="character" w:customStyle="1" w:styleId="WW8Num12z3">
    <w:name w:val="WW8Num12z3"/>
    <w:rsid w:val="004E2D81"/>
    <w:rPr>
      <w:rFonts w:ascii="Symbol" w:hAnsi="Symbol" w:cs="Symbol"/>
      <w:color w:val="FF0000"/>
    </w:rPr>
  </w:style>
  <w:style w:type="character" w:customStyle="1" w:styleId="WW8Num13z1">
    <w:name w:val="WW8Num13z1"/>
    <w:uiPriority w:val="99"/>
    <w:rsid w:val="004E2D81"/>
    <w:rPr>
      <w:rFonts w:ascii="OpenSymbol" w:hAnsi="OpenSymbol" w:cs="Courier New"/>
    </w:rPr>
  </w:style>
  <w:style w:type="character" w:customStyle="1" w:styleId="WW8Num13z3">
    <w:name w:val="WW8Num13z3"/>
    <w:uiPriority w:val="99"/>
    <w:rsid w:val="004E2D81"/>
    <w:rPr>
      <w:rFonts w:ascii="Symbol" w:hAnsi="Symbol" w:cs="Symbol"/>
    </w:rPr>
  </w:style>
  <w:style w:type="character" w:customStyle="1" w:styleId="WW8Num18z1">
    <w:name w:val="WW8Num18z1"/>
    <w:uiPriority w:val="99"/>
    <w:rsid w:val="004E2D81"/>
    <w:rPr>
      <w:rFonts w:ascii="Times New Roman" w:hAnsi="Times New Roman" w:cs="Times New Roman"/>
    </w:rPr>
  </w:style>
  <w:style w:type="character" w:customStyle="1" w:styleId="WW8Num18z2">
    <w:name w:val="WW8Num18z2"/>
    <w:uiPriority w:val="99"/>
    <w:rsid w:val="004E2D81"/>
    <w:rPr>
      <w:rFonts w:ascii="Times New Roman" w:eastAsia="Times New Roman" w:hAnsi="Times New Roman" w:cs="Times New Roman"/>
      <w:b/>
      <w:i w:val="0"/>
      <w:sz w:val="22"/>
      <w:szCs w:val="22"/>
    </w:rPr>
  </w:style>
  <w:style w:type="character" w:customStyle="1" w:styleId="WW8Num18z3">
    <w:name w:val="WW8Num18z3"/>
    <w:uiPriority w:val="99"/>
    <w:rsid w:val="004E2D81"/>
    <w:rPr>
      <w:rFonts w:ascii="Times New Roman" w:hAnsi="Times New Roman" w:cs="Times New Roman"/>
      <w:b w:val="0"/>
      <w:strike w:val="0"/>
      <w:dstrike w:val="0"/>
      <w:color w:val="000000"/>
      <w:sz w:val="22"/>
      <w:szCs w:val="22"/>
    </w:rPr>
  </w:style>
  <w:style w:type="character" w:customStyle="1" w:styleId="WW8Num18z4">
    <w:name w:val="WW8Num18z4"/>
    <w:uiPriority w:val="99"/>
    <w:rsid w:val="004E2D81"/>
    <w:rPr>
      <w:rFonts w:ascii="Times New Roman" w:hAnsi="Times New Roman" w:cs="Times New Roman"/>
    </w:rPr>
  </w:style>
  <w:style w:type="character" w:customStyle="1" w:styleId="WW8Num18z5">
    <w:name w:val="WW8Num18z5"/>
    <w:uiPriority w:val="99"/>
    <w:rsid w:val="004E2D81"/>
  </w:style>
  <w:style w:type="character" w:customStyle="1" w:styleId="WW8Num18z6">
    <w:name w:val="WW8Num18z6"/>
    <w:uiPriority w:val="99"/>
    <w:rsid w:val="004E2D81"/>
  </w:style>
  <w:style w:type="character" w:customStyle="1" w:styleId="WW8Num18z7">
    <w:name w:val="WW8Num18z7"/>
    <w:uiPriority w:val="99"/>
    <w:rsid w:val="004E2D81"/>
  </w:style>
  <w:style w:type="character" w:customStyle="1" w:styleId="WW8Num18z8">
    <w:name w:val="WW8Num18z8"/>
    <w:uiPriority w:val="99"/>
    <w:rsid w:val="004E2D81"/>
  </w:style>
  <w:style w:type="character" w:customStyle="1" w:styleId="WW8Num20z1">
    <w:name w:val="WW8Num20z1"/>
    <w:uiPriority w:val="99"/>
    <w:rsid w:val="004E2D81"/>
  </w:style>
  <w:style w:type="character" w:customStyle="1" w:styleId="WW8Num20z2">
    <w:name w:val="WW8Num20z2"/>
    <w:uiPriority w:val="99"/>
    <w:rsid w:val="004E2D81"/>
    <w:rPr>
      <w:rFonts w:ascii="Times New Roman" w:eastAsia="Times New Roman" w:hAnsi="Times New Roman" w:cs="Times New Roman"/>
      <w:b w:val="0"/>
      <w:color w:val="auto"/>
    </w:rPr>
  </w:style>
  <w:style w:type="character" w:customStyle="1" w:styleId="WW8Num20z3">
    <w:name w:val="WW8Num20z3"/>
    <w:uiPriority w:val="99"/>
    <w:rsid w:val="004E2D81"/>
  </w:style>
  <w:style w:type="character" w:customStyle="1" w:styleId="WW8Num20z4">
    <w:name w:val="WW8Num20z4"/>
    <w:uiPriority w:val="99"/>
    <w:rsid w:val="004E2D81"/>
  </w:style>
  <w:style w:type="character" w:customStyle="1" w:styleId="WW8Num20z5">
    <w:name w:val="WW8Num20z5"/>
    <w:uiPriority w:val="99"/>
    <w:rsid w:val="004E2D81"/>
  </w:style>
  <w:style w:type="character" w:customStyle="1" w:styleId="WW8Num20z6">
    <w:name w:val="WW8Num20z6"/>
    <w:uiPriority w:val="99"/>
    <w:rsid w:val="004E2D81"/>
  </w:style>
  <w:style w:type="character" w:customStyle="1" w:styleId="WW8Num20z7">
    <w:name w:val="WW8Num20z7"/>
    <w:uiPriority w:val="99"/>
    <w:rsid w:val="004E2D81"/>
  </w:style>
  <w:style w:type="character" w:customStyle="1" w:styleId="WW8Num20z8">
    <w:name w:val="WW8Num20z8"/>
    <w:uiPriority w:val="99"/>
    <w:rsid w:val="004E2D81"/>
  </w:style>
  <w:style w:type="character" w:customStyle="1" w:styleId="WW8Num21z1">
    <w:name w:val="WW8Num21z1"/>
    <w:uiPriority w:val="99"/>
    <w:rsid w:val="004E2D81"/>
    <w:rPr>
      <w:rFonts w:ascii="Times New Roman" w:hAnsi="Times New Roman" w:cs="Times New Roman"/>
      <w:b/>
      <w:color w:val="000000"/>
      <w:sz w:val="22"/>
      <w:szCs w:val="22"/>
    </w:rPr>
  </w:style>
  <w:style w:type="character" w:customStyle="1" w:styleId="WW8Num21z2">
    <w:name w:val="WW8Num21z2"/>
    <w:uiPriority w:val="99"/>
    <w:rsid w:val="004E2D81"/>
    <w:rPr>
      <w:b/>
      <w:i w:val="0"/>
      <w:sz w:val="22"/>
      <w:szCs w:val="22"/>
    </w:rPr>
  </w:style>
  <w:style w:type="character" w:customStyle="1" w:styleId="WW8Num21z3">
    <w:name w:val="WW8Num21z3"/>
    <w:uiPriority w:val="99"/>
    <w:rsid w:val="004E2D81"/>
    <w:rPr>
      <w:rFonts w:ascii="Times New Roman" w:hAnsi="Times New Roman" w:cs="Times New Roman"/>
      <w:b/>
      <w:strike w:val="0"/>
      <w:dstrike w:val="0"/>
      <w:color w:val="000000"/>
      <w:sz w:val="22"/>
      <w:szCs w:val="22"/>
    </w:rPr>
  </w:style>
  <w:style w:type="character" w:customStyle="1" w:styleId="WW8Num21z4">
    <w:name w:val="WW8Num21z4"/>
    <w:uiPriority w:val="99"/>
    <w:rsid w:val="004E2D81"/>
  </w:style>
  <w:style w:type="character" w:customStyle="1" w:styleId="WW8Num21z5">
    <w:name w:val="WW8Num21z5"/>
    <w:uiPriority w:val="99"/>
    <w:rsid w:val="004E2D81"/>
  </w:style>
  <w:style w:type="character" w:customStyle="1" w:styleId="WW8Num21z6">
    <w:name w:val="WW8Num21z6"/>
    <w:uiPriority w:val="99"/>
    <w:rsid w:val="004E2D81"/>
  </w:style>
  <w:style w:type="character" w:customStyle="1" w:styleId="WW8Num21z7">
    <w:name w:val="WW8Num21z7"/>
    <w:uiPriority w:val="99"/>
    <w:rsid w:val="004E2D81"/>
  </w:style>
  <w:style w:type="character" w:customStyle="1" w:styleId="WW8Num21z8">
    <w:name w:val="WW8Num21z8"/>
    <w:uiPriority w:val="99"/>
    <w:rsid w:val="004E2D81"/>
  </w:style>
  <w:style w:type="character" w:customStyle="1" w:styleId="WW8Num22z1">
    <w:name w:val="WW8Num22z1"/>
    <w:uiPriority w:val="99"/>
    <w:rsid w:val="004E2D81"/>
    <w:rPr>
      <w:rFonts w:ascii="Times New Roman" w:hAnsi="Times New Roman" w:cs="Times New Roman"/>
    </w:rPr>
  </w:style>
  <w:style w:type="character" w:customStyle="1" w:styleId="WW8Num22z2">
    <w:name w:val="WW8Num22z2"/>
    <w:uiPriority w:val="99"/>
    <w:rsid w:val="004E2D81"/>
    <w:rPr>
      <w:b w:val="0"/>
    </w:rPr>
  </w:style>
  <w:style w:type="character" w:customStyle="1" w:styleId="WW8Num22z3">
    <w:name w:val="WW8Num22z3"/>
    <w:rsid w:val="004E2D81"/>
  </w:style>
  <w:style w:type="character" w:customStyle="1" w:styleId="WW8Num22z4">
    <w:name w:val="WW8Num22z4"/>
    <w:rsid w:val="004E2D81"/>
  </w:style>
  <w:style w:type="character" w:customStyle="1" w:styleId="WW8Num22z5">
    <w:name w:val="WW8Num22z5"/>
    <w:rsid w:val="004E2D81"/>
  </w:style>
  <w:style w:type="character" w:customStyle="1" w:styleId="WW8Num22z6">
    <w:name w:val="WW8Num22z6"/>
    <w:rsid w:val="004E2D81"/>
  </w:style>
  <w:style w:type="character" w:customStyle="1" w:styleId="WW8Num22z7">
    <w:name w:val="WW8Num22z7"/>
    <w:rsid w:val="004E2D81"/>
  </w:style>
  <w:style w:type="character" w:customStyle="1" w:styleId="WW8Num22z8">
    <w:name w:val="WW8Num22z8"/>
    <w:rsid w:val="004E2D81"/>
  </w:style>
  <w:style w:type="character" w:customStyle="1" w:styleId="WW8Num40z0">
    <w:name w:val="WW8Num40z0"/>
    <w:uiPriority w:val="99"/>
    <w:rsid w:val="004E2D81"/>
  </w:style>
  <w:style w:type="character" w:customStyle="1" w:styleId="WW8Num40z1">
    <w:name w:val="WW8Num40z1"/>
    <w:rsid w:val="004E2D81"/>
  </w:style>
  <w:style w:type="character" w:customStyle="1" w:styleId="WW8Num40z2">
    <w:name w:val="WW8Num40z2"/>
    <w:uiPriority w:val="99"/>
    <w:rsid w:val="004E2D81"/>
  </w:style>
  <w:style w:type="character" w:customStyle="1" w:styleId="WW8Num40z3">
    <w:name w:val="WW8Num40z3"/>
    <w:uiPriority w:val="99"/>
    <w:rsid w:val="004E2D81"/>
  </w:style>
  <w:style w:type="character" w:customStyle="1" w:styleId="WW8Num40z4">
    <w:name w:val="WW8Num40z4"/>
    <w:uiPriority w:val="99"/>
    <w:rsid w:val="004E2D81"/>
  </w:style>
  <w:style w:type="character" w:customStyle="1" w:styleId="WW8Num40z5">
    <w:name w:val="WW8Num40z5"/>
    <w:uiPriority w:val="99"/>
    <w:rsid w:val="004E2D81"/>
  </w:style>
  <w:style w:type="character" w:customStyle="1" w:styleId="WW8Num40z6">
    <w:name w:val="WW8Num40z6"/>
    <w:uiPriority w:val="99"/>
    <w:rsid w:val="004E2D81"/>
  </w:style>
  <w:style w:type="character" w:customStyle="1" w:styleId="WW8Num40z7">
    <w:name w:val="WW8Num40z7"/>
    <w:uiPriority w:val="99"/>
    <w:rsid w:val="004E2D81"/>
  </w:style>
  <w:style w:type="character" w:customStyle="1" w:styleId="WW8Num40z8">
    <w:name w:val="WW8Num40z8"/>
    <w:uiPriority w:val="99"/>
    <w:rsid w:val="004E2D81"/>
  </w:style>
  <w:style w:type="character" w:customStyle="1" w:styleId="WW8Num41z0">
    <w:name w:val="WW8Num41z0"/>
    <w:uiPriority w:val="99"/>
    <w:rsid w:val="004E2D81"/>
  </w:style>
  <w:style w:type="character" w:customStyle="1" w:styleId="WW8Num41z1">
    <w:name w:val="WW8Num41z1"/>
    <w:rsid w:val="004E2D81"/>
  </w:style>
  <w:style w:type="character" w:customStyle="1" w:styleId="WW8Num41z2">
    <w:name w:val="WW8Num41z2"/>
    <w:rsid w:val="004E2D81"/>
  </w:style>
  <w:style w:type="character" w:customStyle="1" w:styleId="WW8Num41z3">
    <w:name w:val="WW8Num41z3"/>
    <w:rsid w:val="004E2D81"/>
  </w:style>
  <w:style w:type="character" w:customStyle="1" w:styleId="WW8Num41z4">
    <w:name w:val="WW8Num41z4"/>
    <w:rsid w:val="004E2D81"/>
  </w:style>
  <w:style w:type="character" w:customStyle="1" w:styleId="WW8Num41z5">
    <w:name w:val="WW8Num41z5"/>
    <w:rsid w:val="004E2D81"/>
  </w:style>
  <w:style w:type="character" w:customStyle="1" w:styleId="WW8Num41z6">
    <w:name w:val="WW8Num41z6"/>
    <w:rsid w:val="004E2D81"/>
  </w:style>
  <w:style w:type="character" w:customStyle="1" w:styleId="WW8Num41z7">
    <w:name w:val="WW8Num41z7"/>
    <w:rsid w:val="004E2D81"/>
  </w:style>
  <w:style w:type="character" w:customStyle="1" w:styleId="WW8Num41z8">
    <w:name w:val="WW8Num41z8"/>
    <w:rsid w:val="004E2D81"/>
  </w:style>
  <w:style w:type="character" w:customStyle="1" w:styleId="WW8Num42z0">
    <w:name w:val="WW8Num42z0"/>
    <w:uiPriority w:val="99"/>
    <w:rsid w:val="004E2D81"/>
  </w:style>
  <w:style w:type="character" w:customStyle="1" w:styleId="WW8Num42z1">
    <w:name w:val="WW8Num42z1"/>
    <w:uiPriority w:val="99"/>
    <w:rsid w:val="004E2D81"/>
  </w:style>
  <w:style w:type="character" w:customStyle="1" w:styleId="WW8Num42z2">
    <w:name w:val="WW8Num42z2"/>
    <w:uiPriority w:val="99"/>
    <w:rsid w:val="004E2D81"/>
  </w:style>
  <w:style w:type="character" w:customStyle="1" w:styleId="WW8Num42z3">
    <w:name w:val="WW8Num42z3"/>
    <w:rsid w:val="004E2D81"/>
  </w:style>
  <w:style w:type="character" w:customStyle="1" w:styleId="WW8Num42z4">
    <w:name w:val="WW8Num42z4"/>
    <w:rsid w:val="004E2D81"/>
  </w:style>
  <w:style w:type="character" w:customStyle="1" w:styleId="WW8Num42z5">
    <w:name w:val="WW8Num42z5"/>
    <w:rsid w:val="004E2D81"/>
  </w:style>
  <w:style w:type="character" w:customStyle="1" w:styleId="WW8Num42z6">
    <w:name w:val="WW8Num42z6"/>
    <w:rsid w:val="004E2D81"/>
  </w:style>
  <w:style w:type="character" w:customStyle="1" w:styleId="WW8Num42z7">
    <w:name w:val="WW8Num42z7"/>
    <w:rsid w:val="004E2D81"/>
  </w:style>
  <w:style w:type="character" w:customStyle="1" w:styleId="WW8Num42z8">
    <w:name w:val="WW8Num42z8"/>
    <w:rsid w:val="004E2D81"/>
  </w:style>
  <w:style w:type="character" w:customStyle="1" w:styleId="Domylnaczcionkaakapitu4">
    <w:name w:val="Domyślna czcionka akapitu4"/>
    <w:rsid w:val="004E2D81"/>
  </w:style>
  <w:style w:type="character" w:customStyle="1" w:styleId="WW8Num1zfalse">
    <w:name w:val="WW8Num1zfalse"/>
    <w:rsid w:val="004E2D81"/>
  </w:style>
  <w:style w:type="character" w:customStyle="1" w:styleId="WW8Num1ztrue">
    <w:name w:val="WW8Num1ztrue"/>
    <w:rsid w:val="004E2D81"/>
  </w:style>
  <w:style w:type="character" w:customStyle="1" w:styleId="WW-WW8Num1ztrue">
    <w:name w:val="WW-WW8Num1ztrue"/>
    <w:rsid w:val="004E2D81"/>
  </w:style>
  <w:style w:type="character" w:customStyle="1" w:styleId="WW-WW8Num1ztrue1">
    <w:name w:val="WW-WW8Num1ztrue1"/>
    <w:rsid w:val="004E2D81"/>
  </w:style>
  <w:style w:type="character" w:customStyle="1" w:styleId="WW-WW8Num1ztrue2">
    <w:name w:val="WW-WW8Num1ztrue2"/>
    <w:rsid w:val="004E2D81"/>
  </w:style>
  <w:style w:type="character" w:customStyle="1" w:styleId="WW-WW8Num1ztrue3">
    <w:name w:val="WW-WW8Num1ztrue3"/>
    <w:rsid w:val="004E2D81"/>
  </w:style>
  <w:style w:type="character" w:customStyle="1" w:styleId="WW-WW8Num1ztrue4">
    <w:name w:val="WW-WW8Num1ztrue4"/>
    <w:rsid w:val="004E2D81"/>
  </w:style>
  <w:style w:type="character" w:customStyle="1" w:styleId="WW-WW8Num1ztrue5">
    <w:name w:val="WW-WW8Num1ztrue5"/>
    <w:rsid w:val="004E2D81"/>
  </w:style>
  <w:style w:type="character" w:customStyle="1" w:styleId="WW-WW8Num1ztrue6">
    <w:name w:val="WW-WW8Num1ztrue6"/>
    <w:rsid w:val="004E2D81"/>
  </w:style>
  <w:style w:type="character" w:customStyle="1" w:styleId="WW8Num6zfalse">
    <w:name w:val="WW8Num6zfalse"/>
    <w:rsid w:val="004E2D81"/>
  </w:style>
  <w:style w:type="character" w:customStyle="1" w:styleId="WW8Num6ztrue">
    <w:name w:val="WW8Num6ztrue"/>
    <w:rsid w:val="004E2D81"/>
    <w:rPr>
      <w:rFonts w:ascii="Times New Roman" w:hAnsi="Times New Roman" w:cs="Times New Roman"/>
    </w:rPr>
  </w:style>
  <w:style w:type="character" w:customStyle="1" w:styleId="WW-WW8Num6ztrue">
    <w:name w:val="WW-WW8Num6ztrue"/>
    <w:rsid w:val="004E2D81"/>
  </w:style>
  <w:style w:type="character" w:customStyle="1" w:styleId="WW-WW8Num6ztrue1">
    <w:name w:val="WW-WW8Num6ztrue1"/>
    <w:rsid w:val="004E2D81"/>
  </w:style>
  <w:style w:type="character" w:customStyle="1" w:styleId="WW-WW8Num6ztrue2">
    <w:name w:val="WW-WW8Num6ztrue2"/>
    <w:rsid w:val="004E2D81"/>
  </w:style>
  <w:style w:type="character" w:customStyle="1" w:styleId="WW-WW8Num6ztrue3">
    <w:name w:val="WW-WW8Num6ztrue3"/>
    <w:rsid w:val="004E2D81"/>
  </w:style>
  <w:style w:type="character" w:customStyle="1" w:styleId="WW-WW8Num6ztrue4">
    <w:name w:val="WW-WW8Num6ztrue4"/>
    <w:rsid w:val="004E2D81"/>
  </w:style>
  <w:style w:type="character" w:customStyle="1" w:styleId="WW-WW8Num6ztrue5">
    <w:name w:val="WW-WW8Num6ztrue5"/>
    <w:rsid w:val="004E2D81"/>
  </w:style>
  <w:style w:type="character" w:customStyle="1" w:styleId="WW8Num10z2">
    <w:name w:val="WW8Num10z2"/>
    <w:uiPriority w:val="99"/>
    <w:rsid w:val="004E2D81"/>
    <w:rPr>
      <w:rFonts w:ascii="Times New Roman" w:hAnsi="Times New Roman" w:cs="Times New Roman"/>
      <w:b/>
      <w:i w:val="0"/>
      <w:sz w:val="22"/>
      <w:szCs w:val="22"/>
    </w:rPr>
  </w:style>
  <w:style w:type="character" w:customStyle="1" w:styleId="WW8Num10ztrue">
    <w:name w:val="WW8Num10ztrue"/>
    <w:rsid w:val="004E2D81"/>
  </w:style>
  <w:style w:type="character" w:customStyle="1" w:styleId="WW-WW8Num10ztrue">
    <w:name w:val="WW-WW8Num10ztrue"/>
    <w:rsid w:val="004E2D81"/>
  </w:style>
  <w:style w:type="character" w:customStyle="1" w:styleId="WW-WW8Num10ztrue1">
    <w:name w:val="WW-WW8Num10ztrue1"/>
    <w:rsid w:val="004E2D81"/>
  </w:style>
  <w:style w:type="character" w:customStyle="1" w:styleId="WW-WW8Num10ztrue2">
    <w:name w:val="WW-WW8Num10ztrue2"/>
    <w:rsid w:val="004E2D81"/>
  </w:style>
  <w:style w:type="character" w:customStyle="1" w:styleId="WW-WW8Num10ztrue3">
    <w:name w:val="WW-WW8Num10ztrue3"/>
    <w:rsid w:val="004E2D81"/>
  </w:style>
  <w:style w:type="character" w:customStyle="1" w:styleId="WW-WW8Num10ztrue4">
    <w:name w:val="WW-WW8Num10ztrue4"/>
    <w:rsid w:val="004E2D81"/>
  </w:style>
  <w:style w:type="character" w:customStyle="1" w:styleId="WW8Num31ztrue">
    <w:name w:val="WW8Num31ztrue"/>
    <w:rsid w:val="004E2D81"/>
  </w:style>
  <w:style w:type="character" w:customStyle="1" w:styleId="WW-WW8Num31ztrue">
    <w:name w:val="WW-WW8Num31ztrue"/>
    <w:rsid w:val="004E2D81"/>
  </w:style>
  <w:style w:type="character" w:customStyle="1" w:styleId="WW-WW8Num31ztrue1">
    <w:name w:val="WW-WW8Num31ztrue1"/>
    <w:rsid w:val="004E2D81"/>
  </w:style>
  <w:style w:type="character" w:customStyle="1" w:styleId="WW-WW8Num31ztrue2">
    <w:name w:val="WW-WW8Num31ztrue2"/>
    <w:rsid w:val="004E2D81"/>
  </w:style>
  <w:style w:type="character" w:customStyle="1" w:styleId="WW-WW8Num31ztrue3">
    <w:name w:val="WW-WW8Num31ztrue3"/>
    <w:rsid w:val="004E2D81"/>
  </w:style>
  <w:style w:type="character" w:customStyle="1" w:styleId="WW-WW8Num31ztrue4">
    <w:name w:val="WW-WW8Num31ztrue4"/>
    <w:rsid w:val="004E2D81"/>
  </w:style>
  <w:style w:type="character" w:customStyle="1" w:styleId="WW8Num35zfalse">
    <w:name w:val="WW8Num35zfalse"/>
    <w:rsid w:val="004E2D81"/>
    <w:rPr>
      <w:rFonts w:ascii="Times New Roman" w:hAnsi="Times New Roman" w:cs="Times New Roman"/>
      <w:sz w:val="22"/>
      <w:szCs w:val="22"/>
    </w:rPr>
  </w:style>
  <w:style w:type="character" w:customStyle="1" w:styleId="WW8Num38ztrue">
    <w:name w:val="WW8Num38ztrue"/>
    <w:rsid w:val="004E2D81"/>
  </w:style>
  <w:style w:type="character" w:customStyle="1" w:styleId="WW-WW8Num38ztrue">
    <w:name w:val="WW-WW8Num38ztrue"/>
    <w:rsid w:val="004E2D81"/>
  </w:style>
  <w:style w:type="character" w:customStyle="1" w:styleId="WW-WW8Num38ztrue1">
    <w:name w:val="WW-WW8Num38ztrue1"/>
    <w:rsid w:val="004E2D81"/>
  </w:style>
  <w:style w:type="character" w:customStyle="1" w:styleId="WW-WW8Num38ztrue2">
    <w:name w:val="WW-WW8Num38ztrue2"/>
    <w:rsid w:val="004E2D81"/>
  </w:style>
  <w:style w:type="character" w:customStyle="1" w:styleId="WW-WW8Num38ztrue3">
    <w:name w:val="WW-WW8Num38ztrue3"/>
    <w:rsid w:val="004E2D81"/>
  </w:style>
  <w:style w:type="character" w:customStyle="1" w:styleId="WW-WW8Num38ztrue4">
    <w:name w:val="WW-WW8Num38ztrue4"/>
    <w:rsid w:val="004E2D81"/>
  </w:style>
  <w:style w:type="character" w:customStyle="1" w:styleId="WW8Num40ztrue">
    <w:name w:val="WW8Num40ztrue"/>
    <w:rsid w:val="004E2D81"/>
  </w:style>
  <w:style w:type="character" w:customStyle="1" w:styleId="WW-WW8Num40ztrue">
    <w:name w:val="WW-WW8Num40ztrue"/>
    <w:rsid w:val="004E2D81"/>
  </w:style>
  <w:style w:type="character" w:customStyle="1" w:styleId="WW-WW8Num40ztrue1">
    <w:name w:val="WW-WW8Num40ztrue1"/>
    <w:rsid w:val="004E2D81"/>
  </w:style>
  <w:style w:type="character" w:customStyle="1" w:styleId="WW-WW8Num40ztrue2">
    <w:name w:val="WW-WW8Num40ztrue2"/>
    <w:rsid w:val="004E2D81"/>
  </w:style>
  <w:style w:type="character" w:customStyle="1" w:styleId="WW-WW8Num40ztrue3">
    <w:name w:val="WW-WW8Num40ztrue3"/>
    <w:rsid w:val="004E2D81"/>
  </w:style>
  <w:style w:type="character" w:customStyle="1" w:styleId="WW-WW8Num40ztrue4">
    <w:name w:val="WW-WW8Num40ztrue4"/>
    <w:rsid w:val="004E2D81"/>
  </w:style>
  <w:style w:type="character" w:customStyle="1" w:styleId="WW-WW8Num40ztrue5">
    <w:name w:val="WW-WW8Num40ztrue5"/>
    <w:rsid w:val="004E2D81"/>
  </w:style>
  <w:style w:type="character" w:customStyle="1" w:styleId="WW-WW8Num40ztrue6">
    <w:name w:val="WW-WW8Num40ztrue6"/>
    <w:rsid w:val="004E2D81"/>
  </w:style>
  <w:style w:type="character" w:customStyle="1" w:styleId="WW8Num41ztrue">
    <w:name w:val="WW8Num41ztrue"/>
    <w:rsid w:val="004E2D81"/>
  </w:style>
  <w:style w:type="character" w:customStyle="1" w:styleId="WW-WW8Num41ztrue">
    <w:name w:val="WW-WW8Num41ztrue"/>
    <w:rsid w:val="004E2D81"/>
  </w:style>
  <w:style w:type="character" w:customStyle="1" w:styleId="WW-WW8Num41ztrue1">
    <w:name w:val="WW-WW8Num41ztrue1"/>
    <w:rsid w:val="004E2D81"/>
  </w:style>
  <w:style w:type="character" w:customStyle="1" w:styleId="WW-WW8Num41ztrue2">
    <w:name w:val="WW-WW8Num41ztrue2"/>
    <w:rsid w:val="004E2D81"/>
  </w:style>
  <w:style w:type="character" w:customStyle="1" w:styleId="WW-WW8Num41ztrue3">
    <w:name w:val="WW-WW8Num41ztrue3"/>
    <w:rsid w:val="004E2D81"/>
  </w:style>
  <w:style w:type="character" w:customStyle="1" w:styleId="WW8Num42zfalse">
    <w:name w:val="WW8Num42zfalse"/>
    <w:rsid w:val="004E2D81"/>
    <w:rPr>
      <w:rFonts w:ascii="Times New Roman" w:hAnsi="Times New Roman" w:cs="Times New Roman"/>
    </w:rPr>
  </w:style>
  <w:style w:type="character" w:customStyle="1" w:styleId="WW8Num42ztrue">
    <w:name w:val="WW8Num42ztrue"/>
    <w:rsid w:val="004E2D81"/>
  </w:style>
  <w:style w:type="character" w:customStyle="1" w:styleId="WW-WW8Num42ztrue">
    <w:name w:val="WW-WW8Num42ztrue"/>
    <w:rsid w:val="004E2D81"/>
  </w:style>
  <w:style w:type="character" w:customStyle="1" w:styleId="WW-WW8Num42ztrue1">
    <w:name w:val="WW-WW8Num42ztrue1"/>
    <w:rsid w:val="004E2D81"/>
  </w:style>
  <w:style w:type="character" w:customStyle="1" w:styleId="WW-WW8Num42ztrue2">
    <w:name w:val="WW-WW8Num42ztrue2"/>
    <w:rsid w:val="004E2D81"/>
  </w:style>
  <w:style w:type="character" w:customStyle="1" w:styleId="WW-WW8Num42ztrue3">
    <w:name w:val="WW-WW8Num42ztrue3"/>
    <w:rsid w:val="004E2D81"/>
  </w:style>
  <w:style w:type="character" w:customStyle="1" w:styleId="WW-WW8Num42ztrue4">
    <w:name w:val="WW-WW8Num42ztrue4"/>
    <w:rsid w:val="004E2D81"/>
  </w:style>
  <w:style w:type="character" w:customStyle="1" w:styleId="WW-WW8Num42ztrue5">
    <w:name w:val="WW-WW8Num42ztrue5"/>
    <w:rsid w:val="004E2D81"/>
  </w:style>
  <w:style w:type="character" w:customStyle="1" w:styleId="WW-WW8Num42ztrue6">
    <w:name w:val="WW-WW8Num42ztrue6"/>
    <w:rsid w:val="004E2D81"/>
  </w:style>
  <w:style w:type="character" w:customStyle="1" w:styleId="WW8Num43z0">
    <w:name w:val="WW8Num43z0"/>
    <w:rsid w:val="004E2D81"/>
    <w:rPr>
      <w:rFonts w:ascii="Times New Roman" w:hAnsi="Times New Roman" w:cs="Times New Roman"/>
      <w:b/>
      <w:strike w:val="0"/>
      <w:dstrike w:val="0"/>
      <w:color w:val="auto"/>
      <w:sz w:val="22"/>
      <w:szCs w:val="22"/>
    </w:rPr>
  </w:style>
  <w:style w:type="character" w:customStyle="1" w:styleId="WW8Num43ztrue">
    <w:name w:val="WW8Num43ztrue"/>
    <w:rsid w:val="004E2D81"/>
  </w:style>
  <w:style w:type="character" w:customStyle="1" w:styleId="WW-WW8Num43ztrue">
    <w:name w:val="WW-WW8Num43ztrue"/>
    <w:rsid w:val="004E2D81"/>
  </w:style>
  <w:style w:type="character" w:customStyle="1" w:styleId="WW-WW8Num43ztrue1">
    <w:name w:val="WW-WW8Num43ztrue1"/>
    <w:rsid w:val="004E2D81"/>
  </w:style>
  <w:style w:type="character" w:customStyle="1" w:styleId="WW-WW8Num43ztrue2">
    <w:name w:val="WW-WW8Num43ztrue2"/>
    <w:rsid w:val="004E2D81"/>
  </w:style>
  <w:style w:type="character" w:customStyle="1" w:styleId="WW-WW8Num43ztrue3">
    <w:name w:val="WW-WW8Num43ztrue3"/>
    <w:rsid w:val="004E2D81"/>
  </w:style>
  <w:style w:type="character" w:customStyle="1" w:styleId="WW-WW8Num43ztrue4">
    <w:name w:val="WW-WW8Num43ztrue4"/>
    <w:rsid w:val="004E2D81"/>
  </w:style>
  <w:style w:type="character" w:customStyle="1" w:styleId="WW-WW8Num43ztrue5">
    <w:name w:val="WW-WW8Num43ztrue5"/>
    <w:rsid w:val="004E2D81"/>
  </w:style>
  <w:style w:type="character" w:customStyle="1" w:styleId="WW-WW8Num43ztrue6">
    <w:name w:val="WW-WW8Num43ztrue6"/>
    <w:rsid w:val="004E2D81"/>
  </w:style>
  <w:style w:type="character" w:customStyle="1" w:styleId="WW8Num44zfalse">
    <w:name w:val="WW8Num44zfalse"/>
    <w:rsid w:val="004E2D81"/>
    <w:rPr>
      <w:rFonts w:ascii="Times New Roman" w:hAnsi="Times New Roman" w:cs="Times New Roman"/>
      <w:b/>
      <w:color w:val="92D050"/>
      <w:sz w:val="22"/>
      <w:szCs w:val="22"/>
    </w:rPr>
  </w:style>
  <w:style w:type="character" w:customStyle="1" w:styleId="WW8Num44ztrue">
    <w:name w:val="WW8Num44ztrue"/>
    <w:rsid w:val="004E2D81"/>
  </w:style>
  <w:style w:type="character" w:customStyle="1" w:styleId="WW-WW8Num44ztrue">
    <w:name w:val="WW-WW8Num44ztrue"/>
    <w:rsid w:val="004E2D81"/>
    <w:rPr>
      <w:rFonts w:ascii="Times New Roman" w:hAnsi="Times New Roman" w:cs="Times New Roman"/>
      <w:color w:val="FF0000"/>
    </w:rPr>
  </w:style>
  <w:style w:type="character" w:customStyle="1" w:styleId="WW-WW8Num44ztrue1">
    <w:name w:val="WW-WW8Num44ztrue1"/>
    <w:rsid w:val="004E2D81"/>
  </w:style>
  <w:style w:type="character" w:customStyle="1" w:styleId="WW-WW8Num44ztrue2">
    <w:name w:val="WW-WW8Num44ztrue2"/>
    <w:rsid w:val="004E2D81"/>
  </w:style>
  <w:style w:type="character" w:customStyle="1" w:styleId="WW-WW8Num44ztrue3">
    <w:name w:val="WW-WW8Num44ztrue3"/>
    <w:rsid w:val="004E2D81"/>
  </w:style>
  <w:style w:type="character" w:customStyle="1" w:styleId="WW-WW8Num44ztrue4">
    <w:name w:val="WW-WW8Num44ztrue4"/>
    <w:rsid w:val="004E2D81"/>
  </w:style>
  <w:style w:type="character" w:customStyle="1" w:styleId="WW-WW8Num44ztrue5">
    <w:name w:val="WW-WW8Num44ztrue5"/>
    <w:rsid w:val="004E2D81"/>
  </w:style>
  <w:style w:type="character" w:customStyle="1" w:styleId="WW-WW8Num44ztrue6">
    <w:name w:val="WW-WW8Num44ztrue6"/>
    <w:rsid w:val="004E2D81"/>
  </w:style>
  <w:style w:type="character" w:customStyle="1" w:styleId="WW8Num45z0">
    <w:name w:val="WW8Num45z0"/>
    <w:rsid w:val="004E2D81"/>
    <w:rPr>
      <w:rFonts w:ascii="Times New Roman" w:hAnsi="Times New Roman" w:cs="Times New Roman"/>
      <w:b/>
      <w:sz w:val="22"/>
      <w:szCs w:val="22"/>
    </w:rPr>
  </w:style>
  <w:style w:type="character" w:customStyle="1" w:styleId="WW8Num45z1">
    <w:name w:val="WW8Num45z1"/>
    <w:rsid w:val="004E2D81"/>
    <w:rPr>
      <w:rFonts w:ascii="Times New Roman" w:hAnsi="Times New Roman" w:cs="Times New Roman"/>
      <w:b/>
      <w:color w:val="000000"/>
      <w:sz w:val="22"/>
      <w:szCs w:val="22"/>
    </w:rPr>
  </w:style>
  <w:style w:type="character" w:customStyle="1" w:styleId="WW8Num45z2">
    <w:name w:val="WW8Num45z2"/>
    <w:rsid w:val="004E2D81"/>
    <w:rPr>
      <w:b/>
      <w:i w:val="0"/>
      <w:sz w:val="22"/>
      <w:szCs w:val="22"/>
    </w:rPr>
  </w:style>
  <w:style w:type="character" w:customStyle="1" w:styleId="WW8Num45z3">
    <w:name w:val="WW8Num45z3"/>
    <w:rsid w:val="004E2D81"/>
    <w:rPr>
      <w:rFonts w:ascii="Times New Roman" w:hAnsi="Times New Roman" w:cs="Times New Roman"/>
      <w:b/>
      <w:strike w:val="0"/>
      <w:dstrike w:val="0"/>
      <w:color w:val="000000"/>
      <w:sz w:val="22"/>
      <w:szCs w:val="22"/>
    </w:rPr>
  </w:style>
  <w:style w:type="character" w:customStyle="1" w:styleId="WW8Num45ztrue">
    <w:name w:val="WW8Num45ztrue"/>
    <w:rsid w:val="004E2D81"/>
  </w:style>
  <w:style w:type="character" w:customStyle="1" w:styleId="WW-WW8Num45ztrue">
    <w:name w:val="WW-WW8Num45ztrue"/>
    <w:rsid w:val="004E2D81"/>
  </w:style>
  <w:style w:type="character" w:customStyle="1" w:styleId="WW-WW8Num45ztrue1">
    <w:name w:val="WW-WW8Num45ztrue1"/>
    <w:rsid w:val="004E2D81"/>
  </w:style>
  <w:style w:type="character" w:customStyle="1" w:styleId="WW-WW8Num45ztrue2">
    <w:name w:val="WW-WW8Num45ztrue2"/>
    <w:rsid w:val="004E2D81"/>
  </w:style>
  <w:style w:type="character" w:customStyle="1" w:styleId="WW-WW8Num45ztrue3">
    <w:name w:val="WW-WW8Num45ztrue3"/>
    <w:rsid w:val="004E2D81"/>
  </w:style>
  <w:style w:type="character" w:customStyle="1" w:styleId="WW8Num46zfalse">
    <w:name w:val="WW8Num46zfalse"/>
    <w:rsid w:val="004E2D81"/>
    <w:rPr>
      <w:rFonts w:ascii="Times New Roman" w:hAnsi="Times New Roman" w:cs="Times New Roman"/>
    </w:rPr>
  </w:style>
  <w:style w:type="character" w:customStyle="1" w:styleId="WW8Num46ztrue">
    <w:name w:val="WW8Num46ztrue"/>
    <w:rsid w:val="004E2D81"/>
    <w:rPr>
      <w:rFonts w:ascii="Times New Roman" w:hAnsi="Times New Roman" w:cs="Times New Roman"/>
    </w:rPr>
  </w:style>
  <w:style w:type="character" w:customStyle="1" w:styleId="WW8Num46z2">
    <w:name w:val="WW8Num46z2"/>
    <w:rsid w:val="004E2D81"/>
    <w:rPr>
      <w:b w:val="0"/>
    </w:rPr>
  </w:style>
  <w:style w:type="character" w:customStyle="1" w:styleId="WW-WW8Num46ztrue">
    <w:name w:val="WW-WW8Num46ztrue"/>
    <w:rsid w:val="004E2D81"/>
  </w:style>
  <w:style w:type="character" w:customStyle="1" w:styleId="WW-WW8Num46ztrue1">
    <w:name w:val="WW-WW8Num46ztrue1"/>
    <w:rsid w:val="004E2D81"/>
  </w:style>
  <w:style w:type="character" w:customStyle="1" w:styleId="WW-WW8Num46ztrue2">
    <w:name w:val="WW-WW8Num46ztrue2"/>
    <w:rsid w:val="004E2D81"/>
  </w:style>
  <w:style w:type="character" w:customStyle="1" w:styleId="WW-WW8Num46ztrue3">
    <w:name w:val="WW-WW8Num46ztrue3"/>
    <w:rsid w:val="004E2D81"/>
  </w:style>
  <w:style w:type="character" w:customStyle="1" w:styleId="WW-WW8Num46ztrue4">
    <w:name w:val="WW-WW8Num46ztrue4"/>
    <w:rsid w:val="004E2D81"/>
  </w:style>
  <w:style w:type="character" w:customStyle="1" w:styleId="WW-WW8Num46ztrue5">
    <w:name w:val="WW-WW8Num46ztrue5"/>
    <w:rsid w:val="004E2D81"/>
  </w:style>
  <w:style w:type="character" w:customStyle="1" w:styleId="WW8Num47zfalse">
    <w:name w:val="WW8Num47zfalse"/>
    <w:rsid w:val="004E2D81"/>
    <w:rPr>
      <w:rFonts w:ascii="Times New Roman" w:hAnsi="Times New Roman" w:cs="Times New Roman"/>
    </w:rPr>
  </w:style>
  <w:style w:type="character" w:customStyle="1" w:styleId="WW8Num47ztrue">
    <w:name w:val="WW8Num47ztrue"/>
    <w:rsid w:val="004E2D81"/>
  </w:style>
  <w:style w:type="character" w:customStyle="1" w:styleId="WW-WW8Num47ztrue">
    <w:name w:val="WW-WW8Num47ztrue"/>
    <w:rsid w:val="004E2D81"/>
  </w:style>
  <w:style w:type="character" w:customStyle="1" w:styleId="WW-WW8Num47ztrue1">
    <w:name w:val="WW-WW8Num47ztrue1"/>
    <w:rsid w:val="004E2D81"/>
  </w:style>
  <w:style w:type="character" w:customStyle="1" w:styleId="WW-WW8Num47ztrue2">
    <w:name w:val="WW-WW8Num47ztrue2"/>
    <w:rsid w:val="004E2D81"/>
  </w:style>
  <w:style w:type="character" w:customStyle="1" w:styleId="WW-WW8Num47ztrue3">
    <w:name w:val="WW-WW8Num47ztrue3"/>
    <w:rsid w:val="004E2D81"/>
  </w:style>
  <w:style w:type="character" w:customStyle="1" w:styleId="WW-WW8Num47ztrue4">
    <w:name w:val="WW-WW8Num47ztrue4"/>
    <w:rsid w:val="004E2D81"/>
  </w:style>
  <w:style w:type="character" w:customStyle="1" w:styleId="WW-WW8Num47ztrue5">
    <w:name w:val="WW-WW8Num47ztrue5"/>
    <w:rsid w:val="004E2D81"/>
  </w:style>
  <w:style w:type="character" w:customStyle="1" w:styleId="WW-WW8Num47ztrue6">
    <w:name w:val="WW-WW8Num47ztrue6"/>
    <w:rsid w:val="004E2D81"/>
  </w:style>
  <w:style w:type="character" w:customStyle="1" w:styleId="WW8Num48zfalse">
    <w:name w:val="WW8Num48zfalse"/>
    <w:rsid w:val="004E2D81"/>
    <w:rPr>
      <w:rFonts w:ascii="Times New Roman" w:hAnsi="Times New Roman" w:cs="Times New Roman"/>
    </w:rPr>
  </w:style>
  <w:style w:type="character" w:customStyle="1" w:styleId="WW8Num48ztrue">
    <w:name w:val="WW8Num48ztrue"/>
    <w:rsid w:val="004E2D81"/>
  </w:style>
  <w:style w:type="character" w:customStyle="1" w:styleId="WW-WW8Num48ztrue">
    <w:name w:val="WW-WW8Num48ztrue"/>
    <w:rsid w:val="004E2D81"/>
  </w:style>
  <w:style w:type="character" w:customStyle="1" w:styleId="WW-WW8Num48ztrue1">
    <w:name w:val="WW-WW8Num48ztrue1"/>
    <w:rsid w:val="004E2D81"/>
  </w:style>
  <w:style w:type="character" w:customStyle="1" w:styleId="WW-WW8Num48ztrue2">
    <w:name w:val="WW-WW8Num48ztrue2"/>
    <w:rsid w:val="004E2D81"/>
  </w:style>
  <w:style w:type="character" w:customStyle="1" w:styleId="WW-WW8Num48ztrue3">
    <w:name w:val="WW-WW8Num48ztrue3"/>
    <w:rsid w:val="004E2D81"/>
  </w:style>
  <w:style w:type="character" w:customStyle="1" w:styleId="WW-WW8Num48ztrue4">
    <w:name w:val="WW-WW8Num48ztrue4"/>
    <w:rsid w:val="004E2D81"/>
  </w:style>
  <w:style w:type="character" w:customStyle="1" w:styleId="WW-WW8Num48ztrue5">
    <w:name w:val="WW-WW8Num48ztrue5"/>
    <w:rsid w:val="004E2D81"/>
  </w:style>
  <w:style w:type="character" w:customStyle="1" w:styleId="WW-WW8Num48ztrue6">
    <w:name w:val="WW-WW8Num48ztrue6"/>
    <w:rsid w:val="004E2D81"/>
  </w:style>
  <w:style w:type="character" w:customStyle="1" w:styleId="WW8Num49z0">
    <w:name w:val="WW8Num49z0"/>
    <w:rsid w:val="004E2D81"/>
    <w:rPr>
      <w:rFonts w:ascii="Symbol" w:hAnsi="Symbol" w:cs="Symbol"/>
      <w:b/>
    </w:rPr>
  </w:style>
  <w:style w:type="character" w:customStyle="1" w:styleId="WW8Num49z1">
    <w:name w:val="WW8Num49z1"/>
    <w:rsid w:val="004E2D81"/>
    <w:rPr>
      <w:rFonts w:ascii="Courier New" w:hAnsi="Courier New" w:cs="Courier New"/>
    </w:rPr>
  </w:style>
  <w:style w:type="character" w:customStyle="1" w:styleId="WW8Num49z2">
    <w:name w:val="WW8Num49z2"/>
    <w:rsid w:val="004E2D81"/>
    <w:rPr>
      <w:rFonts w:ascii="Wingdings" w:hAnsi="Wingdings" w:cs="Wingdings"/>
    </w:rPr>
  </w:style>
  <w:style w:type="character" w:customStyle="1" w:styleId="WW8Num49z3">
    <w:name w:val="WW8Num49z3"/>
    <w:rsid w:val="004E2D81"/>
    <w:rPr>
      <w:rFonts w:ascii="Symbol" w:hAnsi="Symbol" w:cs="Symbol"/>
    </w:rPr>
  </w:style>
  <w:style w:type="character" w:customStyle="1" w:styleId="WW8Num50z0">
    <w:name w:val="WW8Num50z0"/>
    <w:rsid w:val="004E2D81"/>
    <w:rPr>
      <w:rFonts w:ascii="Times New Roman" w:hAnsi="Times New Roman" w:cs="Times New Roman"/>
      <w:b w:val="0"/>
      <w:i w:val="0"/>
      <w:iCs w:val="0"/>
      <w:color w:val="000000"/>
      <w:sz w:val="22"/>
      <w:szCs w:val="22"/>
    </w:rPr>
  </w:style>
  <w:style w:type="character" w:customStyle="1" w:styleId="WW8Num50z1">
    <w:name w:val="WW8Num50z1"/>
    <w:rsid w:val="004E2D81"/>
    <w:rPr>
      <w:rFonts w:ascii="OpenSymbol" w:hAnsi="OpenSymbol" w:cs="OpenSymbol"/>
    </w:rPr>
  </w:style>
  <w:style w:type="character" w:customStyle="1" w:styleId="WW8Num50ztrue">
    <w:name w:val="WW8Num50ztrue"/>
    <w:rsid w:val="004E2D81"/>
  </w:style>
  <w:style w:type="character" w:customStyle="1" w:styleId="WW-WW8Num50ztrue">
    <w:name w:val="WW-WW8Num50ztrue"/>
    <w:rsid w:val="004E2D81"/>
  </w:style>
  <w:style w:type="character" w:customStyle="1" w:styleId="WW-WW8Num50ztrue1">
    <w:name w:val="WW-WW8Num50ztrue1"/>
    <w:rsid w:val="004E2D81"/>
  </w:style>
  <w:style w:type="character" w:customStyle="1" w:styleId="WW-WW8Num50ztrue2">
    <w:name w:val="WW-WW8Num50ztrue2"/>
    <w:rsid w:val="004E2D81"/>
  </w:style>
  <w:style w:type="character" w:customStyle="1" w:styleId="WW-WW8Num50ztrue3">
    <w:name w:val="WW-WW8Num50ztrue3"/>
    <w:rsid w:val="004E2D81"/>
  </w:style>
  <w:style w:type="character" w:customStyle="1" w:styleId="WW-WW8Num50ztrue4">
    <w:name w:val="WW-WW8Num50ztrue4"/>
    <w:rsid w:val="004E2D81"/>
  </w:style>
  <w:style w:type="character" w:customStyle="1" w:styleId="WW8Num51zfalse">
    <w:name w:val="WW8Num51zfalse"/>
    <w:rsid w:val="004E2D81"/>
  </w:style>
  <w:style w:type="character" w:customStyle="1" w:styleId="WW8Num51ztrue">
    <w:name w:val="WW8Num51ztrue"/>
    <w:rsid w:val="004E2D81"/>
  </w:style>
  <w:style w:type="character" w:customStyle="1" w:styleId="WW-WW8Num51ztrue">
    <w:name w:val="WW-WW8Num51ztrue"/>
    <w:rsid w:val="004E2D81"/>
  </w:style>
  <w:style w:type="character" w:customStyle="1" w:styleId="WW-WW8Num51ztrue1">
    <w:name w:val="WW-WW8Num51ztrue1"/>
    <w:rsid w:val="004E2D81"/>
  </w:style>
  <w:style w:type="character" w:customStyle="1" w:styleId="WW-WW8Num51ztrue2">
    <w:name w:val="WW-WW8Num51ztrue2"/>
    <w:rsid w:val="004E2D81"/>
  </w:style>
  <w:style w:type="character" w:customStyle="1" w:styleId="WW-WW8Num51ztrue3">
    <w:name w:val="WW-WW8Num51ztrue3"/>
    <w:rsid w:val="004E2D81"/>
  </w:style>
  <w:style w:type="character" w:customStyle="1" w:styleId="WW-WW8Num51ztrue4">
    <w:name w:val="WW-WW8Num51ztrue4"/>
    <w:rsid w:val="004E2D81"/>
  </w:style>
  <w:style w:type="character" w:customStyle="1" w:styleId="WW-WW8Num51ztrue5">
    <w:name w:val="WW-WW8Num51ztrue5"/>
    <w:rsid w:val="004E2D81"/>
  </w:style>
  <w:style w:type="character" w:customStyle="1" w:styleId="WW-WW8Num51ztrue6">
    <w:name w:val="WW-WW8Num51ztrue6"/>
    <w:rsid w:val="004E2D81"/>
  </w:style>
  <w:style w:type="character" w:customStyle="1" w:styleId="WW8Num52z0">
    <w:name w:val="WW8Num52z0"/>
    <w:rsid w:val="004E2D81"/>
    <w:rPr>
      <w:sz w:val="24"/>
      <w:szCs w:val="24"/>
    </w:rPr>
  </w:style>
  <w:style w:type="character" w:customStyle="1" w:styleId="WW8Num52ztrue">
    <w:name w:val="WW8Num52ztrue"/>
    <w:rsid w:val="004E2D81"/>
  </w:style>
  <w:style w:type="character" w:customStyle="1" w:styleId="WW-WW8Num52ztrue">
    <w:name w:val="WW-WW8Num52ztrue"/>
    <w:rsid w:val="004E2D81"/>
  </w:style>
  <w:style w:type="character" w:customStyle="1" w:styleId="WW-WW8Num52ztrue1">
    <w:name w:val="WW-WW8Num52ztrue1"/>
    <w:rsid w:val="004E2D81"/>
  </w:style>
  <w:style w:type="character" w:customStyle="1" w:styleId="WW-WW8Num52ztrue2">
    <w:name w:val="WW-WW8Num52ztrue2"/>
    <w:rsid w:val="004E2D81"/>
  </w:style>
  <w:style w:type="character" w:customStyle="1" w:styleId="WW-WW8Num52ztrue3">
    <w:name w:val="WW-WW8Num52ztrue3"/>
    <w:rsid w:val="004E2D81"/>
  </w:style>
  <w:style w:type="character" w:customStyle="1" w:styleId="WW-WW8Num52ztrue4">
    <w:name w:val="WW-WW8Num52ztrue4"/>
    <w:rsid w:val="004E2D81"/>
  </w:style>
  <w:style w:type="character" w:customStyle="1" w:styleId="WW-WW8Num52ztrue5">
    <w:name w:val="WW-WW8Num52ztrue5"/>
    <w:rsid w:val="004E2D81"/>
  </w:style>
  <w:style w:type="character" w:customStyle="1" w:styleId="WW-WW8Num52ztrue6">
    <w:name w:val="WW-WW8Num52ztrue6"/>
    <w:rsid w:val="004E2D81"/>
  </w:style>
  <w:style w:type="character" w:customStyle="1" w:styleId="WW8Num53z0">
    <w:name w:val="WW8Num53z0"/>
    <w:rsid w:val="004E2D81"/>
    <w:rPr>
      <w:rFonts w:ascii="Times New Roman" w:eastAsia="Times New Roman" w:hAnsi="Times New Roman" w:cs="Times New Roman"/>
      <w:b w:val="0"/>
      <w:color w:val="auto"/>
    </w:rPr>
  </w:style>
  <w:style w:type="character" w:customStyle="1" w:styleId="WW8Num53z1">
    <w:name w:val="WW8Num53z1"/>
    <w:rsid w:val="004E2D81"/>
    <w:rPr>
      <w:rFonts w:ascii="Courier New" w:hAnsi="Courier New" w:cs="Courier New"/>
    </w:rPr>
  </w:style>
  <w:style w:type="character" w:customStyle="1" w:styleId="WW8Num53z2">
    <w:name w:val="WW8Num53z2"/>
    <w:rsid w:val="004E2D81"/>
    <w:rPr>
      <w:rFonts w:ascii="Wingdings" w:hAnsi="Wingdings" w:cs="Wingdings"/>
    </w:rPr>
  </w:style>
  <w:style w:type="character" w:customStyle="1" w:styleId="WW8Num53z3">
    <w:name w:val="WW8Num53z3"/>
    <w:rsid w:val="004E2D81"/>
    <w:rPr>
      <w:rFonts w:ascii="Symbol" w:hAnsi="Symbol" w:cs="Symbol"/>
    </w:rPr>
  </w:style>
  <w:style w:type="character" w:customStyle="1" w:styleId="WW8Num54zfalse">
    <w:name w:val="WW8Num54zfalse"/>
    <w:rsid w:val="004E2D81"/>
    <w:rPr>
      <w:rFonts w:ascii="Times New Roman" w:hAnsi="Times New Roman" w:cs="Times New Roman"/>
    </w:rPr>
  </w:style>
  <w:style w:type="character" w:customStyle="1" w:styleId="WW8Num54ztrue">
    <w:name w:val="WW8Num54ztrue"/>
    <w:rsid w:val="004E2D81"/>
  </w:style>
  <w:style w:type="character" w:customStyle="1" w:styleId="WW-WW8Num54ztrue">
    <w:name w:val="WW-WW8Num54ztrue"/>
    <w:rsid w:val="004E2D81"/>
  </w:style>
  <w:style w:type="character" w:customStyle="1" w:styleId="WW-WW8Num54ztrue1">
    <w:name w:val="WW-WW8Num54ztrue1"/>
    <w:rsid w:val="004E2D81"/>
  </w:style>
  <w:style w:type="character" w:customStyle="1" w:styleId="WW-WW8Num54ztrue2">
    <w:name w:val="WW-WW8Num54ztrue2"/>
    <w:rsid w:val="004E2D81"/>
  </w:style>
  <w:style w:type="character" w:customStyle="1" w:styleId="WW-WW8Num54ztrue3">
    <w:name w:val="WW-WW8Num54ztrue3"/>
    <w:rsid w:val="004E2D81"/>
  </w:style>
  <w:style w:type="character" w:customStyle="1" w:styleId="WW-WW8Num54ztrue4">
    <w:name w:val="WW-WW8Num54ztrue4"/>
    <w:rsid w:val="004E2D81"/>
  </w:style>
  <w:style w:type="character" w:customStyle="1" w:styleId="WW-WW8Num54ztrue5">
    <w:name w:val="WW-WW8Num54ztrue5"/>
    <w:rsid w:val="004E2D81"/>
  </w:style>
  <w:style w:type="character" w:customStyle="1" w:styleId="WW-WW8Num54ztrue6">
    <w:name w:val="WW-WW8Num54ztrue6"/>
    <w:rsid w:val="004E2D81"/>
  </w:style>
  <w:style w:type="character" w:customStyle="1" w:styleId="WW8Num55z0">
    <w:name w:val="WW8Num55z0"/>
    <w:rsid w:val="004E2D81"/>
    <w:rPr>
      <w:b w:val="0"/>
    </w:rPr>
  </w:style>
  <w:style w:type="character" w:customStyle="1" w:styleId="WW8Num55ztrue">
    <w:name w:val="WW8Num55ztrue"/>
    <w:rsid w:val="004E2D81"/>
  </w:style>
  <w:style w:type="character" w:customStyle="1" w:styleId="WW-WW8Num55ztrue">
    <w:name w:val="WW-WW8Num55ztrue"/>
    <w:rsid w:val="004E2D81"/>
  </w:style>
  <w:style w:type="character" w:customStyle="1" w:styleId="WW-WW8Num55ztrue1">
    <w:name w:val="WW-WW8Num55ztrue1"/>
    <w:rsid w:val="004E2D81"/>
  </w:style>
  <w:style w:type="character" w:customStyle="1" w:styleId="WW-WW8Num55ztrue2">
    <w:name w:val="WW-WW8Num55ztrue2"/>
    <w:rsid w:val="004E2D81"/>
  </w:style>
  <w:style w:type="character" w:customStyle="1" w:styleId="WW-WW8Num55ztrue3">
    <w:name w:val="WW-WW8Num55ztrue3"/>
    <w:rsid w:val="004E2D81"/>
  </w:style>
  <w:style w:type="character" w:customStyle="1" w:styleId="WW-WW8Num55ztrue4">
    <w:name w:val="WW-WW8Num55ztrue4"/>
    <w:rsid w:val="004E2D81"/>
  </w:style>
  <w:style w:type="character" w:customStyle="1" w:styleId="WW-WW8Num55ztrue5">
    <w:name w:val="WW-WW8Num55ztrue5"/>
    <w:rsid w:val="004E2D81"/>
  </w:style>
  <w:style w:type="character" w:customStyle="1" w:styleId="WW-WW8Num55ztrue6">
    <w:name w:val="WW-WW8Num55ztrue6"/>
    <w:rsid w:val="004E2D81"/>
  </w:style>
  <w:style w:type="character" w:customStyle="1" w:styleId="WW8Num56zfalse">
    <w:name w:val="WW8Num56zfalse"/>
    <w:rsid w:val="004E2D81"/>
  </w:style>
  <w:style w:type="character" w:customStyle="1" w:styleId="WW8Num56ztrue">
    <w:name w:val="WW8Num56ztrue"/>
    <w:rsid w:val="004E2D81"/>
  </w:style>
  <w:style w:type="character" w:customStyle="1" w:styleId="WW-WW8Num56ztrue">
    <w:name w:val="WW-WW8Num56ztrue"/>
    <w:rsid w:val="004E2D81"/>
  </w:style>
  <w:style w:type="character" w:customStyle="1" w:styleId="WW-WW8Num56ztrue1">
    <w:name w:val="WW-WW8Num56ztrue1"/>
    <w:rsid w:val="004E2D81"/>
  </w:style>
  <w:style w:type="character" w:customStyle="1" w:styleId="WW-WW8Num56ztrue2">
    <w:name w:val="WW-WW8Num56ztrue2"/>
    <w:rsid w:val="004E2D81"/>
  </w:style>
  <w:style w:type="character" w:customStyle="1" w:styleId="WW-WW8Num56ztrue3">
    <w:name w:val="WW-WW8Num56ztrue3"/>
    <w:rsid w:val="004E2D81"/>
  </w:style>
  <w:style w:type="character" w:customStyle="1" w:styleId="WW-WW8Num56ztrue4">
    <w:name w:val="WW-WW8Num56ztrue4"/>
    <w:rsid w:val="004E2D81"/>
  </w:style>
  <w:style w:type="character" w:customStyle="1" w:styleId="WW-WW8Num56ztrue5">
    <w:name w:val="WW-WW8Num56ztrue5"/>
    <w:rsid w:val="004E2D81"/>
  </w:style>
  <w:style w:type="character" w:customStyle="1" w:styleId="WW-WW8Num56ztrue6">
    <w:name w:val="WW-WW8Num56ztrue6"/>
    <w:rsid w:val="004E2D81"/>
  </w:style>
  <w:style w:type="character" w:customStyle="1" w:styleId="WW8Num57zfalse">
    <w:name w:val="WW8Num57zfalse"/>
    <w:rsid w:val="004E2D81"/>
  </w:style>
  <w:style w:type="character" w:customStyle="1" w:styleId="WW8Num57ztrue">
    <w:name w:val="WW8Num57ztrue"/>
    <w:rsid w:val="004E2D81"/>
  </w:style>
  <w:style w:type="character" w:customStyle="1" w:styleId="WW-WW8Num57ztrue">
    <w:name w:val="WW-WW8Num57ztrue"/>
    <w:rsid w:val="004E2D81"/>
  </w:style>
  <w:style w:type="character" w:customStyle="1" w:styleId="WW-WW8Num57ztrue1">
    <w:name w:val="WW-WW8Num57ztrue1"/>
    <w:rsid w:val="004E2D81"/>
  </w:style>
  <w:style w:type="character" w:customStyle="1" w:styleId="WW-WW8Num57ztrue2">
    <w:name w:val="WW-WW8Num57ztrue2"/>
    <w:rsid w:val="004E2D81"/>
  </w:style>
  <w:style w:type="character" w:customStyle="1" w:styleId="WW-WW8Num57ztrue3">
    <w:name w:val="WW-WW8Num57ztrue3"/>
    <w:rsid w:val="004E2D81"/>
  </w:style>
  <w:style w:type="character" w:customStyle="1" w:styleId="WW-WW8Num57ztrue4">
    <w:name w:val="WW-WW8Num57ztrue4"/>
    <w:rsid w:val="004E2D81"/>
  </w:style>
  <w:style w:type="character" w:customStyle="1" w:styleId="WW-WW8Num57ztrue5">
    <w:name w:val="WW-WW8Num57ztrue5"/>
    <w:rsid w:val="004E2D81"/>
  </w:style>
  <w:style w:type="character" w:customStyle="1" w:styleId="WW-WW8Num57ztrue6">
    <w:name w:val="WW-WW8Num57ztrue6"/>
    <w:rsid w:val="004E2D81"/>
  </w:style>
  <w:style w:type="character" w:customStyle="1" w:styleId="Domylnaczcionkaakapitu3">
    <w:name w:val="Domyślna czcionka akapitu3"/>
    <w:rsid w:val="004E2D81"/>
  </w:style>
  <w:style w:type="character" w:customStyle="1" w:styleId="WW-WW8Num1ztrue7">
    <w:name w:val="WW-WW8Num1ztrue7"/>
    <w:rsid w:val="004E2D81"/>
  </w:style>
  <w:style w:type="character" w:customStyle="1" w:styleId="WW-WW8Num1ztrue11">
    <w:name w:val="WW-WW8Num1ztrue11"/>
    <w:rsid w:val="004E2D81"/>
  </w:style>
  <w:style w:type="character" w:customStyle="1" w:styleId="WW-WW8Num1ztrue12">
    <w:name w:val="WW-WW8Num1ztrue12"/>
    <w:rsid w:val="004E2D81"/>
  </w:style>
  <w:style w:type="character" w:customStyle="1" w:styleId="WW-WW8Num1ztrue123">
    <w:name w:val="WW-WW8Num1ztrue123"/>
    <w:rsid w:val="004E2D81"/>
  </w:style>
  <w:style w:type="character" w:customStyle="1" w:styleId="WW-WW8Num1ztrue1234">
    <w:name w:val="WW-WW8Num1ztrue1234"/>
    <w:rsid w:val="004E2D81"/>
  </w:style>
  <w:style w:type="character" w:customStyle="1" w:styleId="WW-WW8Num1ztrue12345">
    <w:name w:val="WW-WW8Num1ztrue12345"/>
    <w:rsid w:val="004E2D81"/>
  </w:style>
  <w:style w:type="character" w:customStyle="1" w:styleId="WW-WW8Num1ztrue123456">
    <w:name w:val="WW-WW8Num1ztrue123456"/>
    <w:rsid w:val="004E2D81"/>
  </w:style>
  <w:style w:type="character" w:customStyle="1" w:styleId="WW-WW8Num6ztrue6">
    <w:name w:val="WW-WW8Num6ztrue6"/>
    <w:rsid w:val="004E2D81"/>
  </w:style>
  <w:style w:type="character" w:customStyle="1" w:styleId="WW-WW8Num6ztrue11">
    <w:name w:val="WW-WW8Num6ztrue11"/>
    <w:rsid w:val="004E2D81"/>
  </w:style>
  <w:style w:type="character" w:customStyle="1" w:styleId="WW-WW8Num6ztrue12">
    <w:name w:val="WW-WW8Num6ztrue12"/>
    <w:rsid w:val="004E2D81"/>
  </w:style>
  <w:style w:type="character" w:customStyle="1" w:styleId="WW-WW8Num6ztrue123">
    <w:name w:val="WW-WW8Num6ztrue123"/>
    <w:rsid w:val="004E2D81"/>
  </w:style>
  <w:style w:type="character" w:customStyle="1" w:styleId="WW-WW8Num6ztrue1234">
    <w:name w:val="WW-WW8Num6ztrue1234"/>
    <w:rsid w:val="004E2D81"/>
  </w:style>
  <w:style w:type="character" w:customStyle="1" w:styleId="WW-WW8Num6ztrue12345">
    <w:name w:val="WW-WW8Num6ztrue12345"/>
    <w:rsid w:val="004E2D81"/>
  </w:style>
  <w:style w:type="character" w:customStyle="1" w:styleId="WW-WW8Num6ztrue123456">
    <w:name w:val="WW-WW8Num6ztrue123456"/>
    <w:rsid w:val="004E2D81"/>
  </w:style>
  <w:style w:type="character" w:customStyle="1" w:styleId="WW-WW8Num10ztrue5">
    <w:name w:val="WW-WW8Num10ztrue5"/>
    <w:rsid w:val="004E2D81"/>
  </w:style>
  <w:style w:type="character" w:customStyle="1" w:styleId="WW-WW8Num10ztrue11">
    <w:name w:val="WW-WW8Num10ztrue11"/>
    <w:rsid w:val="004E2D81"/>
  </w:style>
  <w:style w:type="character" w:customStyle="1" w:styleId="WW-WW8Num10ztrue12">
    <w:name w:val="WW-WW8Num10ztrue12"/>
    <w:rsid w:val="004E2D81"/>
  </w:style>
  <w:style w:type="character" w:customStyle="1" w:styleId="WW-WW8Num10ztrue123">
    <w:name w:val="WW-WW8Num10ztrue123"/>
    <w:rsid w:val="004E2D81"/>
  </w:style>
  <w:style w:type="character" w:customStyle="1" w:styleId="WW-WW8Num10ztrue1234">
    <w:name w:val="WW-WW8Num10ztrue1234"/>
    <w:rsid w:val="004E2D81"/>
  </w:style>
  <w:style w:type="character" w:customStyle="1" w:styleId="WW8Num33ztrue">
    <w:name w:val="WW8Num33ztrue"/>
    <w:rsid w:val="004E2D81"/>
  </w:style>
  <w:style w:type="character" w:customStyle="1" w:styleId="WW-WW8Num33ztrue">
    <w:name w:val="WW-WW8Num33ztrue"/>
    <w:rsid w:val="004E2D81"/>
  </w:style>
  <w:style w:type="character" w:customStyle="1" w:styleId="WW-WW8Num33ztrue1">
    <w:name w:val="WW-WW8Num33ztrue1"/>
    <w:rsid w:val="004E2D81"/>
  </w:style>
  <w:style w:type="character" w:customStyle="1" w:styleId="WW-WW8Num33ztrue12">
    <w:name w:val="WW-WW8Num33ztrue12"/>
    <w:rsid w:val="004E2D81"/>
  </w:style>
  <w:style w:type="character" w:customStyle="1" w:styleId="WW-WW8Num33ztrue123">
    <w:name w:val="WW-WW8Num33ztrue123"/>
    <w:rsid w:val="004E2D81"/>
  </w:style>
  <w:style w:type="character" w:customStyle="1" w:styleId="WW-WW8Num33ztrue1234">
    <w:name w:val="WW-WW8Num33ztrue1234"/>
    <w:rsid w:val="004E2D81"/>
  </w:style>
  <w:style w:type="character" w:customStyle="1" w:styleId="WW8Num38zfalse">
    <w:name w:val="WW8Num38zfalse"/>
    <w:rsid w:val="004E2D81"/>
  </w:style>
  <w:style w:type="character" w:customStyle="1" w:styleId="WW-WW8Num41ztrue4">
    <w:name w:val="WW-WW8Num41ztrue4"/>
    <w:rsid w:val="004E2D81"/>
  </w:style>
  <w:style w:type="character" w:customStyle="1" w:styleId="WW-WW8Num41ztrue11">
    <w:name w:val="WW-WW8Num41ztrue11"/>
    <w:rsid w:val="004E2D81"/>
  </w:style>
  <w:style w:type="character" w:customStyle="1" w:styleId="WW-WW8Num41ztrue12">
    <w:name w:val="WW-WW8Num41ztrue12"/>
    <w:rsid w:val="004E2D81"/>
  </w:style>
  <w:style w:type="character" w:customStyle="1" w:styleId="WW-WW8Num41ztrue123">
    <w:name w:val="WW-WW8Num41ztrue123"/>
    <w:rsid w:val="004E2D81"/>
  </w:style>
  <w:style w:type="character" w:customStyle="1" w:styleId="WW-WW8Num41ztrue1234">
    <w:name w:val="WW-WW8Num41ztrue1234"/>
    <w:rsid w:val="004E2D81"/>
  </w:style>
  <w:style w:type="character" w:customStyle="1" w:styleId="WW-WW8Num43ztrue7">
    <w:name w:val="WW-WW8Num43ztrue7"/>
    <w:rsid w:val="004E2D81"/>
  </w:style>
  <w:style w:type="character" w:customStyle="1" w:styleId="WW-WW8Num43ztrue11">
    <w:name w:val="WW-WW8Num43ztrue11"/>
    <w:rsid w:val="004E2D81"/>
  </w:style>
  <w:style w:type="character" w:customStyle="1" w:styleId="WW-WW8Num43ztrue12">
    <w:name w:val="WW-WW8Num43ztrue12"/>
    <w:rsid w:val="004E2D81"/>
  </w:style>
  <w:style w:type="character" w:customStyle="1" w:styleId="WW-WW8Num43ztrue123">
    <w:name w:val="WW-WW8Num43ztrue123"/>
    <w:rsid w:val="004E2D81"/>
  </w:style>
  <w:style w:type="character" w:customStyle="1" w:styleId="WW-WW8Num43ztrue1234">
    <w:name w:val="WW-WW8Num43ztrue1234"/>
    <w:rsid w:val="004E2D81"/>
  </w:style>
  <w:style w:type="character" w:customStyle="1" w:styleId="WW-WW8Num43ztrue12345">
    <w:name w:val="WW-WW8Num43ztrue12345"/>
    <w:rsid w:val="004E2D81"/>
  </w:style>
  <w:style w:type="character" w:customStyle="1" w:styleId="WW-WW8Num43ztrue123456">
    <w:name w:val="WW-WW8Num43ztrue123456"/>
    <w:rsid w:val="004E2D81"/>
  </w:style>
  <w:style w:type="character" w:customStyle="1" w:styleId="WW-WW8Num1ztrue1234567">
    <w:name w:val="WW-WW8Num1ztrue1234567"/>
    <w:rsid w:val="004E2D81"/>
  </w:style>
  <w:style w:type="character" w:customStyle="1" w:styleId="WW-WW8Num1ztrue111">
    <w:name w:val="WW-WW8Num1ztrue111"/>
    <w:rsid w:val="004E2D81"/>
  </w:style>
  <w:style w:type="character" w:customStyle="1" w:styleId="WW-WW8Num1ztrue121">
    <w:name w:val="WW-WW8Num1ztrue121"/>
    <w:rsid w:val="004E2D81"/>
  </w:style>
  <w:style w:type="character" w:customStyle="1" w:styleId="WW-WW8Num1ztrue1231">
    <w:name w:val="WW-WW8Num1ztrue1231"/>
    <w:rsid w:val="004E2D81"/>
  </w:style>
  <w:style w:type="character" w:customStyle="1" w:styleId="WW-WW8Num1ztrue12341">
    <w:name w:val="WW-WW8Num1ztrue12341"/>
    <w:rsid w:val="004E2D81"/>
  </w:style>
  <w:style w:type="character" w:customStyle="1" w:styleId="WW-WW8Num1ztrue123451">
    <w:name w:val="WW-WW8Num1ztrue123451"/>
    <w:rsid w:val="004E2D81"/>
  </w:style>
  <w:style w:type="character" w:customStyle="1" w:styleId="WW-WW8Num1ztrue1234561">
    <w:name w:val="WW-WW8Num1ztrue1234561"/>
    <w:rsid w:val="004E2D81"/>
  </w:style>
  <w:style w:type="character" w:customStyle="1" w:styleId="WW-WW8Num6ztrue1234567">
    <w:name w:val="WW-WW8Num6ztrue1234567"/>
    <w:rsid w:val="004E2D81"/>
  </w:style>
  <w:style w:type="character" w:customStyle="1" w:styleId="WW-WW8Num6ztrue111">
    <w:name w:val="WW-WW8Num6ztrue111"/>
    <w:rsid w:val="004E2D81"/>
  </w:style>
  <w:style w:type="character" w:customStyle="1" w:styleId="WW-WW8Num6ztrue121">
    <w:name w:val="WW-WW8Num6ztrue121"/>
    <w:rsid w:val="004E2D81"/>
  </w:style>
  <w:style w:type="character" w:customStyle="1" w:styleId="WW-WW8Num6ztrue1231">
    <w:name w:val="WW-WW8Num6ztrue1231"/>
    <w:rsid w:val="004E2D81"/>
  </w:style>
  <w:style w:type="character" w:customStyle="1" w:styleId="WW-WW8Num6ztrue12341">
    <w:name w:val="WW-WW8Num6ztrue12341"/>
    <w:rsid w:val="004E2D81"/>
  </w:style>
  <w:style w:type="character" w:customStyle="1" w:styleId="WW-WW8Num6ztrue123451">
    <w:name w:val="WW-WW8Num6ztrue123451"/>
    <w:rsid w:val="004E2D81"/>
  </w:style>
  <w:style w:type="character" w:customStyle="1" w:styleId="WW-WW8Num6ztrue1234561">
    <w:name w:val="WW-WW8Num6ztrue1234561"/>
    <w:rsid w:val="004E2D81"/>
  </w:style>
  <w:style w:type="character" w:customStyle="1" w:styleId="WW-WW8Num10ztrue12345">
    <w:name w:val="WW-WW8Num10ztrue12345"/>
    <w:rsid w:val="004E2D81"/>
  </w:style>
  <w:style w:type="character" w:customStyle="1" w:styleId="WW-WW8Num10ztrue111">
    <w:name w:val="WW-WW8Num10ztrue111"/>
    <w:rsid w:val="004E2D81"/>
  </w:style>
  <w:style w:type="character" w:customStyle="1" w:styleId="WW-WW8Num10ztrue121">
    <w:name w:val="WW-WW8Num10ztrue121"/>
    <w:rsid w:val="004E2D81"/>
  </w:style>
  <w:style w:type="character" w:customStyle="1" w:styleId="WW-WW8Num10ztrue1231">
    <w:name w:val="WW-WW8Num10ztrue1231"/>
    <w:rsid w:val="004E2D81"/>
  </w:style>
  <w:style w:type="character" w:customStyle="1" w:styleId="WW-WW8Num10ztrue12341">
    <w:name w:val="WW-WW8Num10ztrue12341"/>
    <w:rsid w:val="004E2D81"/>
  </w:style>
  <w:style w:type="character" w:customStyle="1" w:styleId="WW8Num12zfalse">
    <w:name w:val="WW8Num12zfalse"/>
    <w:rsid w:val="004E2D81"/>
    <w:rPr>
      <w:rFonts w:ascii="Times New Roman" w:hAnsi="Times New Roman" w:cs="Times New Roman"/>
      <w:b/>
    </w:rPr>
  </w:style>
  <w:style w:type="character" w:customStyle="1" w:styleId="WW8Num36zfalse">
    <w:name w:val="WW8Num36zfalse"/>
    <w:rsid w:val="004E2D81"/>
  </w:style>
  <w:style w:type="character" w:customStyle="1" w:styleId="WW8Num37zfalse">
    <w:name w:val="WW8Num37zfalse"/>
    <w:rsid w:val="004E2D81"/>
  </w:style>
  <w:style w:type="character" w:customStyle="1" w:styleId="WW8Num39ztrue">
    <w:name w:val="WW8Num39ztrue"/>
    <w:rsid w:val="004E2D81"/>
  </w:style>
  <w:style w:type="character" w:customStyle="1" w:styleId="WW-WW8Num39ztrue">
    <w:name w:val="WW-WW8Num39ztrue"/>
    <w:rsid w:val="004E2D81"/>
  </w:style>
  <w:style w:type="character" w:customStyle="1" w:styleId="WW-WW8Num39ztrue1">
    <w:name w:val="WW-WW8Num39ztrue1"/>
    <w:rsid w:val="004E2D81"/>
  </w:style>
  <w:style w:type="character" w:customStyle="1" w:styleId="WW-WW8Num39ztrue12">
    <w:name w:val="WW-WW8Num39ztrue12"/>
    <w:rsid w:val="004E2D81"/>
  </w:style>
  <w:style w:type="character" w:customStyle="1" w:styleId="WW-WW8Num39ztrue123">
    <w:name w:val="WW-WW8Num39ztrue123"/>
    <w:rsid w:val="004E2D81"/>
  </w:style>
  <w:style w:type="character" w:customStyle="1" w:styleId="WW-WW8Num39ztrue1234">
    <w:name w:val="WW-WW8Num39ztrue1234"/>
    <w:rsid w:val="004E2D81"/>
  </w:style>
  <w:style w:type="character" w:customStyle="1" w:styleId="WW-WW8Num41ztrue12345">
    <w:name w:val="WW-WW8Num41ztrue12345"/>
    <w:rsid w:val="004E2D81"/>
  </w:style>
  <w:style w:type="character" w:customStyle="1" w:styleId="WW-WW8Num41ztrue111">
    <w:name w:val="WW-WW8Num41ztrue111"/>
    <w:rsid w:val="004E2D81"/>
  </w:style>
  <w:style w:type="character" w:customStyle="1" w:styleId="WW-WW8Num41ztrue121">
    <w:name w:val="WW-WW8Num41ztrue121"/>
    <w:rsid w:val="004E2D81"/>
  </w:style>
  <w:style w:type="character" w:customStyle="1" w:styleId="WW-WW8Num41ztrue1231">
    <w:name w:val="WW-WW8Num41ztrue1231"/>
    <w:rsid w:val="004E2D81"/>
  </w:style>
  <w:style w:type="character" w:customStyle="1" w:styleId="WW-WW8Num41ztrue12341">
    <w:name w:val="WW-WW8Num41ztrue12341"/>
    <w:rsid w:val="004E2D81"/>
  </w:style>
  <w:style w:type="character" w:customStyle="1" w:styleId="WW-WW8Num41ztrue123451">
    <w:name w:val="WW-WW8Num41ztrue123451"/>
    <w:rsid w:val="004E2D81"/>
  </w:style>
  <w:style w:type="character" w:customStyle="1" w:styleId="WW-WW8Num41ztrue123456">
    <w:name w:val="WW-WW8Num41ztrue123456"/>
    <w:rsid w:val="004E2D81"/>
  </w:style>
  <w:style w:type="character" w:customStyle="1" w:styleId="WW8Num43z1">
    <w:name w:val="WW8Num43z1"/>
    <w:rsid w:val="004E2D81"/>
    <w:rPr>
      <w:rFonts w:ascii="OpenSymbol" w:hAnsi="OpenSymbol" w:cs="OpenSymbol"/>
    </w:rPr>
  </w:style>
  <w:style w:type="character" w:customStyle="1" w:styleId="WW-WW8Num44ztrue7">
    <w:name w:val="WW-WW8Num44ztrue7"/>
    <w:rsid w:val="004E2D81"/>
  </w:style>
  <w:style w:type="character" w:customStyle="1" w:styleId="WW-WW8Num44ztrue11">
    <w:name w:val="WW-WW8Num44ztrue11"/>
    <w:rsid w:val="004E2D81"/>
  </w:style>
  <w:style w:type="character" w:customStyle="1" w:styleId="WW-WW8Num44ztrue12">
    <w:name w:val="WW-WW8Num44ztrue12"/>
    <w:rsid w:val="004E2D81"/>
  </w:style>
  <w:style w:type="character" w:customStyle="1" w:styleId="WW-WW8Num44ztrue123">
    <w:name w:val="WW-WW8Num44ztrue123"/>
    <w:rsid w:val="004E2D81"/>
  </w:style>
  <w:style w:type="character" w:customStyle="1" w:styleId="WW-WW8Num44ztrue1234">
    <w:name w:val="WW-WW8Num44ztrue1234"/>
    <w:rsid w:val="004E2D81"/>
  </w:style>
  <w:style w:type="character" w:customStyle="1" w:styleId="WW-WW8Num44ztrue12345">
    <w:name w:val="WW-WW8Num44ztrue12345"/>
    <w:rsid w:val="004E2D81"/>
  </w:style>
  <w:style w:type="character" w:customStyle="1" w:styleId="WW-WW8Num44ztrue123456">
    <w:name w:val="WW-WW8Num44ztrue123456"/>
    <w:rsid w:val="004E2D81"/>
  </w:style>
  <w:style w:type="character" w:customStyle="1" w:styleId="WW-WW8Num45ztrue4">
    <w:name w:val="WW-WW8Num45ztrue4"/>
    <w:rsid w:val="004E2D81"/>
  </w:style>
  <w:style w:type="character" w:customStyle="1" w:styleId="WW-WW8Num45ztrue11">
    <w:name w:val="WW-WW8Num45ztrue11"/>
    <w:rsid w:val="004E2D81"/>
  </w:style>
  <w:style w:type="character" w:customStyle="1" w:styleId="WW-WW8Num45ztrue12">
    <w:name w:val="WW-WW8Num45ztrue12"/>
    <w:rsid w:val="004E2D81"/>
  </w:style>
  <w:style w:type="character" w:customStyle="1" w:styleId="WW-WW8Num45ztrue123">
    <w:name w:val="WW-WW8Num45ztrue123"/>
    <w:rsid w:val="004E2D81"/>
  </w:style>
  <w:style w:type="character" w:customStyle="1" w:styleId="WW-WW8Num45ztrue1234">
    <w:name w:val="WW-WW8Num45ztrue1234"/>
    <w:rsid w:val="004E2D81"/>
  </w:style>
  <w:style w:type="character" w:customStyle="1" w:styleId="WW-WW8Num45ztrue12345">
    <w:name w:val="WW-WW8Num45ztrue12345"/>
    <w:rsid w:val="004E2D81"/>
  </w:style>
  <w:style w:type="character" w:customStyle="1" w:styleId="WW-WW8Num45ztrue123456">
    <w:name w:val="WW-WW8Num45ztrue123456"/>
    <w:rsid w:val="004E2D81"/>
  </w:style>
  <w:style w:type="character" w:customStyle="1" w:styleId="WW-WW8Num46ztrue6">
    <w:name w:val="WW-WW8Num46ztrue6"/>
    <w:rsid w:val="004E2D81"/>
  </w:style>
  <w:style w:type="character" w:customStyle="1" w:styleId="WW-WW8Num46ztrue11">
    <w:name w:val="WW-WW8Num46ztrue11"/>
    <w:rsid w:val="004E2D81"/>
  </w:style>
  <w:style w:type="character" w:customStyle="1" w:styleId="WW-WW8Num46ztrue12">
    <w:name w:val="WW-WW8Num46ztrue12"/>
    <w:rsid w:val="004E2D81"/>
  </w:style>
  <w:style w:type="character" w:customStyle="1" w:styleId="WW-WW8Num46ztrue123">
    <w:name w:val="WW-WW8Num46ztrue123"/>
    <w:rsid w:val="004E2D81"/>
  </w:style>
  <w:style w:type="character" w:customStyle="1" w:styleId="WW-WW8Num46ztrue1234">
    <w:name w:val="WW-WW8Num46ztrue1234"/>
    <w:rsid w:val="004E2D81"/>
  </w:style>
  <w:style w:type="character" w:customStyle="1" w:styleId="WW-WW8Num46ztrue12345">
    <w:name w:val="WW-WW8Num46ztrue12345"/>
    <w:rsid w:val="004E2D81"/>
  </w:style>
  <w:style w:type="character" w:customStyle="1" w:styleId="WW-WW8Num46ztrue123456">
    <w:name w:val="WW-WW8Num46ztrue123456"/>
    <w:rsid w:val="004E2D81"/>
  </w:style>
  <w:style w:type="character" w:customStyle="1" w:styleId="WW8Num47z0">
    <w:name w:val="WW8Num47z0"/>
    <w:rsid w:val="004E2D81"/>
    <w:rPr>
      <w:rFonts w:ascii="Times New Roman" w:hAnsi="Times New Roman" w:cs="Times New Roman"/>
      <w:color w:val="auto"/>
    </w:rPr>
  </w:style>
  <w:style w:type="character" w:customStyle="1" w:styleId="WW-WW8Num47ztrue7">
    <w:name w:val="WW-WW8Num47ztrue7"/>
    <w:rsid w:val="004E2D81"/>
  </w:style>
  <w:style w:type="character" w:customStyle="1" w:styleId="WW-WW8Num47ztrue11">
    <w:name w:val="WW-WW8Num47ztrue11"/>
    <w:rsid w:val="004E2D81"/>
  </w:style>
  <w:style w:type="character" w:customStyle="1" w:styleId="WW-WW8Num47ztrue12">
    <w:name w:val="WW-WW8Num47ztrue12"/>
    <w:rsid w:val="004E2D81"/>
  </w:style>
  <w:style w:type="character" w:customStyle="1" w:styleId="WW-WW8Num47ztrue123">
    <w:name w:val="WW-WW8Num47ztrue123"/>
    <w:rsid w:val="004E2D81"/>
  </w:style>
  <w:style w:type="character" w:customStyle="1" w:styleId="WW-WW8Num47ztrue1234">
    <w:name w:val="WW-WW8Num47ztrue1234"/>
    <w:rsid w:val="004E2D81"/>
  </w:style>
  <w:style w:type="character" w:customStyle="1" w:styleId="WW-WW8Num47ztrue12345">
    <w:name w:val="WW-WW8Num47ztrue12345"/>
    <w:rsid w:val="004E2D81"/>
  </w:style>
  <w:style w:type="character" w:customStyle="1" w:styleId="WW-WW8Num47ztrue123456">
    <w:name w:val="WW-WW8Num47ztrue123456"/>
    <w:rsid w:val="004E2D81"/>
  </w:style>
  <w:style w:type="character" w:customStyle="1" w:styleId="WW8Num48z0">
    <w:name w:val="WW8Num48z0"/>
    <w:rsid w:val="004E2D81"/>
    <w:rPr>
      <w:rFonts w:ascii="Symbol" w:eastAsia="Lucida Sans Unicode" w:hAnsi="Symbol" w:cs="Symbol"/>
      <w:color w:val="00B050"/>
    </w:rPr>
  </w:style>
  <w:style w:type="character" w:customStyle="1" w:styleId="WW-WW8Num48ztrue7">
    <w:name w:val="WW-WW8Num48ztrue7"/>
    <w:rsid w:val="004E2D81"/>
  </w:style>
  <w:style w:type="character" w:customStyle="1" w:styleId="WW-WW8Num48ztrue11">
    <w:name w:val="WW-WW8Num48ztrue11"/>
    <w:rsid w:val="004E2D81"/>
  </w:style>
  <w:style w:type="character" w:customStyle="1" w:styleId="WW-WW8Num48ztrue12">
    <w:name w:val="WW-WW8Num48ztrue12"/>
    <w:rsid w:val="004E2D81"/>
  </w:style>
  <w:style w:type="character" w:customStyle="1" w:styleId="WW-WW8Num48ztrue123">
    <w:name w:val="WW-WW8Num48ztrue123"/>
    <w:rsid w:val="004E2D81"/>
  </w:style>
  <w:style w:type="character" w:customStyle="1" w:styleId="WW-WW8Num48ztrue1234">
    <w:name w:val="WW-WW8Num48ztrue1234"/>
    <w:rsid w:val="004E2D81"/>
  </w:style>
  <w:style w:type="character" w:customStyle="1" w:styleId="WW-WW8Num48ztrue12345">
    <w:name w:val="WW-WW8Num48ztrue12345"/>
    <w:rsid w:val="004E2D81"/>
  </w:style>
  <w:style w:type="character" w:customStyle="1" w:styleId="WW-WW8Num48ztrue123456">
    <w:name w:val="WW-WW8Num48ztrue123456"/>
    <w:rsid w:val="004E2D81"/>
  </w:style>
  <w:style w:type="character" w:customStyle="1" w:styleId="WW8Num49ztrue">
    <w:name w:val="WW8Num49ztrue"/>
    <w:rsid w:val="004E2D81"/>
  </w:style>
  <w:style w:type="character" w:customStyle="1" w:styleId="WW-WW8Num49ztrue">
    <w:name w:val="WW-WW8Num49ztrue"/>
    <w:rsid w:val="004E2D81"/>
  </w:style>
  <w:style w:type="character" w:customStyle="1" w:styleId="WW-WW8Num49ztrue1">
    <w:name w:val="WW-WW8Num49ztrue1"/>
    <w:rsid w:val="004E2D81"/>
  </w:style>
  <w:style w:type="character" w:customStyle="1" w:styleId="WW-WW8Num49ztrue12">
    <w:name w:val="WW-WW8Num49ztrue12"/>
    <w:rsid w:val="004E2D81"/>
  </w:style>
  <w:style w:type="character" w:customStyle="1" w:styleId="WW-WW8Num49ztrue123">
    <w:name w:val="WW-WW8Num49ztrue123"/>
    <w:rsid w:val="004E2D81"/>
  </w:style>
  <w:style w:type="character" w:customStyle="1" w:styleId="WW-WW8Num49ztrue1234">
    <w:name w:val="WW-WW8Num49ztrue1234"/>
    <w:rsid w:val="004E2D81"/>
  </w:style>
  <w:style w:type="character" w:customStyle="1" w:styleId="WW8Num50zfalse">
    <w:name w:val="WW8Num50zfalse"/>
    <w:rsid w:val="004E2D81"/>
    <w:rPr>
      <w:rFonts w:ascii="Times New Roman" w:hAnsi="Times New Roman" w:cs="Times New Roman"/>
    </w:rPr>
  </w:style>
  <w:style w:type="character" w:customStyle="1" w:styleId="WW-WW8Num50ztrue5">
    <w:name w:val="WW-WW8Num50ztrue5"/>
    <w:rsid w:val="004E2D81"/>
  </w:style>
  <w:style w:type="character" w:customStyle="1" w:styleId="WW-WW8Num50ztrue11">
    <w:name w:val="WW-WW8Num50ztrue11"/>
    <w:rsid w:val="004E2D81"/>
  </w:style>
  <w:style w:type="character" w:customStyle="1" w:styleId="WW-WW8Num50ztrue12">
    <w:name w:val="WW-WW8Num50ztrue12"/>
    <w:rsid w:val="004E2D81"/>
  </w:style>
  <w:style w:type="character" w:customStyle="1" w:styleId="WW-WW8Num50ztrue123">
    <w:name w:val="WW-WW8Num50ztrue123"/>
    <w:rsid w:val="004E2D81"/>
  </w:style>
  <w:style w:type="character" w:customStyle="1" w:styleId="WW-WW8Num50ztrue1234">
    <w:name w:val="WW-WW8Num50ztrue1234"/>
    <w:rsid w:val="004E2D81"/>
  </w:style>
  <w:style w:type="character" w:customStyle="1" w:styleId="WW-WW8Num50ztrue12345">
    <w:name w:val="WW-WW8Num50ztrue12345"/>
    <w:rsid w:val="004E2D81"/>
  </w:style>
  <w:style w:type="character" w:customStyle="1" w:styleId="WW-WW8Num50ztrue123456">
    <w:name w:val="WW-WW8Num50ztrue123456"/>
    <w:rsid w:val="004E2D81"/>
  </w:style>
  <w:style w:type="character" w:customStyle="1" w:styleId="Domylnaczcionkaakapitu2">
    <w:name w:val="Domyślna czcionka akapitu2"/>
    <w:rsid w:val="004E2D81"/>
  </w:style>
  <w:style w:type="character" w:customStyle="1" w:styleId="WW-WW8Num1ztrue12345671">
    <w:name w:val="WW-WW8Num1ztrue12345671"/>
    <w:rsid w:val="004E2D81"/>
  </w:style>
  <w:style w:type="character" w:customStyle="1" w:styleId="WW-WW8Num1ztrue1111">
    <w:name w:val="WW-WW8Num1ztrue1111"/>
    <w:rsid w:val="004E2D81"/>
  </w:style>
  <w:style w:type="character" w:customStyle="1" w:styleId="WW-WW8Num1ztrue1211">
    <w:name w:val="WW-WW8Num1ztrue1211"/>
    <w:rsid w:val="004E2D81"/>
  </w:style>
  <w:style w:type="character" w:customStyle="1" w:styleId="WW-WW8Num1ztrue12311">
    <w:name w:val="WW-WW8Num1ztrue12311"/>
    <w:rsid w:val="004E2D81"/>
  </w:style>
  <w:style w:type="character" w:customStyle="1" w:styleId="WW-WW8Num1ztrue123411">
    <w:name w:val="WW-WW8Num1ztrue123411"/>
    <w:rsid w:val="004E2D81"/>
  </w:style>
  <w:style w:type="character" w:customStyle="1" w:styleId="WW-WW8Num1ztrue1234511">
    <w:name w:val="WW-WW8Num1ztrue1234511"/>
    <w:rsid w:val="004E2D81"/>
  </w:style>
  <w:style w:type="character" w:customStyle="1" w:styleId="WW-WW8Num1ztrue12345611">
    <w:name w:val="WW-WW8Num1ztrue12345611"/>
    <w:rsid w:val="004E2D81"/>
  </w:style>
  <w:style w:type="character" w:customStyle="1" w:styleId="WW8Num7zfalse">
    <w:name w:val="WW8Num7zfalse"/>
    <w:rsid w:val="004E2D81"/>
  </w:style>
  <w:style w:type="character" w:customStyle="1" w:styleId="WW8Num7ztrue">
    <w:name w:val="WW8Num7ztrue"/>
    <w:rsid w:val="004E2D81"/>
  </w:style>
  <w:style w:type="character" w:customStyle="1" w:styleId="WW-WW8Num7ztrue">
    <w:name w:val="WW-WW8Num7ztrue"/>
    <w:rsid w:val="004E2D81"/>
  </w:style>
  <w:style w:type="character" w:customStyle="1" w:styleId="WW-WW8Num7ztrue1">
    <w:name w:val="WW-WW8Num7ztrue1"/>
    <w:rsid w:val="004E2D81"/>
  </w:style>
  <w:style w:type="character" w:customStyle="1" w:styleId="WW-WW8Num7ztrue12">
    <w:name w:val="WW-WW8Num7ztrue12"/>
    <w:rsid w:val="004E2D81"/>
  </w:style>
  <w:style w:type="character" w:customStyle="1" w:styleId="WW-WW8Num7ztrue123">
    <w:name w:val="WW-WW8Num7ztrue123"/>
    <w:rsid w:val="004E2D81"/>
  </w:style>
  <w:style w:type="character" w:customStyle="1" w:styleId="WW-WW8Num7ztrue1234">
    <w:name w:val="WW-WW8Num7ztrue1234"/>
    <w:rsid w:val="004E2D81"/>
  </w:style>
  <w:style w:type="character" w:customStyle="1" w:styleId="WW-WW8Num7ztrue12345">
    <w:name w:val="WW-WW8Num7ztrue12345"/>
    <w:rsid w:val="004E2D81"/>
  </w:style>
  <w:style w:type="character" w:customStyle="1" w:styleId="WW-WW8Num7ztrue123456">
    <w:name w:val="WW-WW8Num7ztrue123456"/>
    <w:rsid w:val="004E2D81"/>
  </w:style>
  <w:style w:type="character" w:customStyle="1" w:styleId="WW8Num11ztrue">
    <w:name w:val="WW8Num11ztrue"/>
    <w:rsid w:val="004E2D81"/>
  </w:style>
  <w:style w:type="character" w:customStyle="1" w:styleId="WW-WW8Num11ztrue">
    <w:name w:val="WW-WW8Num11ztrue"/>
    <w:rsid w:val="004E2D81"/>
  </w:style>
  <w:style w:type="character" w:customStyle="1" w:styleId="WW-WW8Num11ztrue1">
    <w:name w:val="WW-WW8Num11ztrue1"/>
    <w:rsid w:val="004E2D81"/>
  </w:style>
  <w:style w:type="character" w:customStyle="1" w:styleId="WW-WW8Num11ztrue12">
    <w:name w:val="WW-WW8Num11ztrue12"/>
    <w:rsid w:val="004E2D81"/>
  </w:style>
  <w:style w:type="character" w:customStyle="1" w:styleId="WW-WW8Num11ztrue123">
    <w:name w:val="WW-WW8Num11ztrue123"/>
    <w:rsid w:val="004E2D81"/>
  </w:style>
  <w:style w:type="character" w:customStyle="1" w:styleId="WW-WW8Num11ztrue1234">
    <w:name w:val="WW-WW8Num11ztrue1234"/>
    <w:rsid w:val="004E2D81"/>
  </w:style>
  <w:style w:type="character" w:customStyle="1" w:styleId="WW8Num13zfalse">
    <w:name w:val="WW8Num13zfalse"/>
    <w:rsid w:val="004E2D81"/>
  </w:style>
  <w:style w:type="character" w:customStyle="1" w:styleId="WW8Num28zfalse">
    <w:name w:val="WW8Num28zfalse"/>
    <w:rsid w:val="004E2D81"/>
    <w:rPr>
      <w:b/>
    </w:rPr>
  </w:style>
  <w:style w:type="character" w:customStyle="1" w:styleId="WW-WW8Num40ztrue7">
    <w:name w:val="WW-WW8Num40ztrue7"/>
    <w:rsid w:val="004E2D81"/>
  </w:style>
  <w:style w:type="character" w:customStyle="1" w:styleId="WW-WW8Num40ztrue11">
    <w:name w:val="WW-WW8Num40ztrue11"/>
    <w:rsid w:val="004E2D81"/>
  </w:style>
  <w:style w:type="character" w:customStyle="1" w:styleId="WW-WW8Num40ztrue12">
    <w:name w:val="WW-WW8Num40ztrue12"/>
    <w:rsid w:val="004E2D81"/>
  </w:style>
  <w:style w:type="character" w:customStyle="1" w:styleId="WW-WW8Num40ztrue123">
    <w:name w:val="WW-WW8Num40ztrue123"/>
    <w:rsid w:val="004E2D81"/>
  </w:style>
  <w:style w:type="character" w:customStyle="1" w:styleId="WW-WW8Num40ztrue1234">
    <w:name w:val="WW-WW8Num40ztrue1234"/>
    <w:rsid w:val="004E2D81"/>
  </w:style>
  <w:style w:type="character" w:customStyle="1" w:styleId="WW-WW8Num42ztrue7">
    <w:name w:val="WW-WW8Num42ztrue7"/>
    <w:rsid w:val="004E2D81"/>
  </w:style>
  <w:style w:type="character" w:customStyle="1" w:styleId="WW-WW8Num42ztrue11">
    <w:name w:val="WW-WW8Num42ztrue11"/>
    <w:rsid w:val="004E2D81"/>
  </w:style>
  <w:style w:type="character" w:customStyle="1" w:styleId="WW-WW8Num42ztrue12">
    <w:name w:val="WW-WW8Num42ztrue12"/>
    <w:rsid w:val="004E2D81"/>
  </w:style>
  <w:style w:type="character" w:customStyle="1" w:styleId="WW-WW8Num42ztrue123">
    <w:name w:val="WW-WW8Num42ztrue123"/>
    <w:rsid w:val="004E2D81"/>
  </w:style>
  <w:style w:type="character" w:customStyle="1" w:styleId="WW-WW8Num42ztrue1234">
    <w:name w:val="WW-WW8Num42ztrue1234"/>
    <w:rsid w:val="004E2D81"/>
  </w:style>
  <w:style w:type="character" w:customStyle="1" w:styleId="WW-WW8Num42ztrue12345">
    <w:name w:val="WW-WW8Num42ztrue12345"/>
    <w:rsid w:val="004E2D81"/>
  </w:style>
  <w:style w:type="character" w:customStyle="1" w:styleId="WW-WW8Num42ztrue123456">
    <w:name w:val="WW-WW8Num42ztrue123456"/>
    <w:rsid w:val="004E2D81"/>
  </w:style>
  <w:style w:type="character" w:customStyle="1" w:styleId="WW8Num2zfalse">
    <w:name w:val="WW8Num2zfalse"/>
    <w:rsid w:val="004E2D81"/>
  </w:style>
  <w:style w:type="character" w:customStyle="1" w:styleId="WW8Num3zfalse">
    <w:name w:val="WW8Num3zfalse"/>
    <w:rsid w:val="004E2D81"/>
  </w:style>
  <w:style w:type="character" w:customStyle="1" w:styleId="WW8Num5zfalse">
    <w:name w:val="WW8Num5zfalse"/>
    <w:rsid w:val="004E2D81"/>
  </w:style>
  <w:style w:type="character" w:customStyle="1" w:styleId="WW-WW8Num6ztrue12345671">
    <w:name w:val="WW-WW8Num6ztrue12345671"/>
    <w:rsid w:val="004E2D81"/>
  </w:style>
  <w:style w:type="character" w:customStyle="1" w:styleId="WW-WW8Num6ztrue1111">
    <w:name w:val="WW-WW8Num6ztrue1111"/>
    <w:rsid w:val="004E2D81"/>
  </w:style>
  <w:style w:type="character" w:customStyle="1" w:styleId="WW-WW8Num6ztrue1211">
    <w:name w:val="WW-WW8Num6ztrue1211"/>
    <w:rsid w:val="004E2D81"/>
  </w:style>
  <w:style w:type="character" w:customStyle="1" w:styleId="WW-WW8Num6ztrue12311">
    <w:name w:val="WW-WW8Num6ztrue12311"/>
    <w:rsid w:val="004E2D81"/>
  </w:style>
  <w:style w:type="character" w:customStyle="1" w:styleId="WW-WW8Num6ztrue123411">
    <w:name w:val="WW-WW8Num6ztrue123411"/>
    <w:rsid w:val="004E2D81"/>
  </w:style>
  <w:style w:type="character" w:customStyle="1" w:styleId="WW-WW8Num6ztrue1234511">
    <w:name w:val="WW-WW8Num6ztrue1234511"/>
    <w:rsid w:val="004E2D81"/>
  </w:style>
  <w:style w:type="character" w:customStyle="1" w:styleId="WW-WW8Num6ztrue12345611">
    <w:name w:val="WW-WW8Num6ztrue12345611"/>
    <w:rsid w:val="004E2D81"/>
  </w:style>
  <w:style w:type="character" w:customStyle="1" w:styleId="WW-WW8Num7ztrue1234567">
    <w:name w:val="WW-WW8Num7ztrue1234567"/>
    <w:rsid w:val="004E2D81"/>
  </w:style>
  <w:style w:type="character" w:customStyle="1" w:styleId="WW-WW8Num7ztrue11">
    <w:name w:val="WW-WW8Num7ztrue11"/>
    <w:rsid w:val="004E2D81"/>
  </w:style>
  <w:style w:type="character" w:customStyle="1" w:styleId="WW-WW8Num7ztrue121">
    <w:name w:val="WW-WW8Num7ztrue121"/>
    <w:rsid w:val="004E2D81"/>
  </w:style>
  <w:style w:type="character" w:customStyle="1" w:styleId="WW-WW8Num7ztrue1231">
    <w:name w:val="WW-WW8Num7ztrue1231"/>
    <w:rsid w:val="004E2D81"/>
  </w:style>
  <w:style w:type="character" w:customStyle="1" w:styleId="WW-WW8Num7ztrue12341">
    <w:name w:val="WW-WW8Num7ztrue12341"/>
    <w:rsid w:val="004E2D81"/>
  </w:style>
  <w:style w:type="character" w:customStyle="1" w:styleId="WW-WW8Num7ztrue123451">
    <w:name w:val="WW-WW8Num7ztrue123451"/>
    <w:rsid w:val="004E2D81"/>
  </w:style>
  <w:style w:type="character" w:customStyle="1" w:styleId="WW-WW8Num7ztrue1234561">
    <w:name w:val="WW-WW8Num7ztrue1234561"/>
    <w:rsid w:val="004E2D81"/>
  </w:style>
  <w:style w:type="character" w:customStyle="1" w:styleId="WW8Num8zfalse">
    <w:name w:val="WW8Num8zfalse"/>
    <w:rsid w:val="004E2D81"/>
  </w:style>
  <w:style w:type="character" w:customStyle="1" w:styleId="WW8Num8ztrue">
    <w:name w:val="WW8Num8ztrue"/>
    <w:rsid w:val="004E2D81"/>
  </w:style>
  <w:style w:type="character" w:customStyle="1" w:styleId="WW-WW8Num8ztrue">
    <w:name w:val="WW-WW8Num8ztrue"/>
    <w:rsid w:val="004E2D81"/>
  </w:style>
  <w:style w:type="character" w:customStyle="1" w:styleId="WW-WW8Num8ztrue1">
    <w:name w:val="WW-WW8Num8ztrue1"/>
    <w:rsid w:val="004E2D81"/>
  </w:style>
  <w:style w:type="character" w:customStyle="1" w:styleId="WW-WW8Num8ztrue12">
    <w:name w:val="WW-WW8Num8ztrue12"/>
    <w:rsid w:val="004E2D81"/>
  </w:style>
  <w:style w:type="character" w:customStyle="1" w:styleId="WW-WW8Num8ztrue123">
    <w:name w:val="WW-WW8Num8ztrue123"/>
    <w:rsid w:val="004E2D81"/>
  </w:style>
  <w:style w:type="character" w:customStyle="1" w:styleId="WW-WW8Num8ztrue1234">
    <w:name w:val="WW-WW8Num8ztrue1234"/>
    <w:rsid w:val="004E2D81"/>
  </w:style>
  <w:style w:type="character" w:customStyle="1" w:styleId="WW-WW8Num8ztrue12345">
    <w:name w:val="WW-WW8Num8ztrue12345"/>
    <w:rsid w:val="004E2D81"/>
  </w:style>
  <w:style w:type="character" w:customStyle="1" w:styleId="WW-WW8Num8ztrue123456">
    <w:name w:val="WW-WW8Num8ztrue123456"/>
    <w:rsid w:val="004E2D81"/>
  </w:style>
  <w:style w:type="character" w:customStyle="1" w:styleId="WW-WW8Num10ztrue123451">
    <w:name w:val="WW-WW8Num10ztrue123451"/>
    <w:rsid w:val="004E2D81"/>
  </w:style>
  <w:style w:type="character" w:customStyle="1" w:styleId="WW-WW8Num10ztrue1111">
    <w:name w:val="WW-WW8Num10ztrue1111"/>
    <w:rsid w:val="004E2D81"/>
  </w:style>
  <w:style w:type="character" w:customStyle="1" w:styleId="WW-WW8Num10ztrue1211">
    <w:name w:val="WW-WW8Num10ztrue1211"/>
    <w:rsid w:val="004E2D81"/>
  </w:style>
  <w:style w:type="character" w:customStyle="1" w:styleId="WW-WW8Num10ztrue12311">
    <w:name w:val="WW-WW8Num10ztrue12311"/>
    <w:rsid w:val="004E2D81"/>
  </w:style>
  <w:style w:type="character" w:customStyle="1" w:styleId="WW-WW8Num10ztrue123411">
    <w:name w:val="WW-WW8Num10ztrue123411"/>
    <w:rsid w:val="004E2D81"/>
  </w:style>
  <w:style w:type="character" w:customStyle="1" w:styleId="WW-WW8Num10ztrue1234511">
    <w:name w:val="WW-WW8Num10ztrue1234511"/>
    <w:rsid w:val="004E2D81"/>
  </w:style>
  <w:style w:type="character" w:customStyle="1" w:styleId="WW-WW8Num10ztrue123456">
    <w:name w:val="WW-WW8Num10ztrue123456"/>
    <w:rsid w:val="004E2D81"/>
  </w:style>
  <w:style w:type="character" w:customStyle="1" w:styleId="WW-WW8Num11ztrue12345">
    <w:name w:val="WW-WW8Num11ztrue12345"/>
    <w:rsid w:val="004E2D81"/>
  </w:style>
  <w:style w:type="character" w:customStyle="1" w:styleId="WW-WW8Num11ztrue11">
    <w:name w:val="WW-WW8Num11ztrue11"/>
    <w:rsid w:val="004E2D81"/>
  </w:style>
  <w:style w:type="character" w:customStyle="1" w:styleId="WW-WW8Num11ztrue121">
    <w:name w:val="WW-WW8Num11ztrue121"/>
    <w:rsid w:val="004E2D81"/>
  </w:style>
  <w:style w:type="character" w:customStyle="1" w:styleId="WW-WW8Num11ztrue1231">
    <w:name w:val="WW-WW8Num11ztrue1231"/>
    <w:rsid w:val="004E2D81"/>
  </w:style>
  <w:style w:type="character" w:customStyle="1" w:styleId="WW-WW8Num11ztrue12341">
    <w:name w:val="WW-WW8Num11ztrue12341"/>
    <w:rsid w:val="004E2D81"/>
  </w:style>
  <w:style w:type="character" w:customStyle="1" w:styleId="WW-WW8Num11ztrue123451">
    <w:name w:val="WW-WW8Num11ztrue123451"/>
    <w:rsid w:val="004E2D81"/>
  </w:style>
  <w:style w:type="character" w:customStyle="1" w:styleId="WW-WW8Num11ztrue123456">
    <w:name w:val="WW-WW8Num11ztrue123456"/>
    <w:rsid w:val="004E2D81"/>
  </w:style>
  <w:style w:type="character" w:customStyle="1" w:styleId="WW8Num12z2">
    <w:name w:val="WW8Num12z2"/>
    <w:uiPriority w:val="99"/>
    <w:rsid w:val="004E2D81"/>
    <w:rPr>
      <w:rFonts w:ascii="Wingdings" w:hAnsi="Wingdings" w:cs="Wingdings"/>
    </w:rPr>
  </w:style>
  <w:style w:type="character" w:customStyle="1" w:styleId="WW8Num13ztrue">
    <w:name w:val="WW8Num13ztrue"/>
    <w:rsid w:val="004E2D81"/>
  </w:style>
  <w:style w:type="character" w:customStyle="1" w:styleId="WW-WW8Num13ztrue">
    <w:name w:val="WW-WW8Num13ztrue"/>
    <w:rsid w:val="004E2D81"/>
  </w:style>
  <w:style w:type="character" w:customStyle="1" w:styleId="WW-WW8Num13ztrue1">
    <w:name w:val="WW-WW8Num13ztrue1"/>
    <w:rsid w:val="004E2D81"/>
  </w:style>
  <w:style w:type="character" w:customStyle="1" w:styleId="WW-WW8Num13ztrue12">
    <w:name w:val="WW-WW8Num13ztrue12"/>
    <w:rsid w:val="004E2D81"/>
  </w:style>
  <w:style w:type="character" w:customStyle="1" w:styleId="WW-WW8Num13ztrue123">
    <w:name w:val="WW-WW8Num13ztrue123"/>
    <w:rsid w:val="004E2D81"/>
  </w:style>
  <w:style w:type="character" w:customStyle="1" w:styleId="WW-WW8Num13ztrue1234">
    <w:name w:val="WW-WW8Num13ztrue1234"/>
    <w:rsid w:val="004E2D81"/>
  </w:style>
  <w:style w:type="character" w:customStyle="1" w:styleId="WW-WW8Num13ztrue12345">
    <w:name w:val="WW-WW8Num13ztrue12345"/>
    <w:rsid w:val="004E2D81"/>
  </w:style>
  <w:style w:type="character" w:customStyle="1" w:styleId="WW-WW8Num13ztrue123456">
    <w:name w:val="WW-WW8Num13ztrue123456"/>
    <w:rsid w:val="004E2D81"/>
  </w:style>
  <w:style w:type="character" w:customStyle="1" w:styleId="WW8Num16ztrue">
    <w:name w:val="WW8Num16ztrue"/>
    <w:rsid w:val="004E2D81"/>
  </w:style>
  <w:style w:type="character" w:customStyle="1" w:styleId="WW-WW8Num16ztrue">
    <w:name w:val="WW-WW8Num16ztrue"/>
    <w:rsid w:val="004E2D81"/>
  </w:style>
  <w:style w:type="character" w:customStyle="1" w:styleId="WW-WW8Num16ztrue1">
    <w:name w:val="WW-WW8Num16ztrue1"/>
    <w:rsid w:val="004E2D81"/>
  </w:style>
  <w:style w:type="character" w:customStyle="1" w:styleId="WW-WW8Num16ztrue12">
    <w:name w:val="WW-WW8Num16ztrue12"/>
    <w:rsid w:val="004E2D81"/>
  </w:style>
  <w:style w:type="character" w:customStyle="1" w:styleId="WW-WW8Num16ztrue123">
    <w:name w:val="WW-WW8Num16ztrue123"/>
    <w:rsid w:val="004E2D81"/>
  </w:style>
  <w:style w:type="character" w:customStyle="1" w:styleId="WW-WW8Num16ztrue1234">
    <w:name w:val="WW-WW8Num16ztrue1234"/>
    <w:rsid w:val="004E2D81"/>
  </w:style>
  <w:style w:type="character" w:customStyle="1" w:styleId="WW-WW8Num16ztrue12345">
    <w:name w:val="WW-WW8Num16ztrue12345"/>
    <w:rsid w:val="004E2D81"/>
  </w:style>
  <w:style w:type="character" w:customStyle="1" w:styleId="WW-WW8Num16ztrue123456">
    <w:name w:val="WW-WW8Num16ztrue123456"/>
    <w:rsid w:val="004E2D81"/>
  </w:style>
  <w:style w:type="character" w:customStyle="1" w:styleId="WW8Num17ztrue">
    <w:name w:val="WW8Num17ztrue"/>
    <w:rsid w:val="004E2D81"/>
    <w:rPr>
      <w:sz w:val="22"/>
      <w:szCs w:val="22"/>
    </w:rPr>
  </w:style>
  <w:style w:type="character" w:customStyle="1" w:styleId="WW-WW8Num17ztrue">
    <w:name w:val="WW-WW8Num17ztrue"/>
    <w:rsid w:val="004E2D81"/>
    <w:rPr>
      <w:sz w:val="22"/>
      <w:szCs w:val="22"/>
    </w:rPr>
  </w:style>
  <w:style w:type="character" w:customStyle="1" w:styleId="WW-WW8Num17ztrue1">
    <w:name w:val="WW-WW8Num17ztrue1"/>
    <w:rsid w:val="004E2D81"/>
  </w:style>
  <w:style w:type="character" w:customStyle="1" w:styleId="WW-WW8Num17ztrue12">
    <w:name w:val="WW-WW8Num17ztrue12"/>
    <w:rsid w:val="004E2D81"/>
  </w:style>
  <w:style w:type="character" w:customStyle="1" w:styleId="WW-WW8Num17ztrue123">
    <w:name w:val="WW-WW8Num17ztrue123"/>
    <w:rsid w:val="004E2D81"/>
  </w:style>
  <w:style w:type="character" w:customStyle="1" w:styleId="WW-WW8Num17ztrue1234">
    <w:name w:val="WW-WW8Num17ztrue1234"/>
    <w:rsid w:val="004E2D81"/>
  </w:style>
  <w:style w:type="character" w:customStyle="1" w:styleId="WW-WW8Num17ztrue12345">
    <w:name w:val="WW-WW8Num17ztrue12345"/>
    <w:rsid w:val="004E2D81"/>
  </w:style>
  <w:style w:type="character" w:customStyle="1" w:styleId="WW-WW8Num17ztrue123456">
    <w:name w:val="WW-WW8Num17ztrue123456"/>
    <w:rsid w:val="004E2D81"/>
  </w:style>
  <w:style w:type="character" w:customStyle="1" w:styleId="WW8Num18zfalse">
    <w:name w:val="WW8Num18zfalse"/>
    <w:rsid w:val="004E2D81"/>
  </w:style>
  <w:style w:type="character" w:customStyle="1" w:styleId="WW8Num18ztrue">
    <w:name w:val="WW8Num18ztrue"/>
    <w:rsid w:val="004E2D81"/>
  </w:style>
  <w:style w:type="character" w:customStyle="1" w:styleId="WW-WW8Num18ztrue">
    <w:name w:val="WW-WW8Num18ztrue"/>
    <w:rsid w:val="004E2D81"/>
  </w:style>
  <w:style w:type="character" w:customStyle="1" w:styleId="WW-WW8Num18ztrue1">
    <w:name w:val="WW-WW8Num18ztrue1"/>
    <w:rsid w:val="004E2D81"/>
  </w:style>
  <w:style w:type="character" w:customStyle="1" w:styleId="WW-WW8Num18ztrue12">
    <w:name w:val="WW-WW8Num18ztrue12"/>
    <w:rsid w:val="004E2D81"/>
  </w:style>
  <w:style w:type="character" w:customStyle="1" w:styleId="WW-WW8Num18ztrue123">
    <w:name w:val="WW-WW8Num18ztrue123"/>
    <w:rsid w:val="004E2D81"/>
  </w:style>
  <w:style w:type="character" w:customStyle="1" w:styleId="WW-WW8Num18ztrue1234">
    <w:name w:val="WW-WW8Num18ztrue1234"/>
    <w:rsid w:val="004E2D81"/>
  </w:style>
  <w:style w:type="character" w:customStyle="1" w:styleId="WW-WW8Num18ztrue12345">
    <w:name w:val="WW-WW8Num18ztrue12345"/>
    <w:rsid w:val="004E2D81"/>
  </w:style>
  <w:style w:type="character" w:customStyle="1" w:styleId="WW-WW8Num18ztrue123456">
    <w:name w:val="WW-WW8Num18ztrue123456"/>
    <w:rsid w:val="004E2D81"/>
  </w:style>
  <w:style w:type="character" w:customStyle="1" w:styleId="WW8Num19zfalse">
    <w:name w:val="WW8Num19zfalse"/>
    <w:rsid w:val="004E2D81"/>
    <w:rPr>
      <w:rFonts w:ascii="Times New Roman" w:hAnsi="Times New Roman" w:cs="Times New Roman"/>
      <w:sz w:val="22"/>
      <w:szCs w:val="22"/>
    </w:rPr>
  </w:style>
  <w:style w:type="character" w:customStyle="1" w:styleId="WW8Num19ztrue">
    <w:name w:val="WW8Num19ztrue"/>
    <w:rsid w:val="004E2D81"/>
  </w:style>
  <w:style w:type="character" w:customStyle="1" w:styleId="WW-WW8Num19ztrue">
    <w:name w:val="WW-WW8Num19ztrue"/>
    <w:rsid w:val="004E2D81"/>
  </w:style>
  <w:style w:type="character" w:customStyle="1" w:styleId="WW-WW8Num19ztrue1">
    <w:name w:val="WW-WW8Num19ztrue1"/>
    <w:rsid w:val="004E2D81"/>
  </w:style>
  <w:style w:type="character" w:customStyle="1" w:styleId="WW-WW8Num19ztrue12">
    <w:name w:val="WW-WW8Num19ztrue12"/>
    <w:rsid w:val="004E2D81"/>
  </w:style>
  <w:style w:type="character" w:customStyle="1" w:styleId="WW-WW8Num19ztrue123">
    <w:name w:val="WW-WW8Num19ztrue123"/>
    <w:rsid w:val="004E2D81"/>
  </w:style>
  <w:style w:type="character" w:customStyle="1" w:styleId="WW-WW8Num19ztrue1234">
    <w:name w:val="WW-WW8Num19ztrue1234"/>
    <w:rsid w:val="004E2D81"/>
  </w:style>
  <w:style w:type="character" w:customStyle="1" w:styleId="WW-WW8Num19ztrue12345">
    <w:name w:val="WW-WW8Num19ztrue12345"/>
    <w:rsid w:val="004E2D81"/>
  </w:style>
  <w:style w:type="character" w:customStyle="1" w:styleId="WW-WW8Num19ztrue123456">
    <w:name w:val="WW-WW8Num19ztrue123456"/>
    <w:rsid w:val="004E2D81"/>
  </w:style>
  <w:style w:type="character" w:customStyle="1" w:styleId="WW8Num20zfalse">
    <w:name w:val="WW8Num20zfalse"/>
    <w:rsid w:val="004E2D81"/>
  </w:style>
  <w:style w:type="character" w:customStyle="1" w:styleId="WW8Num20ztrue">
    <w:name w:val="WW8Num20ztrue"/>
    <w:rsid w:val="004E2D81"/>
  </w:style>
  <w:style w:type="character" w:customStyle="1" w:styleId="WW-WW8Num20ztrue">
    <w:name w:val="WW-WW8Num20ztrue"/>
    <w:rsid w:val="004E2D81"/>
  </w:style>
  <w:style w:type="character" w:customStyle="1" w:styleId="WW-WW8Num20ztrue1">
    <w:name w:val="WW-WW8Num20ztrue1"/>
    <w:rsid w:val="004E2D81"/>
  </w:style>
  <w:style w:type="character" w:customStyle="1" w:styleId="WW-WW8Num20ztrue12">
    <w:name w:val="WW-WW8Num20ztrue12"/>
    <w:rsid w:val="004E2D81"/>
  </w:style>
  <w:style w:type="character" w:customStyle="1" w:styleId="WW-WW8Num20ztrue123">
    <w:name w:val="WW-WW8Num20ztrue123"/>
    <w:rsid w:val="004E2D81"/>
  </w:style>
  <w:style w:type="character" w:customStyle="1" w:styleId="WW-WW8Num20ztrue1234">
    <w:name w:val="WW-WW8Num20ztrue1234"/>
    <w:rsid w:val="004E2D81"/>
  </w:style>
  <w:style w:type="character" w:customStyle="1" w:styleId="WW-WW8Num20ztrue12345">
    <w:name w:val="WW-WW8Num20ztrue12345"/>
    <w:rsid w:val="004E2D81"/>
  </w:style>
  <w:style w:type="character" w:customStyle="1" w:styleId="WW-WW8Num20ztrue123456">
    <w:name w:val="WW-WW8Num20ztrue123456"/>
    <w:rsid w:val="004E2D81"/>
  </w:style>
  <w:style w:type="character" w:customStyle="1" w:styleId="WW8Num21zfalse">
    <w:name w:val="WW8Num21zfalse"/>
    <w:rsid w:val="004E2D81"/>
    <w:rPr>
      <w:rFonts w:ascii="Times New Roman" w:hAnsi="Times New Roman" w:cs="Times New Roman"/>
      <w:sz w:val="22"/>
      <w:szCs w:val="22"/>
    </w:rPr>
  </w:style>
  <w:style w:type="character" w:customStyle="1" w:styleId="WW8Num21ztrue">
    <w:name w:val="WW8Num21ztrue"/>
    <w:rsid w:val="004E2D81"/>
  </w:style>
  <w:style w:type="character" w:customStyle="1" w:styleId="WW-WW8Num21ztrue">
    <w:name w:val="WW-WW8Num21ztrue"/>
    <w:rsid w:val="004E2D81"/>
  </w:style>
  <w:style w:type="character" w:customStyle="1" w:styleId="WW-WW8Num21ztrue1">
    <w:name w:val="WW-WW8Num21ztrue1"/>
    <w:rsid w:val="004E2D81"/>
  </w:style>
  <w:style w:type="character" w:customStyle="1" w:styleId="WW-WW8Num21ztrue12">
    <w:name w:val="WW-WW8Num21ztrue12"/>
    <w:rsid w:val="004E2D81"/>
  </w:style>
  <w:style w:type="character" w:customStyle="1" w:styleId="WW-WW8Num21ztrue123">
    <w:name w:val="WW-WW8Num21ztrue123"/>
    <w:rsid w:val="004E2D81"/>
  </w:style>
  <w:style w:type="character" w:customStyle="1" w:styleId="WW-WW8Num21ztrue1234">
    <w:name w:val="WW-WW8Num21ztrue1234"/>
    <w:rsid w:val="004E2D81"/>
  </w:style>
  <w:style w:type="character" w:customStyle="1" w:styleId="WW-WW8Num21ztrue12345">
    <w:name w:val="WW-WW8Num21ztrue12345"/>
    <w:rsid w:val="004E2D81"/>
  </w:style>
  <w:style w:type="character" w:customStyle="1" w:styleId="WW-WW8Num21ztrue123456">
    <w:name w:val="WW-WW8Num21ztrue123456"/>
    <w:rsid w:val="004E2D81"/>
  </w:style>
  <w:style w:type="character" w:customStyle="1" w:styleId="WW8Num23ztrue">
    <w:name w:val="WW8Num23ztrue"/>
    <w:rsid w:val="004E2D81"/>
  </w:style>
  <w:style w:type="character" w:customStyle="1" w:styleId="WW-WW8Num23ztrue">
    <w:name w:val="WW-WW8Num23ztrue"/>
    <w:rsid w:val="004E2D81"/>
  </w:style>
  <w:style w:type="character" w:customStyle="1" w:styleId="WW-WW8Num23ztrue1">
    <w:name w:val="WW-WW8Num23ztrue1"/>
    <w:rsid w:val="004E2D81"/>
  </w:style>
  <w:style w:type="character" w:customStyle="1" w:styleId="WW-WW8Num23ztrue12">
    <w:name w:val="WW-WW8Num23ztrue12"/>
    <w:rsid w:val="004E2D81"/>
  </w:style>
  <w:style w:type="character" w:customStyle="1" w:styleId="WW-WW8Num23ztrue123">
    <w:name w:val="WW-WW8Num23ztrue123"/>
    <w:rsid w:val="004E2D81"/>
  </w:style>
  <w:style w:type="character" w:customStyle="1" w:styleId="WW-WW8Num23ztrue1234">
    <w:name w:val="WW-WW8Num23ztrue1234"/>
    <w:rsid w:val="004E2D81"/>
  </w:style>
  <w:style w:type="character" w:customStyle="1" w:styleId="WW-WW8Num23ztrue12345">
    <w:name w:val="WW-WW8Num23ztrue12345"/>
    <w:rsid w:val="004E2D81"/>
  </w:style>
  <w:style w:type="character" w:customStyle="1" w:styleId="WW-WW8Num23ztrue123456">
    <w:name w:val="WW-WW8Num23ztrue123456"/>
    <w:rsid w:val="004E2D81"/>
  </w:style>
  <w:style w:type="character" w:customStyle="1" w:styleId="WW8Num24zfalse">
    <w:name w:val="WW8Num24zfalse"/>
    <w:rsid w:val="004E2D81"/>
    <w:rPr>
      <w:sz w:val="22"/>
      <w:szCs w:val="22"/>
    </w:rPr>
  </w:style>
  <w:style w:type="character" w:customStyle="1" w:styleId="WW8Num24ztrue">
    <w:name w:val="WW8Num24ztrue"/>
    <w:rsid w:val="004E2D81"/>
  </w:style>
  <w:style w:type="character" w:customStyle="1" w:styleId="WW-WW8Num24ztrue">
    <w:name w:val="WW-WW8Num24ztrue"/>
    <w:rsid w:val="004E2D81"/>
  </w:style>
  <w:style w:type="character" w:customStyle="1" w:styleId="WW-WW8Num24ztrue1">
    <w:name w:val="WW-WW8Num24ztrue1"/>
    <w:rsid w:val="004E2D81"/>
  </w:style>
  <w:style w:type="character" w:customStyle="1" w:styleId="WW-WW8Num24ztrue12">
    <w:name w:val="WW-WW8Num24ztrue12"/>
    <w:rsid w:val="004E2D81"/>
  </w:style>
  <w:style w:type="character" w:customStyle="1" w:styleId="WW-WW8Num24ztrue123">
    <w:name w:val="WW-WW8Num24ztrue123"/>
    <w:rsid w:val="004E2D81"/>
  </w:style>
  <w:style w:type="character" w:customStyle="1" w:styleId="WW-WW8Num24ztrue1234">
    <w:name w:val="WW-WW8Num24ztrue1234"/>
    <w:rsid w:val="004E2D81"/>
  </w:style>
  <w:style w:type="character" w:customStyle="1" w:styleId="WW-WW8Num24ztrue12345">
    <w:name w:val="WW-WW8Num24ztrue12345"/>
    <w:rsid w:val="004E2D81"/>
  </w:style>
  <w:style w:type="character" w:customStyle="1" w:styleId="WW-WW8Num24ztrue123456">
    <w:name w:val="WW-WW8Num24ztrue123456"/>
    <w:rsid w:val="004E2D81"/>
  </w:style>
  <w:style w:type="character" w:customStyle="1" w:styleId="WW8Num26ztrue">
    <w:name w:val="WW8Num26ztrue"/>
    <w:rsid w:val="004E2D81"/>
  </w:style>
  <w:style w:type="character" w:customStyle="1" w:styleId="WW-WW8Num26ztrue">
    <w:name w:val="WW-WW8Num26ztrue"/>
    <w:rsid w:val="004E2D81"/>
  </w:style>
  <w:style w:type="character" w:customStyle="1" w:styleId="WW-WW8Num26ztrue1">
    <w:name w:val="WW-WW8Num26ztrue1"/>
    <w:rsid w:val="004E2D81"/>
  </w:style>
  <w:style w:type="character" w:customStyle="1" w:styleId="WW-WW8Num26ztrue12">
    <w:name w:val="WW-WW8Num26ztrue12"/>
    <w:rsid w:val="004E2D81"/>
  </w:style>
  <w:style w:type="character" w:customStyle="1" w:styleId="WW-WW8Num26ztrue123">
    <w:name w:val="WW-WW8Num26ztrue123"/>
    <w:rsid w:val="004E2D81"/>
  </w:style>
  <w:style w:type="character" w:customStyle="1" w:styleId="WW-WW8Num26ztrue1234">
    <w:name w:val="WW-WW8Num26ztrue1234"/>
    <w:rsid w:val="004E2D81"/>
  </w:style>
  <w:style w:type="character" w:customStyle="1" w:styleId="WW-WW8Num26ztrue12345">
    <w:name w:val="WW-WW8Num26ztrue12345"/>
    <w:rsid w:val="004E2D81"/>
  </w:style>
  <w:style w:type="character" w:customStyle="1" w:styleId="WW-WW8Num26ztrue123456">
    <w:name w:val="WW-WW8Num26ztrue123456"/>
    <w:rsid w:val="004E2D81"/>
  </w:style>
  <w:style w:type="character" w:customStyle="1" w:styleId="WW8Num27z1">
    <w:name w:val="WW8Num27z1"/>
    <w:uiPriority w:val="99"/>
    <w:rsid w:val="004E2D81"/>
    <w:rPr>
      <w:rFonts w:ascii="Courier New" w:hAnsi="Courier New" w:cs="Courier New"/>
    </w:rPr>
  </w:style>
  <w:style w:type="character" w:customStyle="1" w:styleId="WW8Num27z2">
    <w:name w:val="WW8Num27z2"/>
    <w:rsid w:val="004E2D81"/>
    <w:rPr>
      <w:rFonts w:ascii="Wingdings" w:hAnsi="Wingdings" w:cs="Wingdings"/>
    </w:rPr>
  </w:style>
  <w:style w:type="character" w:customStyle="1" w:styleId="WW8Num29ztrue">
    <w:name w:val="WW8Num29ztrue"/>
    <w:rsid w:val="004E2D81"/>
  </w:style>
  <w:style w:type="character" w:customStyle="1" w:styleId="WW-WW8Num29ztrue">
    <w:name w:val="WW-WW8Num29ztrue"/>
    <w:rsid w:val="004E2D81"/>
  </w:style>
  <w:style w:type="character" w:customStyle="1" w:styleId="WW-WW8Num29ztrue1">
    <w:name w:val="WW-WW8Num29ztrue1"/>
    <w:rsid w:val="004E2D81"/>
  </w:style>
  <w:style w:type="character" w:customStyle="1" w:styleId="WW-WW8Num29ztrue12">
    <w:name w:val="WW-WW8Num29ztrue12"/>
    <w:rsid w:val="004E2D81"/>
  </w:style>
  <w:style w:type="character" w:customStyle="1" w:styleId="WW-WW8Num29ztrue123">
    <w:name w:val="WW-WW8Num29ztrue123"/>
    <w:rsid w:val="004E2D81"/>
  </w:style>
  <w:style w:type="character" w:customStyle="1" w:styleId="WW-WW8Num29ztrue1234">
    <w:name w:val="WW-WW8Num29ztrue1234"/>
    <w:rsid w:val="004E2D81"/>
  </w:style>
  <w:style w:type="character" w:customStyle="1" w:styleId="WW-WW8Num29ztrue12345">
    <w:name w:val="WW-WW8Num29ztrue12345"/>
    <w:rsid w:val="004E2D81"/>
  </w:style>
  <w:style w:type="character" w:customStyle="1" w:styleId="WW-WW8Num29ztrue123456">
    <w:name w:val="WW-WW8Num29ztrue123456"/>
    <w:rsid w:val="004E2D81"/>
  </w:style>
  <w:style w:type="character" w:customStyle="1" w:styleId="WW8Num30ztrue">
    <w:name w:val="WW8Num30ztrue"/>
    <w:rsid w:val="004E2D81"/>
  </w:style>
  <w:style w:type="character" w:customStyle="1" w:styleId="WW-WW8Num30ztrue">
    <w:name w:val="WW-WW8Num30ztrue"/>
    <w:rsid w:val="004E2D81"/>
  </w:style>
  <w:style w:type="character" w:customStyle="1" w:styleId="WW-WW8Num30ztrue1">
    <w:name w:val="WW-WW8Num30ztrue1"/>
    <w:rsid w:val="004E2D81"/>
  </w:style>
  <w:style w:type="character" w:customStyle="1" w:styleId="WW-WW8Num30ztrue12">
    <w:name w:val="WW-WW8Num30ztrue12"/>
    <w:rsid w:val="004E2D81"/>
  </w:style>
  <w:style w:type="character" w:customStyle="1" w:styleId="WW-WW8Num30ztrue123">
    <w:name w:val="WW-WW8Num30ztrue123"/>
    <w:rsid w:val="004E2D81"/>
  </w:style>
  <w:style w:type="character" w:customStyle="1" w:styleId="WW-WW8Num30ztrue1234">
    <w:name w:val="WW-WW8Num30ztrue1234"/>
    <w:rsid w:val="004E2D81"/>
  </w:style>
  <w:style w:type="character" w:customStyle="1" w:styleId="WW-WW8Num30ztrue12345">
    <w:name w:val="WW-WW8Num30ztrue12345"/>
    <w:rsid w:val="004E2D81"/>
  </w:style>
  <w:style w:type="character" w:customStyle="1" w:styleId="WW-WW8Num30ztrue123456">
    <w:name w:val="WW-WW8Num30ztrue123456"/>
    <w:rsid w:val="004E2D81"/>
  </w:style>
  <w:style w:type="character" w:customStyle="1" w:styleId="WW8Num31zfalse">
    <w:name w:val="WW8Num31zfalse"/>
    <w:rsid w:val="004E2D81"/>
  </w:style>
  <w:style w:type="character" w:customStyle="1" w:styleId="WW-WW8Num31ztrue5">
    <w:name w:val="WW-WW8Num31ztrue5"/>
    <w:rsid w:val="004E2D81"/>
  </w:style>
  <w:style w:type="character" w:customStyle="1" w:styleId="WW-WW8Num31ztrue11">
    <w:name w:val="WW-WW8Num31ztrue11"/>
    <w:rsid w:val="004E2D81"/>
  </w:style>
  <w:style w:type="character" w:customStyle="1" w:styleId="WW-WW8Num31ztrue12">
    <w:name w:val="WW-WW8Num31ztrue12"/>
    <w:rsid w:val="004E2D81"/>
  </w:style>
  <w:style w:type="character" w:customStyle="1" w:styleId="WW-WW8Num31ztrue123">
    <w:name w:val="WW-WW8Num31ztrue123"/>
    <w:rsid w:val="004E2D81"/>
  </w:style>
  <w:style w:type="character" w:customStyle="1" w:styleId="WW-WW8Num31ztrue1234">
    <w:name w:val="WW-WW8Num31ztrue1234"/>
    <w:rsid w:val="004E2D81"/>
  </w:style>
  <w:style w:type="character" w:customStyle="1" w:styleId="WW-WW8Num31ztrue12345">
    <w:name w:val="WW-WW8Num31ztrue12345"/>
    <w:rsid w:val="004E2D81"/>
  </w:style>
  <w:style w:type="character" w:customStyle="1" w:styleId="WW-WW8Num31ztrue123456">
    <w:name w:val="WW-WW8Num31ztrue123456"/>
    <w:rsid w:val="004E2D81"/>
  </w:style>
  <w:style w:type="character" w:customStyle="1" w:styleId="WW-WW8Num33ztrue12345">
    <w:name w:val="WW-WW8Num33ztrue12345"/>
    <w:rsid w:val="004E2D81"/>
  </w:style>
  <w:style w:type="character" w:customStyle="1" w:styleId="WW-WW8Num33ztrue11">
    <w:name w:val="WW-WW8Num33ztrue11"/>
    <w:rsid w:val="004E2D81"/>
  </w:style>
  <w:style w:type="character" w:customStyle="1" w:styleId="WW-WW8Num33ztrue121">
    <w:name w:val="WW-WW8Num33ztrue121"/>
    <w:rsid w:val="004E2D81"/>
  </w:style>
  <w:style w:type="character" w:customStyle="1" w:styleId="WW-WW8Num33ztrue1231">
    <w:name w:val="WW-WW8Num33ztrue1231"/>
    <w:rsid w:val="004E2D81"/>
  </w:style>
  <w:style w:type="character" w:customStyle="1" w:styleId="WW-WW8Num33ztrue12341">
    <w:name w:val="WW-WW8Num33ztrue12341"/>
    <w:rsid w:val="004E2D81"/>
  </w:style>
  <w:style w:type="character" w:customStyle="1" w:styleId="WW-WW8Num33ztrue123451">
    <w:name w:val="WW-WW8Num33ztrue123451"/>
    <w:rsid w:val="004E2D81"/>
  </w:style>
  <w:style w:type="character" w:customStyle="1" w:styleId="WW-WW8Num33ztrue123456">
    <w:name w:val="WW-WW8Num33ztrue123456"/>
    <w:rsid w:val="004E2D81"/>
  </w:style>
  <w:style w:type="character" w:customStyle="1" w:styleId="WW8Num35ztrue">
    <w:name w:val="WW8Num35ztrue"/>
    <w:rsid w:val="004E2D81"/>
  </w:style>
  <w:style w:type="character" w:customStyle="1" w:styleId="WW-WW8Num35ztrue">
    <w:name w:val="WW-WW8Num35ztrue"/>
    <w:rsid w:val="004E2D81"/>
  </w:style>
  <w:style w:type="character" w:customStyle="1" w:styleId="WW-WW8Num35ztrue1">
    <w:name w:val="WW-WW8Num35ztrue1"/>
    <w:rsid w:val="004E2D81"/>
  </w:style>
  <w:style w:type="character" w:customStyle="1" w:styleId="WW-WW8Num35ztrue12">
    <w:name w:val="WW-WW8Num35ztrue12"/>
    <w:rsid w:val="004E2D81"/>
  </w:style>
  <w:style w:type="character" w:customStyle="1" w:styleId="WW-WW8Num35ztrue123">
    <w:name w:val="WW-WW8Num35ztrue123"/>
    <w:rsid w:val="004E2D81"/>
  </w:style>
  <w:style w:type="character" w:customStyle="1" w:styleId="WW-WW8Num35ztrue1234">
    <w:name w:val="WW-WW8Num35ztrue1234"/>
    <w:rsid w:val="004E2D81"/>
  </w:style>
  <w:style w:type="character" w:customStyle="1" w:styleId="WW-WW8Num35ztrue12345">
    <w:name w:val="WW-WW8Num35ztrue12345"/>
    <w:rsid w:val="004E2D81"/>
  </w:style>
  <w:style w:type="character" w:customStyle="1" w:styleId="WW-WW8Num35ztrue123456">
    <w:name w:val="WW-WW8Num35ztrue123456"/>
    <w:rsid w:val="004E2D81"/>
  </w:style>
  <w:style w:type="character" w:customStyle="1" w:styleId="WW8Num36ztrue">
    <w:name w:val="WW8Num36ztrue"/>
    <w:rsid w:val="004E2D81"/>
  </w:style>
  <w:style w:type="character" w:customStyle="1" w:styleId="WW-WW8Num36ztrue">
    <w:name w:val="WW-WW8Num36ztrue"/>
    <w:rsid w:val="004E2D81"/>
  </w:style>
  <w:style w:type="character" w:customStyle="1" w:styleId="WW-WW8Num36ztrue1">
    <w:name w:val="WW-WW8Num36ztrue1"/>
    <w:rsid w:val="004E2D81"/>
  </w:style>
  <w:style w:type="character" w:customStyle="1" w:styleId="WW-WW8Num36ztrue12">
    <w:name w:val="WW-WW8Num36ztrue12"/>
    <w:rsid w:val="004E2D81"/>
  </w:style>
  <w:style w:type="character" w:customStyle="1" w:styleId="WW-WW8Num36ztrue123">
    <w:name w:val="WW-WW8Num36ztrue123"/>
    <w:rsid w:val="004E2D81"/>
  </w:style>
  <w:style w:type="character" w:customStyle="1" w:styleId="WW-WW8Num36ztrue1234">
    <w:name w:val="WW-WW8Num36ztrue1234"/>
    <w:rsid w:val="004E2D81"/>
  </w:style>
  <w:style w:type="character" w:customStyle="1" w:styleId="WW-WW8Num36ztrue12345">
    <w:name w:val="WW-WW8Num36ztrue12345"/>
    <w:rsid w:val="004E2D81"/>
  </w:style>
  <w:style w:type="character" w:customStyle="1" w:styleId="WW-WW8Num36ztrue123456">
    <w:name w:val="WW-WW8Num36ztrue123456"/>
    <w:rsid w:val="004E2D81"/>
  </w:style>
  <w:style w:type="character" w:customStyle="1" w:styleId="WW8Num37ztrue">
    <w:name w:val="WW8Num37ztrue"/>
    <w:rsid w:val="004E2D81"/>
  </w:style>
  <w:style w:type="character" w:customStyle="1" w:styleId="WW-WW8Num37ztrue">
    <w:name w:val="WW-WW8Num37ztrue"/>
    <w:rsid w:val="004E2D81"/>
  </w:style>
  <w:style w:type="character" w:customStyle="1" w:styleId="WW-WW8Num37ztrue1">
    <w:name w:val="WW-WW8Num37ztrue1"/>
    <w:rsid w:val="004E2D81"/>
  </w:style>
  <w:style w:type="character" w:customStyle="1" w:styleId="WW-WW8Num37ztrue12">
    <w:name w:val="WW-WW8Num37ztrue12"/>
    <w:rsid w:val="004E2D81"/>
  </w:style>
  <w:style w:type="character" w:customStyle="1" w:styleId="WW-WW8Num37ztrue123">
    <w:name w:val="WW-WW8Num37ztrue123"/>
    <w:rsid w:val="004E2D81"/>
  </w:style>
  <w:style w:type="character" w:customStyle="1" w:styleId="WW-WW8Num37ztrue1234">
    <w:name w:val="WW-WW8Num37ztrue1234"/>
    <w:rsid w:val="004E2D81"/>
  </w:style>
  <w:style w:type="character" w:customStyle="1" w:styleId="WW-WW8Num37ztrue12345">
    <w:name w:val="WW-WW8Num37ztrue12345"/>
    <w:rsid w:val="004E2D81"/>
  </w:style>
  <w:style w:type="character" w:customStyle="1" w:styleId="WW-WW8Num37ztrue123456">
    <w:name w:val="WW-WW8Num37ztrue123456"/>
    <w:rsid w:val="004E2D81"/>
  </w:style>
  <w:style w:type="character" w:customStyle="1" w:styleId="WW8Num39zfalse">
    <w:name w:val="WW8Num39zfalse"/>
    <w:rsid w:val="004E2D81"/>
  </w:style>
  <w:style w:type="character" w:customStyle="1" w:styleId="WW-WW8Num39ztrue12345">
    <w:name w:val="WW-WW8Num39ztrue12345"/>
    <w:rsid w:val="004E2D81"/>
  </w:style>
  <w:style w:type="character" w:customStyle="1" w:styleId="WW-WW8Num39ztrue11">
    <w:name w:val="WW-WW8Num39ztrue11"/>
    <w:rsid w:val="004E2D81"/>
  </w:style>
  <w:style w:type="character" w:customStyle="1" w:styleId="WW-WW8Num39ztrue121">
    <w:name w:val="WW-WW8Num39ztrue121"/>
    <w:rsid w:val="004E2D81"/>
  </w:style>
  <w:style w:type="character" w:customStyle="1" w:styleId="WW-WW8Num39ztrue1231">
    <w:name w:val="WW-WW8Num39ztrue1231"/>
    <w:rsid w:val="004E2D81"/>
  </w:style>
  <w:style w:type="character" w:customStyle="1" w:styleId="WW-WW8Num39ztrue12341">
    <w:name w:val="WW-WW8Num39ztrue12341"/>
    <w:rsid w:val="004E2D81"/>
  </w:style>
  <w:style w:type="character" w:customStyle="1" w:styleId="WW-WW8Num39ztrue123451">
    <w:name w:val="WW-WW8Num39ztrue123451"/>
    <w:rsid w:val="004E2D81"/>
  </w:style>
  <w:style w:type="character" w:customStyle="1" w:styleId="WW-WW8Num39ztrue123456">
    <w:name w:val="WW-WW8Num39ztrue123456"/>
    <w:rsid w:val="004E2D81"/>
  </w:style>
  <w:style w:type="character" w:customStyle="1" w:styleId="WW-WW8Num41ztrue1234567">
    <w:name w:val="WW-WW8Num41ztrue1234567"/>
    <w:rsid w:val="004E2D81"/>
  </w:style>
  <w:style w:type="character" w:customStyle="1" w:styleId="WW-WW8Num41ztrue1111">
    <w:name w:val="WW-WW8Num41ztrue1111"/>
    <w:rsid w:val="004E2D81"/>
  </w:style>
  <w:style w:type="character" w:customStyle="1" w:styleId="WW-WW8Num41ztrue1211">
    <w:name w:val="WW-WW8Num41ztrue1211"/>
    <w:rsid w:val="004E2D81"/>
  </w:style>
  <w:style w:type="character" w:customStyle="1" w:styleId="WW-WW8Num41ztrue12311">
    <w:name w:val="WW-WW8Num41ztrue12311"/>
    <w:rsid w:val="004E2D81"/>
  </w:style>
  <w:style w:type="character" w:customStyle="1" w:styleId="WW-WW8Num41ztrue123411">
    <w:name w:val="WW-WW8Num41ztrue123411"/>
    <w:rsid w:val="004E2D81"/>
  </w:style>
  <w:style w:type="character" w:customStyle="1" w:styleId="WW-WW8Num41ztrue1234511">
    <w:name w:val="WW-WW8Num41ztrue1234511"/>
    <w:rsid w:val="004E2D81"/>
  </w:style>
  <w:style w:type="character" w:customStyle="1" w:styleId="WW-WW8Num41ztrue1234561">
    <w:name w:val="WW-WW8Num41ztrue1234561"/>
    <w:rsid w:val="004E2D81"/>
  </w:style>
  <w:style w:type="character" w:customStyle="1" w:styleId="WW-WW8Num42ztrue1234567">
    <w:name w:val="WW-WW8Num42ztrue1234567"/>
    <w:rsid w:val="004E2D81"/>
  </w:style>
  <w:style w:type="character" w:customStyle="1" w:styleId="WW-WW8Num42ztrue111">
    <w:name w:val="WW-WW8Num42ztrue111"/>
    <w:rsid w:val="004E2D81"/>
  </w:style>
  <w:style w:type="character" w:customStyle="1" w:styleId="WW-WW8Num42ztrue121">
    <w:name w:val="WW-WW8Num42ztrue121"/>
    <w:rsid w:val="004E2D81"/>
  </w:style>
  <w:style w:type="character" w:customStyle="1" w:styleId="WW-WW8Num42ztrue1231">
    <w:name w:val="WW-WW8Num42ztrue1231"/>
    <w:rsid w:val="004E2D81"/>
  </w:style>
  <w:style w:type="character" w:customStyle="1" w:styleId="WW-WW8Num42ztrue12341">
    <w:name w:val="WW-WW8Num42ztrue12341"/>
    <w:rsid w:val="004E2D81"/>
  </w:style>
  <w:style w:type="character" w:customStyle="1" w:styleId="WW-WW8Num42ztrue123451">
    <w:name w:val="WW-WW8Num42ztrue123451"/>
    <w:rsid w:val="004E2D81"/>
  </w:style>
  <w:style w:type="character" w:customStyle="1" w:styleId="WW-WW8Num42ztrue1234561">
    <w:name w:val="WW-WW8Num42ztrue1234561"/>
    <w:rsid w:val="004E2D81"/>
  </w:style>
  <w:style w:type="character" w:customStyle="1" w:styleId="WW-WW8Num43ztrue1234567">
    <w:name w:val="WW-WW8Num43ztrue1234567"/>
    <w:rsid w:val="004E2D81"/>
  </w:style>
  <w:style w:type="character" w:customStyle="1" w:styleId="WW-WW8Num43ztrue111">
    <w:name w:val="WW-WW8Num43ztrue111"/>
    <w:rsid w:val="004E2D81"/>
  </w:style>
  <w:style w:type="character" w:customStyle="1" w:styleId="WW-WW8Num43ztrue121">
    <w:name w:val="WW-WW8Num43ztrue121"/>
    <w:rsid w:val="004E2D81"/>
  </w:style>
  <w:style w:type="character" w:customStyle="1" w:styleId="WW-WW8Num43ztrue1231">
    <w:name w:val="WW-WW8Num43ztrue1231"/>
    <w:rsid w:val="004E2D81"/>
  </w:style>
  <w:style w:type="character" w:customStyle="1" w:styleId="WW-WW8Num43ztrue12341">
    <w:name w:val="WW-WW8Num43ztrue12341"/>
    <w:rsid w:val="004E2D81"/>
  </w:style>
  <w:style w:type="character" w:customStyle="1" w:styleId="WW-WW8Num43ztrue123451">
    <w:name w:val="WW-WW8Num43ztrue123451"/>
    <w:rsid w:val="004E2D81"/>
  </w:style>
  <w:style w:type="character" w:customStyle="1" w:styleId="WW-WW8Num43ztrue1234561">
    <w:name w:val="WW-WW8Num43ztrue1234561"/>
    <w:rsid w:val="004E2D81"/>
  </w:style>
  <w:style w:type="character" w:customStyle="1" w:styleId="WW-WW8Num44ztrue1234567">
    <w:name w:val="WW-WW8Num44ztrue1234567"/>
    <w:rsid w:val="004E2D81"/>
  </w:style>
  <w:style w:type="character" w:customStyle="1" w:styleId="WW-WW8Num44ztrue111">
    <w:name w:val="WW-WW8Num44ztrue111"/>
    <w:rsid w:val="004E2D81"/>
  </w:style>
  <w:style w:type="character" w:customStyle="1" w:styleId="WW-WW8Num44ztrue121">
    <w:name w:val="WW-WW8Num44ztrue121"/>
    <w:rsid w:val="004E2D81"/>
  </w:style>
  <w:style w:type="character" w:customStyle="1" w:styleId="WW-WW8Num44ztrue1231">
    <w:name w:val="WW-WW8Num44ztrue1231"/>
    <w:rsid w:val="004E2D81"/>
  </w:style>
  <w:style w:type="character" w:customStyle="1" w:styleId="WW-WW8Num44ztrue12341">
    <w:name w:val="WW-WW8Num44ztrue12341"/>
    <w:rsid w:val="004E2D81"/>
  </w:style>
  <w:style w:type="character" w:customStyle="1" w:styleId="WW-WW8Num44ztrue123451">
    <w:name w:val="WW-WW8Num44ztrue123451"/>
    <w:rsid w:val="004E2D81"/>
  </w:style>
  <w:style w:type="character" w:customStyle="1" w:styleId="WW-WW8Num44ztrue1234561">
    <w:name w:val="WW-WW8Num44ztrue1234561"/>
    <w:rsid w:val="004E2D81"/>
  </w:style>
  <w:style w:type="character" w:customStyle="1" w:styleId="WW-WW8Num45ztrue1234567">
    <w:name w:val="WW-WW8Num45ztrue1234567"/>
    <w:rsid w:val="004E2D81"/>
  </w:style>
  <w:style w:type="character" w:customStyle="1" w:styleId="WW-WW8Num45ztrue111">
    <w:name w:val="WW-WW8Num45ztrue111"/>
    <w:rsid w:val="004E2D81"/>
  </w:style>
  <w:style w:type="character" w:customStyle="1" w:styleId="WW-WW8Num45ztrue121">
    <w:name w:val="WW-WW8Num45ztrue121"/>
    <w:rsid w:val="004E2D81"/>
  </w:style>
  <w:style w:type="character" w:customStyle="1" w:styleId="WW-WW8Num45ztrue1231">
    <w:name w:val="WW-WW8Num45ztrue1231"/>
    <w:rsid w:val="004E2D81"/>
  </w:style>
  <w:style w:type="character" w:customStyle="1" w:styleId="WW-WW8Num45ztrue12341">
    <w:name w:val="WW-WW8Num45ztrue12341"/>
    <w:rsid w:val="004E2D81"/>
  </w:style>
  <w:style w:type="character" w:customStyle="1" w:styleId="WW-WW8Num45ztrue123451">
    <w:name w:val="WW-WW8Num45ztrue123451"/>
    <w:rsid w:val="004E2D81"/>
  </w:style>
  <w:style w:type="character" w:customStyle="1" w:styleId="WW-WW8Num45ztrue1234561">
    <w:name w:val="WW-WW8Num45ztrue1234561"/>
    <w:rsid w:val="004E2D81"/>
  </w:style>
  <w:style w:type="character" w:customStyle="1" w:styleId="WW8Num46z0">
    <w:name w:val="WW8Num46z0"/>
    <w:rsid w:val="004E2D81"/>
    <w:rPr>
      <w:color w:val="auto"/>
    </w:rPr>
  </w:style>
  <w:style w:type="character" w:customStyle="1" w:styleId="WW-WW8Num46ztrue1234567">
    <w:name w:val="WW-WW8Num46ztrue1234567"/>
    <w:rsid w:val="004E2D81"/>
  </w:style>
  <w:style w:type="character" w:customStyle="1" w:styleId="WW-WW8Num46ztrue111">
    <w:name w:val="WW-WW8Num46ztrue111"/>
    <w:rsid w:val="004E2D81"/>
  </w:style>
  <w:style w:type="character" w:customStyle="1" w:styleId="WW-WW8Num46ztrue121">
    <w:name w:val="WW-WW8Num46ztrue121"/>
    <w:rsid w:val="004E2D81"/>
  </w:style>
  <w:style w:type="character" w:customStyle="1" w:styleId="WW-WW8Num46ztrue1231">
    <w:name w:val="WW-WW8Num46ztrue1231"/>
    <w:rsid w:val="004E2D81"/>
  </w:style>
  <w:style w:type="character" w:customStyle="1" w:styleId="WW-WW8Num46ztrue12341">
    <w:name w:val="WW-WW8Num46ztrue12341"/>
    <w:rsid w:val="004E2D81"/>
  </w:style>
  <w:style w:type="character" w:customStyle="1" w:styleId="WW-WW8Num46ztrue123451">
    <w:name w:val="WW-WW8Num46ztrue123451"/>
    <w:rsid w:val="004E2D81"/>
  </w:style>
  <w:style w:type="character" w:customStyle="1" w:styleId="WW-WW8Num46ztrue1234561">
    <w:name w:val="WW-WW8Num46ztrue1234561"/>
    <w:rsid w:val="004E2D81"/>
  </w:style>
  <w:style w:type="character" w:customStyle="1" w:styleId="WW-WW8Num47ztrue1234567">
    <w:name w:val="WW-WW8Num47ztrue1234567"/>
    <w:rsid w:val="004E2D81"/>
  </w:style>
  <w:style w:type="character" w:customStyle="1" w:styleId="WW-WW8Num47ztrue111">
    <w:name w:val="WW-WW8Num47ztrue111"/>
    <w:rsid w:val="004E2D81"/>
  </w:style>
  <w:style w:type="character" w:customStyle="1" w:styleId="WW-WW8Num47ztrue121">
    <w:name w:val="WW-WW8Num47ztrue121"/>
    <w:rsid w:val="004E2D81"/>
  </w:style>
  <w:style w:type="character" w:customStyle="1" w:styleId="WW-WW8Num47ztrue1231">
    <w:name w:val="WW-WW8Num47ztrue1231"/>
    <w:rsid w:val="004E2D81"/>
  </w:style>
  <w:style w:type="character" w:customStyle="1" w:styleId="WW-WW8Num47ztrue12341">
    <w:name w:val="WW-WW8Num47ztrue12341"/>
    <w:rsid w:val="004E2D81"/>
  </w:style>
  <w:style w:type="character" w:customStyle="1" w:styleId="WW-WW8Num47ztrue123451">
    <w:name w:val="WW-WW8Num47ztrue123451"/>
    <w:rsid w:val="004E2D81"/>
  </w:style>
  <w:style w:type="character" w:customStyle="1" w:styleId="WW-WW8Num47ztrue1234561">
    <w:name w:val="WW-WW8Num47ztrue1234561"/>
    <w:rsid w:val="004E2D81"/>
  </w:style>
  <w:style w:type="character" w:customStyle="1" w:styleId="WW8Num48z1">
    <w:name w:val="WW8Num48z1"/>
    <w:rsid w:val="004E2D81"/>
    <w:rPr>
      <w:rFonts w:ascii="Courier New" w:hAnsi="Courier New" w:cs="Courier New"/>
    </w:rPr>
  </w:style>
  <w:style w:type="character" w:customStyle="1" w:styleId="WW8Num48z2">
    <w:name w:val="WW8Num48z2"/>
    <w:rsid w:val="004E2D81"/>
    <w:rPr>
      <w:rFonts w:ascii="Wingdings" w:hAnsi="Wingdings" w:cs="Wingdings"/>
    </w:rPr>
  </w:style>
  <w:style w:type="character" w:customStyle="1" w:styleId="WW-WW8Num50ztrue1234567">
    <w:name w:val="WW-WW8Num50ztrue1234567"/>
    <w:rsid w:val="004E2D81"/>
  </w:style>
  <w:style w:type="character" w:customStyle="1" w:styleId="WW-WW8Num50ztrue111">
    <w:name w:val="WW-WW8Num50ztrue111"/>
    <w:rsid w:val="004E2D81"/>
  </w:style>
  <w:style w:type="character" w:customStyle="1" w:styleId="WW-WW8Num50ztrue121">
    <w:name w:val="WW-WW8Num50ztrue121"/>
    <w:rsid w:val="004E2D81"/>
  </w:style>
  <w:style w:type="character" w:customStyle="1" w:styleId="WW-WW8Num50ztrue1231">
    <w:name w:val="WW-WW8Num50ztrue1231"/>
    <w:rsid w:val="004E2D81"/>
  </w:style>
  <w:style w:type="character" w:customStyle="1" w:styleId="WW-WW8Num50ztrue12341">
    <w:name w:val="WW-WW8Num50ztrue12341"/>
    <w:rsid w:val="004E2D81"/>
  </w:style>
  <w:style w:type="character" w:customStyle="1" w:styleId="WW-WW8Num50ztrue123451">
    <w:name w:val="WW-WW8Num50ztrue123451"/>
    <w:rsid w:val="004E2D81"/>
  </w:style>
  <w:style w:type="character" w:customStyle="1" w:styleId="WW-WW8Num50ztrue1234561">
    <w:name w:val="WW-WW8Num50ztrue1234561"/>
    <w:rsid w:val="004E2D81"/>
  </w:style>
  <w:style w:type="character" w:customStyle="1" w:styleId="WW-WW8Num51ztrue7">
    <w:name w:val="WW-WW8Num51ztrue7"/>
    <w:rsid w:val="004E2D81"/>
  </w:style>
  <w:style w:type="character" w:customStyle="1" w:styleId="WW-WW8Num51ztrue11">
    <w:name w:val="WW-WW8Num51ztrue11"/>
    <w:rsid w:val="004E2D81"/>
  </w:style>
  <w:style w:type="character" w:customStyle="1" w:styleId="WW-WW8Num51ztrue12">
    <w:name w:val="WW-WW8Num51ztrue12"/>
    <w:rsid w:val="004E2D81"/>
  </w:style>
  <w:style w:type="character" w:customStyle="1" w:styleId="WW-WW8Num51ztrue123">
    <w:name w:val="WW-WW8Num51ztrue123"/>
    <w:rsid w:val="004E2D81"/>
  </w:style>
  <w:style w:type="character" w:customStyle="1" w:styleId="WW-WW8Num51ztrue1234">
    <w:name w:val="WW-WW8Num51ztrue1234"/>
    <w:rsid w:val="004E2D81"/>
  </w:style>
  <w:style w:type="character" w:customStyle="1" w:styleId="WW-WW8Num51ztrue12345">
    <w:name w:val="WW-WW8Num51ztrue12345"/>
    <w:rsid w:val="004E2D81"/>
  </w:style>
  <w:style w:type="character" w:customStyle="1" w:styleId="WW-WW8Num51ztrue123456">
    <w:name w:val="WW-WW8Num51ztrue123456"/>
    <w:rsid w:val="004E2D81"/>
  </w:style>
  <w:style w:type="character" w:customStyle="1" w:styleId="WW8NumSt3z0">
    <w:name w:val="WW8NumSt3z0"/>
    <w:rsid w:val="004E2D81"/>
    <w:rPr>
      <w:rFonts w:ascii="Symbol" w:hAnsi="Symbol" w:cs="Symbol"/>
      <w:sz w:val="22"/>
      <w:szCs w:val="22"/>
    </w:rPr>
  </w:style>
  <w:style w:type="character" w:customStyle="1" w:styleId="WW8NumSt3z1">
    <w:name w:val="WW8NumSt3z1"/>
    <w:rsid w:val="004E2D81"/>
    <w:rPr>
      <w:rFonts w:ascii="Courier New" w:hAnsi="Courier New" w:cs="Courier New"/>
    </w:rPr>
  </w:style>
  <w:style w:type="character" w:customStyle="1" w:styleId="WW8NumSt3z2">
    <w:name w:val="WW8NumSt3z2"/>
    <w:rsid w:val="004E2D81"/>
    <w:rPr>
      <w:rFonts w:ascii="Wingdings" w:hAnsi="Wingdings" w:cs="Wingdings"/>
    </w:rPr>
  </w:style>
  <w:style w:type="character" w:customStyle="1" w:styleId="Domylnaczcionkaakapitu1">
    <w:name w:val="Domyślna czcionka akapitu1"/>
    <w:uiPriority w:val="99"/>
    <w:rsid w:val="004E2D81"/>
  </w:style>
  <w:style w:type="character" w:customStyle="1" w:styleId="Odwoaniedokomentarza1">
    <w:name w:val="Odwołanie do komentarza1"/>
    <w:rsid w:val="004E2D81"/>
    <w:rPr>
      <w:sz w:val="16"/>
      <w:szCs w:val="16"/>
    </w:rPr>
  </w:style>
  <w:style w:type="character" w:customStyle="1" w:styleId="Znakiprzypiswkocowych">
    <w:name w:val="Znaki przypisów końcowych"/>
    <w:uiPriority w:val="99"/>
    <w:rsid w:val="004E2D81"/>
    <w:rPr>
      <w:vertAlign w:val="superscript"/>
    </w:rPr>
  </w:style>
  <w:style w:type="character" w:customStyle="1" w:styleId="Symbolewypunktowania">
    <w:name w:val="Symbole wypunktowania"/>
    <w:rsid w:val="004E2D81"/>
    <w:rPr>
      <w:rFonts w:ascii="OpenSymbol" w:eastAsia="OpenSymbol" w:hAnsi="OpenSymbol" w:cs="OpenSymbol"/>
    </w:rPr>
  </w:style>
  <w:style w:type="character" w:customStyle="1" w:styleId="Znakinumeracji">
    <w:name w:val="Znaki numeracji"/>
    <w:rsid w:val="004E2D81"/>
  </w:style>
  <w:style w:type="character" w:customStyle="1" w:styleId="Odwoanieprzypisukocowego1">
    <w:name w:val="Odwołanie przypisu końcowego1"/>
    <w:rsid w:val="004E2D81"/>
    <w:rPr>
      <w:vertAlign w:val="superscript"/>
    </w:rPr>
  </w:style>
  <w:style w:type="character" w:customStyle="1" w:styleId="Odwoaniedokomentarza2">
    <w:name w:val="Odwołanie do komentarza2"/>
    <w:rsid w:val="004E2D81"/>
    <w:rPr>
      <w:sz w:val="16"/>
      <w:szCs w:val="16"/>
    </w:rPr>
  </w:style>
  <w:style w:type="character" w:customStyle="1" w:styleId="WW8Num58z0">
    <w:name w:val="WW8Num58z0"/>
    <w:rsid w:val="004E2D81"/>
    <w:rPr>
      <w:b/>
    </w:rPr>
  </w:style>
  <w:style w:type="character" w:customStyle="1" w:styleId="WW8Num58z1">
    <w:name w:val="WW8Num58z1"/>
    <w:rsid w:val="004E2D81"/>
  </w:style>
  <w:style w:type="character" w:customStyle="1" w:styleId="WW8Num58z2">
    <w:name w:val="WW8Num58z2"/>
    <w:rsid w:val="004E2D81"/>
  </w:style>
  <w:style w:type="character" w:customStyle="1" w:styleId="WW8Num58z3">
    <w:name w:val="WW8Num58z3"/>
    <w:rsid w:val="004E2D81"/>
  </w:style>
  <w:style w:type="character" w:customStyle="1" w:styleId="WW8Num58z4">
    <w:name w:val="WW8Num58z4"/>
    <w:rsid w:val="004E2D81"/>
  </w:style>
  <w:style w:type="character" w:customStyle="1" w:styleId="WW8Num58z5">
    <w:name w:val="WW8Num58z5"/>
    <w:rsid w:val="004E2D81"/>
  </w:style>
  <w:style w:type="character" w:customStyle="1" w:styleId="WW8Num58z6">
    <w:name w:val="WW8Num58z6"/>
    <w:rsid w:val="004E2D81"/>
  </w:style>
  <w:style w:type="character" w:customStyle="1" w:styleId="WW8Num58z7">
    <w:name w:val="WW8Num58z7"/>
    <w:rsid w:val="004E2D81"/>
  </w:style>
  <w:style w:type="character" w:customStyle="1" w:styleId="WW8Num58z8">
    <w:name w:val="WW8Num58z8"/>
    <w:rsid w:val="004E2D81"/>
  </w:style>
  <w:style w:type="character" w:customStyle="1" w:styleId="WW8Num63z0">
    <w:name w:val="WW8Num63z0"/>
    <w:rsid w:val="004E2D81"/>
  </w:style>
  <w:style w:type="character" w:customStyle="1" w:styleId="WW8Num63z1">
    <w:name w:val="WW8Num63z1"/>
    <w:rsid w:val="004E2D81"/>
  </w:style>
  <w:style w:type="character" w:customStyle="1" w:styleId="WW8Num63z2">
    <w:name w:val="WW8Num63z2"/>
    <w:rsid w:val="004E2D81"/>
  </w:style>
  <w:style w:type="character" w:customStyle="1" w:styleId="WW8Num63z3">
    <w:name w:val="WW8Num63z3"/>
    <w:rsid w:val="004E2D81"/>
    <w:rPr>
      <w:rFonts w:ascii="Times New Roman" w:eastAsia="Times New Roman" w:hAnsi="Times New Roman" w:cs="Times New Roman"/>
      <w:b w:val="0"/>
      <w:i w:val="0"/>
      <w:sz w:val="24"/>
      <w:szCs w:val="24"/>
      <w:lang w:val="x-none"/>
    </w:rPr>
  </w:style>
  <w:style w:type="character" w:customStyle="1" w:styleId="WW8Num63z4">
    <w:name w:val="WW8Num63z4"/>
    <w:rsid w:val="004E2D81"/>
  </w:style>
  <w:style w:type="character" w:customStyle="1" w:styleId="WW8Num63z5">
    <w:name w:val="WW8Num63z5"/>
    <w:rsid w:val="004E2D81"/>
  </w:style>
  <w:style w:type="character" w:customStyle="1" w:styleId="WW8Num63z6">
    <w:name w:val="WW8Num63z6"/>
    <w:rsid w:val="004E2D81"/>
    <w:rPr>
      <w:rFonts w:ascii="Times New Roman" w:hAnsi="Times New Roman" w:cs="Times New Roman"/>
      <w:b w:val="0"/>
      <w:i w:val="0"/>
      <w:sz w:val="24"/>
    </w:rPr>
  </w:style>
  <w:style w:type="character" w:customStyle="1" w:styleId="WW8Num63z7">
    <w:name w:val="WW8Num63z7"/>
    <w:rsid w:val="004E2D81"/>
  </w:style>
  <w:style w:type="character" w:customStyle="1" w:styleId="WW8Num63z8">
    <w:name w:val="WW8Num63z8"/>
    <w:rsid w:val="004E2D81"/>
  </w:style>
  <w:style w:type="character" w:customStyle="1" w:styleId="WW8Num43z2">
    <w:name w:val="WW8Num43z2"/>
    <w:rsid w:val="004E2D81"/>
  </w:style>
  <w:style w:type="character" w:customStyle="1" w:styleId="WW8Num43z3">
    <w:name w:val="WW8Num43z3"/>
    <w:rsid w:val="004E2D81"/>
  </w:style>
  <w:style w:type="character" w:customStyle="1" w:styleId="WW8Num43z4">
    <w:name w:val="WW8Num43z4"/>
    <w:rsid w:val="004E2D81"/>
  </w:style>
  <w:style w:type="character" w:customStyle="1" w:styleId="WW8Num43z5">
    <w:name w:val="WW8Num43z5"/>
    <w:rsid w:val="004E2D81"/>
  </w:style>
  <w:style w:type="character" w:customStyle="1" w:styleId="WW8Num43z6">
    <w:name w:val="WW8Num43z6"/>
    <w:rsid w:val="004E2D81"/>
  </w:style>
  <w:style w:type="character" w:customStyle="1" w:styleId="WW8Num43z7">
    <w:name w:val="WW8Num43z7"/>
    <w:rsid w:val="004E2D81"/>
  </w:style>
  <w:style w:type="character" w:customStyle="1" w:styleId="WW8Num43z8">
    <w:name w:val="WW8Num43z8"/>
    <w:rsid w:val="004E2D81"/>
  </w:style>
  <w:style w:type="character" w:customStyle="1" w:styleId="WW8Num46z3">
    <w:name w:val="WW8Num46z3"/>
    <w:rsid w:val="004E2D81"/>
  </w:style>
  <w:style w:type="character" w:customStyle="1" w:styleId="WW8Num46z4">
    <w:name w:val="WW8Num46z4"/>
    <w:rsid w:val="004E2D81"/>
  </w:style>
  <w:style w:type="character" w:customStyle="1" w:styleId="WW8Num46z5">
    <w:name w:val="WW8Num46z5"/>
    <w:rsid w:val="004E2D81"/>
  </w:style>
  <w:style w:type="character" w:customStyle="1" w:styleId="WW8Num46z6">
    <w:name w:val="WW8Num46z6"/>
    <w:rsid w:val="004E2D81"/>
  </w:style>
  <w:style w:type="character" w:customStyle="1" w:styleId="WW8Num46z7">
    <w:name w:val="WW8Num46z7"/>
    <w:rsid w:val="004E2D81"/>
  </w:style>
  <w:style w:type="character" w:customStyle="1" w:styleId="WW8Num46z8">
    <w:name w:val="WW8Num46z8"/>
    <w:rsid w:val="004E2D81"/>
  </w:style>
  <w:style w:type="character" w:customStyle="1" w:styleId="WW8Num84z0">
    <w:name w:val="WW8Num84z0"/>
    <w:rsid w:val="004E2D81"/>
  </w:style>
  <w:style w:type="character" w:customStyle="1" w:styleId="WW8Num84z1">
    <w:name w:val="WW8Num84z1"/>
    <w:rsid w:val="004E2D81"/>
  </w:style>
  <w:style w:type="character" w:customStyle="1" w:styleId="WW8Num84z2">
    <w:name w:val="WW8Num84z2"/>
    <w:rsid w:val="004E2D81"/>
  </w:style>
  <w:style w:type="character" w:customStyle="1" w:styleId="WW8Num84z3">
    <w:name w:val="WW8Num84z3"/>
    <w:rsid w:val="004E2D81"/>
    <w:rPr>
      <w:rFonts w:ascii="Times New Roman" w:hAnsi="Times New Roman" w:cs="Times New Roman"/>
      <w:b w:val="0"/>
      <w:i w:val="0"/>
      <w:sz w:val="24"/>
      <w:szCs w:val="24"/>
    </w:rPr>
  </w:style>
  <w:style w:type="character" w:customStyle="1" w:styleId="WW8Num84z4">
    <w:name w:val="WW8Num84z4"/>
    <w:rsid w:val="004E2D81"/>
  </w:style>
  <w:style w:type="character" w:customStyle="1" w:styleId="WW8Num84z5">
    <w:name w:val="WW8Num84z5"/>
    <w:rsid w:val="004E2D81"/>
  </w:style>
  <w:style w:type="character" w:customStyle="1" w:styleId="WW8Num84z6">
    <w:name w:val="WW8Num84z6"/>
    <w:rsid w:val="004E2D81"/>
    <w:rPr>
      <w:rFonts w:ascii="Times New Roman" w:eastAsia="Times New Roman" w:hAnsi="Times New Roman" w:cs="Times New Roman"/>
      <w:b w:val="0"/>
      <w:bCs/>
      <w:i w:val="0"/>
      <w:sz w:val="24"/>
    </w:rPr>
  </w:style>
  <w:style w:type="character" w:customStyle="1" w:styleId="WW8Num84z7">
    <w:name w:val="WW8Num84z7"/>
    <w:rsid w:val="004E2D81"/>
  </w:style>
  <w:style w:type="character" w:customStyle="1" w:styleId="WW8Num84z8">
    <w:name w:val="WW8Num84z8"/>
    <w:rsid w:val="004E2D81"/>
  </w:style>
  <w:style w:type="character" w:customStyle="1" w:styleId="WW8Num80z0">
    <w:name w:val="WW8Num80z0"/>
    <w:rsid w:val="004E2D81"/>
  </w:style>
  <w:style w:type="character" w:customStyle="1" w:styleId="WW8Num80z1">
    <w:name w:val="WW8Num80z1"/>
    <w:rsid w:val="004E2D81"/>
  </w:style>
  <w:style w:type="character" w:customStyle="1" w:styleId="WW8Num80z2">
    <w:name w:val="WW8Num80z2"/>
    <w:rsid w:val="004E2D81"/>
  </w:style>
  <w:style w:type="character" w:customStyle="1" w:styleId="WW8Num80z3">
    <w:name w:val="WW8Num80z3"/>
    <w:rsid w:val="004E2D81"/>
    <w:rPr>
      <w:rFonts w:ascii="Times New Roman" w:eastAsia="Times New Roman" w:hAnsi="Times New Roman" w:cs="Times New Roman"/>
      <w:b w:val="0"/>
      <w:i w:val="0"/>
      <w:sz w:val="24"/>
      <w:szCs w:val="24"/>
      <w:lang w:val="x-none"/>
    </w:rPr>
  </w:style>
  <w:style w:type="character" w:customStyle="1" w:styleId="WW8Num80z4">
    <w:name w:val="WW8Num80z4"/>
    <w:rsid w:val="004E2D81"/>
  </w:style>
  <w:style w:type="character" w:customStyle="1" w:styleId="WW8Num80z5">
    <w:name w:val="WW8Num80z5"/>
    <w:rsid w:val="004E2D81"/>
  </w:style>
  <w:style w:type="character" w:customStyle="1" w:styleId="WW8Num80z6">
    <w:name w:val="WW8Num80z6"/>
    <w:rsid w:val="004E2D81"/>
    <w:rPr>
      <w:rFonts w:ascii="Times New Roman" w:eastAsia="Times New Roman" w:hAnsi="Times New Roman" w:cs="Times New Roman"/>
      <w:b w:val="0"/>
      <w:bCs/>
      <w:i w:val="0"/>
      <w:sz w:val="24"/>
    </w:rPr>
  </w:style>
  <w:style w:type="character" w:customStyle="1" w:styleId="WW8Num80z7">
    <w:name w:val="WW8Num80z7"/>
    <w:rsid w:val="004E2D81"/>
  </w:style>
  <w:style w:type="character" w:customStyle="1" w:styleId="WW8Num80z8">
    <w:name w:val="WW8Num80z8"/>
    <w:rsid w:val="004E2D81"/>
  </w:style>
  <w:style w:type="character" w:customStyle="1" w:styleId="WW8Num49z4">
    <w:name w:val="WW8Num49z4"/>
    <w:rsid w:val="004E2D81"/>
  </w:style>
  <w:style w:type="character" w:customStyle="1" w:styleId="WW8Num49z5">
    <w:name w:val="WW8Num49z5"/>
    <w:rsid w:val="004E2D81"/>
  </w:style>
  <w:style w:type="character" w:customStyle="1" w:styleId="WW8Num49z6">
    <w:name w:val="WW8Num49z6"/>
    <w:rsid w:val="004E2D81"/>
    <w:rPr>
      <w:rFonts w:ascii="Times New Roman" w:hAnsi="Times New Roman" w:cs="Times New Roman"/>
      <w:b w:val="0"/>
      <w:i w:val="0"/>
      <w:sz w:val="24"/>
    </w:rPr>
  </w:style>
  <w:style w:type="character" w:customStyle="1" w:styleId="WW8Num49z7">
    <w:name w:val="WW8Num49z7"/>
    <w:rsid w:val="004E2D81"/>
  </w:style>
  <w:style w:type="character" w:customStyle="1" w:styleId="WW8Num49z8">
    <w:name w:val="WW8Num49z8"/>
    <w:rsid w:val="004E2D81"/>
  </w:style>
  <w:style w:type="character" w:customStyle="1" w:styleId="WW8Num44z0">
    <w:name w:val="WW8Num44z0"/>
    <w:rsid w:val="004E2D81"/>
    <w:rPr>
      <w:rFonts w:eastAsia="Times New Roman" w:cs="Times New Roman"/>
    </w:rPr>
  </w:style>
  <w:style w:type="character" w:customStyle="1" w:styleId="WW8Num44z1">
    <w:name w:val="WW8Num44z1"/>
    <w:rsid w:val="004E2D81"/>
    <w:rPr>
      <w:rFonts w:ascii="Symbol" w:eastAsia="Times New Roman" w:hAnsi="Symbol" w:cs="Symbol"/>
    </w:rPr>
  </w:style>
  <w:style w:type="character" w:customStyle="1" w:styleId="WW8Num54z0">
    <w:name w:val="WW8Num54z0"/>
    <w:rsid w:val="004E2D81"/>
    <w:rPr>
      <w:rFonts w:cs="Times New Roman"/>
    </w:rPr>
  </w:style>
  <w:style w:type="character" w:customStyle="1" w:styleId="WW8Num54z1">
    <w:name w:val="WW8Num54z1"/>
    <w:rsid w:val="004E2D81"/>
    <w:rPr>
      <w:rFonts w:eastAsia="Times New Roman"/>
    </w:rPr>
  </w:style>
  <w:style w:type="character" w:customStyle="1" w:styleId="WW8Num95z0">
    <w:name w:val="WW8Num95z0"/>
    <w:rsid w:val="004E2D81"/>
    <w:rPr>
      <w:rFonts w:eastAsia="Times New Roman"/>
    </w:rPr>
  </w:style>
  <w:style w:type="character" w:customStyle="1" w:styleId="WW8Num95z1">
    <w:name w:val="WW8Num95z1"/>
    <w:rsid w:val="004E2D81"/>
    <w:rPr>
      <w:rFonts w:cs="Times New Roman"/>
    </w:rPr>
  </w:style>
  <w:style w:type="character" w:customStyle="1" w:styleId="WW8Num62z0">
    <w:name w:val="WW8Num62z0"/>
    <w:rsid w:val="004E2D81"/>
    <w:rPr>
      <w:b/>
      <w:u w:val="single"/>
    </w:rPr>
  </w:style>
  <w:style w:type="character" w:customStyle="1" w:styleId="WW8Num62z1">
    <w:name w:val="WW8Num62z1"/>
    <w:rsid w:val="004E2D81"/>
  </w:style>
  <w:style w:type="character" w:customStyle="1" w:styleId="WW8Num62z2">
    <w:name w:val="WW8Num62z2"/>
    <w:rsid w:val="004E2D81"/>
  </w:style>
  <w:style w:type="character" w:customStyle="1" w:styleId="WW8Num62z3">
    <w:name w:val="WW8Num62z3"/>
    <w:rsid w:val="004E2D81"/>
  </w:style>
  <w:style w:type="character" w:customStyle="1" w:styleId="WW8Num62z4">
    <w:name w:val="WW8Num62z4"/>
    <w:rsid w:val="004E2D81"/>
  </w:style>
  <w:style w:type="character" w:customStyle="1" w:styleId="WW8Num62z5">
    <w:name w:val="WW8Num62z5"/>
    <w:rsid w:val="004E2D81"/>
  </w:style>
  <w:style w:type="character" w:customStyle="1" w:styleId="WW8Num62z6">
    <w:name w:val="WW8Num62z6"/>
    <w:rsid w:val="004E2D81"/>
  </w:style>
  <w:style w:type="character" w:customStyle="1" w:styleId="WW8Num62z7">
    <w:name w:val="WW8Num62z7"/>
    <w:rsid w:val="004E2D81"/>
  </w:style>
  <w:style w:type="character" w:customStyle="1" w:styleId="WW8Num62z8">
    <w:name w:val="WW8Num62z8"/>
    <w:rsid w:val="004E2D81"/>
  </w:style>
  <w:style w:type="character" w:customStyle="1" w:styleId="WW8Num77z0">
    <w:name w:val="WW8Num77z0"/>
    <w:rsid w:val="004E2D81"/>
    <w:rPr>
      <w:rFonts w:ascii="Times New Roman" w:hAnsi="Times New Roman" w:cs="Times New Roman"/>
      <w:sz w:val="24"/>
      <w:szCs w:val="24"/>
    </w:rPr>
  </w:style>
  <w:style w:type="character" w:customStyle="1" w:styleId="WW8Num77z1">
    <w:name w:val="WW8Num77z1"/>
    <w:rsid w:val="004E2D81"/>
    <w:rPr>
      <w:sz w:val="24"/>
      <w:szCs w:val="24"/>
    </w:rPr>
  </w:style>
  <w:style w:type="character" w:customStyle="1" w:styleId="WW8Num77z2">
    <w:name w:val="WW8Num77z2"/>
    <w:rsid w:val="004E2D81"/>
    <w:rPr>
      <w:rFonts w:ascii="Symbol" w:hAnsi="Symbol" w:cs="Symbol"/>
      <w:sz w:val="22"/>
      <w:szCs w:val="22"/>
    </w:rPr>
  </w:style>
  <w:style w:type="character" w:customStyle="1" w:styleId="WW8Num77z3">
    <w:name w:val="WW8Num77z3"/>
    <w:rsid w:val="004E2D81"/>
  </w:style>
  <w:style w:type="character" w:customStyle="1" w:styleId="WW8Num77z4">
    <w:name w:val="WW8Num77z4"/>
    <w:rsid w:val="004E2D81"/>
  </w:style>
  <w:style w:type="character" w:customStyle="1" w:styleId="WW8Num77z5">
    <w:name w:val="WW8Num77z5"/>
    <w:rsid w:val="004E2D81"/>
  </w:style>
  <w:style w:type="character" w:customStyle="1" w:styleId="WW8Num77z6">
    <w:name w:val="WW8Num77z6"/>
    <w:rsid w:val="004E2D81"/>
  </w:style>
  <w:style w:type="character" w:customStyle="1" w:styleId="WW8Num77z7">
    <w:name w:val="WW8Num77z7"/>
    <w:rsid w:val="004E2D81"/>
  </w:style>
  <w:style w:type="character" w:customStyle="1" w:styleId="WW8Num77z8">
    <w:name w:val="WW8Num77z8"/>
    <w:rsid w:val="004E2D81"/>
  </w:style>
  <w:style w:type="character" w:customStyle="1" w:styleId="WW8Num59z0">
    <w:name w:val="WW8Num59z0"/>
    <w:rsid w:val="004E2D81"/>
    <w:rPr>
      <w:rFonts w:ascii="Symbol" w:eastAsia="Times New Roman" w:hAnsi="Symbol" w:cs="Times New Roman"/>
    </w:rPr>
  </w:style>
  <w:style w:type="character" w:customStyle="1" w:styleId="WW8Num59z1">
    <w:name w:val="WW8Num59z1"/>
    <w:rsid w:val="004E2D81"/>
    <w:rPr>
      <w:rFonts w:ascii="Courier New" w:hAnsi="Courier New" w:cs="Courier New"/>
    </w:rPr>
  </w:style>
  <w:style w:type="character" w:customStyle="1" w:styleId="WW8Num59z3">
    <w:name w:val="WW8Num59z3"/>
    <w:rsid w:val="004E2D81"/>
    <w:rPr>
      <w:rFonts w:ascii="Symbol" w:hAnsi="Symbol" w:cs="Symbol"/>
    </w:rPr>
  </w:style>
  <w:style w:type="character" w:customStyle="1" w:styleId="WW8Num59z5">
    <w:name w:val="WW8Num59z5"/>
    <w:rsid w:val="004E2D81"/>
    <w:rPr>
      <w:rFonts w:ascii="Wingdings" w:hAnsi="Wingdings" w:cs="Wingdings"/>
    </w:rPr>
  </w:style>
  <w:style w:type="character" w:customStyle="1" w:styleId="WW8Num86z0">
    <w:name w:val="WW8Num86z0"/>
    <w:rsid w:val="004E2D81"/>
  </w:style>
  <w:style w:type="character" w:customStyle="1" w:styleId="WW8Num86z1">
    <w:name w:val="WW8Num86z1"/>
    <w:rsid w:val="004E2D81"/>
  </w:style>
  <w:style w:type="character" w:customStyle="1" w:styleId="WW8Num86z2">
    <w:name w:val="WW8Num86z2"/>
    <w:rsid w:val="004E2D81"/>
  </w:style>
  <w:style w:type="character" w:customStyle="1" w:styleId="WW8Num86z3">
    <w:name w:val="WW8Num86z3"/>
    <w:rsid w:val="004E2D81"/>
    <w:rPr>
      <w:bCs/>
    </w:rPr>
  </w:style>
  <w:style w:type="character" w:customStyle="1" w:styleId="WW8Num86z4">
    <w:name w:val="WW8Num86z4"/>
    <w:rsid w:val="004E2D81"/>
  </w:style>
  <w:style w:type="character" w:customStyle="1" w:styleId="WW8Num86z5">
    <w:name w:val="WW8Num86z5"/>
    <w:rsid w:val="004E2D81"/>
  </w:style>
  <w:style w:type="character" w:customStyle="1" w:styleId="WW8Num86z6">
    <w:name w:val="WW8Num86z6"/>
    <w:rsid w:val="004E2D81"/>
  </w:style>
  <w:style w:type="character" w:customStyle="1" w:styleId="WW8Num86z7">
    <w:name w:val="WW8Num86z7"/>
    <w:rsid w:val="004E2D81"/>
  </w:style>
  <w:style w:type="character" w:customStyle="1" w:styleId="WW8Num86z8">
    <w:name w:val="WW8Num86z8"/>
    <w:rsid w:val="004E2D81"/>
  </w:style>
  <w:style w:type="character" w:customStyle="1" w:styleId="WW8Num73z0">
    <w:name w:val="WW8Num73z0"/>
    <w:rsid w:val="004E2D81"/>
    <w:rPr>
      <w:rFonts w:eastAsia="Times New Roman"/>
      <w:bCs/>
    </w:rPr>
  </w:style>
  <w:style w:type="character" w:customStyle="1" w:styleId="WW8Num73z1">
    <w:name w:val="WW8Num73z1"/>
    <w:rsid w:val="004E2D81"/>
  </w:style>
  <w:style w:type="character" w:customStyle="1" w:styleId="WW8Num73z2">
    <w:name w:val="WW8Num73z2"/>
    <w:rsid w:val="004E2D81"/>
  </w:style>
  <w:style w:type="character" w:customStyle="1" w:styleId="WW8Num73z3">
    <w:name w:val="WW8Num73z3"/>
    <w:rsid w:val="004E2D81"/>
  </w:style>
  <w:style w:type="character" w:customStyle="1" w:styleId="WW8Num73z4">
    <w:name w:val="WW8Num73z4"/>
    <w:rsid w:val="004E2D81"/>
  </w:style>
  <w:style w:type="character" w:customStyle="1" w:styleId="WW8Num73z5">
    <w:name w:val="WW8Num73z5"/>
    <w:rsid w:val="004E2D81"/>
  </w:style>
  <w:style w:type="character" w:customStyle="1" w:styleId="WW8Num73z6">
    <w:name w:val="WW8Num73z6"/>
    <w:rsid w:val="004E2D81"/>
  </w:style>
  <w:style w:type="character" w:customStyle="1" w:styleId="WW8Num73z7">
    <w:name w:val="WW8Num73z7"/>
    <w:rsid w:val="004E2D81"/>
  </w:style>
  <w:style w:type="character" w:customStyle="1" w:styleId="WW8Num73z8">
    <w:name w:val="WW8Num73z8"/>
    <w:rsid w:val="004E2D81"/>
  </w:style>
  <w:style w:type="paragraph" w:customStyle="1" w:styleId="Nagwek90">
    <w:name w:val="Nagłówek9"/>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4E2D81"/>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4E2D81"/>
    <w:pPr>
      <w:jc w:val="center"/>
    </w:pPr>
    <w:rPr>
      <w:b/>
      <w:sz w:val="56"/>
      <w:szCs w:val="56"/>
    </w:rPr>
  </w:style>
  <w:style w:type="paragraph" w:customStyle="1" w:styleId="Legenda5">
    <w:name w:val="Legenda5"/>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4E2D81"/>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4E2D81"/>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4E2D81"/>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uiPriority w:val="99"/>
    <w:rsid w:val="004E2D81"/>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4E2D81"/>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4E2D81"/>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4E2D81"/>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4E2D81"/>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4E2D81"/>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uiPriority w:val="99"/>
    <w:rsid w:val="004E2D81"/>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uiPriority w:val="99"/>
    <w:rsid w:val="004E2D81"/>
    <w:pPr>
      <w:suppressAutoHyphens/>
      <w:ind w:left="142" w:right="-28" w:hanging="142"/>
      <w:jc w:val="both"/>
    </w:pPr>
    <w:rPr>
      <w:bCs/>
      <w:sz w:val="22"/>
      <w:szCs w:val="22"/>
    </w:rPr>
  </w:style>
  <w:style w:type="paragraph" w:customStyle="1" w:styleId="Tekstpodstawowy32">
    <w:name w:val="Tekst podstawowy 32"/>
    <w:basedOn w:val="Normalny"/>
    <w:uiPriority w:val="99"/>
    <w:rsid w:val="004E2D81"/>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4E2D81"/>
    <w:pPr>
      <w:suppressAutoHyphens/>
      <w:overflowPunct w:val="0"/>
      <w:autoSpaceDE w:val="0"/>
      <w:textAlignment w:val="baseline"/>
    </w:pPr>
    <w:rPr>
      <w:bCs/>
      <w:sz w:val="20"/>
      <w:szCs w:val="22"/>
    </w:rPr>
  </w:style>
  <w:style w:type="paragraph" w:customStyle="1" w:styleId="pismo">
    <w:name w:val="pismo"/>
    <w:basedOn w:val="Normalny"/>
    <w:rsid w:val="004E2D81"/>
    <w:pPr>
      <w:tabs>
        <w:tab w:val="left" w:pos="567"/>
      </w:tabs>
      <w:suppressAutoHyphens/>
    </w:pPr>
    <w:rPr>
      <w:bCs/>
      <w:sz w:val="22"/>
      <w:szCs w:val="22"/>
    </w:rPr>
  </w:style>
  <w:style w:type="paragraph" w:customStyle="1" w:styleId="BodyText31">
    <w:name w:val="Body Text 31"/>
    <w:basedOn w:val="Normalny"/>
    <w:rsid w:val="004E2D81"/>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4E2D81"/>
    <w:pPr>
      <w:suppressAutoHyphens/>
      <w:jc w:val="both"/>
    </w:pPr>
    <w:rPr>
      <w:bCs/>
      <w:sz w:val="22"/>
      <w:szCs w:val="20"/>
    </w:rPr>
  </w:style>
  <w:style w:type="paragraph" w:customStyle="1" w:styleId="rozdzia1">
    <w:name w:val="rozdział1"/>
    <w:basedOn w:val="Normalny"/>
    <w:next w:val="DefaultText"/>
    <w:rsid w:val="004E2D81"/>
    <w:pPr>
      <w:suppressAutoHyphens/>
    </w:pPr>
    <w:rPr>
      <w:b/>
      <w:bCs/>
      <w:sz w:val="22"/>
      <w:szCs w:val="20"/>
    </w:rPr>
  </w:style>
  <w:style w:type="paragraph" w:customStyle="1" w:styleId="rozdzia">
    <w:name w:val="rozdział"/>
    <w:basedOn w:val="Normalny"/>
    <w:rsid w:val="004E2D81"/>
    <w:pPr>
      <w:suppressAutoHyphens/>
      <w:jc w:val="both"/>
    </w:pPr>
    <w:rPr>
      <w:b/>
      <w:bCs/>
      <w:sz w:val="28"/>
      <w:szCs w:val="20"/>
    </w:rPr>
  </w:style>
  <w:style w:type="paragraph" w:customStyle="1" w:styleId="TableText">
    <w:name w:val="Table Text"/>
    <w:basedOn w:val="Normalny"/>
    <w:rsid w:val="004E2D81"/>
    <w:pPr>
      <w:suppressAutoHyphens/>
      <w:spacing w:line="360" w:lineRule="auto"/>
    </w:pPr>
    <w:rPr>
      <w:bCs/>
      <w:sz w:val="22"/>
      <w:szCs w:val="20"/>
    </w:rPr>
  </w:style>
  <w:style w:type="paragraph" w:customStyle="1" w:styleId="edek">
    <w:name w:val="edek"/>
    <w:basedOn w:val="Normalny"/>
    <w:rsid w:val="004E2D81"/>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4E2D81"/>
    <w:pPr>
      <w:suppressAutoHyphens/>
      <w:spacing w:line="360" w:lineRule="auto"/>
      <w:ind w:left="226" w:hanging="226"/>
      <w:jc w:val="both"/>
    </w:pPr>
    <w:rPr>
      <w:bCs/>
      <w:sz w:val="22"/>
      <w:szCs w:val="20"/>
    </w:rPr>
  </w:style>
  <w:style w:type="paragraph" w:customStyle="1" w:styleId="BodyText32">
    <w:name w:val="Body Text 32"/>
    <w:basedOn w:val="Normalny"/>
    <w:rsid w:val="004E2D81"/>
    <w:pPr>
      <w:suppressAutoHyphens/>
      <w:overflowPunct w:val="0"/>
      <w:autoSpaceDE w:val="0"/>
      <w:jc w:val="center"/>
    </w:pPr>
    <w:rPr>
      <w:bCs/>
      <w:sz w:val="22"/>
      <w:szCs w:val="20"/>
    </w:rPr>
  </w:style>
  <w:style w:type="paragraph" w:customStyle="1" w:styleId="FR1">
    <w:name w:val="FR1"/>
    <w:rsid w:val="004E2D81"/>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4E2D81"/>
    <w:pPr>
      <w:keepNext/>
      <w:suppressAutoHyphens/>
      <w:spacing w:before="120"/>
    </w:pPr>
    <w:rPr>
      <w:bCs/>
      <w:kern w:val="1"/>
      <w:sz w:val="22"/>
      <w:szCs w:val="20"/>
    </w:rPr>
  </w:style>
  <w:style w:type="paragraph" w:customStyle="1" w:styleId="Wcicienormalne1">
    <w:name w:val="Wcięcie normalne1"/>
    <w:basedOn w:val="Normalny"/>
    <w:uiPriority w:val="99"/>
    <w:rsid w:val="004E2D81"/>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4E2D81"/>
    <w:pPr>
      <w:suppressAutoHyphens/>
      <w:overflowPunct w:val="0"/>
      <w:autoSpaceDE w:val="0"/>
      <w:textAlignment w:val="baseline"/>
    </w:pPr>
    <w:rPr>
      <w:bCs/>
      <w:sz w:val="20"/>
      <w:szCs w:val="20"/>
    </w:rPr>
  </w:style>
  <w:style w:type="paragraph" w:customStyle="1" w:styleId="Normal1">
    <w:name w:val="Normal1"/>
    <w:rsid w:val="004E2D81"/>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4E2D81"/>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4E2D81"/>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4E2D81"/>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4E2D81"/>
    <w:pPr>
      <w:spacing w:after="80"/>
    </w:pPr>
    <w:rPr>
      <w:color w:val="auto"/>
    </w:rPr>
  </w:style>
  <w:style w:type="paragraph" w:customStyle="1" w:styleId="BodyText21">
    <w:name w:val="Body Text 21"/>
    <w:basedOn w:val="Normalny"/>
    <w:rsid w:val="004E2D81"/>
    <w:pPr>
      <w:widowControl w:val="0"/>
      <w:suppressAutoHyphens/>
    </w:pPr>
    <w:rPr>
      <w:bCs/>
      <w:sz w:val="22"/>
      <w:szCs w:val="20"/>
    </w:rPr>
  </w:style>
  <w:style w:type="paragraph" w:customStyle="1" w:styleId="kosztorys">
    <w:name w:val="kosztorys"/>
    <w:basedOn w:val="Normalny"/>
    <w:rsid w:val="004E2D81"/>
    <w:pPr>
      <w:suppressAutoHyphens/>
      <w:overflowPunct w:val="0"/>
      <w:autoSpaceDE w:val="0"/>
      <w:textAlignment w:val="baseline"/>
    </w:pPr>
    <w:rPr>
      <w:bCs/>
      <w:sz w:val="22"/>
      <w:szCs w:val="20"/>
    </w:rPr>
  </w:style>
  <w:style w:type="paragraph" w:customStyle="1" w:styleId="Tekstpodstawowy31">
    <w:name w:val="Tekst podstawowy 31"/>
    <w:basedOn w:val="Normalny"/>
    <w:uiPriority w:val="99"/>
    <w:rsid w:val="004E2D81"/>
    <w:pPr>
      <w:suppressAutoHyphens/>
      <w:jc w:val="both"/>
    </w:pPr>
    <w:rPr>
      <w:rFonts w:ascii="Arial" w:hAnsi="Arial" w:cs="Arial"/>
      <w:bCs/>
      <w:sz w:val="22"/>
      <w:szCs w:val="20"/>
    </w:rPr>
  </w:style>
  <w:style w:type="paragraph" w:customStyle="1" w:styleId="Listapunktowana31">
    <w:name w:val="Lista punktowana 31"/>
    <w:basedOn w:val="Normalny"/>
    <w:rsid w:val="004E2D81"/>
    <w:pPr>
      <w:widowControl w:val="0"/>
      <w:numPr>
        <w:numId w:val="32"/>
      </w:numPr>
      <w:suppressAutoHyphens/>
      <w:autoSpaceDE w:val="0"/>
    </w:pPr>
    <w:rPr>
      <w:bCs/>
      <w:i/>
      <w:iCs/>
      <w:sz w:val="20"/>
      <w:szCs w:val="20"/>
    </w:rPr>
  </w:style>
  <w:style w:type="paragraph" w:customStyle="1" w:styleId="Tekstpodstawowyzwciciem21">
    <w:name w:val="Tekst podstawowy z wcięciem 21"/>
    <w:basedOn w:val="Tekstpodstawowywcity"/>
    <w:uiPriority w:val="99"/>
    <w:rsid w:val="004E2D81"/>
    <w:pPr>
      <w:widowControl w:val="0"/>
      <w:suppressAutoHyphens/>
      <w:autoSpaceDE w:val="0"/>
      <w:spacing w:after="120"/>
      <w:ind w:left="283" w:firstLine="210"/>
    </w:pPr>
    <w:rPr>
      <w:bCs/>
      <w:i/>
      <w:iCs/>
    </w:rPr>
  </w:style>
  <w:style w:type="paragraph" w:styleId="Podpise-mail">
    <w:name w:val="E-mail Signature"/>
    <w:basedOn w:val="Normalny"/>
    <w:link w:val="Podpise-mailZnak"/>
    <w:rsid w:val="004E2D81"/>
    <w:pPr>
      <w:suppressAutoHyphens/>
    </w:pPr>
    <w:rPr>
      <w:bCs/>
      <w:sz w:val="22"/>
      <w:szCs w:val="22"/>
    </w:rPr>
  </w:style>
  <w:style w:type="character" w:customStyle="1" w:styleId="Podpise-mailZnak">
    <w:name w:val="Podpis e-mail Znak"/>
    <w:basedOn w:val="Domylnaczcionkaakapitu"/>
    <w:link w:val="Podpise-mail"/>
    <w:rsid w:val="004E2D81"/>
    <w:rPr>
      <w:rFonts w:ascii="Times New Roman" w:eastAsia="Times New Roman" w:hAnsi="Times New Roman" w:cs="Times New Roman"/>
      <w:bCs/>
      <w:lang w:eastAsia="pl-PL"/>
    </w:rPr>
  </w:style>
  <w:style w:type="paragraph" w:customStyle="1" w:styleId="Cytaty">
    <w:name w:val="Cytaty"/>
    <w:basedOn w:val="Normalny"/>
    <w:rsid w:val="004E2D81"/>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4E2D81"/>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4E2D81"/>
    <w:rPr>
      <w:bCs/>
    </w:rPr>
  </w:style>
  <w:style w:type="paragraph" w:styleId="Zwykytekst">
    <w:name w:val="Plain Text"/>
    <w:basedOn w:val="Normalny"/>
    <w:link w:val="ZwykytekstZnak"/>
    <w:unhideWhenUsed/>
    <w:rsid w:val="004E2D81"/>
    <w:rPr>
      <w:rFonts w:ascii="Calibri" w:eastAsia="Calibri" w:hAnsi="Calibri"/>
      <w:sz w:val="22"/>
      <w:szCs w:val="21"/>
      <w:lang w:eastAsia="en-US"/>
    </w:rPr>
  </w:style>
  <w:style w:type="character" w:customStyle="1" w:styleId="ZwykytekstZnak">
    <w:name w:val="Zwykły tekst Znak"/>
    <w:basedOn w:val="Domylnaczcionkaakapitu"/>
    <w:link w:val="Zwykytekst"/>
    <w:rsid w:val="004E2D81"/>
    <w:rPr>
      <w:rFonts w:ascii="Calibri" w:eastAsia="Calibri" w:hAnsi="Calibri" w:cs="Times New Roman"/>
      <w:szCs w:val="21"/>
    </w:rPr>
  </w:style>
  <w:style w:type="paragraph" w:customStyle="1" w:styleId="Punkt0">
    <w:name w:val="Punkt"/>
    <w:basedOn w:val="Tekstpodstawowy"/>
    <w:rsid w:val="004E2D81"/>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4E2D81"/>
    <w:pPr>
      <w:widowControl w:val="0"/>
      <w:numPr>
        <w:numId w:val="34"/>
      </w:numPr>
      <w:suppressAutoHyphens/>
      <w:autoSpaceDN w:val="0"/>
      <w:jc w:val="both"/>
      <w:textAlignment w:val="baseline"/>
    </w:pPr>
    <w:rPr>
      <w:rFonts w:ascii="Tahoma" w:hAnsi="Tahoma" w:cs="Tahoma"/>
      <w:sz w:val="20"/>
      <w:szCs w:val="20"/>
    </w:rPr>
  </w:style>
  <w:style w:type="numbering" w:customStyle="1" w:styleId="LFO3">
    <w:name w:val="LFO3"/>
    <w:basedOn w:val="Bezlisty"/>
    <w:rsid w:val="004E2D81"/>
    <w:pPr>
      <w:numPr>
        <w:numId w:val="34"/>
      </w:numPr>
    </w:pPr>
  </w:style>
  <w:style w:type="character" w:customStyle="1" w:styleId="highlight">
    <w:name w:val="highlight"/>
    <w:rsid w:val="004E2D81"/>
  </w:style>
  <w:style w:type="numbering" w:customStyle="1" w:styleId="mama">
    <w:name w:val="mama"/>
    <w:rsid w:val="004E2D81"/>
    <w:pPr>
      <w:numPr>
        <w:numId w:val="35"/>
      </w:numPr>
    </w:pPr>
  </w:style>
  <w:style w:type="numbering" w:customStyle="1" w:styleId="WWNum301">
    <w:name w:val="WWNum301"/>
    <w:rsid w:val="004E2D81"/>
    <w:pPr>
      <w:numPr>
        <w:numId w:val="36"/>
      </w:numPr>
    </w:pPr>
  </w:style>
  <w:style w:type="numbering" w:customStyle="1" w:styleId="mama1">
    <w:name w:val="mama1"/>
    <w:rsid w:val="004E2D81"/>
    <w:pPr>
      <w:numPr>
        <w:numId w:val="52"/>
      </w:numPr>
    </w:pPr>
  </w:style>
  <w:style w:type="paragraph" w:customStyle="1" w:styleId="um-zakres2">
    <w:name w:val="um-zakres2"/>
    <w:basedOn w:val="Tekstpodstawowy"/>
    <w:autoRedefine/>
    <w:qFormat/>
    <w:rsid w:val="004E2D81"/>
    <w:pPr>
      <w:numPr>
        <w:numId w:val="37"/>
      </w:numPr>
      <w:tabs>
        <w:tab w:val="num" w:pos="360"/>
      </w:tabs>
      <w:suppressAutoHyphens/>
      <w:overflowPunct w:val="0"/>
      <w:autoSpaceDE w:val="0"/>
    </w:pPr>
    <w:rPr>
      <w:rFonts w:ascii="Calibri" w:hAnsi="Calibri" w:cs="Arial"/>
      <w:b/>
      <w:i/>
      <w:sz w:val="22"/>
      <w:szCs w:val="24"/>
      <w:lang w:eastAsia="ar-SA"/>
    </w:rPr>
  </w:style>
  <w:style w:type="character" w:customStyle="1" w:styleId="trescformat">
    <w:name w:val="tresc_format"/>
    <w:basedOn w:val="Domylnaczcionkaakapitu"/>
    <w:rsid w:val="004E2D81"/>
  </w:style>
  <w:style w:type="paragraph" w:customStyle="1" w:styleId="xl63">
    <w:name w:val="xl63"/>
    <w:basedOn w:val="Normalny"/>
    <w:rsid w:val="004E2D81"/>
    <w:pPr>
      <w:spacing w:before="100" w:beforeAutospacing="1" w:after="100" w:afterAutospacing="1"/>
      <w:textAlignment w:val="center"/>
    </w:pPr>
  </w:style>
  <w:style w:type="paragraph" w:customStyle="1" w:styleId="xl64">
    <w:name w:val="xl64"/>
    <w:basedOn w:val="Normalny"/>
    <w:rsid w:val="004E2D81"/>
    <w:pPr>
      <w:spacing w:before="100" w:beforeAutospacing="1" w:after="100" w:afterAutospacing="1"/>
      <w:jc w:val="center"/>
      <w:textAlignment w:val="center"/>
    </w:pPr>
  </w:style>
  <w:style w:type="paragraph" w:customStyle="1" w:styleId="xl65">
    <w:name w:val="xl65"/>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4E2D81"/>
    <w:pPr>
      <w:spacing w:before="100" w:beforeAutospacing="1" w:after="100" w:afterAutospacing="1"/>
      <w:jc w:val="center"/>
      <w:textAlignment w:val="center"/>
    </w:pPr>
  </w:style>
  <w:style w:type="paragraph" w:customStyle="1" w:styleId="xl70">
    <w:name w:val="xl70"/>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4E2D81"/>
    <w:pPr>
      <w:spacing w:before="100" w:beforeAutospacing="1" w:after="100" w:afterAutospacing="1"/>
    </w:pPr>
    <w:rPr>
      <w:rFonts w:ascii="Calibri" w:hAnsi="Calibri"/>
      <w:color w:val="000000"/>
    </w:rPr>
  </w:style>
  <w:style w:type="paragraph" w:customStyle="1" w:styleId="font6">
    <w:name w:val="font6"/>
    <w:basedOn w:val="Normalny"/>
    <w:rsid w:val="004E2D81"/>
    <w:pPr>
      <w:spacing w:before="100" w:beforeAutospacing="1" w:after="100" w:afterAutospacing="1"/>
    </w:pPr>
    <w:rPr>
      <w:rFonts w:ascii="Calibri" w:hAnsi="Calibri"/>
      <w:b/>
      <w:bCs/>
      <w:color w:val="000000"/>
    </w:rPr>
  </w:style>
  <w:style w:type="paragraph" w:customStyle="1" w:styleId="font7">
    <w:name w:val="font7"/>
    <w:basedOn w:val="Normalny"/>
    <w:rsid w:val="004E2D81"/>
    <w:pPr>
      <w:spacing w:before="100" w:beforeAutospacing="1" w:after="100" w:afterAutospacing="1"/>
    </w:pPr>
    <w:rPr>
      <w:color w:val="000000"/>
    </w:rPr>
  </w:style>
  <w:style w:type="paragraph" w:customStyle="1" w:styleId="font8">
    <w:name w:val="font8"/>
    <w:basedOn w:val="Normalny"/>
    <w:rsid w:val="004E2D81"/>
    <w:pPr>
      <w:spacing w:before="100" w:beforeAutospacing="1" w:after="100" w:afterAutospacing="1"/>
    </w:pPr>
    <w:rPr>
      <w:b/>
      <w:bCs/>
      <w:color w:val="000000"/>
    </w:rPr>
  </w:style>
  <w:style w:type="paragraph" w:customStyle="1" w:styleId="xl77">
    <w:name w:val="xl7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4E2D81"/>
    <w:pPr>
      <w:spacing w:before="100" w:beforeAutospacing="1" w:after="100" w:afterAutospacing="1"/>
      <w:jc w:val="center"/>
      <w:textAlignment w:val="center"/>
    </w:pPr>
    <w:rPr>
      <w:rFonts w:ascii="Calibri" w:hAnsi="Calibri"/>
    </w:rPr>
  </w:style>
  <w:style w:type="paragraph" w:customStyle="1" w:styleId="xl86">
    <w:name w:val="xl86"/>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4E2D81"/>
    <w:pPr>
      <w:spacing w:before="100" w:beforeAutospacing="1" w:after="100" w:afterAutospacing="1"/>
      <w:textAlignment w:val="center"/>
    </w:pPr>
  </w:style>
  <w:style w:type="paragraph" w:customStyle="1" w:styleId="xl90">
    <w:name w:val="xl90"/>
    <w:basedOn w:val="Normalny"/>
    <w:rsid w:val="004E2D81"/>
    <w:pPr>
      <w:spacing w:before="100" w:beforeAutospacing="1" w:after="100" w:afterAutospacing="1"/>
      <w:jc w:val="center"/>
      <w:textAlignment w:val="center"/>
    </w:pPr>
  </w:style>
  <w:style w:type="paragraph" w:customStyle="1" w:styleId="xl91">
    <w:name w:val="xl91"/>
    <w:basedOn w:val="Normalny"/>
    <w:rsid w:val="004E2D81"/>
    <w:pPr>
      <w:spacing w:before="100" w:beforeAutospacing="1" w:after="100" w:afterAutospacing="1"/>
      <w:textAlignment w:val="center"/>
    </w:pPr>
  </w:style>
  <w:style w:type="paragraph" w:customStyle="1" w:styleId="xl92">
    <w:name w:val="xl92"/>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4E2D81"/>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4E2D81"/>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4E2D81"/>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4E2D81"/>
    <w:pPr>
      <w:spacing w:before="100" w:beforeAutospacing="1" w:after="100" w:afterAutospacing="1"/>
      <w:jc w:val="right"/>
    </w:pPr>
  </w:style>
  <w:style w:type="paragraph" w:customStyle="1" w:styleId="xl97">
    <w:name w:val="xl9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4E2D81"/>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4E2D81"/>
    <w:pPr>
      <w:pBdr>
        <w:top w:val="single" w:sz="4" w:space="0" w:color="auto"/>
      </w:pBdr>
      <w:spacing w:before="100" w:beforeAutospacing="1" w:after="100" w:afterAutospacing="1"/>
      <w:textAlignment w:val="center"/>
    </w:pPr>
  </w:style>
  <w:style w:type="paragraph" w:customStyle="1" w:styleId="xl100">
    <w:name w:val="xl100"/>
    <w:basedOn w:val="Normalny"/>
    <w:rsid w:val="004E2D81"/>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4E2D81"/>
    <w:pPr>
      <w:pBdr>
        <w:left w:val="single" w:sz="4" w:space="0" w:color="auto"/>
      </w:pBdr>
      <w:spacing w:before="100" w:beforeAutospacing="1" w:after="100" w:afterAutospacing="1"/>
      <w:textAlignment w:val="center"/>
    </w:pPr>
  </w:style>
  <w:style w:type="paragraph" w:customStyle="1" w:styleId="xl102">
    <w:name w:val="xl102"/>
    <w:basedOn w:val="Normalny"/>
    <w:rsid w:val="004E2D81"/>
    <w:pPr>
      <w:spacing w:before="100" w:beforeAutospacing="1" w:after="100" w:afterAutospacing="1"/>
      <w:textAlignment w:val="center"/>
    </w:pPr>
  </w:style>
  <w:style w:type="paragraph" w:customStyle="1" w:styleId="xl103">
    <w:name w:val="xl103"/>
    <w:basedOn w:val="Normalny"/>
    <w:rsid w:val="004E2D81"/>
    <w:pPr>
      <w:pBdr>
        <w:right w:val="single" w:sz="4" w:space="0" w:color="auto"/>
      </w:pBdr>
      <w:spacing w:before="100" w:beforeAutospacing="1" w:after="100" w:afterAutospacing="1"/>
      <w:textAlignment w:val="center"/>
    </w:pPr>
  </w:style>
  <w:style w:type="paragraph" w:customStyle="1" w:styleId="xl104">
    <w:name w:val="xl104"/>
    <w:basedOn w:val="Normalny"/>
    <w:rsid w:val="004E2D81"/>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4E2D81"/>
    <w:pPr>
      <w:pBdr>
        <w:bottom w:val="single" w:sz="4" w:space="0" w:color="auto"/>
      </w:pBdr>
      <w:spacing w:before="100" w:beforeAutospacing="1" w:after="100" w:afterAutospacing="1"/>
      <w:textAlignment w:val="center"/>
    </w:pPr>
  </w:style>
  <w:style w:type="paragraph" w:customStyle="1" w:styleId="xl106">
    <w:name w:val="xl106"/>
    <w:basedOn w:val="Normalny"/>
    <w:rsid w:val="004E2D81"/>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4E2D81"/>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4E2D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4E2D81"/>
    <w:pPr>
      <w:numPr>
        <w:numId w:val="38"/>
      </w:numPr>
      <w:spacing w:before="120" w:after="120"/>
      <w:jc w:val="both"/>
    </w:pPr>
    <w:rPr>
      <w:szCs w:val="22"/>
      <w:lang w:eastAsia="en-GB"/>
    </w:rPr>
  </w:style>
  <w:style w:type="numbering" w:customStyle="1" w:styleId="WWNum311">
    <w:name w:val="WWNum311"/>
    <w:rsid w:val="004E2D81"/>
    <w:pPr>
      <w:numPr>
        <w:numId w:val="70"/>
      </w:numPr>
    </w:pPr>
  </w:style>
  <w:style w:type="paragraph" w:customStyle="1" w:styleId="Domynie">
    <w:name w:val="Domy徑nie"/>
    <w:rsid w:val="004E2D81"/>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4E2D81"/>
    <w:pPr>
      <w:widowControl w:val="0"/>
      <w:autoSpaceDE w:val="0"/>
      <w:autoSpaceDN w:val="0"/>
      <w:adjustRightInd w:val="0"/>
    </w:pPr>
    <w:rPr>
      <w:rFonts w:ascii="Arial" w:hAnsi="Arial" w:cs="Arial"/>
    </w:rPr>
  </w:style>
  <w:style w:type="character" w:customStyle="1" w:styleId="FontStyle38">
    <w:name w:val="Font Style38"/>
    <w:uiPriority w:val="99"/>
    <w:rsid w:val="004E2D81"/>
    <w:rPr>
      <w:rFonts w:ascii="Arial" w:hAnsi="Arial" w:cs="Arial"/>
      <w:b/>
      <w:bCs/>
      <w:sz w:val="14"/>
      <w:szCs w:val="14"/>
    </w:rPr>
  </w:style>
  <w:style w:type="numbering" w:customStyle="1" w:styleId="WWNum3111">
    <w:name w:val="WWNum3111"/>
    <w:rsid w:val="004E2D81"/>
  </w:style>
  <w:style w:type="paragraph" w:customStyle="1" w:styleId="Akapitzlist7">
    <w:name w:val="Akapit z listą7"/>
    <w:basedOn w:val="Normalny"/>
    <w:rsid w:val="004E2D81"/>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4E2D81"/>
    <w:rPr>
      <w:rFonts w:ascii="Symbol" w:hAnsi="Symbol" w:cs="Symbol"/>
    </w:rPr>
  </w:style>
  <w:style w:type="character" w:customStyle="1" w:styleId="WW8Num10z4">
    <w:name w:val="WW8Num10z4"/>
    <w:uiPriority w:val="99"/>
    <w:rsid w:val="004E2D81"/>
  </w:style>
  <w:style w:type="character" w:customStyle="1" w:styleId="WW8Num10z5">
    <w:name w:val="WW8Num10z5"/>
    <w:uiPriority w:val="99"/>
    <w:rsid w:val="004E2D81"/>
  </w:style>
  <w:style w:type="character" w:customStyle="1" w:styleId="WW8Num10z6">
    <w:name w:val="WW8Num10z6"/>
    <w:uiPriority w:val="99"/>
    <w:rsid w:val="004E2D81"/>
  </w:style>
  <w:style w:type="character" w:customStyle="1" w:styleId="WW8Num10z7">
    <w:name w:val="WW8Num10z7"/>
    <w:uiPriority w:val="99"/>
    <w:rsid w:val="004E2D81"/>
  </w:style>
  <w:style w:type="character" w:customStyle="1" w:styleId="WW8Num10z8">
    <w:name w:val="WW8Num10z8"/>
    <w:uiPriority w:val="99"/>
    <w:rsid w:val="004E2D81"/>
  </w:style>
  <w:style w:type="character" w:customStyle="1" w:styleId="WW8Num12z4">
    <w:name w:val="WW8Num12z4"/>
    <w:rsid w:val="004E2D81"/>
  </w:style>
  <w:style w:type="character" w:customStyle="1" w:styleId="WW8Num12z5">
    <w:name w:val="WW8Num12z5"/>
    <w:rsid w:val="004E2D81"/>
  </w:style>
  <w:style w:type="character" w:customStyle="1" w:styleId="WW8Num12z6">
    <w:name w:val="WW8Num12z6"/>
    <w:rsid w:val="004E2D81"/>
  </w:style>
  <w:style w:type="character" w:customStyle="1" w:styleId="WW8Num12z7">
    <w:name w:val="WW8Num12z7"/>
    <w:rsid w:val="004E2D81"/>
  </w:style>
  <w:style w:type="character" w:customStyle="1" w:styleId="WW8Num12z8">
    <w:name w:val="WW8Num12z8"/>
    <w:rsid w:val="004E2D81"/>
  </w:style>
  <w:style w:type="character" w:customStyle="1" w:styleId="WW8Num13z2">
    <w:name w:val="WW8Num13z2"/>
    <w:rsid w:val="004E2D81"/>
  </w:style>
  <w:style w:type="character" w:customStyle="1" w:styleId="WW8Num13z4">
    <w:name w:val="WW8Num13z4"/>
    <w:uiPriority w:val="99"/>
    <w:rsid w:val="004E2D81"/>
  </w:style>
  <w:style w:type="character" w:customStyle="1" w:styleId="WW8Num13z5">
    <w:name w:val="WW8Num13z5"/>
    <w:uiPriority w:val="99"/>
    <w:rsid w:val="004E2D81"/>
  </w:style>
  <w:style w:type="character" w:customStyle="1" w:styleId="WW8Num13z6">
    <w:name w:val="WW8Num13z6"/>
    <w:uiPriority w:val="99"/>
    <w:rsid w:val="004E2D81"/>
  </w:style>
  <w:style w:type="character" w:customStyle="1" w:styleId="WW8Num13z7">
    <w:name w:val="WW8Num13z7"/>
    <w:uiPriority w:val="99"/>
    <w:rsid w:val="004E2D81"/>
  </w:style>
  <w:style w:type="character" w:customStyle="1" w:styleId="WW8Num13z8">
    <w:name w:val="WW8Num13z8"/>
    <w:uiPriority w:val="99"/>
    <w:rsid w:val="004E2D81"/>
  </w:style>
  <w:style w:type="character" w:customStyle="1" w:styleId="WW8Num14z4">
    <w:name w:val="WW8Num14z4"/>
    <w:rsid w:val="004E2D81"/>
  </w:style>
  <w:style w:type="character" w:customStyle="1" w:styleId="WW8Num16z1">
    <w:name w:val="WW8Num16z1"/>
    <w:uiPriority w:val="99"/>
    <w:rsid w:val="004E2D81"/>
  </w:style>
  <w:style w:type="character" w:customStyle="1" w:styleId="WW8Num17z1">
    <w:name w:val="WW8Num17z1"/>
    <w:uiPriority w:val="99"/>
    <w:rsid w:val="004E2D81"/>
  </w:style>
  <w:style w:type="character" w:customStyle="1" w:styleId="WW8Num19z1">
    <w:name w:val="WW8Num19z1"/>
    <w:rsid w:val="004E2D81"/>
  </w:style>
  <w:style w:type="character" w:customStyle="1" w:styleId="WW8Num19z2">
    <w:name w:val="WW8Num19z2"/>
    <w:rsid w:val="004E2D81"/>
  </w:style>
  <w:style w:type="character" w:customStyle="1" w:styleId="WW8Num19z3">
    <w:name w:val="WW8Num19z3"/>
    <w:rsid w:val="004E2D81"/>
  </w:style>
  <w:style w:type="character" w:customStyle="1" w:styleId="WW8Num19z4">
    <w:name w:val="WW8Num19z4"/>
    <w:rsid w:val="004E2D81"/>
  </w:style>
  <w:style w:type="character" w:customStyle="1" w:styleId="WW8Num19z5">
    <w:name w:val="WW8Num19z5"/>
    <w:rsid w:val="004E2D81"/>
  </w:style>
  <w:style w:type="character" w:customStyle="1" w:styleId="WW8Num19z6">
    <w:name w:val="WW8Num19z6"/>
    <w:rsid w:val="004E2D81"/>
  </w:style>
  <w:style w:type="character" w:customStyle="1" w:styleId="WW8Num19z7">
    <w:name w:val="WW8Num19z7"/>
    <w:rsid w:val="004E2D81"/>
  </w:style>
  <w:style w:type="character" w:customStyle="1" w:styleId="WW8Num19z8">
    <w:name w:val="WW8Num19z8"/>
    <w:rsid w:val="004E2D81"/>
  </w:style>
  <w:style w:type="character" w:customStyle="1" w:styleId="WW8Num23z1">
    <w:name w:val="WW8Num23z1"/>
    <w:rsid w:val="004E2D81"/>
  </w:style>
  <w:style w:type="character" w:customStyle="1" w:styleId="WW8Num23z2">
    <w:name w:val="WW8Num23z2"/>
    <w:rsid w:val="004E2D81"/>
  </w:style>
  <w:style w:type="character" w:customStyle="1" w:styleId="WW8Num23z3">
    <w:name w:val="WW8Num23z3"/>
    <w:rsid w:val="004E2D81"/>
  </w:style>
  <w:style w:type="character" w:customStyle="1" w:styleId="WW8Num23z4">
    <w:name w:val="WW8Num23z4"/>
    <w:rsid w:val="004E2D81"/>
  </w:style>
  <w:style w:type="character" w:customStyle="1" w:styleId="WW8Num23z5">
    <w:name w:val="WW8Num23z5"/>
    <w:rsid w:val="004E2D81"/>
  </w:style>
  <w:style w:type="character" w:customStyle="1" w:styleId="WW8Num23z6">
    <w:name w:val="WW8Num23z6"/>
    <w:rsid w:val="004E2D81"/>
  </w:style>
  <w:style w:type="character" w:customStyle="1" w:styleId="WW8Num23z7">
    <w:name w:val="WW8Num23z7"/>
    <w:rsid w:val="004E2D81"/>
  </w:style>
  <w:style w:type="character" w:customStyle="1" w:styleId="WW8Num23z8">
    <w:name w:val="WW8Num23z8"/>
    <w:rsid w:val="004E2D81"/>
  </w:style>
  <w:style w:type="character" w:customStyle="1" w:styleId="WW8Num7z4">
    <w:name w:val="WW8Num7z4"/>
    <w:uiPriority w:val="99"/>
    <w:rsid w:val="004E2D81"/>
  </w:style>
  <w:style w:type="character" w:customStyle="1" w:styleId="WW8Num7z5">
    <w:name w:val="WW8Num7z5"/>
    <w:uiPriority w:val="99"/>
    <w:rsid w:val="004E2D81"/>
  </w:style>
  <w:style w:type="character" w:customStyle="1" w:styleId="WW8Num7z6">
    <w:name w:val="WW8Num7z6"/>
    <w:uiPriority w:val="99"/>
    <w:rsid w:val="004E2D81"/>
  </w:style>
  <w:style w:type="character" w:customStyle="1" w:styleId="WW8Num7z7">
    <w:name w:val="WW8Num7z7"/>
    <w:uiPriority w:val="99"/>
    <w:rsid w:val="004E2D81"/>
  </w:style>
  <w:style w:type="character" w:customStyle="1" w:styleId="WW8Num7z8">
    <w:name w:val="WW8Num7z8"/>
    <w:uiPriority w:val="99"/>
    <w:rsid w:val="004E2D81"/>
  </w:style>
  <w:style w:type="character" w:customStyle="1" w:styleId="WW8Num27z3">
    <w:name w:val="WW8Num27z3"/>
    <w:uiPriority w:val="99"/>
    <w:rsid w:val="004E2D81"/>
  </w:style>
  <w:style w:type="character" w:customStyle="1" w:styleId="WW8Num27z4">
    <w:name w:val="WW8Num27z4"/>
    <w:rsid w:val="004E2D81"/>
  </w:style>
  <w:style w:type="character" w:customStyle="1" w:styleId="WW8Num27z5">
    <w:name w:val="WW8Num27z5"/>
    <w:rsid w:val="004E2D81"/>
  </w:style>
  <w:style w:type="character" w:customStyle="1" w:styleId="WW8Num27z6">
    <w:name w:val="WW8Num27z6"/>
    <w:rsid w:val="004E2D81"/>
  </w:style>
  <w:style w:type="character" w:customStyle="1" w:styleId="WW8Num27z7">
    <w:name w:val="WW8Num27z7"/>
    <w:rsid w:val="004E2D81"/>
  </w:style>
  <w:style w:type="character" w:customStyle="1" w:styleId="WW8Num27z8">
    <w:name w:val="WW8Num27z8"/>
    <w:rsid w:val="004E2D81"/>
  </w:style>
  <w:style w:type="character" w:customStyle="1" w:styleId="Domylnaczcionkaakapitu10">
    <w:name w:val="Domyślna czcionka akapitu10"/>
    <w:rsid w:val="004E2D81"/>
  </w:style>
  <w:style w:type="character" w:customStyle="1" w:styleId="ListLabel1">
    <w:name w:val="ListLabel 1"/>
    <w:rsid w:val="004E2D81"/>
    <w:rPr>
      <w:rFonts w:cs="Symbol"/>
    </w:rPr>
  </w:style>
  <w:style w:type="character" w:customStyle="1" w:styleId="ListLabel2">
    <w:name w:val="ListLabel 2"/>
    <w:rsid w:val="004E2D81"/>
    <w:rPr>
      <w:rFonts w:eastAsia="Calibri" w:cs="Open Sans"/>
      <w:b/>
      <w:bCs/>
      <w:sz w:val="22"/>
      <w:szCs w:val="22"/>
    </w:rPr>
  </w:style>
  <w:style w:type="character" w:customStyle="1" w:styleId="ListLabel3">
    <w:name w:val="ListLabel 3"/>
    <w:rsid w:val="004E2D81"/>
    <w:rPr>
      <w:rFonts w:eastAsia="Times New Roman" w:cs="Arial"/>
      <w:b w:val="0"/>
      <w:bCs/>
      <w:i w:val="0"/>
      <w:color w:val="000000"/>
      <w:spacing w:val="20"/>
      <w:position w:val="0"/>
      <w:sz w:val="24"/>
      <w:vertAlign w:val="baseline"/>
    </w:rPr>
  </w:style>
  <w:style w:type="character" w:customStyle="1" w:styleId="ListLabel4">
    <w:name w:val="ListLabel 4"/>
    <w:rsid w:val="004E2D81"/>
    <w:rPr>
      <w:rFonts w:cs="Times New Roman"/>
      <w:b/>
      <w:sz w:val="24"/>
      <w:szCs w:val="24"/>
    </w:rPr>
  </w:style>
  <w:style w:type="character" w:customStyle="1" w:styleId="ListLabel5">
    <w:name w:val="ListLabel 5"/>
    <w:rsid w:val="004E2D81"/>
    <w:rPr>
      <w:rFonts w:cs="Open Sans"/>
    </w:rPr>
  </w:style>
  <w:style w:type="character" w:customStyle="1" w:styleId="ListLabel6">
    <w:name w:val="ListLabel 6"/>
    <w:rsid w:val="004E2D81"/>
    <w:rPr>
      <w:rFonts w:cs="Arial"/>
    </w:rPr>
  </w:style>
  <w:style w:type="character" w:customStyle="1" w:styleId="ListLabel7">
    <w:name w:val="ListLabel 7"/>
    <w:rsid w:val="004E2D81"/>
    <w:rPr>
      <w:b/>
    </w:rPr>
  </w:style>
  <w:style w:type="character" w:customStyle="1" w:styleId="ListLabel8">
    <w:name w:val="ListLabel 8"/>
    <w:rsid w:val="004E2D81"/>
    <w:rPr>
      <w:rFonts w:cs="Open Sans"/>
      <w:sz w:val="20"/>
    </w:rPr>
  </w:style>
  <w:style w:type="character" w:customStyle="1" w:styleId="ListLabel9">
    <w:name w:val="ListLabel 9"/>
    <w:rsid w:val="004E2D81"/>
    <w:rPr>
      <w:b/>
      <w:sz w:val="24"/>
      <w:szCs w:val="24"/>
    </w:rPr>
  </w:style>
  <w:style w:type="character" w:customStyle="1" w:styleId="ListLabel10">
    <w:name w:val="ListLabel 10"/>
    <w:rsid w:val="004E2D81"/>
    <w:rPr>
      <w:rFonts w:eastAsia="Times New Roman" w:cs="Open Sans"/>
      <w:color w:val="000000"/>
      <w:sz w:val="22"/>
      <w:szCs w:val="22"/>
    </w:rPr>
  </w:style>
  <w:style w:type="character" w:customStyle="1" w:styleId="ListLabel11">
    <w:name w:val="ListLabel 11"/>
    <w:rsid w:val="004E2D81"/>
    <w:rPr>
      <w:rFonts w:cs="Times New Roman"/>
    </w:rPr>
  </w:style>
  <w:style w:type="character" w:customStyle="1" w:styleId="ListLabel12">
    <w:name w:val="ListLabel 12"/>
    <w:rsid w:val="004E2D81"/>
    <w:rPr>
      <w:rFonts w:cs="Times New Roman"/>
      <w:b w:val="0"/>
      <w:color w:val="00000A"/>
    </w:rPr>
  </w:style>
  <w:style w:type="character" w:customStyle="1" w:styleId="ListLabel13">
    <w:name w:val="ListLabel 13"/>
    <w:rsid w:val="004E2D81"/>
    <w:rPr>
      <w:rFonts w:cs="Times New Roman"/>
      <w:lang w:val="pl-PL"/>
    </w:rPr>
  </w:style>
  <w:style w:type="character" w:customStyle="1" w:styleId="ListLabel14">
    <w:name w:val="ListLabel 14"/>
    <w:rsid w:val="004E2D81"/>
    <w:rPr>
      <w:rFonts w:cs="Open Sans"/>
      <w:b w:val="0"/>
    </w:rPr>
  </w:style>
  <w:style w:type="character" w:customStyle="1" w:styleId="ListLabel15">
    <w:name w:val="ListLabel 15"/>
    <w:rsid w:val="004E2D81"/>
    <w:rPr>
      <w:color w:val="FF0000"/>
    </w:rPr>
  </w:style>
  <w:style w:type="character" w:customStyle="1" w:styleId="ListLabel16">
    <w:name w:val="ListLabel 16"/>
    <w:rsid w:val="004E2D81"/>
    <w:rPr>
      <w:rFonts w:eastAsia="Calibri" w:cs="Open Sans"/>
      <w:lang w:val="pl-PL"/>
    </w:rPr>
  </w:style>
  <w:style w:type="character" w:customStyle="1" w:styleId="ListLabel17">
    <w:name w:val="ListLabel 17"/>
    <w:rsid w:val="004E2D81"/>
    <w:rPr>
      <w:rFonts w:cs="Open Sans"/>
      <w:color w:val="000000"/>
    </w:rPr>
  </w:style>
  <w:style w:type="character" w:customStyle="1" w:styleId="ListLabel18">
    <w:name w:val="ListLabel 18"/>
    <w:rsid w:val="004E2D81"/>
    <w:rPr>
      <w:rFonts w:eastAsia="Times New Roman" w:cs="Open Sans"/>
      <w:b w:val="0"/>
      <w:bCs/>
      <w:color w:val="000000"/>
      <w:sz w:val="22"/>
      <w:szCs w:val="22"/>
    </w:rPr>
  </w:style>
  <w:style w:type="character" w:customStyle="1" w:styleId="ListLabel19">
    <w:name w:val="ListLabel 19"/>
    <w:rsid w:val="004E2D81"/>
    <w:rPr>
      <w:rFonts w:cs="Open Sans"/>
      <w:lang w:val="pl-PL"/>
    </w:rPr>
  </w:style>
  <w:style w:type="character" w:customStyle="1" w:styleId="ListLabel20">
    <w:name w:val="ListLabel 20"/>
    <w:rsid w:val="004E2D81"/>
    <w:rPr>
      <w:rFonts w:eastAsia="Calibri" w:cs="Arial"/>
      <w:b/>
      <w:color w:val="000000"/>
      <w:sz w:val="22"/>
      <w:szCs w:val="22"/>
    </w:rPr>
  </w:style>
  <w:style w:type="character" w:customStyle="1" w:styleId="ListLabel21">
    <w:name w:val="ListLabel 21"/>
    <w:rsid w:val="004E2D81"/>
    <w:rPr>
      <w:lang w:val="pl-PL"/>
    </w:rPr>
  </w:style>
  <w:style w:type="character" w:customStyle="1" w:styleId="WW8Num50z2">
    <w:name w:val="WW8Num50z2"/>
    <w:rsid w:val="004E2D81"/>
  </w:style>
  <w:style w:type="character" w:customStyle="1" w:styleId="WW8Num50z3">
    <w:name w:val="WW8Num50z3"/>
    <w:rsid w:val="004E2D81"/>
  </w:style>
  <w:style w:type="character" w:customStyle="1" w:styleId="WW8Num50z4">
    <w:name w:val="WW8Num50z4"/>
    <w:rsid w:val="004E2D81"/>
  </w:style>
  <w:style w:type="character" w:customStyle="1" w:styleId="WW8Num50z5">
    <w:name w:val="WW8Num50z5"/>
    <w:rsid w:val="004E2D81"/>
  </w:style>
  <w:style w:type="character" w:customStyle="1" w:styleId="WW8Num50z6">
    <w:name w:val="WW8Num50z6"/>
    <w:rsid w:val="004E2D81"/>
  </w:style>
  <w:style w:type="character" w:customStyle="1" w:styleId="WW8Num50z7">
    <w:name w:val="WW8Num50z7"/>
    <w:rsid w:val="004E2D81"/>
  </w:style>
  <w:style w:type="character" w:customStyle="1" w:styleId="WW8Num50z8">
    <w:name w:val="WW8Num50z8"/>
    <w:rsid w:val="004E2D81"/>
  </w:style>
  <w:style w:type="paragraph" w:customStyle="1" w:styleId="Bezodstpw4">
    <w:name w:val="Bez odstępów4"/>
    <w:rsid w:val="004E2D81"/>
    <w:pPr>
      <w:suppressAutoHyphens/>
      <w:spacing w:after="0" w:line="100" w:lineRule="atLeast"/>
    </w:pPr>
    <w:rPr>
      <w:rFonts w:ascii="Calibri" w:eastAsia="SimSun" w:hAnsi="Calibri" w:cs="font311"/>
      <w:lang w:eastAsia="ar-SA"/>
    </w:rPr>
  </w:style>
  <w:style w:type="paragraph" w:customStyle="1" w:styleId="Domylne">
    <w:name w:val="Domyślne"/>
    <w:rsid w:val="004E2D81"/>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4E2D81"/>
    <w:pPr>
      <w:numPr>
        <w:numId w:val="39"/>
      </w:numPr>
    </w:pPr>
  </w:style>
  <w:style w:type="numbering" w:customStyle="1" w:styleId="mama2">
    <w:name w:val="mama2"/>
    <w:rsid w:val="004E2D81"/>
    <w:pPr>
      <w:numPr>
        <w:numId w:val="30"/>
      </w:numPr>
    </w:pPr>
  </w:style>
  <w:style w:type="character" w:customStyle="1" w:styleId="marksqw5zr3zw">
    <w:name w:val="marksqw5zr3zw"/>
    <w:basedOn w:val="Domylnaczcionkaakapitu"/>
    <w:rsid w:val="004E2D81"/>
  </w:style>
  <w:style w:type="character" w:customStyle="1" w:styleId="markmfc5tjkl1">
    <w:name w:val="markmfc5tjkl1"/>
    <w:basedOn w:val="Domylnaczcionkaakapitu"/>
    <w:rsid w:val="004E2D81"/>
  </w:style>
  <w:style w:type="character" w:customStyle="1" w:styleId="Heading2Char">
    <w:name w:val="Heading 2 Char"/>
    <w:semiHidden/>
    <w:locked/>
    <w:rsid w:val="004E2D81"/>
    <w:rPr>
      <w:rFonts w:ascii="Cambria" w:hAnsi="Cambria" w:cs="Times New Roman"/>
      <w:b/>
      <w:bCs/>
      <w:i/>
      <w:iCs/>
      <w:sz w:val="28"/>
      <w:szCs w:val="28"/>
    </w:rPr>
  </w:style>
  <w:style w:type="paragraph" w:customStyle="1" w:styleId="NormalBold">
    <w:name w:val="NormalBold"/>
    <w:basedOn w:val="Normalny"/>
    <w:link w:val="NormalBoldChar"/>
    <w:rsid w:val="004E2D81"/>
    <w:pPr>
      <w:widowControl w:val="0"/>
    </w:pPr>
    <w:rPr>
      <w:b/>
      <w:szCs w:val="20"/>
      <w:lang w:eastAsia="en-GB"/>
    </w:rPr>
  </w:style>
  <w:style w:type="character" w:customStyle="1" w:styleId="NormalBoldChar">
    <w:name w:val="NormalBold Char"/>
    <w:link w:val="NormalBold"/>
    <w:locked/>
    <w:rsid w:val="004E2D81"/>
    <w:rPr>
      <w:rFonts w:ascii="Times New Roman" w:eastAsia="Times New Roman" w:hAnsi="Times New Roman" w:cs="Times New Roman"/>
      <w:b/>
      <w:sz w:val="24"/>
      <w:szCs w:val="20"/>
      <w:lang w:eastAsia="en-GB"/>
    </w:rPr>
  </w:style>
  <w:style w:type="character" w:customStyle="1" w:styleId="DeltaViewInsertion">
    <w:name w:val="DeltaView Insertion"/>
    <w:rsid w:val="004E2D81"/>
    <w:rPr>
      <w:b/>
      <w:i/>
      <w:spacing w:val="0"/>
    </w:rPr>
  </w:style>
  <w:style w:type="paragraph" w:customStyle="1" w:styleId="Text1">
    <w:name w:val="Text 1"/>
    <w:basedOn w:val="Normalny"/>
    <w:rsid w:val="004E2D81"/>
    <w:pPr>
      <w:spacing w:before="120" w:after="120"/>
      <w:ind w:left="850"/>
      <w:jc w:val="both"/>
    </w:pPr>
    <w:rPr>
      <w:szCs w:val="22"/>
      <w:lang w:eastAsia="en-GB"/>
    </w:rPr>
  </w:style>
  <w:style w:type="paragraph" w:customStyle="1" w:styleId="NormalLeft">
    <w:name w:val="Normal Left"/>
    <w:basedOn w:val="Normalny"/>
    <w:rsid w:val="004E2D81"/>
    <w:pPr>
      <w:spacing w:before="120" w:after="120"/>
    </w:pPr>
    <w:rPr>
      <w:szCs w:val="22"/>
      <w:lang w:eastAsia="en-GB"/>
    </w:rPr>
  </w:style>
  <w:style w:type="paragraph" w:customStyle="1" w:styleId="Tiret1">
    <w:name w:val="Tiret 1"/>
    <w:basedOn w:val="Normalny"/>
    <w:rsid w:val="004E2D81"/>
    <w:pPr>
      <w:numPr>
        <w:numId w:val="44"/>
      </w:numPr>
      <w:spacing w:before="120" w:after="120"/>
      <w:jc w:val="both"/>
    </w:pPr>
    <w:rPr>
      <w:szCs w:val="22"/>
      <w:lang w:eastAsia="en-GB"/>
    </w:rPr>
  </w:style>
  <w:style w:type="paragraph" w:customStyle="1" w:styleId="NumPar1">
    <w:name w:val="NumPar 1"/>
    <w:basedOn w:val="Normalny"/>
    <w:next w:val="Text1"/>
    <w:rsid w:val="004E2D81"/>
    <w:pPr>
      <w:numPr>
        <w:numId w:val="45"/>
      </w:numPr>
      <w:spacing w:before="120" w:after="120"/>
      <w:jc w:val="both"/>
    </w:pPr>
    <w:rPr>
      <w:szCs w:val="22"/>
      <w:lang w:eastAsia="en-GB"/>
    </w:rPr>
  </w:style>
  <w:style w:type="paragraph" w:customStyle="1" w:styleId="NumPar2">
    <w:name w:val="NumPar 2"/>
    <w:basedOn w:val="Normalny"/>
    <w:next w:val="Text1"/>
    <w:rsid w:val="004E2D81"/>
    <w:pPr>
      <w:numPr>
        <w:ilvl w:val="1"/>
        <w:numId w:val="45"/>
      </w:numPr>
      <w:spacing w:before="120" w:after="120"/>
      <w:jc w:val="both"/>
    </w:pPr>
    <w:rPr>
      <w:szCs w:val="22"/>
      <w:lang w:eastAsia="en-GB"/>
    </w:rPr>
  </w:style>
  <w:style w:type="paragraph" w:customStyle="1" w:styleId="NumPar3">
    <w:name w:val="NumPar 3"/>
    <w:basedOn w:val="Normalny"/>
    <w:next w:val="Text1"/>
    <w:rsid w:val="004E2D81"/>
    <w:pPr>
      <w:numPr>
        <w:ilvl w:val="2"/>
        <w:numId w:val="45"/>
      </w:numPr>
      <w:spacing w:before="120" w:after="120"/>
      <w:jc w:val="both"/>
    </w:pPr>
    <w:rPr>
      <w:szCs w:val="22"/>
      <w:lang w:eastAsia="en-GB"/>
    </w:rPr>
  </w:style>
  <w:style w:type="paragraph" w:customStyle="1" w:styleId="NumPar4">
    <w:name w:val="NumPar 4"/>
    <w:basedOn w:val="Normalny"/>
    <w:next w:val="Text1"/>
    <w:rsid w:val="004E2D81"/>
    <w:pPr>
      <w:numPr>
        <w:ilvl w:val="3"/>
        <w:numId w:val="45"/>
      </w:numPr>
      <w:spacing w:before="120" w:after="120"/>
      <w:jc w:val="both"/>
    </w:pPr>
    <w:rPr>
      <w:szCs w:val="22"/>
      <w:lang w:eastAsia="en-GB"/>
    </w:rPr>
  </w:style>
  <w:style w:type="paragraph" w:customStyle="1" w:styleId="ChapterTitle">
    <w:name w:val="ChapterTitle"/>
    <w:basedOn w:val="Normalny"/>
    <w:next w:val="Normalny"/>
    <w:rsid w:val="004E2D81"/>
    <w:pPr>
      <w:keepNext/>
      <w:spacing w:before="120" w:after="360"/>
      <w:jc w:val="center"/>
    </w:pPr>
    <w:rPr>
      <w:b/>
      <w:sz w:val="32"/>
      <w:szCs w:val="22"/>
      <w:lang w:eastAsia="en-GB"/>
    </w:rPr>
  </w:style>
  <w:style w:type="paragraph" w:customStyle="1" w:styleId="SectionTitle">
    <w:name w:val="SectionTitle"/>
    <w:basedOn w:val="Normalny"/>
    <w:next w:val="Nagwek1"/>
    <w:rsid w:val="004E2D81"/>
    <w:pPr>
      <w:keepNext/>
      <w:spacing w:before="120" w:after="360"/>
      <w:jc w:val="center"/>
    </w:pPr>
    <w:rPr>
      <w:b/>
      <w:smallCaps/>
      <w:sz w:val="28"/>
      <w:szCs w:val="22"/>
      <w:lang w:eastAsia="en-GB"/>
    </w:rPr>
  </w:style>
  <w:style w:type="paragraph" w:customStyle="1" w:styleId="Annexetitre">
    <w:name w:val="Annexe titre"/>
    <w:basedOn w:val="Normalny"/>
    <w:next w:val="Normalny"/>
    <w:rsid w:val="004E2D81"/>
    <w:pPr>
      <w:spacing w:before="120" w:after="120"/>
      <w:jc w:val="center"/>
    </w:pPr>
    <w:rPr>
      <w:b/>
      <w:szCs w:val="22"/>
      <w:u w:val="single"/>
      <w:lang w:eastAsia="en-GB"/>
    </w:rPr>
  </w:style>
  <w:style w:type="paragraph" w:styleId="Listanumerowana">
    <w:name w:val="List Number"/>
    <w:basedOn w:val="Normalny"/>
    <w:rsid w:val="004E2D81"/>
    <w:pPr>
      <w:jc w:val="both"/>
    </w:pPr>
    <w:rPr>
      <w:rFonts w:ascii="Arial" w:hAnsi="Arial"/>
      <w:sz w:val="22"/>
    </w:rPr>
  </w:style>
  <w:style w:type="character" w:customStyle="1" w:styleId="h1">
    <w:name w:val="h1"/>
    <w:rsid w:val="004E2D81"/>
    <w:rPr>
      <w:rFonts w:cs="Times New Roman"/>
    </w:rPr>
  </w:style>
  <w:style w:type="character" w:customStyle="1" w:styleId="timark">
    <w:name w:val="timark"/>
    <w:rsid w:val="004E2D81"/>
    <w:rPr>
      <w:rFonts w:cs="Times New Roman"/>
    </w:rPr>
  </w:style>
  <w:style w:type="numbering" w:customStyle="1" w:styleId="WWNum1">
    <w:name w:val="WWNum1"/>
    <w:rsid w:val="004E2D81"/>
    <w:pPr>
      <w:numPr>
        <w:numId w:val="46"/>
      </w:numPr>
    </w:pPr>
  </w:style>
  <w:style w:type="table" w:customStyle="1" w:styleId="Tabela-Siatka2">
    <w:name w:val="Tabela - Siatka2"/>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4E2D81"/>
    <w:pPr>
      <w:numPr>
        <w:numId w:val="47"/>
      </w:numPr>
    </w:pPr>
  </w:style>
  <w:style w:type="numbering" w:customStyle="1" w:styleId="Styl2">
    <w:name w:val="Styl2"/>
    <w:uiPriority w:val="99"/>
    <w:rsid w:val="004E2D81"/>
    <w:pPr>
      <w:numPr>
        <w:numId w:val="48"/>
      </w:numPr>
    </w:pPr>
  </w:style>
  <w:style w:type="character" w:customStyle="1" w:styleId="st">
    <w:name w:val="st"/>
    <w:rsid w:val="004E2D81"/>
  </w:style>
  <w:style w:type="paragraph" w:customStyle="1" w:styleId="Tekstpodstawowy23">
    <w:name w:val="Tekst podstawowy 23"/>
    <w:basedOn w:val="Normalny"/>
    <w:rsid w:val="004E2D81"/>
    <w:pPr>
      <w:overflowPunct w:val="0"/>
      <w:autoSpaceDE w:val="0"/>
      <w:autoSpaceDN w:val="0"/>
      <w:adjustRightInd w:val="0"/>
      <w:spacing w:before="120"/>
      <w:ind w:left="567" w:hanging="567"/>
      <w:textAlignment w:val="baseline"/>
    </w:pPr>
  </w:style>
  <w:style w:type="numbering" w:customStyle="1" w:styleId="WWNum11">
    <w:name w:val="WWNum11"/>
    <w:rsid w:val="004E2D81"/>
  </w:style>
  <w:style w:type="numbering" w:customStyle="1" w:styleId="Bezlisty2">
    <w:name w:val="Bez listy2"/>
    <w:next w:val="Bezlisty"/>
    <w:uiPriority w:val="99"/>
    <w:semiHidden/>
    <w:unhideWhenUsed/>
    <w:rsid w:val="004E2D81"/>
  </w:style>
  <w:style w:type="paragraph" w:customStyle="1" w:styleId="font9">
    <w:name w:val="font9"/>
    <w:basedOn w:val="Normalny"/>
    <w:rsid w:val="004E2D81"/>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4E2D81"/>
    <w:pPr>
      <w:spacing w:before="100" w:beforeAutospacing="1" w:after="100" w:afterAutospacing="1"/>
    </w:pPr>
    <w:rPr>
      <w:rFonts w:ascii="Calibri" w:hAnsi="Calibri"/>
      <w:color w:val="000000"/>
      <w:sz w:val="22"/>
      <w:szCs w:val="22"/>
    </w:rPr>
  </w:style>
  <w:style w:type="paragraph" w:customStyle="1" w:styleId="xl110">
    <w:name w:val="xl110"/>
    <w:basedOn w:val="Normalny"/>
    <w:rsid w:val="004E2D81"/>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4E2D81"/>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4E2D81"/>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4E2D81"/>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4E2D81"/>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4E2D81"/>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4E2D81"/>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4E2D81"/>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4E2D81"/>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4E2D81"/>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4E2D81"/>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4E2D81"/>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4E2D81"/>
    <w:pPr>
      <w:spacing w:before="100" w:beforeAutospacing="1" w:after="100" w:afterAutospacing="1"/>
      <w:textAlignment w:val="center"/>
    </w:pPr>
  </w:style>
  <w:style w:type="numbering" w:customStyle="1" w:styleId="Bezlisty3">
    <w:name w:val="Bez listy3"/>
    <w:next w:val="Bezlisty"/>
    <w:uiPriority w:val="99"/>
    <w:semiHidden/>
    <w:unhideWhenUsed/>
    <w:rsid w:val="004E2D81"/>
  </w:style>
  <w:style w:type="numbering" w:customStyle="1" w:styleId="Bezlisty4">
    <w:name w:val="Bez listy4"/>
    <w:next w:val="Bezlisty"/>
    <w:uiPriority w:val="99"/>
    <w:semiHidden/>
    <w:unhideWhenUsed/>
    <w:rsid w:val="004E2D81"/>
  </w:style>
  <w:style w:type="paragraph" w:customStyle="1" w:styleId="font11">
    <w:name w:val="font11"/>
    <w:basedOn w:val="Normalny"/>
    <w:rsid w:val="004E2D81"/>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4E2D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4E2D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4E2D81"/>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4E2D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4E2D81"/>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4E2D81"/>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4E2D81"/>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4E2D81"/>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4E2D81"/>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4E2D81"/>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4E2D81"/>
  </w:style>
  <w:style w:type="paragraph" w:customStyle="1" w:styleId="Tekstpodstawowywcity22">
    <w:name w:val="Tekst podstawowy wcięty 22"/>
    <w:basedOn w:val="Normalny"/>
    <w:uiPriority w:val="99"/>
    <w:rsid w:val="004E2D81"/>
    <w:pPr>
      <w:overflowPunct w:val="0"/>
      <w:autoSpaceDE w:val="0"/>
      <w:autoSpaceDN w:val="0"/>
      <w:adjustRightInd w:val="0"/>
      <w:ind w:left="426" w:hanging="426"/>
      <w:jc w:val="both"/>
      <w:textAlignment w:val="baseline"/>
    </w:pPr>
  </w:style>
  <w:style w:type="character" w:customStyle="1" w:styleId="Nagwek5Znak1">
    <w:name w:val="Nagłówek 5 Znak1"/>
    <w:uiPriority w:val="99"/>
    <w:rsid w:val="004E2D81"/>
    <w:rPr>
      <w:b/>
      <w:szCs w:val="24"/>
      <w:lang w:val="pl-PL" w:eastAsia="pl-PL" w:bidi="ar-SA"/>
    </w:rPr>
  </w:style>
  <w:style w:type="paragraph" w:styleId="Mapadokumentu">
    <w:name w:val="Document Map"/>
    <w:basedOn w:val="Normalny"/>
    <w:link w:val="MapadokumentuZnak"/>
    <w:uiPriority w:val="99"/>
    <w:rsid w:val="004E2D81"/>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4E2D81"/>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4E2D81"/>
    <w:rPr>
      <w:b/>
      <w:sz w:val="24"/>
      <w:szCs w:val="24"/>
      <w:lang w:val="pl-PL" w:eastAsia="pl-PL" w:bidi="ar-SA"/>
    </w:rPr>
  </w:style>
  <w:style w:type="character" w:customStyle="1" w:styleId="ZnakZnak2">
    <w:name w:val="Znak Znak2"/>
    <w:uiPriority w:val="99"/>
    <w:rsid w:val="004E2D81"/>
    <w:rPr>
      <w:b/>
      <w:szCs w:val="24"/>
      <w:lang w:val="pl-PL" w:eastAsia="pl-PL" w:bidi="ar-SA"/>
    </w:rPr>
  </w:style>
  <w:style w:type="character" w:customStyle="1" w:styleId="dane1">
    <w:name w:val="dane1"/>
    <w:uiPriority w:val="99"/>
    <w:rsid w:val="004E2D81"/>
    <w:rPr>
      <w:color w:val="0000CD"/>
    </w:rPr>
  </w:style>
  <w:style w:type="paragraph" w:customStyle="1" w:styleId="Nagwektabeli">
    <w:name w:val="Nagłówek tabeli"/>
    <w:basedOn w:val="Zawartotabeli"/>
    <w:uiPriority w:val="99"/>
    <w:rsid w:val="004E2D81"/>
    <w:pPr>
      <w:widowControl/>
      <w:suppressLineNumbers/>
      <w:suppressAutoHyphens/>
    </w:pPr>
    <w:rPr>
      <w:bCs/>
      <w:color w:val="auto"/>
      <w:kern w:val="1"/>
      <w:sz w:val="24"/>
      <w:szCs w:val="24"/>
      <w:lang w:eastAsia="ar-SA"/>
    </w:rPr>
  </w:style>
  <w:style w:type="numbering" w:customStyle="1" w:styleId="WWNum12">
    <w:name w:val="WWNum12"/>
    <w:rsid w:val="004E2D81"/>
    <w:pPr>
      <w:numPr>
        <w:numId w:val="45"/>
      </w:numPr>
    </w:pPr>
  </w:style>
  <w:style w:type="numbering" w:customStyle="1" w:styleId="WWNum8">
    <w:name w:val="WWNum8"/>
    <w:rsid w:val="004E2D81"/>
    <w:pPr>
      <w:numPr>
        <w:numId w:val="49"/>
      </w:numPr>
    </w:pPr>
  </w:style>
  <w:style w:type="character" w:customStyle="1" w:styleId="Nagwek2Znak1">
    <w:name w:val="Nagłówek 2 Znak1"/>
    <w:uiPriority w:val="99"/>
    <w:locked/>
    <w:rsid w:val="004E2D81"/>
    <w:rPr>
      <w:rFonts w:ascii="Arial" w:hAnsi="Arial"/>
      <w:b/>
      <w:sz w:val="24"/>
      <w:szCs w:val="24"/>
      <w:u w:val="single"/>
      <w:lang w:val="pl-PL" w:eastAsia="pl-PL" w:bidi="ar-SA"/>
    </w:rPr>
  </w:style>
  <w:style w:type="character" w:customStyle="1" w:styleId="Nagwek3Znak1">
    <w:name w:val="Nagłówek 3 Znak1"/>
    <w:uiPriority w:val="99"/>
    <w:locked/>
    <w:rsid w:val="004E2D81"/>
    <w:rPr>
      <w:b/>
      <w:sz w:val="28"/>
      <w:szCs w:val="24"/>
      <w:u w:val="single"/>
      <w:lang w:val="pl-PL" w:eastAsia="pl-PL" w:bidi="ar-SA"/>
    </w:rPr>
  </w:style>
  <w:style w:type="character" w:customStyle="1" w:styleId="Nagwek4Znak1">
    <w:name w:val="Nagłówek 4 Znak1"/>
    <w:uiPriority w:val="99"/>
    <w:locked/>
    <w:rsid w:val="004E2D81"/>
    <w:rPr>
      <w:rFonts w:ascii="Times New Roman" w:eastAsia="Times New Roman" w:hAnsi="Times New Roman"/>
      <w:b/>
      <w:bCs/>
      <w:caps/>
      <w:sz w:val="24"/>
      <w:szCs w:val="24"/>
    </w:rPr>
  </w:style>
  <w:style w:type="character" w:customStyle="1" w:styleId="Nagwek6Znak1">
    <w:name w:val="Nagłówek 6 Znak1"/>
    <w:uiPriority w:val="99"/>
    <w:locked/>
    <w:rsid w:val="004E2D81"/>
    <w:rPr>
      <w:rFonts w:ascii="Times New Roman" w:eastAsia="Times New Roman" w:hAnsi="Times New Roman"/>
      <w:b/>
      <w:bCs/>
      <w:i/>
      <w:iCs/>
      <w:sz w:val="16"/>
      <w:szCs w:val="24"/>
    </w:rPr>
  </w:style>
  <w:style w:type="character" w:customStyle="1" w:styleId="Nagwek7Znak1">
    <w:name w:val="Nagłówek 7 Znak1"/>
    <w:uiPriority w:val="99"/>
    <w:locked/>
    <w:rsid w:val="004E2D81"/>
    <w:rPr>
      <w:rFonts w:ascii="Times New Roman" w:eastAsia="Times New Roman" w:hAnsi="Times New Roman"/>
      <w:b/>
      <w:bCs/>
      <w:sz w:val="36"/>
      <w:szCs w:val="24"/>
    </w:rPr>
  </w:style>
  <w:style w:type="character" w:customStyle="1" w:styleId="BodyTextChar">
    <w:name w:val="Body Text Char"/>
    <w:locked/>
    <w:rsid w:val="004E2D81"/>
    <w:rPr>
      <w:rFonts w:ascii="Arial" w:hAnsi="Arial"/>
      <w:sz w:val="24"/>
      <w:lang w:val="x-none" w:eastAsia="pl-PL"/>
    </w:rPr>
  </w:style>
  <w:style w:type="character" w:customStyle="1" w:styleId="TekstpodstawowywcityZnak1">
    <w:name w:val="Tekst podstawowy wcięty Znak1"/>
    <w:uiPriority w:val="99"/>
    <w:locked/>
    <w:rsid w:val="004E2D81"/>
    <w:rPr>
      <w:sz w:val="24"/>
      <w:szCs w:val="24"/>
      <w:lang w:val="pl-PL" w:eastAsia="pl-PL" w:bidi="ar-SA"/>
    </w:rPr>
  </w:style>
  <w:style w:type="character" w:customStyle="1" w:styleId="TekstdymkaZnak1">
    <w:name w:val="Tekst dymka Znak1"/>
    <w:uiPriority w:val="99"/>
    <w:locked/>
    <w:rsid w:val="004E2D81"/>
    <w:rPr>
      <w:rFonts w:ascii="Tahoma" w:hAnsi="Tahoma" w:cs="Tahoma"/>
      <w:sz w:val="16"/>
      <w:szCs w:val="16"/>
      <w:lang w:val="pl-PL" w:eastAsia="pl-PL" w:bidi="ar-SA"/>
    </w:rPr>
  </w:style>
  <w:style w:type="character" w:customStyle="1" w:styleId="NumberingSymbols">
    <w:name w:val="Numbering Symbols"/>
    <w:uiPriority w:val="99"/>
    <w:rsid w:val="004E2D81"/>
    <w:rPr>
      <w:b/>
    </w:rPr>
  </w:style>
  <w:style w:type="character" w:customStyle="1" w:styleId="BodyText2Char">
    <w:name w:val="Body Text 2 Char"/>
    <w:locked/>
    <w:rsid w:val="004E2D81"/>
    <w:rPr>
      <w:rFonts w:ascii="Times New Roman" w:hAnsi="Times New Roman"/>
      <w:sz w:val="24"/>
    </w:rPr>
  </w:style>
  <w:style w:type="character" w:customStyle="1" w:styleId="CommentTextChar">
    <w:name w:val="Comment Text Char"/>
    <w:semiHidden/>
    <w:locked/>
    <w:rsid w:val="004E2D81"/>
    <w:rPr>
      <w:rFonts w:ascii="Times New Roman" w:hAnsi="Times New Roman"/>
      <w:sz w:val="20"/>
    </w:rPr>
  </w:style>
  <w:style w:type="paragraph" w:customStyle="1" w:styleId="Poprawka1">
    <w:name w:val="Poprawka1"/>
    <w:hidden/>
    <w:uiPriority w:val="99"/>
    <w:rsid w:val="004E2D81"/>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4E2D81"/>
    <w:rPr>
      <w:rFonts w:cs="Times New Roman"/>
    </w:rPr>
  </w:style>
  <w:style w:type="character" w:customStyle="1" w:styleId="TekstprzypisudolnegoZnak1">
    <w:name w:val="Tekst przypisu dolnego Znak1"/>
    <w:uiPriority w:val="99"/>
    <w:locked/>
    <w:rsid w:val="004E2D81"/>
    <w:rPr>
      <w:lang w:val="pl-PL" w:eastAsia="pl-PL" w:bidi="ar-SA"/>
    </w:rPr>
  </w:style>
  <w:style w:type="numbering" w:customStyle="1" w:styleId="WWNum31">
    <w:name w:val="WWNum31"/>
    <w:rsid w:val="004E2D81"/>
  </w:style>
  <w:style w:type="numbering" w:customStyle="1" w:styleId="WWNum27">
    <w:name w:val="WWNum27"/>
    <w:rsid w:val="004E2D81"/>
  </w:style>
  <w:style w:type="numbering" w:customStyle="1" w:styleId="WWNum30">
    <w:name w:val="WWNum30"/>
    <w:rsid w:val="004E2D81"/>
    <w:pPr>
      <w:numPr>
        <w:numId w:val="51"/>
      </w:numPr>
    </w:pPr>
  </w:style>
  <w:style w:type="paragraph" w:customStyle="1" w:styleId="Tekstprzypisudolnego1">
    <w:name w:val="Tekst przypisu dolnego1"/>
    <w:basedOn w:val="Normalny"/>
    <w:uiPriority w:val="99"/>
    <w:rsid w:val="004E2D81"/>
    <w:pPr>
      <w:suppressAutoHyphens/>
      <w:spacing w:line="100" w:lineRule="atLeast"/>
    </w:pPr>
    <w:rPr>
      <w:kern w:val="1"/>
      <w:sz w:val="20"/>
      <w:szCs w:val="20"/>
      <w:lang w:eastAsia="ar-SA"/>
    </w:rPr>
  </w:style>
  <w:style w:type="character" w:customStyle="1" w:styleId="Znakiprzypiswdolnych">
    <w:name w:val="Znaki przypisów dolnych"/>
    <w:uiPriority w:val="99"/>
    <w:rsid w:val="004E2D81"/>
  </w:style>
  <w:style w:type="character" w:customStyle="1" w:styleId="default1">
    <w:name w:val="default1"/>
    <w:uiPriority w:val="99"/>
    <w:rsid w:val="004E2D81"/>
    <w:rPr>
      <w:rFonts w:ascii="Arial" w:hAnsi="Arial" w:cs="Arial"/>
      <w:sz w:val="20"/>
      <w:szCs w:val="20"/>
    </w:rPr>
  </w:style>
  <w:style w:type="character" w:customStyle="1" w:styleId="apple-style-span">
    <w:name w:val="apple-style-span"/>
    <w:uiPriority w:val="99"/>
    <w:rsid w:val="004E2D81"/>
    <w:rPr>
      <w:rFonts w:ascii="Times New Roman" w:hAnsi="Times New Roman" w:cs="Times New Roman"/>
    </w:rPr>
  </w:style>
  <w:style w:type="character" w:customStyle="1" w:styleId="ZnakZnak7">
    <w:name w:val="Znak Znak7"/>
    <w:uiPriority w:val="99"/>
    <w:rsid w:val="004E2D81"/>
    <w:rPr>
      <w:sz w:val="24"/>
      <w:szCs w:val="24"/>
      <w:lang w:val="pl-PL" w:eastAsia="ar-SA" w:bidi="ar-SA"/>
    </w:rPr>
  </w:style>
  <w:style w:type="paragraph" w:customStyle="1" w:styleId="Tekstpodstawowywcity32">
    <w:name w:val="Tekst podstawowy wcięty 32"/>
    <w:basedOn w:val="Normalny"/>
    <w:uiPriority w:val="99"/>
    <w:rsid w:val="004E2D81"/>
    <w:pPr>
      <w:suppressAutoHyphens/>
      <w:spacing w:after="120"/>
      <w:ind w:left="283"/>
    </w:pPr>
    <w:rPr>
      <w:sz w:val="16"/>
      <w:szCs w:val="16"/>
      <w:lang w:eastAsia="ar-SA"/>
    </w:rPr>
  </w:style>
  <w:style w:type="paragraph" w:customStyle="1" w:styleId="Tekstblokowy2">
    <w:name w:val="Tekst blokowy2"/>
    <w:basedOn w:val="Normalny"/>
    <w:uiPriority w:val="99"/>
    <w:rsid w:val="004E2D81"/>
    <w:pPr>
      <w:suppressAutoHyphens/>
      <w:ind w:left="142" w:right="-28" w:hanging="142"/>
      <w:jc w:val="both"/>
    </w:pPr>
    <w:rPr>
      <w:lang w:eastAsia="ar-SA"/>
    </w:rPr>
  </w:style>
  <w:style w:type="paragraph" w:customStyle="1" w:styleId="Mapadokumentu1">
    <w:name w:val="Mapa dokumentu1"/>
    <w:basedOn w:val="Normalny"/>
    <w:uiPriority w:val="99"/>
    <w:rsid w:val="004E2D81"/>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4E2D81"/>
    <w:pPr>
      <w:suppressAutoHyphens/>
      <w:ind w:left="566" w:hanging="283"/>
    </w:pPr>
    <w:rPr>
      <w:lang w:eastAsia="ar-SA"/>
    </w:rPr>
  </w:style>
  <w:style w:type="paragraph" w:customStyle="1" w:styleId="Lista31">
    <w:name w:val="Lista 31"/>
    <w:basedOn w:val="Normalny"/>
    <w:uiPriority w:val="99"/>
    <w:rsid w:val="004E2D81"/>
    <w:pPr>
      <w:suppressAutoHyphens/>
      <w:ind w:left="849" w:hanging="283"/>
    </w:pPr>
    <w:rPr>
      <w:lang w:eastAsia="ar-SA"/>
    </w:rPr>
  </w:style>
  <w:style w:type="paragraph" w:customStyle="1" w:styleId="Lista41">
    <w:name w:val="Lista 41"/>
    <w:basedOn w:val="Normalny"/>
    <w:uiPriority w:val="99"/>
    <w:rsid w:val="004E2D81"/>
    <w:pPr>
      <w:suppressAutoHyphens/>
      <w:ind w:left="1132" w:hanging="283"/>
    </w:pPr>
    <w:rPr>
      <w:lang w:eastAsia="ar-SA"/>
    </w:rPr>
  </w:style>
  <w:style w:type="paragraph" w:customStyle="1" w:styleId="Lista51">
    <w:name w:val="Lista 51"/>
    <w:basedOn w:val="Normalny"/>
    <w:uiPriority w:val="99"/>
    <w:rsid w:val="004E2D81"/>
    <w:pPr>
      <w:suppressAutoHyphens/>
      <w:ind w:left="1415" w:hanging="283"/>
    </w:pPr>
    <w:rPr>
      <w:lang w:eastAsia="ar-SA"/>
    </w:rPr>
  </w:style>
  <w:style w:type="paragraph" w:customStyle="1" w:styleId="Listapunktowana41">
    <w:name w:val="Lista punktowana 41"/>
    <w:basedOn w:val="Normalny"/>
    <w:uiPriority w:val="99"/>
    <w:rsid w:val="004E2D81"/>
    <w:pPr>
      <w:numPr>
        <w:numId w:val="40"/>
      </w:numPr>
      <w:suppressAutoHyphens/>
    </w:pPr>
    <w:rPr>
      <w:lang w:eastAsia="ar-SA"/>
    </w:rPr>
  </w:style>
  <w:style w:type="paragraph" w:customStyle="1" w:styleId="Lista-kontynuacja1">
    <w:name w:val="Lista - kontynuacja1"/>
    <w:basedOn w:val="Normalny"/>
    <w:uiPriority w:val="99"/>
    <w:rsid w:val="004E2D81"/>
    <w:pPr>
      <w:suppressAutoHyphens/>
      <w:spacing w:after="120"/>
      <w:ind w:left="283"/>
    </w:pPr>
    <w:rPr>
      <w:lang w:eastAsia="ar-SA"/>
    </w:rPr>
  </w:style>
  <w:style w:type="paragraph" w:customStyle="1" w:styleId="Lista-kontynuacja31">
    <w:name w:val="Lista - kontynuacja 31"/>
    <w:basedOn w:val="Normalny"/>
    <w:uiPriority w:val="99"/>
    <w:rsid w:val="004E2D81"/>
    <w:pPr>
      <w:suppressAutoHyphens/>
      <w:spacing w:after="120"/>
      <w:ind w:left="849"/>
    </w:pPr>
    <w:rPr>
      <w:lang w:eastAsia="ar-SA"/>
    </w:rPr>
  </w:style>
  <w:style w:type="paragraph" w:customStyle="1" w:styleId="Tekstpodstawowyzwciciem1">
    <w:name w:val="Tekst podstawowy z wcięciem1"/>
    <w:basedOn w:val="Tekstpodstawowy"/>
    <w:uiPriority w:val="99"/>
    <w:rsid w:val="004E2D81"/>
    <w:pPr>
      <w:suppressAutoHyphens/>
      <w:spacing w:after="120"/>
      <w:ind w:firstLine="210"/>
      <w:jc w:val="left"/>
    </w:pPr>
    <w:rPr>
      <w:szCs w:val="24"/>
      <w:lang w:eastAsia="ar-SA"/>
    </w:rPr>
  </w:style>
  <w:style w:type="character" w:customStyle="1" w:styleId="Tekstpodstawowy2Znak1">
    <w:name w:val="Tekst podstawowy 2 Znak1"/>
    <w:uiPriority w:val="99"/>
    <w:rsid w:val="004E2D81"/>
    <w:rPr>
      <w:sz w:val="24"/>
      <w:szCs w:val="24"/>
      <w:lang w:eastAsia="ar-SA"/>
    </w:rPr>
  </w:style>
  <w:style w:type="character" w:customStyle="1" w:styleId="Tekstpodstawowywcity3Znak1">
    <w:name w:val="Tekst podstawowy wcięty 3 Znak1"/>
    <w:uiPriority w:val="99"/>
    <w:rsid w:val="004E2D81"/>
    <w:rPr>
      <w:sz w:val="16"/>
      <w:szCs w:val="16"/>
      <w:lang w:eastAsia="ar-SA"/>
    </w:rPr>
  </w:style>
  <w:style w:type="character" w:customStyle="1" w:styleId="Tekstpodstawowywcity2Znak1">
    <w:name w:val="Tekst podstawowy wcięty 2 Znak1"/>
    <w:uiPriority w:val="99"/>
    <w:rsid w:val="004E2D81"/>
    <w:rPr>
      <w:sz w:val="24"/>
      <w:szCs w:val="24"/>
      <w:lang w:eastAsia="ar-SA"/>
    </w:rPr>
  </w:style>
  <w:style w:type="character" w:customStyle="1" w:styleId="Tekstpodstawowy3Znak1">
    <w:name w:val="Tekst podstawowy 3 Znak1"/>
    <w:uiPriority w:val="99"/>
    <w:rsid w:val="004E2D81"/>
    <w:rPr>
      <w:sz w:val="16"/>
      <w:szCs w:val="16"/>
      <w:lang w:eastAsia="ar-SA"/>
    </w:rPr>
  </w:style>
  <w:style w:type="character" w:customStyle="1" w:styleId="ZwykytekstZnak1">
    <w:name w:val="Zwykły tekst Znak1"/>
    <w:uiPriority w:val="99"/>
    <w:rsid w:val="004E2D81"/>
    <w:rPr>
      <w:rFonts w:ascii="Courier New" w:hAnsi="Courier New" w:cs="Courier New"/>
      <w:lang w:eastAsia="ar-SA"/>
    </w:rPr>
  </w:style>
  <w:style w:type="paragraph" w:styleId="Lista2">
    <w:name w:val="List 2"/>
    <w:basedOn w:val="Normalny"/>
    <w:rsid w:val="004E2D81"/>
    <w:pPr>
      <w:ind w:left="566" w:hanging="283"/>
    </w:pPr>
  </w:style>
  <w:style w:type="paragraph" w:styleId="Lista3">
    <w:name w:val="List 3"/>
    <w:basedOn w:val="Normalny"/>
    <w:uiPriority w:val="99"/>
    <w:rsid w:val="004E2D81"/>
    <w:pPr>
      <w:ind w:left="849" w:hanging="283"/>
    </w:pPr>
  </w:style>
  <w:style w:type="paragraph" w:styleId="Lista4">
    <w:name w:val="List 4"/>
    <w:basedOn w:val="Normalny"/>
    <w:uiPriority w:val="99"/>
    <w:rsid w:val="004E2D81"/>
    <w:pPr>
      <w:ind w:left="1132" w:hanging="283"/>
    </w:pPr>
  </w:style>
  <w:style w:type="paragraph" w:styleId="Lista5">
    <w:name w:val="List 5"/>
    <w:basedOn w:val="Normalny"/>
    <w:uiPriority w:val="99"/>
    <w:rsid w:val="004E2D81"/>
    <w:pPr>
      <w:ind w:left="1415" w:hanging="283"/>
    </w:pPr>
  </w:style>
  <w:style w:type="paragraph" w:styleId="Listapunktowana2">
    <w:name w:val="List Bullet 2"/>
    <w:basedOn w:val="Normalny"/>
    <w:uiPriority w:val="99"/>
    <w:rsid w:val="004E2D81"/>
    <w:pPr>
      <w:numPr>
        <w:numId w:val="53"/>
      </w:numPr>
    </w:pPr>
  </w:style>
  <w:style w:type="paragraph" w:styleId="Listapunktowana3">
    <w:name w:val="List Bullet 3"/>
    <w:basedOn w:val="Normalny"/>
    <w:uiPriority w:val="99"/>
    <w:rsid w:val="004E2D81"/>
    <w:pPr>
      <w:numPr>
        <w:numId w:val="54"/>
      </w:numPr>
    </w:pPr>
  </w:style>
  <w:style w:type="paragraph" w:styleId="Listapunktowana4">
    <w:name w:val="List Bullet 4"/>
    <w:basedOn w:val="Normalny"/>
    <w:uiPriority w:val="99"/>
    <w:rsid w:val="004E2D81"/>
    <w:pPr>
      <w:numPr>
        <w:numId w:val="55"/>
      </w:numPr>
    </w:pPr>
  </w:style>
  <w:style w:type="paragraph" w:styleId="Lista-kontynuacja">
    <w:name w:val="List Continue"/>
    <w:basedOn w:val="Normalny"/>
    <w:uiPriority w:val="99"/>
    <w:rsid w:val="004E2D81"/>
    <w:pPr>
      <w:spacing w:after="120"/>
      <w:ind w:left="283"/>
    </w:pPr>
  </w:style>
  <w:style w:type="paragraph" w:styleId="Lista-kontynuacja3">
    <w:name w:val="List Continue 3"/>
    <w:basedOn w:val="Normalny"/>
    <w:uiPriority w:val="99"/>
    <w:rsid w:val="004E2D81"/>
    <w:pPr>
      <w:spacing w:after="120"/>
      <w:ind w:left="849"/>
    </w:pPr>
  </w:style>
  <w:style w:type="paragraph" w:styleId="Tekstpodstawowyzwciciem">
    <w:name w:val="Body Text First Indent"/>
    <w:basedOn w:val="Tekstpodstawowy"/>
    <w:link w:val="TekstpodstawowyzwciciemZnak"/>
    <w:uiPriority w:val="99"/>
    <w:rsid w:val="004E2D81"/>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4E2D81"/>
    <w:rPr>
      <w:rFonts w:ascii="Times New Roman" w:eastAsia="Times New Roman" w:hAnsi="Times New Roman" w:cs="Times New Roman"/>
      <w:sz w:val="24"/>
      <w:szCs w:val="24"/>
      <w:lang w:eastAsia="ar-SA"/>
    </w:rPr>
  </w:style>
  <w:style w:type="character" w:customStyle="1" w:styleId="ZnakZnak9">
    <w:name w:val="Znak Znak9"/>
    <w:uiPriority w:val="99"/>
    <w:rsid w:val="004E2D81"/>
    <w:rPr>
      <w:b/>
      <w:caps/>
      <w:sz w:val="28"/>
      <w:lang w:eastAsia="ar-SA"/>
    </w:rPr>
  </w:style>
  <w:style w:type="character" w:customStyle="1" w:styleId="TekstpodstawowyzwciciemZnak1">
    <w:name w:val="Tekst podstawowy z wcięciem Znak1"/>
    <w:uiPriority w:val="99"/>
    <w:rsid w:val="004E2D81"/>
    <w:rPr>
      <w:b w:val="0"/>
      <w:caps w:val="0"/>
      <w:sz w:val="24"/>
      <w:szCs w:val="24"/>
      <w:lang w:eastAsia="ar-SA"/>
    </w:rPr>
  </w:style>
  <w:style w:type="paragraph" w:styleId="Tekstpodstawowyzwciciem2">
    <w:name w:val="Body Text First Indent 2"/>
    <w:basedOn w:val="Tekstpodstawowywcity"/>
    <w:link w:val="Tekstpodstawowyzwciciem2Znak"/>
    <w:rsid w:val="004E2D81"/>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4E2D81"/>
    <w:rPr>
      <w:rFonts w:ascii="Times New Roman" w:eastAsia="Times New Roman" w:hAnsi="Times New Roman" w:cs="Times New Roman"/>
      <w:sz w:val="24"/>
      <w:szCs w:val="24"/>
      <w:lang w:eastAsia="ar-SA"/>
    </w:rPr>
  </w:style>
  <w:style w:type="character" w:customStyle="1" w:styleId="ZnakZnak8">
    <w:name w:val="Znak Znak8"/>
    <w:uiPriority w:val="99"/>
    <w:rsid w:val="004E2D81"/>
    <w:rPr>
      <w:sz w:val="24"/>
      <w:szCs w:val="24"/>
      <w:lang w:eastAsia="ar-SA"/>
    </w:rPr>
  </w:style>
  <w:style w:type="character" w:customStyle="1" w:styleId="Tekstpodstawowyzwciciem2Znak1">
    <w:name w:val="Tekst podstawowy z wcięciem 2 Znak1"/>
    <w:uiPriority w:val="99"/>
    <w:rsid w:val="004E2D81"/>
  </w:style>
  <w:style w:type="numbering" w:customStyle="1" w:styleId="Bezlisty111">
    <w:name w:val="Bez listy111"/>
    <w:next w:val="Bezlisty"/>
    <w:semiHidden/>
    <w:unhideWhenUsed/>
    <w:rsid w:val="004E2D81"/>
  </w:style>
  <w:style w:type="character" w:customStyle="1" w:styleId="BodyText2Char1">
    <w:name w:val="Body Text 2 Char1"/>
    <w:uiPriority w:val="99"/>
    <w:rsid w:val="004E2D81"/>
    <w:rPr>
      <w:rFonts w:ascii="Times New Roman" w:hAnsi="Times New Roman" w:cs="Times New Roman"/>
      <w:b/>
      <w:bCs/>
      <w:sz w:val="24"/>
      <w:szCs w:val="24"/>
      <w:lang w:eastAsia="pl-PL"/>
    </w:rPr>
  </w:style>
  <w:style w:type="character" w:customStyle="1" w:styleId="CommentTextChar1">
    <w:name w:val="Comment Text Char1"/>
    <w:uiPriority w:val="99"/>
    <w:rsid w:val="004E2D81"/>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4E2D81"/>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4E2D81"/>
    <w:rPr>
      <w:rFonts w:ascii="Arial" w:hAnsi="Arial" w:cs="Arial"/>
      <w:sz w:val="24"/>
      <w:szCs w:val="24"/>
      <w:lang w:eastAsia="pl-PL"/>
    </w:rPr>
  </w:style>
  <w:style w:type="paragraph" w:customStyle="1" w:styleId="Tekstpodstawowywcity211">
    <w:name w:val="Tekst podstawowy wcięty 211"/>
    <w:basedOn w:val="Normalny"/>
    <w:uiPriority w:val="99"/>
    <w:rsid w:val="004E2D81"/>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4E2D81"/>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4E2D81"/>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4E2D81"/>
  </w:style>
  <w:style w:type="numbering" w:customStyle="1" w:styleId="Bezlisty12">
    <w:name w:val="Bez listy12"/>
    <w:next w:val="Bezlisty"/>
    <w:uiPriority w:val="99"/>
    <w:semiHidden/>
    <w:unhideWhenUsed/>
    <w:rsid w:val="004E2D81"/>
  </w:style>
  <w:style w:type="table" w:customStyle="1" w:styleId="Tabela-Siatka3">
    <w:name w:val="Tabela - Siatka3"/>
    <w:basedOn w:val="Standardowy"/>
    <w:next w:val="Tabela-Siatka"/>
    <w:rsid w:val="004E2D8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4E2D81"/>
    <w:pPr>
      <w:numPr>
        <w:numId w:val="59"/>
      </w:numPr>
    </w:pPr>
  </w:style>
  <w:style w:type="table" w:customStyle="1" w:styleId="Tabela-Siatka11">
    <w:name w:val="Tabela - Siatka11"/>
    <w:basedOn w:val="Standardowy"/>
    <w:next w:val="Tabela-Siatka"/>
    <w:uiPriority w:val="59"/>
    <w:rsid w:val="004E2D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E2D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4E2D81"/>
    <w:pPr>
      <w:numPr>
        <w:numId w:val="41"/>
      </w:numPr>
    </w:pPr>
  </w:style>
  <w:style w:type="numbering" w:customStyle="1" w:styleId="Bezlisty112">
    <w:name w:val="Bez listy112"/>
    <w:next w:val="Bezlisty"/>
    <w:uiPriority w:val="99"/>
    <w:semiHidden/>
    <w:unhideWhenUsed/>
    <w:rsid w:val="004E2D81"/>
  </w:style>
  <w:style w:type="numbering" w:customStyle="1" w:styleId="WWNum111">
    <w:name w:val="WWNum111"/>
    <w:rsid w:val="004E2D81"/>
  </w:style>
  <w:style w:type="numbering" w:customStyle="1" w:styleId="Bezlisty21">
    <w:name w:val="Bez listy21"/>
    <w:next w:val="Bezlisty"/>
    <w:uiPriority w:val="99"/>
    <w:semiHidden/>
    <w:unhideWhenUsed/>
    <w:rsid w:val="004E2D81"/>
  </w:style>
  <w:style w:type="numbering" w:customStyle="1" w:styleId="Bezlisty31">
    <w:name w:val="Bez listy31"/>
    <w:next w:val="Bezlisty"/>
    <w:uiPriority w:val="99"/>
    <w:semiHidden/>
    <w:unhideWhenUsed/>
    <w:rsid w:val="004E2D81"/>
  </w:style>
  <w:style w:type="numbering" w:customStyle="1" w:styleId="Bezlisty41">
    <w:name w:val="Bez listy41"/>
    <w:next w:val="Bezlisty"/>
    <w:uiPriority w:val="99"/>
    <w:semiHidden/>
    <w:unhideWhenUsed/>
    <w:rsid w:val="004E2D81"/>
  </w:style>
  <w:style w:type="numbering" w:customStyle="1" w:styleId="Bezlisty51">
    <w:name w:val="Bez listy51"/>
    <w:next w:val="Bezlisty"/>
    <w:semiHidden/>
    <w:rsid w:val="004E2D81"/>
  </w:style>
  <w:style w:type="numbering" w:customStyle="1" w:styleId="WWNum81">
    <w:name w:val="WWNum81"/>
    <w:rsid w:val="004E2D81"/>
    <w:pPr>
      <w:numPr>
        <w:numId w:val="42"/>
      </w:numPr>
    </w:pPr>
  </w:style>
  <w:style w:type="numbering" w:customStyle="1" w:styleId="WWNum271">
    <w:name w:val="WWNum271"/>
    <w:rsid w:val="004E2D81"/>
    <w:pPr>
      <w:numPr>
        <w:numId w:val="43"/>
      </w:numPr>
    </w:pPr>
  </w:style>
  <w:style w:type="numbering" w:customStyle="1" w:styleId="Bezlisty1111">
    <w:name w:val="Bez listy1111"/>
    <w:next w:val="Bezlisty"/>
    <w:semiHidden/>
    <w:rsid w:val="004E2D81"/>
  </w:style>
  <w:style w:type="numbering" w:customStyle="1" w:styleId="Bezlisty11111">
    <w:name w:val="Bez listy11111"/>
    <w:next w:val="Bezlisty"/>
    <w:semiHidden/>
    <w:unhideWhenUsed/>
    <w:rsid w:val="004E2D81"/>
  </w:style>
  <w:style w:type="numbering" w:customStyle="1" w:styleId="Bezlisty7">
    <w:name w:val="Bez listy7"/>
    <w:next w:val="Bezlisty"/>
    <w:uiPriority w:val="99"/>
    <w:semiHidden/>
    <w:rsid w:val="004E2D81"/>
  </w:style>
  <w:style w:type="paragraph" w:customStyle="1" w:styleId="Nagwek410">
    <w:name w:val="Nagłówek 41"/>
    <w:basedOn w:val="Normalny"/>
    <w:next w:val="Normalny"/>
    <w:rsid w:val="004E2D81"/>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4E2D81"/>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4E2D81"/>
    <w:pPr>
      <w:numPr>
        <w:numId w:val="56"/>
      </w:numPr>
    </w:pPr>
  </w:style>
  <w:style w:type="table" w:customStyle="1" w:styleId="Tabela-Siatka5">
    <w:name w:val="Tabela - Siatka5"/>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4E2D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4E2D81"/>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4E2D81"/>
  </w:style>
  <w:style w:type="numbering" w:customStyle="1" w:styleId="WWNum3011">
    <w:name w:val="WWNum3011"/>
    <w:rsid w:val="004E2D81"/>
    <w:pPr>
      <w:numPr>
        <w:numId w:val="50"/>
      </w:numPr>
    </w:pPr>
  </w:style>
  <w:style w:type="paragraph" w:customStyle="1" w:styleId="Heading1">
    <w:name w:val="Heading1"/>
    <w:basedOn w:val="Nagwek1"/>
    <w:qFormat/>
    <w:rsid w:val="004E2D81"/>
    <w:pPr>
      <w:keepLines/>
      <w:numPr>
        <w:numId w:val="57"/>
      </w:numPr>
      <w:tabs>
        <w:tab w:val="num" w:pos="360"/>
        <w:tab w:val="num" w:pos="420"/>
      </w:tabs>
      <w:spacing w:before="480" w:after="120" w:line="276" w:lineRule="auto"/>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4E2D81"/>
    <w:pPr>
      <w:keepLines/>
      <w:numPr>
        <w:ilvl w:val="1"/>
        <w:numId w:val="57"/>
      </w:numPr>
      <w:tabs>
        <w:tab w:val="num" w:pos="360"/>
        <w:tab w:val="num" w:pos="1140"/>
      </w:tabs>
      <w:spacing w:before="360" w:after="240" w:line="276" w:lineRule="auto"/>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4E2D81"/>
    <w:rPr>
      <w:rFonts w:ascii="Times New Roman" w:hAnsi="Times New Roman"/>
      <w:color w:val="000000"/>
      <w:lang w:val="en-US"/>
    </w:rPr>
  </w:style>
  <w:style w:type="paragraph" w:customStyle="1" w:styleId="tekstL3">
    <w:name w:val="tekst_L3"/>
    <w:basedOn w:val="Normalny"/>
    <w:link w:val="tekstL3Znak"/>
    <w:qFormat/>
    <w:rsid w:val="004E2D81"/>
    <w:pPr>
      <w:numPr>
        <w:ilvl w:val="2"/>
        <w:numId w:val="57"/>
      </w:numPr>
      <w:spacing w:after="240" w:line="276" w:lineRule="auto"/>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4E2D81"/>
    <w:pPr>
      <w:numPr>
        <w:numId w:val="58"/>
      </w:numPr>
      <w:tabs>
        <w:tab w:val="clear" w:pos="360"/>
      </w:tabs>
      <w:spacing w:after="160" w:line="259" w:lineRule="auto"/>
      <w:contextualSpacing/>
    </w:pPr>
    <w:rPr>
      <w:rFonts w:ascii="Calibri" w:eastAsia="Calibri" w:hAnsi="Calibri"/>
      <w:sz w:val="22"/>
      <w:szCs w:val="22"/>
      <w:lang w:eastAsia="en-US"/>
    </w:rPr>
  </w:style>
  <w:style w:type="paragraph" w:customStyle="1" w:styleId="Apkapitznr">
    <w:name w:val="Apkapit z nr"/>
    <w:basedOn w:val="Normalny"/>
    <w:link w:val="ApkapitznrZnak"/>
    <w:qFormat/>
    <w:rsid w:val="004E2D81"/>
    <w:pPr>
      <w:tabs>
        <w:tab w:val="left" w:pos="180"/>
      </w:tabs>
      <w:overflowPunct w:val="0"/>
      <w:autoSpaceDE w:val="0"/>
      <w:autoSpaceDN w:val="0"/>
      <w:adjustRightInd w:val="0"/>
      <w:jc w:val="both"/>
      <w:textAlignment w:val="baseline"/>
    </w:pPr>
    <w:rPr>
      <w:rFonts w:ascii="Open Sans" w:eastAsia="Calibri" w:hAnsi="Open Sans" w:cs="Open Sans"/>
      <w:sz w:val="22"/>
      <w:szCs w:val="22"/>
      <w:lang w:eastAsia="en-US"/>
    </w:rPr>
  </w:style>
  <w:style w:type="character" w:customStyle="1" w:styleId="ApkapitznrZnak">
    <w:name w:val="Apkapit z nr Znak"/>
    <w:basedOn w:val="Domylnaczcionkaakapitu"/>
    <w:link w:val="Apkapitznr"/>
    <w:rsid w:val="004E2D81"/>
    <w:rPr>
      <w:rFonts w:ascii="Open Sans" w:eastAsia="Calibri" w:hAnsi="Open Sans" w:cs="Open Sans"/>
    </w:rPr>
  </w:style>
  <w:style w:type="character" w:customStyle="1" w:styleId="alb-s">
    <w:name w:val="a_lb-s"/>
    <w:basedOn w:val="Domylnaczcionkaakapitu"/>
    <w:rsid w:val="004E2D81"/>
  </w:style>
  <w:style w:type="character" w:customStyle="1" w:styleId="fragment">
    <w:name w:val="fragment"/>
    <w:basedOn w:val="Domylnaczcionkaakapitu"/>
    <w:rsid w:val="004E2D81"/>
  </w:style>
  <w:style w:type="character" w:customStyle="1" w:styleId="TytuparZnak">
    <w:name w:val="Tytuł_par Znak"/>
    <w:basedOn w:val="Domylnaczcionkaakapitu"/>
    <w:link w:val="Tytupar"/>
    <w:qFormat/>
    <w:rsid w:val="0067271C"/>
    <w:rPr>
      <w:rFonts w:eastAsiaTheme="minorEastAsia" w:cs="Calibri"/>
      <w:b/>
      <w:iCs/>
      <w:lang w:eastAsia="pl-PL"/>
    </w:rPr>
  </w:style>
  <w:style w:type="paragraph" w:customStyle="1" w:styleId="Tytupar">
    <w:name w:val="Tytuł_par"/>
    <w:next w:val="Normalny"/>
    <w:link w:val="TytuparZnak"/>
    <w:autoRedefine/>
    <w:qFormat/>
    <w:rsid w:val="0067271C"/>
    <w:pPr>
      <w:suppressAutoHyphens/>
      <w:spacing w:after="0" w:line="240" w:lineRule="auto"/>
      <w:jc w:val="right"/>
    </w:pPr>
    <w:rPr>
      <w:rFonts w:eastAsiaTheme="minorEastAsia" w:cs="Calibri"/>
      <w:b/>
      <w:iCs/>
      <w:lang w:eastAsia="pl-PL"/>
    </w:rPr>
  </w:style>
  <w:style w:type="table" w:customStyle="1" w:styleId="STBU11">
    <w:name w:val="STBU11"/>
    <w:basedOn w:val="Standardowy"/>
    <w:next w:val="Tabela-Siatka"/>
    <w:uiPriority w:val="59"/>
    <w:rsid w:val="00662B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11">
    <w:name w:val="WWNum1211"/>
    <w:rsid w:val="00780AB5"/>
    <w:pPr>
      <w:numPr>
        <w:numId w:val="1"/>
      </w:numPr>
    </w:pPr>
  </w:style>
  <w:style w:type="numbering" w:customStyle="1" w:styleId="WWNum71">
    <w:name w:val="WWNum71"/>
    <w:rsid w:val="00780AB5"/>
    <w:pPr>
      <w:numPr>
        <w:numId w:val="2"/>
      </w:numPr>
    </w:pPr>
  </w:style>
  <w:style w:type="character" w:customStyle="1" w:styleId="Teksttreci">
    <w:name w:val="Tekst treści_"/>
    <w:link w:val="Teksttreci0"/>
    <w:locked/>
    <w:rsid w:val="004F3D60"/>
    <w:rPr>
      <w:rFonts w:ascii="Calibri" w:eastAsia="Calibri" w:hAnsi="Calibri" w:cs="Calibri"/>
      <w:shd w:val="clear" w:color="auto" w:fill="FFFFFF"/>
    </w:rPr>
  </w:style>
  <w:style w:type="paragraph" w:customStyle="1" w:styleId="Teksttreci0">
    <w:name w:val="Tekst treści"/>
    <w:basedOn w:val="Normalny"/>
    <w:link w:val="Teksttreci"/>
    <w:rsid w:val="004F3D60"/>
    <w:pPr>
      <w:widowControl w:val="0"/>
      <w:shd w:val="clear" w:color="auto" w:fill="FFFFFF"/>
      <w:spacing w:after="120"/>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215">
      <w:bodyDiv w:val="1"/>
      <w:marLeft w:val="0"/>
      <w:marRight w:val="0"/>
      <w:marTop w:val="0"/>
      <w:marBottom w:val="0"/>
      <w:divBdr>
        <w:top w:val="none" w:sz="0" w:space="0" w:color="auto"/>
        <w:left w:val="none" w:sz="0" w:space="0" w:color="auto"/>
        <w:bottom w:val="none" w:sz="0" w:space="0" w:color="auto"/>
        <w:right w:val="none" w:sz="0" w:space="0" w:color="auto"/>
      </w:divBdr>
    </w:div>
    <w:div w:id="102967900">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234245160">
      <w:bodyDiv w:val="1"/>
      <w:marLeft w:val="0"/>
      <w:marRight w:val="0"/>
      <w:marTop w:val="0"/>
      <w:marBottom w:val="0"/>
      <w:divBdr>
        <w:top w:val="none" w:sz="0" w:space="0" w:color="auto"/>
        <w:left w:val="none" w:sz="0" w:space="0" w:color="auto"/>
        <w:bottom w:val="none" w:sz="0" w:space="0" w:color="auto"/>
        <w:right w:val="none" w:sz="0" w:space="0" w:color="auto"/>
      </w:divBdr>
    </w:div>
    <w:div w:id="323777455">
      <w:bodyDiv w:val="1"/>
      <w:marLeft w:val="0"/>
      <w:marRight w:val="0"/>
      <w:marTop w:val="0"/>
      <w:marBottom w:val="0"/>
      <w:divBdr>
        <w:top w:val="none" w:sz="0" w:space="0" w:color="auto"/>
        <w:left w:val="none" w:sz="0" w:space="0" w:color="auto"/>
        <w:bottom w:val="none" w:sz="0" w:space="0" w:color="auto"/>
        <w:right w:val="none" w:sz="0" w:space="0" w:color="auto"/>
      </w:divBdr>
    </w:div>
    <w:div w:id="353263624">
      <w:bodyDiv w:val="1"/>
      <w:marLeft w:val="0"/>
      <w:marRight w:val="0"/>
      <w:marTop w:val="0"/>
      <w:marBottom w:val="0"/>
      <w:divBdr>
        <w:top w:val="none" w:sz="0" w:space="0" w:color="auto"/>
        <w:left w:val="none" w:sz="0" w:space="0" w:color="auto"/>
        <w:bottom w:val="none" w:sz="0" w:space="0" w:color="auto"/>
        <w:right w:val="none" w:sz="0" w:space="0" w:color="auto"/>
      </w:divBdr>
    </w:div>
    <w:div w:id="359671283">
      <w:bodyDiv w:val="1"/>
      <w:marLeft w:val="0"/>
      <w:marRight w:val="0"/>
      <w:marTop w:val="0"/>
      <w:marBottom w:val="0"/>
      <w:divBdr>
        <w:top w:val="none" w:sz="0" w:space="0" w:color="auto"/>
        <w:left w:val="none" w:sz="0" w:space="0" w:color="auto"/>
        <w:bottom w:val="none" w:sz="0" w:space="0" w:color="auto"/>
        <w:right w:val="none" w:sz="0" w:space="0" w:color="auto"/>
      </w:divBdr>
    </w:div>
    <w:div w:id="41644491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588586134">
      <w:bodyDiv w:val="1"/>
      <w:marLeft w:val="0"/>
      <w:marRight w:val="0"/>
      <w:marTop w:val="0"/>
      <w:marBottom w:val="0"/>
      <w:divBdr>
        <w:top w:val="none" w:sz="0" w:space="0" w:color="auto"/>
        <w:left w:val="none" w:sz="0" w:space="0" w:color="auto"/>
        <w:bottom w:val="none" w:sz="0" w:space="0" w:color="auto"/>
        <w:right w:val="none" w:sz="0" w:space="0" w:color="auto"/>
      </w:divBdr>
    </w:div>
    <w:div w:id="690451065">
      <w:bodyDiv w:val="1"/>
      <w:marLeft w:val="0"/>
      <w:marRight w:val="0"/>
      <w:marTop w:val="0"/>
      <w:marBottom w:val="0"/>
      <w:divBdr>
        <w:top w:val="none" w:sz="0" w:space="0" w:color="auto"/>
        <w:left w:val="none" w:sz="0" w:space="0" w:color="auto"/>
        <w:bottom w:val="none" w:sz="0" w:space="0" w:color="auto"/>
        <w:right w:val="none" w:sz="0" w:space="0" w:color="auto"/>
      </w:divBdr>
    </w:div>
    <w:div w:id="788358590">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536158522">
          <w:marLeft w:val="0"/>
          <w:marRight w:val="0"/>
          <w:marTop w:val="0"/>
          <w:marBottom w:val="0"/>
          <w:divBdr>
            <w:top w:val="none" w:sz="0" w:space="0" w:color="auto"/>
            <w:left w:val="none" w:sz="0" w:space="0" w:color="auto"/>
            <w:bottom w:val="none" w:sz="0" w:space="0" w:color="auto"/>
            <w:right w:val="none" w:sz="0" w:space="0" w:color="auto"/>
          </w:divBdr>
        </w:div>
        <w:div w:id="586772472">
          <w:marLeft w:val="0"/>
          <w:marRight w:val="0"/>
          <w:marTop w:val="0"/>
          <w:marBottom w:val="0"/>
          <w:divBdr>
            <w:top w:val="none" w:sz="0" w:space="0" w:color="auto"/>
            <w:left w:val="none" w:sz="0" w:space="0" w:color="auto"/>
            <w:bottom w:val="none" w:sz="0" w:space="0" w:color="auto"/>
            <w:right w:val="none" w:sz="0" w:space="0" w:color="auto"/>
          </w:divBdr>
        </w:div>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295768804">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 w:id="86182211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sChild>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128164025">
      <w:bodyDiv w:val="1"/>
      <w:marLeft w:val="0"/>
      <w:marRight w:val="0"/>
      <w:marTop w:val="0"/>
      <w:marBottom w:val="0"/>
      <w:divBdr>
        <w:top w:val="none" w:sz="0" w:space="0" w:color="auto"/>
        <w:left w:val="none" w:sz="0" w:space="0" w:color="auto"/>
        <w:bottom w:val="none" w:sz="0" w:space="0" w:color="auto"/>
        <w:right w:val="none" w:sz="0" w:space="0" w:color="auto"/>
      </w:divBdr>
    </w:div>
    <w:div w:id="1137526267">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55377714">
      <w:bodyDiv w:val="1"/>
      <w:marLeft w:val="0"/>
      <w:marRight w:val="0"/>
      <w:marTop w:val="0"/>
      <w:marBottom w:val="0"/>
      <w:divBdr>
        <w:top w:val="none" w:sz="0" w:space="0" w:color="auto"/>
        <w:left w:val="none" w:sz="0" w:space="0" w:color="auto"/>
        <w:bottom w:val="none" w:sz="0" w:space="0" w:color="auto"/>
        <w:right w:val="none" w:sz="0" w:space="0" w:color="auto"/>
      </w:divBdr>
    </w:div>
    <w:div w:id="1367564766">
      <w:bodyDiv w:val="1"/>
      <w:marLeft w:val="0"/>
      <w:marRight w:val="0"/>
      <w:marTop w:val="0"/>
      <w:marBottom w:val="0"/>
      <w:divBdr>
        <w:top w:val="none" w:sz="0" w:space="0" w:color="auto"/>
        <w:left w:val="none" w:sz="0" w:space="0" w:color="auto"/>
        <w:bottom w:val="none" w:sz="0" w:space="0" w:color="auto"/>
        <w:right w:val="none" w:sz="0" w:space="0" w:color="auto"/>
      </w:divBdr>
    </w:div>
    <w:div w:id="1432579958">
      <w:bodyDiv w:val="1"/>
      <w:marLeft w:val="0"/>
      <w:marRight w:val="0"/>
      <w:marTop w:val="0"/>
      <w:marBottom w:val="0"/>
      <w:divBdr>
        <w:top w:val="none" w:sz="0" w:space="0" w:color="auto"/>
        <w:left w:val="none" w:sz="0" w:space="0" w:color="auto"/>
        <w:bottom w:val="none" w:sz="0" w:space="0" w:color="auto"/>
        <w:right w:val="none" w:sz="0" w:space="0" w:color="auto"/>
      </w:divBdr>
    </w:div>
    <w:div w:id="1462767819">
      <w:bodyDiv w:val="1"/>
      <w:marLeft w:val="0"/>
      <w:marRight w:val="0"/>
      <w:marTop w:val="0"/>
      <w:marBottom w:val="0"/>
      <w:divBdr>
        <w:top w:val="none" w:sz="0" w:space="0" w:color="auto"/>
        <w:left w:val="none" w:sz="0" w:space="0" w:color="auto"/>
        <w:bottom w:val="none" w:sz="0" w:space="0" w:color="auto"/>
        <w:right w:val="none" w:sz="0" w:space="0" w:color="auto"/>
      </w:divBdr>
    </w:div>
    <w:div w:id="1524513612">
      <w:bodyDiv w:val="1"/>
      <w:marLeft w:val="0"/>
      <w:marRight w:val="0"/>
      <w:marTop w:val="0"/>
      <w:marBottom w:val="0"/>
      <w:divBdr>
        <w:top w:val="none" w:sz="0" w:space="0" w:color="auto"/>
        <w:left w:val="none" w:sz="0" w:space="0" w:color="auto"/>
        <w:bottom w:val="none" w:sz="0" w:space="0" w:color="auto"/>
        <w:right w:val="none" w:sz="0" w:space="0" w:color="auto"/>
      </w:divBdr>
    </w:div>
    <w:div w:id="1626621336">
      <w:bodyDiv w:val="1"/>
      <w:marLeft w:val="0"/>
      <w:marRight w:val="0"/>
      <w:marTop w:val="0"/>
      <w:marBottom w:val="0"/>
      <w:divBdr>
        <w:top w:val="none" w:sz="0" w:space="0" w:color="auto"/>
        <w:left w:val="none" w:sz="0" w:space="0" w:color="auto"/>
        <w:bottom w:val="none" w:sz="0" w:space="0" w:color="auto"/>
        <w:right w:val="none" w:sz="0" w:space="0" w:color="auto"/>
      </w:divBdr>
    </w:div>
    <w:div w:id="1693409002">
      <w:bodyDiv w:val="1"/>
      <w:marLeft w:val="0"/>
      <w:marRight w:val="0"/>
      <w:marTop w:val="0"/>
      <w:marBottom w:val="0"/>
      <w:divBdr>
        <w:top w:val="none" w:sz="0" w:space="0" w:color="auto"/>
        <w:left w:val="none" w:sz="0" w:space="0" w:color="auto"/>
        <w:bottom w:val="none" w:sz="0" w:space="0" w:color="auto"/>
        <w:right w:val="none" w:sz="0" w:space="0" w:color="auto"/>
      </w:divBdr>
    </w:div>
    <w:div w:id="1799910823">
      <w:bodyDiv w:val="1"/>
      <w:marLeft w:val="0"/>
      <w:marRight w:val="0"/>
      <w:marTop w:val="0"/>
      <w:marBottom w:val="0"/>
      <w:divBdr>
        <w:top w:val="none" w:sz="0" w:space="0" w:color="auto"/>
        <w:left w:val="none" w:sz="0" w:space="0" w:color="auto"/>
        <w:bottom w:val="none" w:sz="0" w:space="0" w:color="auto"/>
        <w:right w:val="none" w:sz="0" w:space="0" w:color="auto"/>
      </w:divBdr>
    </w:div>
    <w:div w:id="1812555424">
      <w:bodyDiv w:val="1"/>
      <w:marLeft w:val="0"/>
      <w:marRight w:val="0"/>
      <w:marTop w:val="0"/>
      <w:marBottom w:val="0"/>
      <w:divBdr>
        <w:top w:val="none" w:sz="0" w:space="0" w:color="auto"/>
        <w:left w:val="none" w:sz="0" w:space="0" w:color="auto"/>
        <w:bottom w:val="none" w:sz="0" w:space="0" w:color="auto"/>
        <w:right w:val="none" w:sz="0" w:space="0" w:color="auto"/>
      </w:divBdr>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 w:id="2048404181">
      <w:bodyDiv w:val="1"/>
      <w:marLeft w:val="0"/>
      <w:marRight w:val="0"/>
      <w:marTop w:val="0"/>
      <w:marBottom w:val="0"/>
      <w:divBdr>
        <w:top w:val="none" w:sz="0" w:space="0" w:color="auto"/>
        <w:left w:val="none" w:sz="0" w:space="0" w:color="auto"/>
        <w:bottom w:val="none" w:sz="0" w:space="0" w:color="auto"/>
        <w:right w:val="none" w:sz="0" w:space="0" w:color="auto"/>
      </w:divBdr>
    </w:div>
    <w:div w:id="2060010445">
      <w:bodyDiv w:val="1"/>
      <w:marLeft w:val="0"/>
      <w:marRight w:val="0"/>
      <w:marTop w:val="0"/>
      <w:marBottom w:val="0"/>
      <w:divBdr>
        <w:top w:val="none" w:sz="0" w:space="0" w:color="auto"/>
        <w:left w:val="none" w:sz="0" w:space="0" w:color="auto"/>
        <w:bottom w:val="none" w:sz="0" w:space="0" w:color="auto"/>
        <w:right w:val="none" w:sz="0" w:space="0" w:color="auto"/>
      </w:divBdr>
    </w:div>
    <w:div w:id="214449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zd-przetargi@gdansk.gd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od.gzd@gdansk.gda.pl%2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FAF5A-5B65-446C-8FD6-6DB43520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3.xml><?xml version="1.0" encoding="utf-8"?>
<ds:datastoreItem xmlns:ds="http://schemas.openxmlformats.org/officeDocument/2006/customXml" ds:itemID="{C0DD5086-91D2-4255-AEE2-B5460168506A}">
  <ds:schemaRefs>
    <ds:schemaRef ds:uri="http://schemas.microsoft.com/office/2006/metadata/properties"/>
    <ds:schemaRef ds:uri="http://www.w3.org/XML/1998/namespace"/>
    <ds:schemaRef ds:uri="http://purl.org/dc/dcmitype/"/>
    <ds:schemaRef ds:uri="b354825f-0999-49da-9ce1-353349aabe11"/>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f4b86557-b6b9-4d61-aca3-5956646c4a8e"/>
  </ds:schemaRefs>
</ds:datastoreItem>
</file>

<file path=customXml/itemProps4.xml><?xml version="1.0" encoding="utf-8"?>
<ds:datastoreItem xmlns:ds="http://schemas.openxmlformats.org/officeDocument/2006/customXml" ds:itemID="{CB1990F8-4349-47DA-95A2-5B80101E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5744</Words>
  <Characters>34465</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Piotrowski Sławomir</dc:creator>
  <cp:keywords/>
  <dc:description/>
  <cp:lastModifiedBy>Piotrowski Sławomir</cp:lastModifiedBy>
  <cp:revision>14</cp:revision>
  <cp:lastPrinted>2026-05-05T11:04:00Z</cp:lastPrinted>
  <dcterms:created xsi:type="dcterms:W3CDTF">2026-05-04T09:49:00Z</dcterms:created>
  <dcterms:modified xsi:type="dcterms:W3CDTF">2026-05-06T10:28:00Z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