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3174FC7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D01EDF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08482BCF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53C55520" w14:textId="545F9DEA" w:rsidR="00023914" w:rsidRDefault="00023914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733A0C6C" w14:textId="77777777" w:rsidR="00023914" w:rsidRDefault="00023914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17672DDF" w:rsidR="00F141E3" w:rsidRDefault="0032655D" w:rsidP="0017113D">
      <w:pPr>
        <w:spacing w:line="259" w:lineRule="auto"/>
        <w:jc w:val="center"/>
        <w:rPr>
          <w:rFonts w:ascii="Cambria" w:hAnsi="Cambria" w:cs="Cambria"/>
          <w:b/>
          <w:bCs/>
          <w:sz w:val="20"/>
          <w:szCs w:val="20"/>
          <w:lang w:eastAsia="ar-SA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</w:t>
      </w:r>
      <w:r w:rsidR="00C920BE" w:rsidRPr="00463A20">
        <w:rPr>
          <w:rFonts w:ascii="Cambria" w:hAnsi="Cambria" w:cs="Arial"/>
          <w:b/>
          <w:bCs/>
          <w:sz w:val="20"/>
          <w:szCs w:val="20"/>
        </w:rPr>
        <w:t>.</w:t>
      </w:r>
      <w:r w:rsidR="009A135D" w:rsidRPr="00463A20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0" w:name="_Hlk158207098"/>
      <w:r w:rsidR="00023914" w:rsidRPr="00023914">
        <w:rPr>
          <w:rFonts w:ascii="Cambria" w:hAnsi="Cambria" w:cs="Cambria"/>
          <w:b/>
          <w:sz w:val="20"/>
          <w:szCs w:val="20"/>
          <w:lang w:eastAsia="ar-SA"/>
        </w:rPr>
        <w:t>„</w:t>
      </w:r>
      <w:bookmarkEnd w:id="0"/>
      <w:r w:rsidR="00023914" w:rsidRPr="00023914">
        <w:rPr>
          <w:rFonts w:ascii="Cambria" w:hAnsi="Cambria" w:cs="Cambria"/>
          <w:b/>
          <w:bCs/>
          <w:sz w:val="20"/>
          <w:szCs w:val="20"/>
          <w:lang w:eastAsia="ar-SA"/>
        </w:rPr>
        <w:t>Przebudowa i remont dróg gminnych”</w:t>
      </w:r>
    </w:p>
    <w:p w14:paraId="6804F7D1" w14:textId="21A40D35" w:rsidR="00023914" w:rsidRDefault="00023914" w:rsidP="0017113D">
      <w:pPr>
        <w:spacing w:line="259" w:lineRule="auto"/>
        <w:jc w:val="center"/>
        <w:rPr>
          <w:rFonts w:ascii="Cambria" w:hAnsi="Cambria" w:cs="Cambria"/>
          <w:b/>
          <w:bCs/>
          <w:sz w:val="20"/>
          <w:szCs w:val="20"/>
          <w:lang w:eastAsia="ar-SA"/>
        </w:rPr>
      </w:pPr>
    </w:p>
    <w:p w14:paraId="2D9B5C88" w14:textId="3C39A2AD" w:rsidR="00023914" w:rsidRDefault="00023914" w:rsidP="0017113D">
      <w:pPr>
        <w:spacing w:line="259" w:lineRule="auto"/>
        <w:jc w:val="center"/>
        <w:rPr>
          <w:rFonts w:ascii="Cambria" w:hAnsi="Cambria" w:cs="Cambria"/>
          <w:b/>
          <w:bCs/>
          <w:sz w:val="20"/>
          <w:szCs w:val="20"/>
          <w:lang w:eastAsia="ar-SA"/>
        </w:rPr>
      </w:pPr>
    </w:p>
    <w:p w14:paraId="0A229573" w14:textId="77777777" w:rsidR="00023914" w:rsidRPr="0017113D" w:rsidRDefault="00023914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8D47A0" w:rsidRPr="00940ADF" w14:paraId="44BBEDE5" w14:textId="77777777" w:rsidTr="000802CC">
        <w:trPr>
          <w:trHeight w:val="942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87B" w14:textId="19D8D27F" w:rsidR="008D47A0" w:rsidRPr="00940ADF" w:rsidRDefault="008D47A0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1 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3111FC1F" w:rsidR="00CD1626" w:rsidRPr="00091FCF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drogowej oraz doświadczenie w pełnieniu funkcji kierownika budowy lub kierownika robót (od rozpoczęcia do zakończenia inwestycji) przy co najmniej jednej zakończonej inwestycji związanej z budową lub rozbudową lub przebudową lub remontem drogi/dróg o wartości nie mniejszej niż </w:t>
            </w:r>
            <w:r w:rsidR="00023914">
              <w:rPr>
                <w:rFonts w:ascii="Cambria" w:hAnsi="Cambria" w:cs="Arial"/>
                <w:b/>
                <w:sz w:val="18"/>
                <w:szCs w:val="18"/>
              </w:rPr>
              <w:t>350</w:t>
            </w:r>
            <w:r w:rsidR="00CA4140">
              <w:rPr>
                <w:rFonts w:ascii="Cambria" w:hAnsi="Cambria" w:cs="Arial"/>
                <w:b/>
                <w:sz w:val="18"/>
                <w:szCs w:val="18"/>
              </w:rPr>
              <w:t> 000,00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zł brutto.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02391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8D47A0" w:rsidRPr="00940ADF" w14:paraId="6D6803E5" w14:textId="77777777" w:rsidTr="00F84383">
        <w:trPr>
          <w:trHeight w:val="1108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03DC980" w14:textId="3FDCDD55" w:rsidR="008D47A0" w:rsidRPr="00940ADF" w:rsidRDefault="008D47A0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 xml:space="preserve">Część 2 </w:t>
            </w:r>
          </w:p>
        </w:tc>
      </w:tr>
      <w:tr w:rsidR="008D47A0" w:rsidRPr="00940ADF" w14:paraId="206E2005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727E761" w14:textId="1B3265BB" w:rsidR="008D47A0" w:rsidRPr="00940ADF" w:rsidRDefault="0003743A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0E43859" w14:textId="7BAE5A9F" w:rsidR="008D47A0" w:rsidRDefault="008D47A0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E528C72" w14:textId="6930C3E8" w:rsidR="008D47A0" w:rsidRPr="00091FCF" w:rsidRDefault="008D47A0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39C3202" w14:textId="72EA88F7" w:rsidR="008D47A0" w:rsidRPr="00091FCF" w:rsidRDefault="008D47A0" w:rsidP="008D47A0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drogowej oraz doświadczenie w pełnieniu funkcji kierownika budowy lub kierownika robót (od rozpoczęcia do zakończenia inwestycji) przy co najmniej jednej zakończonej inwestycji związanej z budową lub rozbudową lub przebudową lub remontem drogi/dróg o wartości nie mniejszej niż </w:t>
            </w:r>
            <w:r w:rsidR="00023914">
              <w:rPr>
                <w:rFonts w:ascii="Cambria" w:hAnsi="Cambria" w:cs="Arial"/>
                <w:b/>
                <w:sz w:val="18"/>
                <w:szCs w:val="18"/>
              </w:rPr>
              <w:t>35</w:t>
            </w:r>
            <w:r w:rsidR="00CA4140">
              <w:rPr>
                <w:rFonts w:ascii="Cambria" w:hAnsi="Cambria" w:cs="Arial"/>
                <w:b/>
                <w:sz w:val="18"/>
                <w:szCs w:val="18"/>
              </w:rPr>
              <w:t>0 000,00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zł brutto.</w:t>
            </w:r>
          </w:p>
          <w:p w14:paraId="1A37306D" w14:textId="77777777" w:rsidR="008D47A0" w:rsidRDefault="008D47A0" w:rsidP="008D47A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524973D4" w14:textId="77777777" w:rsidR="008D47A0" w:rsidRDefault="008D47A0" w:rsidP="008D47A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66ED68A0" w14:textId="77777777" w:rsidR="008D47A0" w:rsidRDefault="008D47A0" w:rsidP="008D47A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CD3AF72" w14:textId="77777777" w:rsidR="008D47A0" w:rsidRPr="00572AEA" w:rsidRDefault="008D47A0" w:rsidP="008D47A0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1FFE82C8" w14:textId="77777777" w:rsidR="008D47A0" w:rsidRPr="00572AEA" w:rsidRDefault="008D47A0" w:rsidP="00023914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01EBE862" w14:textId="77777777" w:rsidR="008D47A0" w:rsidRPr="00572AEA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523EB425" w14:textId="77777777" w:rsidR="008D47A0" w:rsidRPr="00572AEA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4A91C04B" w14:textId="77777777" w:rsidR="008D47A0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548AC759" w14:textId="77777777" w:rsidR="008D47A0" w:rsidRPr="00572AEA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0FE2AA4A" w14:textId="77777777" w:rsidR="008D47A0" w:rsidRPr="00E86BED" w:rsidRDefault="008D47A0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5AB8731" w14:textId="2949CE1C" w:rsidR="008D47A0" w:rsidRPr="00940ADF" w:rsidRDefault="008D47A0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023914" w:rsidRPr="00940ADF" w14:paraId="714ABEA1" w14:textId="77777777" w:rsidTr="00EF5399">
        <w:trPr>
          <w:trHeight w:val="1108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50A9033" w14:textId="1EEC377E" w:rsidR="00023914" w:rsidRPr="00940ADF" w:rsidRDefault="00023914" w:rsidP="00EF5399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Część 3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023914" w:rsidRPr="00940ADF" w14:paraId="15CF1343" w14:textId="77777777" w:rsidTr="00EF53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8018FA" w14:textId="77758096" w:rsidR="00023914" w:rsidRPr="00940ADF" w:rsidRDefault="0003743A" w:rsidP="00EF5399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  <w:bookmarkStart w:id="1" w:name="_GoBack"/>
            <w:bookmarkEnd w:id="1"/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C4B1DA3" w14:textId="77777777" w:rsidR="00023914" w:rsidRDefault="00023914" w:rsidP="00EF5399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8BCE8DB" w14:textId="77777777" w:rsidR="00023914" w:rsidRPr="00091FCF" w:rsidRDefault="00023914" w:rsidP="00EF5399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23DEFF4" w14:textId="77777777" w:rsidR="00023914" w:rsidRPr="00091FCF" w:rsidRDefault="00023914" w:rsidP="00EF5399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drogowej oraz doświadczenie w pełnieniu funkcji kierownika budowy lub kierownika robót (od rozpoczęcia do zakończenia inwestycji) przy co najmniej jednej zakończonej inwestycji związanej z budową lub rozbudową lub przebudową lub remontem drogi/dróg o wartości nie mniejszej niż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350 000,00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zł brutto.</w:t>
            </w:r>
          </w:p>
          <w:p w14:paraId="6D2B27AC" w14:textId="77777777" w:rsidR="00023914" w:rsidRDefault="00023914" w:rsidP="00EF5399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2B9DEEFE" w14:textId="77777777" w:rsidR="00023914" w:rsidRDefault="00023914" w:rsidP="00EF5399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64E64357" w14:textId="77777777" w:rsidR="00023914" w:rsidRDefault="00023914" w:rsidP="00EF5399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70B23BDE" w14:textId="77777777" w:rsidR="00023914" w:rsidRPr="00572AEA" w:rsidRDefault="00023914" w:rsidP="00EF5399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00AF96A2" w14:textId="77777777" w:rsidR="00023914" w:rsidRPr="00572AEA" w:rsidRDefault="00023914" w:rsidP="00023914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6B327660" w14:textId="77777777" w:rsidR="00023914" w:rsidRPr="00572AEA" w:rsidRDefault="00023914" w:rsidP="00EF539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09F4438E" w14:textId="77777777" w:rsidR="00023914" w:rsidRPr="00572AEA" w:rsidRDefault="00023914" w:rsidP="00EF539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7AD05535" w14:textId="77777777" w:rsidR="00023914" w:rsidRDefault="00023914" w:rsidP="00EF539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2561BC0E" w14:textId="77777777" w:rsidR="00023914" w:rsidRPr="00572AEA" w:rsidRDefault="00023914" w:rsidP="00EF539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31782AD8" w14:textId="77777777" w:rsidR="00023914" w:rsidRPr="00E86BED" w:rsidRDefault="00023914" w:rsidP="00EF5399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A107E6D" w14:textId="77777777" w:rsidR="00023914" w:rsidRPr="00940ADF" w:rsidRDefault="00023914" w:rsidP="00EF5399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6D3A1E20" w14:textId="77777777" w:rsidR="00023914" w:rsidRDefault="00023914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b/>
          <w:bCs/>
          <w:sz w:val="18"/>
          <w:szCs w:val="18"/>
        </w:rPr>
      </w:pPr>
    </w:p>
    <w:p w14:paraId="7464589E" w14:textId="6ED7F0B4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2DF7" w14:textId="77777777" w:rsidR="00084DB6" w:rsidRDefault="00084DB6">
      <w:r>
        <w:separator/>
      </w:r>
    </w:p>
  </w:endnote>
  <w:endnote w:type="continuationSeparator" w:id="0">
    <w:p w14:paraId="5BCE9990" w14:textId="77777777" w:rsidR="00084DB6" w:rsidRDefault="000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9D265" w14:textId="77777777" w:rsidR="00084DB6" w:rsidRDefault="00084DB6">
      <w:r>
        <w:separator/>
      </w:r>
    </w:p>
  </w:footnote>
  <w:footnote w:type="continuationSeparator" w:id="0">
    <w:p w14:paraId="6B0AFD36" w14:textId="77777777" w:rsidR="00084DB6" w:rsidRDefault="000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DD410" w14:textId="7FAE1960" w:rsidR="0063255F" w:rsidRDefault="0063255F" w:rsidP="0063255F">
    <w:pPr>
      <w:pStyle w:val="Nagwek"/>
      <w:rPr>
        <w:rFonts w:ascii="Cambria" w:hAnsi="Cambria" w:cs="Cambria"/>
        <w:b/>
        <w:color w:val="FF0000"/>
        <w:sz w:val="20"/>
        <w:lang w:val="pl-PL"/>
      </w:rPr>
    </w:pPr>
    <w:r>
      <w:rPr>
        <w:rFonts w:ascii="Cambria" w:hAnsi="Cambria" w:cs="Cambria"/>
        <w:b/>
        <w:sz w:val="20"/>
        <w:lang w:val="pl-PL"/>
      </w:rPr>
      <w:t xml:space="preserve">Numer referencyjny: </w:t>
    </w:r>
    <w:r w:rsidR="00023914" w:rsidRPr="009B6C73">
      <w:rPr>
        <w:rFonts w:ascii="Cambria" w:hAnsi="Cambria" w:cs="Cambria"/>
        <w:b/>
        <w:sz w:val="20"/>
        <w:lang w:val="pl-PL"/>
      </w:rPr>
      <w:t>PRI.271.2.9.2026.PJ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1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4" w15:restartNumberingAfterBreak="0">
    <w:nsid w:val="62620E0E"/>
    <w:multiLevelType w:val="hybridMultilevel"/>
    <w:tmpl w:val="B1C4256E"/>
    <w:lvl w:ilvl="0" w:tplc="B8E841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36459"/>
    <w:multiLevelType w:val="hybridMultilevel"/>
    <w:tmpl w:val="072A1A32"/>
    <w:lvl w:ilvl="0" w:tplc="178A7A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5"/>
  </w:num>
  <w:num w:numId="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14"/>
    <w:rsid w:val="000239D4"/>
    <w:rsid w:val="00023F47"/>
    <w:rsid w:val="00025659"/>
    <w:rsid w:val="00026E3B"/>
    <w:rsid w:val="00027CE9"/>
    <w:rsid w:val="00033E37"/>
    <w:rsid w:val="0003703F"/>
    <w:rsid w:val="0003743A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63A20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255F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8DB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1E01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7A0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140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1EDF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08F4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359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Użytkownik systemu Windows</cp:lastModifiedBy>
  <cp:revision>16</cp:revision>
  <cp:lastPrinted>2013-04-03T06:33:00Z</cp:lastPrinted>
  <dcterms:created xsi:type="dcterms:W3CDTF">2025-04-11T09:24:00Z</dcterms:created>
  <dcterms:modified xsi:type="dcterms:W3CDTF">2026-04-21T10:20:00Z</dcterms:modified>
</cp:coreProperties>
</file>