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43174FC7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bookmarkStart w:id="0" w:name="_GoBack"/>
      <w:bookmarkEnd w:id="0"/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D01EDF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67E856C6" w:rsidR="00F141E3" w:rsidRPr="0017113D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</w:t>
      </w:r>
      <w:r w:rsidR="00C920BE" w:rsidRPr="00463A20">
        <w:rPr>
          <w:rFonts w:ascii="Cambria" w:hAnsi="Cambria" w:cs="Arial"/>
          <w:b/>
          <w:bCs/>
          <w:sz w:val="20"/>
          <w:szCs w:val="20"/>
        </w:rPr>
        <w:t>.</w:t>
      </w:r>
      <w:r w:rsidR="009A135D" w:rsidRPr="00463A20">
        <w:rPr>
          <w:rFonts w:ascii="Cambria" w:hAnsi="Cambria" w:cs="Arial"/>
          <w:b/>
          <w:bCs/>
          <w:sz w:val="20"/>
          <w:szCs w:val="20"/>
        </w:rPr>
        <w:t xml:space="preserve"> </w:t>
      </w:r>
      <w:bookmarkStart w:id="1" w:name="_Hlk158207098"/>
      <w:r w:rsidR="00D01EDF" w:rsidRPr="00D01EDF">
        <w:rPr>
          <w:rFonts w:ascii="Cambria" w:hAnsi="Cambria" w:cs="Cambria"/>
          <w:b/>
          <w:sz w:val="20"/>
          <w:szCs w:val="20"/>
          <w:lang w:eastAsia="ar-SA"/>
        </w:rPr>
        <w:t>„</w:t>
      </w:r>
      <w:bookmarkEnd w:id="1"/>
      <w:r w:rsidR="00D01EDF" w:rsidRPr="00D01EDF">
        <w:rPr>
          <w:rFonts w:ascii="Cambria" w:hAnsi="Cambria" w:cs="Cambria"/>
          <w:b/>
          <w:bCs/>
          <w:sz w:val="20"/>
          <w:szCs w:val="20"/>
          <w:lang w:eastAsia="ar-SA"/>
        </w:rPr>
        <w:t>Remont i przebudowa dróg na terenie Gminy Nowy Korczyn”</w:t>
      </w: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976"/>
      </w:tblGrid>
      <w:tr w:rsidR="0032655D" w:rsidRPr="00940ADF" w14:paraId="1C6CE486" w14:textId="77777777" w:rsidTr="00A66B1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8D47A0" w:rsidRPr="00940ADF" w14:paraId="44BBEDE5" w14:textId="77777777" w:rsidTr="000802CC">
        <w:trPr>
          <w:trHeight w:val="942"/>
        </w:trPr>
        <w:tc>
          <w:tcPr>
            <w:tcW w:w="1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287B" w14:textId="19D8D27F" w:rsidR="008D47A0" w:rsidRPr="00940ADF" w:rsidRDefault="008D47A0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Część 1 </w:t>
            </w:r>
          </w:p>
        </w:tc>
      </w:tr>
      <w:tr w:rsidR="00CD1626" w:rsidRPr="00940ADF" w14:paraId="626D1053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A55D4F" w14:textId="3120A629" w:rsidR="00CD1626" w:rsidRPr="00091FCF" w:rsidRDefault="00CD1626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B47CAB"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specjalności drogowej oraz doświadczenie w pełnieniu funkcji kierownika budowy lub kierownika robót (od rozpoczęcia do zakończenia inwestycji) przy co najmniej jednej zakończonej inwestycji związanej z budową lub rozbudową lub przebudową lub remontem drogi/dróg o wartości nie mniejszej niż </w:t>
            </w:r>
            <w:r w:rsidR="006E0B14">
              <w:rPr>
                <w:rFonts w:ascii="Cambria" w:hAnsi="Cambria" w:cs="Arial"/>
                <w:b/>
                <w:sz w:val="18"/>
                <w:szCs w:val="18"/>
              </w:rPr>
              <w:t>40</w:t>
            </w:r>
            <w:r w:rsidR="00CA4140">
              <w:rPr>
                <w:rFonts w:ascii="Cambria" w:hAnsi="Cambria" w:cs="Arial"/>
                <w:b/>
                <w:sz w:val="18"/>
                <w:szCs w:val="18"/>
              </w:rPr>
              <w:t>0 000,00</w:t>
            </w:r>
            <w:r w:rsidR="00B47CAB"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 zł brutto.</w:t>
            </w:r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77777777" w:rsidR="00CD1626" w:rsidRPr="00572AEA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7AB3A251" w14:textId="476A8936" w:rsidR="00CD1626" w:rsidRPr="00572AEA" w:rsidRDefault="00CD1626" w:rsidP="00CD1626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6E5B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E87E469" w14:textId="03C00F1F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E529A2A" w14:textId="444CEEFE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01F10737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40D54C2B" w14:textId="77777777" w:rsidR="00CD1626" w:rsidRPr="000179C9" w:rsidRDefault="00CD1626" w:rsidP="00240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8D47A0" w:rsidRPr="00940ADF" w14:paraId="6D6803E5" w14:textId="77777777" w:rsidTr="00F84383">
        <w:trPr>
          <w:trHeight w:val="1108"/>
        </w:trPr>
        <w:tc>
          <w:tcPr>
            <w:tcW w:w="14604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03DC980" w14:textId="3FDCDD55" w:rsidR="008D47A0" w:rsidRPr="00940ADF" w:rsidRDefault="008D47A0" w:rsidP="00CD162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 xml:space="preserve">Część 2 </w:t>
            </w:r>
          </w:p>
        </w:tc>
      </w:tr>
      <w:tr w:rsidR="008D47A0" w:rsidRPr="00940ADF" w14:paraId="206E2005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727E761" w14:textId="4C9342D8" w:rsidR="008D47A0" w:rsidRPr="00940ADF" w:rsidRDefault="006E0B14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0E43859" w14:textId="7BAE5A9F" w:rsidR="008D47A0" w:rsidRDefault="008D47A0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E528C72" w14:textId="6930C3E8" w:rsidR="008D47A0" w:rsidRPr="00091FCF" w:rsidRDefault="008D47A0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39C3202" w14:textId="6494AC43" w:rsidR="008D47A0" w:rsidRPr="00091FCF" w:rsidRDefault="008D47A0" w:rsidP="008D47A0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specjalności drogowej oraz doświadczenie w pełnieniu funkcji kierownika budowy lub kierownika robót (od rozpoczęcia do zakończenia inwestycji) przy co najmniej jednej zakończonej inwestycji związanej z budową lub rozbudową lub przebudową lub remontem drogi/dróg o wartości nie mniejszej niż </w:t>
            </w:r>
            <w:r w:rsidR="00D01EDF">
              <w:rPr>
                <w:rFonts w:ascii="Cambria" w:hAnsi="Cambria" w:cs="Arial"/>
                <w:b/>
                <w:sz w:val="18"/>
                <w:szCs w:val="18"/>
              </w:rPr>
              <w:t>30</w:t>
            </w:r>
            <w:r w:rsidR="00CA4140">
              <w:rPr>
                <w:rFonts w:ascii="Cambria" w:hAnsi="Cambria" w:cs="Arial"/>
                <w:b/>
                <w:sz w:val="18"/>
                <w:szCs w:val="18"/>
              </w:rPr>
              <w:t>0 000,00</w:t>
            </w:r>
            <w:r w:rsidRPr="00B47CAB">
              <w:rPr>
                <w:rFonts w:ascii="Cambria" w:hAnsi="Cambria" w:cs="Arial"/>
                <w:b/>
                <w:sz w:val="18"/>
                <w:szCs w:val="18"/>
              </w:rPr>
              <w:t xml:space="preserve"> zł brutto.</w:t>
            </w:r>
          </w:p>
          <w:p w14:paraId="1A37306D" w14:textId="77777777" w:rsidR="008D47A0" w:rsidRDefault="008D47A0" w:rsidP="008D47A0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524973D4" w14:textId="77777777" w:rsidR="008D47A0" w:rsidRDefault="008D47A0" w:rsidP="008D47A0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66ED68A0" w14:textId="77777777" w:rsidR="008D47A0" w:rsidRDefault="008D47A0" w:rsidP="008D47A0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3CD3AF72" w14:textId="77777777" w:rsidR="008D47A0" w:rsidRPr="00572AEA" w:rsidRDefault="008D47A0" w:rsidP="008D47A0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1FFE82C8" w14:textId="77777777" w:rsidR="008D47A0" w:rsidRPr="00572AEA" w:rsidRDefault="008D47A0" w:rsidP="008D47A0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01EBE862" w14:textId="77777777" w:rsidR="008D47A0" w:rsidRPr="00572AEA" w:rsidRDefault="008D47A0" w:rsidP="008D47A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523EB425" w14:textId="77777777" w:rsidR="008D47A0" w:rsidRPr="00572AEA" w:rsidRDefault="008D47A0" w:rsidP="008D47A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4A91C04B" w14:textId="77777777" w:rsidR="008D47A0" w:rsidRDefault="008D47A0" w:rsidP="008D47A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548AC759" w14:textId="77777777" w:rsidR="008D47A0" w:rsidRPr="00572AEA" w:rsidRDefault="008D47A0" w:rsidP="008D47A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0FE2AA4A" w14:textId="77777777" w:rsidR="008D47A0" w:rsidRPr="00E86BED" w:rsidRDefault="008D47A0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5AB8731" w14:textId="2949CE1C" w:rsidR="008D47A0" w:rsidRPr="00940ADF" w:rsidRDefault="008D47A0" w:rsidP="00CD162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>* niepotrzebne skreślić ( jeżeli wykonawca pozostaje w stosunku umowy cywilno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02DF7" w14:textId="77777777" w:rsidR="00084DB6" w:rsidRDefault="00084DB6">
      <w:r>
        <w:separator/>
      </w:r>
    </w:p>
  </w:endnote>
  <w:endnote w:type="continuationSeparator" w:id="0">
    <w:p w14:paraId="5BCE9990" w14:textId="77777777" w:rsidR="00084DB6" w:rsidRDefault="0008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9D265" w14:textId="77777777" w:rsidR="00084DB6" w:rsidRDefault="00084DB6">
      <w:r>
        <w:separator/>
      </w:r>
    </w:p>
  </w:footnote>
  <w:footnote w:type="continuationSeparator" w:id="0">
    <w:p w14:paraId="6B0AFD36" w14:textId="77777777" w:rsidR="00084DB6" w:rsidRDefault="00084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DD410" w14:textId="73A98F5A" w:rsidR="0063255F" w:rsidRDefault="0063255F" w:rsidP="0063255F">
    <w:pPr>
      <w:pStyle w:val="Nagwek"/>
      <w:rPr>
        <w:rFonts w:ascii="Cambria" w:hAnsi="Cambria" w:cs="Cambria"/>
        <w:b/>
        <w:color w:val="FF0000"/>
        <w:sz w:val="20"/>
        <w:lang w:val="pl-PL"/>
      </w:rPr>
    </w:pPr>
    <w:r>
      <w:rPr>
        <w:rFonts w:ascii="Cambria" w:hAnsi="Cambria" w:cs="Cambria"/>
        <w:b/>
        <w:sz w:val="20"/>
        <w:lang w:val="pl-PL"/>
      </w:rPr>
      <w:t xml:space="preserve">Numer referencyjny: </w:t>
    </w:r>
    <w:r w:rsidR="006E0B14" w:rsidRPr="006E0B14">
      <w:rPr>
        <w:rFonts w:ascii="Cambria" w:hAnsi="Cambria" w:cs="Cambria"/>
        <w:b/>
        <w:sz w:val="20"/>
        <w:lang w:val="pl-PL"/>
      </w:rPr>
      <w:t>ZITŚ.270.3.2026</w:t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45"/>
  </w:num>
  <w:num w:numId="3">
    <w:abstractNumId w:val="31"/>
  </w:num>
  <w:num w:numId="4">
    <w:abstractNumId w:val="26"/>
  </w:num>
  <w:num w:numId="5">
    <w:abstractNumId w:val="19"/>
  </w:num>
  <w:num w:numId="6">
    <w:abstractNumId w:val="35"/>
  </w:num>
  <w:num w:numId="7">
    <w:abstractNumId w:val="39"/>
  </w:num>
  <w:num w:numId="8">
    <w:abstractNumId w:val="23"/>
  </w:num>
  <w:num w:numId="9">
    <w:abstractNumId w:val="52"/>
  </w:num>
  <w:num w:numId="10">
    <w:abstractNumId w:val="57"/>
  </w:num>
  <w:num w:numId="11">
    <w:abstractNumId w:val="20"/>
  </w:num>
  <w:num w:numId="12">
    <w:abstractNumId w:val="55"/>
  </w:num>
  <w:num w:numId="13">
    <w:abstractNumId w:val="56"/>
  </w:num>
  <w:num w:numId="14">
    <w:abstractNumId w:val="12"/>
  </w:num>
  <w:num w:numId="15">
    <w:abstractNumId w:val="27"/>
  </w:num>
  <w:num w:numId="16">
    <w:abstractNumId w:val="34"/>
  </w:num>
  <w:num w:numId="17">
    <w:abstractNumId w:val="51"/>
  </w:num>
  <w:num w:numId="18">
    <w:abstractNumId w:val="22"/>
  </w:num>
  <w:num w:numId="19">
    <w:abstractNumId w:val="14"/>
  </w:num>
  <w:num w:numId="20">
    <w:abstractNumId w:val="17"/>
  </w:num>
  <w:num w:numId="21">
    <w:abstractNumId w:val="46"/>
  </w:num>
  <w:num w:numId="22">
    <w:abstractNumId w:val="18"/>
  </w:num>
  <w:num w:numId="23">
    <w:abstractNumId w:val="50"/>
  </w:num>
  <w:num w:numId="24">
    <w:abstractNumId w:val="48"/>
  </w:num>
  <w:num w:numId="25">
    <w:abstractNumId w:val="21"/>
  </w:num>
  <w:num w:numId="26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0"/>
  </w:num>
  <w:num w:numId="33">
    <w:abstractNumId w:val="29"/>
  </w:num>
  <w:num w:numId="34">
    <w:abstractNumId w:val="47"/>
  </w:num>
  <w:num w:numId="35">
    <w:abstractNumId w:val="16"/>
  </w:num>
  <w:num w:numId="36">
    <w:abstractNumId w:val="54"/>
  </w:num>
  <w:num w:numId="37">
    <w:abstractNumId w:val="15"/>
  </w:num>
  <w:num w:numId="38">
    <w:abstractNumId w:val="9"/>
  </w:num>
  <w:num w:numId="39">
    <w:abstractNumId w:val="24"/>
  </w:num>
  <w:num w:numId="40">
    <w:abstractNumId w:val="41"/>
  </w:num>
  <w:num w:numId="41">
    <w:abstractNumId w:val="36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25"/>
  </w:num>
  <w:num w:numId="45">
    <w:abstractNumId w:val="13"/>
  </w:num>
  <w:num w:numId="46">
    <w:abstractNumId w:val="30"/>
  </w:num>
  <w:num w:numId="47">
    <w:abstractNumId w:val="42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>
    <w:abstractNumId w:val="33"/>
  </w:num>
  <w:num w:numId="49">
    <w:abstractNumId w:val="11"/>
  </w:num>
  <w:num w:numId="50">
    <w:abstractNumId w:val="42"/>
  </w:num>
  <w:num w:numId="51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63A20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255F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0B14"/>
    <w:rsid w:val="006E278E"/>
    <w:rsid w:val="006E2914"/>
    <w:rsid w:val="006E3411"/>
    <w:rsid w:val="006E500A"/>
    <w:rsid w:val="006E52B0"/>
    <w:rsid w:val="006E6C17"/>
    <w:rsid w:val="006E7876"/>
    <w:rsid w:val="006E78DB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7A0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140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1EDF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08F4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279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Użytkownik systemu Windows</cp:lastModifiedBy>
  <cp:revision>11</cp:revision>
  <cp:lastPrinted>2013-04-03T06:33:00Z</cp:lastPrinted>
  <dcterms:created xsi:type="dcterms:W3CDTF">2025-04-11T09:24:00Z</dcterms:created>
  <dcterms:modified xsi:type="dcterms:W3CDTF">2026-04-24T07:02:00Z</dcterms:modified>
</cp:coreProperties>
</file>