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E4B4C" w14:textId="4279A934" w:rsidR="00DA509A" w:rsidRPr="00940C71" w:rsidRDefault="00940C71" w:rsidP="00940C71">
      <w:pPr>
        <w:pStyle w:val="ust"/>
        <w:spacing w:before="120" w:after="120"/>
        <w:ind w:left="0" w:firstLine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</w:t>
      </w:r>
      <w:r w:rsidR="00C920BE">
        <w:rPr>
          <w:rFonts w:ascii="Arial" w:hAnsi="Arial" w:cs="Arial"/>
          <w:sz w:val="20"/>
          <w:szCs w:val="20"/>
        </w:rPr>
        <w:t xml:space="preserve">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="0056694D" w:rsidRPr="0021284A">
        <w:rPr>
          <w:rFonts w:ascii="Cambria" w:hAnsi="Cambria" w:cs="Arial"/>
          <w:sz w:val="20"/>
          <w:szCs w:val="20"/>
        </w:rPr>
        <w:t xml:space="preserve">Załącznik nr </w:t>
      </w:r>
      <w:r w:rsidR="00092D2E">
        <w:rPr>
          <w:rFonts w:ascii="Cambria" w:hAnsi="Cambria" w:cs="Arial"/>
          <w:sz w:val="20"/>
          <w:szCs w:val="20"/>
        </w:rPr>
        <w:t>9</w:t>
      </w:r>
      <w:r w:rsidR="00612F9F" w:rsidRPr="0021284A">
        <w:rPr>
          <w:rFonts w:ascii="Cambria" w:hAnsi="Cambria" w:cs="Arial"/>
          <w:sz w:val="20"/>
          <w:szCs w:val="20"/>
        </w:rPr>
        <w:t xml:space="preserve"> do SWZ</w:t>
      </w:r>
    </w:p>
    <w:p w14:paraId="65EB84D7" w14:textId="77777777" w:rsidR="00FF6326" w:rsidRDefault="00FF6326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</w:p>
    <w:p w14:paraId="17540AF8" w14:textId="72216EEC" w:rsidR="00D22BE4" w:rsidRPr="0021284A" w:rsidRDefault="00DA509A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  <w:r w:rsidRPr="0021284A">
        <w:rPr>
          <w:rFonts w:ascii="Cambria" w:hAnsi="Cambria" w:cs="Arial"/>
          <w:sz w:val="20"/>
          <w:szCs w:val="20"/>
        </w:rPr>
        <w:t>................................................................</w:t>
      </w:r>
      <w:r w:rsidR="00D22BE4" w:rsidRPr="0021284A">
        <w:rPr>
          <w:rFonts w:ascii="Cambria" w:hAnsi="Cambria" w:cs="Arial"/>
          <w:sz w:val="20"/>
          <w:szCs w:val="20"/>
        </w:rPr>
        <w:t>...................</w:t>
      </w:r>
      <w:r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D22BE4" w:rsidRPr="0021284A">
        <w:rPr>
          <w:rFonts w:ascii="Cambria" w:hAnsi="Cambria" w:cs="Arial"/>
          <w:sz w:val="20"/>
          <w:szCs w:val="20"/>
        </w:rPr>
        <w:t xml:space="preserve">      ...................................., dnia ....</w:t>
      </w:r>
      <w:r w:rsidR="00F102C3">
        <w:rPr>
          <w:rFonts w:ascii="Cambria" w:hAnsi="Cambria" w:cs="Arial"/>
          <w:sz w:val="20"/>
          <w:szCs w:val="20"/>
        </w:rPr>
        <w:t>.</w:t>
      </w:r>
      <w:r w:rsidR="005C1DCB">
        <w:rPr>
          <w:rFonts w:ascii="Cambria" w:hAnsi="Cambria" w:cs="Arial"/>
          <w:sz w:val="20"/>
          <w:szCs w:val="20"/>
        </w:rPr>
        <w:t>.................. 202</w:t>
      </w:r>
      <w:r w:rsidR="00002CC6">
        <w:rPr>
          <w:rFonts w:ascii="Cambria" w:hAnsi="Cambria" w:cs="Arial"/>
          <w:sz w:val="20"/>
          <w:szCs w:val="20"/>
        </w:rPr>
        <w:t>6</w:t>
      </w:r>
      <w:r w:rsidR="0068726E">
        <w:rPr>
          <w:rFonts w:ascii="Cambria" w:hAnsi="Cambria" w:cs="Arial"/>
          <w:sz w:val="20"/>
          <w:szCs w:val="20"/>
        </w:rPr>
        <w:t xml:space="preserve"> </w:t>
      </w:r>
      <w:r w:rsidR="00D22BE4" w:rsidRPr="0021284A">
        <w:rPr>
          <w:rFonts w:ascii="Cambria" w:hAnsi="Cambria" w:cs="Arial"/>
          <w:sz w:val="20"/>
          <w:szCs w:val="20"/>
        </w:rPr>
        <w:t>r.</w:t>
      </w:r>
    </w:p>
    <w:p w14:paraId="0E357DED" w14:textId="77777777" w:rsidR="00DA509A" w:rsidRPr="0021284A" w:rsidRDefault="00905E0F" w:rsidP="00D22BE4">
      <w:pPr>
        <w:ind w:right="39"/>
        <w:rPr>
          <w:rFonts w:ascii="Cambria" w:eastAsia="Batang" w:hAnsi="Cambria" w:cs="Arial"/>
          <w:i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    </w:t>
      </w:r>
      <w:r w:rsidR="00910410" w:rsidRPr="0021284A">
        <w:rPr>
          <w:rFonts w:ascii="Cambria" w:eastAsia="Batang" w:hAnsi="Cambria" w:cs="Arial"/>
          <w:i/>
          <w:sz w:val="20"/>
          <w:szCs w:val="20"/>
        </w:rPr>
        <w:t xml:space="preserve">  (N</w:t>
      </w:r>
      <w:r w:rsidR="00D22BE4" w:rsidRPr="0021284A">
        <w:rPr>
          <w:rFonts w:ascii="Cambria" w:eastAsia="Batang" w:hAnsi="Cambria" w:cs="Arial"/>
          <w:i/>
          <w:sz w:val="20"/>
          <w:szCs w:val="20"/>
        </w:rPr>
        <w:t>azwa i adres Wykonawcy)</w:t>
      </w:r>
    </w:p>
    <w:p w14:paraId="352C988F" w14:textId="77777777" w:rsidR="00DA509A" w:rsidRDefault="00DA509A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1DA43FBE" w14:textId="77777777" w:rsidR="005C1DCB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1DA9E4FE" w14:textId="412E1BB6" w:rsidR="0032655D" w:rsidRDefault="0032655D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  <w:r w:rsidRPr="0021284A">
        <w:rPr>
          <w:rFonts w:ascii="Cambria" w:hAnsi="Cambria"/>
          <w:b/>
          <w:color w:val="auto"/>
          <w:sz w:val="20"/>
          <w:szCs w:val="20"/>
        </w:rPr>
        <w:t xml:space="preserve">WYKAZ OSÓB, </w:t>
      </w:r>
      <w:r w:rsidRPr="00091FCF">
        <w:rPr>
          <w:rFonts w:ascii="Cambria" w:hAnsi="Cambria"/>
          <w:b/>
          <w:color w:val="auto"/>
          <w:sz w:val="20"/>
          <w:szCs w:val="20"/>
        </w:rPr>
        <w:t>KTÓRE BĘDĄ UCZESTNICZYĆ W WYKONYWANIU ZAMÓWIENIA</w:t>
      </w:r>
    </w:p>
    <w:p w14:paraId="20E9FE18" w14:textId="77777777" w:rsidR="005C1DCB" w:rsidRPr="00091FCF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25079F1C" w14:textId="77777777" w:rsidR="00172CE0" w:rsidRDefault="0032655D" w:rsidP="00172CE0">
      <w:pPr>
        <w:shd w:val="clear" w:color="auto" w:fill="D9D9D9"/>
        <w:tabs>
          <w:tab w:val="left" w:pos="6060"/>
        </w:tabs>
        <w:spacing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091FCF">
        <w:rPr>
          <w:rFonts w:ascii="Cambria" w:hAnsi="Cambria" w:cs="Arial"/>
          <w:sz w:val="20"/>
          <w:szCs w:val="20"/>
        </w:rPr>
        <w:t xml:space="preserve">Składany do </w:t>
      </w:r>
      <w:r w:rsidR="00C920BE" w:rsidRPr="00091FCF">
        <w:rPr>
          <w:rFonts w:ascii="Cambria" w:hAnsi="Cambria" w:cs="Arial"/>
          <w:sz w:val="20"/>
          <w:szCs w:val="20"/>
        </w:rPr>
        <w:t>postępowania pn</w:t>
      </w:r>
      <w:r w:rsidR="00C920BE" w:rsidRPr="00622F48">
        <w:rPr>
          <w:rFonts w:ascii="Cambria" w:hAnsi="Cambria" w:cs="Arial"/>
          <w:b/>
          <w:sz w:val="20"/>
          <w:szCs w:val="20"/>
        </w:rPr>
        <w:t>.</w:t>
      </w:r>
      <w:r w:rsidR="009A135D" w:rsidRPr="00622F48">
        <w:rPr>
          <w:rFonts w:ascii="Cambria" w:hAnsi="Cambria" w:cs="Arial"/>
          <w:b/>
          <w:sz w:val="20"/>
          <w:szCs w:val="20"/>
        </w:rPr>
        <w:t xml:space="preserve"> </w:t>
      </w:r>
      <w:r w:rsidR="00172CE0" w:rsidRPr="00C0540A">
        <w:rPr>
          <w:rFonts w:ascii="Cambria" w:hAnsi="Cambria" w:cs="Arial"/>
          <w:b/>
          <w:sz w:val="20"/>
          <w:szCs w:val="20"/>
        </w:rPr>
        <w:t>,,Budowa kompleksu sportowego ,,Orlik"</w:t>
      </w:r>
    </w:p>
    <w:p w14:paraId="306FA9D9" w14:textId="77777777" w:rsidR="00172CE0" w:rsidRPr="002E46A0" w:rsidRDefault="00172CE0" w:rsidP="00172CE0">
      <w:pPr>
        <w:shd w:val="clear" w:color="auto" w:fill="D9D9D9"/>
        <w:tabs>
          <w:tab w:val="left" w:pos="6060"/>
        </w:tabs>
        <w:spacing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19C2B0C7" w14:textId="46D3B7E8" w:rsidR="00F141E3" w:rsidRPr="0017113D" w:rsidRDefault="00F141E3" w:rsidP="0017113D">
      <w:pPr>
        <w:spacing w:line="259" w:lineRule="auto"/>
        <w:jc w:val="center"/>
        <w:rPr>
          <w:rFonts w:ascii="Cambria" w:hAnsi="Cambria" w:cs="Arial"/>
          <w:b/>
          <w:sz w:val="20"/>
          <w:szCs w:val="20"/>
        </w:rPr>
      </w:pPr>
    </w:p>
    <w:tbl>
      <w:tblPr>
        <w:tblW w:w="14604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31"/>
        <w:gridCol w:w="2693"/>
        <w:gridCol w:w="6237"/>
        <w:gridCol w:w="2976"/>
      </w:tblGrid>
      <w:tr w:rsidR="0032655D" w:rsidRPr="00940ADF" w14:paraId="1C6CE486" w14:textId="77777777" w:rsidTr="00A66B1C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873A" w14:textId="77777777" w:rsidR="0032655D" w:rsidRPr="00940ADF" w:rsidRDefault="0032655D" w:rsidP="00D55CC8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9A1C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D613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6FB1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77DEBC81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Kwalifikacje zawodowe tj.</w:t>
            </w:r>
          </w:p>
          <w:p w14:paraId="36F28D96" w14:textId="77777777" w:rsidR="0032655D" w:rsidRPr="00A66B1C" w:rsidRDefault="0032655D" w:rsidP="00A66B1C">
            <w:pPr>
              <w:pStyle w:val="Default"/>
              <w:ind w:left="-425" w:firstLine="425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rodzaj i numer uprawnień budowlanych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7C8D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Osoby będące w dyspozycji wykonawcy/ oddane do dyspozycji przez inny podmiot</w:t>
            </w:r>
          </w:p>
        </w:tc>
      </w:tr>
      <w:tr w:rsidR="009E3885" w:rsidRPr="00940ADF" w14:paraId="1F86E596" w14:textId="77777777" w:rsidTr="00A66B1C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EB91BB3" w14:textId="15225DEC" w:rsidR="009E3885" w:rsidRDefault="009E3885" w:rsidP="009E3885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>
              <w:rPr>
                <w:rFonts w:ascii="Cambria" w:hAnsi="Cambria" w:cs="Arial"/>
                <w:spacing w:val="4"/>
                <w:sz w:val="18"/>
                <w:szCs w:val="18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E687D38" w14:textId="31BDF784" w:rsidR="009E3885" w:rsidRDefault="009E3885" w:rsidP="009E3885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99882FE" w14:textId="50D36AF9" w:rsidR="009E3885" w:rsidRPr="00091FCF" w:rsidRDefault="009E3885" w:rsidP="009E3885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D58A6">
              <w:rPr>
                <w:rFonts w:ascii="Cambria" w:hAnsi="Cambria"/>
                <w:b/>
                <w:sz w:val="20"/>
                <w:szCs w:val="20"/>
              </w:rPr>
              <w:t>Projektant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CB03B93" w14:textId="77777777" w:rsidR="009E3885" w:rsidRDefault="009E3885" w:rsidP="009E3885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  <w:r w:rsidRPr="00E86BED">
              <w:rPr>
                <w:rFonts w:ascii="Cambria" w:hAnsi="Cambria" w:cs="Arial"/>
                <w:b/>
                <w:sz w:val="18"/>
                <w:szCs w:val="18"/>
              </w:rPr>
              <w:t xml:space="preserve">Osoba posiadająca </w:t>
            </w:r>
            <w:r w:rsidRPr="00B47CAB">
              <w:rPr>
                <w:rFonts w:ascii="Cambria" w:hAnsi="Cambria" w:cs="Arial"/>
                <w:b/>
                <w:sz w:val="18"/>
                <w:szCs w:val="18"/>
              </w:rPr>
              <w:t>uprawnienia do</w:t>
            </w:r>
            <w:r>
              <w:rPr>
                <w:rFonts w:ascii="Cambria" w:hAnsi="Cambria" w:cs="Arial"/>
                <w:b/>
                <w:sz w:val="18"/>
                <w:szCs w:val="18"/>
              </w:rPr>
              <w:t xml:space="preserve"> </w:t>
            </w:r>
            <w:r w:rsidRPr="009E3885">
              <w:rPr>
                <w:rFonts w:ascii="Cambria" w:hAnsi="Cambria" w:cs="Arial"/>
                <w:b/>
                <w:sz w:val="18"/>
                <w:szCs w:val="18"/>
              </w:rPr>
              <w:t>projektowania w specjalności konstrukcyjno-budowlanej</w:t>
            </w:r>
            <w:r>
              <w:rPr>
                <w:rFonts w:ascii="Cambria" w:hAnsi="Cambria" w:cs="Arial"/>
                <w:b/>
                <w:sz w:val="18"/>
                <w:szCs w:val="18"/>
              </w:rPr>
              <w:t xml:space="preserve"> </w:t>
            </w:r>
          </w:p>
          <w:p w14:paraId="5355C52A" w14:textId="77777777" w:rsidR="00423992" w:rsidRDefault="00423992" w:rsidP="009E3885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3FEA782B" w14:textId="5C4161E7" w:rsidR="009E3885" w:rsidRDefault="009E3885" w:rsidP="009E3885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Nr uprawnień ……………………..</w:t>
            </w:r>
          </w:p>
          <w:p w14:paraId="4AE62636" w14:textId="0ADA1DA7" w:rsidR="009E3885" w:rsidRPr="00E86BED" w:rsidRDefault="009E3885" w:rsidP="009E3885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7A54BA95" w14:textId="029A7A6B" w:rsidR="009E3885" w:rsidRPr="00940ADF" w:rsidRDefault="009E3885" w:rsidP="009E3885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Własne / oddane do dyspozycji*</w:t>
            </w:r>
          </w:p>
        </w:tc>
      </w:tr>
      <w:tr w:rsidR="009E3885" w:rsidRPr="00940ADF" w14:paraId="33A6E60C" w14:textId="77777777" w:rsidTr="00A66B1C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4723EFF" w14:textId="791C6B1F" w:rsidR="009E3885" w:rsidRPr="00940ADF" w:rsidRDefault="009E3885" w:rsidP="009E3885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>
              <w:rPr>
                <w:rFonts w:ascii="Cambria" w:hAnsi="Cambria" w:cs="Arial"/>
                <w:spacing w:val="4"/>
                <w:sz w:val="18"/>
                <w:szCs w:val="18"/>
              </w:rPr>
              <w:t>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DE7AC5C" w14:textId="16320715" w:rsidR="009E3885" w:rsidRDefault="009E3885" w:rsidP="009E3885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BCBF23C" w14:textId="25C08E14" w:rsidR="009E3885" w:rsidRPr="00091FCF" w:rsidRDefault="009E3885" w:rsidP="009E3885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Kierownik budowy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ADE372D" w14:textId="644B23B7" w:rsidR="009E3885" w:rsidRPr="00091FCF" w:rsidRDefault="009E3885" w:rsidP="009E3885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  <w:r w:rsidRPr="00E86BED">
              <w:rPr>
                <w:rFonts w:ascii="Cambria" w:hAnsi="Cambria" w:cs="Arial"/>
                <w:b/>
                <w:sz w:val="18"/>
                <w:szCs w:val="18"/>
              </w:rPr>
              <w:t xml:space="preserve">Osoba posiadająca </w:t>
            </w:r>
            <w:r w:rsidRPr="00B47CAB">
              <w:rPr>
                <w:rFonts w:ascii="Cambria" w:hAnsi="Cambria" w:cs="Arial"/>
                <w:b/>
                <w:sz w:val="18"/>
                <w:szCs w:val="18"/>
              </w:rPr>
              <w:t xml:space="preserve">uprawnienia do kierowania robotami budowlanymi w specjalności </w:t>
            </w:r>
            <w:r>
              <w:rPr>
                <w:rFonts w:ascii="Cambria" w:hAnsi="Cambria" w:cs="Arial"/>
                <w:b/>
                <w:sz w:val="18"/>
                <w:szCs w:val="18"/>
              </w:rPr>
              <w:t>konstrukcyjno-budowlanej</w:t>
            </w:r>
            <w:r w:rsidRPr="00B47CAB">
              <w:rPr>
                <w:rFonts w:ascii="Cambria" w:hAnsi="Cambria" w:cs="Arial"/>
                <w:b/>
                <w:sz w:val="18"/>
                <w:szCs w:val="18"/>
              </w:rPr>
              <w:t xml:space="preserve"> oraz doświadczenie w pełnieniu funkcji kierownika budowy lub kierownika robót (od rozpoczęcia do zakończenia inwestycji) przy co najmniej jednej zakończonej inwestycji związanej z</w:t>
            </w:r>
            <w:r w:rsidR="003F79DE">
              <w:rPr>
                <w:rFonts w:ascii="Cambria" w:hAnsi="Cambria" w:cs="Arial"/>
                <w:b/>
                <w:sz w:val="18"/>
                <w:szCs w:val="18"/>
              </w:rPr>
              <w:t xml:space="preserve"> </w:t>
            </w:r>
            <w:r w:rsidR="003F79DE" w:rsidRPr="003F79DE">
              <w:rPr>
                <w:rFonts w:ascii="Cambria" w:hAnsi="Cambria" w:cs="Arial"/>
                <w:b/>
                <w:sz w:val="18"/>
                <w:szCs w:val="18"/>
              </w:rPr>
              <w:t>budową lub rozbudową lub przebudową lub remontem lub modernizacją boiska sportowego o nawierzchni z trawy syntetycznej lub poliuretanowej o wartości minimum 2 500 000,00 zł</w:t>
            </w:r>
            <w:r w:rsidR="00872EC5">
              <w:rPr>
                <w:rFonts w:ascii="Cambria" w:hAnsi="Cambria" w:cs="Arial"/>
                <w:b/>
                <w:sz w:val="18"/>
                <w:szCs w:val="18"/>
              </w:rPr>
              <w:t xml:space="preserve"> brutto</w:t>
            </w:r>
            <w:r w:rsidRPr="00EE4BD5">
              <w:rPr>
                <w:rFonts w:ascii="Cambria" w:hAnsi="Cambria" w:cs="Arial"/>
                <w:b/>
                <w:sz w:val="18"/>
                <w:szCs w:val="18"/>
                <w:u w:val="single"/>
              </w:rPr>
              <w:t>.</w:t>
            </w:r>
          </w:p>
          <w:p w14:paraId="49F7A1CC" w14:textId="77777777" w:rsidR="009E3885" w:rsidRDefault="009E3885" w:rsidP="009E3885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3C06F0E4" w14:textId="77777777" w:rsidR="009E3885" w:rsidRDefault="009E3885" w:rsidP="009E3885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Nr uprawnień ……………………..</w:t>
            </w:r>
          </w:p>
          <w:p w14:paraId="7154363D" w14:textId="77777777" w:rsidR="009E3885" w:rsidRDefault="009E3885" w:rsidP="009E3885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46B1B314" w14:textId="77777777" w:rsidR="009E3885" w:rsidRPr="00572AEA" w:rsidRDefault="009E3885" w:rsidP="009E3885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Doświadczenie zostało nabyte na następujących inwestycjach:</w:t>
            </w:r>
          </w:p>
          <w:p w14:paraId="2A2FD5EB" w14:textId="44AE6635" w:rsidR="009E3885" w:rsidRPr="00572AEA" w:rsidRDefault="009E3885" w:rsidP="009E3885">
            <w:pPr>
              <w:pStyle w:val="Default"/>
              <w:spacing w:line="276" w:lineRule="auto"/>
              <w:ind w:left="-152" w:firstLine="284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EE4BD5">
              <w:rPr>
                <w:rFonts w:ascii="Cambria" w:hAnsi="Cambria"/>
                <w:b/>
                <w:bCs/>
                <w:sz w:val="18"/>
                <w:szCs w:val="18"/>
              </w:rPr>
              <w:t>1.</w:t>
            </w:r>
            <w:r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 xml:space="preserve"> </w:t>
            </w:r>
            <w:r w:rsidRPr="00572AEA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</w:t>
            </w:r>
          </w:p>
          <w:p w14:paraId="082E4F13" w14:textId="77777777" w:rsidR="009E3885" w:rsidRPr="00572AEA" w:rsidRDefault="009E3885" w:rsidP="009E3885">
            <w:pPr>
              <w:pStyle w:val="Default"/>
              <w:spacing w:line="276" w:lineRule="auto"/>
              <w:ind w:left="273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 w14:paraId="739C2FF1" w14:textId="77777777" w:rsidR="009E3885" w:rsidRPr="00572AEA" w:rsidRDefault="009E3885" w:rsidP="009E3885">
            <w:pPr>
              <w:pStyle w:val="Default"/>
              <w:spacing w:line="276" w:lineRule="auto"/>
              <w:ind w:left="273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inwestycji:……………………………………………………………..</w:t>
            </w:r>
          </w:p>
          <w:p w14:paraId="49E8188D" w14:textId="77777777" w:rsidR="009E3885" w:rsidRDefault="009E3885" w:rsidP="009E3885">
            <w:pPr>
              <w:pStyle w:val="Default"/>
              <w:spacing w:line="276" w:lineRule="auto"/>
              <w:ind w:left="273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</w:t>
            </w:r>
          </w:p>
          <w:p w14:paraId="2A188CBD" w14:textId="0276D2AE" w:rsidR="009E3885" w:rsidRPr="00797F3E" w:rsidRDefault="009E3885" w:rsidP="00797F3E">
            <w:pPr>
              <w:pStyle w:val="Default"/>
              <w:spacing w:line="276" w:lineRule="auto"/>
              <w:ind w:left="273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</w:t>
            </w:r>
            <w:r w:rsidR="00872EC5">
              <w:rPr>
                <w:rFonts w:ascii="Cambria" w:hAnsi="Cambria"/>
                <w:b/>
                <w:bCs/>
                <w:sz w:val="18"/>
                <w:szCs w:val="18"/>
              </w:rPr>
              <w:t xml:space="preserve"> brutto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 …………………… zł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0ADBF732" w14:textId="06F53004" w:rsidR="009E3885" w:rsidRPr="00940ADF" w:rsidRDefault="009E3885" w:rsidP="009E3885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Własne / oddane do dyspozycji*</w:t>
            </w:r>
          </w:p>
        </w:tc>
      </w:tr>
      <w:tr w:rsidR="003F79DE" w:rsidRPr="00940ADF" w14:paraId="0C8423E2" w14:textId="77777777" w:rsidTr="00A66B1C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48D8C8E" w14:textId="446141E9" w:rsidR="003F79DE" w:rsidRDefault="003F79DE" w:rsidP="009E3885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>
              <w:rPr>
                <w:rFonts w:ascii="Cambria" w:hAnsi="Cambria" w:cs="Arial"/>
                <w:spacing w:val="4"/>
                <w:sz w:val="18"/>
                <w:szCs w:val="18"/>
              </w:rPr>
              <w:lastRenderedPageBreak/>
              <w:t>3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555FB07" w14:textId="493B6472" w:rsidR="003F79DE" w:rsidRDefault="003F79DE" w:rsidP="009E3885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E8C1469" w14:textId="12E5D993" w:rsidR="003F79DE" w:rsidRPr="00091FCF" w:rsidRDefault="003F79DE" w:rsidP="009E3885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 xml:space="preserve">Kierownik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robót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2DA4B93" w14:textId="77777777" w:rsidR="003F79DE" w:rsidRDefault="00797F3E" w:rsidP="00797F3E">
            <w:pPr>
              <w:suppressAutoHyphens/>
              <w:spacing w:before="240" w:line="276" w:lineRule="auto"/>
              <w:ind w:left="132" w:right="147"/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797F3E">
              <w:rPr>
                <w:rFonts w:ascii="Cambria" w:hAnsi="Cambria" w:cs="Arial"/>
                <w:b/>
                <w:sz w:val="18"/>
                <w:szCs w:val="18"/>
              </w:rPr>
              <w:t xml:space="preserve">Osoba posiadająca uprawnienia do kierowania robotami budowlanymi w specjalności </w:t>
            </w:r>
            <w:r w:rsidRPr="00797F3E">
              <w:rPr>
                <w:rFonts w:ascii="Cambria" w:hAnsi="Cambria" w:cs="Cambria"/>
                <w:b/>
                <w:sz w:val="18"/>
                <w:szCs w:val="18"/>
              </w:rPr>
              <w:t>instalacyjnej w zakresie sieci, instalacji i urządzeń elektrycznych i elektroenergetycznych</w:t>
            </w:r>
            <w:r w:rsidR="00CB0B67">
              <w:rPr>
                <w:rFonts w:ascii="Cambria" w:hAnsi="Cambria" w:cs="Arial"/>
                <w:sz w:val="18"/>
                <w:szCs w:val="18"/>
              </w:rPr>
              <w:t xml:space="preserve"> </w:t>
            </w:r>
          </w:p>
          <w:p w14:paraId="6FC434EC" w14:textId="77777777" w:rsidR="00CB0B67" w:rsidRDefault="00CB0B67" w:rsidP="00CB0B67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1949C3EF" w14:textId="77777777" w:rsidR="00CB0B67" w:rsidRDefault="00CB0B67" w:rsidP="00CB0B67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Nr uprawnień ……………………..</w:t>
            </w:r>
          </w:p>
          <w:p w14:paraId="1EF7C3F5" w14:textId="10D36802" w:rsidR="00CB0B67" w:rsidRPr="00CB0B67" w:rsidRDefault="00CB0B67" w:rsidP="00CB0B67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2225503E" w14:textId="1EBC3B68" w:rsidR="003F79DE" w:rsidRPr="00940ADF" w:rsidRDefault="00797F3E" w:rsidP="009E3885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Własne / oddane do dyspozycji*</w:t>
            </w:r>
          </w:p>
        </w:tc>
      </w:tr>
      <w:tr w:rsidR="00591801" w:rsidRPr="00940ADF" w14:paraId="57B9FA6A" w14:textId="77777777" w:rsidTr="00A66B1C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8A1E4C7" w14:textId="14C88F19" w:rsidR="00591801" w:rsidRDefault="00591801" w:rsidP="009E3885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>
              <w:rPr>
                <w:rFonts w:ascii="Cambria" w:hAnsi="Cambria" w:cs="Arial"/>
                <w:spacing w:val="4"/>
                <w:sz w:val="18"/>
                <w:szCs w:val="18"/>
              </w:rPr>
              <w:t>4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5D28873" w14:textId="0DA3AD72" w:rsidR="00591801" w:rsidRDefault="00591801" w:rsidP="009E3885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8C97BAC" w14:textId="47B07A93" w:rsidR="00591801" w:rsidRPr="00091FCF" w:rsidRDefault="00591801" w:rsidP="009E3885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 xml:space="preserve">Kierownik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robót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B84F871" w14:textId="6180028A" w:rsidR="00591801" w:rsidRDefault="00591801" w:rsidP="00797F3E">
            <w:pPr>
              <w:suppressAutoHyphens/>
              <w:spacing w:before="240" w:line="276" w:lineRule="auto"/>
              <w:ind w:left="132" w:right="147"/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  <w:r w:rsidRPr="00797F3E">
              <w:rPr>
                <w:rFonts w:ascii="Cambria" w:hAnsi="Cambria" w:cs="Arial"/>
                <w:b/>
                <w:sz w:val="18"/>
                <w:szCs w:val="18"/>
              </w:rPr>
              <w:t>Osoba posiadająca uprawnienia do kierowania robotami budowlanymi w specjalności</w:t>
            </w:r>
            <w:r>
              <w:t xml:space="preserve"> </w:t>
            </w:r>
            <w:r w:rsidRPr="00591801">
              <w:rPr>
                <w:rFonts w:ascii="Cambria" w:hAnsi="Cambria" w:cs="Arial"/>
                <w:b/>
                <w:sz w:val="18"/>
                <w:szCs w:val="18"/>
              </w:rPr>
              <w:t>instalacyjnej w zakresie sieci, instalacji i urządzeń wodociągowych i kanalizacyjnych</w:t>
            </w:r>
            <w:r>
              <w:rPr>
                <w:rFonts w:ascii="Cambria" w:hAnsi="Cambria" w:cs="Arial"/>
                <w:b/>
                <w:sz w:val="18"/>
                <w:szCs w:val="18"/>
              </w:rPr>
              <w:t>.</w:t>
            </w:r>
          </w:p>
          <w:p w14:paraId="7DBBFB3F" w14:textId="77777777" w:rsidR="00591801" w:rsidRDefault="00591801" w:rsidP="00591801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049A2B70" w14:textId="2FA29719" w:rsidR="00591801" w:rsidRPr="00797F3E" w:rsidRDefault="00591801" w:rsidP="00591801">
            <w:pPr>
              <w:pStyle w:val="Default"/>
              <w:spacing w:after="120"/>
              <w:ind w:left="142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Nr uprawnień ……………………..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298112C6" w14:textId="11A7DA6F" w:rsidR="00591801" w:rsidRPr="00940ADF" w:rsidRDefault="00591801" w:rsidP="009E3885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Własne / oddane do dyspozycji*</w:t>
            </w:r>
          </w:p>
        </w:tc>
      </w:tr>
    </w:tbl>
    <w:p w14:paraId="7464589E" w14:textId="77777777" w:rsidR="006A6A96" w:rsidRPr="00940ADF" w:rsidRDefault="006A6A96" w:rsidP="006A6A96">
      <w:pPr>
        <w:pStyle w:val="default0"/>
        <w:spacing w:before="120" w:beforeAutospacing="0" w:after="120" w:afterAutospacing="0"/>
        <w:ind w:right="-32"/>
        <w:jc w:val="both"/>
        <w:rPr>
          <w:rFonts w:ascii="Cambria" w:hAnsi="Cambria" w:cs="Arial"/>
          <w:sz w:val="18"/>
          <w:szCs w:val="18"/>
        </w:rPr>
      </w:pPr>
      <w:r w:rsidRPr="001B3B08">
        <w:rPr>
          <w:rFonts w:ascii="Cambria" w:hAnsi="Cambria" w:cs="Arial"/>
          <w:b/>
          <w:bCs/>
          <w:sz w:val="18"/>
          <w:szCs w:val="18"/>
        </w:rPr>
        <w:t xml:space="preserve">Uwaga! </w:t>
      </w:r>
      <w:r w:rsidRPr="001B3B08">
        <w:rPr>
          <w:rFonts w:ascii="Cambria" w:hAnsi="Cambria" w:cs="Arial"/>
          <w:sz w:val="18"/>
          <w:szCs w:val="18"/>
        </w:rPr>
        <w:t xml:space="preserve">oświadczam(my), </w:t>
      </w:r>
      <w:r w:rsidRPr="001B3B08">
        <w:rPr>
          <w:rFonts w:ascii="Cambria" w:hAnsi="Cambria" w:cs="Arial"/>
          <w:b/>
          <w:bCs/>
          <w:sz w:val="18"/>
          <w:szCs w:val="18"/>
        </w:rPr>
        <w:t>że osoba wskazana</w:t>
      </w:r>
      <w:r w:rsidRPr="001B3B08">
        <w:rPr>
          <w:rFonts w:ascii="Cambria" w:hAnsi="Cambria" w:cs="Arial"/>
          <w:sz w:val="18"/>
          <w:szCs w:val="18"/>
        </w:rPr>
        <w:t>, będzie uczestniczyć w wykonywaniu zamówienia i posiada  niezbędne wykształcenie oraz uprawnienia do wykonania przedmiotu zamówienia, wymagane w postawionym warunku w SWZ i może sprawować wymienioną funkcję zgodnie z Prawem Budowlanym.</w:t>
      </w:r>
      <w:r w:rsidRPr="00940ADF">
        <w:rPr>
          <w:rFonts w:ascii="Cambria" w:hAnsi="Cambria" w:cs="Arial"/>
          <w:sz w:val="18"/>
          <w:szCs w:val="18"/>
        </w:rPr>
        <w:t xml:space="preserve"> </w:t>
      </w:r>
    </w:p>
    <w:p w14:paraId="3CB53299" w14:textId="77777777" w:rsidR="0021284A" w:rsidRPr="00905E0F" w:rsidRDefault="0032655D" w:rsidP="00905E0F">
      <w:pPr>
        <w:pStyle w:val="Default"/>
        <w:rPr>
          <w:rFonts w:ascii="Cambria" w:hAnsi="Cambria"/>
          <w:color w:val="auto"/>
          <w:sz w:val="16"/>
          <w:szCs w:val="16"/>
        </w:rPr>
      </w:pPr>
      <w:r w:rsidRPr="00905E0F">
        <w:rPr>
          <w:rFonts w:ascii="Cambria" w:hAnsi="Cambria"/>
          <w:sz w:val="16"/>
          <w:szCs w:val="16"/>
        </w:rPr>
        <w:t>* niepotrzebne skreślić ( jeżeli wykonawca pozostaje w stosunku umowy cywilno prawnej pozostawiamy własne)</w:t>
      </w:r>
    </w:p>
    <w:sectPr w:rsidR="0021284A" w:rsidRPr="00905E0F" w:rsidSect="00CB0B67">
      <w:headerReference w:type="default" r:id="rId7"/>
      <w:footerReference w:type="even" r:id="rId8"/>
      <w:footerReference w:type="default" r:id="rId9"/>
      <w:pgSz w:w="16838" w:h="11906" w:orient="landscape"/>
      <w:pgMar w:top="567" w:right="1418" w:bottom="1135" w:left="1418" w:header="284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9041E" w14:textId="77777777" w:rsidR="008C601B" w:rsidRDefault="008C601B">
      <w:r>
        <w:separator/>
      </w:r>
    </w:p>
  </w:endnote>
  <w:endnote w:type="continuationSeparator" w:id="0">
    <w:p w14:paraId="17B115CE" w14:textId="77777777" w:rsidR="008C601B" w:rsidRDefault="008C6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3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F8F08" w14:textId="77777777" w:rsidR="00FA5362" w:rsidRDefault="00FA5362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3EE10B" w14:textId="77777777" w:rsidR="00FA5362" w:rsidRDefault="00FA5362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87720" w14:textId="77777777" w:rsidR="00FA5362" w:rsidRDefault="00FA5362" w:rsidP="00D33FBF">
    <w:pPr>
      <w:tabs>
        <w:tab w:val="left" w:pos="8647"/>
      </w:tabs>
      <w:spacing w:before="120"/>
      <w:ind w:left="8647"/>
      <w:jc w:val="center"/>
      <w:rPr>
        <w:rFonts w:ascii="Cambria" w:hAnsi="Cambria" w:cs="Arial"/>
        <w:sz w:val="20"/>
        <w:szCs w:val="20"/>
      </w:rPr>
    </w:pPr>
  </w:p>
  <w:p w14:paraId="78AF87A6" w14:textId="6B491FEA" w:rsidR="00D33901" w:rsidRPr="003855B1" w:rsidRDefault="00D33901" w:rsidP="00D33901">
    <w:pPr>
      <w:pStyle w:val="Nagwek"/>
      <w:ind w:firstLine="5954"/>
      <w:rPr>
        <w:rFonts w:ascii="Cambria" w:hAnsi="Cambria" w:cs="Arial"/>
        <w:b/>
        <w:i/>
        <w:sz w:val="16"/>
        <w:szCs w:val="16"/>
      </w:rPr>
    </w:pPr>
  </w:p>
  <w:p w14:paraId="00F3E5F7" w14:textId="3232A820" w:rsidR="00D33901" w:rsidRDefault="00002CC6" w:rsidP="00D33901">
    <w:pPr>
      <w:pStyle w:val="Nagwek"/>
      <w:ind w:left="5529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  <w:lang w:val="pl-PL"/>
      </w:rPr>
      <w:t xml:space="preserve">                                                        </w:t>
    </w:r>
    <w:r w:rsidR="00D33901">
      <w:rPr>
        <w:rFonts w:ascii="Cambria" w:hAnsi="Cambria" w:cs="Arial"/>
        <w:i/>
        <w:sz w:val="16"/>
        <w:szCs w:val="16"/>
      </w:rPr>
      <w:t xml:space="preserve">Dokument musi być podpisany kwalifikowanym podpisem elektronicznym </w:t>
    </w:r>
  </w:p>
  <w:p w14:paraId="27C9F58C" w14:textId="25A98B1E" w:rsidR="00D33901" w:rsidRPr="00DF2EDD" w:rsidRDefault="00002CC6" w:rsidP="00D33901">
    <w:pPr>
      <w:pStyle w:val="Nagwek"/>
      <w:ind w:left="5529"/>
      <w:jc w:val="center"/>
      <w:rPr>
        <w:rFonts w:ascii="Cambria" w:hAnsi="Cambria"/>
        <w:b/>
        <w:caps/>
        <w:w w:val="90"/>
        <w:sz w:val="20"/>
        <w:szCs w:val="20"/>
        <w:lang w:val="pl-PL"/>
      </w:rPr>
    </w:pPr>
    <w:r>
      <w:rPr>
        <w:rFonts w:ascii="Cambria" w:hAnsi="Cambria" w:cs="Arial"/>
        <w:i/>
        <w:sz w:val="16"/>
        <w:szCs w:val="16"/>
        <w:lang w:val="pl-PL"/>
      </w:rPr>
      <w:t xml:space="preserve">                                            </w:t>
    </w:r>
    <w:r w:rsidR="00D33901">
      <w:rPr>
        <w:rFonts w:ascii="Cambria" w:hAnsi="Cambria" w:cs="Arial"/>
        <w:i/>
        <w:sz w:val="16"/>
        <w:szCs w:val="16"/>
      </w:rPr>
      <w:t>lub podpisem zaufanym lub elektronicznym podpisem osobistym</w:t>
    </w:r>
  </w:p>
  <w:p w14:paraId="50F79D25" w14:textId="77777777" w:rsidR="00FA5362" w:rsidRPr="00D33FBF" w:rsidRDefault="00FA5362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833FE" w14:textId="77777777" w:rsidR="008C601B" w:rsidRDefault="008C601B">
      <w:r>
        <w:separator/>
      </w:r>
    </w:p>
  </w:footnote>
  <w:footnote w:type="continuationSeparator" w:id="0">
    <w:p w14:paraId="0DBE703A" w14:textId="77777777" w:rsidR="008C601B" w:rsidRDefault="008C6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C9860" w14:textId="1682DA72" w:rsidR="00486F1E" w:rsidRPr="00471A79" w:rsidRDefault="00486F1E" w:rsidP="00486F1E">
    <w:pPr>
      <w:ind w:firstLine="142"/>
      <w:rPr>
        <w:rFonts w:ascii="Cambria" w:hAnsi="Cambria"/>
        <w:b/>
        <w:sz w:val="20"/>
        <w:szCs w:val="20"/>
      </w:rPr>
    </w:pPr>
    <w:r>
      <w:rPr>
        <w:noProof/>
      </w:rPr>
      <w:t xml:space="preserve">                 </w:t>
    </w:r>
  </w:p>
  <w:p w14:paraId="2998ED42" w14:textId="6D922786" w:rsidR="00486F1E" w:rsidRPr="008F6A5C" w:rsidRDefault="00486F1E" w:rsidP="00486F1E">
    <w:pPr>
      <w:tabs>
        <w:tab w:val="left" w:pos="5400"/>
      </w:tabs>
      <w:rPr>
        <w:rFonts w:ascii="Cambria" w:hAnsi="Cambria"/>
        <w:b/>
        <w:sz w:val="20"/>
        <w:szCs w:val="20"/>
      </w:rPr>
    </w:pPr>
    <w:r w:rsidRPr="008F6A5C">
      <w:rPr>
        <w:rFonts w:ascii="Cambria" w:hAnsi="Cambria"/>
        <w:b/>
        <w:sz w:val="20"/>
        <w:szCs w:val="20"/>
      </w:rPr>
      <w:t xml:space="preserve">Numer referencyjny: </w:t>
    </w:r>
    <w:r w:rsidR="0087582D" w:rsidRPr="0087582D">
      <w:rPr>
        <w:rFonts w:ascii="Cambria" w:eastAsia="Calibri" w:hAnsi="Cambria"/>
        <w:b/>
        <w:sz w:val="20"/>
        <w:szCs w:val="20"/>
        <w:lang w:eastAsia="en-US"/>
      </w:rPr>
      <w:t>PRI.271.2.</w:t>
    </w:r>
    <w:r w:rsidR="006068AF">
      <w:rPr>
        <w:rFonts w:ascii="Cambria" w:eastAsia="Calibri" w:hAnsi="Cambria"/>
        <w:b/>
        <w:sz w:val="20"/>
        <w:szCs w:val="20"/>
        <w:lang w:eastAsia="en-US"/>
      </w:rPr>
      <w:t>8</w:t>
    </w:r>
    <w:r w:rsidR="0087582D" w:rsidRPr="0087582D">
      <w:rPr>
        <w:rFonts w:ascii="Cambria" w:eastAsia="Calibri" w:hAnsi="Cambria"/>
        <w:b/>
        <w:sz w:val="20"/>
        <w:szCs w:val="20"/>
        <w:lang w:eastAsia="en-US"/>
      </w:rPr>
      <w:t>.2026.</w:t>
    </w:r>
    <w:r w:rsidR="006068AF">
      <w:rPr>
        <w:rFonts w:ascii="Cambria" w:eastAsia="Calibri" w:hAnsi="Cambria"/>
        <w:b/>
        <w:sz w:val="20"/>
        <w:szCs w:val="20"/>
        <w:lang w:eastAsia="en-US"/>
      </w:rPr>
      <w:t>PJ</w:t>
    </w:r>
  </w:p>
  <w:p w14:paraId="00106A14" w14:textId="4FCEF111" w:rsidR="00192A16" w:rsidRPr="002A6EF3" w:rsidRDefault="00192A16" w:rsidP="002A6E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289"/>
        </w:tabs>
        <w:ind w:left="289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715"/>
        </w:tabs>
        <w:ind w:left="715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1486"/>
        </w:tabs>
        <w:ind w:left="1486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912"/>
        </w:tabs>
        <w:ind w:left="1912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698"/>
        </w:tabs>
        <w:ind w:left="2698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124"/>
        </w:tabs>
        <w:ind w:left="3124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910"/>
        </w:tabs>
        <w:ind w:left="391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4336"/>
        </w:tabs>
        <w:ind w:left="4336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762"/>
        </w:tabs>
        <w:ind w:left="4762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10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11" w15:restartNumberingAfterBreak="0">
    <w:nsid w:val="58947BC9"/>
    <w:multiLevelType w:val="multilevel"/>
    <w:tmpl w:val="B6682982"/>
    <w:styleLink w:val="WW8Num13"/>
    <w:lvl w:ilvl="0">
      <w:start w:val="1"/>
      <w:numFmt w:val="decimal"/>
      <w:lvlText w:val="%1)"/>
      <w:lvlJc w:val="left"/>
      <w:rPr>
        <w:rFonts w:ascii="Cambria" w:eastAsia="Times New Roman" w:hAnsi="Cambria" w:cs="Arial"/>
        <w:b w:val="0"/>
        <w:i w:val="0"/>
        <w:color w:val="000000"/>
        <w:sz w:val="16"/>
        <w:szCs w:val="1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2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num w:numId="1">
    <w:abstractNumId w:val="9"/>
  </w:num>
  <w:num w:numId="2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2CC6"/>
    <w:rsid w:val="0000347E"/>
    <w:rsid w:val="00005154"/>
    <w:rsid w:val="000065EB"/>
    <w:rsid w:val="000066DD"/>
    <w:rsid w:val="00006898"/>
    <w:rsid w:val="00006D71"/>
    <w:rsid w:val="00007E0C"/>
    <w:rsid w:val="00013951"/>
    <w:rsid w:val="000179C9"/>
    <w:rsid w:val="00020A3B"/>
    <w:rsid w:val="00022964"/>
    <w:rsid w:val="000231AC"/>
    <w:rsid w:val="000239D4"/>
    <w:rsid w:val="00023F47"/>
    <w:rsid w:val="00025659"/>
    <w:rsid w:val="00026E3B"/>
    <w:rsid w:val="00027CE9"/>
    <w:rsid w:val="00033E37"/>
    <w:rsid w:val="0003703F"/>
    <w:rsid w:val="000379F7"/>
    <w:rsid w:val="00037B65"/>
    <w:rsid w:val="00041617"/>
    <w:rsid w:val="00042263"/>
    <w:rsid w:val="00042B17"/>
    <w:rsid w:val="0004338D"/>
    <w:rsid w:val="00044B6B"/>
    <w:rsid w:val="00047EF2"/>
    <w:rsid w:val="00053AC2"/>
    <w:rsid w:val="00054BF5"/>
    <w:rsid w:val="00055851"/>
    <w:rsid w:val="00061F88"/>
    <w:rsid w:val="00063849"/>
    <w:rsid w:val="00066926"/>
    <w:rsid w:val="000675E7"/>
    <w:rsid w:val="00070743"/>
    <w:rsid w:val="000726CE"/>
    <w:rsid w:val="00075847"/>
    <w:rsid w:val="00080D85"/>
    <w:rsid w:val="00081A64"/>
    <w:rsid w:val="00084151"/>
    <w:rsid w:val="00084DB6"/>
    <w:rsid w:val="000858B3"/>
    <w:rsid w:val="00090A82"/>
    <w:rsid w:val="00091FCF"/>
    <w:rsid w:val="00092D2E"/>
    <w:rsid w:val="000970DD"/>
    <w:rsid w:val="000A0528"/>
    <w:rsid w:val="000A1940"/>
    <w:rsid w:val="000A1981"/>
    <w:rsid w:val="000A27ED"/>
    <w:rsid w:val="000A3BB7"/>
    <w:rsid w:val="000A660B"/>
    <w:rsid w:val="000A72B3"/>
    <w:rsid w:val="000B0B94"/>
    <w:rsid w:val="000B0FF6"/>
    <w:rsid w:val="000B2EE7"/>
    <w:rsid w:val="000B37AC"/>
    <w:rsid w:val="000C152C"/>
    <w:rsid w:val="000C1FE3"/>
    <w:rsid w:val="000C2E16"/>
    <w:rsid w:val="000C3646"/>
    <w:rsid w:val="000D40FD"/>
    <w:rsid w:val="000E05B9"/>
    <w:rsid w:val="000E4E2A"/>
    <w:rsid w:val="000E7F53"/>
    <w:rsid w:val="000F094E"/>
    <w:rsid w:val="0010294D"/>
    <w:rsid w:val="00102A85"/>
    <w:rsid w:val="00102C0C"/>
    <w:rsid w:val="00103084"/>
    <w:rsid w:val="00103155"/>
    <w:rsid w:val="001054D9"/>
    <w:rsid w:val="00105776"/>
    <w:rsid w:val="00114AAA"/>
    <w:rsid w:val="00114EE9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3D99"/>
    <w:rsid w:val="001568FB"/>
    <w:rsid w:val="00157704"/>
    <w:rsid w:val="0016212F"/>
    <w:rsid w:val="00162505"/>
    <w:rsid w:val="00162560"/>
    <w:rsid w:val="00163252"/>
    <w:rsid w:val="00164F38"/>
    <w:rsid w:val="00165D29"/>
    <w:rsid w:val="0017113D"/>
    <w:rsid w:val="001720B9"/>
    <w:rsid w:val="00172CE0"/>
    <w:rsid w:val="0017416A"/>
    <w:rsid w:val="00174344"/>
    <w:rsid w:val="00176E50"/>
    <w:rsid w:val="001816EE"/>
    <w:rsid w:val="001866AD"/>
    <w:rsid w:val="00191FF7"/>
    <w:rsid w:val="00192A16"/>
    <w:rsid w:val="00192C7B"/>
    <w:rsid w:val="00194CF3"/>
    <w:rsid w:val="00195856"/>
    <w:rsid w:val="00197122"/>
    <w:rsid w:val="001979DB"/>
    <w:rsid w:val="001A4C70"/>
    <w:rsid w:val="001A5611"/>
    <w:rsid w:val="001A7799"/>
    <w:rsid w:val="001B000A"/>
    <w:rsid w:val="001B3135"/>
    <w:rsid w:val="001B3D41"/>
    <w:rsid w:val="001B59ED"/>
    <w:rsid w:val="001B65FF"/>
    <w:rsid w:val="001C12C8"/>
    <w:rsid w:val="001C256F"/>
    <w:rsid w:val="001C3109"/>
    <w:rsid w:val="001C33AC"/>
    <w:rsid w:val="001C3C1E"/>
    <w:rsid w:val="001C4E52"/>
    <w:rsid w:val="001C67DA"/>
    <w:rsid w:val="001C7926"/>
    <w:rsid w:val="001C7C3F"/>
    <w:rsid w:val="001D6C5F"/>
    <w:rsid w:val="001D6CF9"/>
    <w:rsid w:val="001E319E"/>
    <w:rsid w:val="001E6C02"/>
    <w:rsid w:val="001E6F19"/>
    <w:rsid w:val="001F1C7C"/>
    <w:rsid w:val="001F1F9E"/>
    <w:rsid w:val="001F3802"/>
    <w:rsid w:val="001F4FD3"/>
    <w:rsid w:val="001F516F"/>
    <w:rsid w:val="001F60E2"/>
    <w:rsid w:val="001F6ECF"/>
    <w:rsid w:val="002013CA"/>
    <w:rsid w:val="00204600"/>
    <w:rsid w:val="00205194"/>
    <w:rsid w:val="00210DCE"/>
    <w:rsid w:val="00211D44"/>
    <w:rsid w:val="0021284A"/>
    <w:rsid w:val="00213968"/>
    <w:rsid w:val="00214FD3"/>
    <w:rsid w:val="00222F60"/>
    <w:rsid w:val="002232E2"/>
    <w:rsid w:val="00223750"/>
    <w:rsid w:val="002248A3"/>
    <w:rsid w:val="002249B7"/>
    <w:rsid w:val="00224C77"/>
    <w:rsid w:val="00225324"/>
    <w:rsid w:val="00227300"/>
    <w:rsid w:val="00227E39"/>
    <w:rsid w:val="00233770"/>
    <w:rsid w:val="002365B7"/>
    <w:rsid w:val="002401CD"/>
    <w:rsid w:val="0024032C"/>
    <w:rsid w:val="00241840"/>
    <w:rsid w:val="00241C6C"/>
    <w:rsid w:val="002447F6"/>
    <w:rsid w:val="00246A11"/>
    <w:rsid w:val="00252051"/>
    <w:rsid w:val="00255734"/>
    <w:rsid w:val="00256EDD"/>
    <w:rsid w:val="00257369"/>
    <w:rsid w:val="00261B89"/>
    <w:rsid w:val="002654BA"/>
    <w:rsid w:val="0026568F"/>
    <w:rsid w:val="0026706B"/>
    <w:rsid w:val="002678AB"/>
    <w:rsid w:val="00271D38"/>
    <w:rsid w:val="00272E2B"/>
    <w:rsid w:val="002814D4"/>
    <w:rsid w:val="002837ED"/>
    <w:rsid w:val="002876E2"/>
    <w:rsid w:val="00287A2A"/>
    <w:rsid w:val="00290EB4"/>
    <w:rsid w:val="002932F3"/>
    <w:rsid w:val="002953C0"/>
    <w:rsid w:val="002A2237"/>
    <w:rsid w:val="002A2640"/>
    <w:rsid w:val="002A4CEF"/>
    <w:rsid w:val="002A5876"/>
    <w:rsid w:val="002A6EF3"/>
    <w:rsid w:val="002A73B3"/>
    <w:rsid w:val="002A77AE"/>
    <w:rsid w:val="002A7F4E"/>
    <w:rsid w:val="002B6740"/>
    <w:rsid w:val="002C317E"/>
    <w:rsid w:val="002C49D9"/>
    <w:rsid w:val="002C6B65"/>
    <w:rsid w:val="002C75A5"/>
    <w:rsid w:val="002D0A1C"/>
    <w:rsid w:val="002D4C9D"/>
    <w:rsid w:val="002D645D"/>
    <w:rsid w:val="002D67E0"/>
    <w:rsid w:val="002D6BEA"/>
    <w:rsid w:val="002D74BE"/>
    <w:rsid w:val="002D7AED"/>
    <w:rsid w:val="002E0A89"/>
    <w:rsid w:val="002F0291"/>
    <w:rsid w:val="002F0588"/>
    <w:rsid w:val="002F16D6"/>
    <w:rsid w:val="002F26C4"/>
    <w:rsid w:val="002F79CA"/>
    <w:rsid w:val="00302515"/>
    <w:rsid w:val="00302B07"/>
    <w:rsid w:val="003062AC"/>
    <w:rsid w:val="00310A34"/>
    <w:rsid w:val="003114B9"/>
    <w:rsid w:val="0031370D"/>
    <w:rsid w:val="00313888"/>
    <w:rsid w:val="00315240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50282"/>
    <w:rsid w:val="00351E47"/>
    <w:rsid w:val="00353E34"/>
    <w:rsid w:val="00354735"/>
    <w:rsid w:val="003600E2"/>
    <w:rsid w:val="00362C90"/>
    <w:rsid w:val="003638CB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978EF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6F73"/>
    <w:rsid w:val="003C48F1"/>
    <w:rsid w:val="003C4B19"/>
    <w:rsid w:val="003C659A"/>
    <w:rsid w:val="003C7514"/>
    <w:rsid w:val="003D1DF3"/>
    <w:rsid w:val="003D1ED1"/>
    <w:rsid w:val="003D2B11"/>
    <w:rsid w:val="003D4FCB"/>
    <w:rsid w:val="003D61B3"/>
    <w:rsid w:val="003E464A"/>
    <w:rsid w:val="003E719D"/>
    <w:rsid w:val="003F0669"/>
    <w:rsid w:val="003F3E9E"/>
    <w:rsid w:val="003F49E2"/>
    <w:rsid w:val="003F503B"/>
    <w:rsid w:val="003F5826"/>
    <w:rsid w:val="003F60D2"/>
    <w:rsid w:val="003F79DE"/>
    <w:rsid w:val="00400735"/>
    <w:rsid w:val="004044CD"/>
    <w:rsid w:val="00404595"/>
    <w:rsid w:val="00405505"/>
    <w:rsid w:val="00410D38"/>
    <w:rsid w:val="0041104F"/>
    <w:rsid w:val="0041331B"/>
    <w:rsid w:val="00414CF9"/>
    <w:rsid w:val="00420580"/>
    <w:rsid w:val="00422FC5"/>
    <w:rsid w:val="00423457"/>
    <w:rsid w:val="00423992"/>
    <w:rsid w:val="004245B7"/>
    <w:rsid w:val="00427A12"/>
    <w:rsid w:val="00433028"/>
    <w:rsid w:val="00434B24"/>
    <w:rsid w:val="00436078"/>
    <w:rsid w:val="00436F25"/>
    <w:rsid w:val="004409ED"/>
    <w:rsid w:val="00442F7E"/>
    <w:rsid w:val="0044374E"/>
    <w:rsid w:val="0044434A"/>
    <w:rsid w:val="00445639"/>
    <w:rsid w:val="00446E5C"/>
    <w:rsid w:val="004501D1"/>
    <w:rsid w:val="0045165D"/>
    <w:rsid w:val="004519E7"/>
    <w:rsid w:val="004538F2"/>
    <w:rsid w:val="00457BC4"/>
    <w:rsid w:val="00460E98"/>
    <w:rsid w:val="00460EBC"/>
    <w:rsid w:val="004617BB"/>
    <w:rsid w:val="00462A4F"/>
    <w:rsid w:val="004639B5"/>
    <w:rsid w:val="0047062C"/>
    <w:rsid w:val="00472F97"/>
    <w:rsid w:val="004748C0"/>
    <w:rsid w:val="00477ADD"/>
    <w:rsid w:val="00480774"/>
    <w:rsid w:val="004825FF"/>
    <w:rsid w:val="00483B12"/>
    <w:rsid w:val="00484A69"/>
    <w:rsid w:val="00485B52"/>
    <w:rsid w:val="00486F1E"/>
    <w:rsid w:val="00490F36"/>
    <w:rsid w:val="004934C5"/>
    <w:rsid w:val="0049371B"/>
    <w:rsid w:val="00494A82"/>
    <w:rsid w:val="00494BF8"/>
    <w:rsid w:val="0049543B"/>
    <w:rsid w:val="004A1963"/>
    <w:rsid w:val="004A50BC"/>
    <w:rsid w:val="004A573B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4725"/>
    <w:rsid w:val="004C52C0"/>
    <w:rsid w:val="004C6EE4"/>
    <w:rsid w:val="004D4CCE"/>
    <w:rsid w:val="004D63E9"/>
    <w:rsid w:val="004E0EAB"/>
    <w:rsid w:val="004E3410"/>
    <w:rsid w:val="004E4827"/>
    <w:rsid w:val="004E5DD6"/>
    <w:rsid w:val="004E6870"/>
    <w:rsid w:val="004E6D1D"/>
    <w:rsid w:val="004E7F7A"/>
    <w:rsid w:val="004F0FA6"/>
    <w:rsid w:val="004F1DB6"/>
    <w:rsid w:val="004F31B5"/>
    <w:rsid w:val="004F4AC8"/>
    <w:rsid w:val="00500D3B"/>
    <w:rsid w:val="005038D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259"/>
    <w:rsid w:val="00522BE4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47634"/>
    <w:rsid w:val="0055188B"/>
    <w:rsid w:val="005522C9"/>
    <w:rsid w:val="00552CB7"/>
    <w:rsid w:val="0055599C"/>
    <w:rsid w:val="005578DF"/>
    <w:rsid w:val="00560CA6"/>
    <w:rsid w:val="00562ABE"/>
    <w:rsid w:val="00563C92"/>
    <w:rsid w:val="00564049"/>
    <w:rsid w:val="00564ED6"/>
    <w:rsid w:val="0056694D"/>
    <w:rsid w:val="005724C6"/>
    <w:rsid w:val="0057348E"/>
    <w:rsid w:val="005748ED"/>
    <w:rsid w:val="00577E3B"/>
    <w:rsid w:val="00580642"/>
    <w:rsid w:val="00581CA3"/>
    <w:rsid w:val="00582873"/>
    <w:rsid w:val="00582D56"/>
    <w:rsid w:val="00586F80"/>
    <w:rsid w:val="00590EC3"/>
    <w:rsid w:val="005916C5"/>
    <w:rsid w:val="00591801"/>
    <w:rsid w:val="005921A0"/>
    <w:rsid w:val="00592FE4"/>
    <w:rsid w:val="0059319D"/>
    <w:rsid w:val="00593ACF"/>
    <w:rsid w:val="00595F14"/>
    <w:rsid w:val="00596C55"/>
    <w:rsid w:val="005A1915"/>
    <w:rsid w:val="005A3AF6"/>
    <w:rsid w:val="005A4EF6"/>
    <w:rsid w:val="005A7D9C"/>
    <w:rsid w:val="005B588A"/>
    <w:rsid w:val="005C02F8"/>
    <w:rsid w:val="005C13F5"/>
    <w:rsid w:val="005C1C2E"/>
    <w:rsid w:val="005C1DCB"/>
    <w:rsid w:val="005C2B74"/>
    <w:rsid w:val="005C52B4"/>
    <w:rsid w:val="005C74D9"/>
    <w:rsid w:val="005D3855"/>
    <w:rsid w:val="005D3E53"/>
    <w:rsid w:val="005D49B2"/>
    <w:rsid w:val="005E109B"/>
    <w:rsid w:val="005E25BB"/>
    <w:rsid w:val="005E342A"/>
    <w:rsid w:val="005E7368"/>
    <w:rsid w:val="005F05C6"/>
    <w:rsid w:val="005F248D"/>
    <w:rsid w:val="005F3C52"/>
    <w:rsid w:val="005F51FC"/>
    <w:rsid w:val="005F53FF"/>
    <w:rsid w:val="00601FA4"/>
    <w:rsid w:val="006033F1"/>
    <w:rsid w:val="006042A2"/>
    <w:rsid w:val="006068AF"/>
    <w:rsid w:val="00606915"/>
    <w:rsid w:val="00607529"/>
    <w:rsid w:val="00607E94"/>
    <w:rsid w:val="00612F9F"/>
    <w:rsid w:val="00622F48"/>
    <w:rsid w:val="006230E3"/>
    <w:rsid w:val="00631F41"/>
    <w:rsid w:val="00633F9C"/>
    <w:rsid w:val="00635E34"/>
    <w:rsid w:val="00642664"/>
    <w:rsid w:val="00642E83"/>
    <w:rsid w:val="006434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5C92"/>
    <w:rsid w:val="00666177"/>
    <w:rsid w:val="00667F63"/>
    <w:rsid w:val="00670104"/>
    <w:rsid w:val="006701F1"/>
    <w:rsid w:val="00672FAA"/>
    <w:rsid w:val="0067317B"/>
    <w:rsid w:val="00673FFB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8726E"/>
    <w:rsid w:val="00694955"/>
    <w:rsid w:val="006952AC"/>
    <w:rsid w:val="00696298"/>
    <w:rsid w:val="00697CEE"/>
    <w:rsid w:val="006A6A96"/>
    <w:rsid w:val="006B004E"/>
    <w:rsid w:val="006B2435"/>
    <w:rsid w:val="006B3219"/>
    <w:rsid w:val="006B48EB"/>
    <w:rsid w:val="006B55D4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584"/>
    <w:rsid w:val="006D4C80"/>
    <w:rsid w:val="006E278E"/>
    <w:rsid w:val="006E2914"/>
    <w:rsid w:val="006E3411"/>
    <w:rsid w:val="006E500A"/>
    <w:rsid w:val="006E52B0"/>
    <w:rsid w:val="006E6C17"/>
    <w:rsid w:val="006E7876"/>
    <w:rsid w:val="006E797B"/>
    <w:rsid w:val="006E7E6C"/>
    <w:rsid w:val="006F02D0"/>
    <w:rsid w:val="006F4070"/>
    <w:rsid w:val="006F4D47"/>
    <w:rsid w:val="006F5C85"/>
    <w:rsid w:val="007003FF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37E26"/>
    <w:rsid w:val="00747E30"/>
    <w:rsid w:val="00750A35"/>
    <w:rsid w:val="00752879"/>
    <w:rsid w:val="0075289B"/>
    <w:rsid w:val="007548DB"/>
    <w:rsid w:val="0075499B"/>
    <w:rsid w:val="00755404"/>
    <w:rsid w:val="007572CC"/>
    <w:rsid w:val="00757D73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15A6"/>
    <w:rsid w:val="00783700"/>
    <w:rsid w:val="00784738"/>
    <w:rsid w:val="00785B61"/>
    <w:rsid w:val="007877E3"/>
    <w:rsid w:val="00787E16"/>
    <w:rsid w:val="00792EE6"/>
    <w:rsid w:val="00793775"/>
    <w:rsid w:val="0079444B"/>
    <w:rsid w:val="00797F3E"/>
    <w:rsid w:val="007A0335"/>
    <w:rsid w:val="007A7C26"/>
    <w:rsid w:val="007B21B2"/>
    <w:rsid w:val="007C0CCF"/>
    <w:rsid w:val="007C107B"/>
    <w:rsid w:val="007C4815"/>
    <w:rsid w:val="007C73C6"/>
    <w:rsid w:val="007D29F5"/>
    <w:rsid w:val="007D2EDC"/>
    <w:rsid w:val="007D3559"/>
    <w:rsid w:val="007D5D10"/>
    <w:rsid w:val="007E08D6"/>
    <w:rsid w:val="007E23AC"/>
    <w:rsid w:val="007E6310"/>
    <w:rsid w:val="007F0EBC"/>
    <w:rsid w:val="007F1066"/>
    <w:rsid w:val="007F34EC"/>
    <w:rsid w:val="007F3FE7"/>
    <w:rsid w:val="007F4967"/>
    <w:rsid w:val="007F4FAE"/>
    <w:rsid w:val="007F76A1"/>
    <w:rsid w:val="007F7A34"/>
    <w:rsid w:val="007F7A95"/>
    <w:rsid w:val="00802C0B"/>
    <w:rsid w:val="00803828"/>
    <w:rsid w:val="00805BCD"/>
    <w:rsid w:val="008079C8"/>
    <w:rsid w:val="00807F68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44A7"/>
    <w:rsid w:val="008375EC"/>
    <w:rsid w:val="00837E11"/>
    <w:rsid w:val="00840988"/>
    <w:rsid w:val="008409B8"/>
    <w:rsid w:val="00840E8D"/>
    <w:rsid w:val="008454AD"/>
    <w:rsid w:val="00845544"/>
    <w:rsid w:val="00851265"/>
    <w:rsid w:val="008521F1"/>
    <w:rsid w:val="008522AD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1508"/>
    <w:rsid w:val="00872D84"/>
    <w:rsid w:val="00872E3B"/>
    <w:rsid w:val="00872EC5"/>
    <w:rsid w:val="0087582D"/>
    <w:rsid w:val="00884FCD"/>
    <w:rsid w:val="00892186"/>
    <w:rsid w:val="00896C0F"/>
    <w:rsid w:val="00896F46"/>
    <w:rsid w:val="008A0763"/>
    <w:rsid w:val="008A0BF5"/>
    <w:rsid w:val="008A10C0"/>
    <w:rsid w:val="008A1345"/>
    <w:rsid w:val="008A27B1"/>
    <w:rsid w:val="008A41DF"/>
    <w:rsid w:val="008A5160"/>
    <w:rsid w:val="008B11F9"/>
    <w:rsid w:val="008B15C2"/>
    <w:rsid w:val="008B3B91"/>
    <w:rsid w:val="008B504A"/>
    <w:rsid w:val="008C5A0B"/>
    <w:rsid w:val="008C5EBB"/>
    <w:rsid w:val="008C601B"/>
    <w:rsid w:val="008C6142"/>
    <w:rsid w:val="008C7516"/>
    <w:rsid w:val="008D1ABD"/>
    <w:rsid w:val="008D38B4"/>
    <w:rsid w:val="008D4C88"/>
    <w:rsid w:val="008D5AC9"/>
    <w:rsid w:val="008D7041"/>
    <w:rsid w:val="008E1988"/>
    <w:rsid w:val="008E5B27"/>
    <w:rsid w:val="008F0BFB"/>
    <w:rsid w:val="008F21F2"/>
    <w:rsid w:val="008F2E6F"/>
    <w:rsid w:val="008F558F"/>
    <w:rsid w:val="00901EC6"/>
    <w:rsid w:val="009023E2"/>
    <w:rsid w:val="00902957"/>
    <w:rsid w:val="0090440F"/>
    <w:rsid w:val="00905E0F"/>
    <w:rsid w:val="009062BC"/>
    <w:rsid w:val="00910410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ADF"/>
    <w:rsid w:val="00940C71"/>
    <w:rsid w:val="009427CB"/>
    <w:rsid w:val="00942A7E"/>
    <w:rsid w:val="009433BE"/>
    <w:rsid w:val="009510D6"/>
    <w:rsid w:val="009516CD"/>
    <w:rsid w:val="00952F96"/>
    <w:rsid w:val="0095353E"/>
    <w:rsid w:val="00953976"/>
    <w:rsid w:val="00954AF0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829D9"/>
    <w:rsid w:val="00983423"/>
    <w:rsid w:val="00983D87"/>
    <w:rsid w:val="0098603A"/>
    <w:rsid w:val="0098653F"/>
    <w:rsid w:val="009952C7"/>
    <w:rsid w:val="009966DD"/>
    <w:rsid w:val="009970AA"/>
    <w:rsid w:val="009A0530"/>
    <w:rsid w:val="009A135D"/>
    <w:rsid w:val="009A32D4"/>
    <w:rsid w:val="009A410D"/>
    <w:rsid w:val="009A4201"/>
    <w:rsid w:val="009A4C9A"/>
    <w:rsid w:val="009A5616"/>
    <w:rsid w:val="009A63E0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6C0A"/>
    <w:rsid w:val="009E13F4"/>
    <w:rsid w:val="009E3077"/>
    <w:rsid w:val="009E3885"/>
    <w:rsid w:val="009E3C0C"/>
    <w:rsid w:val="009E6B1D"/>
    <w:rsid w:val="009F246A"/>
    <w:rsid w:val="009F3788"/>
    <w:rsid w:val="009F41F4"/>
    <w:rsid w:val="009F7330"/>
    <w:rsid w:val="00A001A0"/>
    <w:rsid w:val="00A01864"/>
    <w:rsid w:val="00A0223C"/>
    <w:rsid w:val="00A05061"/>
    <w:rsid w:val="00A05C0F"/>
    <w:rsid w:val="00A06B79"/>
    <w:rsid w:val="00A06C60"/>
    <w:rsid w:val="00A10FFA"/>
    <w:rsid w:val="00A1134B"/>
    <w:rsid w:val="00A13279"/>
    <w:rsid w:val="00A14EE6"/>
    <w:rsid w:val="00A17D18"/>
    <w:rsid w:val="00A20B08"/>
    <w:rsid w:val="00A20E8F"/>
    <w:rsid w:val="00A2116D"/>
    <w:rsid w:val="00A25019"/>
    <w:rsid w:val="00A266B8"/>
    <w:rsid w:val="00A30E35"/>
    <w:rsid w:val="00A31161"/>
    <w:rsid w:val="00A3160B"/>
    <w:rsid w:val="00A330D6"/>
    <w:rsid w:val="00A36B36"/>
    <w:rsid w:val="00A37557"/>
    <w:rsid w:val="00A3787E"/>
    <w:rsid w:val="00A4101C"/>
    <w:rsid w:val="00A431D6"/>
    <w:rsid w:val="00A45ED0"/>
    <w:rsid w:val="00A46A06"/>
    <w:rsid w:val="00A578F5"/>
    <w:rsid w:val="00A6013A"/>
    <w:rsid w:val="00A62E79"/>
    <w:rsid w:val="00A66B1C"/>
    <w:rsid w:val="00A71CB4"/>
    <w:rsid w:val="00A74200"/>
    <w:rsid w:val="00A74A76"/>
    <w:rsid w:val="00A74B97"/>
    <w:rsid w:val="00A7645F"/>
    <w:rsid w:val="00A8102D"/>
    <w:rsid w:val="00A81BE2"/>
    <w:rsid w:val="00A85586"/>
    <w:rsid w:val="00A9175F"/>
    <w:rsid w:val="00A91DA3"/>
    <w:rsid w:val="00A91FE0"/>
    <w:rsid w:val="00A92834"/>
    <w:rsid w:val="00A97F70"/>
    <w:rsid w:val="00AA4266"/>
    <w:rsid w:val="00AB2527"/>
    <w:rsid w:val="00AB3F60"/>
    <w:rsid w:val="00AC2D83"/>
    <w:rsid w:val="00AC3CE6"/>
    <w:rsid w:val="00AC4555"/>
    <w:rsid w:val="00AC4C9D"/>
    <w:rsid w:val="00AC5669"/>
    <w:rsid w:val="00AC754C"/>
    <w:rsid w:val="00AC7753"/>
    <w:rsid w:val="00AC780F"/>
    <w:rsid w:val="00AD2AB2"/>
    <w:rsid w:val="00AD34D0"/>
    <w:rsid w:val="00AD3D26"/>
    <w:rsid w:val="00AD55FC"/>
    <w:rsid w:val="00AD751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2E5E"/>
    <w:rsid w:val="00AF4F4E"/>
    <w:rsid w:val="00AF6582"/>
    <w:rsid w:val="00B01A2A"/>
    <w:rsid w:val="00B02E5B"/>
    <w:rsid w:val="00B0402C"/>
    <w:rsid w:val="00B04961"/>
    <w:rsid w:val="00B04E14"/>
    <w:rsid w:val="00B119CC"/>
    <w:rsid w:val="00B11C33"/>
    <w:rsid w:val="00B1499E"/>
    <w:rsid w:val="00B153AF"/>
    <w:rsid w:val="00B20941"/>
    <w:rsid w:val="00B20BCF"/>
    <w:rsid w:val="00B21D2F"/>
    <w:rsid w:val="00B21E12"/>
    <w:rsid w:val="00B23988"/>
    <w:rsid w:val="00B24B09"/>
    <w:rsid w:val="00B2594C"/>
    <w:rsid w:val="00B2696B"/>
    <w:rsid w:val="00B26FE4"/>
    <w:rsid w:val="00B325D8"/>
    <w:rsid w:val="00B32C5F"/>
    <w:rsid w:val="00B333E3"/>
    <w:rsid w:val="00B3383A"/>
    <w:rsid w:val="00B33C22"/>
    <w:rsid w:val="00B36246"/>
    <w:rsid w:val="00B40125"/>
    <w:rsid w:val="00B4095C"/>
    <w:rsid w:val="00B47146"/>
    <w:rsid w:val="00B47CAB"/>
    <w:rsid w:val="00B52161"/>
    <w:rsid w:val="00B5465B"/>
    <w:rsid w:val="00B554C4"/>
    <w:rsid w:val="00B55B34"/>
    <w:rsid w:val="00B57C21"/>
    <w:rsid w:val="00B604FC"/>
    <w:rsid w:val="00B6181B"/>
    <w:rsid w:val="00B624C4"/>
    <w:rsid w:val="00B64E61"/>
    <w:rsid w:val="00B66F2C"/>
    <w:rsid w:val="00B71B9B"/>
    <w:rsid w:val="00B72784"/>
    <w:rsid w:val="00B736C3"/>
    <w:rsid w:val="00B73CB3"/>
    <w:rsid w:val="00B74FB6"/>
    <w:rsid w:val="00B7769F"/>
    <w:rsid w:val="00B80B1E"/>
    <w:rsid w:val="00B828B4"/>
    <w:rsid w:val="00B82FE3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96A8F"/>
    <w:rsid w:val="00BA1A68"/>
    <w:rsid w:val="00BA1A8D"/>
    <w:rsid w:val="00BA2601"/>
    <w:rsid w:val="00BA3337"/>
    <w:rsid w:val="00BA4BBD"/>
    <w:rsid w:val="00BA5C7E"/>
    <w:rsid w:val="00BA6296"/>
    <w:rsid w:val="00BA7B2C"/>
    <w:rsid w:val="00BA7C69"/>
    <w:rsid w:val="00BB19B8"/>
    <w:rsid w:val="00BB7015"/>
    <w:rsid w:val="00BC0322"/>
    <w:rsid w:val="00BC077D"/>
    <w:rsid w:val="00BC2239"/>
    <w:rsid w:val="00BC4A55"/>
    <w:rsid w:val="00BC54A6"/>
    <w:rsid w:val="00BC5A91"/>
    <w:rsid w:val="00BD1112"/>
    <w:rsid w:val="00BD2D8F"/>
    <w:rsid w:val="00BD58A4"/>
    <w:rsid w:val="00BD6049"/>
    <w:rsid w:val="00BD7949"/>
    <w:rsid w:val="00BE087A"/>
    <w:rsid w:val="00BE0A7B"/>
    <w:rsid w:val="00BE1E43"/>
    <w:rsid w:val="00BE28EE"/>
    <w:rsid w:val="00BE38A8"/>
    <w:rsid w:val="00BE4947"/>
    <w:rsid w:val="00BF15F1"/>
    <w:rsid w:val="00BF1BAE"/>
    <w:rsid w:val="00BF3244"/>
    <w:rsid w:val="00BF353D"/>
    <w:rsid w:val="00BF6EFD"/>
    <w:rsid w:val="00BF78FD"/>
    <w:rsid w:val="00C015A6"/>
    <w:rsid w:val="00C0164D"/>
    <w:rsid w:val="00C01CDD"/>
    <w:rsid w:val="00C02FE9"/>
    <w:rsid w:val="00C10C91"/>
    <w:rsid w:val="00C1125B"/>
    <w:rsid w:val="00C12D87"/>
    <w:rsid w:val="00C14458"/>
    <w:rsid w:val="00C153BB"/>
    <w:rsid w:val="00C179E7"/>
    <w:rsid w:val="00C22F62"/>
    <w:rsid w:val="00C24130"/>
    <w:rsid w:val="00C244CC"/>
    <w:rsid w:val="00C244E8"/>
    <w:rsid w:val="00C27669"/>
    <w:rsid w:val="00C27BFA"/>
    <w:rsid w:val="00C27E3B"/>
    <w:rsid w:val="00C300AC"/>
    <w:rsid w:val="00C31DF3"/>
    <w:rsid w:val="00C31EC8"/>
    <w:rsid w:val="00C34684"/>
    <w:rsid w:val="00C34DE1"/>
    <w:rsid w:val="00C353CF"/>
    <w:rsid w:val="00C359DA"/>
    <w:rsid w:val="00C4348A"/>
    <w:rsid w:val="00C451BB"/>
    <w:rsid w:val="00C51F8C"/>
    <w:rsid w:val="00C5533B"/>
    <w:rsid w:val="00C574BE"/>
    <w:rsid w:val="00C57F0E"/>
    <w:rsid w:val="00C6357F"/>
    <w:rsid w:val="00C64003"/>
    <w:rsid w:val="00C640EF"/>
    <w:rsid w:val="00C652B5"/>
    <w:rsid w:val="00C67F59"/>
    <w:rsid w:val="00C70005"/>
    <w:rsid w:val="00C70026"/>
    <w:rsid w:val="00C7042E"/>
    <w:rsid w:val="00C71407"/>
    <w:rsid w:val="00C71DB7"/>
    <w:rsid w:val="00C734AB"/>
    <w:rsid w:val="00C73A41"/>
    <w:rsid w:val="00C74421"/>
    <w:rsid w:val="00C7601A"/>
    <w:rsid w:val="00C810D6"/>
    <w:rsid w:val="00C8153D"/>
    <w:rsid w:val="00C82F0B"/>
    <w:rsid w:val="00C900DF"/>
    <w:rsid w:val="00C920BE"/>
    <w:rsid w:val="00C9266C"/>
    <w:rsid w:val="00C94883"/>
    <w:rsid w:val="00C96FBB"/>
    <w:rsid w:val="00C97C1D"/>
    <w:rsid w:val="00CA152F"/>
    <w:rsid w:val="00CA4619"/>
    <w:rsid w:val="00CB0B67"/>
    <w:rsid w:val="00CB49E0"/>
    <w:rsid w:val="00CB6C60"/>
    <w:rsid w:val="00CC2473"/>
    <w:rsid w:val="00CC2C7F"/>
    <w:rsid w:val="00CC3229"/>
    <w:rsid w:val="00CC41E1"/>
    <w:rsid w:val="00CC43FF"/>
    <w:rsid w:val="00CC63D6"/>
    <w:rsid w:val="00CD1626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6AC8"/>
    <w:rsid w:val="00D04517"/>
    <w:rsid w:val="00D0511E"/>
    <w:rsid w:val="00D1025F"/>
    <w:rsid w:val="00D10717"/>
    <w:rsid w:val="00D12DCC"/>
    <w:rsid w:val="00D14073"/>
    <w:rsid w:val="00D1415B"/>
    <w:rsid w:val="00D14DCB"/>
    <w:rsid w:val="00D16E6D"/>
    <w:rsid w:val="00D22BE4"/>
    <w:rsid w:val="00D24228"/>
    <w:rsid w:val="00D25F02"/>
    <w:rsid w:val="00D26C21"/>
    <w:rsid w:val="00D323C0"/>
    <w:rsid w:val="00D32776"/>
    <w:rsid w:val="00D32BB1"/>
    <w:rsid w:val="00D33901"/>
    <w:rsid w:val="00D33FBF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681"/>
    <w:rsid w:val="00D87117"/>
    <w:rsid w:val="00D871CB"/>
    <w:rsid w:val="00D91670"/>
    <w:rsid w:val="00D917CF"/>
    <w:rsid w:val="00D93276"/>
    <w:rsid w:val="00D93CF7"/>
    <w:rsid w:val="00D96540"/>
    <w:rsid w:val="00DA2DDC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694"/>
    <w:rsid w:val="00DC3754"/>
    <w:rsid w:val="00DC6FCE"/>
    <w:rsid w:val="00DD0167"/>
    <w:rsid w:val="00DD2EAB"/>
    <w:rsid w:val="00DD3005"/>
    <w:rsid w:val="00DD3AAC"/>
    <w:rsid w:val="00DE0673"/>
    <w:rsid w:val="00DE5733"/>
    <w:rsid w:val="00DE67E4"/>
    <w:rsid w:val="00DE68FF"/>
    <w:rsid w:val="00DE75D3"/>
    <w:rsid w:val="00DE7EFD"/>
    <w:rsid w:val="00DF01CD"/>
    <w:rsid w:val="00DF1AE3"/>
    <w:rsid w:val="00DF5D0D"/>
    <w:rsid w:val="00DF68C8"/>
    <w:rsid w:val="00E00090"/>
    <w:rsid w:val="00E110B9"/>
    <w:rsid w:val="00E11444"/>
    <w:rsid w:val="00E16EEB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3778A"/>
    <w:rsid w:val="00E40BB6"/>
    <w:rsid w:val="00E449A6"/>
    <w:rsid w:val="00E44E6C"/>
    <w:rsid w:val="00E45537"/>
    <w:rsid w:val="00E46093"/>
    <w:rsid w:val="00E46519"/>
    <w:rsid w:val="00E5088C"/>
    <w:rsid w:val="00E51A55"/>
    <w:rsid w:val="00E52AA3"/>
    <w:rsid w:val="00E55C88"/>
    <w:rsid w:val="00E5600C"/>
    <w:rsid w:val="00E602D0"/>
    <w:rsid w:val="00E6178E"/>
    <w:rsid w:val="00E61DB6"/>
    <w:rsid w:val="00E6447A"/>
    <w:rsid w:val="00E64E65"/>
    <w:rsid w:val="00E700AC"/>
    <w:rsid w:val="00E70BF5"/>
    <w:rsid w:val="00E73219"/>
    <w:rsid w:val="00E73A59"/>
    <w:rsid w:val="00E73DDD"/>
    <w:rsid w:val="00E759D6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0DCD"/>
    <w:rsid w:val="00E928B8"/>
    <w:rsid w:val="00E97562"/>
    <w:rsid w:val="00EA0402"/>
    <w:rsid w:val="00EA065A"/>
    <w:rsid w:val="00EA0715"/>
    <w:rsid w:val="00EA2BDF"/>
    <w:rsid w:val="00EA4C1A"/>
    <w:rsid w:val="00EB1584"/>
    <w:rsid w:val="00EB26BF"/>
    <w:rsid w:val="00EB5530"/>
    <w:rsid w:val="00EB567B"/>
    <w:rsid w:val="00EB5DC0"/>
    <w:rsid w:val="00EB6A66"/>
    <w:rsid w:val="00EB6F6F"/>
    <w:rsid w:val="00EC1621"/>
    <w:rsid w:val="00EC4352"/>
    <w:rsid w:val="00EC538A"/>
    <w:rsid w:val="00ED4336"/>
    <w:rsid w:val="00ED4C88"/>
    <w:rsid w:val="00ED54EC"/>
    <w:rsid w:val="00EE318B"/>
    <w:rsid w:val="00EE3C74"/>
    <w:rsid w:val="00EE42B7"/>
    <w:rsid w:val="00EE4BD5"/>
    <w:rsid w:val="00EE7A93"/>
    <w:rsid w:val="00EF0428"/>
    <w:rsid w:val="00EF07DA"/>
    <w:rsid w:val="00EF07E9"/>
    <w:rsid w:val="00EF0C90"/>
    <w:rsid w:val="00EF1B4A"/>
    <w:rsid w:val="00EF2963"/>
    <w:rsid w:val="00EF39FF"/>
    <w:rsid w:val="00EF46F8"/>
    <w:rsid w:val="00F0084C"/>
    <w:rsid w:val="00F042DF"/>
    <w:rsid w:val="00F05931"/>
    <w:rsid w:val="00F05BE3"/>
    <w:rsid w:val="00F05C67"/>
    <w:rsid w:val="00F102C3"/>
    <w:rsid w:val="00F11020"/>
    <w:rsid w:val="00F1323B"/>
    <w:rsid w:val="00F141E3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68B1"/>
    <w:rsid w:val="00F66BC0"/>
    <w:rsid w:val="00F6788D"/>
    <w:rsid w:val="00F713BE"/>
    <w:rsid w:val="00F722E1"/>
    <w:rsid w:val="00F72305"/>
    <w:rsid w:val="00F72671"/>
    <w:rsid w:val="00F728E0"/>
    <w:rsid w:val="00F7713A"/>
    <w:rsid w:val="00F80B9A"/>
    <w:rsid w:val="00F81D19"/>
    <w:rsid w:val="00F920EB"/>
    <w:rsid w:val="00F92B36"/>
    <w:rsid w:val="00F92BD6"/>
    <w:rsid w:val="00FA12D9"/>
    <w:rsid w:val="00FA1C7E"/>
    <w:rsid w:val="00FA5362"/>
    <w:rsid w:val="00FA62AD"/>
    <w:rsid w:val="00FB1331"/>
    <w:rsid w:val="00FB2E1F"/>
    <w:rsid w:val="00FC51CC"/>
    <w:rsid w:val="00FD0F46"/>
    <w:rsid w:val="00FD24DC"/>
    <w:rsid w:val="00FD2552"/>
    <w:rsid w:val="00FD27EC"/>
    <w:rsid w:val="00FD77B3"/>
    <w:rsid w:val="00FE39AD"/>
    <w:rsid w:val="00FE3D47"/>
    <w:rsid w:val="00FE4CFE"/>
    <w:rsid w:val="00FF1B19"/>
    <w:rsid w:val="00FF27A4"/>
    <w:rsid w:val="00FF4295"/>
    <w:rsid w:val="00FF6326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463345"/>
  <w15:chartTrackingRefBased/>
  <w15:docId w15:val="{FD62C9B1-20A6-4CF2-B56E-B63577552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1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1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numbering" w:customStyle="1" w:styleId="WW8Num13">
    <w:name w:val="WW8Num13"/>
    <w:basedOn w:val="Bezlisty"/>
    <w:rsid w:val="00D917CF"/>
    <w:pPr>
      <w:numPr>
        <w:numId w:val="2"/>
      </w:numPr>
    </w:pPr>
  </w:style>
  <w:style w:type="character" w:customStyle="1" w:styleId="FontStyle18">
    <w:name w:val="Font Style18"/>
    <w:rsid w:val="006B2435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FF632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282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cp:lastModifiedBy>Igor Ziemba</cp:lastModifiedBy>
  <cp:revision>38</cp:revision>
  <cp:lastPrinted>2013-04-03T06:33:00Z</cp:lastPrinted>
  <dcterms:created xsi:type="dcterms:W3CDTF">2025-04-11T09:24:00Z</dcterms:created>
  <dcterms:modified xsi:type="dcterms:W3CDTF">2026-04-22T20:18:00Z</dcterms:modified>
</cp:coreProperties>
</file>