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F94401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1EF859D3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5C07A0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5655158" w:rsidR="00DA509A" w:rsidRPr="00F94401" w:rsidRDefault="00910410" w:rsidP="00491BC9">
      <w:pPr>
        <w:ind w:left="426"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Pr="00F94401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62F29AB4" w:rsidR="00BD6239" w:rsidRPr="00F94401" w:rsidRDefault="002022F6" w:rsidP="006C09B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962AA0" w:rsidRPr="00962AA0">
        <w:rPr>
          <w:rFonts w:ascii="Calibri" w:hAnsi="Calibri" w:cs="Calibri"/>
          <w:b/>
          <w:sz w:val="20"/>
          <w:szCs w:val="20"/>
        </w:rPr>
        <w:t>Termomodernizacja budynku OSP w Łoniowie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F94401" w14:paraId="79FC6475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D96F7C" w14:textId="2E4F428F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 w:rsidR="00A74418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B96C362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D2708C" w14:textId="77777777" w:rsid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Nr uprawnień ……………………..</w:t>
            </w:r>
          </w:p>
          <w:p w14:paraId="10C6D156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34A511" w14:textId="0286C5B4" w:rsid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 xml:space="preserve">Posiada doświadczenie zawodowe, jako kierownik </w:t>
            </w:r>
            <w:r w:rsidR="007133AF">
              <w:rPr>
                <w:rFonts w:ascii="Calibri" w:hAnsi="Calibri" w:cs="Calibri"/>
                <w:sz w:val="20"/>
                <w:szCs w:val="20"/>
              </w:rPr>
              <w:t xml:space="preserve">budowy </w:t>
            </w:r>
            <w:r w:rsidR="00731834">
              <w:rPr>
                <w:rFonts w:ascii="Calibri" w:hAnsi="Calibri" w:cs="Calibri"/>
                <w:sz w:val="20"/>
                <w:szCs w:val="20"/>
              </w:rPr>
              <w:t>lub kierownik</w:t>
            </w:r>
            <w:r w:rsidRPr="00B06D98">
              <w:rPr>
                <w:rFonts w:ascii="Calibri" w:hAnsi="Calibri" w:cs="Calibri"/>
                <w:sz w:val="20"/>
                <w:szCs w:val="20"/>
              </w:rPr>
              <w:t xml:space="preserve"> robót budowlanych</w:t>
            </w:r>
            <w:r w:rsidR="00CD487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D4870" w:rsidRPr="002D0F23">
              <w:rPr>
                <w:rFonts w:ascii="Calibri" w:hAnsi="Calibri" w:cs="Calibri"/>
                <w:sz w:val="20"/>
                <w:szCs w:val="20"/>
              </w:rPr>
              <w:t>(od rozpoczęcia do zakończenia),</w:t>
            </w:r>
            <w:r w:rsidRPr="00B06D98">
              <w:rPr>
                <w:rFonts w:ascii="Calibri" w:hAnsi="Calibri" w:cs="Calibri"/>
                <w:sz w:val="20"/>
                <w:szCs w:val="20"/>
              </w:rPr>
              <w:t xml:space="preserve"> na </w:t>
            </w:r>
            <w:r w:rsidR="002D0671">
              <w:rPr>
                <w:rFonts w:ascii="Calibri" w:hAnsi="Calibri" w:cs="Calibri"/>
                <w:sz w:val="20"/>
                <w:szCs w:val="20"/>
              </w:rPr>
              <w:t>min. 1 inwestycji</w:t>
            </w:r>
            <w:r w:rsidR="00457A34">
              <w:rPr>
                <w:rFonts w:ascii="Calibri" w:hAnsi="Calibri" w:cs="Calibri"/>
                <w:sz w:val="20"/>
                <w:szCs w:val="20"/>
              </w:rPr>
              <w:t xml:space="preserve"> związanej</w:t>
            </w:r>
            <w:r w:rsidRPr="00B06D9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D0671">
              <w:rPr>
                <w:rFonts w:ascii="Calibri" w:hAnsi="Calibri" w:cs="Calibri"/>
                <w:sz w:val="20"/>
                <w:szCs w:val="20"/>
              </w:rPr>
              <w:t xml:space="preserve">z budową lub przebudową lub rozbudową </w:t>
            </w:r>
            <w:r w:rsidR="009546D3">
              <w:rPr>
                <w:rFonts w:ascii="Calibri" w:hAnsi="Calibri" w:cs="Calibri"/>
                <w:sz w:val="20"/>
                <w:szCs w:val="20"/>
              </w:rPr>
              <w:t>lub modernizacją</w:t>
            </w:r>
            <w:r w:rsidR="00547D41">
              <w:t xml:space="preserve"> </w:t>
            </w:r>
            <w:r w:rsidR="00547D41" w:rsidRPr="00547D41">
              <w:rPr>
                <w:rFonts w:ascii="Calibri" w:hAnsi="Calibri" w:cs="Calibri"/>
                <w:sz w:val="20"/>
                <w:szCs w:val="20"/>
              </w:rPr>
              <w:t>lub termomodernizacj</w:t>
            </w:r>
            <w:r w:rsidR="00547D41">
              <w:rPr>
                <w:rFonts w:ascii="Calibri" w:hAnsi="Calibri" w:cs="Calibri"/>
                <w:sz w:val="20"/>
                <w:szCs w:val="20"/>
              </w:rPr>
              <w:t>ą b</w:t>
            </w:r>
            <w:r w:rsidR="002D0671">
              <w:rPr>
                <w:rFonts w:ascii="Calibri" w:hAnsi="Calibri" w:cs="Calibri"/>
                <w:sz w:val="20"/>
                <w:szCs w:val="20"/>
              </w:rPr>
              <w:t xml:space="preserve">udynku </w:t>
            </w:r>
            <w:r w:rsidR="002D0671" w:rsidRPr="002D0F23">
              <w:rPr>
                <w:rFonts w:ascii="Calibri" w:hAnsi="Calibri" w:cs="Calibri"/>
                <w:sz w:val="20"/>
                <w:szCs w:val="20"/>
              </w:rPr>
              <w:t xml:space="preserve">oraz wartości </w:t>
            </w:r>
            <w:r w:rsidR="007A0BC8">
              <w:rPr>
                <w:rFonts w:ascii="Calibri" w:hAnsi="Calibri" w:cs="Calibri"/>
                <w:sz w:val="20"/>
                <w:szCs w:val="20"/>
              </w:rPr>
              <w:t xml:space="preserve">wykonanych </w:t>
            </w:r>
            <w:r w:rsidR="002D0671" w:rsidRPr="002D0F23">
              <w:rPr>
                <w:rFonts w:ascii="Calibri" w:hAnsi="Calibri" w:cs="Calibri"/>
                <w:sz w:val="20"/>
                <w:szCs w:val="20"/>
              </w:rPr>
              <w:t xml:space="preserve">robót budowlanych minimum </w:t>
            </w:r>
            <w:r w:rsidR="00547D41" w:rsidRPr="00547D41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  <w:r w:rsidR="002D0671" w:rsidRPr="00547D41">
              <w:rPr>
                <w:rFonts w:ascii="Calibri" w:hAnsi="Calibri" w:cs="Calibri"/>
                <w:b/>
                <w:bCs/>
                <w:sz w:val="20"/>
                <w:szCs w:val="20"/>
              </w:rPr>
              <w:t>0</w:t>
            </w:r>
            <w:r w:rsidR="002D0671" w:rsidRPr="002D0F23">
              <w:rPr>
                <w:rFonts w:ascii="Calibri" w:hAnsi="Calibri" w:cs="Calibri"/>
                <w:b/>
                <w:bCs/>
                <w:sz w:val="20"/>
                <w:szCs w:val="20"/>
              </w:rPr>
              <w:t>0 000,00 zł brutto</w:t>
            </w:r>
          </w:p>
          <w:p w14:paraId="7E156754" w14:textId="77777777" w:rsidR="002D0671" w:rsidRPr="00B06D98" w:rsidRDefault="002D0671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BAD60D5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Doświadczenie zostało nabyte na następujących inwestycjach:</w:t>
            </w:r>
          </w:p>
          <w:p w14:paraId="0EA1210C" w14:textId="77777777" w:rsidR="002D0671" w:rsidRDefault="00B06D98" w:rsidP="002D0671">
            <w:pPr>
              <w:pStyle w:val="Default"/>
              <w:numPr>
                <w:ilvl w:val="0"/>
                <w:numId w:val="51"/>
              </w:numPr>
              <w:ind w:left="565" w:right="141" w:hanging="28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Nazwa inwestycji:………………………………………………………………</w:t>
            </w:r>
          </w:p>
          <w:p w14:paraId="7CC810ED" w14:textId="77777777" w:rsidR="002D0671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D0671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514E5647" w14:textId="77777777" w:rsidR="002D0671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Data zakończenia inwestycji:………………………………………………..</w:t>
            </w:r>
          </w:p>
          <w:p w14:paraId="3B209048" w14:textId="77777777" w:rsidR="002D0671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1DC8B074" w14:textId="084ADD83" w:rsidR="00B06D98" w:rsidRPr="00B06D98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3D405B0A" w14:textId="77777777" w:rsidR="00457A34" w:rsidRDefault="00B06D98" w:rsidP="00457A34">
            <w:pPr>
              <w:pStyle w:val="Default"/>
              <w:numPr>
                <w:ilvl w:val="0"/>
                <w:numId w:val="51"/>
              </w:numPr>
              <w:ind w:left="565" w:right="141" w:hanging="28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Nazwa inwestycji:………………………………………………………………</w:t>
            </w:r>
          </w:p>
          <w:p w14:paraId="5F1C9185" w14:textId="77777777" w:rsid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7A34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2CA9EEC" w14:textId="77777777" w:rsid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Data zakończenia inwestycji:………………………………………………..</w:t>
            </w:r>
          </w:p>
          <w:p w14:paraId="40223554" w14:textId="77777777" w:rsid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lastRenderedPageBreak/>
              <w:t>Zamawiający: ….…………………………………………………………………</w:t>
            </w:r>
          </w:p>
          <w:p w14:paraId="38166B0A" w14:textId="61CB009E" w:rsidR="0014290E" w:rsidRP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Wartość inwestycji:………………………………………………………………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F94401">
        <w:rPr>
          <w:rFonts w:ascii="Calibri" w:hAnsi="Calibri" w:cs="Calibri"/>
          <w:sz w:val="16"/>
          <w:szCs w:val="16"/>
        </w:rPr>
        <w:t>cywilno</w:t>
      </w:r>
      <w:proofErr w:type="spellEnd"/>
      <w:r w:rsidRPr="00F94401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F94401" w:rsidSect="008C47C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993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7B998" w14:textId="77777777" w:rsidR="00696884" w:rsidRDefault="00696884">
      <w:r>
        <w:separator/>
      </w:r>
    </w:p>
  </w:endnote>
  <w:endnote w:type="continuationSeparator" w:id="0">
    <w:p w14:paraId="20E3509E" w14:textId="77777777" w:rsidR="00696884" w:rsidRDefault="0069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8C47C4">
      <w:rPr>
        <w:rFonts w:ascii="Arial" w:hAnsi="Arial" w:cs="Arial"/>
        <w:b/>
        <w:bCs/>
        <w:sz w:val="20"/>
        <w:szCs w:val="20"/>
      </w:rPr>
      <w:t>Dokument</w:t>
    </w:r>
    <w:r w:rsidRPr="008C47C4">
      <w:rPr>
        <w:rFonts w:ascii="Arial" w:hAnsi="Arial" w:cs="Arial"/>
        <w:sz w:val="20"/>
        <w:szCs w:val="20"/>
      </w:rPr>
      <w:t xml:space="preserve"> </w:t>
    </w:r>
    <w:r w:rsidRPr="008C47C4">
      <w:rPr>
        <w:rFonts w:ascii="Arial" w:hAnsi="Arial" w:cs="Arial"/>
        <w:b/>
        <w:sz w:val="20"/>
        <w:szCs w:val="20"/>
      </w:rPr>
      <w:t>musi</w:t>
    </w:r>
    <w:r w:rsidRPr="008C47C4">
      <w:rPr>
        <w:rFonts w:ascii="Arial" w:hAnsi="Arial" w:cs="Arial"/>
        <w:sz w:val="20"/>
        <w:szCs w:val="20"/>
      </w:rPr>
      <w:t xml:space="preserve"> </w:t>
    </w:r>
    <w:r w:rsidRPr="008C47C4">
      <w:rPr>
        <w:rFonts w:ascii="Arial" w:hAnsi="Arial" w:cs="Arial"/>
        <w:b/>
        <w:sz w:val="20"/>
        <w:szCs w:val="20"/>
      </w:rPr>
      <w:t>być podpisana kwalifikowanym podpisem elektronicznym lub podpisem zaufanym lub podpisem osobistym</w:t>
    </w:r>
    <w:r w:rsidRPr="008C47C4">
      <w:rPr>
        <w:rFonts w:ascii="Arial" w:hAnsi="Arial" w:cs="Arial"/>
        <w:sz w:val="20"/>
        <w:szCs w:val="20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A5DB39C" w14:textId="21AFC9FE" w:rsidR="00B1315B" w:rsidRDefault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1D346D6A" w14:textId="1C3AE486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D45CA9F" w14:textId="349872C3" w:rsidR="00F513C6" w:rsidRPr="00D13E99" w:rsidRDefault="00D13E99" w:rsidP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37018" w14:textId="77777777" w:rsidR="00696884" w:rsidRDefault="00696884">
      <w:r>
        <w:separator/>
      </w:r>
    </w:p>
  </w:footnote>
  <w:footnote w:type="continuationSeparator" w:id="0">
    <w:p w14:paraId="17E84AF0" w14:textId="77777777" w:rsidR="00696884" w:rsidRDefault="00696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030FC" w14:textId="77777777" w:rsidR="008C47C4" w:rsidRDefault="008C47C4" w:rsidP="008C47C4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012C6DE" wp14:editId="3B63EC58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44268432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CF43791" w14:textId="2B44F0E4" w:rsidR="008C47C4" w:rsidRPr="00E74B40" w:rsidRDefault="008C47C4" w:rsidP="008C47C4">
    <w:pPr>
      <w:pStyle w:val="Nagwek"/>
      <w:rPr>
        <w:rFonts w:asciiTheme="minorHAnsi" w:hAnsiTheme="minorHAnsi" w:cstheme="minorHAnsi"/>
        <w:sz w:val="28"/>
        <w:szCs w:val="28"/>
      </w:rPr>
    </w:pPr>
    <w:r w:rsidRPr="00E74B40">
      <w:rPr>
        <w:rFonts w:asciiTheme="minorHAnsi" w:hAnsiTheme="minorHAnsi" w:cstheme="minorHAnsi"/>
        <w:sz w:val="20"/>
        <w:szCs w:val="20"/>
      </w:rPr>
      <w:t>Nr referencyjny:</w:t>
    </w:r>
    <w:r w:rsidR="00441424">
      <w:rPr>
        <w:rFonts w:asciiTheme="minorHAnsi" w:hAnsiTheme="minorHAnsi" w:cstheme="minorHAnsi"/>
        <w:sz w:val="20"/>
        <w:szCs w:val="20"/>
      </w:rPr>
      <w:t xml:space="preserve"> </w:t>
    </w:r>
    <w:r w:rsidR="00441424" w:rsidRPr="00441424">
      <w:rPr>
        <w:rFonts w:asciiTheme="minorHAnsi" w:hAnsiTheme="minorHAnsi" w:cstheme="minorHAnsi"/>
        <w:sz w:val="20"/>
        <w:szCs w:val="20"/>
      </w:rPr>
      <w:t>DR.271.5.2026</w:t>
    </w:r>
    <w:r w:rsidRPr="00E74B40">
      <w:rPr>
        <w:rFonts w:asciiTheme="minorHAnsi" w:hAnsiTheme="minorHAnsi" w:cstheme="minorHAnsi"/>
        <w:sz w:val="20"/>
        <w:szCs w:val="20"/>
      </w:rPr>
      <w:t xml:space="preserve"> </w:t>
    </w:r>
    <w:r w:rsidR="00C24262">
      <w:rPr>
        <w:rFonts w:asciiTheme="minorHAnsi" w:hAnsiTheme="minorHAnsi" w:cstheme="minorHAnsi"/>
        <w:sz w:val="20"/>
        <w:szCs w:val="20"/>
      </w:rPr>
      <w:t xml:space="preserve"> </w:t>
    </w:r>
  </w:p>
  <w:p w14:paraId="30C784E6" w14:textId="77777777" w:rsidR="003F0785" w:rsidRPr="008C47C4" w:rsidRDefault="003F0785" w:rsidP="008C47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23C7" w14:textId="77777777" w:rsidR="00407A73" w:rsidRDefault="00407A73" w:rsidP="00407A7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B49333" wp14:editId="57488A8C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116968977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48460F" w14:textId="77777777" w:rsidR="00407A73" w:rsidRDefault="00407A73" w:rsidP="00407A7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3365C5DF" w14:textId="6EF77C5E" w:rsidR="00127B5D" w:rsidRPr="00407A73" w:rsidRDefault="00127B5D" w:rsidP="00407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346ED"/>
    <w:multiLevelType w:val="hybridMultilevel"/>
    <w:tmpl w:val="912CE2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8"/>
  </w:num>
  <w:num w:numId="2" w16cid:durableId="769737534">
    <w:abstractNumId w:val="44"/>
  </w:num>
  <w:num w:numId="3" w16cid:durableId="1033506834">
    <w:abstractNumId w:val="32"/>
  </w:num>
  <w:num w:numId="4" w16cid:durableId="628559543">
    <w:abstractNumId w:val="28"/>
  </w:num>
  <w:num w:numId="5" w16cid:durableId="1898470915">
    <w:abstractNumId w:val="20"/>
  </w:num>
  <w:num w:numId="6" w16cid:durableId="1305811304">
    <w:abstractNumId w:val="35"/>
  </w:num>
  <w:num w:numId="7" w16cid:durableId="2086417388">
    <w:abstractNumId w:val="39"/>
  </w:num>
  <w:num w:numId="8" w16cid:durableId="1254824539">
    <w:abstractNumId w:val="24"/>
  </w:num>
  <w:num w:numId="9" w16cid:durableId="1769547296">
    <w:abstractNumId w:val="52"/>
  </w:num>
  <w:num w:numId="10" w16cid:durableId="73360987">
    <w:abstractNumId w:val="58"/>
  </w:num>
  <w:num w:numId="11" w16cid:durableId="588661087">
    <w:abstractNumId w:val="21"/>
  </w:num>
  <w:num w:numId="12" w16cid:durableId="180170515">
    <w:abstractNumId w:val="55"/>
  </w:num>
  <w:num w:numId="13" w16cid:durableId="388189101">
    <w:abstractNumId w:val="56"/>
  </w:num>
  <w:num w:numId="14" w16cid:durableId="1010377134">
    <w:abstractNumId w:val="13"/>
  </w:num>
  <w:num w:numId="15" w16cid:durableId="1800025467">
    <w:abstractNumId w:val="29"/>
  </w:num>
  <w:num w:numId="16" w16cid:durableId="1022586824">
    <w:abstractNumId w:val="34"/>
  </w:num>
  <w:num w:numId="17" w16cid:durableId="1092236367">
    <w:abstractNumId w:val="51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5"/>
  </w:num>
  <w:num w:numId="22" w16cid:durableId="522288650">
    <w:abstractNumId w:val="18"/>
  </w:num>
  <w:num w:numId="23" w16cid:durableId="466053085">
    <w:abstractNumId w:val="50"/>
  </w:num>
  <w:num w:numId="24" w16cid:durableId="586958600">
    <w:abstractNumId w:val="47"/>
  </w:num>
  <w:num w:numId="25" w16cid:durableId="620108115">
    <w:abstractNumId w:val="22"/>
  </w:num>
  <w:num w:numId="26" w16cid:durableId="156417682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3"/>
  </w:num>
  <w:num w:numId="32" w16cid:durableId="262343708">
    <w:abstractNumId w:val="11"/>
  </w:num>
  <w:num w:numId="33" w16cid:durableId="1591625419">
    <w:abstractNumId w:val="31"/>
  </w:num>
  <w:num w:numId="34" w16cid:durableId="327960">
    <w:abstractNumId w:val="46"/>
  </w:num>
  <w:num w:numId="35" w16cid:durableId="1616251153">
    <w:abstractNumId w:val="16"/>
  </w:num>
  <w:num w:numId="36" w16cid:durableId="593511801">
    <w:abstractNumId w:val="54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40"/>
  </w:num>
  <w:num w:numId="41" w16cid:durableId="1119838995">
    <w:abstractNumId w:val="36"/>
  </w:num>
  <w:num w:numId="42" w16cid:durableId="1668821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30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7"/>
  </w:num>
  <w:num w:numId="48" w16cid:durableId="1428766845">
    <w:abstractNumId w:val="49"/>
  </w:num>
  <w:num w:numId="49" w16cid:durableId="1925138338">
    <w:abstractNumId w:val="42"/>
  </w:num>
  <w:num w:numId="50" w16cid:durableId="1450200093">
    <w:abstractNumId w:val="10"/>
  </w:num>
  <w:num w:numId="51" w16cid:durableId="787316094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2D6F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0305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54E"/>
    <w:rsid w:val="002248A3"/>
    <w:rsid w:val="00224C77"/>
    <w:rsid w:val="00225324"/>
    <w:rsid w:val="002257AB"/>
    <w:rsid w:val="00227E39"/>
    <w:rsid w:val="0023067B"/>
    <w:rsid w:val="00233770"/>
    <w:rsid w:val="00236234"/>
    <w:rsid w:val="00241840"/>
    <w:rsid w:val="00241C6C"/>
    <w:rsid w:val="002447F6"/>
    <w:rsid w:val="00244BB6"/>
    <w:rsid w:val="002467AB"/>
    <w:rsid w:val="00246A11"/>
    <w:rsid w:val="00252051"/>
    <w:rsid w:val="00255734"/>
    <w:rsid w:val="00256EDD"/>
    <w:rsid w:val="00257369"/>
    <w:rsid w:val="00257594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0671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3DB7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1647"/>
    <w:rsid w:val="003234A7"/>
    <w:rsid w:val="00325720"/>
    <w:rsid w:val="0032655D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7A73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1424"/>
    <w:rsid w:val="0044262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7A34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98C"/>
    <w:rsid w:val="00485B52"/>
    <w:rsid w:val="00485F70"/>
    <w:rsid w:val="00490F36"/>
    <w:rsid w:val="00491BC9"/>
    <w:rsid w:val="004934C5"/>
    <w:rsid w:val="00494A82"/>
    <w:rsid w:val="00494BF8"/>
    <w:rsid w:val="0049543B"/>
    <w:rsid w:val="00497C66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D41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07A0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6884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33AF"/>
    <w:rsid w:val="007165C0"/>
    <w:rsid w:val="00720FCE"/>
    <w:rsid w:val="00722E12"/>
    <w:rsid w:val="00722E1D"/>
    <w:rsid w:val="00725372"/>
    <w:rsid w:val="007308DE"/>
    <w:rsid w:val="00730CDE"/>
    <w:rsid w:val="00731834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0BC8"/>
    <w:rsid w:val="007A62A2"/>
    <w:rsid w:val="007A7C26"/>
    <w:rsid w:val="007B21B2"/>
    <w:rsid w:val="007B2867"/>
    <w:rsid w:val="007C0CCF"/>
    <w:rsid w:val="007C351E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00EF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94C"/>
    <w:rsid w:val="008B3B91"/>
    <w:rsid w:val="008B504A"/>
    <w:rsid w:val="008C47C4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46D3"/>
    <w:rsid w:val="0095725E"/>
    <w:rsid w:val="009575DB"/>
    <w:rsid w:val="0096046C"/>
    <w:rsid w:val="00960760"/>
    <w:rsid w:val="0096108A"/>
    <w:rsid w:val="0096263A"/>
    <w:rsid w:val="00962AA0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B55A4"/>
    <w:rsid w:val="009C0A20"/>
    <w:rsid w:val="009C390D"/>
    <w:rsid w:val="009C4751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418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6D98"/>
    <w:rsid w:val="00B119CC"/>
    <w:rsid w:val="00B11C33"/>
    <w:rsid w:val="00B130E8"/>
    <w:rsid w:val="00B1315B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262"/>
    <w:rsid w:val="00C244CC"/>
    <w:rsid w:val="00C244E8"/>
    <w:rsid w:val="00C24B37"/>
    <w:rsid w:val="00C25922"/>
    <w:rsid w:val="00C2742E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870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47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B4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5813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1EA9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B13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F15F9-C5F1-4CB1-843C-69ACB2C8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46</cp:revision>
  <cp:lastPrinted>2020-12-21T07:11:00Z</cp:lastPrinted>
  <dcterms:created xsi:type="dcterms:W3CDTF">2022-03-21T09:55:00Z</dcterms:created>
  <dcterms:modified xsi:type="dcterms:W3CDTF">2026-04-17T09:20:00Z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