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DE9F1" w14:textId="2FC68F3B" w:rsidR="001C5FA8" w:rsidRDefault="001C5FA8" w:rsidP="001C5FA8">
      <w:pPr>
        <w:spacing w:after="60"/>
        <w:jc w:val="right"/>
        <w:rPr>
          <w:rFonts w:ascii="Cambria" w:hAnsi="Cambria"/>
          <w:b/>
          <w:sz w:val="22"/>
          <w:lang w:val="pl-PL"/>
        </w:rPr>
      </w:pPr>
      <w:r>
        <w:rPr>
          <w:rFonts w:ascii="Cambria" w:hAnsi="Cambria"/>
          <w:b/>
          <w:sz w:val="22"/>
          <w:lang w:val="pl-PL"/>
        </w:rPr>
        <w:t>Załącznik nr 2 do SWZ</w:t>
      </w:r>
    </w:p>
    <w:p w14:paraId="6C39FBBD" w14:textId="77777777" w:rsidR="001C5FA8" w:rsidRDefault="001C5FA8">
      <w:pPr>
        <w:spacing w:after="60"/>
        <w:jc w:val="center"/>
        <w:rPr>
          <w:rFonts w:ascii="Cambria" w:hAnsi="Cambria"/>
          <w:b/>
          <w:sz w:val="22"/>
          <w:lang w:val="pl-PL"/>
        </w:rPr>
      </w:pPr>
    </w:p>
    <w:p w14:paraId="0D16BCB4" w14:textId="1864C082" w:rsidR="002715BD" w:rsidRPr="00F60CA1" w:rsidRDefault="0003448D">
      <w:pPr>
        <w:spacing w:after="60"/>
        <w:jc w:val="center"/>
        <w:rPr>
          <w:rFonts w:ascii="Cambria" w:hAnsi="Cambria"/>
          <w:sz w:val="22"/>
          <w:lang w:val="pl-PL"/>
        </w:rPr>
      </w:pPr>
      <w:r w:rsidRPr="00F60CA1">
        <w:rPr>
          <w:rFonts w:ascii="Cambria" w:hAnsi="Cambria"/>
          <w:b/>
          <w:sz w:val="22"/>
          <w:lang w:val="pl-PL"/>
        </w:rPr>
        <w:t>PROJEKT UMOWY</w:t>
      </w:r>
      <w:r w:rsidR="00692F56" w:rsidRPr="00F60CA1">
        <w:rPr>
          <w:rFonts w:ascii="Cambria" w:hAnsi="Cambria"/>
          <w:b/>
          <w:sz w:val="22"/>
          <w:lang w:val="pl-PL"/>
        </w:rPr>
        <w:t xml:space="preserve"> umowa nr………</w:t>
      </w:r>
    </w:p>
    <w:p w14:paraId="7FB85675" w14:textId="77777777" w:rsidR="00FB0557" w:rsidRDefault="00FB0557">
      <w:pPr>
        <w:spacing w:after="160"/>
        <w:jc w:val="center"/>
        <w:rPr>
          <w:rFonts w:ascii="Cambria" w:hAnsi="Cambria"/>
          <w:b/>
          <w:bCs/>
          <w:sz w:val="22"/>
          <w:lang w:val="pl-PL"/>
        </w:rPr>
      </w:pPr>
      <w:r w:rsidRPr="00FB0557">
        <w:rPr>
          <w:rFonts w:ascii="Cambria" w:hAnsi="Cambria"/>
          <w:b/>
          <w:bCs/>
          <w:sz w:val="22"/>
          <w:lang w:val="pl-PL"/>
        </w:rPr>
        <w:t>„Wykonanie usługi skanowania 3D – 200 obiektów muzealnych przestrzennych w siedzibie Muzeum Narodowego w Kielcach”</w:t>
      </w:r>
    </w:p>
    <w:p w14:paraId="2FF60C1F" w14:textId="6262B4A0" w:rsidR="00F60CA1" w:rsidRPr="00F60CA1" w:rsidRDefault="00F60CA1">
      <w:pPr>
        <w:spacing w:after="160"/>
        <w:jc w:val="center"/>
        <w:rPr>
          <w:rFonts w:ascii="Cambria" w:hAnsi="Cambria"/>
          <w:sz w:val="22"/>
          <w:lang w:val="pl-PL"/>
        </w:rPr>
      </w:pPr>
      <w:r w:rsidRPr="00F60CA1">
        <w:rPr>
          <w:rFonts w:ascii="Cambria" w:hAnsi="Cambria"/>
          <w:sz w:val="22"/>
          <w:lang w:val="pl-PL"/>
        </w:rPr>
        <w:t>zawarta w dniu ………………………………</w:t>
      </w:r>
    </w:p>
    <w:p w14:paraId="0D3BE153" w14:textId="77777777" w:rsidR="00F60CA1" w:rsidRPr="00F60CA1" w:rsidRDefault="00F60CA1">
      <w:pPr>
        <w:spacing w:after="160"/>
        <w:jc w:val="center"/>
        <w:rPr>
          <w:rFonts w:ascii="Cambria" w:hAnsi="Cambria"/>
          <w:sz w:val="22"/>
          <w:lang w:val="pl-PL"/>
        </w:rPr>
      </w:pPr>
      <w:r w:rsidRPr="00F60CA1">
        <w:rPr>
          <w:rFonts w:ascii="Cambria" w:hAnsi="Cambria"/>
          <w:sz w:val="22"/>
          <w:lang w:val="pl-PL"/>
        </w:rPr>
        <w:t>na podstawie przeprowadzonego postepowania  w trybie podstawowym  art. 275 pkt  1  ustawa z dnia 11 września 2019 r. – Prawo zamówień publicznych (</w:t>
      </w:r>
      <w:proofErr w:type="spellStart"/>
      <w:r w:rsidRPr="00F60CA1">
        <w:rPr>
          <w:rFonts w:ascii="Cambria" w:hAnsi="Cambria"/>
          <w:sz w:val="22"/>
          <w:lang w:val="pl-PL"/>
        </w:rPr>
        <w:t>Pzp</w:t>
      </w:r>
      <w:proofErr w:type="spellEnd"/>
      <w:r w:rsidRPr="00F60CA1">
        <w:rPr>
          <w:rFonts w:ascii="Cambria" w:hAnsi="Cambria"/>
          <w:sz w:val="22"/>
          <w:lang w:val="pl-PL"/>
        </w:rPr>
        <w:t xml:space="preserve">) </w:t>
      </w:r>
    </w:p>
    <w:p w14:paraId="4D3FDB62" w14:textId="7F01B67A" w:rsidR="00F60CA1" w:rsidRPr="00F60CA1" w:rsidRDefault="00F60CA1">
      <w:pPr>
        <w:spacing w:after="160"/>
        <w:jc w:val="center"/>
        <w:rPr>
          <w:rFonts w:ascii="Cambria" w:hAnsi="Cambria"/>
          <w:sz w:val="22"/>
          <w:lang w:val="pl-PL"/>
        </w:rPr>
      </w:pPr>
      <w:r w:rsidRPr="00F60CA1">
        <w:rPr>
          <w:rFonts w:ascii="Cambria" w:hAnsi="Cambria"/>
          <w:sz w:val="22"/>
          <w:lang w:val="pl-PL"/>
        </w:rPr>
        <w:t xml:space="preserve">Zamówienie współfinasowane w ramach projektu  „Żeromski </w:t>
      </w:r>
      <w:proofErr w:type="spellStart"/>
      <w:r w:rsidRPr="00F60CA1">
        <w:rPr>
          <w:rFonts w:ascii="Cambria" w:hAnsi="Cambria"/>
          <w:sz w:val="22"/>
          <w:lang w:val="pl-PL"/>
        </w:rPr>
        <w:t>odNowa</w:t>
      </w:r>
      <w:proofErr w:type="spellEnd"/>
      <w:r w:rsidRPr="00F60CA1">
        <w:rPr>
          <w:rFonts w:ascii="Cambria" w:hAnsi="Cambria"/>
          <w:sz w:val="22"/>
          <w:lang w:val="pl-PL"/>
        </w:rPr>
        <w:t>. Modernizacja budynków willi dyrektora kieleckiego Gimnazjum Rządowego wraz ze zmianą sposobu użytkowania na potrzeby Muzeum Stefana Żeromskiego, oddziału Muzeum Narodowego w Kielcach” nr FENX.07.01-IP.04-0024/24</w:t>
      </w:r>
      <w:r w:rsidR="000D2CCB">
        <w:rPr>
          <w:rFonts w:ascii="Cambria" w:hAnsi="Cambria"/>
          <w:sz w:val="22"/>
          <w:lang w:val="pl-PL"/>
        </w:rPr>
        <w:t>.</w:t>
      </w:r>
    </w:p>
    <w:p w14:paraId="25D01B37" w14:textId="77777777" w:rsidR="002715BD" w:rsidRPr="00F60CA1" w:rsidRDefault="0003448D">
      <w:pPr>
        <w:spacing w:after="80"/>
        <w:rPr>
          <w:rFonts w:ascii="Cambria" w:hAnsi="Cambria"/>
          <w:sz w:val="22"/>
          <w:lang w:val="pl-PL"/>
        </w:rPr>
      </w:pPr>
      <w:r w:rsidRPr="00F60CA1">
        <w:rPr>
          <w:rFonts w:ascii="Cambria" w:hAnsi="Cambria"/>
          <w:b/>
          <w:sz w:val="22"/>
          <w:lang w:val="pl-PL"/>
        </w:rPr>
        <w:t>zawarta pomiędzy:</w:t>
      </w:r>
    </w:p>
    <w:p w14:paraId="3BB0D3F0" w14:textId="77777777" w:rsidR="002715BD" w:rsidRPr="00F60CA1" w:rsidRDefault="0003448D">
      <w:pPr>
        <w:spacing w:after="60"/>
        <w:rPr>
          <w:rFonts w:ascii="Cambria" w:hAnsi="Cambria"/>
          <w:sz w:val="22"/>
          <w:lang w:val="pl-PL"/>
        </w:rPr>
      </w:pPr>
      <w:r w:rsidRPr="00F60CA1">
        <w:rPr>
          <w:rFonts w:ascii="Cambria" w:hAnsi="Cambria"/>
          <w:b/>
          <w:sz w:val="22"/>
          <w:lang w:val="pl-PL"/>
        </w:rPr>
        <w:t xml:space="preserve">Zamawiającym: </w:t>
      </w:r>
      <w:r w:rsidRPr="00F60CA1">
        <w:rPr>
          <w:rFonts w:ascii="Cambria" w:hAnsi="Cambria"/>
          <w:sz w:val="22"/>
          <w:lang w:val="pl-PL"/>
        </w:rPr>
        <w:t>Muzeum Narodowym w Kielcach, z siedzibą w Kielcach, [adres], NIP [___], REGON [___], reprezentowanym przez [___], zwanym dalej „Zamawiającym”,</w:t>
      </w:r>
    </w:p>
    <w:p w14:paraId="09BF788E" w14:textId="77777777" w:rsidR="002715BD" w:rsidRPr="00F60CA1" w:rsidRDefault="0003448D">
      <w:pPr>
        <w:spacing w:after="60"/>
        <w:jc w:val="center"/>
        <w:rPr>
          <w:rFonts w:ascii="Cambria" w:hAnsi="Cambria"/>
          <w:sz w:val="22"/>
          <w:lang w:val="pl-PL"/>
        </w:rPr>
      </w:pPr>
      <w:r w:rsidRPr="00F60CA1">
        <w:rPr>
          <w:rFonts w:ascii="Cambria" w:hAnsi="Cambria"/>
          <w:b/>
          <w:sz w:val="22"/>
          <w:lang w:val="pl-PL"/>
        </w:rPr>
        <w:t>a</w:t>
      </w:r>
    </w:p>
    <w:p w14:paraId="11809550" w14:textId="77777777" w:rsidR="002715BD" w:rsidRPr="00F60CA1" w:rsidRDefault="0003448D">
      <w:pPr>
        <w:spacing w:after="60"/>
        <w:rPr>
          <w:rFonts w:ascii="Cambria" w:hAnsi="Cambria"/>
          <w:sz w:val="22"/>
          <w:lang w:val="pl-PL"/>
        </w:rPr>
      </w:pPr>
      <w:r w:rsidRPr="00F60CA1">
        <w:rPr>
          <w:rFonts w:ascii="Cambria" w:hAnsi="Cambria"/>
          <w:b/>
          <w:sz w:val="22"/>
          <w:lang w:val="pl-PL"/>
        </w:rPr>
        <w:t xml:space="preserve">Wykonawcą: </w:t>
      </w:r>
      <w:r w:rsidRPr="00F60CA1">
        <w:rPr>
          <w:rFonts w:ascii="Cambria" w:hAnsi="Cambria"/>
          <w:sz w:val="22"/>
          <w:lang w:val="pl-PL"/>
        </w:rPr>
        <w:t>[pełna nazwa Wykonawcy], z siedzibą w [___], wpisanym do [KRS/CEIDG] pod nr [___], NIP [___], REGON [___], reprezentowanym przez [___], zwanym dalej „Wykonawcą”,</w:t>
      </w:r>
    </w:p>
    <w:p w14:paraId="0CECDA9C" w14:textId="77777777" w:rsidR="002715BD" w:rsidRPr="00F60CA1" w:rsidRDefault="0003448D">
      <w:pPr>
        <w:spacing w:after="160"/>
        <w:rPr>
          <w:rFonts w:ascii="Cambria" w:hAnsi="Cambria"/>
          <w:sz w:val="22"/>
          <w:lang w:val="pl-PL"/>
        </w:rPr>
      </w:pPr>
      <w:r w:rsidRPr="00F60CA1">
        <w:rPr>
          <w:rFonts w:ascii="Cambria" w:hAnsi="Cambria"/>
          <w:sz w:val="22"/>
          <w:lang w:val="pl-PL"/>
        </w:rPr>
        <w:t>łącznie zwanymi dalej „Stronami”, o następującej treści:</w:t>
      </w:r>
    </w:p>
    <w:p w14:paraId="758B3D27" w14:textId="77777777" w:rsidR="002715BD" w:rsidRPr="00F60CA1" w:rsidRDefault="0003448D" w:rsidP="00F60CA1">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1. Przedmiot umowy</w:t>
      </w:r>
    </w:p>
    <w:p w14:paraId="79B600FE" w14:textId="77777777" w:rsidR="002715BD" w:rsidRPr="00F60CA1" w:rsidRDefault="0003448D" w:rsidP="008B20E4">
      <w:pPr>
        <w:pStyle w:val="Akapitzlist"/>
        <w:numPr>
          <w:ilvl w:val="0"/>
          <w:numId w:val="7"/>
        </w:numPr>
        <w:spacing w:after="40"/>
        <w:rPr>
          <w:rFonts w:ascii="Cambria" w:hAnsi="Cambria"/>
          <w:sz w:val="22"/>
          <w:lang w:val="pl-PL"/>
        </w:rPr>
      </w:pPr>
      <w:r w:rsidRPr="00F60CA1">
        <w:rPr>
          <w:rFonts w:ascii="Cambria" w:hAnsi="Cambria"/>
          <w:sz w:val="22"/>
          <w:lang w:val="pl-PL"/>
        </w:rPr>
        <w:t>Zamawiający zleca, a Wykonawca przyjmuje do wykonania kompleksową usługę digitalizacji 3D 200 obiektów muzealnych będących własnością Muzeum Narodowego w Kielcach, zgodnie z opisem przedmiotu zamówienia stanowiącym Załącznik nr 1 do umowy.</w:t>
      </w:r>
    </w:p>
    <w:p w14:paraId="56510BFB" w14:textId="6F7F0A00" w:rsidR="002715BD" w:rsidRPr="00F60CA1" w:rsidRDefault="0003448D" w:rsidP="008B20E4">
      <w:pPr>
        <w:pStyle w:val="Akapitzlist"/>
        <w:numPr>
          <w:ilvl w:val="0"/>
          <w:numId w:val="7"/>
        </w:numPr>
        <w:spacing w:after="40"/>
        <w:rPr>
          <w:rFonts w:ascii="Cambria" w:hAnsi="Cambria"/>
          <w:sz w:val="22"/>
          <w:lang w:val="pl-PL"/>
        </w:rPr>
      </w:pPr>
      <w:r w:rsidRPr="00F60CA1">
        <w:rPr>
          <w:rFonts w:ascii="Cambria" w:hAnsi="Cambria"/>
          <w:sz w:val="22"/>
          <w:lang w:val="pl-PL"/>
        </w:rPr>
        <w:t>Zakres zamówienia obejmuje w szczególności: bezkontaktowe pozyskanie danych geometrycznych 3D, rejestrację tekstury RGB, opracowanie pełnych modeli 3D, opracowanie modeli zoptymalizowanych do publikacji internetowej, wykonanie dla 20 wskazanych obiektów modeli do wieczystej archiwizacji oraz do druku 3D</w:t>
      </w:r>
      <w:r w:rsidR="005D216A">
        <w:rPr>
          <w:rFonts w:ascii="Cambria" w:hAnsi="Cambria"/>
          <w:sz w:val="22"/>
          <w:lang w:val="pl-PL"/>
        </w:rPr>
        <w:t xml:space="preserve"> </w:t>
      </w:r>
      <w:r w:rsidR="005D216A" w:rsidRPr="00C14072">
        <w:rPr>
          <w:rFonts w:ascii="Cambria" w:hAnsi="Cambria"/>
          <w:sz w:val="22"/>
          <w:lang w:val="pl-PL"/>
        </w:rPr>
        <w:t>plus modele do prezentacji internetowej</w:t>
      </w:r>
      <w:r w:rsidRPr="00C14072">
        <w:rPr>
          <w:rFonts w:ascii="Cambria" w:hAnsi="Cambria"/>
          <w:sz w:val="22"/>
          <w:lang w:val="pl-PL"/>
        </w:rPr>
        <w:t>,</w:t>
      </w:r>
      <w:r w:rsidRPr="00F60CA1">
        <w:rPr>
          <w:rFonts w:ascii="Cambria" w:hAnsi="Cambria"/>
          <w:sz w:val="22"/>
          <w:lang w:val="pl-PL"/>
        </w:rPr>
        <w:t xml:space="preserve"> wykonanie dokumentacji fotograficznej dla wskazanych obiektów, przekazanie danych w uporządkowanej strukturze oraz sporządzenie raportu z przeprowadzonej digitalizacji.</w:t>
      </w:r>
    </w:p>
    <w:p w14:paraId="7E4571D3" w14:textId="3B93FD24" w:rsidR="002715BD" w:rsidRPr="00F60CA1" w:rsidRDefault="0003448D" w:rsidP="008B20E4">
      <w:pPr>
        <w:pStyle w:val="Akapitzlist"/>
        <w:numPr>
          <w:ilvl w:val="0"/>
          <w:numId w:val="7"/>
        </w:numPr>
        <w:spacing w:after="40"/>
        <w:rPr>
          <w:rFonts w:ascii="Cambria" w:hAnsi="Cambria"/>
          <w:sz w:val="22"/>
          <w:lang w:val="pl-PL"/>
        </w:rPr>
      </w:pPr>
      <w:r w:rsidRPr="00F60CA1">
        <w:rPr>
          <w:rFonts w:ascii="Cambria" w:hAnsi="Cambria"/>
          <w:sz w:val="22"/>
          <w:lang w:val="pl-PL"/>
        </w:rPr>
        <w:t xml:space="preserve">W ramach realizacji umowy Wykonawca zobowiązuje się wykonać co najmniej: 180 modeli 3D do celów prezentacyjnych oraz 20 modeli 3D do wieczystej archiwizacji wraz z modelami do druku 3D </w:t>
      </w:r>
      <w:r w:rsidR="005D216A" w:rsidRPr="00C14072">
        <w:rPr>
          <w:rFonts w:ascii="Cambria" w:hAnsi="Cambria"/>
          <w:sz w:val="22"/>
          <w:lang w:val="pl-PL"/>
        </w:rPr>
        <w:t>plus modele do prezentacji internetowej</w:t>
      </w:r>
      <w:r w:rsidRPr="00F60CA1">
        <w:rPr>
          <w:rFonts w:ascii="Cambria" w:hAnsi="Cambria"/>
          <w:sz w:val="22"/>
          <w:lang w:val="pl-PL"/>
        </w:rPr>
        <w:t>– zgodnie z parametrami jakościowymi, technicznymi, formatami plików i strukturą przekazania określonymi w OPZ.</w:t>
      </w:r>
    </w:p>
    <w:p w14:paraId="492C9D18" w14:textId="77777777" w:rsidR="002715BD" w:rsidRPr="00F60CA1" w:rsidRDefault="0003448D" w:rsidP="008B20E4">
      <w:pPr>
        <w:pStyle w:val="Akapitzlist"/>
        <w:numPr>
          <w:ilvl w:val="0"/>
          <w:numId w:val="7"/>
        </w:numPr>
        <w:spacing w:after="40"/>
        <w:rPr>
          <w:rFonts w:ascii="Cambria" w:hAnsi="Cambria"/>
          <w:sz w:val="22"/>
          <w:lang w:val="pl-PL"/>
        </w:rPr>
      </w:pPr>
      <w:r w:rsidRPr="00F60CA1">
        <w:rPr>
          <w:rFonts w:ascii="Cambria" w:hAnsi="Cambria"/>
          <w:sz w:val="22"/>
          <w:lang w:val="pl-PL"/>
        </w:rPr>
        <w:lastRenderedPageBreak/>
        <w:t>Wykonawca oświadcza, że posiada wiedzę, doświadczenie, sprzęt, personel i uprawnienia niezbędne do należytego wykonania umowy, zgodnie z wymaganiami określonymi w dokumentach postępowania i złożonej ofercie.</w:t>
      </w:r>
    </w:p>
    <w:p w14:paraId="4F937BDB" w14:textId="77777777" w:rsidR="002715BD" w:rsidRPr="00F60CA1" w:rsidRDefault="0003448D" w:rsidP="008B20E4">
      <w:pPr>
        <w:pStyle w:val="Akapitzlist"/>
        <w:numPr>
          <w:ilvl w:val="0"/>
          <w:numId w:val="7"/>
        </w:numPr>
        <w:spacing w:after="40"/>
        <w:rPr>
          <w:rFonts w:ascii="Cambria" w:hAnsi="Cambria"/>
          <w:sz w:val="22"/>
          <w:lang w:val="pl-PL"/>
        </w:rPr>
      </w:pPr>
      <w:r w:rsidRPr="00F60CA1">
        <w:rPr>
          <w:rFonts w:ascii="Cambria" w:hAnsi="Cambria"/>
          <w:sz w:val="22"/>
          <w:lang w:val="pl-PL"/>
        </w:rPr>
        <w:t xml:space="preserve">Wykonawca wykona przedmiot umowy zgodnie z przepisami prawa, zasadami wiedzy technicznej, należytą starannością zawodową oraz warunkami wynikającymi z </w:t>
      </w:r>
      <w:proofErr w:type="spellStart"/>
      <w:r w:rsidRPr="00F60CA1">
        <w:rPr>
          <w:rFonts w:ascii="Cambria" w:hAnsi="Cambria"/>
          <w:sz w:val="22"/>
          <w:lang w:val="pl-PL"/>
        </w:rPr>
        <w:t>Pzp</w:t>
      </w:r>
      <w:proofErr w:type="spellEnd"/>
      <w:r w:rsidRPr="00F60CA1">
        <w:rPr>
          <w:rFonts w:ascii="Cambria" w:hAnsi="Cambria"/>
          <w:sz w:val="22"/>
          <w:lang w:val="pl-PL"/>
        </w:rPr>
        <w:t>, oferty Wykonawcy i niniejszej umowy.</w:t>
      </w:r>
    </w:p>
    <w:p w14:paraId="68036E1A" w14:textId="77777777" w:rsidR="002715BD" w:rsidRPr="00F60CA1" w:rsidRDefault="0003448D" w:rsidP="00F60CA1">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2. Dokumenty umowy i ich pierwszeństwo</w:t>
      </w:r>
    </w:p>
    <w:p w14:paraId="66A3CAB6" w14:textId="77777777" w:rsidR="002715BD" w:rsidRPr="00F60CA1" w:rsidRDefault="0003448D" w:rsidP="008B20E4">
      <w:pPr>
        <w:pStyle w:val="Akapitzlist"/>
        <w:numPr>
          <w:ilvl w:val="0"/>
          <w:numId w:val="8"/>
        </w:numPr>
        <w:spacing w:after="40"/>
        <w:rPr>
          <w:rFonts w:ascii="Cambria" w:hAnsi="Cambria"/>
          <w:sz w:val="22"/>
          <w:lang w:val="pl-PL"/>
        </w:rPr>
      </w:pPr>
      <w:r w:rsidRPr="00F60CA1">
        <w:rPr>
          <w:rFonts w:ascii="Cambria" w:hAnsi="Cambria"/>
          <w:sz w:val="22"/>
          <w:lang w:val="pl-PL"/>
        </w:rPr>
        <w:t>Integralną część umowy stanowią następujące załączniki:</w:t>
      </w:r>
    </w:p>
    <w:p w14:paraId="34A49E35" w14:textId="77777777" w:rsidR="002715BD" w:rsidRPr="00F60CA1" w:rsidRDefault="0003448D" w:rsidP="008B20E4">
      <w:pPr>
        <w:pStyle w:val="Akapitzlist"/>
        <w:numPr>
          <w:ilvl w:val="1"/>
          <w:numId w:val="8"/>
        </w:numPr>
        <w:spacing w:after="40"/>
        <w:rPr>
          <w:rFonts w:ascii="Cambria" w:hAnsi="Cambria"/>
          <w:sz w:val="22"/>
          <w:lang w:val="pl-PL"/>
        </w:rPr>
      </w:pPr>
      <w:r w:rsidRPr="00F60CA1">
        <w:rPr>
          <w:rFonts w:ascii="Cambria" w:hAnsi="Cambria"/>
          <w:sz w:val="22"/>
          <w:lang w:val="pl-PL"/>
        </w:rPr>
        <w:t>Załącznik nr 1 – Opis przedmiotu zamówienia (OPZ),</w:t>
      </w:r>
    </w:p>
    <w:p w14:paraId="2A5614EC" w14:textId="64EFD724" w:rsidR="002715BD" w:rsidRPr="00266C69" w:rsidRDefault="0003448D" w:rsidP="008B20E4">
      <w:pPr>
        <w:pStyle w:val="Akapitzlist"/>
        <w:numPr>
          <w:ilvl w:val="1"/>
          <w:numId w:val="8"/>
        </w:numPr>
        <w:spacing w:after="40"/>
        <w:rPr>
          <w:rFonts w:ascii="Cambria" w:hAnsi="Cambria"/>
          <w:sz w:val="22"/>
          <w:lang w:val="pl-PL"/>
        </w:rPr>
      </w:pPr>
      <w:r w:rsidRPr="00F60CA1">
        <w:rPr>
          <w:rFonts w:ascii="Cambria" w:hAnsi="Cambria"/>
          <w:sz w:val="22"/>
          <w:lang w:val="pl-PL"/>
        </w:rPr>
        <w:t xml:space="preserve">Załącznik nr 2 – Formularz/oferta Wykonawcy </w:t>
      </w:r>
      <w:r w:rsidR="000D2CCB">
        <w:rPr>
          <w:rFonts w:ascii="Cambria" w:hAnsi="Cambria"/>
          <w:sz w:val="22"/>
          <w:lang w:val="pl-PL"/>
        </w:rPr>
        <w:t>wraz z</w:t>
      </w:r>
      <w:r w:rsidRPr="00266C69">
        <w:rPr>
          <w:rFonts w:ascii="Cambria" w:hAnsi="Cambria"/>
          <w:sz w:val="22"/>
          <w:lang w:val="pl-PL"/>
        </w:rPr>
        <w:t xml:space="preserve"> dokumentami złożonymi w postępowaniu,</w:t>
      </w:r>
    </w:p>
    <w:p w14:paraId="436D6804" w14:textId="77777777" w:rsidR="002715BD" w:rsidRPr="00266C69" w:rsidRDefault="0003448D" w:rsidP="008B20E4">
      <w:pPr>
        <w:pStyle w:val="Akapitzlist"/>
        <w:numPr>
          <w:ilvl w:val="1"/>
          <w:numId w:val="8"/>
        </w:numPr>
        <w:spacing w:after="40"/>
        <w:rPr>
          <w:rFonts w:ascii="Cambria" w:hAnsi="Cambria"/>
          <w:sz w:val="22"/>
          <w:lang w:val="pl-PL"/>
        </w:rPr>
      </w:pPr>
      <w:r w:rsidRPr="00266C69">
        <w:rPr>
          <w:rFonts w:ascii="Cambria" w:hAnsi="Cambria"/>
          <w:sz w:val="22"/>
          <w:lang w:val="pl-PL"/>
        </w:rPr>
        <w:t>Załącznik nr 3 – Wykaz obiektów wraz ze wskazaniem obiektów przeznaczonych do wieczystej archiwizacji i druku 3D,</w:t>
      </w:r>
    </w:p>
    <w:p w14:paraId="573C49D4" w14:textId="77777777" w:rsidR="002715BD" w:rsidRPr="00266C69" w:rsidRDefault="0003448D" w:rsidP="008B20E4">
      <w:pPr>
        <w:pStyle w:val="Akapitzlist"/>
        <w:numPr>
          <w:ilvl w:val="1"/>
          <w:numId w:val="8"/>
        </w:numPr>
        <w:spacing w:after="40"/>
        <w:rPr>
          <w:rFonts w:ascii="Cambria" w:hAnsi="Cambria"/>
          <w:sz w:val="22"/>
          <w:lang w:val="pl-PL"/>
        </w:rPr>
      </w:pPr>
      <w:r w:rsidRPr="00266C69">
        <w:rPr>
          <w:rFonts w:ascii="Cambria" w:hAnsi="Cambria"/>
          <w:sz w:val="22"/>
          <w:lang w:val="pl-PL"/>
        </w:rPr>
        <w:t>Załącznik nr 4 – Wzór protokołu odbioru częściowego i końcowego,</w:t>
      </w:r>
    </w:p>
    <w:p w14:paraId="3EE924D4" w14:textId="77777777" w:rsidR="002715BD" w:rsidRPr="00F60CA1" w:rsidRDefault="0003448D" w:rsidP="008B20E4">
      <w:pPr>
        <w:pStyle w:val="Akapitzlist"/>
        <w:numPr>
          <w:ilvl w:val="1"/>
          <w:numId w:val="8"/>
        </w:numPr>
        <w:spacing w:after="40"/>
        <w:rPr>
          <w:rFonts w:ascii="Cambria" w:hAnsi="Cambria"/>
          <w:sz w:val="22"/>
          <w:lang w:val="pl-PL"/>
        </w:rPr>
      </w:pPr>
      <w:r w:rsidRPr="00266C69">
        <w:rPr>
          <w:rFonts w:ascii="Cambria" w:hAnsi="Cambria"/>
          <w:sz w:val="22"/>
          <w:lang w:val="pl-PL"/>
        </w:rPr>
        <w:t>Załącznik nr 5 – Klauzula informacyjna RODO</w:t>
      </w:r>
      <w:r w:rsidRPr="00F60CA1">
        <w:rPr>
          <w:rFonts w:ascii="Cambria" w:hAnsi="Cambria"/>
          <w:sz w:val="22"/>
          <w:lang w:val="pl-PL"/>
        </w:rPr>
        <w:t xml:space="preserve"> / umowa powierzenia przetwarzania danych osobowych – jeżeli okaże się wymagana.</w:t>
      </w:r>
    </w:p>
    <w:p w14:paraId="1136B88D" w14:textId="77777777" w:rsidR="002715BD" w:rsidRPr="00F60CA1" w:rsidRDefault="0003448D" w:rsidP="008B20E4">
      <w:pPr>
        <w:pStyle w:val="Akapitzlist"/>
        <w:numPr>
          <w:ilvl w:val="0"/>
          <w:numId w:val="8"/>
        </w:numPr>
        <w:spacing w:after="40"/>
        <w:rPr>
          <w:rFonts w:ascii="Cambria" w:hAnsi="Cambria"/>
          <w:sz w:val="22"/>
          <w:lang w:val="pl-PL"/>
        </w:rPr>
      </w:pPr>
      <w:r w:rsidRPr="00F60CA1">
        <w:rPr>
          <w:rFonts w:ascii="Cambria" w:hAnsi="Cambria"/>
          <w:sz w:val="22"/>
          <w:lang w:val="pl-PL"/>
        </w:rPr>
        <w:t>W przypadku rozbieżności pomiędzy dokumentami pierwszeństwo mają postanowienia umowy, następnie OPZ, a następnie oferta Wykonawcy – o ile nie pozostają one w sprzeczności z bezwzględnie obowiązującymi przepisami prawa i warunkami postępowania.</w:t>
      </w:r>
    </w:p>
    <w:p w14:paraId="7B52C366" w14:textId="77777777" w:rsidR="002715BD" w:rsidRPr="00F60CA1" w:rsidRDefault="0003448D" w:rsidP="00F60CA1">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3. Termin i etapy realizacji</w:t>
      </w:r>
    </w:p>
    <w:p w14:paraId="311F1984" w14:textId="77777777" w:rsidR="002715BD" w:rsidRPr="00F60CA1" w:rsidRDefault="0003448D" w:rsidP="008B20E4">
      <w:pPr>
        <w:pStyle w:val="Akapitzlist"/>
        <w:numPr>
          <w:ilvl w:val="0"/>
          <w:numId w:val="9"/>
        </w:numPr>
        <w:spacing w:after="40"/>
        <w:rPr>
          <w:rFonts w:ascii="Cambria" w:hAnsi="Cambria"/>
          <w:sz w:val="22"/>
          <w:lang w:val="pl-PL"/>
        </w:rPr>
      </w:pPr>
      <w:r w:rsidRPr="00F60CA1">
        <w:rPr>
          <w:rFonts w:ascii="Cambria" w:hAnsi="Cambria"/>
          <w:sz w:val="22"/>
          <w:lang w:val="pl-PL"/>
        </w:rPr>
        <w:t>Umowa zostaje zawarta na czas oznaczony od dnia jej podpisania do dnia wykonania wszystkich zobowiązań Stron, nie dłużej jednak niż do upływu 8 miesięcy od dnia zawarcia umowy, z zastrzeżeniem ust. 2–6.</w:t>
      </w:r>
    </w:p>
    <w:p w14:paraId="1122A15E" w14:textId="77777777" w:rsidR="002715BD" w:rsidRPr="00F60CA1" w:rsidRDefault="0003448D" w:rsidP="008B20E4">
      <w:pPr>
        <w:pStyle w:val="Akapitzlist"/>
        <w:numPr>
          <w:ilvl w:val="0"/>
          <w:numId w:val="9"/>
        </w:numPr>
        <w:spacing w:after="40"/>
        <w:rPr>
          <w:rFonts w:ascii="Cambria" w:hAnsi="Cambria"/>
          <w:sz w:val="22"/>
          <w:lang w:val="pl-PL"/>
        </w:rPr>
      </w:pPr>
      <w:r w:rsidRPr="00F60CA1">
        <w:rPr>
          <w:rFonts w:ascii="Cambria" w:hAnsi="Cambria"/>
          <w:sz w:val="22"/>
          <w:lang w:val="pl-PL"/>
        </w:rPr>
        <w:t>Realizacja przedmiotu umowy zostaje podzielona na dwa etapy:</w:t>
      </w:r>
    </w:p>
    <w:p w14:paraId="78954067" w14:textId="77777777" w:rsidR="002715BD" w:rsidRPr="00F60CA1" w:rsidRDefault="0003448D" w:rsidP="008B20E4">
      <w:pPr>
        <w:pStyle w:val="Akapitzlist"/>
        <w:numPr>
          <w:ilvl w:val="1"/>
          <w:numId w:val="9"/>
        </w:numPr>
        <w:spacing w:after="40"/>
        <w:rPr>
          <w:rFonts w:ascii="Cambria" w:hAnsi="Cambria"/>
          <w:sz w:val="22"/>
          <w:lang w:val="pl-PL"/>
        </w:rPr>
      </w:pPr>
      <w:r w:rsidRPr="00F60CA1">
        <w:rPr>
          <w:rFonts w:ascii="Cambria" w:hAnsi="Cambria"/>
          <w:sz w:val="22"/>
          <w:lang w:val="pl-PL"/>
        </w:rPr>
        <w:t>Etap I – do 4 miesięcy od dnia podpisania umowy,</w:t>
      </w:r>
    </w:p>
    <w:p w14:paraId="10D4A489" w14:textId="77777777" w:rsidR="002715BD" w:rsidRPr="00F60CA1" w:rsidRDefault="0003448D" w:rsidP="008B20E4">
      <w:pPr>
        <w:pStyle w:val="Akapitzlist"/>
        <w:numPr>
          <w:ilvl w:val="1"/>
          <w:numId w:val="9"/>
        </w:numPr>
        <w:spacing w:after="40"/>
        <w:rPr>
          <w:rFonts w:ascii="Cambria" w:hAnsi="Cambria"/>
          <w:sz w:val="22"/>
          <w:lang w:val="pl-PL"/>
        </w:rPr>
      </w:pPr>
      <w:r w:rsidRPr="00F60CA1">
        <w:rPr>
          <w:rFonts w:ascii="Cambria" w:hAnsi="Cambria"/>
          <w:sz w:val="22"/>
          <w:lang w:val="pl-PL"/>
        </w:rPr>
        <w:t>Etap II – do 4 miesięcy od dnia podpisania bez uwag protokołu odbioru częściowego Etapu I.</w:t>
      </w:r>
    </w:p>
    <w:p w14:paraId="31864974" w14:textId="2144BDE3" w:rsidR="00E9496C" w:rsidRPr="00C14072" w:rsidRDefault="00E9496C" w:rsidP="008B20E4">
      <w:pPr>
        <w:pStyle w:val="Akapitzlist"/>
        <w:numPr>
          <w:ilvl w:val="0"/>
          <w:numId w:val="9"/>
        </w:numPr>
        <w:spacing w:after="40"/>
        <w:rPr>
          <w:rFonts w:ascii="Cambria" w:hAnsi="Cambria"/>
          <w:sz w:val="22"/>
          <w:lang w:val="pl-PL"/>
        </w:rPr>
      </w:pPr>
      <w:r w:rsidRPr="00C14072">
        <w:rPr>
          <w:rFonts w:ascii="Cambria" w:hAnsi="Cambria"/>
          <w:sz w:val="22"/>
          <w:lang w:val="pl-PL"/>
        </w:rPr>
        <w:t>Wykonawca w terminie 7 dni od daty zawarcia umowy przedłoży harmonogram realizacji przedmiotu zamówienia z uwzględnieniem wskazanych dw</w:t>
      </w:r>
      <w:r w:rsidR="000D2CCB" w:rsidRPr="00C14072">
        <w:rPr>
          <w:rFonts w:ascii="Cambria" w:hAnsi="Cambria"/>
          <w:sz w:val="22"/>
          <w:lang w:val="pl-PL"/>
        </w:rPr>
        <w:t>óch etapów. Harmonogram rzeczowo-finansowy</w:t>
      </w:r>
      <w:r w:rsidRPr="00C14072">
        <w:rPr>
          <w:rFonts w:ascii="Cambria" w:hAnsi="Cambria"/>
          <w:sz w:val="22"/>
          <w:lang w:val="pl-PL"/>
        </w:rPr>
        <w:t xml:space="preserve"> musi zawierać przy wykonywanych czynnościach wycenę zrealizowanego zakresu. Harmonogram wymaga zatwierdzenia przez Zamawiającego.</w:t>
      </w:r>
    </w:p>
    <w:p w14:paraId="48B8CBA6" w14:textId="1B75B3E2" w:rsidR="002715BD" w:rsidRPr="00F60CA1" w:rsidRDefault="0003448D" w:rsidP="008B20E4">
      <w:pPr>
        <w:pStyle w:val="Akapitzlist"/>
        <w:numPr>
          <w:ilvl w:val="0"/>
          <w:numId w:val="9"/>
        </w:numPr>
        <w:spacing w:after="40"/>
        <w:rPr>
          <w:rFonts w:ascii="Cambria" w:hAnsi="Cambria"/>
          <w:sz w:val="22"/>
          <w:lang w:val="pl-PL"/>
        </w:rPr>
      </w:pPr>
      <w:r w:rsidRPr="00F60CA1">
        <w:rPr>
          <w:rFonts w:ascii="Cambria" w:hAnsi="Cambria"/>
          <w:sz w:val="22"/>
          <w:lang w:val="pl-PL"/>
        </w:rPr>
        <w:t>Terminy rozpoczęcia prac skanowania w siedzibie Zamawiającego zostaną uzgodnione roboczo przez przedstawicieli Stron, z uwzględn</w:t>
      </w:r>
      <w:r w:rsidR="000D2CCB">
        <w:rPr>
          <w:rFonts w:ascii="Cambria" w:hAnsi="Cambria"/>
          <w:sz w:val="22"/>
          <w:lang w:val="pl-PL"/>
        </w:rPr>
        <w:t xml:space="preserve">ieniem organizacji pracy </w:t>
      </w:r>
      <w:r w:rsidRPr="00F60CA1">
        <w:rPr>
          <w:rFonts w:ascii="Cambria" w:hAnsi="Cambria"/>
          <w:sz w:val="22"/>
          <w:lang w:val="pl-PL"/>
        </w:rPr>
        <w:t xml:space="preserve"> Pracowni Digitalizacji w Kielcach przy ul. Orla 3, w godzinach 8:00–18:00 od poniedziałku do piątku.</w:t>
      </w:r>
    </w:p>
    <w:p w14:paraId="74697BC3" w14:textId="77777777" w:rsidR="002715BD" w:rsidRPr="00F60CA1" w:rsidRDefault="0003448D" w:rsidP="008B20E4">
      <w:pPr>
        <w:pStyle w:val="Akapitzlist"/>
        <w:numPr>
          <w:ilvl w:val="0"/>
          <w:numId w:val="9"/>
        </w:numPr>
        <w:spacing w:after="40"/>
        <w:rPr>
          <w:rFonts w:ascii="Cambria" w:hAnsi="Cambria"/>
          <w:sz w:val="22"/>
          <w:lang w:val="pl-PL"/>
        </w:rPr>
      </w:pPr>
      <w:r w:rsidRPr="00F60CA1">
        <w:rPr>
          <w:rFonts w:ascii="Cambria" w:hAnsi="Cambria"/>
          <w:sz w:val="22"/>
          <w:lang w:val="pl-PL"/>
        </w:rPr>
        <w:t>Za termin wykonania danego etapu uważa się dzień przekazania Zamawiającemu kompletnej dokumentacji danego etapu, obejmującej wszystkie wymagane pliki, raport techniczny oraz protokół kalibracji, zdatnej do odbioru.</w:t>
      </w:r>
    </w:p>
    <w:p w14:paraId="0DBDED97" w14:textId="77777777" w:rsidR="002715BD" w:rsidRPr="00F60CA1" w:rsidRDefault="0003448D" w:rsidP="008B20E4">
      <w:pPr>
        <w:pStyle w:val="Akapitzlist"/>
        <w:numPr>
          <w:ilvl w:val="0"/>
          <w:numId w:val="9"/>
        </w:numPr>
        <w:spacing w:after="40"/>
        <w:rPr>
          <w:rFonts w:ascii="Cambria" w:hAnsi="Cambria"/>
          <w:sz w:val="22"/>
          <w:lang w:val="pl-PL"/>
        </w:rPr>
      </w:pPr>
      <w:r w:rsidRPr="00F60CA1">
        <w:rPr>
          <w:rFonts w:ascii="Cambria" w:hAnsi="Cambria"/>
          <w:sz w:val="22"/>
          <w:lang w:val="pl-PL"/>
        </w:rPr>
        <w:lastRenderedPageBreak/>
        <w:t>Zamawiający dokona weryfikacji zgodności przekazanej dokumentacji z OPZ w terminie 14 dni od dnia jej otrzymania.</w:t>
      </w:r>
    </w:p>
    <w:p w14:paraId="4A50762C" w14:textId="77777777" w:rsidR="002715BD" w:rsidRPr="00F60CA1" w:rsidRDefault="0003448D" w:rsidP="008B20E4">
      <w:pPr>
        <w:pStyle w:val="Akapitzlist"/>
        <w:numPr>
          <w:ilvl w:val="0"/>
          <w:numId w:val="9"/>
        </w:numPr>
        <w:spacing w:after="40"/>
        <w:rPr>
          <w:rFonts w:ascii="Cambria" w:hAnsi="Cambria"/>
          <w:sz w:val="22"/>
          <w:lang w:val="pl-PL"/>
        </w:rPr>
      </w:pPr>
      <w:r w:rsidRPr="00F60CA1">
        <w:rPr>
          <w:rFonts w:ascii="Cambria" w:hAnsi="Cambria"/>
          <w:sz w:val="22"/>
          <w:lang w:val="pl-PL"/>
        </w:rPr>
        <w:t>Jeżeli przekazany materiał będzie niekompletny lub niezgodny z umową, Zamawiający wyznaczy Wykonawcy odpowiedni termin na usunięcie wad lub uzupełnienie braków, bez prawa do dodatkowego wynagrodzenia.</w:t>
      </w:r>
    </w:p>
    <w:p w14:paraId="0BD2584B" w14:textId="77777777" w:rsidR="002715BD" w:rsidRPr="00F60CA1" w:rsidRDefault="0003448D" w:rsidP="00F60CA1">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4. Obowiązki Wykonawcy</w:t>
      </w:r>
    </w:p>
    <w:p w14:paraId="1F91F4B6" w14:textId="77777777" w:rsidR="002715BD" w:rsidRPr="00F60CA1" w:rsidRDefault="0003448D" w:rsidP="008B20E4">
      <w:pPr>
        <w:pStyle w:val="Akapitzlist"/>
        <w:numPr>
          <w:ilvl w:val="0"/>
          <w:numId w:val="10"/>
        </w:numPr>
        <w:spacing w:after="40"/>
        <w:rPr>
          <w:rFonts w:ascii="Cambria" w:hAnsi="Cambria"/>
          <w:sz w:val="22"/>
          <w:lang w:val="pl-PL"/>
        </w:rPr>
      </w:pPr>
      <w:r w:rsidRPr="00F60CA1">
        <w:rPr>
          <w:rFonts w:ascii="Cambria" w:hAnsi="Cambria"/>
          <w:sz w:val="22"/>
          <w:lang w:val="pl-PL"/>
        </w:rPr>
        <w:t>Wykonawca zobowiązuje się w szczególności do:</w:t>
      </w:r>
    </w:p>
    <w:p w14:paraId="3D65BE30" w14:textId="77777777" w:rsidR="002715BD" w:rsidRPr="00F60CA1" w:rsidRDefault="0003448D" w:rsidP="008B20E4">
      <w:pPr>
        <w:pStyle w:val="Akapitzlist"/>
        <w:numPr>
          <w:ilvl w:val="1"/>
          <w:numId w:val="10"/>
        </w:numPr>
        <w:spacing w:after="40"/>
        <w:rPr>
          <w:rFonts w:ascii="Cambria" w:hAnsi="Cambria"/>
          <w:sz w:val="22"/>
          <w:lang w:val="pl-PL"/>
        </w:rPr>
      </w:pPr>
      <w:r w:rsidRPr="00F60CA1">
        <w:rPr>
          <w:rFonts w:ascii="Cambria" w:hAnsi="Cambria"/>
          <w:sz w:val="22"/>
          <w:lang w:val="pl-PL"/>
        </w:rPr>
        <w:t>wykonania usług przy użyciu sprzętu i oprogramowania spełniających minimalne parametry określone w OPZ,</w:t>
      </w:r>
    </w:p>
    <w:p w14:paraId="033E09A3" w14:textId="51D16F2E" w:rsidR="002715BD" w:rsidRPr="00266C69" w:rsidRDefault="0003448D" w:rsidP="008B20E4">
      <w:pPr>
        <w:pStyle w:val="Akapitzlist"/>
        <w:numPr>
          <w:ilvl w:val="1"/>
          <w:numId w:val="10"/>
        </w:numPr>
        <w:spacing w:after="40"/>
        <w:rPr>
          <w:rFonts w:ascii="Cambria" w:hAnsi="Cambria"/>
          <w:sz w:val="22"/>
          <w:lang w:val="pl-PL"/>
        </w:rPr>
      </w:pPr>
      <w:r w:rsidRPr="00266C69">
        <w:rPr>
          <w:rFonts w:ascii="Cambria" w:hAnsi="Cambria"/>
          <w:sz w:val="22"/>
          <w:lang w:val="pl-PL"/>
        </w:rPr>
        <w:t>stosowania systemów pomiarowych o kontrolowanej i znanej dokładności metrologicznej, a dla systemu do wieczystej archiwizacji – z kalibracją zgodną z normą VDI/VDE 2634</w:t>
      </w:r>
      <w:r w:rsidR="000171A9" w:rsidRPr="00266C69">
        <w:rPr>
          <w:rFonts w:ascii="Cambria" w:hAnsi="Cambria"/>
          <w:sz w:val="22"/>
          <w:lang w:val="pl-PL"/>
        </w:rPr>
        <w:t xml:space="preserve"> lub równoważną</w:t>
      </w:r>
      <w:r w:rsidRPr="00266C69">
        <w:rPr>
          <w:rFonts w:ascii="Cambria" w:hAnsi="Cambria"/>
          <w:sz w:val="22"/>
          <w:lang w:val="pl-PL"/>
        </w:rPr>
        <w:t>, wykonaną na wzorcach posiadających aktualny certyfikat z akredytowanego laboratorium, w miejscu wykonywania pomiaru,</w:t>
      </w:r>
    </w:p>
    <w:p w14:paraId="7E046FA7" w14:textId="77777777" w:rsidR="002715BD" w:rsidRPr="00F60CA1" w:rsidRDefault="0003448D" w:rsidP="008B20E4">
      <w:pPr>
        <w:pStyle w:val="Akapitzlist"/>
        <w:numPr>
          <w:ilvl w:val="1"/>
          <w:numId w:val="10"/>
        </w:numPr>
        <w:spacing w:after="40"/>
        <w:rPr>
          <w:rFonts w:ascii="Cambria" w:hAnsi="Cambria"/>
          <w:sz w:val="22"/>
          <w:lang w:val="pl-PL"/>
        </w:rPr>
      </w:pPr>
      <w:r w:rsidRPr="00F60CA1">
        <w:rPr>
          <w:rFonts w:ascii="Cambria" w:hAnsi="Cambria"/>
          <w:sz w:val="22"/>
          <w:lang w:val="pl-PL"/>
        </w:rPr>
        <w:t>zapewnienia, aby czynności w siedzibie Zamawiającego były prowadzone w sposób bezpieczny dla obiektów muzealnych oraz niezakłócający pracy Zamawiającego ponad niezbędną miarę,</w:t>
      </w:r>
    </w:p>
    <w:p w14:paraId="0B3C57C7" w14:textId="77777777" w:rsidR="002715BD" w:rsidRPr="00F60CA1" w:rsidRDefault="0003448D" w:rsidP="008B20E4">
      <w:pPr>
        <w:pStyle w:val="Akapitzlist"/>
        <w:numPr>
          <w:ilvl w:val="1"/>
          <w:numId w:val="10"/>
        </w:numPr>
        <w:spacing w:after="40"/>
        <w:rPr>
          <w:rFonts w:ascii="Cambria" w:hAnsi="Cambria"/>
          <w:sz w:val="22"/>
          <w:lang w:val="pl-PL"/>
        </w:rPr>
      </w:pPr>
      <w:r w:rsidRPr="00F60CA1">
        <w:rPr>
          <w:rFonts w:ascii="Cambria" w:hAnsi="Cambria"/>
          <w:sz w:val="22"/>
          <w:lang w:val="pl-PL"/>
        </w:rPr>
        <w:t>uzgadniania z Działem Konserwacji wszelkich przypadków konieczności użycia środka matującego lub innych działań ingerujących w powierzchnię obiektu,</w:t>
      </w:r>
    </w:p>
    <w:p w14:paraId="25002C4F" w14:textId="77777777" w:rsidR="002715BD" w:rsidRPr="00F60CA1" w:rsidRDefault="0003448D" w:rsidP="008B20E4">
      <w:pPr>
        <w:pStyle w:val="Akapitzlist"/>
        <w:numPr>
          <w:ilvl w:val="1"/>
          <w:numId w:val="10"/>
        </w:numPr>
        <w:spacing w:after="40"/>
        <w:rPr>
          <w:rFonts w:ascii="Cambria" w:hAnsi="Cambria"/>
          <w:sz w:val="22"/>
          <w:lang w:val="pl-PL"/>
        </w:rPr>
      </w:pPr>
      <w:r w:rsidRPr="00F60CA1">
        <w:rPr>
          <w:rFonts w:ascii="Cambria" w:hAnsi="Cambria"/>
          <w:sz w:val="22"/>
          <w:lang w:val="pl-PL"/>
        </w:rPr>
        <w:t>prowadzenia prac z zachowaniem poufności, zasad bezpieczeństwa oraz zaleceń przekazywanych przez Zamawiającego dotyczących obchodzenia się z muzealiami,</w:t>
      </w:r>
    </w:p>
    <w:p w14:paraId="12B0A353" w14:textId="77777777" w:rsidR="002715BD" w:rsidRPr="00F60CA1" w:rsidRDefault="0003448D" w:rsidP="008B20E4">
      <w:pPr>
        <w:pStyle w:val="Akapitzlist"/>
        <w:numPr>
          <w:ilvl w:val="1"/>
          <w:numId w:val="10"/>
        </w:numPr>
        <w:spacing w:after="40"/>
        <w:rPr>
          <w:rFonts w:ascii="Cambria" w:hAnsi="Cambria"/>
          <w:sz w:val="22"/>
          <w:lang w:val="pl-PL"/>
        </w:rPr>
      </w:pPr>
      <w:r w:rsidRPr="00F60CA1">
        <w:rPr>
          <w:rFonts w:ascii="Cambria" w:hAnsi="Cambria"/>
          <w:sz w:val="22"/>
          <w:lang w:val="pl-PL"/>
        </w:rPr>
        <w:t>niezwłocznego informowania Zamawiającego o wszelkich okolicznościach mogących mieć wpływ na termin, jakość lub prawidłowość realizacji umowy,</w:t>
      </w:r>
    </w:p>
    <w:p w14:paraId="1D766BB7" w14:textId="77777777" w:rsidR="002715BD" w:rsidRPr="00F60CA1" w:rsidRDefault="0003448D" w:rsidP="008B20E4">
      <w:pPr>
        <w:pStyle w:val="Akapitzlist"/>
        <w:numPr>
          <w:ilvl w:val="1"/>
          <w:numId w:val="10"/>
        </w:numPr>
        <w:spacing w:after="40"/>
        <w:rPr>
          <w:rFonts w:ascii="Cambria" w:hAnsi="Cambria"/>
          <w:sz w:val="22"/>
          <w:lang w:val="pl-PL"/>
        </w:rPr>
      </w:pPr>
      <w:r w:rsidRPr="00F60CA1">
        <w:rPr>
          <w:rFonts w:ascii="Cambria" w:hAnsi="Cambria"/>
          <w:sz w:val="22"/>
          <w:lang w:val="pl-PL"/>
        </w:rPr>
        <w:t>przekazania danych na zewnętrznym nośniku pamięci przechodzącym na własność Zamawiającego, w uporządkowanej strukturze uzgodnionej z Zamawiającym.</w:t>
      </w:r>
    </w:p>
    <w:p w14:paraId="630F06AC" w14:textId="77777777" w:rsidR="002715BD" w:rsidRPr="00F60CA1" w:rsidRDefault="0003448D" w:rsidP="008B20E4">
      <w:pPr>
        <w:pStyle w:val="Akapitzlist"/>
        <w:numPr>
          <w:ilvl w:val="0"/>
          <w:numId w:val="10"/>
        </w:numPr>
        <w:spacing w:after="40"/>
        <w:rPr>
          <w:rFonts w:ascii="Cambria" w:hAnsi="Cambria"/>
          <w:sz w:val="22"/>
          <w:lang w:val="pl-PL"/>
        </w:rPr>
      </w:pPr>
      <w:r w:rsidRPr="00F60CA1">
        <w:rPr>
          <w:rFonts w:ascii="Cambria" w:hAnsi="Cambria"/>
          <w:sz w:val="22"/>
          <w:lang w:val="pl-PL"/>
        </w:rPr>
        <w:t>Wykonawca ponosi pełną odpowiedzialność za działania i zaniechania osób, którymi posługuje się przy wykonywaniu umowy, jak za działania i zaniechania własne.</w:t>
      </w:r>
    </w:p>
    <w:p w14:paraId="527FE15B" w14:textId="77777777" w:rsidR="002715BD" w:rsidRDefault="0003448D" w:rsidP="008B20E4">
      <w:pPr>
        <w:pStyle w:val="Akapitzlist"/>
        <w:numPr>
          <w:ilvl w:val="0"/>
          <w:numId w:val="10"/>
        </w:numPr>
        <w:spacing w:after="40"/>
        <w:rPr>
          <w:rFonts w:ascii="Cambria" w:hAnsi="Cambria"/>
          <w:sz w:val="22"/>
          <w:lang w:val="pl-PL"/>
        </w:rPr>
      </w:pPr>
      <w:r w:rsidRPr="00F60CA1">
        <w:rPr>
          <w:rFonts w:ascii="Cambria" w:hAnsi="Cambria"/>
          <w:sz w:val="22"/>
          <w:lang w:val="pl-PL"/>
        </w:rPr>
        <w:t>Bez uprzedniej pisemnej zgody Zamawiającego Wykonawca nie jest uprawniony do wykorzystywania modeli, zdjęć, danych źródłowych ani informacji uzyskanych w toku wykonywania umowy do celów innych niż jej realizacja.</w:t>
      </w:r>
    </w:p>
    <w:p w14:paraId="399A7D7E" w14:textId="77777777" w:rsidR="004D0C2C" w:rsidRPr="00C14072" w:rsidRDefault="004D0C2C" w:rsidP="008B20E4">
      <w:pPr>
        <w:pStyle w:val="Akapitzlist"/>
        <w:numPr>
          <w:ilvl w:val="0"/>
          <w:numId w:val="10"/>
        </w:numPr>
        <w:spacing w:after="40"/>
        <w:rPr>
          <w:rFonts w:ascii="Cambria" w:hAnsi="Cambria"/>
          <w:sz w:val="22"/>
          <w:lang w:val="pl-PL"/>
        </w:rPr>
      </w:pPr>
      <w:r w:rsidRPr="00C14072">
        <w:rPr>
          <w:rFonts w:ascii="Cambria" w:hAnsi="Cambria"/>
          <w:sz w:val="22"/>
          <w:lang w:val="pl-PL"/>
        </w:rPr>
        <w:t>Wykonawca zobowiązuje się, że usługi składające się na przedmiot umowy, będą w okresie realizacji umowy wykonywane wyłącznie przez osoby zatrudnione na podstawie umowy o pracę w rozumieniu przepisów ustawy z dnia 26 czerwca 1974 r. – Kodeks pracy (</w:t>
      </w:r>
      <w:proofErr w:type="spellStart"/>
      <w:r w:rsidRPr="00C14072">
        <w:rPr>
          <w:rFonts w:ascii="Cambria" w:hAnsi="Cambria"/>
          <w:sz w:val="22"/>
          <w:lang w:val="pl-PL"/>
        </w:rPr>
        <w:t>t.j</w:t>
      </w:r>
      <w:proofErr w:type="spellEnd"/>
      <w:r w:rsidRPr="00C14072">
        <w:rPr>
          <w:rFonts w:ascii="Cambria" w:hAnsi="Cambria"/>
          <w:sz w:val="22"/>
          <w:lang w:val="pl-PL"/>
        </w:rPr>
        <w:t xml:space="preserve">. Dz. U. z 2023 r. poz. 1465 z </w:t>
      </w:r>
      <w:proofErr w:type="spellStart"/>
      <w:r w:rsidRPr="00C14072">
        <w:rPr>
          <w:rFonts w:ascii="Cambria" w:hAnsi="Cambria"/>
          <w:sz w:val="22"/>
          <w:lang w:val="pl-PL"/>
        </w:rPr>
        <w:t>późn</w:t>
      </w:r>
      <w:proofErr w:type="spellEnd"/>
      <w:r w:rsidRPr="00C14072">
        <w:rPr>
          <w:rFonts w:ascii="Cambria" w:hAnsi="Cambria"/>
          <w:sz w:val="22"/>
          <w:lang w:val="pl-PL"/>
        </w:rPr>
        <w:t>. zm.).</w:t>
      </w:r>
    </w:p>
    <w:p w14:paraId="76CD0EE1" w14:textId="64B64E20" w:rsidR="004D0C2C" w:rsidRPr="00C14072" w:rsidRDefault="004D0C2C" w:rsidP="008B20E4">
      <w:pPr>
        <w:pStyle w:val="Akapitzlist"/>
        <w:numPr>
          <w:ilvl w:val="0"/>
          <w:numId w:val="10"/>
        </w:numPr>
        <w:spacing w:after="40"/>
        <w:rPr>
          <w:rFonts w:ascii="Cambria" w:hAnsi="Cambria"/>
          <w:sz w:val="22"/>
          <w:lang w:val="pl-PL"/>
        </w:rPr>
      </w:pPr>
      <w:r w:rsidRPr="00C14072">
        <w:rPr>
          <w:rFonts w:ascii="Cambria" w:hAnsi="Cambria"/>
          <w:sz w:val="22"/>
          <w:lang w:val="pl-PL"/>
        </w:rPr>
        <w:t xml:space="preserve">Wykonawca zobowiązany jest w terminie do 7 dni kalendarzowych od dnia rozpoczęcia realizacji umowy przedstawić Wykaz osób zatrudnionych na umowę o pracę, jeżeli taki obowiązek powstanie, przy realizacji niniejszej umowy. Do w/w wykazu Wykonawca zobowiązany jest przedstawić poświadczone za zgodność z oryginałem przez Wykonawcę kopie umów o pracę osób wskazanych w wykazie. Kopie umów powinny zostać zanonimizowane w sposób zapewniający ochronę danych osobowych pracowników, zgodnie z obowiązującymi w </w:t>
      </w:r>
      <w:r w:rsidRPr="00C14072">
        <w:rPr>
          <w:rFonts w:ascii="Cambria" w:hAnsi="Cambria"/>
          <w:sz w:val="22"/>
          <w:lang w:val="pl-PL"/>
        </w:rPr>
        <w:lastRenderedPageBreak/>
        <w:t xml:space="preserve">tym zakresie przepisami, jednakże </w:t>
      </w:r>
      <w:proofErr w:type="spellStart"/>
      <w:r w:rsidRPr="00C14072">
        <w:rPr>
          <w:rFonts w:ascii="Cambria" w:hAnsi="Cambria"/>
          <w:sz w:val="22"/>
          <w:lang w:val="pl-PL"/>
        </w:rPr>
        <w:t>anonimizacja</w:t>
      </w:r>
      <w:proofErr w:type="spellEnd"/>
      <w:r w:rsidRPr="00C14072">
        <w:rPr>
          <w:rFonts w:ascii="Cambria" w:hAnsi="Cambria"/>
          <w:sz w:val="22"/>
          <w:lang w:val="pl-PL"/>
        </w:rPr>
        <w:t xml:space="preserve"> ta powinna być dokonana w sposób zapewniający niezbędną weryfikację zatrudnienia na podstawie umowy o pracę w szczególności weryfikację następujących informacji: imię i nazwisko zatrudnionego pracownika, datę zawarcia umowy i rodzaj umowy o pracę. </w:t>
      </w:r>
    </w:p>
    <w:p w14:paraId="10B054D6" w14:textId="77777777" w:rsidR="004D0C2C" w:rsidRPr="00F60CA1" w:rsidRDefault="004D0C2C" w:rsidP="004D0C2C">
      <w:pPr>
        <w:pStyle w:val="Akapitzlist"/>
        <w:spacing w:after="40"/>
        <w:rPr>
          <w:rFonts w:ascii="Cambria" w:hAnsi="Cambria"/>
          <w:sz w:val="22"/>
          <w:lang w:val="pl-PL"/>
        </w:rPr>
      </w:pPr>
    </w:p>
    <w:p w14:paraId="0EF536FB" w14:textId="77777777" w:rsidR="002715BD" w:rsidRPr="00F60CA1" w:rsidRDefault="0003448D" w:rsidP="00F60CA1">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5. Obowiązki Zamawiającego</w:t>
      </w:r>
    </w:p>
    <w:p w14:paraId="704AE345" w14:textId="77777777" w:rsidR="002715BD" w:rsidRPr="00F60CA1" w:rsidRDefault="0003448D" w:rsidP="008B20E4">
      <w:pPr>
        <w:pStyle w:val="Akapitzlist"/>
        <w:numPr>
          <w:ilvl w:val="0"/>
          <w:numId w:val="11"/>
        </w:numPr>
        <w:spacing w:after="40"/>
        <w:rPr>
          <w:rFonts w:ascii="Cambria" w:hAnsi="Cambria"/>
          <w:sz w:val="22"/>
          <w:lang w:val="pl-PL"/>
        </w:rPr>
      </w:pPr>
      <w:r w:rsidRPr="00F60CA1">
        <w:rPr>
          <w:rFonts w:ascii="Cambria" w:hAnsi="Cambria"/>
          <w:sz w:val="22"/>
          <w:lang w:val="pl-PL"/>
        </w:rPr>
        <w:t>Zamawiający zobowiązuje się do współdziałania przy realizacji umowy, w szczególności do udostępnienia obiektów, pomieszczeń i informacji niezbędnych do prawidłowego wykonania usługi.</w:t>
      </w:r>
    </w:p>
    <w:p w14:paraId="03FDAEBA" w14:textId="77777777" w:rsidR="002715BD" w:rsidRPr="00F60CA1" w:rsidRDefault="0003448D" w:rsidP="008B20E4">
      <w:pPr>
        <w:pStyle w:val="Akapitzlist"/>
        <w:numPr>
          <w:ilvl w:val="0"/>
          <w:numId w:val="11"/>
        </w:numPr>
        <w:spacing w:after="40"/>
        <w:rPr>
          <w:rFonts w:ascii="Cambria" w:hAnsi="Cambria"/>
          <w:sz w:val="22"/>
          <w:lang w:val="pl-PL"/>
        </w:rPr>
      </w:pPr>
      <w:r w:rsidRPr="00F60CA1">
        <w:rPr>
          <w:rFonts w:ascii="Cambria" w:hAnsi="Cambria"/>
          <w:sz w:val="22"/>
          <w:lang w:val="pl-PL"/>
        </w:rPr>
        <w:t>Zamawiający wyznaczy osoby uprawnione do bieżących uzgodnień organizacyjnych, odbiorów i zgłaszania uwag do przekazanych materiałów.</w:t>
      </w:r>
    </w:p>
    <w:p w14:paraId="3624D556" w14:textId="77777777" w:rsidR="002715BD" w:rsidRPr="00F60CA1" w:rsidRDefault="0003448D" w:rsidP="008B20E4">
      <w:pPr>
        <w:pStyle w:val="Akapitzlist"/>
        <w:numPr>
          <w:ilvl w:val="0"/>
          <w:numId w:val="11"/>
        </w:numPr>
        <w:spacing w:after="40"/>
        <w:rPr>
          <w:rFonts w:ascii="Cambria" w:hAnsi="Cambria"/>
          <w:sz w:val="22"/>
          <w:lang w:val="pl-PL"/>
        </w:rPr>
      </w:pPr>
      <w:r w:rsidRPr="00F60CA1">
        <w:rPr>
          <w:rFonts w:ascii="Cambria" w:hAnsi="Cambria"/>
          <w:sz w:val="22"/>
          <w:lang w:val="pl-PL"/>
        </w:rPr>
        <w:t>Zamawiający zapewni dostęp do obiektów w uzgodnionych terminach oraz możliwość pracy w pomieszczeniach wskazanych w OPZ.</w:t>
      </w:r>
    </w:p>
    <w:p w14:paraId="3E190DD2" w14:textId="77777777" w:rsidR="002715BD" w:rsidRPr="00F60CA1" w:rsidRDefault="0003448D" w:rsidP="00F60CA1">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6. Odbiór</w:t>
      </w:r>
    </w:p>
    <w:p w14:paraId="6234195D" w14:textId="77777777" w:rsidR="002715BD" w:rsidRPr="00F60CA1" w:rsidRDefault="0003448D" w:rsidP="008B20E4">
      <w:pPr>
        <w:pStyle w:val="Akapitzlist"/>
        <w:numPr>
          <w:ilvl w:val="0"/>
          <w:numId w:val="12"/>
        </w:numPr>
        <w:spacing w:after="40"/>
        <w:rPr>
          <w:rFonts w:ascii="Cambria" w:hAnsi="Cambria"/>
          <w:sz w:val="22"/>
          <w:lang w:val="pl-PL"/>
        </w:rPr>
      </w:pPr>
      <w:r w:rsidRPr="00F60CA1">
        <w:rPr>
          <w:rFonts w:ascii="Cambria" w:hAnsi="Cambria"/>
          <w:sz w:val="22"/>
          <w:lang w:val="pl-PL"/>
        </w:rPr>
        <w:t>Odbiory będą dokonywane częściowo – po zakończeniu każdego etapu – oraz końcowo po wykonaniu całości przedmiotu umowy.</w:t>
      </w:r>
    </w:p>
    <w:p w14:paraId="03BDEA18" w14:textId="77777777" w:rsidR="002715BD" w:rsidRPr="00F60CA1" w:rsidRDefault="0003448D" w:rsidP="008B20E4">
      <w:pPr>
        <w:pStyle w:val="Akapitzlist"/>
        <w:numPr>
          <w:ilvl w:val="0"/>
          <w:numId w:val="12"/>
        </w:numPr>
        <w:spacing w:after="40"/>
        <w:rPr>
          <w:rFonts w:ascii="Cambria" w:hAnsi="Cambria"/>
          <w:sz w:val="22"/>
          <w:lang w:val="pl-PL"/>
        </w:rPr>
      </w:pPr>
      <w:r w:rsidRPr="00F60CA1">
        <w:rPr>
          <w:rFonts w:ascii="Cambria" w:hAnsi="Cambria"/>
          <w:sz w:val="22"/>
          <w:lang w:val="pl-PL"/>
        </w:rPr>
        <w:t>Z każdego odbioru zostanie sporządzony protokół odbioru częściowego albo końcowego, podpisany przez przedstawicieli obu Stron.</w:t>
      </w:r>
    </w:p>
    <w:p w14:paraId="27CA3E03" w14:textId="77777777" w:rsidR="002715BD" w:rsidRPr="00F60CA1" w:rsidRDefault="0003448D" w:rsidP="008B20E4">
      <w:pPr>
        <w:pStyle w:val="Akapitzlist"/>
        <w:numPr>
          <w:ilvl w:val="0"/>
          <w:numId w:val="12"/>
        </w:numPr>
        <w:spacing w:after="40"/>
        <w:rPr>
          <w:rFonts w:ascii="Cambria" w:hAnsi="Cambria"/>
          <w:sz w:val="22"/>
          <w:lang w:val="pl-PL"/>
        </w:rPr>
      </w:pPr>
      <w:r w:rsidRPr="00F60CA1">
        <w:rPr>
          <w:rFonts w:ascii="Cambria" w:hAnsi="Cambria"/>
          <w:sz w:val="22"/>
          <w:lang w:val="pl-PL"/>
        </w:rPr>
        <w:t>Podstawą do wystawienia faktury za dany etap będzie podpisany bez uwag protokół odbioru częściowego odpowiednio dla Etapu I albo Etapu II.</w:t>
      </w:r>
    </w:p>
    <w:p w14:paraId="14B9C1C6" w14:textId="77777777" w:rsidR="002715BD" w:rsidRPr="00F60CA1" w:rsidRDefault="0003448D" w:rsidP="008B20E4">
      <w:pPr>
        <w:pStyle w:val="Akapitzlist"/>
        <w:numPr>
          <w:ilvl w:val="0"/>
          <w:numId w:val="12"/>
        </w:numPr>
        <w:spacing w:after="40"/>
        <w:rPr>
          <w:rFonts w:ascii="Cambria" w:hAnsi="Cambria"/>
          <w:sz w:val="22"/>
          <w:lang w:val="pl-PL"/>
        </w:rPr>
      </w:pPr>
      <w:r w:rsidRPr="00F60CA1">
        <w:rPr>
          <w:rFonts w:ascii="Cambria" w:hAnsi="Cambria"/>
          <w:sz w:val="22"/>
          <w:lang w:val="pl-PL"/>
        </w:rPr>
        <w:t>Zamawiający może odmówić podpisania protokołu odbioru w przypadku stwierdzenia wad istotnych, braków ilościowych, niezgodności parametrów technicznych lub nieprzekazania wszystkich wymaganych plików, raportów lub dokumentów.</w:t>
      </w:r>
    </w:p>
    <w:p w14:paraId="354B83C0" w14:textId="77777777" w:rsidR="002715BD" w:rsidRPr="00F60CA1" w:rsidRDefault="0003448D" w:rsidP="008B20E4">
      <w:pPr>
        <w:pStyle w:val="Akapitzlist"/>
        <w:numPr>
          <w:ilvl w:val="0"/>
          <w:numId w:val="12"/>
        </w:numPr>
        <w:spacing w:after="40"/>
        <w:rPr>
          <w:rFonts w:ascii="Cambria" w:hAnsi="Cambria"/>
          <w:sz w:val="22"/>
          <w:lang w:val="pl-PL"/>
        </w:rPr>
      </w:pPr>
      <w:r w:rsidRPr="00F60CA1">
        <w:rPr>
          <w:rFonts w:ascii="Cambria" w:hAnsi="Cambria"/>
          <w:sz w:val="22"/>
          <w:lang w:val="pl-PL"/>
        </w:rPr>
        <w:t>Usunięcie wad, braków lub niezgodności następuje na koszt i ryzyko Wykonawcy w terminie wyznaczonym przez Zamawiającego.</w:t>
      </w:r>
    </w:p>
    <w:p w14:paraId="2D0A26C8" w14:textId="77777777" w:rsidR="002715BD" w:rsidRPr="00F60CA1" w:rsidRDefault="0003448D" w:rsidP="008B20E4">
      <w:pPr>
        <w:pStyle w:val="Akapitzlist"/>
        <w:numPr>
          <w:ilvl w:val="0"/>
          <w:numId w:val="12"/>
        </w:numPr>
        <w:spacing w:after="40"/>
        <w:rPr>
          <w:rFonts w:ascii="Cambria" w:hAnsi="Cambria"/>
          <w:sz w:val="22"/>
          <w:lang w:val="pl-PL"/>
        </w:rPr>
      </w:pPr>
      <w:r w:rsidRPr="00F60CA1">
        <w:rPr>
          <w:rFonts w:ascii="Cambria" w:hAnsi="Cambria"/>
          <w:sz w:val="22"/>
          <w:lang w:val="pl-PL"/>
        </w:rPr>
        <w:t>Podpisanie protokołu odbioru nie zwalnia Wykonawcy z odpowiedzialności z tytułu rękojmi, gwarancji, kar umownych ani odpowiedzialności odszkodowawczej.</w:t>
      </w:r>
    </w:p>
    <w:p w14:paraId="797E8BD0" w14:textId="77777777" w:rsidR="002715BD" w:rsidRPr="00F60CA1" w:rsidRDefault="0003448D" w:rsidP="00F60CA1">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7. Wynagrodzenie i płatności</w:t>
      </w:r>
    </w:p>
    <w:p w14:paraId="06C69D82" w14:textId="77777777" w:rsidR="002715BD" w:rsidRPr="00A30A09" w:rsidRDefault="0003448D" w:rsidP="008B20E4">
      <w:pPr>
        <w:pStyle w:val="Akapitzlist"/>
        <w:numPr>
          <w:ilvl w:val="0"/>
          <w:numId w:val="13"/>
        </w:numPr>
        <w:spacing w:after="40"/>
        <w:rPr>
          <w:rFonts w:ascii="Cambria" w:hAnsi="Cambria"/>
          <w:sz w:val="22"/>
          <w:lang w:val="pl-PL"/>
        </w:rPr>
      </w:pPr>
      <w:r w:rsidRPr="00A30A09">
        <w:rPr>
          <w:rFonts w:ascii="Cambria" w:hAnsi="Cambria"/>
          <w:sz w:val="22"/>
          <w:lang w:val="pl-PL"/>
        </w:rPr>
        <w:t>Za należyte wykonanie całego przedmiotu umowy Zamawiający zapłaci Wykonawcy wynagrodzenie ryczałtowe w wysokości: netto [___] zł (słownie: [___]), plus podatek VAT według stawki obowiązującej na dzień wystawienia faktury, tj. brutto [___] zł (słownie: [___]), zgodnie z ofertą Wykonawcy.</w:t>
      </w:r>
    </w:p>
    <w:p w14:paraId="0C9529EB" w14:textId="454C903C" w:rsidR="002715BD" w:rsidRPr="00A30A09" w:rsidRDefault="0003448D" w:rsidP="008B20E4">
      <w:pPr>
        <w:pStyle w:val="Akapitzlist"/>
        <w:numPr>
          <w:ilvl w:val="0"/>
          <w:numId w:val="13"/>
        </w:numPr>
        <w:spacing w:after="40"/>
        <w:rPr>
          <w:rFonts w:ascii="Cambria" w:hAnsi="Cambria"/>
          <w:sz w:val="22"/>
          <w:lang w:val="pl-PL"/>
        </w:rPr>
      </w:pPr>
      <w:r w:rsidRPr="00A30A09">
        <w:rPr>
          <w:rFonts w:ascii="Cambria" w:hAnsi="Cambria"/>
          <w:sz w:val="22"/>
          <w:lang w:val="pl-PL"/>
        </w:rPr>
        <w:t>Wynagrodzenie obejmuje wszelkie koszty związane z realizacją umowy, w szczególności koszty dojazdu, robocizny, sprzętu, oprogramowania</w:t>
      </w:r>
      <w:r w:rsidR="00360880">
        <w:rPr>
          <w:rFonts w:ascii="Cambria" w:hAnsi="Cambria"/>
          <w:sz w:val="22"/>
          <w:lang w:val="pl-PL"/>
        </w:rPr>
        <w:t>, nośników danych, konsultacji</w:t>
      </w:r>
      <w:r w:rsidRPr="00A30A09">
        <w:rPr>
          <w:rFonts w:ascii="Cambria" w:hAnsi="Cambria"/>
          <w:sz w:val="22"/>
          <w:lang w:val="pl-PL"/>
        </w:rPr>
        <w:t>, przeniesienia autorskich praw majątkowych / udzielenia licencji w zakresie określonym w umowie, opakowania i zabezpieczenia danych oraz wszelkie inne koszty niezbędne do prawidłowego wykonania umowy.</w:t>
      </w:r>
    </w:p>
    <w:p w14:paraId="5175DDDC" w14:textId="77777777" w:rsidR="002715BD" w:rsidRPr="00A30A09" w:rsidRDefault="0003448D" w:rsidP="008B20E4">
      <w:pPr>
        <w:pStyle w:val="Akapitzlist"/>
        <w:numPr>
          <w:ilvl w:val="0"/>
          <w:numId w:val="13"/>
        </w:numPr>
        <w:spacing w:after="40"/>
        <w:rPr>
          <w:rFonts w:ascii="Cambria" w:hAnsi="Cambria"/>
          <w:sz w:val="22"/>
          <w:lang w:val="pl-PL"/>
        </w:rPr>
      </w:pPr>
      <w:r w:rsidRPr="00A30A09">
        <w:rPr>
          <w:rFonts w:ascii="Cambria" w:hAnsi="Cambria"/>
          <w:sz w:val="22"/>
          <w:lang w:val="pl-PL"/>
        </w:rPr>
        <w:t>Rozliczenie nastąpi w dwóch częściach:</w:t>
      </w:r>
    </w:p>
    <w:p w14:paraId="31CD1152" w14:textId="3E7E1BE6" w:rsidR="002715BD" w:rsidRPr="00A30A09" w:rsidRDefault="00750D4B" w:rsidP="008B20E4">
      <w:pPr>
        <w:pStyle w:val="Akapitzlist"/>
        <w:numPr>
          <w:ilvl w:val="1"/>
          <w:numId w:val="13"/>
        </w:numPr>
        <w:spacing w:after="40"/>
        <w:rPr>
          <w:rFonts w:ascii="Cambria" w:hAnsi="Cambria"/>
          <w:sz w:val="22"/>
          <w:lang w:val="pl-PL"/>
        </w:rPr>
      </w:pPr>
      <w:r>
        <w:rPr>
          <w:rFonts w:ascii="Cambria" w:hAnsi="Cambria"/>
          <w:sz w:val="22"/>
          <w:lang w:val="pl-PL"/>
        </w:rPr>
        <w:lastRenderedPageBreak/>
        <w:t xml:space="preserve">po odbiorze Etapu I – 50 </w:t>
      </w:r>
      <w:r w:rsidR="0003448D" w:rsidRPr="00A30A09">
        <w:rPr>
          <w:rFonts w:ascii="Cambria" w:hAnsi="Cambria"/>
          <w:sz w:val="22"/>
          <w:lang w:val="pl-PL"/>
        </w:rPr>
        <w:t>% wynagrodzenia,</w:t>
      </w:r>
    </w:p>
    <w:p w14:paraId="231E4CCF" w14:textId="77777777" w:rsidR="002715BD" w:rsidRPr="00A30A09" w:rsidRDefault="0003448D" w:rsidP="008B20E4">
      <w:pPr>
        <w:pStyle w:val="Akapitzlist"/>
        <w:numPr>
          <w:ilvl w:val="1"/>
          <w:numId w:val="13"/>
        </w:numPr>
        <w:spacing w:after="40"/>
        <w:rPr>
          <w:rFonts w:ascii="Cambria" w:hAnsi="Cambria"/>
          <w:sz w:val="22"/>
          <w:lang w:val="pl-PL"/>
        </w:rPr>
      </w:pPr>
      <w:r w:rsidRPr="00A30A09">
        <w:rPr>
          <w:rFonts w:ascii="Cambria" w:hAnsi="Cambria"/>
          <w:sz w:val="22"/>
          <w:lang w:val="pl-PL"/>
        </w:rPr>
        <w:t>po odbiorze Etapu II i podpisaniu protokołu końcowego – pozostała część wynagrodzenia.</w:t>
      </w:r>
    </w:p>
    <w:p w14:paraId="3349CE07" w14:textId="1086AA30" w:rsidR="00302C05" w:rsidRPr="00302C05" w:rsidRDefault="00302C05" w:rsidP="008B20E4">
      <w:pPr>
        <w:pStyle w:val="Akapitzlist"/>
        <w:keepLines/>
        <w:numPr>
          <w:ilvl w:val="0"/>
          <w:numId w:val="13"/>
        </w:numPr>
        <w:spacing w:after="0"/>
        <w:jc w:val="both"/>
        <w:rPr>
          <w:rFonts w:ascii="Cambria" w:eastAsia="Cambria" w:hAnsi="Cambria" w:cs="Cambria"/>
          <w:color w:val="000000"/>
          <w:sz w:val="22"/>
          <w:lang w:val="pl" w:eastAsia="pl-PL"/>
        </w:rPr>
      </w:pPr>
      <w:r w:rsidRPr="00302C05">
        <w:rPr>
          <w:rFonts w:ascii="Cambria" w:eastAsia="Cambria" w:hAnsi="Cambria" w:cs="Cambria"/>
          <w:color w:val="000000"/>
          <w:sz w:val="22"/>
          <w:lang w:val="pl" w:eastAsia="pl-PL"/>
        </w:rPr>
        <w:t xml:space="preserve">Termin płatności: do 30 dni od dnia doręczenia prawidłowo wystawionej faktury ustrukturyzowanej w </w:t>
      </w:r>
      <w:proofErr w:type="spellStart"/>
      <w:r w:rsidRPr="00302C05">
        <w:rPr>
          <w:rFonts w:ascii="Cambria" w:eastAsia="Cambria" w:hAnsi="Cambria" w:cs="Cambria"/>
          <w:color w:val="000000"/>
          <w:sz w:val="22"/>
          <w:lang w:val="pl" w:eastAsia="pl-PL"/>
        </w:rPr>
        <w:t>KSeF</w:t>
      </w:r>
      <w:proofErr w:type="spellEnd"/>
      <w:r w:rsidRPr="00302C05">
        <w:rPr>
          <w:rFonts w:ascii="Cambria" w:eastAsia="Cambria" w:hAnsi="Cambria" w:cs="Cambria"/>
          <w:color w:val="000000"/>
          <w:sz w:val="22"/>
          <w:lang w:val="pl" w:eastAsia="pl-PL"/>
        </w:rPr>
        <w:t xml:space="preserve"> oraz przekazania Zamawiającemu numeru identyfikującego fakturę w </w:t>
      </w:r>
      <w:proofErr w:type="spellStart"/>
      <w:r w:rsidRPr="00302C05">
        <w:rPr>
          <w:rFonts w:ascii="Cambria" w:eastAsia="Cambria" w:hAnsi="Cambria" w:cs="Cambria"/>
          <w:color w:val="000000"/>
          <w:sz w:val="22"/>
          <w:lang w:val="pl" w:eastAsia="pl-PL"/>
        </w:rPr>
        <w:t>KSeF</w:t>
      </w:r>
      <w:proofErr w:type="spellEnd"/>
      <w:r w:rsidRPr="00302C05">
        <w:rPr>
          <w:rFonts w:ascii="Cambria" w:eastAsia="Cambria" w:hAnsi="Cambria" w:cs="Cambria"/>
          <w:color w:val="000000"/>
          <w:sz w:val="22"/>
          <w:lang w:val="pl" w:eastAsia="pl-PL"/>
        </w:rPr>
        <w:t xml:space="preserve"> (</w:t>
      </w:r>
      <w:proofErr w:type="spellStart"/>
      <w:r w:rsidRPr="00302C05">
        <w:rPr>
          <w:rFonts w:ascii="Cambria" w:eastAsia="Cambria" w:hAnsi="Cambria" w:cs="Cambria"/>
          <w:color w:val="000000"/>
          <w:sz w:val="22"/>
          <w:lang w:val="pl" w:eastAsia="pl-PL"/>
        </w:rPr>
        <w:t>KSeF</w:t>
      </w:r>
      <w:proofErr w:type="spellEnd"/>
      <w:r w:rsidRPr="00302C05">
        <w:rPr>
          <w:rFonts w:ascii="Cambria" w:eastAsia="Cambria" w:hAnsi="Cambria" w:cs="Cambria"/>
          <w:color w:val="000000"/>
          <w:sz w:val="22"/>
          <w:lang w:val="pl" w:eastAsia="pl-PL"/>
        </w:rPr>
        <w:t xml:space="preserve"> ID).</w:t>
      </w:r>
    </w:p>
    <w:p w14:paraId="3171C29A" w14:textId="77777777" w:rsidR="00302C05" w:rsidRPr="00302C05" w:rsidRDefault="00302C05" w:rsidP="008B20E4">
      <w:pPr>
        <w:keepLines/>
        <w:numPr>
          <w:ilvl w:val="0"/>
          <w:numId w:val="13"/>
        </w:numPr>
        <w:spacing w:after="0"/>
        <w:jc w:val="both"/>
        <w:rPr>
          <w:rFonts w:ascii="Cambria" w:eastAsia="Cambria" w:hAnsi="Cambria" w:cs="Cambria"/>
          <w:color w:val="000000"/>
          <w:sz w:val="22"/>
          <w:lang w:val="pl" w:eastAsia="pl-PL"/>
        </w:rPr>
      </w:pPr>
      <w:r w:rsidRPr="00302C05">
        <w:rPr>
          <w:rFonts w:ascii="Cambria" w:eastAsia="Cambria" w:hAnsi="Cambria" w:cs="Cambria"/>
          <w:color w:val="000000"/>
          <w:sz w:val="22"/>
          <w:lang w:val="pl" w:eastAsia="pl-PL"/>
        </w:rPr>
        <w:t xml:space="preserve">Wykonawca wystawia wyłącznie faktury ustrukturyzowane w </w:t>
      </w:r>
      <w:proofErr w:type="spellStart"/>
      <w:r w:rsidRPr="00302C05">
        <w:rPr>
          <w:rFonts w:ascii="Cambria" w:eastAsia="Cambria" w:hAnsi="Cambria" w:cs="Cambria"/>
          <w:color w:val="000000"/>
          <w:sz w:val="22"/>
          <w:lang w:val="pl" w:eastAsia="pl-PL"/>
        </w:rPr>
        <w:t>KSeF</w:t>
      </w:r>
      <w:proofErr w:type="spellEnd"/>
      <w:r w:rsidRPr="00302C05">
        <w:rPr>
          <w:rFonts w:ascii="Cambria" w:eastAsia="Cambria" w:hAnsi="Cambria" w:cs="Cambria"/>
          <w:color w:val="000000"/>
          <w:sz w:val="22"/>
          <w:lang w:val="pl" w:eastAsia="pl-PL"/>
        </w:rPr>
        <w:t xml:space="preserve"> i udostępnia je Zamawiającemu w </w:t>
      </w:r>
      <w:proofErr w:type="spellStart"/>
      <w:r w:rsidRPr="00302C05">
        <w:rPr>
          <w:rFonts w:ascii="Cambria" w:eastAsia="Cambria" w:hAnsi="Cambria" w:cs="Cambria"/>
          <w:color w:val="000000"/>
          <w:sz w:val="22"/>
          <w:lang w:val="pl" w:eastAsia="pl-PL"/>
        </w:rPr>
        <w:t>KSeF</w:t>
      </w:r>
      <w:proofErr w:type="spellEnd"/>
      <w:r w:rsidRPr="00302C05">
        <w:rPr>
          <w:rFonts w:ascii="Cambria" w:eastAsia="Cambria" w:hAnsi="Cambria" w:cs="Cambria"/>
          <w:color w:val="000000"/>
          <w:sz w:val="22"/>
          <w:lang w:val="pl" w:eastAsia="pl-PL"/>
        </w:rPr>
        <w:t xml:space="preserve">, przekazując dodatkowo (e-mail) co najmniej: numer faktury, </w:t>
      </w:r>
      <w:proofErr w:type="spellStart"/>
      <w:r w:rsidRPr="00302C05">
        <w:rPr>
          <w:rFonts w:ascii="Cambria" w:eastAsia="Cambria" w:hAnsi="Cambria" w:cs="Cambria"/>
          <w:color w:val="000000"/>
          <w:sz w:val="22"/>
          <w:lang w:val="pl" w:eastAsia="pl-PL"/>
        </w:rPr>
        <w:t>KSeF</w:t>
      </w:r>
      <w:proofErr w:type="spellEnd"/>
      <w:r w:rsidRPr="00302C05">
        <w:rPr>
          <w:rFonts w:ascii="Cambria" w:eastAsia="Cambria" w:hAnsi="Cambria" w:cs="Cambria"/>
          <w:color w:val="000000"/>
          <w:sz w:val="22"/>
          <w:lang w:val="pl" w:eastAsia="pl-PL"/>
        </w:rPr>
        <w:t xml:space="preserve"> ID, kwotę brutto, etap/okres, którego dotyczy.</w:t>
      </w:r>
    </w:p>
    <w:p w14:paraId="61CBBCDF" w14:textId="77777777" w:rsidR="00302C05" w:rsidRPr="00302C05" w:rsidRDefault="00302C05" w:rsidP="008B20E4">
      <w:pPr>
        <w:keepLines/>
        <w:numPr>
          <w:ilvl w:val="0"/>
          <w:numId w:val="13"/>
        </w:numPr>
        <w:spacing w:after="0"/>
        <w:jc w:val="both"/>
        <w:rPr>
          <w:rFonts w:ascii="Cambria" w:eastAsia="Cambria" w:hAnsi="Cambria" w:cs="Cambria"/>
          <w:color w:val="000000"/>
          <w:sz w:val="22"/>
          <w:lang w:val="pl" w:eastAsia="pl-PL"/>
        </w:rPr>
      </w:pPr>
      <w:r w:rsidRPr="00302C05">
        <w:rPr>
          <w:rFonts w:ascii="Cambria" w:eastAsia="Cambria" w:hAnsi="Cambria" w:cs="Cambria"/>
          <w:color w:val="000000"/>
          <w:sz w:val="22"/>
          <w:lang w:val="pl" w:eastAsia="pl-PL"/>
        </w:rPr>
        <w:t xml:space="preserve">W razie niedostępności </w:t>
      </w:r>
      <w:proofErr w:type="spellStart"/>
      <w:r w:rsidRPr="00302C05">
        <w:rPr>
          <w:rFonts w:ascii="Cambria" w:eastAsia="Cambria" w:hAnsi="Cambria" w:cs="Cambria"/>
          <w:color w:val="000000"/>
          <w:sz w:val="22"/>
          <w:lang w:val="pl" w:eastAsia="pl-PL"/>
        </w:rPr>
        <w:t>KSeF</w:t>
      </w:r>
      <w:proofErr w:type="spellEnd"/>
      <w:r w:rsidRPr="00302C05">
        <w:rPr>
          <w:rFonts w:ascii="Cambria" w:eastAsia="Cambria" w:hAnsi="Cambria" w:cs="Cambria"/>
          <w:color w:val="000000"/>
          <w:sz w:val="22"/>
          <w:lang w:val="pl" w:eastAsia="pl-PL"/>
        </w:rPr>
        <w:t xml:space="preserve"> Strony stosują tryb awaryjny zgodny z przepisami, a po przywróceniu dostępności Wykonawca niezwłocznie wprowadzi fakturę do </w:t>
      </w:r>
      <w:proofErr w:type="spellStart"/>
      <w:r w:rsidRPr="00302C05">
        <w:rPr>
          <w:rFonts w:ascii="Cambria" w:eastAsia="Cambria" w:hAnsi="Cambria" w:cs="Cambria"/>
          <w:color w:val="000000"/>
          <w:sz w:val="22"/>
          <w:lang w:val="pl" w:eastAsia="pl-PL"/>
        </w:rPr>
        <w:t>KSeF</w:t>
      </w:r>
      <w:proofErr w:type="spellEnd"/>
      <w:r w:rsidRPr="00302C05">
        <w:rPr>
          <w:rFonts w:ascii="Cambria" w:eastAsia="Cambria" w:hAnsi="Cambria" w:cs="Cambria"/>
          <w:color w:val="000000"/>
          <w:sz w:val="22"/>
          <w:lang w:val="pl" w:eastAsia="pl-PL"/>
        </w:rPr>
        <w:t>.</w:t>
      </w:r>
    </w:p>
    <w:p w14:paraId="64DC24A2" w14:textId="77777777" w:rsidR="00302C05" w:rsidRPr="00302C05" w:rsidRDefault="00302C05" w:rsidP="008B20E4">
      <w:pPr>
        <w:keepLines/>
        <w:numPr>
          <w:ilvl w:val="0"/>
          <w:numId w:val="13"/>
        </w:numPr>
        <w:spacing w:after="0"/>
        <w:jc w:val="both"/>
        <w:rPr>
          <w:rFonts w:ascii="Cambria" w:eastAsia="Cambria" w:hAnsi="Cambria" w:cs="Cambria"/>
          <w:color w:val="000000"/>
          <w:sz w:val="22"/>
          <w:lang w:val="pl" w:eastAsia="pl-PL"/>
        </w:rPr>
      </w:pPr>
      <w:r w:rsidRPr="00302C05">
        <w:rPr>
          <w:rFonts w:ascii="Cambria" w:eastAsia="Cambria" w:hAnsi="Cambria" w:cs="Cambria"/>
          <w:color w:val="000000"/>
          <w:sz w:val="22"/>
          <w:lang w:val="pl" w:eastAsia="pl-PL"/>
        </w:rPr>
        <w:t>Za datę zapłaty strony przyjmują datę obciążenia rachunku Zamawiającego.</w:t>
      </w:r>
    </w:p>
    <w:p w14:paraId="17167A59" w14:textId="18B4A2F4" w:rsidR="00302C05" w:rsidRPr="00302C05" w:rsidRDefault="00302C05" w:rsidP="008B20E4">
      <w:pPr>
        <w:keepLines/>
        <w:numPr>
          <w:ilvl w:val="0"/>
          <w:numId w:val="13"/>
        </w:numPr>
        <w:spacing w:after="0"/>
        <w:jc w:val="both"/>
        <w:rPr>
          <w:rFonts w:ascii="Cambria" w:eastAsia="Cambria" w:hAnsi="Cambria" w:cs="Cambria"/>
          <w:color w:val="000000"/>
          <w:sz w:val="22"/>
          <w:lang w:val="pl" w:eastAsia="pl-PL"/>
        </w:rPr>
      </w:pPr>
      <w:r w:rsidRPr="00302C05">
        <w:rPr>
          <w:rFonts w:ascii="Cambria" w:eastAsia="Cambria" w:hAnsi="Cambria" w:cs="Cambria"/>
          <w:color w:val="000000"/>
          <w:sz w:val="22"/>
          <w:lang w:val="pl" w:eastAsia="pl-PL"/>
        </w:rPr>
        <w:t xml:space="preserve">Wprowadza się następujące zasady dotyczące płatności wynagrodzenia należnego </w:t>
      </w:r>
      <w:r w:rsidRPr="00302C05">
        <w:rPr>
          <w:rFonts w:ascii="Cambria" w:eastAsia="Cambria" w:hAnsi="Cambria" w:cs="Cambria"/>
          <w:color w:val="000000"/>
          <w:sz w:val="22"/>
          <w:lang w:val="pl" w:eastAsia="pl-PL"/>
        </w:rPr>
        <w:br/>
        <w:t>dla Wykonawcy  z tytułu realizacji Umowy z zastosowaniem mechanizmu podzielonej płatności:</w:t>
      </w:r>
    </w:p>
    <w:p w14:paraId="54605C55" w14:textId="77777777" w:rsidR="00302C05" w:rsidRPr="00302C05" w:rsidRDefault="00302C05" w:rsidP="008B20E4">
      <w:pPr>
        <w:numPr>
          <w:ilvl w:val="0"/>
          <w:numId w:val="25"/>
        </w:numPr>
        <w:pBdr>
          <w:top w:val="nil"/>
          <w:left w:val="nil"/>
          <w:bottom w:val="nil"/>
          <w:right w:val="nil"/>
          <w:between w:val="nil"/>
        </w:pBdr>
        <w:spacing w:after="0"/>
        <w:ind w:left="1134" w:hanging="567"/>
        <w:jc w:val="both"/>
        <w:rPr>
          <w:rFonts w:ascii="Cambria" w:eastAsia="Cambria" w:hAnsi="Cambria" w:cs="Cambria"/>
          <w:color w:val="000000"/>
          <w:sz w:val="22"/>
          <w:lang w:val="pl" w:eastAsia="pl-PL"/>
        </w:rPr>
      </w:pPr>
      <w:r w:rsidRPr="00302C05">
        <w:rPr>
          <w:rFonts w:ascii="Cambria" w:eastAsia="Cambria" w:hAnsi="Cambria" w:cs="Cambria"/>
          <w:color w:val="000000"/>
          <w:sz w:val="22"/>
          <w:lang w:val="pl" w:eastAsia="pl-PL"/>
        </w:rPr>
        <w:t xml:space="preserve">Zamawiający zastrzega sobie prawo rozliczenia płatności wynikających z umowy </w:t>
      </w:r>
      <w:r w:rsidRPr="00302C05">
        <w:rPr>
          <w:rFonts w:ascii="Cambria" w:eastAsia="Cambria" w:hAnsi="Cambria" w:cs="Cambria"/>
          <w:color w:val="000000"/>
          <w:sz w:val="22"/>
          <w:lang w:val="pl" w:eastAsia="pl-PL"/>
        </w:rPr>
        <w:br/>
        <w:t xml:space="preserve">za pośrednictwem metody podzielonej płatności (ang. </w:t>
      </w:r>
      <w:proofErr w:type="spellStart"/>
      <w:r w:rsidRPr="00302C05">
        <w:rPr>
          <w:rFonts w:ascii="Cambria" w:eastAsia="Cambria" w:hAnsi="Cambria" w:cs="Cambria"/>
          <w:color w:val="000000"/>
          <w:sz w:val="22"/>
          <w:lang w:val="pl" w:eastAsia="pl-PL"/>
        </w:rPr>
        <w:t>split</w:t>
      </w:r>
      <w:proofErr w:type="spellEnd"/>
      <w:r w:rsidRPr="00302C05">
        <w:rPr>
          <w:rFonts w:ascii="Cambria" w:eastAsia="Cambria" w:hAnsi="Cambria" w:cs="Cambria"/>
          <w:color w:val="000000"/>
          <w:sz w:val="22"/>
          <w:lang w:val="pl" w:eastAsia="pl-PL"/>
        </w:rPr>
        <w:t xml:space="preserve"> </w:t>
      </w:r>
      <w:proofErr w:type="spellStart"/>
      <w:r w:rsidRPr="00302C05">
        <w:rPr>
          <w:rFonts w:ascii="Cambria" w:eastAsia="Cambria" w:hAnsi="Cambria" w:cs="Cambria"/>
          <w:color w:val="000000"/>
          <w:sz w:val="22"/>
          <w:lang w:val="pl" w:eastAsia="pl-PL"/>
        </w:rPr>
        <w:t>payment</w:t>
      </w:r>
      <w:proofErr w:type="spellEnd"/>
      <w:r w:rsidRPr="00302C05">
        <w:rPr>
          <w:rFonts w:ascii="Cambria" w:eastAsia="Cambria" w:hAnsi="Cambria" w:cs="Cambria"/>
          <w:color w:val="000000"/>
          <w:sz w:val="22"/>
          <w:lang w:val="pl" w:eastAsia="pl-PL"/>
        </w:rPr>
        <w:t xml:space="preserve">) przewidzianego </w:t>
      </w:r>
      <w:r w:rsidRPr="00302C05">
        <w:rPr>
          <w:rFonts w:ascii="Cambria" w:eastAsia="Cambria" w:hAnsi="Cambria" w:cs="Cambria"/>
          <w:color w:val="000000"/>
          <w:sz w:val="22"/>
          <w:lang w:val="pl" w:eastAsia="pl-PL"/>
        </w:rPr>
        <w:br/>
        <w:t>w przepisach ustawy o podatku od towarów i usług.</w:t>
      </w:r>
    </w:p>
    <w:p w14:paraId="0FC304F8" w14:textId="77777777" w:rsidR="00302C05" w:rsidRPr="00302C05" w:rsidRDefault="00302C05" w:rsidP="008B20E4">
      <w:pPr>
        <w:numPr>
          <w:ilvl w:val="0"/>
          <w:numId w:val="25"/>
        </w:numPr>
        <w:pBdr>
          <w:top w:val="nil"/>
          <w:left w:val="nil"/>
          <w:bottom w:val="nil"/>
          <w:right w:val="nil"/>
          <w:between w:val="nil"/>
        </w:pBdr>
        <w:spacing w:after="0"/>
        <w:ind w:left="1134" w:hanging="567"/>
        <w:jc w:val="both"/>
        <w:rPr>
          <w:rFonts w:ascii="Cambria" w:eastAsia="Cambria" w:hAnsi="Cambria" w:cs="Cambria"/>
          <w:color w:val="000000"/>
          <w:sz w:val="22"/>
          <w:lang w:val="pl" w:eastAsia="pl-PL"/>
        </w:rPr>
      </w:pPr>
      <w:r w:rsidRPr="00302C05">
        <w:rPr>
          <w:rFonts w:ascii="Cambria" w:eastAsia="Cambria" w:hAnsi="Cambria" w:cs="Cambria"/>
          <w:color w:val="000000"/>
          <w:sz w:val="22"/>
          <w:lang w:val="pl" w:eastAsia="pl-PL"/>
        </w:rPr>
        <w:t xml:space="preserve">Wykonawca oświadcza, że rachunek bankowy na który będą dokonywane płatności </w:t>
      </w:r>
      <w:r w:rsidRPr="00302C05">
        <w:rPr>
          <w:rFonts w:ascii="Cambria" w:eastAsia="Cambria" w:hAnsi="Cambria" w:cs="Cambria"/>
          <w:color w:val="000000"/>
          <w:sz w:val="22"/>
          <w:lang w:val="pl" w:eastAsia="pl-PL"/>
        </w:rPr>
        <w:br/>
        <w:t>to nr………………….</w:t>
      </w:r>
    </w:p>
    <w:p w14:paraId="47A25AA3" w14:textId="77777777" w:rsidR="00302C05" w:rsidRPr="00302C05" w:rsidRDefault="00302C05" w:rsidP="008B20E4">
      <w:pPr>
        <w:numPr>
          <w:ilvl w:val="0"/>
          <w:numId w:val="26"/>
        </w:numPr>
        <w:pBdr>
          <w:top w:val="nil"/>
          <w:left w:val="nil"/>
          <w:bottom w:val="nil"/>
          <w:right w:val="nil"/>
          <w:between w:val="nil"/>
        </w:pBdr>
        <w:spacing w:after="0"/>
        <w:ind w:left="1560" w:hanging="284"/>
        <w:jc w:val="both"/>
        <w:rPr>
          <w:rFonts w:ascii="Cambria" w:eastAsia="Cambria" w:hAnsi="Cambria" w:cs="Cambria"/>
          <w:color w:val="000000"/>
          <w:sz w:val="22"/>
          <w:lang w:val="pl" w:eastAsia="pl-PL"/>
        </w:rPr>
      </w:pPr>
      <w:r w:rsidRPr="00302C05">
        <w:rPr>
          <w:rFonts w:ascii="Cambria" w:eastAsia="Cambria" w:hAnsi="Cambria" w:cs="Cambria"/>
          <w:color w:val="000000"/>
          <w:sz w:val="22"/>
          <w:lang w:val="pl" w:eastAsia="pl-PL"/>
        </w:rPr>
        <w:t>jest rachunkiem umożliwiającym płatność w ramach mechanizmu podzielonej płatności, o którym mowa powyżej.</w:t>
      </w:r>
    </w:p>
    <w:p w14:paraId="3A7BF010" w14:textId="77777777" w:rsidR="00302C05" w:rsidRPr="00302C05" w:rsidRDefault="00302C05" w:rsidP="008B20E4">
      <w:pPr>
        <w:numPr>
          <w:ilvl w:val="0"/>
          <w:numId w:val="26"/>
        </w:numPr>
        <w:pBdr>
          <w:top w:val="nil"/>
          <w:left w:val="nil"/>
          <w:bottom w:val="nil"/>
          <w:right w:val="nil"/>
          <w:between w:val="nil"/>
        </w:pBdr>
        <w:spacing w:after="0"/>
        <w:ind w:left="1560" w:hanging="284"/>
        <w:jc w:val="both"/>
        <w:rPr>
          <w:rFonts w:ascii="Cambria" w:eastAsia="Cambria" w:hAnsi="Cambria" w:cs="Cambria"/>
          <w:color w:val="000000"/>
          <w:sz w:val="22"/>
          <w:lang w:val="pl" w:eastAsia="pl-PL"/>
        </w:rPr>
      </w:pPr>
      <w:r w:rsidRPr="00302C05">
        <w:rPr>
          <w:rFonts w:ascii="Cambria" w:eastAsia="Cambria" w:hAnsi="Cambria" w:cs="Cambria"/>
          <w:color w:val="000000"/>
          <w:sz w:val="22"/>
          <w:lang w:val="pl" w:eastAsia="pl-PL"/>
        </w:rPr>
        <w:t xml:space="preserve">jest rachunkiem znajdującym się w elektronicznym wykazie podmiotów prowadzonym od 1 września 2019 r. przez Szefa Krajowej Administracji Skarbowej, o którym mowa  </w:t>
      </w:r>
      <w:r w:rsidRPr="00302C05">
        <w:rPr>
          <w:rFonts w:ascii="Cambria" w:eastAsia="Cambria" w:hAnsi="Cambria" w:cs="Cambria"/>
          <w:color w:val="000000"/>
          <w:sz w:val="22"/>
          <w:lang w:val="pl" w:eastAsia="pl-PL"/>
        </w:rPr>
        <w:br/>
        <w:t>w ustawie o podatku od towarów i usług.</w:t>
      </w:r>
    </w:p>
    <w:p w14:paraId="3FB56F47" w14:textId="77777777" w:rsidR="00302C05" w:rsidRPr="00302C05" w:rsidRDefault="00302C05" w:rsidP="008B20E4">
      <w:pPr>
        <w:numPr>
          <w:ilvl w:val="0"/>
          <w:numId w:val="25"/>
        </w:numPr>
        <w:pBdr>
          <w:top w:val="nil"/>
          <w:left w:val="nil"/>
          <w:bottom w:val="nil"/>
          <w:right w:val="nil"/>
          <w:between w:val="nil"/>
        </w:pBdr>
        <w:spacing w:after="0"/>
        <w:ind w:left="1134" w:hanging="567"/>
        <w:jc w:val="both"/>
        <w:rPr>
          <w:rFonts w:ascii="Cambria" w:eastAsia="Cambria" w:hAnsi="Cambria" w:cs="Cambria"/>
          <w:color w:val="000000"/>
          <w:sz w:val="22"/>
          <w:lang w:val="pl" w:eastAsia="pl-PL"/>
        </w:rPr>
      </w:pPr>
      <w:r w:rsidRPr="00302C05">
        <w:rPr>
          <w:rFonts w:ascii="Cambria" w:eastAsia="Cambria" w:hAnsi="Cambria" w:cs="Cambria"/>
          <w:color w:val="000000"/>
          <w:sz w:val="22"/>
          <w:lang w:val="pl" w:eastAsia="pl-PL"/>
        </w:rPr>
        <w:t xml:space="preserve">W przypadku gdy rachunek bankowy wykonawcy nie spełnia warunków określonych </w:t>
      </w:r>
      <w:r w:rsidRPr="00302C05">
        <w:rPr>
          <w:rFonts w:ascii="Cambria" w:eastAsia="Cambria" w:hAnsi="Cambria" w:cs="Cambria"/>
          <w:color w:val="000000"/>
          <w:sz w:val="22"/>
          <w:lang w:val="pl" w:eastAsia="pl-PL"/>
        </w:rPr>
        <w:br/>
        <w:t xml:space="preserve">w pkt. 2, opóźnienie w dokonaniu płatności w terminie określonym w umowie, powstałe wskutek braku możliwości realizacji przez Zamawiającego płatności wynagrodzenia </w:t>
      </w:r>
      <w:r w:rsidRPr="00302C05">
        <w:rPr>
          <w:rFonts w:ascii="Cambria" w:eastAsia="Cambria" w:hAnsi="Cambria" w:cs="Cambria"/>
          <w:color w:val="000000"/>
          <w:sz w:val="22"/>
          <w:lang w:val="pl" w:eastAsia="pl-PL"/>
        </w:rPr>
        <w:br/>
        <w:t>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2E7ACBFD" w14:textId="77777777" w:rsidR="00302C05" w:rsidRPr="00302C05" w:rsidRDefault="00302C05" w:rsidP="008B20E4">
      <w:pPr>
        <w:numPr>
          <w:ilvl w:val="0"/>
          <w:numId w:val="25"/>
        </w:numPr>
        <w:pBdr>
          <w:top w:val="nil"/>
          <w:left w:val="nil"/>
          <w:bottom w:val="nil"/>
          <w:right w:val="nil"/>
          <w:between w:val="nil"/>
        </w:pBdr>
        <w:spacing w:after="120"/>
        <w:ind w:left="1134" w:hanging="567"/>
        <w:jc w:val="both"/>
        <w:rPr>
          <w:rFonts w:ascii="Cambria" w:eastAsia="Cambria" w:hAnsi="Cambria" w:cs="Cambria"/>
          <w:color w:val="000000"/>
          <w:sz w:val="22"/>
          <w:lang w:val="pl" w:eastAsia="pl-PL"/>
        </w:rPr>
      </w:pPr>
      <w:r w:rsidRPr="00302C05">
        <w:rPr>
          <w:rFonts w:ascii="Cambria" w:eastAsia="Cambria" w:hAnsi="Cambria" w:cs="Cambria"/>
          <w:color w:val="000000"/>
          <w:sz w:val="22"/>
          <w:lang w:val="pl" w:eastAsia="pl-PL"/>
        </w:rPr>
        <w:t>Strony postanawiają, że nie jest dopuszczalny bez zgody Zamawiającego przelew wierzytelności z tytułu wynagrodzenia za zrealizowany przedmiot umowy na osobę trzecią.</w:t>
      </w:r>
    </w:p>
    <w:p w14:paraId="0040AF27" w14:textId="77777777" w:rsidR="00302C05" w:rsidRPr="00302C05" w:rsidRDefault="00302C05" w:rsidP="00302C05">
      <w:pPr>
        <w:pStyle w:val="Akapitzlist"/>
        <w:spacing w:after="40"/>
        <w:rPr>
          <w:rFonts w:ascii="Cambria" w:hAnsi="Cambria"/>
          <w:sz w:val="22"/>
          <w:lang w:val="pl"/>
        </w:rPr>
      </w:pPr>
    </w:p>
    <w:p w14:paraId="291A0152" w14:textId="77777777" w:rsidR="002715BD" w:rsidRPr="00F60CA1" w:rsidRDefault="0003448D" w:rsidP="00A30A09">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8. Waloryzacja wynagrodzenia</w:t>
      </w:r>
    </w:p>
    <w:p w14:paraId="5AEE204D" w14:textId="417411F2" w:rsidR="00EC633B" w:rsidRPr="00EC633B" w:rsidRDefault="00EC633B" w:rsidP="008B20E4">
      <w:pPr>
        <w:widowControl w:val="0"/>
        <w:numPr>
          <w:ilvl w:val="0"/>
          <w:numId w:val="27"/>
        </w:numPr>
        <w:spacing w:after="0"/>
        <w:contextualSpacing/>
        <w:jc w:val="both"/>
        <w:rPr>
          <w:rFonts w:ascii="Cambria" w:eastAsia="Times New Roman" w:hAnsi="Cambria" w:cs="Times New Roman"/>
          <w:sz w:val="22"/>
          <w:lang w:val="pl-PL" w:eastAsia="pl-PL"/>
        </w:rPr>
      </w:pPr>
      <w:r w:rsidRPr="00EC633B">
        <w:rPr>
          <w:rFonts w:ascii="Cambria" w:eastAsia="Times New Roman" w:hAnsi="Cambria" w:cs="Times New Roman"/>
          <w:sz w:val="22"/>
          <w:lang w:val="pl-PL" w:eastAsia="pl-PL"/>
        </w:rPr>
        <w:t xml:space="preserve">Na zasadach określonych w niniejszym paragrafie wynagrodzenie Wykonawcy, o którym mowa w § 7 ust. 1 może ulec zmianie </w:t>
      </w:r>
      <w:r w:rsidRPr="00EC633B">
        <w:rPr>
          <w:rFonts w:ascii="Cambria" w:eastAsia="Times New Roman" w:hAnsi="Cambria" w:cs="Times New Roman"/>
          <w:bCs/>
          <w:sz w:val="22"/>
          <w:lang w:val="pl-PL" w:eastAsia="pl-PL"/>
        </w:rPr>
        <w:t xml:space="preserve">w przypadku udowodnienia </w:t>
      </w:r>
      <w:r w:rsidRPr="00EC633B">
        <w:rPr>
          <w:rFonts w:ascii="Cambria" w:eastAsia="Times New Roman" w:hAnsi="Cambria" w:cs="Times New Roman"/>
          <w:sz w:val="22"/>
          <w:lang w:val="pl-PL" w:eastAsia="pl-PL"/>
        </w:rPr>
        <w:t>zmiany ceny rzeczy dostarczanych  lub kosztów związanych z realizacją Przedmiotu Umowy na następujących zasadach:</w:t>
      </w:r>
    </w:p>
    <w:p w14:paraId="7C5A1C89" w14:textId="77777777" w:rsidR="00EC633B" w:rsidRPr="00EC633B" w:rsidRDefault="00EC633B" w:rsidP="008B20E4">
      <w:pPr>
        <w:widowControl w:val="0"/>
        <w:numPr>
          <w:ilvl w:val="0"/>
          <w:numId w:val="29"/>
        </w:numPr>
        <w:spacing w:after="0"/>
        <w:ind w:left="993"/>
        <w:contextualSpacing/>
        <w:jc w:val="both"/>
        <w:rPr>
          <w:rFonts w:ascii="Cambria" w:eastAsia="Times New Roman" w:hAnsi="Cambria" w:cs="Times New Roman"/>
          <w:sz w:val="22"/>
          <w:lang w:val="pl-PL" w:eastAsia="pl-PL"/>
        </w:rPr>
      </w:pPr>
      <w:r w:rsidRPr="00EC633B">
        <w:rPr>
          <w:rFonts w:ascii="Cambria" w:eastAsia="Times New Roman" w:hAnsi="Cambria" w:cs="Times New Roman"/>
          <w:sz w:val="22"/>
          <w:lang w:val="pl-PL" w:eastAsia="pl-PL"/>
        </w:rPr>
        <w:t xml:space="preserve">nie wcześniej niż po upływie 6 miesięcy, wysokość wynagrodzenia Wykonawcy może ulec </w:t>
      </w:r>
      <w:r w:rsidRPr="00EC633B">
        <w:rPr>
          <w:rFonts w:ascii="Cambria" w:eastAsia="Times New Roman" w:hAnsi="Cambria" w:cs="Times New Roman"/>
          <w:sz w:val="22"/>
          <w:lang w:val="pl-PL" w:eastAsia="pl-PL"/>
        </w:rPr>
        <w:lastRenderedPageBreak/>
        <w:t xml:space="preserve">zmianie   do wysokości </w:t>
      </w:r>
      <w:bookmarkStart w:id="0" w:name="_Hlk134515179"/>
      <w:r w:rsidRPr="00EC633B">
        <w:rPr>
          <w:rFonts w:ascii="Cambria" w:eastAsia="Times New Roman" w:hAnsi="Cambria" w:cs="Times New Roman"/>
          <w:sz w:val="22"/>
          <w:lang w:val="pl-PL" w:eastAsia="pl-PL"/>
        </w:rPr>
        <w:t xml:space="preserve">wskaźnika (liczonego od dnia zawarcia umowy) </w:t>
      </w:r>
      <w:bookmarkStart w:id="1" w:name="_Hlk134515547"/>
      <w:r w:rsidRPr="00EC633B">
        <w:rPr>
          <w:rFonts w:ascii="Cambria" w:eastAsia="Times New Roman" w:hAnsi="Cambria" w:cs="Times New Roman"/>
          <w:sz w:val="22"/>
          <w:lang w:val="pl-PL" w:eastAsia="pl-PL"/>
        </w:rPr>
        <w:t xml:space="preserve">cen </w:t>
      </w:r>
      <w:bookmarkEnd w:id="0"/>
      <w:bookmarkEnd w:id="1"/>
      <w:r w:rsidRPr="00EC633B">
        <w:rPr>
          <w:rFonts w:ascii="Cambria" w:eastAsia="Times New Roman" w:hAnsi="Cambria" w:cs="Times New Roman"/>
          <w:sz w:val="22"/>
          <w:lang w:val="pl-PL" w:eastAsia="pl-PL"/>
        </w:rPr>
        <w:t>towarów i usług konsumpcyjnych ustalany przez Prezesa Głównego Urzędu Statystycznego i ogłoszony w Dzienniku Urzędowym RP „Monitor Polski” (Wskaźnik GUS) z zastrzeżeniem, że:</w:t>
      </w:r>
    </w:p>
    <w:p w14:paraId="2805A98F" w14:textId="77777777" w:rsidR="00EC633B" w:rsidRPr="00EC633B" w:rsidRDefault="00EC633B" w:rsidP="008B20E4">
      <w:pPr>
        <w:widowControl w:val="0"/>
        <w:numPr>
          <w:ilvl w:val="0"/>
          <w:numId w:val="28"/>
        </w:numPr>
        <w:spacing w:after="0"/>
        <w:jc w:val="both"/>
        <w:rPr>
          <w:rFonts w:ascii="Cambria" w:eastAsia="Times New Roman" w:hAnsi="Cambria" w:cs="Times New Roman"/>
          <w:sz w:val="22"/>
          <w:lang w:val="pl-PL" w:eastAsia="pl-PL"/>
        </w:rPr>
      </w:pPr>
      <w:r w:rsidRPr="00EC633B">
        <w:rPr>
          <w:rFonts w:ascii="Cambria" w:eastAsia="Times New Roman" w:hAnsi="Cambria" w:cs="Times New Roman"/>
          <w:sz w:val="22"/>
          <w:lang w:val="pl-PL" w:eastAsia="pl-PL"/>
        </w:rPr>
        <w:t>zmiana wynagrodzenia będzie związana wyłącznie z tą jego częścią, która nie była wykonana,</w:t>
      </w:r>
    </w:p>
    <w:p w14:paraId="7C469B1A" w14:textId="0DA2362A" w:rsidR="00EC633B" w:rsidRPr="00EC633B" w:rsidRDefault="00EC633B" w:rsidP="008B20E4">
      <w:pPr>
        <w:widowControl w:val="0"/>
        <w:numPr>
          <w:ilvl w:val="0"/>
          <w:numId w:val="28"/>
        </w:numPr>
        <w:spacing w:after="0"/>
        <w:jc w:val="both"/>
        <w:rPr>
          <w:rFonts w:ascii="Cambria" w:eastAsia="Times New Roman" w:hAnsi="Cambria" w:cs="Times New Roman"/>
          <w:sz w:val="22"/>
          <w:lang w:val="pl-PL" w:eastAsia="pl-PL"/>
        </w:rPr>
      </w:pPr>
      <w:bookmarkStart w:id="2" w:name="_Hlk134517202"/>
      <w:r w:rsidRPr="00EC633B">
        <w:rPr>
          <w:rFonts w:ascii="Cambria" w:eastAsia="Times New Roman" w:hAnsi="Cambria" w:cs="Times New Roman"/>
          <w:sz w:val="22"/>
          <w:lang w:val="pl-PL" w:eastAsia="pl-PL"/>
        </w:rPr>
        <w:t xml:space="preserve">Wynagrodzenie, może zostać zmienione w przypadku zmiany </w:t>
      </w:r>
      <w:r w:rsidR="004764E1">
        <w:rPr>
          <w:rFonts w:ascii="Cambria" w:eastAsia="Times New Roman" w:hAnsi="Cambria" w:cs="Times New Roman"/>
          <w:sz w:val="22"/>
          <w:lang w:val="pl-PL" w:eastAsia="pl-PL"/>
        </w:rPr>
        <w:t>kosztów związanych z wykonaniem zamówienia</w:t>
      </w:r>
      <w:r w:rsidRPr="00EC633B">
        <w:rPr>
          <w:rFonts w:ascii="Cambria" w:eastAsia="Times New Roman" w:hAnsi="Cambria" w:cs="Times New Roman"/>
          <w:sz w:val="22"/>
          <w:lang w:val="pl-PL" w:eastAsia="pl-PL"/>
        </w:rPr>
        <w:t xml:space="preserve"> lub innych kosztów związanych z realizacją niniejszej umowy, jeżeli poziom tych zmian po upływie co najmniej 6 miesięcy od dnia, zawarcia umowy upłynął i zmieni się o co najmniej o 10% wskaźnika GUS. </w:t>
      </w:r>
      <w:bookmarkEnd w:id="2"/>
      <w:r w:rsidRPr="00EC633B">
        <w:rPr>
          <w:rFonts w:ascii="Cambria" w:eastAsia="Times New Roman" w:hAnsi="Cambria" w:cs="Times New Roman"/>
          <w:sz w:val="22"/>
          <w:lang w:val="pl-PL" w:eastAsia="pl-PL"/>
        </w:rPr>
        <w:t>W takim wypadku Wykonawca zobowiązany jest przedłożyć wraz z wnioskiem o waloryzację do Zamawiającego wykaz zmian oraz dowody określające wysokość zmiany cen lub kosztów w postaci swoich faktur zakupowych lub cenników swoich dostawców lub usług. W takiej sytuacji wysokość zamiany wynagrodzenia Wykonawcy strony ustalą w oparciu o wykaz pozostałych do dostarczenia rzeczy i kosztów, których zmiany dotyczą oraz wysokość zmiany ustalonej indywidualnie w stosunku do każdej pozycji wykazu, zgodnie z dowodami dostarczonymi przez Wykonawcę. Wpływ zmiany cen rzeczy dostarczanych  lub kosztów wykonania zamówienia ustala się w oparciu o ilość rzeczy dostarczanej i kosztów, których dotyczy zmiana, faktycznie pozostałych do dostarczenia na potrzeby realizacji niniejszego zamówienia oraz ich wartość wynikającą z oferty Wykonawcy oraz przedłożonych dowodów zmiany ich wysokości. Zmiana ceny zwaloryzowanej nie może być większa niż wskaźnik GUS.</w:t>
      </w:r>
    </w:p>
    <w:p w14:paraId="3BB93193" w14:textId="77777777" w:rsidR="00EC633B" w:rsidRPr="00EC633B" w:rsidRDefault="00EC633B" w:rsidP="008B20E4">
      <w:pPr>
        <w:widowControl w:val="0"/>
        <w:numPr>
          <w:ilvl w:val="0"/>
          <w:numId w:val="28"/>
        </w:numPr>
        <w:spacing w:after="0"/>
        <w:jc w:val="both"/>
        <w:rPr>
          <w:rFonts w:ascii="Cambria" w:eastAsia="Times New Roman" w:hAnsi="Cambria" w:cs="Times New Roman"/>
          <w:sz w:val="22"/>
          <w:lang w:val="pl-PL" w:eastAsia="pl-PL"/>
        </w:rPr>
      </w:pPr>
      <w:r w:rsidRPr="00EC633B">
        <w:rPr>
          <w:rFonts w:ascii="Cambria" w:eastAsia="Times New Roman" w:hAnsi="Cambria" w:cs="Times New Roman"/>
          <w:sz w:val="22"/>
          <w:lang w:val="pl-PL" w:eastAsia="pl-PL"/>
        </w:rPr>
        <w:t>Zmiany wynagrodzenia Wykonawcy z tego powodu mogą następować przez cały okres realizacji umowy, z tym że kolejny wniosek o zmianę wysokości wynagrodzenia Wykonawcy z powodu zmiany wysokości ceny tych samych rzeczy dostarczanych lub kosztów może być złożony przez Wykonawcę nie wcześniej niż po upływie 6 miesięcy od dnia wpływu poprzedniego wniosku do Zamawiającego. Łączna wysokość zmiany wynagrodzenia Wykonawcy z tego tytułu nie może przekroczyć 20% wartości wynagrodzenia, określonego w umowie.</w:t>
      </w:r>
    </w:p>
    <w:p w14:paraId="4AAFBB6E" w14:textId="77777777" w:rsidR="00EC633B" w:rsidRPr="00EC633B" w:rsidRDefault="00EC633B" w:rsidP="008B20E4">
      <w:pPr>
        <w:widowControl w:val="0"/>
        <w:numPr>
          <w:ilvl w:val="0"/>
          <w:numId w:val="30"/>
        </w:numPr>
        <w:spacing w:after="0"/>
        <w:ind w:left="709" w:hanging="283"/>
        <w:jc w:val="both"/>
        <w:rPr>
          <w:rFonts w:ascii="Cambria" w:eastAsia="Times New Roman" w:hAnsi="Cambria" w:cs="Times New Roman"/>
          <w:sz w:val="22"/>
          <w:lang w:val="pl-PL" w:eastAsia="pl-PL"/>
        </w:rPr>
      </w:pPr>
      <w:r w:rsidRPr="00EC633B">
        <w:rPr>
          <w:rFonts w:ascii="Cambria" w:eastAsia="Times New Roman" w:hAnsi="Cambria" w:cs="Times New Roman"/>
          <w:sz w:val="22"/>
          <w:lang w:val="pl-PL" w:eastAsia="pl-PL"/>
        </w:rPr>
        <w:t>Wynagrodzenie należne Wykonawcy zostanie ustalone z zastosowaniem stawki VAT obowiązującej w chwili powstania obowiązku podatkowego.</w:t>
      </w:r>
    </w:p>
    <w:p w14:paraId="65CE7017" w14:textId="77777777" w:rsidR="002715BD" w:rsidRPr="00F60CA1" w:rsidRDefault="0003448D" w:rsidP="00A30A09">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9. Prawa autorskie i prawa do wyników prac</w:t>
      </w:r>
    </w:p>
    <w:p w14:paraId="3BAF0689" w14:textId="77777777" w:rsidR="002715BD" w:rsidRPr="00A30A09" w:rsidRDefault="0003448D" w:rsidP="008B20E4">
      <w:pPr>
        <w:pStyle w:val="Akapitzlist"/>
        <w:numPr>
          <w:ilvl w:val="0"/>
          <w:numId w:val="14"/>
        </w:numPr>
        <w:spacing w:after="40"/>
        <w:rPr>
          <w:rFonts w:ascii="Cambria" w:hAnsi="Cambria"/>
          <w:sz w:val="22"/>
          <w:lang w:val="pl-PL"/>
        </w:rPr>
      </w:pPr>
      <w:r w:rsidRPr="00A30A09">
        <w:rPr>
          <w:rFonts w:ascii="Cambria" w:hAnsi="Cambria"/>
          <w:sz w:val="22"/>
          <w:lang w:val="pl-PL"/>
        </w:rPr>
        <w:t>Z chwilą zapłaty wynagrodzenia za dany odebrany etap Wykonawca przenosi na Zamawiającego, bez ograniczeń czasowych i terytorialnych, autorskie prawa majątkowe do wszystkich utworów powstałych w ramach realizacji umowy, w tym w szczególności do modeli 3D, tekstur, map PBR, dokumentacji fotograficznej, raportów, zestawień, opisów technicznych i innych materiałów utrwalonych na jakimkolwiek nośniku.</w:t>
      </w:r>
    </w:p>
    <w:p w14:paraId="449A89FD" w14:textId="77777777" w:rsidR="002715BD" w:rsidRPr="00A30A09" w:rsidRDefault="0003448D" w:rsidP="008B20E4">
      <w:pPr>
        <w:pStyle w:val="Akapitzlist"/>
        <w:numPr>
          <w:ilvl w:val="0"/>
          <w:numId w:val="14"/>
        </w:numPr>
        <w:spacing w:after="40"/>
        <w:rPr>
          <w:rFonts w:ascii="Cambria" w:hAnsi="Cambria"/>
          <w:sz w:val="22"/>
          <w:lang w:val="pl-PL"/>
        </w:rPr>
      </w:pPr>
      <w:r w:rsidRPr="00A30A09">
        <w:rPr>
          <w:rFonts w:ascii="Cambria" w:hAnsi="Cambria"/>
          <w:sz w:val="22"/>
          <w:lang w:val="pl-PL"/>
        </w:rPr>
        <w:t xml:space="preserve">Przeniesienie praw obejmuje w szczególności następujące pola eksploatacji: utrwalanie i zwielokrotnianie dowolną techniką, wprowadzanie do pamięci komputera i sieci teleinformatycznych, publiczne udostępnianie w Internecie, wystawianie, wyświetlanie, </w:t>
      </w:r>
      <w:r w:rsidRPr="00A30A09">
        <w:rPr>
          <w:rFonts w:ascii="Cambria" w:hAnsi="Cambria"/>
          <w:sz w:val="22"/>
          <w:lang w:val="pl-PL"/>
        </w:rPr>
        <w:lastRenderedPageBreak/>
        <w:t>odtwarzanie, nadawanie, reemitowanie, użyczanie, najem, wprowadzanie do obrotu egzemplarzy, tłumaczenie, modyfikację, adaptację, łączenie z innymi utworami oraz korzystanie na potrzeby badań, edukacji, archiwizacji i druku 3D.</w:t>
      </w:r>
    </w:p>
    <w:p w14:paraId="77AC8F0A" w14:textId="77777777" w:rsidR="002715BD" w:rsidRPr="00A30A09" w:rsidRDefault="0003448D" w:rsidP="008B20E4">
      <w:pPr>
        <w:pStyle w:val="Akapitzlist"/>
        <w:numPr>
          <w:ilvl w:val="0"/>
          <w:numId w:val="14"/>
        </w:numPr>
        <w:spacing w:after="40"/>
        <w:rPr>
          <w:rFonts w:ascii="Cambria" w:hAnsi="Cambria"/>
          <w:sz w:val="22"/>
          <w:lang w:val="pl-PL"/>
        </w:rPr>
      </w:pPr>
      <w:r w:rsidRPr="00A30A09">
        <w:rPr>
          <w:rFonts w:ascii="Cambria" w:hAnsi="Cambria"/>
          <w:sz w:val="22"/>
          <w:lang w:val="pl-PL"/>
        </w:rPr>
        <w:t>W ramach wynagrodzenia Wykonawca przenosi również wyłączne prawo do zezwalania na wykonywanie zależnych praw autorskich.</w:t>
      </w:r>
    </w:p>
    <w:p w14:paraId="31F8748F" w14:textId="77777777" w:rsidR="002715BD" w:rsidRPr="00A30A09" w:rsidRDefault="0003448D" w:rsidP="008B20E4">
      <w:pPr>
        <w:pStyle w:val="Akapitzlist"/>
        <w:numPr>
          <w:ilvl w:val="0"/>
          <w:numId w:val="14"/>
        </w:numPr>
        <w:spacing w:after="40"/>
        <w:rPr>
          <w:rFonts w:ascii="Cambria" w:hAnsi="Cambria"/>
          <w:sz w:val="22"/>
          <w:lang w:val="pl-PL"/>
        </w:rPr>
      </w:pPr>
      <w:r w:rsidRPr="00A30A09">
        <w:rPr>
          <w:rFonts w:ascii="Cambria" w:hAnsi="Cambria"/>
          <w:sz w:val="22"/>
          <w:lang w:val="pl-PL"/>
        </w:rPr>
        <w:t>Wykonawca gwarantuje, że rezultaty prac nie będą naruszały praw osób trzecich. W razie wystąpienia roszczeń osób trzecich Wykonawca zwolni Zamawiającego z odpowiedzialności i zaspokoi uzasadnione roszczenia na własny koszt.</w:t>
      </w:r>
    </w:p>
    <w:p w14:paraId="239C6A97" w14:textId="77777777" w:rsidR="002715BD" w:rsidRPr="00A30A09" w:rsidRDefault="0003448D" w:rsidP="008B20E4">
      <w:pPr>
        <w:pStyle w:val="Akapitzlist"/>
        <w:numPr>
          <w:ilvl w:val="0"/>
          <w:numId w:val="14"/>
        </w:numPr>
        <w:spacing w:after="40"/>
        <w:rPr>
          <w:rFonts w:ascii="Cambria" w:hAnsi="Cambria"/>
          <w:sz w:val="22"/>
          <w:lang w:val="pl-PL"/>
        </w:rPr>
      </w:pPr>
      <w:r w:rsidRPr="00A30A09">
        <w:rPr>
          <w:rFonts w:ascii="Cambria" w:hAnsi="Cambria"/>
          <w:sz w:val="22"/>
          <w:lang w:val="pl-PL"/>
        </w:rPr>
        <w:t>Własność nośników, na których utrwalono rezultaty prac, przechodzi na Zamawiającego z chwilą ich wydania.</w:t>
      </w:r>
    </w:p>
    <w:p w14:paraId="42B1F820" w14:textId="77777777" w:rsidR="002715BD" w:rsidRPr="00F60CA1" w:rsidRDefault="0003448D" w:rsidP="00A30A09">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10. Gwarancja i odpowiedzialność za wady</w:t>
      </w:r>
    </w:p>
    <w:p w14:paraId="4088B23A" w14:textId="77777777" w:rsidR="002715BD" w:rsidRPr="00A30A09" w:rsidRDefault="0003448D" w:rsidP="008B20E4">
      <w:pPr>
        <w:pStyle w:val="Akapitzlist"/>
        <w:numPr>
          <w:ilvl w:val="0"/>
          <w:numId w:val="15"/>
        </w:numPr>
        <w:spacing w:after="40"/>
        <w:rPr>
          <w:rFonts w:ascii="Cambria" w:hAnsi="Cambria"/>
          <w:sz w:val="22"/>
          <w:lang w:val="pl-PL"/>
        </w:rPr>
      </w:pPr>
      <w:r w:rsidRPr="00A30A09">
        <w:rPr>
          <w:rFonts w:ascii="Cambria" w:hAnsi="Cambria"/>
          <w:sz w:val="22"/>
          <w:lang w:val="pl-PL"/>
        </w:rPr>
        <w:t>Wykonawca udziela Zamawiającemu gwarancji jakości na wykonane rezultaty prac oraz utrzymanie kopii danych przez okres co najmniej 12 miesięcy od dnia podpisania protokołu końcowego.</w:t>
      </w:r>
    </w:p>
    <w:p w14:paraId="572A234D" w14:textId="77777777" w:rsidR="002715BD" w:rsidRPr="00A30A09" w:rsidRDefault="0003448D" w:rsidP="008B20E4">
      <w:pPr>
        <w:pStyle w:val="Akapitzlist"/>
        <w:numPr>
          <w:ilvl w:val="0"/>
          <w:numId w:val="15"/>
        </w:numPr>
        <w:spacing w:after="40"/>
        <w:rPr>
          <w:rFonts w:ascii="Cambria" w:hAnsi="Cambria"/>
          <w:sz w:val="22"/>
          <w:lang w:val="pl-PL"/>
        </w:rPr>
      </w:pPr>
      <w:r w:rsidRPr="00A30A09">
        <w:rPr>
          <w:rFonts w:ascii="Cambria" w:hAnsi="Cambria"/>
          <w:sz w:val="22"/>
          <w:lang w:val="pl-PL"/>
        </w:rPr>
        <w:t>W okresie gwarancji Wykonawca zobowiązuje się nieodpłatnie usuwać wszelkie wady ujawnione w modelach, plikach, strukturze danych, metadanych, raportach lub dokumentacji, jeżeli wynikają one z przyczyn tkwiących w przedmiocie umowy.</w:t>
      </w:r>
    </w:p>
    <w:p w14:paraId="06991EB6" w14:textId="77777777" w:rsidR="002715BD" w:rsidRPr="00A30A09" w:rsidRDefault="0003448D" w:rsidP="008B20E4">
      <w:pPr>
        <w:pStyle w:val="Akapitzlist"/>
        <w:numPr>
          <w:ilvl w:val="0"/>
          <w:numId w:val="15"/>
        </w:numPr>
        <w:spacing w:after="40"/>
        <w:rPr>
          <w:rFonts w:ascii="Cambria" w:hAnsi="Cambria"/>
          <w:sz w:val="22"/>
          <w:lang w:val="pl-PL"/>
        </w:rPr>
      </w:pPr>
      <w:r w:rsidRPr="00A30A09">
        <w:rPr>
          <w:rFonts w:ascii="Cambria" w:hAnsi="Cambria"/>
          <w:sz w:val="22"/>
          <w:lang w:val="pl-PL"/>
        </w:rPr>
        <w:t>Termin usunięcia wady wynosi 14 dni od dnia zgłoszenia przez Zamawiającego, chyba że z uwagi na charakter wady Strony uzgodnią inny odpowiedni termin.</w:t>
      </w:r>
    </w:p>
    <w:p w14:paraId="3B3BE883" w14:textId="77777777" w:rsidR="002715BD" w:rsidRPr="00A30A09" w:rsidRDefault="0003448D" w:rsidP="008B20E4">
      <w:pPr>
        <w:pStyle w:val="Akapitzlist"/>
        <w:numPr>
          <w:ilvl w:val="0"/>
          <w:numId w:val="15"/>
        </w:numPr>
        <w:spacing w:after="40"/>
        <w:rPr>
          <w:rFonts w:ascii="Cambria" w:hAnsi="Cambria"/>
          <w:sz w:val="22"/>
          <w:lang w:val="pl-PL"/>
        </w:rPr>
      </w:pPr>
      <w:r w:rsidRPr="00A30A09">
        <w:rPr>
          <w:rFonts w:ascii="Cambria" w:hAnsi="Cambria"/>
          <w:sz w:val="22"/>
          <w:lang w:val="pl-PL"/>
        </w:rPr>
        <w:t>Uprawnienia z gwarancji nie wyłączają ani nie ograniczają uprawnień Zamawiającego wynikających z przepisów prawa.</w:t>
      </w:r>
    </w:p>
    <w:p w14:paraId="0453AC81" w14:textId="77777777" w:rsidR="002715BD" w:rsidRPr="00F60CA1" w:rsidRDefault="0003448D" w:rsidP="00A30A09">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11. Kary umowne</w:t>
      </w:r>
    </w:p>
    <w:p w14:paraId="190D8C36" w14:textId="77777777" w:rsidR="002715BD" w:rsidRPr="00A30A09" w:rsidRDefault="0003448D" w:rsidP="008B20E4">
      <w:pPr>
        <w:pStyle w:val="Akapitzlist"/>
        <w:numPr>
          <w:ilvl w:val="0"/>
          <w:numId w:val="16"/>
        </w:numPr>
        <w:spacing w:after="40"/>
        <w:rPr>
          <w:rFonts w:ascii="Cambria" w:hAnsi="Cambria"/>
          <w:sz w:val="22"/>
          <w:lang w:val="pl-PL"/>
        </w:rPr>
      </w:pPr>
      <w:r w:rsidRPr="00A30A09">
        <w:rPr>
          <w:rFonts w:ascii="Cambria" w:hAnsi="Cambria"/>
          <w:sz w:val="22"/>
          <w:lang w:val="pl-PL"/>
        </w:rPr>
        <w:t>Wykonawca zapłaci Zamawiającemu kary umowne:</w:t>
      </w:r>
    </w:p>
    <w:p w14:paraId="37C8A1B3" w14:textId="77777777" w:rsidR="002715BD" w:rsidRPr="00A30A09" w:rsidRDefault="0003448D" w:rsidP="008B20E4">
      <w:pPr>
        <w:pStyle w:val="Akapitzlist"/>
        <w:numPr>
          <w:ilvl w:val="1"/>
          <w:numId w:val="16"/>
        </w:numPr>
        <w:spacing w:after="40"/>
        <w:rPr>
          <w:rFonts w:ascii="Cambria" w:hAnsi="Cambria"/>
          <w:sz w:val="22"/>
          <w:lang w:val="pl-PL"/>
        </w:rPr>
      </w:pPr>
      <w:r w:rsidRPr="00A30A09">
        <w:rPr>
          <w:rFonts w:ascii="Cambria" w:hAnsi="Cambria"/>
          <w:sz w:val="22"/>
          <w:lang w:val="pl-PL"/>
        </w:rPr>
        <w:t>za zwłokę w wykonaniu Etapu I lub Etapu II – w wysokości 0,2% wynagrodzenia brutto określonego w § 7 ust. 1 za każdy rozpoczęty dzień zwłoki,</w:t>
      </w:r>
    </w:p>
    <w:p w14:paraId="26F01EB4" w14:textId="77777777" w:rsidR="002715BD" w:rsidRPr="00A30A09" w:rsidRDefault="0003448D" w:rsidP="008B20E4">
      <w:pPr>
        <w:pStyle w:val="Akapitzlist"/>
        <w:numPr>
          <w:ilvl w:val="1"/>
          <w:numId w:val="16"/>
        </w:numPr>
        <w:spacing w:after="40"/>
        <w:rPr>
          <w:rFonts w:ascii="Cambria" w:hAnsi="Cambria"/>
          <w:sz w:val="22"/>
          <w:lang w:val="pl-PL"/>
        </w:rPr>
      </w:pPr>
      <w:r w:rsidRPr="00A30A09">
        <w:rPr>
          <w:rFonts w:ascii="Cambria" w:hAnsi="Cambria"/>
          <w:sz w:val="22"/>
          <w:lang w:val="pl-PL"/>
        </w:rPr>
        <w:t>za zwłokę w usunięciu wad stwierdzonych przy odbiorze lub w okresie gwarancji – w wysokości 0,1% wynagrodzenia brutto określonego w § 7 ust. 1 za każdy rozpoczęty dzień zwłoki,</w:t>
      </w:r>
    </w:p>
    <w:p w14:paraId="64D6AE97" w14:textId="77777777" w:rsidR="002715BD" w:rsidRPr="00A30A09" w:rsidRDefault="0003448D" w:rsidP="008B20E4">
      <w:pPr>
        <w:pStyle w:val="Akapitzlist"/>
        <w:numPr>
          <w:ilvl w:val="1"/>
          <w:numId w:val="16"/>
        </w:numPr>
        <w:spacing w:after="40"/>
        <w:rPr>
          <w:rFonts w:ascii="Cambria" w:hAnsi="Cambria"/>
          <w:sz w:val="22"/>
          <w:lang w:val="pl-PL"/>
        </w:rPr>
      </w:pPr>
      <w:r w:rsidRPr="00A30A09">
        <w:rPr>
          <w:rFonts w:ascii="Cambria" w:hAnsi="Cambria"/>
          <w:sz w:val="22"/>
          <w:lang w:val="pl-PL"/>
        </w:rPr>
        <w:t>za odstąpienie od umowy lub rozwiązanie umowy przez Zamawiającego z przyczyn leżących po stronie Wykonawcy – w wysokości 10% wynagrodzenia brutto określonego w § 7 ust. 1,</w:t>
      </w:r>
    </w:p>
    <w:p w14:paraId="1AF4B079" w14:textId="77777777" w:rsidR="002715BD" w:rsidRDefault="0003448D" w:rsidP="008B20E4">
      <w:pPr>
        <w:pStyle w:val="Akapitzlist"/>
        <w:numPr>
          <w:ilvl w:val="1"/>
          <w:numId w:val="16"/>
        </w:numPr>
        <w:spacing w:after="40"/>
        <w:rPr>
          <w:rFonts w:ascii="Cambria" w:hAnsi="Cambria"/>
          <w:sz w:val="22"/>
          <w:lang w:val="pl-PL"/>
        </w:rPr>
      </w:pPr>
      <w:r w:rsidRPr="00A30A09">
        <w:rPr>
          <w:rFonts w:ascii="Cambria" w:hAnsi="Cambria"/>
          <w:sz w:val="22"/>
          <w:lang w:val="pl-PL"/>
        </w:rPr>
        <w:t>za naruszenie obowiązków poufności albo nieuprawnione wykorzystanie rezultatów prac – w wysokości 5% wynagrodzenia brutto określonego w § 7 ust. 1 za każde naruszenie.</w:t>
      </w:r>
    </w:p>
    <w:p w14:paraId="32F832E3" w14:textId="2BE739EC" w:rsidR="00591A7B" w:rsidRPr="00591A7B" w:rsidRDefault="00591A7B" w:rsidP="008B20E4">
      <w:pPr>
        <w:pStyle w:val="Akapitzlist"/>
        <w:numPr>
          <w:ilvl w:val="1"/>
          <w:numId w:val="16"/>
        </w:numPr>
        <w:rPr>
          <w:rFonts w:ascii="Cambria" w:hAnsi="Cambria"/>
          <w:sz w:val="22"/>
          <w:lang w:val="pl-PL"/>
        </w:rPr>
      </w:pPr>
      <w:r w:rsidRPr="00591A7B">
        <w:rPr>
          <w:rFonts w:ascii="Cambria" w:hAnsi="Cambria"/>
          <w:sz w:val="22"/>
          <w:lang w:val="pl-PL"/>
        </w:rPr>
        <w:t xml:space="preserve">za nie wywiązanie się z obowiązków stosowania się do zasad określonych w rozdziale III ust. </w:t>
      </w:r>
      <w:r>
        <w:rPr>
          <w:rFonts w:ascii="Cambria" w:hAnsi="Cambria"/>
          <w:sz w:val="22"/>
          <w:lang w:val="pl-PL"/>
        </w:rPr>
        <w:t>3</w:t>
      </w:r>
      <w:r w:rsidRPr="00591A7B">
        <w:rPr>
          <w:rFonts w:ascii="Cambria" w:hAnsi="Cambria"/>
          <w:sz w:val="22"/>
          <w:lang w:val="pl-PL"/>
        </w:rPr>
        <w:t xml:space="preserve"> SWZ (zasada DNSH) w zatwierdzonym planie skutkować będzie naliczeniem kary umownej za każdy stwierdzony przypadek w wysokości 1 000,00 zł.</w:t>
      </w:r>
    </w:p>
    <w:p w14:paraId="3822CEBA" w14:textId="77777777" w:rsidR="002715BD" w:rsidRPr="00A30A09" w:rsidRDefault="0003448D" w:rsidP="008B20E4">
      <w:pPr>
        <w:pStyle w:val="Akapitzlist"/>
        <w:numPr>
          <w:ilvl w:val="0"/>
          <w:numId w:val="16"/>
        </w:numPr>
        <w:spacing w:after="40"/>
        <w:rPr>
          <w:rFonts w:ascii="Cambria" w:hAnsi="Cambria"/>
          <w:sz w:val="22"/>
          <w:lang w:val="pl-PL"/>
        </w:rPr>
      </w:pPr>
      <w:r w:rsidRPr="00A30A09">
        <w:rPr>
          <w:rFonts w:ascii="Cambria" w:hAnsi="Cambria"/>
          <w:sz w:val="22"/>
          <w:lang w:val="pl-PL"/>
        </w:rPr>
        <w:lastRenderedPageBreak/>
        <w:t>Łączna maksymalna wysokość kar umownych, których mogą dochodzić Strony, nie przekroczy 20% wynagrodzenia brutto określonego w § 7 ust. 1.</w:t>
      </w:r>
    </w:p>
    <w:p w14:paraId="2A6174F6" w14:textId="77777777" w:rsidR="002715BD" w:rsidRPr="00A30A09" w:rsidRDefault="0003448D" w:rsidP="008B20E4">
      <w:pPr>
        <w:pStyle w:val="Akapitzlist"/>
        <w:numPr>
          <w:ilvl w:val="0"/>
          <w:numId w:val="16"/>
        </w:numPr>
        <w:spacing w:after="40"/>
        <w:rPr>
          <w:rFonts w:ascii="Cambria" w:hAnsi="Cambria"/>
          <w:sz w:val="22"/>
          <w:lang w:val="pl-PL"/>
        </w:rPr>
      </w:pPr>
      <w:r w:rsidRPr="00A30A09">
        <w:rPr>
          <w:rFonts w:ascii="Cambria" w:hAnsi="Cambria"/>
          <w:sz w:val="22"/>
          <w:lang w:val="pl-PL"/>
        </w:rPr>
        <w:t>Zamawiający może dochodzić odszkodowania uzupełniającego przewyższającego wysokość zastrzeżonych kar umownych na zasadach ogólnych, jeżeli poniesiona szkoda przewyższa wartość naliczonych kar.</w:t>
      </w:r>
    </w:p>
    <w:p w14:paraId="77D0CE77" w14:textId="77777777" w:rsidR="002715BD" w:rsidRPr="00A30A09" w:rsidRDefault="0003448D" w:rsidP="008B20E4">
      <w:pPr>
        <w:pStyle w:val="Akapitzlist"/>
        <w:numPr>
          <w:ilvl w:val="0"/>
          <w:numId w:val="16"/>
        </w:numPr>
        <w:spacing w:after="40"/>
        <w:rPr>
          <w:rFonts w:ascii="Cambria" w:hAnsi="Cambria"/>
          <w:sz w:val="22"/>
          <w:lang w:val="pl-PL"/>
        </w:rPr>
      </w:pPr>
      <w:r w:rsidRPr="00A30A09">
        <w:rPr>
          <w:rFonts w:ascii="Cambria" w:hAnsi="Cambria"/>
          <w:sz w:val="22"/>
          <w:lang w:val="pl-PL"/>
        </w:rPr>
        <w:t>Zamawiający jest uprawniony do potrącenia naliczonych kar umownych z należnego Wykonawcy wynagrodzenia, po uprzednim poinformowaniu Wykonawcy.</w:t>
      </w:r>
    </w:p>
    <w:p w14:paraId="208DA7EA" w14:textId="77777777" w:rsidR="002715BD" w:rsidRPr="00F60CA1" w:rsidRDefault="0003448D" w:rsidP="00A30A09">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12. Podwykonawcy</w:t>
      </w:r>
    </w:p>
    <w:p w14:paraId="756F7912" w14:textId="77777777" w:rsidR="002715BD" w:rsidRPr="00A30A09" w:rsidRDefault="0003448D" w:rsidP="008B20E4">
      <w:pPr>
        <w:pStyle w:val="Akapitzlist"/>
        <w:numPr>
          <w:ilvl w:val="0"/>
          <w:numId w:val="17"/>
        </w:numPr>
        <w:spacing w:after="40"/>
        <w:rPr>
          <w:rFonts w:ascii="Cambria" w:hAnsi="Cambria"/>
          <w:sz w:val="22"/>
          <w:lang w:val="pl-PL"/>
        </w:rPr>
      </w:pPr>
      <w:r w:rsidRPr="00A30A09">
        <w:rPr>
          <w:rFonts w:ascii="Cambria" w:hAnsi="Cambria"/>
          <w:sz w:val="22"/>
          <w:lang w:val="pl-PL"/>
        </w:rPr>
        <w:t>Wykonawca wykona zamówienie samodzielnie / przy udziale podwykonawców wskazanych w ofercie w zakresie: [___].</w:t>
      </w:r>
    </w:p>
    <w:p w14:paraId="5084A92A" w14:textId="77777777" w:rsidR="002715BD" w:rsidRPr="00A30A09" w:rsidRDefault="0003448D" w:rsidP="008B20E4">
      <w:pPr>
        <w:pStyle w:val="Akapitzlist"/>
        <w:numPr>
          <w:ilvl w:val="0"/>
          <w:numId w:val="17"/>
        </w:numPr>
        <w:spacing w:after="40"/>
        <w:rPr>
          <w:rFonts w:ascii="Cambria" w:hAnsi="Cambria"/>
          <w:sz w:val="22"/>
          <w:lang w:val="pl-PL"/>
        </w:rPr>
      </w:pPr>
      <w:r w:rsidRPr="00A30A09">
        <w:rPr>
          <w:rFonts w:ascii="Cambria" w:hAnsi="Cambria"/>
          <w:sz w:val="22"/>
          <w:lang w:val="pl-PL"/>
        </w:rPr>
        <w:t>Powierzenie wykonania części zamówienia podwykonawcy nie zwalnia Wykonawcy z odpowiedzialności za należyte wykonanie umowy.</w:t>
      </w:r>
    </w:p>
    <w:p w14:paraId="0C5A9364" w14:textId="77777777" w:rsidR="002715BD" w:rsidRPr="00A30A09" w:rsidRDefault="0003448D" w:rsidP="008B20E4">
      <w:pPr>
        <w:pStyle w:val="Akapitzlist"/>
        <w:numPr>
          <w:ilvl w:val="0"/>
          <w:numId w:val="17"/>
        </w:numPr>
        <w:spacing w:after="40"/>
        <w:rPr>
          <w:rFonts w:ascii="Cambria" w:hAnsi="Cambria"/>
          <w:sz w:val="22"/>
          <w:lang w:val="pl-PL"/>
        </w:rPr>
      </w:pPr>
      <w:r w:rsidRPr="00A30A09">
        <w:rPr>
          <w:rFonts w:ascii="Cambria" w:hAnsi="Cambria"/>
          <w:sz w:val="22"/>
          <w:lang w:val="pl-PL"/>
        </w:rPr>
        <w:t xml:space="preserve">Zmiana albo wprowadzenie podwykonawcy wymaga zachowania wymogów przewidzianych w </w:t>
      </w:r>
      <w:proofErr w:type="spellStart"/>
      <w:r w:rsidRPr="00A30A09">
        <w:rPr>
          <w:rFonts w:ascii="Cambria" w:hAnsi="Cambria"/>
          <w:sz w:val="22"/>
          <w:lang w:val="pl-PL"/>
        </w:rPr>
        <w:t>Pzp</w:t>
      </w:r>
      <w:proofErr w:type="spellEnd"/>
      <w:r w:rsidRPr="00A30A09">
        <w:rPr>
          <w:rFonts w:ascii="Cambria" w:hAnsi="Cambria"/>
          <w:sz w:val="22"/>
          <w:lang w:val="pl-PL"/>
        </w:rPr>
        <w:t xml:space="preserve"> i niniejszej umowie, w szczególności w zakresie wykazania braku podstaw wykluczenia, jeżeli dotyczy.</w:t>
      </w:r>
    </w:p>
    <w:p w14:paraId="09D522B9" w14:textId="77777777" w:rsidR="002715BD" w:rsidRPr="00F60CA1" w:rsidRDefault="0003448D" w:rsidP="00A30A09">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13. Zmiany umowy</w:t>
      </w:r>
    </w:p>
    <w:p w14:paraId="50A1B9F2" w14:textId="77777777" w:rsidR="002715BD" w:rsidRPr="00A30A09" w:rsidRDefault="0003448D" w:rsidP="008B20E4">
      <w:pPr>
        <w:pStyle w:val="Akapitzlist"/>
        <w:numPr>
          <w:ilvl w:val="0"/>
          <w:numId w:val="18"/>
        </w:numPr>
        <w:spacing w:after="40"/>
        <w:rPr>
          <w:rFonts w:ascii="Cambria" w:hAnsi="Cambria"/>
          <w:sz w:val="22"/>
          <w:lang w:val="pl-PL"/>
        </w:rPr>
      </w:pPr>
      <w:r w:rsidRPr="00A30A09">
        <w:rPr>
          <w:rFonts w:ascii="Cambria" w:hAnsi="Cambria"/>
          <w:sz w:val="22"/>
          <w:lang w:val="pl-PL"/>
        </w:rPr>
        <w:t xml:space="preserve">Wszelkie zmiany umowy wymagają formy pisemnej pod rygorem nieważności, z zastrzeżeniem wyjątków przewidzianych w </w:t>
      </w:r>
      <w:proofErr w:type="spellStart"/>
      <w:r w:rsidRPr="00A30A09">
        <w:rPr>
          <w:rFonts w:ascii="Cambria" w:hAnsi="Cambria"/>
          <w:sz w:val="22"/>
          <w:lang w:val="pl-PL"/>
        </w:rPr>
        <w:t>Pzp</w:t>
      </w:r>
      <w:proofErr w:type="spellEnd"/>
      <w:r w:rsidRPr="00A30A09">
        <w:rPr>
          <w:rFonts w:ascii="Cambria" w:hAnsi="Cambria"/>
          <w:sz w:val="22"/>
          <w:lang w:val="pl-PL"/>
        </w:rPr>
        <w:t>.</w:t>
      </w:r>
    </w:p>
    <w:p w14:paraId="67674F3B" w14:textId="77777777" w:rsidR="002715BD" w:rsidRPr="00A30A09" w:rsidRDefault="0003448D" w:rsidP="008B20E4">
      <w:pPr>
        <w:pStyle w:val="Akapitzlist"/>
        <w:numPr>
          <w:ilvl w:val="0"/>
          <w:numId w:val="18"/>
        </w:numPr>
        <w:spacing w:after="40"/>
        <w:rPr>
          <w:rFonts w:ascii="Cambria" w:hAnsi="Cambria"/>
          <w:sz w:val="22"/>
          <w:lang w:val="pl-PL"/>
        </w:rPr>
      </w:pPr>
      <w:r w:rsidRPr="00A30A09">
        <w:rPr>
          <w:rFonts w:ascii="Cambria" w:hAnsi="Cambria"/>
          <w:sz w:val="22"/>
          <w:lang w:val="pl-PL"/>
        </w:rPr>
        <w:t xml:space="preserve">Dopuszcza się zmianę umowy w przypadkach przewidzianych w art. 455 </w:t>
      </w:r>
      <w:proofErr w:type="spellStart"/>
      <w:r w:rsidRPr="00A30A09">
        <w:rPr>
          <w:rFonts w:ascii="Cambria" w:hAnsi="Cambria"/>
          <w:sz w:val="22"/>
          <w:lang w:val="pl-PL"/>
        </w:rPr>
        <w:t>Pzp</w:t>
      </w:r>
      <w:proofErr w:type="spellEnd"/>
      <w:r w:rsidRPr="00A30A09">
        <w:rPr>
          <w:rFonts w:ascii="Cambria" w:hAnsi="Cambria"/>
          <w:sz w:val="22"/>
          <w:lang w:val="pl-PL"/>
        </w:rPr>
        <w:t>, a ponadto w następujących sytuacjach, o ile nie prowadzą one do zmiany charakteru umowy:</w:t>
      </w:r>
    </w:p>
    <w:p w14:paraId="01576DDE" w14:textId="77777777" w:rsidR="002715BD" w:rsidRPr="00A30A09" w:rsidRDefault="0003448D" w:rsidP="008B20E4">
      <w:pPr>
        <w:pStyle w:val="Akapitzlist"/>
        <w:numPr>
          <w:ilvl w:val="1"/>
          <w:numId w:val="18"/>
        </w:numPr>
        <w:spacing w:after="40"/>
        <w:rPr>
          <w:rFonts w:ascii="Cambria" w:hAnsi="Cambria"/>
          <w:sz w:val="22"/>
          <w:lang w:val="pl-PL"/>
        </w:rPr>
      </w:pPr>
      <w:r w:rsidRPr="00A30A09">
        <w:rPr>
          <w:rFonts w:ascii="Cambria" w:hAnsi="Cambria"/>
          <w:sz w:val="22"/>
          <w:lang w:val="pl-PL"/>
        </w:rPr>
        <w:t>zmiany terminu realizacji z przyczyn niezależnych od Wykonawcy, w szczególności z powodu siły wyższej, ograniczeń w dostępie do obiektów lub pomieszczeń, konieczności wykonania zaleceń konserwatorskich albo opóźnień po stronie Zamawiającego,</w:t>
      </w:r>
    </w:p>
    <w:p w14:paraId="121E928D" w14:textId="77777777" w:rsidR="002715BD" w:rsidRPr="00A30A09" w:rsidRDefault="0003448D" w:rsidP="008B20E4">
      <w:pPr>
        <w:pStyle w:val="Akapitzlist"/>
        <w:numPr>
          <w:ilvl w:val="1"/>
          <w:numId w:val="18"/>
        </w:numPr>
        <w:spacing w:after="40"/>
        <w:rPr>
          <w:rFonts w:ascii="Cambria" w:hAnsi="Cambria"/>
          <w:sz w:val="22"/>
          <w:lang w:val="pl-PL"/>
        </w:rPr>
      </w:pPr>
      <w:r w:rsidRPr="00A30A09">
        <w:rPr>
          <w:rFonts w:ascii="Cambria" w:hAnsi="Cambria"/>
          <w:sz w:val="22"/>
          <w:lang w:val="pl-PL"/>
        </w:rPr>
        <w:t xml:space="preserve">zmiany sposobu wykonania zamówienia, jeżeli jest to uzasadnione ochroną obiektów muzealnych, postępem technologicznym albo potrzebą osiągnięcia parametrów wymaganych OPZ, bez zwiększenia wynagrodzenia, chyba że zmiana mieści się w przesłankach </w:t>
      </w:r>
      <w:proofErr w:type="spellStart"/>
      <w:r w:rsidRPr="00A30A09">
        <w:rPr>
          <w:rFonts w:ascii="Cambria" w:hAnsi="Cambria"/>
          <w:sz w:val="22"/>
          <w:lang w:val="pl-PL"/>
        </w:rPr>
        <w:t>Pzp</w:t>
      </w:r>
      <w:proofErr w:type="spellEnd"/>
      <w:r w:rsidRPr="00A30A09">
        <w:rPr>
          <w:rFonts w:ascii="Cambria" w:hAnsi="Cambria"/>
          <w:sz w:val="22"/>
          <w:lang w:val="pl-PL"/>
        </w:rPr>
        <w:t>,</w:t>
      </w:r>
    </w:p>
    <w:p w14:paraId="39E8E7D7" w14:textId="77777777" w:rsidR="002715BD" w:rsidRPr="00A30A09" w:rsidRDefault="0003448D" w:rsidP="008B20E4">
      <w:pPr>
        <w:pStyle w:val="Akapitzlist"/>
        <w:numPr>
          <w:ilvl w:val="1"/>
          <w:numId w:val="18"/>
        </w:numPr>
        <w:spacing w:after="40"/>
        <w:rPr>
          <w:rFonts w:ascii="Cambria" w:hAnsi="Cambria"/>
          <w:sz w:val="22"/>
          <w:lang w:val="pl-PL"/>
        </w:rPr>
      </w:pPr>
      <w:r w:rsidRPr="00A30A09">
        <w:rPr>
          <w:rFonts w:ascii="Cambria" w:hAnsi="Cambria"/>
          <w:sz w:val="22"/>
          <w:lang w:val="pl-PL"/>
        </w:rPr>
        <w:t>zmiany osób lub podwykonawców po stronie Wykonawcy, o ile nowe osoby lub podmioty spełniają warunki udziału i wymagania postępowania w stopniu nie mniejszym niż dotychczasowe,</w:t>
      </w:r>
    </w:p>
    <w:p w14:paraId="3713066C" w14:textId="77777777" w:rsidR="002715BD" w:rsidRPr="00A30A09" w:rsidRDefault="0003448D" w:rsidP="008B20E4">
      <w:pPr>
        <w:pStyle w:val="Akapitzlist"/>
        <w:numPr>
          <w:ilvl w:val="1"/>
          <w:numId w:val="18"/>
        </w:numPr>
        <w:spacing w:after="40"/>
        <w:rPr>
          <w:rFonts w:ascii="Cambria" w:hAnsi="Cambria"/>
          <w:sz w:val="22"/>
          <w:lang w:val="pl-PL"/>
        </w:rPr>
      </w:pPr>
      <w:r w:rsidRPr="00A30A09">
        <w:rPr>
          <w:rFonts w:ascii="Cambria" w:hAnsi="Cambria"/>
          <w:sz w:val="22"/>
          <w:lang w:val="pl-PL"/>
        </w:rPr>
        <w:t>zmiany powszechnie obowiązujących przepisów prawa mających wpływ na realizację umowy, w tym stawki VAT.</w:t>
      </w:r>
    </w:p>
    <w:p w14:paraId="6FEA4130" w14:textId="77777777" w:rsidR="002715BD" w:rsidRDefault="0003448D" w:rsidP="008B20E4">
      <w:pPr>
        <w:pStyle w:val="Akapitzlist"/>
        <w:numPr>
          <w:ilvl w:val="0"/>
          <w:numId w:val="18"/>
        </w:numPr>
        <w:spacing w:after="40"/>
        <w:rPr>
          <w:rFonts w:ascii="Cambria" w:hAnsi="Cambria"/>
          <w:sz w:val="22"/>
          <w:lang w:val="pl-PL"/>
        </w:rPr>
      </w:pPr>
      <w:r w:rsidRPr="00A30A09">
        <w:rPr>
          <w:rFonts w:ascii="Cambria" w:hAnsi="Cambria"/>
          <w:sz w:val="22"/>
          <w:lang w:val="pl-PL"/>
        </w:rPr>
        <w:t>Zmiana terminu realizacji wymaga wykazania wpływu danej okoliczności na możliwość wykonania umowy w terminie pierwotnym.</w:t>
      </w:r>
    </w:p>
    <w:p w14:paraId="08D3B41E" w14:textId="77777777" w:rsidR="00A30A09" w:rsidRPr="00A30A09" w:rsidRDefault="00A30A09" w:rsidP="008B20E4">
      <w:pPr>
        <w:pStyle w:val="Akapitzlist"/>
        <w:numPr>
          <w:ilvl w:val="0"/>
          <w:numId w:val="18"/>
        </w:numPr>
        <w:spacing w:after="40"/>
        <w:rPr>
          <w:rFonts w:ascii="Cambria" w:hAnsi="Cambria"/>
          <w:sz w:val="22"/>
          <w:lang w:val="pl-PL"/>
        </w:rPr>
      </w:pPr>
      <w:r>
        <w:rPr>
          <w:rFonts w:ascii="Cambria" w:hAnsi="Cambria"/>
          <w:sz w:val="22"/>
          <w:lang w:val="pl-PL"/>
        </w:rPr>
        <w:t>Zmiany wskazane w rozdz. XXII SWZ</w:t>
      </w:r>
    </w:p>
    <w:p w14:paraId="3CB1A91B" w14:textId="77777777" w:rsidR="002715BD" w:rsidRPr="00F60CA1" w:rsidRDefault="0003448D" w:rsidP="00A30A09">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14. Odstąpienie od umowy</w:t>
      </w:r>
    </w:p>
    <w:p w14:paraId="06B15238" w14:textId="4FEE7A90" w:rsidR="002715BD" w:rsidRPr="00A30A09" w:rsidRDefault="0003448D" w:rsidP="008B20E4">
      <w:pPr>
        <w:pStyle w:val="Akapitzlist"/>
        <w:numPr>
          <w:ilvl w:val="0"/>
          <w:numId w:val="19"/>
        </w:numPr>
        <w:spacing w:after="40"/>
        <w:rPr>
          <w:rFonts w:ascii="Cambria" w:hAnsi="Cambria"/>
          <w:sz w:val="22"/>
          <w:lang w:val="pl-PL"/>
        </w:rPr>
      </w:pPr>
      <w:r w:rsidRPr="00A30A09">
        <w:rPr>
          <w:rFonts w:ascii="Cambria" w:hAnsi="Cambria"/>
          <w:sz w:val="22"/>
          <w:lang w:val="pl-PL"/>
        </w:rPr>
        <w:t xml:space="preserve">Zamawiający może odstąpić od umowy </w:t>
      </w:r>
      <w:r w:rsidR="0022624F">
        <w:rPr>
          <w:rFonts w:ascii="Cambria" w:hAnsi="Cambria"/>
          <w:sz w:val="22"/>
          <w:lang w:val="pl-PL"/>
        </w:rPr>
        <w:t xml:space="preserve">w terminie 30 dni </w:t>
      </w:r>
      <w:r w:rsidRPr="00A30A09">
        <w:rPr>
          <w:rFonts w:ascii="Cambria" w:hAnsi="Cambria"/>
          <w:sz w:val="22"/>
          <w:lang w:val="pl-PL"/>
        </w:rPr>
        <w:t xml:space="preserve">w całości albo w części w przypadkach przewidzianych w Kodeksie cywilnym i </w:t>
      </w:r>
      <w:proofErr w:type="spellStart"/>
      <w:r w:rsidRPr="00A30A09">
        <w:rPr>
          <w:rFonts w:ascii="Cambria" w:hAnsi="Cambria"/>
          <w:sz w:val="22"/>
          <w:lang w:val="pl-PL"/>
        </w:rPr>
        <w:t>Pzp</w:t>
      </w:r>
      <w:proofErr w:type="spellEnd"/>
      <w:r w:rsidRPr="00A30A09">
        <w:rPr>
          <w:rFonts w:ascii="Cambria" w:hAnsi="Cambria"/>
          <w:sz w:val="22"/>
          <w:lang w:val="pl-PL"/>
        </w:rPr>
        <w:t>, a także gdy:</w:t>
      </w:r>
    </w:p>
    <w:p w14:paraId="5BABE6EA" w14:textId="07713EE7" w:rsidR="002715BD" w:rsidRPr="00C14072" w:rsidRDefault="0003448D" w:rsidP="008B20E4">
      <w:pPr>
        <w:pStyle w:val="Akapitzlist"/>
        <w:numPr>
          <w:ilvl w:val="1"/>
          <w:numId w:val="19"/>
        </w:numPr>
        <w:spacing w:after="40"/>
        <w:rPr>
          <w:rFonts w:ascii="Cambria" w:hAnsi="Cambria"/>
          <w:sz w:val="22"/>
          <w:lang w:val="pl-PL"/>
        </w:rPr>
      </w:pPr>
      <w:r w:rsidRPr="00C14072">
        <w:rPr>
          <w:rFonts w:ascii="Cambria" w:hAnsi="Cambria"/>
          <w:sz w:val="22"/>
          <w:lang w:val="pl-PL"/>
        </w:rPr>
        <w:lastRenderedPageBreak/>
        <w:t>Wykonawca opóźnia się z rozpoczęciem lub wykonywaniem prac w taki sposób, że nie jest prawdopodobne wykonanie umowy w terminie</w:t>
      </w:r>
      <w:r w:rsidR="00E9496C" w:rsidRPr="00C14072">
        <w:rPr>
          <w:rFonts w:ascii="Cambria" w:hAnsi="Cambria"/>
          <w:sz w:val="22"/>
          <w:lang w:val="pl-PL"/>
        </w:rPr>
        <w:t xml:space="preserve"> w szczególności pozostawanie w zwłoce związanej z realizacją przedmiotu zamówienia ponad 10 dni od terminu określonego w harmonogramie.</w:t>
      </w:r>
    </w:p>
    <w:p w14:paraId="6CC67E2A" w14:textId="77777777" w:rsidR="002715BD" w:rsidRPr="00A30A09" w:rsidRDefault="0003448D" w:rsidP="008B20E4">
      <w:pPr>
        <w:pStyle w:val="Akapitzlist"/>
        <w:numPr>
          <w:ilvl w:val="1"/>
          <w:numId w:val="19"/>
        </w:numPr>
        <w:spacing w:after="40"/>
        <w:rPr>
          <w:rFonts w:ascii="Cambria" w:hAnsi="Cambria"/>
          <w:sz w:val="22"/>
          <w:lang w:val="pl-PL"/>
        </w:rPr>
      </w:pPr>
      <w:r w:rsidRPr="00A30A09">
        <w:rPr>
          <w:rFonts w:ascii="Cambria" w:hAnsi="Cambria"/>
          <w:sz w:val="22"/>
          <w:lang w:val="pl-PL"/>
        </w:rPr>
        <w:t>Wykonawca wykonuje umowę nienależycie i nie usunie naruszeń w dodatkowym terminie wyznaczonym przez Zamawiającego,</w:t>
      </w:r>
    </w:p>
    <w:p w14:paraId="15E30553" w14:textId="77777777" w:rsidR="002715BD" w:rsidRPr="00A30A09" w:rsidRDefault="0003448D" w:rsidP="008B20E4">
      <w:pPr>
        <w:pStyle w:val="Akapitzlist"/>
        <w:numPr>
          <w:ilvl w:val="1"/>
          <w:numId w:val="19"/>
        </w:numPr>
        <w:spacing w:after="40"/>
        <w:rPr>
          <w:rFonts w:ascii="Cambria" w:hAnsi="Cambria"/>
          <w:sz w:val="22"/>
          <w:lang w:val="pl-PL"/>
        </w:rPr>
      </w:pPr>
      <w:r w:rsidRPr="00A30A09">
        <w:rPr>
          <w:rFonts w:ascii="Cambria" w:hAnsi="Cambria"/>
          <w:sz w:val="22"/>
          <w:lang w:val="pl-PL"/>
        </w:rPr>
        <w:t xml:space="preserve">nastąpi istotna zmiana okoliczności powodująca, że wykonanie umowy nie leży w interesie publicznym, czego nie można było przewidzieć w chwili zawarcia umowy – zgodnie z art. 456 </w:t>
      </w:r>
      <w:proofErr w:type="spellStart"/>
      <w:r w:rsidRPr="00A30A09">
        <w:rPr>
          <w:rFonts w:ascii="Cambria" w:hAnsi="Cambria"/>
          <w:sz w:val="22"/>
          <w:lang w:val="pl-PL"/>
        </w:rPr>
        <w:t>Pzp</w:t>
      </w:r>
      <w:proofErr w:type="spellEnd"/>
      <w:r w:rsidRPr="00A30A09">
        <w:rPr>
          <w:rFonts w:ascii="Cambria" w:hAnsi="Cambria"/>
          <w:sz w:val="22"/>
          <w:lang w:val="pl-PL"/>
        </w:rPr>
        <w:t>.</w:t>
      </w:r>
    </w:p>
    <w:p w14:paraId="41500291" w14:textId="77777777" w:rsidR="002715BD" w:rsidRPr="00A30A09" w:rsidRDefault="0003448D" w:rsidP="008B20E4">
      <w:pPr>
        <w:pStyle w:val="Akapitzlist"/>
        <w:numPr>
          <w:ilvl w:val="0"/>
          <w:numId w:val="19"/>
        </w:numPr>
        <w:spacing w:after="40"/>
        <w:rPr>
          <w:rFonts w:ascii="Cambria" w:hAnsi="Cambria"/>
          <w:sz w:val="22"/>
          <w:lang w:val="pl-PL"/>
        </w:rPr>
      </w:pPr>
      <w:r w:rsidRPr="00A30A09">
        <w:rPr>
          <w:rFonts w:ascii="Cambria" w:hAnsi="Cambria"/>
          <w:sz w:val="22"/>
          <w:lang w:val="pl-PL"/>
        </w:rPr>
        <w:t>Oświadczenie o odstąpieniu wymaga formy pisemnej wraz z uzasadnieniem.</w:t>
      </w:r>
    </w:p>
    <w:p w14:paraId="357F3E1B" w14:textId="77777777" w:rsidR="002715BD" w:rsidRPr="00A30A09" w:rsidRDefault="0003448D" w:rsidP="008B20E4">
      <w:pPr>
        <w:pStyle w:val="Akapitzlist"/>
        <w:numPr>
          <w:ilvl w:val="0"/>
          <w:numId w:val="19"/>
        </w:numPr>
        <w:spacing w:after="40"/>
        <w:rPr>
          <w:rFonts w:ascii="Cambria" w:hAnsi="Cambria"/>
          <w:sz w:val="22"/>
          <w:lang w:val="pl-PL"/>
        </w:rPr>
      </w:pPr>
      <w:r w:rsidRPr="00A30A09">
        <w:rPr>
          <w:rFonts w:ascii="Cambria" w:hAnsi="Cambria"/>
          <w:sz w:val="22"/>
          <w:lang w:val="pl-PL"/>
        </w:rPr>
        <w:t>W razie odstąpienia Strony sporządzą inwentaryzację wykonanych prac. Zamawiający zapłaci wyłącznie za część należycie wykonaną i przydatną, chyba że odstąpienie nastąpiło z przyczyn leżących wyłącznie po stronie Wykonawcy.</w:t>
      </w:r>
    </w:p>
    <w:p w14:paraId="6D7E6BF2" w14:textId="77777777" w:rsidR="002715BD" w:rsidRPr="00F60CA1" w:rsidRDefault="0003448D" w:rsidP="00A30A09">
      <w:pPr>
        <w:pStyle w:val="Nagwek1"/>
        <w:spacing w:before="120" w:after="60"/>
        <w:ind w:left="720"/>
        <w:jc w:val="center"/>
        <w:rPr>
          <w:rFonts w:ascii="Cambria" w:hAnsi="Cambria"/>
          <w:color w:val="auto"/>
          <w:sz w:val="22"/>
          <w:szCs w:val="22"/>
          <w:lang w:val="pl-PL"/>
        </w:rPr>
      </w:pPr>
      <w:r w:rsidRPr="00F60CA1">
        <w:rPr>
          <w:rFonts w:ascii="Cambria" w:hAnsi="Cambria"/>
          <w:color w:val="auto"/>
          <w:sz w:val="22"/>
          <w:szCs w:val="22"/>
          <w:lang w:val="pl-PL"/>
        </w:rPr>
        <w:t>§ 15. Poufność i dane osobowe</w:t>
      </w:r>
    </w:p>
    <w:p w14:paraId="26001076" w14:textId="77777777" w:rsidR="002715BD" w:rsidRPr="00A30A09" w:rsidRDefault="0003448D" w:rsidP="008B20E4">
      <w:pPr>
        <w:pStyle w:val="Akapitzlist"/>
        <w:numPr>
          <w:ilvl w:val="0"/>
          <w:numId w:val="20"/>
        </w:numPr>
        <w:spacing w:after="40"/>
        <w:rPr>
          <w:rFonts w:ascii="Cambria" w:hAnsi="Cambria"/>
          <w:sz w:val="22"/>
          <w:lang w:val="pl-PL"/>
        </w:rPr>
      </w:pPr>
      <w:r w:rsidRPr="00A30A09">
        <w:rPr>
          <w:rFonts w:ascii="Cambria" w:hAnsi="Cambria"/>
          <w:sz w:val="22"/>
          <w:lang w:val="pl-PL"/>
        </w:rPr>
        <w:t>Wykonawca zobowiązuje się do zachowania w poufności wszelkich informacji uzyskanych w związku z realizacją umowy, które nie są publicznie dostępne, w szczególności dotyczących zbiorów, organizacji pracy Zamawiającego, zabezpieczeń, dokumentacji technicznej i danych projektowych.</w:t>
      </w:r>
    </w:p>
    <w:p w14:paraId="6B8447EC" w14:textId="77777777" w:rsidR="002715BD" w:rsidRPr="00A30A09" w:rsidRDefault="0003448D" w:rsidP="008B20E4">
      <w:pPr>
        <w:pStyle w:val="Akapitzlist"/>
        <w:numPr>
          <w:ilvl w:val="0"/>
          <w:numId w:val="20"/>
        </w:numPr>
        <w:spacing w:after="40"/>
        <w:rPr>
          <w:rFonts w:ascii="Cambria" w:hAnsi="Cambria"/>
          <w:sz w:val="22"/>
          <w:lang w:val="pl-PL"/>
        </w:rPr>
      </w:pPr>
      <w:r w:rsidRPr="00A30A09">
        <w:rPr>
          <w:rFonts w:ascii="Cambria" w:hAnsi="Cambria"/>
          <w:sz w:val="22"/>
          <w:lang w:val="pl-PL"/>
        </w:rPr>
        <w:t>Jeżeli w toku realizacji umowy dojdzie do przetwarzania danych osobowych w imieniu Zamawiającego, Strony zawrą odrębną umowę powierzenia przetwarzania danych osobowych przed rozpoczęciem tych czynności.</w:t>
      </w:r>
    </w:p>
    <w:p w14:paraId="4CC80665" w14:textId="77777777" w:rsidR="002715BD" w:rsidRPr="00A30A09" w:rsidRDefault="0003448D" w:rsidP="008B20E4">
      <w:pPr>
        <w:pStyle w:val="Akapitzlist"/>
        <w:numPr>
          <w:ilvl w:val="0"/>
          <w:numId w:val="20"/>
        </w:numPr>
        <w:spacing w:after="40"/>
        <w:rPr>
          <w:rFonts w:ascii="Cambria" w:hAnsi="Cambria"/>
          <w:sz w:val="22"/>
          <w:lang w:val="pl-PL"/>
        </w:rPr>
      </w:pPr>
      <w:r w:rsidRPr="00A30A09">
        <w:rPr>
          <w:rFonts w:ascii="Cambria" w:hAnsi="Cambria"/>
          <w:sz w:val="22"/>
          <w:lang w:val="pl-PL"/>
        </w:rPr>
        <w:t>Obowiązek poufności obowiązuje również po zakończeniu umowy.</w:t>
      </w:r>
    </w:p>
    <w:p w14:paraId="30AA2CA1" w14:textId="77777777" w:rsidR="002715BD" w:rsidRPr="00F60CA1" w:rsidRDefault="0003448D" w:rsidP="00A30A09">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16. Osoby do kontaktu</w:t>
      </w:r>
    </w:p>
    <w:p w14:paraId="0B7EF176" w14:textId="77777777" w:rsidR="002715BD" w:rsidRPr="00A30A09" w:rsidRDefault="0003448D" w:rsidP="008B20E4">
      <w:pPr>
        <w:pStyle w:val="Akapitzlist"/>
        <w:numPr>
          <w:ilvl w:val="0"/>
          <w:numId w:val="21"/>
        </w:numPr>
        <w:spacing w:after="40"/>
        <w:rPr>
          <w:rFonts w:ascii="Cambria" w:hAnsi="Cambria"/>
          <w:sz w:val="22"/>
          <w:lang w:val="pl-PL"/>
        </w:rPr>
      </w:pPr>
      <w:r w:rsidRPr="00A30A09">
        <w:rPr>
          <w:rFonts w:ascii="Cambria" w:hAnsi="Cambria"/>
          <w:sz w:val="22"/>
          <w:lang w:val="pl-PL"/>
        </w:rPr>
        <w:t>Osobami upoważnionymi do bieżących uzgodnień i nadzoru nad realizacją umowy są:</w:t>
      </w:r>
    </w:p>
    <w:p w14:paraId="2001EE99" w14:textId="77777777" w:rsidR="002715BD" w:rsidRPr="00A30A09" w:rsidRDefault="0003448D" w:rsidP="008B20E4">
      <w:pPr>
        <w:pStyle w:val="Akapitzlist"/>
        <w:numPr>
          <w:ilvl w:val="1"/>
          <w:numId w:val="21"/>
        </w:numPr>
        <w:spacing w:after="40"/>
        <w:rPr>
          <w:rFonts w:ascii="Cambria" w:hAnsi="Cambria"/>
          <w:sz w:val="22"/>
          <w:lang w:val="pl-PL"/>
        </w:rPr>
      </w:pPr>
      <w:r w:rsidRPr="00A30A09">
        <w:rPr>
          <w:rFonts w:ascii="Cambria" w:hAnsi="Cambria"/>
          <w:sz w:val="22"/>
          <w:lang w:val="pl-PL"/>
        </w:rPr>
        <w:t>po stronie Zamawiającego: [imię i nazwisko, stanowisko, e-mail, tel.],</w:t>
      </w:r>
    </w:p>
    <w:p w14:paraId="052B15F0" w14:textId="77777777" w:rsidR="002715BD" w:rsidRPr="00A30A09" w:rsidRDefault="0003448D" w:rsidP="008B20E4">
      <w:pPr>
        <w:pStyle w:val="Akapitzlist"/>
        <w:numPr>
          <w:ilvl w:val="1"/>
          <w:numId w:val="21"/>
        </w:numPr>
        <w:spacing w:after="40"/>
        <w:rPr>
          <w:rFonts w:ascii="Cambria" w:hAnsi="Cambria"/>
          <w:sz w:val="22"/>
          <w:lang w:val="pl-PL"/>
        </w:rPr>
      </w:pPr>
      <w:r w:rsidRPr="00A30A09">
        <w:rPr>
          <w:rFonts w:ascii="Cambria" w:hAnsi="Cambria"/>
          <w:sz w:val="22"/>
          <w:lang w:val="pl-PL"/>
        </w:rPr>
        <w:t>po stronie Wykonawcy: [imię i nazwisko, stanowisko, e-mail, tel.].</w:t>
      </w:r>
    </w:p>
    <w:p w14:paraId="60F54E0F" w14:textId="77777777" w:rsidR="002715BD" w:rsidRPr="00A30A09" w:rsidRDefault="0003448D" w:rsidP="008B20E4">
      <w:pPr>
        <w:pStyle w:val="Akapitzlist"/>
        <w:numPr>
          <w:ilvl w:val="0"/>
          <w:numId w:val="21"/>
        </w:numPr>
        <w:spacing w:after="40"/>
        <w:rPr>
          <w:rFonts w:ascii="Cambria" w:hAnsi="Cambria"/>
          <w:sz w:val="22"/>
          <w:lang w:val="pl-PL"/>
        </w:rPr>
      </w:pPr>
      <w:r w:rsidRPr="00A30A09">
        <w:rPr>
          <w:rFonts w:ascii="Cambria" w:hAnsi="Cambria"/>
          <w:sz w:val="22"/>
          <w:lang w:val="pl-PL"/>
        </w:rPr>
        <w:t>Zmiana osób lub danych kontaktowych nie stanowi zmiany umowy i następuje przez pisemne lub mailowe powiadomienie drugiej Strony.</w:t>
      </w:r>
    </w:p>
    <w:p w14:paraId="3DC0864B" w14:textId="77777777" w:rsidR="002715BD" w:rsidRPr="00F60CA1" w:rsidRDefault="0003448D" w:rsidP="00A30A09">
      <w:pPr>
        <w:pStyle w:val="Nagwek1"/>
        <w:spacing w:before="120" w:after="60"/>
        <w:jc w:val="center"/>
        <w:rPr>
          <w:rFonts w:ascii="Cambria" w:hAnsi="Cambria"/>
          <w:color w:val="auto"/>
          <w:sz w:val="22"/>
          <w:szCs w:val="22"/>
          <w:lang w:val="pl-PL"/>
        </w:rPr>
      </w:pPr>
      <w:r w:rsidRPr="00F60CA1">
        <w:rPr>
          <w:rFonts w:ascii="Cambria" w:hAnsi="Cambria"/>
          <w:color w:val="auto"/>
          <w:sz w:val="22"/>
          <w:szCs w:val="22"/>
          <w:lang w:val="pl-PL"/>
        </w:rPr>
        <w:t>§ 17. Postanowienia końcowe</w:t>
      </w:r>
    </w:p>
    <w:p w14:paraId="1DECB3DB" w14:textId="77777777" w:rsidR="002715BD" w:rsidRPr="00A30A09" w:rsidRDefault="0003448D" w:rsidP="008B20E4">
      <w:pPr>
        <w:pStyle w:val="Akapitzlist"/>
        <w:numPr>
          <w:ilvl w:val="0"/>
          <w:numId w:val="22"/>
        </w:numPr>
        <w:spacing w:after="40"/>
        <w:rPr>
          <w:rFonts w:ascii="Cambria" w:hAnsi="Cambria"/>
          <w:sz w:val="22"/>
          <w:lang w:val="pl-PL"/>
        </w:rPr>
      </w:pPr>
      <w:r w:rsidRPr="00A30A09">
        <w:rPr>
          <w:rFonts w:ascii="Cambria" w:hAnsi="Cambria"/>
          <w:sz w:val="22"/>
          <w:lang w:val="pl-PL"/>
        </w:rPr>
        <w:t xml:space="preserve">W sprawach nieuregulowanych umową mają zastosowanie przepisy </w:t>
      </w:r>
      <w:proofErr w:type="spellStart"/>
      <w:r w:rsidRPr="00A30A09">
        <w:rPr>
          <w:rFonts w:ascii="Cambria" w:hAnsi="Cambria"/>
          <w:sz w:val="22"/>
          <w:lang w:val="pl-PL"/>
        </w:rPr>
        <w:t>Pzp</w:t>
      </w:r>
      <w:proofErr w:type="spellEnd"/>
      <w:r w:rsidRPr="00A30A09">
        <w:rPr>
          <w:rFonts w:ascii="Cambria" w:hAnsi="Cambria"/>
          <w:sz w:val="22"/>
          <w:lang w:val="pl-PL"/>
        </w:rPr>
        <w:t>, Kodeksu cywilnego, ustawy o prawie autorskim i prawach pokrewnych oraz inne właściwe przepisy prawa polskiego.</w:t>
      </w:r>
    </w:p>
    <w:p w14:paraId="1CBC8C69" w14:textId="77777777" w:rsidR="002715BD" w:rsidRPr="00A30A09" w:rsidRDefault="0003448D" w:rsidP="008B20E4">
      <w:pPr>
        <w:pStyle w:val="Akapitzlist"/>
        <w:numPr>
          <w:ilvl w:val="0"/>
          <w:numId w:val="22"/>
        </w:numPr>
        <w:spacing w:after="40"/>
        <w:rPr>
          <w:rFonts w:ascii="Cambria" w:hAnsi="Cambria"/>
          <w:sz w:val="22"/>
          <w:lang w:val="pl-PL"/>
        </w:rPr>
      </w:pPr>
      <w:r w:rsidRPr="00A30A09">
        <w:rPr>
          <w:rFonts w:ascii="Cambria" w:hAnsi="Cambria"/>
          <w:sz w:val="22"/>
          <w:lang w:val="pl-PL"/>
        </w:rPr>
        <w:t>Ewentualne spory wynikłe z realizacji umowy Strony będą starały się rozstrzygać polubownie, a w przypadku braku porozumienia właściwy będzie sąd powszechny miejscowo właściwy dla siedziby Zamawiającego.</w:t>
      </w:r>
    </w:p>
    <w:p w14:paraId="0863664C" w14:textId="77777777" w:rsidR="002715BD" w:rsidRPr="00A30A09" w:rsidRDefault="0003448D" w:rsidP="008B20E4">
      <w:pPr>
        <w:pStyle w:val="Akapitzlist"/>
        <w:numPr>
          <w:ilvl w:val="0"/>
          <w:numId w:val="22"/>
        </w:numPr>
        <w:spacing w:after="40"/>
        <w:rPr>
          <w:rFonts w:ascii="Cambria" w:hAnsi="Cambria"/>
          <w:sz w:val="22"/>
          <w:lang w:val="pl-PL"/>
        </w:rPr>
      </w:pPr>
      <w:r w:rsidRPr="00A30A09">
        <w:rPr>
          <w:rFonts w:ascii="Cambria" w:hAnsi="Cambria"/>
          <w:sz w:val="22"/>
          <w:lang w:val="pl-PL"/>
        </w:rPr>
        <w:t>Umowę sporządzono w [2 / elektronicznie] jednobrzmiących egzemplarzach, po jednym dla każdej ze Stron / w postaci elektronicznej opatrzonej kwalifikowanymi podpisami elektronicznymi.</w:t>
      </w:r>
    </w:p>
    <w:p w14:paraId="68583664" w14:textId="77777777" w:rsidR="002715BD" w:rsidRPr="00A30A09" w:rsidRDefault="0003448D" w:rsidP="008B20E4">
      <w:pPr>
        <w:pStyle w:val="Akapitzlist"/>
        <w:numPr>
          <w:ilvl w:val="0"/>
          <w:numId w:val="22"/>
        </w:numPr>
        <w:spacing w:after="40"/>
        <w:rPr>
          <w:rFonts w:ascii="Cambria" w:hAnsi="Cambria"/>
          <w:sz w:val="22"/>
          <w:lang w:val="pl-PL"/>
        </w:rPr>
      </w:pPr>
      <w:r w:rsidRPr="00A30A09">
        <w:rPr>
          <w:rFonts w:ascii="Cambria" w:hAnsi="Cambria"/>
          <w:sz w:val="22"/>
          <w:lang w:val="pl-PL"/>
        </w:rPr>
        <w:lastRenderedPageBreak/>
        <w:t>Załączniki wymienione w § 2 stanowią integralną część umowy.</w:t>
      </w:r>
    </w:p>
    <w:p w14:paraId="44FE54F7" w14:textId="77777777" w:rsidR="002715BD" w:rsidRPr="00F60CA1" w:rsidRDefault="002715BD">
      <w:pPr>
        <w:spacing w:before="200" w:after="80"/>
        <w:rPr>
          <w:rFonts w:ascii="Cambria" w:hAnsi="Cambria"/>
          <w:sz w:val="22"/>
          <w:lang w:val="pl-PL"/>
        </w:rPr>
      </w:pPr>
    </w:p>
    <w:tbl>
      <w:tblPr>
        <w:tblW w:w="0" w:type="auto"/>
        <w:jc w:val="center"/>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ayout w:type="fixed"/>
        <w:tblLook w:val="04A0" w:firstRow="1" w:lastRow="0" w:firstColumn="1" w:lastColumn="0" w:noHBand="0" w:noVBand="1"/>
      </w:tblPr>
      <w:tblGrid>
        <w:gridCol w:w="4873"/>
        <w:gridCol w:w="4873"/>
      </w:tblGrid>
      <w:tr w:rsidR="00F60CA1" w:rsidRPr="00F60CA1" w14:paraId="4F6A8D52" w14:textId="77777777">
        <w:trPr>
          <w:jc w:val="center"/>
        </w:trPr>
        <w:tc>
          <w:tcPr>
            <w:tcW w:w="4873" w:type="dxa"/>
            <w:tcMar>
              <w:top w:w="120" w:type="dxa"/>
              <w:left w:w="120" w:type="dxa"/>
              <w:bottom w:w="120" w:type="dxa"/>
              <w:right w:w="120" w:type="dxa"/>
            </w:tcMar>
            <w:vAlign w:val="center"/>
          </w:tcPr>
          <w:p w14:paraId="6C0E6949" w14:textId="77777777" w:rsidR="002715BD" w:rsidRPr="00F60CA1" w:rsidRDefault="0003448D">
            <w:pPr>
              <w:spacing w:after="400"/>
              <w:jc w:val="center"/>
              <w:rPr>
                <w:rFonts w:ascii="Cambria" w:hAnsi="Cambria"/>
                <w:sz w:val="22"/>
              </w:rPr>
            </w:pPr>
            <w:r w:rsidRPr="00F60CA1">
              <w:rPr>
                <w:rFonts w:ascii="Cambria" w:hAnsi="Cambria"/>
                <w:b/>
                <w:sz w:val="22"/>
              </w:rPr>
              <w:t>ZAMAWIAJĄCY</w:t>
            </w:r>
          </w:p>
        </w:tc>
        <w:tc>
          <w:tcPr>
            <w:tcW w:w="4873" w:type="dxa"/>
            <w:tcMar>
              <w:top w:w="120" w:type="dxa"/>
              <w:left w:w="120" w:type="dxa"/>
              <w:bottom w:w="120" w:type="dxa"/>
              <w:right w:w="120" w:type="dxa"/>
            </w:tcMar>
            <w:vAlign w:val="center"/>
          </w:tcPr>
          <w:p w14:paraId="7FEA0263" w14:textId="77777777" w:rsidR="002715BD" w:rsidRPr="00F60CA1" w:rsidRDefault="0003448D">
            <w:pPr>
              <w:spacing w:after="400"/>
              <w:jc w:val="center"/>
              <w:rPr>
                <w:rFonts w:ascii="Cambria" w:hAnsi="Cambria"/>
                <w:sz w:val="22"/>
              </w:rPr>
            </w:pPr>
            <w:r w:rsidRPr="00F60CA1">
              <w:rPr>
                <w:rFonts w:ascii="Cambria" w:hAnsi="Cambria"/>
                <w:b/>
                <w:sz w:val="22"/>
              </w:rPr>
              <w:t>WYKONAWCA</w:t>
            </w:r>
          </w:p>
        </w:tc>
      </w:tr>
      <w:tr w:rsidR="00F60CA1" w:rsidRPr="00F60CA1" w14:paraId="548FE9E3" w14:textId="77777777">
        <w:trPr>
          <w:jc w:val="center"/>
        </w:trPr>
        <w:tc>
          <w:tcPr>
            <w:tcW w:w="4873" w:type="dxa"/>
            <w:tcMar>
              <w:top w:w="120" w:type="dxa"/>
              <w:left w:w="120" w:type="dxa"/>
              <w:bottom w:w="120" w:type="dxa"/>
              <w:right w:w="120" w:type="dxa"/>
            </w:tcMar>
            <w:vAlign w:val="center"/>
          </w:tcPr>
          <w:p w14:paraId="45BC5848" w14:textId="77777777" w:rsidR="002715BD" w:rsidRPr="00F60CA1" w:rsidRDefault="0003448D">
            <w:pPr>
              <w:spacing w:before="360" w:after="0"/>
              <w:jc w:val="center"/>
              <w:rPr>
                <w:rFonts w:ascii="Cambria" w:hAnsi="Cambria"/>
                <w:sz w:val="22"/>
              </w:rPr>
            </w:pPr>
            <w:r w:rsidRPr="00F60CA1">
              <w:rPr>
                <w:rFonts w:ascii="Cambria" w:hAnsi="Cambria"/>
                <w:sz w:val="22"/>
              </w:rPr>
              <w:t>................................................</w:t>
            </w:r>
          </w:p>
          <w:p w14:paraId="6593A5A9" w14:textId="77777777" w:rsidR="002715BD" w:rsidRPr="00F60CA1" w:rsidRDefault="002715BD">
            <w:pPr>
              <w:spacing w:after="0"/>
              <w:jc w:val="center"/>
              <w:rPr>
                <w:rFonts w:ascii="Cambria" w:hAnsi="Cambria"/>
                <w:sz w:val="22"/>
              </w:rPr>
            </w:pPr>
          </w:p>
        </w:tc>
        <w:tc>
          <w:tcPr>
            <w:tcW w:w="4873" w:type="dxa"/>
            <w:tcMar>
              <w:top w:w="120" w:type="dxa"/>
              <w:left w:w="120" w:type="dxa"/>
              <w:bottom w:w="120" w:type="dxa"/>
              <w:right w:w="120" w:type="dxa"/>
            </w:tcMar>
            <w:vAlign w:val="center"/>
          </w:tcPr>
          <w:p w14:paraId="6C4726A0" w14:textId="77777777" w:rsidR="002715BD" w:rsidRPr="00F60CA1" w:rsidRDefault="0003448D">
            <w:pPr>
              <w:spacing w:before="360" w:after="0"/>
              <w:jc w:val="center"/>
              <w:rPr>
                <w:rFonts w:ascii="Cambria" w:hAnsi="Cambria"/>
                <w:sz w:val="22"/>
              </w:rPr>
            </w:pPr>
            <w:r w:rsidRPr="00F60CA1">
              <w:rPr>
                <w:rFonts w:ascii="Cambria" w:hAnsi="Cambria"/>
                <w:sz w:val="22"/>
              </w:rPr>
              <w:t>................................................</w:t>
            </w:r>
          </w:p>
          <w:p w14:paraId="0B5810B2" w14:textId="77777777" w:rsidR="002715BD" w:rsidRDefault="002715BD">
            <w:pPr>
              <w:spacing w:after="0"/>
              <w:jc w:val="center"/>
              <w:rPr>
                <w:rFonts w:ascii="Cambria" w:hAnsi="Cambria"/>
                <w:sz w:val="22"/>
              </w:rPr>
            </w:pPr>
          </w:p>
          <w:p w14:paraId="00A1A6FD" w14:textId="77777777" w:rsidR="00942D1B" w:rsidRPr="00F60CA1" w:rsidRDefault="00942D1B">
            <w:pPr>
              <w:spacing w:after="0"/>
              <w:jc w:val="center"/>
              <w:rPr>
                <w:rFonts w:ascii="Cambria" w:hAnsi="Cambria"/>
                <w:sz w:val="22"/>
              </w:rPr>
            </w:pPr>
          </w:p>
        </w:tc>
      </w:tr>
    </w:tbl>
    <w:p w14:paraId="300C893A" w14:textId="072B2F3C" w:rsidR="00942D1B" w:rsidRDefault="00942D1B">
      <w:pPr>
        <w:rPr>
          <w:rFonts w:ascii="Cambria" w:hAnsi="Cambria"/>
          <w:sz w:val="22"/>
        </w:rPr>
      </w:pPr>
    </w:p>
    <w:p w14:paraId="7C6439FD" w14:textId="77777777" w:rsidR="00942D1B" w:rsidRPr="00942D1B" w:rsidRDefault="00942D1B" w:rsidP="00942D1B">
      <w:pPr>
        <w:jc w:val="center"/>
        <w:rPr>
          <w:rFonts w:ascii="Cambria" w:hAnsi="Cambria"/>
          <w:b/>
          <w:bCs/>
          <w:sz w:val="22"/>
          <w:lang w:val="pl-PL"/>
        </w:rPr>
      </w:pPr>
      <w:r w:rsidRPr="00942D1B">
        <w:rPr>
          <w:rFonts w:ascii="Cambria" w:hAnsi="Cambria"/>
          <w:sz w:val="22"/>
          <w:lang w:val="pl-PL"/>
        </w:rPr>
        <w:br w:type="column"/>
      </w:r>
      <w:r w:rsidRPr="00942D1B">
        <w:rPr>
          <w:rFonts w:ascii="Cambria" w:hAnsi="Cambria"/>
          <w:b/>
          <w:bCs/>
          <w:sz w:val="22"/>
          <w:lang w:val="pl-PL"/>
        </w:rPr>
        <w:lastRenderedPageBreak/>
        <w:t>PROTOKÓŁ ODBIORU CZĘŚCIOWEGO (ETAPOWEGO)</w:t>
      </w:r>
    </w:p>
    <w:p w14:paraId="2C118963" w14:textId="77777777" w:rsidR="00942D1B" w:rsidRPr="00942D1B" w:rsidRDefault="00942D1B" w:rsidP="00942D1B">
      <w:pPr>
        <w:jc w:val="center"/>
        <w:rPr>
          <w:rFonts w:ascii="Cambria" w:hAnsi="Cambria"/>
          <w:sz w:val="22"/>
          <w:lang w:val="pl-PL"/>
        </w:rPr>
      </w:pPr>
      <w:r w:rsidRPr="00942D1B">
        <w:rPr>
          <w:rFonts w:ascii="Cambria" w:hAnsi="Cambria"/>
          <w:b/>
          <w:bCs/>
          <w:sz w:val="22"/>
          <w:lang w:val="pl-PL"/>
        </w:rPr>
        <w:t>PROTOKÓŁ ODBIORU CZĘŚCIOWEGO NR ………</w:t>
      </w:r>
    </w:p>
    <w:p w14:paraId="37D052CA" w14:textId="77777777" w:rsidR="00942D1B" w:rsidRPr="00942D1B" w:rsidRDefault="00942D1B" w:rsidP="00942D1B">
      <w:pPr>
        <w:rPr>
          <w:rFonts w:ascii="Cambria" w:hAnsi="Cambria"/>
          <w:sz w:val="22"/>
          <w:lang w:val="pl-PL"/>
        </w:rPr>
      </w:pPr>
      <w:r w:rsidRPr="00942D1B">
        <w:rPr>
          <w:rFonts w:ascii="Cambria" w:hAnsi="Cambria"/>
          <w:sz w:val="22"/>
          <w:lang w:val="pl-PL"/>
        </w:rPr>
        <w:t>sporządzony w dniu …………………….. w …………………………….</w:t>
      </w:r>
    </w:p>
    <w:p w14:paraId="4E04CF39" w14:textId="313B8951" w:rsidR="00942D1B" w:rsidRPr="00942D1B" w:rsidRDefault="00942D1B" w:rsidP="00942D1B">
      <w:pPr>
        <w:rPr>
          <w:rFonts w:ascii="Cambria" w:hAnsi="Cambria"/>
          <w:sz w:val="22"/>
          <w:lang w:val="pl-PL"/>
        </w:rPr>
      </w:pPr>
    </w:p>
    <w:p w14:paraId="298E8E42"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1. Strony</w:t>
      </w:r>
    </w:p>
    <w:p w14:paraId="58B273F3" w14:textId="77777777" w:rsidR="00942D1B" w:rsidRPr="00942D1B" w:rsidRDefault="00942D1B" w:rsidP="00942D1B">
      <w:pPr>
        <w:spacing w:after="0"/>
        <w:rPr>
          <w:rFonts w:ascii="Cambria" w:hAnsi="Cambria"/>
          <w:sz w:val="22"/>
          <w:lang w:val="pl-PL"/>
        </w:rPr>
      </w:pPr>
      <w:r w:rsidRPr="00942D1B">
        <w:rPr>
          <w:rFonts w:ascii="Cambria" w:hAnsi="Cambria"/>
          <w:b/>
          <w:bCs/>
          <w:sz w:val="22"/>
          <w:u w:val="single"/>
          <w:lang w:val="pl-PL"/>
        </w:rPr>
        <w:t>Zamawiający:</w:t>
      </w:r>
      <w:r w:rsidRPr="00942D1B">
        <w:rPr>
          <w:rFonts w:ascii="Cambria" w:hAnsi="Cambria"/>
          <w:sz w:val="22"/>
          <w:lang w:val="pl-PL"/>
        </w:rPr>
        <w:br/>
      </w:r>
      <w:r w:rsidRPr="00942D1B">
        <w:rPr>
          <w:rFonts w:ascii="Cambria" w:hAnsi="Cambria"/>
          <w:b/>
          <w:bCs/>
          <w:sz w:val="22"/>
          <w:lang w:val="pl-PL"/>
        </w:rPr>
        <w:t>Muzeum Narodowe w Kielcach</w:t>
      </w:r>
    </w:p>
    <w:p w14:paraId="5CF43791" w14:textId="72D88D10" w:rsidR="00942D1B" w:rsidRPr="00942D1B" w:rsidRDefault="00942D1B" w:rsidP="00942D1B">
      <w:pPr>
        <w:rPr>
          <w:rFonts w:ascii="Cambria" w:hAnsi="Cambria"/>
          <w:sz w:val="22"/>
          <w:lang w:val="pl-PL"/>
        </w:rPr>
      </w:pPr>
      <w:r w:rsidRPr="00942D1B">
        <w:rPr>
          <w:rFonts w:ascii="Cambria" w:hAnsi="Cambria"/>
          <w:b/>
          <w:bCs/>
          <w:sz w:val="22"/>
          <w:lang w:val="pl-PL"/>
        </w:rPr>
        <w:t>Pl. Zamkowy 1, 25-010 Kielce</w:t>
      </w:r>
    </w:p>
    <w:p w14:paraId="6BC8B830" w14:textId="5EBD1359" w:rsidR="00942D1B" w:rsidRPr="00942D1B" w:rsidRDefault="00942D1B" w:rsidP="00942D1B">
      <w:pPr>
        <w:rPr>
          <w:rFonts w:ascii="Cambria" w:hAnsi="Cambria"/>
          <w:sz w:val="22"/>
          <w:lang w:val="pl-PL"/>
        </w:rPr>
      </w:pPr>
      <w:r w:rsidRPr="00942D1B">
        <w:rPr>
          <w:rFonts w:ascii="Cambria" w:hAnsi="Cambria"/>
          <w:b/>
          <w:bCs/>
          <w:sz w:val="22"/>
          <w:u w:val="single"/>
          <w:lang w:val="pl-PL"/>
        </w:rPr>
        <w:t>Wykonawca:</w:t>
      </w:r>
      <w:r w:rsidRPr="00942D1B">
        <w:rPr>
          <w:rFonts w:ascii="Cambria" w:hAnsi="Cambria"/>
          <w:sz w:val="22"/>
          <w:lang w:val="pl-PL"/>
        </w:rPr>
        <w:br/>
        <w:t>……………………………………………………………………</w:t>
      </w:r>
    </w:p>
    <w:p w14:paraId="0E4F0A3E"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2. Podstawa realizacji</w:t>
      </w:r>
    </w:p>
    <w:p w14:paraId="439361A3" w14:textId="30C5DD3F" w:rsidR="00942D1B" w:rsidRPr="00942D1B" w:rsidRDefault="00942D1B" w:rsidP="00942D1B">
      <w:pPr>
        <w:rPr>
          <w:rFonts w:ascii="Cambria" w:hAnsi="Cambria"/>
          <w:sz w:val="22"/>
          <w:lang w:val="pl-PL"/>
        </w:rPr>
      </w:pPr>
      <w:r w:rsidRPr="00942D1B">
        <w:rPr>
          <w:rFonts w:ascii="Cambria" w:hAnsi="Cambria"/>
          <w:sz w:val="22"/>
          <w:lang w:val="pl-PL"/>
        </w:rPr>
        <w:t>Umowa nr ………………… z dnia …………………</w:t>
      </w:r>
      <w:r w:rsidRPr="00942D1B">
        <w:rPr>
          <w:rFonts w:ascii="Cambria" w:hAnsi="Cambria"/>
          <w:sz w:val="22"/>
          <w:lang w:val="pl-PL"/>
        </w:rPr>
        <w:br/>
        <w:t>dotycząca realizacji zadania:</w:t>
      </w:r>
      <w:r w:rsidRPr="00942D1B">
        <w:rPr>
          <w:rFonts w:ascii="Cambria" w:hAnsi="Cambria"/>
          <w:sz w:val="22"/>
          <w:lang w:val="pl-PL"/>
        </w:rPr>
        <w:br/>
      </w:r>
      <w:r w:rsidRPr="00942D1B">
        <w:rPr>
          <w:rFonts w:ascii="Cambria" w:hAnsi="Cambria"/>
          <w:b/>
          <w:bCs/>
          <w:sz w:val="22"/>
          <w:lang w:val="pl-PL"/>
        </w:rPr>
        <w:t>„Wykonanie usługi skanowania 3D – 200 obiektów muzealnych przestrzennych w siedzibie Muzeum Narodowego w Kielcach”</w:t>
      </w:r>
    </w:p>
    <w:p w14:paraId="08157752"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3. Przedmiot odbioru</w:t>
      </w:r>
    </w:p>
    <w:p w14:paraId="3A8F34BE" w14:textId="77777777" w:rsidR="00942D1B" w:rsidRPr="00942D1B" w:rsidRDefault="00942D1B" w:rsidP="00942D1B">
      <w:pPr>
        <w:rPr>
          <w:rFonts w:ascii="Cambria" w:hAnsi="Cambria"/>
          <w:sz w:val="22"/>
          <w:lang w:val="pl-PL"/>
        </w:rPr>
      </w:pPr>
      <w:r w:rsidRPr="00942D1B">
        <w:rPr>
          <w:rFonts w:ascii="Cambria" w:hAnsi="Cambria"/>
          <w:sz w:val="22"/>
          <w:lang w:val="pl-PL"/>
        </w:rPr>
        <w:t xml:space="preserve">Przedmiotem odbioru jest </w:t>
      </w:r>
      <w:r w:rsidRPr="00942D1B">
        <w:rPr>
          <w:rFonts w:ascii="Cambria" w:hAnsi="Cambria"/>
          <w:b/>
          <w:bCs/>
          <w:sz w:val="22"/>
          <w:lang w:val="pl-PL"/>
        </w:rPr>
        <w:t>Etap I / Etap II</w:t>
      </w:r>
      <w:r w:rsidRPr="00942D1B">
        <w:rPr>
          <w:rFonts w:ascii="Cambria" w:hAnsi="Cambria"/>
          <w:sz w:val="22"/>
          <w:lang w:val="pl-PL"/>
        </w:rPr>
        <w:t xml:space="preserve"> realizacji zamówienia obejmujący:</w:t>
      </w:r>
    </w:p>
    <w:p w14:paraId="1CA07D68" w14:textId="476E94AD" w:rsidR="00942D1B" w:rsidRPr="00942D1B" w:rsidRDefault="00942D1B" w:rsidP="00942D1B">
      <w:pPr>
        <w:rPr>
          <w:rFonts w:ascii="Cambria" w:hAnsi="Cambria"/>
          <w:sz w:val="22"/>
          <w:lang w:val="pl-PL"/>
        </w:rPr>
      </w:pPr>
      <w:r w:rsidRPr="00942D1B">
        <w:rPr>
          <w:rFonts w:ascii="Segoe UI Symbol" w:hAnsi="Segoe UI Symbol" w:cs="Segoe UI Symbol"/>
          <w:sz w:val="22"/>
          <w:lang w:val="pl-PL"/>
        </w:rPr>
        <w:t>☐</w:t>
      </w:r>
      <w:r w:rsidRPr="00942D1B">
        <w:rPr>
          <w:rFonts w:ascii="Cambria" w:hAnsi="Cambria"/>
          <w:sz w:val="22"/>
          <w:lang w:val="pl-PL"/>
        </w:rPr>
        <w:t xml:space="preserve"> digitalizację 3D obiektów – liczba: ………</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modele do cel</w:t>
      </w:r>
      <w:r w:rsidRPr="00942D1B">
        <w:rPr>
          <w:rFonts w:ascii="Cambria" w:hAnsi="Cambria" w:cs="Cambria"/>
          <w:sz w:val="22"/>
          <w:lang w:val="pl-PL"/>
        </w:rPr>
        <w:t>ó</w:t>
      </w:r>
      <w:r w:rsidRPr="00942D1B">
        <w:rPr>
          <w:rFonts w:ascii="Cambria" w:hAnsi="Cambria"/>
          <w:sz w:val="22"/>
          <w:lang w:val="pl-PL"/>
        </w:rPr>
        <w:t>w prezentacyjnych</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modele do archiwizacji (je</w:t>
      </w:r>
      <w:r w:rsidRPr="00942D1B">
        <w:rPr>
          <w:rFonts w:ascii="Cambria" w:hAnsi="Cambria" w:cs="Cambria"/>
          <w:sz w:val="22"/>
          <w:lang w:val="pl-PL"/>
        </w:rPr>
        <w:t>ś</w:t>
      </w:r>
      <w:r w:rsidRPr="00942D1B">
        <w:rPr>
          <w:rFonts w:ascii="Cambria" w:hAnsi="Cambria"/>
          <w:sz w:val="22"/>
          <w:lang w:val="pl-PL"/>
        </w:rPr>
        <w:t>li dotyczy)</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modele do druku 3D (je</w:t>
      </w:r>
      <w:r w:rsidRPr="00942D1B">
        <w:rPr>
          <w:rFonts w:ascii="Cambria" w:hAnsi="Cambria" w:cs="Cambria"/>
          <w:sz w:val="22"/>
          <w:lang w:val="pl-PL"/>
        </w:rPr>
        <w:t>ś</w:t>
      </w:r>
      <w:r w:rsidRPr="00942D1B">
        <w:rPr>
          <w:rFonts w:ascii="Cambria" w:hAnsi="Cambria"/>
          <w:sz w:val="22"/>
          <w:lang w:val="pl-PL"/>
        </w:rPr>
        <w:t>li dotyczy)</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dokumentacj</w:t>
      </w:r>
      <w:r w:rsidRPr="00942D1B">
        <w:rPr>
          <w:rFonts w:ascii="Cambria" w:hAnsi="Cambria" w:cs="Cambria"/>
          <w:sz w:val="22"/>
          <w:lang w:val="pl-PL"/>
        </w:rPr>
        <w:t>ę</w:t>
      </w:r>
      <w:r w:rsidRPr="00942D1B">
        <w:rPr>
          <w:rFonts w:ascii="Cambria" w:hAnsi="Cambria"/>
          <w:sz w:val="22"/>
          <w:lang w:val="pl-PL"/>
        </w:rPr>
        <w:t xml:space="preserve"> fotograficzn</w:t>
      </w:r>
      <w:r w:rsidRPr="00942D1B">
        <w:rPr>
          <w:rFonts w:ascii="Cambria" w:hAnsi="Cambria" w:cs="Cambria"/>
          <w:sz w:val="22"/>
          <w:lang w:val="pl-PL"/>
        </w:rPr>
        <w:t>ą</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raport techniczny</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protok</w:t>
      </w:r>
      <w:r w:rsidRPr="00942D1B">
        <w:rPr>
          <w:rFonts w:ascii="Cambria" w:hAnsi="Cambria" w:cs="Cambria"/>
          <w:sz w:val="22"/>
          <w:lang w:val="pl-PL"/>
        </w:rPr>
        <w:t>ół</w:t>
      </w:r>
      <w:r w:rsidRPr="00942D1B">
        <w:rPr>
          <w:rFonts w:ascii="Cambria" w:hAnsi="Cambria"/>
          <w:sz w:val="22"/>
          <w:lang w:val="pl-PL"/>
        </w:rPr>
        <w:t xml:space="preserve"> kalibracji systemu pomiarowego</w:t>
      </w:r>
    </w:p>
    <w:p w14:paraId="53F7BB66"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4. Zakres przekazanej dokumentacji</w:t>
      </w:r>
    </w:p>
    <w:p w14:paraId="61DD0FDE" w14:textId="77777777" w:rsidR="00942D1B" w:rsidRPr="00942D1B" w:rsidRDefault="00942D1B" w:rsidP="00942D1B">
      <w:pPr>
        <w:rPr>
          <w:rFonts w:ascii="Cambria" w:hAnsi="Cambria"/>
          <w:sz w:val="22"/>
          <w:lang w:val="pl-PL"/>
        </w:rPr>
      </w:pPr>
      <w:r w:rsidRPr="00942D1B">
        <w:rPr>
          <w:rFonts w:ascii="Cambria" w:hAnsi="Cambria"/>
          <w:sz w:val="22"/>
          <w:lang w:val="pl-PL"/>
        </w:rPr>
        <w:t>Wykonawca przekazał:</w:t>
      </w:r>
    </w:p>
    <w:p w14:paraId="78B6B35A" w14:textId="77777777" w:rsidR="00942D1B" w:rsidRPr="00942D1B" w:rsidRDefault="00942D1B" w:rsidP="008B20E4">
      <w:pPr>
        <w:numPr>
          <w:ilvl w:val="0"/>
          <w:numId w:val="23"/>
        </w:numPr>
        <w:rPr>
          <w:rFonts w:ascii="Cambria" w:hAnsi="Cambria"/>
          <w:sz w:val="22"/>
          <w:lang w:val="pl-PL"/>
        </w:rPr>
      </w:pPr>
      <w:r w:rsidRPr="00942D1B">
        <w:rPr>
          <w:rFonts w:ascii="Cambria" w:hAnsi="Cambria"/>
          <w:sz w:val="22"/>
          <w:lang w:val="pl-PL"/>
        </w:rPr>
        <w:t xml:space="preserve">modele 3D w formatach: </w:t>
      </w:r>
      <w:r w:rsidRPr="00942D1B">
        <w:rPr>
          <w:rFonts w:ascii="Segoe UI Symbol" w:hAnsi="Segoe UI Symbol" w:cs="Segoe UI Symbol"/>
          <w:sz w:val="22"/>
          <w:lang w:val="pl-PL"/>
        </w:rPr>
        <w:t>☐</w:t>
      </w:r>
      <w:r w:rsidRPr="00942D1B">
        <w:rPr>
          <w:rFonts w:ascii="Cambria" w:hAnsi="Cambria"/>
          <w:sz w:val="22"/>
          <w:lang w:val="pl-PL"/>
        </w:rPr>
        <w:t xml:space="preserve"> .</w:t>
      </w:r>
      <w:proofErr w:type="spellStart"/>
      <w:r w:rsidRPr="00942D1B">
        <w:rPr>
          <w:rFonts w:ascii="Cambria" w:hAnsi="Cambria"/>
          <w:sz w:val="22"/>
          <w:lang w:val="pl-PL"/>
        </w:rPr>
        <w:t>obj</w:t>
      </w:r>
      <w:proofErr w:type="spellEnd"/>
      <w:r w:rsidRPr="00942D1B">
        <w:rPr>
          <w:rFonts w:ascii="Cambria" w:hAnsi="Cambria"/>
          <w:sz w:val="22"/>
          <w:lang w:val="pl-PL"/>
        </w:rPr>
        <w:t xml:space="preserve"> </w:t>
      </w:r>
      <w:r w:rsidRPr="00942D1B">
        <w:rPr>
          <w:rFonts w:ascii="Segoe UI Symbol" w:hAnsi="Segoe UI Symbol" w:cs="Segoe UI Symbol"/>
          <w:sz w:val="22"/>
          <w:lang w:val="pl-PL"/>
        </w:rPr>
        <w:t>☐</w:t>
      </w:r>
      <w:r w:rsidRPr="00942D1B">
        <w:rPr>
          <w:rFonts w:ascii="Cambria" w:hAnsi="Cambria"/>
          <w:sz w:val="22"/>
          <w:lang w:val="pl-PL"/>
        </w:rPr>
        <w:t xml:space="preserve"> .</w:t>
      </w:r>
      <w:proofErr w:type="spellStart"/>
      <w:r w:rsidRPr="00942D1B">
        <w:rPr>
          <w:rFonts w:ascii="Cambria" w:hAnsi="Cambria"/>
          <w:sz w:val="22"/>
          <w:lang w:val="pl-PL"/>
        </w:rPr>
        <w:t>fbx</w:t>
      </w:r>
      <w:proofErr w:type="spellEnd"/>
      <w:r w:rsidRPr="00942D1B">
        <w:rPr>
          <w:rFonts w:ascii="Cambria" w:hAnsi="Cambria"/>
          <w:sz w:val="22"/>
          <w:lang w:val="pl-PL"/>
        </w:rPr>
        <w:t xml:space="preserve"> </w:t>
      </w:r>
      <w:r w:rsidRPr="00942D1B">
        <w:rPr>
          <w:rFonts w:ascii="Segoe UI Symbol" w:hAnsi="Segoe UI Symbol" w:cs="Segoe UI Symbol"/>
          <w:sz w:val="22"/>
          <w:lang w:val="pl-PL"/>
        </w:rPr>
        <w:t>☐</w:t>
      </w:r>
      <w:r w:rsidRPr="00942D1B">
        <w:rPr>
          <w:rFonts w:ascii="Cambria" w:hAnsi="Cambria"/>
          <w:sz w:val="22"/>
          <w:lang w:val="pl-PL"/>
        </w:rPr>
        <w:t xml:space="preserve"> .</w:t>
      </w:r>
      <w:proofErr w:type="spellStart"/>
      <w:r w:rsidRPr="00942D1B">
        <w:rPr>
          <w:rFonts w:ascii="Cambria" w:hAnsi="Cambria"/>
          <w:sz w:val="22"/>
          <w:lang w:val="pl-PL"/>
        </w:rPr>
        <w:t>glb</w:t>
      </w:r>
      <w:proofErr w:type="spellEnd"/>
      <w:r w:rsidRPr="00942D1B">
        <w:rPr>
          <w:rFonts w:ascii="Cambria" w:hAnsi="Cambria"/>
          <w:sz w:val="22"/>
          <w:lang w:val="pl-PL"/>
        </w:rPr>
        <w:t xml:space="preserve"> </w:t>
      </w:r>
      <w:r w:rsidRPr="00942D1B">
        <w:rPr>
          <w:rFonts w:ascii="Segoe UI Symbol" w:hAnsi="Segoe UI Symbol" w:cs="Segoe UI Symbol"/>
          <w:sz w:val="22"/>
          <w:lang w:val="pl-PL"/>
        </w:rPr>
        <w:t>☐</w:t>
      </w:r>
      <w:r w:rsidRPr="00942D1B">
        <w:rPr>
          <w:rFonts w:ascii="Cambria" w:hAnsi="Cambria"/>
          <w:sz w:val="22"/>
          <w:lang w:val="pl-PL"/>
        </w:rPr>
        <w:t xml:space="preserve"> .</w:t>
      </w:r>
      <w:proofErr w:type="spellStart"/>
      <w:r w:rsidRPr="00942D1B">
        <w:rPr>
          <w:rFonts w:ascii="Cambria" w:hAnsi="Cambria"/>
          <w:sz w:val="22"/>
          <w:lang w:val="pl-PL"/>
        </w:rPr>
        <w:t>stl</w:t>
      </w:r>
      <w:proofErr w:type="spellEnd"/>
      <w:r w:rsidRPr="00942D1B">
        <w:rPr>
          <w:rFonts w:ascii="Cambria" w:hAnsi="Cambria"/>
          <w:sz w:val="22"/>
          <w:lang w:val="pl-PL"/>
        </w:rPr>
        <w:t xml:space="preserve"> </w:t>
      </w:r>
    </w:p>
    <w:p w14:paraId="140B7FA1" w14:textId="77777777" w:rsidR="00942D1B" w:rsidRPr="00942D1B" w:rsidRDefault="00942D1B" w:rsidP="008B20E4">
      <w:pPr>
        <w:numPr>
          <w:ilvl w:val="0"/>
          <w:numId w:val="23"/>
        </w:numPr>
        <w:rPr>
          <w:rFonts w:ascii="Cambria" w:hAnsi="Cambria"/>
          <w:sz w:val="22"/>
          <w:lang w:val="pl-PL"/>
        </w:rPr>
      </w:pPr>
      <w:r w:rsidRPr="00942D1B">
        <w:rPr>
          <w:rFonts w:ascii="Cambria" w:hAnsi="Cambria"/>
          <w:sz w:val="22"/>
          <w:lang w:val="pl-PL"/>
        </w:rPr>
        <w:t xml:space="preserve">tekstury i mapy PBR </w:t>
      </w:r>
    </w:p>
    <w:p w14:paraId="182C07C0" w14:textId="77777777" w:rsidR="00942D1B" w:rsidRPr="00942D1B" w:rsidRDefault="00942D1B" w:rsidP="008B20E4">
      <w:pPr>
        <w:numPr>
          <w:ilvl w:val="0"/>
          <w:numId w:val="23"/>
        </w:numPr>
        <w:rPr>
          <w:rFonts w:ascii="Cambria" w:hAnsi="Cambria"/>
          <w:sz w:val="22"/>
          <w:lang w:val="pl-PL"/>
        </w:rPr>
      </w:pPr>
      <w:r w:rsidRPr="00942D1B">
        <w:rPr>
          <w:rFonts w:ascii="Cambria" w:hAnsi="Cambria"/>
          <w:sz w:val="22"/>
          <w:lang w:val="pl-PL"/>
        </w:rPr>
        <w:lastRenderedPageBreak/>
        <w:t xml:space="preserve">dokumentację fotograficzną (RAW, TIFF) </w:t>
      </w:r>
    </w:p>
    <w:p w14:paraId="6C32166E" w14:textId="77777777" w:rsidR="00942D1B" w:rsidRPr="00942D1B" w:rsidRDefault="00942D1B" w:rsidP="008B20E4">
      <w:pPr>
        <w:numPr>
          <w:ilvl w:val="0"/>
          <w:numId w:val="23"/>
        </w:numPr>
        <w:rPr>
          <w:rFonts w:ascii="Cambria" w:hAnsi="Cambria"/>
          <w:sz w:val="22"/>
          <w:lang w:val="pl-PL"/>
        </w:rPr>
      </w:pPr>
      <w:r w:rsidRPr="00942D1B">
        <w:rPr>
          <w:rFonts w:ascii="Cambria" w:hAnsi="Cambria"/>
          <w:sz w:val="22"/>
          <w:lang w:val="pl-PL"/>
        </w:rPr>
        <w:t xml:space="preserve">raport techniczny </w:t>
      </w:r>
    </w:p>
    <w:p w14:paraId="58937751" w14:textId="77777777" w:rsidR="00942D1B" w:rsidRPr="00942D1B" w:rsidRDefault="00942D1B" w:rsidP="008B20E4">
      <w:pPr>
        <w:numPr>
          <w:ilvl w:val="0"/>
          <w:numId w:val="23"/>
        </w:numPr>
        <w:rPr>
          <w:rFonts w:ascii="Cambria" w:hAnsi="Cambria"/>
          <w:sz w:val="22"/>
          <w:lang w:val="pl-PL"/>
        </w:rPr>
      </w:pPr>
      <w:r w:rsidRPr="00942D1B">
        <w:rPr>
          <w:rFonts w:ascii="Cambria" w:hAnsi="Cambria"/>
          <w:sz w:val="22"/>
          <w:lang w:val="pl-PL"/>
        </w:rPr>
        <w:t xml:space="preserve">protokoły kalibracji </w:t>
      </w:r>
    </w:p>
    <w:p w14:paraId="5BB5A1E0" w14:textId="2F18046D" w:rsidR="00942D1B" w:rsidRPr="00942D1B" w:rsidRDefault="00942D1B" w:rsidP="008B20E4">
      <w:pPr>
        <w:numPr>
          <w:ilvl w:val="0"/>
          <w:numId w:val="23"/>
        </w:numPr>
        <w:rPr>
          <w:rFonts w:ascii="Cambria" w:hAnsi="Cambria"/>
          <w:sz w:val="22"/>
          <w:lang w:val="pl-PL"/>
        </w:rPr>
      </w:pPr>
      <w:r w:rsidRPr="00942D1B">
        <w:rPr>
          <w:rFonts w:ascii="Cambria" w:hAnsi="Cambria"/>
          <w:sz w:val="22"/>
          <w:lang w:val="pl-PL"/>
        </w:rPr>
        <w:t xml:space="preserve">dane zapisane na nośniku: </w:t>
      </w:r>
      <w:r w:rsidRPr="00942D1B">
        <w:rPr>
          <w:rFonts w:ascii="Segoe UI Symbol" w:hAnsi="Segoe UI Symbol" w:cs="Segoe UI Symbol"/>
          <w:sz w:val="22"/>
          <w:lang w:val="pl-PL"/>
        </w:rPr>
        <w:t>☐</w:t>
      </w:r>
      <w:r w:rsidRPr="00942D1B">
        <w:rPr>
          <w:rFonts w:ascii="Cambria" w:hAnsi="Cambria"/>
          <w:sz w:val="22"/>
          <w:lang w:val="pl-PL"/>
        </w:rPr>
        <w:t xml:space="preserve"> pendrive </w:t>
      </w:r>
      <w:r w:rsidRPr="00942D1B">
        <w:rPr>
          <w:rFonts w:ascii="Segoe UI Symbol" w:hAnsi="Segoe UI Symbol" w:cs="Segoe UI Symbol"/>
          <w:sz w:val="22"/>
          <w:lang w:val="pl-PL"/>
        </w:rPr>
        <w:t>☐</w:t>
      </w:r>
      <w:r w:rsidRPr="00942D1B">
        <w:rPr>
          <w:rFonts w:ascii="Cambria" w:hAnsi="Cambria"/>
          <w:sz w:val="22"/>
          <w:lang w:val="pl-PL"/>
        </w:rPr>
        <w:t xml:space="preserve"> dysk zewn</w:t>
      </w:r>
      <w:r w:rsidRPr="00942D1B">
        <w:rPr>
          <w:rFonts w:ascii="Cambria" w:hAnsi="Cambria" w:cs="Cambria"/>
          <w:sz w:val="22"/>
          <w:lang w:val="pl-PL"/>
        </w:rPr>
        <w:t>ę</w:t>
      </w:r>
      <w:r w:rsidRPr="00942D1B">
        <w:rPr>
          <w:rFonts w:ascii="Cambria" w:hAnsi="Cambria"/>
          <w:sz w:val="22"/>
          <w:lang w:val="pl-PL"/>
        </w:rPr>
        <w:t xml:space="preserve">trzny </w:t>
      </w:r>
    </w:p>
    <w:p w14:paraId="620FF09B"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5. Wynik weryfikacji (zgodność z OPZ)</w:t>
      </w:r>
    </w:p>
    <w:p w14:paraId="188E492C" w14:textId="77777777" w:rsidR="00942D1B" w:rsidRPr="00942D1B" w:rsidRDefault="00942D1B" w:rsidP="00942D1B">
      <w:pPr>
        <w:rPr>
          <w:rFonts w:ascii="Cambria" w:hAnsi="Cambria"/>
          <w:sz w:val="22"/>
          <w:lang w:val="pl-PL"/>
        </w:rPr>
      </w:pPr>
      <w:r w:rsidRPr="00942D1B">
        <w:rPr>
          <w:rFonts w:ascii="Cambria" w:hAnsi="Cambria"/>
          <w:sz w:val="22"/>
          <w:lang w:val="pl-PL"/>
        </w:rPr>
        <w:t>Po przeprowadzeniu weryfikacji stwierdza się:</w:t>
      </w:r>
    </w:p>
    <w:p w14:paraId="189FD363" w14:textId="28E71BBB" w:rsidR="00942D1B" w:rsidRPr="00942D1B" w:rsidRDefault="00942D1B" w:rsidP="00942D1B">
      <w:pPr>
        <w:rPr>
          <w:rFonts w:ascii="Cambria" w:hAnsi="Cambria"/>
          <w:sz w:val="22"/>
          <w:lang w:val="pl-PL"/>
        </w:rPr>
      </w:pPr>
      <w:r w:rsidRPr="00942D1B">
        <w:rPr>
          <w:rFonts w:ascii="Segoe UI Symbol" w:hAnsi="Segoe UI Symbol" w:cs="Segoe UI Symbol"/>
          <w:sz w:val="22"/>
          <w:lang w:val="pl-PL"/>
        </w:rPr>
        <w:t>☐</w:t>
      </w:r>
      <w:r w:rsidRPr="00942D1B">
        <w:rPr>
          <w:rFonts w:ascii="Cambria" w:hAnsi="Cambria"/>
          <w:sz w:val="22"/>
          <w:lang w:val="pl-PL"/>
        </w:rPr>
        <w:t xml:space="preserve"> zgodność z wymaganiami OPZ</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niezgodno</w:t>
      </w:r>
      <w:r w:rsidRPr="00942D1B">
        <w:rPr>
          <w:rFonts w:ascii="Cambria" w:hAnsi="Cambria" w:cs="Cambria"/>
          <w:sz w:val="22"/>
          <w:lang w:val="pl-PL"/>
        </w:rPr>
        <w:t>ś</w:t>
      </w:r>
      <w:r w:rsidRPr="00942D1B">
        <w:rPr>
          <w:rFonts w:ascii="Cambria" w:hAnsi="Cambria"/>
          <w:sz w:val="22"/>
          <w:lang w:val="pl-PL"/>
        </w:rPr>
        <w:t>ci (opis poni</w:t>
      </w:r>
      <w:r w:rsidRPr="00942D1B">
        <w:rPr>
          <w:rFonts w:ascii="Cambria" w:hAnsi="Cambria" w:cs="Cambria"/>
          <w:sz w:val="22"/>
          <w:lang w:val="pl-PL"/>
        </w:rPr>
        <w:t>ż</w:t>
      </w:r>
      <w:r w:rsidRPr="00942D1B">
        <w:rPr>
          <w:rFonts w:ascii="Cambria" w:hAnsi="Cambria"/>
          <w:sz w:val="22"/>
          <w:lang w:val="pl-PL"/>
        </w:rPr>
        <w:t>ej)</w:t>
      </w:r>
    </w:p>
    <w:p w14:paraId="467D3DED"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6. Uwagi / niezgodności</w:t>
      </w:r>
    </w:p>
    <w:p w14:paraId="7DB476EA" w14:textId="391D021E" w:rsidR="00942D1B" w:rsidRPr="00942D1B" w:rsidRDefault="00942D1B" w:rsidP="00942D1B">
      <w:pPr>
        <w:rPr>
          <w:rFonts w:ascii="Cambria" w:hAnsi="Cambria"/>
          <w:sz w:val="22"/>
          <w:lang w:val="pl-PL"/>
        </w:rPr>
      </w:pPr>
      <w:r w:rsidRPr="00942D1B">
        <w:rPr>
          <w:rFonts w:ascii="Cambria" w:hAnsi="Cambria"/>
          <w:sz w:val="22"/>
          <w:lang w:val="pl-PL"/>
        </w:rPr>
        <w:t>……………………………………………………………………</w:t>
      </w:r>
      <w:r w:rsidRPr="00942D1B">
        <w:rPr>
          <w:rFonts w:ascii="Cambria" w:hAnsi="Cambria"/>
          <w:sz w:val="22"/>
          <w:lang w:val="pl-PL"/>
        </w:rPr>
        <w:br/>
        <w:t>……………………………………………………………………</w:t>
      </w:r>
      <w:r w:rsidRPr="00942D1B">
        <w:rPr>
          <w:rFonts w:ascii="Cambria" w:hAnsi="Cambria"/>
          <w:sz w:val="22"/>
          <w:lang w:val="pl-PL"/>
        </w:rPr>
        <w:br/>
        <w:t>……………………………………………………………………</w:t>
      </w:r>
    </w:p>
    <w:p w14:paraId="0F42DA4F"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7. Decyzja Zamawiającego</w:t>
      </w:r>
    </w:p>
    <w:p w14:paraId="1489D4C8" w14:textId="6599230D" w:rsidR="00942D1B" w:rsidRPr="00942D1B" w:rsidRDefault="00942D1B" w:rsidP="00942D1B">
      <w:pPr>
        <w:rPr>
          <w:rFonts w:ascii="Cambria" w:hAnsi="Cambria"/>
          <w:sz w:val="22"/>
          <w:lang w:val="pl-PL"/>
        </w:rPr>
      </w:pPr>
      <w:r w:rsidRPr="00942D1B">
        <w:rPr>
          <w:rFonts w:ascii="Segoe UI Symbol" w:hAnsi="Segoe UI Symbol" w:cs="Segoe UI Symbol"/>
          <w:sz w:val="22"/>
          <w:lang w:val="pl-PL"/>
        </w:rPr>
        <w:t>☐</w:t>
      </w:r>
      <w:r w:rsidRPr="00942D1B">
        <w:rPr>
          <w:rFonts w:ascii="Cambria" w:hAnsi="Cambria"/>
          <w:sz w:val="22"/>
          <w:lang w:val="pl-PL"/>
        </w:rPr>
        <w:t xml:space="preserve"> Odbiór bez zastrzeżeń</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Odbi</w:t>
      </w:r>
      <w:r w:rsidRPr="00942D1B">
        <w:rPr>
          <w:rFonts w:ascii="Cambria" w:hAnsi="Cambria" w:cs="Cambria"/>
          <w:sz w:val="22"/>
          <w:lang w:val="pl-PL"/>
        </w:rPr>
        <w:t>ó</w:t>
      </w:r>
      <w:r w:rsidRPr="00942D1B">
        <w:rPr>
          <w:rFonts w:ascii="Cambria" w:hAnsi="Cambria"/>
          <w:sz w:val="22"/>
          <w:lang w:val="pl-PL"/>
        </w:rPr>
        <w:t>r warunkowy (zobowi</w:t>
      </w:r>
      <w:r w:rsidRPr="00942D1B">
        <w:rPr>
          <w:rFonts w:ascii="Cambria" w:hAnsi="Cambria" w:cs="Cambria"/>
          <w:sz w:val="22"/>
          <w:lang w:val="pl-PL"/>
        </w:rPr>
        <w:t>ą</w:t>
      </w:r>
      <w:r w:rsidRPr="00942D1B">
        <w:rPr>
          <w:rFonts w:ascii="Cambria" w:hAnsi="Cambria"/>
          <w:sz w:val="22"/>
          <w:lang w:val="pl-PL"/>
        </w:rPr>
        <w:t>zanie do usuni</w:t>
      </w:r>
      <w:r w:rsidRPr="00942D1B">
        <w:rPr>
          <w:rFonts w:ascii="Cambria" w:hAnsi="Cambria" w:cs="Cambria"/>
          <w:sz w:val="22"/>
          <w:lang w:val="pl-PL"/>
        </w:rPr>
        <w:t>ę</w:t>
      </w:r>
      <w:r w:rsidRPr="00942D1B">
        <w:rPr>
          <w:rFonts w:ascii="Cambria" w:hAnsi="Cambria"/>
          <w:sz w:val="22"/>
          <w:lang w:val="pl-PL"/>
        </w:rPr>
        <w:t xml:space="preserve">cia uwag do dnia </w:t>
      </w:r>
      <w:r w:rsidRPr="00942D1B">
        <w:rPr>
          <w:rFonts w:ascii="Cambria" w:hAnsi="Cambria" w:cs="Cambria"/>
          <w:sz w:val="22"/>
          <w:lang w:val="pl-PL"/>
        </w:rPr>
        <w:t>………</w:t>
      </w:r>
      <w:r w:rsidRPr="00942D1B">
        <w:rPr>
          <w:rFonts w:ascii="Cambria" w:hAnsi="Cambria"/>
          <w:sz w:val="22"/>
          <w:lang w:val="pl-PL"/>
        </w:rPr>
        <w:t>)</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Odmowa odbioru</w:t>
      </w:r>
    </w:p>
    <w:p w14:paraId="06B4AF16"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8. Podstawa rozliczenia</w:t>
      </w:r>
    </w:p>
    <w:p w14:paraId="5CAD9BD5" w14:textId="77777777" w:rsidR="00942D1B" w:rsidRPr="00942D1B" w:rsidRDefault="00942D1B" w:rsidP="00942D1B">
      <w:pPr>
        <w:rPr>
          <w:rFonts w:ascii="Cambria" w:hAnsi="Cambria"/>
          <w:sz w:val="22"/>
          <w:lang w:val="pl-PL"/>
        </w:rPr>
      </w:pPr>
      <w:r w:rsidRPr="00942D1B">
        <w:rPr>
          <w:rFonts w:ascii="Cambria" w:hAnsi="Cambria"/>
          <w:sz w:val="22"/>
          <w:lang w:val="pl-PL"/>
        </w:rPr>
        <w:t>Podpisanie niniejszego protokołu stanowi / nie stanowi* podstawę do wystawienia faktury przez Wykonawcę.</w:t>
      </w:r>
    </w:p>
    <w:p w14:paraId="3728D96D" w14:textId="3EE286B6" w:rsidR="00942D1B" w:rsidRPr="00942D1B" w:rsidRDefault="00942D1B" w:rsidP="00942D1B">
      <w:pPr>
        <w:rPr>
          <w:rFonts w:ascii="Cambria" w:hAnsi="Cambria"/>
          <w:sz w:val="22"/>
          <w:lang w:val="pl-PL"/>
        </w:rPr>
      </w:pPr>
      <w:r w:rsidRPr="00942D1B">
        <w:rPr>
          <w:rFonts w:ascii="Cambria" w:hAnsi="Cambria"/>
          <w:sz w:val="22"/>
          <w:lang w:val="pl-PL"/>
        </w:rPr>
        <w:t>(*niepotrzebne skreślić)</w:t>
      </w:r>
    </w:p>
    <w:p w14:paraId="352A014A"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9. Podpisy</w:t>
      </w:r>
    </w:p>
    <w:p w14:paraId="74FD6BC9" w14:textId="1356B78E" w:rsidR="00942D1B" w:rsidRPr="00890BA8" w:rsidRDefault="00942D1B" w:rsidP="00942D1B">
      <w:pPr>
        <w:rPr>
          <w:rFonts w:ascii="Cambria" w:hAnsi="Cambria"/>
          <w:sz w:val="22"/>
          <w:lang w:val="pl-PL"/>
        </w:rPr>
      </w:pPr>
      <w:r w:rsidRPr="00942D1B">
        <w:rPr>
          <w:rFonts w:ascii="Cambria" w:hAnsi="Cambria"/>
          <w:b/>
          <w:bCs/>
          <w:sz w:val="22"/>
          <w:lang w:val="pl-PL"/>
        </w:rPr>
        <w:t>Zamawiający:</w:t>
      </w:r>
      <w:r w:rsidRPr="00942D1B">
        <w:rPr>
          <w:rFonts w:ascii="Cambria" w:hAnsi="Cambria"/>
          <w:sz w:val="22"/>
          <w:lang w:val="pl-PL"/>
        </w:rPr>
        <w:br/>
        <w:t>……………………………………</w:t>
      </w:r>
    </w:p>
    <w:p w14:paraId="011B5968" w14:textId="6E2DFADA" w:rsidR="00942D1B" w:rsidRPr="00942D1B" w:rsidRDefault="00942D1B" w:rsidP="00942D1B">
      <w:pPr>
        <w:rPr>
          <w:rFonts w:ascii="Cambria" w:hAnsi="Cambria"/>
          <w:sz w:val="22"/>
          <w:lang w:val="pl-PL"/>
        </w:rPr>
      </w:pPr>
      <w:r w:rsidRPr="00942D1B">
        <w:rPr>
          <w:rFonts w:ascii="Cambria" w:hAnsi="Cambria"/>
          <w:b/>
          <w:bCs/>
          <w:sz w:val="22"/>
          <w:lang w:val="pl-PL"/>
        </w:rPr>
        <w:t>Wykonawca:</w:t>
      </w:r>
      <w:r w:rsidRPr="00942D1B">
        <w:rPr>
          <w:rFonts w:ascii="Cambria" w:hAnsi="Cambria"/>
          <w:sz w:val="22"/>
          <w:lang w:val="pl-PL"/>
        </w:rPr>
        <w:br/>
        <w:t>……………………………………</w:t>
      </w:r>
    </w:p>
    <w:p w14:paraId="1141A946" w14:textId="0E7D14AA" w:rsidR="00942D1B" w:rsidRPr="00942D1B" w:rsidRDefault="00942D1B" w:rsidP="00942D1B">
      <w:pPr>
        <w:rPr>
          <w:rFonts w:ascii="Cambria" w:hAnsi="Cambria"/>
          <w:sz w:val="22"/>
          <w:lang w:val="pl-PL"/>
        </w:rPr>
      </w:pPr>
    </w:p>
    <w:p w14:paraId="03DD6221" w14:textId="2A147735" w:rsidR="00942D1B" w:rsidRPr="00942D1B" w:rsidRDefault="00942D1B" w:rsidP="00942D1B">
      <w:pPr>
        <w:jc w:val="center"/>
        <w:rPr>
          <w:rFonts w:ascii="Cambria" w:hAnsi="Cambria"/>
          <w:b/>
          <w:bCs/>
          <w:sz w:val="22"/>
          <w:lang w:val="pl-PL"/>
        </w:rPr>
      </w:pPr>
      <w:r>
        <w:rPr>
          <w:rFonts w:ascii="Cambria" w:hAnsi="Cambria"/>
          <w:sz w:val="22"/>
          <w:lang w:val="pl-PL"/>
        </w:rPr>
        <w:br w:type="column"/>
      </w:r>
      <w:r w:rsidRPr="00942D1B">
        <w:rPr>
          <w:rFonts w:ascii="Cambria" w:hAnsi="Cambria"/>
          <w:b/>
          <w:bCs/>
          <w:sz w:val="22"/>
          <w:lang w:val="pl-PL"/>
        </w:rPr>
        <w:lastRenderedPageBreak/>
        <w:t>PROTOKÓŁ ODBIORU KOŃCOWEGO</w:t>
      </w:r>
    </w:p>
    <w:p w14:paraId="24673A0B" w14:textId="77777777" w:rsidR="00942D1B" w:rsidRPr="00942D1B" w:rsidRDefault="00942D1B" w:rsidP="00942D1B">
      <w:pPr>
        <w:rPr>
          <w:rFonts w:ascii="Cambria" w:hAnsi="Cambria"/>
          <w:sz w:val="22"/>
          <w:lang w:val="pl-PL"/>
        </w:rPr>
      </w:pPr>
      <w:r w:rsidRPr="00942D1B">
        <w:rPr>
          <w:rFonts w:ascii="Cambria" w:hAnsi="Cambria"/>
          <w:sz w:val="22"/>
          <w:lang w:val="pl-PL"/>
        </w:rPr>
        <w:t>sporządzony w dniu …………………….. w …………………………….</w:t>
      </w:r>
    </w:p>
    <w:p w14:paraId="272A7271" w14:textId="79C61042" w:rsidR="00942D1B" w:rsidRPr="00942D1B" w:rsidRDefault="00942D1B" w:rsidP="00942D1B">
      <w:pPr>
        <w:rPr>
          <w:rFonts w:ascii="Cambria" w:hAnsi="Cambria"/>
          <w:sz w:val="22"/>
          <w:lang w:val="pl-PL"/>
        </w:rPr>
      </w:pPr>
    </w:p>
    <w:p w14:paraId="2275269B"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1. Strony</w:t>
      </w:r>
    </w:p>
    <w:p w14:paraId="19827AC1" w14:textId="77777777" w:rsidR="00890BA8" w:rsidRPr="00890BA8" w:rsidRDefault="00942D1B" w:rsidP="00890BA8">
      <w:pPr>
        <w:spacing w:after="0"/>
        <w:rPr>
          <w:rFonts w:ascii="Cambria" w:hAnsi="Cambria"/>
          <w:sz w:val="22"/>
          <w:lang w:val="pl-PL"/>
        </w:rPr>
      </w:pPr>
      <w:r w:rsidRPr="00942D1B">
        <w:rPr>
          <w:rFonts w:ascii="Cambria" w:hAnsi="Cambria"/>
          <w:b/>
          <w:bCs/>
          <w:sz w:val="22"/>
          <w:u w:val="single"/>
          <w:lang w:val="pl-PL"/>
        </w:rPr>
        <w:t>Zamawiający:</w:t>
      </w:r>
      <w:r w:rsidRPr="00942D1B">
        <w:rPr>
          <w:rFonts w:ascii="Cambria" w:hAnsi="Cambria"/>
          <w:sz w:val="22"/>
          <w:lang w:val="pl-PL"/>
        </w:rPr>
        <w:br/>
      </w:r>
      <w:r w:rsidR="00890BA8" w:rsidRPr="00890BA8">
        <w:rPr>
          <w:rFonts w:ascii="Cambria" w:hAnsi="Cambria"/>
          <w:b/>
          <w:bCs/>
          <w:sz w:val="22"/>
          <w:lang w:val="pl-PL"/>
        </w:rPr>
        <w:t>Muzeum Narodowe w Kielcach</w:t>
      </w:r>
    </w:p>
    <w:p w14:paraId="0356BBB7" w14:textId="63C807D9" w:rsidR="00942D1B" w:rsidRPr="00942D1B" w:rsidRDefault="00890BA8" w:rsidP="00890BA8">
      <w:pPr>
        <w:spacing w:after="0"/>
        <w:rPr>
          <w:rFonts w:ascii="Cambria" w:hAnsi="Cambria"/>
          <w:sz w:val="22"/>
          <w:lang w:val="pl-PL"/>
        </w:rPr>
      </w:pPr>
      <w:r w:rsidRPr="00890BA8">
        <w:rPr>
          <w:rFonts w:ascii="Cambria" w:hAnsi="Cambria"/>
          <w:b/>
          <w:bCs/>
          <w:sz w:val="22"/>
          <w:lang w:val="pl-PL"/>
        </w:rPr>
        <w:t>Pl. Zamkowy 1, 25-010 Kielce</w:t>
      </w:r>
    </w:p>
    <w:p w14:paraId="64D38F9E" w14:textId="77777777" w:rsidR="00890BA8" w:rsidRDefault="00890BA8" w:rsidP="00942D1B">
      <w:pPr>
        <w:rPr>
          <w:rFonts w:ascii="Cambria" w:hAnsi="Cambria"/>
          <w:b/>
          <w:bCs/>
          <w:sz w:val="22"/>
          <w:lang w:val="pl-PL"/>
        </w:rPr>
      </w:pPr>
    </w:p>
    <w:p w14:paraId="1741F8CD" w14:textId="4ABB5695" w:rsidR="00942D1B" w:rsidRPr="00942D1B" w:rsidRDefault="00942D1B" w:rsidP="00942D1B">
      <w:pPr>
        <w:rPr>
          <w:rFonts w:ascii="Cambria" w:hAnsi="Cambria"/>
          <w:sz w:val="22"/>
          <w:lang w:val="pl-PL"/>
        </w:rPr>
      </w:pPr>
      <w:r w:rsidRPr="00942D1B">
        <w:rPr>
          <w:rFonts w:ascii="Cambria" w:hAnsi="Cambria"/>
          <w:b/>
          <w:bCs/>
          <w:sz w:val="22"/>
          <w:lang w:val="pl-PL"/>
        </w:rPr>
        <w:t>Wykonawca:</w:t>
      </w:r>
      <w:r w:rsidRPr="00942D1B">
        <w:rPr>
          <w:rFonts w:ascii="Cambria" w:hAnsi="Cambria"/>
          <w:sz w:val="22"/>
          <w:lang w:val="pl-PL"/>
        </w:rPr>
        <w:br/>
        <w:t>……………………………………………………………………</w:t>
      </w:r>
    </w:p>
    <w:p w14:paraId="58F29E52"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2. Podstawa realizacji</w:t>
      </w:r>
    </w:p>
    <w:p w14:paraId="09C7272F" w14:textId="0FF578B6" w:rsidR="00942D1B" w:rsidRPr="00942D1B" w:rsidRDefault="00942D1B" w:rsidP="00942D1B">
      <w:pPr>
        <w:rPr>
          <w:rFonts w:ascii="Cambria" w:hAnsi="Cambria"/>
          <w:sz w:val="22"/>
          <w:lang w:val="pl-PL"/>
        </w:rPr>
      </w:pPr>
      <w:r w:rsidRPr="00942D1B">
        <w:rPr>
          <w:rFonts w:ascii="Cambria" w:hAnsi="Cambria"/>
          <w:sz w:val="22"/>
          <w:lang w:val="pl-PL"/>
        </w:rPr>
        <w:t>Umowa nr ………………… z dnia …………………</w:t>
      </w:r>
    </w:p>
    <w:p w14:paraId="3836EECC"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3. Przedmiot odbioru</w:t>
      </w:r>
    </w:p>
    <w:p w14:paraId="2E73CED8" w14:textId="77777777" w:rsidR="00942D1B" w:rsidRPr="00942D1B" w:rsidRDefault="00942D1B" w:rsidP="00942D1B">
      <w:pPr>
        <w:rPr>
          <w:rFonts w:ascii="Cambria" w:hAnsi="Cambria"/>
          <w:sz w:val="22"/>
          <w:lang w:val="pl-PL"/>
        </w:rPr>
      </w:pPr>
      <w:r w:rsidRPr="00942D1B">
        <w:rPr>
          <w:rFonts w:ascii="Cambria" w:hAnsi="Cambria"/>
          <w:sz w:val="22"/>
          <w:lang w:val="pl-PL"/>
        </w:rPr>
        <w:t xml:space="preserve">Przedmiotem odbioru jest </w:t>
      </w:r>
      <w:r w:rsidRPr="00942D1B">
        <w:rPr>
          <w:rFonts w:ascii="Cambria" w:hAnsi="Cambria"/>
          <w:b/>
          <w:bCs/>
          <w:sz w:val="22"/>
          <w:lang w:val="pl-PL"/>
        </w:rPr>
        <w:t>całość zamówienia</w:t>
      </w:r>
      <w:r w:rsidRPr="00942D1B">
        <w:rPr>
          <w:rFonts w:ascii="Cambria" w:hAnsi="Cambria"/>
          <w:sz w:val="22"/>
          <w:lang w:val="pl-PL"/>
        </w:rPr>
        <w:t>, obejmująca:</w:t>
      </w:r>
    </w:p>
    <w:p w14:paraId="2BD2F9EE" w14:textId="6D3CB310" w:rsidR="00942D1B" w:rsidRPr="00C14072" w:rsidRDefault="00942D1B" w:rsidP="008B20E4">
      <w:pPr>
        <w:numPr>
          <w:ilvl w:val="0"/>
          <w:numId w:val="24"/>
        </w:numPr>
        <w:rPr>
          <w:rFonts w:ascii="Cambria" w:hAnsi="Cambria"/>
          <w:sz w:val="22"/>
          <w:lang w:val="pl-PL"/>
        </w:rPr>
      </w:pPr>
      <w:r w:rsidRPr="00942D1B">
        <w:rPr>
          <w:rFonts w:ascii="Cambria" w:hAnsi="Cambria"/>
          <w:sz w:val="22"/>
          <w:lang w:val="pl-PL"/>
        </w:rPr>
        <w:t xml:space="preserve">digitalizację </w:t>
      </w:r>
      <w:r w:rsidR="006E2F93">
        <w:rPr>
          <w:rFonts w:ascii="Cambria" w:hAnsi="Cambria"/>
          <w:sz w:val="22"/>
          <w:lang w:val="pl-PL"/>
        </w:rPr>
        <w:t xml:space="preserve"> </w:t>
      </w:r>
      <w:r w:rsidR="006E2F93" w:rsidRPr="00C14072">
        <w:rPr>
          <w:rFonts w:ascii="Cambria" w:hAnsi="Cambria"/>
          <w:sz w:val="22"/>
          <w:lang w:val="pl-PL"/>
        </w:rPr>
        <w:t>3D -</w:t>
      </w:r>
      <w:r w:rsidRPr="00C14072">
        <w:rPr>
          <w:rFonts w:ascii="Cambria" w:hAnsi="Cambria"/>
          <w:sz w:val="22"/>
          <w:lang w:val="pl-PL"/>
        </w:rPr>
        <w:t xml:space="preserve">200 obiektów muzealnych, </w:t>
      </w:r>
    </w:p>
    <w:p w14:paraId="57CAE18C" w14:textId="77777777" w:rsidR="00942D1B" w:rsidRPr="00C14072" w:rsidRDefault="00942D1B" w:rsidP="008B20E4">
      <w:pPr>
        <w:numPr>
          <w:ilvl w:val="0"/>
          <w:numId w:val="24"/>
        </w:numPr>
        <w:rPr>
          <w:rFonts w:ascii="Cambria" w:hAnsi="Cambria"/>
          <w:sz w:val="22"/>
          <w:lang w:val="pl-PL"/>
        </w:rPr>
      </w:pPr>
      <w:r w:rsidRPr="00C14072">
        <w:rPr>
          <w:rFonts w:ascii="Cambria" w:hAnsi="Cambria"/>
          <w:sz w:val="22"/>
          <w:lang w:val="pl-PL"/>
        </w:rPr>
        <w:t xml:space="preserve">180 modeli prezentacyjnych, </w:t>
      </w:r>
    </w:p>
    <w:p w14:paraId="1D3B99A5" w14:textId="512CDCA1" w:rsidR="00942D1B" w:rsidRPr="00C14072" w:rsidRDefault="006E2F93" w:rsidP="008B20E4">
      <w:pPr>
        <w:numPr>
          <w:ilvl w:val="0"/>
          <w:numId w:val="24"/>
        </w:numPr>
        <w:rPr>
          <w:rFonts w:ascii="Cambria" w:hAnsi="Cambria"/>
          <w:sz w:val="22"/>
          <w:lang w:val="pl-PL"/>
        </w:rPr>
      </w:pPr>
      <w:r w:rsidRPr="00C14072">
        <w:rPr>
          <w:rFonts w:ascii="Cambria" w:hAnsi="Cambria"/>
          <w:sz w:val="22"/>
          <w:lang w:val="pl-PL"/>
        </w:rPr>
        <w:t xml:space="preserve">20 modeli archiwizacyjnych plus modele prezentacyjne </w:t>
      </w:r>
    </w:p>
    <w:p w14:paraId="128203FE" w14:textId="77777777" w:rsidR="00942D1B" w:rsidRPr="00C14072" w:rsidRDefault="00942D1B" w:rsidP="008B20E4">
      <w:pPr>
        <w:numPr>
          <w:ilvl w:val="0"/>
          <w:numId w:val="24"/>
        </w:numPr>
        <w:rPr>
          <w:rFonts w:ascii="Cambria" w:hAnsi="Cambria"/>
          <w:sz w:val="22"/>
          <w:lang w:val="pl-PL"/>
        </w:rPr>
      </w:pPr>
      <w:r w:rsidRPr="00C14072">
        <w:rPr>
          <w:rFonts w:ascii="Cambria" w:hAnsi="Cambria"/>
          <w:sz w:val="22"/>
          <w:lang w:val="pl-PL"/>
        </w:rPr>
        <w:t xml:space="preserve">modele do druku 3D, </w:t>
      </w:r>
    </w:p>
    <w:p w14:paraId="20DFF1D4" w14:textId="77777777" w:rsidR="00942D1B" w:rsidRPr="00C14072" w:rsidRDefault="00942D1B" w:rsidP="008B20E4">
      <w:pPr>
        <w:numPr>
          <w:ilvl w:val="0"/>
          <w:numId w:val="24"/>
        </w:numPr>
        <w:rPr>
          <w:rFonts w:ascii="Cambria" w:hAnsi="Cambria"/>
          <w:sz w:val="22"/>
          <w:lang w:val="pl-PL"/>
        </w:rPr>
      </w:pPr>
      <w:r w:rsidRPr="00C14072">
        <w:rPr>
          <w:rFonts w:ascii="Cambria" w:hAnsi="Cambria"/>
          <w:sz w:val="22"/>
          <w:lang w:val="pl-PL"/>
        </w:rPr>
        <w:t xml:space="preserve">dokumentację fotograficzną, </w:t>
      </w:r>
    </w:p>
    <w:p w14:paraId="4A4D2197" w14:textId="6ED9FAFD" w:rsidR="00942D1B" w:rsidRPr="00C14072" w:rsidRDefault="008B20E4" w:rsidP="008B20E4">
      <w:pPr>
        <w:numPr>
          <w:ilvl w:val="0"/>
          <w:numId w:val="24"/>
        </w:numPr>
        <w:rPr>
          <w:rFonts w:ascii="Cambria" w:hAnsi="Cambria"/>
          <w:sz w:val="22"/>
          <w:lang w:val="pl-PL"/>
        </w:rPr>
      </w:pPr>
      <w:r w:rsidRPr="00C14072">
        <w:rPr>
          <w:rFonts w:ascii="Cambria" w:hAnsi="Cambria"/>
          <w:sz w:val="22"/>
          <w:lang w:val="pl-PL"/>
        </w:rPr>
        <w:t xml:space="preserve">raport techniczny i protokół kalibracji </w:t>
      </w:r>
    </w:p>
    <w:p w14:paraId="2182FFCE" w14:textId="4924F678" w:rsidR="00942D1B" w:rsidRPr="00942D1B" w:rsidRDefault="00942D1B" w:rsidP="008B20E4">
      <w:pPr>
        <w:numPr>
          <w:ilvl w:val="0"/>
          <w:numId w:val="24"/>
        </w:numPr>
        <w:rPr>
          <w:rFonts w:ascii="Cambria" w:hAnsi="Cambria"/>
          <w:sz w:val="22"/>
          <w:lang w:val="pl-PL"/>
        </w:rPr>
      </w:pPr>
      <w:r w:rsidRPr="00942D1B">
        <w:rPr>
          <w:rFonts w:ascii="Cambria" w:hAnsi="Cambria"/>
          <w:sz w:val="22"/>
          <w:lang w:val="pl-PL"/>
        </w:rPr>
        <w:t xml:space="preserve">komplet danych przekazanych Zamawiającemu. </w:t>
      </w:r>
    </w:p>
    <w:p w14:paraId="399C4319"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4. Potwierdzenie realizacji etapów</w:t>
      </w:r>
    </w:p>
    <w:p w14:paraId="7E229491" w14:textId="2A104006" w:rsidR="00942D1B" w:rsidRPr="00942D1B" w:rsidRDefault="00942D1B" w:rsidP="00942D1B">
      <w:pPr>
        <w:rPr>
          <w:rFonts w:ascii="Cambria" w:hAnsi="Cambria"/>
          <w:sz w:val="22"/>
          <w:lang w:val="pl-PL"/>
        </w:rPr>
      </w:pPr>
      <w:r w:rsidRPr="00942D1B">
        <w:rPr>
          <w:rFonts w:ascii="Segoe UI Symbol" w:hAnsi="Segoe UI Symbol" w:cs="Segoe UI Symbol"/>
          <w:sz w:val="22"/>
          <w:lang w:val="pl-PL"/>
        </w:rPr>
        <w:t>☐</w:t>
      </w:r>
      <w:r w:rsidRPr="00942D1B">
        <w:rPr>
          <w:rFonts w:ascii="Cambria" w:hAnsi="Cambria"/>
          <w:sz w:val="22"/>
          <w:lang w:val="pl-PL"/>
        </w:rPr>
        <w:t xml:space="preserve"> Etap I – odebrany protokołem nr ……… z dnia ………</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Etap II </w:t>
      </w:r>
      <w:r w:rsidRPr="00942D1B">
        <w:rPr>
          <w:rFonts w:ascii="Cambria" w:hAnsi="Cambria" w:cs="Cambria"/>
          <w:sz w:val="22"/>
          <w:lang w:val="pl-PL"/>
        </w:rPr>
        <w:t>–</w:t>
      </w:r>
      <w:r w:rsidRPr="00942D1B">
        <w:rPr>
          <w:rFonts w:ascii="Cambria" w:hAnsi="Cambria"/>
          <w:sz w:val="22"/>
          <w:lang w:val="pl-PL"/>
        </w:rPr>
        <w:t xml:space="preserve"> odebrany protoko</w:t>
      </w:r>
      <w:r w:rsidRPr="00942D1B">
        <w:rPr>
          <w:rFonts w:ascii="Cambria" w:hAnsi="Cambria" w:cs="Cambria"/>
          <w:sz w:val="22"/>
          <w:lang w:val="pl-PL"/>
        </w:rPr>
        <w:t>ł</w:t>
      </w:r>
      <w:r w:rsidRPr="00942D1B">
        <w:rPr>
          <w:rFonts w:ascii="Cambria" w:hAnsi="Cambria"/>
          <w:sz w:val="22"/>
          <w:lang w:val="pl-PL"/>
        </w:rPr>
        <w:t xml:space="preserve">em nr </w:t>
      </w:r>
      <w:r w:rsidRPr="00942D1B">
        <w:rPr>
          <w:rFonts w:ascii="Cambria" w:hAnsi="Cambria" w:cs="Cambria"/>
          <w:sz w:val="22"/>
          <w:lang w:val="pl-PL"/>
        </w:rPr>
        <w:t>………</w:t>
      </w:r>
      <w:r w:rsidRPr="00942D1B">
        <w:rPr>
          <w:rFonts w:ascii="Cambria" w:hAnsi="Cambria"/>
          <w:sz w:val="22"/>
          <w:lang w:val="pl-PL"/>
        </w:rPr>
        <w:t xml:space="preserve"> z dnia </w:t>
      </w:r>
      <w:r w:rsidRPr="00942D1B">
        <w:rPr>
          <w:rFonts w:ascii="Cambria" w:hAnsi="Cambria" w:cs="Cambria"/>
          <w:sz w:val="22"/>
          <w:lang w:val="pl-PL"/>
        </w:rPr>
        <w:t>………</w:t>
      </w:r>
    </w:p>
    <w:p w14:paraId="0FAA6B7A"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5. Wynik końcowej weryfikacji</w:t>
      </w:r>
    </w:p>
    <w:p w14:paraId="000026DB" w14:textId="4C74E545" w:rsidR="00942D1B" w:rsidRPr="00942D1B" w:rsidRDefault="00942D1B" w:rsidP="00942D1B">
      <w:pPr>
        <w:rPr>
          <w:rFonts w:ascii="Cambria" w:hAnsi="Cambria"/>
          <w:sz w:val="22"/>
          <w:lang w:val="pl-PL"/>
        </w:rPr>
      </w:pPr>
      <w:r w:rsidRPr="00942D1B">
        <w:rPr>
          <w:rFonts w:ascii="Segoe UI Symbol" w:hAnsi="Segoe UI Symbol" w:cs="Segoe UI Symbol"/>
          <w:sz w:val="22"/>
          <w:lang w:val="pl-PL"/>
        </w:rPr>
        <w:lastRenderedPageBreak/>
        <w:t>☐</w:t>
      </w:r>
      <w:r w:rsidRPr="00942D1B">
        <w:rPr>
          <w:rFonts w:ascii="Cambria" w:hAnsi="Cambria"/>
          <w:sz w:val="22"/>
          <w:lang w:val="pl-PL"/>
        </w:rPr>
        <w:t xml:space="preserve"> Zamówienie zostało wykonane zgodnie z OPZ i umową</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Stwierdzono niezgodno</w:t>
      </w:r>
      <w:r w:rsidRPr="00942D1B">
        <w:rPr>
          <w:rFonts w:ascii="Cambria" w:hAnsi="Cambria" w:cs="Cambria"/>
          <w:sz w:val="22"/>
          <w:lang w:val="pl-PL"/>
        </w:rPr>
        <w:t>ś</w:t>
      </w:r>
      <w:r w:rsidRPr="00942D1B">
        <w:rPr>
          <w:rFonts w:ascii="Cambria" w:hAnsi="Cambria"/>
          <w:sz w:val="22"/>
          <w:lang w:val="pl-PL"/>
        </w:rPr>
        <w:t>ci (opis poni</w:t>
      </w:r>
      <w:r w:rsidRPr="00942D1B">
        <w:rPr>
          <w:rFonts w:ascii="Cambria" w:hAnsi="Cambria" w:cs="Cambria"/>
          <w:sz w:val="22"/>
          <w:lang w:val="pl-PL"/>
        </w:rPr>
        <w:t>ż</w:t>
      </w:r>
      <w:r w:rsidRPr="00942D1B">
        <w:rPr>
          <w:rFonts w:ascii="Cambria" w:hAnsi="Cambria"/>
          <w:sz w:val="22"/>
          <w:lang w:val="pl-PL"/>
        </w:rPr>
        <w:t>ej)</w:t>
      </w:r>
    </w:p>
    <w:p w14:paraId="20DF597B"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6. Uwagi końcowe</w:t>
      </w:r>
    </w:p>
    <w:p w14:paraId="31D90453" w14:textId="3B8C5FA8" w:rsidR="00942D1B" w:rsidRPr="00942D1B" w:rsidRDefault="00942D1B" w:rsidP="00942D1B">
      <w:pPr>
        <w:rPr>
          <w:rFonts w:ascii="Cambria" w:hAnsi="Cambria"/>
          <w:sz w:val="22"/>
          <w:lang w:val="pl-PL"/>
        </w:rPr>
      </w:pPr>
      <w:r w:rsidRPr="00942D1B">
        <w:rPr>
          <w:rFonts w:ascii="Cambria" w:hAnsi="Cambria"/>
          <w:sz w:val="22"/>
          <w:lang w:val="pl-PL"/>
        </w:rPr>
        <w:t>……………………………………………………………………</w:t>
      </w:r>
      <w:r w:rsidRPr="00942D1B">
        <w:rPr>
          <w:rFonts w:ascii="Cambria" w:hAnsi="Cambria"/>
          <w:sz w:val="22"/>
          <w:lang w:val="pl-PL"/>
        </w:rPr>
        <w:br/>
        <w:t>……………………………………………………………………</w:t>
      </w:r>
    </w:p>
    <w:p w14:paraId="6D87BC6A"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7. Przekazanie danych</w:t>
      </w:r>
    </w:p>
    <w:p w14:paraId="0B542DAA" w14:textId="77777777" w:rsidR="00942D1B" w:rsidRPr="00942D1B" w:rsidRDefault="00942D1B" w:rsidP="00942D1B">
      <w:pPr>
        <w:rPr>
          <w:rFonts w:ascii="Cambria" w:hAnsi="Cambria"/>
          <w:sz w:val="22"/>
          <w:lang w:val="pl-PL"/>
        </w:rPr>
      </w:pPr>
      <w:r w:rsidRPr="00942D1B">
        <w:rPr>
          <w:rFonts w:ascii="Cambria" w:hAnsi="Cambria"/>
          <w:sz w:val="22"/>
          <w:lang w:val="pl-PL"/>
        </w:rPr>
        <w:t>Wykonawca przekazał Zamawiającemu komplet danych na nośniku:</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pendrive </w:t>
      </w:r>
      <w:r w:rsidRPr="00942D1B">
        <w:rPr>
          <w:rFonts w:ascii="Segoe UI Symbol" w:hAnsi="Segoe UI Symbol" w:cs="Segoe UI Symbol"/>
          <w:sz w:val="22"/>
          <w:lang w:val="pl-PL"/>
        </w:rPr>
        <w:t>☐</w:t>
      </w:r>
      <w:r w:rsidRPr="00942D1B">
        <w:rPr>
          <w:rFonts w:ascii="Cambria" w:hAnsi="Cambria"/>
          <w:sz w:val="22"/>
          <w:lang w:val="pl-PL"/>
        </w:rPr>
        <w:t xml:space="preserve"> dysk zewn</w:t>
      </w:r>
      <w:r w:rsidRPr="00942D1B">
        <w:rPr>
          <w:rFonts w:ascii="Cambria" w:hAnsi="Cambria" w:cs="Cambria"/>
          <w:sz w:val="22"/>
          <w:lang w:val="pl-PL"/>
        </w:rPr>
        <w:t>ę</w:t>
      </w:r>
      <w:r w:rsidRPr="00942D1B">
        <w:rPr>
          <w:rFonts w:ascii="Cambria" w:hAnsi="Cambria"/>
          <w:sz w:val="22"/>
          <w:lang w:val="pl-PL"/>
        </w:rPr>
        <w:t>trzny</w:t>
      </w:r>
    </w:p>
    <w:p w14:paraId="415CAD2D" w14:textId="133E96D6" w:rsidR="00942D1B" w:rsidRPr="00942D1B" w:rsidRDefault="00942D1B" w:rsidP="00942D1B">
      <w:pPr>
        <w:rPr>
          <w:rFonts w:ascii="Cambria" w:hAnsi="Cambria"/>
          <w:sz w:val="22"/>
          <w:lang w:val="pl-PL"/>
        </w:rPr>
      </w:pPr>
      <w:r w:rsidRPr="00942D1B">
        <w:rPr>
          <w:rFonts w:ascii="Cambria" w:hAnsi="Cambria"/>
          <w:sz w:val="22"/>
          <w:lang w:val="pl-PL"/>
        </w:rPr>
        <w:t>Nośnik przechodzi na własność Zamawiającego.</w:t>
      </w:r>
    </w:p>
    <w:p w14:paraId="1B6C5C36"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8. Gwarancja</w:t>
      </w:r>
    </w:p>
    <w:p w14:paraId="33560A2D" w14:textId="632D4B4F" w:rsidR="00942D1B" w:rsidRPr="00942D1B" w:rsidRDefault="00942D1B" w:rsidP="00942D1B">
      <w:pPr>
        <w:rPr>
          <w:rFonts w:ascii="Cambria" w:hAnsi="Cambria"/>
          <w:sz w:val="22"/>
          <w:lang w:val="pl-PL"/>
        </w:rPr>
      </w:pPr>
      <w:r w:rsidRPr="00942D1B">
        <w:rPr>
          <w:rFonts w:ascii="Cambria" w:hAnsi="Cambria"/>
          <w:sz w:val="22"/>
          <w:lang w:val="pl-PL"/>
        </w:rPr>
        <w:t xml:space="preserve">Wykonawca potwierdza zapewnienie przechowywania kopii danych przez okres </w:t>
      </w:r>
      <w:r w:rsidRPr="00942D1B">
        <w:rPr>
          <w:rFonts w:ascii="Cambria" w:hAnsi="Cambria"/>
          <w:b/>
          <w:bCs/>
          <w:sz w:val="22"/>
          <w:lang w:val="pl-PL"/>
        </w:rPr>
        <w:t>min. 12 miesięcy</w:t>
      </w:r>
      <w:r w:rsidRPr="00942D1B">
        <w:rPr>
          <w:rFonts w:ascii="Cambria" w:hAnsi="Cambria"/>
          <w:sz w:val="22"/>
          <w:lang w:val="pl-PL"/>
        </w:rPr>
        <w:t xml:space="preserve"> od dnia podpisania niniejszego protokołu.</w:t>
      </w:r>
    </w:p>
    <w:p w14:paraId="06D138C4"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9. Decyzja Zamawiającego</w:t>
      </w:r>
    </w:p>
    <w:p w14:paraId="52A6D0A3" w14:textId="5BAEFF0C" w:rsidR="00942D1B" w:rsidRPr="00942D1B" w:rsidRDefault="00942D1B" w:rsidP="00942D1B">
      <w:pPr>
        <w:rPr>
          <w:rFonts w:ascii="Cambria" w:hAnsi="Cambria"/>
          <w:sz w:val="22"/>
          <w:lang w:val="pl-PL"/>
        </w:rPr>
      </w:pPr>
      <w:r w:rsidRPr="00942D1B">
        <w:rPr>
          <w:rFonts w:ascii="Segoe UI Symbol" w:hAnsi="Segoe UI Symbol" w:cs="Segoe UI Symbol"/>
          <w:sz w:val="22"/>
          <w:lang w:val="pl-PL"/>
        </w:rPr>
        <w:t>☐</w:t>
      </w:r>
      <w:r w:rsidRPr="00942D1B">
        <w:rPr>
          <w:rFonts w:ascii="Cambria" w:hAnsi="Cambria"/>
          <w:sz w:val="22"/>
          <w:lang w:val="pl-PL"/>
        </w:rPr>
        <w:t xml:space="preserve"> Odbiór końcowy bez zastrzeżeń</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Odbi</w:t>
      </w:r>
      <w:r w:rsidRPr="00942D1B">
        <w:rPr>
          <w:rFonts w:ascii="Cambria" w:hAnsi="Cambria" w:cs="Cambria"/>
          <w:sz w:val="22"/>
          <w:lang w:val="pl-PL"/>
        </w:rPr>
        <w:t>ó</w:t>
      </w:r>
      <w:r w:rsidRPr="00942D1B">
        <w:rPr>
          <w:rFonts w:ascii="Cambria" w:hAnsi="Cambria"/>
          <w:sz w:val="22"/>
          <w:lang w:val="pl-PL"/>
        </w:rPr>
        <w:t>r ko</w:t>
      </w:r>
      <w:r w:rsidRPr="00942D1B">
        <w:rPr>
          <w:rFonts w:ascii="Cambria" w:hAnsi="Cambria" w:cs="Cambria"/>
          <w:sz w:val="22"/>
          <w:lang w:val="pl-PL"/>
        </w:rPr>
        <w:t>ń</w:t>
      </w:r>
      <w:r w:rsidRPr="00942D1B">
        <w:rPr>
          <w:rFonts w:ascii="Cambria" w:hAnsi="Cambria"/>
          <w:sz w:val="22"/>
          <w:lang w:val="pl-PL"/>
        </w:rPr>
        <w:t>cowy z uwagami</w:t>
      </w:r>
      <w:r w:rsidRPr="00942D1B">
        <w:rPr>
          <w:rFonts w:ascii="Cambria" w:hAnsi="Cambria"/>
          <w:sz w:val="22"/>
          <w:lang w:val="pl-PL"/>
        </w:rPr>
        <w:br/>
      </w:r>
      <w:r w:rsidRPr="00942D1B">
        <w:rPr>
          <w:rFonts w:ascii="Segoe UI Symbol" w:hAnsi="Segoe UI Symbol" w:cs="Segoe UI Symbol"/>
          <w:sz w:val="22"/>
          <w:lang w:val="pl-PL"/>
        </w:rPr>
        <w:t>☐</w:t>
      </w:r>
      <w:r w:rsidRPr="00942D1B">
        <w:rPr>
          <w:rFonts w:ascii="Cambria" w:hAnsi="Cambria"/>
          <w:sz w:val="22"/>
          <w:lang w:val="pl-PL"/>
        </w:rPr>
        <w:t xml:space="preserve"> Odmowa odbioru</w:t>
      </w:r>
    </w:p>
    <w:p w14:paraId="649EEAAF"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10. Podstawa rozliczenia końcowego</w:t>
      </w:r>
    </w:p>
    <w:p w14:paraId="30D31C39" w14:textId="637B5808" w:rsidR="00942D1B" w:rsidRPr="00942D1B" w:rsidRDefault="00942D1B" w:rsidP="00942D1B">
      <w:pPr>
        <w:rPr>
          <w:rFonts w:ascii="Cambria" w:hAnsi="Cambria"/>
          <w:sz w:val="22"/>
          <w:lang w:val="pl-PL"/>
        </w:rPr>
      </w:pPr>
      <w:r w:rsidRPr="00942D1B">
        <w:rPr>
          <w:rFonts w:ascii="Cambria" w:hAnsi="Cambria"/>
          <w:sz w:val="22"/>
          <w:lang w:val="pl-PL"/>
        </w:rPr>
        <w:t>Podpisanie niniejszego protokołu stanowi podstawę do wystawienia faktury końcowej.</w:t>
      </w:r>
    </w:p>
    <w:p w14:paraId="2DEE7400" w14:textId="77777777" w:rsidR="00942D1B" w:rsidRPr="00942D1B" w:rsidRDefault="00942D1B" w:rsidP="00942D1B">
      <w:pPr>
        <w:rPr>
          <w:rFonts w:ascii="Cambria" w:hAnsi="Cambria"/>
          <w:b/>
          <w:bCs/>
          <w:sz w:val="22"/>
          <w:lang w:val="pl-PL"/>
        </w:rPr>
      </w:pPr>
      <w:r w:rsidRPr="00942D1B">
        <w:rPr>
          <w:rFonts w:ascii="Cambria" w:hAnsi="Cambria"/>
          <w:b/>
          <w:bCs/>
          <w:sz w:val="22"/>
          <w:lang w:val="pl-PL"/>
        </w:rPr>
        <w:t>11. Podpisy</w:t>
      </w:r>
    </w:p>
    <w:p w14:paraId="2FE4EDCE" w14:textId="77777777" w:rsidR="00942D1B" w:rsidRPr="00942D1B" w:rsidRDefault="00942D1B" w:rsidP="00942D1B">
      <w:pPr>
        <w:rPr>
          <w:rFonts w:ascii="Cambria" w:hAnsi="Cambria"/>
          <w:sz w:val="22"/>
          <w:lang w:val="pl-PL"/>
        </w:rPr>
      </w:pPr>
      <w:r w:rsidRPr="00942D1B">
        <w:rPr>
          <w:rFonts w:ascii="Cambria" w:hAnsi="Cambria"/>
          <w:b/>
          <w:bCs/>
          <w:sz w:val="22"/>
          <w:lang w:val="pl-PL"/>
        </w:rPr>
        <w:t>Zamawiający:</w:t>
      </w:r>
      <w:r w:rsidRPr="00942D1B">
        <w:rPr>
          <w:rFonts w:ascii="Cambria" w:hAnsi="Cambria"/>
          <w:sz w:val="22"/>
          <w:lang w:val="pl-PL"/>
        </w:rPr>
        <w:br/>
        <w:t>……………………………………</w:t>
      </w:r>
    </w:p>
    <w:p w14:paraId="7C83CE73" w14:textId="77777777" w:rsidR="00942D1B" w:rsidRPr="00942D1B" w:rsidRDefault="00942D1B" w:rsidP="00942D1B">
      <w:pPr>
        <w:rPr>
          <w:rFonts w:ascii="Cambria" w:hAnsi="Cambria"/>
          <w:sz w:val="22"/>
          <w:lang w:val="pl-PL"/>
        </w:rPr>
      </w:pPr>
      <w:r w:rsidRPr="00942D1B">
        <w:rPr>
          <w:rFonts w:ascii="Cambria" w:hAnsi="Cambria"/>
          <w:b/>
          <w:bCs/>
          <w:sz w:val="22"/>
          <w:lang w:val="pl-PL"/>
        </w:rPr>
        <w:t>Wykonawca:</w:t>
      </w:r>
      <w:r w:rsidRPr="00942D1B">
        <w:rPr>
          <w:rFonts w:ascii="Cambria" w:hAnsi="Cambria"/>
          <w:sz w:val="22"/>
          <w:lang w:val="pl-PL"/>
        </w:rPr>
        <w:br/>
        <w:t>……………………………………</w:t>
      </w:r>
    </w:p>
    <w:p w14:paraId="3DBFEE71" w14:textId="67941114" w:rsidR="0081106B" w:rsidRPr="00F60CA1" w:rsidRDefault="0081106B">
      <w:pPr>
        <w:rPr>
          <w:rFonts w:ascii="Cambria" w:hAnsi="Cambria"/>
          <w:sz w:val="22"/>
        </w:rPr>
      </w:pPr>
    </w:p>
    <w:sectPr w:rsidR="0081106B" w:rsidRPr="00F60CA1" w:rsidSect="00034616">
      <w:headerReference w:type="even" r:id="rId8"/>
      <w:headerReference w:type="default" r:id="rId9"/>
      <w:footerReference w:type="even" r:id="rId10"/>
      <w:footerReference w:type="default" r:id="rId11"/>
      <w:headerReference w:type="first" r:id="rId12"/>
      <w:footerReference w:type="first" r:id="rId13"/>
      <w:pgSz w:w="12240" w:h="15840"/>
      <w:pgMar w:top="1134" w:right="1247" w:bottom="1020"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E3477" w14:textId="77777777" w:rsidR="007D7C10" w:rsidRDefault="007D7C10">
      <w:pPr>
        <w:spacing w:after="0" w:line="240" w:lineRule="auto"/>
      </w:pPr>
      <w:r>
        <w:separator/>
      </w:r>
    </w:p>
  </w:endnote>
  <w:endnote w:type="continuationSeparator" w:id="0">
    <w:p w14:paraId="635A763E" w14:textId="77777777" w:rsidR="007D7C10" w:rsidRDefault="007D7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FBD14" w14:textId="77777777" w:rsidR="00957A41" w:rsidRDefault="00957A4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D890C" w14:textId="6FD1777D" w:rsidR="002715BD" w:rsidRPr="00692F56" w:rsidRDefault="002715BD">
    <w:pPr>
      <w:pStyle w:val="Stopka"/>
      <w:spacing w:line="276" w:lineRule="auto"/>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2DA6" w14:textId="77777777" w:rsidR="00957A41" w:rsidRDefault="00957A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05227" w14:textId="77777777" w:rsidR="007D7C10" w:rsidRDefault="007D7C10">
      <w:pPr>
        <w:spacing w:after="0" w:line="240" w:lineRule="auto"/>
      </w:pPr>
      <w:r>
        <w:separator/>
      </w:r>
    </w:p>
  </w:footnote>
  <w:footnote w:type="continuationSeparator" w:id="0">
    <w:p w14:paraId="7BF02C77" w14:textId="77777777" w:rsidR="007D7C10" w:rsidRDefault="007D7C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41FC8" w14:textId="77777777" w:rsidR="00957A41" w:rsidRDefault="00957A4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12FC9" w14:textId="26250D52" w:rsidR="000F0D1B" w:rsidRDefault="000F0D1B">
    <w:pPr>
      <w:pStyle w:val="Nagwek"/>
    </w:pPr>
    <w:r w:rsidRPr="004E6B24">
      <w:rPr>
        <w:rFonts w:ascii="Cambria" w:hAnsi="Cambria"/>
        <w:b/>
        <w:noProof/>
        <w:sz w:val="20"/>
        <w:szCs w:val="20"/>
        <w:lang w:val="pl-PL" w:eastAsia="pl-PL"/>
      </w:rPr>
      <w:drawing>
        <wp:inline distT="0" distB="0" distL="0" distR="0" wp14:anchorId="056D1F4B" wp14:editId="2C788222">
          <wp:extent cx="5753735" cy="819785"/>
          <wp:effectExtent l="0" t="0" r="0" b="0"/>
          <wp:docPr id="1721477403" name="Obraz 1" descr="Opis: C:\Users\NPR-JK\Desktop\FEnIKS\FEniKS logo\FENIKS_RP_UE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pis: C:\Users\NPR-JK\Desktop\FEnIKS\FEniKS logo\FENIKS_RP_UE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735" cy="819785"/>
                  </a:xfrm>
                  <a:prstGeom prst="rect">
                    <a:avLst/>
                  </a:prstGeom>
                  <a:noFill/>
                  <a:ln>
                    <a:noFill/>
                  </a:ln>
                </pic:spPr>
              </pic:pic>
            </a:graphicData>
          </a:graphic>
        </wp:inline>
      </w:drawing>
    </w:r>
  </w:p>
  <w:p w14:paraId="2EE10165" w14:textId="77777777" w:rsidR="000F0D1B" w:rsidRDefault="000F0D1B">
    <w:pPr>
      <w:pStyle w:val="Nagwek"/>
    </w:pPr>
  </w:p>
  <w:p w14:paraId="27A25572" w14:textId="77777777" w:rsidR="000F0D1B" w:rsidRDefault="000F0D1B" w:rsidP="000F0D1B">
    <w:pPr>
      <w:pBdr>
        <w:top w:val="nil"/>
        <w:left w:val="nil"/>
        <w:bottom w:val="nil"/>
        <w:right w:val="nil"/>
        <w:between w:val="nil"/>
      </w:pBdr>
      <w:tabs>
        <w:tab w:val="center" w:pos="4536"/>
        <w:tab w:val="right" w:pos="9072"/>
      </w:tabs>
      <w:spacing w:line="240" w:lineRule="auto"/>
      <w:rPr>
        <w:rFonts w:ascii="Cambria" w:eastAsia="Cambria" w:hAnsi="Cambria" w:cs="Cambria"/>
        <w:color w:val="000000"/>
        <w:sz w:val="20"/>
        <w:szCs w:val="20"/>
      </w:rPr>
    </w:pPr>
    <w:r>
      <w:rPr>
        <w:rFonts w:ascii="Cambria" w:eastAsia="Cambria" w:hAnsi="Cambria" w:cs="Cambria"/>
        <w:b/>
        <w:bCs/>
        <w:color w:val="000000"/>
        <w:sz w:val="20"/>
        <w:szCs w:val="20"/>
      </w:rPr>
      <w:t>Nr referencyjny: AIB.261.2.10.2026</w:t>
    </w:r>
  </w:p>
  <w:p w14:paraId="453D5D8C" w14:textId="77777777" w:rsidR="000F0D1B" w:rsidRDefault="000F0D1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B937" w14:textId="77777777" w:rsidR="00957A41" w:rsidRDefault="00957A4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1C5AE4"/>
    <w:multiLevelType w:val="hybridMultilevel"/>
    <w:tmpl w:val="2B7ECA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013832"/>
    <w:multiLevelType w:val="multilevel"/>
    <w:tmpl w:val="3DBE1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318A9"/>
    <w:multiLevelType w:val="hybridMultilevel"/>
    <w:tmpl w:val="C48CDBA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963E9D"/>
    <w:multiLevelType w:val="hybridMultilevel"/>
    <w:tmpl w:val="B05433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D32B87"/>
    <w:multiLevelType w:val="hybridMultilevel"/>
    <w:tmpl w:val="7750A8C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720C86"/>
    <w:multiLevelType w:val="hybridMultilevel"/>
    <w:tmpl w:val="28386F2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AE0FDC"/>
    <w:multiLevelType w:val="hybridMultilevel"/>
    <w:tmpl w:val="211CA40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2E0E0A51"/>
    <w:multiLevelType w:val="hybridMultilevel"/>
    <w:tmpl w:val="2F2CF8B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B97931"/>
    <w:multiLevelType w:val="hybridMultilevel"/>
    <w:tmpl w:val="B516B77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C70D88"/>
    <w:multiLevelType w:val="hybridMultilevel"/>
    <w:tmpl w:val="A9104FD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F45371"/>
    <w:multiLevelType w:val="hybridMultilevel"/>
    <w:tmpl w:val="CE9006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4A0F5C"/>
    <w:multiLevelType w:val="hybridMultilevel"/>
    <w:tmpl w:val="F9DCF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B113A7"/>
    <w:multiLevelType w:val="multilevel"/>
    <w:tmpl w:val="21FAF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D6426F"/>
    <w:multiLevelType w:val="multilevel"/>
    <w:tmpl w:val="AEF8F6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5B6D3B"/>
    <w:multiLevelType w:val="hybridMultilevel"/>
    <w:tmpl w:val="885236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8834BE"/>
    <w:multiLevelType w:val="hybridMultilevel"/>
    <w:tmpl w:val="238E5C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7CE4F5C"/>
    <w:multiLevelType w:val="hybridMultilevel"/>
    <w:tmpl w:val="9B1857D2"/>
    <w:lvl w:ilvl="0" w:tplc="4606D908">
      <w:start w:val="2"/>
      <w:numFmt w:val="decimal"/>
      <w:lvlText w:val="%1."/>
      <w:lvlJc w:val="left"/>
      <w:pPr>
        <w:ind w:left="1429" w:hanging="360"/>
      </w:pPr>
      <w:rPr>
        <w:rFonts w:ascii="Cambria" w:hAnsi="Cambri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A827A65"/>
    <w:multiLevelType w:val="hybridMultilevel"/>
    <w:tmpl w:val="50B0DF6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3755DD3"/>
    <w:multiLevelType w:val="hybridMultilevel"/>
    <w:tmpl w:val="1C4A834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41599"/>
    <w:multiLevelType w:val="hybridMultilevel"/>
    <w:tmpl w:val="A3520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8938CA"/>
    <w:multiLevelType w:val="hybridMultilevel"/>
    <w:tmpl w:val="90FA73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6C0DBE"/>
    <w:multiLevelType w:val="multilevel"/>
    <w:tmpl w:val="B158FF0E"/>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8" w15:restartNumberingAfterBreak="0">
    <w:nsid w:val="78774837"/>
    <w:multiLevelType w:val="hybridMultilevel"/>
    <w:tmpl w:val="B75CF1E8"/>
    <w:lvl w:ilvl="0" w:tplc="C0AAD1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3901AF"/>
    <w:multiLevelType w:val="hybridMultilevel"/>
    <w:tmpl w:val="806E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3859095">
    <w:abstractNumId w:val="5"/>
  </w:num>
  <w:num w:numId="2" w16cid:durableId="1088963424">
    <w:abstractNumId w:val="3"/>
  </w:num>
  <w:num w:numId="3" w16cid:durableId="1429545974">
    <w:abstractNumId w:val="2"/>
  </w:num>
  <w:num w:numId="4" w16cid:durableId="1479229650">
    <w:abstractNumId w:val="4"/>
  </w:num>
  <w:num w:numId="5" w16cid:durableId="144512419">
    <w:abstractNumId w:val="1"/>
  </w:num>
  <w:num w:numId="6" w16cid:durableId="1733888638">
    <w:abstractNumId w:val="0"/>
  </w:num>
  <w:num w:numId="7" w16cid:durableId="683751897">
    <w:abstractNumId w:val="20"/>
  </w:num>
  <w:num w:numId="8" w16cid:durableId="1017003183">
    <w:abstractNumId w:val="11"/>
  </w:num>
  <w:num w:numId="9" w16cid:durableId="334263489">
    <w:abstractNumId w:val="8"/>
  </w:num>
  <w:num w:numId="10" w16cid:durableId="901252489">
    <w:abstractNumId w:val="10"/>
  </w:num>
  <w:num w:numId="11" w16cid:durableId="910695622">
    <w:abstractNumId w:val="9"/>
  </w:num>
  <w:num w:numId="12" w16cid:durableId="1731734859">
    <w:abstractNumId w:val="29"/>
  </w:num>
  <w:num w:numId="13" w16cid:durableId="390275181">
    <w:abstractNumId w:val="15"/>
  </w:num>
  <w:num w:numId="14" w16cid:durableId="594363438">
    <w:abstractNumId w:val="25"/>
  </w:num>
  <w:num w:numId="15" w16cid:durableId="1375691322">
    <w:abstractNumId w:val="16"/>
  </w:num>
  <w:num w:numId="16" w16cid:durableId="1671105468">
    <w:abstractNumId w:val="23"/>
  </w:num>
  <w:num w:numId="17" w16cid:durableId="703561482">
    <w:abstractNumId w:val="21"/>
  </w:num>
  <w:num w:numId="18" w16cid:durableId="1305505966">
    <w:abstractNumId w:val="13"/>
  </w:num>
  <w:num w:numId="19" w16cid:durableId="229656473">
    <w:abstractNumId w:val="24"/>
  </w:num>
  <w:num w:numId="20" w16cid:durableId="1102143129">
    <w:abstractNumId w:val="6"/>
  </w:num>
  <w:num w:numId="21" w16cid:durableId="1613365407">
    <w:abstractNumId w:val="14"/>
  </w:num>
  <w:num w:numId="22" w16cid:durableId="2064132420">
    <w:abstractNumId w:val="17"/>
  </w:num>
  <w:num w:numId="23" w16cid:durableId="646741701">
    <w:abstractNumId w:val="18"/>
  </w:num>
  <w:num w:numId="24" w16cid:durableId="555118787">
    <w:abstractNumId w:val="7"/>
  </w:num>
  <w:num w:numId="25" w16cid:durableId="429473168">
    <w:abstractNumId w:val="19"/>
  </w:num>
  <w:num w:numId="26" w16cid:durableId="613753493">
    <w:abstractNumId w:val="27"/>
  </w:num>
  <w:num w:numId="27" w16cid:durableId="1051999442">
    <w:abstractNumId w:val="26"/>
  </w:num>
  <w:num w:numId="28" w16cid:durableId="1219122997">
    <w:abstractNumId w:val="12"/>
  </w:num>
  <w:num w:numId="29" w16cid:durableId="527839901">
    <w:abstractNumId w:val="28"/>
  </w:num>
  <w:num w:numId="30" w16cid:durableId="37388876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171A9"/>
    <w:rsid w:val="0003448D"/>
    <w:rsid w:val="00034616"/>
    <w:rsid w:val="00037CC7"/>
    <w:rsid w:val="000550BC"/>
    <w:rsid w:val="0006063C"/>
    <w:rsid w:val="000D2CCB"/>
    <w:rsid w:val="000F0D1B"/>
    <w:rsid w:val="001302A6"/>
    <w:rsid w:val="0015074B"/>
    <w:rsid w:val="001C5FA8"/>
    <w:rsid w:val="0022624F"/>
    <w:rsid w:val="00266C69"/>
    <w:rsid w:val="002715BD"/>
    <w:rsid w:val="0029639D"/>
    <w:rsid w:val="002F1AA9"/>
    <w:rsid w:val="00302C05"/>
    <w:rsid w:val="00326F90"/>
    <w:rsid w:val="00352492"/>
    <w:rsid w:val="00360880"/>
    <w:rsid w:val="003669C0"/>
    <w:rsid w:val="00407734"/>
    <w:rsid w:val="004764E1"/>
    <w:rsid w:val="0048738F"/>
    <w:rsid w:val="004B0E16"/>
    <w:rsid w:val="004D0C2C"/>
    <w:rsid w:val="00557129"/>
    <w:rsid w:val="00591A7B"/>
    <w:rsid w:val="005D216A"/>
    <w:rsid w:val="006131BB"/>
    <w:rsid w:val="006342FF"/>
    <w:rsid w:val="00647EAC"/>
    <w:rsid w:val="00692F56"/>
    <w:rsid w:val="006935F2"/>
    <w:rsid w:val="006D47FD"/>
    <w:rsid w:val="006E2F93"/>
    <w:rsid w:val="00750D4B"/>
    <w:rsid w:val="00787519"/>
    <w:rsid w:val="007D7C10"/>
    <w:rsid w:val="0081106B"/>
    <w:rsid w:val="00890BA8"/>
    <w:rsid w:val="0089639E"/>
    <w:rsid w:val="008B20E4"/>
    <w:rsid w:val="0091390F"/>
    <w:rsid w:val="00942D1B"/>
    <w:rsid w:val="00957A41"/>
    <w:rsid w:val="00A12272"/>
    <w:rsid w:val="00A177B3"/>
    <w:rsid w:val="00A30A09"/>
    <w:rsid w:val="00A42191"/>
    <w:rsid w:val="00A705CE"/>
    <w:rsid w:val="00AA1D8D"/>
    <w:rsid w:val="00B251F6"/>
    <w:rsid w:val="00B47730"/>
    <w:rsid w:val="00C14072"/>
    <w:rsid w:val="00CB0664"/>
    <w:rsid w:val="00CB716A"/>
    <w:rsid w:val="00CD70C9"/>
    <w:rsid w:val="00DC16FB"/>
    <w:rsid w:val="00DD78F9"/>
    <w:rsid w:val="00E9496C"/>
    <w:rsid w:val="00EC633B"/>
    <w:rsid w:val="00F407FD"/>
    <w:rsid w:val="00F60CA1"/>
    <w:rsid w:val="00F86322"/>
    <w:rsid w:val="00FB0557"/>
    <w:rsid w:val="00FC3387"/>
    <w:rsid w:val="00FC4EC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ne-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C97B6B"/>
  <w14:defaultImageDpi w14:val="300"/>
  <w15:docId w15:val="{4881790D-36E8-44C8-85F9-2C4A8C821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rPr>
      <w:rFonts w:ascii="Aptos" w:eastAsia="Aptos" w:hAnsi="Aptos"/>
      <w:sz w:val="21"/>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1F3B73"/>
      <w:sz w:val="25"/>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1F3B73"/>
      <w:sz w:val="23"/>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F3B73"/>
      <w:spacing w:val="5"/>
      <w:kern w:val="28"/>
      <w:sz w:val="3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4"/>
      </w:numPr>
      <w:contextualSpacing/>
    </w:pPr>
  </w:style>
  <w:style w:type="paragraph" w:styleId="Listanumerowana2">
    <w:name w:val="List Number 2"/>
    <w:basedOn w:val="Normalny"/>
    <w:uiPriority w:val="99"/>
    <w:unhideWhenUsed/>
    <w:rsid w:val="0029639D"/>
    <w:pPr>
      <w:numPr>
        <w:numId w:val="5"/>
      </w:numPr>
      <w:contextualSpacing/>
    </w:pPr>
  </w:style>
  <w:style w:type="paragraph" w:styleId="Listanumerowana3">
    <w:name w:val="List Number 3"/>
    <w:basedOn w:val="Normalny"/>
    <w:uiPriority w:val="99"/>
    <w:unhideWhenUsed/>
    <w:rsid w:val="0029639D"/>
    <w:pPr>
      <w:numPr>
        <w:numId w:val="6"/>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Odwoaniedokomentarza">
    <w:name w:val="annotation reference"/>
    <w:basedOn w:val="Domylnaczcionkaakapitu"/>
    <w:uiPriority w:val="99"/>
    <w:semiHidden/>
    <w:unhideWhenUsed/>
    <w:rsid w:val="005D216A"/>
    <w:rPr>
      <w:sz w:val="16"/>
      <w:szCs w:val="16"/>
    </w:rPr>
  </w:style>
  <w:style w:type="paragraph" w:styleId="Tekstkomentarza">
    <w:name w:val="annotation text"/>
    <w:basedOn w:val="Normalny"/>
    <w:link w:val="TekstkomentarzaZnak"/>
    <w:uiPriority w:val="99"/>
    <w:unhideWhenUsed/>
    <w:rsid w:val="005D216A"/>
    <w:pPr>
      <w:spacing w:line="240" w:lineRule="auto"/>
    </w:pPr>
    <w:rPr>
      <w:sz w:val="20"/>
      <w:szCs w:val="20"/>
    </w:rPr>
  </w:style>
  <w:style w:type="character" w:customStyle="1" w:styleId="TekstkomentarzaZnak">
    <w:name w:val="Tekst komentarza Znak"/>
    <w:basedOn w:val="Domylnaczcionkaakapitu"/>
    <w:link w:val="Tekstkomentarza"/>
    <w:uiPriority w:val="99"/>
    <w:rsid w:val="005D216A"/>
    <w:rPr>
      <w:rFonts w:ascii="Aptos" w:eastAsia="Aptos" w:hAnsi="Aptos"/>
      <w:sz w:val="20"/>
      <w:szCs w:val="20"/>
    </w:rPr>
  </w:style>
  <w:style w:type="paragraph" w:styleId="Tematkomentarza">
    <w:name w:val="annotation subject"/>
    <w:basedOn w:val="Tekstkomentarza"/>
    <w:next w:val="Tekstkomentarza"/>
    <w:link w:val="TematkomentarzaZnak"/>
    <w:uiPriority w:val="99"/>
    <w:semiHidden/>
    <w:unhideWhenUsed/>
    <w:rsid w:val="005D216A"/>
    <w:rPr>
      <w:b/>
      <w:bCs/>
    </w:rPr>
  </w:style>
  <w:style w:type="character" w:customStyle="1" w:styleId="TematkomentarzaZnak">
    <w:name w:val="Temat komentarza Znak"/>
    <w:basedOn w:val="TekstkomentarzaZnak"/>
    <w:link w:val="Tematkomentarza"/>
    <w:uiPriority w:val="99"/>
    <w:semiHidden/>
    <w:rsid w:val="005D216A"/>
    <w:rPr>
      <w:rFonts w:ascii="Aptos" w:eastAsia="Aptos" w:hAnsi="Aptos"/>
      <w:b/>
      <w:bCs/>
      <w:sz w:val="20"/>
      <w:szCs w:val="20"/>
    </w:rPr>
  </w:style>
  <w:style w:type="paragraph" w:styleId="Tekstdymka">
    <w:name w:val="Balloon Text"/>
    <w:basedOn w:val="Normalny"/>
    <w:link w:val="TekstdymkaZnak"/>
    <w:uiPriority w:val="99"/>
    <w:semiHidden/>
    <w:unhideWhenUsed/>
    <w:rsid w:val="005D216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D216A"/>
    <w:rPr>
      <w:rFonts w:ascii="Segoe UI" w:eastAsia="Aptos"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DC21E-12AC-4DDF-9E02-07CA5E607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14</Pages>
  <Words>3646</Words>
  <Characters>21878</Characters>
  <Application>Microsoft Office Word</Application>
  <DocSecurity>0</DocSecurity>
  <Lines>182</Lines>
  <Paragraphs>50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dc:creator>
  <cp:keywords/>
  <cp:lastModifiedBy>User</cp:lastModifiedBy>
  <cp:revision>44</cp:revision>
  <dcterms:created xsi:type="dcterms:W3CDTF">2026-04-07T10:07:00Z</dcterms:created>
  <dcterms:modified xsi:type="dcterms:W3CDTF">2026-04-16T12:28:00Z</dcterms:modified>
  <cp:category/>
</cp:coreProperties>
</file>