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E59EA00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1A0206CE" w:rsidR="00D22BE4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F023BF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3DF565AC" w14:textId="77777777" w:rsidR="00DA509A" w:rsidRPr="00930632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0A4A530D" w14:textId="226AC00D" w:rsidR="0032655D" w:rsidRPr="001C0E7A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EE0000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  <w:r w:rsidR="001C0E7A">
        <w:rPr>
          <w:rFonts w:ascii="Calibri" w:hAnsi="Calibri" w:cs="Calibri"/>
          <w:b/>
          <w:color w:val="auto"/>
          <w:sz w:val="20"/>
          <w:szCs w:val="20"/>
        </w:rPr>
        <w:t xml:space="preserve"> – </w:t>
      </w:r>
      <w:r w:rsidR="001C0E7A">
        <w:rPr>
          <w:rFonts w:ascii="Calibri" w:hAnsi="Calibri" w:cs="Calibri"/>
          <w:b/>
          <w:color w:val="EE0000"/>
          <w:sz w:val="20"/>
          <w:szCs w:val="20"/>
        </w:rPr>
        <w:t>ZŁOŻYĆ Z OFERTĄ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530D1BF4" w14:textId="77777777" w:rsidR="00173E50" w:rsidRPr="00930632" w:rsidRDefault="00173E50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930632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AE3F3B6" w14:textId="785CF8EA" w:rsidR="00A40A01" w:rsidRPr="00930632" w:rsidRDefault="00064F7D" w:rsidP="00113EC3">
      <w:pPr>
        <w:shd w:val="clear" w:color="auto" w:fill="D9E2F3" w:themeFill="accent1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A41D70">
        <w:rPr>
          <w:rFonts w:ascii="Calibri" w:hAnsi="Calibri" w:cs="Calibri"/>
          <w:b/>
          <w:sz w:val="20"/>
          <w:szCs w:val="20"/>
        </w:rPr>
        <w:t>Zatrudnienie kadry merytorycznej oraz organizacja warsztatów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91051D">
        <w:rPr>
          <w:rFonts w:ascii="Calibri" w:hAnsi="Calibri" w:cs="Calibri"/>
          <w:b/>
          <w:sz w:val="20"/>
          <w:szCs w:val="20"/>
        </w:rPr>
        <w:t>w ramach projektu</w:t>
      </w:r>
      <w:r w:rsidRPr="00A41D70">
        <w:rPr>
          <w:rFonts w:ascii="Calibri" w:hAnsi="Calibri" w:cs="Calibri"/>
          <w:b/>
          <w:sz w:val="20"/>
          <w:szCs w:val="20"/>
        </w:rPr>
        <w:t xml:space="preserve"> pn. </w:t>
      </w:r>
      <w:r>
        <w:rPr>
          <w:rFonts w:ascii="Calibri" w:hAnsi="Calibri" w:cs="Calibri"/>
          <w:b/>
          <w:sz w:val="20"/>
          <w:szCs w:val="20"/>
        </w:rPr>
        <w:br/>
      </w:r>
      <w:r w:rsidRPr="001726FB">
        <w:rPr>
          <w:rFonts w:ascii="Calibri" w:hAnsi="Calibri" w:cs="Calibri"/>
          <w:b/>
          <w:sz w:val="20"/>
          <w:szCs w:val="20"/>
        </w:rPr>
        <w:t>„</w:t>
      </w:r>
      <w:r w:rsidRPr="00867721">
        <w:rPr>
          <w:rFonts w:ascii="Calibri" w:hAnsi="Calibri" w:cs="Calibri"/>
          <w:b/>
          <w:sz w:val="22"/>
          <w:szCs w:val="22"/>
        </w:rPr>
        <w:t>Wsparcie rodzin oraz pieczy zastępczej w powiecie sandomierskim</w:t>
      </w:r>
      <w:r w:rsidRPr="001726FB">
        <w:rPr>
          <w:rFonts w:ascii="Calibri" w:hAnsi="Calibri" w:cs="Calibri"/>
          <w:b/>
          <w:sz w:val="20"/>
          <w:szCs w:val="20"/>
        </w:rPr>
        <w:t>”</w:t>
      </w:r>
      <w:r w:rsidR="00F023BF">
        <w:rPr>
          <w:rFonts w:ascii="Calibri" w:hAnsi="Calibri" w:cs="Calibri"/>
          <w:b/>
          <w:sz w:val="20"/>
          <w:szCs w:val="20"/>
        </w:rPr>
        <w:t xml:space="preserve"> </w:t>
      </w:r>
      <w:r w:rsidR="00F023BF" w:rsidRPr="00F023BF">
        <w:rPr>
          <w:rFonts w:ascii="Calibri" w:hAnsi="Calibri" w:cs="Calibri"/>
          <w:b/>
          <w:sz w:val="20"/>
          <w:szCs w:val="20"/>
        </w:rPr>
        <w:t>– drugie postępowanie</w:t>
      </w:r>
    </w:p>
    <w:p w14:paraId="527F1590" w14:textId="77777777" w:rsidR="00CA23A0" w:rsidRPr="00930632" w:rsidRDefault="00CA23A0" w:rsidP="00DD6A7C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W w:w="1403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2121"/>
        <w:gridCol w:w="1994"/>
        <w:gridCol w:w="6652"/>
        <w:gridCol w:w="2697"/>
      </w:tblGrid>
      <w:tr w:rsidR="00532237" w:rsidRPr="00930632" w14:paraId="57245AC3" w14:textId="77777777" w:rsidTr="00F023BF">
        <w:trPr>
          <w:trHeight w:val="94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845A7B" w:rsidRDefault="00596A06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22074F" w:rsidRPr="00845A7B" w:rsidRDefault="009C142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="00532237"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B51C14" w:rsidRPr="00930632" w14:paraId="77B915B8" w14:textId="77777777" w:rsidTr="00F023BF">
        <w:trPr>
          <w:trHeight w:val="454"/>
        </w:trPr>
        <w:tc>
          <w:tcPr>
            <w:tcW w:w="1403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3023BB3" w14:textId="432BDBED" w:rsidR="00B51C14" w:rsidRPr="00EC6973" w:rsidRDefault="00B51C14" w:rsidP="00431AC7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F023BF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B51C14" w:rsidRPr="00930632" w14:paraId="41226400" w14:textId="77777777" w:rsidTr="00F023BF">
        <w:trPr>
          <w:trHeight w:val="942"/>
        </w:trPr>
        <w:tc>
          <w:tcPr>
            <w:tcW w:w="5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E8E764" w14:textId="633B3D6B" w:rsidR="00B51C14" w:rsidRPr="00EC6973" w:rsidRDefault="00785B48" w:rsidP="00B51C14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501D1CD" w14:textId="247938F1" w:rsidR="00B51C14" w:rsidRPr="00EC6973" w:rsidRDefault="00B51C14" w:rsidP="00B51C14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DA83A8" w14:textId="1E4DC105" w:rsidR="00B51C14" w:rsidRPr="00EC6973" w:rsidRDefault="00864C1D" w:rsidP="00B51C14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4C1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Osoba prowadząca zajęcia z postaw związanych z przeciwdziałaniem dyskryminacji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0DF1B9" w14:textId="77777777" w:rsidR="005A3EE5" w:rsidRDefault="005A3EE5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68E95B8" w14:textId="529FD735" w:rsidR="00A364DF" w:rsidRDefault="009665C0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41330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</w:t>
            </w:r>
            <w:r w:rsidRPr="00332251">
              <w:rPr>
                <w:rFonts w:ascii="Calibri" w:hAnsi="Calibri" w:cs="Calibri"/>
                <w:sz w:val="20"/>
                <w:szCs w:val="20"/>
              </w:rPr>
              <w:t xml:space="preserve">posiada </w:t>
            </w:r>
            <w:r w:rsidR="00332251" w:rsidRPr="00332251">
              <w:rPr>
                <w:rFonts w:ascii="Calibri" w:hAnsi="Calibri" w:cs="Calibri"/>
                <w:sz w:val="20"/>
                <w:szCs w:val="20"/>
              </w:rPr>
              <w:t xml:space="preserve">doświadczenie zawodowe w prowadzeniu zajęć z zakresu postaw antydyskryminacyjnych, potwierdzone przeprowadzonymi szkoleniami w łącznej liczbie </w:t>
            </w:r>
            <w:r w:rsidR="00332251" w:rsidRPr="00DB08BC">
              <w:rPr>
                <w:rFonts w:ascii="Calibri" w:hAnsi="Calibri" w:cs="Calibri"/>
                <w:b/>
                <w:bCs/>
                <w:sz w:val="20"/>
                <w:szCs w:val="20"/>
              </w:rPr>
              <w:t>min.</w:t>
            </w:r>
            <w:r w:rsidRP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332251" w:rsidRP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…………. </w:t>
            </w:r>
            <w:r w:rsid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g</w:t>
            </w:r>
            <w:r w:rsidR="00332251" w:rsidRP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odzin.</w:t>
            </w:r>
            <w:r w:rsidR="0033225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(należy wskazać ilość godzin)</w:t>
            </w:r>
          </w:p>
          <w:p w14:paraId="3D902739" w14:textId="77777777" w:rsidR="00A364DF" w:rsidRDefault="00A364DF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</w:p>
          <w:p w14:paraId="444D6401" w14:textId="77777777" w:rsidR="00B51C14" w:rsidRDefault="009665C0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przyjmuje się </w:t>
            </w:r>
            <w:r w:rsidR="0033225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min. </w:t>
            </w:r>
            <w:r w:rsidR="00310C6F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40 godzin </w:t>
            </w:r>
            <w:r w:rsidR="00DB08BC">
              <w:rPr>
                <w:rFonts w:ascii="Calibri" w:hAnsi="Calibri" w:cs="Calibri"/>
                <w:color w:val="000000"/>
                <w:sz w:val="20"/>
                <w:szCs w:val="20"/>
              </w:rPr>
              <w:t>przeprowadzonych szkoleń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76F9AA3B" w14:textId="4271BD82" w:rsidR="005A3EE5" w:rsidRPr="00EC6973" w:rsidRDefault="005A3EE5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3049058" w14:textId="54B774C4" w:rsidR="00B51C14" w:rsidRPr="00EC6973" w:rsidRDefault="00B51C14" w:rsidP="00B51C14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A572FA" w:rsidRPr="00EC6973" w14:paraId="28011A3E" w14:textId="77777777" w:rsidTr="00F023BF">
        <w:trPr>
          <w:trHeight w:val="454"/>
        </w:trPr>
        <w:tc>
          <w:tcPr>
            <w:tcW w:w="1403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D43AAEC" w14:textId="2E85EFA7" w:rsidR="00A572FA" w:rsidRPr="00EC6973" w:rsidRDefault="00A572FA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CZĘŚĆ </w:t>
            </w:r>
            <w:r w:rsidR="00F023BF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A572FA" w:rsidRPr="00EC6973" w14:paraId="13CF5DDB" w14:textId="77777777" w:rsidTr="00F023BF">
        <w:trPr>
          <w:trHeight w:val="665"/>
        </w:trPr>
        <w:tc>
          <w:tcPr>
            <w:tcW w:w="5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D5895C3" w14:textId="77777777" w:rsidR="00A572FA" w:rsidRPr="00EC6973" w:rsidRDefault="00A572FA" w:rsidP="000B742F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A76407E" w14:textId="77777777" w:rsidR="00A572FA" w:rsidRPr="00EC6973" w:rsidRDefault="00A572FA" w:rsidP="000B742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594F5C6" w14:textId="443BF701" w:rsidR="00A572FA" w:rsidRPr="00EC6973" w:rsidRDefault="00682E5D" w:rsidP="000B742F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82E5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Osoba prowadząca warsztaty z robotyki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258354" w14:textId="77777777" w:rsidR="00272310" w:rsidRDefault="00272310" w:rsidP="00272310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7FFBDD3" w14:textId="2CD1EE83" w:rsidR="00272310" w:rsidRDefault="00272310" w:rsidP="00272310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41330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</w:t>
            </w:r>
            <w:r w:rsidRPr="00332251">
              <w:rPr>
                <w:rFonts w:ascii="Calibri" w:hAnsi="Calibri" w:cs="Calibri"/>
                <w:sz w:val="20"/>
                <w:szCs w:val="20"/>
              </w:rPr>
              <w:t xml:space="preserve">posiada </w:t>
            </w:r>
            <w:r w:rsidR="00EC1685" w:rsidRPr="00EC1685">
              <w:rPr>
                <w:rFonts w:ascii="Calibri" w:hAnsi="Calibri" w:cs="Calibri"/>
                <w:sz w:val="20"/>
                <w:szCs w:val="20"/>
              </w:rPr>
              <w:t xml:space="preserve">doświadczenie </w:t>
            </w:r>
            <w:r w:rsidR="00364FCF">
              <w:rPr>
                <w:rFonts w:ascii="Calibri" w:hAnsi="Calibri" w:cs="Calibri"/>
                <w:sz w:val="20"/>
                <w:szCs w:val="20"/>
              </w:rPr>
              <w:t xml:space="preserve">zawodowe </w:t>
            </w:r>
            <w:r w:rsidR="00364FCF">
              <w:rPr>
                <w:rFonts w:ascii="Calibri" w:hAnsi="Calibri" w:cs="Calibri"/>
                <w:sz w:val="20"/>
                <w:szCs w:val="20"/>
              </w:rPr>
              <w:br/>
            </w:r>
            <w:r w:rsidR="00EC1685" w:rsidRPr="00EC1685">
              <w:rPr>
                <w:rFonts w:ascii="Calibri" w:hAnsi="Calibri" w:cs="Calibri"/>
                <w:sz w:val="20"/>
                <w:szCs w:val="20"/>
              </w:rPr>
              <w:t>w prowadzeniu warsztatów/zajęć z robotyki potwierdzone przeprowadzonymi zajęciami w łącznej liczbie</w:t>
            </w:r>
            <w:r w:rsidRPr="0033225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B08BC">
              <w:rPr>
                <w:rFonts w:ascii="Calibri" w:hAnsi="Calibri" w:cs="Calibri"/>
                <w:b/>
                <w:bCs/>
                <w:sz w:val="20"/>
                <w:szCs w:val="20"/>
              </w:rPr>
              <w:t>min.</w:t>
            </w:r>
            <w:r w:rsidRP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………….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g</w:t>
            </w:r>
            <w:r w:rsidRPr="00DB08B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odzin.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(należy wskazać ilość godzin)</w:t>
            </w:r>
          </w:p>
          <w:p w14:paraId="19221C53" w14:textId="77777777" w:rsidR="00272310" w:rsidRDefault="00272310" w:rsidP="00272310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</w:p>
          <w:p w14:paraId="4CA5595E" w14:textId="06CF4E3E" w:rsidR="00272310" w:rsidRDefault="00272310" w:rsidP="00272310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przyjmuje się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min. 40 godzin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przeprowadzonych </w:t>
            </w:r>
            <w:r w:rsidR="00C36A0F" w:rsidRPr="00C36A0F">
              <w:rPr>
                <w:rFonts w:ascii="Calibri" w:hAnsi="Calibri" w:cs="Calibri"/>
                <w:color w:val="000000"/>
                <w:sz w:val="20"/>
                <w:szCs w:val="20"/>
              </w:rPr>
              <w:t>warsztatów/zajęć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3EA551CB" w14:textId="264E6184" w:rsidR="00173E50" w:rsidRPr="00F023BF" w:rsidRDefault="00173E50" w:rsidP="00F023BF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73FC0AB" w14:textId="77777777" w:rsidR="00A572FA" w:rsidRPr="00EC6973" w:rsidRDefault="00A572FA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05D47F32" w14:textId="77777777" w:rsidR="009665C0" w:rsidRDefault="009665C0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2550C0CA" w14:textId="77777777" w:rsidR="009665C0" w:rsidRDefault="009665C0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7C1B0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6C15" w14:textId="77777777" w:rsidR="004B0B6D" w:rsidRDefault="004B0B6D">
      <w:r>
        <w:separator/>
      </w:r>
    </w:p>
  </w:endnote>
  <w:endnote w:type="continuationSeparator" w:id="0">
    <w:p w14:paraId="03A34392" w14:textId="77777777" w:rsidR="004B0B6D" w:rsidRDefault="004B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DCAC" w14:textId="77777777" w:rsidR="00B075D4" w:rsidRDefault="00B075D4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2317C9DB" w14:textId="62A78935" w:rsidR="00B075D4" w:rsidRDefault="00B075D4" w:rsidP="00B075D4">
    <w:pPr>
      <w:tabs>
        <w:tab w:val="left" w:pos="540"/>
        <w:tab w:val="left" w:pos="780"/>
      </w:tabs>
      <w:jc w:val="both"/>
      <w:rPr>
        <w:rFonts w:ascii="Calibri" w:hAnsi="Calibri" w:cs="Calibri"/>
        <w:sz w:val="18"/>
        <w:szCs w:val="18"/>
      </w:rPr>
    </w:pPr>
    <w:r w:rsidRPr="00F62EBD">
      <w:rPr>
        <w:rFonts w:ascii="Calibri" w:hAnsi="Calibri" w:cs="Calibri"/>
        <w:sz w:val="18"/>
        <w:szCs w:val="18"/>
      </w:rPr>
      <w:t xml:space="preserve">Projekt pn. </w:t>
    </w:r>
    <w:r w:rsidRPr="00F62EBD">
      <w:rPr>
        <w:rFonts w:ascii="Calibri" w:hAnsi="Calibri" w:cs="Calibri"/>
        <w:b/>
        <w:bCs/>
        <w:sz w:val="18"/>
        <w:szCs w:val="18"/>
      </w:rPr>
      <w:t>„Wsparcie rodzin oraz pieczy zastępczej w powiecie sandomierskim”</w:t>
    </w:r>
    <w:r w:rsidRPr="00F62EBD">
      <w:rPr>
        <w:rFonts w:ascii="Calibri" w:hAnsi="Calibri" w:cs="Calibri"/>
        <w:sz w:val="18"/>
        <w:szCs w:val="18"/>
      </w:rPr>
      <w:t xml:space="preserve"> realizowany na podstawie umowy o dofinansowanie nr umowy: </w:t>
    </w:r>
    <w:bookmarkStart w:id="1" w:name="_Hlk188548071"/>
    <w:r w:rsidRPr="00F62EBD">
      <w:rPr>
        <w:rFonts w:ascii="Calibri" w:hAnsi="Calibri" w:cs="Calibri"/>
        <w:b/>
        <w:bCs/>
        <w:sz w:val="18"/>
        <w:szCs w:val="18"/>
      </w:rPr>
      <w:t>FESW.09.05-IZ.00-0043/24</w:t>
    </w:r>
    <w:bookmarkEnd w:id="1"/>
    <w:r w:rsidRPr="00F62EBD">
      <w:rPr>
        <w:rFonts w:ascii="Calibri" w:hAnsi="Calibri" w:cs="Calibri"/>
        <w:sz w:val="18"/>
        <w:szCs w:val="18"/>
      </w:rPr>
      <w:t xml:space="preserve"> </w:t>
    </w:r>
    <w:r w:rsidRPr="00F62EBD">
      <w:rPr>
        <w:rFonts w:ascii="Calibri" w:hAnsi="Calibri" w:cs="Calibri"/>
        <w:b/>
        <w:bCs/>
        <w:sz w:val="18"/>
        <w:szCs w:val="18"/>
      </w:rPr>
      <w:t>z dnia 30.12.2024 r.</w:t>
    </w:r>
    <w:r w:rsidRPr="00F62EBD">
      <w:rPr>
        <w:rFonts w:ascii="Calibri" w:hAnsi="Calibri" w:cs="Calibri"/>
        <w:sz w:val="18"/>
        <w:szCs w:val="18"/>
      </w:rPr>
      <w:t xml:space="preserve"> zawartej z Województwem Świętokrzyskim reprezentowanym przez Zarząd Województwa pełniący funkcję Instytucji Zarządzającej </w:t>
    </w:r>
    <w:bookmarkStart w:id="2" w:name="_Hlk167299988"/>
    <w:r w:rsidRPr="00F62EBD">
      <w:rPr>
        <w:rFonts w:ascii="Calibri" w:hAnsi="Calibri" w:cs="Calibri"/>
        <w:sz w:val="18"/>
        <w:szCs w:val="18"/>
      </w:rPr>
      <w:t>programem regionalnym Fundusze Europejskie dla Świętokrzyskiego 2021-2027</w:t>
    </w:r>
    <w:bookmarkEnd w:id="2"/>
  </w:p>
  <w:p w14:paraId="15E5D38C" w14:textId="77777777" w:rsidR="00B075D4" w:rsidRDefault="00B075D4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71E7D049" w14:textId="055B855C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3" w:name="_Hlk67762173"/>
    <w:r w:rsidRPr="00F720C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4" w:name="_Hlk67762143"/>
    <w:r w:rsidRPr="00F720C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  <w:bookmarkEnd w:id="3"/>
    <w:bookmarkEnd w:id="4"/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0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F1163" w14:textId="77777777" w:rsidR="004B0B6D" w:rsidRDefault="004B0B6D">
      <w:r>
        <w:separator/>
      </w:r>
    </w:p>
  </w:footnote>
  <w:footnote w:type="continuationSeparator" w:id="0">
    <w:p w14:paraId="47058DDB" w14:textId="77777777" w:rsidR="004B0B6D" w:rsidRDefault="004B0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397B2" w14:textId="77777777" w:rsidR="007C1B0D" w:rsidRDefault="007C1B0D" w:rsidP="007C1B0D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81F1997" wp14:editId="7C257CCF">
          <wp:simplePos x="0" y="0"/>
          <wp:positionH relativeFrom="margin">
            <wp:align>center</wp:align>
          </wp:positionH>
          <wp:positionV relativeFrom="paragraph">
            <wp:posOffset>-149225</wp:posOffset>
          </wp:positionV>
          <wp:extent cx="6642100" cy="658495"/>
          <wp:effectExtent l="0" t="0" r="6350" b="8255"/>
          <wp:wrapNone/>
          <wp:docPr id="11118195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FF6194" w14:textId="77777777" w:rsidR="007C1B0D" w:rsidRDefault="007C1B0D" w:rsidP="007C1B0D">
    <w:pPr>
      <w:pStyle w:val="Nagwek"/>
    </w:pPr>
  </w:p>
  <w:p w14:paraId="384F4368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3D9C20C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3F63B52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84EA761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C783855" w14:textId="77777777" w:rsidR="007C1B0D" w:rsidRPr="00AC45D8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>rojekt współfinansowany ze środków Europejskiego Funduszu Społecznego w ramach programu regionalnego Fundusze Europejskie dla Świętokrzyskiego 2021-2027</w:t>
    </w:r>
  </w:p>
  <w:p w14:paraId="0A8C88DC" w14:textId="77777777" w:rsidR="007C1B0D" w:rsidRDefault="007C1B0D" w:rsidP="007C1B0D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453211ED" wp14:editId="2CE68D56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98096948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D3E94F" w14:textId="77777777" w:rsidR="007C1B0D" w:rsidRDefault="007C1B0D" w:rsidP="007C1B0D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211E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1FD3E94F" w14:textId="77777777" w:rsidR="007C1B0D" w:rsidRDefault="007C1B0D" w:rsidP="007C1B0D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6D146E3" w14:textId="77777777" w:rsidR="00380A42" w:rsidRDefault="00380A42" w:rsidP="007C1B0D">
    <w:pPr>
      <w:pStyle w:val="Nagwek"/>
      <w:rPr>
        <w:rFonts w:ascii="Calibri" w:hAnsi="Calibri" w:cs="Calibri"/>
        <w:sz w:val="20"/>
        <w:szCs w:val="20"/>
      </w:rPr>
    </w:pPr>
  </w:p>
  <w:p w14:paraId="332533E7" w14:textId="66E7D488" w:rsidR="00FA6062" w:rsidRPr="007C1B0D" w:rsidRDefault="00380A42" w:rsidP="007C1B0D">
    <w:pPr>
      <w:pStyle w:val="Nagwek"/>
    </w:pPr>
    <w:r w:rsidRPr="00380A42">
      <w:rPr>
        <w:rFonts w:ascii="Calibri" w:hAnsi="Calibri" w:cs="Calibri"/>
        <w:sz w:val="20"/>
        <w:szCs w:val="20"/>
      </w:rPr>
      <w:t>Nr referencyjny: OK.260.1.2026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B5D1" w14:textId="7B7005E4" w:rsidR="007C1B0D" w:rsidRDefault="007C1B0D" w:rsidP="007C1B0D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69BFB" wp14:editId="139EF956">
          <wp:simplePos x="0" y="0"/>
          <wp:positionH relativeFrom="margin">
            <wp:align>center</wp:align>
          </wp:positionH>
          <wp:positionV relativeFrom="paragraph">
            <wp:posOffset>-149225</wp:posOffset>
          </wp:positionV>
          <wp:extent cx="6642100" cy="658495"/>
          <wp:effectExtent l="0" t="0" r="6350" b="8255"/>
          <wp:wrapNone/>
          <wp:docPr id="644260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EDFAD9" w14:textId="4ED51D48" w:rsidR="007C1B0D" w:rsidRDefault="007C1B0D" w:rsidP="007C1B0D">
    <w:pPr>
      <w:pStyle w:val="Nagwek"/>
    </w:pPr>
  </w:p>
  <w:p w14:paraId="2EBD5490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061EA5C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768A14A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40073DE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069D946" w14:textId="77777777" w:rsidR="007C1B0D" w:rsidRPr="00AC45D8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>rojekt współfinansowany ze środków Europejskiego Funduszu Społecznego w ramach programu regionalnego Fundusze Europejskie dla Świętokrzyskiego 2021-2027</w:t>
    </w:r>
  </w:p>
  <w:p w14:paraId="57C13329" w14:textId="77777777" w:rsidR="007C1B0D" w:rsidRPr="005578FE" w:rsidRDefault="007C1B0D" w:rsidP="007C1B0D">
    <w:pPr>
      <w:pStyle w:val="Nagwek"/>
    </w:pPr>
  </w:p>
  <w:p w14:paraId="29D498D8" w14:textId="77777777" w:rsidR="007C1B0D" w:rsidRDefault="007C1B0D" w:rsidP="007C1B0D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8F67932" wp14:editId="529455FE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32650198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340F53" w14:textId="77777777" w:rsidR="007C1B0D" w:rsidRDefault="007C1B0D" w:rsidP="007C1B0D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F679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67340F53" w14:textId="77777777" w:rsidR="007C1B0D" w:rsidRDefault="007C1B0D" w:rsidP="007C1B0D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F84DFD" w14:textId="77777777" w:rsidR="007C1B0D" w:rsidRPr="00D27D6B" w:rsidRDefault="007C1B0D" w:rsidP="007C1B0D">
    <w:pPr>
      <w:pStyle w:val="Nagwek"/>
    </w:pPr>
    <w:r w:rsidRPr="00A33AFA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b/>
        <w:bCs/>
        <w:sz w:val="20"/>
        <w:szCs w:val="20"/>
      </w:rPr>
      <w:t xml:space="preserve">  </w:t>
    </w:r>
  </w:p>
  <w:p w14:paraId="5FD4D39A" w14:textId="77777777" w:rsidR="007C1B0D" w:rsidRPr="008F0BF2" w:rsidRDefault="007C1B0D" w:rsidP="007C1B0D">
    <w:pPr>
      <w:pStyle w:val="Nagwek"/>
    </w:pPr>
  </w:p>
  <w:p w14:paraId="3365C5DF" w14:textId="55665D0C" w:rsidR="00127B5D" w:rsidRPr="007C1B0D" w:rsidRDefault="00127B5D" w:rsidP="007C1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754202391">
    <w:abstractNumId w:val="14"/>
  </w:num>
  <w:num w:numId="2" w16cid:durableId="1582717822">
    <w:abstractNumId w:val="10"/>
  </w:num>
  <w:num w:numId="3" w16cid:durableId="2144693789">
    <w:abstractNumId w:val="17"/>
  </w:num>
  <w:num w:numId="4" w16cid:durableId="1308776817">
    <w:abstractNumId w:val="18"/>
  </w:num>
  <w:num w:numId="5" w16cid:durableId="256866634">
    <w:abstractNumId w:val="11"/>
  </w:num>
  <w:num w:numId="6" w16cid:durableId="1331786178">
    <w:abstractNumId w:val="12"/>
  </w:num>
  <w:num w:numId="7" w16cid:durableId="1574854323">
    <w:abstractNumId w:val="13"/>
  </w:num>
  <w:num w:numId="8" w16cid:durableId="58134537">
    <w:abstractNumId w:val="16"/>
  </w:num>
  <w:num w:numId="9" w16cid:durableId="134081177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486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4F7D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75C"/>
    <w:rsid w:val="000B2EE7"/>
    <w:rsid w:val="000B30D5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3EC3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6C3"/>
    <w:rsid w:val="001308CE"/>
    <w:rsid w:val="00131262"/>
    <w:rsid w:val="00134702"/>
    <w:rsid w:val="00134C84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3E50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0E7A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2C10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4AE3"/>
    <w:rsid w:val="0026568F"/>
    <w:rsid w:val="0026706B"/>
    <w:rsid w:val="002671D6"/>
    <w:rsid w:val="002678AB"/>
    <w:rsid w:val="00271D38"/>
    <w:rsid w:val="00272310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B6F"/>
    <w:rsid w:val="002E0EC7"/>
    <w:rsid w:val="002E5422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0C6F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2251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4FCF"/>
    <w:rsid w:val="00365834"/>
    <w:rsid w:val="00366630"/>
    <w:rsid w:val="00367880"/>
    <w:rsid w:val="00367A44"/>
    <w:rsid w:val="00372439"/>
    <w:rsid w:val="00373893"/>
    <w:rsid w:val="003743D2"/>
    <w:rsid w:val="003809D8"/>
    <w:rsid w:val="00380A42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4F58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6533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5DD"/>
    <w:rsid w:val="003E2FE9"/>
    <w:rsid w:val="003E4162"/>
    <w:rsid w:val="003E464A"/>
    <w:rsid w:val="003E719D"/>
    <w:rsid w:val="003E7C3B"/>
    <w:rsid w:val="003F0669"/>
    <w:rsid w:val="003F0785"/>
    <w:rsid w:val="003F2C77"/>
    <w:rsid w:val="003F3E9E"/>
    <w:rsid w:val="003F4095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49BE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923"/>
    <w:rsid w:val="004748C0"/>
    <w:rsid w:val="00476528"/>
    <w:rsid w:val="00476F00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0B6D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6908"/>
    <w:rsid w:val="0051755C"/>
    <w:rsid w:val="00522BE4"/>
    <w:rsid w:val="00523BF0"/>
    <w:rsid w:val="00527E61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3AF6"/>
    <w:rsid w:val="005A3EE5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063C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47DDA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2E5D"/>
    <w:rsid w:val="00683021"/>
    <w:rsid w:val="00685194"/>
    <w:rsid w:val="00685980"/>
    <w:rsid w:val="00685B3C"/>
    <w:rsid w:val="00685B8D"/>
    <w:rsid w:val="0068677E"/>
    <w:rsid w:val="00691CFD"/>
    <w:rsid w:val="00694955"/>
    <w:rsid w:val="006952AC"/>
    <w:rsid w:val="00696298"/>
    <w:rsid w:val="006963C8"/>
    <w:rsid w:val="00697CEE"/>
    <w:rsid w:val="006A1BF6"/>
    <w:rsid w:val="006A1FA3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3971"/>
    <w:rsid w:val="006D4C80"/>
    <w:rsid w:val="006D5226"/>
    <w:rsid w:val="006E04F8"/>
    <w:rsid w:val="006E20DD"/>
    <w:rsid w:val="006E259A"/>
    <w:rsid w:val="006E278E"/>
    <w:rsid w:val="006E2914"/>
    <w:rsid w:val="006E3411"/>
    <w:rsid w:val="006E500A"/>
    <w:rsid w:val="006E52B0"/>
    <w:rsid w:val="006E646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6417"/>
    <w:rsid w:val="00737587"/>
    <w:rsid w:val="00745E1E"/>
    <w:rsid w:val="00747E30"/>
    <w:rsid w:val="00750A35"/>
    <w:rsid w:val="0075289B"/>
    <w:rsid w:val="007533C7"/>
    <w:rsid w:val="007548DB"/>
    <w:rsid w:val="00754904"/>
    <w:rsid w:val="0075499B"/>
    <w:rsid w:val="00755404"/>
    <w:rsid w:val="00756A40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0FD8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1B0D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331D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14BEC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C1D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601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8F755E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23B"/>
    <w:rsid w:val="009433BE"/>
    <w:rsid w:val="00946989"/>
    <w:rsid w:val="009510D6"/>
    <w:rsid w:val="009516CD"/>
    <w:rsid w:val="00952874"/>
    <w:rsid w:val="00952F96"/>
    <w:rsid w:val="0095353E"/>
    <w:rsid w:val="00953976"/>
    <w:rsid w:val="0095725E"/>
    <w:rsid w:val="009575DB"/>
    <w:rsid w:val="00960192"/>
    <w:rsid w:val="0096046C"/>
    <w:rsid w:val="00960760"/>
    <w:rsid w:val="0096108A"/>
    <w:rsid w:val="0096263A"/>
    <w:rsid w:val="00963663"/>
    <w:rsid w:val="009660DD"/>
    <w:rsid w:val="009665C0"/>
    <w:rsid w:val="00966BB2"/>
    <w:rsid w:val="00972513"/>
    <w:rsid w:val="00973ACC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A7B38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8A2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368E"/>
    <w:rsid w:val="00A04475"/>
    <w:rsid w:val="00A05061"/>
    <w:rsid w:val="00A05C0F"/>
    <w:rsid w:val="00A06B79"/>
    <w:rsid w:val="00A06C60"/>
    <w:rsid w:val="00A10641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4DF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2FA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216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75D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427"/>
    <w:rsid w:val="00BF15F1"/>
    <w:rsid w:val="00BF1BAE"/>
    <w:rsid w:val="00BF3244"/>
    <w:rsid w:val="00BF353D"/>
    <w:rsid w:val="00BF69FF"/>
    <w:rsid w:val="00BF6EFD"/>
    <w:rsid w:val="00BF78FD"/>
    <w:rsid w:val="00BF7B06"/>
    <w:rsid w:val="00C015A6"/>
    <w:rsid w:val="00C0164D"/>
    <w:rsid w:val="00C02FE9"/>
    <w:rsid w:val="00C05CC4"/>
    <w:rsid w:val="00C0613F"/>
    <w:rsid w:val="00C07A96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36A0F"/>
    <w:rsid w:val="00C4348A"/>
    <w:rsid w:val="00C4373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7C1D"/>
    <w:rsid w:val="00CA152F"/>
    <w:rsid w:val="00CA1D37"/>
    <w:rsid w:val="00CA23A0"/>
    <w:rsid w:val="00CA4619"/>
    <w:rsid w:val="00CA573D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229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5939"/>
    <w:rsid w:val="00D763BF"/>
    <w:rsid w:val="00D76B99"/>
    <w:rsid w:val="00D7723B"/>
    <w:rsid w:val="00D77B5D"/>
    <w:rsid w:val="00D77E3D"/>
    <w:rsid w:val="00D80548"/>
    <w:rsid w:val="00D80EAC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2728"/>
    <w:rsid w:val="00DA3046"/>
    <w:rsid w:val="00DA509A"/>
    <w:rsid w:val="00DA7DDD"/>
    <w:rsid w:val="00DB08BC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8AF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97B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0EB4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1685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742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23BF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17ED8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8644C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6DD5B-F69B-45BA-90DE-52ED2BB11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188</cp:revision>
  <cp:lastPrinted>2020-12-21T07:11:00Z</cp:lastPrinted>
  <dcterms:created xsi:type="dcterms:W3CDTF">2022-04-28T11:52:00Z</dcterms:created>
  <dcterms:modified xsi:type="dcterms:W3CDTF">2026-04-01T09:41:00Z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