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B88D" w14:textId="77777777" w:rsidR="00FA33A5" w:rsidRPr="00FA33A5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="0090420C" w:rsidRPr="00FA33A5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FA33A5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D37E9A" w:rsidRPr="00FA33A5">
        <w:rPr>
          <w:rFonts w:ascii="Calibri" w:hAnsi="Calibri" w:cs="Calibri"/>
          <w:sz w:val="20"/>
          <w:szCs w:val="20"/>
        </w:rPr>
        <w:t>Z</w:t>
      </w:r>
      <w:r w:rsidR="00983423" w:rsidRPr="00FA33A5">
        <w:rPr>
          <w:rFonts w:ascii="Calibri" w:hAnsi="Calibri" w:cs="Calibri"/>
          <w:sz w:val="20"/>
          <w:szCs w:val="20"/>
        </w:rPr>
        <w:t>ałącznik</w:t>
      </w:r>
      <w:r w:rsidRPr="00FA33A5">
        <w:rPr>
          <w:rFonts w:ascii="Calibri" w:hAnsi="Calibri" w:cs="Calibri"/>
          <w:sz w:val="20"/>
          <w:szCs w:val="20"/>
        </w:rPr>
        <w:t xml:space="preserve"> nr </w:t>
      </w:r>
      <w:r w:rsidR="00983423" w:rsidRPr="00FA33A5">
        <w:rPr>
          <w:rFonts w:ascii="Calibri" w:hAnsi="Calibri" w:cs="Calibri"/>
          <w:sz w:val="20"/>
          <w:szCs w:val="20"/>
        </w:rPr>
        <w:t xml:space="preserve"> </w:t>
      </w:r>
      <w:r w:rsidR="00EE1CDF" w:rsidRPr="00FA33A5">
        <w:rPr>
          <w:rFonts w:ascii="Calibri" w:hAnsi="Calibri" w:cs="Calibri"/>
          <w:sz w:val="20"/>
          <w:szCs w:val="20"/>
        </w:rPr>
        <w:t>1</w:t>
      </w:r>
      <w:r w:rsidR="00D62E51" w:rsidRPr="00FA33A5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FA33A5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1861125F" w:rsidR="00DA509A" w:rsidRPr="00FA33A5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FA33A5">
        <w:rPr>
          <w:rFonts w:ascii="Calibri" w:hAnsi="Calibri" w:cs="Calibri"/>
          <w:sz w:val="20"/>
          <w:szCs w:val="20"/>
        </w:rPr>
        <w:t>dn.</w:t>
      </w:r>
      <w:r w:rsidR="00DA509A" w:rsidRPr="00FA33A5">
        <w:rPr>
          <w:rFonts w:ascii="Calibri" w:hAnsi="Calibri" w:cs="Calibri"/>
          <w:sz w:val="20"/>
          <w:szCs w:val="20"/>
        </w:rPr>
        <w:t>………………</w:t>
      </w:r>
      <w:r w:rsidR="00D80BA5" w:rsidRPr="00FA33A5">
        <w:rPr>
          <w:rFonts w:ascii="Calibri" w:hAnsi="Calibri" w:cs="Calibri"/>
          <w:sz w:val="20"/>
          <w:szCs w:val="20"/>
        </w:rPr>
        <w:t>20</w:t>
      </w:r>
      <w:r w:rsidR="007D20F7" w:rsidRPr="00FA33A5">
        <w:rPr>
          <w:rFonts w:ascii="Calibri" w:hAnsi="Calibri" w:cs="Calibri"/>
          <w:sz w:val="20"/>
          <w:szCs w:val="20"/>
        </w:rPr>
        <w:t>2</w:t>
      </w:r>
      <w:r w:rsidR="00560132">
        <w:rPr>
          <w:rFonts w:ascii="Calibri" w:hAnsi="Calibri" w:cs="Calibri"/>
          <w:sz w:val="20"/>
          <w:szCs w:val="20"/>
        </w:rPr>
        <w:t>6</w:t>
      </w:r>
      <w:r w:rsidR="003E134C" w:rsidRPr="00FA33A5">
        <w:rPr>
          <w:rFonts w:ascii="Calibri" w:hAnsi="Calibri" w:cs="Calibri"/>
          <w:sz w:val="20"/>
          <w:szCs w:val="20"/>
        </w:rPr>
        <w:t xml:space="preserve"> </w:t>
      </w:r>
      <w:r w:rsidR="00D80BA5" w:rsidRPr="00FA33A5">
        <w:rPr>
          <w:rFonts w:ascii="Calibri" w:hAnsi="Calibri" w:cs="Calibri"/>
          <w:sz w:val="20"/>
          <w:szCs w:val="20"/>
        </w:rPr>
        <w:t>r.</w:t>
      </w:r>
    </w:p>
    <w:p w14:paraId="6B9BD3F7" w14:textId="061F4F9B" w:rsidR="00DA509A" w:rsidRPr="00FA33A5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……..</w:t>
      </w:r>
      <w:r w:rsidR="00DA509A" w:rsidRPr="00FA33A5">
        <w:rPr>
          <w:rFonts w:ascii="Calibri" w:hAnsi="Calibri" w:cs="Calibri"/>
          <w:sz w:val="20"/>
          <w:szCs w:val="20"/>
        </w:rPr>
        <w:t>......................................</w:t>
      </w:r>
    </w:p>
    <w:p w14:paraId="541F8A31" w14:textId="2ECF0A1F" w:rsidR="00DA509A" w:rsidRPr="00FA33A5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(Nazwa i adres W</w:t>
      </w:r>
      <w:r w:rsidR="006C262E" w:rsidRPr="00FA33A5">
        <w:rPr>
          <w:rFonts w:ascii="Calibri" w:hAnsi="Calibri" w:cs="Calibri"/>
          <w:sz w:val="20"/>
          <w:szCs w:val="20"/>
        </w:rPr>
        <w:t xml:space="preserve">ykonawcy)  </w:t>
      </w:r>
      <w:r w:rsidR="00137E39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FA33A5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FA33A5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FA33A5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FA33A5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FA33A5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FA33A5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FA33A5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411159B" w14:textId="73FC0EA1" w:rsidR="00CB0293" w:rsidRPr="00FA33A5" w:rsidRDefault="00385ABE" w:rsidP="00802B11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A41D70">
        <w:rPr>
          <w:rFonts w:ascii="Calibri" w:hAnsi="Calibri" w:cs="Calibri"/>
          <w:b/>
          <w:sz w:val="20"/>
          <w:szCs w:val="20"/>
        </w:rPr>
        <w:t>Zatrudnienie kadry merytorycznej oraz organizacja warsztatów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91051D">
        <w:rPr>
          <w:rFonts w:ascii="Calibri" w:hAnsi="Calibri" w:cs="Calibri"/>
          <w:b/>
          <w:sz w:val="20"/>
          <w:szCs w:val="20"/>
        </w:rPr>
        <w:t>w ramach projektu</w:t>
      </w:r>
      <w:r w:rsidRPr="00A41D70">
        <w:rPr>
          <w:rFonts w:ascii="Calibri" w:hAnsi="Calibri" w:cs="Calibri"/>
          <w:b/>
          <w:sz w:val="20"/>
          <w:szCs w:val="20"/>
        </w:rPr>
        <w:t xml:space="preserve"> pn. </w:t>
      </w:r>
      <w:r w:rsidR="001E2292">
        <w:rPr>
          <w:rFonts w:ascii="Calibri" w:hAnsi="Calibri" w:cs="Calibri"/>
          <w:b/>
          <w:sz w:val="20"/>
          <w:szCs w:val="20"/>
        </w:rPr>
        <w:br/>
      </w:r>
      <w:r w:rsidRPr="001726FB">
        <w:rPr>
          <w:rFonts w:ascii="Calibri" w:hAnsi="Calibri" w:cs="Calibri"/>
          <w:b/>
          <w:sz w:val="20"/>
          <w:szCs w:val="20"/>
        </w:rPr>
        <w:t>„</w:t>
      </w:r>
      <w:r w:rsidRPr="00867721">
        <w:rPr>
          <w:rFonts w:ascii="Calibri" w:hAnsi="Calibri" w:cs="Calibri"/>
          <w:b/>
          <w:sz w:val="22"/>
          <w:szCs w:val="22"/>
        </w:rPr>
        <w:t>Wsparcie rodzin oraz pieczy zastępczej w powiecie sandomierskim</w:t>
      </w:r>
      <w:r w:rsidRPr="001726FB">
        <w:rPr>
          <w:rFonts w:ascii="Calibri" w:hAnsi="Calibri" w:cs="Calibri"/>
          <w:b/>
          <w:sz w:val="20"/>
          <w:szCs w:val="20"/>
        </w:rPr>
        <w:t>”</w:t>
      </w:r>
      <w:r w:rsidR="00560132">
        <w:rPr>
          <w:rFonts w:ascii="Calibri" w:hAnsi="Calibri" w:cs="Calibri"/>
          <w:b/>
          <w:sz w:val="20"/>
          <w:szCs w:val="20"/>
        </w:rPr>
        <w:t xml:space="preserve"> – drugie postępowanie</w:t>
      </w:r>
    </w:p>
    <w:p w14:paraId="1FC0B2DD" w14:textId="7DAC8AD0" w:rsidR="00DE45EB" w:rsidRPr="00FA33A5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BBF34C8" w14:textId="77777777" w:rsidR="00F81C9B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Z</w:t>
      </w:r>
      <w:r w:rsidR="00016153" w:rsidRPr="00FA33A5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FA33A5">
        <w:rPr>
          <w:rFonts w:ascii="Calibri" w:hAnsi="Calibri" w:cs="Calibri"/>
          <w:sz w:val="20"/>
          <w:szCs w:val="20"/>
        </w:rPr>
        <w:t>postępowania składamy</w:t>
      </w:r>
      <w:r w:rsidR="00016153" w:rsidRPr="00FA33A5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A4340F" w:rsidRPr="00FA33A5" w14:paraId="083BA4D6" w14:textId="77777777" w:rsidTr="002238C6">
        <w:tc>
          <w:tcPr>
            <w:tcW w:w="8634" w:type="dxa"/>
          </w:tcPr>
          <w:p w14:paraId="732F6069" w14:textId="77777777" w:rsidR="00A4340F" w:rsidRDefault="00A4340F" w:rsidP="00A4340F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3D18488C" w14:textId="0A513234" w:rsidR="005E281A" w:rsidRPr="005E281A" w:rsidRDefault="005E281A" w:rsidP="005E281A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E281A">
              <w:rPr>
                <w:rFonts w:ascii="Calibri" w:hAnsi="Calibri" w:cs="Calibri"/>
                <w:b/>
                <w:bCs/>
                <w:sz w:val="20"/>
                <w:szCs w:val="20"/>
              </w:rPr>
              <w:t>Część nr 1:</w:t>
            </w:r>
          </w:p>
          <w:p w14:paraId="3E0FA77F" w14:textId="5D02B7C7" w:rsidR="00A4340F" w:rsidRDefault="00A4340F" w:rsidP="00A4340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</w:t>
            </w:r>
          </w:p>
          <w:p w14:paraId="38974F9B" w14:textId="77777777" w:rsidR="00E727AF" w:rsidRDefault="00E727AF" w:rsidP="00E727AF">
            <w:pPr>
              <w:tabs>
                <w:tab w:val="left" w:pos="426"/>
              </w:tabs>
              <w:spacing w:before="12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Wynikającą z poniższej kalkulacji:</w:t>
            </w:r>
          </w:p>
          <w:p w14:paraId="53A86AC0" w14:textId="053F3B92" w:rsidR="00E727AF" w:rsidRDefault="00E727AF" w:rsidP="00E727AF">
            <w:pPr>
              <w:tabs>
                <w:tab w:val="left" w:pos="426"/>
              </w:tabs>
              <w:spacing w:before="12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 zł brutto za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godzinę x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10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godzin = …………. złotych brutto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łącznie</w:t>
            </w:r>
          </w:p>
          <w:p w14:paraId="79998CF9" w14:textId="77777777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2C2247F" w14:textId="0754826B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6640C3A" w14:textId="77777777" w:rsidR="00A4340F" w:rsidRPr="00FA33A5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1735D095" w14:textId="77777777" w:rsidR="00A4340F" w:rsidRPr="00FA33A5" w:rsidRDefault="00A4340F" w:rsidP="00A4340F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68FB0DC" w14:textId="77777777" w:rsidR="00A4340F" w:rsidRDefault="00A4340F" w:rsidP="00A4340F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1809B66" w14:textId="77777777" w:rsidR="00A4340F" w:rsidRPr="00FA33A5" w:rsidRDefault="00A4340F" w:rsidP="00A4340F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DD669BA" w14:textId="77777777" w:rsidR="00A4340F" w:rsidRDefault="00A4340F" w:rsidP="00A4340F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17CADEE2" w14:textId="77777777" w:rsidR="00560132" w:rsidRDefault="00560132" w:rsidP="004A1662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3862E8F" w14:textId="62349F29" w:rsidR="004A1662" w:rsidRPr="005E281A" w:rsidRDefault="004A1662" w:rsidP="004A1662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E281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5E281A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DB4E284" w14:textId="77777777" w:rsidR="004A1662" w:rsidRDefault="004A1662" w:rsidP="004A1662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</w:t>
            </w:r>
          </w:p>
          <w:p w14:paraId="251EFD8B" w14:textId="77777777" w:rsidR="00E727AF" w:rsidRDefault="00E727AF" w:rsidP="00E727AF">
            <w:pPr>
              <w:tabs>
                <w:tab w:val="left" w:pos="426"/>
              </w:tabs>
              <w:spacing w:before="12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Wynikającą z poniższej kalkulacji:</w:t>
            </w:r>
          </w:p>
          <w:p w14:paraId="30F1898D" w14:textId="411C20E9" w:rsidR="00E727AF" w:rsidRDefault="00E727AF" w:rsidP="00E727AF">
            <w:pPr>
              <w:tabs>
                <w:tab w:val="left" w:pos="426"/>
              </w:tabs>
              <w:spacing w:before="12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 zł brutto za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godzinę x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40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godzin = …………. złotych brutto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łącznie</w:t>
            </w:r>
          </w:p>
          <w:p w14:paraId="3F62AF21" w14:textId="77777777" w:rsidR="004A1662" w:rsidRDefault="004A1662" w:rsidP="004A1662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5F7F6BD" w14:textId="77777777" w:rsidR="004A1662" w:rsidRDefault="004A1662" w:rsidP="004A1662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Kryteria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54C18C4C" w14:textId="77777777" w:rsidR="004A1662" w:rsidRPr="00FA33A5" w:rsidRDefault="004A1662" w:rsidP="004A1662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20301F12" w14:textId="77777777" w:rsidR="004A1662" w:rsidRPr="00FA33A5" w:rsidRDefault="004A1662" w:rsidP="004A1662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124B8BF" w14:textId="77777777" w:rsidR="004A1662" w:rsidRDefault="004A1662" w:rsidP="004A1662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28D074F8" w14:textId="77777777" w:rsidR="004A1662" w:rsidRPr="00FA33A5" w:rsidRDefault="004A1662" w:rsidP="004A1662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ED97A74" w14:textId="27831995" w:rsidR="007F0C30" w:rsidRPr="00560132" w:rsidRDefault="004A1662" w:rsidP="00560132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</w:tc>
      </w:tr>
    </w:tbl>
    <w:p w14:paraId="438F3E4B" w14:textId="7FBC4A42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lastRenderedPageBreak/>
        <w:t>UWAGA!</w:t>
      </w:r>
    </w:p>
    <w:p w14:paraId="6955AB78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FA33A5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264BD2FF" w14:textId="77777777" w:rsidR="00016153" w:rsidRPr="00FA33A5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FA33A5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FA33A5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Numer </w:t>
      </w:r>
      <w:r w:rsidR="0096379F" w:rsidRPr="00FA33A5">
        <w:rPr>
          <w:rFonts w:ascii="Calibri" w:hAnsi="Calibri" w:cs="Calibri"/>
          <w:sz w:val="20"/>
          <w:szCs w:val="20"/>
        </w:rPr>
        <w:t xml:space="preserve">telefonu: </w:t>
      </w:r>
      <w:r w:rsidR="0096379F" w:rsidRPr="00FA33A5">
        <w:rPr>
          <w:rFonts w:ascii="Calibri" w:hAnsi="Calibri" w:cs="Calibri"/>
          <w:sz w:val="20"/>
          <w:szCs w:val="20"/>
        </w:rPr>
        <w:tab/>
        <w:t>.…</w:t>
      </w:r>
      <w:r w:rsidRPr="00FA33A5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Numer REGON:</w:t>
      </w:r>
      <w:r w:rsidRPr="00FA33A5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1BD9EDBB" w14:textId="77777777" w:rsidR="0026620A" w:rsidRDefault="00016153" w:rsidP="0026620A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26620A">
        <w:rPr>
          <w:rFonts w:ascii="Calibri" w:hAnsi="Calibri" w:cs="Calibri"/>
          <w:sz w:val="20"/>
          <w:szCs w:val="20"/>
        </w:rPr>
        <w:t>Adres kontaktowy e</w:t>
      </w:r>
      <w:r w:rsidR="00F30C2A" w:rsidRPr="0026620A">
        <w:rPr>
          <w:rFonts w:ascii="Calibri" w:hAnsi="Calibri" w:cs="Calibri"/>
          <w:sz w:val="20"/>
          <w:szCs w:val="20"/>
        </w:rPr>
        <w:t>-</w:t>
      </w:r>
      <w:r w:rsidRPr="0026620A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6E69CF6D" w14:textId="77777777" w:rsidR="006A798D" w:rsidRPr="00FA33A5" w:rsidRDefault="006A798D" w:rsidP="00BA0FBA">
      <w:pPr>
        <w:spacing w:after="60"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14:paraId="568E8E48" w14:textId="252A79EC" w:rsidR="00964FD5" w:rsidRPr="00FA33A5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FA33A5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FA33A5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FA33A5">
        <w:rPr>
          <w:rFonts w:ascii="Calibri" w:hAnsi="Calibri" w:cs="Calibri"/>
          <w:sz w:val="20"/>
          <w:szCs w:val="20"/>
        </w:rPr>
        <w:t>będą zgodne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FA33A5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FA33A5">
        <w:rPr>
          <w:rFonts w:ascii="Calibri" w:hAnsi="Calibri" w:cs="Calibri"/>
          <w:sz w:val="20"/>
          <w:szCs w:val="20"/>
          <w:vertAlign w:val="superscript"/>
        </w:rPr>
        <w:t>1)</w:t>
      </w:r>
      <w:r w:rsidRPr="00FA33A5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3A85E6AF" w:rsidR="000636EC" w:rsidRPr="00FA33A5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FA33A5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FA33A5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</w:t>
      </w:r>
      <w:r w:rsidR="00560132">
        <w:rPr>
          <w:rFonts w:ascii="Calibri" w:hAnsi="Calibri" w:cs="Calibri"/>
          <w:sz w:val="20"/>
          <w:szCs w:val="20"/>
        </w:rPr>
        <w:t>, jeżeli jest wymagane</w:t>
      </w:r>
      <w:r w:rsidRPr="00FA33A5">
        <w:rPr>
          <w:rFonts w:ascii="Calibri" w:hAnsi="Calibri" w:cs="Calibri"/>
          <w:sz w:val="20"/>
          <w:szCs w:val="20"/>
        </w:rPr>
        <w:t>.</w:t>
      </w:r>
    </w:p>
    <w:p w14:paraId="72C0D9F5" w14:textId="1C7AA7FA" w:rsidR="000636EC" w:rsidRPr="00FA33A5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0810639F" w14:textId="77777777" w:rsidR="00956C71" w:rsidRPr="00FA33A5" w:rsidRDefault="00956C71" w:rsidP="00956C71">
      <w:pPr>
        <w:autoSpaceDE w:val="0"/>
        <w:autoSpaceDN w:val="0"/>
        <w:adjustRightInd w:val="0"/>
        <w:ind w:left="108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4665484C" w14:textId="77777777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lastRenderedPageBreak/>
        <w:t>.........................................................</w:t>
      </w:r>
    </w:p>
    <w:p w14:paraId="527C1DDC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77777777" w:rsidR="00F30C2A" w:rsidRPr="00FA33A5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F3801F1" w14:textId="77777777" w:rsidR="00F31701" w:rsidRPr="00FA33A5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3D18766" w14:textId="77777777" w:rsidR="004301EB" w:rsidRPr="00FA33A5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FA33A5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 xml:space="preserve">** W </w:t>
      </w:r>
      <w:r w:rsidR="00FE0753" w:rsidRPr="00FA33A5">
        <w:rPr>
          <w:rFonts w:ascii="Calibri" w:hAnsi="Calibri" w:cs="Calibri"/>
          <w:snapToGrid w:val="0"/>
          <w:sz w:val="20"/>
        </w:rPr>
        <w:t>przypadku,</w:t>
      </w:r>
      <w:r w:rsidRPr="00FA33A5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FA33A5" w:rsidRDefault="004301EB" w:rsidP="00E40864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FA33A5">
        <w:rPr>
          <w:rFonts w:ascii="Calibri" w:hAnsi="Calibri" w:cs="Calibri"/>
          <w:b/>
          <w:sz w:val="20"/>
          <w:vertAlign w:val="superscript"/>
        </w:rPr>
        <w:t>1)</w:t>
      </w:r>
      <w:r w:rsidRPr="00FA33A5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FA33A5" w:rsidRDefault="004301EB" w:rsidP="00EF0FD7">
      <w:pPr>
        <w:pStyle w:val="Lista5"/>
        <w:spacing w:line="276" w:lineRule="auto"/>
        <w:ind w:left="0" w:firstLine="0"/>
        <w:rPr>
          <w:rFonts w:ascii="Calibri" w:hAnsi="Calibri" w:cs="Calibri"/>
          <w:sz w:val="20"/>
        </w:rPr>
      </w:pPr>
    </w:p>
    <w:sectPr w:rsidR="004301EB" w:rsidRPr="00FA33A5" w:rsidSect="00EC28F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702" w:left="1418" w:header="426" w:footer="5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CC538" w14:textId="77777777" w:rsidR="00E20D7C" w:rsidRDefault="00E20D7C">
      <w:r>
        <w:separator/>
      </w:r>
    </w:p>
  </w:endnote>
  <w:endnote w:type="continuationSeparator" w:id="0">
    <w:p w14:paraId="77B480BE" w14:textId="77777777" w:rsidR="00E20D7C" w:rsidRDefault="00E2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9CD8E" w14:textId="46BD2F72" w:rsidR="00EC28F4" w:rsidRDefault="007B5AAF" w:rsidP="007B5AAF">
    <w:pPr>
      <w:tabs>
        <w:tab w:val="left" w:pos="540"/>
        <w:tab w:val="left" w:pos="780"/>
      </w:tabs>
      <w:jc w:val="both"/>
      <w:rPr>
        <w:rFonts w:ascii="Calibri" w:hAnsi="Calibri" w:cs="Calibri"/>
        <w:b/>
        <w:sz w:val="18"/>
        <w:szCs w:val="18"/>
        <w:highlight w:val="yellow"/>
      </w:rPr>
    </w:pPr>
    <w:r w:rsidRPr="00F62EBD">
      <w:rPr>
        <w:rFonts w:ascii="Calibri" w:hAnsi="Calibri" w:cs="Calibri"/>
        <w:sz w:val="18"/>
        <w:szCs w:val="18"/>
      </w:rPr>
      <w:t xml:space="preserve">Projekt pn. </w:t>
    </w:r>
    <w:r w:rsidRPr="00F62EBD">
      <w:rPr>
        <w:rFonts w:ascii="Calibri" w:hAnsi="Calibri" w:cs="Calibri"/>
        <w:b/>
        <w:bCs/>
        <w:sz w:val="18"/>
        <w:szCs w:val="18"/>
      </w:rPr>
      <w:t>„Wsparcie rodzin oraz pieczy zastępczej w powiecie sandomierskim”</w:t>
    </w:r>
    <w:r w:rsidRPr="00F62EBD">
      <w:rPr>
        <w:rFonts w:ascii="Calibri" w:hAnsi="Calibri" w:cs="Calibri"/>
        <w:sz w:val="18"/>
        <w:szCs w:val="18"/>
      </w:rPr>
      <w:t xml:space="preserve"> realizowany na podstawie umowy o dofinansowanie nr umowy: </w:t>
    </w:r>
    <w:r w:rsidRPr="00F62EBD">
      <w:rPr>
        <w:rFonts w:ascii="Calibri" w:hAnsi="Calibri" w:cs="Calibri"/>
        <w:b/>
        <w:bCs/>
        <w:sz w:val="18"/>
        <w:szCs w:val="18"/>
      </w:rPr>
      <w:t>FESW.09.05-IZ.00-0043/24</w:t>
    </w:r>
    <w:r w:rsidRPr="00F62EBD">
      <w:rPr>
        <w:rFonts w:ascii="Calibri" w:hAnsi="Calibri" w:cs="Calibri"/>
        <w:sz w:val="18"/>
        <w:szCs w:val="18"/>
      </w:rPr>
      <w:t xml:space="preserve"> </w:t>
    </w:r>
    <w:r w:rsidRPr="00F62EBD">
      <w:rPr>
        <w:rFonts w:ascii="Calibri" w:hAnsi="Calibri" w:cs="Calibri"/>
        <w:b/>
        <w:bCs/>
        <w:sz w:val="18"/>
        <w:szCs w:val="18"/>
      </w:rPr>
      <w:t>z dnia 30.12.2024 r.</w:t>
    </w:r>
    <w:r w:rsidRPr="00F62EBD">
      <w:rPr>
        <w:rFonts w:ascii="Calibri" w:hAnsi="Calibri" w:cs="Calibri"/>
        <w:sz w:val="18"/>
        <w:szCs w:val="18"/>
      </w:rPr>
      <w:t xml:space="preserve"> zawartej z Województwem Świętokrzyskim reprezentowanym przez Zarząd Województwa pełniący funkcję Instytucji Zarządzającej programem regionalnym Fundusze Europejskie dla Świętokrzyskiego 2021-2027</w:t>
    </w:r>
  </w:p>
  <w:p w14:paraId="3EE58401" w14:textId="77777777" w:rsidR="00EC28F4" w:rsidRDefault="00EC28F4" w:rsidP="00127BB7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51C734C6" w14:textId="3903AA42" w:rsidR="000C25EB" w:rsidRPr="007B5AAF" w:rsidRDefault="00127BB7" w:rsidP="007B5AAF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956C71">
      <w:rPr>
        <w:rFonts w:ascii="Calibri" w:hAnsi="Calibri" w:cs="Calibri"/>
        <w:b/>
        <w:sz w:val="18"/>
        <w:szCs w:val="18"/>
        <w:highlight w:val="yellow"/>
      </w:rPr>
      <w:t>Oferta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musi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być podpisana kwalifikowanym podpisem elektronicznym lub podpisem zaufanym lub podpisem osobistym</w:t>
    </w:r>
    <w:r w:rsidRPr="00956C71">
      <w:rPr>
        <w:rFonts w:ascii="Calibri" w:hAnsi="Calibri" w:cs="Calibri"/>
        <w:sz w:val="18"/>
        <w:szCs w:val="18"/>
        <w:highlight w:val="yellow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1A9F" w14:textId="4866E548" w:rsidR="004124CD" w:rsidRPr="00F36DFC" w:rsidRDefault="00F36DFC" w:rsidP="00F36DFC">
    <w:pPr>
      <w:pStyle w:val="Stopka"/>
      <w:jc w:val="both"/>
      <w:rPr>
        <w:rFonts w:ascii="Calibri" w:eastAsiaTheme="majorEastAsia" w:hAnsi="Calibri" w:cs="Calibri"/>
        <w:sz w:val="28"/>
        <w:szCs w:val="28"/>
      </w:rPr>
    </w:pPr>
    <w:r w:rsidRPr="00877E15">
      <w:rPr>
        <w:rFonts w:ascii="Calibri" w:hAnsi="Calibri" w:cs="Calibri"/>
        <w:sz w:val="18"/>
        <w:szCs w:val="18"/>
      </w:rPr>
      <w:t xml:space="preserve">Projekt pn. </w:t>
    </w:r>
    <w:r w:rsidRPr="00877E15">
      <w:rPr>
        <w:rFonts w:ascii="Calibri" w:hAnsi="Calibri" w:cs="Calibri"/>
        <w:b/>
        <w:bCs/>
        <w:sz w:val="18"/>
        <w:szCs w:val="18"/>
      </w:rPr>
      <w:t>„Wsparcie rodzin oraz pieczy zastępczej w powiecie sandomierskim”</w:t>
    </w:r>
    <w:r w:rsidRPr="00877E15">
      <w:rPr>
        <w:rFonts w:ascii="Calibri" w:hAnsi="Calibri" w:cs="Calibri"/>
        <w:sz w:val="18"/>
        <w:szCs w:val="18"/>
      </w:rPr>
      <w:t xml:space="preserve"> realizowany na podstawie umowy o dofinansowanie nr umowy: </w:t>
    </w:r>
    <w:bookmarkStart w:id="2" w:name="_Hlk188548071"/>
    <w:r w:rsidRPr="00877E15">
      <w:rPr>
        <w:rFonts w:ascii="Calibri" w:hAnsi="Calibri" w:cs="Calibri"/>
        <w:b/>
        <w:bCs/>
        <w:sz w:val="18"/>
        <w:szCs w:val="18"/>
      </w:rPr>
      <w:t>FESW.09.05-IZ.00-0043/24</w:t>
    </w:r>
    <w:bookmarkEnd w:id="2"/>
    <w:r w:rsidRPr="00877E15">
      <w:rPr>
        <w:rFonts w:ascii="Calibri" w:hAnsi="Calibri" w:cs="Calibri"/>
        <w:sz w:val="18"/>
        <w:szCs w:val="18"/>
      </w:rPr>
      <w:t xml:space="preserve"> </w:t>
    </w:r>
    <w:r w:rsidRPr="00877E15">
      <w:rPr>
        <w:rFonts w:ascii="Calibri" w:hAnsi="Calibri" w:cs="Calibri"/>
        <w:b/>
        <w:bCs/>
        <w:sz w:val="18"/>
        <w:szCs w:val="18"/>
      </w:rPr>
      <w:t>z dnia 30.12.2024 r.</w:t>
    </w:r>
    <w:r w:rsidRPr="00877E15">
      <w:rPr>
        <w:rFonts w:ascii="Calibri" w:hAnsi="Calibri" w:cs="Calibri"/>
        <w:sz w:val="18"/>
        <w:szCs w:val="18"/>
      </w:rPr>
      <w:t xml:space="preserve"> zawartej z Województwem Świętokrzyskim reprezentowanym przez Zarząd Województwa pełniący funkcję Instytucji Zarządzającej </w:t>
    </w:r>
    <w:bookmarkStart w:id="3" w:name="_Hlk167299988"/>
    <w:r w:rsidRPr="00877E15">
      <w:rPr>
        <w:rFonts w:ascii="Calibri" w:hAnsi="Calibri" w:cs="Calibri"/>
        <w:sz w:val="18"/>
        <w:szCs w:val="18"/>
      </w:rPr>
      <w:t>programem regionalnym Fundusze Europejskie dla Świętokrzyskiego 2021-2027</w:t>
    </w:r>
    <w:bookmarkEnd w:id="3"/>
  </w:p>
  <w:p w14:paraId="1995B8C5" w14:textId="77777777" w:rsidR="004124CD" w:rsidRDefault="004124CD" w:rsidP="00771C89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62DB0A58" w14:textId="07E93B5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637B1" w14:textId="77777777" w:rsidR="00E20D7C" w:rsidRDefault="00E20D7C">
      <w:r>
        <w:separator/>
      </w:r>
    </w:p>
  </w:footnote>
  <w:footnote w:type="continuationSeparator" w:id="0">
    <w:p w14:paraId="22C681C2" w14:textId="77777777" w:rsidR="00E20D7C" w:rsidRDefault="00E20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43BB4" w14:textId="77777777" w:rsidR="008F0BF2" w:rsidRDefault="008F0BF2" w:rsidP="008F0BF2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</w:p>
  <w:p w14:paraId="11B34D3F" w14:textId="77777777" w:rsidR="008F0BF2" w:rsidRDefault="008F0BF2" w:rsidP="008F0BF2">
    <w:pPr>
      <w:pStyle w:val="Nagwek"/>
    </w:pPr>
    <w:r>
      <w:rPr>
        <w:noProof/>
      </w:rPr>
      <w:drawing>
        <wp:anchor distT="0" distB="0" distL="114300" distR="114300" simplePos="0" relativeHeight="251672576" behindDoc="0" locked="0" layoutInCell="1" allowOverlap="1" wp14:anchorId="4191F1BD" wp14:editId="16F3BCA6">
          <wp:simplePos x="0" y="0"/>
          <wp:positionH relativeFrom="column">
            <wp:posOffset>-395605</wp:posOffset>
          </wp:positionH>
          <wp:positionV relativeFrom="paragraph">
            <wp:posOffset>-212725</wp:posOffset>
          </wp:positionV>
          <wp:extent cx="6642100" cy="658495"/>
          <wp:effectExtent l="0" t="0" r="0" b="0"/>
          <wp:wrapNone/>
          <wp:docPr id="13882826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a</w:t>
    </w:r>
  </w:p>
  <w:p w14:paraId="26A73019" w14:textId="77777777" w:rsidR="008F0BF2" w:rsidRDefault="008F0BF2" w:rsidP="008F0BF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6ECEA1F" w14:textId="77777777" w:rsidR="008F0BF2" w:rsidRDefault="008F0BF2" w:rsidP="008F0BF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9DEAC8E" w14:textId="77777777" w:rsidR="008F0BF2" w:rsidRDefault="008F0BF2" w:rsidP="008F0BF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E8EC92E" w14:textId="77777777" w:rsidR="008F0BF2" w:rsidRDefault="008F0BF2" w:rsidP="008F0BF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6C8E4D1" w14:textId="77777777" w:rsidR="008F0BF2" w:rsidRPr="00AC45D8" w:rsidRDefault="008F0BF2" w:rsidP="008F0BF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>
      <w:rPr>
        <w:rFonts w:ascii="Microsoft Sans Serif" w:hAnsi="Microsoft Sans Serif" w:cs="Microsoft Sans Serif"/>
        <w:sz w:val="14"/>
        <w:szCs w:val="14"/>
      </w:rPr>
      <w:t>P</w:t>
    </w:r>
    <w:r w:rsidRPr="002F0594">
      <w:rPr>
        <w:rFonts w:ascii="Microsoft Sans Serif" w:hAnsi="Microsoft Sans Serif" w:cs="Microsoft Sans Serif"/>
        <w:sz w:val="14"/>
        <w:szCs w:val="14"/>
      </w:rPr>
      <w:t>rojekt współfinansowany ze środków Europejskiego Funduszu Społecznego w ramach programu regionalnego Fundusze Europejskie dla Świętokrzyskiego 2021-2027</w:t>
    </w:r>
  </w:p>
  <w:p w14:paraId="13FF108D" w14:textId="77777777" w:rsidR="008F0BF2" w:rsidRPr="005578FE" w:rsidRDefault="008F0BF2" w:rsidP="008F0BF2">
    <w:pPr>
      <w:pStyle w:val="Nagwek"/>
    </w:pPr>
  </w:p>
  <w:p w14:paraId="3B2AB6FB" w14:textId="77777777" w:rsidR="008F0BF2" w:rsidRDefault="008F0BF2" w:rsidP="008F0BF2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1F98EFBE" wp14:editId="493211C8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326501983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EDF3AF" w14:textId="77777777" w:rsidR="008F0BF2" w:rsidRDefault="008F0BF2" w:rsidP="008F0BF2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98EFB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2FEDF3AF" w14:textId="77777777" w:rsidR="008F0BF2" w:rsidRDefault="008F0BF2" w:rsidP="008F0BF2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70BA9924" w14:textId="3D7C56A3" w:rsidR="008F0BF2" w:rsidRPr="00D27D6B" w:rsidRDefault="008F0BF2" w:rsidP="008F0BF2">
    <w:pPr>
      <w:pStyle w:val="Nagwek"/>
    </w:pPr>
    <w:r w:rsidRPr="00A33AFA">
      <w:rPr>
        <w:rFonts w:ascii="Calibri" w:hAnsi="Calibri" w:cs="Calibri"/>
        <w:sz w:val="20"/>
        <w:szCs w:val="20"/>
      </w:rPr>
      <w:t>Nr referencyjny:</w:t>
    </w:r>
    <w:r w:rsidR="00973444">
      <w:rPr>
        <w:rFonts w:ascii="Calibri" w:hAnsi="Calibri" w:cs="Calibri"/>
        <w:sz w:val="20"/>
        <w:szCs w:val="20"/>
      </w:rPr>
      <w:t xml:space="preserve"> </w:t>
    </w:r>
    <w:r w:rsidR="00BA3D1F" w:rsidRPr="00BA3D1F">
      <w:rPr>
        <w:rFonts w:ascii="Calibri" w:hAnsi="Calibri" w:cs="Calibri"/>
        <w:sz w:val="20"/>
        <w:szCs w:val="20"/>
      </w:rPr>
      <w:t>OK.260.1.2026</w:t>
    </w:r>
  </w:p>
  <w:p w14:paraId="5CA0AD5C" w14:textId="52FCA6A0" w:rsidR="000C25EB" w:rsidRPr="008F0BF2" w:rsidRDefault="000C25EB" w:rsidP="008F0B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B99F" w14:textId="57BE65F3" w:rsidR="00D27D6B" w:rsidRDefault="00D27D6B" w:rsidP="00D27D6B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</w:p>
  <w:p w14:paraId="121CA9BF" w14:textId="77777777" w:rsidR="00A37B52" w:rsidRDefault="00A37B52" w:rsidP="00A37B52">
    <w:pPr>
      <w:pStyle w:val="Nagwek"/>
    </w:pPr>
    <w:r>
      <w:rPr>
        <w:noProof/>
      </w:rPr>
      <w:drawing>
        <wp:anchor distT="0" distB="0" distL="114300" distR="114300" simplePos="0" relativeHeight="251669504" behindDoc="0" locked="0" layoutInCell="1" allowOverlap="1" wp14:anchorId="65A5346A" wp14:editId="0DD8A55F">
          <wp:simplePos x="0" y="0"/>
          <wp:positionH relativeFrom="column">
            <wp:posOffset>-395605</wp:posOffset>
          </wp:positionH>
          <wp:positionV relativeFrom="paragraph">
            <wp:posOffset>-212725</wp:posOffset>
          </wp:positionV>
          <wp:extent cx="6642100" cy="658495"/>
          <wp:effectExtent l="0" t="0" r="0" b="0"/>
          <wp:wrapNone/>
          <wp:docPr id="17552856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a</w:t>
    </w:r>
  </w:p>
  <w:p w14:paraId="70A8BFBA" w14:textId="77777777" w:rsidR="00A37B52" w:rsidRDefault="00A37B52" w:rsidP="00A37B5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14D03D61" w14:textId="77777777" w:rsidR="00A37B52" w:rsidRDefault="00A37B52" w:rsidP="00A37B5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13CF80FE" w14:textId="77777777" w:rsidR="00A37B52" w:rsidRDefault="00A37B52" w:rsidP="00A37B5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1A944015" w14:textId="77777777" w:rsidR="00A37B52" w:rsidRDefault="00A37B52" w:rsidP="00A37B5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446B14C2" w14:textId="77777777" w:rsidR="00A37B52" w:rsidRPr="00AC45D8" w:rsidRDefault="00A37B52" w:rsidP="00A37B5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>
      <w:rPr>
        <w:rFonts w:ascii="Microsoft Sans Serif" w:hAnsi="Microsoft Sans Serif" w:cs="Microsoft Sans Serif"/>
        <w:sz w:val="14"/>
        <w:szCs w:val="14"/>
      </w:rPr>
      <w:t>P</w:t>
    </w:r>
    <w:r w:rsidRPr="002F0594">
      <w:rPr>
        <w:rFonts w:ascii="Microsoft Sans Serif" w:hAnsi="Microsoft Sans Serif" w:cs="Microsoft Sans Serif"/>
        <w:sz w:val="14"/>
        <w:szCs w:val="14"/>
      </w:rPr>
      <w:t xml:space="preserve">rojekt współfinansowany </w:t>
    </w:r>
    <w:bookmarkStart w:id="0" w:name="_Hlk188861283"/>
    <w:bookmarkStart w:id="1" w:name="_Hlk188861284"/>
    <w:r w:rsidRPr="002F0594">
      <w:rPr>
        <w:rFonts w:ascii="Microsoft Sans Serif" w:hAnsi="Microsoft Sans Serif" w:cs="Microsoft Sans Serif"/>
        <w:sz w:val="14"/>
        <w:szCs w:val="14"/>
      </w:rPr>
      <w:t>ze środków Europejskiego Funduszu Społecznego w ramach programu regionalnego Fundusze Europejskie dla Świętokrzyskiego 2021-2027</w:t>
    </w:r>
    <w:bookmarkEnd w:id="0"/>
    <w:bookmarkEnd w:id="1"/>
  </w:p>
  <w:p w14:paraId="5B0839FB" w14:textId="77777777" w:rsidR="00A37B52" w:rsidRPr="005578FE" w:rsidRDefault="00A37B52" w:rsidP="00A37B52">
    <w:pPr>
      <w:pStyle w:val="Nagwek"/>
    </w:pPr>
  </w:p>
  <w:p w14:paraId="762AA9AF" w14:textId="77777777" w:rsidR="00D27D6B" w:rsidRDefault="00D27D6B" w:rsidP="00D27D6B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5BFCA557" wp14:editId="065FEA1A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84E76" w14:textId="77777777" w:rsidR="00D27D6B" w:rsidRDefault="00D27D6B" w:rsidP="00D27D6B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CA55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2D584E76" w14:textId="77777777" w:rsidR="00D27D6B" w:rsidRDefault="00D27D6B" w:rsidP="00D27D6B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E644BE8" w14:textId="325CE60D" w:rsidR="00A46408" w:rsidRPr="00D27D6B" w:rsidRDefault="002C436C" w:rsidP="00D27D6B">
    <w:pPr>
      <w:pStyle w:val="Nagwek"/>
    </w:pPr>
    <w:r w:rsidRPr="00A33AFA">
      <w:rPr>
        <w:rFonts w:ascii="Calibri" w:hAnsi="Calibri" w:cs="Calibri"/>
        <w:sz w:val="20"/>
        <w:szCs w:val="20"/>
      </w:rPr>
      <w:t xml:space="preserve">Nr referencyjny: </w:t>
    </w:r>
    <w:r w:rsidR="00A37B52">
      <w:rPr>
        <w:rFonts w:ascii="Calibri" w:hAnsi="Calibri" w:cs="Calibri"/>
        <w:b/>
        <w:bCs/>
        <w:sz w:val="20"/>
        <w:szCs w:val="20"/>
      </w:rPr>
      <w:t xml:space="preserve"> </w:t>
    </w:r>
    <w:r w:rsidR="00CD4180">
      <w:rPr>
        <w:rFonts w:ascii="Calibri" w:hAnsi="Calibri" w:cs="Calibri"/>
        <w:b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72198F"/>
    <w:multiLevelType w:val="hybridMultilevel"/>
    <w:tmpl w:val="1C4272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20776E"/>
    <w:multiLevelType w:val="hybridMultilevel"/>
    <w:tmpl w:val="F814A5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1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145BCD"/>
    <w:multiLevelType w:val="hybridMultilevel"/>
    <w:tmpl w:val="1C427236"/>
    <w:lvl w:ilvl="0" w:tplc="17349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6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80379484">
    <w:abstractNumId w:val="38"/>
  </w:num>
  <w:num w:numId="2" w16cid:durableId="868876465">
    <w:abstractNumId w:val="45"/>
  </w:num>
  <w:num w:numId="3" w16cid:durableId="1488279290">
    <w:abstractNumId w:val="32"/>
  </w:num>
  <w:num w:numId="4" w16cid:durableId="796291512">
    <w:abstractNumId w:val="27"/>
  </w:num>
  <w:num w:numId="5" w16cid:durableId="496267963">
    <w:abstractNumId w:val="20"/>
  </w:num>
  <w:num w:numId="6" w16cid:durableId="892353348">
    <w:abstractNumId w:val="35"/>
  </w:num>
  <w:num w:numId="7" w16cid:durableId="1275139351">
    <w:abstractNumId w:val="40"/>
  </w:num>
  <w:num w:numId="8" w16cid:durableId="1450856637">
    <w:abstractNumId w:val="25"/>
  </w:num>
  <w:num w:numId="9" w16cid:durableId="1901135325">
    <w:abstractNumId w:val="53"/>
  </w:num>
  <w:num w:numId="10" w16cid:durableId="472992105">
    <w:abstractNumId w:val="59"/>
  </w:num>
  <w:num w:numId="11" w16cid:durableId="341589083">
    <w:abstractNumId w:val="21"/>
  </w:num>
  <w:num w:numId="12" w16cid:durableId="1272542815">
    <w:abstractNumId w:val="57"/>
  </w:num>
  <w:num w:numId="13" w16cid:durableId="808085353">
    <w:abstractNumId w:val="58"/>
  </w:num>
  <w:num w:numId="14" w16cid:durableId="96752384">
    <w:abstractNumId w:val="12"/>
  </w:num>
  <w:num w:numId="15" w16cid:durableId="1930582928">
    <w:abstractNumId w:val="30"/>
  </w:num>
  <w:num w:numId="16" w16cid:durableId="879364245">
    <w:abstractNumId w:val="34"/>
  </w:num>
  <w:num w:numId="17" w16cid:durableId="1561286733">
    <w:abstractNumId w:val="52"/>
  </w:num>
  <w:num w:numId="18" w16cid:durableId="794954794">
    <w:abstractNumId w:val="23"/>
  </w:num>
  <w:num w:numId="19" w16cid:durableId="1009261431">
    <w:abstractNumId w:val="13"/>
  </w:num>
  <w:num w:numId="20" w16cid:durableId="1790081263">
    <w:abstractNumId w:val="18"/>
  </w:num>
  <w:num w:numId="21" w16cid:durableId="90782014">
    <w:abstractNumId w:val="46"/>
  </w:num>
  <w:num w:numId="22" w16cid:durableId="446657222">
    <w:abstractNumId w:val="19"/>
  </w:num>
  <w:num w:numId="23" w16cid:durableId="1625891531">
    <w:abstractNumId w:val="51"/>
  </w:num>
  <w:num w:numId="24" w16cid:durableId="1732463759">
    <w:abstractNumId w:val="48"/>
  </w:num>
  <w:num w:numId="25" w16cid:durableId="854222589">
    <w:abstractNumId w:val="22"/>
  </w:num>
  <w:num w:numId="26" w16cid:durableId="119859019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44319350">
    <w:abstractNumId w:val="55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64665">
    <w:abstractNumId w:val="3"/>
  </w:num>
  <w:num w:numId="29" w16cid:durableId="1276059159">
    <w:abstractNumId w:val="8"/>
  </w:num>
  <w:num w:numId="30" w16cid:durableId="2142724414">
    <w:abstractNumId w:val="2"/>
  </w:num>
  <w:num w:numId="31" w16cid:durableId="948851908">
    <w:abstractNumId w:val="44"/>
  </w:num>
  <w:num w:numId="32" w16cid:durableId="73164163">
    <w:abstractNumId w:val="10"/>
  </w:num>
  <w:num w:numId="33" w16cid:durableId="472718455">
    <w:abstractNumId w:val="31"/>
  </w:num>
  <w:num w:numId="34" w16cid:durableId="1565527461">
    <w:abstractNumId w:val="47"/>
  </w:num>
  <w:num w:numId="35" w16cid:durableId="1592659294">
    <w:abstractNumId w:val="17"/>
  </w:num>
  <w:num w:numId="36" w16cid:durableId="1188325742">
    <w:abstractNumId w:val="56"/>
  </w:num>
  <w:num w:numId="37" w16cid:durableId="921137828">
    <w:abstractNumId w:val="15"/>
  </w:num>
  <w:num w:numId="38" w16cid:durableId="1635060762">
    <w:abstractNumId w:val="9"/>
  </w:num>
  <w:num w:numId="39" w16cid:durableId="1473290">
    <w:abstractNumId w:val="26"/>
  </w:num>
  <w:num w:numId="40" w16cid:durableId="1099451303">
    <w:abstractNumId w:val="42"/>
  </w:num>
  <w:num w:numId="41" w16cid:durableId="915742921">
    <w:abstractNumId w:val="36"/>
  </w:num>
  <w:num w:numId="42" w16cid:durableId="12740383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08896113">
    <w:abstractNumId w:val="39"/>
  </w:num>
  <w:num w:numId="44" w16cid:durableId="80761917">
    <w:abstractNumId w:val="11"/>
  </w:num>
  <w:num w:numId="45" w16cid:durableId="960956159">
    <w:abstractNumId w:val="16"/>
  </w:num>
  <w:num w:numId="46" w16cid:durableId="500199849">
    <w:abstractNumId w:val="28"/>
  </w:num>
  <w:num w:numId="47" w16cid:durableId="391734221">
    <w:abstractNumId w:val="54"/>
  </w:num>
  <w:num w:numId="48" w16cid:durableId="1467353225">
    <w:abstractNumId w:val="24"/>
  </w:num>
  <w:num w:numId="49" w16cid:durableId="1966766277">
    <w:abstractNumId w:val="41"/>
  </w:num>
  <w:num w:numId="50" w16cid:durableId="1218395030">
    <w:abstractNumId w:val="29"/>
  </w:num>
  <w:num w:numId="51" w16cid:durableId="1661343595">
    <w:abstractNumId w:val="50"/>
  </w:num>
  <w:num w:numId="52" w16cid:durableId="702902366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0CD7"/>
    <w:rsid w:val="00033E37"/>
    <w:rsid w:val="0003703F"/>
    <w:rsid w:val="000379F7"/>
    <w:rsid w:val="00041617"/>
    <w:rsid w:val="00042263"/>
    <w:rsid w:val="00042B17"/>
    <w:rsid w:val="00042B31"/>
    <w:rsid w:val="00043B97"/>
    <w:rsid w:val="00043D4C"/>
    <w:rsid w:val="00044B6B"/>
    <w:rsid w:val="00047EF2"/>
    <w:rsid w:val="00051405"/>
    <w:rsid w:val="00054BF5"/>
    <w:rsid w:val="00055851"/>
    <w:rsid w:val="0005763C"/>
    <w:rsid w:val="00057897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86B13"/>
    <w:rsid w:val="00090A82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75C"/>
    <w:rsid w:val="000B2EE7"/>
    <w:rsid w:val="000B37AC"/>
    <w:rsid w:val="000B3E3B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0C33"/>
    <w:rsid w:val="000E17E1"/>
    <w:rsid w:val="000E18DD"/>
    <w:rsid w:val="000E2AC9"/>
    <w:rsid w:val="000E342B"/>
    <w:rsid w:val="000E4E2A"/>
    <w:rsid w:val="000E7F53"/>
    <w:rsid w:val="000F0F3B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0EDD"/>
    <w:rsid w:val="001218E1"/>
    <w:rsid w:val="00122276"/>
    <w:rsid w:val="00124F6E"/>
    <w:rsid w:val="00126E65"/>
    <w:rsid w:val="00127BB7"/>
    <w:rsid w:val="00131262"/>
    <w:rsid w:val="00133015"/>
    <w:rsid w:val="00134702"/>
    <w:rsid w:val="00134C84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707D"/>
    <w:rsid w:val="001514C7"/>
    <w:rsid w:val="001568FB"/>
    <w:rsid w:val="00157704"/>
    <w:rsid w:val="00157C65"/>
    <w:rsid w:val="0016161F"/>
    <w:rsid w:val="00161A44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87823"/>
    <w:rsid w:val="00191FF7"/>
    <w:rsid w:val="00192C7B"/>
    <w:rsid w:val="00194CF3"/>
    <w:rsid w:val="00197122"/>
    <w:rsid w:val="001979DB"/>
    <w:rsid w:val="001A01C8"/>
    <w:rsid w:val="001A05B2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2292"/>
    <w:rsid w:val="001E249B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7EA"/>
    <w:rsid w:val="002149A4"/>
    <w:rsid w:val="00222248"/>
    <w:rsid w:val="002232E2"/>
    <w:rsid w:val="00223684"/>
    <w:rsid w:val="00223750"/>
    <w:rsid w:val="002238C6"/>
    <w:rsid w:val="00223ABE"/>
    <w:rsid w:val="002248A3"/>
    <w:rsid w:val="00224C77"/>
    <w:rsid w:val="00225324"/>
    <w:rsid w:val="00226348"/>
    <w:rsid w:val="00227E39"/>
    <w:rsid w:val="00230E4E"/>
    <w:rsid w:val="00231FBA"/>
    <w:rsid w:val="00232ED3"/>
    <w:rsid w:val="00233049"/>
    <w:rsid w:val="00233770"/>
    <w:rsid w:val="002340E3"/>
    <w:rsid w:val="0023487A"/>
    <w:rsid w:val="00235B00"/>
    <w:rsid w:val="00236A98"/>
    <w:rsid w:val="00241C6C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20A"/>
    <w:rsid w:val="0026697F"/>
    <w:rsid w:val="0026706B"/>
    <w:rsid w:val="002678AB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53C0"/>
    <w:rsid w:val="002A2237"/>
    <w:rsid w:val="002A2640"/>
    <w:rsid w:val="002A4CEF"/>
    <w:rsid w:val="002A5876"/>
    <w:rsid w:val="002A746A"/>
    <w:rsid w:val="002A7F4E"/>
    <w:rsid w:val="002B021D"/>
    <w:rsid w:val="002B6740"/>
    <w:rsid w:val="002C436C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F0291"/>
    <w:rsid w:val="002F16D6"/>
    <w:rsid w:val="002F26C4"/>
    <w:rsid w:val="002F294C"/>
    <w:rsid w:val="002F413E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2633D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5ABE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3487"/>
    <w:rsid w:val="003A41B1"/>
    <w:rsid w:val="003A4DC1"/>
    <w:rsid w:val="003A5A9D"/>
    <w:rsid w:val="003A5E55"/>
    <w:rsid w:val="003A665A"/>
    <w:rsid w:val="003B13A9"/>
    <w:rsid w:val="003B6F73"/>
    <w:rsid w:val="003C48F1"/>
    <w:rsid w:val="003C4B19"/>
    <w:rsid w:val="003C659A"/>
    <w:rsid w:val="003C6719"/>
    <w:rsid w:val="003C7514"/>
    <w:rsid w:val="003D1E8E"/>
    <w:rsid w:val="003D1ED1"/>
    <w:rsid w:val="003D4FCB"/>
    <w:rsid w:val="003D7AA5"/>
    <w:rsid w:val="003E134C"/>
    <w:rsid w:val="003E25DD"/>
    <w:rsid w:val="003E464A"/>
    <w:rsid w:val="003E711C"/>
    <w:rsid w:val="003E719D"/>
    <w:rsid w:val="003E71BA"/>
    <w:rsid w:val="003F0669"/>
    <w:rsid w:val="003F0A43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24CD"/>
    <w:rsid w:val="0041331B"/>
    <w:rsid w:val="00413D44"/>
    <w:rsid w:val="00414CF9"/>
    <w:rsid w:val="00414F47"/>
    <w:rsid w:val="004174D2"/>
    <w:rsid w:val="00420580"/>
    <w:rsid w:val="00422175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893"/>
    <w:rsid w:val="004639B5"/>
    <w:rsid w:val="00464F2B"/>
    <w:rsid w:val="00466E4C"/>
    <w:rsid w:val="0047062C"/>
    <w:rsid w:val="00471C4D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96F86"/>
    <w:rsid w:val="004A1662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4F7682"/>
    <w:rsid w:val="005021E7"/>
    <w:rsid w:val="00502765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1A5"/>
    <w:rsid w:val="00522BE4"/>
    <w:rsid w:val="005327E3"/>
    <w:rsid w:val="00532D41"/>
    <w:rsid w:val="00532DC9"/>
    <w:rsid w:val="00534E6E"/>
    <w:rsid w:val="00535B3B"/>
    <w:rsid w:val="0053629E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0132"/>
    <w:rsid w:val="00562ABE"/>
    <w:rsid w:val="00563069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4583"/>
    <w:rsid w:val="00595F14"/>
    <w:rsid w:val="00595F43"/>
    <w:rsid w:val="00596470"/>
    <w:rsid w:val="00596C55"/>
    <w:rsid w:val="005A015E"/>
    <w:rsid w:val="005A1915"/>
    <w:rsid w:val="005A3AF6"/>
    <w:rsid w:val="005A4EF6"/>
    <w:rsid w:val="005A62C2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1E9F"/>
    <w:rsid w:val="005E25BB"/>
    <w:rsid w:val="005E281A"/>
    <w:rsid w:val="005E789A"/>
    <w:rsid w:val="005E7D86"/>
    <w:rsid w:val="005F248D"/>
    <w:rsid w:val="005F3C52"/>
    <w:rsid w:val="005F51FC"/>
    <w:rsid w:val="005F53FF"/>
    <w:rsid w:val="005F5656"/>
    <w:rsid w:val="005F71D8"/>
    <w:rsid w:val="00601FA4"/>
    <w:rsid w:val="00603DA3"/>
    <w:rsid w:val="006042A2"/>
    <w:rsid w:val="00606915"/>
    <w:rsid w:val="006071DE"/>
    <w:rsid w:val="00607529"/>
    <w:rsid w:val="00607E94"/>
    <w:rsid w:val="006111A3"/>
    <w:rsid w:val="00611934"/>
    <w:rsid w:val="0062063C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2A16"/>
    <w:rsid w:val="0066323E"/>
    <w:rsid w:val="00664AC0"/>
    <w:rsid w:val="006668F4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452A"/>
    <w:rsid w:val="006A693C"/>
    <w:rsid w:val="006A798D"/>
    <w:rsid w:val="006B004E"/>
    <w:rsid w:val="006B12F4"/>
    <w:rsid w:val="006B17B0"/>
    <w:rsid w:val="006B48EB"/>
    <w:rsid w:val="006B494C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C6B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678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4BA2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87F17"/>
    <w:rsid w:val="00790524"/>
    <w:rsid w:val="00792EE6"/>
    <w:rsid w:val="00793775"/>
    <w:rsid w:val="0079444B"/>
    <w:rsid w:val="00795888"/>
    <w:rsid w:val="00797E4A"/>
    <w:rsid w:val="007A0335"/>
    <w:rsid w:val="007A7C26"/>
    <w:rsid w:val="007B21B2"/>
    <w:rsid w:val="007B4461"/>
    <w:rsid w:val="007B5AAF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84C"/>
    <w:rsid w:val="007E6310"/>
    <w:rsid w:val="007F0C30"/>
    <w:rsid w:val="007F34EC"/>
    <w:rsid w:val="007F3FE7"/>
    <w:rsid w:val="007F4967"/>
    <w:rsid w:val="007F4FAE"/>
    <w:rsid w:val="007F76A1"/>
    <w:rsid w:val="007F7A95"/>
    <w:rsid w:val="00802B11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44A7"/>
    <w:rsid w:val="00834817"/>
    <w:rsid w:val="00835ABD"/>
    <w:rsid w:val="008375EC"/>
    <w:rsid w:val="008409B8"/>
    <w:rsid w:val="00840E8D"/>
    <w:rsid w:val="008443B3"/>
    <w:rsid w:val="008454AD"/>
    <w:rsid w:val="00845544"/>
    <w:rsid w:val="00845908"/>
    <w:rsid w:val="00851265"/>
    <w:rsid w:val="00851E9B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14E2"/>
    <w:rsid w:val="008620C2"/>
    <w:rsid w:val="00862263"/>
    <w:rsid w:val="00863213"/>
    <w:rsid w:val="00864440"/>
    <w:rsid w:val="00866AC7"/>
    <w:rsid w:val="008674E4"/>
    <w:rsid w:val="00870445"/>
    <w:rsid w:val="00872D84"/>
    <w:rsid w:val="00875908"/>
    <w:rsid w:val="00882A3A"/>
    <w:rsid w:val="00885032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5AC9"/>
    <w:rsid w:val="008D7041"/>
    <w:rsid w:val="008E5B27"/>
    <w:rsid w:val="008F0BF2"/>
    <w:rsid w:val="008F0BFB"/>
    <w:rsid w:val="008F0D60"/>
    <w:rsid w:val="008F1BB3"/>
    <w:rsid w:val="008F21F2"/>
    <w:rsid w:val="008F2E6F"/>
    <w:rsid w:val="008F32A4"/>
    <w:rsid w:val="00901B7A"/>
    <w:rsid w:val="00901EC6"/>
    <w:rsid w:val="009023E2"/>
    <w:rsid w:val="00902957"/>
    <w:rsid w:val="0090420C"/>
    <w:rsid w:val="0090440F"/>
    <w:rsid w:val="009062BC"/>
    <w:rsid w:val="00906FA7"/>
    <w:rsid w:val="00910F57"/>
    <w:rsid w:val="0091104C"/>
    <w:rsid w:val="00912731"/>
    <w:rsid w:val="00912C25"/>
    <w:rsid w:val="009137CE"/>
    <w:rsid w:val="00917F68"/>
    <w:rsid w:val="0092033A"/>
    <w:rsid w:val="0092052A"/>
    <w:rsid w:val="009218A5"/>
    <w:rsid w:val="00921AA6"/>
    <w:rsid w:val="00921B5B"/>
    <w:rsid w:val="00922357"/>
    <w:rsid w:val="00922A84"/>
    <w:rsid w:val="00925FAA"/>
    <w:rsid w:val="009269F6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73444"/>
    <w:rsid w:val="00973600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70AA"/>
    <w:rsid w:val="009A0530"/>
    <w:rsid w:val="009A0A84"/>
    <w:rsid w:val="009A0E0A"/>
    <w:rsid w:val="009A410D"/>
    <w:rsid w:val="009A48CD"/>
    <w:rsid w:val="009A4C9A"/>
    <w:rsid w:val="009A5616"/>
    <w:rsid w:val="009A5E5F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369A"/>
    <w:rsid w:val="00A14EE6"/>
    <w:rsid w:val="00A1597C"/>
    <w:rsid w:val="00A17D18"/>
    <w:rsid w:val="00A208A8"/>
    <w:rsid w:val="00A20B08"/>
    <w:rsid w:val="00A20E8F"/>
    <w:rsid w:val="00A2116D"/>
    <w:rsid w:val="00A22B36"/>
    <w:rsid w:val="00A25019"/>
    <w:rsid w:val="00A25F63"/>
    <w:rsid w:val="00A266B8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37B52"/>
    <w:rsid w:val="00A4101C"/>
    <w:rsid w:val="00A431D6"/>
    <w:rsid w:val="00A4340F"/>
    <w:rsid w:val="00A45ED0"/>
    <w:rsid w:val="00A46408"/>
    <w:rsid w:val="00A46A06"/>
    <w:rsid w:val="00A57250"/>
    <w:rsid w:val="00A578F5"/>
    <w:rsid w:val="00A6013A"/>
    <w:rsid w:val="00A609CB"/>
    <w:rsid w:val="00A61538"/>
    <w:rsid w:val="00A627DB"/>
    <w:rsid w:val="00A62E79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2DF2"/>
    <w:rsid w:val="00A85586"/>
    <w:rsid w:val="00A9175F"/>
    <w:rsid w:val="00A91FE0"/>
    <w:rsid w:val="00A97F70"/>
    <w:rsid w:val="00AA4266"/>
    <w:rsid w:val="00AB0AE0"/>
    <w:rsid w:val="00AB2527"/>
    <w:rsid w:val="00AB3D1E"/>
    <w:rsid w:val="00AB77F2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FC"/>
    <w:rsid w:val="00AE02C5"/>
    <w:rsid w:val="00AE0C14"/>
    <w:rsid w:val="00AE1879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06D15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56E"/>
    <w:rsid w:val="00B72784"/>
    <w:rsid w:val="00B736C3"/>
    <w:rsid w:val="00B73CB3"/>
    <w:rsid w:val="00B74AFE"/>
    <w:rsid w:val="00B7769F"/>
    <w:rsid w:val="00B777A4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3D1F"/>
    <w:rsid w:val="00BA4BBD"/>
    <w:rsid w:val="00BA5C7E"/>
    <w:rsid w:val="00BB19B8"/>
    <w:rsid w:val="00BB2056"/>
    <w:rsid w:val="00BB5390"/>
    <w:rsid w:val="00BB7015"/>
    <w:rsid w:val="00BC077D"/>
    <w:rsid w:val="00BC4A55"/>
    <w:rsid w:val="00BC6C4B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C91"/>
    <w:rsid w:val="00C12D87"/>
    <w:rsid w:val="00C14458"/>
    <w:rsid w:val="00C14AFC"/>
    <w:rsid w:val="00C153BB"/>
    <w:rsid w:val="00C22F62"/>
    <w:rsid w:val="00C24130"/>
    <w:rsid w:val="00C244CC"/>
    <w:rsid w:val="00C244E8"/>
    <w:rsid w:val="00C256CC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2DD5"/>
    <w:rsid w:val="00C4348A"/>
    <w:rsid w:val="00C4373A"/>
    <w:rsid w:val="00C451BB"/>
    <w:rsid w:val="00C477A8"/>
    <w:rsid w:val="00C51F8C"/>
    <w:rsid w:val="00C54946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5762"/>
    <w:rsid w:val="00C7601A"/>
    <w:rsid w:val="00C76994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5137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180"/>
    <w:rsid w:val="00CD4E49"/>
    <w:rsid w:val="00CD5AE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E7129"/>
    <w:rsid w:val="00CF04AF"/>
    <w:rsid w:val="00CF1CAD"/>
    <w:rsid w:val="00CF2B9E"/>
    <w:rsid w:val="00CF2E3A"/>
    <w:rsid w:val="00CF3E72"/>
    <w:rsid w:val="00CF46BA"/>
    <w:rsid w:val="00D00567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F02"/>
    <w:rsid w:val="00D27D6B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3E0D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0FCE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5FE"/>
    <w:rsid w:val="00DC6FCE"/>
    <w:rsid w:val="00DC7F87"/>
    <w:rsid w:val="00DD0167"/>
    <w:rsid w:val="00DD27CF"/>
    <w:rsid w:val="00DD2EAB"/>
    <w:rsid w:val="00DD3005"/>
    <w:rsid w:val="00DD3AAC"/>
    <w:rsid w:val="00DD7838"/>
    <w:rsid w:val="00DD7EF3"/>
    <w:rsid w:val="00DE0673"/>
    <w:rsid w:val="00DE2874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ED1"/>
    <w:rsid w:val="00E16B67"/>
    <w:rsid w:val="00E17474"/>
    <w:rsid w:val="00E176CD"/>
    <w:rsid w:val="00E20D7C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C33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4022"/>
    <w:rsid w:val="00E5597B"/>
    <w:rsid w:val="00E55C88"/>
    <w:rsid w:val="00E5600C"/>
    <w:rsid w:val="00E568CF"/>
    <w:rsid w:val="00E61687"/>
    <w:rsid w:val="00E6178E"/>
    <w:rsid w:val="00E61DB6"/>
    <w:rsid w:val="00E6447A"/>
    <w:rsid w:val="00E64657"/>
    <w:rsid w:val="00E67567"/>
    <w:rsid w:val="00E70BF5"/>
    <w:rsid w:val="00E711A3"/>
    <w:rsid w:val="00E727AF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3FD8"/>
    <w:rsid w:val="00E84110"/>
    <w:rsid w:val="00E85038"/>
    <w:rsid w:val="00E85655"/>
    <w:rsid w:val="00E8697B"/>
    <w:rsid w:val="00E87B49"/>
    <w:rsid w:val="00E87C3A"/>
    <w:rsid w:val="00E90116"/>
    <w:rsid w:val="00E90EB4"/>
    <w:rsid w:val="00E917B0"/>
    <w:rsid w:val="00E928B8"/>
    <w:rsid w:val="00E93D12"/>
    <w:rsid w:val="00E97562"/>
    <w:rsid w:val="00EA065A"/>
    <w:rsid w:val="00EA0715"/>
    <w:rsid w:val="00EA2BDF"/>
    <w:rsid w:val="00EA395D"/>
    <w:rsid w:val="00EA3B83"/>
    <w:rsid w:val="00EA4C1A"/>
    <w:rsid w:val="00EA4F5C"/>
    <w:rsid w:val="00EB1584"/>
    <w:rsid w:val="00EB26BF"/>
    <w:rsid w:val="00EB3C7A"/>
    <w:rsid w:val="00EB448B"/>
    <w:rsid w:val="00EB567B"/>
    <w:rsid w:val="00EB56F4"/>
    <w:rsid w:val="00EB5DC0"/>
    <w:rsid w:val="00EB6A66"/>
    <w:rsid w:val="00EB6E2F"/>
    <w:rsid w:val="00EB6F6F"/>
    <w:rsid w:val="00EC0ED8"/>
    <w:rsid w:val="00EC1621"/>
    <w:rsid w:val="00EC28F4"/>
    <w:rsid w:val="00EC4352"/>
    <w:rsid w:val="00EC538A"/>
    <w:rsid w:val="00ED0D85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37E"/>
    <w:rsid w:val="00EF77D9"/>
    <w:rsid w:val="00F0084C"/>
    <w:rsid w:val="00F042DF"/>
    <w:rsid w:val="00F050B8"/>
    <w:rsid w:val="00F05931"/>
    <w:rsid w:val="00F05BE3"/>
    <w:rsid w:val="00F05C67"/>
    <w:rsid w:val="00F11020"/>
    <w:rsid w:val="00F128BC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6DFC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9CD"/>
    <w:rsid w:val="00F85AFE"/>
    <w:rsid w:val="00F920EB"/>
    <w:rsid w:val="00F92BD6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C58EE"/>
    <w:rsid w:val="00FD014E"/>
    <w:rsid w:val="00FD1B1B"/>
    <w:rsid w:val="00FD24DC"/>
    <w:rsid w:val="00FD2552"/>
    <w:rsid w:val="00FD27EC"/>
    <w:rsid w:val="00FD5023"/>
    <w:rsid w:val="00FD77B3"/>
    <w:rsid w:val="00FE0753"/>
    <w:rsid w:val="00FE25ED"/>
    <w:rsid w:val="00FE39A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D635AF-B37F-48B0-9698-480FA94D0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87F75F-7191-48B7-B6CE-A34FC54C5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Krzysztof</cp:lastModifiedBy>
  <cp:revision>26</cp:revision>
  <cp:lastPrinted>2020-12-21T07:21:00Z</cp:lastPrinted>
  <dcterms:created xsi:type="dcterms:W3CDTF">2025-07-09T11:08:00Z</dcterms:created>
  <dcterms:modified xsi:type="dcterms:W3CDTF">2026-04-01T09:38:00Z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