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9D76" w14:textId="03280E84" w:rsidR="00BA6235" w:rsidRPr="008800F6" w:rsidRDefault="00BA6235" w:rsidP="006C7BFA">
      <w:pPr>
        <w:pStyle w:val="Tekstpodstawowy"/>
        <w:spacing w:line="276" w:lineRule="auto"/>
        <w:ind w:right="23"/>
        <w:rPr>
          <w:b/>
          <w:bCs/>
          <w:color w:val="000000" w:themeColor="text1"/>
          <w:sz w:val="20"/>
          <w:szCs w:val="20"/>
        </w:rPr>
      </w:pPr>
    </w:p>
    <w:p w14:paraId="2701A484" w14:textId="77777777" w:rsidR="00BA6235" w:rsidRPr="008800F6" w:rsidRDefault="00BA6235" w:rsidP="006C7BFA">
      <w:pPr>
        <w:pStyle w:val="Tekstpodstawowy"/>
        <w:spacing w:line="276" w:lineRule="auto"/>
        <w:ind w:right="23"/>
        <w:jc w:val="center"/>
        <w:rPr>
          <w:b/>
          <w:bCs/>
          <w:color w:val="000000" w:themeColor="text1"/>
          <w:sz w:val="20"/>
          <w:szCs w:val="20"/>
        </w:rPr>
      </w:pPr>
    </w:p>
    <w:p w14:paraId="05111DF8" w14:textId="77777777" w:rsidR="00BA6235" w:rsidRPr="008800F6" w:rsidRDefault="00BA6235" w:rsidP="006C7BFA">
      <w:pPr>
        <w:pStyle w:val="Tekstpodstawowy"/>
        <w:spacing w:line="276" w:lineRule="auto"/>
        <w:ind w:right="23"/>
        <w:jc w:val="center"/>
        <w:rPr>
          <w:b/>
          <w:bCs/>
          <w:color w:val="000000" w:themeColor="text1"/>
          <w:sz w:val="20"/>
          <w:szCs w:val="20"/>
        </w:rPr>
      </w:pPr>
    </w:p>
    <w:p w14:paraId="7CB7678A" w14:textId="77777777" w:rsidR="00BA6235" w:rsidRPr="008800F6" w:rsidRDefault="00BA6235" w:rsidP="006C7BFA">
      <w:pPr>
        <w:pStyle w:val="Tekstpodstawowy"/>
        <w:spacing w:line="276" w:lineRule="auto"/>
        <w:ind w:right="23"/>
        <w:jc w:val="center"/>
        <w:rPr>
          <w:b/>
          <w:bCs/>
          <w:color w:val="000000" w:themeColor="text1"/>
          <w:sz w:val="20"/>
          <w:szCs w:val="20"/>
        </w:rPr>
      </w:pPr>
    </w:p>
    <w:p w14:paraId="230C1F08" w14:textId="77777777" w:rsidR="00BA6235" w:rsidRPr="008800F6" w:rsidRDefault="00BA6235" w:rsidP="006C7BFA">
      <w:pPr>
        <w:pStyle w:val="Tekstpodstawowy"/>
        <w:spacing w:line="276" w:lineRule="auto"/>
        <w:ind w:right="23"/>
        <w:jc w:val="center"/>
        <w:rPr>
          <w:b/>
          <w:bCs/>
          <w:color w:val="000000" w:themeColor="text1"/>
          <w:sz w:val="20"/>
          <w:szCs w:val="20"/>
        </w:rPr>
      </w:pPr>
    </w:p>
    <w:p w14:paraId="230F402A" w14:textId="77777777" w:rsidR="00BA6235" w:rsidRPr="008800F6" w:rsidRDefault="00BA6235" w:rsidP="006C7BFA">
      <w:pPr>
        <w:pStyle w:val="Tekstpodstawowy"/>
        <w:spacing w:line="276" w:lineRule="auto"/>
        <w:ind w:right="23"/>
        <w:jc w:val="center"/>
        <w:rPr>
          <w:b/>
          <w:bCs/>
          <w:color w:val="000000" w:themeColor="text1"/>
          <w:sz w:val="20"/>
          <w:szCs w:val="20"/>
        </w:rPr>
      </w:pPr>
    </w:p>
    <w:p w14:paraId="1B1D3EF6" w14:textId="77777777" w:rsidR="00BA6235" w:rsidRPr="008800F6" w:rsidRDefault="00BA6235" w:rsidP="006C7BFA">
      <w:pPr>
        <w:pStyle w:val="Tekstpodstawowy"/>
        <w:spacing w:line="276" w:lineRule="auto"/>
        <w:ind w:right="23"/>
        <w:jc w:val="center"/>
        <w:rPr>
          <w:b/>
          <w:bCs/>
          <w:color w:val="000000" w:themeColor="text1"/>
          <w:sz w:val="20"/>
          <w:szCs w:val="20"/>
        </w:rPr>
      </w:pPr>
    </w:p>
    <w:p w14:paraId="4C052395" w14:textId="77777777" w:rsidR="00BA6235" w:rsidRPr="008800F6" w:rsidRDefault="00BA6235" w:rsidP="006C7BFA">
      <w:pPr>
        <w:pStyle w:val="Tekstpodstawowy"/>
        <w:spacing w:line="276" w:lineRule="auto"/>
        <w:ind w:right="23"/>
        <w:jc w:val="center"/>
        <w:rPr>
          <w:b/>
          <w:bCs/>
          <w:color w:val="000000" w:themeColor="text1"/>
          <w:sz w:val="20"/>
          <w:szCs w:val="20"/>
        </w:rPr>
      </w:pPr>
    </w:p>
    <w:p w14:paraId="7C32D827" w14:textId="77777777" w:rsidR="00BA6235" w:rsidRPr="008800F6" w:rsidRDefault="00BA6235" w:rsidP="006C7BFA">
      <w:pPr>
        <w:pStyle w:val="Tekstpodstawowy"/>
        <w:spacing w:line="276" w:lineRule="auto"/>
        <w:ind w:right="23"/>
        <w:jc w:val="center"/>
        <w:rPr>
          <w:b/>
          <w:bCs/>
          <w:color w:val="000000" w:themeColor="text1"/>
          <w:sz w:val="20"/>
          <w:szCs w:val="20"/>
        </w:rPr>
      </w:pPr>
    </w:p>
    <w:p w14:paraId="459B45E1" w14:textId="77777777" w:rsidR="00BA6235" w:rsidRPr="008800F6" w:rsidRDefault="00BA6235" w:rsidP="006C7BFA">
      <w:pPr>
        <w:pStyle w:val="Tekstpodstawowy"/>
        <w:spacing w:line="276" w:lineRule="auto"/>
        <w:ind w:right="23"/>
        <w:jc w:val="center"/>
        <w:rPr>
          <w:b/>
          <w:bCs/>
          <w:color w:val="000000" w:themeColor="text1"/>
          <w:sz w:val="20"/>
          <w:szCs w:val="20"/>
        </w:rPr>
      </w:pPr>
    </w:p>
    <w:p w14:paraId="70D4B05D" w14:textId="55FBF7B4" w:rsidR="00BA6235" w:rsidRPr="008800F6" w:rsidRDefault="00BA6235" w:rsidP="006C7BFA">
      <w:pPr>
        <w:pStyle w:val="Tekstpodstawowy"/>
        <w:spacing w:line="276" w:lineRule="auto"/>
        <w:ind w:right="23"/>
        <w:jc w:val="center"/>
        <w:rPr>
          <w:b/>
          <w:bCs/>
          <w:color w:val="000000" w:themeColor="text1"/>
          <w:sz w:val="22"/>
          <w:szCs w:val="22"/>
        </w:rPr>
      </w:pPr>
      <w:r w:rsidRPr="008800F6">
        <w:rPr>
          <w:b/>
          <w:bCs/>
          <w:color w:val="000000" w:themeColor="text1"/>
          <w:sz w:val="22"/>
          <w:szCs w:val="22"/>
        </w:rPr>
        <w:t>SPECYFIKACJA WARUNKÓW ZAMÓWIENIA</w:t>
      </w:r>
    </w:p>
    <w:p w14:paraId="2A7EC1A5" w14:textId="77777777" w:rsidR="00BA6235" w:rsidRPr="008800F6" w:rsidRDefault="00BA6235" w:rsidP="006C7BFA">
      <w:pPr>
        <w:pStyle w:val="Tekstpodstawowy"/>
        <w:spacing w:line="276" w:lineRule="auto"/>
        <w:ind w:right="23"/>
        <w:jc w:val="center"/>
        <w:rPr>
          <w:b/>
          <w:bCs/>
          <w:color w:val="000000" w:themeColor="text1"/>
          <w:sz w:val="20"/>
          <w:szCs w:val="20"/>
        </w:rPr>
      </w:pPr>
    </w:p>
    <w:p w14:paraId="19BC9BA2" w14:textId="6E30086B" w:rsidR="00AB0D79" w:rsidRPr="008800F6" w:rsidRDefault="009B6557" w:rsidP="006C7BFA">
      <w:pPr>
        <w:pStyle w:val="Tekstpodstawowy"/>
        <w:spacing w:line="276" w:lineRule="auto"/>
        <w:ind w:right="23"/>
        <w:jc w:val="center"/>
        <w:rPr>
          <w:b/>
          <w:bCs/>
          <w:color w:val="000000" w:themeColor="text1"/>
          <w:sz w:val="20"/>
          <w:szCs w:val="20"/>
        </w:rPr>
      </w:pPr>
      <w:r w:rsidRPr="008800F6">
        <w:rPr>
          <w:b/>
          <w:bCs/>
          <w:color w:val="000000" w:themeColor="text1"/>
          <w:sz w:val="20"/>
          <w:szCs w:val="20"/>
        </w:rPr>
        <w:t xml:space="preserve">dla postępowania o udzielenie zamówienia </w:t>
      </w:r>
      <w:r w:rsidR="002D3ABF" w:rsidRPr="008800F6">
        <w:rPr>
          <w:b/>
          <w:bCs/>
          <w:color w:val="000000" w:themeColor="text1"/>
          <w:sz w:val="20"/>
          <w:szCs w:val="20"/>
        </w:rPr>
        <w:t>sektorowego o wartości powyżej progu, o którym mowa w przepisach wykonawczych wydanych na podstawie art. 3 ustawy z dnia 11 września 2019 r. – Prawo zamówień publicznych</w:t>
      </w:r>
      <w:r w:rsidRPr="008800F6">
        <w:rPr>
          <w:b/>
          <w:bCs/>
          <w:color w:val="000000" w:themeColor="text1"/>
          <w:sz w:val="20"/>
          <w:szCs w:val="20"/>
        </w:rPr>
        <w:t xml:space="preserve"> </w:t>
      </w:r>
    </w:p>
    <w:p w14:paraId="5BD7931C" w14:textId="51D7BEAF" w:rsidR="00BA6235" w:rsidRPr="008800F6" w:rsidRDefault="009B6557" w:rsidP="006C7BFA">
      <w:pPr>
        <w:pStyle w:val="Tekstpodstawowy"/>
        <w:spacing w:line="276" w:lineRule="auto"/>
        <w:ind w:right="23"/>
        <w:jc w:val="center"/>
        <w:rPr>
          <w:b/>
          <w:bCs/>
          <w:color w:val="000000" w:themeColor="text1"/>
          <w:sz w:val="20"/>
          <w:szCs w:val="20"/>
        </w:rPr>
      </w:pPr>
      <w:r w:rsidRPr="008800F6">
        <w:rPr>
          <w:b/>
          <w:bCs/>
          <w:color w:val="000000" w:themeColor="text1"/>
          <w:sz w:val="20"/>
          <w:szCs w:val="20"/>
        </w:rPr>
        <w:t xml:space="preserve">prowadzonego w trybie </w:t>
      </w:r>
      <w:r w:rsidR="00EF0D57">
        <w:rPr>
          <w:b/>
          <w:bCs/>
          <w:color w:val="000000" w:themeColor="text1"/>
          <w:sz w:val="20"/>
          <w:szCs w:val="20"/>
        </w:rPr>
        <w:t>podstawowym bez negocjacji</w:t>
      </w:r>
    </w:p>
    <w:p w14:paraId="4C714AC4" w14:textId="1B4B13DD" w:rsidR="009B6557" w:rsidRPr="008800F6" w:rsidRDefault="009B6557" w:rsidP="006C7BFA">
      <w:pPr>
        <w:pStyle w:val="Tekstpodstawowy"/>
        <w:spacing w:line="276" w:lineRule="auto"/>
        <w:ind w:right="23"/>
        <w:jc w:val="center"/>
        <w:rPr>
          <w:b/>
          <w:bCs/>
          <w:color w:val="000000" w:themeColor="text1"/>
          <w:sz w:val="20"/>
          <w:szCs w:val="20"/>
        </w:rPr>
      </w:pPr>
      <w:r w:rsidRPr="008800F6">
        <w:rPr>
          <w:b/>
          <w:bCs/>
          <w:color w:val="000000" w:themeColor="text1"/>
          <w:sz w:val="20"/>
          <w:szCs w:val="20"/>
        </w:rPr>
        <w:t>na</w:t>
      </w:r>
    </w:p>
    <w:p w14:paraId="67FE3533" w14:textId="77777777" w:rsidR="00BA6235" w:rsidRPr="008800F6" w:rsidRDefault="00BA6235" w:rsidP="006C7BFA">
      <w:pPr>
        <w:pStyle w:val="Tekstpodstawowy"/>
        <w:spacing w:line="276" w:lineRule="auto"/>
        <w:ind w:right="23"/>
        <w:rPr>
          <w:b/>
          <w:bCs/>
          <w:color w:val="000000" w:themeColor="text1"/>
          <w:sz w:val="20"/>
          <w:szCs w:val="20"/>
        </w:rPr>
      </w:pPr>
    </w:p>
    <w:p w14:paraId="32D1B3AC" w14:textId="7A44FBA1" w:rsidR="00EF0D57" w:rsidRPr="00EF0D57" w:rsidRDefault="008647CD" w:rsidP="00EF0D57">
      <w:pPr>
        <w:spacing w:line="276" w:lineRule="auto"/>
        <w:ind w:right="23"/>
        <w:jc w:val="center"/>
        <w:rPr>
          <w:rFonts w:ascii="Arial" w:eastAsia="Calibri" w:hAnsi="Arial" w:cs="Arial"/>
          <w:b/>
          <w:bCs/>
          <w:color w:val="000000"/>
          <w:sz w:val="20"/>
          <w:szCs w:val="20"/>
        </w:rPr>
      </w:pPr>
      <w:r>
        <w:rPr>
          <w:rFonts w:ascii="Arial" w:hAnsi="Arial" w:cs="Arial"/>
          <w:b/>
          <w:bCs/>
          <w:color w:val="000000" w:themeColor="text1"/>
          <w:sz w:val="20"/>
          <w:szCs w:val="20"/>
        </w:rPr>
        <w:t xml:space="preserve">ZAPROJEKTOWANIE I </w:t>
      </w:r>
      <w:r w:rsidR="00D7160D" w:rsidRPr="00EF0D57">
        <w:rPr>
          <w:rFonts w:ascii="Arial" w:hAnsi="Arial" w:cs="Arial"/>
          <w:b/>
          <w:bCs/>
          <w:color w:val="000000" w:themeColor="text1"/>
          <w:sz w:val="20"/>
          <w:szCs w:val="20"/>
        </w:rPr>
        <w:t xml:space="preserve">WYKONANIE ROBÓT BUDOWLANYCH </w:t>
      </w:r>
      <w:r w:rsidR="00EF0D57" w:rsidRPr="00EF0D57">
        <w:rPr>
          <w:rFonts w:ascii="Arial" w:eastAsia="Calibri" w:hAnsi="Arial" w:cs="Arial"/>
          <w:b/>
          <w:bCs/>
          <w:color w:val="000000"/>
          <w:sz w:val="20"/>
          <w:szCs w:val="20"/>
        </w:rPr>
        <w:t>W RAMACH PROJEKTU PN.:</w:t>
      </w:r>
      <w:r w:rsidR="00EF0D57" w:rsidRPr="00EF0D57">
        <w:rPr>
          <w:rFonts w:ascii="Arial" w:eastAsia="Arial" w:hAnsi="Arial" w:cs="Arial"/>
          <w:b/>
          <w:bCs/>
          <w:sz w:val="20"/>
          <w:szCs w:val="20"/>
        </w:rPr>
        <w:t xml:space="preserve"> </w:t>
      </w:r>
      <w:r w:rsidR="00EF0D57" w:rsidRPr="00EF0D57">
        <w:rPr>
          <w:rFonts w:ascii="Arial" w:eastAsia="Calibri" w:hAnsi="Arial" w:cs="Arial"/>
          <w:b/>
          <w:bCs/>
          <w:i/>
          <w:iCs/>
          <w:color w:val="000000"/>
          <w:sz w:val="20"/>
          <w:szCs w:val="20"/>
        </w:rPr>
        <w:t>MODERNIZACJA STACJI UZDATNIANIA WODY WRAZ Z WDROŻENIEM SYSTEMU MONITORINGU STRAT WODY WODOCIĄGOWEJ W DZIAŁDOWIE W RAMACH DZIAŁANIA FENX.02.05 WODA DO SPOŻYCIA PRIORYTETU FENX.02 WSPARCIE SEKTORÓW ENERGETYKA I ŚRODOWISKO Z EFRR PROGRAMU FUNDUSZE EUROPEJSKIE NA INFRASTRUKTURĘ, KLIMAT, ŚRODOWISKO 2021-2027</w:t>
      </w:r>
      <w:r w:rsidR="00EF0D57" w:rsidRPr="00EF0D57">
        <w:rPr>
          <w:rFonts w:ascii="Arial" w:eastAsia="Calibri" w:hAnsi="Arial" w:cs="Arial"/>
          <w:b/>
          <w:bCs/>
          <w:color w:val="000000"/>
          <w:sz w:val="20"/>
          <w:szCs w:val="20"/>
        </w:rPr>
        <w:t>, NR FENX.02.05-IW.01-00121/24</w:t>
      </w:r>
    </w:p>
    <w:p w14:paraId="31E68FCC" w14:textId="04DA721A" w:rsidR="00EF0D57" w:rsidRPr="00BA5B68" w:rsidRDefault="00EF0D57" w:rsidP="00EF0D57">
      <w:pPr>
        <w:spacing w:line="276" w:lineRule="auto"/>
        <w:ind w:right="23"/>
        <w:jc w:val="center"/>
        <w:rPr>
          <w:rFonts w:ascii="Arial" w:hAnsi="Arial" w:cs="Arial"/>
          <w:sz w:val="20"/>
          <w:szCs w:val="20"/>
        </w:rPr>
      </w:pPr>
      <w:r w:rsidRPr="00BA5B68">
        <w:rPr>
          <w:rFonts w:ascii="Arial" w:hAnsi="Arial" w:cs="Arial"/>
          <w:sz w:val="20"/>
          <w:szCs w:val="20"/>
        </w:rPr>
        <w:t xml:space="preserve">Postępowanie nr </w:t>
      </w:r>
      <w:r w:rsidR="006309C7">
        <w:rPr>
          <w:rFonts w:ascii="Arial" w:hAnsi="Arial" w:cs="Arial"/>
          <w:sz w:val="20"/>
          <w:szCs w:val="20"/>
        </w:rPr>
        <w:t>12/IN/SUW/26</w:t>
      </w:r>
    </w:p>
    <w:p w14:paraId="3FB29BD6" w14:textId="7527556E" w:rsidR="00EF2953" w:rsidRPr="008800F6" w:rsidRDefault="00EF2953" w:rsidP="00EF0D57">
      <w:pPr>
        <w:spacing w:line="276" w:lineRule="auto"/>
        <w:ind w:right="23"/>
        <w:jc w:val="center"/>
        <w:rPr>
          <w:rFonts w:ascii="Arial" w:eastAsia="Arial" w:hAnsi="Arial" w:cs="Arial"/>
          <w:b/>
          <w:bCs/>
          <w:color w:val="000000" w:themeColor="text1"/>
        </w:rPr>
      </w:pPr>
    </w:p>
    <w:p w14:paraId="5FC1D3BA" w14:textId="77777777" w:rsidR="00F53FCD" w:rsidRPr="008800F6" w:rsidRDefault="00F53FCD" w:rsidP="006C7BFA">
      <w:pPr>
        <w:spacing w:line="276" w:lineRule="auto"/>
        <w:ind w:right="23"/>
        <w:jc w:val="center"/>
        <w:rPr>
          <w:rFonts w:ascii="Arial" w:hAnsi="Arial" w:cs="Arial"/>
          <w:b/>
          <w:color w:val="000000" w:themeColor="text1"/>
        </w:rPr>
      </w:pPr>
    </w:p>
    <w:p w14:paraId="29E4691A" w14:textId="77777777" w:rsidR="00F53FCD" w:rsidRPr="008800F6" w:rsidRDefault="00F53FCD" w:rsidP="006C7BFA">
      <w:pPr>
        <w:pStyle w:val="Tekstpodstawowy"/>
        <w:spacing w:line="276" w:lineRule="auto"/>
        <w:ind w:right="23"/>
        <w:jc w:val="center"/>
        <w:rPr>
          <w:b/>
          <w:bCs/>
          <w:color w:val="000000" w:themeColor="text1"/>
          <w:sz w:val="20"/>
          <w:szCs w:val="20"/>
        </w:rPr>
      </w:pPr>
    </w:p>
    <w:p w14:paraId="3AA0DED1" w14:textId="77777777" w:rsidR="00BA6235" w:rsidRPr="008800F6" w:rsidRDefault="00BA6235" w:rsidP="006C7BFA">
      <w:pPr>
        <w:pStyle w:val="Tekstpodstawowy"/>
        <w:spacing w:line="276" w:lineRule="auto"/>
        <w:ind w:right="23"/>
        <w:rPr>
          <w:b/>
          <w:bCs/>
          <w:color w:val="000000" w:themeColor="text1"/>
          <w:sz w:val="20"/>
          <w:szCs w:val="20"/>
        </w:rPr>
      </w:pPr>
    </w:p>
    <w:p w14:paraId="4890BFA2" w14:textId="77777777" w:rsidR="00BA6235" w:rsidRPr="008800F6" w:rsidRDefault="00BA6235" w:rsidP="006C7BFA">
      <w:pPr>
        <w:pStyle w:val="Tekstpodstawowy"/>
        <w:spacing w:line="276" w:lineRule="auto"/>
        <w:ind w:right="23"/>
        <w:jc w:val="center"/>
        <w:rPr>
          <w:b/>
          <w:bCs/>
          <w:iCs/>
          <w:color w:val="000000" w:themeColor="text1"/>
          <w:sz w:val="20"/>
          <w:szCs w:val="20"/>
        </w:rPr>
      </w:pPr>
    </w:p>
    <w:p w14:paraId="74147D2B" w14:textId="77777777" w:rsidR="00984DFB" w:rsidRPr="008800F6" w:rsidRDefault="00984DFB" w:rsidP="006C7BFA">
      <w:pPr>
        <w:pStyle w:val="Tekstpodstawowy"/>
        <w:spacing w:line="276" w:lineRule="auto"/>
        <w:ind w:right="23"/>
        <w:jc w:val="center"/>
        <w:rPr>
          <w:b/>
          <w:bCs/>
          <w:color w:val="000000" w:themeColor="text1"/>
          <w:sz w:val="20"/>
          <w:szCs w:val="20"/>
        </w:rPr>
      </w:pPr>
    </w:p>
    <w:p w14:paraId="5112DA39" w14:textId="77777777" w:rsidR="00BA6235" w:rsidRPr="008800F6" w:rsidRDefault="00BA6235" w:rsidP="006C7BFA">
      <w:pPr>
        <w:pStyle w:val="Tekstpodstawowy"/>
        <w:spacing w:line="276" w:lineRule="auto"/>
        <w:ind w:right="23"/>
        <w:jc w:val="center"/>
        <w:rPr>
          <w:b/>
          <w:bCs/>
          <w:color w:val="000000" w:themeColor="text1"/>
          <w:sz w:val="20"/>
          <w:szCs w:val="20"/>
        </w:rPr>
      </w:pPr>
    </w:p>
    <w:p w14:paraId="5B4AA36F" w14:textId="77777777" w:rsidR="00BA6235" w:rsidRPr="008800F6" w:rsidRDefault="00BA6235" w:rsidP="006C7BFA">
      <w:pPr>
        <w:pStyle w:val="Tytu"/>
        <w:spacing w:line="276" w:lineRule="auto"/>
        <w:ind w:right="23"/>
        <w:rPr>
          <w:rFonts w:ascii="Arial" w:hAnsi="Arial" w:cs="Arial"/>
          <w:b/>
          <w:bCs/>
          <w:smallCaps/>
          <w:color w:val="000000" w:themeColor="text1"/>
          <w:sz w:val="18"/>
          <w:szCs w:val="18"/>
        </w:rPr>
      </w:pPr>
    </w:p>
    <w:p w14:paraId="596CB449" w14:textId="77777777" w:rsidR="003A3C45" w:rsidRPr="008800F6" w:rsidRDefault="003A3C45" w:rsidP="006C7BFA">
      <w:pPr>
        <w:pStyle w:val="Tekstpodstawowy"/>
        <w:spacing w:line="276" w:lineRule="auto"/>
        <w:ind w:left="6381" w:right="23"/>
        <w:rPr>
          <w:b/>
          <w:bCs/>
          <w:color w:val="000000" w:themeColor="text1"/>
          <w:sz w:val="18"/>
          <w:szCs w:val="18"/>
          <w:u w:val="single"/>
        </w:rPr>
      </w:pPr>
    </w:p>
    <w:p w14:paraId="3A4D41FE" w14:textId="77777777" w:rsidR="003A3C45" w:rsidRPr="008800F6" w:rsidRDefault="003A3C45" w:rsidP="006C7BFA">
      <w:pPr>
        <w:pStyle w:val="Tekstpodstawowy"/>
        <w:spacing w:line="276" w:lineRule="auto"/>
        <w:ind w:left="6381" w:right="23"/>
        <w:rPr>
          <w:b/>
          <w:bCs/>
          <w:color w:val="000000" w:themeColor="text1"/>
          <w:sz w:val="18"/>
          <w:szCs w:val="18"/>
          <w:u w:val="single"/>
        </w:rPr>
      </w:pPr>
    </w:p>
    <w:p w14:paraId="40E96F36" w14:textId="77777777" w:rsidR="00935FB5" w:rsidRPr="008800F6" w:rsidRDefault="00935FB5" w:rsidP="006C7BFA">
      <w:pPr>
        <w:pStyle w:val="Tekstpodstawowy"/>
        <w:spacing w:line="276" w:lineRule="auto"/>
        <w:ind w:left="6381" w:right="23"/>
        <w:rPr>
          <w:b/>
          <w:bCs/>
          <w:color w:val="000000" w:themeColor="text1"/>
          <w:sz w:val="18"/>
          <w:szCs w:val="18"/>
          <w:u w:val="single"/>
        </w:rPr>
      </w:pPr>
    </w:p>
    <w:p w14:paraId="565C3E76" w14:textId="77777777" w:rsidR="00935FB5" w:rsidRPr="008800F6" w:rsidRDefault="00935FB5" w:rsidP="006C7BFA">
      <w:pPr>
        <w:pStyle w:val="Tekstpodstawowy"/>
        <w:spacing w:line="276" w:lineRule="auto"/>
        <w:ind w:left="6381" w:right="23"/>
        <w:rPr>
          <w:b/>
          <w:bCs/>
          <w:color w:val="000000" w:themeColor="text1"/>
          <w:sz w:val="18"/>
          <w:szCs w:val="18"/>
          <w:u w:val="single"/>
        </w:rPr>
      </w:pPr>
    </w:p>
    <w:p w14:paraId="700FF7B2" w14:textId="65D7035A" w:rsidR="00DE20C0" w:rsidRPr="00EF0D57" w:rsidRDefault="00BA6235" w:rsidP="00EF0D57">
      <w:pPr>
        <w:pStyle w:val="Tekstpodstawowy"/>
        <w:spacing w:line="276" w:lineRule="auto"/>
        <w:ind w:left="6381" w:right="23"/>
        <w:rPr>
          <w:b/>
          <w:bCs/>
          <w:color w:val="000000" w:themeColor="text1"/>
          <w:sz w:val="18"/>
          <w:szCs w:val="18"/>
          <w:u w:val="single"/>
        </w:rPr>
      </w:pPr>
      <w:r w:rsidRPr="008800F6">
        <w:rPr>
          <w:b/>
          <w:bCs/>
          <w:color w:val="000000" w:themeColor="text1"/>
          <w:sz w:val="18"/>
          <w:szCs w:val="18"/>
          <w:u w:val="single"/>
        </w:rPr>
        <w:t>Zatwierdził:</w:t>
      </w:r>
    </w:p>
    <w:p w14:paraId="1627E50A" w14:textId="77777777" w:rsidR="006309C7" w:rsidRDefault="006309C7" w:rsidP="00EF0D57">
      <w:pPr>
        <w:pStyle w:val="Tekstpodstawowy"/>
        <w:spacing w:line="276" w:lineRule="auto"/>
        <w:ind w:right="23"/>
        <w:rPr>
          <w:b/>
          <w:bCs/>
          <w:color w:val="000000" w:themeColor="text1"/>
          <w:sz w:val="18"/>
          <w:szCs w:val="18"/>
        </w:rPr>
      </w:pP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p>
    <w:p w14:paraId="598525EA" w14:textId="47E3AA80" w:rsidR="00BA6235" w:rsidRDefault="006309C7" w:rsidP="006309C7">
      <w:pPr>
        <w:pStyle w:val="Tekstpodstawowy"/>
        <w:spacing w:line="276" w:lineRule="auto"/>
        <w:ind w:left="5672" w:right="23"/>
        <w:rPr>
          <w:b/>
          <w:bCs/>
          <w:color w:val="000000" w:themeColor="text1"/>
          <w:sz w:val="18"/>
          <w:szCs w:val="18"/>
        </w:rPr>
      </w:pPr>
      <w:r>
        <w:rPr>
          <w:b/>
          <w:bCs/>
          <w:color w:val="000000" w:themeColor="text1"/>
          <w:sz w:val="18"/>
          <w:szCs w:val="18"/>
        </w:rPr>
        <w:t xml:space="preserve">      Sławomir Pszenny</w:t>
      </w:r>
    </w:p>
    <w:p w14:paraId="61A7F6F9" w14:textId="381E88E6" w:rsidR="00EF0D57" w:rsidRDefault="006309C7" w:rsidP="00EF0D57">
      <w:pPr>
        <w:pStyle w:val="Tekstpodstawowy"/>
        <w:spacing w:line="276" w:lineRule="auto"/>
        <w:ind w:right="23"/>
        <w:rPr>
          <w:b/>
          <w:bCs/>
          <w:color w:val="000000" w:themeColor="text1"/>
          <w:sz w:val="18"/>
          <w:szCs w:val="18"/>
        </w:rPr>
      </w:pP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t xml:space="preserve">        Prezes Zarządu</w:t>
      </w:r>
    </w:p>
    <w:p w14:paraId="28C33DFC" w14:textId="77777777" w:rsidR="00EF0D57" w:rsidRDefault="00EF0D57" w:rsidP="00EF0D57">
      <w:pPr>
        <w:pStyle w:val="Tekstpodstawowy"/>
        <w:spacing w:line="276" w:lineRule="auto"/>
        <w:ind w:right="23"/>
        <w:rPr>
          <w:b/>
          <w:bCs/>
          <w:color w:val="000000" w:themeColor="text1"/>
          <w:sz w:val="18"/>
          <w:szCs w:val="18"/>
        </w:rPr>
      </w:pPr>
    </w:p>
    <w:p w14:paraId="28151628" w14:textId="77777777" w:rsidR="00EF0D57" w:rsidRDefault="00EF0D57" w:rsidP="00EF0D57">
      <w:pPr>
        <w:pStyle w:val="Tekstpodstawowy"/>
        <w:spacing w:line="276" w:lineRule="auto"/>
        <w:ind w:right="23"/>
        <w:rPr>
          <w:b/>
          <w:bCs/>
          <w:color w:val="000000" w:themeColor="text1"/>
          <w:sz w:val="18"/>
          <w:szCs w:val="18"/>
        </w:rPr>
      </w:pPr>
    </w:p>
    <w:p w14:paraId="2D7732B9" w14:textId="77777777" w:rsidR="00EF0D57" w:rsidRPr="008800F6" w:rsidRDefault="00EF0D57" w:rsidP="00EF0D57">
      <w:pPr>
        <w:pStyle w:val="Tekstpodstawowy"/>
        <w:spacing w:line="276" w:lineRule="auto"/>
        <w:ind w:right="23"/>
        <w:rPr>
          <w:b/>
          <w:bCs/>
          <w:color w:val="000000" w:themeColor="text1"/>
          <w:sz w:val="18"/>
          <w:szCs w:val="18"/>
        </w:rPr>
      </w:pPr>
    </w:p>
    <w:p w14:paraId="640C7446" w14:textId="77777777" w:rsidR="00BA6235" w:rsidRPr="008800F6" w:rsidRDefault="00BA6235" w:rsidP="006C7BFA">
      <w:pPr>
        <w:pStyle w:val="Tekstpodstawowy"/>
        <w:spacing w:line="276" w:lineRule="auto"/>
        <w:ind w:right="23"/>
        <w:rPr>
          <w:b/>
          <w:bCs/>
          <w:color w:val="000000" w:themeColor="text1"/>
          <w:sz w:val="18"/>
          <w:szCs w:val="18"/>
        </w:rPr>
      </w:pPr>
    </w:p>
    <w:p w14:paraId="0535B0F2" w14:textId="77777777" w:rsidR="00CF33A8" w:rsidRPr="008800F6" w:rsidRDefault="00CF33A8" w:rsidP="006C7BFA">
      <w:pPr>
        <w:pStyle w:val="Tekstpodstawowy"/>
        <w:spacing w:line="276" w:lineRule="auto"/>
        <w:ind w:right="23"/>
        <w:rPr>
          <w:b/>
          <w:bCs/>
          <w:color w:val="000000" w:themeColor="text1"/>
          <w:sz w:val="18"/>
          <w:szCs w:val="18"/>
        </w:rPr>
      </w:pPr>
    </w:p>
    <w:p w14:paraId="77D1DC26" w14:textId="77777777" w:rsidR="009D6091" w:rsidRPr="008800F6" w:rsidRDefault="009D6091" w:rsidP="006C7BFA">
      <w:pPr>
        <w:pStyle w:val="Tekstpodstawowy"/>
        <w:spacing w:line="276" w:lineRule="auto"/>
        <w:ind w:left="2836" w:right="23" w:firstLine="709"/>
        <w:jc w:val="center"/>
        <w:rPr>
          <w:b/>
          <w:bCs/>
          <w:color w:val="000000" w:themeColor="text1"/>
          <w:sz w:val="18"/>
          <w:szCs w:val="18"/>
        </w:rPr>
      </w:pPr>
    </w:p>
    <w:p w14:paraId="48F78C66" w14:textId="7CE18F95" w:rsidR="00BE245A" w:rsidRPr="008800F6" w:rsidRDefault="002D3ABF" w:rsidP="006C7BFA">
      <w:pPr>
        <w:pStyle w:val="Tekstpodstawowy"/>
        <w:spacing w:line="276" w:lineRule="auto"/>
        <w:ind w:right="23"/>
        <w:jc w:val="center"/>
        <w:rPr>
          <w:b/>
          <w:bCs/>
          <w:color w:val="000000" w:themeColor="text1"/>
          <w:sz w:val="20"/>
          <w:szCs w:val="20"/>
        </w:rPr>
      </w:pPr>
      <w:r w:rsidRPr="007E7193">
        <w:rPr>
          <w:b/>
          <w:bCs/>
          <w:color w:val="000000" w:themeColor="text1"/>
          <w:sz w:val="18"/>
          <w:szCs w:val="18"/>
        </w:rPr>
        <w:t>Działdowo</w:t>
      </w:r>
      <w:r w:rsidR="00BA6235" w:rsidRPr="007E7193">
        <w:rPr>
          <w:b/>
          <w:bCs/>
          <w:color w:val="000000" w:themeColor="text1"/>
          <w:sz w:val="18"/>
          <w:szCs w:val="18"/>
        </w:rPr>
        <w:t>,</w:t>
      </w:r>
      <w:r w:rsidR="00C90583" w:rsidRPr="007E7193">
        <w:rPr>
          <w:b/>
          <w:bCs/>
          <w:color w:val="000000" w:themeColor="text1"/>
          <w:sz w:val="18"/>
          <w:szCs w:val="18"/>
        </w:rPr>
        <w:t xml:space="preserve"> </w:t>
      </w:r>
      <w:r w:rsidR="006309C7">
        <w:rPr>
          <w:b/>
          <w:bCs/>
          <w:color w:val="000000" w:themeColor="text1"/>
          <w:sz w:val="18"/>
          <w:szCs w:val="18"/>
        </w:rPr>
        <w:t>31</w:t>
      </w:r>
      <w:r w:rsidR="00EF0D57">
        <w:rPr>
          <w:b/>
          <w:bCs/>
          <w:color w:val="000000" w:themeColor="text1"/>
          <w:sz w:val="18"/>
          <w:szCs w:val="18"/>
        </w:rPr>
        <w:t xml:space="preserve"> marca 2026</w:t>
      </w:r>
      <w:r w:rsidR="008A2BA9" w:rsidRPr="007E7193">
        <w:rPr>
          <w:b/>
          <w:bCs/>
          <w:color w:val="000000" w:themeColor="text1"/>
          <w:sz w:val="18"/>
          <w:szCs w:val="18"/>
        </w:rPr>
        <w:t xml:space="preserve"> </w:t>
      </w:r>
      <w:r w:rsidR="00BA6235" w:rsidRPr="007E7193">
        <w:rPr>
          <w:b/>
          <w:bCs/>
          <w:color w:val="000000" w:themeColor="text1"/>
          <w:sz w:val="18"/>
          <w:szCs w:val="18"/>
        </w:rPr>
        <w:t>r.</w:t>
      </w:r>
      <w:r w:rsidR="00BA6235" w:rsidRPr="008800F6">
        <w:rPr>
          <w:b/>
          <w:bCs/>
          <w:color w:val="000000" w:themeColor="text1"/>
          <w:sz w:val="18"/>
          <w:szCs w:val="18"/>
        </w:rPr>
        <w:br w:type="page"/>
      </w:r>
      <w:r w:rsidR="00BE245A" w:rsidRPr="008800F6">
        <w:rPr>
          <w:b/>
          <w:bCs/>
          <w:color w:val="000000" w:themeColor="text1"/>
          <w:sz w:val="20"/>
          <w:szCs w:val="20"/>
        </w:rPr>
        <w:lastRenderedPageBreak/>
        <w:t xml:space="preserve">Specyfikacja Warunków Zamówienia </w:t>
      </w:r>
      <w:r w:rsidR="00672142" w:rsidRPr="008800F6">
        <w:rPr>
          <w:b/>
          <w:bCs/>
          <w:color w:val="000000" w:themeColor="text1"/>
          <w:sz w:val="20"/>
          <w:szCs w:val="20"/>
        </w:rPr>
        <w:t xml:space="preserve">(SWZ) </w:t>
      </w:r>
      <w:r w:rsidR="00BE245A" w:rsidRPr="008800F6">
        <w:rPr>
          <w:b/>
          <w:bCs/>
          <w:color w:val="000000" w:themeColor="text1"/>
          <w:sz w:val="20"/>
          <w:szCs w:val="20"/>
        </w:rPr>
        <w:t xml:space="preserve">zawiera: </w:t>
      </w:r>
    </w:p>
    <w:p w14:paraId="5BD202CA" w14:textId="77777777" w:rsidR="00BE245A" w:rsidRPr="008800F6" w:rsidRDefault="00BE245A" w:rsidP="006C7BFA">
      <w:pPr>
        <w:spacing w:line="276" w:lineRule="auto"/>
        <w:ind w:right="23"/>
        <w:jc w:val="center"/>
        <w:rPr>
          <w:rFonts w:ascii="Arial" w:hAnsi="Arial" w:cs="Arial"/>
          <w:color w:val="000000" w:themeColor="text1"/>
          <w:sz w:val="18"/>
          <w:szCs w:val="18"/>
        </w:rPr>
      </w:pPr>
    </w:p>
    <w:p w14:paraId="22C1E224" w14:textId="77777777" w:rsidR="00BE245A" w:rsidRPr="008800F6" w:rsidRDefault="00BE245A" w:rsidP="006C7BFA">
      <w:pPr>
        <w:spacing w:line="276" w:lineRule="auto"/>
        <w:ind w:right="23"/>
        <w:jc w:val="center"/>
        <w:rPr>
          <w:rFonts w:ascii="Arial" w:hAnsi="Arial" w:cs="Arial"/>
          <w:color w:val="000000" w:themeColor="text1"/>
          <w:sz w:val="18"/>
          <w:szCs w:val="18"/>
        </w:rPr>
      </w:pPr>
    </w:p>
    <w:p w14:paraId="030D41FE" w14:textId="77777777" w:rsidR="00BE245A" w:rsidRPr="008800F6" w:rsidRDefault="00BE245A" w:rsidP="006C7BFA">
      <w:pPr>
        <w:spacing w:line="276" w:lineRule="auto"/>
        <w:ind w:right="23"/>
        <w:jc w:val="center"/>
        <w:rPr>
          <w:rFonts w:ascii="Arial" w:hAnsi="Arial" w:cs="Arial"/>
          <w:color w:val="000000" w:themeColor="text1"/>
          <w:sz w:val="18"/>
          <w:szCs w:val="18"/>
        </w:rPr>
      </w:pPr>
    </w:p>
    <w:p w14:paraId="2EA9689E" w14:textId="5538967A" w:rsidR="00BE245A" w:rsidRPr="008800F6" w:rsidRDefault="00181907" w:rsidP="006C7BFA">
      <w:pPr>
        <w:spacing w:line="276" w:lineRule="auto"/>
        <w:ind w:left="1440" w:right="23" w:hanging="1440"/>
        <w:rPr>
          <w:rFonts w:ascii="Arial" w:hAnsi="Arial" w:cs="Arial"/>
          <w:b/>
          <w:bCs/>
          <w:color w:val="000000" w:themeColor="text1"/>
          <w:sz w:val="20"/>
          <w:szCs w:val="20"/>
        </w:rPr>
      </w:pPr>
      <w:r w:rsidRPr="008800F6">
        <w:rPr>
          <w:rFonts w:ascii="Arial" w:hAnsi="Arial" w:cs="Arial"/>
          <w:b/>
          <w:bCs/>
          <w:color w:val="000000" w:themeColor="text1"/>
          <w:sz w:val="20"/>
          <w:szCs w:val="20"/>
        </w:rPr>
        <w:t>Część</w:t>
      </w:r>
      <w:r w:rsidR="00BE245A" w:rsidRPr="008800F6">
        <w:rPr>
          <w:rFonts w:ascii="Arial" w:hAnsi="Arial" w:cs="Arial"/>
          <w:b/>
          <w:bCs/>
          <w:color w:val="000000" w:themeColor="text1"/>
          <w:sz w:val="20"/>
          <w:szCs w:val="20"/>
        </w:rPr>
        <w:t xml:space="preserve"> I:</w:t>
      </w:r>
      <w:r w:rsidR="00BE245A" w:rsidRPr="008800F6">
        <w:rPr>
          <w:rFonts w:ascii="Arial" w:hAnsi="Arial" w:cs="Arial"/>
          <w:b/>
          <w:bCs/>
          <w:color w:val="000000" w:themeColor="text1"/>
          <w:sz w:val="20"/>
          <w:szCs w:val="20"/>
        </w:rPr>
        <w:tab/>
        <w:t>INSTRUKCJA DLA WYKONAWCÓW</w:t>
      </w:r>
      <w:r w:rsidR="009E5B9D" w:rsidRPr="008800F6">
        <w:rPr>
          <w:rFonts w:ascii="Arial" w:hAnsi="Arial" w:cs="Arial"/>
          <w:b/>
          <w:bCs/>
          <w:color w:val="000000" w:themeColor="text1"/>
          <w:sz w:val="20"/>
          <w:szCs w:val="20"/>
        </w:rPr>
        <w:t xml:space="preserve"> (IDW)</w:t>
      </w:r>
    </w:p>
    <w:p w14:paraId="341F49D9" w14:textId="77777777" w:rsidR="00BE245A" w:rsidRPr="008800F6" w:rsidRDefault="00BE245A" w:rsidP="006C7BFA">
      <w:pPr>
        <w:spacing w:line="276" w:lineRule="auto"/>
        <w:ind w:right="23"/>
        <w:rPr>
          <w:rFonts w:ascii="Arial" w:hAnsi="Arial" w:cs="Arial"/>
          <w:color w:val="000000" w:themeColor="text1"/>
          <w:sz w:val="20"/>
          <w:szCs w:val="20"/>
        </w:rPr>
      </w:pPr>
    </w:p>
    <w:p w14:paraId="33C44C58" w14:textId="0CAE599B" w:rsidR="009E5B9D" w:rsidRPr="008800F6" w:rsidRDefault="00181907" w:rsidP="006C7BFA">
      <w:pPr>
        <w:spacing w:line="276" w:lineRule="auto"/>
        <w:ind w:right="23"/>
        <w:rPr>
          <w:rFonts w:ascii="Arial" w:hAnsi="Arial" w:cs="Arial"/>
          <w:b/>
          <w:bCs/>
          <w:color w:val="000000" w:themeColor="text1"/>
          <w:sz w:val="20"/>
          <w:szCs w:val="20"/>
        </w:rPr>
      </w:pPr>
      <w:r w:rsidRPr="008800F6">
        <w:rPr>
          <w:rFonts w:ascii="Arial" w:hAnsi="Arial" w:cs="Arial"/>
          <w:b/>
          <w:bCs/>
          <w:color w:val="000000" w:themeColor="text1"/>
          <w:sz w:val="20"/>
          <w:szCs w:val="20"/>
        </w:rPr>
        <w:t>Część</w:t>
      </w:r>
      <w:r w:rsidR="009E5B9D" w:rsidRPr="008800F6">
        <w:rPr>
          <w:rFonts w:ascii="Arial" w:hAnsi="Arial" w:cs="Arial"/>
          <w:b/>
          <w:bCs/>
          <w:color w:val="000000" w:themeColor="text1"/>
          <w:sz w:val="20"/>
          <w:szCs w:val="20"/>
        </w:rPr>
        <w:t xml:space="preserve"> II</w:t>
      </w:r>
      <w:r w:rsidR="009E5B9D" w:rsidRPr="008800F6">
        <w:rPr>
          <w:rFonts w:ascii="Arial" w:hAnsi="Arial" w:cs="Arial"/>
          <w:b/>
          <w:bCs/>
          <w:color w:val="000000" w:themeColor="text1"/>
          <w:sz w:val="20"/>
          <w:szCs w:val="20"/>
        </w:rPr>
        <w:tab/>
        <w:t>OPIS PRZEDMIOTU ZAMÓWIENIA (OPZ)</w:t>
      </w:r>
      <w:r w:rsidR="00D7160D" w:rsidRPr="008800F6">
        <w:rPr>
          <w:rFonts w:ascii="Arial" w:hAnsi="Arial" w:cs="Arial"/>
          <w:b/>
          <w:bCs/>
          <w:color w:val="000000" w:themeColor="text1"/>
          <w:sz w:val="20"/>
          <w:szCs w:val="20"/>
        </w:rPr>
        <w:t xml:space="preserve"> – DOKUMENTACJA PROJEKTOWA</w:t>
      </w:r>
    </w:p>
    <w:p w14:paraId="196498EB" w14:textId="77777777" w:rsidR="009E5B9D" w:rsidRPr="008800F6" w:rsidRDefault="009E5B9D" w:rsidP="006C7BFA">
      <w:pPr>
        <w:spacing w:line="276" w:lineRule="auto"/>
        <w:ind w:right="23"/>
        <w:rPr>
          <w:rFonts w:ascii="Arial" w:hAnsi="Arial" w:cs="Arial"/>
          <w:b/>
          <w:bCs/>
          <w:color w:val="000000" w:themeColor="text1"/>
          <w:sz w:val="20"/>
          <w:szCs w:val="20"/>
        </w:rPr>
      </w:pPr>
    </w:p>
    <w:p w14:paraId="379E0CD0" w14:textId="173473D2" w:rsidR="009E5B9D" w:rsidRPr="008800F6" w:rsidRDefault="00181907" w:rsidP="006C7BFA">
      <w:pPr>
        <w:spacing w:line="276" w:lineRule="auto"/>
        <w:ind w:right="23"/>
        <w:rPr>
          <w:rFonts w:ascii="Arial" w:hAnsi="Arial" w:cs="Arial"/>
          <w:b/>
          <w:bCs/>
          <w:color w:val="000000" w:themeColor="text1"/>
          <w:sz w:val="20"/>
          <w:szCs w:val="20"/>
        </w:rPr>
      </w:pPr>
      <w:r w:rsidRPr="008800F6">
        <w:rPr>
          <w:rFonts w:ascii="Arial" w:hAnsi="Arial" w:cs="Arial"/>
          <w:b/>
          <w:bCs/>
          <w:color w:val="000000" w:themeColor="text1"/>
          <w:sz w:val="20"/>
          <w:szCs w:val="20"/>
        </w:rPr>
        <w:t>Część</w:t>
      </w:r>
      <w:r w:rsidR="009E5B9D" w:rsidRPr="008800F6">
        <w:rPr>
          <w:rFonts w:ascii="Arial" w:hAnsi="Arial" w:cs="Arial"/>
          <w:b/>
          <w:bCs/>
          <w:color w:val="000000" w:themeColor="text1"/>
          <w:sz w:val="20"/>
          <w:szCs w:val="20"/>
        </w:rPr>
        <w:t xml:space="preserve"> III</w:t>
      </w:r>
      <w:r w:rsidR="009E5B9D" w:rsidRPr="008800F6">
        <w:rPr>
          <w:rFonts w:ascii="Arial" w:hAnsi="Arial" w:cs="Arial"/>
          <w:b/>
          <w:bCs/>
          <w:color w:val="000000" w:themeColor="text1"/>
          <w:sz w:val="20"/>
          <w:szCs w:val="20"/>
        </w:rPr>
        <w:tab/>
        <w:t>PROJEKTOWANE POSTANOWIENIA UMOWY (PPU)</w:t>
      </w:r>
    </w:p>
    <w:p w14:paraId="0FF890A5" w14:textId="77777777" w:rsidR="009E5B9D" w:rsidRPr="008800F6" w:rsidRDefault="009E5B9D" w:rsidP="006C7BFA">
      <w:pPr>
        <w:spacing w:line="276" w:lineRule="auto"/>
        <w:ind w:right="23"/>
        <w:rPr>
          <w:rFonts w:ascii="Arial" w:hAnsi="Arial" w:cs="Arial"/>
          <w:b/>
          <w:bCs/>
          <w:color w:val="000000" w:themeColor="text1"/>
          <w:sz w:val="20"/>
          <w:szCs w:val="20"/>
        </w:rPr>
      </w:pPr>
    </w:p>
    <w:p w14:paraId="05C65C3B" w14:textId="22E76A56" w:rsidR="009E5B9D" w:rsidRPr="008800F6" w:rsidRDefault="00181907" w:rsidP="006C7BFA">
      <w:pPr>
        <w:spacing w:line="276" w:lineRule="auto"/>
        <w:ind w:right="23"/>
        <w:rPr>
          <w:rFonts w:ascii="Arial" w:hAnsi="Arial" w:cs="Arial"/>
          <w:b/>
          <w:bCs/>
          <w:color w:val="000000" w:themeColor="text1"/>
          <w:sz w:val="20"/>
          <w:szCs w:val="20"/>
        </w:rPr>
      </w:pPr>
      <w:r w:rsidRPr="008800F6">
        <w:rPr>
          <w:rFonts w:ascii="Arial" w:hAnsi="Arial" w:cs="Arial"/>
          <w:b/>
          <w:bCs/>
          <w:color w:val="000000" w:themeColor="text1"/>
          <w:sz w:val="20"/>
          <w:szCs w:val="20"/>
        </w:rPr>
        <w:t>Część</w:t>
      </w:r>
      <w:r w:rsidR="009E5B9D" w:rsidRPr="008800F6">
        <w:rPr>
          <w:rFonts w:ascii="Arial" w:hAnsi="Arial" w:cs="Arial"/>
          <w:b/>
          <w:bCs/>
          <w:color w:val="000000" w:themeColor="text1"/>
          <w:sz w:val="20"/>
          <w:szCs w:val="20"/>
        </w:rPr>
        <w:t xml:space="preserve"> IV</w:t>
      </w:r>
      <w:r w:rsidR="009E5B9D" w:rsidRPr="008800F6">
        <w:rPr>
          <w:rFonts w:ascii="Arial" w:hAnsi="Arial" w:cs="Arial"/>
          <w:b/>
          <w:bCs/>
          <w:color w:val="000000" w:themeColor="text1"/>
          <w:sz w:val="20"/>
          <w:szCs w:val="20"/>
        </w:rPr>
        <w:tab/>
        <w:t>ZAŁĄCZNIKI</w:t>
      </w:r>
    </w:p>
    <w:p w14:paraId="56F509CB" w14:textId="4165952E" w:rsidR="003A1D5E" w:rsidRDefault="003A1D5E">
      <w:pPr>
        <w:pStyle w:val="Akapitzlist"/>
        <w:numPr>
          <w:ilvl w:val="0"/>
          <w:numId w:val="5"/>
        </w:numPr>
        <w:ind w:left="1701" w:right="23" w:hanging="285"/>
        <w:jc w:val="both"/>
        <w:rPr>
          <w:sz w:val="20"/>
          <w:szCs w:val="20"/>
        </w:rPr>
      </w:pPr>
      <w:r>
        <w:rPr>
          <w:sz w:val="20"/>
          <w:szCs w:val="20"/>
        </w:rPr>
        <w:t>Formularz oferty</w:t>
      </w:r>
    </w:p>
    <w:p w14:paraId="25B572F0" w14:textId="56502CC6" w:rsidR="003A1D5E" w:rsidRPr="003A1D5E" w:rsidRDefault="00EF0D57">
      <w:pPr>
        <w:pStyle w:val="Akapitzlist"/>
        <w:numPr>
          <w:ilvl w:val="0"/>
          <w:numId w:val="5"/>
        </w:numPr>
        <w:ind w:left="1701" w:right="23" w:hanging="285"/>
        <w:jc w:val="both"/>
        <w:rPr>
          <w:sz w:val="20"/>
          <w:szCs w:val="20"/>
        </w:rPr>
      </w:pPr>
      <w:r w:rsidRPr="00EC07DC">
        <w:rPr>
          <w:sz w:val="20"/>
          <w:szCs w:val="20"/>
        </w:rPr>
        <w:t>Oświadczenie o niepodleganiu wykluczeniu i spełnianiu warunków udziału w Postępowaniu;</w:t>
      </w:r>
    </w:p>
    <w:p w14:paraId="3EC0CB5F" w14:textId="77777777" w:rsidR="00EF0D57" w:rsidRPr="00EC07DC" w:rsidRDefault="00EF0D57">
      <w:pPr>
        <w:pStyle w:val="Akapitzlist"/>
        <w:numPr>
          <w:ilvl w:val="0"/>
          <w:numId w:val="5"/>
        </w:numPr>
        <w:ind w:left="1701" w:right="23" w:hanging="285"/>
        <w:jc w:val="both"/>
        <w:rPr>
          <w:sz w:val="20"/>
          <w:szCs w:val="20"/>
        </w:rPr>
      </w:pPr>
      <w:r w:rsidRPr="00EC07DC">
        <w:rPr>
          <w:sz w:val="20"/>
          <w:szCs w:val="20"/>
        </w:rPr>
        <w:t>Oświadczenie o aktualności informacji zawartych w oświadczeniu o niepodleganiu wykluczeniu i spełnianiu warunków udziału w Postępowaniu;</w:t>
      </w:r>
    </w:p>
    <w:p w14:paraId="0546D9A0" w14:textId="77777777" w:rsidR="00EF0D57" w:rsidRPr="00EC07DC" w:rsidRDefault="00EF0D57">
      <w:pPr>
        <w:pStyle w:val="Akapitzlist"/>
        <w:numPr>
          <w:ilvl w:val="0"/>
          <w:numId w:val="5"/>
        </w:numPr>
        <w:ind w:left="1701" w:right="23" w:hanging="285"/>
        <w:jc w:val="both"/>
        <w:rPr>
          <w:sz w:val="20"/>
          <w:szCs w:val="20"/>
        </w:rPr>
      </w:pPr>
      <w:r w:rsidRPr="00EC07DC">
        <w:rPr>
          <w:sz w:val="20"/>
          <w:szCs w:val="20"/>
        </w:rPr>
        <w:t>Oświadczenie dot. grupy kapitałowej;</w:t>
      </w:r>
    </w:p>
    <w:p w14:paraId="0A178800" w14:textId="3DF48792" w:rsidR="00EF0D57" w:rsidRPr="00EC07DC" w:rsidRDefault="00EF0D57">
      <w:pPr>
        <w:pStyle w:val="Akapitzlist"/>
        <w:numPr>
          <w:ilvl w:val="0"/>
          <w:numId w:val="5"/>
        </w:numPr>
        <w:ind w:left="1701" w:right="23" w:hanging="285"/>
        <w:jc w:val="both"/>
        <w:rPr>
          <w:sz w:val="20"/>
          <w:szCs w:val="20"/>
        </w:rPr>
      </w:pPr>
      <w:r w:rsidRPr="00EC07DC">
        <w:rPr>
          <w:sz w:val="20"/>
          <w:szCs w:val="20"/>
        </w:rPr>
        <w:t xml:space="preserve">Wykaz </w:t>
      </w:r>
      <w:r>
        <w:rPr>
          <w:sz w:val="20"/>
          <w:szCs w:val="20"/>
        </w:rPr>
        <w:t>robót budowlanych</w:t>
      </w:r>
      <w:r w:rsidRPr="00EC07DC">
        <w:rPr>
          <w:sz w:val="20"/>
          <w:szCs w:val="20"/>
        </w:rPr>
        <w:t>;</w:t>
      </w:r>
    </w:p>
    <w:p w14:paraId="43C9164E" w14:textId="77777777" w:rsidR="00EF0D57" w:rsidRPr="00EC07DC" w:rsidRDefault="00EF0D57">
      <w:pPr>
        <w:pStyle w:val="Akapitzlist"/>
        <w:numPr>
          <w:ilvl w:val="0"/>
          <w:numId w:val="5"/>
        </w:numPr>
        <w:ind w:left="1701" w:right="23" w:hanging="285"/>
        <w:jc w:val="both"/>
        <w:rPr>
          <w:sz w:val="20"/>
          <w:szCs w:val="20"/>
        </w:rPr>
      </w:pPr>
      <w:r w:rsidRPr="00EC07DC">
        <w:rPr>
          <w:sz w:val="20"/>
          <w:szCs w:val="20"/>
        </w:rPr>
        <w:t>Wykaz osób (Część A i B);</w:t>
      </w:r>
    </w:p>
    <w:p w14:paraId="146991EB" w14:textId="77777777" w:rsidR="00EF0D57" w:rsidRPr="00EC07DC" w:rsidRDefault="00EF0D57">
      <w:pPr>
        <w:pStyle w:val="Akapitzlist"/>
        <w:numPr>
          <w:ilvl w:val="0"/>
          <w:numId w:val="5"/>
        </w:numPr>
        <w:ind w:left="1701" w:right="23" w:hanging="285"/>
        <w:jc w:val="both"/>
        <w:rPr>
          <w:sz w:val="20"/>
          <w:szCs w:val="20"/>
        </w:rPr>
      </w:pPr>
      <w:r w:rsidRPr="00EC07DC">
        <w:rPr>
          <w:sz w:val="20"/>
          <w:szCs w:val="20"/>
        </w:rPr>
        <w:t xml:space="preserve">Oświadczenie z art. 117 </w:t>
      </w:r>
      <w:proofErr w:type="spellStart"/>
      <w:r w:rsidRPr="00EC07DC">
        <w:rPr>
          <w:sz w:val="20"/>
          <w:szCs w:val="20"/>
        </w:rPr>
        <w:t>Pzp</w:t>
      </w:r>
      <w:proofErr w:type="spellEnd"/>
      <w:r w:rsidRPr="00EC07DC">
        <w:rPr>
          <w:sz w:val="20"/>
          <w:szCs w:val="20"/>
        </w:rPr>
        <w:t>.</w:t>
      </w:r>
    </w:p>
    <w:p w14:paraId="310FA735" w14:textId="77777777" w:rsidR="00EF0D57" w:rsidRPr="002415B7" w:rsidRDefault="00EF0D57" w:rsidP="00EF0D57">
      <w:pPr>
        <w:spacing w:line="276" w:lineRule="auto"/>
        <w:ind w:right="23"/>
        <w:rPr>
          <w:rFonts w:ascii="Arial" w:hAnsi="Arial" w:cs="Arial"/>
          <w:sz w:val="20"/>
          <w:szCs w:val="20"/>
        </w:rPr>
      </w:pPr>
    </w:p>
    <w:p w14:paraId="13B3BF5D" w14:textId="77777777" w:rsidR="00EF0D57" w:rsidRPr="002415B7" w:rsidRDefault="00EF0D57" w:rsidP="00EF0D57">
      <w:pPr>
        <w:spacing w:line="276" w:lineRule="auto"/>
        <w:ind w:right="23"/>
        <w:rPr>
          <w:rFonts w:ascii="Arial" w:hAnsi="Arial" w:cs="Arial"/>
          <w:sz w:val="20"/>
          <w:szCs w:val="20"/>
        </w:rPr>
      </w:pPr>
    </w:p>
    <w:p w14:paraId="514823FF" w14:textId="77777777" w:rsidR="00B22576" w:rsidRPr="008800F6" w:rsidRDefault="00B22576" w:rsidP="006C7BFA">
      <w:pPr>
        <w:spacing w:line="276" w:lineRule="auto"/>
        <w:ind w:right="23"/>
        <w:rPr>
          <w:rFonts w:ascii="Arial" w:hAnsi="Arial" w:cs="Arial"/>
          <w:color w:val="000000" w:themeColor="text1"/>
          <w:sz w:val="20"/>
          <w:szCs w:val="20"/>
        </w:rPr>
      </w:pPr>
    </w:p>
    <w:p w14:paraId="5799D689" w14:textId="77777777" w:rsidR="00B22576" w:rsidRPr="008800F6" w:rsidRDefault="00B22576" w:rsidP="006C7BFA">
      <w:pPr>
        <w:spacing w:line="276" w:lineRule="auto"/>
        <w:ind w:right="23"/>
        <w:rPr>
          <w:rFonts w:ascii="Arial" w:hAnsi="Arial" w:cs="Arial"/>
          <w:color w:val="000000" w:themeColor="text1"/>
          <w:sz w:val="20"/>
          <w:szCs w:val="20"/>
        </w:rPr>
      </w:pPr>
    </w:p>
    <w:p w14:paraId="43C82AFF" w14:textId="77777777" w:rsidR="00BE245A" w:rsidRPr="008800F6" w:rsidRDefault="00BE245A" w:rsidP="006C7BFA">
      <w:pPr>
        <w:spacing w:line="276" w:lineRule="auto"/>
        <w:ind w:right="23"/>
        <w:rPr>
          <w:rFonts w:ascii="Arial" w:hAnsi="Arial" w:cs="Arial"/>
          <w:b/>
          <w:bCs/>
          <w:color w:val="000000" w:themeColor="text1"/>
          <w:sz w:val="20"/>
          <w:szCs w:val="20"/>
        </w:rPr>
      </w:pPr>
    </w:p>
    <w:p w14:paraId="35386114" w14:textId="37DEED8E" w:rsidR="009E5B9D" w:rsidRPr="008800F6" w:rsidRDefault="00BE245A" w:rsidP="006C7BFA">
      <w:pPr>
        <w:pStyle w:val="Tekstpodstawowy"/>
        <w:spacing w:line="276" w:lineRule="auto"/>
        <w:ind w:right="23"/>
        <w:jc w:val="center"/>
        <w:rPr>
          <w:b/>
          <w:bCs/>
          <w:color w:val="000000" w:themeColor="text1"/>
          <w:sz w:val="20"/>
          <w:szCs w:val="20"/>
        </w:rPr>
      </w:pPr>
      <w:r w:rsidRPr="008800F6">
        <w:rPr>
          <w:color w:val="000000" w:themeColor="text1"/>
        </w:rPr>
        <w:br w:type="page"/>
      </w:r>
      <w:r w:rsidR="00181907" w:rsidRPr="008800F6">
        <w:rPr>
          <w:b/>
          <w:bCs/>
          <w:color w:val="000000" w:themeColor="text1"/>
          <w:sz w:val="20"/>
          <w:szCs w:val="20"/>
        </w:rPr>
        <w:lastRenderedPageBreak/>
        <w:t>Część</w:t>
      </w:r>
      <w:r w:rsidRPr="008800F6">
        <w:rPr>
          <w:b/>
          <w:bCs/>
          <w:color w:val="000000" w:themeColor="text1"/>
          <w:sz w:val="20"/>
          <w:szCs w:val="20"/>
        </w:rPr>
        <w:t xml:space="preserve"> I </w:t>
      </w:r>
    </w:p>
    <w:p w14:paraId="712661AF" w14:textId="23C97784" w:rsidR="00BE245A" w:rsidRPr="008800F6" w:rsidRDefault="00BE245A" w:rsidP="006C7BFA">
      <w:pPr>
        <w:pStyle w:val="Tekstpodstawowy"/>
        <w:spacing w:line="276" w:lineRule="auto"/>
        <w:ind w:right="23"/>
        <w:jc w:val="center"/>
        <w:rPr>
          <w:b/>
          <w:bCs/>
          <w:color w:val="000000" w:themeColor="text1"/>
          <w:sz w:val="20"/>
          <w:szCs w:val="20"/>
        </w:rPr>
      </w:pPr>
      <w:r w:rsidRPr="008800F6">
        <w:rPr>
          <w:b/>
          <w:bCs/>
          <w:color w:val="000000" w:themeColor="text1"/>
          <w:sz w:val="20"/>
          <w:szCs w:val="20"/>
        </w:rPr>
        <w:t>INSTRUKCJA DLA WYKONAWCÓW</w:t>
      </w:r>
      <w:r w:rsidR="009E5B9D" w:rsidRPr="008800F6">
        <w:rPr>
          <w:b/>
          <w:bCs/>
          <w:color w:val="000000" w:themeColor="text1"/>
          <w:sz w:val="20"/>
          <w:szCs w:val="20"/>
        </w:rPr>
        <w:t xml:space="preserve"> (IDW)</w:t>
      </w:r>
    </w:p>
    <w:p w14:paraId="687E69BD" w14:textId="77777777" w:rsidR="00BE245A" w:rsidRPr="008800F6" w:rsidRDefault="00BE245A" w:rsidP="006C7BFA">
      <w:pPr>
        <w:pStyle w:val="Tekstpodstawowy"/>
        <w:spacing w:line="276" w:lineRule="auto"/>
        <w:ind w:right="23"/>
        <w:rPr>
          <w:color w:val="000000" w:themeColor="text1"/>
          <w:sz w:val="20"/>
          <w:szCs w:val="20"/>
        </w:rPr>
      </w:pPr>
    </w:p>
    <w:p w14:paraId="37B74629" w14:textId="77777777" w:rsidR="00D432F4" w:rsidRPr="008800F6" w:rsidRDefault="00D432F4" w:rsidP="006C7BFA">
      <w:pPr>
        <w:spacing w:line="276" w:lineRule="auto"/>
        <w:ind w:right="23"/>
        <w:rPr>
          <w:rFonts w:ascii="Arial" w:hAnsi="Arial" w:cs="Arial"/>
          <w:color w:val="000000" w:themeColor="text1"/>
          <w:sz w:val="20"/>
          <w:szCs w:val="20"/>
        </w:rPr>
      </w:pPr>
    </w:p>
    <w:p w14:paraId="0D0B6CE3" w14:textId="77777777" w:rsidR="00BE245A" w:rsidRPr="008800F6" w:rsidRDefault="00BE245A" w:rsidP="006C7BFA">
      <w:pPr>
        <w:spacing w:line="276" w:lineRule="auto"/>
        <w:ind w:right="23"/>
        <w:rPr>
          <w:rFonts w:ascii="Arial" w:hAnsi="Arial" w:cs="Arial"/>
          <w:color w:val="000000" w:themeColor="text1"/>
          <w:sz w:val="20"/>
          <w:szCs w:val="20"/>
        </w:rPr>
      </w:pPr>
    </w:p>
    <w:p w14:paraId="0A5CF9B7" w14:textId="4E70F12B" w:rsidR="00BE245A" w:rsidRPr="008800F6" w:rsidRDefault="00FB4D79">
      <w:pPr>
        <w:pStyle w:val="Tekstpodstawowy"/>
        <w:numPr>
          <w:ilvl w:val="0"/>
          <w:numId w:val="6"/>
        </w:numPr>
        <w:spacing w:line="276" w:lineRule="auto"/>
        <w:ind w:left="426" w:right="23" w:hanging="426"/>
        <w:rPr>
          <w:b/>
          <w:bCs/>
          <w:color w:val="000000" w:themeColor="text1"/>
          <w:sz w:val="20"/>
          <w:szCs w:val="20"/>
        </w:rPr>
      </w:pPr>
      <w:r w:rsidRPr="008800F6">
        <w:rPr>
          <w:b/>
          <w:bCs/>
          <w:color w:val="000000" w:themeColor="text1"/>
          <w:sz w:val="20"/>
          <w:szCs w:val="20"/>
        </w:rPr>
        <w:t>ZAMAWIAJĄCY</w:t>
      </w:r>
    </w:p>
    <w:p w14:paraId="7D69306B" w14:textId="77777777" w:rsidR="00621685" w:rsidRPr="008800F6" w:rsidRDefault="00621685" w:rsidP="006C7BFA">
      <w:pPr>
        <w:pStyle w:val="Tekstpodstawowy"/>
        <w:spacing w:line="276" w:lineRule="auto"/>
        <w:ind w:left="720" w:right="23"/>
        <w:rPr>
          <w:b/>
          <w:bCs/>
          <w:color w:val="000000" w:themeColor="text1"/>
          <w:sz w:val="20"/>
          <w:szCs w:val="20"/>
        </w:rPr>
      </w:pPr>
    </w:p>
    <w:p w14:paraId="792BAFD4" w14:textId="77777777" w:rsidR="00BE5F48" w:rsidRPr="008800F6" w:rsidRDefault="00EF2953">
      <w:pPr>
        <w:pStyle w:val="Akapitzlist"/>
        <w:numPr>
          <w:ilvl w:val="1"/>
          <w:numId w:val="6"/>
        </w:numPr>
        <w:tabs>
          <w:tab w:val="left" w:pos="2410"/>
        </w:tabs>
        <w:ind w:left="426" w:right="23" w:hanging="426"/>
        <w:jc w:val="both"/>
        <w:rPr>
          <w:color w:val="000000" w:themeColor="text1"/>
          <w:sz w:val="20"/>
          <w:szCs w:val="20"/>
        </w:rPr>
      </w:pPr>
      <w:r w:rsidRPr="008800F6">
        <w:rPr>
          <w:color w:val="000000" w:themeColor="text1"/>
          <w:sz w:val="20"/>
          <w:szCs w:val="20"/>
        </w:rPr>
        <w:t>Nazwa zamawiającego:</w:t>
      </w:r>
      <w:bookmarkStart w:id="0" w:name="_Hlk83734601"/>
      <w:r w:rsidR="009E5B9D" w:rsidRPr="008800F6">
        <w:rPr>
          <w:color w:val="000000" w:themeColor="text1"/>
          <w:sz w:val="20"/>
          <w:szCs w:val="20"/>
        </w:rPr>
        <w:tab/>
      </w:r>
    </w:p>
    <w:p w14:paraId="703F42A9" w14:textId="200CC525" w:rsidR="009E5B9D" w:rsidRPr="008800F6" w:rsidRDefault="009E5B9D" w:rsidP="006C7BFA">
      <w:pPr>
        <w:pStyle w:val="Akapitzlist"/>
        <w:tabs>
          <w:tab w:val="left" w:pos="2410"/>
        </w:tabs>
        <w:ind w:left="426" w:right="23"/>
        <w:jc w:val="both"/>
        <w:rPr>
          <w:color w:val="000000" w:themeColor="text1"/>
          <w:sz w:val="20"/>
          <w:szCs w:val="20"/>
        </w:rPr>
      </w:pPr>
      <w:r w:rsidRPr="008800F6">
        <w:rPr>
          <w:color w:val="000000" w:themeColor="text1"/>
          <w:sz w:val="20"/>
          <w:szCs w:val="20"/>
        </w:rPr>
        <w:t>Przedsiębiorstwo Gospodarki Komunalnej i Mieszkaniowej sp. z o.o. z siedzibą w Działdowie (13-200), przy ul. Gen. J. Hallera 32</w:t>
      </w:r>
      <w:bookmarkEnd w:id="0"/>
      <w:r w:rsidRPr="008800F6">
        <w:rPr>
          <w:color w:val="000000" w:themeColor="text1"/>
          <w:sz w:val="20"/>
          <w:szCs w:val="20"/>
        </w:rPr>
        <w:t xml:space="preserve"> </w:t>
      </w:r>
      <w:r w:rsidRPr="008800F6">
        <w:rPr>
          <w:color w:val="000000" w:themeColor="text1"/>
          <w:sz w:val="20"/>
          <w:szCs w:val="20"/>
          <w:lang w:eastAsia="pl-PL"/>
        </w:rPr>
        <w:t xml:space="preserve">wpisana do Rejestru Przedsiębiorców KRS prowadzonego przez Sąd Rejonowy w Olsztynie pod numerem KRS 0000175544, NIP 5711001456, </w:t>
      </w:r>
      <w:r w:rsidRPr="008800F6">
        <w:rPr>
          <w:color w:val="000000" w:themeColor="text1"/>
          <w:sz w:val="20"/>
          <w:szCs w:val="20"/>
        </w:rPr>
        <w:t>REGON 130195135, kapitał zakładowy w wysokości 9.751.000,00 zł</w:t>
      </w:r>
    </w:p>
    <w:p w14:paraId="34DBB5B1" w14:textId="77777777" w:rsidR="009E5B9D" w:rsidRPr="008800F6" w:rsidRDefault="009E5B9D" w:rsidP="006C7BFA">
      <w:pPr>
        <w:tabs>
          <w:tab w:val="left" w:pos="2410"/>
        </w:tabs>
        <w:spacing w:line="276" w:lineRule="auto"/>
        <w:ind w:left="284" w:right="23" w:hanging="284"/>
        <w:jc w:val="both"/>
        <w:rPr>
          <w:rFonts w:ascii="Arial" w:hAnsi="Arial" w:cs="Arial"/>
          <w:color w:val="000000" w:themeColor="text1"/>
          <w:sz w:val="20"/>
          <w:szCs w:val="20"/>
        </w:rPr>
      </w:pPr>
    </w:p>
    <w:p w14:paraId="5B2D18B1" w14:textId="41C76696" w:rsidR="00EF2953" w:rsidRPr="008800F6" w:rsidRDefault="00EF2953">
      <w:pPr>
        <w:pStyle w:val="Akapitzlist"/>
        <w:numPr>
          <w:ilvl w:val="1"/>
          <w:numId w:val="6"/>
        </w:numPr>
        <w:ind w:left="426" w:right="23" w:hanging="426"/>
        <w:jc w:val="both"/>
        <w:rPr>
          <w:color w:val="000000" w:themeColor="text1"/>
          <w:sz w:val="20"/>
          <w:szCs w:val="20"/>
        </w:rPr>
      </w:pPr>
      <w:r w:rsidRPr="008800F6">
        <w:rPr>
          <w:color w:val="000000" w:themeColor="text1"/>
          <w:sz w:val="20"/>
          <w:szCs w:val="20"/>
        </w:rPr>
        <w:t>Adres poczty elektronicznej:</w:t>
      </w:r>
      <w:r w:rsidR="009E5B9D" w:rsidRPr="008800F6">
        <w:rPr>
          <w:color w:val="000000" w:themeColor="text1"/>
          <w:sz w:val="20"/>
          <w:szCs w:val="20"/>
        </w:rPr>
        <w:t xml:space="preserve"> </w:t>
      </w:r>
      <w:hyperlink r:id="rId8" w:history="1">
        <w:r w:rsidR="00B01CF2" w:rsidRPr="008800F6">
          <w:rPr>
            <w:rStyle w:val="Hipercze"/>
            <w:color w:val="000000" w:themeColor="text1"/>
            <w:sz w:val="20"/>
            <w:szCs w:val="20"/>
          </w:rPr>
          <w:t>zamowienia@pgkim.com.pl</w:t>
        </w:r>
      </w:hyperlink>
      <w:r w:rsidR="00B01CF2" w:rsidRPr="008800F6">
        <w:rPr>
          <w:color w:val="000000" w:themeColor="text1"/>
          <w:sz w:val="20"/>
          <w:szCs w:val="20"/>
        </w:rPr>
        <w:t xml:space="preserve"> </w:t>
      </w:r>
    </w:p>
    <w:p w14:paraId="71CCB227" w14:textId="77777777" w:rsidR="009E5B9D" w:rsidRPr="008800F6" w:rsidRDefault="009E5B9D" w:rsidP="006C7BFA">
      <w:pPr>
        <w:spacing w:line="276" w:lineRule="auto"/>
        <w:ind w:left="284" w:right="23" w:hanging="284"/>
        <w:jc w:val="both"/>
        <w:rPr>
          <w:rFonts w:ascii="Arial" w:hAnsi="Arial" w:cs="Arial"/>
          <w:color w:val="000000" w:themeColor="text1"/>
          <w:sz w:val="20"/>
          <w:szCs w:val="20"/>
        </w:rPr>
      </w:pPr>
    </w:p>
    <w:p w14:paraId="6C19203B" w14:textId="7F482881" w:rsidR="00EF2953" w:rsidRPr="008800F6" w:rsidRDefault="00EF2953">
      <w:pPr>
        <w:pStyle w:val="Akapitzlist"/>
        <w:numPr>
          <w:ilvl w:val="1"/>
          <w:numId w:val="6"/>
        </w:numPr>
        <w:ind w:left="426" w:right="23" w:hanging="426"/>
        <w:jc w:val="both"/>
        <w:rPr>
          <w:color w:val="000000" w:themeColor="text1"/>
          <w:sz w:val="20"/>
          <w:szCs w:val="20"/>
        </w:rPr>
      </w:pPr>
      <w:r w:rsidRPr="008800F6">
        <w:rPr>
          <w:color w:val="000000" w:themeColor="text1"/>
          <w:sz w:val="20"/>
          <w:szCs w:val="20"/>
        </w:rPr>
        <w:t xml:space="preserve">Adres strony internetowej zamawiającego: </w:t>
      </w:r>
      <w:hyperlink r:id="rId9" w:history="1">
        <w:r w:rsidR="00B01CF2" w:rsidRPr="008800F6">
          <w:rPr>
            <w:rStyle w:val="Hipercze"/>
            <w:color w:val="000000" w:themeColor="text1"/>
            <w:sz w:val="20"/>
            <w:szCs w:val="20"/>
          </w:rPr>
          <w:t>https://pgkim.com.pl/</w:t>
        </w:r>
      </w:hyperlink>
      <w:r w:rsidR="00B01CF2" w:rsidRPr="008800F6">
        <w:rPr>
          <w:color w:val="000000" w:themeColor="text1"/>
          <w:sz w:val="20"/>
          <w:szCs w:val="20"/>
        </w:rPr>
        <w:t xml:space="preserve"> </w:t>
      </w:r>
    </w:p>
    <w:p w14:paraId="7C0595E8" w14:textId="77777777" w:rsidR="00B01CF2" w:rsidRPr="008800F6" w:rsidRDefault="00B01CF2" w:rsidP="006C7BFA">
      <w:pPr>
        <w:pStyle w:val="Akapitzlist"/>
        <w:rPr>
          <w:color w:val="000000" w:themeColor="text1"/>
          <w:sz w:val="20"/>
          <w:szCs w:val="20"/>
        </w:rPr>
      </w:pPr>
    </w:p>
    <w:p w14:paraId="0ECCFEE5" w14:textId="57486EE0" w:rsidR="00BE245A" w:rsidRPr="008800F6" w:rsidRDefault="009E5B9D">
      <w:pPr>
        <w:pStyle w:val="Akapitzlist"/>
        <w:numPr>
          <w:ilvl w:val="1"/>
          <w:numId w:val="6"/>
        </w:numPr>
        <w:ind w:left="426" w:right="23" w:hanging="426"/>
        <w:jc w:val="both"/>
        <w:rPr>
          <w:color w:val="000000" w:themeColor="text1"/>
          <w:sz w:val="20"/>
          <w:szCs w:val="20"/>
        </w:rPr>
      </w:pPr>
      <w:r w:rsidRPr="008800F6">
        <w:rPr>
          <w:color w:val="000000" w:themeColor="text1"/>
          <w:sz w:val="20"/>
          <w:szCs w:val="20"/>
        </w:rPr>
        <w:t xml:space="preserve">Adres strony internetowej prowadzonego postępowania: </w:t>
      </w:r>
      <w:hyperlink r:id="rId10" w:history="1">
        <w:r w:rsidR="00B01CF2" w:rsidRPr="008800F6">
          <w:rPr>
            <w:rStyle w:val="Hipercze"/>
            <w:color w:val="000000" w:themeColor="text1"/>
            <w:sz w:val="20"/>
            <w:szCs w:val="20"/>
          </w:rPr>
          <w:t>https://ezamowienia.gov.pl/</w:t>
        </w:r>
      </w:hyperlink>
      <w:r w:rsidR="00B01CF2" w:rsidRPr="008800F6">
        <w:rPr>
          <w:color w:val="000000" w:themeColor="text1"/>
          <w:sz w:val="20"/>
          <w:szCs w:val="20"/>
        </w:rPr>
        <w:t xml:space="preserve"> </w:t>
      </w:r>
    </w:p>
    <w:p w14:paraId="16AECF1A" w14:textId="77777777" w:rsidR="00621685" w:rsidRPr="008800F6" w:rsidRDefault="00621685" w:rsidP="006C7BFA">
      <w:pPr>
        <w:tabs>
          <w:tab w:val="left" w:pos="5387"/>
        </w:tabs>
        <w:spacing w:line="276" w:lineRule="auto"/>
        <w:ind w:left="284" w:right="23"/>
        <w:jc w:val="both"/>
        <w:rPr>
          <w:rFonts w:ascii="Arial" w:hAnsi="Arial" w:cs="Arial"/>
          <w:color w:val="000000" w:themeColor="text1"/>
          <w:sz w:val="20"/>
          <w:szCs w:val="20"/>
        </w:rPr>
      </w:pPr>
    </w:p>
    <w:p w14:paraId="695B57DA" w14:textId="7999EAF8" w:rsidR="00BE245A" w:rsidRPr="008800F6" w:rsidRDefault="00FB4D79">
      <w:pPr>
        <w:pStyle w:val="Tekstpodstawowy"/>
        <w:numPr>
          <w:ilvl w:val="0"/>
          <w:numId w:val="6"/>
        </w:numPr>
        <w:spacing w:line="276" w:lineRule="auto"/>
        <w:ind w:left="426" w:right="23" w:hanging="426"/>
        <w:rPr>
          <w:b/>
          <w:bCs/>
          <w:color w:val="000000" w:themeColor="text1"/>
          <w:sz w:val="20"/>
          <w:szCs w:val="20"/>
        </w:rPr>
      </w:pPr>
      <w:r w:rsidRPr="008800F6">
        <w:rPr>
          <w:b/>
          <w:bCs/>
          <w:color w:val="000000" w:themeColor="text1"/>
          <w:sz w:val="20"/>
          <w:szCs w:val="20"/>
        </w:rPr>
        <w:t>OZNACZENIE POSTĘPOWANIA</w:t>
      </w:r>
    </w:p>
    <w:p w14:paraId="36B284B5" w14:textId="77777777" w:rsidR="00621685" w:rsidRPr="008800F6" w:rsidRDefault="00621685" w:rsidP="006C7BFA">
      <w:pPr>
        <w:pStyle w:val="Tekstpodstawowy"/>
        <w:spacing w:line="276" w:lineRule="auto"/>
        <w:ind w:left="720" w:right="23"/>
        <w:rPr>
          <w:b/>
          <w:bCs/>
          <w:color w:val="000000" w:themeColor="text1"/>
          <w:sz w:val="20"/>
          <w:szCs w:val="20"/>
        </w:rPr>
      </w:pPr>
    </w:p>
    <w:p w14:paraId="70463D07" w14:textId="56FA8D67" w:rsidR="00BE245A" w:rsidRPr="00EF0D57" w:rsidRDefault="001A0633">
      <w:pPr>
        <w:pStyle w:val="Akapitzlist"/>
        <w:numPr>
          <w:ilvl w:val="1"/>
          <w:numId w:val="6"/>
        </w:numPr>
        <w:ind w:left="426" w:right="23" w:hanging="426"/>
        <w:jc w:val="both"/>
        <w:rPr>
          <w:color w:val="000000" w:themeColor="text1"/>
          <w:sz w:val="20"/>
          <w:szCs w:val="20"/>
        </w:rPr>
      </w:pPr>
      <w:r w:rsidRPr="00EF0D57">
        <w:rPr>
          <w:color w:val="000000" w:themeColor="text1"/>
          <w:sz w:val="20"/>
          <w:szCs w:val="20"/>
        </w:rPr>
        <w:t>Postępowanie, którego dotyczy niniejszy dokument oznaczone jest znakiem</w:t>
      </w:r>
      <w:r w:rsidR="00377111" w:rsidRPr="00EF0D57">
        <w:rPr>
          <w:color w:val="000000" w:themeColor="text1"/>
          <w:sz w:val="20"/>
          <w:szCs w:val="20"/>
        </w:rPr>
        <w:t xml:space="preserve"> (nr referencyjnym)</w:t>
      </w:r>
      <w:r w:rsidR="00BE245A" w:rsidRPr="00EF0D57">
        <w:rPr>
          <w:color w:val="000000" w:themeColor="text1"/>
          <w:sz w:val="20"/>
          <w:szCs w:val="20"/>
        </w:rPr>
        <w:t>:</w:t>
      </w:r>
      <w:r w:rsidR="00D007FF" w:rsidRPr="00EF0D57">
        <w:rPr>
          <w:color w:val="000000" w:themeColor="text1"/>
          <w:sz w:val="20"/>
          <w:szCs w:val="20"/>
        </w:rPr>
        <w:t xml:space="preserve"> </w:t>
      </w:r>
    </w:p>
    <w:p w14:paraId="008A8306" w14:textId="74D56AFA" w:rsidR="00EF0D57" w:rsidRDefault="006309C7" w:rsidP="00EF0D57">
      <w:pPr>
        <w:spacing w:line="276" w:lineRule="auto"/>
        <w:ind w:left="426" w:right="23"/>
        <w:jc w:val="both"/>
        <w:rPr>
          <w:rFonts w:ascii="Arial" w:hAnsi="Arial" w:cs="Arial"/>
          <w:sz w:val="20"/>
          <w:szCs w:val="20"/>
        </w:rPr>
      </w:pPr>
      <w:r>
        <w:rPr>
          <w:rFonts w:ascii="Arial" w:hAnsi="Arial" w:cs="Arial"/>
          <w:sz w:val="20"/>
          <w:szCs w:val="20"/>
        </w:rPr>
        <w:t>12/IN/SUW/26</w:t>
      </w:r>
      <w:r w:rsidR="00EF0D57">
        <w:rPr>
          <w:rFonts w:ascii="Arial" w:hAnsi="Arial" w:cs="Arial"/>
          <w:sz w:val="20"/>
          <w:szCs w:val="20"/>
        </w:rPr>
        <w:t>.</w:t>
      </w:r>
    </w:p>
    <w:p w14:paraId="7B6CE7F8" w14:textId="77777777" w:rsidR="00EF0D57" w:rsidRDefault="00EF0D57" w:rsidP="00EF0D57">
      <w:pPr>
        <w:spacing w:line="276" w:lineRule="auto"/>
        <w:ind w:right="23"/>
        <w:jc w:val="both"/>
        <w:rPr>
          <w:rFonts w:ascii="Arial" w:hAnsi="Arial" w:cs="Arial"/>
          <w:sz w:val="20"/>
          <w:szCs w:val="20"/>
        </w:rPr>
      </w:pPr>
    </w:p>
    <w:p w14:paraId="51A038E4" w14:textId="5216EB1A" w:rsidR="00BE245A" w:rsidRPr="00EF0D57" w:rsidRDefault="00BE245A">
      <w:pPr>
        <w:pStyle w:val="Akapitzlist"/>
        <w:numPr>
          <w:ilvl w:val="1"/>
          <w:numId w:val="6"/>
        </w:numPr>
        <w:ind w:left="426" w:right="23" w:hanging="426"/>
        <w:jc w:val="both"/>
        <w:rPr>
          <w:color w:val="000000" w:themeColor="text1"/>
          <w:sz w:val="20"/>
          <w:szCs w:val="20"/>
        </w:rPr>
      </w:pPr>
      <w:r w:rsidRPr="00EF0D57">
        <w:rPr>
          <w:color w:val="000000" w:themeColor="text1"/>
          <w:sz w:val="20"/>
          <w:szCs w:val="20"/>
        </w:rPr>
        <w:t>Wykonawcy powinni we wszelkich kontaktach z Zamawiającym powoływać się na wyżej podane oznaczenie.</w:t>
      </w:r>
    </w:p>
    <w:p w14:paraId="0AB36CB5" w14:textId="77777777" w:rsidR="001A0633" w:rsidRPr="008800F6" w:rsidRDefault="001A0633" w:rsidP="006C7BFA">
      <w:pPr>
        <w:spacing w:line="276" w:lineRule="auto"/>
        <w:ind w:left="709" w:right="23"/>
        <w:jc w:val="both"/>
        <w:rPr>
          <w:rFonts w:ascii="Arial" w:hAnsi="Arial" w:cs="Arial"/>
          <w:color w:val="000000" w:themeColor="text1"/>
          <w:sz w:val="20"/>
          <w:szCs w:val="20"/>
        </w:rPr>
      </w:pPr>
    </w:p>
    <w:p w14:paraId="205E021F" w14:textId="70B2C48A" w:rsidR="00BE245A" w:rsidRPr="008800F6" w:rsidRDefault="00BE245A" w:rsidP="006C7BFA">
      <w:pPr>
        <w:pStyle w:val="Tekstpodstawowy"/>
        <w:spacing w:line="276" w:lineRule="auto"/>
        <w:ind w:left="426" w:right="23" w:hanging="426"/>
        <w:rPr>
          <w:b/>
          <w:bCs/>
          <w:color w:val="000000" w:themeColor="text1"/>
          <w:sz w:val="20"/>
          <w:szCs w:val="20"/>
        </w:rPr>
      </w:pPr>
      <w:r w:rsidRPr="008800F6">
        <w:rPr>
          <w:b/>
          <w:bCs/>
          <w:color w:val="000000" w:themeColor="text1"/>
          <w:sz w:val="20"/>
          <w:szCs w:val="20"/>
        </w:rPr>
        <w:t>3.</w:t>
      </w:r>
      <w:r w:rsidR="001A0633" w:rsidRPr="008800F6">
        <w:rPr>
          <w:b/>
          <w:bCs/>
          <w:color w:val="000000" w:themeColor="text1"/>
          <w:sz w:val="20"/>
          <w:szCs w:val="20"/>
        </w:rPr>
        <w:tab/>
      </w:r>
      <w:r w:rsidRPr="008800F6">
        <w:rPr>
          <w:b/>
          <w:bCs/>
          <w:color w:val="000000" w:themeColor="text1"/>
          <w:sz w:val="20"/>
          <w:szCs w:val="20"/>
        </w:rPr>
        <w:t xml:space="preserve">TRYB </w:t>
      </w:r>
      <w:r w:rsidR="001E085F" w:rsidRPr="008800F6">
        <w:rPr>
          <w:b/>
          <w:bCs/>
          <w:color w:val="000000" w:themeColor="text1"/>
          <w:sz w:val="20"/>
          <w:szCs w:val="20"/>
        </w:rPr>
        <w:t>UDZIELENIA ZAMÓWIENIA</w:t>
      </w:r>
    </w:p>
    <w:p w14:paraId="34566A27" w14:textId="77777777" w:rsidR="001E085F" w:rsidRPr="008800F6" w:rsidRDefault="001E085F" w:rsidP="006C7BFA">
      <w:pPr>
        <w:tabs>
          <w:tab w:val="left" w:pos="2410"/>
        </w:tabs>
        <w:spacing w:line="276" w:lineRule="auto"/>
        <w:ind w:right="23"/>
        <w:jc w:val="both"/>
        <w:rPr>
          <w:vanish/>
          <w:color w:val="000000" w:themeColor="text1"/>
          <w:sz w:val="20"/>
          <w:szCs w:val="20"/>
        </w:rPr>
      </w:pPr>
    </w:p>
    <w:p w14:paraId="518412BD" w14:textId="271523BA" w:rsidR="00BE245A" w:rsidRPr="008800F6" w:rsidRDefault="00BE245A">
      <w:pPr>
        <w:pStyle w:val="Akapitzlist"/>
        <w:numPr>
          <w:ilvl w:val="1"/>
          <w:numId w:val="25"/>
        </w:numPr>
        <w:tabs>
          <w:tab w:val="left" w:pos="2410"/>
        </w:tabs>
        <w:ind w:left="426" w:right="23" w:hanging="426"/>
        <w:jc w:val="both"/>
        <w:rPr>
          <w:color w:val="000000" w:themeColor="text1"/>
          <w:sz w:val="20"/>
          <w:szCs w:val="20"/>
        </w:rPr>
      </w:pPr>
      <w:r w:rsidRPr="008800F6">
        <w:rPr>
          <w:color w:val="000000" w:themeColor="text1"/>
          <w:sz w:val="20"/>
          <w:szCs w:val="20"/>
        </w:rPr>
        <w:t xml:space="preserve">Postępowanie o udzielenie zamówienia prowadzone jest </w:t>
      </w:r>
      <w:r w:rsidR="00EF0D57" w:rsidRPr="002415B7">
        <w:rPr>
          <w:sz w:val="20"/>
          <w:szCs w:val="20"/>
        </w:rPr>
        <w:t xml:space="preserve">w trybie </w:t>
      </w:r>
      <w:r w:rsidR="00EF0D57">
        <w:rPr>
          <w:sz w:val="20"/>
          <w:szCs w:val="20"/>
        </w:rPr>
        <w:t>podstawowym bez negocjacji, o którym mowa w przepisie art. 275 pkt 1 i nast.</w:t>
      </w:r>
      <w:r w:rsidR="00EF0D57" w:rsidRPr="002415B7">
        <w:rPr>
          <w:sz w:val="20"/>
          <w:szCs w:val="20"/>
        </w:rPr>
        <w:t xml:space="preserve"> ustawy z dnia 11 września 2019 r. – Prawo zamówień publicznych (Dz. U. z 2024 r. poz. 1320</w:t>
      </w:r>
      <w:r w:rsidR="00EF0D57">
        <w:rPr>
          <w:sz w:val="20"/>
          <w:szCs w:val="20"/>
        </w:rPr>
        <w:t xml:space="preserve"> z </w:t>
      </w:r>
      <w:proofErr w:type="spellStart"/>
      <w:r w:rsidR="00EF0D57">
        <w:rPr>
          <w:sz w:val="20"/>
          <w:szCs w:val="20"/>
        </w:rPr>
        <w:t>późn</w:t>
      </w:r>
      <w:proofErr w:type="spellEnd"/>
      <w:r w:rsidR="00EF0D57">
        <w:rPr>
          <w:sz w:val="20"/>
          <w:szCs w:val="20"/>
        </w:rPr>
        <w:t>. zm.</w:t>
      </w:r>
      <w:r w:rsidR="00EF0D57" w:rsidRPr="002415B7">
        <w:rPr>
          <w:sz w:val="20"/>
          <w:szCs w:val="20"/>
        </w:rPr>
        <w:t>), zwanej dalej „</w:t>
      </w:r>
      <w:proofErr w:type="spellStart"/>
      <w:r w:rsidR="00EF0D57" w:rsidRPr="002415B7">
        <w:rPr>
          <w:sz w:val="20"/>
          <w:szCs w:val="20"/>
        </w:rPr>
        <w:t>Pzp</w:t>
      </w:r>
      <w:proofErr w:type="spellEnd"/>
      <w:r w:rsidR="00EF0D57" w:rsidRPr="002415B7">
        <w:rPr>
          <w:sz w:val="20"/>
          <w:szCs w:val="20"/>
        </w:rPr>
        <w:t>”</w:t>
      </w:r>
      <w:r w:rsidRPr="008800F6">
        <w:rPr>
          <w:color w:val="000000" w:themeColor="text1"/>
          <w:sz w:val="20"/>
          <w:szCs w:val="20"/>
        </w:rPr>
        <w:t>.</w:t>
      </w:r>
    </w:p>
    <w:p w14:paraId="7739514B" w14:textId="77777777" w:rsidR="00F1062A" w:rsidRPr="008800F6" w:rsidRDefault="00F1062A" w:rsidP="006C7BFA">
      <w:pPr>
        <w:pStyle w:val="Akapitzlist"/>
        <w:tabs>
          <w:tab w:val="left" w:pos="2410"/>
        </w:tabs>
        <w:ind w:left="426" w:right="23"/>
        <w:jc w:val="both"/>
        <w:rPr>
          <w:color w:val="000000" w:themeColor="text1"/>
          <w:sz w:val="20"/>
          <w:szCs w:val="20"/>
        </w:rPr>
      </w:pPr>
    </w:p>
    <w:p w14:paraId="0B6DCDD8" w14:textId="671DD2EE" w:rsidR="001E085F" w:rsidRPr="003A1DB7" w:rsidRDefault="001E085F">
      <w:pPr>
        <w:pStyle w:val="Akapitzlist"/>
        <w:numPr>
          <w:ilvl w:val="1"/>
          <w:numId w:val="25"/>
        </w:numPr>
        <w:tabs>
          <w:tab w:val="left" w:pos="2410"/>
        </w:tabs>
        <w:ind w:left="426" w:right="23" w:hanging="426"/>
        <w:jc w:val="both"/>
        <w:rPr>
          <w:color w:val="000000" w:themeColor="text1"/>
          <w:sz w:val="20"/>
          <w:szCs w:val="20"/>
        </w:rPr>
      </w:pPr>
      <w:r w:rsidRPr="003A1DB7">
        <w:rPr>
          <w:color w:val="000000" w:themeColor="text1"/>
          <w:sz w:val="20"/>
          <w:szCs w:val="20"/>
        </w:rPr>
        <w:t xml:space="preserve">Postępowanie jest prowadzone zgodnie z zasadami przewidzianymi dla tzw. „procedury odwróconej”, o której mowa w art. 139 ust. 1, 3-4 </w:t>
      </w:r>
      <w:proofErr w:type="spellStart"/>
      <w:r w:rsidRPr="003A1DB7">
        <w:rPr>
          <w:color w:val="000000" w:themeColor="text1"/>
          <w:sz w:val="20"/>
          <w:szCs w:val="20"/>
        </w:rPr>
        <w:t>Pzp</w:t>
      </w:r>
      <w:proofErr w:type="spellEnd"/>
      <w:r w:rsidRPr="003A1DB7">
        <w:rPr>
          <w:color w:val="000000" w:themeColor="text1"/>
          <w:sz w:val="20"/>
          <w:szCs w:val="20"/>
        </w:rPr>
        <w:t>. Stosowanie do przywołanych przepisów Zamawiający najpierw dokona badania i oceny ofert, a następnie dokona kwalifikacji podmiotowej wykonawcy, którego oferta została najwyżej oceniona, w zakresie braku podstaw wykluczenia oraz spełniania warunków udziału w postępowaniu.</w:t>
      </w:r>
    </w:p>
    <w:p w14:paraId="1545029E" w14:textId="77777777" w:rsidR="00F1062A" w:rsidRPr="00EF0D57" w:rsidRDefault="00F1062A" w:rsidP="00EF0D57">
      <w:pPr>
        <w:rPr>
          <w:color w:val="000000" w:themeColor="text1"/>
          <w:sz w:val="20"/>
          <w:szCs w:val="20"/>
        </w:rPr>
      </w:pPr>
    </w:p>
    <w:p w14:paraId="62EC1095" w14:textId="77A7B997" w:rsidR="00F1062A" w:rsidRPr="008800F6" w:rsidRDefault="00F1062A">
      <w:pPr>
        <w:pStyle w:val="Akapitzlist"/>
        <w:numPr>
          <w:ilvl w:val="1"/>
          <w:numId w:val="25"/>
        </w:numPr>
        <w:tabs>
          <w:tab w:val="left" w:pos="2410"/>
        </w:tabs>
        <w:ind w:left="426" w:right="23" w:hanging="426"/>
        <w:jc w:val="both"/>
        <w:rPr>
          <w:color w:val="000000" w:themeColor="text1"/>
          <w:sz w:val="20"/>
          <w:szCs w:val="20"/>
        </w:rPr>
      </w:pPr>
      <w:r w:rsidRPr="008800F6">
        <w:rPr>
          <w:color w:val="000000" w:themeColor="text1"/>
          <w:sz w:val="20"/>
          <w:szCs w:val="20"/>
        </w:rPr>
        <w:t>Zamawiający nie przewiduje wyboru najkorzystniejszej oferty z zastosowaniem aukcji elektronicznej.</w:t>
      </w:r>
    </w:p>
    <w:p w14:paraId="097A39E9" w14:textId="77777777" w:rsidR="008B03BF" w:rsidRPr="008800F6" w:rsidRDefault="008B03BF" w:rsidP="006C7BFA">
      <w:pPr>
        <w:pStyle w:val="Akapitzlist"/>
        <w:rPr>
          <w:color w:val="000000" w:themeColor="text1"/>
          <w:sz w:val="20"/>
          <w:szCs w:val="20"/>
        </w:rPr>
      </w:pPr>
    </w:p>
    <w:p w14:paraId="1C191653" w14:textId="6AAC8533" w:rsidR="008B03BF" w:rsidRPr="008800F6" w:rsidRDefault="008B03BF">
      <w:pPr>
        <w:pStyle w:val="Akapitzlist"/>
        <w:numPr>
          <w:ilvl w:val="1"/>
          <w:numId w:val="25"/>
        </w:numPr>
        <w:tabs>
          <w:tab w:val="left" w:pos="2410"/>
        </w:tabs>
        <w:ind w:left="426" w:right="23" w:hanging="426"/>
        <w:jc w:val="both"/>
        <w:rPr>
          <w:color w:val="000000" w:themeColor="text1"/>
          <w:sz w:val="20"/>
          <w:szCs w:val="20"/>
        </w:rPr>
      </w:pPr>
      <w:r w:rsidRPr="008800F6">
        <w:rPr>
          <w:color w:val="000000" w:themeColor="text1"/>
          <w:sz w:val="20"/>
          <w:szCs w:val="20"/>
        </w:rPr>
        <w:t>Zamawiający nie dopuszcza składania ofert wariantowych oraz nie przewiduje zawarcia umowy ramowej.</w:t>
      </w:r>
    </w:p>
    <w:p w14:paraId="52CFAE55" w14:textId="77777777" w:rsidR="00BE245A" w:rsidRPr="008800F6" w:rsidRDefault="00BE245A" w:rsidP="006C7BFA">
      <w:pPr>
        <w:spacing w:line="276" w:lineRule="auto"/>
        <w:ind w:right="23"/>
        <w:jc w:val="both"/>
        <w:rPr>
          <w:rFonts w:ascii="Arial" w:hAnsi="Arial" w:cs="Arial"/>
          <w:color w:val="000000" w:themeColor="text1"/>
          <w:sz w:val="20"/>
          <w:szCs w:val="20"/>
        </w:rPr>
      </w:pPr>
    </w:p>
    <w:p w14:paraId="045FCC46" w14:textId="23A43004" w:rsidR="00BE245A" w:rsidRPr="008800F6" w:rsidRDefault="00BE245A" w:rsidP="006C7BFA">
      <w:pPr>
        <w:pStyle w:val="Tekstpodstawowy"/>
        <w:spacing w:line="276" w:lineRule="auto"/>
        <w:ind w:left="426" w:right="23" w:hanging="426"/>
        <w:rPr>
          <w:b/>
          <w:bCs/>
          <w:color w:val="000000" w:themeColor="text1"/>
          <w:sz w:val="20"/>
          <w:szCs w:val="20"/>
        </w:rPr>
      </w:pPr>
      <w:r w:rsidRPr="008800F6">
        <w:rPr>
          <w:b/>
          <w:bCs/>
          <w:color w:val="000000" w:themeColor="text1"/>
          <w:sz w:val="20"/>
          <w:szCs w:val="20"/>
        </w:rPr>
        <w:t>4.</w:t>
      </w:r>
      <w:r w:rsidR="001A0633" w:rsidRPr="008800F6">
        <w:rPr>
          <w:b/>
          <w:bCs/>
          <w:color w:val="000000" w:themeColor="text1"/>
          <w:sz w:val="20"/>
          <w:szCs w:val="20"/>
        </w:rPr>
        <w:tab/>
      </w:r>
      <w:r w:rsidR="001E0075" w:rsidRPr="008800F6">
        <w:rPr>
          <w:b/>
          <w:bCs/>
          <w:color w:val="000000" w:themeColor="text1"/>
          <w:sz w:val="20"/>
          <w:szCs w:val="20"/>
        </w:rPr>
        <w:t>OGŁOSZENIE O ZAMÓWIENIU</w:t>
      </w:r>
    </w:p>
    <w:p w14:paraId="1162CCCA" w14:textId="77777777" w:rsidR="00621685" w:rsidRPr="008800F6" w:rsidRDefault="00621685" w:rsidP="006C7BFA">
      <w:pPr>
        <w:pStyle w:val="Default"/>
        <w:spacing w:line="276" w:lineRule="auto"/>
        <w:ind w:left="284" w:right="23"/>
        <w:jc w:val="both"/>
        <w:rPr>
          <w:rFonts w:ascii="Arial" w:hAnsi="Arial" w:cs="Arial"/>
          <w:color w:val="000000" w:themeColor="text1"/>
          <w:sz w:val="20"/>
          <w:szCs w:val="20"/>
          <w:lang w:eastAsia="ar-SA"/>
        </w:rPr>
      </w:pPr>
    </w:p>
    <w:p w14:paraId="253A62C1" w14:textId="38C32898" w:rsidR="00EF0D57" w:rsidRPr="002415B7" w:rsidRDefault="00EF0D57" w:rsidP="00EF0D57">
      <w:pPr>
        <w:pStyle w:val="Default"/>
        <w:spacing w:line="276" w:lineRule="auto"/>
        <w:ind w:left="426" w:right="23"/>
        <w:jc w:val="both"/>
        <w:rPr>
          <w:rFonts w:ascii="Arial" w:eastAsia="Calibri" w:hAnsi="Arial" w:cs="Arial"/>
          <w:b/>
          <w:bCs/>
          <w:sz w:val="20"/>
          <w:szCs w:val="20"/>
        </w:rPr>
      </w:pPr>
      <w:r w:rsidRPr="002415B7">
        <w:rPr>
          <w:rFonts w:ascii="Arial" w:hAnsi="Arial" w:cs="Arial"/>
          <w:sz w:val="20"/>
          <w:szCs w:val="20"/>
          <w:lang w:eastAsia="ar-SA"/>
        </w:rPr>
        <w:t xml:space="preserve">Ogłoszenie o zamówieniu zostało opublikowane zostało w </w:t>
      </w:r>
      <w:r>
        <w:rPr>
          <w:rFonts w:ascii="Arial" w:hAnsi="Arial" w:cs="Arial"/>
          <w:sz w:val="20"/>
          <w:szCs w:val="20"/>
          <w:lang w:eastAsia="ar-SA"/>
        </w:rPr>
        <w:t>Biuletynie Zamówień Publicznych</w:t>
      </w:r>
      <w:r w:rsidRPr="002415B7">
        <w:rPr>
          <w:rFonts w:ascii="Arial" w:hAnsi="Arial" w:cs="Arial"/>
          <w:sz w:val="20"/>
          <w:szCs w:val="20"/>
          <w:lang w:eastAsia="ar-SA"/>
        </w:rPr>
        <w:t xml:space="preserve"> w dniu</w:t>
      </w:r>
      <w:r w:rsidR="006309C7">
        <w:rPr>
          <w:rFonts w:ascii="Arial" w:hAnsi="Arial" w:cs="Arial"/>
          <w:sz w:val="20"/>
          <w:szCs w:val="20"/>
          <w:lang w:eastAsia="ar-SA"/>
        </w:rPr>
        <w:t xml:space="preserve"> 31.03.2026</w:t>
      </w:r>
      <w:r>
        <w:rPr>
          <w:rFonts w:ascii="Arial" w:hAnsi="Arial" w:cs="Arial"/>
          <w:sz w:val="20"/>
          <w:szCs w:val="20"/>
          <w:lang w:eastAsia="ar-SA"/>
        </w:rPr>
        <w:t xml:space="preserve"> r.</w:t>
      </w:r>
      <w:r w:rsidRPr="002415B7">
        <w:rPr>
          <w:rFonts w:ascii="Arial" w:hAnsi="Arial" w:cs="Arial"/>
          <w:sz w:val="20"/>
          <w:szCs w:val="20"/>
          <w:lang w:eastAsia="ar-SA"/>
        </w:rPr>
        <w:t xml:space="preserve"> pod </w:t>
      </w:r>
      <w:r w:rsidRPr="005F2B84">
        <w:rPr>
          <w:rFonts w:ascii="Arial" w:hAnsi="Arial" w:cs="Arial"/>
          <w:sz w:val="20"/>
          <w:szCs w:val="20"/>
          <w:lang w:eastAsia="ar-SA"/>
        </w:rPr>
        <w:t xml:space="preserve">numerem </w:t>
      </w:r>
      <w:r w:rsidR="00B102CC" w:rsidRPr="00B102CC">
        <w:rPr>
          <w:rFonts w:ascii="Arial" w:hAnsi="Arial" w:cs="Arial"/>
          <w:sz w:val="20"/>
          <w:szCs w:val="20"/>
          <w:lang w:eastAsia="ar-SA"/>
        </w:rPr>
        <w:t>2026/BZP 00178940</w:t>
      </w:r>
    </w:p>
    <w:p w14:paraId="73AD3512" w14:textId="77777777" w:rsidR="00A00CA2" w:rsidRPr="008800F6" w:rsidRDefault="00A00CA2" w:rsidP="006C7BFA">
      <w:pPr>
        <w:pStyle w:val="Default"/>
        <w:spacing w:line="276" w:lineRule="auto"/>
        <w:ind w:right="23"/>
        <w:rPr>
          <w:rFonts w:ascii="Arial" w:eastAsia="Calibri" w:hAnsi="Arial" w:cs="Arial"/>
          <w:color w:val="000000" w:themeColor="text1"/>
          <w:sz w:val="20"/>
          <w:szCs w:val="20"/>
        </w:rPr>
      </w:pPr>
    </w:p>
    <w:p w14:paraId="012F3FF2" w14:textId="4376420E" w:rsidR="00A00CA2" w:rsidRPr="008800F6" w:rsidRDefault="00BE245A" w:rsidP="008647CD">
      <w:pPr>
        <w:pStyle w:val="Tekstpodstawowy"/>
        <w:spacing w:line="276" w:lineRule="auto"/>
        <w:ind w:left="426" w:right="23" w:hanging="426"/>
        <w:rPr>
          <w:b/>
          <w:bCs/>
          <w:color w:val="000000" w:themeColor="text1"/>
          <w:sz w:val="20"/>
          <w:szCs w:val="20"/>
        </w:rPr>
      </w:pPr>
      <w:r w:rsidRPr="008800F6">
        <w:rPr>
          <w:b/>
          <w:bCs/>
          <w:color w:val="000000" w:themeColor="text1"/>
          <w:sz w:val="20"/>
          <w:szCs w:val="20"/>
        </w:rPr>
        <w:t>5.</w:t>
      </w:r>
      <w:r w:rsidR="00B9414F" w:rsidRPr="008800F6">
        <w:rPr>
          <w:b/>
          <w:bCs/>
          <w:color w:val="000000" w:themeColor="text1"/>
          <w:sz w:val="20"/>
          <w:szCs w:val="20"/>
        </w:rPr>
        <w:tab/>
      </w:r>
      <w:r w:rsidRPr="008800F6">
        <w:rPr>
          <w:b/>
          <w:bCs/>
          <w:color w:val="000000" w:themeColor="text1"/>
          <w:sz w:val="20"/>
          <w:szCs w:val="20"/>
        </w:rPr>
        <w:t>PRZEDMIOT ZAMÓWIENIA</w:t>
      </w:r>
    </w:p>
    <w:p w14:paraId="5A6A9C8F" w14:textId="01188904" w:rsidR="00EF0D57" w:rsidRDefault="00FB6E75">
      <w:pPr>
        <w:pStyle w:val="Akapitzlist"/>
        <w:numPr>
          <w:ilvl w:val="1"/>
          <w:numId w:val="31"/>
        </w:numPr>
        <w:ind w:left="426" w:right="23" w:hanging="426"/>
        <w:contextualSpacing/>
        <w:jc w:val="both"/>
        <w:rPr>
          <w:rFonts w:eastAsia="Calibri"/>
          <w:color w:val="000000"/>
          <w:sz w:val="20"/>
          <w:szCs w:val="20"/>
        </w:rPr>
      </w:pPr>
      <w:r w:rsidRPr="008800F6">
        <w:rPr>
          <w:color w:val="000000" w:themeColor="text1"/>
          <w:sz w:val="20"/>
          <w:szCs w:val="20"/>
        </w:rPr>
        <w:lastRenderedPageBreak/>
        <w:t xml:space="preserve">Przedmiotem zamówienia </w:t>
      </w:r>
      <w:r w:rsidR="00922436" w:rsidRPr="008800F6">
        <w:rPr>
          <w:color w:val="000000" w:themeColor="text1"/>
          <w:sz w:val="20"/>
          <w:szCs w:val="20"/>
        </w:rPr>
        <w:t>jest</w:t>
      </w:r>
      <w:r w:rsidR="00DC0735" w:rsidRPr="008800F6">
        <w:rPr>
          <w:rFonts w:eastAsia="Calibri"/>
          <w:color w:val="000000" w:themeColor="text1"/>
        </w:rPr>
        <w:t xml:space="preserve"> </w:t>
      </w:r>
      <w:bookmarkStart w:id="1" w:name="_Hlk176771167"/>
      <w:r w:rsidR="00FE3F04" w:rsidRPr="00FE3F04">
        <w:rPr>
          <w:color w:val="000000" w:themeColor="text1"/>
          <w:sz w:val="20"/>
          <w:szCs w:val="20"/>
        </w:rPr>
        <w:t xml:space="preserve">zaprojektowanie oraz wykonanie robót instalacyjnych w istniejącym budynku stacji uzdatniania wody </w:t>
      </w:r>
      <w:r w:rsidR="00FE3F04">
        <w:rPr>
          <w:color w:val="000000" w:themeColor="text1"/>
          <w:sz w:val="20"/>
          <w:szCs w:val="20"/>
        </w:rPr>
        <w:t xml:space="preserve">(„SUW”) </w:t>
      </w:r>
      <w:r w:rsidR="00FE3F04" w:rsidRPr="00FE3F04">
        <w:rPr>
          <w:color w:val="000000" w:themeColor="text1"/>
          <w:sz w:val="20"/>
          <w:szCs w:val="20"/>
        </w:rPr>
        <w:t>w Działdowie, przy ulicy Hallera 35</w:t>
      </w:r>
      <w:r w:rsidR="00621685" w:rsidRPr="008800F6">
        <w:rPr>
          <w:rFonts w:eastAsia="Calibri"/>
          <w:color w:val="000000" w:themeColor="text1"/>
          <w:sz w:val="20"/>
          <w:szCs w:val="20"/>
        </w:rPr>
        <w:t xml:space="preserve"> w ramach projektu pn.: </w:t>
      </w:r>
      <w:bookmarkEnd w:id="1"/>
      <w:r w:rsidR="00EF0D57">
        <w:rPr>
          <w:rFonts w:eastAsia="Calibri"/>
          <w:i/>
          <w:iCs/>
          <w:color w:val="000000"/>
          <w:sz w:val="20"/>
          <w:szCs w:val="20"/>
        </w:rPr>
        <w:t>Modernizacja stacji uzdatniania wody wraz z wdrożeniem systemu monitoringu strat wody wodociągowej w Działdowie w ramach działania FENX.02.05 Woda do spożycia priorytetu FENX.02 Wsparcie sektorów energetyka i środowisko z EFRR programu Fundusze Europejskie na Infrastrukturę, Klimat, Środowisko 2021-2027</w:t>
      </w:r>
      <w:r w:rsidR="00EF0D57" w:rsidRPr="000F2DAD">
        <w:rPr>
          <w:rFonts w:eastAsia="Calibri"/>
          <w:color w:val="000000"/>
          <w:sz w:val="20"/>
          <w:szCs w:val="20"/>
        </w:rPr>
        <w:t>, nr FENX.02.05-IW.01-00121/24 (dalej „Projekt”).</w:t>
      </w:r>
    </w:p>
    <w:p w14:paraId="318FFD2E" w14:textId="77777777" w:rsidR="00EF0D57" w:rsidRDefault="00EF0D57" w:rsidP="00EF0D57">
      <w:pPr>
        <w:pStyle w:val="Akapitzlist"/>
        <w:ind w:left="426" w:right="23"/>
        <w:contextualSpacing/>
        <w:jc w:val="both"/>
        <w:rPr>
          <w:rFonts w:eastAsia="Calibri"/>
          <w:color w:val="000000"/>
          <w:sz w:val="20"/>
          <w:szCs w:val="20"/>
        </w:rPr>
      </w:pPr>
    </w:p>
    <w:p w14:paraId="0D8A0056" w14:textId="1014C17B" w:rsidR="008B03BF" w:rsidRPr="00215F05" w:rsidRDefault="008B03BF">
      <w:pPr>
        <w:pStyle w:val="Akapitzlist"/>
        <w:numPr>
          <w:ilvl w:val="1"/>
          <w:numId w:val="31"/>
        </w:numPr>
        <w:ind w:left="426" w:right="23" w:hanging="426"/>
        <w:contextualSpacing/>
        <w:jc w:val="both"/>
        <w:rPr>
          <w:rFonts w:eastAsia="Calibri"/>
          <w:color w:val="000000"/>
          <w:sz w:val="20"/>
          <w:szCs w:val="20"/>
        </w:rPr>
      </w:pPr>
      <w:r w:rsidRPr="00EF0D57">
        <w:rPr>
          <w:rFonts w:eastAsia="Calibri"/>
          <w:color w:val="000000" w:themeColor="text1"/>
          <w:sz w:val="20"/>
          <w:szCs w:val="20"/>
        </w:rPr>
        <w:t xml:space="preserve">Miejscem realizacji przedmiotu zamówienia jest </w:t>
      </w:r>
      <w:r w:rsidR="00FE3F04">
        <w:rPr>
          <w:rFonts w:eastAsia="Calibri"/>
          <w:color w:val="000000" w:themeColor="text1"/>
          <w:sz w:val="20"/>
          <w:szCs w:val="20"/>
        </w:rPr>
        <w:t>siedziba Zamawiającego.</w:t>
      </w:r>
    </w:p>
    <w:p w14:paraId="0EA128DA" w14:textId="77777777" w:rsidR="00215F05" w:rsidRPr="00215F05" w:rsidRDefault="00215F05" w:rsidP="00215F05">
      <w:pPr>
        <w:pStyle w:val="Akapitzlist"/>
        <w:rPr>
          <w:rFonts w:eastAsia="Calibri"/>
          <w:color w:val="000000"/>
          <w:sz w:val="20"/>
          <w:szCs w:val="20"/>
        </w:rPr>
      </w:pPr>
    </w:p>
    <w:p w14:paraId="047D637E" w14:textId="27E8481B" w:rsidR="00215F05" w:rsidRPr="008800F6" w:rsidRDefault="00215F05" w:rsidP="00215F05">
      <w:pPr>
        <w:spacing w:line="276" w:lineRule="auto"/>
        <w:ind w:left="426" w:right="23" w:hanging="426"/>
        <w:jc w:val="both"/>
        <w:rPr>
          <w:rFonts w:ascii="Arial" w:eastAsia="Calibri" w:hAnsi="Arial" w:cs="Arial"/>
          <w:color w:val="000000" w:themeColor="text1"/>
          <w:sz w:val="20"/>
          <w:szCs w:val="20"/>
        </w:rPr>
      </w:pPr>
      <w:r>
        <w:rPr>
          <w:rFonts w:ascii="Arial" w:eastAsia="Calibri" w:hAnsi="Arial" w:cs="Arial"/>
          <w:color w:val="000000" w:themeColor="text1"/>
          <w:sz w:val="20"/>
          <w:szCs w:val="20"/>
        </w:rPr>
        <w:t>5.3.</w:t>
      </w:r>
      <w:r>
        <w:rPr>
          <w:rFonts w:ascii="Arial" w:eastAsia="Calibri" w:hAnsi="Arial" w:cs="Arial"/>
          <w:color w:val="000000" w:themeColor="text1"/>
          <w:sz w:val="20"/>
          <w:szCs w:val="20"/>
        </w:rPr>
        <w:tab/>
      </w:r>
      <w:r w:rsidRPr="008800F6">
        <w:rPr>
          <w:rFonts w:ascii="Arial" w:eastAsia="Calibri" w:hAnsi="Arial" w:cs="Arial"/>
          <w:color w:val="000000" w:themeColor="text1"/>
          <w:sz w:val="20"/>
          <w:szCs w:val="20"/>
        </w:rPr>
        <w:t xml:space="preserve">Opis robót budowlanych stanowiących przedmiot zamówienia („Inwestycja”) </w:t>
      </w:r>
    </w:p>
    <w:p w14:paraId="7301579D" w14:textId="397D9E59" w:rsidR="00215F05" w:rsidRDefault="00215F05" w:rsidP="00215F05">
      <w:pPr>
        <w:widowControl w:val="0"/>
        <w:spacing w:line="276" w:lineRule="auto"/>
        <w:ind w:left="993" w:right="23" w:hanging="567"/>
        <w:jc w:val="both"/>
        <w:rPr>
          <w:rFonts w:ascii="Arial" w:eastAsia="Arial" w:hAnsi="Arial" w:cs="Arial"/>
          <w:color w:val="000000" w:themeColor="text1"/>
          <w:sz w:val="20"/>
          <w:szCs w:val="20"/>
          <w:lang w:bidi="en-US"/>
        </w:rPr>
      </w:pPr>
      <w:r w:rsidRPr="008800F6">
        <w:rPr>
          <w:rFonts w:ascii="Arial" w:eastAsia="Arial" w:hAnsi="Arial" w:cs="Arial"/>
          <w:color w:val="000000" w:themeColor="text1"/>
          <w:sz w:val="20"/>
          <w:szCs w:val="20"/>
          <w:lang w:bidi="en-US"/>
        </w:rPr>
        <w:t>5.</w:t>
      </w:r>
      <w:r w:rsidR="00BB0146">
        <w:rPr>
          <w:rFonts w:ascii="Arial" w:eastAsia="Arial" w:hAnsi="Arial" w:cs="Arial"/>
          <w:color w:val="000000" w:themeColor="text1"/>
          <w:sz w:val="20"/>
          <w:szCs w:val="20"/>
          <w:lang w:bidi="en-US"/>
        </w:rPr>
        <w:t>3</w:t>
      </w:r>
      <w:r w:rsidRPr="008800F6">
        <w:rPr>
          <w:rFonts w:ascii="Arial" w:eastAsia="Arial" w:hAnsi="Arial" w:cs="Arial"/>
          <w:color w:val="000000" w:themeColor="text1"/>
          <w:sz w:val="20"/>
          <w:szCs w:val="20"/>
          <w:lang w:bidi="en-US"/>
        </w:rPr>
        <w:t>.1.</w:t>
      </w:r>
      <w:r w:rsidRPr="008800F6">
        <w:rPr>
          <w:rFonts w:ascii="Arial" w:eastAsia="Arial" w:hAnsi="Arial" w:cs="Arial"/>
          <w:color w:val="000000" w:themeColor="text1"/>
          <w:sz w:val="20"/>
          <w:szCs w:val="20"/>
          <w:lang w:bidi="en-US"/>
        </w:rPr>
        <w:tab/>
      </w:r>
      <w:r w:rsidR="003A1DB7">
        <w:rPr>
          <w:rFonts w:ascii="Arial" w:eastAsia="Arial" w:hAnsi="Arial" w:cs="Arial"/>
          <w:color w:val="000000" w:themeColor="text1"/>
          <w:sz w:val="20"/>
          <w:szCs w:val="20"/>
          <w:lang w:bidi="en-US"/>
        </w:rPr>
        <w:t>Na inwestycję składają się następujące zadania:</w:t>
      </w:r>
    </w:p>
    <w:p w14:paraId="47A9C3CE" w14:textId="77777777" w:rsidR="009815B3" w:rsidRDefault="009815B3" w:rsidP="009815B3">
      <w:pPr>
        <w:pStyle w:val="Akapitzlist"/>
        <w:spacing w:after="34" w:line="286" w:lineRule="auto"/>
        <w:ind w:left="1701" w:hanging="708"/>
        <w:contextualSpacing/>
        <w:jc w:val="both"/>
        <w:rPr>
          <w:color w:val="000000" w:themeColor="text1"/>
          <w:sz w:val="20"/>
          <w:szCs w:val="20"/>
        </w:rPr>
      </w:pPr>
      <w:r>
        <w:rPr>
          <w:rFonts w:eastAsia="Arial"/>
          <w:color w:val="000000" w:themeColor="text1"/>
          <w:sz w:val="20"/>
          <w:szCs w:val="20"/>
          <w:lang w:bidi="en-US"/>
        </w:rPr>
        <w:t>5.3.1.1.</w:t>
      </w:r>
      <w:r>
        <w:rPr>
          <w:rFonts w:eastAsia="Arial"/>
          <w:color w:val="000000" w:themeColor="text1"/>
          <w:sz w:val="20"/>
          <w:szCs w:val="20"/>
          <w:lang w:bidi="en-US"/>
        </w:rPr>
        <w:tab/>
      </w:r>
      <w:r w:rsidRPr="00217ECD">
        <w:rPr>
          <w:sz w:val="20"/>
          <w:szCs w:val="20"/>
        </w:rPr>
        <w:t>Zadanie 1. Modernizacja stacji uzdatniania wody w Działdowie przy ul. Hallera 35 (dalej „SUW”), polegająca na zaprojektowaniu i wykonaniu robót</w:t>
      </w:r>
      <w:r w:rsidRPr="00217ECD">
        <w:rPr>
          <w:color w:val="000000" w:themeColor="text1"/>
          <w:sz w:val="20"/>
          <w:szCs w:val="20"/>
        </w:rPr>
        <w:t xml:space="preserve"> instalacyjnych w istniejącym budynku SUW,</w:t>
      </w:r>
    </w:p>
    <w:p w14:paraId="18AFCDF0" w14:textId="77777777" w:rsidR="009815B3" w:rsidRDefault="009815B3" w:rsidP="009815B3">
      <w:pPr>
        <w:pStyle w:val="Akapitzlist"/>
        <w:spacing w:after="34" w:line="286" w:lineRule="auto"/>
        <w:ind w:left="1701" w:hanging="708"/>
        <w:contextualSpacing/>
        <w:jc w:val="both"/>
        <w:rPr>
          <w:sz w:val="20"/>
          <w:szCs w:val="20"/>
        </w:rPr>
      </w:pPr>
      <w:r>
        <w:rPr>
          <w:rFonts w:eastAsia="Arial"/>
          <w:color w:val="000000" w:themeColor="text1"/>
          <w:sz w:val="20"/>
          <w:szCs w:val="20"/>
          <w:lang w:bidi="en-US"/>
        </w:rPr>
        <w:t>5.3.1.2.</w:t>
      </w:r>
      <w:r>
        <w:rPr>
          <w:rFonts w:eastAsia="Arial"/>
          <w:color w:val="000000" w:themeColor="text1"/>
          <w:sz w:val="20"/>
          <w:szCs w:val="20"/>
          <w:lang w:bidi="en-US"/>
        </w:rPr>
        <w:tab/>
      </w:r>
      <w:r w:rsidRPr="009815B3">
        <w:rPr>
          <w:sz w:val="20"/>
          <w:szCs w:val="20"/>
        </w:rPr>
        <w:t>Zadanie 2: Wdrożenie systemu monitoringu strat wody i wykrywania awarii na sieci wodociągowej</w:t>
      </w:r>
      <w:r>
        <w:rPr>
          <w:sz w:val="20"/>
          <w:szCs w:val="20"/>
        </w:rPr>
        <w:t>,</w:t>
      </w:r>
    </w:p>
    <w:p w14:paraId="0D35160D" w14:textId="71AB4343" w:rsidR="009815B3" w:rsidRDefault="009815B3" w:rsidP="009815B3">
      <w:pPr>
        <w:pStyle w:val="Akapitzlist"/>
        <w:spacing w:after="34" w:line="286" w:lineRule="auto"/>
        <w:ind w:left="1701" w:hanging="708"/>
        <w:contextualSpacing/>
        <w:jc w:val="both"/>
        <w:rPr>
          <w:sz w:val="20"/>
          <w:szCs w:val="20"/>
        </w:rPr>
      </w:pPr>
      <w:r>
        <w:rPr>
          <w:rFonts w:eastAsia="Arial"/>
          <w:color w:val="000000" w:themeColor="text1"/>
          <w:sz w:val="20"/>
          <w:szCs w:val="20"/>
          <w:lang w:bidi="en-US"/>
        </w:rPr>
        <w:t>5.</w:t>
      </w:r>
      <w:r>
        <w:rPr>
          <w:sz w:val="20"/>
          <w:szCs w:val="20"/>
        </w:rPr>
        <w:t>3.1.3.</w:t>
      </w:r>
      <w:r>
        <w:rPr>
          <w:sz w:val="20"/>
          <w:szCs w:val="20"/>
        </w:rPr>
        <w:tab/>
      </w:r>
      <w:r w:rsidRPr="00217ECD">
        <w:rPr>
          <w:sz w:val="20"/>
          <w:szCs w:val="20"/>
        </w:rPr>
        <w:t>Zadanie 3: Modernizacja odcinków sieci wodociągowej na terenie Gminy-Miasto Działdowo,</w:t>
      </w:r>
    </w:p>
    <w:p w14:paraId="489B9A88" w14:textId="5E053400" w:rsidR="009815B3" w:rsidRDefault="009815B3" w:rsidP="009815B3">
      <w:pPr>
        <w:pStyle w:val="Akapitzlist"/>
        <w:spacing w:after="34" w:line="286" w:lineRule="auto"/>
        <w:ind w:left="1701" w:hanging="708"/>
        <w:contextualSpacing/>
        <w:jc w:val="both"/>
        <w:rPr>
          <w:sz w:val="20"/>
          <w:szCs w:val="20"/>
        </w:rPr>
      </w:pPr>
      <w:r>
        <w:rPr>
          <w:rFonts w:eastAsia="Arial"/>
          <w:color w:val="000000" w:themeColor="text1"/>
          <w:sz w:val="20"/>
          <w:szCs w:val="20"/>
          <w:lang w:bidi="en-US"/>
        </w:rPr>
        <w:t>5.</w:t>
      </w:r>
      <w:r>
        <w:rPr>
          <w:sz w:val="20"/>
          <w:szCs w:val="20"/>
        </w:rPr>
        <w:t>3.1.4.</w:t>
      </w:r>
      <w:r>
        <w:rPr>
          <w:sz w:val="20"/>
          <w:szCs w:val="20"/>
        </w:rPr>
        <w:tab/>
      </w:r>
      <w:r w:rsidRPr="009815B3">
        <w:rPr>
          <w:sz w:val="20"/>
          <w:szCs w:val="20"/>
        </w:rPr>
        <w:t>Zadanie 4: Wykonanie instalacji fotowoltaicznej 11KW na studni głębinowej nr 1A,</w:t>
      </w:r>
    </w:p>
    <w:p w14:paraId="194BAFAD" w14:textId="5AF17B11" w:rsidR="003A1DB7" w:rsidRPr="009815B3" w:rsidRDefault="009815B3" w:rsidP="009815B3">
      <w:pPr>
        <w:pStyle w:val="Akapitzlist"/>
        <w:spacing w:after="34" w:line="286" w:lineRule="auto"/>
        <w:ind w:left="1701" w:hanging="708"/>
        <w:contextualSpacing/>
        <w:jc w:val="both"/>
        <w:rPr>
          <w:sz w:val="20"/>
          <w:szCs w:val="20"/>
        </w:rPr>
      </w:pPr>
      <w:r>
        <w:rPr>
          <w:rFonts w:eastAsia="Arial"/>
          <w:color w:val="000000" w:themeColor="text1"/>
          <w:sz w:val="20"/>
          <w:szCs w:val="20"/>
          <w:lang w:bidi="en-US"/>
        </w:rPr>
        <w:t>5.</w:t>
      </w:r>
      <w:r>
        <w:rPr>
          <w:sz w:val="20"/>
          <w:szCs w:val="20"/>
        </w:rPr>
        <w:t>3.1.5.</w:t>
      </w:r>
      <w:r>
        <w:rPr>
          <w:sz w:val="20"/>
          <w:szCs w:val="20"/>
        </w:rPr>
        <w:tab/>
      </w:r>
      <w:r w:rsidRPr="009815B3">
        <w:rPr>
          <w:sz w:val="20"/>
          <w:szCs w:val="20"/>
        </w:rPr>
        <w:t xml:space="preserve">Zadanie 5: Dostawa i montaż zbiorników do gromadzenia wody deszczowej z budynku SUW </w:t>
      </w:r>
      <w:r>
        <w:rPr>
          <w:sz w:val="20"/>
          <w:szCs w:val="20"/>
        </w:rPr>
        <w:t>–</w:t>
      </w:r>
      <w:r w:rsidRPr="009815B3">
        <w:rPr>
          <w:sz w:val="20"/>
          <w:szCs w:val="20"/>
        </w:rPr>
        <w:t xml:space="preserve"> 4szt. </w:t>
      </w:r>
    </w:p>
    <w:p w14:paraId="158B0C96" w14:textId="6C83A11A" w:rsidR="00215F05" w:rsidRPr="008800F6" w:rsidRDefault="00215F05" w:rsidP="00215F05">
      <w:pPr>
        <w:widowControl w:val="0"/>
        <w:spacing w:line="276" w:lineRule="auto"/>
        <w:ind w:left="993" w:right="23" w:hanging="567"/>
        <w:jc w:val="both"/>
        <w:rPr>
          <w:rFonts w:ascii="Arial" w:eastAsia="Arial" w:hAnsi="Arial" w:cs="Arial"/>
          <w:color w:val="000000" w:themeColor="text1"/>
          <w:sz w:val="20"/>
          <w:szCs w:val="20"/>
          <w:lang w:bidi="en-US"/>
        </w:rPr>
      </w:pPr>
      <w:r w:rsidRPr="008800F6">
        <w:rPr>
          <w:rFonts w:ascii="Arial" w:eastAsia="Arial" w:hAnsi="Arial" w:cs="Arial"/>
          <w:color w:val="000000" w:themeColor="text1"/>
          <w:sz w:val="20"/>
          <w:szCs w:val="20"/>
          <w:lang w:bidi="en-US"/>
        </w:rPr>
        <w:t>5.</w:t>
      </w:r>
      <w:r w:rsidR="00BB0146">
        <w:rPr>
          <w:rFonts w:ascii="Arial" w:eastAsia="Arial" w:hAnsi="Arial" w:cs="Arial"/>
          <w:color w:val="000000" w:themeColor="text1"/>
          <w:sz w:val="20"/>
          <w:szCs w:val="20"/>
          <w:lang w:bidi="en-US"/>
        </w:rPr>
        <w:t>3</w:t>
      </w:r>
      <w:r w:rsidRPr="008800F6">
        <w:rPr>
          <w:rFonts w:ascii="Arial" w:eastAsia="Arial" w:hAnsi="Arial" w:cs="Arial"/>
          <w:color w:val="000000" w:themeColor="text1"/>
          <w:sz w:val="20"/>
          <w:szCs w:val="20"/>
          <w:lang w:bidi="en-US"/>
        </w:rPr>
        <w:t>.</w:t>
      </w:r>
      <w:r w:rsidR="00BB0146">
        <w:rPr>
          <w:rFonts w:ascii="Arial" w:eastAsia="Arial" w:hAnsi="Arial" w:cs="Arial"/>
          <w:color w:val="000000" w:themeColor="text1"/>
          <w:sz w:val="20"/>
          <w:szCs w:val="20"/>
          <w:lang w:bidi="en-US"/>
        </w:rPr>
        <w:t>2</w:t>
      </w:r>
      <w:r w:rsidRPr="008800F6">
        <w:rPr>
          <w:rFonts w:ascii="Arial" w:eastAsia="Arial" w:hAnsi="Arial" w:cs="Arial"/>
          <w:color w:val="000000" w:themeColor="text1"/>
          <w:sz w:val="20"/>
          <w:szCs w:val="20"/>
          <w:lang w:bidi="en-US"/>
        </w:rPr>
        <w:t>.</w:t>
      </w:r>
      <w:r w:rsidRPr="008800F6">
        <w:rPr>
          <w:rFonts w:ascii="Arial" w:eastAsia="Arial" w:hAnsi="Arial" w:cs="Arial"/>
          <w:color w:val="000000" w:themeColor="text1"/>
          <w:sz w:val="20"/>
          <w:szCs w:val="20"/>
          <w:lang w:bidi="en-US"/>
        </w:rPr>
        <w:tab/>
      </w:r>
      <w:r w:rsidRPr="008800F6">
        <w:rPr>
          <w:rFonts w:ascii="Arial" w:hAnsi="Arial" w:cs="Arial"/>
          <w:color w:val="000000" w:themeColor="text1"/>
          <w:sz w:val="20"/>
          <w:szCs w:val="20"/>
        </w:rPr>
        <w:t>Szczegółowy opis przedmiotu zamówienia zawarto w Części II (OPZ) i Części III (PPU) niniejszej SWZ.</w:t>
      </w:r>
    </w:p>
    <w:p w14:paraId="126E955C" w14:textId="77777777" w:rsidR="00215F05" w:rsidRPr="008800F6" w:rsidRDefault="00215F05" w:rsidP="00215F05">
      <w:pPr>
        <w:spacing w:line="276" w:lineRule="auto"/>
        <w:ind w:left="426" w:right="23" w:hanging="426"/>
        <w:jc w:val="both"/>
        <w:rPr>
          <w:rFonts w:ascii="Arial" w:eastAsia="Calibri" w:hAnsi="Arial" w:cs="Arial"/>
          <w:color w:val="000000" w:themeColor="text1"/>
          <w:sz w:val="20"/>
          <w:szCs w:val="20"/>
        </w:rPr>
      </w:pPr>
    </w:p>
    <w:p w14:paraId="29F6325D" w14:textId="2DC79B87" w:rsidR="00215F05" w:rsidRPr="001E5C6A" w:rsidRDefault="00215F05" w:rsidP="00BB0146">
      <w:pPr>
        <w:spacing w:line="276" w:lineRule="auto"/>
        <w:ind w:left="426" w:right="23" w:hanging="426"/>
        <w:jc w:val="both"/>
        <w:rPr>
          <w:rFonts w:ascii="Arial" w:eastAsia="Calibri" w:hAnsi="Arial" w:cs="Arial"/>
          <w:color w:val="000000" w:themeColor="text1"/>
          <w:sz w:val="20"/>
          <w:szCs w:val="20"/>
        </w:rPr>
      </w:pPr>
      <w:r w:rsidRPr="001E5C6A">
        <w:rPr>
          <w:rFonts w:ascii="Arial" w:eastAsia="Calibri" w:hAnsi="Arial" w:cs="Arial"/>
          <w:color w:val="000000" w:themeColor="text1"/>
          <w:sz w:val="20"/>
          <w:szCs w:val="20"/>
        </w:rPr>
        <w:t>5.</w:t>
      </w:r>
      <w:r w:rsidR="00516EB5" w:rsidRPr="001E5C6A">
        <w:rPr>
          <w:rFonts w:ascii="Arial" w:eastAsia="Calibri" w:hAnsi="Arial" w:cs="Arial"/>
          <w:color w:val="000000" w:themeColor="text1"/>
          <w:sz w:val="20"/>
          <w:szCs w:val="20"/>
        </w:rPr>
        <w:t>4</w:t>
      </w:r>
      <w:r w:rsidRPr="001E5C6A">
        <w:rPr>
          <w:rFonts w:ascii="Arial" w:eastAsia="Calibri" w:hAnsi="Arial" w:cs="Arial"/>
          <w:color w:val="000000" w:themeColor="text1"/>
          <w:sz w:val="20"/>
          <w:szCs w:val="20"/>
        </w:rPr>
        <w:t>.</w:t>
      </w:r>
      <w:r w:rsidRPr="001E5C6A">
        <w:rPr>
          <w:rFonts w:ascii="Arial" w:eastAsia="Calibri" w:hAnsi="Arial" w:cs="Arial"/>
          <w:color w:val="000000" w:themeColor="text1"/>
          <w:sz w:val="20"/>
          <w:szCs w:val="20"/>
        </w:rPr>
        <w:tab/>
        <w:t xml:space="preserve">OPZ </w:t>
      </w:r>
      <w:r w:rsidR="009815B3">
        <w:rPr>
          <w:rFonts w:ascii="Arial" w:eastAsia="Calibri" w:hAnsi="Arial" w:cs="Arial"/>
          <w:color w:val="000000" w:themeColor="text1"/>
          <w:sz w:val="20"/>
          <w:szCs w:val="20"/>
        </w:rPr>
        <w:t>stanowi program funkcjonalno-użytkowy (dalej „PFU”).</w:t>
      </w:r>
    </w:p>
    <w:p w14:paraId="2A3591E5" w14:textId="77777777" w:rsidR="00EF0D57" w:rsidRPr="00215F05" w:rsidRDefault="00EF0D57" w:rsidP="00215F05">
      <w:pPr>
        <w:pStyle w:val="Akapitzlist"/>
        <w:ind w:left="426" w:right="23"/>
        <w:contextualSpacing/>
        <w:jc w:val="both"/>
        <w:rPr>
          <w:rFonts w:eastAsia="Calibri"/>
          <w:color w:val="000000"/>
          <w:sz w:val="20"/>
          <w:szCs w:val="20"/>
        </w:rPr>
      </w:pPr>
    </w:p>
    <w:p w14:paraId="36987C9D" w14:textId="3E3768D4" w:rsidR="00B0125D" w:rsidRPr="00BB0146" w:rsidRDefault="00B0125D">
      <w:pPr>
        <w:pStyle w:val="Akapitzlist"/>
        <w:numPr>
          <w:ilvl w:val="1"/>
          <w:numId w:val="32"/>
        </w:numPr>
        <w:ind w:left="426" w:right="23" w:hanging="426"/>
        <w:contextualSpacing/>
        <w:jc w:val="both"/>
        <w:rPr>
          <w:rFonts w:eastAsia="Calibri"/>
          <w:color w:val="000000"/>
          <w:sz w:val="20"/>
          <w:szCs w:val="20"/>
        </w:rPr>
      </w:pPr>
      <w:r w:rsidRPr="00BB0146">
        <w:rPr>
          <w:rFonts w:eastAsia="Calibri"/>
          <w:color w:val="000000" w:themeColor="text1"/>
          <w:sz w:val="20"/>
          <w:szCs w:val="20"/>
        </w:rPr>
        <w:t xml:space="preserve">Roboty budowlane </w:t>
      </w:r>
      <w:r w:rsidR="00215F05" w:rsidRPr="00BB0146">
        <w:rPr>
          <w:rFonts w:eastAsia="Calibri"/>
          <w:color w:val="000000" w:themeColor="text1"/>
          <w:sz w:val="20"/>
          <w:szCs w:val="20"/>
        </w:rPr>
        <w:t xml:space="preserve">ujęte w OPZ </w:t>
      </w:r>
      <w:r w:rsidRPr="00BB0146">
        <w:rPr>
          <w:rFonts w:eastAsia="Calibri"/>
          <w:color w:val="000000" w:themeColor="text1"/>
          <w:sz w:val="20"/>
          <w:szCs w:val="20"/>
        </w:rPr>
        <w:t xml:space="preserve">będą prowadzone na obiekcie w ruchu ciągłym (tj. w warunkach eksploatacji przez Zamawiającego funkcjonującej </w:t>
      </w:r>
      <w:r w:rsidR="00FE3F04" w:rsidRPr="00BB0146">
        <w:rPr>
          <w:rFonts w:eastAsia="Calibri"/>
          <w:color w:val="000000" w:themeColor="text1"/>
          <w:sz w:val="20"/>
          <w:szCs w:val="20"/>
        </w:rPr>
        <w:t>SUW</w:t>
      </w:r>
      <w:r w:rsidRPr="00BB0146">
        <w:rPr>
          <w:rFonts w:eastAsia="Calibri"/>
          <w:color w:val="000000" w:themeColor="text1"/>
          <w:sz w:val="20"/>
          <w:szCs w:val="20"/>
        </w:rPr>
        <w:t xml:space="preserve">). Wykonawca zobowiązany jest do takiego prowadzenia robót, aby nie zakłócić pracy funkcjonującej </w:t>
      </w:r>
      <w:r w:rsidR="00EF0D57" w:rsidRPr="00BB0146">
        <w:rPr>
          <w:rFonts w:eastAsia="Calibri"/>
          <w:color w:val="000000" w:themeColor="text1"/>
          <w:sz w:val="20"/>
          <w:szCs w:val="20"/>
        </w:rPr>
        <w:t>SUW</w:t>
      </w:r>
      <w:r w:rsidRPr="00BB0146">
        <w:rPr>
          <w:rFonts w:eastAsia="Calibri"/>
          <w:color w:val="000000" w:themeColor="text1"/>
          <w:sz w:val="20"/>
          <w:szCs w:val="20"/>
        </w:rPr>
        <w:t xml:space="preserve">. Przerwy technologiczne, np. spowodowane włączeniem nowych urządzeń, należy wcześniej zgłosić pisemnie i uzyskać pisemną zgodę Zamawiającego lub </w:t>
      </w:r>
      <w:r w:rsidR="00EF0D57" w:rsidRPr="00BB0146">
        <w:rPr>
          <w:rFonts w:eastAsia="Calibri"/>
          <w:color w:val="000000" w:themeColor="text1"/>
          <w:sz w:val="20"/>
          <w:szCs w:val="20"/>
        </w:rPr>
        <w:t>Inspektora nadzoru inwestorskiego</w:t>
      </w:r>
      <w:r w:rsidR="00215F05" w:rsidRPr="00BB0146">
        <w:rPr>
          <w:rFonts w:eastAsia="Calibri"/>
          <w:color w:val="000000" w:themeColor="text1"/>
          <w:sz w:val="20"/>
          <w:szCs w:val="20"/>
        </w:rPr>
        <w:t xml:space="preserve"> (dalej „Inspektor</w:t>
      </w:r>
      <w:r w:rsidR="00BB0146" w:rsidRPr="00BB0146">
        <w:rPr>
          <w:rFonts w:eastAsia="Calibri"/>
          <w:color w:val="000000" w:themeColor="text1"/>
          <w:sz w:val="20"/>
          <w:szCs w:val="20"/>
        </w:rPr>
        <w:t xml:space="preserve"> nadzoru</w:t>
      </w:r>
      <w:r w:rsidR="00215F05" w:rsidRPr="00BB0146">
        <w:rPr>
          <w:rFonts w:eastAsia="Calibri"/>
          <w:color w:val="000000" w:themeColor="text1"/>
          <w:sz w:val="20"/>
          <w:szCs w:val="20"/>
        </w:rPr>
        <w:t>”)</w:t>
      </w:r>
      <w:r w:rsidRPr="00BB0146">
        <w:rPr>
          <w:rFonts w:eastAsia="Calibri"/>
          <w:color w:val="000000" w:themeColor="text1"/>
          <w:sz w:val="20"/>
          <w:szCs w:val="20"/>
        </w:rPr>
        <w:t xml:space="preserve"> określającą dopuszczalny czas wyłączenia z pracy urządzeń </w:t>
      </w:r>
      <w:r w:rsidR="00516EB5" w:rsidRPr="00BB0146">
        <w:rPr>
          <w:rFonts w:eastAsia="Calibri"/>
          <w:color w:val="000000" w:themeColor="text1"/>
          <w:sz w:val="20"/>
          <w:szCs w:val="20"/>
        </w:rPr>
        <w:t>SUW</w:t>
      </w:r>
      <w:r w:rsidRPr="00BB0146">
        <w:rPr>
          <w:rFonts w:eastAsia="Calibri"/>
          <w:color w:val="000000" w:themeColor="text1"/>
          <w:sz w:val="20"/>
          <w:szCs w:val="20"/>
        </w:rPr>
        <w:t>.</w:t>
      </w:r>
    </w:p>
    <w:p w14:paraId="52690AB2" w14:textId="0EB8FD57" w:rsidR="00516EB5" w:rsidRPr="00BB0146" w:rsidRDefault="00516EB5" w:rsidP="00516EB5">
      <w:pPr>
        <w:pStyle w:val="Akapitzlist"/>
        <w:ind w:left="426" w:right="23"/>
        <w:contextualSpacing/>
        <w:jc w:val="both"/>
        <w:rPr>
          <w:rFonts w:eastAsia="Calibri"/>
          <w:color w:val="000000"/>
          <w:sz w:val="20"/>
          <w:szCs w:val="20"/>
        </w:rPr>
      </w:pPr>
    </w:p>
    <w:p w14:paraId="20E31B0F" w14:textId="2F8B9C45" w:rsidR="004B0044" w:rsidRPr="00BB0146" w:rsidRDefault="00C41ABE">
      <w:pPr>
        <w:pStyle w:val="Akapitzlist"/>
        <w:numPr>
          <w:ilvl w:val="1"/>
          <w:numId w:val="32"/>
        </w:numPr>
        <w:ind w:left="426" w:right="23" w:hanging="426"/>
        <w:contextualSpacing/>
        <w:jc w:val="both"/>
        <w:rPr>
          <w:rFonts w:eastAsia="Calibri"/>
          <w:color w:val="000000"/>
          <w:sz w:val="20"/>
          <w:szCs w:val="20"/>
        </w:rPr>
      </w:pPr>
      <w:r w:rsidRPr="00BB0146">
        <w:rPr>
          <w:rFonts w:eastAsia="Calibri"/>
          <w:color w:val="000000" w:themeColor="text1"/>
          <w:sz w:val="20"/>
          <w:szCs w:val="20"/>
        </w:rPr>
        <w:t xml:space="preserve">Oferowane </w:t>
      </w:r>
      <w:r w:rsidR="00215F05" w:rsidRPr="00BB0146">
        <w:rPr>
          <w:rFonts w:eastAsia="Calibri"/>
          <w:color w:val="000000" w:themeColor="text1"/>
          <w:sz w:val="20"/>
          <w:szCs w:val="20"/>
        </w:rPr>
        <w:t xml:space="preserve">w ramach Inwestycji </w:t>
      </w:r>
      <w:r w:rsidRPr="00BB0146">
        <w:rPr>
          <w:rFonts w:eastAsia="Calibri"/>
          <w:color w:val="000000" w:themeColor="text1"/>
          <w:sz w:val="20"/>
          <w:szCs w:val="20"/>
        </w:rPr>
        <w:t xml:space="preserve">urządzenia muszą być fabrycznie nowe, nieużywane wcześniej, pochodzić z seryjnej i bieżącej produkcji, pochodzić z oficjalnego kanału dystrybucji producenta, Zamawiający zastrzega sobie możliwość sprawdzenia pochodzenia urządzenia u producenta. </w:t>
      </w:r>
      <w:r w:rsidR="00617954" w:rsidRPr="00BB0146">
        <w:rPr>
          <w:rFonts w:eastAsia="Calibri"/>
          <w:color w:val="000000" w:themeColor="text1"/>
          <w:sz w:val="20"/>
          <w:szCs w:val="20"/>
        </w:rPr>
        <w:t xml:space="preserve">Przed dostarczeniem urządzeń Wykonawca zobowiązany jest uzyskać akceptację Zamawiającego i </w:t>
      </w:r>
      <w:r w:rsidR="00215F05" w:rsidRPr="00BB0146">
        <w:rPr>
          <w:rFonts w:eastAsia="Calibri"/>
          <w:color w:val="000000" w:themeColor="text1"/>
          <w:sz w:val="20"/>
          <w:szCs w:val="20"/>
        </w:rPr>
        <w:t>Inspektora</w:t>
      </w:r>
      <w:r w:rsidR="00617954" w:rsidRPr="00BB0146">
        <w:rPr>
          <w:rFonts w:eastAsia="Calibri"/>
          <w:color w:val="000000" w:themeColor="text1"/>
          <w:sz w:val="20"/>
          <w:szCs w:val="20"/>
        </w:rPr>
        <w:t xml:space="preserve"> </w:t>
      </w:r>
      <w:r w:rsidR="00BB0146">
        <w:rPr>
          <w:rFonts w:eastAsia="Calibri"/>
          <w:color w:val="000000" w:themeColor="text1"/>
          <w:sz w:val="20"/>
          <w:szCs w:val="20"/>
        </w:rPr>
        <w:t xml:space="preserve">nadzoru </w:t>
      </w:r>
      <w:r w:rsidR="00617954" w:rsidRPr="00BB0146">
        <w:rPr>
          <w:rFonts w:eastAsia="Calibri"/>
          <w:color w:val="000000" w:themeColor="text1"/>
          <w:sz w:val="20"/>
          <w:szCs w:val="20"/>
        </w:rPr>
        <w:t xml:space="preserve">na zaproponowany konkretny typ i model urządzenia. </w:t>
      </w:r>
    </w:p>
    <w:p w14:paraId="16D0D53B" w14:textId="77777777" w:rsidR="004B0044" w:rsidRPr="008800F6" w:rsidRDefault="004B0044" w:rsidP="004B0044">
      <w:pPr>
        <w:spacing w:line="276" w:lineRule="auto"/>
        <w:ind w:left="426" w:right="23" w:hanging="426"/>
        <w:jc w:val="both"/>
        <w:rPr>
          <w:rFonts w:ascii="Arial" w:eastAsia="Calibri" w:hAnsi="Arial" w:cs="Arial"/>
          <w:color w:val="000000" w:themeColor="text1"/>
          <w:sz w:val="20"/>
          <w:szCs w:val="20"/>
        </w:rPr>
      </w:pPr>
    </w:p>
    <w:p w14:paraId="7A44FDBB" w14:textId="7733F8A4" w:rsidR="00D03BB3" w:rsidRPr="00516EB5" w:rsidRDefault="00BE245A">
      <w:pPr>
        <w:pStyle w:val="Akapitzlist"/>
        <w:numPr>
          <w:ilvl w:val="1"/>
          <w:numId w:val="32"/>
        </w:numPr>
        <w:ind w:left="426" w:right="23" w:hanging="426"/>
        <w:jc w:val="both"/>
        <w:rPr>
          <w:b/>
          <w:bCs/>
          <w:color w:val="000000" w:themeColor="text1"/>
          <w:sz w:val="20"/>
          <w:szCs w:val="20"/>
        </w:rPr>
      </w:pPr>
      <w:r w:rsidRPr="00516EB5">
        <w:rPr>
          <w:rFonts w:eastAsia="Calibri"/>
          <w:color w:val="000000" w:themeColor="text1"/>
          <w:sz w:val="20"/>
          <w:szCs w:val="20"/>
        </w:rPr>
        <w:t xml:space="preserve">CPV (Wspólny Słownik Zamówień): </w:t>
      </w:r>
    </w:p>
    <w:p w14:paraId="793CBD9D" w14:textId="50D3A281" w:rsidR="00516EB5" w:rsidRPr="00BB0146" w:rsidRDefault="00516EB5" w:rsidP="00516EB5">
      <w:pPr>
        <w:pStyle w:val="Akapitzlist"/>
        <w:widowControl w:val="0"/>
        <w:autoSpaceDE w:val="0"/>
        <w:autoSpaceDN w:val="0"/>
        <w:adjustRightInd w:val="0"/>
        <w:ind w:left="426"/>
        <w:jc w:val="both"/>
        <w:rPr>
          <w:sz w:val="20"/>
          <w:szCs w:val="20"/>
        </w:rPr>
      </w:pPr>
      <w:r w:rsidRPr="00BB0146">
        <w:rPr>
          <w:sz w:val="20"/>
          <w:szCs w:val="20"/>
        </w:rPr>
        <w:t xml:space="preserve">45300000-0 – Roboty instalacyjne w budynkach </w:t>
      </w:r>
    </w:p>
    <w:p w14:paraId="2A431F01" w14:textId="5CE0BFD1" w:rsidR="00516EB5" w:rsidRPr="00BB0146" w:rsidRDefault="00516EB5" w:rsidP="00516EB5">
      <w:pPr>
        <w:pStyle w:val="Akapitzlist"/>
        <w:ind w:left="426"/>
        <w:jc w:val="both"/>
        <w:rPr>
          <w:sz w:val="20"/>
          <w:szCs w:val="20"/>
        </w:rPr>
      </w:pPr>
      <w:r w:rsidRPr="00BB0146">
        <w:rPr>
          <w:sz w:val="20"/>
          <w:szCs w:val="20"/>
        </w:rPr>
        <w:t>71322000-1 – Usługi inżynierii projektowej w zakresie inżynierii lądowej i wodnej</w:t>
      </w:r>
    </w:p>
    <w:p w14:paraId="6C0943A6" w14:textId="59921EF0" w:rsidR="00516EB5" w:rsidRPr="00BB0146" w:rsidRDefault="00516EB5" w:rsidP="00516EB5">
      <w:pPr>
        <w:pStyle w:val="Akapitzlist"/>
        <w:ind w:left="426"/>
        <w:jc w:val="both"/>
        <w:rPr>
          <w:sz w:val="20"/>
          <w:szCs w:val="20"/>
        </w:rPr>
      </w:pPr>
      <w:r w:rsidRPr="00BB0146">
        <w:rPr>
          <w:sz w:val="20"/>
          <w:szCs w:val="20"/>
        </w:rPr>
        <w:t>71320000-7 – Usługi inżynieryjne w zakresie projektowania</w:t>
      </w:r>
    </w:p>
    <w:p w14:paraId="3A7532CA" w14:textId="0B9BC1F3" w:rsidR="00516EB5" w:rsidRPr="00BB0146" w:rsidRDefault="00516EB5" w:rsidP="00516EB5">
      <w:pPr>
        <w:pStyle w:val="Akapitzlist"/>
        <w:ind w:left="426"/>
        <w:jc w:val="both"/>
        <w:rPr>
          <w:sz w:val="20"/>
          <w:szCs w:val="20"/>
        </w:rPr>
      </w:pPr>
      <w:r w:rsidRPr="00BB0146">
        <w:rPr>
          <w:sz w:val="20"/>
          <w:szCs w:val="20"/>
        </w:rPr>
        <w:t>71242000-6 – Przygotowanie przedsięwzięcia i projektu, oszacowanie kosztów</w:t>
      </w:r>
    </w:p>
    <w:p w14:paraId="3D2A300C" w14:textId="720E5744" w:rsidR="00516EB5" w:rsidRPr="00BB0146" w:rsidRDefault="00516EB5" w:rsidP="00516EB5">
      <w:pPr>
        <w:pStyle w:val="Akapitzlist"/>
        <w:ind w:left="426"/>
        <w:jc w:val="both"/>
        <w:rPr>
          <w:sz w:val="20"/>
          <w:szCs w:val="20"/>
        </w:rPr>
      </w:pPr>
      <w:r w:rsidRPr="00BB0146">
        <w:rPr>
          <w:sz w:val="20"/>
          <w:szCs w:val="20"/>
        </w:rPr>
        <w:t>71245000-7 – Plany zatwierdzające, rysunki robocze i specyfikacje</w:t>
      </w:r>
    </w:p>
    <w:p w14:paraId="16820CD6" w14:textId="0FBAAD44" w:rsidR="00516EB5" w:rsidRPr="00BB0146" w:rsidRDefault="00516EB5" w:rsidP="00516EB5">
      <w:pPr>
        <w:pStyle w:val="Akapitzlist"/>
        <w:ind w:left="426"/>
        <w:jc w:val="both"/>
        <w:rPr>
          <w:sz w:val="20"/>
          <w:szCs w:val="20"/>
        </w:rPr>
      </w:pPr>
      <w:r w:rsidRPr="00BB0146">
        <w:rPr>
          <w:sz w:val="20"/>
          <w:szCs w:val="20"/>
        </w:rPr>
        <w:t>45000000-7 – Roboty budowlane</w:t>
      </w:r>
    </w:p>
    <w:p w14:paraId="1633245E" w14:textId="3E8C41A3" w:rsidR="00516EB5" w:rsidRPr="00BB0146" w:rsidRDefault="00516EB5" w:rsidP="00516EB5">
      <w:pPr>
        <w:pStyle w:val="Akapitzlist"/>
        <w:ind w:left="426"/>
        <w:jc w:val="both"/>
        <w:rPr>
          <w:sz w:val="20"/>
          <w:szCs w:val="20"/>
        </w:rPr>
      </w:pPr>
      <w:r w:rsidRPr="00BB0146">
        <w:rPr>
          <w:sz w:val="20"/>
          <w:szCs w:val="20"/>
        </w:rPr>
        <w:t>45231000-5 – Roboty budowlane w zakresie budowy rurociągów, ciągów komunikacyjnych i linii   energetycznych</w:t>
      </w:r>
    </w:p>
    <w:p w14:paraId="372A8175" w14:textId="6E4A5AEA" w:rsidR="00E23F14" w:rsidRDefault="00516EB5" w:rsidP="001E5C6A">
      <w:pPr>
        <w:pStyle w:val="Akapitzlist"/>
        <w:ind w:left="426"/>
        <w:jc w:val="both"/>
        <w:rPr>
          <w:sz w:val="20"/>
          <w:szCs w:val="20"/>
        </w:rPr>
      </w:pPr>
      <w:r w:rsidRPr="00BB0146">
        <w:rPr>
          <w:sz w:val="20"/>
          <w:szCs w:val="20"/>
        </w:rPr>
        <w:t xml:space="preserve">45232150-8 – Roboty w zakresie rurociągów do </w:t>
      </w:r>
      <w:proofErr w:type="spellStart"/>
      <w:r w:rsidRPr="00BB0146">
        <w:rPr>
          <w:sz w:val="20"/>
          <w:szCs w:val="20"/>
        </w:rPr>
        <w:t>przesyłu</w:t>
      </w:r>
      <w:proofErr w:type="spellEnd"/>
      <w:r w:rsidRPr="00BB0146">
        <w:rPr>
          <w:sz w:val="20"/>
          <w:szCs w:val="20"/>
        </w:rPr>
        <w:t xml:space="preserve"> wody</w:t>
      </w:r>
    </w:p>
    <w:p w14:paraId="3F68516F" w14:textId="77777777" w:rsidR="001E5C6A" w:rsidRPr="001E5C6A" w:rsidRDefault="001E5C6A" w:rsidP="001E5C6A">
      <w:pPr>
        <w:pStyle w:val="Akapitzlist"/>
        <w:ind w:left="426"/>
        <w:jc w:val="both"/>
        <w:rPr>
          <w:sz w:val="20"/>
          <w:szCs w:val="20"/>
        </w:rPr>
      </w:pPr>
    </w:p>
    <w:p w14:paraId="34333FCC" w14:textId="1EDFE3C8" w:rsidR="007D2B10" w:rsidRPr="00516EB5" w:rsidRDefault="007D2B10" w:rsidP="00516EB5">
      <w:pPr>
        <w:pStyle w:val="Tekstpodstawowy3"/>
        <w:spacing w:before="0" w:line="276" w:lineRule="auto"/>
        <w:ind w:left="426" w:right="23" w:hanging="426"/>
        <w:rPr>
          <w:rFonts w:ascii="Arial" w:hAnsi="Arial" w:cs="Arial"/>
          <w:i w:val="0"/>
          <w:iCs w:val="0"/>
          <w:color w:val="000000" w:themeColor="text1"/>
          <w:sz w:val="20"/>
          <w:szCs w:val="20"/>
        </w:rPr>
      </w:pPr>
      <w:r w:rsidRPr="00516EB5">
        <w:rPr>
          <w:rFonts w:ascii="Arial" w:hAnsi="Arial" w:cs="Arial"/>
          <w:i w:val="0"/>
          <w:iCs w:val="0"/>
          <w:color w:val="000000" w:themeColor="text1"/>
          <w:sz w:val="20"/>
          <w:szCs w:val="20"/>
        </w:rPr>
        <w:t>5.</w:t>
      </w:r>
      <w:r w:rsidR="00516EB5">
        <w:rPr>
          <w:rFonts w:ascii="Arial" w:hAnsi="Arial" w:cs="Arial"/>
          <w:i w:val="0"/>
          <w:iCs w:val="0"/>
          <w:color w:val="000000" w:themeColor="text1"/>
          <w:sz w:val="20"/>
          <w:szCs w:val="20"/>
        </w:rPr>
        <w:t>8</w:t>
      </w:r>
      <w:r w:rsidRPr="00516EB5">
        <w:rPr>
          <w:rFonts w:ascii="Arial" w:hAnsi="Arial" w:cs="Arial"/>
          <w:i w:val="0"/>
          <w:iCs w:val="0"/>
          <w:color w:val="000000" w:themeColor="text1"/>
          <w:sz w:val="20"/>
          <w:szCs w:val="20"/>
        </w:rPr>
        <w:t>.</w:t>
      </w:r>
      <w:r w:rsidR="00621685" w:rsidRPr="00516EB5">
        <w:rPr>
          <w:rFonts w:ascii="Arial" w:hAnsi="Arial" w:cs="Arial"/>
          <w:i w:val="0"/>
          <w:iCs w:val="0"/>
          <w:color w:val="000000" w:themeColor="text1"/>
          <w:sz w:val="20"/>
          <w:szCs w:val="20"/>
        </w:rPr>
        <w:tab/>
      </w:r>
      <w:r w:rsidRPr="00516EB5">
        <w:rPr>
          <w:rFonts w:ascii="Arial" w:hAnsi="Arial" w:cs="Arial"/>
          <w:i w:val="0"/>
          <w:iCs w:val="0"/>
          <w:color w:val="000000" w:themeColor="text1"/>
          <w:sz w:val="20"/>
          <w:szCs w:val="20"/>
        </w:rPr>
        <w:t xml:space="preserve">Zamawiający </w:t>
      </w:r>
      <w:r w:rsidRPr="00516EB5">
        <w:rPr>
          <w:rFonts w:ascii="Arial" w:hAnsi="Arial" w:cs="Arial"/>
          <w:bCs/>
          <w:i w:val="0"/>
          <w:iCs w:val="0"/>
          <w:color w:val="000000" w:themeColor="text1"/>
          <w:sz w:val="20"/>
          <w:szCs w:val="20"/>
        </w:rPr>
        <w:t>nie dopuszcza składania ofert częściowych</w:t>
      </w:r>
      <w:r w:rsidR="00BE5F48" w:rsidRPr="00516EB5">
        <w:rPr>
          <w:rFonts w:ascii="Arial" w:hAnsi="Arial" w:cs="Arial"/>
          <w:bCs/>
          <w:i w:val="0"/>
          <w:iCs w:val="0"/>
          <w:color w:val="000000" w:themeColor="text1"/>
          <w:sz w:val="20"/>
          <w:szCs w:val="20"/>
        </w:rPr>
        <w:t>.</w:t>
      </w:r>
    </w:p>
    <w:p w14:paraId="51B4B965" w14:textId="77777777" w:rsidR="009815B3" w:rsidRDefault="00D61AAD" w:rsidP="006C7BFA">
      <w:pPr>
        <w:pStyle w:val="Tekstpodstawowy3"/>
        <w:spacing w:before="0" w:line="276" w:lineRule="auto"/>
        <w:ind w:left="426" w:right="23"/>
        <w:rPr>
          <w:rFonts w:ascii="Arial" w:hAnsi="Arial" w:cs="Arial"/>
          <w:bCs/>
          <w:i w:val="0"/>
          <w:iCs w:val="0"/>
          <w:color w:val="000000" w:themeColor="text1"/>
          <w:sz w:val="20"/>
          <w:szCs w:val="20"/>
        </w:rPr>
      </w:pPr>
      <w:r w:rsidRPr="008800F6">
        <w:rPr>
          <w:rFonts w:ascii="Arial" w:hAnsi="Arial" w:cs="Arial"/>
          <w:bCs/>
          <w:i w:val="0"/>
          <w:iCs w:val="0"/>
          <w:color w:val="000000" w:themeColor="text1"/>
          <w:sz w:val="20"/>
          <w:szCs w:val="20"/>
        </w:rPr>
        <w:lastRenderedPageBreak/>
        <w:t>Brak możliwości podziału zamówienia na części i dopuszczalności składania ofert częściowych wynika</w:t>
      </w:r>
      <w:r w:rsidR="00516EB5">
        <w:rPr>
          <w:rFonts w:ascii="Arial" w:hAnsi="Arial" w:cs="Arial"/>
          <w:bCs/>
          <w:i w:val="0"/>
          <w:iCs w:val="0"/>
          <w:color w:val="000000" w:themeColor="text1"/>
          <w:sz w:val="20"/>
          <w:szCs w:val="20"/>
        </w:rPr>
        <w:t xml:space="preserve"> z faktu, że wszystkie zadania stanowiące przedmiot zamówienia objęte są jedną umową o dofinansowanie zawartą </w:t>
      </w:r>
      <w:r w:rsidR="00FE3F04">
        <w:rPr>
          <w:rFonts w:ascii="Arial" w:hAnsi="Arial" w:cs="Arial"/>
          <w:bCs/>
          <w:i w:val="0"/>
          <w:iCs w:val="0"/>
          <w:color w:val="000000" w:themeColor="text1"/>
          <w:sz w:val="20"/>
          <w:szCs w:val="20"/>
        </w:rPr>
        <w:t xml:space="preserve">w dniu 27 sierpnia 2025 r. z Narodowym Funduszem Ochrony Środowiska i Gospodarki Wodnej w Warszawie (umowa nr FENX.02.05-IW.01-0121/24). </w:t>
      </w:r>
    </w:p>
    <w:p w14:paraId="671BCCD3" w14:textId="1B53E905" w:rsidR="00516EB5" w:rsidRDefault="00FE3F04" w:rsidP="006C7BFA">
      <w:pPr>
        <w:pStyle w:val="Tekstpodstawowy3"/>
        <w:spacing w:before="0" w:line="276" w:lineRule="auto"/>
        <w:ind w:left="426" w:right="23"/>
        <w:rPr>
          <w:rFonts w:ascii="Arial" w:hAnsi="Arial" w:cs="Arial"/>
          <w:bCs/>
          <w:i w:val="0"/>
          <w:iCs w:val="0"/>
          <w:color w:val="000000" w:themeColor="text1"/>
          <w:sz w:val="20"/>
          <w:szCs w:val="20"/>
        </w:rPr>
      </w:pPr>
      <w:r>
        <w:rPr>
          <w:rFonts w:ascii="Arial" w:hAnsi="Arial" w:cs="Arial"/>
          <w:bCs/>
          <w:i w:val="0"/>
          <w:iCs w:val="0"/>
          <w:color w:val="000000" w:themeColor="text1"/>
          <w:sz w:val="20"/>
          <w:szCs w:val="20"/>
        </w:rPr>
        <w:t>Zgodnie z treścią tej umowy wymagane jest osiągnięcie wszystkich celów, dla których Zamawiający otrzymał dofinansowanie, zatem nie tylko zaprojektowanie i wykonanie robót budowlanych dotyczących SUW, ale również</w:t>
      </w:r>
      <w:r w:rsidR="009815B3">
        <w:rPr>
          <w:rFonts w:ascii="Arial" w:hAnsi="Arial" w:cs="Arial"/>
          <w:bCs/>
          <w:i w:val="0"/>
          <w:iCs w:val="0"/>
          <w:color w:val="000000" w:themeColor="text1"/>
          <w:sz w:val="20"/>
          <w:szCs w:val="20"/>
        </w:rPr>
        <w:t xml:space="preserve"> wdrożenie systemu monitoringu strat wody </w:t>
      </w:r>
      <w:r w:rsidR="009815B3" w:rsidRPr="009815B3">
        <w:rPr>
          <w:rFonts w:ascii="Arial" w:hAnsi="Arial" w:cs="Arial"/>
          <w:bCs/>
          <w:i w:val="0"/>
          <w:iCs w:val="0"/>
          <w:color w:val="000000" w:themeColor="text1"/>
          <w:sz w:val="20"/>
          <w:szCs w:val="20"/>
        </w:rPr>
        <w:t>i wykrywania awarii na sieci wodociągowej</w:t>
      </w:r>
      <w:r w:rsidR="009815B3">
        <w:rPr>
          <w:rFonts w:ascii="Arial" w:hAnsi="Arial" w:cs="Arial"/>
          <w:bCs/>
          <w:i w:val="0"/>
          <w:iCs w:val="0"/>
          <w:color w:val="000000" w:themeColor="text1"/>
          <w:sz w:val="20"/>
          <w:szCs w:val="20"/>
        </w:rPr>
        <w:t xml:space="preserve">, modernizacja </w:t>
      </w:r>
      <w:r w:rsidR="009815B3" w:rsidRPr="009815B3">
        <w:rPr>
          <w:rFonts w:ascii="Arial" w:hAnsi="Arial" w:cs="Arial"/>
          <w:bCs/>
          <w:i w:val="0"/>
          <w:iCs w:val="0"/>
          <w:color w:val="000000" w:themeColor="text1"/>
          <w:sz w:val="20"/>
          <w:szCs w:val="20"/>
        </w:rPr>
        <w:t>odcinków sieci wodociągowej na terenie Gminy-Miasto Działdowo</w:t>
      </w:r>
      <w:r w:rsidR="009815B3">
        <w:rPr>
          <w:rFonts w:ascii="Arial" w:hAnsi="Arial" w:cs="Arial"/>
          <w:bCs/>
          <w:i w:val="0"/>
          <w:iCs w:val="0"/>
          <w:color w:val="000000" w:themeColor="text1"/>
          <w:sz w:val="20"/>
          <w:szCs w:val="20"/>
        </w:rPr>
        <w:t xml:space="preserve">, </w:t>
      </w:r>
      <w:r w:rsidR="009815B3" w:rsidRPr="009815B3">
        <w:rPr>
          <w:rFonts w:ascii="Arial" w:hAnsi="Arial" w:cs="Arial"/>
          <w:bCs/>
          <w:i w:val="0"/>
          <w:iCs w:val="0"/>
          <w:color w:val="000000" w:themeColor="text1"/>
          <w:sz w:val="20"/>
          <w:szCs w:val="20"/>
        </w:rPr>
        <w:t>wykonanie instalacji fotowoltaicznej 11KW na studni głębinowej nr 1A</w:t>
      </w:r>
      <w:r>
        <w:rPr>
          <w:rFonts w:ascii="Arial" w:hAnsi="Arial" w:cs="Arial"/>
          <w:bCs/>
          <w:i w:val="0"/>
          <w:iCs w:val="0"/>
          <w:color w:val="000000" w:themeColor="text1"/>
          <w:sz w:val="20"/>
          <w:szCs w:val="20"/>
        </w:rPr>
        <w:t xml:space="preserve"> </w:t>
      </w:r>
      <w:r w:rsidR="009815B3">
        <w:rPr>
          <w:rFonts w:ascii="Arial" w:hAnsi="Arial" w:cs="Arial"/>
          <w:bCs/>
          <w:i w:val="0"/>
          <w:iCs w:val="0"/>
          <w:color w:val="000000" w:themeColor="text1"/>
          <w:sz w:val="20"/>
          <w:szCs w:val="20"/>
        </w:rPr>
        <w:t xml:space="preserve">i wreszcie </w:t>
      </w:r>
      <w:r w:rsidR="009815B3" w:rsidRPr="009815B3">
        <w:rPr>
          <w:rFonts w:ascii="Arial" w:hAnsi="Arial" w:cs="Arial"/>
          <w:bCs/>
          <w:i w:val="0"/>
          <w:iCs w:val="0"/>
          <w:color w:val="000000" w:themeColor="text1"/>
          <w:sz w:val="20"/>
          <w:szCs w:val="20"/>
        </w:rPr>
        <w:t>dostawa i montaż zbiorników do gromadzenia wody deszczowej z budynku SUW</w:t>
      </w:r>
      <w:r w:rsidR="009815B3">
        <w:rPr>
          <w:rFonts w:ascii="Arial" w:hAnsi="Arial" w:cs="Arial"/>
          <w:bCs/>
          <w:i w:val="0"/>
          <w:iCs w:val="0"/>
          <w:color w:val="000000" w:themeColor="text1"/>
          <w:sz w:val="20"/>
          <w:szCs w:val="20"/>
        </w:rPr>
        <w:t xml:space="preserve">. </w:t>
      </w:r>
      <w:r>
        <w:rPr>
          <w:rFonts w:ascii="Arial" w:hAnsi="Arial" w:cs="Arial"/>
          <w:bCs/>
          <w:i w:val="0"/>
          <w:iCs w:val="0"/>
          <w:color w:val="000000" w:themeColor="text1"/>
          <w:sz w:val="20"/>
          <w:szCs w:val="20"/>
        </w:rPr>
        <w:t>W powyższym kontekście podział przedmiotowego zamówienia na części spowodowałby ryzyko nieudzielenia zamówienia w jednej z nich (np. z uwagi na brak ofert, bądź konieczność odrzucenia wszystkich ofert skutkujące unieważnieniem postępowania w tej części), co uniemożliwiałoby Zamawiającemu wywiązanie się ze zobowiązań wynikających ze wspomnianej umowy o dofinansowanie.</w:t>
      </w:r>
    </w:p>
    <w:p w14:paraId="124C8A27" w14:textId="37BE1FA7" w:rsidR="00FE3F04" w:rsidRDefault="00FE3F04" w:rsidP="006C7BFA">
      <w:pPr>
        <w:pStyle w:val="Tekstpodstawowy3"/>
        <w:spacing w:before="0" w:line="276" w:lineRule="auto"/>
        <w:ind w:left="426" w:right="23"/>
        <w:rPr>
          <w:rFonts w:ascii="Arial" w:hAnsi="Arial" w:cs="Arial"/>
          <w:bCs/>
          <w:i w:val="0"/>
          <w:iCs w:val="0"/>
          <w:color w:val="000000" w:themeColor="text1"/>
          <w:sz w:val="20"/>
          <w:szCs w:val="20"/>
        </w:rPr>
      </w:pPr>
      <w:r>
        <w:rPr>
          <w:rFonts w:ascii="Arial" w:hAnsi="Arial" w:cs="Arial"/>
          <w:bCs/>
          <w:i w:val="0"/>
          <w:iCs w:val="0"/>
          <w:color w:val="000000" w:themeColor="text1"/>
          <w:sz w:val="20"/>
          <w:szCs w:val="20"/>
        </w:rPr>
        <w:t>Podział zamówienia na części jest również nieuzasadniony ze względów technicznych.</w:t>
      </w:r>
    </w:p>
    <w:p w14:paraId="4336A798" w14:textId="185164FA" w:rsidR="003865DC" w:rsidRDefault="009815B3" w:rsidP="006C7BFA">
      <w:pPr>
        <w:pStyle w:val="Tekstpodstawowy3"/>
        <w:spacing w:before="0" w:line="276" w:lineRule="auto"/>
        <w:ind w:left="426" w:right="23"/>
        <w:rPr>
          <w:rFonts w:ascii="Arial" w:hAnsi="Arial" w:cs="Arial"/>
          <w:bCs/>
          <w:i w:val="0"/>
          <w:iCs w:val="0"/>
          <w:color w:val="000000" w:themeColor="text1"/>
          <w:sz w:val="20"/>
          <w:szCs w:val="20"/>
        </w:rPr>
      </w:pPr>
      <w:r>
        <w:rPr>
          <w:rFonts w:ascii="Arial" w:hAnsi="Arial" w:cs="Arial"/>
          <w:bCs/>
          <w:i w:val="0"/>
          <w:iCs w:val="0"/>
          <w:color w:val="000000" w:themeColor="text1"/>
          <w:sz w:val="20"/>
          <w:szCs w:val="20"/>
        </w:rPr>
        <w:t xml:space="preserve">Prace polegające na modernizacji SUW wykonywane </w:t>
      </w:r>
      <w:r w:rsidR="00B269DB">
        <w:rPr>
          <w:rFonts w:ascii="Arial" w:hAnsi="Arial" w:cs="Arial"/>
          <w:bCs/>
          <w:i w:val="0"/>
          <w:iCs w:val="0"/>
          <w:color w:val="000000" w:themeColor="text1"/>
          <w:sz w:val="20"/>
          <w:szCs w:val="20"/>
        </w:rPr>
        <w:t>będą w warunkach jej stałej eksploatacji, podobnie jak wymiana odcinków sieci, czy wdrażanie systemu monitoringu strat wody. Są to zadania powiązane ze sobą, których umiejętna realizacja zapewnić ma, że odbiorcy wody nie będą narażenia na negatywne skutki długotrwałych przerw w dostawach. Wymagana jest zatem odpowiednia koordynacja robót, którą uniemożliwi, bądź znacznie utrudni ich prowadzenie równolegle przez kilku wykonawców.</w:t>
      </w:r>
    </w:p>
    <w:p w14:paraId="275C2D55" w14:textId="52D02F88" w:rsidR="0058797F" w:rsidRPr="008800F6" w:rsidRDefault="0058797F" w:rsidP="006C7BFA">
      <w:pPr>
        <w:pStyle w:val="Tekstpodstawowy3"/>
        <w:spacing w:before="0" w:line="276" w:lineRule="auto"/>
        <w:ind w:left="426" w:right="23"/>
        <w:rPr>
          <w:rFonts w:ascii="Arial" w:hAnsi="Arial" w:cs="Arial"/>
          <w:bCs/>
          <w:i w:val="0"/>
          <w:iCs w:val="0"/>
          <w:color w:val="000000" w:themeColor="text1"/>
          <w:sz w:val="20"/>
          <w:szCs w:val="20"/>
        </w:rPr>
      </w:pPr>
      <w:r w:rsidRPr="008800F6">
        <w:rPr>
          <w:rFonts w:ascii="Arial" w:hAnsi="Arial" w:cs="Arial"/>
          <w:bCs/>
          <w:i w:val="0"/>
          <w:iCs w:val="0"/>
          <w:color w:val="000000" w:themeColor="text1"/>
          <w:sz w:val="20"/>
          <w:szCs w:val="20"/>
        </w:rPr>
        <w:t>Realizacja zamówienia przez dwóch lub więcej wykonawców prowadzić mogłaby</w:t>
      </w:r>
      <w:r w:rsidR="00B269DB">
        <w:rPr>
          <w:rFonts w:ascii="Arial" w:hAnsi="Arial" w:cs="Arial"/>
          <w:bCs/>
          <w:i w:val="0"/>
          <w:iCs w:val="0"/>
          <w:color w:val="000000" w:themeColor="text1"/>
          <w:sz w:val="20"/>
          <w:szCs w:val="20"/>
        </w:rPr>
        <w:t xml:space="preserve"> ponadto</w:t>
      </w:r>
      <w:r w:rsidRPr="008800F6">
        <w:rPr>
          <w:rFonts w:ascii="Arial" w:hAnsi="Arial" w:cs="Arial"/>
          <w:bCs/>
          <w:i w:val="0"/>
          <w:iCs w:val="0"/>
          <w:color w:val="000000" w:themeColor="text1"/>
          <w:sz w:val="20"/>
          <w:szCs w:val="20"/>
        </w:rPr>
        <w:t xml:space="preserve"> do wzajemnego obarczania się przez nich odpowiedzialnością za niewykonanie/nienależyte wykonie powierzonych im robót (np. w sytuacji niedotrzymania terminu przez jednego wykonawcę z uwagi na zbyt późne wykonanie części robót przez drugiego wykonawcę). </w:t>
      </w:r>
    </w:p>
    <w:p w14:paraId="10EA16D3" w14:textId="28826F9C" w:rsidR="00E23F14" w:rsidRPr="008800F6" w:rsidRDefault="00E23F14" w:rsidP="006C7BFA">
      <w:pPr>
        <w:pStyle w:val="Tekstpodstawowy3"/>
        <w:spacing w:before="0" w:line="276" w:lineRule="auto"/>
        <w:ind w:left="426" w:right="23"/>
        <w:rPr>
          <w:rFonts w:ascii="Arial" w:hAnsi="Arial" w:cs="Arial"/>
          <w:bCs/>
          <w:i w:val="0"/>
          <w:iCs w:val="0"/>
          <w:color w:val="000000" w:themeColor="text1"/>
          <w:sz w:val="20"/>
          <w:szCs w:val="20"/>
        </w:rPr>
      </w:pPr>
      <w:r w:rsidRPr="008800F6">
        <w:rPr>
          <w:rFonts w:ascii="Arial" w:hAnsi="Arial" w:cs="Arial"/>
          <w:bCs/>
          <w:i w:val="0"/>
          <w:iCs w:val="0"/>
          <w:color w:val="000000" w:themeColor="text1"/>
          <w:sz w:val="20"/>
          <w:szCs w:val="20"/>
        </w:rPr>
        <w:t xml:space="preserve">Podział </w:t>
      </w:r>
      <w:r w:rsidR="0058797F" w:rsidRPr="008800F6">
        <w:rPr>
          <w:rFonts w:ascii="Arial" w:hAnsi="Arial" w:cs="Arial"/>
          <w:bCs/>
          <w:i w:val="0"/>
          <w:iCs w:val="0"/>
          <w:color w:val="000000" w:themeColor="text1"/>
          <w:sz w:val="20"/>
          <w:szCs w:val="20"/>
        </w:rPr>
        <w:t>zamówienia na części</w:t>
      </w:r>
      <w:r w:rsidRPr="008800F6">
        <w:rPr>
          <w:rFonts w:ascii="Arial" w:hAnsi="Arial" w:cs="Arial"/>
          <w:bCs/>
          <w:i w:val="0"/>
          <w:iCs w:val="0"/>
          <w:color w:val="000000" w:themeColor="text1"/>
          <w:sz w:val="20"/>
          <w:szCs w:val="20"/>
        </w:rPr>
        <w:t xml:space="preserve"> może </w:t>
      </w:r>
      <w:r w:rsidR="0058797F" w:rsidRPr="008800F6">
        <w:rPr>
          <w:rFonts w:ascii="Arial" w:hAnsi="Arial" w:cs="Arial"/>
          <w:bCs/>
          <w:i w:val="0"/>
          <w:iCs w:val="0"/>
          <w:color w:val="000000" w:themeColor="text1"/>
          <w:sz w:val="20"/>
          <w:szCs w:val="20"/>
        </w:rPr>
        <w:t>również stanowić przyczynę innych</w:t>
      </w:r>
      <w:r w:rsidRPr="008800F6">
        <w:rPr>
          <w:rFonts w:ascii="Arial" w:hAnsi="Arial" w:cs="Arial"/>
          <w:bCs/>
          <w:i w:val="0"/>
          <w:iCs w:val="0"/>
          <w:color w:val="000000" w:themeColor="text1"/>
          <w:sz w:val="20"/>
          <w:szCs w:val="20"/>
        </w:rPr>
        <w:t xml:space="preserve"> problem</w:t>
      </w:r>
      <w:r w:rsidR="0058797F" w:rsidRPr="008800F6">
        <w:rPr>
          <w:rFonts w:ascii="Arial" w:hAnsi="Arial" w:cs="Arial"/>
          <w:bCs/>
          <w:i w:val="0"/>
          <w:iCs w:val="0"/>
          <w:color w:val="000000" w:themeColor="text1"/>
          <w:sz w:val="20"/>
          <w:szCs w:val="20"/>
        </w:rPr>
        <w:t>ów</w:t>
      </w:r>
      <w:r w:rsidRPr="008800F6">
        <w:rPr>
          <w:rFonts w:ascii="Arial" w:hAnsi="Arial" w:cs="Arial"/>
          <w:bCs/>
          <w:i w:val="0"/>
          <w:iCs w:val="0"/>
          <w:color w:val="000000" w:themeColor="text1"/>
          <w:sz w:val="20"/>
          <w:szCs w:val="20"/>
        </w:rPr>
        <w:t xml:space="preserve"> </w:t>
      </w:r>
      <w:r w:rsidR="00B269DB">
        <w:rPr>
          <w:rFonts w:ascii="Arial" w:hAnsi="Arial" w:cs="Arial"/>
          <w:bCs/>
          <w:i w:val="0"/>
          <w:iCs w:val="0"/>
          <w:color w:val="000000" w:themeColor="text1"/>
          <w:sz w:val="20"/>
          <w:szCs w:val="20"/>
        </w:rPr>
        <w:t xml:space="preserve">w miejscy prowadzenia prac (w szczególności </w:t>
      </w:r>
      <w:r w:rsidRPr="008800F6">
        <w:rPr>
          <w:rFonts w:ascii="Arial" w:hAnsi="Arial" w:cs="Arial"/>
          <w:bCs/>
          <w:i w:val="0"/>
          <w:iCs w:val="0"/>
          <w:color w:val="000000" w:themeColor="text1"/>
          <w:sz w:val="20"/>
          <w:szCs w:val="20"/>
        </w:rPr>
        <w:t xml:space="preserve">na </w:t>
      </w:r>
      <w:r w:rsidR="0058797F" w:rsidRPr="008800F6">
        <w:rPr>
          <w:rFonts w:ascii="Arial" w:hAnsi="Arial" w:cs="Arial"/>
          <w:bCs/>
          <w:i w:val="0"/>
          <w:iCs w:val="0"/>
          <w:color w:val="000000" w:themeColor="text1"/>
          <w:sz w:val="20"/>
          <w:szCs w:val="20"/>
        </w:rPr>
        <w:t>terenie</w:t>
      </w:r>
      <w:r w:rsidRPr="008800F6">
        <w:rPr>
          <w:rFonts w:ascii="Arial" w:hAnsi="Arial" w:cs="Arial"/>
          <w:bCs/>
          <w:i w:val="0"/>
          <w:iCs w:val="0"/>
          <w:color w:val="000000" w:themeColor="text1"/>
          <w:sz w:val="20"/>
          <w:szCs w:val="20"/>
        </w:rPr>
        <w:t xml:space="preserve"> budowy</w:t>
      </w:r>
      <w:r w:rsidR="00B269DB">
        <w:rPr>
          <w:rFonts w:ascii="Arial" w:hAnsi="Arial" w:cs="Arial"/>
          <w:bCs/>
          <w:i w:val="0"/>
          <w:iCs w:val="0"/>
          <w:color w:val="000000" w:themeColor="text1"/>
          <w:sz w:val="20"/>
          <w:szCs w:val="20"/>
        </w:rPr>
        <w:t>)</w:t>
      </w:r>
      <w:r w:rsidR="0058797F" w:rsidRPr="008800F6">
        <w:rPr>
          <w:rFonts w:ascii="Arial" w:hAnsi="Arial" w:cs="Arial"/>
          <w:bCs/>
          <w:i w:val="0"/>
          <w:iCs w:val="0"/>
          <w:color w:val="000000" w:themeColor="text1"/>
          <w:sz w:val="20"/>
          <w:szCs w:val="20"/>
        </w:rPr>
        <w:t>,</w:t>
      </w:r>
      <w:r w:rsidRPr="008800F6">
        <w:rPr>
          <w:rFonts w:ascii="Arial" w:hAnsi="Arial" w:cs="Arial"/>
          <w:bCs/>
          <w:i w:val="0"/>
          <w:iCs w:val="0"/>
          <w:color w:val="000000" w:themeColor="text1"/>
          <w:sz w:val="20"/>
          <w:szCs w:val="20"/>
        </w:rPr>
        <w:t xml:space="preserve"> </w:t>
      </w:r>
      <w:r w:rsidR="0058797F" w:rsidRPr="008800F6">
        <w:rPr>
          <w:rFonts w:ascii="Arial" w:hAnsi="Arial" w:cs="Arial"/>
          <w:bCs/>
          <w:i w:val="0"/>
          <w:iCs w:val="0"/>
          <w:color w:val="000000" w:themeColor="text1"/>
          <w:sz w:val="20"/>
          <w:szCs w:val="20"/>
        </w:rPr>
        <w:t>wynikających z równoczesnego przebywania na nim</w:t>
      </w:r>
      <w:r w:rsidRPr="008800F6">
        <w:rPr>
          <w:rFonts w:ascii="Arial" w:hAnsi="Arial" w:cs="Arial"/>
          <w:bCs/>
          <w:i w:val="0"/>
          <w:iCs w:val="0"/>
          <w:color w:val="000000" w:themeColor="text1"/>
          <w:sz w:val="20"/>
          <w:szCs w:val="20"/>
        </w:rPr>
        <w:t xml:space="preserve"> dwóch lub więcej wykonawców wzajemnie zależnych od siebie w sprawach organizacyjnych i technologicznych. W przypadku przedmiotowego zamówienia nie ma możliwości wydzielenia części terenu budowy i przekazania go poszczególnym wykonawcom w taki sposób, aby jednoznacznie wskazać zakres odpowiedzialności za ewentualne szkody </w:t>
      </w:r>
      <w:r w:rsidR="0058797F" w:rsidRPr="008800F6">
        <w:rPr>
          <w:rFonts w:ascii="Arial" w:hAnsi="Arial" w:cs="Arial"/>
          <w:bCs/>
          <w:i w:val="0"/>
          <w:iCs w:val="0"/>
          <w:color w:val="000000" w:themeColor="text1"/>
          <w:sz w:val="20"/>
          <w:szCs w:val="20"/>
        </w:rPr>
        <w:t>wynikające z niewykonania/nienależytego wykonania zamówienia</w:t>
      </w:r>
      <w:r w:rsidRPr="008800F6">
        <w:rPr>
          <w:rFonts w:ascii="Arial" w:hAnsi="Arial" w:cs="Arial"/>
          <w:bCs/>
          <w:i w:val="0"/>
          <w:iCs w:val="0"/>
          <w:color w:val="000000" w:themeColor="text1"/>
          <w:sz w:val="20"/>
          <w:szCs w:val="20"/>
        </w:rPr>
        <w:t>.</w:t>
      </w:r>
    </w:p>
    <w:p w14:paraId="482BD9D5" w14:textId="77777777" w:rsidR="008B03BF" w:rsidRPr="008800F6" w:rsidRDefault="008B03BF" w:rsidP="006C7BFA">
      <w:pPr>
        <w:pStyle w:val="Tekstpodstawowy3"/>
        <w:spacing w:before="0" w:line="276" w:lineRule="auto"/>
        <w:ind w:left="426" w:right="23"/>
        <w:rPr>
          <w:rFonts w:ascii="Arial" w:hAnsi="Arial" w:cs="Arial"/>
          <w:bCs/>
          <w:i w:val="0"/>
          <w:iCs w:val="0"/>
          <w:color w:val="000000" w:themeColor="text1"/>
          <w:sz w:val="20"/>
          <w:szCs w:val="20"/>
        </w:rPr>
      </w:pPr>
    </w:p>
    <w:p w14:paraId="30280467" w14:textId="24E0D6CB" w:rsidR="0058797F" w:rsidRPr="008800F6" w:rsidRDefault="00D22B1A" w:rsidP="006C7BFA">
      <w:pPr>
        <w:pStyle w:val="Tekstpodstawowy3"/>
        <w:spacing w:before="0" w:line="276" w:lineRule="auto"/>
        <w:ind w:left="426" w:right="23" w:hanging="426"/>
        <w:rPr>
          <w:rFonts w:ascii="Arial" w:hAnsi="Arial" w:cs="Arial"/>
          <w:i w:val="0"/>
          <w:iCs w:val="0"/>
          <w:color w:val="000000" w:themeColor="text1"/>
          <w:sz w:val="20"/>
          <w:szCs w:val="20"/>
        </w:rPr>
      </w:pPr>
      <w:r w:rsidRPr="008800F6">
        <w:rPr>
          <w:rFonts w:ascii="Arial" w:hAnsi="Arial" w:cs="Arial"/>
          <w:i w:val="0"/>
          <w:iCs w:val="0"/>
          <w:color w:val="000000" w:themeColor="text1"/>
          <w:sz w:val="20"/>
          <w:szCs w:val="20"/>
        </w:rPr>
        <w:t>5.</w:t>
      </w:r>
      <w:r w:rsidR="003865DC">
        <w:rPr>
          <w:rFonts w:ascii="Arial" w:hAnsi="Arial" w:cs="Arial"/>
          <w:i w:val="0"/>
          <w:iCs w:val="0"/>
          <w:color w:val="000000" w:themeColor="text1"/>
          <w:sz w:val="20"/>
          <w:szCs w:val="20"/>
        </w:rPr>
        <w:t>9</w:t>
      </w:r>
      <w:r w:rsidR="00C12D7E" w:rsidRPr="008800F6">
        <w:rPr>
          <w:rFonts w:ascii="Arial" w:hAnsi="Arial" w:cs="Arial"/>
          <w:i w:val="0"/>
          <w:iCs w:val="0"/>
          <w:color w:val="000000" w:themeColor="text1"/>
          <w:sz w:val="20"/>
          <w:szCs w:val="20"/>
        </w:rPr>
        <w:t>.</w:t>
      </w:r>
      <w:r w:rsidR="00C12D7E" w:rsidRPr="008800F6">
        <w:rPr>
          <w:rFonts w:ascii="Arial" w:hAnsi="Arial" w:cs="Arial"/>
          <w:i w:val="0"/>
          <w:iCs w:val="0"/>
          <w:color w:val="000000" w:themeColor="text1"/>
          <w:sz w:val="20"/>
          <w:szCs w:val="20"/>
        </w:rPr>
        <w:tab/>
      </w:r>
      <w:r w:rsidR="00EF5932" w:rsidRPr="008800F6">
        <w:rPr>
          <w:rFonts w:ascii="Arial" w:hAnsi="Arial" w:cs="Arial"/>
          <w:i w:val="0"/>
          <w:iCs w:val="0"/>
          <w:color w:val="000000" w:themeColor="text1"/>
          <w:sz w:val="20"/>
          <w:szCs w:val="20"/>
        </w:rPr>
        <w:t xml:space="preserve">Zamawiający nie zastrzega możliwości ubiegania się o udzielenie zamówienia wyłącznie przez Wykonawców, o których mowa w art. 94 </w:t>
      </w:r>
      <w:proofErr w:type="spellStart"/>
      <w:r w:rsidR="00EF5932" w:rsidRPr="008800F6">
        <w:rPr>
          <w:rFonts w:ascii="Arial" w:hAnsi="Arial" w:cs="Arial"/>
          <w:i w:val="0"/>
          <w:iCs w:val="0"/>
          <w:color w:val="000000" w:themeColor="text1"/>
          <w:sz w:val="20"/>
          <w:szCs w:val="20"/>
        </w:rPr>
        <w:t>Pzp</w:t>
      </w:r>
      <w:proofErr w:type="spellEnd"/>
      <w:r w:rsidR="00EF5932" w:rsidRPr="008800F6">
        <w:rPr>
          <w:rFonts w:ascii="Arial" w:hAnsi="Arial" w:cs="Arial"/>
          <w:i w:val="0"/>
          <w:iCs w:val="0"/>
          <w:color w:val="000000" w:themeColor="text1"/>
          <w:sz w:val="20"/>
          <w:szCs w:val="20"/>
        </w:rPr>
        <w:t>.</w:t>
      </w:r>
    </w:p>
    <w:p w14:paraId="79D249D7" w14:textId="77777777" w:rsidR="0058797F" w:rsidRPr="008800F6" w:rsidRDefault="0058797F" w:rsidP="006C7BFA">
      <w:pPr>
        <w:pStyle w:val="Tekstpodstawowy3"/>
        <w:spacing w:before="0" w:line="276" w:lineRule="auto"/>
        <w:ind w:left="426" w:right="23" w:hanging="426"/>
        <w:rPr>
          <w:rFonts w:ascii="Arial" w:hAnsi="Arial" w:cs="Arial"/>
          <w:i w:val="0"/>
          <w:iCs w:val="0"/>
          <w:color w:val="000000" w:themeColor="text1"/>
          <w:sz w:val="20"/>
          <w:szCs w:val="20"/>
        </w:rPr>
      </w:pPr>
    </w:p>
    <w:p w14:paraId="55FC4DBF" w14:textId="751BF00C" w:rsidR="00F1062A" w:rsidRPr="001E5C6A" w:rsidRDefault="0058797F" w:rsidP="006343CD">
      <w:pPr>
        <w:pStyle w:val="Tekstpodstawowy3"/>
        <w:spacing w:before="0" w:line="276" w:lineRule="auto"/>
        <w:ind w:left="426" w:right="23" w:hanging="568"/>
        <w:rPr>
          <w:rFonts w:ascii="Arial" w:hAnsi="Arial" w:cs="Arial"/>
          <w:i w:val="0"/>
          <w:iCs w:val="0"/>
          <w:color w:val="000000" w:themeColor="text1"/>
          <w:sz w:val="20"/>
          <w:szCs w:val="20"/>
        </w:rPr>
      </w:pPr>
      <w:r w:rsidRPr="001E5C6A">
        <w:rPr>
          <w:rFonts w:ascii="Arial" w:hAnsi="Arial" w:cs="Arial"/>
          <w:i w:val="0"/>
          <w:iCs w:val="0"/>
          <w:color w:val="000000" w:themeColor="text1"/>
          <w:sz w:val="20"/>
          <w:szCs w:val="20"/>
        </w:rPr>
        <w:t>5.</w:t>
      </w:r>
      <w:r w:rsidR="003865DC" w:rsidRPr="001E5C6A">
        <w:rPr>
          <w:rFonts w:ascii="Arial" w:hAnsi="Arial" w:cs="Arial"/>
          <w:i w:val="0"/>
          <w:iCs w:val="0"/>
          <w:color w:val="000000" w:themeColor="text1"/>
          <w:sz w:val="20"/>
          <w:szCs w:val="20"/>
        </w:rPr>
        <w:t>10</w:t>
      </w:r>
      <w:r w:rsidRPr="001E5C6A">
        <w:rPr>
          <w:rFonts w:ascii="Arial" w:hAnsi="Arial" w:cs="Arial"/>
          <w:i w:val="0"/>
          <w:iCs w:val="0"/>
          <w:color w:val="000000" w:themeColor="text1"/>
          <w:sz w:val="20"/>
          <w:szCs w:val="20"/>
        </w:rPr>
        <w:t>.</w:t>
      </w:r>
      <w:r w:rsidRPr="001E5C6A">
        <w:rPr>
          <w:rFonts w:ascii="Arial" w:hAnsi="Arial" w:cs="Arial"/>
          <w:i w:val="0"/>
          <w:iCs w:val="0"/>
          <w:color w:val="000000" w:themeColor="text1"/>
          <w:sz w:val="20"/>
          <w:szCs w:val="20"/>
        </w:rPr>
        <w:tab/>
      </w:r>
      <w:r w:rsidR="00F00C61" w:rsidRPr="001E5C6A">
        <w:rPr>
          <w:rFonts w:ascii="Arial" w:hAnsi="Arial" w:cs="Arial"/>
          <w:i w:val="0"/>
          <w:iCs w:val="0"/>
          <w:color w:val="000000" w:themeColor="text1"/>
          <w:sz w:val="20"/>
          <w:szCs w:val="20"/>
        </w:rPr>
        <w:t xml:space="preserve">Zamawiający wymaga zatrudnienia przez Wykonawcę lub podwykonawcę na podstawie stosunku </w:t>
      </w:r>
      <w:bookmarkStart w:id="2" w:name="_Hlk188869613"/>
      <w:r w:rsidR="00F00C61" w:rsidRPr="001E5C6A">
        <w:rPr>
          <w:rFonts w:ascii="Arial" w:hAnsi="Arial" w:cs="Arial"/>
          <w:i w:val="0"/>
          <w:iCs w:val="0"/>
          <w:color w:val="000000" w:themeColor="text1"/>
          <w:sz w:val="20"/>
          <w:szCs w:val="20"/>
        </w:rPr>
        <w:t>pracy osób wykonujących czynności wchodzące w skład przedmiotu zamówienia</w:t>
      </w:r>
      <w:r w:rsidR="008B03BF" w:rsidRPr="001E5C6A">
        <w:rPr>
          <w:rFonts w:ascii="Arial" w:hAnsi="Arial" w:cs="Arial"/>
          <w:i w:val="0"/>
          <w:iCs w:val="0"/>
          <w:color w:val="000000" w:themeColor="text1"/>
          <w:sz w:val="20"/>
          <w:szCs w:val="20"/>
        </w:rPr>
        <w:t>,</w:t>
      </w:r>
      <w:r w:rsidR="00F00C61" w:rsidRPr="001E5C6A">
        <w:rPr>
          <w:rFonts w:ascii="Arial" w:hAnsi="Arial" w:cs="Arial"/>
          <w:i w:val="0"/>
          <w:iCs w:val="0"/>
          <w:color w:val="000000" w:themeColor="text1"/>
          <w:sz w:val="20"/>
          <w:szCs w:val="20"/>
        </w:rPr>
        <w:t xml:space="preserve"> </w:t>
      </w:r>
      <w:bookmarkEnd w:id="2"/>
      <w:r w:rsidR="001E5C6A" w:rsidRPr="001E5C6A">
        <w:rPr>
          <w:rFonts w:ascii="Arial" w:hAnsi="Arial" w:cs="Arial"/>
          <w:i w:val="0"/>
          <w:iCs w:val="0"/>
          <w:color w:val="000000" w:themeColor="text1"/>
          <w:sz w:val="20"/>
          <w:szCs w:val="20"/>
        </w:rPr>
        <w:t>tj. personelu fizycznego zatrudnionego przy realizacji robót polegających na wymianie sieci i armatury SUW</w:t>
      </w:r>
      <w:r w:rsidR="006343CD" w:rsidRPr="001E5C6A">
        <w:rPr>
          <w:rFonts w:ascii="Arial" w:hAnsi="Arial" w:cs="Arial"/>
          <w:i w:val="0"/>
          <w:iCs w:val="0"/>
          <w:color w:val="000000" w:themeColor="text1"/>
          <w:sz w:val="20"/>
          <w:szCs w:val="20"/>
        </w:rPr>
        <w:t xml:space="preserve">, </w:t>
      </w:r>
      <w:r w:rsidR="00BF34ED" w:rsidRPr="001E5C6A">
        <w:rPr>
          <w:rFonts w:ascii="Arial" w:hAnsi="Arial" w:cs="Arial"/>
          <w:i w:val="0"/>
          <w:iCs w:val="0"/>
          <w:color w:val="000000" w:themeColor="text1"/>
          <w:sz w:val="20"/>
          <w:szCs w:val="20"/>
        </w:rPr>
        <w:t xml:space="preserve">jeżeli wykonywane przez nie czynności polegają na wykonywaniu pracy w rozumieniu przepisu </w:t>
      </w:r>
      <w:r w:rsidR="00F00C61" w:rsidRPr="001E5C6A">
        <w:rPr>
          <w:rFonts w:ascii="Arial" w:hAnsi="Arial" w:cs="Arial"/>
          <w:i w:val="0"/>
          <w:iCs w:val="0"/>
          <w:color w:val="000000" w:themeColor="text1"/>
          <w:sz w:val="20"/>
          <w:szCs w:val="20"/>
        </w:rPr>
        <w:t xml:space="preserve">art. 22 § 1 ustawy z dnia 26 czerwca 1974 r. </w:t>
      </w:r>
      <w:r w:rsidR="00BF34ED" w:rsidRPr="001E5C6A">
        <w:rPr>
          <w:rFonts w:ascii="Arial" w:hAnsi="Arial" w:cs="Arial"/>
          <w:i w:val="0"/>
          <w:iCs w:val="0"/>
          <w:color w:val="000000" w:themeColor="text1"/>
          <w:sz w:val="20"/>
          <w:szCs w:val="20"/>
        </w:rPr>
        <w:t>–</w:t>
      </w:r>
      <w:r w:rsidR="00F00C61" w:rsidRPr="001E5C6A">
        <w:rPr>
          <w:rFonts w:ascii="Arial" w:hAnsi="Arial" w:cs="Arial"/>
          <w:i w:val="0"/>
          <w:iCs w:val="0"/>
          <w:color w:val="000000" w:themeColor="text1"/>
          <w:sz w:val="20"/>
          <w:szCs w:val="20"/>
        </w:rPr>
        <w:t xml:space="preserve"> Kodeks pracy (Dz. U. z 2023 r. poz. 1465 z </w:t>
      </w:r>
      <w:proofErr w:type="spellStart"/>
      <w:r w:rsidR="00F00C61" w:rsidRPr="001E5C6A">
        <w:rPr>
          <w:rFonts w:ascii="Arial" w:hAnsi="Arial" w:cs="Arial"/>
          <w:i w:val="0"/>
          <w:iCs w:val="0"/>
          <w:color w:val="000000" w:themeColor="text1"/>
          <w:sz w:val="20"/>
          <w:szCs w:val="20"/>
        </w:rPr>
        <w:t>późn</w:t>
      </w:r>
      <w:proofErr w:type="spellEnd"/>
      <w:r w:rsidR="00F00C61" w:rsidRPr="001E5C6A">
        <w:rPr>
          <w:rFonts w:ascii="Arial" w:hAnsi="Arial" w:cs="Arial"/>
          <w:i w:val="0"/>
          <w:iCs w:val="0"/>
          <w:color w:val="000000" w:themeColor="text1"/>
          <w:sz w:val="20"/>
          <w:szCs w:val="20"/>
        </w:rPr>
        <w:t xml:space="preserve">. zm.). Obowiązki i uprawnienia Zamawiającego i Wykonawcy związane z ww. wymogiem zostały określone </w:t>
      </w:r>
      <w:r w:rsidR="00BF34ED" w:rsidRPr="001E5C6A">
        <w:rPr>
          <w:rFonts w:ascii="Arial" w:hAnsi="Arial" w:cs="Arial"/>
          <w:i w:val="0"/>
          <w:iCs w:val="0"/>
          <w:color w:val="000000" w:themeColor="text1"/>
          <w:sz w:val="20"/>
          <w:szCs w:val="20"/>
        </w:rPr>
        <w:t>§ 1</w:t>
      </w:r>
      <w:r w:rsidR="001E5C6A" w:rsidRPr="001E5C6A">
        <w:rPr>
          <w:rFonts w:ascii="Arial" w:hAnsi="Arial" w:cs="Arial"/>
          <w:i w:val="0"/>
          <w:iCs w:val="0"/>
          <w:color w:val="000000" w:themeColor="text1"/>
          <w:sz w:val="20"/>
          <w:szCs w:val="20"/>
        </w:rPr>
        <w:t>4</w:t>
      </w:r>
      <w:r w:rsidR="00C41ABE" w:rsidRPr="001E5C6A">
        <w:rPr>
          <w:rFonts w:ascii="Arial" w:hAnsi="Arial" w:cs="Arial"/>
          <w:i w:val="0"/>
          <w:iCs w:val="0"/>
          <w:color w:val="000000" w:themeColor="text1"/>
          <w:sz w:val="20"/>
          <w:szCs w:val="20"/>
        </w:rPr>
        <w:t xml:space="preserve"> </w:t>
      </w:r>
      <w:r w:rsidR="008B03BF" w:rsidRPr="001E5C6A">
        <w:rPr>
          <w:rFonts w:ascii="Arial" w:hAnsi="Arial" w:cs="Arial"/>
          <w:i w:val="0"/>
          <w:iCs w:val="0"/>
          <w:color w:val="000000" w:themeColor="text1"/>
          <w:sz w:val="20"/>
          <w:szCs w:val="20"/>
        </w:rPr>
        <w:t>PPU</w:t>
      </w:r>
      <w:r w:rsidR="00F00C61" w:rsidRPr="001E5C6A">
        <w:rPr>
          <w:rFonts w:ascii="Arial" w:hAnsi="Arial" w:cs="Arial"/>
          <w:i w:val="0"/>
          <w:iCs w:val="0"/>
          <w:color w:val="000000" w:themeColor="text1"/>
          <w:sz w:val="20"/>
          <w:szCs w:val="20"/>
        </w:rPr>
        <w:t>.</w:t>
      </w:r>
    </w:p>
    <w:p w14:paraId="494585BF" w14:textId="77777777" w:rsidR="00F1062A" w:rsidRPr="008800F6" w:rsidRDefault="00F1062A" w:rsidP="006C7BFA">
      <w:pPr>
        <w:pStyle w:val="Tekstpodstawowy3"/>
        <w:spacing w:before="0" w:line="276" w:lineRule="auto"/>
        <w:ind w:left="426" w:right="23" w:hanging="426"/>
        <w:rPr>
          <w:rFonts w:ascii="Arial" w:hAnsi="Arial" w:cs="Arial"/>
          <w:i w:val="0"/>
          <w:iCs w:val="0"/>
          <w:color w:val="000000" w:themeColor="text1"/>
          <w:sz w:val="20"/>
          <w:szCs w:val="20"/>
        </w:rPr>
      </w:pPr>
    </w:p>
    <w:p w14:paraId="4B3F8B84" w14:textId="385C679A" w:rsidR="00F1062A" w:rsidRPr="008800F6" w:rsidRDefault="00F1062A" w:rsidP="006343CD">
      <w:pPr>
        <w:pStyle w:val="Tekstpodstawowy3"/>
        <w:spacing w:before="0" w:line="276" w:lineRule="auto"/>
        <w:ind w:left="426" w:right="23" w:hanging="568"/>
        <w:rPr>
          <w:rFonts w:ascii="Arial" w:hAnsi="Arial" w:cs="Arial"/>
          <w:i w:val="0"/>
          <w:iCs w:val="0"/>
          <w:color w:val="000000" w:themeColor="text1"/>
          <w:sz w:val="20"/>
          <w:szCs w:val="20"/>
        </w:rPr>
      </w:pPr>
      <w:r w:rsidRPr="008800F6">
        <w:rPr>
          <w:rFonts w:ascii="Arial" w:hAnsi="Arial" w:cs="Arial"/>
          <w:i w:val="0"/>
          <w:iCs w:val="0"/>
          <w:color w:val="000000" w:themeColor="text1"/>
          <w:sz w:val="20"/>
          <w:szCs w:val="20"/>
        </w:rPr>
        <w:t>5.</w:t>
      </w:r>
      <w:r w:rsidR="006343CD">
        <w:rPr>
          <w:rFonts w:ascii="Arial" w:hAnsi="Arial" w:cs="Arial"/>
          <w:i w:val="0"/>
          <w:iCs w:val="0"/>
          <w:color w:val="000000" w:themeColor="text1"/>
          <w:sz w:val="20"/>
          <w:szCs w:val="20"/>
        </w:rPr>
        <w:t>11</w:t>
      </w:r>
      <w:r w:rsidRPr="008800F6">
        <w:rPr>
          <w:rFonts w:ascii="Arial" w:hAnsi="Arial" w:cs="Arial"/>
          <w:i w:val="0"/>
          <w:iCs w:val="0"/>
          <w:color w:val="000000" w:themeColor="text1"/>
          <w:sz w:val="20"/>
          <w:szCs w:val="20"/>
        </w:rPr>
        <w:t>.</w:t>
      </w:r>
      <w:r w:rsidRPr="008800F6">
        <w:rPr>
          <w:rFonts w:ascii="Arial" w:hAnsi="Arial" w:cs="Arial"/>
          <w:i w:val="0"/>
          <w:iCs w:val="0"/>
          <w:color w:val="000000" w:themeColor="text1"/>
          <w:sz w:val="20"/>
          <w:szCs w:val="20"/>
        </w:rPr>
        <w:tab/>
      </w:r>
      <w:r w:rsidR="00EF5932" w:rsidRPr="008800F6">
        <w:rPr>
          <w:rFonts w:ascii="Arial" w:hAnsi="Arial" w:cs="Arial"/>
          <w:i w:val="0"/>
          <w:iCs w:val="0"/>
          <w:color w:val="000000" w:themeColor="text1"/>
          <w:sz w:val="20"/>
          <w:szCs w:val="20"/>
        </w:rPr>
        <w:t xml:space="preserve">Zamawiający nie określa wymagań w zakresie zatrudnienia osób, o których mowa w art. 96 ust. 2 pkt 2 </w:t>
      </w:r>
      <w:proofErr w:type="spellStart"/>
      <w:r w:rsidR="00EF5932" w:rsidRPr="008800F6">
        <w:rPr>
          <w:rFonts w:ascii="Arial" w:hAnsi="Arial" w:cs="Arial"/>
          <w:i w:val="0"/>
          <w:iCs w:val="0"/>
          <w:color w:val="000000" w:themeColor="text1"/>
          <w:sz w:val="20"/>
          <w:szCs w:val="20"/>
        </w:rPr>
        <w:t>Pzp</w:t>
      </w:r>
      <w:proofErr w:type="spellEnd"/>
      <w:r w:rsidR="00EF5932" w:rsidRPr="008800F6">
        <w:rPr>
          <w:rFonts w:ascii="Arial" w:hAnsi="Arial" w:cs="Arial"/>
          <w:i w:val="0"/>
          <w:iCs w:val="0"/>
          <w:color w:val="000000" w:themeColor="text1"/>
          <w:sz w:val="20"/>
          <w:szCs w:val="20"/>
        </w:rPr>
        <w:t>.</w:t>
      </w:r>
    </w:p>
    <w:p w14:paraId="1D938228" w14:textId="77777777" w:rsidR="00BE7AAC" w:rsidRPr="008800F6" w:rsidRDefault="00BE7AAC" w:rsidP="006C7BFA">
      <w:pPr>
        <w:pStyle w:val="Tekstpodstawowy3"/>
        <w:spacing w:before="0" w:line="276" w:lineRule="auto"/>
        <w:ind w:left="426" w:right="23" w:hanging="426"/>
        <w:rPr>
          <w:rFonts w:ascii="Arial" w:hAnsi="Arial" w:cs="Arial"/>
          <w:i w:val="0"/>
          <w:iCs w:val="0"/>
          <w:color w:val="000000" w:themeColor="text1"/>
          <w:sz w:val="20"/>
          <w:szCs w:val="20"/>
        </w:rPr>
      </w:pPr>
    </w:p>
    <w:p w14:paraId="55651685" w14:textId="75D41C10" w:rsidR="00BE7AAC" w:rsidRPr="008800F6" w:rsidRDefault="00BE7AAC" w:rsidP="006343CD">
      <w:pPr>
        <w:pStyle w:val="Tekstpodstawowy3"/>
        <w:spacing w:before="0" w:line="276" w:lineRule="auto"/>
        <w:ind w:left="426" w:right="23" w:hanging="568"/>
        <w:rPr>
          <w:rFonts w:ascii="Arial" w:hAnsi="Arial" w:cs="Arial"/>
          <w:i w:val="0"/>
          <w:iCs w:val="0"/>
          <w:color w:val="000000" w:themeColor="text1"/>
          <w:sz w:val="20"/>
          <w:szCs w:val="20"/>
        </w:rPr>
      </w:pPr>
      <w:r w:rsidRPr="008800F6">
        <w:rPr>
          <w:rFonts w:ascii="Arial" w:hAnsi="Arial" w:cs="Arial"/>
          <w:i w:val="0"/>
          <w:iCs w:val="0"/>
          <w:color w:val="000000" w:themeColor="text1"/>
          <w:sz w:val="20"/>
          <w:szCs w:val="20"/>
        </w:rPr>
        <w:t>5.</w:t>
      </w:r>
      <w:r w:rsidR="006343CD">
        <w:rPr>
          <w:rFonts w:ascii="Arial" w:hAnsi="Arial" w:cs="Arial"/>
          <w:i w:val="0"/>
          <w:iCs w:val="0"/>
          <w:color w:val="000000" w:themeColor="text1"/>
          <w:sz w:val="20"/>
          <w:szCs w:val="20"/>
        </w:rPr>
        <w:t>12</w:t>
      </w:r>
      <w:r w:rsidRPr="008800F6">
        <w:rPr>
          <w:rFonts w:ascii="Arial" w:hAnsi="Arial" w:cs="Arial"/>
          <w:i w:val="0"/>
          <w:iCs w:val="0"/>
          <w:color w:val="000000" w:themeColor="text1"/>
          <w:sz w:val="20"/>
          <w:szCs w:val="20"/>
        </w:rPr>
        <w:t>.</w:t>
      </w:r>
      <w:r w:rsidRPr="008800F6">
        <w:rPr>
          <w:rFonts w:ascii="Arial" w:hAnsi="Arial" w:cs="Arial"/>
          <w:i w:val="0"/>
          <w:iCs w:val="0"/>
          <w:color w:val="000000" w:themeColor="text1"/>
          <w:sz w:val="20"/>
          <w:szCs w:val="20"/>
        </w:rPr>
        <w:tab/>
        <w:t xml:space="preserve">Zamawiający nie przewiduje udzielania zamówień, o których mowa w art. 214 ust. 1 pkt 7 i 8 </w:t>
      </w:r>
      <w:proofErr w:type="spellStart"/>
      <w:r w:rsidRPr="008800F6">
        <w:rPr>
          <w:rFonts w:ascii="Arial" w:hAnsi="Arial" w:cs="Arial"/>
          <w:i w:val="0"/>
          <w:iCs w:val="0"/>
          <w:color w:val="000000" w:themeColor="text1"/>
          <w:sz w:val="20"/>
          <w:szCs w:val="20"/>
        </w:rPr>
        <w:t>Pzp</w:t>
      </w:r>
      <w:proofErr w:type="spellEnd"/>
      <w:r w:rsidRPr="008800F6">
        <w:rPr>
          <w:rFonts w:ascii="Arial" w:hAnsi="Arial" w:cs="Arial"/>
          <w:i w:val="0"/>
          <w:iCs w:val="0"/>
          <w:color w:val="000000" w:themeColor="text1"/>
          <w:sz w:val="20"/>
          <w:szCs w:val="20"/>
        </w:rPr>
        <w:t>.</w:t>
      </w:r>
    </w:p>
    <w:p w14:paraId="2E2E8731" w14:textId="77777777" w:rsidR="006F51AF" w:rsidRPr="008800F6" w:rsidRDefault="006F51AF" w:rsidP="006F51AF">
      <w:pPr>
        <w:pStyle w:val="Tekstpodstawowy3"/>
        <w:spacing w:before="0" w:line="276" w:lineRule="auto"/>
        <w:ind w:right="23"/>
        <w:rPr>
          <w:rFonts w:ascii="Arial" w:hAnsi="Arial" w:cs="Arial"/>
          <w:i w:val="0"/>
          <w:iCs w:val="0"/>
          <w:color w:val="000000" w:themeColor="text1"/>
          <w:sz w:val="20"/>
          <w:szCs w:val="20"/>
        </w:rPr>
      </w:pPr>
    </w:p>
    <w:p w14:paraId="3BA7EE7C" w14:textId="13CE1FC8" w:rsidR="003463BD" w:rsidRPr="006343CD" w:rsidRDefault="00D22B1A" w:rsidP="006C7BFA">
      <w:pPr>
        <w:pStyle w:val="Tekstpodstawowy3"/>
        <w:spacing w:before="0" w:line="276" w:lineRule="auto"/>
        <w:ind w:left="426" w:right="23" w:hanging="568"/>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lastRenderedPageBreak/>
        <w:t>5.</w:t>
      </w:r>
      <w:r w:rsidR="00F1062A" w:rsidRPr="006343CD">
        <w:rPr>
          <w:rFonts w:ascii="Arial" w:hAnsi="Arial" w:cs="Arial"/>
          <w:i w:val="0"/>
          <w:iCs w:val="0"/>
          <w:color w:val="000000" w:themeColor="text1"/>
          <w:sz w:val="20"/>
          <w:szCs w:val="20"/>
        </w:rPr>
        <w:t>1</w:t>
      </w:r>
      <w:r w:rsidR="001E5C6A">
        <w:rPr>
          <w:rFonts w:ascii="Arial" w:hAnsi="Arial" w:cs="Arial"/>
          <w:i w:val="0"/>
          <w:iCs w:val="0"/>
          <w:color w:val="000000" w:themeColor="text1"/>
          <w:sz w:val="20"/>
          <w:szCs w:val="20"/>
        </w:rPr>
        <w:t>3</w:t>
      </w:r>
      <w:r w:rsidRPr="006343CD">
        <w:rPr>
          <w:rFonts w:ascii="Arial" w:hAnsi="Arial" w:cs="Arial"/>
          <w:i w:val="0"/>
          <w:iCs w:val="0"/>
          <w:color w:val="000000" w:themeColor="text1"/>
          <w:sz w:val="20"/>
          <w:szCs w:val="20"/>
        </w:rPr>
        <w:t>.</w:t>
      </w:r>
      <w:r w:rsidRPr="006343CD">
        <w:rPr>
          <w:rFonts w:ascii="Arial" w:hAnsi="Arial" w:cs="Arial"/>
          <w:i w:val="0"/>
          <w:iCs w:val="0"/>
          <w:color w:val="000000" w:themeColor="text1"/>
          <w:sz w:val="20"/>
          <w:szCs w:val="20"/>
        </w:rPr>
        <w:tab/>
      </w:r>
      <w:r w:rsidR="003463BD" w:rsidRPr="006343CD">
        <w:rPr>
          <w:rFonts w:ascii="Arial" w:hAnsi="Arial" w:cs="Arial"/>
          <w:i w:val="0"/>
          <w:iCs w:val="0"/>
          <w:color w:val="000000" w:themeColor="text1"/>
          <w:sz w:val="20"/>
          <w:szCs w:val="20"/>
        </w:rPr>
        <w:t xml:space="preserve">Zamawiający zastrzega możliwość złożenia oferty tylko przez wykonawców, którzy odbyli wizję lokalną. Wykonawca musi odbyć wizję lokalną w celu zbadania przedmiotu zamówienia i jego otoczenia oraz uzyskania samemu i na własną odpowiedzialność wszelkich informacji, które mogą być konieczne do przygotowania oferty oraz zawarcia Umowy. W przypadku wykonawców wspólnie ubiegających się o udzielenie zamówienia obowiązek odbycia wizji lokalnej będzie uznany za spełniony w sytuacji obecności przedstawiciela/li przynajmniej jednego z wykonawców wspólnie ubiegających się o udzielenie zamówienia. </w:t>
      </w:r>
    </w:p>
    <w:p w14:paraId="3635D33F" w14:textId="77777777" w:rsidR="0041683F" w:rsidRPr="006343CD" w:rsidRDefault="0041683F" w:rsidP="006C7BFA">
      <w:pPr>
        <w:pStyle w:val="Tekstpodstawowy3"/>
        <w:spacing w:before="0" w:line="276" w:lineRule="auto"/>
        <w:ind w:left="426" w:right="23" w:hanging="568"/>
        <w:rPr>
          <w:rFonts w:ascii="Arial" w:hAnsi="Arial" w:cs="Arial"/>
          <w:i w:val="0"/>
          <w:iCs w:val="0"/>
          <w:color w:val="000000" w:themeColor="text1"/>
          <w:sz w:val="20"/>
          <w:szCs w:val="20"/>
        </w:rPr>
      </w:pPr>
    </w:p>
    <w:p w14:paraId="27540305" w14:textId="2BFBA432" w:rsidR="003463BD" w:rsidRPr="008800F6" w:rsidRDefault="003463BD" w:rsidP="006C7BFA">
      <w:pPr>
        <w:pStyle w:val="Tekstpodstawowy3"/>
        <w:spacing w:before="0" w:line="276" w:lineRule="auto"/>
        <w:ind w:left="426" w:right="23" w:hanging="568"/>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5.1</w:t>
      </w:r>
      <w:r w:rsidR="001E5C6A">
        <w:rPr>
          <w:rFonts w:ascii="Arial" w:hAnsi="Arial" w:cs="Arial"/>
          <w:i w:val="0"/>
          <w:iCs w:val="0"/>
          <w:color w:val="000000" w:themeColor="text1"/>
          <w:sz w:val="20"/>
          <w:szCs w:val="20"/>
        </w:rPr>
        <w:t>4</w:t>
      </w:r>
      <w:r w:rsidRPr="006343CD">
        <w:rPr>
          <w:rFonts w:ascii="Arial" w:hAnsi="Arial" w:cs="Arial"/>
          <w:i w:val="0"/>
          <w:iCs w:val="0"/>
          <w:color w:val="000000" w:themeColor="text1"/>
          <w:sz w:val="20"/>
          <w:szCs w:val="20"/>
        </w:rPr>
        <w:t>.</w:t>
      </w:r>
      <w:r w:rsidRPr="006343CD">
        <w:rPr>
          <w:rFonts w:ascii="Arial" w:hAnsi="Arial" w:cs="Arial"/>
          <w:i w:val="0"/>
          <w:iCs w:val="0"/>
          <w:color w:val="000000" w:themeColor="text1"/>
          <w:sz w:val="20"/>
          <w:szCs w:val="20"/>
        </w:rPr>
        <w:tab/>
        <w:t xml:space="preserve">Zgodnie z art. 226 ust. 1 pkt 18 </w:t>
      </w:r>
      <w:proofErr w:type="spellStart"/>
      <w:r w:rsidRPr="006343CD">
        <w:rPr>
          <w:rFonts w:ascii="Arial" w:hAnsi="Arial" w:cs="Arial"/>
          <w:i w:val="0"/>
          <w:iCs w:val="0"/>
          <w:color w:val="000000" w:themeColor="text1"/>
          <w:sz w:val="20"/>
          <w:szCs w:val="20"/>
        </w:rPr>
        <w:t>Pzp</w:t>
      </w:r>
      <w:proofErr w:type="spellEnd"/>
      <w:r w:rsidRPr="006343CD">
        <w:rPr>
          <w:rFonts w:ascii="Arial" w:hAnsi="Arial" w:cs="Arial"/>
          <w:i w:val="0"/>
          <w:iCs w:val="0"/>
          <w:color w:val="000000" w:themeColor="text1"/>
          <w:sz w:val="20"/>
          <w:szCs w:val="20"/>
        </w:rPr>
        <w:t xml:space="preserve"> Zamawiający odrzuci ofertę, jeżeli została złożona bez odbycia wizji lokalnej. Weryfikacja czy Wykonawca odbył wizję lokalną odbędzie się na oświadczenia złożonego w ofercie zestawionego z treścią protokołów z odbycia wizji lokalnej przez poszczególnych wykonawców.</w:t>
      </w:r>
    </w:p>
    <w:p w14:paraId="799531C4" w14:textId="77777777" w:rsidR="0041683F" w:rsidRPr="008800F6" w:rsidRDefault="0041683F" w:rsidP="006C7BFA">
      <w:pPr>
        <w:pStyle w:val="Tekstpodstawowy3"/>
        <w:spacing w:before="0" w:line="276" w:lineRule="auto"/>
        <w:ind w:left="426" w:right="23" w:hanging="568"/>
        <w:rPr>
          <w:rFonts w:ascii="Arial" w:hAnsi="Arial" w:cs="Arial"/>
          <w:i w:val="0"/>
          <w:iCs w:val="0"/>
          <w:color w:val="000000" w:themeColor="text1"/>
          <w:sz w:val="20"/>
          <w:szCs w:val="20"/>
        </w:rPr>
      </w:pPr>
    </w:p>
    <w:p w14:paraId="1B4B9CEB" w14:textId="1F7F9E33" w:rsidR="003463BD" w:rsidRPr="006343CD" w:rsidRDefault="003463BD" w:rsidP="006C7BFA">
      <w:pPr>
        <w:pStyle w:val="Tekstpodstawowy3"/>
        <w:spacing w:before="0" w:line="276" w:lineRule="auto"/>
        <w:ind w:left="426" w:right="23" w:hanging="568"/>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5.1</w:t>
      </w:r>
      <w:r w:rsidR="001E5C6A">
        <w:rPr>
          <w:rFonts w:ascii="Arial" w:hAnsi="Arial" w:cs="Arial"/>
          <w:i w:val="0"/>
          <w:iCs w:val="0"/>
          <w:color w:val="000000" w:themeColor="text1"/>
          <w:sz w:val="20"/>
          <w:szCs w:val="20"/>
        </w:rPr>
        <w:t>5</w:t>
      </w:r>
      <w:r w:rsidRPr="006343CD">
        <w:rPr>
          <w:rFonts w:ascii="Arial" w:hAnsi="Arial" w:cs="Arial"/>
          <w:i w:val="0"/>
          <w:iCs w:val="0"/>
          <w:color w:val="000000" w:themeColor="text1"/>
          <w:sz w:val="20"/>
          <w:szCs w:val="20"/>
        </w:rPr>
        <w:t>.</w:t>
      </w:r>
      <w:r w:rsidRPr="006343CD">
        <w:rPr>
          <w:rFonts w:ascii="Arial" w:hAnsi="Arial" w:cs="Arial"/>
          <w:i w:val="0"/>
          <w:iCs w:val="0"/>
          <w:color w:val="000000" w:themeColor="text1"/>
          <w:sz w:val="20"/>
          <w:szCs w:val="20"/>
        </w:rPr>
        <w:tab/>
        <w:t>Szczegółowe informacje dotyczące zasad i przebiegu wizji lokalnej:</w:t>
      </w:r>
      <w:r w:rsidRPr="006343CD">
        <w:rPr>
          <w:rFonts w:ascii="Arial" w:hAnsi="Arial" w:cs="Arial"/>
          <w:color w:val="000000" w:themeColor="text1"/>
          <w:sz w:val="20"/>
          <w:szCs w:val="20"/>
        </w:rPr>
        <w:t xml:space="preserve"> </w:t>
      </w:r>
    </w:p>
    <w:p w14:paraId="360E1353" w14:textId="77777777" w:rsidR="003463BD" w:rsidRPr="006343CD" w:rsidRDefault="003463BD">
      <w:pPr>
        <w:pStyle w:val="Tekstpodstawowy3"/>
        <w:numPr>
          <w:ilvl w:val="1"/>
          <w:numId w:val="27"/>
        </w:numPr>
        <w:spacing w:before="0" w:line="276" w:lineRule="auto"/>
        <w:ind w:left="709" w:right="23" w:hanging="283"/>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wizja lokalna zostanie przeprowadzona w terminach indywidualnie uzgodnionych z każdym wykonawcą, który wyrazi zainteresowanie składając wniosek do osoby wskazanej w pkt. 12.1 IDW;</w:t>
      </w:r>
    </w:p>
    <w:p w14:paraId="3ECFB558" w14:textId="501DB4EF" w:rsidR="003463BD" w:rsidRPr="006343CD" w:rsidRDefault="003463BD">
      <w:pPr>
        <w:pStyle w:val="Tekstpodstawowy3"/>
        <w:numPr>
          <w:ilvl w:val="1"/>
          <w:numId w:val="27"/>
        </w:numPr>
        <w:spacing w:before="0" w:line="276" w:lineRule="auto"/>
        <w:ind w:left="709" w:right="23" w:hanging="283"/>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 xml:space="preserve">wniosek, o którym mowa w </w:t>
      </w:r>
      <w:proofErr w:type="spellStart"/>
      <w:r w:rsidRPr="006343CD">
        <w:rPr>
          <w:rFonts w:ascii="Arial" w:hAnsi="Arial" w:cs="Arial"/>
          <w:i w:val="0"/>
          <w:iCs w:val="0"/>
          <w:color w:val="000000" w:themeColor="text1"/>
          <w:sz w:val="20"/>
          <w:szCs w:val="20"/>
        </w:rPr>
        <w:t>ppkt</w:t>
      </w:r>
      <w:proofErr w:type="spellEnd"/>
      <w:r w:rsidRPr="006343CD">
        <w:rPr>
          <w:rFonts w:ascii="Arial" w:hAnsi="Arial" w:cs="Arial"/>
          <w:i w:val="0"/>
          <w:iCs w:val="0"/>
          <w:color w:val="000000" w:themeColor="text1"/>
          <w:sz w:val="20"/>
          <w:szCs w:val="20"/>
        </w:rPr>
        <w:t xml:space="preserve"> 1 powinien wskazywać osobę (osoby</w:t>
      </w:r>
      <w:r w:rsidR="00554804" w:rsidRPr="006343CD">
        <w:rPr>
          <w:rFonts w:ascii="Arial" w:hAnsi="Arial" w:cs="Arial"/>
          <w:i w:val="0"/>
          <w:iCs w:val="0"/>
          <w:color w:val="000000" w:themeColor="text1"/>
          <w:sz w:val="20"/>
          <w:szCs w:val="20"/>
        </w:rPr>
        <w:t xml:space="preserve">) </w:t>
      </w:r>
      <w:r w:rsidRPr="006343CD">
        <w:rPr>
          <w:rFonts w:ascii="Arial" w:hAnsi="Arial" w:cs="Arial"/>
          <w:i w:val="0"/>
          <w:iCs w:val="0"/>
          <w:color w:val="000000" w:themeColor="text1"/>
          <w:sz w:val="20"/>
          <w:szCs w:val="20"/>
        </w:rPr>
        <w:t>będącą(-e) przedstawicielem(-</w:t>
      </w:r>
      <w:proofErr w:type="spellStart"/>
      <w:r w:rsidRPr="006343CD">
        <w:rPr>
          <w:rFonts w:ascii="Arial" w:hAnsi="Arial" w:cs="Arial"/>
          <w:i w:val="0"/>
          <w:iCs w:val="0"/>
          <w:color w:val="000000" w:themeColor="text1"/>
          <w:sz w:val="20"/>
          <w:szCs w:val="20"/>
        </w:rPr>
        <w:t>ami</w:t>
      </w:r>
      <w:proofErr w:type="spellEnd"/>
      <w:r w:rsidRPr="006343CD">
        <w:rPr>
          <w:rFonts w:ascii="Arial" w:hAnsi="Arial" w:cs="Arial"/>
          <w:i w:val="0"/>
          <w:iCs w:val="0"/>
          <w:color w:val="000000" w:themeColor="text1"/>
          <w:sz w:val="20"/>
          <w:szCs w:val="20"/>
        </w:rPr>
        <w:t>) Wykonawcy; osoby, o których mowa w zdaniu poprzedzającym powinny stawić się w uzgodnionym terminie wizji lokalnej z dokumentem tożsamości i pełnomocnictwem (Zamawiający nie dopuści do udziału w wizji lokalnej osób, które nie będą posiadały takich dokumentów, bądź których dokumenty nie będą potwierdzały uprawnienia do działania w imieniu Wykonawcy);</w:t>
      </w:r>
    </w:p>
    <w:p w14:paraId="12D603AC" w14:textId="33EA7AB2" w:rsidR="003463BD" w:rsidRPr="006343CD" w:rsidRDefault="003463BD">
      <w:pPr>
        <w:pStyle w:val="Tekstpodstawowy3"/>
        <w:numPr>
          <w:ilvl w:val="1"/>
          <w:numId w:val="27"/>
        </w:numPr>
        <w:spacing w:before="0" w:line="276" w:lineRule="auto"/>
        <w:ind w:left="709" w:right="23" w:hanging="283"/>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 xml:space="preserve">wizja lokalna będzie trwała </w:t>
      </w:r>
      <w:r w:rsidR="00ED00EB" w:rsidRPr="006343CD">
        <w:rPr>
          <w:rFonts w:ascii="Arial" w:hAnsi="Arial" w:cs="Arial"/>
          <w:i w:val="0"/>
          <w:iCs w:val="0"/>
          <w:color w:val="000000" w:themeColor="text1"/>
          <w:sz w:val="20"/>
          <w:szCs w:val="20"/>
        </w:rPr>
        <w:t>nie dłużej niż 2,5 godziny</w:t>
      </w:r>
      <w:r w:rsidRPr="006343CD">
        <w:rPr>
          <w:rFonts w:ascii="Arial" w:hAnsi="Arial" w:cs="Arial"/>
          <w:i w:val="0"/>
          <w:iCs w:val="0"/>
          <w:color w:val="000000" w:themeColor="text1"/>
          <w:sz w:val="20"/>
          <w:szCs w:val="20"/>
        </w:rPr>
        <w:t xml:space="preserve">; Wykonawca może wziąć udział w jednej wizji lokalnej; </w:t>
      </w:r>
    </w:p>
    <w:p w14:paraId="7D43385C" w14:textId="16EC6140" w:rsidR="003463BD" w:rsidRPr="006343CD" w:rsidRDefault="003463BD">
      <w:pPr>
        <w:pStyle w:val="Tekstpodstawowy3"/>
        <w:numPr>
          <w:ilvl w:val="1"/>
          <w:numId w:val="27"/>
        </w:numPr>
        <w:spacing w:before="0" w:line="276" w:lineRule="auto"/>
        <w:ind w:left="709" w:right="23" w:hanging="283"/>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koszty udziału w wizji lokalnej (np. dojazdu, odpowiedniej odzieży roboczej/ochronnej, itd.) ponosi Wykonawca</w:t>
      </w:r>
      <w:r w:rsidR="00FA7CE8" w:rsidRPr="006343CD">
        <w:rPr>
          <w:rFonts w:ascii="Arial" w:hAnsi="Arial" w:cs="Arial"/>
          <w:i w:val="0"/>
          <w:iCs w:val="0"/>
          <w:color w:val="000000" w:themeColor="text1"/>
          <w:sz w:val="20"/>
          <w:szCs w:val="20"/>
        </w:rPr>
        <w:t>;</w:t>
      </w:r>
    </w:p>
    <w:p w14:paraId="14742475" w14:textId="0E3A1224" w:rsidR="00FA7CE8" w:rsidRPr="006343CD" w:rsidRDefault="00FA7CE8">
      <w:pPr>
        <w:pStyle w:val="Tekstpodstawowy3"/>
        <w:numPr>
          <w:ilvl w:val="1"/>
          <w:numId w:val="27"/>
        </w:numPr>
        <w:spacing w:before="0" w:line="276" w:lineRule="auto"/>
        <w:ind w:left="709" w:right="23" w:hanging="283"/>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 xml:space="preserve">podczas wizji lokalnej nie będą udzielane przez przedstawicieli Zamawiającego odpowiedzi na pytania dotyczące przedmiotu zamówienia ani SWZ; pytania takie należy kierować do Zamawiającego za pośrednictwem Platformy Zakupowej, zgodnie z pkt. 13 IDW; </w:t>
      </w:r>
    </w:p>
    <w:p w14:paraId="266D5F06" w14:textId="11FA2231" w:rsidR="00FA7CE8" w:rsidRPr="006343CD" w:rsidRDefault="00FA7CE8">
      <w:pPr>
        <w:pStyle w:val="Tekstpodstawowy3"/>
        <w:numPr>
          <w:ilvl w:val="1"/>
          <w:numId w:val="27"/>
        </w:numPr>
        <w:spacing w:before="0" w:line="276" w:lineRule="auto"/>
        <w:ind w:left="709" w:right="23" w:hanging="283"/>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ryzyko zdarzeń, jakie mogą zaistnieć w trakcie wizji lokalnej (np. śmierć, uszczerbek na zdrowiu, szkody majątkowe) ponosi Wykonawca.</w:t>
      </w:r>
    </w:p>
    <w:p w14:paraId="5457EF9C" w14:textId="2315D06D" w:rsidR="00280C88" w:rsidRPr="008800F6" w:rsidRDefault="00280C88" w:rsidP="00387E56">
      <w:pPr>
        <w:pStyle w:val="Tekstpodstawowy3"/>
        <w:spacing w:before="0" w:line="276" w:lineRule="auto"/>
        <w:ind w:left="426" w:right="23" w:hanging="568"/>
        <w:rPr>
          <w:rFonts w:ascii="Arial" w:hAnsi="Arial" w:cs="Arial"/>
          <w:i w:val="0"/>
          <w:iCs w:val="0"/>
          <w:color w:val="000000" w:themeColor="text1"/>
          <w:sz w:val="20"/>
          <w:szCs w:val="20"/>
        </w:rPr>
      </w:pPr>
    </w:p>
    <w:p w14:paraId="317F5986" w14:textId="24EA33BD" w:rsidR="00AB7570" w:rsidRDefault="00387E56" w:rsidP="00387E56">
      <w:pPr>
        <w:pStyle w:val="Tekstpodstawowy3"/>
        <w:spacing w:before="0" w:line="276" w:lineRule="auto"/>
        <w:ind w:left="426" w:right="23" w:hanging="568"/>
        <w:rPr>
          <w:rFonts w:ascii="Arial" w:hAnsi="Arial" w:cs="Arial"/>
          <w:i w:val="0"/>
          <w:iCs w:val="0"/>
          <w:color w:val="000000" w:themeColor="text1"/>
          <w:sz w:val="20"/>
          <w:szCs w:val="20"/>
        </w:rPr>
      </w:pPr>
      <w:r w:rsidRPr="008800F6">
        <w:rPr>
          <w:rFonts w:ascii="Arial" w:hAnsi="Arial" w:cs="Arial"/>
          <w:i w:val="0"/>
          <w:iCs w:val="0"/>
          <w:color w:val="000000" w:themeColor="text1"/>
          <w:sz w:val="20"/>
          <w:szCs w:val="20"/>
        </w:rPr>
        <w:t>5.1</w:t>
      </w:r>
      <w:r w:rsidR="001E5C6A">
        <w:rPr>
          <w:rFonts w:ascii="Arial" w:hAnsi="Arial" w:cs="Arial"/>
          <w:i w:val="0"/>
          <w:iCs w:val="0"/>
          <w:color w:val="000000" w:themeColor="text1"/>
          <w:sz w:val="20"/>
          <w:szCs w:val="20"/>
        </w:rPr>
        <w:t>6</w:t>
      </w:r>
      <w:r w:rsidRPr="008800F6">
        <w:rPr>
          <w:rFonts w:ascii="Arial" w:hAnsi="Arial" w:cs="Arial"/>
          <w:i w:val="0"/>
          <w:iCs w:val="0"/>
          <w:color w:val="000000" w:themeColor="text1"/>
          <w:sz w:val="20"/>
          <w:szCs w:val="20"/>
        </w:rPr>
        <w:t>.</w:t>
      </w:r>
      <w:r w:rsidRPr="008800F6">
        <w:rPr>
          <w:rFonts w:ascii="Arial" w:hAnsi="Arial" w:cs="Arial"/>
          <w:i w:val="0"/>
          <w:iCs w:val="0"/>
          <w:color w:val="000000" w:themeColor="text1"/>
          <w:sz w:val="20"/>
          <w:szCs w:val="20"/>
        </w:rPr>
        <w:tab/>
      </w:r>
      <w:r w:rsidR="00AB7570">
        <w:rPr>
          <w:rFonts w:ascii="Arial" w:hAnsi="Arial" w:cs="Arial"/>
          <w:i w:val="0"/>
          <w:iCs w:val="0"/>
          <w:color w:val="000000" w:themeColor="text1"/>
          <w:sz w:val="20"/>
          <w:szCs w:val="20"/>
        </w:rPr>
        <w:t>Zamawiający nie wymaga złożenia wraz z ofertą przedmiotowych środków dowodowych.</w:t>
      </w:r>
    </w:p>
    <w:p w14:paraId="1FCFD181" w14:textId="77777777" w:rsidR="00AB7570" w:rsidRDefault="00AB7570" w:rsidP="00387E56">
      <w:pPr>
        <w:pStyle w:val="Tekstpodstawowy3"/>
        <w:spacing w:before="0" w:line="276" w:lineRule="auto"/>
        <w:ind w:left="426" w:right="23" w:hanging="568"/>
        <w:rPr>
          <w:rFonts w:ascii="Arial" w:hAnsi="Arial" w:cs="Arial"/>
          <w:i w:val="0"/>
          <w:iCs w:val="0"/>
          <w:color w:val="000000" w:themeColor="text1"/>
          <w:sz w:val="20"/>
          <w:szCs w:val="20"/>
        </w:rPr>
      </w:pPr>
    </w:p>
    <w:p w14:paraId="015B48E3" w14:textId="0AB60D1F" w:rsidR="00387E56" w:rsidRPr="008800F6" w:rsidRDefault="00AB7570" w:rsidP="00387E56">
      <w:pPr>
        <w:pStyle w:val="Tekstpodstawowy3"/>
        <w:spacing w:before="0" w:line="276" w:lineRule="auto"/>
        <w:ind w:left="426" w:right="23" w:hanging="568"/>
        <w:rPr>
          <w:rFonts w:ascii="Arial" w:hAnsi="Arial" w:cs="Arial"/>
          <w:i w:val="0"/>
          <w:iCs w:val="0"/>
          <w:color w:val="000000" w:themeColor="text1"/>
          <w:sz w:val="20"/>
          <w:szCs w:val="20"/>
        </w:rPr>
      </w:pPr>
      <w:r>
        <w:rPr>
          <w:rFonts w:ascii="Arial" w:hAnsi="Arial" w:cs="Arial"/>
          <w:i w:val="0"/>
          <w:iCs w:val="0"/>
          <w:color w:val="000000" w:themeColor="text1"/>
          <w:sz w:val="20"/>
          <w:szCs w:val="20"/>
        </w:rPr>
        <w:t>5.17.</w:t>
      </w:r>
      <w:r>
        <w:rPr>
          <w:rFonts w:ascii="Arial" w:hAnsi="Arial" w:cs="Arial"/>
          <w:i w:val="0"/>
          <w:iCs w:val="0"/>
          <w:color w:val="000000" w:themeColor="text1"/>
          <w:sz w:val="20"/>
          <w:szCs w:val="20"/>
        </w:rPr>
        <w:tab/>
      </w:r>
      <w:r w:rsidR="00387E56" w:rsidRPr="008800F6">
        <w:rPr>
          <w:rFonts w:ascii="Arial" w:hAnsi="Arial" w:cs="Arial"/>
          <w:i w:val="0"/>
          <w:iCs w:val="0"/>
          <w:color w:val="000000" w:themeColor="text1"/>
          <w:sz w:val="20"/>
          <w:szCs w:val="20"/>
        </w:rPr>
        <w:t>Pozostałe postanowienia dotyczące przedmiotu zamówienia:</w:t>
      </w:r>
    </w:p>
    <w:p w14:paraId="6D8D9BCA" w14:textId="0DE5215A" w:rsidR="006F55E5" w:rsidRPr="008800F6" w:rsidRDefault="006F55E5">
      <w:pPr>
        <w:pStyle w:val="Tekstpodstawowy3"/>
        <w:numPr>
          <w:ilvl w:val="0"/>
          <w:numId w:val="30"/>
        </w:numPr>
        <w:spacing w:before="0" w:line="276" w:lineRule="auto"/>
        <w:ind w:left="709" w:right="23" w:hanging="283"/>
        <w:rPr>
          <w:rFonts w:ascii="Arial" w:hAnsi="Arial" w:cs="Arial"/>
          <w:i w:val="0"/>
          <w:iCs w:val="0"/>
          <w:color w:val="000000" w:themeColor="text1"/>
          <w:sz w:val="20"/>
          <w:szCs w:val="20"/>
        </w:rPr>
      </w:pPr>
      <w:r w:rsidRPr="008800F6">
        <w:rPr>
          <w:rFonts w:ascii="Arial" w:hAnsi="Arial" w:cs="Arial"/>
          <w:i w:val="0"/>
          <w:iCs w:val="0"/>
          <w:color w:val="000000" w:themeColor="text1"/>
          <w:sz w:val="20"/>
          <w:szCs w:val="20"/>
        </w:rPr>
        <w:t>Zamawiający w ramach oddzielnej umowy zapewni nadzór autorski i inwestorski</w:t>
      </w:r>
      <w:r w:rsidR="00E93F24" w:rsidRPr="008800F6">
        <w:rPr>
          <w:rFonts w:ascii="Arial" w:hAnsi="Arial" w:cs="Arial"/>
          <w:i w:val="0"/>
          <w:iCs w:val="0"/>
          <w:color w:val="000000" w:themeColor="text1"/>
          <w:sz w:val="20"/>
          <w:szCs w:val="20"/>
        </w:rPr>
        <w:t>;</w:t>
      </w:r>
    </w:p>
    <w:p w14:paraId="20497227" w14:textId="53BF416E" w:rsidR="00E93F24" w:rsidRPr="008800F6" w:rsidRDefault="00E93F24">
      <w:pPr>
        <w:pStyle w:val="Tekstpodstawowy3"/>
        <w:numPr>
          <w:ilvl w:val="0"/>
          <w:numId w:val="30"/>
        </w:numPr>
        <w:spacing w:before="0" w:line="276" w:lineRule="auto"/>
        <w:ind w:left="709" w:right="23" w:hanging="283"/>
        <w:rPr>
          <w:rFonts w:ascii="Arial" w:hAnsi="Arial" w:cs="Arial"/>
          <w:i w:val="0"/>
          <w:iCs w:val="0"/>
          <w:color w:val="000000" w:themeColor="text1"/>
          <w:sz w:val="20"/>
          <w:szCs w:val="20"/>
        </w:rPr>
      </w:pPr>
      <w:r w:rsidRPr="008800F6">
        <w:rPr>
          <w:rFonts w:ascii="Arial" w:hAnsi="Arial" w:cs="Arial"/>
          <w:i w:val="0"/>
          <w:iCs w:val="0"/>
          <w:color w:val="000000" w:themeColor="text1"/>
          <w:sz w:val="20"/>
          <w:szCs w:val="20"/>
        </w:rPr>
        <w:t xml:space="preserve">W przypadku, gdy w </w:t>
      </w:r>
      <w:r w:rsidR="00EA49A3">
        <w:rPr>
          <w:rFonts w:ascii="Arial" w:hAnsi="Arial" w:cs="Arial"/>
          <w:i w:val="0"/>
          <w:iCs w:val="0"/>
          <w:color w:val="000000" w:themeColor="text1"/>
          <w:sz w:val="20"/>
          <w:szCs w:val="20"/>
        </w:rPr>
        <w:t>dokumentach zamówienia</w:t>
      </w:r>
      <w:r w:rsidRPr="008800F6">
        <w:rPr>
          <w:rFonts w:ascii="Arial" w:hAnsi="Arial" w:cs="Arial"/>
          <w:i w:val="0"/>
          <w:iCs w:val="0"/>
          <w:color w:val="000000" w:themeColor="text1"/>
          <w:sz w:val="20"/>
          <w:szCs w:val="20"/>
        </w:rPr>
        <w:t xml:space="preserve"> zostały wskazane </w:t>
      </w:r>
      <w:r w:rsidR="00877FD2" w:rsidRPr="008800F6">
        <w:rPr>
          <w:rFonts w:ascii="Arial" w:hAnsi="Arial" w:cs="Arial"/>
          <w:i w:val="0"/>
          <w:iCs w:val="0"/>
          <w:color w:val="000000" w:themeColor="text1"/>
          <w:sz w:val="20"/>
          <w:szCs w:val="20"/>
        </w:rPr>
        <w:t>znaki towarowe, patenty lub pochodzenie, źródło lub szczególny proces, który charakteryzuje materiały lub urządzenia dostarczane przez konkretnego wykonawcę</w:t>
      </w:r>
      <w:r w:rsidRPr="008800F6">
        <w:rPr>
          <w:rFonts w:ascii="Arial" w:hAnsi="Arial" w:cs="Arial"/>
          <w:i w:val="0"/>
          <w:iCs w:val="0"/>
          <w:color w:val="000000" w:themeColor="text1"/>
          <w:sz w:val="20"/>
          <w:szCs w:val="20"/>
        </w:rPr>
        <w:t xml:space="preserve">, Zamawiający dopuszcza oferowanie materiałów i urządzeń równoważnych, pod warunkiem, że zagwarantują one uzyskanie parametrów technicznych i eksploatacyjnych nie gorszych od założonych w </w:t>
      </w:r>
      <w:r w:rsidR="00EA49A3">
        <w:rPr>
          <w:rFonts w:ascii="Arial" w:hAnsi="Arial" w:cs="Arial"/>
          <w:i w:val="0"/>
          <w:iCs w:val="0"/>
          <w:color w:val="000000" w:themeColor="text1"/>
          <w:sz w:val="20"/>
          <w:szCs w:val="20"/>
        </w:rPr>
        <w:t xml:space="preserve">dokumentach zamówienia </w:t>
      </w:r>
      <w:r w:rsidRPr="008800F6">
        <w:rPr>
          <w:rFonts w:ascii="Arial" w:hAnsi="Arial" w:cs="Arial"/>
          <w:i w:val="0"/>
          <w:iCs w:val="0"/>
          <w:color w:val="000000" w:themeColor="text1"/>
          <w:sz w:val="20"/>
          <w:szCs w:val="20"/>
        </w:rPr>
        <w:t>oraz nie spowodują zwiększenia kosztów tych materiałów i urządzeń.</w:t>
      </w:r>
    </w:p>
    <w:p w14:paraId="34AD7539" w14:textId="3F0109A9" w:rsidR="00387E56" w:rsidRDefault="00E93F24">
      <w:pPr>
        <w:pStyle w:val="Tekstpodstawowy3"/>
        <w:numPr>
          <w:ilvl w:val="0"/>
          <w:numId w:val="30"/>
        </w:numPr>
        <w:spacing w:before="0" w:line="276" w:lineRule="auto"/>
        <w:ind w:left="709" w:right="23" w:hanging="283"/>
        <w:rPr>
          <w:rFonts w:ascii="Arial" w:hAnsi="Arial" w:cs="Arial"/>
          <w:i w:val="0"/>
          <w:iCs w:val="0"/>
          <w:color w:val="000000" w:themeColor="text1"/>
          <w:sz w:val="20"/>
          <w:szCs w:val="20"/>
        </w:rPr>
      </w:pPr>
      <w:r w:rsidRPr="006343CD">
        <w:rPr>
          <w:rFonts w:ascii="Arial" w:hAnsi="Arial" w:cs="Arial"/>
          <w:i w:val="0"/>
          <w:iCs w:val="0"/>
          <w:color w:val="000000" w:themeColor="text1"/>
          <w:sz w:val="20"/>
          <w:szCs w:val="20"/>
        </w:rPr>
        <w:t xml:space="preserve">Gdziekolwiek w </w:t>
      </w:r>
      <w:r w:rsidR="00877FD2" w:rsidRPr="006343CD">
        <w:rPr>
          <w:rFonts w:ascii="Arial" w:hAnsi="Arial" w:cs="Arial"/>
          <w:i w:val="0"/>
          <w:iCs w:val="0"/>
          <w:color w:val="000000" w:themeColor="text1"/>
          <w:sz w:val="20"/>
          <w:szCs w:val="20"/>
        </w:rPr>
        <w:t xml:space="preserve">dokumentach zamówienia </w:t>
      </w:r>
      <w:r w:rsidRPr="006343CD">
        <w:rPr>
          <w:rFonts w:ascii="Arial" w:hAnsi="Arial" w:cs="Arial"/>
          <w:i w:val="0"/>
          <w:iCs w:val="0"/>
          <w:color w:val="000000" w:themeColor="text1"/>
          <w:sz w:val="20"/>
          <w:szCs w:val="20"/>
        </w:rPr>
        <w:t xml:space="preserve">powołane są konkretne normy i przepisy, które spełniać mają materiały, sprzęt i inne towary oraz wykonane i zbadane roboty, będą obowiązywać postanowienia najnowszego wydania lub poprawionego wydania powołanych norm i przepisów o ile w SWZ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 Różnice pomiędzy powołanymi normami a ich proponowanymi </w:t>
      </w:r>
      <w:r w:rsidRPr="006343CD">
        <w:rPr>
          <w:rFonts w:ascii="Arial" w:hAnsi="Arial" w:cs="Arial"/>
          <w:i w:val="0"/>
          <w:iCs w:val="0"/>
          <w:color w:val="000000" w:themeColor="text1"/>
          <w:sz w:val="20"/>
          <w:szCs w:val="20"/>
        </w:rPr>
        <w:lastRenderedPageBreak/>
        <w:t xml:space="preserve">zamiennikami muszą być dokładnie opisane przez Wykonawcę i </w:t>
      </w:r>
      <w:r w:rsidR="00877FD2" w:rsidRPr="006343CD">
        <w:rPr>
          <w:rFonts w:ascii="Arial" w:hAnsi="Arial" w:cs="Arial"/>
          <w:i w:val="0"/>
          <w:iCs w:val="0"/>
          <w:color w:val="000000" w:themeColor="text1"/>
          <w:sz w:val="20"/>
          <w:szCs w:val="20"/>
        </w:rPr>
        <w:t>przedstawione</w:t>
      </w:r>
      <w:r w:rsidRPr="006343CD">
        <w:rPr>
          <w:rFonts w:ascii="Arial" w:hAnsi="Arial" w:cs="Arial"/>
          <w:i w:val="0"/>
          <w:iCs w:val="0"/>
          <w:color w:val="000000" w:themeColor="text1"/>
          <w:sz w:val="20"/>
          <w:szCs w:val="20"/>
        </w:rPr>
        <w:t xml:space="preserve"> Zamawiającemu do zatwierdzenia.</w:t>
      </w:r>
    </w:p>
    <w:p w14:paraId="45CECB18" w14:textId="77777777" w:rsidR="001E5C6A" w:rsidRPr="006343CD" w:rsidRDefault="001E5C6A" w:rsidP="001E5C6A">
      <w:pPr>
        <w:pStyle w:val="Tekstpodstawowy3"/>
        <w:spacing w:before="0" w:line="276" w:lineRule="auto"/>
        <w:ind w:left="709" w:right="23"/>
        <w:rPr>
          <w:rFonts w:ascii="Arial" w:hAnsi="Arial" w:cs="Arial"/>
          <w:i w:val="0"/>
          <w:iCs w:val="0"/>
          <w:color w:val="000000" w:themeColor="text1"/>
          <w:sz w:val="20"/>
          <w:szCs w:val="20"/>
        </w:rPr>
      </w:pPr>
    </w:p>
    <w:p w14:paraId="6CCD32BB" w14:textId="5B4444AA" w:rsidR="00BE7AAC" w:rsidRPr="008800F6" w:rsidRDefault="00BE245A" w:rsidP="00D84DFF">
      <w:pPr>
        <w:spacing w:line="276" w:lineRule="auto"/>
        <w:ind w:left="426" w:right="23" w:hanging="426"/>
        <w:rPr>
          <w:rFonts w:ascii="Arial" w:hAnsi="Arial" w:cs="Arial"/>
          <w:b/>
          <w:bCs/>
          <w:color w:val="000000" w:themeColor="text1"/>
          <w:sz w:val="20"/>
          <w:szCs w:val="20"/>
        </w:rPr>
      </w:pPr>
      <w:r w:rsidRPr="008800F6">
        <w:rPr>
          <w:rFonts w:ascii="Arial" w:hAnsi="Arial" w:cs="Arial"/>
          <w:b/>
          <w:bCs/>
          <w:color w:val="000000" w:themeColor="text1"/>
          <w:sz w:val="20"/>
          <w:szCs w:val="20"/>
        </w:rPr>
        <w:t>6.</w:t>
      </w:r>
      <w:r w:rsidR="008E5485" w:rsidRPr="008800F6">
        <w:rPr>
          <w:rFonts w:ascii="Arial" w:hAnsi="Arial" w:cs="Arial"/>
          <w:b/>
          <w:bCs/>
          <w:color w:val="000000" w:themeColor="text1"/>
          <w:sz w:val="20"/>
          <w:szCs w:val="20"/>
        </w:rPr>
        <w:tab/>
      </w:r>
      <w:r w:rsidR="00D007FF" w:rsidRPr="008800F6">
        <w:rPr>
          <w:rFonts w:ascii="Arial" w:hAnsi="Arial" w:cs="Arial"/>
          <w:b/>
          <w:bCs/>
          <w:color w:val="000000" w:themeColor="text1"/>
          <w:sz w:val="20"/>
          <w:szCs w:val="20"/>
        </w:rPr>
        <w:t>TERMIN REALIZACJI ZAMÓWIENIA</w:t>
      </w:r>
    </w:p>
    <w:p w14:paraId="1C1D7FC6" w14:textId="7FD099AE" w:rsidR="00BA6DF7" w:rsidRPr="008800F6" w:rsidRDefault="00BA6DF7" w:rsidP="00BA6DF7">
      <w:pPr>
        <w:spacing w:line="276" w:lineRule="auto"/>
        <w:ind w:left="426" w:right="23"/>
        <w:jc w:val="both"/>
        <w:rPr>
          <w:rFonts w:ascii="Arial" w:hAnsi="Arial" w:cs="Arial"/>
          <w:bCs/>
          <w:color w:val="000000" w:themeColor="text1"/>
          <w:sz w:val="20"/>
          <w:szCs w:val="20"/>
        </w:rPr>
      </w:pPr>
      <w:r w:rsidRPr="008800F6">
        <w:rPr>
          <w:rFonts w:ascii="Arial" w:hAnsi="Arial" w:cs="Arial"/>
          <w:bCs/>
          <w:color w:val="000000" w:themeColor="text1"/>
          <w:sz w:val="20"/>
          <w:szCs w:val="20"/>
        </w:rPr>
        <w:t xml:space="preserve">Zamówienie zostanie zrealizowane </w:t>
      </w:r>
      <w:r w:rsidR="001E5C6A">
        <w:rPr>
          <w:rFonts w:ascii="Arial" w:hAnsi="Arial" w:cs="Arial"/>
          <w:bCs/>
          <w:color w:val="000000" w:themeColor="text1"/>
          <w:sz w:val="20"/>
          <w:szCs w:val="20"/>
        </w:rPr>
        <w:t>do dnia 31 grudnia 2027 r.</w:t>
      </w:r>
    </w:p>
    <w:p w14:paraId="3303C166" w14:textId="77777777" w:rsidR="00D22B1A" w:rsidRPr="008800F6" w:rsidRDefault="00D22B1A" w:rsidP="006C7BFA">
      <w:pPr>
        <w:spacing w:line="276" w:lineRule="auto"/>
        <w:ind w:left="709" w:right="23"/>
        <w:jc w:val="both"/>
        <w:rPr>
          <w:rFonts w:ascii="Arial" w:hAnsi="Arial" w:cs="Arial"/>
          <w:color w:val="000000" w:themeColor="text1"/>
          <w:sz w:val="20"/>
          <w:szCs w:val="20"/>
        </w:rPr>
      </w:pPr>
    </w:p>
    <w:p w14:paraId="321F36D4" w14:textId="11332B0D" w:rsidR="00D22B1A" w:rsidRPr="008800F6" w:rsidRDefault="00D22B1A" w:rsidP="006C7BFA">
      <w:pPr>
        <w:spacing w:line="276" w:lineRule="auto"/>
        <w:ind w:left="426" w:right="23" w:hanging="426"/>
        <w:jc w:val="both"/>
        <w:rPr>
          <w:rFonts w:ascii="Arial" w:hAnsi="Arial" w:cs="Arial"/>
          <w:b/>
          <w:color w:val="000000" w:themeColor="text1"/>
          <w:sz w:val="20"/>
          <w:szCs w:val="20"/>
        </w:rPr>
      </w:pPr>
      <w:r w:rsidRPr="008800F6">
        <w:rPr>
          <w:rFonts w:ascii="Arial" w:hAnsi="Arial" w:cs="Arial"/>
          <w:b/>
          <w:color w:val="000000" w:themeColor="text1"/>
          <w:sz w:val="20"/>
          <w:szCs w:val="20"/>
        </w:rPr>
        <w:t>7.</w:t>
      </w:r>
      <w:r w:rsidRPr="008800F6">
        <w:rPr>
          <w:rFonts w:ascii="Arial" w:hAnsi="Arial" w:cs="Arial"/>
          <w:b/>
          <w:color w:val="000000" w:themeColor="text1"/>
          <w:sz w:val="20"/>
          <w:szCs w:val="20"/>
        </w:rPr>
        <w:tab/>
        <w:t>PRZESŁANKI WYKLUCZENIA WYKONAWCÓW</w:t>
      </w:r>
    </w:p>
    <w:p w14:paraId="460F210D" w14:textId="77777777" w:rsidR="00BE7AAC" w:rsidRPr="008800F6" w:rsidRDefault="00BE7AAC" w:rsidP="006C7BFA">
      <w:pPr>
        <w:spacing w:line="276" w:lineRule="auto"/>
        <w:ind w:left="426" w:right="23" w:hanging="426"/>
        <w:jc w:val="both"/>
        <w:rPr>
          <w:rFonts w:ascii="Arial" w:hAnsi="Arial" w:cs="Arial"/>
          <w:bCs/>
          <w:color w:val="000000" w:themeColor="text1"/>
          <w:sz w:val="20"/>
          <w:szCs w:val="20"/>
        </w:rPr>
      </w:pPr>
    </w:p>
    <w:p w14:paraId="1F2158AD" w14:textId="7C015088" w:rsidR="00EA49A3" w:rsidRDefault="003F5DF5" w:rsidP="00EA49A3">
      <w:pPr>
        <w:spacing w:line="276" w:lineRule="auto"/>
        <w:ind w:left="426" w:right="23" w:hanging="426"/>
        <w:jc w:val="both"/>
        <w:rPr>
          <w:rFonts w:ascii="Arial" w:hAnsi="Arial" w:cs="Arial"/>
          <w:bCs/>
          <w:sz w:val="20"/>
          <w:szCs w:val="20"/>
        </w:rPr>
      </w:pPr>
      <w:r w:rsidRPr="008800F6">
        <w:rPr>
          <w:rFonts w:ascii="Arial" w:hAnsi="Arial" w:cs="Arial"/>
          <w:bCs/>
          <w:color w:val="000000" w:themeColor="text1"/>
          <w:sz w:val="20"/>
          <w:szCs w:val="20"/>
        </w:rPr>
        <w:t>7.1.</w:t>
      </w:r>
      <w:r w:rsidR="00EA49A3" w:rsidRPr="00EA49A3">
        <w:rPr>
          <w:rFonts w:ascii="Arial" w:hAnsi="Arial" w:cs="Arial"/>
          <w:bCs/>
          <w:sz w:val="20"/>
          <w:szCs w:val="20"/>
        </w:rPr>
        <w:t xml:space="preserve"> </w:t>
      </w:r>
      <w:r w:rsidR="00EA49A3">
        <w:rPr>
          <w:rFonts w:ascii="Arial" w:hAnsi="Arial" w:cs="Arial"/>
          <w:bCs/>
          <w:sz w:val="20"/>
          <w:szCs w:val="20"/>
        </w:rPr>
        <w:t>Zamawiający wykluczy Wykonawcę, w stosunku do którego:</w:t>
      </w:r>
    </w:p>
    <w:p w14:paraId="5D53AB47" w14:textId="77777777" w:rsidR="00EA49A3" w:rsidRDefault="00EA49A3">
      <w:pPr>
        <w:pStyle w:val="Akapitzlist"/>
        <w:numPr>
          <w:ilvl w:val="0"/>
          <w:numId w:val="12"/>
        </w:numPr>
        <w:ind w:right="23" w:hanging="294"/>
        <w:jc w:val="both"/>
        <w:rPr>
          <w:bCs/>
          <w:sz w:val="20"/>
          <w:szCs w:val="20"/>
        </w:rPr>
      </w:pPr>
      <w:r w:rsidRPr="000F2DAD">
        <w:rPr>
          <w:bCs/>
          <w:sz w:val="20"/>
          <w:szCs w:val="20"/>
        </w:rPr>
        <w:t xml:space="preserve">zachodzi jakakolwiek z okoliczności, o których mowa w art. 108 ust. 1 </w:t>
      </w:r>
      <w:proofErr w:type="spellStart"/>
      <w:r w:rsidRPr="000F2DAD">
        <w:rPr>
          <w:bCs/>
          <w:sz w:val="20"/>
          <w:szCs w:val="20"/>
        </w:rPr>
        <w:t>Pzp</w:t>
      </w:r>
      <w:proofErr w:type="spellEnd"/>
      <w:r w:rsidRPr="000F2DAD">
        <w:rPr>
          <w:bCs/>
          <w:sz w:val="20"/>
          <w:szCs w:val="20"/>
        </w:rPr>
        <w:t>;</w:t>
      </w:r>
    </w:p>
    <w:p w14:paraId="6DDEB91A" w14:textId="77777777" w:rsidR="00EA49A3" w:rsidRPr="00D406E4" w:rsidRDefault="00EA49A3">
      <w:pPr>
        <w:pStyle w:val="Akapitzlist"/>
        <w:numPr>
          <w:ilvl w:val="0"/>
          <w:numId w:val="12"/>
        </w:numPr>
        <w:ind w:right="23" w:hanging="294"/>
        <w:jc w:val="both"/>
        <w:rPr>
          <w:bCs/>
          <w:sz w:val="20"/>
          <w:szCs w:val="20"/>
        </w:rPr>
      </w:pPr>
      <w:r w:rsidRPr="00FB486A">
        <w:rPr>
          <w:sz w:val="20"/>
          <w:szCs w:val="20"/>
        </w:rPr>
        <w:t xml:space="preserve">podlega wykluczeniu z przyczyn, o których mowa w art. 7 ust. 1 ustawy z dnia 13 kwietnia 2022 r. o szczególnych rozwiązaniach w zakresie </w:t>
      </w:r>
      <w:r w:rsidRPr="00D406E4">
        <w:rPr>
          <w:sz w:val="20"/>
          <w:szCs w:val="20"/>
        </w:rPr>
        <w:t>przeciwdziałania wspieraniu agresji na Ukrainę oraz służących ochronie bezpieczeństwa narodowego (Dz. U. z 2025 r. poz. 514).</w:t>
      </w:r>
    </w:p>
    <w:p w14:paraId="14701362" w14:textId="77777777" w:rsidR="00EA49A3" w:rsidRPr="00BE7AAC" w:rsidRDefault="00EA49A3" w:rsidP="00EA49A3">
      <w:pPr>
        <w:spacing w:line="276" w:lineRule="auto"/>
        <w:ind w:left="426" w:right="23" w:hanging="426"/>
        <w:jc w:val="both"/>
        <w:rPr>
          <w:rFonts w:ascii="Arial" w:hAnsi="Arial" w:cs="Arial"/>
          <w:bCs/>
          <w:sz w:val="20"/>
          <w:szCs w:val="20"/>
        </w:rPr>
      </w:pPr>
    </w:p>
    <w:p w14:paraId="2AA450AC" w14:textId="77777777" w:rsidR="00EA49A3" w:rsidRPr="00A24B95" w:rsidRDefault="00EA49A3" w:rsidP="00EA49A3">
      <w:pPr>
        <w:pStyle w:val="Tekstpodstawowy2"/>
        <w:spacing w:before="0" w:line="276" w:lineRule="auto"/>
        <w:ind w:left="426" w:right="23" w:hanging="426"/>
        <w:rPr>
          <w:rFonts w:ascii="Arial" w:hAnsi="Arial" w:cs="Arial"/>
          <w:b w:val="0"/>
          <w:sz w:val="20"/>
          <w:szCs w:val="20"/>
        </w:rPr>
      </w:pPr>
      <w:r w:rsidRPr="002415B7">
        <w:rPr>
          <w:rFonts w:ascii="Arial" w:hAnsi="Arial" w:cs="Arial"/>
          <w:b w:val="0"/>
          <w:sz w:val="20"/>
          <w:szCs w:val="20"/>
        </w:rPr>
        <w:t>7.2.</w:t>
      </w:r>
      <w:r w:rsidRPr="002415B7">
        <w:rPr>
          <w:rFonts w:ascii="Arial" w:hAnsi="Arial" w:cs="Arial"/>
          <w:b w:val="0"/>
          <w:sz w:val="20"/>
          <w:szCs w:val="20"/>
        </w:rPr>
        <w:tab/>
        <w:t xml:space="preserve">Dodatkowo Zamawiający wykluczy Wykonawcę, w stosunku do którego zachodzą okoliczności, o których mowa w art. 109 ust. 1 pkt 1, 4, 5, </w:t>
      </w:r>
      <w:r>
        <w:rPr>
          <w:rFonts w:ascii="Arial" w:hAnsi="Arial" w:cs="Arial"/>
          <w:b w:val="0"/>
          <w:sz w:val="20"/>
          <w:szCs w:val="20"/>
        </w:rPr>
        <w:t xml:space="preserve">7, </w:t>
      </w:r>
      <w:r w:rsidRPr="002415B7">
        <w:rPr>
          <w:rFonts w:ascii="Arial" w:hAnsi="Arial" w:cs="Arial"/>
          <w:b w:val="0"/>
          <w:sz w:val="20"/>
          <w:szCs w:val="20"/>
        </w:rPr>
        <w:t xml:space="preserve">8 lub 10 </w:t>
      </w:r>
      <w:proofErr w:type="spellStart"/>
      <w:r w:rsidRPr="002415B7">
        <w:rPr>
          <w:rFonts w:ascii="Arial" w:hAnsi="Arial" w:cs="Arial"/>
          <w:b w:val="0"/>
          <w:sz w:val="20"/>
          <w:szCs w:val="20"/>
        </w:rPr>
        <w:t>Pzp</w:t>
      </w:r>
      <w:proofErr w:type="spellEnd"/>
      <w:r w:rsidRPr="002415B7">
        <w:rPr>
          <w:rFonts w:ascii="Arial" w:hAnsi="Arial" w:cs="Arial"/>
          <w:b w:val="0"/>
          <w:sz w:val="20"/>
          <w:szCs w:val="20"/>
        </w:rPr>
        <w:t>.</w:t>
      </w:r>
    </w:p>
    <w:p w14:paraId="3104CDA6" w14:textId="7CB7A78E" w:rsidR="00721CB7" w:rsidRPr="008800F6" w:rsidRDefault="00721CB7" w:rsidP="00EA49A3">
      <w:pPr>
        <w:spacing w:line="276" w:lineRule="auto"/>
        <w:ind w:left="426" w:right="23" w:hanging="426"/>
        <w:jc w:val="both"/>
        <w:rPr>
          <w:rFonts w:ascii="Arial" w:hAnsi="Arial" w:cs="Arial"/>
          <w:bCs/>
          <w:color w:val="000000" w:themeColor="text1"/>
          <w:sz w:val="20"/>
          <w:szCs w:val="20"/>
        </w:rPr>
      </w:pPr>
    </w:p>
    <w:p w14:paraId="43CAB9B0" w14:textId="06F40010" w:rsidR="00BE7AAC" w:rsidRPr="008800F6" w:rsidRDefault="00721CB7" w:rsidP="006C7BFA">
      <w:pPr>
        <w:spacing w:line="276" w:lineRule="auto"/>
        <w:ind w:left="426" w:right="23" w:hanging="426"/>
        <w:jc w:val="both"/>
        <w:rPr>
          <w:rFonts w:ascii="Arial" w:hAnsi="Arial" w:cs="Arial"/>
          <w:b/>
          <w:bCs/>
          <w:color w:val="000000" w:themeColor="text1"/>
          <w:sz w:val="20"/>
          <w:szCs w:val="20"/>
        </w:rPr>
      </w:pPr>
      <w:r w:rsidRPr="008800F6">
        <w:rPr>
          <w:rFonts w:ascii="Arial" w:hAnsi="Arial" w:cs="Arial"/>
          <w:b/>
          <w:bCs/>
          <w:color w:val="000000" w:themeColor="text1"/>
          <w:sz w:val="20"/>
          <w:szCs w:val="20"/>
        </w:rPr>
        <w:t>8.</w:t>
      </w:r>
      <w:r w:rsidRPr="008800F6">
        <w:rPr>
          <w:rFonts w:ascii="Arial" w:hAnsi="Arial" w:cs="Arial"/>
          <w:b/>
          <w:bCs/>
          <w:color w:val="000000" w:themeColor="text1"/>
          <w:sz w:val="20"/>
          <w:szCs w:val="20"/>
        </w:rPr>
        <w:tab/>
        <w:t xml:space="preserve">WARUNKI UDZIAŁU W POSTĘPOWANIU </w:t>
      </w:r>
    </w:p>
    <w:p w14:paraId="698AD5D3" w14:textId="77777777" w:rsidR="00B01CF2" w:rsidRPr="008800F6" w:rsidRDefault="00B01CF2" w:rsidP="006C7BFA">
      <w:pPr>
        <w:spacing w:line="276" w:lineRule="auto"/>
        <w:ind w:right="23"/>
        <w:jc w:val="both"/>
        <w:rPr>
          <w:rFonts w:ascii="Arial" w:hAnsi="Arial" w:cs="Arial"/>
          <w:b/>
          <w:bCs/>
          <w:color w:val="000000" w:themeColor="text1"/>
          <w:sz w:val="20"/>
          <w:szCs w:val="20"/>
        </w:rPr>
      </w:pPr>
    </w:p>
    <w:p w14:paraId="37EB2B18" w14:textId="5C7CE58A" w:rsidR="00BE7AAC" w:rsidRPr="008800F6" w:rsidRDefault="00BE7AAC" w:rsidP="006C7BFA">
      <w:pPr>
        <w:pStyle w:val="Tekstpodstawowy2"/>
        <w:spacing w:before="0" w:line="276" w:lineRule="auto"/>
        <w:ind w:left="426" w:right="23" w:hanging="426"/>
        <w:rPr>
          <w:rFonts w:ascii="Arial" w:hAnsi="Arial" w:cs="Arial"/>
          <w:b w:val="0"/>
          <w:color w:val="000000" w:themeColor="text1"/>
          <w:sz w:val="20"/>
          <w:szCs w:val="20"/>
        </w:rPr>
      </w:pPr>
      <w:r w:rsidRPr="008800F6">
        <w:rPr>
          <w:rFonts w:ascii="Arial" w:hAnsi="Arial" w:cs="Arial"/>
          <w:b w:val="0"/>
          <w:color w:val="000000" w:themeColor="text1"/>
          <w:sz w:val="20"/>
          <w:szCs w:val="20"/>
        </w:rPr>
        <w:t>8.1.</w:t>
      </w:r>
      <w:r w:rsidRPr="008800F6">
        <w:rPr>
          <w:rFonts w:ascii="Arial" w:hAnsi="Arial" w:cs="Arial"/>
          <w:b w:val="0"/>
          <w:color w:val="000000" w:themeColor="text1"/>
          <w:sz w:val="20"/>
          <w:szCs w:val="20"/>
        </w:rPr>
        <w:tab/>
      </w:r>
      <w:r w:rsidR="00E25A6B" w:rsidRPr="008800F6">
        <w:rPr>
          <w:rFonts w:ascii="Arial" w:hAnsi="Arial" w:cs="Arial"/>
          <w:b w:val="0"/>
          <w:color w:val="000000" w:themeColor="text1"/>
          <w:sz w:val="20"/>
          <w:szCs w:val="20"/>
        </w:rPr>
        <w:t>Zdolność do występowania w obrocie gospodarczym:</w:t>
      </w:r>
    </w:p>
    <w:p w14:paraId="1EFDF4F5" w14:textId="57EDFD30" w:rsidR="00E25A6B" w:rsidRPr="008800F6" w:rsidRDefault="00E25A6B" w:rsidP="006C7BFA">
      <w:pPr>
        <w:pStyle w:val="Tekstpodstawowy2"/>
        <w:spacing w:before="0" w:line="276" w:lineRule="auto"/>
        <w:ind w:left="426" w:right="23" w:hanging="426"/>
        <w:rPr>
          <w:rFonts w:ascii="Arial" w:hAnsi="Arial" w:cs="Arial"/>
          <w:b w:val="0"/>
          <w:color w:val="000000" w:themeColor="text1"/>
          <w:sz w:val="20"/>
          <w:szCs w:val="20"/>
        </w:rPr>
      </w:pPr>
      <w:r w:rsidRPr="008800F6">
        <w:rPr>
          <w:rFonts w:ascii="Arial" w:hAnsi="Arial" w:cs="Arial"/>
          <w:b w:val="0"/>
          <w:color w:val="000000" w:themeColor="text1"/>
          <w:sz w:val="20"/>
          <w:szCs w:val="20"/>
        </w:rPr>
        <w:tab/>
        <w:t>Zamawiający nie stawia warunku w powyższym zakresie</w:t>
      </w:r>
      <w:r w:rsidR="003D1BBF" w:rsidRPr="008800F6">
        <w:rPr>
          <w:rFonts w:ascii="Arial" w:hAnsi="Arial" w:cs="Arial"/>
          <w:b w:val="0"/>
          <w:color w:val="000000" w:themeColor="text1"/>
          <w:sz w:val="20"/>
          <w:szCs w:val="20"/>
        </w:rPr>
        <w:t>.</w:t>
      </w:r>
    </w:p>
    <w:p w14:paraId="1E1EA4FC" w14:textId="77777777" w:rsidR="00721CB7" w:rsidRPr="008800F6" w:rsidRDefault="00721CB7" w:rsidP="006C7BFA">
      <w:pPr>
        <w:spacing w:line="276" w:lineRule="auto"/>
        <w:ind w:right="23"/>
        <w:jc w:val="both"/>
        <w:rPr>
          <w:rFonts w:ascii="Arial" w:hAnsi="Arial" w:cs="Arial"/>
          <w:bCs/>
          <w:color w:val="000000" w:themeColor="text1"/>
          <w:sz w:val="20"/>
          <w:szCs w:val="20"/>
        </w:rPr>
      </w:pPr>
    </w:p>
    <w:p w14:paraId="6F133FE9" w14:textId="2643C4D7" w:rsidR="00E25A6B" w:rsidRPr="008800F6" w:rsidRDefault="00E25A6B"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t>8.2.</w:t>
      </w:r>
      <w:r w:rsidRPr="008800F6">
        <w:rPr>
          <w:rFonts w:ascii="Arial" w:hAnsi="Arial" w:cs="Arial"/>
          <w:bCs/>
          <w:color w:val="000000" w:themeColor="text1"/>
          <w:sz w:val="20"/>
          <w:szCs w:val="20"/>
        </w:rPr>
        <w:tab/>
        <w:t>Posiadanie uprawnień do prowadzenia określonej działalności gospodarczej lub zawodowej</w:t>
      </w:r>
    </w:p>
    <w:p w14:paraId="4F374024" w14:textId="77777777" w:rsidR="00E25A6B" w:rsidRPr="008800F6" w:rsidRDefault="00E25A6B" w:rsidP="006C7BFA">
      <w:pPr>
        <w:pStyle w:val="Tekstpodstawowy2"/>
        <w:spacing w:before="0" w:line="276" w:lineRule="auto"/>
        <w:ind w:left="426" w:right="23" w:hanging="426"/>
        <w:rPr>
          <w:rFonts w:ascii="Arial" w:hAnsi="Arial" w:cs="Arial"/>
          <w:b w:val="0"/>
          <w:color w:val="000000" w:themeColor="text1"/>
          <w:sz w:val="20"/>
          <w:szCs w:val="20"/>
        </w:rPr>
      </w:pPr>
      <w:r w:rsidRPr="008800F6">
        <w:rPr>
          <w:rFonts w:ascii="Arial" w:hAnsi="Arial" w:cs="Arial"/>
          <w:bCs w:val="0"/>
          <w:color w:val="000000" w:themeColor="text1"/>
          <w:sz w:val="20"/>
          <w:szCs w:val="20"/>
        </w:rPr>
        <w:tab/>
      </w:r>
      <w:r w:rsidRPr="008800F6">
        <w:rPr>
          <w:rFonts w:ascii="Arial" w:hAnsi="Arial" w:cs="Arial"/>
          <w:b w:val="0"/>
          <w:color w:val="000000" w:themeColor="text1"/>
          <w:sz w:val="20"/>
          <w:szCs w:val="20"/>
        </w:rPr>
        <w:t>Zamawiający nie stawia warunku w powyższym zakresie</w:t>
      </w:r>
    </w:p>
    <w:p w14:paraId="74CC4276" w14:textId="15A495C6" w:rsidR="00E25A6B" w:rsidRPr="008800F6" w:rsidRDefault="00E25A6B" w:rsidP="006C7BFA">
      <w:pPr>
        <w:spacing w:line="276" w:lineRule="auto"/>
        <w:ind w:left="426" w:right="23" w:hanging="426"/>
        <w:jc w:val="both"/>
        <w:rPr>
          <w:rFonts w:ascii="Arial" w:hAnsi="Arial" w:cs="Arial"/>
          <w:bCs/>
          <w:color w:val="000000" w:themeColor="text1"/>
          <w:sz w:val="20"/>
          <w:szCs w:val="20"/>
        </w:rPr>
      </w:pPr>
    </w:p>
    <w:p w14:paraId="24A8D2C6" w14:textId="1F0FC3D1" w:rsidR="00E25A6B" w:rsidRPr="008800F6" w:rsidRDefault="00E25A6B"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t>8.3.</w:t>
      </w:r>
      <w:r w:rsidRPr="008800F6">
        <w:rPr>
          <w:rFonts w:ascii="Arial" w:hAnsi="Arial" w:cs="Arial"/>
          <w:bCs/>
          <w:color w:val="000000" w:themeColor="text1"/>
          <w:sz w:val="20"/>
          <w:szCs w:val="20"/>
        </w:rPr>
        <w:tab/>
        <w:t>Sytuacja ekonomiczna lub finansowa</w:t>
      </w:r>
    </w:p>
    <w:p w14:paraId="5561004F" w14:textId="46924091" w:rsidR="00E25A6B" w:rsidRPr="008800F6" w:rsidRDefault="00E25A6B" w:rsidP="006C7BFA">
      <w:pPr>
        <w:spacing w:line="276" w:lineRule="auto"/>
        <w:ind w:left="426" w:right="23"/>
        <w:jc w:val="both"/>
        <w:rPr>
          <w:rFonts w:ascii="Arial" w:hAnsi="Arial" w:cs="Arial"/>
          <w:bCs/>
          <w:color w:val="000000" w:themeColor="text1"/>
          <w:sz w:val="20"/>
          <w:szCs w:val="20"/>
        </w:rPr>
      </w:pPr>
      <w:r w:rsidRPr="008800F6">
        <w:rPr>
          <w:rFonts w:ascii="Arial" w:hAnsi="Arial" w:cs="Arial"/>
          <w:bCs/>
          <w:color w:val="000000" w:themeColor="text1"/>
          <w:sz w:val="20"/>
          <w:szCs w:val="20"/>
        </w:rPr>
        <w:t>O zamówienie mogą ubiegać się Wykonawcy, którzy</w:t>
      </w:r>
      <w:r w:rsidR="00315894" w:rsidRPr="008800F6">
        <w:rPr>
          <w:rFonts w:ascii="Arial" w:hAnsi="Arial" w:cs="Arial"/>
          <w:bCs/>
          <w:color w:val="000000" w:themeColor="text1"/>
          <w:sz w:val="20"/>
          <w:szCs w:val="20"/>
        </w:rPr>
        <w:t xml:space="preserve"> </w:t>
      </w:r>
      <w:r w:rsidRPr="008800F6">
        <w:rPr>
          <w:rFonts w:ascii="Arial" w:hAnsi="Arial" w:cs="Arial"/>
          <w:bCs/>
          <w:color w:val="000000" w:themeColor="text1"/>
          <w:sz w:val="20"/>
          <w:szCs w:val="20"/>
        </w:rPr>
        <w:t xml:space="preserve">posiadają środki finansowe lub zdolność kredytową w kwocie nie mniejszej niż </w:t>
      </w:r>
      <w:r w:rsidR="00E75D17">
        <w:rPr>
          <w:rFonts w:ascii="Arial" w:hAnsi="Arial" w:cs="Arial"/>
          <w:bCs/>
          <w:color w:val="000000" w:themeColor="text1"/>
          <w:sz w:val="20"/>
          <w:szCs w:val="20"/>
        </w:rPr>
        <w:t xml:space="preserve">2.000.000,00 </w:t>
      </w:r>
      <w:r w:rsidRPr="008800F6">
        <w:rPr>
          <w:rFonts w:ascii="Arial" w:hAnsi="Arial" w:cs="Arial"/>
          <w:bCs/>
          <w:color w:val="000000" w:themeColor="text1"/>
          <w:sz w:val="20"/>
          <w:szCs w:val="20"/>
        </w:rPr>
        <w:t xml:space="preserve">złotych (słownie: </w:t>
      </w:r>
      <w:r w:rsidR="00E75D17">
        <w:rPr>
          <w:rFonts w:ascii="Arial" w:hAnsi="Arial" w:cs="Arial"/>
          <w:bCs/>
          <w:color w:val="000000" w:themeColor="text1"/>
          <w:sz w:val="20"/>
          <w:szCs w:val="20"/>
        </w:rPr>
        <w:t>dwa miliony</w:t>
      </w:r>
      <w:r w:rsidR="00E77E95">
        <w:rPr>
          <w:rFonts w:ascii="Arial" w:hAnsi="Arial" w:cs="Arial"/>
          <w:bCs/>
          <w:color w:val="000000" w:themeColor="text1"/>
          <w:sz w:val="20"/>
          <w:szCs w:val="20"/>
        </w:rPr>
        <w:t xml:space="preserve"> złotych 00/100</w:t>
      </w:r>
      <w:r w:rsidRPr="008800F6">
        <w:rPr>
          <w:rFonts w:ascii="Arial" w:hAnsi="Arial" w:cs="Arial"/>
          <w:bCs/>
          <w:color w:val="000000" w:themeColor="text1"/>
          <w:sz w:val="20"/>
          <w:szCs w:val="20"/>
        </w:rPr>
        <w:t>)</w:t>
      </w:r>
      <w:r w:rsidR="00315894" w:rsidRPr="008800F6">
        <w:rPr>
          <w:rFonts w:ascii="Arial" w:hAnsi="Arial" w:cs="Arial"/>
          <w:bCs/>
          <w:color w:val="000000" w:themeColor="text1"/>
          <w:sz w:val="20"/>
          <w:szCs w:val="20"/>
        </w:rPr>
        <w:t>.</w:t>
      </w:r>
    </w:p>
    <w:p w14:paraId="2FCB0D31" w14:textId="77777777" w:rsidR="00315894" w:rsidRPr="008800F6" w:rsidRDefault="00315894" w:rsidP="006C7BFA">
      <w:pPr>
        <w:spacing w:line="276" w:lineRule="auto"/>
        <w:ind w:left="1276" w:right="23" w:hanging="850"/>
        <w:jc w:val="both"/>
        <w:rPr>
          <w:rFonts w:ascii="Arial" w:hAnsi="Arial" w:cs="Arial"/>
          <w:bCs/>
          <w:color w:val="000000" w:themeColor="text1"/>
          <w:sz w:val="20"/>
          <w:szCs w:val="20"/>
        </w:rPr>
      </w:pPr>
    </w:p>
    <w:p w14:paraId="2075425B" w14:textId="6934F5EA" w:rsidR="00F078BB" w:rsidRPr="008800F6" w:rsidRDefault="00E25A6B" w:rsidP="006C7BFA">
      <w:pPr>
        <w:spacing w:line="276" w:lineRule="auto"/>
        <w:ind w:left="1276" w:right="23" w:hanging="850"/>
        <w:jc w:val="both"/>
        <w:rPr>
          <w:rFonts w:ascii="Arial" w:hAnsi="Arial" w:cs="Arial"/>
          <w:bCs/>
          <w:color w:val="000000" w:themeColor="text1"/>
          <w:sz w:val="20"/>
          <w:szCs w:val="20"/>
        </w:rPr>
      </w:pPr>
      <w:r w:rsidRPr="008800F6">
        <w:rPr>
          <w:rFonts w:ascii="Arial" w:hAnsi="Arial" w:cs="Arial"/>
          <w:bCs/>
          <w:color w:val="000000" w:themeColor="text1"/>
          <w:sz w:val="20"/>
          <w:szCs w:val="20"/>
        </w:rPr>
        <w:t>UWAGA:</w:t>
      </w:r>
      <w:r w:rsidRPr="008800F6">
        <w:rPr>
          <w:rFonts w:ascii="Arial" w:hAnsi="Arial" w:cs="Arial"/>
          <w:bCs/>
          <w:color w:val="000000" w:themeColor="text1"/>
          <w:sz w:val="20"/>
          <w:szCs w:val="20"/>
        </w:rPr>
        <w:tab/>
      </w:r>
    </w:p>
    <w:p w14:paraId="61B27897" w14:textId="1B415063" w:rsidR="00E25A6B" w:rsidRPr="008800F6" w:rsidRDefault="00F078BB" w:rsidP="006C7BFA">
      <w:pPr>
        <w:spacing w:line="276" w:lineRule="auto"/>
        <w:ind w:left="709" w:right="23" w:hanging="283"/>
        <w:jc w:val="both"/>
        <w:rPr>
          <w:rFonts w:ascii="Arial" w:hAnsi="Arial" w:cs="Arial"/>
          <w:bCs/>
          <w:color w:val="000000" w:themeColor="text1"/>
          <w:sz w:val="20"/>
          <w:szCs w:val="20"/>
        </w:rPr>
      </w:pP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r>
      <w:r w:rsidR="00E25A6B" w:rsidRPr="008800F6">
        <w:rPr>
          <w:rFonts w:ascii="Arial" w:hAnsi="Arial" w:cs="Arial"/>
          <w:bCs/>
          <w:color w:val="000000" w:themeColor="text1"/>
          <w:sz w:val="20"/>
          <w:szCs w:val="20"/>
        </w:rPr>
        <w:t xml:space="preserve">Warunek w zakresie sytuacji finansowej lub ekonomicznej dla </w:t>
      </w:r>
      <w:r w:rsidR="003F5DF5" w:rsidRPr="008800F6">
        <w:rPr>
          <w:rFonts w:ascii="Arial" w:hAnsi="Arial" w:cs="Arial"/>
          <w:bCs/>
          <w:color w:val="000000" w:themeColor="text1"/>
          <w:sz w:val="20"/>
          <w:szCs w:val="20"/>
        </w:rPr>
        <w:t>W</w:t>
      </w:r>
      <w:r w:rsidR="00E25A6B" w:rsidRPr="008800F6">
        <w:rPr>
          <w:rFonts w:ascii="Arial" w:hAnsi="Arial" w:cs="Arial"/>
          <w:bCs/>
          <w:color w:val="000000" w:themeColor="text1"/>
          <w:sz w:val="20"/>
          <w:szCs w:val="20"/>
        </w:rPr>
        <w:t>ykonawców wspólnie ubiegających się o udzielenie zamówienia oceniany będzie łącznie dla wszystkich podmiotów.</w:t>
      </w:r>
    </w:p>
    <w:p w14:paraId="5E7822D4" w14:textId="77777777" w:rsidR="00E25A6B" w:rsidRPr="008800F6" w:rsidRDefault="00E25A6B" w:rsidP="006C7BFA">
      <w:pPr>
        <w:spacing w:line="276" w:lineRule="auto"/>
        <w:ind w:left="1276" w:right="23" w:hanging="850"/>
        <w:jc w:val="both"/>
        <w:rPr>
          <w:rFonts w:ascii="Arial" w:hAnsi="Arial" w:cs="Arial"/>
          <w:bCs/>
          <w:color w:val="000000" w:themeColor="text1"/>
          <w:sz w:val="20"/>
          <w:szCs w:val="20"/>
        </w:rPr>
      </w:pPr>
    </w:p>
    <w:p w14:paraId="68670E2B" w14:textId="0CF890F8" w:rsidR="00E25A6B" w:rsidRPr="008800F6" w:rsidRDefault="00E25A6B"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t>8.4.</w:t>
      </w:r>
      <w:r w:rsidRPr="008800F6">
        <w:rPr>
          <w:rFonts w:ascii="Arial" w:hAnsi="Arial" w:cs="Arial"/>
          <w:bCs/>
          <w:color w:val="000000" w:themeColor="text1"/>
          <w:sz w:val="20"/>
          <w:szCs w:val="20"/>
        </w:rPr>
        <w:tab/>
        <w:t>Zdolność techniczna lub zawodowa</w:t>
      </w:r>
    </w:p>
    <w:p w14:paraId="04870BB7" w14:textId="060C7B2B" w:rsidR="00E25A6B" w:rsidRPr="008800F6" w:rsidRDefault="00E25A6B"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tab/>
        <w:t>O zamówienie mogą ubiegać się Wykonawcy, którzy</w:t>
      </w:r>
      <w:r w:rsidR="00FF1691">
        <w:rPr>
          <w:rFonts w:ascii="Arial" w:hAnsi="Arial" w:cs="Arial"/>
          <w:bCs/>
          <w:color w:val="000000" w:themeColor="text1"/>
          <w:sz w:val="20"/>
          <w:szCs w:val="20"/>
        </w:rPr>
        <w:t>:</w:t>
      </w:r>
    </w:p>
    <w:p w14:paraId="600DA72F" w14:textId="643490C5" w:rsidR="00E25A6B" w:rsidRPr="007A0028" w:rsidRDefault="00E25A6B">
      <w:pPr>
        <w:pStyle w:val="Akapitzlist"/>
        <w:numPr>
          <w:ilvl w:val="0"/>
          <w:numId w:val="7"/>
        </w:numPr>
        <w:ind w:left="709" w:right="23" w:hanging="277"/>
        <w:jc w:val="both"/>
        <w:rPr>
          <w:bCs/>
          <w:color w:val="000000" w:themeColor="text1"/>
          <w:sz w:val="20"/>
          <w:szCs w:val="20"/>
        </w:rPr>
      </w:pPr>
      <w:r w:rsidRPr="007A0028">
        <w:rPr>
          <w:bCs/>
          <w:color w:val="000000" w:themeColor="text1"/>
          <w:sz w:val="20"/>
          <w:szCs w:val="20"/>
        </w:rPr>
        <w:t>wykaż</w:t>
      </w:r>
      <w:r w:rsidR="00FF1691" w:rsidRPr="007A0028">
        <w:rPr>
          <w:bCs/>
          <w:color w:val="000000" w:themeColor="text1"/>
          <w:sz w:val="20"/>
          <w:szCs w:val="20"/>
        </w:rPr>
        <w:t>ą</w:t>
      </w:r>
      <w:r w:rsidRPr="007A0028">
        <w:rPr>
          <w:bCs/>
          <w:color w:val="000000" w:themeColor="text1"/>
          <w:sz w:val="20"/>
          <w:szCs w:val="20"/>
        </w:rPr>
        <w:t xml:space="preserve">, </w:t>
      </w:r>
      <w:r w:rsidR="002917E3" w:rsidRPr="007A0028">
        <w:rPr>
          <w:bCs/>
          <w:color w:val="000000" w:themeColor="text1"/>
          <w:sz w:val="20"/>
          <w:szCs w:val="20"/>
        </w:rPr>
        <w:t>ż</w:t>
      </w:r>
      <w:r w:rsidRPr="007A0028">
        <w:rPr>
          <w:bCs/>
          <w:color w:val="000000" w:themeColor="text1"/>
          <w:sz w:val="20"/>
          <w:szCs w:val="20"/>
        </w:rPr>
        <w:t xml:space="preserve">e w okresie ostatnich </w:t>
      </w:r>
      <w:r w:rsidR="00E75D17" w:rsidRPr="007A0028">
        <w:rPr>
          <w:bCs/>
          <w:color w:val="000000" w:themeColor="text1"/>
          <w:sz w:val="20"/>
          <w:szCs w:val="20"/>
        </w:rPr>
        <w:t>5</w:t>
      </w:r>
      <w:r w:rsidR="00005C59" w:rsidRPr="007A0028">
        <w:rPr>
          <w:bCs/>
          <w:color w:val="000000" w:themeColor="text1"/>
          <w:sz w:val="20"/>
          <w:szCs w:val="20"/>
        </w:rPr>
        <w:t xml:space="preserve"> </w:t>
      </w:r>
      <w:r w:rsidRPr="007A0028">
        <w:rPr>
          <w:bCs/>
          <w:color w:val="000000" w:themeColor="text1"/>
          <w:sz w:val="20"/>
          <w:szCs w:val="20"/>
        </w:rPr>
        <w:t>lat przed upływem terminu składania ofert, a jeżeli okres prowadzenia działalności jest krótszy – w tym okresie</w:t>
      </w:r>
      <w:r w:rsidR="004C03A7" w:rsidRPr="007A0028">
        <w:rPr>
          <w:bCs/>
          <w:color w:val="000000" w:themeColor="text1"/>
          <w:sz w:val="20"/>
          <w:szCs w:val="20"/>
        </w:rPr>
        <w:t>,</w:t>
      </w:r>
      <w:r w:rsidRPr="007A0028">
        <w:rPr>
          <w:bCs/>
          <w:color w:val="000000" w:themeColor="text1"/>
          <w:sz w:val="20"/>
          <w:szCs w:val="20"/>
        </w:rPr>
        <w:t xml:space="preserve"> </w:t>
      </w:r>
      <w:r w:rsidR="002D07DB" w:rsidRPr="007A0028">
        <w:rPr>
          <w:bCs/>
          <w:color w:val="000000" w:themeColor="text1"/>
          <w:sz w:val="20"/>
          <w:szCs w:val="20"/>
        </w:rPr>
        <w:t>zrealizowa</w:t>
      </w:r>
      <w:r w:rsidR="00FF1691" w:rsidRPr="007A0028">
        <w:rPr>
          <w:bCs/>
          <w:color w:val="000000" w:themeColor="text1"/>
          <w:sz w:val="20"/>
          <w:szCs w:val="20"/>
        </w:rPr>
        <w:t>li</w:t>
      </w:r>
      <w:r w:rsidRPr="007A0028">
        <w:rPr>
          <w:bCs/>
          <w:color w:val="000000" w:themeColor="text1"/>
          <w:sz w:val="20"/>
          <w:szCs w:val="20"/>
        </w:rPr>
        <w:t xml:space="preserve"> należycie co najmniej </w:t>
      </w:r>
      <w:r w:rsidR="007A0028" w:rsidRPr="007A0028">
        <w:rPr>
          <w:bCs/>
          <w:color w:val="000000" w:themeColor="text1"/>
          <w:sz w:val="20"/>
          <w:szCs w:val="20"/>
        </w:rPr>
        <w:t>dwa zamówienia</w:t>
      </w:r>
      <w:r w:rsidRPr="007A0028">
        <w:rPr>
          <w:bCs/>
          <w:color w:val="000000" w:themeColor="text1"/>
          <w:sz w:val="20"/>
          <w:szCs w:val="20"/>
        </w:rPr>
        <w:t>, które</w:t>
      </w:r>
      <w:r w:rsidR="00201CFF" w:rsidRPr="007A0028">
        <w:rPr>
          <w:bCs/>
          <w:color w:val="000000" w:themeColor="text1"/>
          <w:sz w:val="20"/>
          <w:szCs w:val="20"/>
        </w:rPr>
        <w:t>go</w:t>
      </w:r>
      <w:r w:rsidRPr="007A0028">
        <w:rPr>
          <w:bCs/>
          <w:color w:val="000000" w:themeColor="text1"/>
          <w:sz w:val="20"/>
          <w:szCs w:val="20"/>
        </w:rPr>
        <w:t xml:space="preserve"> przedmiotem było </w:t>
      </w:r>
      <w:r w:rsidR="00201CFF" w:rsidRPr="007A0028">
        <w:rPr>
          <w:bCs/>
          <w:color w:val="000000" w:themeColor="text1"/>
          <w:sz w:val="20"/>
          <w:szCs w:val="20"/>
        </w:rPr>
        <w:t xml:space="preserve">wykonanie robót budowlanych polegających na budowie </w:t>
      </w:r>
      <w:r w:rsidR="00430704" w:rsidRPr="007A0028">
        <w:rPr>
          <w:bCs/>
          <w:color w:val="000000" w:themeColor="text1"/>
          <w:sz w:val="20"/>
          <w:szCs w:val="20"/>
        </w:rPr>
        <w:t xml:space="preserve">lub przebudowie </w:t>
      </w:r>
      <w:r w:rsidR="00E77E95" w:rsidRPr="007A0028">
        <w:rPr>
          <w:bCs/>
          <w:color w:val="000000" w:themeColor="text1"/>
          <w:sz w:val="20"/>
          <w:szCs w:val="20"/>
        </w:rPr>
        <w:t xml:space="preserve">obiektu budowlanego typu stacja uzdatniania wody </w:t>
      </w:r>
      <w:r w:rsidR="00FF1691" w:rsidRPr="007A0028">
        <w:rPr>
          <w:bCs/>
          <w:color w:val="000000" w:themeColor="text1"/>
          <w:sz w:val="20"/>
          <w:szCs w:val="20"/>
        </w:rPr>
        <w:t>lub oczyszczalni</w:t>
      </w:r>
      <w:r w:rsidR="00E75D17" w:rsidRPr="007A0028">
        <w:rPr>
          <w:bCs/>
          <w:color w:val="000000" w:themeColor="text1"/>
          <w:sz w:val="20"/>
          <w:szCs w:val="20"/>
        </w:rPr>
        <w:t>a</w:t>
      </w:r>
      <w:r w:rsidR="00FF1691" w:rsidRPr="007A0028">
        <w:rPr>
          <w:bCs/>
          <w:color w:val="000000" w:themeColor="text1"/>
          <w:sz w:val="20"/>
          <w:szCs w:val="20"/>
        </w:rPr>
        <w:t xml:space="preserve"> ścieków </w:t>
      </w:r>
      <w:r w:rsidR="00E77E95" w:rsidRPr="007A0028">
        <w:rPr>
          <w:bCs/>
          <w:color w:val="000000" w:themeColor="text1"/>
          <w:sz w:val="20"/>
          <w:szCs w:val="20"/>
        </w:rPr>
        <w:t xml:space="preserve">o wartości robót budowlanych </w:t>
      </w:r>
      <w:r w:rsidR="007A0028" w:rsidRPr="007A0028">
        <w:rPr>
          <w:bCs/>
          <w:color w:val="000000" w:themeColor="text1"/>
          <w:sz w:val="20"/>
          <w:szCs w:val="20"/>
        </w:rPr>
        <w:t>1.6</w:t>
      </w:r>
      <w:r w:rsidR="00E75D17" w:rsidRPr="007A0028">
        <w:rPr>
          <w:bCs/>
          <w:color w:val="000000" w:themeColor="text1"/>
          <w:sz w:val="20"/>
          <w:szCs w:val="20"/>
        </w:rPr>
        <w:t>00.000,00</w:t>
      </w:r>
      <w:r w:rsidR="002D07DB" w:rsidRPr="007A0028">
        <w:rPr>
          <w:bCs/>
          <w:color w:val="000000" w:themeColor="text1"/>
          <w:sz w:val="20"/>
          <w:szCs w:val="20"/>
        </w:rPr>
        <w:t xml:space="preserve"> zł netto</w:t>
      </w:r>
      <w:r w:rsidR="001630DB" w:rsidRPr="007A0028">
        <w:rPr>
          <w:bCs/>
          <w:color w:val="000000" w:themeColor="text1"/>
          <w:sz w:val="20"/>
          <w:szCs w:val="20"/>
        </w:rPr>
        <w:t xml:space="preserve"> (słownie: </w:t>
      </w:r>
      <w:r w:rsidR="007A0028" w:rsidRPr="007A0028">
        <w:rPr>
          <w:bCs/>
          <w:color w:val="000000" w:themeColor="text1"/>
          <w:sz w:val="20"/>
          <w:szCs w:val="20"/>
        </w:rPr>
        <w:t>jeden milion sześćset tysięcy</w:t>
      </w:r>
      <w:r w:rsidR="00E77E95" w:rsidRPr="007A0028">
        <w:rPr>
          <w:bCs/>
          <w:color w:val="000000" w:themeColor="text1"/>
          <w:sz w:val="20"/>
          <w:szCs w:val="20"/>
        </w:rPr>
        <w:t xml:space="preserve"> złotych</w:t>
      </w:r>
      <w:r w:rsidR="001630DB" w:rsidRPr="007A0028">
        <w:rPr>
          <w:bCs/>
          <w:color w:val="000000" w:themeColor="text1"/>
          <w:sz w:val="20"/>
          <w:szCs w:val="20"/>
        </w:rPr>
        <w:t xml:space="preserve"> 00/100)</w:t>
      </w:r>
      <w:r w:rsidR="002D07DB" w:rsidRPr="007A0028">
        <w:rPr>
          <w:bCs/>
          <w:color w:val="000000" w:themeColor="text1"/>
          <w:sz w:val="20"/>
          <w:szCs w:val="20"/>
        </w:rPr>
        <w:t>,</w:t>
      </w:r>
    </w:p>
    <w:p w14:paraId="10269B6B" w14:textId="77777777" w:rsidR="00EE633F" w:rsidRDefault="00EE633F" w:rsidP="006C7BFA">
      <w:pPr>
        <w:pStyle w:val="Akapitzlist"/>
        <w:ind w:left="709" w:right="23"/>
        <w:jc w:val="both"/>
        <w:rPr>
          <w:bCs/>
          <w:color w:val="000000" w:themeColor="text1"/>
          <w:sz w:val="20"/>
          <w:szCs w:val="20"/>
        </w:rPr>
      </w:pPr>
    </w:p>
    <w:p w14:paraId="5C070CA3" w14:textId="0FB97FF8" w:rsidR="002A13E9" w:rsidRPr="00FF1691" w:rsidRDefault="004C03A7" w:rsidP="00FF1691">
      <w:pPr>
        <w:pStyle w:val="Akapitzlist"/>
        <w:ind w:left="709" w:right="23"/>
        <w:jc w:val="both"/>
        <w:rPr>
          <w:bCs/>
          <w:color w:val="000000" w:themeColor="text1"/>
          <w:sz w:val="20"/>
          <w:szCs w:val="20"/>
        </w:rPr>
      </w:pPr>
      <w:r w:rsidRPr="008800F6">
        <w:rPr>
          <w:bCs/>
          <w:color w:val="000000" w:themeColor="text1"/>
          <w:sz w:val="20"/>
          <w:szCs w:val="20"/>
        </w:rPr>
        <w:t>UWAGA:</w:t>
      </w:r>
    </w:p>
    <w:p w14:paraId="2BEA88F5" w14:textId="53E0343B" w:rsidR="00430704" w:rsidRPr="008800F6" w:rsidRDefault="00F078BB" w:rsidP="006C7BFA">
      <w:pPr>
        <w:pStyle w:val="Akapitzlist"/>
        <w:ind w:left="993" w:right="23" w:hanging="284"/>
        <w:jc w:val="both"/>
        <w:rPr>
          <w:bCs/>
          <w:color w:val="000000" w:themeColor="text1"/>
          <w:sz w:val="20"/>
          <w:szCs w:val="20"/>
        </w:rPr>
      </w:pPr>
      <w:r w:rsidRPr="008800F6">
        <w:rPr>
          <w:bCs/>
          <w:color w:val="000000" w:themeColor="text1"/>
          <w:sz w:val="20"/>
          <w:szCs w:val="20"/>
        </w:rPr>
        <w:t>(!)</w:t>
      </w:r>
      <w:r w:rsidRPr="008800F6">
        <w:rPr>
          <w:bCs/>
          <w:color w:val="000000" w:themeColor="text1"/>
          <w:sz w:val="20"/>
          <w:szCs w:val="20"/>
        </w:rPr>
        <w:tab/>
        <w:t xml:space="preserve">Przez </w:t>
      </w:r>
      <w:r w:rsidR="004C03A7" w:rsidRPr="008800F6">
        <w:rPr>
          <w:bCs/>
          <w:color w:val="000000" w:themeColor="text1"/>
          <w:sz w:val="20"/>
          <w:szCs w:val="20"/>
        </w:rPr>
        <w:t xml:space="preserve">budowę </w:t>
      </w:r>
      <w:r w:rsidRPr="008800F6">
        <w:rPr>
          <w:bCs/>
          <w:color w:val="000000" w:themeColor="text1"/>
          <w:sz w:val="20"/>
          <w:szCs w:val="20"/>
        </w:rPr>
        <w:t>rozumieć należy, zgodnie z przepisem art. 3 pkt 6 ustawy z dnia 7 lipca 1994</w:t>
      </w:r>
      <w:r w:rsidR="00032EC5" w:rsidRPr="008800F6">
        <w:rPr>
          <w:bCs/>
          <w:color w:val="000000" w:themeColor="text1"/>
          <w:sz w:val="20"/>
          <w:szCs w:val="20"/>
        </w:rPr>
        <w:t xml:space="preserve"> </w:t>
      </w:r>
      <w:r w:rsidRPr="008800F6">
        <w:rPr>
          <w:bCs/>
          <w:color w:val="000000" w:themeColor="text1"/>
          <w:sz w:val="20"/>
          <w:szCs w:val="20"/>
        </w:rPr>
        <w:t xml:space="preserve">r. – Prawo budowlane (Dz. U. z </w:t>
      </w:r>
      <w:r w:rsidR="00E236DF" w:rsidRPr="008800F6">
        <w:rPr>
          <w:bCs/>
          <w:color w:val="000000" w:themeColor="text1"/>
          <w:sz w:val="20"/>
          <w:szCs w:val="20"/>
        </w:rPr>
        <w:t>2025</w:t>
      </w:r>
      <w:r w:rsidRPr="008800F6">
        <w:rPr>
          <w:bCs/>
          <w:color w:val="000000" w:themeColor="text1"/>
          <w:sz w:val="20"/>
          <w:szCs w:val="20"/>
        </w:rPr>
        <w:t xml:space="preserve"> r. poz. </w:t>
      </w:r>
      <w:r w:rsidR="00E236DF" w:rsidRPr="008800F6">
        <w:rPr>
          <w:bCs/>
          <w:color w:val="000000" w:themeColor="text1"/>
          <w:sz w:val="20"/>
          <w:szCs w:val="20"/>
        </w:rPr>
        <w:t xml:space="preserve">418 z </w:t>
      </w:r>
      <w:proofErr w:type="spellStart"/>
      <w:r w:rsidR="00E236DF" w:rsidRPr="008800F6">
        <w:rPr>
          <w:bCs/>
          <w:color w:val="000000" w:themeColor="text1"/>
          <w:sz w:val="20"/>
          <w:szCs w:val="20"/>
        </w:rPr>
        <w:t>późn</w:t>
      </w:r>
      <w:proofErr w:type="spellEnd"/>
      <w:r w:rsidR="00E236DF" w:rsidRPr="008800F6">
        <w:rPr>
          <w:bCs/>
          <w:color w:val="000000" w:themeColor="text1"/>
          <w:sz w:val="20"/>
          <w:szCs w:val="20"/>
        </w:rPr>
        <w:t>. zm.</w:t>
      </w:r>
      <w:r w:rsidRPr="008800F6">
        <w:rPr>
          <w:bCs/>
          <w:color w:val="000000" w:themeColor="text1"/>
          <w:sz w:val="20"/>
          <w:szCs w:val="20"/>
        </w:rPr>
        <w:t>), zwanej dalej „</w:t>
      </w:r>
      <w:proofErr w:type="spellStart"/>
      <w:r w:rsidRPr="008800F6">
        <w:rPr>
          <w:bCs/>
          <w:color w:val="000000" w:themeColor="text1"/>
          <w:sz w:val="20"/>
          <w:szCs w:val="20"/>
        </w:rPr>
        <w:t>PrBud</w:t>
      </w:r>
      <w:proofErr w:type="spellEnd"/>
      <w:r w:rsidRPr="008800F6">
        <w:rPr>
          <w:bCs/>
          <w:color w:val="000000" w:themeColor="text1"/>
          <w:sz w:val="20"/>
          <w:szCs w:val="20"/>
        </w:rPr>
        <w:t>”, również odbudowę, rozbudowę i nadbudowę obiektu budowlanego; w takim przypadku wskazany powyżej warunek odnosi się, odpowiednio, do części: odbudowanej, rozbudowanej lub nadbudowanej</w:t>
      </w:r>
      <w:r w:rsidR="00FB486A" w:rsidRPr="008800F6">
        <w:rPr>
          <w:bCs/>
          <w:color w:val="000000" w:themeColor="text1"/>
          <w:sz w:val="20"/>
          <w:szCs w:val="20"/>
        </w:rPr>
        <w:t>;</w:t>
      </w:r>
    </w:p>
    <w:p w14:paraId="3E8AA093" w14:textId="56D7DF82" w:rsidR="00430704" w:rsidRPr="008800F6" w:rsidRDefault="00FB486A" w:rsidP="006C7BFA">
      <w:pPr>
        <w:pStyle w:val="Akapitzlist"/>
        <w:ind w:left="993" w:right="23" w:hanging="284"/>
        <w:jc w:val="both"/>
        <w:rPr>
          <w:bCs/>
          <w:color w:val="000000" w:themeColor="text1"/>
          <w:sz w:val="20"/>
          <w:szCs w:val="20"/>
        </w:rPr>
      </w:pPr>
      <w:r w:rsidRPr="008800F6">
        <w:rPr>
          <w:bCs/>
          <w:color w:val="000000" w:themeColor="text1"/>
          <w:sz w:val="20"/>
          <w:szCs w:val="20"/>
        </w:rPr>
        <w:t>(!)</w:t>
      </w:r>
      <w:r w:rsidRPr="008800F6">
        <w:rPr>
          <w:bCs/>
          <w:color w:val="000000" w:themeColor="text1"/>
          <w:sz w:val="20"/>
          <w:szCs w:val="20"/>
        </w:rPr>
        <w:tab/>
      </w:r>
      <w:r w:rsidR="00430704" w:rsidRPr="008800F6">
        <w:rPr>
          <w:bCs/>
          <w:color w:val="000000" w:themeColor="text1"/>
          <w:sz w:val="20"/>
          <w:szCs w:val="20"/>
        </w:rPr>
        <w:t xml:space="preserve">Przez przebudowę rozumieć należy, zgodnie z przepisem art. 3 pkt 7a </w:t>
      </w:r>
      <w:proofErr w:type="spellStart"/>
      <w:r w:rsidR="00430704" w:rsidRPr="008800F6">
        <w:rPr>
          <w:bCs/>
          <w:color w:val="000000" w:themeColor="text1"/>
          <w:sz w:val="20"/>
          <w:szCs w:val="20"/>
        </w:rPr>
        <w:t>PrBud</w:t>
      </w:r>
      <w:proofErr w:type="spellEnd"/>
      <w:r w:rsidR="00430704" w:rsidRPr="008800F6">
        <w:rPr>
          <w:bCs/>
          <w:color w:val="000000" w:themeColor="text1"/>
          <w:sz w:val="20"/>
          <w:szCs w:val="20"/>
        </w:rPr>
        <w:t xml:space="preserve">, wykonywanie robót budowlanych, w wyniku których następuje zmiana parametrów użytkowych lub technicznych istniejącego obiektu budowlanego, z wyjątkiem charakterystycznych </w:t>
      </w:r>
      <w:r w:rsidR="00430704" w:rsidRPr="008800F6">
        <w:rPr>
          <w:bCs/>
          <w:color w:val="000000" w:themeColor="text1"/>
          <w:sz w:val="20"/>
          <w:szCs w:val="20"/>
        </w:rPr>
        <w:lastRenderedPageBreak/>
        <w:t>parametrów, jak: kubatura, powierzchnia zabudowy, wysokość, długość, szerokość bądź liczba kondygnacji;</w:t>
      </w:r>
    </w:p>
    <w:p w14:paraId="15DE43D6" w14:textId="0C786597" w:rsidR="00FB486A" w:rsidRPr="008800F6" w:rsidRDefault="00430704" w:rsidP="006C7BFA">
      <w:pPr>
        <w:pStyle w:val="Akapitzlist"/>
        <w:ind w:left="993" w:right="23" w:hanging="284"/>
        <w:jc w:val="both"/>
        <w:rPr>
          <w:bCs/>
          <w:color w:val="000000" w:themeColor="text1"/>
          <w:sz w:val="20"/>
          <w:szCs w:val="20"/>
        </w:rPr>
      </w:pPr>
      <w:r w:rsidRPr="008800F6">
        <w:rPr>
          <w:bCs/>
          <w:color w:val="000000" w:themeColor="text1"/>
          <w:sz w:val="20"/>
          <w:szCs w:val="20"/>
        </w:rPr>
        <w:t>(!)</w:t>
      </w:r>
      <w:r w:rsidRPr="008800F6">
        <w:rPr>
          <w:bCs/>
          <w:color w:val="000000" w:themeColor="text1"/>
          <w:sz w:val="20"/>
          <w:szCs w:val="20"/>
        </w:rPr>
        <w:tab/>
      </w:r>
      <w:r w:rsidR="00FB486A" w:rsidRPr="008800F6">
        <w:rPr>
          <w:bCs/>
          <w:color w:val="000000" w:themeColor="text1"/>
          <w:sz w:val="20"/>
          <w:szCs w:val="20"/>
        </w:rPr>
        <w:t>W przypadku podania kwot w walucie obcej, Zamawiający dokona przeliczenia tej wartości na wartość w złotych według średniego kursu NBP dla danej waluty z dnia publikacji ogłoszenia o zamówieniu w Dzienniku Urzędowym Unii Europejskiej. Jeżeli w dniu ukazania się ogłoszenia o zamówieniu, NBP nie opublikuje informacji o średnim kursie walut, Zamawiający dokona odpowiednich przeliczeń wg. średniego kursu z pierwszego, kolejnego dnia, w którym NBP opublikuje ww. informacje.</w:t>
      </w:r>
    </w:p>
    <w:p w14:paraId="35B8080B" w14:textId="77777777" w:rsidR="00430704" w:rsidRPr="008800F6" w:rsidRDefault="00430704" w:rsidP="006C7BFA">
      <w:pPr>
        <w:pStyle w:val="Akapitzlist"/>
        <w:ind w:left="1134" w:right="23" w:hanging="425"/>
        <w:jc w:val="both"/>
        <w:rPr>
          <w:bCs/>
          <w:color w:val="000000" w:themeColor="text1"/>
          <w:sz w:val="20"/>
          <w:szCs w:val="20"/>
        </w:rPr>
      </w:pPr>
    </w:p>
    <w:p w14:paraId="7247D364" w14:textId="77777777" w:rsidR="00FF1691" w:rsidRDefault="00FF1691">
      <w:pPr>
        <w:pStyle w:val="Akapitzlist"/>
        <w:numPr>
          <w:ilvl w:val="0"/>
          <w:numId w:val="7"/>
        </w:numPr>
        <w:ind w:left="709" w:right="23" w:hanging="277"/>
        <w:jc w:val="both"/>
        <w:rPr>
          <w:bCs/>
          <w:sz w:val="20"/>
          <w:szCs w:val="20"/>
        </w:rPr>
      </w:pPr>
      <w:r w:rsidRPr="00FF1691">
        <w:rPr>
          <w:bCs/>
          <w:color w:val="000000" w:themeColor="text1"/>
          <w:sz w:val="20"/>
          <w:szCs w:val="20"/>
        </w:rPr>
        <w:t>wykażą</w:t>
      </w:r>
      <w:r w:rsidRPr="000F2DAD">
        <w:rPr>
          <w:bCs/>
          <w:sz w:val="20"/>
          <w:szCs w:val="20"/>
        </w:rPr>
        <w:t>, że dysponują lub będą dysponować osobami zdolnymi do wykonania zamówienia („Personel kluczowy”) co najmniej w następującym zakresie:</w:t>
      </w:r>
    </w:p>
    <w:p w14:paraId="38372730" w14:textId="1E246316" w:rsidR="00FF1691" w:rsidRPr="007A0028" w:rsidRDefault="00FF1691">
      <w:pPr>
        <w:pStyle w:val="Akapitzlist"/>
        <w:numPr>
          <w:ilvl w:val="0"/>
          <w:numId w:val="33"/>
        </w:numPr>
        <w:ind w:right="23"/>
        <w:jc w:val="both"/>
        <w:rPr>
          <w:bCs/>
          <w:sz w:val="20"/>
          <w:szCs w:val="20"/>
        </w:rPr>
      </w:pPr>
      <w:r w:rsidRPr="007A0028">
        <w:rPr>
          <w:bCs/>
          <w:color w:val="000000" w:themeColor="text1"/>
          <w:sz w:val="20"/>
          <w:szCs w:val="20"/>
        </w:rPr>
        <w:t>kierownik budowy (1 osoba)</w:t>
      </w:r>
    </w:p>
    <w:p w14:paraId="387F68B5" w14:textId="4F673D2E" w:rsidR="00430704" w:rsidRPr="007A0028" w:rsidRDefault="006578EF">
      <w:pPr>
        <w:pStyle w:val="Akapitzlist"/>
        <w:numPr>
          <w:ilvl w:val="0"/>
          <w:numId w:val="26"/>
        </w:numPr>
        <w:tabs>
          <w:tab w:val="left" w:pos="1418"/>
        </w:tabs>
        <w:ind w:left="1418" w:right="23" w:hanging="284"/>
        <w:jc w:val="both"/>
        <w:rPr>
          <w:bCs/>
          <w:color w:val="000000" w:themeColor="text1"/>
          <w:sz w:val="20"/>
          <w:szCs w:val="20"/>
        </w:rPr>
      </w:pPr>
      <w:r w:rsidRPr="007A0028">
        <w:rPr>
          <w:rFonts w:eastAsia="Calibri"/>
          <w:color w:val="000000" w:themeColor="text1"/>
          <w:sz w:val="20"/>
          <w:szCs w:val="20"/>
        </w:rPr>
        <w:t xml:space="preserve">uprawnienia do kierowania robotami budowlanymi w specjalności </w:t>
      </w:r>
      <w:r w:rsidR="009363C0" w:rsidRPr="007A0028">
        <w:rPr>
          <w:sz w:val="20"/>
        </w:rPr>
        <w:t>instalacyjnej w zakresie sieci, instalacji i urządzeń cieplnych, wentylacyjnych, gazowych, wodociągowych i kanalizacyjnych</w:t>
      </w:r>
      <w:r w:rsidRPr="007A0028">
        <w:rPr>
          <w:rFonts w:eastAsia="Calibri"/>
          <w:color w:val="000000" w:themeColor="text1"/>
          <w:sz w:val="20"/>
          <w:szCs w:val="20"/>
        </w:rPr>
        <w:t xml:space="preserve"> bez ograniczeń</w:t>
      </w:r>
      <w:r w:rsidR="00430704" w:rsidRPr="007A0028">
        <w:rPr>
          <w:rFonts w:eastAsia="Calibri"/>
          <w:color w:val="000000" w:themeColor="text1"/>
          <w:sz w:val="20"/>
          <w:szCs w:val="20"/>
        </w:rPr>
        <w:t>,</w:t>
      </w:r>
    </w:p>
    <w:p w14:paraId="694A3A2A" w14:textId="2B2E20ED" w:rsidR="006578EF" w:rsidRPr="007A0028" w:rsidRDefault="006578EF">
      <w:pPr>
        <w:pStyle w:val="Akapitzlist"/>
        <w:numPr>
          <w:ilvl w:val="0"/>
          <w:numId w:val="26"/>
        </w:numPr>
        <w:tabs>
          <w:tab w:val="left" w:pos="1418"/>
        </w:tabs>
        <w:ind w:left="1418" w:right="23" w:hanging="284"/>
        <w:jc w:val="both"/>
        <w:rPr>
          <w:bCs/>
          <w:color w:val="000000" w:themeColor="text1"/>
          <w:sz w:val="20"/>
          <w:szCs w:val="20"/>
        </w:rPr>
      </w:pPr>
      <w:r w:rsidRPr="007A0028">
        <w:rPr>
          <w:rFonts w:eastAsia="Calibri"/>
          <w:color w:val="000000" w:themeColor="text1"/>
          <w:sz w:val="20"/>
          <w:szCs w:val="20"/>
        </w:rPr>
        <w:t xml:space="preserve">doświadczenie w kierowaniu </w:t>
      </w:r>
      <w:r w:rsidR="00430704" w:rsidRPr="007A0028">
        <w:rPr>
          <w:rFonts w:eastAsia="Calibri"/>
          <w:color w:val="000000" w:themeColor="text1"/>
          <w:sz w:val="20"/>
          <w:szCs w:val="20"/>
        </w:rPr>
        <w:t xml:space="preserve">robotami budowlanymi </w:t>
      </w:r>
      <w:r w:rsidRPr="007A0028">
        <w:rPr>
          <w:rFonts w:eastAsia="Calibri"/>
          <w:color w:val="000000" w:themeColor="text1"/>
          <w:sz w:val="20"/>
          <w:szCs w:val="20"/>
        </w:rPr>
        <w:t xml:space="preserve">jako kierownik budowy </w:t>
      </w:r>
      <w:r w:rsidR="00B45868" w:rsidRPr="007A0028">
        <w:rPr>
          <w:rFonts w:eastAsia="Calibri"/>
          <w:color w:val="000000" w:themeColor="text1"/>
          <w:sz w:val="20"/>
          <w:szCs w:val="20"/>
        </w:rPr>
        <w:t xml:space="preserve">lub kierownik robót </w:t>
      </w:r>
      <w:r w:rsidRPr="007A0028">
        <w:rPr>
          <w:rFonts w:eastAsia="Calibri"/>
          <w:color w:val="000000" w:themeColor="text1"/>
          <w:sz w:val="20"/>
          <w:szCs w:val="20"/>
        </w:rPr>
        <w:t>na co najmniej jednym zakończonym kontrakcie/zadaniu polegający</w:t>
      </w:r>
      <w:r w:rsidR="00430704" w:rsidRPr="007A0028">
        <w:rPr>
          <w:rFonts w:eastAsia="Calibri"/>
          <w:color w:val="000000" w:themeColor="text1"/>
          <w:sz w:val="20"/>
          <w:szCs w:val="20"/>
        </w:rPr>
        <w:t>m</w:t>
      </w:r>
      <w:r w:rsidRPr="007A0028">
        <w:rPr>
          <w:rFonts w:eastAsia="Calibri"/>
          <w:color w:val="000000" w:themeColor="text1"/>
          <w:sz w:val="20"/>
          <w:szCs w:val="20"/>
        </w:rPr>
        <w:t xml:space="preserve"> </w:t>
      </w:r>
      <w:r w:rsidR="00A15885" w:rsidRPr="007A0028">
        <w:rPr>
          <w:bCs/>
          <w:color w:val="000000" w:themeColor="text1"/>
          <w:sz w:val="20"/>
          <w:szCs w:val="20"/>
        </w:rPr>
        <w:t xml:space="preserve">na budowie lub przebudowie obiektu budowlanego typu </w:t>
      </w:r>
      <w:r w:rsidR="00FF1691" w:rsidRPr="007A0028">
        <w:rPr>
          <w:bCs/>
          <w:color w:val="000000" w:themeColor="text1"/>
          <w:sz w:val="20"/>
          <w:szCs w:val="20"/>
        </w:rPr>
        <w:t>stacja uzdatniania wody</w:t>
      </w:r>
      <w:r w:rsidR="00A15885" w:rsidRPr="007A0028">
        <w:rPr>
          <w:bCs/>
          <w:color w:val="000000" w:themeColor="text1"/>
          <w:sz w:val="20"/>
          <w:szCs w:val="20"/>
        </w:rPr>
        <w:t xml:space="preserve"> o wartości robót budowlanych co najmniej </w:t>
      </w:r>
      <w:r w:rsidR="007A0028" w:rsidRPr="007A0028">
        <w:rPr>
          <w:bCs/>
          <w:color w:val="000000" w:themeColor="text1"/>
          <w:sz w:val="20"/>
          <w:szCs w:val="20"/>
        </w:rPr>
        <w:t>1.600.000,00 zł netto (słownie: jeden milion sześćset tysięcy złotych 00/100)</w:t>
      </w:r>
      <w:r w:rsidR="00430704" w:rsidRPr="007A0028">
        <w:rPr>
          <w:rFonts w:eastAsia="Calibri"/>
          <w:color w:val="000000" w:themeColor="text1"/>
          <w:sz w:val="20"/>
          <w:szCs w:val="20"/>
        </w:rPr>
        <w:t xml:space="preserve">; </w:t>
      </w:r>
      <w:r w:rsidR="00430704" w:rsidRPr="007A0028">
        <w:rPr>
          <w:rFonts w:eastAsia="Arial"/>
          <w:color w:val="000000" w:themeColor="text1"/>
          <w:sz w:val="20"/>
          <w:szCs w:val="20"/>
        </w:rPr>
        <w:t>przez doświadczenie</w:t>
      </w:r>
      <w:r w:rsidR="009928E8" w:rsidRPr="007A0028">
        <w:rPr>
          <w:rFonts w:eastAsia="Arial"/>
          <w:color w:val="000000" w:themeColor="text1"/>
          <w:sz w:val="20"/>
          <w:szCs w:val="20"/>
        </w:rPr>
        <w:t>, o którym mowa w zdaniu poprzedzającym</w:t>
      </w:r>
      <w:r w:rsidR="00430704" w:rsidRPr="007A0028">
        <w:rPr>
          <w:rFonts w:eastAsia="Arial"/>
          <w:color w:val="000000" w:themeColor="text1"/>
          <w:sz w:val="20"/>
          <w:szCs w:val="20"/>
        </w:rPr>
        <w:t xml:space="preserve"> rozumieć należy pełnienie funkcji </w:t>
      </w:r>
      <w:r w:rsidR="00E11748" w:rsidRPr="007A0028">
        <w:rPr>
          <w:rFonts w:eastAsia="Arial"/>
          <w:color w:val="000000" w:themeColor="text1"/>
          <w:sz w:val="20"/>
          <w:szCs w:val="20"/>
        </w:rPr>
        <w:t>k</w:t>
      </w:r>
      <w:r w:rsidR="00430704" w:rsidRPr="007A0028">
        <w:rPr>
          <w:rFonts w:eastAsia="Arial"/>
          <w:color w:val="000000" w:themeColor="text1"/>
          <w:sz w:val="20"/>
          <w:szCs w:val="20"/>
        </w:rPr>
        <w:t xml:space="preserve">ierownika </w:t>
      </w:r>
      <w:r w:rsidR="00E11748" w:rsidRPr="007A0028">
        <w:rPr>
          <w:rFonts w:eastAsia="Arial"/>
          <w:color w:val="000000" w:themeColor="text1"/>
          <w:sz w:val="20"/>
          <w:szCs w:val="20"/>
        </w:rPr>
        <w:t>b</w:t>
      </w:r>
      <w:r w:rsidR="00430704" w:rsidRPr="007A0028">
        <w:rPr>
          <w:rFonts w:eastAsia="Arial"/>
          <w:color w:val="000000" w:themeColor="text1"/>
          <w:sz w:val="20"/>
          <w:szCs w:val="20"/>
        </w:rPr>
        <w:t xml:space="preserve">udowy </w:t>
      </w:r>
      <w:r w:rsidR="00966BD7" w:rsidRPr="007A0028">
        <w:rPr>
          <w:rFonts w:eastAsia="Calibri"/>
          <w:color w:val="000000" w:themeColor="text1"/>
          <w:sz w:val="20"/>
          <w:szCs w:val="20"/>
        </w:rPr>
        <w:t>lub kierownika robót</w:t>
      </w:r>
      <w:r w:rsidR="00966BD7" w:rsidRPr="007A0028">
        <w:rPr>
          <w:rFonts w:eastAsia="Arial"/>
          <w:color w:val="000000" w:themeColor="text1"/>
          <w:sz w:val="20"/>
          <w:szCs w:val="20"/>
        </w:rPr>
        <w:t xml:space="preserve"> </w:t>
      </w:r>
      <w:r w:rsidR="00052F0D" w:rsidRPr="007A0028">
        <w:rPr>
          <w:rFonts w:eastAsia="Arial"/>
          <w:color w:val="000000" w:themeColor="text1"/>
          <w:sz w:val="20"/>
          <w:szCs w:val="20"/>
        </w:rPr>
        <w:t>przez okres</w:t>
      </w:r>
      <w:r w:rsidR="00A15885" w:rsidRPr="007A0028">
        <w:rPr>
          <w:rFonts w:eastAsia="Arial"/>
          <w:color w:val="000000" w:themeColor="text1"/>
          <w:sz w:val="20"/>
          <w:szCs w:val="20"/>
        </w:rPr>
        <w:t xml:space="preserve"> co najmniej </w:t>
      </w:r>
      <w:r w:rsidR="007A0028" w:rsidRPr="007A0028">
        <w:rPr>
          <w:rFonts w:eastAsia="Arial"/>
          <w:color w:val="000000" w:themeColor="text1"/>
          <w:sz w:val="20"/>
          <w:szCs w:val="20"/>
        </w:rPr>
        <w:t>6</w:t>
      </w:r>
      <w:r w:rsidR="00A15885" w:rsidRPr="007A0028">
        <w:rPr>
          <w:rFonts w:eastAsia="Arial"/>
          <w:color w:val="000000" w:themeColor="text1"/>
          <w:sz w:val="20"/>
          <w:szCs w:val="20"/>
        </w:rPr>
        <w:t xml:space="preserve"> miesięcy</w:t>
      </w:r>
      <w:r w:rsidR="00FF1691" w:rsidRPr="007A0028">
        <w:rPr>
          <w:rFonts w:eastAsia="Arial"/>
          <w:color w:val="000000" w:themeColor="text1"/>
          <w:sz w:val="20"/>
          <w:szCs w:val="20"/>
        </w:rPr>
        <w:t>,</w:t>
      </w:r>
    </w:p>
    <w:p w14:paraId="73B60971" w14:textId="3025AFA3" w:rsidR="00FF1691" w:rsidRPr="007A0028" w:rsidRDefault="009363C0">
      <w:pPr>
        <w:pStyle w:val="Akapitzlist"/>
        <w:numPr>
          <w:ilvl w:val="0"/>
          <w:numId w:val="33"/>
        </w:numPr>
        <w:tabs>
          <w:tab w:val="left" w:pos="1418"/>
        </w:tabs>
        <w:ind w:right="23"/>
        <w:jc w:val="both"/>
        <w:rPr>
          <w:bCs/>
          <w:color w:val="000000" w:themeColor="text1"/>
          <w:sz w:val="20"/>
          <w:szCs w:val="20"/>
        </w:rPr>
      </w:pPr>
      <w:r w:rsidRPr="007A0028">
        <w:rPr>
          <w:bCs/>
          <w:color w:val="000000" w:themeColor="text1"/>
          <w:sz w:val="20"/>
          <w:szCs w:val="20"/>
        </w:rPr>
        <w:t>specjalista</w:t>
      </w:r>
      <w:r w:rsidR="00FF1691" w:rsidRPr="007A0028">
        <w:rPr>
          <w:bCs/>
          <w:color w:val="000000" w:themeColor="text1"/>
          <w:sz w:val="20"/>
          <w:szCs w:val="20"/>
        </w:rPr>
        <w:t xml:space="preserve"> w branży sanitarnej (1</w:t>
      </w:r>
      <w:r w:rsidRPr="007A0028">
        <w:rPr>
          <w:bCs/>
          <w:color w:val="000000" w:themeColor="text1"/>
          <w:sz w:val="20"/>
          <w:szCs w:val="20"/>
        </w:rPr>
        <w:t xml:space="preserve"> </w:t>
      </w:r>
      <w:r w:rsidR="00FF1691" w:rsidRPr="007A0028">
        <w:rPr>
          <w:bCs/>
          <w:color w:val="000000" w:themeColor="text1"/>
          <w:sz w:val="20"/>
          <w:szCs w:val="20"/>
        </w:rPr>
        <w:t>osoba)</w:t>
      </w:r>
    </w:p>
    <w:p w14:paraId="5B8BAA65" w14:textId="77777777" w:rsidR="00FF1691" w:rsidRPr="007A0028" w:rsidRDefault="00FF1691">
      <w:pPr>
        <w:pStyle w:val="Blockquote"/>
        <w:numPr>
          <w:ilvl w:val="0"/>
          <w:numId w:val="34"/>
        </w:numPr>
        <w:snapToGrid w:val="0"/>
        <w:spacing w:before="0" w:after="0" w:line="276" w:lineRule="auto"/>
        <w:ind w:left="1418" w:right="23" w:hanging="284"/>
        <w:jc w:val="both"/>
        <w:rPr>
          <w:rFonts w:ascii="Arial" w:hAnsi="Arial" w:cs="Arial"/>
          <w:sz w:val="20"/>
          <w:lang w:val="pl-PL"/>
        </w:rPr>
      </w:pPr>
      <w:r w:rsidRPr="007A0028">
        <w:rPr>
          <w:rFonts w:ascii="Arial" w:hAnsi="Arial" w:cs="Arial"/>
          <w:sz w:val="20"/>
          <w:lang w:val="pl-PL"/>
        </w:rPr>
        <w:t>wykształcenie wyższe techniczne;</w:t>
      </w:r>
    </w:p>
    <w:p w14:paraId="1814C640" w14:textId="77777777" w:rsidR="00FF1691" w:rsidRPr="007A0028" w:rsidRDefault="00FF1691">
      <w:pPr>
        <w:pStyle w:val="Blockquote"/>
        <w:numPr>
          <w:ilvl w:val="0"/>
          <w:numId w:val="34"/>
        </w:numPr>
        <w:snapToGrid w:val="0"/>
        <w:spacing w:before="0" w:after="0" w:line="276" w:lineRule="auto"/>
        <w:ind w:left="1418" w:right="23" w:hanging="284"/>
        <w:jc w:val="both"/>
        <w:rPr>
          <w:rFonts w:ascii="Arial" w:hAnsi="Arial" w:cs="Arial"/>
          <w:sz w:val="20"/>
          <w:lang w:val="pl-PL"/>
        </w:rPr>
      </w:pPr>
      <w:r w:rsidRPr="007A0028">
        <w:rPr>
          <w:rFonts w:ascii="Arial" w:hAnsi="Arial" w:cs="Arial"/>
          <w:sz w:val="20"/>
          <w:lang w:val="pl-PL"/>
        </w:rPr>
        <w:t xml:space="preserve">uprawnienia do kierowania robotami budowlanymi w specjalności instalacyjnej w zakresie sieci, instalacji i urządzeń cieplnych, wentylacyjnych, gazowych, wodociągowych i kanalizacyjnych bez ograniczeń, zgodnie z obowiązującymi przepisami </w:t>
      </w:r>
      <w:proofErr w:type="spellStart"/>
      <w:r w:rsidRPr="007A0028">
        <w:rPr>
          <w:rFonts w:ascii="Arial" w:eastAsia="Arial" w:hAnsi="Arial" w:cs="Arial"/>
          <w:color w:val="000000" w:themeColor="text1"/>
          <w:sz w:val="20"/>
          <w:lang w:val="pl-PL"/>
        </w:rPr>
        <w:t>PrBud</w:t>
      </w:r>
      <w:proofErr w:type="spellEnd"/>
      <w:r w:rsidRPr="007A0028">
        <w:rPr>
          <w:rFonts w:ascii="Arial" w:hAnsi="Arial" w:cs="Arial"/>
          <w:sz w:val="20"/>
          <w:lang w:val="pl-PL"/>
        </w:rPr>
        <w:t>;</w:t>
      </w:r>
    </w:p>
    <w:p w14:paraId="70064BC1" w14:textId="3DD0FCF4" w:rsidR="00FF1691" w:rsidRPr="007A0028" w:rsidRDefault="00FF1691">
      <w:pPr>
        <w:pStyle w:val="Blockquote"/>
        <w:numPr>
          <w:ilvl w:val="0"/>
          <w:numId w:val="34"/>
        </w:numPr>
        <w:snapToGrid w:val="0"/>
        <w:spacing w:before="0" w:after="0" w:line="276" w:lineRule="auto"/>
        <w:ind w:left="1418" w:right="23" w:hanging="284"/>
        <w:jc w:val="both"/>
        <w:rPr>
          <w:rFonts w:ascii="Arial" w:hAnsi="Arial" w:cs="Arial"/>
          <w:sz w:val="20"/>
          <w:lang w:val="pl-PL"/>
        </w:rPr>
      </w:pPr>
      <w:r w:rsidRPr="007A0028">
        <w:rPr>
          <w:rFonts w:ascii="Arial" w:hAnsi="Arial" w:cs="Arial"/>
          <w:sz w:val="20"/>
          <w:lang w:val="pl-PL"/>
        </w:rPr>
        <w:t>doświadczenie zawodowe na stanowisku inspektora nadzoru lub kierownika robót branży instalacyjnej w zakresie sieci, instalacji i urządzeń cieplnych, wentylacyjnych, gazowych, wodociągowych i kanalizacyjnych</w:t>
      </w:r>
      <w:r w:rsidRPr="007A0028">
        <w:rPr>
          <w:rFonts w:ascii="Arial" w:hAnsi="Arial" w:cs="Arial"/>
          <w:bCs/>
          <w:sz w:val="20"/>
          <w:lang w:val="pl-PL"/>
        </w:rPr>
        <w:t xml:space="preserve"> </w:t>
      </w:r>
      <w:r w:rsidRPr="007A0028">
        <w:rPr>
          <w:rFonts w:ascii="Arial" w:hAnsi="Arial" w:cs="Arial"/>
          <w:sz w:val="20"/>
          <w:lang w:val="pl-PL"/>
        </w:rPr>
        <w:t xml:space="preserve">przy realizacji (w okresie ostatnich 5 lat przed upływem terminu składania ofert) co najmniej 1 zakończonej usługi, świadczonej przez okres co najmniej 6 miesięcy (okres sprawowania funkcji), polegającej na nadzorze nad realizacją robót budowlanych lub kierowaniu robotami budowlanymi w ww. branży na obiektach będących stacją uzdatniania wody lub oczyszczalnią ścieków o wartości </w:t>
      </w:r>
      <w:r w:rsidR="00052F0D" w:rsidRPr="007A0028">
        <w:rPr>
          <w:rFonts w:ascii="Arial" w:hAnsi="Arial" w:cs="Arial"/>
          <w:sz w:val="20"/>
          <w:lang w:val="pl-PL"/>
        </w:rPr>
        <w:t xml:space="preserve">robót w tej branży wynoszącej </w:t>
      </w:r>
      <w:r w:rsidR="007A0028" w:rsidRPr="007A0028">
        <w:rPr>
          <w:rFonts w:ascii="Arial" w:hAnsi="Arial" w:cs="Arial"/>
          <w:sz w:val="20"/>
          <w:lang w:val="pl-PL"/>
        </w:rPr>
        <w:t>800.000 zł</w:t>
      </w:r>
      <w:r w:rsidRPr="007A0028">
        <w:rPr>
          <w:rFonts w:ascii="Arial" w:hAnsi="Arial" w:cs="Arial"/>
          <w:sz w:val="20"/>
          <w:lang w:val="pl-PL"/>
        </w:rPr>
        <w:t xml:space="preserve"> netto</w:t>
      </w:r>
      <w:r w:rsidR="007A0028" w:rsidRPr="007A0028">
        <w:rPr>
          <w:rFonts w:ascii="Arial" w:hAnsi="Arial" w:cs="Arial"/>
          <w:sz w:val="20"/>
          <w:lang w:val="pl-PL"/>
        </w:rPr>
        <w:t xml:space="preserve"> (słownie: osiemset tysięcy złotych 00/100)</w:t>
      </w:r>
      <w:r w:rsidRPr="007A0028">
        <w:rPr>
          <w:rFonts w:ascii="Arial" w:hAnsi="Arial" w:cs="Arial"/>
          <w:sz w:val="20"/>
          <w:lang w:val="pl-PL"/>
        </w:rPr>
        <w:t>;</w:t>
      </w:r>
      <w:r w:rsidRPr="007A0028" w:rsidDel="00B974C5">
        <w:rPr>
          <w:rFonts w:ascii="Arial" w:hAnsi="Arial" w:cs="Arial"/>
          <w:sz w:val="20"/>
          <w:lang w:val="pl-PL"/>
        </w:rPr>
        <w:t xml:space="preserve"> </w:t>
      </w:r>
    </w:p>
    <w:p w14:paraId="3C952865" w14:textId="0767004D" w:rsidR="00FF1691" w:rsidRPr="007A0028" w:rsidRDefault="009363C0">
      <w:pPr>
        <w:pStyle w:val="Akapitzlist"/>
        <w:numPr>
          <w:ilvl w:val="0"/>
          <w:numId w:val="33"/>
        </w:numPr>
        <w:tabs>
          <w:tab w:val="left" w:pos="1418"/>
        </w:tabs>
        <w:ind w:right="23"/>
        <w:jc w:val="both"/>
        <w:rPr>
          <w:sz w:val="20"/>
        </w:rPr>
      </w:pPr>
      <w:r w:rsidRPr="007A0028">
        <w:rPr>
          <w:bCs/>
          <w:color w:val="000000" w:themeColor="text1"/>
          <w:sz w:val="20"/>
          <w:szCs w:val="20"/>
        </w:rPr>
        <w:t>specjalista</w:t>
      </w:r>
      <w:r w:rsidR="00FF1691" w:rsidRPr="007A0028">
        <w:rPr>
          <w:bCs/>
          <w:sz w:val="20"/>
          <w:szCs w:val="20"/>
        </w:rPr>
        <w:t xml:space="preserve"> w branży elektrycznej </w:t>
      </w:r>
    </w:p>
    <w:p w14:paraId="413B7924" w14:textId="77777777" w:rsidR="00FF1691" w:rsidRPr="007A0028" w:rsidRDefault="00FF1691">
      <w:pPr>
        <w:pStyle w:val="Akapitzlist"/>
        <w:numPr>
          <w:ilvl w:val="0"/>
          <w:numId w:val="35"/>
        </w:numPr>
        <w:snapToGrid w:val="0"/>
        <w:ind w:left="1418" w:right="23" w:hanging="284"/>
        <w:jc w:val="both"/>
        <w:rPr>
          <w:sz w:val="20"/>
        </w:rPr>
      </w:pPr>
      <w:r w:rsidRPr="007A0028">
        <w:rPr>
          <w:sz w:val="20"/>
        </w:rPr>
        <w:t>wykształcenie wyższe techniczne;</w:t>
      </w:r>
    </w:p>
    <w:p w14:paraId="21A33ABD" w14:textId="77777777" w:rsidR="00FF1691" w:rsidRPr="007A0028" w:rsidRDefault="00FF1691">
      <w:pPr>
        <w:pStyle w:val="Blockquote"/>
        <w:numPr>
          <w:ilvl w:val="0"/>
          <w:numId w:val="35"/>
        </w:numPr>
        <w:snapToGrid w:val="0"/>
        <w:spacing w:before="0" w:after="0" w:line="276" w:lineRule="auto"/>
        <w:ind w:left="1418" w:right="23" w:hanging="284"/>
        <w:jc w:val="both"/>
        <w:rPr>
          <w:rFonts w:ascii="Arial" w:hAnsi="Arial" w:cs="Arial"/>
          <w:sz w:val="20"/>
          <w:lang w:val="pl-PL"/>
        </w:rPr>
      </w:pPr>
      <w:r w:rsidRPr="007A0028">
        <w:rPr>
          <w:rFonts w:ascii="Arial" w:hAnsi="Arial" w:cs="Arial"/>
          <w:sz w:val="20"/>
          <w:lang w:val="pl-PL"/>
        </w:rPr>
        <w:t xml:space="preserve">uprawnienia do kierowania robotami budowlanymi w specjalności instalacyjnej w zakresie sieci, instalacji i urządzeń elektrycznych i elektroenergetycznych bez ograniczeń, zgodnie z obowiązującymi przepisami </w:t>
      </w:r>
      <w:proofErr w:type="spellStart"/>
      <w:r w:rsidRPr="007A0028">
        <w:rPr>
          <w:rFonts w:ascii="Arial" w:eastAsia="Arial" w:hAnsi="Arial" w:cs="Arial"/>
          <w:color w:val="000000" w:themeColor="text1"/>
          <w:sz w:val="20"/>
          <w:lang w:val="pl-PL"/>
        </w:rPr>
        <w:t>PrBud</w:t>
      </w:r>
      <w:proofErr w:type="spellEnd"/>
      <w:r w:rsidRPr="007A0028">
        <w:rPr>
          <w:rFonts w:ascii="Arial" w:hAnsi="Arial" w:cs="Arial"/>
          <w:sz w:val="20"/>
          <w:lang w:val="pl-PL"/>
        </w:rPr>
        <w:t>;</w:t>
      </w:r>
    </w:p>
    <w:p w14:paraId="197C5675" w14:textId="2DD7C88C" w:rsidR="007A0028" w:rsidRPr="007A0028" w:rsidRDefault="00FF1691">
      <w:pPr>
        <w:pStyle w:val="Blockquote"/>
        <w:numPr>
          <w:ilvl w:val="0"/>
          <w:numId w:val="35"/>
        </w:numPr>
        <w:snapToGrid w:val="0"/>
        <w:spacing w:before="0" w:after="0" w:line="276" w:lineRule="auto"/>
        <w:ind w:left="1418" w:right="23" w:hanging="284"/>
        <w:jc w:val="both"/>
        <w:rPr>
          <w:rFonts w:ascii="Arial" w:hAnsi="Arial" w:cs="Arial"/>
          <w:sz w:val="20"/>
          <w:lang w:val="pl-PL"/>
        </w:rPr>
      </w:pPr>
      <w:r w:rsidRPr="007A0028">
        <w:rPr>
          <w:rFonts w:ascii="Arial" w:hAnsi="Arial" w:cs="Arial"/>
          <w:sz w:val="20"/>
          <w:lang w:val="pl-PL"/>
        </w:rPr>
        <w:t xml:space="preserve">doświadczenie zawodowe na stanowisku inspektora nadzoru lub kierownika robót branży instalacyjnej w zakresie sieci, instalacji i urządzeń elektrycznych i elektroenergetycznych oraz </w:t>
      </w:r>
      <w:proofErr w:type="spellStart"/>
      <w:r w:rsidRPr="007A0028">
        <w:rPr>
          <w:rFonts w:ascii="Arial" w:hAnsi="Arial" w:cs="Arial"/>
          <w:sz w:val="20"/>
          <w:lang w:val="pl-PL"/>
        </w:rPr>
        <w:t>AKPiA</w:t>
      </w:r>
      <w:proofErr w:type="spellEnd"/>
      <w:r w:rsidRPr="007A0028">
        <w:rPr>
          <w:rFonts w:ascii="Arial" w:hAnsi="Arial" w:cs="Arial"/>
          <w:sz w:val="20"/>
          <w:lang w:val="pl-PL"/>
        </w:rPr>
        <w:t xml:space="preserve"> przy realizacji (w okresie ostatnich 5 lat przed upływem terminu składania ofert) co najmniej 1 zakończonej usługi, świadczonej przez okres co najmniej 6 miesięcy (okres sprawowania funkcji), polegającej na nadzorze nad realizacją robót budowlanych lub kierowaniu robotami budowlanymi w ww. branżach na obiektach będących stacją uzdatniania wody lub oczyszczalnią ścieków o wartości </w:t>
      </w:r>
      <w:r w:rsidR="00052F0D" w:rsidRPr="007A0028">
        <w:rPr>
          <w:rFonts w:ascii="Arial" w:hAnsi="Arial" w:cs="Arial"/>
          <w:sz w:val="20"/>
          <w:lang w:val="pl-PL"/>
        </w:rPr>
        <w:t xml:space="preserve">robót w tych branżach wynoszącej </w:t>
      </w:r>
      <w:r w:rsidR="007A0028" w:rsidRPr="007A0028">
        <w:rPr>
          <w:rFonts w:ascii="Arial" w:hAnsi="Arial" w:cs="Arial"/>
          <w:sz w:val="20"/>
          <w:lang w:val="pl-PL"/>
        </w:rPr>
        <w:t>800.000 zł netto (słownie: osiemset tysięcy złotych 00/100)</w:t>
      </w:r>
    </w:p>
    <w:p w14:paraId="7D463B81" w14:textId="77777777" w:rsidR="007A0028" w:rsidRDefault="007A0028" w:rsidP="006C7BFA">
      <w:pPr>
        <w:pStyle w:val="Akapitzlist"/>
        <w:ind w:left="709" w:right="23"/>
        <w:jc w:val="both"/>
        <w:rPr>
          <w:bCs/>
          <w:color w:val="000000" w:themeColor="text1"/>
          <w:sz w:val="20"/>
          <w:szCs w:val="20"/>
        </w:rPr>
      </w:pPr>
    </w:p>
    <w:p w14:paraId="39FEDE3B" w14:textId="4A3563E6" w:rsidR="00001070" w:rsidRPr="008800F6" w:rsidRDefault="00001070" w:rsidP="006C7BFA">
      <w:pPr>
        <w:pStyle w:val="Akapitzlist"/>
        <w:ind w:left="709" w:right="23"/>
        <w:jc w:val="both"/>
        <w:rPr>
          <w:bCs/>
          <w:color w:val="000000" w:themeColor="text1"/>
          <w:sz w:val="20"/>
          <w:szCs w:val="20"/>
        </w:rPr>
      </w:pPr>
      <w:r w:rsidRPr="008800F6">
        <w:rPr>
          <w:bCs/>
          <w:color w:val="000000" w:themeColor="text1"/>
          <w:sz w:val="20"/>
          <w:szCs w:val="20"/>
        </w:rPr>
        <w:t>UWAGA:</w:t>
      </w:r>
    </w:p>
    <w:p w14:paraId="70F21900" w14:textId="63C07A08" w:rsidR="001A1FC6" w:rsidRPr="008800F6" w:rsidRDefault="00430704" w:rsidP="00D97CC6">
      <w:pPr>
        <w:widowControl w:val="0"/>
        <w:snapToGrid w:val="0"/>
        <w:spacing w:line="276" w:lineRule="auto"/>
        <w:ind w:left="993" w:right="23" w:hanging="284"/>
        <w:jc w:val="both"/>
        <w:rPr>
          <w:rFonts w:ascii="Arial" w:eastAsia="Arial" w:hAnsi="Arial" w:cs="Arial"/>
          <w:color w:val="000000" w:themeColor="text1"/>
          <w:sz w:val="20"/>
          <w:szCs w:val="20"/>
        </w:rPr>
      </w:pPr>
      <w:r w:rsidRPr="008800F6">
        <w:rPr>
          <w:rFonts w:ascii="Arial" w:eastAsia="Arial" w:hAnsi="Arial" w:cs="Arial"/>
          <w:color w:val="000000" w:themeColor="text1"/>
          <w:sz w:val="20"/>
          <w:szCs w:val="20"/>
        </w:rPr>
        <w:t>(!)</w:t>
      </w:r>
      <w:r w:rsidRPr="008800F6">
        <w:rPr>
          <w:rFonts w:ascii="Arial" w:eastAsia="Arial" w:hAnsi="Arial" w:cs="Arial"/>
          <w:color w:val="000000" w:themeColor="text1"/>
          <w:sz w:val="20"/>
          <w:szCs w:val="20"/>
        </w:rPr>
        <w:tab/>
      </w:r>
      <w:r w:rsidR="00001070" w:rsidRPr="008800F6">
        <w:rPr>
          <w:rFonts w:ascii="Arial" w:eastAsia="Arial" w:hAnsi="Arial" w:cs="Arial"/>
          <w:color w:val="000000" w:themeColor="text1"/>
          <w:sz w:val="20"/>
          <w:szCs w:val="20"/>
        </w:rPr>
        <w:t xml:space="preserve">Ilekroć w opisie doświadczenia </w:t>
      </w:r>
      <w:r w:rsidR="00052F0D">
        <w:rPr>
          <w:rFonts w:ascii="Arial" w:eastAsia="Arial" w:hAnsi="Arial" w:cs="Arial"/>
          <w:color w:val="000000" w:themeColor="text1"/>
          <w:sz w:val="20"/>
          <w:szCs w:val="20"/>
        </w:rPr>
        <w:t>osób skierowanych do realizacji zamówienia</w:t>
      </w:r>
      <w:r w:rsidR="00001070" w:rsidRPr="008800F6">
        <w:rPr>
          <w:rFonts w:ascii="Arial" w:eastAsia="Arial" w:hAnsi="Arial" w:cs="Arial"/>
          <w:color w:val="000000" w:themeColor="text1"/>
          <w:sz w:val="20"/>
          <w:szCs w:val="20"/>
        </w:rPr>
        <w:t xml:space="preserve"> </w:t>
      </w:r>
      <w:r w:rsidR="00915156" w:rsidRPr="008800F6">
        <w:rPr>
          <w:rFonts w:ascii="Arial" w:eastAsia="Arial" w:hAnsi="Arial" w:cs="Arial"/>
          <w:color w:val="000000" w:themeColor="text1"/>
          <w:sz w:val="20"/>
          <w:szCs w:val="20"/>
        </w:rPr>
        <w:t xml:space="preserve">znajduje się odwołanie do określonych uprawnień budowlanych Zamawiający rozumie przez to zarówno ważne uprawnienia wydane na podstawie aktualnie obowiązujących przepisów </w:t>
      </w:r>
      <w:proofErr w:type="spellStart"/>
      <w:r w:rsidR="00915156" w:rsidRPr="008800F6">
        <w:rPr>
          <w:rFonts w:ascii="Arial" w:eastAsia="Arial" w:hAnsi="Arial" w:cs="Arial"/>
          <w:color w:val="000000" w:themeColor="text1"/>
          <w:sz w:val="20"/>
          <w:szCs w:val="20"/>
        </w:rPr>
        <w:t>PrBud</w:t>
      </w:r>
      <w:proofErr w:type="spellEnd"/>
      <w:r w:rsidR="00915156" w:rsidRPr="008800F6">
        <w:rPr>
          <w:rFonts w:ascii="Arial" w:eastAsia="Arial" w:hAnsi="Arial" w:cs="Arial"/>
          <w:color w:val="000000" w:themeColor="text1"/>
          <w:sz w:val="20"/>
          <w:szCs w:val="20"/>
        </w:rPr>
        <w:t xml:space="preserve">, jak i odpowiadające im ważne uprawnienia budowlane wydane na podstawie uprzednio obowiązujących przepisów prawa </w:t>
      </w:r>
      <w:r w:rsidR="001A1FC6" w:rsidRPr="008800F6">
        <w:rPr>
          <w:rFonts w:ascii="Arial" w:eastAsia="Arial" w:hAnsi="Arial" w:cs="Arial"/>
          <w:color w:val="000000" w:themeColor="text1"/>
          <w:sz w:val="20"/>
          <w:szCs w:val="20"/>
        </w:rPr>
        <w:t>oraz na podstawie</w:t>
      </w:r>
      <w:r w:rsidR="00915156" w:rsidRPr="008800F6">
        <w:rPr>
          <w:rFonts w:ascii="Arial" w:eastAsia="Arial" w:hAnsi="Arial" w:cs="Arial"/>
          <w:color w:val="000000" w:themeColor="text1"/>
          <w:sz w:val="20"/>
          <w:szCs w:val="20"/>
        </w:rPr>
        <w:t xml:space="preserve"> odpowiednich przepisów prawa państw członkowskich Unii Europejskiej, Konfederacji Szwajcarskiej lub państw członkowskich Europejskiego Porozumienia o Wolnym Handlu (EFTA) </w:t>
      </w:r>
      <w:r w:rsidR="001A1FC6" w:rsidRPr="008800F6">
        <w:rPr>
          <w:rFonts w:ascii="Arial" w:eastAsia="Arial" w:hAnsi="Arial" w:cs="Arial"/>
          <w:color w:val="000000" w:themeColor="text1"/>
          <w:sz w:val="20"/>
          <w:szCs w:val="20"/>
        </w:rPr>
        <w:t>–</w:t>
      </w:r>
      <w:r w:rsidR="00915156" w:rsidRPr="008800F6">
        <w:rPr>
          <w:rFonts w:ascii="Arial" w:eastAsia="Arial" w:hAnsi="Arial" w:cs="Arial"/>
          <w:color w:val="000000" w:themeColor="text1"/>
          <w:sz w:val="20"/>
          <w:szCs w:val="20"/>
        </w:rPr>
        <w:t xml:space="preserve"> stron umowy o Europejskim Obszarze Gospodarczym, </w:t>
      </w:r>
      <w:r w:rsidR="001A1FC6" w:rsidRPr="008800F6">
        <w:rPr>
          <w:rFonts w:ascii="Arial" w:eastAsia="Arial" w:hAnsi="Arial" w:cs="Arial"/>
          <w:color w:val="000000" w:themeColor="text1"/>
          <w:sz w:val="20"/>
          <w:szCs w:val="20"/>
        </w:rPr>
        <w:t>regulujących nabycie uprawnień do</w:t>
      </w:r>
      <w:r w:rsidR="00915156" w:rsidRPr="008800F6">
        <w:rPr>
          <w:rFonts w:ascii="Arial" w:eastAsia="Arial" w:hAnsi="Arial" w:cs="Arial"/>
          <w:color w:val="000000" w:themeColor="text1"/>
          <w:sz w:val="20"/>
          <w:szCs w:val="20"/>
        </w:rPr>
        <w:t xml:space="preserve">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 (</w:t>
      </w:r>
      <w:r w:rsidR="001417DC" w:rsidRPr="00C174B2">
        <w:rPr>
          <w:rFonts w:ascii="Arial" w:eastAsia="Arial" w:hAnsi="Arial" w:cs="Arial"/>
          <w:sz w:val="20"/>
          <w:szCs w:val="20"/>
        </w:rPr>
        <w:t xml:space="preserve">Dz. U. z </w:t>
      </w:r>
      <w:r w:rsidR="001417DC">
        <w:rPr>
          <w:rFonts w:ascii="Arial" w:eastAsia="Arial" w:hAnsi="Arial" w:cs="Arial"/>
          <w:sz w:val="20"/>
          <w:szCs w:val="20"/>
        </w:rPr>
        <w:t>2026</w:t>
      </w:r>
      <w:r w:rsidR="001417DC" w:rsidRPr="00C174B2">
        <w:rPr>
          <w:rFonts w:ascii="Arial" w:eastAsia="Arial" w:hAnsi="Arial" w:cs="Arial"/>
          <w:sz w:val="20"/>
          <w:szCs w:val="20"/>
        </w:rPr>
        <w:t xml:space="preserve"> r. poz. </w:t>
      </w:r>
      <w:r w:rsidR="001417DC">
        <w:rPr>
          <w:rFonts w:ascii="Arial" w:eastAsia="Arial" w:hAnsi="Arial" w:cs="Arial"/>
          <w:sz w:val="20"/>
          <w:szCs w:val="20"/>
        </w:rPr>
        <w:t>166</w:t>
      </w:r>
      <w:r w:rsidR="00915156" w:rsidRPr="008800F6">
        <w:rPr>
          <w:rFonts w:ascii="Arial" w:eastAsia="Arial" w:hAnsi="Arial" w:cs="Arial"/>
          <w:color w:val="000000" w:themeColor="text1"/>
          <w:sz w:val="20"/>
          <w:szCs w:val="20"/>
        </w:rPr>
        <w:t>).</w:t>
      </w:r>
    </w:p>
    <w:p w14:paraId="19C55C46" w14:textId="77777777" w:rsidR="001417DC" w:rsidRDefault="00001070" w:rsidP="006C7BFA">
      <w:pPr>
        <w:widowControl w:val="0"/>
        <w:snapToGrid w:val="0"/>
        <w:spacing w:line="276" w:lineRule="auto"/>
        <w:ind w:left="993" w:right="23" w:hanging="284"/>
        <w:jc w:val="both"/>
        <w:rPr>
          <w:rFonts w:ascii="Arial" w:hAnsi="Arial" w:cs="Arial"/>
          <w:bCs/>
          <w:color w:val="000000" w:themeColor="text1"/>
          <w:sz w:val="20"/>
          <w:szCs w:val="20"/>
        </w:rPr>
      </w:pPr>
      <w:r w:rsidRPr="008800F6">
        <w:rPr>
          <w:rFonts w:ascii="Arial" w:eastAsia="Arial" w:hAnsi="Arial" w:cs="Arial"/>
          <w:color w:val="000000" w:themeColor="text1"/>
          <w:sz w:val="20"/>
          <w:szCs w:val="20"/>
        </w:rPr>
        <w:t>(!)</w:t>
      </w:r>
      <w:r w:rsidRPr="008800F6">
        <w:rPr>
          <w:rFonts w:ascii="Arial" w:eastAsia="Arial" w:hAnsi="Arial" w:cs="Arial"/>
          <w:color w:val="000000" w:themeColor="text1"/>
          <w:sz w:val="20"/>
          <w:szCs w:val="20"/>
        </w:rPr>
        <w:tab/>
      </w:r>
      <w:r w:rsidR="001417DC" w:rsidRPr="000F2DAD">
        <w:rPr>
          <w:rFonts w:ascii="Arial" w:eastAsia="Arial" w:hAnsi="Arial" w:cs="Arial"/>
          <w:sz w:val="20"/>
          <w:szCs w:val="20"/>
        </w:rPr>
        <w:t>W przypadku, gdy w trakcie realizacji zamówienia dojdzie do zmiany osób, o których mowa powyżej w wykazie osób, nowe osoby będą musiały spełniać wyżej wymienione wymagania.</w:t>
      </w:r>
      <w:r w:rsidR="001417DC" w:rsidRPr="008800F6">
        <w:rPr>
          <w:rFonts w:ascii="Arial" w:hAnsi="Arial" w:cs="Arial"/>
          <w:bCs/>
          <w:color w:val="000000" w:themeColor="text1"/>
          <w:sz w:val="20"/>
          <w:szCs w:val="20"/>
        </w:rPr>
        <w:t xml:space="preserve"> </w:t>
      </w:r>
    </w:p>
    <w:p w14:paraId="3CC342DB" w14:textId="29E8A241" w:rsidR="001417DC" w:rsidRPr="000F2DAD" w:rsidRDefault="001417DC" w:rsidP="001417DC">
      <w:pPr>
        <w:widowControl w:val="0"/>
        <w:snapToGrid w:val="0"/>
        <w:spacing w:line="276" w:lineRule="auto"/>
        <w:ind w:left="993" w:right="23" w:hanging="284"/>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r>
      <w:r w:rsidRPr="000F2DAD">
        <w:rPr>
          <w:rFonts w:ascii="Arial" w:eastAsia="Arial" w:hAnsi="Arial" w:cs="Arial"/>
          <w:sz w:val="20"/>
          <w:szCs w:val="20"/>
        </w:rPr>
        <w:t>Wymagania dotyczące dysponowania Personelem kluczowym mają charakter wymagań minimalnych. Wykonawca może wskazać więcej osób niż wymagane minimum z zastrzeżeniem, że każda z dodatkowych osób spełniać będzie opisane powyżej wymagania dla danego stanowiska.</w:t>
      </w:r>
    </w:p>
    <w:p w14:paraId="797D77DD" w14:textId="1A9CB100" w:rsidR="001417DC" w:rsidRPr="001417DC" w:rsidRDefault="001417DC" w:rsidP="001417DC">
      <w:pPr>
        <w:widowControl w:val="0"/>
        <w:snapToGrid w:val="0"/>
        <w:spacing w:line="276" w:lineRule="auto"/>
        <w:ind w:left="993" w:right="23" w:hanging="284"/>
        <w:jc w:val="both"/>
        <w:rPr>
          <w:rFonts w:ascii="Arial" w:hAnsi="Arial" w:cs="Arial"/>
          <w:bCs/>
          <w:sz w:val="20"/>
          <w:szCs w:val="20"/>
        </w:rPr>
      </w:pPr>
      <w:r w:rsidRPr="000F2DAD">
        <w:rPr>
          <w:rFonts w:ascii="Arial" w:eastAsia="Arial" w:hAnsi="Arial" w:cs="Arial"/>
          <w:sz w:val="20"/>
          <w:szCs w:val="20"/>
        </w:rPr>
        <w:t>(!)</w:t>
      </w:r>
      <w:r>
        <w:rPr>
          <w:rFonts w:ascii="Arial" w:eastAsia="Arial" w:hAnsi="Arial" w:cs="Arial"/>
          <w:sz w:val="20"/>
          <w:szCs w:val="20"/>
        </w:rPr>
        <w:tab/>
      </w:r>
      <w:r w:rsidRPr="000F2DAD">
        <w:rPr>
          <w:rFonts w:ascii="Arial" w:eastAsia="Arial" w:hAnsi="Arial" w:cs="Arial"/>
          <w:sz w:val="20"/>
          <w:szCs w:val="20"/>
        </w:rPr>
        <w:t xml:space="preserve">Warunek w zakresie dysponowania Personelem kluczowym </w:t>
      </w:r>
      <w:r w:rsidRPr="000F2DAD">
        <w:rPr>
          <w:rFonts w:ascii="Arial" w:hAnsi="Arial" w:cs="Arial"/>
          <w:bCs/>
          <w:sz w:val="20"/>
          <w:szCs w:val="20"/>
        </w:rPr>
        <w:t>dla Wykonawców wspólnie ubiegających się o udzielenie zamówienia oceniany będzie łącznie dla wszystkich podmiotów.</w:t>
      </w:r>
    </w:p>
    <w:p w14:paraId="004BE79E" w14:textId="0B7EC7D8" w:rsidR="00FB486A" w:rsidRPr="008800F6" w:rsidRDefault="00FB486A" w:rsidP="006C7BFA">
      <w:pPr>
        <w:widowControl w:val="0"/>
        <w:snapToGrid w:val="0"/>
        <w:spacing w:line="276" w:lineRule="auto"/>
        <w:ind w:left="993" w:right="23" w:hanging="284"/>
        <w:jc w:val="both"/>
        <w:rPr>
          <w:rFonts w:ascii="Arial" w:hAnsi="Arial" w:cs="Arial"/>
          <w:bCs/>
          <w:color w:val="000000" w:themeColor="text1"/>
          <w:sz w:val="20"/>
          <w:szCs w:val="20"/>
        </w:rPr>
      </w:pP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t>W przypadku podania kwot w walucie obcej, Zamawiający dokona przeliczenia tej wartości na wartość w złotych według średniego kursu NBP dla danej waluty z dnia publikacji ogłoszenia o zamówieniu w Dzienniku Urzędowym Unii Europejskiej. Jeżeli w dniu ukazania się ogłoszenia o zamówieniu, NBP nie opublikuje informacji o średnim kursie walut, Zamawiający dokona odpowiednich przeliczeń wg. średniego kursu z pierwszego, kolejnego dnia, w którym NBP opublikuje ww. informacje.</w:t>
      </w:r>
    </w:p>
    <w:p w14:paraId="1C9632AF" w14:textId="77777777" w:rsidR="00E25A6B" w:rsidRPr="008800F6" w:rsidRDefault="00E25A6B" w:rsidP="006C7BFA">
      <w:pPr>
        <w:spacing w:line="276" w:lineRule="auto"/>
        <w:ind w:left="426" w:right="23" w:hanging="426"/>
        <w:jc w:val="both"/>
        <w:rPr>
          <w:rFonts w:ascii="Arial" w:hAnsi="Arial" w:cs="Arial"/>
          <w:bCs/>
          <w:color w:val="000000" w:themeColor="text1"/>
          <w:sz w:val="20"/>
          <w:szCs w:val="20"/>
        </w:rPr>
      </w:pPr>
    </w:p>
    <w:p w14:paraId="7C6EC6CC" w14:textId="66D12D96" w:rsidR="001A1FC6" w:rsidRPr="008800F6" w:rsidRDefault="00FB486A"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t>8.5.</w:t>
      </w:r>
      <w:r w:rsidRPr="008800F6">
        <w:rPr>
          <w:rFonts w:ascii="Arial" w:hAnsi="Arial" w:cs="Arial"/>
          <w:bCs/>
          <w:color w:val="000000" w:themeColor="text1"/>
          <w:sz w:val="20"/>
          <w:szCs w:val="20"/>
        </w:rPr>
        <w:tab/>
      </w:r>
      <w:r w:rsidR="001A1FC6" w:rsidRPr="008800F6">
        <w:rPr>
          <w:rFonts w:ascii="Arial" w:hAnsi="Arial" w:cs="Arial"/>
          <w:bCs/>
          <w:color w:val="000000" w:themeColor="text1"/>
          <w:sz w:val="20"/>
          <w:szCs w:val="20"/>
        </w:rPr>
        <w:t xml:space="preserve">Ocena spełniania warunków udziału w </w:t>
      </w:r>
      <w:r w:rsidR="003C1813" w:rsidRPr="008800F6">
        <w:rPr>
          <w:rFonts w:ascii="Arial" w:hAnsi="Arial" w:cs="Arial"/>
          <w:bCs/>
          <w:color w:val="000000" w:themeColor="text1"/>
          <w:sz w:val="20"/>
          <w:szCs w:val="20"/>
        </w:rPr>
        <w:t>p</w:t>
      </w:r>
      <w:r w:rsidR="001A1FC6" w:rsidRPr="008800F6">
        <w:rPr>
          <w:rFonts w:ascii="Arial" w:hAnsi="Arial" w:cs="Arial"/>
          <w:bCs/>
          <w:color w:val="000000" w:themeColor="text1"/>
          <w:sz w:val="20"/>
          <w:szCs w:val="20"/>
        </w:rPr>
        <w:t xml:space="preserve">ostępowaniu dokonana zostanie zgodnie z formułą „spełnia”/„nie spełnia”, w oparciu o informacje zawarte w dokumentach i oświadczeniach, o których mowa w </w:t>
      </w:r>
      <w:r w:rsidR="003C1813" w:rsidRPr="008800F6">
        <w:rPr>
          <w:rFonts w:ascii="Arial" w:hAnsi="Arial" w:cs="Arial"/>
          <w:bCs/>
          <w:color w:val="000000" w:themeColor="text1"/>
          <w:sz w:val="20"/>
          <w:szCs w:val="20"/>
        </w:rPr>
        <w:t>pkt. 10 IDW.</w:t>
      </w:r>
    </w:p>
    <w:p w14:paraId="25E2F8D8" w14:textId="77777777" w:rsidR="001A1FC6" w:rsidRPr="008800F6" w:rsidRDefault="001A1FC6" w:rsidP="006C7BFA">
      <w:pPr>
        <w:spacing w:line="276" w:lineRule="auto"/>
        <w:ind w:left="426" w:right="23" w:hanging="426"/>
        <w:jc w:val="both"/>
        <w:rPr>
          <w:rFonts w:ascii="Arial" w:hAnsi="Arial" w:cs="Arial"/>
          <w:bCs/>
          <w:color w:val="000000" w:themeColor="text1"/>
          <w:sz w:val="20"/>
          <w:szCs w:val="20"/>
        </w:rPr>
      </w:pPr>
    </w:p>
    <w:p w14:paraId="5A6D22F8" w14:textId="10CA43C9" w:rsidR="003F5DF5" w:rsidRPr="008800F6" w:rsidRDefault="003C1813"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t>8.6</w:t>
      </w:r>
      <w:r w:rsidRPr="008800F6">
        <w:rPr>
          <w:rFonts w:ascii="Arial" w:hAnsi="Arial" w:cs="Arial"/>
          <w:bCs/>
          <w:color w:val="000000" w:themeColor="text1"/>
          <w:sz w:val="20"/>
          <w:szCs w:val="20"/>
        </w:rPr>
        <w:tab/>
      </w:r>
      <w:r w:rsidR="003F5DF5" w:rsidRPr="008800F6">
        <w:rPr>
          <w:rFonts w:ascii="Arial" w:hAnsi="Arial" w:cs="Arial"/>
          <w:bCs/>
          <w:color w:val="000000" w:themeColor="text1"/>
          <w:sz w:val="20"/>
          <w:szCs w:val="20"/>
        </w:rPr>
        <w:t xml:space="preserve">W odniesieniu do warunków dotyczących zdolności technicznej lub zawodowej </w:t>
      </w:r>
      <w:r w:rsidRPr="008800F6">
        <w:rPr>
          <w:rFonts w:ascii="Arial" w:hAnsi="Arial" w:cs="Arial"/>
          <w:bCs/>
          <w:color w:val="000000" w:themeColor="text1"/>
          <w:sz w:val="20"/>
          <w:szCs w:val="20"/>
        </w:rPr>
        <w:t>w</w:t>
      </w:r>
      <w:r w:rsidR="003F5DF5" w:rsidRPr="008800F6">
        <w:rPr>
          <w:rFonts w:ascii="Arial" w:hAnsi="Arial" w:cs="Arial"/>
          <w:bCs/>
          <w:color w:val="000000" w:themeColor="text1"/>
          <w:sz w:val="20"/>
          <w:szCs w:val="20"/>
        </w:rPr>
        <w:t xml:space="preserve">ykonawcy wspólnie ubiegający się o udzielenie zamówienia mogą polegać na zdolnościach tych z wykonawców, którzy wykonają </w:t>
      </w:r>
      <w:r w:rsidRPr="008800F6">
        <w:rPr>
          <w:rFonts w:ascii="Arial" w:hAnsi="Arial" w:cs="Arial"/>
          <w:bCs/>
          <w:color w:val="000000" w:themeColor="text1"/>
          <w:sz w:val="20"/>
          <w:szCs w:val="20"/>
        </w:rPr>
        <w:t>roboty budowlane</w:t>
      </w:r>
      <w:r w:rsidR="003F5DF5" w:rsidRPr="008800F6">
        <w:rPr>
          <w:rFonts w:ascii="Arial" w:hAnsi="Arial" w:cs="Arial"/>
          <w:bCs/>
          <w:color w:val="000000" w:themeColor="text1"/>
          <w:sz w:val="20"/>
          <w:szCs w:val="20"/>
        </w:rPr>
        <w:t xml:space="preserve">, do realizacji których te zdolności są wymagane. W takim przypadku </w:t>
      </w:r>
      <w:r w:rsidRPr="008800F6">
        <w:rPr>
          <w:rFonts w:ascii="Arial" w:hAnsi="Arial" w:cs="Arial"/>
          <w:bCs/>
          <w:color w:val="000000" w:themeColor="text1"/>
          <w:sz w:val="20"/>
          <w:szCs w:val="20"/>
        </w:rPr>
        <w:t>wykonawcy</w:t>
      </w:r>
      <w:r w:rsidR="003F5DF5" w:rsidRPr="008800F6">
        <w:rPr>
          <w:rFonts w:ascii="Arial" w:hAnsi="Arial" w:cs="Arial"/>
          <w:bCs/>
          <w:color w:val="000000" w:themeColor="text1"/>
          <w:sz w:val="20"/>
          <w:szCs w:val="20"/>
        </w:rPr>
        <w:t xml:space="preserve"> wspólnie ubiegający się o udzielenie zamówienia dołączają do oferty oświadczenie, z którego wynika, które roboty budowlane wykonają poszczególni wykonawcy</w:t>
      </w:r>
      <w:r w:rsidR="00A9256E" w:rsidRPr="008800F6">
        <w:rPr>
          <w:rFonts w:ascii="Arial" w:hAnsi="Arial" w:cs="Arial"/>
          <w:bCs/>
          <w:color w:val="000000" w:themeColor="text1"/>
          <w:sz w:val="20"/>
          <w:szCs w:val="20"/>
        </w:rPr>
        <w:t>.</w:t>
      </w:r>
      <w:r w:rsidRPr="008800F6">
        <w:rPr>
          <w:rFonts w:ascii="Arial" w:hAnsi="Arial" w:cs="Arial"/>
          <w:bCs/>
          <w:color w:val="000000" w:themeColor="text1"/>
          <w:sz w:val="20"/>
          <w:szCs w:val="20"/>
        </w:rPr>
        <w:t xml:space="preserve"> Wzór oświadczenia stanowi załącznik nr </w:t>
      </w:r>
      <w:r w:rsidR="0014060A" w:rsidRPr="008800F6">
        <w:rPr>
          <w:rFonts w:ascii="Arial" w:hAnsi="Arial" w:cs="Arial"/>
          <w:bCs/>
          <w:color w:val="000000" w:themeColor="text1"/>
          <w:sz w:val="20"/>
          <w:szCs w:val="20"/>
        </w:rPr>
        <w:t>6</w:t>
      </w:r>
      <w:r w:rsidRPr="008800F6">
        <w:rPr>
          <w:rFonts w:ascii="Arial" w:hAnsi="Arial" w:cs="Arial"/>
          <w:bCs/>
          <w:color w:val="000000" w:themeColor="text1"/>
          <w:sz w:val="20"/>
          <w:szCs w:val="20"/>
        </w:rPr>
        <w:t xml:space="preserve"> do SWZ.</w:t>
      </w:r>
    </w:p>
    <w:p w14:paraId="0771F7BD" w14:textId="77777777" w:rsidR="003F5DF5" w:rsidRPr="008800F6" w:rsidRDefault="003F5DF5" w:rsidP="006C7BFA">
      <w:pPr>
        <w:spacing w:line="276" w:lineRule="auto"/>
        <w:ind w:left="426" w:right="23" w:hanging="426"/>
        <w:jc w:val="both"/>
        <w:rPr>
          <w:rFonts w:ascii="Arial" w:hAnsi="Arial" w:cs="Arial"/>
          <w:bCs/>
          <w:color w:val="000000" w:themeColor="text1"/>
          <w:sz w:val="20"/>
          <w:szCs w:val="20"/>
        </w:rPr>
      </w:pPr>
    </w:p>
    <w:p w14:paraId="455A6C11" w14:textId="728B9426" w:rsidR="003F5DF5" w:rsidRPr="008800F6" w:rsidRDefault="003F5DF5"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t>8.</w:t>
      </w:r>
      <w:r w:rsidR="003C1813" w:rsidRPr="008800F6">
        <w:rPr>
          <w:rFonts w:ascii="Arial" w:hAnsi="Arial" w:cs="Arial"/>
          <w:bCs/>
          <w:color w:val="000000" w:themeColor="text1"/>
          <w:sz w:val="20"/>
          <w:szCs w:val="20"/>
        </w:rPr>
        <w:t>7</w:t>
      </w: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t>Wykonawca może w celu potwierdzenia spełniania warunków udziału w postępowaniu, o których mowa w pkt 8.3 i 8.4 SWZ, w odniesieniu do przedmiotowego zamówienia, polegać na zdolnościach technicznych lub zawodowych lub sytuacji finansowej lub ekonomicznej innych podmiotów, niezależnie od charakteru prawnego łączących go z nimi stosunków prawnych.</w:t>
      </w:r>
    </w:p>
    <w:p w14:paraId="0313FEAA" w14:textId="77777777" w:rsidR="003F5DF5" w:rsidRPr="008800F6" w:rsidRDefault="003F5DF5" w:rsidP="006C7BFA">
      <w:pPr>
        <w:spacing w:line="276" w:lineRule="auto"/>
        <w:ind w:left="426" w:right="23" w:hanging="426"/>
        <w:jc w:val="both"/>
        <w:rPr>
          <w:rFonts w:ascii="Arial" w:hAnsi="Arial" w:cs="Arial"/>
          <w:bCs/>
          <w:color w:val="000000" w:themeColor="text1"/>
          <w:sz w:val="20"/>
          <w:szCs w:val="20"/>
        </w:rPr>
      </w:pPr>
    </w:p>
    <w:p w14:paraId="52E18256" w14:textId="1E671BAE" w:rsidR="003F5DF5" w:rsidRPr="008800F6" w:rsidRDefault="003F5DF5"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t>8.</w:t>
      </w:r>
      <w:r w:rsidR="003C1813" w:rsidRPr="008800F6">
        <w:rPr>
          <w:rFonts w:ascii="Arial" w:hAnsi="Arial" w:cs="Arial"/>
          <w:bCs/>
          <w:color w:val="000000" w:themeColor="text1"/>
          <w:sz w:val="20"/>
          <w:szCs w:val="20"/>
        </w:rPr>
        <w:t>8</w:t>
      </w: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t>W odniesieniu do warunków dotyczących zdolności technicznej lub zawodowej określonych w pkt</w:t>
      </w:r>
      <w:r w:rsidR="00C53B21" w:rsidRPr="008800F6">
        <w:rPr>
          <w:rFonts w:ascii="Arial" w:hAnsi="Arial" w:cs="Arial"/>
          <w:bCs/>
          <w:color w:val="000000" w:themeColor="text1"/>
          <w:sz w:val="20"/>
          <w:szCs w:val="20"/>
        </w:rPr>
        <w:t>.</w:t>
      </w:r>
      <w:r w:rsidRPr="008800F6">
        <w:rPr>
          <w:rFonts w:ascii="Arial" w:hAnsi="Arial" w:cs="Arial"/>
          <w:bCs/>
          <w:color w:val="000000" w:themeColor="text1"/>
          <w:sz w:val="20"/>
          <w:szCs w:val="20"/>
        </w:rPr>
        <w:t xml:space="preserve"> </w:t>
      </w:r>
      <w:r w:rsidR="00C53B21" w:rsidRPr="008800F6">
        <w:rPr>
          <w:rFonts w:ascii="Arial" w:hAnsi="Arial" w:cs="Arial"/>
          <w:bCs/>
          <w:color w:val="000000" w:themeColor="text1"/>
          <w:sz w:val="20"/>
          <w:szCs w:val="20"/>
        </w:rPr>
        <w:t>8.4</w:t>
      </w:r>
      <w:r w:rsidRPr="008800F6">
        <w:rPr>
          <w:rFonts w:ascii="Arial" w:hAnsi="Arial" w:cs="Arial"/>
          <w:bCs/>
          <w:color w:val="000000" w:themeColor="text1"/>
          <w:sz w:val="20"/>
          <w:szCs w:val="20"/>
        </w:rPr>
        <w:t xml:space="preserve"> SWZ, </w:t>
      </w:r>
      <w:r w:rsidR="00C53B21" w:rsidRPr="008800F6">
        <w:rPr>
          <w:rFonts w:ascii="Arial" w:hAnsi="Arial" w:cs="Arial"/>
          <w:bCs/>
          <w:color w:val="000000" w:themeColor="text1"/>
          <w:sz w:val="20"/>
          <w:szCs w:val="20"/>
        </w:rPr>
        <w:t>W</w:t>
      </w:r>
      <w:r w:rsidRPr="008800F6">
        <w:rPr>
          <w:rFonts w:ascii="Arial" w:hAnsi="Arial" w:cs="Arial"/>
          <w:bCs/>
          <w:color w:val="000000" w:themeColor="text1"/>
          <w:sz w:val="20"/>
          <w:szCs w:val="20"/>
        </w:rPr>
        <w:t xml:space="preserve">ykonawca może polegać na zdolnościach podmiotów udostępniających zasoby, jeśli podmioty te wykonają </w:t>
      </w:r>
      <w:r w:rsidR="003C1813" w:rsidRPr="008800F6">
        <w:rPr>
          <w:rFonts w:ascii="Arial" w:hAnsi="Arial" w:cs="Arial"/>
          <w:bCs/>
          <w:color w:val="000000" w:themeColor="text1"/>
          <w:sz w:val="20"/>
          <w:szCs w:val="20"/>
        </w:rPr>
        <w:t>roboty budowlane</w:t>
      </w:r>
      <w:r w:rsidRPr="008800F6">
        <w:rPr>
          <w:rFonts w:ascii="Arial" w:hAnsi="Arial" w:cs="Arial"/>
          <w:bCs/>
          <w:color w:val="000000" w:themeColor="text1"/>
          <w:sz w:val="20"/>
          <w:szCs w:val="20"/>
        </w:rPr>
        <w:t>, do realizacji których te zdolności są wymagane</w:t>
      </w:r>
      <w:r w:rsidR="00C53B21" w:rsidRPr="008800F6">
        <w:rPr>
          <w:rFonts w:ascii="Arial" w:hAnsi="Arial" w:cs="Arial"/>
          <w:bCs/>
          <w:color w:val="000000" w:themeColor="text1"/>
          <w:sz w:val="20"/>
          <w:szCs w:val="20"/>
        </w:rPr>
        <w:t>.</w:t>
      </w:r>
    </w:p>
    <w:p w14:paraId="2857100E" w14:textId="77777777" w:rsidR="00C53B21" w:rsidRPr="008800F6" w:rsidRDefault="00C53B21" w:rsidP="006C7BFA">
      <w:pPr>
        <w:spacing w:line="276" w:lineRule="auto"/>
        <w:ind w:left="426" w:right="23" w:hanging="426"/>
        <w:jc w:val="both"/>
        <w:rPr>
          <w:rFonts w:ascii="Arial" w:hAnsi="Arial" w:cs="Arial"/>
          <w:bCs/>
          <w:color w:val="000000" w:themeColor="text1"/>
          <w:sz w:val="20"/>
          <w:szCs w:val="20"/>
        </w:rPr>
      </w:pPr>
    </w:p>
    <w:p w14:paraId="65EB2E45" w14:textId="6021E8F7" w:rsidR="00C53B21" w:rsidRPr="008800F6" w:rsidRDefault="00C53B21" w:rsidP="006C7BFA">
      <w:pPr>
        <w:spacing w:line="276" w:lineRule="auto"/>
        <w:ind w:left="426" w:right="23" w:hanging="426"/>
        <w:jc w:val="both"/>
        <w:rPr>
          <w:rFonts w:ascii="Arial" w:hAnsi="Arial" w:cs="Arial"/>
          <w:bCs/>
          <w:color w:val="000000" w:themeColor="text1"/>
          <w:sz w:val="20"/>
          <w:szCs w:val="20"/>
        </w:rPr>
      </w:pPr>
      <w:r w:rsidRPr="008800F6">
        <w:rPr>
          <w:rFonts w:ascii="Arial" w:hAnsi="Arial" w:cs="Arial"/>
          <w:bCs/>
          <w:color w:val="000000" w:themeColor="text1"/>
          <w:sz w:val="20"/>
          <w:szCs w:val="20"/>
        </w:rPr>
        <w:lastRenderedPageBreak/>
        <w:t>8.</w:t>
      </w:r>
      <w:r w:rsidR="003C1813" w:rsidRPr="008800F6">
        <w:rPr>
          <w:rFonts w:ascii="Arial" w:hAnsi="Arial" w:cs="Arial"/>
          <w:bCs/>
          <w:color w:val="000000" w:themeColor="text1"/>
          <w:sz w:val="20"/>
          <w:szCs w:val="20"/>
        </w:rPr>
        <w:t>9</w:t>
      </w: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604456D1" w14:textId="77777777" w:rsidR="00C53B21" w:rsidRPr="008800F6" w:rsidRDefault="00C53B21" w:rsidP="006C7BFA">
      <w:pPr>
        <w:spacing w:line="276" w:lineRule="auto"/>
        <w:ind w:left="426" w:right="23" w:hanging="426"/>
        <w:jc w:val="both"/>
        <w:rPr>
          <w:rFonts w:ascii="Arial" w:hAnsi="Arial" w:cs="Arial"/>
          <w:bCs/>
          <w:color w:val="000000" w:themeColor="text1"/>
          <w:sz w:val="20"/>
          <w:szCs w:val="20"/>
        </w:rPr>
      </w:pPr>
    </w:p>
    <w:p w14:paraId="091222A8" w14:textId="1AA2EE94" w:rsidR="00C53B21" w:rsidRPr="008800F6" w:rsidRDefault="00C53B21" w:rsidP="006C7BFA">
      <w:pPr>
        <w:spacing w:line="276" w:lineRule="auto"/>
        <w:ind w:left="426" w:right="23" w:hanging="568"/>
        <w:jc w:val="both"/>
        <w:rPr>
          <w:rFonts w:ascii="Arial" w:hAnsi="Arial" w:cs="Arial"/>
          <w:bCs/>
          <w:color w:val="000000" w:themeColor="text1"/>
          <w:sz w:val="20"/>
          <w:szCs w:val="20"/>
        </w:rPr>
      </w:pPr>
      <w:r w:rsidRPr="008800F6">
        <w:rPr>
          <w:rFonts w:ascii="Arial" w:hAnsi="Arial" w:cs="Arial"/>
          <w:bCs/>
          <w:color w:val="000000" w:themeColor="text1"/>
          <w:sz w:val="20"/>
          <w:szCs w:val="20"/>
        </w:rPr>
        <w:t>8.</w:t>
      </w:r>
      <w:r w:rsidR="003C1813" w:rsidRPr="008800F6">
        <w:rPr>
          <w:rFonts w:ascii="Arial" w:hAnsi="Arial" w:cs="Arial"/>
          <w:bCs/>
          <w:color w:val="000000" w:themeColor="text1"/>
          <w:sz w:val="20"/>
          <w:szCs w:val="20"/>
        </w:rPr>
        <w:t>10</w:t>
      </w:r>
      <w:r w:rsidRPr="008800F6">
        <w:rPr>
          <w:rFonts w:ascii="Arial" w:hAnsi="Arial" w:cs="Arial"/>
          <w:bCs/>
          <w:color w:val="000000" w:themeColor="text1"/>
          <w:sz w:val="20"/>
          <w:szCs w:val="20"/>
        </w:rPr>
        <w:t>.</w:t>
      </w:r>
      <w:r w:rsidR="003C1813" w:rsidRPr="008800F6">
        <w:rPr>
          <w:rFonts w:ascii="Arial" w:hAnsi="Arial" w:cs="Arial"/>
          <w:bCs/>
          <w:color w:val="000000" w:themeColor="text1"/>
          <w:sz w:val="20"/>
          <w:szCs w:val="20"/>
        </w:rPr>
        <w:tab/>
      </w:r>
      <w:r w:rsidRPr="008800F6">
        <w:rPr>
          <w:rFonts w:ascii="Arial" w:hAnsi="Arial" w:cs="Arial"/>
          <w:bCs/>
          <w:color w:val="000000" w:themeColor="text1"/>
          <w:sz w:val="20"/>
          <w:szCs w:val="20"/>
        </w:rPr>
        <w:t xml:space="preserve">W przypadku gdy Wykonawca polega na zdolnościach lub sytuacji podmiotów udostępniających zasoby, których udział w realizacji zamówienia przekracza 10% wartości zamówienia, jest zobowiązany do przedstawienia oświadczenia tego podmiotu, że nie podlega wykluczeniu z postępowania z przyczyn, o których mowa w pkt 7.1 </w:t>
      </w:r>
      <w:proofErr w:type="spellStart"/>
      <w:r w:rsidRPr="008800F6">
        <w:rPr>
          <w:rFonts w:ascii="Arial" w:hAnsi="Arial" w:cs="Arial"/>
          <w:bCs/>
          <w:color w:val="000000" w:themeColor="text1"/>
          <w:sz w:val="20"/>
          <w:szCs w:val="20"/>
        </w:rPr>
        <w:t>ppkt</w:t>
      </w:r>
      <w:proofErr w:type="spellEnd"/>
      <w:r w:rsidRPr="008800F6">
        <w:rPr>
          <w:rFonts w:ascii="Arial" w:hAnsi="Arial" w:cs="Arial"/>
          <w:bCs/>
          <w:color w:val="000000" w:themeColor="text1"/>
          <w:sz w:val="20"/>
          <w:szCs w:val="20"/>
        </w:rPr>
        <w:t xml:space="preserve"> 2 i 3 SWZ.</w:t>
      </w:r>
    </w:p>
    <w:p w14:paraId="51B0EEBB" w14:textId="77777777" w:rsidR="00C53B21" w:rsidRPr="008800F6" w:rsidRDefault="00C53B21" w:rsidP="006C7BFA">
      <w:pPr>
        <w:spacing w:line="276" w:lineRule="auto"/>
        <w:ind w:left="426" w:right="23" w:hanging="426"/>
        <w:jc w:val="both"/>
        <w:rPr>
          <w:rFonts w:ascii="Arial" w:hAnsi="Arial" w:cs="Arial"/>
          <w:bCs/>
          <w:color w:val="000000" w:themeColor="text1"/>
          <w:sz w:val="20"/>
          <w:szCs w:val="20"/>
        </w:rPr>
      </w:pPr>
    </w:p>
    <w:p w14:paraId="2335233F" w14:textId="6C06BD75" w:rsidR="00C53B21" w:rsidRPr="008800F6" w:rsidRDefault="00C53B21" w:rsidP="006C7BFA">
      <w:pPr>
        <w:spacing w:line="276" w:lineRule="auto"/>
        <w:ind w:left="426" w:right="23" w:hanging="568"/>
        <w:jc w:val="both"/>
        <w:rPr>
          <w:rFonts w:ascii="Arial" w:hAnsi="Arial" w:cs="Arial"/>
          <w:bCs/>
          <w:color w:val="000000" w:themeColor="text1"/>
          <w:sz w:val="20"/>
          <w:szCs w:val="20"/>
        </w:rPr>
      </w:pPr>
      <w:r w:rsidRPr="008800F6">
        <w:rPr>
          <w:rFonts w:ascii="Arial" w:hAnsi="Arial" w:cs="Arial"/>
          <w:bCs/>
          <w:color w:val="000000" w:themeColor="text1"/>
          <w:sz w:val="20"/>
          <w:szCs w:val="20"/>
        </w:rPr>
        <w:t>8.1</w:t>
      </w:r>
      <w:r w:rsidR="003C1813" w:rsidRPr="008800F6">
        <w:rPr>
          <w:rFonts w:ascii="Arial" w:hAnsi="Arial" w:cs="Arial"/>
          <w:bCs/>
          <w:color w:val="000000" w:themeColor="text1"/>
          <w:sz w:val="20"/>
          <w:szCs w:val="20"/>
        </w:rPr>
        <w:t>1</w:t>
      </w: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t xml:space="preserve">Zobowiązanie podmiotu udostępniającego zasoby potwierdza, że stosunek łączący Wykonawcę z podmiotami udostępniającymi zasoby gwarantuje rzeczywisty dostęp do tych zasobów oraz określa w szczególności: </w:t>
      </w:r>
    </w:p>
    <w:p w14:paraId="40207369" w14:textId="1A9512CA" w:rsidR="00C53B21" w:rsidRPr="008800F6" w:rsidRDefault="00C53B21">
      <w:pPr>
        <w:pStyle w:val="Akapitzlist"/>
        <w:numPr>
          <w:ilvl w:val="2"/>
          <w:numId w:val="13"/>
        </w:numPr>
        <w:ind w:right="23" w:hanging="294"/>
        <w:jc w:val="both"/>
        <w:rPr>
          <w:bCs/>
          <w:color w:val="000000" w:themeColor="text1"/>
          <w:sz w:val="20"/>
          <w:szCs w:val="20"/>
        </w:rPr>
      </w:pPr>
      <w:r w:rsidRPr="008800F6">
        <w:rPr>
          <w:bCs/>
          <w:color w:val="000000" w:themeColor="text1"/>
          <w:sz w:val="20"/>
          <w:szCs w:val="20"/>
        </w:rPr>
        <w:t xml:space="preserve">zakres dostępnych Wykonawcy zasobów podmiotu udostępniającego zasoby; </w:t>
      </w:r>
    </w:p>
    <w:p w14:paraId="1F831BA0" w14:textId="77777777" w:rsidR="00C53B21" w:rsidRPr="008800F6" w:rsidRDefault="00C53B21">
      <w:pPr>
        <w:pStyle w:val="Akapitzlist"/>
        <w:numPr>
          <w:ilvl w:val="2"/>
          <w:numId w:val="13"/>
        </w:numPr>
        <w:ind w:right="23" w:hanging="294"/>
        <w:jc w:val="both"/>
        <w:rPr>
          <w:bCs/>
          <w:color w:val="000000" w:themeColor="text1"/>
          <w:sz w:val="20"/>
          <w:szCs w:val="20"/>
        </w:rPr>
      </w:pPr>
      <w:r w:rsidRPr="008800F6">
        <w:rPr>
          <w:bCs/>
          <w:color w:val="000000" w:themeColor="text1"/>
          <w:sz w:val="20"/>
          <w:szCs w:val="20"/>
        </w:rPr>
        <w:t xml:space="preserve">sposób i okres udostępnienia Wykonawcy i wykorzystania przez niego zasobów podmiotu udostępniającego te zasoby przy wykonywaniu zamówienia; </w:t>
      </w:r>
    </w:p>
    <w:p w14:paraId="6034394C" w14:textId="2B445F71" w:rsidR="00C53B21" w:rsidRPr="008800F6" w:rsidRDefault="00C53B21">
      <w:pPr>
        <w:pStyle w:val="Akapitzlist"/>
        <w:numPr>
          <w:ilvl w:val="2"/>
          <w:numId w:val="13"/>
        </w:numPr>
        <w:ind w:right="23" w:hanging="294"/>
        <w:jc w:val="both"/>
        <w:rPr>
          <w:bCs/>
          <w:color w:val="000000" w:themeColor="text1"/>
          <w:sz w:val="20"/>
          <w:szCs w:val="20"/>
        </w:rPr>
      </w:pPr>
      <w:r w:rsidRPr="008800F6">
        <w:rPr>
          <w:bCs/>
          <w:color w:val="000000" w:themeColor="text1"/>
          <w:sz w:val="20"/>
          <w:szCs w:val="20"/>
        </w:rPr>
        <w:t xml:space="preserve">czy i w jakim zakresie podmiot udostępniający zasoby, na zdolnościach którego </w:t>
      </w:r>
      <w:r w:rsidR="0094424E" w:rsidRPr="008800F6">
        <w:rPr>
          <w:bCs/>
          <w:color w:val="000000" w:themeColor="text1"/>
          <w:sz w:val="20"/>
          <w:szCs w:val="20"/>
        </w:rPr>
        <w:t>W</w:t>
      </w:r>
      <w:r w:rsidRPr="008800F6">
        <w:rPr>
          <w:bCs/>
          <w:color w:val="000000" w:themeColor="text1"/>
          <w:sz w:val="20"/>
          <w:szCs w:val="20"/>
        </w:rPr>
        <w:t>ykonawca polega w odniesieniu do warunków udziału w postępowaniu zrealizuje usługi, których wskazane zdolności dotyczą.</w:t>
      </w:r>
    </w:p>
    <w:p w14:paraId="66E9A956" w14:textId="77777777" w:rsidR="00E25A6B" w:rsidRPr="008800F6" w:rsidRDefault="00E25A6B" w:rsidP="006C7BFA">
      <w:pPr>
        <w:spacing w:line="276" w:lineRule="auto"/>
        <w:ind w:left="426" w:right="23" w:hanging="426"/>
        <w:jc w:val="both"/>
        <w:rPr>
          <w:rFonts w:ascii="Arial" w:hAnsi="Arial" w:cs="Arial"/>
          <w:bCs/>
          <w:color w:val="000000" w:themeColor="text1"/>
          <w:sz w:val="20"/>
          <w:szCs w:val="20"/>
        </w:rPr>
      </w:pPr>
    </w:p>
    <w:p w14:paraId="060581B8" w14:textId="4909981B" w:rsidR="000864B0" w:rsidRPr="008800F6" w:rsidRDefault="000864B0" w:rsidP="006C7BFA">
      <w:pPr>
        <w:spacing w:line="276" w:lineRule="auto"/>
        <w:ind w:left="426" w:right="23" w:hanging="568"/>
        <w:jc w:val="both"/>
        <w:rPr>
          <w:rFonts w:ascii="Arial" w:hAnsi="Arial" w:cs="Arial"/>
          <w:bCs/>
          <w:color w:val="000000" w:themeColor="text1"/>
          <w:sz w:val="20"/>
          <w:szCs w:val="20"/>
        </w:rPr>
      </w:pPr>
      <w:r w:rsidRPr="008800F6">
        <w:rPr>
          <w:rFonts w:ascii="Arial" w:hAnsi="Arial" w:cs="Arial"/>
          <w:bCs/>
          <w:color w:val="000000" w:themeColor="text1"/>
          <w:sz w:val="20"/>
          <w:szCs w:val="20"/>
        </w:rPr>
        <w:t>8.1</w:t>
      </w:r>
      <w:r w:rsidR="003C1813" w:rsidRPr="008800F6">
        <w:rPr>
          <w:rFonts w:ascii="Arial" w:hAnsi="Arial" w:cs="Arial"/>
          <w:bCs/>
          <w:color w:val="000000" w:themeColor="text1"/>
          <w:sz w:val="20"/>
          <w:szCs w:val="20"/>
        </w:rPr>
        <w:t>2</w:t>
      </w: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r>
      <w:r w:rsidR="0094424E" w:rsidRPr="008800F6">
        <w:rPr>
          <w:rFonts w:ascii="Arial" w:hAnsi="Arial" w:cs="Arial"/>
          <w:bCs/>
          <w:color w:val="000000" w:themeColor="text1"/>
          <w:sz w:val="20"/>
          <w:szCs w:val="20"/>
        </w:rPr>
        <w:t xml:space="preserve">Zamawiający ocenia, czy zdolności udostępniane </w:t>
      </w:r>
      <w:r w:rsidRPr="008800F6">
        <w:rPr>
          <w:rFonts w:ascii="Arial" w:hAnsi="Arial" w:cs="Arial"/>
          <w:bCs/>
          <w:color w:val="000000" w:themeColor="text1"/>
          <w:sz w:val="20"/>
          <w:szCs w:val="20"/>
        </w:rPr>
        <w:t>W</w:t>
      </w:r>
      <w:r w:rsidR="0094424E" w:rsidRPr="008800F6">
        <w:rPr>
          <w:rFonts w:ascii="Arial" w:hAnsi="Arial" w:cs="Arial"/>
          <w:bCs/>
          <w:color w:val="000000" w:themeColor="text1"/>
          <w:sz w:val="20"/>
          <w:szCs w:val="20"/>
        </w:rPr>
        <w:t xml:space="preserve">ykonawcy przez podmioty udostępniające zasoby pozwalają na wykazanie przez </w:t>
      </w:r>
      <w:r w:rsidRPr="008800F6">
        <w:rPr>
          <w:rFonts w:ascii="Arial" w:hAnsi="Arial" w:cs="Arial"/>
          <w:bCs/>
          <w:color w:val="000000" w:themeColor="text1"/>
          <w:sz w:val="20"/>
          <w:szCs w:val="20"/>
        </w:rPr>
        <w:t>W</w:t>
      </w:r>
      <w:r w:rsidR="0094424E" w:rsidRPr="008800F6">
        <w:rPr>
          <w:rFonts w:ascii="Arial" w:hAnsi="Arial" w:cs="Arial"/>
          <w:bCs/>
          <w:color w:val="000000" w:themeColor="text1"/>
          <w:sz w:val="20"/>
          <w:szCs w:val="20"/>
        </w:rPr>
        <w:t xml:space="preserve">ykonawcę spełniania warunków udziału w postępowaniu, o których mowa w pkt </w:t>
      </w:r>
      <w:r w:rsidRPr="008800F6">
        <w:rPr>
          <w:rFonts w:ascii="Arial" w:hAnsi="Arial" w:cs="Arial"/>
          <w:bCs/>
          <w:color w:val="000000" w:themeColor="text1"/>
          <w:sz w:val="20"/>
          <w:szCs w:val="20"/>
        </w:rPr>
        <w:t>8.3 i 8.4</w:t>
      </w:r>
      <w:r w:rsidR="0094424E" w:rsidRPr="008800F6">
        <w:rPr>
          <w:rFonts w:ascii="Arial" w:hAnsi="Arial" w:cs="Arial"/>
          <w:bCs/>
          <w:color w:val="000000" w:themeColor="text1"/>
          <w:sz w:val="20"/>
          <w:szCs w:val="20"/>
        </w:rPr>
        <w:t xml:space="preserve"> SWZ, a także bada, czy nie zachodzą wobec tego podmiotu podstawy wykluczenia, które zostały przewidziane względem wykonawcy.</w:t>
      </w:r>
    </w:p>
    <w:p w14:paraId="7DFB4375" w14:textId="77777777" w:rsidR="000864B0" w:rsidRPr="008800F6" w:rsidRDefault="000864B0" w:rsidP="006C7BFA">
      <w:pPr>
        <w:spacing w:line="276" w:lineRule="auto"/>
        <w:ind w:left="426" w:right="23" w:hanging="568"/>
        <w:jc w:val="both"/>
        <w:rPr>
          <w:rFonts w:ascii="Arial" w:hAnsi="Arial" w:cs="Arial"/>
          <w:bCs/>
          <w:color w:val="000000" w:themeColor="text1"/>
          <w:sz w:val="20"/>
          <w:szCs w:val="20"/>
        </w:rPr>
      </w:pPr>
    </w:p>
    <w:p w14:paraId="067AD80F" w14:textId="4A8DFDE1" w:rsidR="000864B0" w:rsidRPr="008800F6" w:rsidRDefault="000864B0" w:rsidP="006C7BFA">
      <w:pPr>
        <w:spacing w:line="276" w:lineRule="auto"/>
        <w:ind w:left="426" w:right="23" w:hanging="568"/>
        <w:jc w:val="both"/>
        <w:rPr>
          <w:rFonts w:ascii="Arial" w:hAnsi="Arial" w:cs="Arial"/>
          <w:bCs/>
          <w:color w:val="000000" w:themeColor="text1"/>
          <w:sz w:val="20"/>
          <w:szCs w:val="20"/>
        </w:rPr>
      </w:pPr>
      <w:r w:rsidRPr="008800F6">
        <w:rPr>
          <w:rFonts w:ascii="Arial" w:hAnsi="Arial" w:cs="Arial"/>
          <w:bCs/>
          <w:color w:val="000000" w:themeColor="text1"/>
          <w:sz w:val="20"/>
          <w:szCs w:val="20"/>
        </w:rPr>
        <w:t>8.1</w:t>
      </w:r>
      <w:r w:rsidR="003C1813" w:rsidRPr="008800F6">
        <w:rPr>
          <w:rFonts w:ascii="Arial" w:hAnsi="Arial" w:cs="Arial"/>
          <w:bCs/>
          <w:color w:val="000000" w:themeColor="text1"/>
          <w:sz w:val="20"/>
          <w:szCs w:val="20"/>
        </w:rPr>
        <w:t>3</w:t>
      </w: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r>
      <w:r w:rsidR="0094424E" w:rsidRPr="008800F6">
        <w:rPr>
          <w:rFonts w:ascii="Arial" w:hAnsi="Arial" w:cs="Arial"/>
          <w:bCs/>
          <w:color w:val="000000" w:themeColor="text1"/>
          <w:sz w:val="20"/>
          <w:szCs w:val="20"/>
        </w:rPr>
        <w:t xml:space="preserve">Jeżeli zdolności techniczne lub zawodowe podmiotu udostępniającego zasoby nie potwierdzają spełniania przez </w:t>
      </w:r>
      <w:r w:rsidRPr="008800F6">
        <w:rPr>
          <w:rFonts w:ascii="Arial" w:hAnsi="Arial" w:cs="Arial"/>
          <w:bCs/>
          <w:color w:val="000000" w:themeColor="text1"/>
          <w:sz w:val="20"/>
          <w:szCs w:val="20"/>
        </w:rPr>
        <w:t>W</w:t>
      </w:r>
      <w:r w:rsidR="0094424E" w:rsidRPr="008800F6">
        <w:rPr>
          <w:rFonts w:ascii="Arial" w:hAnsi="Arial" w:cs="Arial"/>
          <w:bCs/>
          <w:color w:val="000000" w:themeColor="text1"/>
          <w:sz w:val="20"/>
          <w:szCs w:val="20"/>
        </w:rPr>
        <w:t xml:space="preserve">ykonawcę warunków udziału w postępowaniu lub zachodzą wobec tego podmiotu podstawy wykluczenia, </w:t>
      </w:r>
      <w:r w:rsidRPr="008800F6">
        <w:rPr>
          <w:rFonts w:ascii="Arial" w:hAnsi="Arial" w:cs="Arial"/>
          <w:bCs/>
          <w:color w:val="000000" w:themeColor="text1"/>
          <w:sz w:val="20"/>
          <w:szCs w:val="20"/>
        </w:rPr>
        <w:t>Z</w:t>
      </w:r>
      <w:r w:rsidR="0094424E" w:rsidRPr="008800F6">
        <w:rPr>
          <w:rFonts w:ascii="Arial" w:hAnsi="Arial" w:cs="Arial"/>
          <w:bCs/>
          <w:color w:val="000000" w:themeColor="text1"/>
          <w:sz w:val="20"/>
          <w:szCs w:val="20"/>
        </w:rPr>
        <w:t xml:space="preserve">amawiający żąda, aby </w:t>
      </w:r>
      <w:r w:rsidRPr="008800F6">
        <w:rPr>
          <w:rFonts w:ascii="Arial" w:hAnsi="Arial" w:cs="Arial"/>
          <w:bCs/>
          <w:color w:val="000000" w:themeColor="text1"/>
          <w:sz w:val="20"/>
          <w:szCs w:val="20"/>
        </w:rPr>
        <w:t>W</w:t>
      </w:r>
      <w:r w:rsidR="0094424E" w:rsidRPr="008800F6">
        <w:rPr>
          <w:rFonts w:ascii="Arial" w:hAnsi="Arial" w:cs="Arial"/>
          <w:bCs/>
          <w:color w:val="000000" w:themeColor="text1"/>
          <w:sz w:val="20"/>
          <w:szCs w:val="20"/>
        </w:rPr>
        <w:t xml:space="preserve">ykonawca w terminie określonym przez </w:t>
      </w:r>
      <w:r w:rsidRPr="008800F6">
        <w:rPr>
          <w:rFonts w:ascii="Arial" w:hAnsi="Arial" w:cs="Arial"/>
          <w:bCs/>
          <w:color w:val="000000" w:themeColor="text1"/>
          <w:sz w:val="20"/>
          <w:szCs w:val="20"/>
        </w:rPr>
        <w:t>Z</w:t>
      </w:r>
      <w:r w:rsidR="0094424E" w:rsidRPr="008800F6">
        <w:rPr>
          <w:rFonts w:ascii="Arial" w:hAnsi="Arial" w:cs="Arial"/>
          <w:bCs/>
          <w:color w:val="000000" w:themeColor="text1"/>
          <w:sz w:val="20"/>
          <w:szCs w:val="20"/>
        </w:rPr>
        <w:t>amawiającego zastąpił ten podmiot innym podmiotem lub podmiotami albo wykazał, że samodzielnie spełnia warunki udziału w postępowaniu.</w:t>
      </w:r>
    </w:p>
    <w:p w14:paraId="3E43B2C5" w14:textId="77777777" w:rsidR="00CA3647" w:rsidRPr="008800F6" w:rsidRDefault="00CA3647" w:rsidP="006C7BFA">
      <w:pPr>
        <w:spacing w:line="276" w:lineRule="auto"/>
        <w:ind w:left="426" w:right="23" w:hanging="568"/>
        <w:jc w:val="both"/>
        <w:rPr>
          <w:rFonts w:ascii="Arial" w:hAnsi="Arial" w:cs="Arial"/>
          <w:bCs/>
          <w:color w:val="000000" w:themeColor="text1"/>
          <w:sz w:val="20"/>
          <w:szCs w:val="20"/>
        </w:rPr>
      </w:pPr>
    </w:p>
    <w:p w14:paraId="4F3FC2C6" w14:textId="03CCFD78" w:rsidR="000864B0" w:rsidRPr="008800F6" w:rsidRDefault="000864B0" w:rsidP="006C7BFA">
      <w:pPr>
        <w:spacing w:line="276" w:lineRule="auto"/>
        <w:ind w:left="426" w:right="23" w:hanging="568"/>
        <w:jc w:val="both"/>
        <w:rPr>
          <w:rFonts w:ascii="Arial" w:hAnsi="Arial" w:cs="Arial"/>
          <w:bCs/>
          <w:color w:val="000000" w:themeColor="text1"/>
          <w:sz w:val="20"/>
          <w:szCs w:val="20"/>
        </w:rPr>
      </w:pPr>
      <w:r w:rsidRPr="008800F6">
        <w:rPr>
          <w:rFonts w:ascii="Arial" w:hAnsi="Arial" w:cs="Arial"/>
          <w:bCs/>
          <w:color w:val="000000" w:themeColor="text1"/>
          <w:sz w:val="20"/>
          <w:szCs w:val="20"/>
        </w:rPr>
        <w:t>8.1</w:t>
      </w:r>
      <w:r w:rsidR="003C1813" w:rsidRPr="008800F6">
        <w:rPr>
          <w:rFonts w:ascii="Arial" w:hAnsi="Arial" w:cs="Arial"/>
          <w:bCs/>
          <w:color w:val="000000" w:themeColor="text1"/>
          <w:sz w:val="20"/>
          <w:szCs w:val="20"/>
        </w:rPr>
        <w:t>4</w:t>
      </w: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2451E81" w14:textId="77777777" w:rsidR="000864B0" w:rsidRPr="008800F6" w:rsidRDefault="000864B0" w:rsidP="006C7BFA">
      <w:pPr>
        <w:spacing w:line="276" w:lineRule="auto"/>
        <w:ind w:left="426" w:right="23" w:hanging="568"/>
        <w:jc w:val="both"/>
        <w:rPr>
          <w:rFonts w:ascii="Arial" w:hAnsi="Arial" w:cs="Arial"/>
          <w:bCs/>
          <w:color w:val="000000" w:themeColor="text1"/>
          <w:sz w:val="20"/>
          <w:szCs w:val="20"/>
        </w:rPr>
      </w:pPr>
    </w:p>
    <w:p w14:paraId="5D7E0383" w14:textId="18CB1DA3" w:rsidR="000864B0" w:rsidRPr="008800F6" w:rsidRDefault="000864B0" w:rsidP="006C7BFA">
      <w:pPr>
        <w:spacing w:line="276" w:lineRule="auto"/>
        <w:ind w:left="426" w:right="23" w:hanging="568"/>
        <w:jc w:val="both"/>
        <w:rPr>
          <w:rFonts w:ascii="Arial" w:hAnsi="Arial" w:cs="Arial"/>
          <w:bCs/>
          <w:color w:val="000000" w:themeColor="text1"/>
          <w:sz w:val="20"/>
          <w:szCs w:val="20"/>
        </w:rPr>
      </w:pPr>
      <w:r w:rsidRPr="008800F6">
        <w:rPr>
          <w:rFonts w:ascii="Arial" w:hAnsi="Arial" w:cs="Arial"/>
          <w:bCs/>
          <w:color w:val="000000" w:themeColor="text1"/>
          <w:sz w:val="20"/>
          <w:szCs w:val="20"/>
        </w:rPr>
        <w:t>8.1</w:t>
      </w:r>
      <w:r w:rsidR="003C1813" w:rsidRPr="008800F6">
        <w:rPr>
          <w:rFonts w:ascii="Arial" w:hAnsi="Arial" w:cs="Arial"/>
          <w:bCs/>
          <w:color w:val="000000" w:themeColor="text1"/>
          <w:sz w:val="20"/>
          <w:szCs w:val="20"/>
        </w:rPr>
        <w:t>5</w:t>
      </w:r>
      <w:r w:rsidRPr="008800F6">
        <w:rPr>
          <w:rFonts w:ascii="Arial" w:hAnsi="Arial" w:cs="Arial"/>
          <w:bCs/>
          <w:color w:val="000000" w:themeColor="text1"/>
          <w:sz w:val="20"/>
          <w:szCs w:val="20"/>
        </w:rPr>
        <w:t>.</w:t>
      </w:r>
      <w:r w:rsidRPr="008800F6">
        <w:rPr>
          <w:rFonts w:ascii="Arial" w:hAnsi="Arial" w:cs="Arial"/>
          <w:bCs/>
          <w:color w:val="000000" w:themeColor="text1"/>
          <w:sz w:val="20"/>
          <w:szCs w:val="20"/>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A40D1BA" w14:textId="77777777" w:rsidR="003C1813" w:rsidRPr="008800F6" w:rsidRDefault="003C1813" w:rsidP="006C7BFA">
      <w:pPr>
        <w:spacing w:line="276" w:lineRule="auto"/>
        <w:ind w:left="426" w:right="23" w:hanging="568"/>
        <w:jc w:val="both"/>
        <w:rPr>
          <w:rFonts w:ascii="Arial" w:hAnsi="Arial" w:cs="Arial"/>
          <w:bCs/>
          <w:color w:val="000000" w:themeColor="text1"/>
          <w:sz w:val="20"/>
          <w:szCs w:val="20"/>
        </w:rPr>
      </w:pPr>
    </w:p>
    <w:p w14:paraId="18AC2ACC" w14:textId="7416397E" w:rsidR="00721CB7" w:rsidRPr="008800F6" w:rsidRDefault="00721CB7" w:rsidP="006C7BFA">
      <w:pPr>
        <w:spacing w:line="276" w:lineRule="auto"/>
        <w:ind w:left="426" w:right="23" w:hanging="426"/>
        <w:jc w:val="both"/>
        <w:rPr>
          <w:rFonts w:ascii="Arial" w:hAnsi="Arial" w:cs="Arial"/>
          <w:b/>
          <w:color w:val="000000" w:themeColor="text1"/>
          <w:sz w:val="20"/>
          <w:szCs w:val="20"/>
        </w:rPr>
      </w:pPr>
      <w:r w:rsidRPr="008800F6">
        <w:rPr>
          <w:rFonts w:ascii="Arial" w:hAnsi="Arial" w:cs="Arial"/>
          <w:b/>
          <w:color w:val="000000" w:themeColor="text1"/>
          <w:sz w:val="20"/>
          <w:szCs w:val="20"/>
        </w:rPr>
        <w:t>9.</w:t>
      </w:r>
      <w:r w:rsidRPr="008800F6">
        <w:rPr>
          <w:rFonts w:ascii="Arial" w:hAnsi="Arial" w:cs="Arial"/>
          <w:b/>
          <w:color w:val="000000" w:themeColor="text1"/>
          <w:sz w:val="20"/>
          <w:szCs w:val="20"/>
        </w:rPr>
        <w:tab/>
      </w:r>
      <w:r w:rsidR="000864B0" w:rsidRPr="008800F6">
        <w:rPr>
          <w:rFonts w:ascii="Arial" w:hAnsi="Arial" w:cs="Arial"/>
          <w:b/>
          <w:color w:val="000000" w:themeColor="text1"/>
          <w:sz w:val="20"/>
          <w:szCs w:val="20"/>
        </w:rPr>
        <w:t>PODWYKONAWCY</w:t>
      </w:r>
    </w:p>
    <w:p w14:paraId="3B26D6AE" w14:textId="77777777" w:rsidR="00A9771E" w:rsidRPr="008800F6" w:rsidRDefault="00A9771E" w:rsidP="006C7BFA">
      <w:pPr>
        <w:pStyle w:val="Tekstpodstawowy2"/>
        <w:spacing w:before="0" w:line="276" w:lineRule="auto"/>
        <w:ind w:right="23"/>
        <w:rPr>
          <w:rFonts w:ascii="Arial" w:hAnsi="Arial" w:cs="Arial"/>
          <w:b w:val="0"/>
          <w:color w:val="000000" w:themeColor="text1"/>
          <w:sz w:val="20"/>
          <w:szCs w:val="20"/>
        </w:rPr>
      </w:pPr>
    </w:p>
    <w:p w14:paraId="3DDEFCFC" w14:textId="77777777" w:rsidR="00A9771E" w:rsidRPr="008800F6" w:rsidRDefault="00A9771E" w:rsidP="006C7BFA">
      <w:pPr>
        <w:pStyle w:val="Tekstpodstawowy2"/>
        <w:spacing w:before="0" w:line="276" w:lineRule="auto"/>
        <w:ind w:left="426" w:right="23" w:hanging="426"/>
        <w:rPr>
          <w:rFonts w:ascii="Arial" w:hAnsi="Arial" w:cs="Arial"/>
          <w:b w:val="0"/>
          <w:color w:val="000000" w:themeColor="text1"/>
          <w:sz w:val="20"/>
          <w:szCs w:val="20"/>
        </w:rPr>
      </w:pPr>
      <w:r w:rsidRPr="008800F6">
        <w:rPr>
          <w:rFonts w:ascii="Arial" w:hAnsi="Arial" w:cs="Arial"/>
          <w:b w:val="0"/>
          <w:color w:val="000000" w:themeColor="text1"/>
          <w:sz w:val="20"/>
          <w:szCs w:val="20"/>
        </w:rPr>
        <w:t>9.1.</w:t>
      </w:r>
      <w:r w:rsidRPr="008800F6">
        <w:rPr>
          <w:rFonts w:ascii="Arial" w:hAnsi="Arial" w:cs="Arial"/>
          <w:b w:val="0"/>
          <w:color w:val="000000" w:themeColor="text1"/>
          <w:sz w:val="20"/>
          <w:szCs w:val="20"/>
        </w:rPr>
        <w:tab/>
        <w:t xml:space="preserve">Zamawiający nie zastrzega obowiązku osobistego wykonania przez Wykonawcę kluczowych części zamówienia. </w:t>
      </w:r>
    </w:p>
    <w:p w14:paraId="37A4AFDF" w14:textId="77777777" w:rsidR="00A9771E" w:rsidRPr="008800F6" w:rsidRDefault="00A9771E" w:rsidP="006C7BFA">
      <w:pPr>
        <w:pStyle w:val="Tekstpodstawowy2"/>
        <w:spacing w:before="0" w:line="276" w:lineRule="auto"/>
        <w:ind w:left="426" w:right="23" w:hanging="426"/>
        <w:rPr>
          <w:rFonts w:ascii="Arial" w:hAnsi="Arial" w:cs="Arial"/>
          <w:b w:val="0"/>
          <w:color w:val="000000" w:themeColor="text1"/>
          <w:sz w:val="20"/>
          <w:szCs w:val="20"/>
        </w:rPr>
      </w:pPr>
    </w:p>
    <w:p w14:paraId="3136AD6A" w14:textId="77777777" w:rsidR="00A9771E" w:rsidRPr="008800F6" w:rsidRDefault="00A9771E" w:rsidP="006C7BFA">
      <w:pPr>
        <w:pStyle w:val="Tekstpodstawowy2"/>
        <w:spacing w:before="0" w:line="276" w:lineRule="auto"/>
        <w:ind w:left="426" w:right="23" w:hanging="426"/>
        <w:rPr>
          <w:rFonts w:ascii="Arial" w:hAnsi="Arial" w:cs="Arial"/>
          <w:b w:val="0"/>
          <w:color w:val="000000" w:themeColor="text1"/>
          <w:sz w:val="20"/>
          <w:szCs w:val="20"/>
        </w:rPr>
      </w:pPr>
      <w:r w:rsidRPr="008800F6">
        <w:rPr>
          <w:rFonts w:ascii="Arial" w:hAnsi="Arial" w:cs="Arial"/>
          <w:b w:val="0"/>
          <w:color w:val="000000" w:themeColor="text1"/>
          <w:sz w:val="20"/>
          <w:szCs w:val="20"/>
        </w:rPr>
        <w:t>9.2.</w:t>
      </w:r>
      <w:r w:rsidRPr="008800F6">
        <w:rPr>
          <w:rFonts w:ascii="Arial" w:hAnsi="Arial" w:cs="Arial"/>
          <w:b w:val="0"/>
          <w:color w:val="000000" w:themeColor="text1"/>
          <w:sz w:val="20"/>
          <w:szCs w:val="20"/>
        </w:rPr>
        <w:tab/>
        <w:t xml:space="preserve">Zamawiający żąda wskazania przez Wykonawcę części zamówienia, których wykonanie zamierza powierzyć podwykonawcom, podania nazw ewentualnych podwykonawców, jeżeli są już znani oraz wskazania jaki procent (%) wartości zamówienia przypada na danego podwykonawcę. </w:t>
      </w:r>
    </w:p>
    <w:p w14:paraId="66D15F56" w14:textId="77777777" w:rsidR="003A6386" w:rsidRPr="008800F6" w:rsidRDefault="003A6386" w:rsidP="006C7BFA">
      <w:pPr>
        <w:pStyle w:val="Tekstpodstawowy2"/>
        <w:spacing w:before="0" w:line="276" w:lineRule="auto"/>
        <w:ind w:left="426" w:right="23" w:hanging="426"/>
        <w:rPr>
          <w:rFonts w:ascii="Arial" w:hAnsi="Arial" w:cs="Arial"/>
          <w:b w:val="0"/>
          <w:color w:val="000000" w:themeColor="text1"/>
          <w:sz w:val="20"/>
          <w:szCs w:val="20"/>
        </w:rPr>
      </w:pPr>
    </w:p>
    <w:p w14:paraId="7600C026" w14:textId="0F3A08F3" w:rsidR="003A6386" w:rsidRPr="008800F6" w:rsidRDefault="003A6386" w:rsidP="006C7BFA">
      <w:pPr>
        <w:pStyle w:val="Tekstpodstawowy2"/>
        <w:spacing w:before="0" w:line="276" w:lineRule="auto"/>
        <w:ind w:left="426" w:right="23" w:hanging="426"/>
        <w:rPr>
          <w:rFonts w:ascii="Arial" w:hAnsi="Arial" w:cs="Arial"/>
          <w:b w:val="0"/>
          <w:color w:val="000000" w:themeColor="text1"/>
          <w:sz w:val="20"/>
          <w:szCs w:val="20"/>
        </w:rPr>
      </w:pPr>
      <w:r w:rsidRPr="008800F6">
        <w:rPr>
          <w:rFonts w:ascii="Arial" w:hAnsi="Arial" w:cs="Arial"/>
          <w:b w:val="0"/>
          <w:color w:val="000000" w:themeColor="text1"/>
          <w:sz w:val="20"/>
          <w:szCs w:val="20"/>
        </w:rPr>
        <w:lastRenderedPageBreak/>
        <w:t>9.3.</w:t>
      </w:r>
      <w:r w:rsidRPr="008800F6">
        <w:rPr>
          <w:rFonts w:ascii="Arial" w:hAnsi="Arial" w:cs="Arial"/>
          <w:b w:val="0"/>
          <w:color w:val="000000" w:themeColor="text1"/>
          <w:sz w:val="20"/>
          <w:szCs w:val="20"/>
        </w:rPr>
        <w:tab/>
        <w:t xml:space="preserve">Zamawiający nie wymaga od Wykonawcy składania oświadczeń, o których mowa w </w:t>
      </w:r>
      <w:r w:rsidR="00977F1A" w:rsidRPr="008800F6">
        <w:rPr>
          <w:rFonts w:ascii="Arial" w:hAnsi="Arial" w:cs="Arial"/>
          <w:b w:val="0"/>
          <w:color w:val="000000" w:themeColor="text1"/>
          <w:sz w:val="20"/>
          <w:szCs w:val="20"/>
        </w:rPr>
        <w:t>pkt. 10.</w:t>
      </w:r>
      <w:r w:rsidR="00FA36A9">
        <w:rPr>
          <w:rFonts w:ascii="Arial" w:hAnsi="Arial" w:cs="Arial"/>
          <w:b w:val="0"/>
          <w:color w:val="000000" w:themeColor="text1"/>
          <w:sz w:val="20"/>
          <w:szCs w:val="20"/>
        </w:rPr>
        <w:t>1</w:t>
      </w:r>
      <w:r w:rsidR="00977F1A" w:rsidRPr="008800F6">
        <w:rPr>
          <w:rFonts w:ascii="Arial" w:hAnsi="Arial" w:cs="Arial"/>
          <w:b w:val="0"/>
          <w:color w:val="000000" w:themeColor="text1"/>
          <w:sz w:val="20"/>
          <w:szCs w:val="20"/>
        </w:rPr>
        <w:t xml:space="preserve"> </w:t>
      </w:r>
      <w:proofErr w:type="spellStart"/>
      <w:r w:rsidR="00977F1A" w:rsidRPr="008800F6">
        <w:rPr>
          <w:rFonts w:ascii="Arial" w:hAnsi="Arial" w:cs="Arial"/>
          <w:b w:val="0"/>
          <w:color w:val="000000" w:themeColor="text1"/>
          <w:sz w:val="20"/>
          <w:szCs w:val="20"/>
        </w:rPr>
        <w:t>ppkt</w:t>
      </w:r>
      <w:proofErr w:type="spellEnd"/>
      <w:r w:rsidR="00977F1A" w:rsidRPr="008800F6">
        <w:rPr>
          <w:rFonts w:ascii="Arial" w:hAnsi="Arial" w:cs="Arial"/>
          <w:b w:val="0"/>
          <w:color w:val="000000" w:themeColor="text1"/>
          <w:sz w:val="20"/>
          <w:szCs w:val="20"/>
        </w:rPr>
        <w:t xml:space="preserve"> 1 IDW dotyczących podwykonawców, z zastrzeżeniem</w:t>
      </w:r>
      <w:r w:rsidR="00B0125D" w:rsidRPr="008800F6">
        <w:rPr>
          <w:rFonts w:ascii="Arial" w:hAnsi="Arial" w:cs="Arial"/>
          <w:b w:val="0"/>
          <w:color w:val="000000" w:themeColor="text1"/>
          <w:sz w:val="20"/>
          <w:szCs w:val="20"/>
        </w:rPr>
        <w:t xml:space="preserve"> </w:t>
      </w:r>
      <w:r w:rsidR="00A951A0" w:rsidRPr="008800F6">
        <w:rPr>
          <w:rFonts w:ascii="Arial" w:hAnsi="Arial" w:cs="Arial"/>
          <w:b w:val="0"/>
          <w:color w:val="000000" w:themeColor="text1"/>
          <w:sz w:val="20"/>
          <w:szCs w:val="20"/>
        </w:rPr>
        <w:t>pkt</w:t>
      </w:r>
      <w:r w:rsidR="00977F1A" w:rsidRPr="008800F6">
        <w:rPr>
          <w:rFonts w:ascii="Arial" w:hAnsi="Arial" w:cs="Arial"/>
          <w:b w:val="0"/>
          <w:color w:val="000000" w:themeColor="text1"/>
          <w:sz w:val="20"/>
          <w:szCs w:val="20"/>
        </w:rPr>
        <w:t>. 10</w:t>
      </w:r>
      <w:r w:rsidR="00B0125D" w:rsidRPr="008800F6">
        <w:rPr>
          <w:rFonts w:ascii="Arial" w:hAnsi="Arial" w:cs="Arial"/>
          <w:b w:val="0"/>
          <w:color w:val="000000" w:themeColor="text1"/>
          <w:sz w:val="20"/>
          <w:szCs w:val="20"/>
        </w:rPr>
        <w:t>.</w:t>
      </w:r>
      <w:r w:rsidR="00FA36A9">
        <w:rPr>
          <w:rFonts w:ascii="Arial" w:hAnsi="Arial" w:cs="Arial"/>
          <w:b w:val="0"/>
          <w:color w:val="000000" w:themeColor="text1"/>
          <w:sz w:val="20"/>
          <w:szCs w:val="20"/>
        </w:rPr>
        <w:t>1</w:t>
      </w:r>
      <w:r w:rsidR="00977F1A" w:rsidRPr="008800F6">
        <w:rPr>
          <w:rFonts w:ascii="Arial" w:hAnsi="Arial" w:cs="Arial"/>
          <w:b w:val="0"/>
          <w:color w:val="000000" w:themeColor="text1"/>
          <w:sz w:val="20"/>
          <w:szCs w:val="20"/>
        </w:rPr>
        <w:t xml:space="preserve"> </w:t>
      </w:r>
      <w:proofErr w:type="spellStart"/>
      <w:r w:rsidR="00977F1A" w:rsidRPr="008800F6">
        <w:rPr>
          <w:rFonts w:ascii="Arial" w:hAnsi="Arial" w:cs="Arial"/>
          <w:b w:val="0"/>
          <w:color w:val="000000" w:themeColor="text1"/>
          <w:sz w:val="20"/>
          <w:szCs w:val="20"/>
        </w:rPr>
        <w:t>ppkt</w:t>
      </w:r>
      <w:proofErr w:type="spellEnd"/>
      <w:r w:rsidR="00977F1A" w:rsidRPr="008800F6">
        <w:rPr>
          <w:rFonts w:ascii="Arial" w:hAnsi="Arial" w:cs="Arial"/>
          <w:b w:val="0"/>
          <w:color w:val="000000" w:themeColor="text1"/>
          <w:sz w:val="20"/>
          <w:szCs w:val="20"/>
        </w:rPr>
        <w:t xml:space="preserve"> 2 IDW.</w:t>
      </w:r>
    </w:p>
    <w:p w14:paraId="4E21BD1B" w14:textId="77777777" w:rsidR="00A9771E" w:rsidRPr="008800F6" w:rsidRDefault="00A9771E" w:rsidP="006C7BFA">
      <w:pPr>
        <w:pStyle w:val="Tekstpodstawowy2"/>
        <w:spacing w:before="0" w:line="276" w:lineRule="auto"/>
        <w:ind w:left="426" w:right="23" w:hanging="426"/>
        <w:rPr>
          <w:rFonts w:ascii="Arial" w:hAnsi="Arial" w:cs="Arial"/>
          <w:b w:val="0"/>
          <w:color w:val="000000" w:themeColor="text1"/>
          <w:sz w:val="20"/>
          <w:szCs w:val="20"/>
        </w:rPr>
      </w:pPr>
    </w:p>
    <w:p w14:paraId="471EDFE8" w14:textId="424AABD0" w:rsidR="00A9771E" w:rsidRPr="008800F6" w:rsidRDefault="00A9771E" w:rsidP="006C7BFA">
      <w:pPr>
        <w:pStyle w:val="Tekstpodstawowy2"/>
        <w:spacing w:before="0" w:line="276" w:lineRule="auto"/>
        <w:ind w:left="426" w:right="23" w:hanging="426"/>
        <w:rPr>
          <w:rFonts w:ascii="Arial" w:hAnsi="Arial" w:cs="Arial"/>
          <w:b w:val="0"/>
          <w:color w:val="000000" w:themeColor="text1"/>
          <w:sz w:val="20"/>
          <w:szCs w:val="20"/>
        </w:rPr>
      </w:pPr>
      <w:r w:rsidRPr="008800F6">
        <w:rPr>
          <w:rFonts w:ascii="Arial" w:hAnsi="Arial" w:cs="Arial"/>
          <w:b w:val="0"/>
          <w:color w:val="000000" w:themeColor="text1"/>
          <w:sz w:val="20"/>
          <w:szCs w:val="20"/>
        </w:rPr>
        <w:t>9.</w:t>
      </w:r>
      <w:r w:rsidR="0009472A">
        <w:rPr>
          <w:rFonts w:ascii="Arial" w:hAnsi="Arial" w:cs="Arial"/>
          <w:b w:val="0"/>
          <w:color w:val="000000" w:themeColor="text1"/>
          <w:sz w:val="20"/>
          <w:szCs w:val="20"/>
        </w:rPr>
        <w:t>4</w:t>
      </w:r>
      <w:r w:rsidRPr="008800F6">
        <w:rPr>
          <w:rFonts w:ascii="Arial" w:hAnsi="Arial" w:cs="Arial"/>
          <w:b w:val="0"/>
          <w:color w:val="000000" w:themeColor="text1"/>
          <w:sz w:val="20"/>
          <w:szCs w:val="20"/>
        </w:rPr>
        <w:t>.</w:t>
      </w:r>
      <w:r w:rsidRPr="008800F6">
        <w:rPr>
          <w:rFonts w:ascii="Arial" w:hAnsi="Arial" w:cs="Arial"/>
          <w:b w:val="0"/>
          <w:color w:val="000000" w:themeColor="text1"/>
          <w:sz w:val="20"/>
          <w:szCs w:val="20"/>
        </w:rPr>
        <w:tab/>
        <w:t xml:space="preserve">Jeżeli zmiana albo rezygnacja z podwykonawcy dotyczy podmiotu, na którego zasoby Wykonawca powoływał się, na zasadach określonych w art. 118 ust. 1 </w:t>
      </w:r>
      <w:proofErr w:type="spellStart"/>
      <w:r w:rsidRPr="008800F6">
        <w:rPr>
          <w:rFonts w:ascii="Arial" w:hAnsi="Arial" w:cs="Arial"/>
          <w:b w:val="0"/>
          <w:color w:val="000000" w:themeColor="text1"/>
          <w:sz w:val="20"/>
          <w:szCs w:val="20"/>
        </w:rPr>
        <w:t>Pzp</w:t>
      </w:r>
      <w:proofErr w:type="spellEnd"/>
      <w:r w:rsidRPr="008800F6">
        <w:rPr>
          <w:rFonts w:ascii="Arial" w:hAnsi="Arial" w:cs="Arial"/>
          <w:b w:val="0"/>
          <w:color w:val="000000" w:themeColor="text1"/>
          <w:sz w:val="20"/>
          <w:szCs w:val="20"/>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16CA005" w14:textId="77777777" w:rsidR="00A9771E" w:rsidRPr="008800F6" w:rsidRDefault="00A9771E" w:rsidP="006C7BFA">
      <w:pPr>
        <w:pStyle w:val="Tekstpodstawowy2"/>
        <w:spacing w:before="0" w:line="276" w:lineRule="auto"/>
        <w:ind w:left="426" w:right="23" w:hanging="426"/>
        <w:rPr>
          <w:rFonts w:ascii="Arial" w:hAnsi="Arial" w:cs="Arial"/>
          <w:b w:val="0"/>
          <w:color w:val="000000" w:themeColor="text1"/>
          <w:sz w:val="20"/>
          <w:szCs w:val="20"/>
        </w:rPr>
      </w:pPr>
    </w:p>
    <w:p w14:paraId="1FF28005" w14:textId="46F91B18" w:rsidR="00721CB7" w:rsidRPr="008800F6" w:rsidRDefault="00A9771E" w:rsidP="006C7BFA">
      <w:pPr>
        <w:pStyle w:val="Tekstpodstawowy2"/>
        <w:spacing w:before="0" w:line="276" w:lineRule="auto"/>
        <w:ind w:left="426" w:right="23" w:hanging="426"/>
        <w:rPr>
          <w:rFonts w:ascii="Arial" w:hAnsi="Arial" w:cs="Arial"/>
          <w:b w:val="0"/>
          <w:iCs/>
          <w:color w:val="000000" w:themeColor="text1"/>
          <w:sz w:val="20"/>
          <w:szCs w:val="20"/>
        </w:rPr>
      </w:pPr>
      <w:r w:rsidRPr="008800F6">
        <w:rPr>
          <w:rFonts w:ascii="Arial" w:hAnsi="Arial" w:cs="Arial"/>
          <w:b w:val="0"/>
          <w:color w:val="000000" w:themeColor="text1"/>
          <w:sz w:val="20"/>
          <w:szCs w:val="20"/>
        </w:rPr>
        <w:t>9.</w:t>
      </w:r>
      <w:r w:rsidR="0009472A">
        <w:rPr>
          <w:rFonts w:ascii="Arial" w:hAnsi="Arial" w:cs="Arial"/>
          <w:b w:val="0"/>
          <w:color w:val="000000" w:themeColor="text1"/>
          <w:sz w:val="20"/>
          <w:szCs w:val="20"/>
        </w:rPr>
        <w:t>5</w:t>
      </w:r>
      <w:r w:rsidRPr="008800F6">
        <w:rPr>
          <w:rFonts w:ascii="Arial" w:hAnsi="Arial" w:cs="Arial"/>
          <w:b w:val="0"/>
          <w:color w:val="000000" w:themeColor="text1"/>
          <w:sz w:val="20"/>
          <w:szCs w:val="20"/>
        </w:rPr>
        <w:t>.</w:t>
      </w:r>
      <w:r w:rsidRPr="008800F6">
        <w:rPr>
          <w:rFonts w:ascii="Arial" w:hAnsi="Arial" w:cs="Arial"/>
          <w:b w:val="0"/>
          <w:color w:val="000000" w:themeColor="text1"/>
          <w:sz w:val="20"/>
          <w:szCs w:val="20"/>
        </w:rPr>
        <w:tab/>
        <w:t>Powierzenie wykonania części zamówienia podwykonawcom nie zwalnia Wykonawcy z odpowiedzialności za należyte wykonanie tego zamówienia.</w:t>
      </w:r>
    </w:p>
    <w:p w14:paraId="2FA97939" w14:textId="77777777" w:rsidR="00721CB7" w:rsidRPr="008800F6" w:rsidRDefault="00721CB7" w:rsidP="006C7BFA">
      <w:pPr>
        <w:spacing w:line="276" w:lineRule="auto"/>
        <w:ind w:left="720" w:right="23" w:hanging="720"/>
        <w:jc w:val="both"/>
        <w:rPr>
          <w:rFonts w:ascii="Arial" w:hAnsi="Arial" w:cs="Arial"/>
          <w:b/>
          <w:color w:val="000000" w:themeColor="text1"/>
          <w:sz w:val="20"/>
          <w:szCs w:val="20"/>
        </w:rPr>
      </w:pPr>
    </w:p>
    <w:p w14:paraId="28717A16" w14:textId="77777777" w:rsidR="00A9771E" w:rsidRPr="008800F6" w:rsidRDefault="00721CB7" w:rsidP="006C7BFA">
      <w:pPr>
        <w:spacing w:line="276" w:lineRule="auto"/>
        <w:ind w:left="426" w:right="23" w:hanging="426"/>
        <w:jc w:val="both"/>
        <w:rPr>
          <w:rFonts w:ascii="Arial" w:hAnsi="Arial" w:cs="Arial"/>
          <w:b/>
          <w:color w:val="000000" w:themeColor="text1"/>
          <w:sz w:val="20"/>
          <w:szCs w:val="20"/>
        </w:rPr>
      </w:pPr>
      <w:r w:rsidRPr="008800F6">
        <w:rPr>
          <w:rFonts w:ascii="Arial" w:hAnsi="Arial" w:cs="Arial"/>
          <w:b/>
          <w:color w:val="000000" w:themeColor="text1"/>
          <w:sz w:val="20"/>
          <w:szCs w:val="20"/>
        </w:rPr>
        <w:t>10</w:t>
      </w:r>
      <w:r w:rsidR="006A7820" w:rsidRPr="008800F6">
        <w:rPr>
          <w:rFonts w:ascii="Arial" w:hAnsi="Arial" w:cs="Arial"/>
          <w:b/>
          <w:color w:val="000000" w:themeColor="text1"/>
          <w:sz w:val="20"/>
          <w:szCs w:val="20"/>
        </w:rPr>
        <w:t>.</w:t>
      </w:r>
      <w:r w:rsidR="006A7820" w:rsidRPr="008800F6">
        <w:rPr>
          <w:rFonts w:ascii="Arial" w:hAnsi="Arial" w:cs="Arial"/>
          <w:b/>
          <w:color w:val="000000" w:themeColor="text1"/>
          <w:sz w:val="20"/>
          <w:szCs w:val="20"/>
        </w:rPr>
        <w:tab/>
      </w:r>
      <w:r w:rsidR="00A9771E" w:rsidRPr="008800F6">
        <w:rPr>
          <w:rFonts w:ascii="Arial" w:hAnsi="Arial" w:cs="Arial"/>
          <w:b/>
          <w:color w:val="000000" w:themeColor="text1"/>
          <w:sz w:val="20"/>
          <w:szCs w:val="20"/>
        </w:rPr>
        <w:t>DOKUMENTY I OŚWIADCZENIA SKŁADANE W TOKU POSTĘPOWANIA O UDZIELENIE ZAMÓWIENIA</w:t>
      </w:r>
    </w:p>
    <w:p w14:paraId="7AD73CF1" w14:textId="77777777" w:rsidR="00FA36A9" w:rsidRDefault="00705E1A" w:rsidP="00FA36A9">
      <w:pPr>
        <w:pStyle w:val="Tekstpodstawowy2"/>
        <w:spacing w:line="276" w:lineRule="auto"/>
        <w:ind w:left="426" w:right="23" w:hanging="568"/>
        <w:rPr>
          <w:rFonts w:ascii="Arial" w:hAnsi="Arial" w:cs="Arial"/>
          <w:b w:val="0"/>
          <w:bCs w:val="0"/>
          <w:sz w:val="20"/>
          <w:szCs w:val="20"/>
        </w:rPr>
      </w:pPr>
      <w:r w:rsidRPr="008800F6">
        <w:rPr>
          <w:rFonts w:ascii="Arial" w:hAnsi="Arial" w:cs="Arial"/>
          <w:b w:val="0"/>
          <w:bCs w:val="0"/>
          <w:color w:val="000000" w:themeColor="text1"/>
          <w:sz w:val="20"/>
          <w:szCs w:val="20"/>
        </w:rPr>
        <w:t>10.1.</w:t>
      </w:r>
      <w:r w:rsidRPr="008800F6">
        <w:rPr>
          <w:rFonts w:ascii="Arial" w:hAnsi="Arial" w:cs="Arial"/>
          <w:b w:val="0"/>
          <w:bCs w:val="0"/>
          <w:color w:val="000000" w:themeColor="text1"/>
          <w:sz w:val="20"/>
          <w:szCs w:val="20"/>
        </w:rPr>
        <w:tab/>
      </w:r>
      <w:r w:rsidR="00FA36A9" w:rsidRPr="00705E1A">
        <w:rPr>
          <w:rFonts w:ascii="Arial" w:hAnsi="Arial" w:cs="Arial"/>
          <w:b w:val="0"/>
          <w:bCs w:val="0"/>
          <w:sz w:val="20"/>
          <w:szCs w:val="20"/>
        </w:rPr>
        <w:t>Wykaz oświadczeń</w:t>
      </w:r>
      <w:r w:rsidR="00FA36A9">
        <w:rPr>
          <w:rFonts w:ascii="Arial" w:hAnsi="Arial" w:cs="Arial"/>
          <w:b w:val="0"/>
          <w:bCs w:val="0"/>
          <w:sz w:val="20"/>
          <w:szCs w:val="20"/>
        </w:rPr>
        <w:t xml:space="preserve"> i dokumentów</w:t>
      </w:r>
      <w:r w:rsidR="00FA36A9" w:rsidRPr="00705E1A">
        <w:rPr>
          <w:rFonts w:ascii="Arial" w:hAnsi="Arial" w:cs="Arial"/>
          <w:b w:val="0"/>
          <w:bCs w:val="0"/>
          <w:sz w:val="20"/>
          <w:szCs w:val="20"/>
        </w:rPr>
        <w:t xml:space="preserve">, które </w:t>
      </w:r>
      <w:r w:rsidR="00FA36A9">
        <w:rPr>
          <w:rFonts w:ascii="Arial" w:hAnsi="Arial" w:cs="Arial"/>
          <w:b w:val="0"/>
          <w:bCs w:val="0"/>
          <w:sz w:val="20"/>
          <w:szCs w:val="20"/>
        </w:rPr>
        <w:t>W</w:t>
      </w:r>
      <w:r w:rsidR="00FA36A9" w:rsidRPr="00705E1A">
        <w:rPr>
          <w:rFonts w:ascii="Arial" w:hAnsi="Arial" w:cs="Arial"/>
          <w:b w:val="0"/>
          <w:bCs w:val="0"/>
          <w:sz w:val="20"/>
          <w:szCs w:val="20"/>
        </w:rPr>
        <w:t>ykonawca składa wraz z ofert</w:t>
      </w:r>
      <w:r w:rsidR="00FA36A9">
        <w:rPr>
          <w:rFonts w:ascii="Arial" w:hAnsi="Arial" w:cs="Arial"/>
          <w:b w:val="0"/>
          <w:bCs w:val="0"/>
          <w:sz w:val="20"/>
          <w:szCs w:val="20"/>
        </w:rPr>
        <w:t>ą</w:t>
      </w:r>
      <w:r w:rsidR="00FA36A9" w:rsidRPr="00705E1A">
        <w:rPr>
          <w:rFonts w:ascii="Arial" w:hAnsi="Arial" w:cs="Arial"/>
          <w:b w:val="0"/>
          <w:bCs w:val="0"/>
          <w:sz w:val="20"/>
          <w:szCs w:val="20"/>
        </w:rPr>
        <w:t xml:space="preserve"> w celu potwierdzenia, </w:t>
      </w:r>
      <w:r w:rsidR="00FA36A9">
        <w:rPr>
          <w:rFonts w:ascii="Arial" w:hAnsi="Arial" w:cs="Arial"/>
          <w:b w:val="0"/>
          <w:bCs w:val="0"/>
          <w:sz w:val="20"/>
          <w:szCs w:val="20"/>
        </w:rPr>
        <w:t>ż</w:t>
      </w:r>
      <w:r w:rsidR="00FA36A9" w:rsidRPr="00705E1A">
        <w:rPr>
          <w:rFonts w:ascii="Arial" w:hAnsi="Arial" w:cs="Arial"/>
          <w:b w:val="0"/>
          <w:bCs w:val="0"/>
          <w:sz w:val="20"/>
          <w:szCs w:val="20"/>
        </w:rPr>
        <w:t xml:space="preserve">e </w:t>
      </w:r>
      <w:r w:rsidR="00FA36A9">
        <w:rPr>
          <w:rFonts w:ascii="Arial" w:hAnsi="Arial" w:cs="Arial"/>
          <w:b w:val="0"/>
          <w:bCs w:val="0"/>
          <w:sz w:val="20"/>
          <w:szCs w:val="20"/>
        </w:rPr>
        <w:t>W</w:t>
      </w:r>
      <w:r w:rsidR="00FA36A9" w:rsidRPr="00705E1A">
        <w:rPr>
          <w:rFonts w:ascii="Arial" w:hAnsi="Arial" w:cs="Arial"/>
          <w:b w:val="0"/>
          <w:bCs w:val="0"/>
          <w:sz w:val="20"/>
          <w:szCs w:val="20"/>
        </w:rPr>
        <w:t>ykonawca nie podlega wykluczeniu oraz spełnia warunki</w:t>
      </w:r>
      <w:r w:rsidR="00FA36A9">
        <w:rPr>
          <w:rFonts w:ascii="Arial" w:hAnsi="Arial" w:cs="Arial"/>
          <w:b w:val="0"/>
          <w:bCs w:val="0"/>
          <w:sz w:val="20"/>
          <w:szCs w:val="20"/>
        </w:rPr>
        <w:t xml:space="preserve"> </w:t>
      </w:r>
      <w:r w:rsidR="00FA36A9" w:rsidRPr="00705E1A">
        <w:rPr>
          <w:rFonts w:ascii="Arial" w:hAnsi="Arial" w:cs="Arial"/>
          <w:b w:val="0"/>
          <w:bCs w:val="0"/>
          <w:sz w:val="20"/>
          <w:szCs w:val="20"/>
        </w:rPr>
        <w:t xml:space="preserve">udziału w </w:t>
      </w:r>
      <w:r w:rsidR="00FA36A9">
        <w:rPr>
          <w:rFonts w:ascii="Arial" w:hAnsi="Arial" w:cs="Arial"/>
          <w:b w:val="0"/>
          <w:bCs w:val="0"/>
          <w:sz w:val="20"/>
          <w:szCs w:val="20"/>
        </w:rPr>
        <w:t>Po</w:t>
      </w:r>
      <w:r w:rsidR="00FA36A9" w:rsidRPr="00705E1A">
        <w:rPr>
          <w:rFonts w:ascii="Arial" w:hAnsi="Arial" w:cs="Arial"/>
          <w:b w:val="0"/>
          <w:bCs w:val="0"/>
          <w:sz w:val="20"/>
          <w:szCs w:val="20"/>
        </w:rPr>
        <w:t>st</w:t>
      </w:r>
      <w:r w:rsidR="00FA36A9">
        <w:rPr>
          <w:rFonts w:ascii="Arial" w:hAnsi="Arial" w:cs="Arial"/>
          <w:b w:val="0"/>
          <w:bCs w:val="0"/>
          <w:sz w:val="20"/>
          <w:szCs w:val="20"/>
        </w:rPr>
        <w:t>ę</w:t>
      </w:r>
      <w:r w:rsidR="00FA36A9" w:rsidRPr="00705E1A">
        <w:rPr>
          <w:rFonts w:ascii="Arial" w:hAnsi="Arial" w:cs="Arial"/>
          <w:b w:val="0"/>
          <w:bCs w:val="0"/>
          <w:sz w:val="20"/>
          <w:szCs w:val="20"/>
        </w:rPr>
        <w:t>powaniu</w:t>
      </w:r>
      <w:r w:rsidR="00FA36A9">
        <w:rPr>
          <w:rFonts w:ascii="Arial" w:hAnsi="Arial" w:cs="Arial"/>
          <w:b w:val="0"/>
          <w:bCs w:val="0"/>
          <w:sz w:val="20"/>
          <w:szCs w:val="20"/>
        </w:rPr>
        <w:t>:</w:t>
      </w:r>
    </w:p>
    <w:p w14:paraId="2E49D034" w14:textId="77777777" w:rsidR="00FA36A9" w:rsidRDefault="00FA36A9">
      <w:pPr>
        <w:pStyle w:val="Tekstpodstawowy2"/>
        <w:numPr>
          <w:ilvl w:val="0"/>
          <w:numId w:val="14"/>
        </w:numPr>
        <w:spacing w:before="0" w:line="276" w:lineRule="auto"/>
        <w:ind w:left="709" w:right="23" w:hanging="283"/>
        <w:rPr>
          <w:rFonts w:ascii="Arial" w:hAnsi="Arial" w:cs="Arial"/>
          <w:b w:val="0"/>
          <w:bCs w:val="0"/>
          <w:sz w:val="20"/>
          <w:szCs w:val="20"/>
        </w:rPr>
      </w:pPr>
      <w:r>
        <w:rPr>
          <w:rFonts w:ascii="Arial" w:hAnsi="Arial" w:cs="Arial"/>
          <w:b w:val="0"/>
          <w:bCs w:val="0"/>
          <w:sz w:val="20"/>
          <w:szCs w:val="20"/>
        </w:rPr>
        <w:t>oświadczenie o niepodleganiu wykluczeniu i spełnianiu warunków udziału w Postępowaniu sporządzone zgodnie z wzorem stanowiącym załącznik nr 2 do SWZ;</w:t>
      </w:r>
    </w:p>
    <w:p w14:paraId="60C52F09" w14:textId="77777777" w:rsidR="00FA36A9" w:rsidRDefault="00FA36A9">
      <w:pPr>
        <w:pStyle w:val="Tekstpodstawowy2"/>
        <w:numPr>
          <w:ilvl w:val="0"/>
          <w:numId w:val="14"/>
        </w:numPr>
        <w:spacing w:before="0" w:line="276" w:lineRule="auto"/>
        <w:ind w:left="709" w:right="23" w:hanging="283"/>
        <w:rPr>
          <w:rFonts w:ascii="Arial" w:hAnsi="Arial" w:cs="Arial"/>
          <w:b w:val="0"/>
          <w:bCs w:val="0"/>
          <w:sz w:val="20"/>
          <w:szCs w:val="20"/>
        </w:rPr>
      </w:pPr>
      <w:r w:rsidRPr="00705E1A">
        <w:rPr>
          <w:rFonts w:ascii="Arial" w:hAnsi="Arial" w:cs="Arial"/>
          <w:b w:val="0"/>
          <w:bCs w:val="0"/>
          <w:sz w:val="20"/>
          <w:szCs w:val="20"/>
        </w:rPr>
        <w:t>Wykonawca, w przypadku polegania na zdolnościach lub sytuacji podmiotów udost</w:t>
      </w:r>
      <w:r>
        <w:rPr>
          <w:rFonts w:ascii="Arial" w:hAnsi="Arial" w:cs="Arial"/>
          <w:b w:val="0"/>
          <w:bCs w:val="0"/>
          <w:sz w:val="20"/>
          <w:szCs w:val="20"/>
        </w:rPr>
        <w:t>ę</w:t>
      </w:r>
      <w:r w:rsidRPr="00705E1A">
        <w:rPr>
          <w:rFonts w:ascii="Arial" w:hAnsi="Arial" w:cs="Arial"/>
          <w:b w:val="0"/>
          <w:bCs w:val="0"/>
          <w:sz w:val="20"/>
          <w:szCs w:val="20"/>
        </w:rPr>
        <w:t>pniających zasoby,</w:t>
      </w:r>
      <w:r>
        <w:rPr>
          <w:rFonts w:ascii="Arial" w:hAnsi="Arial" w:cs="Arial"/>
          <w:b w:val="0"/>
          <w:bCs w:val="0"/>
          <w:sz w:val="20"/>
          <w:szCs w:val="20"/>
        </w:rPr>
        <w:t xml:space="preserve"> </w:t>
      </w:r>
      <w:r w:rsidRPr="00705E1A">
        <w:rPr>
          <w:rFonts w:ascii="Arial" w:hAnsi="Arial" w:cs="Arial"/>
          <w:b w:val="0"/>
          <w:bCs w:val="0"/>
          <w:sz w:val="20"/>
          <w:szCs w:val="20"/>
        </w:rPr>
        <w:t xml:space="preserve">przedstawia, wraz </w:t>
      </w:r>
      <w:r>
        <w:rPr>
          <w:rFonts w:ascii="Arial" w:hAnsi="Arial" w:cs="Arial"/>
          <w:b w:val="0"/>
          <w:bCs w:val="0"/>
          <w:sz w:val="20"/>
          <w:szCs w:val="20"/>
        </w:rPr>
        <w:t>z oświadczeniem Wykonawcy</w:t>
      </w:r>
      <w:r w:rsidRPr="00705E1A">
        <w:rPr>
          <w:rFonts w:ascii="Arial" w:hAnsi="Arial" w:cs="Arial"/>
          <w:b w:val="0"/>
          <w:bCs w:val="0"/>
          <w:sz w:val="20"/>
          <w:szCs w:val="20"/>
        </w:rPr>
        <w:t xml:space="preserve">, o którym mowa </w:t>
      </w:r>
      <w:r>
        <w:rPr>
          <w:rFonts w:ascii="Arial" w:hAnsi="Arial" w:cs="Arial"/>
          <w:b w:val="0"/>
          <w:bCs w:val="0"/>
          <w:sz w:val="20"/>
          <w:szCs w:val="20"/>
        </w:rPr>
        <w:t xml:space="preserve">w </w:t>
      </w:r>
      <w:proofErr w:type="spellStart"/>
      <w:r>
        <w:rPr>
          <w:rFonts w:ascii="Arial" w:hAnsi="Arial" w:cs="Arial"/>
          <w:b w:val="0"/>
          <w:bCs w:val="0"/>
          <w:sz w:val="20"/>
          <w:szCs w:val="20"/>
        </w:rPr>
        <w:t>ppkt</w:t>
      </w:r>
      <w:proofErr w:type="spellEnd"/>
      <w:r>
        <w:rPr>
          <w:rFonts w:ascii="Arial" w:hAnsi="Arial" w:cs="Arial"/>
          <w:b w:val="0"/>
          <w:bCs w:val="0"/>
          <w:sz w:val="20"/>
          <w:szCs w:val="20"/>
        </w:rPr>
        <w:t>. 1</w:t>
      </w:r>
      <w:r w:rsidRPr="00705E1A">
        <w:rPr>
          <w:rFonts w:ascii="Arial" w:hAnsi="Arial" w:cs="Arial"/>
          <w:b w:val="0"/>
          <w:bCs w:val="0"/>
          <w:sz w:val="20"/>
          <w:szCs w:val="20"/>
        </w:rPr>
        <w:t>, także oświadczenie podmiotu</w:t>
      </w:r>
      <w:r>
        <w:rPr>
          <w:rFonts w:ascii="Arial" w:hAnsi="Arial" w:cs="Arial"/>
          <w:b w:val="0"/>
          <w:bCs w:val="0"/>
          <w:sz w:val="20"/>
          <w:szCs w:val="20"/>
        </w:rPr>
        <w:t xml:space="preserve"> </w:t>
      </w:r>
      <w:r w:rsidRPr="00705E1A">
        <w:rPr>
          <w:rFonts w:ascii="Arial" w:hAnsi="Arial" w:cs="Arial"/>
          <w:b w:val="0"/>
          <w:bCs w:val="0"/>
          <w:sz w:val="20"/>
          <w:szCs w:val="20"/>
        </w:rPr>
        <w:t>udostepniającego zasoby, potwierdzające brak podstaw wykluczenia tego podmiotu oraz</w:t>
      </w:r>
      <w:r>
        <w:rPr>
          <w:rFonts w:ascii="Arial" w:hAnsi="Arial" w:cs="Arial"/>
          <w:b w:val="0"/>
          <w:bCs w:val="0"/>
          <w:sz w:val="20"/>
          <w:szCs w:val="20"/>
        </w:rPr>
        <w:t xml:space="preserve"> </w:t>
      </w:r>
      <w:r w:rsidRPr="00705E1A">
        <w:rPr>
          <w:rFonts w:ascii="Arial" w:hAnsi="Arial" w:cs="Arial"/>
          <w:b w:val="0"/>
          <w:bCs w:val="0"/>
          <w:sz w:val="20"/>
          <w:szCs w:val="20"/>
        </w:rPr>
        <w:t xml:space="preserve">spełnianie warunków udziału w </w:t>
      </w:r>
      <w:r>
        <w:rPr>
          <w:rFonts w:ascii="Arial" w:hAnsi="Arial" w:cs="Arial"/>
          <w:b w:val="0"/>
          <w:bCs w:val="0"/>
          <w:sz w:val="20"/>
          <w:szCs w:val="20"/>
        </w:rPr>
        <w:t>P</w:t>
      </w:r>
      <w:r w:rsidRPr="00705E1A">
        <w:rPr>
          <w:rFonts w:ascii="Arial" w:hAnsi="Arial" w:cs="Arial"/>
          <w:b w:val="0"/>
          <w:bCs w:val="0"/>
          <w:sz w:val="20"/>
          <w:szCs w:val="20"/>
        </w:rPr>
        <w:t>ost</w:t>
      </w:r>
      <w:r>
        <w:rPr>
          <w:rFonts w:ascii="Arial" w:hAnsi="Arial" w:cs="Arial"/>
          <w:b w:val="0"/>
          <w:bCs w:val="0"/>
          <w:sz w:val="20"/>
          <w:szCs w:val="20"/>
        </w:rPr>
        <w:t>ę</w:t>
      </w:r>
      <w:r w:rsidRPr="00705E1A">
        <w:rPr>
          <w:rFonts w:ascii="Arial" w:hAnsi="Arial" w:cs="Arial"/>
          <w:b w:val="0"/>
          <w:bCs w:val="0"/>
          <w:sz w:val="20"/>
          <w:szCs w:val="20"/>
        </w:rPr>
        <w:t>powaniu, w zakresie, w jaki</w:t>
      </w:r>
      <w:r>
        <w:rPr>
          <w:rFonts w:ascii="Arial" w:hAnsi="Arial" w:cs="Arial"/>
          <w:b w:val="0"/>
          <w:bCs w:val="0"/>
          <w:sz w:val="20"/>
          <w:szCs w:val="20"/>
        </w:rPr>
        <w:t xml:space="preserve">m </w:t>
      </w:r>
      <w:r w:rsidRPr="00705E1A">
        <w:rPr>
          <w:rFonts w:ascii="Arial" w:hAnsi="Arial" w:cs="Arial"/>
          <w:b w:val="0"/>
          <w:bCs w:val="0"/>
          <w:sz w:val="20"/>
          <w:szCs w:val="20"/>
        </w:rPr>
        <w:t>wykonawca powołuje się na jego zasoby</w:t>
      </w:r>
      <w:r>
        <w:rPr>
          <w:rFonts w:ascii="Arial" w:hAnsi="Arial" w:cs="Arial"/>
          <w:b w:val="0"/>
          <w:bCs w:val="0"/>
          <w:sz w:val="20"/>
          <w:szCs w:val="20"/>
        </w:rPr>
        <w:t>;</w:t>
      </w:r>
    </w:p>
    <w:p w14:paraId="07AA4570" w14:textId="77777777" w:rsidR="00FA36A9" w:rsidRPr="00936642" w:rsidRDefault="00FA36A9">
      <w:pPr>
        <w:pStyle w:val="Tekstpodstawowy2"/>
        <w:numPr>
          <w:ilvl w:val="0"/>
          <w:numId w:val="14"/>
        </w:numPr>
        <w:spacing w:before="0" w:line="276" w:lineRule="auto"/>
        <w:ind w:left="709" w:right="23" w:hanging="283"/>
        <w:rPr>
          <w:rFonts w:ascii="Arial" w:hAnsi="Arial" w:cs="Arial"/>
          <w:b w:val="0"/>
          <w:bCs w:val="0"/>
          <w:sz w:val="20"/>
          <w:szCs w:val="20"/>
        </w:rPr>
      </w:pPr>
      <w:r>
        <w:rPr>
          <w:rFonts w:ascii="Arial" w:hAnsi="Arial" w:cs="Arial"/>
          <w:b w:val="0"/>
          <w:bCs w:val="0"/>
          <w:sz w:val="20"/>
          <w:szCs w:val="20"/>
        </w:rPr>
        <w:t xml:space="preserve">w </w:t>
      </w:r>
      <w:r w:rsidRPr="00705E1A">
        <w:rPr>
          <w:rFonts w:ascii="Arial" w:hAnsi="Arial" w:cs="Arial"/>
          <w:b w:val="0"/>
          <w:bCs w:val="0"/>
          <w:sz w:val="20"/>
          <w:szCs w:val="20"/>
        </w:rPr>
        <w:t xml:space="preserve">przypadku wspólnego ubiegania się o zamówienie przez </w:t>
      </w:r>
      <w:r>
        <w:rPr>
          <w:rFonts w:ascii="Arial" w:hAnsi="Arial" w:cs="Arial"/>
          <w:b w:val="0"/>
          <w:bCs w:val="0"/>
          <w:sz w:val="20"/>
          <w:szCs w:val="20"/>
        </w:rPr>
        <w:t>W</w:t>
      </w:r>
      <w:r w:rsidRPr="00705E1A">
        <w:rPr>
          <w:rFonts w:ascii="Arial" w:hAnsi="Arial" w:cs="Arial"/>
          <w:b w:val="0"/>
          <w:bCs w:val="0"/>
          <w:sz w:val="20"/>
          <w:szCs w:val="20"/>
        </w:rPr>
        <w:t xml:space="preserve">ykonawców, </w:t>
      </w:r>
      <w:r>
        <w:rPr>
          <w:rFonts w:ascii="Arial" w:hAnsi="Arial" w:cs="Arial"/>
          <w:b w:val="0"/>
          <w:bCs w:val="0"/>
          <w:sz w:val="20"/>
          <w:szCs w:val="20"/>
        </w:rPr>
        <w:t xml:space="preserve">oświadczenie, o którym mowa w </w:t>
      </w:r>
      <w:proofErr w:type="spellStart"/>
      <w:r>
        <w:rPr>
          <w:rFonts w:ascii="Arial" w:hAnsi="Arial" w:cs="Arial"/>
          <w:b w:val="0"/>
          <w:bCs w:val="0"/>
          <w:sz w:val="20"/>
          <w:szCs w:val="20"/>
        </w:rPr>
        <w:t>ppkt</w:t>
      </w:r>
      <w:proofErr w:type="spellEnd"/>
      <w:r>
        <w:rPr>
          <w:rFonts w:ascii="Arial" w:hAnsi="Arial" w:cs="Arial"/>
          <w:b w:val="0"/>
          <w:bCs w:val="0"/>
          <w:sz w:val="20"/>
          <w:szCs w:val="20"/>
        </w:rPr>
        <w:t>. 1</w:t>
      </w:r>
      <w:r w:rsidRPr="00705E1A">
        <w:rPr>
          <w:rFonts w:ascii="Arial" w:hAnsi="Arial" w:cs="Arial"/>
          <w:b w:val="0"/>
          <w:bCs w:val="0"/>
          <w:sz w:val="20"/>
          <w:szCs w:val="20"/>
        </w:rPr>
        <w:t xml:space="preserve"> składa</w:t>
      </w:r>
      <w:r>
        <w:rPr>
          <w:rFonts w:ascii="Arial" w:hAnsi="Arial" w:cs="Arial"/>
          <w:b w:val="0"/>
          <w:bCs w:val="0"/>
          <w:sz w:val="20"/>
          <w:szCs w:val="20"/>
        </w:rPr>
        <w:t xml:space="preserve"> </w:t>
      </w:r>
      <w:r w:rsidRPr="00705E1A">
        <w:rPr>
          <w:rFonts w:ascii="Arial" w:hAnsi="Arial" w:cs="Arial"/>
          <w:b w:val="0"/>
          <w:bCs w:val="0"/>
          <w:sz w:val="20"/>
          <w:szCs w:val="20"/>
        </w:rPr>
        <w:t>każdy z wykonawców wspólnie ubiegających się o zamówienie (np. każdy członek konsorcjum, każdy</w:t>
      </w:r>
      <w:r>
        <w:rPr>
          <w:rFonts w:ascii="Arial" w:hAnsi="Arial" w:cs="Arial"/>
          <w:b w:val="0"/>
          <w:bCs w:val="0"/>
          <w:sz w:val="20"/>
          <w:szCs w:val="20"/>
        </w:rPr>
        <w:t xml:space="preserve"> </w:t>
      </w:r>
      <w:r w:rsidRPr="00705E1A">
        <w:rPr>
          <w:rFonts w:ascii="Arial" w:hAnsi="Arial" w:cs="Arial"/>
          <w:b w:val="0"/>
          <w:bCs w:val="0"/>
          <w:sz w:val="20"/>
          <w:szCs w:val="20"/>
        </w:rPr>
        <w:t>wspólnik spółki cywilnej</w:t>
      </w:r>
      <w:r>
        <w:rPr>
          <w:rFonts w:ascii="Arial" w:hAnsi="Arial" w:cs="Arial"/>
          <w:b w:val="0"/>
          <w:bCs w:val="0"/>
          <w:sz w:val="20"/>
          <w:szCs w:val="20"/>
        </w:rPr>
        <w:t>; o</w:t>
      </w:r>
      <w:r w:rsidRPr="00705E1A">
        <w:rPr>
          <w:rFonts w:ascii="Arial" w:hAnsi="Arial" w:cs="Arial"/>
          <w:b w:val="0"/>
          <w:bCs w:val="0"/>
          <w:sz w:val="20"/>
          <w:szCs w:val="20"/>
        </w:rPr>
        <w:t>świadczenia te potwierdzają brak podstaw wykluczenia oraz spełnianie</w:t>
      </w:r>
      <w:r>
        <w:rPr>
          <w:rFonts w:ascii="Arial" w:hAnsi="Arial" w:cs="Arial"/>
          <w:b w:val="0"/>
          <w:bCs w:val="0"/>
          <w:sz w:val="20"/>
          <w:szCs w:val="20"/>
        </w:rPr>
        <w:t xml:space="preserve"> </w:t>
      </w:r>
      <w:r w:rsidRPr="00705E1A">
        <w:rPr>
          <w:rFonts w:ascii="Arial" w:hAnsi="Arial" w:cs="Arial"/>
          <w:b w:val="0"/>
          <w:bCs w:val="0"/>
          <w:sz w:val="20"/>
          <w:szCs w:val="20"/>
        </w:rPr>
        <w:t>warunków udziału w post</w:t>
      </w:r>
      <w:r>
        <w:rPr>
          <w:rFonts w:ascii="Arial" w:hAnsi="Arial" w:cs="Arial"/>
          <w:b w:val="0"/>
          <w:bCs w:val="0"/>
          <w:sz w:val="20"/>
          <w:szCs w:val="20"/>
        </w:rPr>
        <w:t>ę</w:t>
      </w:r>
      <w:r w:rsidRPr="00705E1A">
        <w:rPr>
          <w:rFonts w:ascii="Arial" w:hAnsi="Arial" w:cs="Arial"/>
          <w:b w:val="0"/>
          <w:bCs w:val="0"/>
          <w:sz w:val="20"/>
          <w:szCs w:val="20"/>
        </w:rPr>
        <w:t xml:space="preserve">powaniu w zakresie, w jakim każdy z </w:t>
      </w:r>
      <w:r>
        <w:rPr>
          <w:rFonts w:ascii="Arial" w:hAnsi="Arial" w:cs="Arial"/>
          <w:b w:val="0"/>
          <w:bCs w:val="0"/>
          <w:sz w:val="20"/>
          <w:szCs w:val="20"/>
        </w:rPr>
        <w:t>W</w:t>
      </w:r>
      <w:r w:rsidRPr="00705E1A">
        <w:rPr>
          <w:rFonts w:ascii="Arial" w:hAnsi="Arial" w:cs="Arial"/>
          <w:b w:val="0"/>
          <w:bCs w:val="0"/>
          <w:sz w:val="20"/>
          <w:szCs w:val="20"/>
        </w:rPr>
        <w:t>ykonawców</w:t>
      </w:r>
      <w:r>
        <w:rPr>
          <w:rFonts w:ascii="Arial" w:hAnsi="Arial" w:cs="Arial"/>
          <w:b w:val="0"/>
          <w:bCs w:val="0"/>
          <w:sz w:val="20"/>
          <w:szCs w:val="20"/>
        </w:rPr>
        <w:t xml:space="preserve"> </w:t>
      </w:r>
      <w:r w:rsidRPr="00705E1A">
        <w:rPr>
          <w:rFonts w:ascii="Arial" w:hAnsi="Arial" w:cs="Arial"/>
          <w:b w:val="0"/>
          <w:bCs w:val="0"/>
          <w:sz w:val="20"/>
          <w:szCs w:val="20"/>
        </w:rPr>
        <w:t>wykazuje spełnianie warunków udziału w post</w:t>
      </w:r>
      <w:r>
        <w:rPr>
          <w:rFonts w:ascii="Arial" w:hAnsi="Arial" w:cs="Arial"/>
          <w:b w:val="0"/>
          <w:bCs w:val="0"/>
          <w:sz w:val="20"/>
          <w:szCs w:val="20"/>
        </w:rPr>
        <w:t>ę</w:t>
      </w:r>
      <w:r w:rsidRPr="00705E1A">
        <w:rPr>
          <w:rFonts w:ascii="Arial" w:hAnsi="Arial" w:cs="Arial"/>
          <w:b w:val="0"/>
          <w:bCs w:val="0"/>
          <w:sz w:val="20"/>
          <w:szCs w:val="20"/>
        </w:rPr>
        <w:t>powaniu</w:t>
      </w:r>
      <w:r>
        <w:rPr>
          <w:rFonts w:ascii="Arial" w:hAnsi="Arial" w:cs="Arial"/>
          <w:b w:val="0"/>
          <w:bCs w:val="0"/>
          <w:sz w:val="20"/>
          <w:szCs w:val="20"/>
        </w:rPr>
        <w:t>;</w:t>
      </w:r>
    </w:p>
    <w:p w14:paraId="2A369302" w14:textId="77777777" w:rsidR="00FA36A9" w:rsidRPr="00936642" w:rsidRDefault="00FA36A9">
      <w:pPr>
        <w:pStyle w:val="Tekstpodstawowy2"/>
        <w:numPr>
          <w:ilvl w:val="0"/>
          <w:numId w:val="14"/>
        </w:numPr>
        <w:spacing w:before="0" w:line="276" w:lineRule="auto"/>
        <w:ind w:left="709" w:right="23" w:hanging="283"/>
        <w:rPr>
          <w:rFonts w:ascii="Arial" w:hAnsi="Arial" w:cs="Arial"/>
          <w:b w:val="0"/>
          <w:sz w:val="20"/>
          <w:szCs w:val="20"/>
        </w:rPr>
      </w:pPr>
      <w:r w:rsidRPr="00705E1A">
        <w:rPr>
          <w:rFonts w:ascii="Arial" w:hAnsi="Arial" w:cs="Arial"/>
          <w:b w:val="0"/>
          <w:bCs w:val="0"/>
          <w:sz w:val="20"/>
          <w:szCs w:val="20"/>
        </w:rPr>
        <w:t>zobowiązanie podmiotu udost</w:t>
      </w:r>
      <w:r>
        <w:rPr>
          <w:rFonts w:ascii="Arial" w:hAnsi="Arial" w:cs="Arial"/>
          <w:b w:val="0"/>
          <w:bCs w:val="0"/>
          <w:sz w:val="20"/>
          <w:szCs w:val="20"/>
        </w:rPr>
        <w:t>ę</w:t>
      </w:r>
      <w:r w:rsidRPr="00705E1A">
        <w:rPr>
          <w:rFonts w:ascii="Arial" w:hAnsi="Arial" w:cs="Arial"/>
          <w:b w:val="0"/>
          <w:bCs w:val="0"/>
          <w:sz w:val="20"/>
          <w:szCs w:val="20"/>
        </w:rPr>
        <w:t>pniającego zasoby</w:t>
      </w:r>
      <w:r>
        <w:rPr>
          <w:rFonts w:ascii="Arial" w:hAnsi="Arial" w:cs="Arial"/>
          <w:b w:val="0"/>
          <w:bCs w:val="0"/>
          <w:sz w:val="20"/>
          <w:szCs w:val="20"/>
        </w:rPr>
        <w:t>, o którym mowa w pkt. 8.6 i nast. IDW;</w:t>
      </w:r>
    </w:p>
    <w:p w14:paraId="0AB28BD9" w14:textId="77777777" w:rsidR="00FA36A9" w:rsidRDefault="00FA36A9">
      <w:pPr>
        <w:pStyle w:val="Tekstpodstawowy2"/>
        <w:numPr>
          <w:ilvl w:val="0"/>
          <w:numId w:val="14"/>
        </w:numPr>
        <w:spacing w:before="0" w:line="276" w:lineRule="auto"/>
        <w:ind w:left="709" w:right="23" w:hanging="283"/>
        <w:rPr>
          <w:rFonts w:ascii="Arial" w:hAnsi="Arial" w:cs="Arial"/>
          <w:b w:val="0"/>
          <w:sz w:val="20"/>
          <w:szCs w:val="20"/>
        </w:rPr>
      </w:pPr>
      <w:r>
        <w:rPr>
          <w:rFonts w:ascii="Arial" w:hAnsi="Arial" w:cs="Arial"/>
          <w:b w:val="0"/>
          <w:sz w:val="20"/>
          <w:szCs w:val="20"/>
        </w:rPr>
        <w:t xml:space="preserve">oświadczenie dot. okoliczności, o których mowa w art. 117 </w:t>
      </w:r>
      <w:proofErr w:type="spellStart"/>
      <w:r>
        <w:rPr>
          <w:rFonts w:ascii="Arial" w:hAnsi="Arial" w:cs="Arial"/>
          <w:b w:val="0"/>
          <w:sz w:val="20"/>
          <w:szCs w:val="20"/>
        </w:rPr>
        <w:t>Pzp</w:t>
      </w:r>
      <w:proofErr w:type="spellEnd"/>
      <w:r>
        <w:rPr>
          <w:rFonts w:ascii="Arial" w:hAnsi="Arial" w:cs="Arial"/>
          <w:b w:val="0"/>
          <w:sz w:val="20"/>
          <w:szCs w:val="20"/>
        </w:rPr>
        <w:t xml:space="preserve"> (jeżeli dotyczy) sporządzone według wzoru stanowiącego załącznik nr 6 do SWZ;</w:t>
      </w:r>
    </w:p>
    <w:p w14:paraId="7EABA852" w14:textId="77777777" w:rsidR="00FA36A9" w:rsidRPr="008800F6" w:rsidRDefault="00FA36A9">
      <w:pPr>
        <w:pStyle w:val="Tekstpodstawowy2"/>
        <w:numPr>
          <w:ilvl w:val="0"/>
          <w:numId w:val="14"/>
        </w:numPr>
        <w:spacing w:before="0" w:line="276" w:lineRule="auto"/>
        <w:ind w:left="709" w:right="23" w:hanging="283"/>
        <w:rPr>
          <w:rFonts w:ascii="Arial" w:eastAsia="Calibri" w:hAnsi="Arial" w:cs="Arial"/>
          <w:b w:val="0"/>
          <w:bCs w:val="0"/>
          <w:color w:val="000000" w:themeColor="text1"/>
          <w:sz w:val="20"/>
          <w:szCs w:val="20"/>
        </w:rPr>
      </w:pPr>
      <w:r w:rsidRPr="008800F6">
        <w:rPr>
          <w:rFonts w:ascii="Arial" w:eastAsia="Calibri" w:hAnsi="Arial" w:cs="Arial"/>
          <w:b w:val="0"/>
          <w:bCs w:val="0"/>
          <w:color w:val="000000" w:themeColor="text1"/>
          <w:sz w:val="20"/>
          <w:szCs w:val="20"/>
        </w:rPr>
        <w:t xml:space="preserve">wykaz osób skierowanych przez Wykonawcę do realizacji zamówienia wraz z informacjami na temat </w:t>
      </w:r>
      <w:r w:rsidRPr="000C7B88">
        <w:rPr>
          <w:rFonts w:ascii="Arial" w:eastAsia="Calibri" w:hAnsi="Arial" w:cs="Arial"/>
          <w:b w:val="0"/>
          <w:bCs w:val="0"/>
          <w:color w:val="000000" w:themeColor="text1"/>
          <w:sz w:val="20"/>
          <w:szCs w:val="20"/>
        </w:rPr>
        <w:t>ich kwalifikacji zawodowych, uprawnień, doświadczenia i wykształcenia niezbędnych do wykonania zamówienia publicznego, a także zakresu wykonywanych przez nie czynności oraz informacją o podstawie do dysponowania tymi osobami</w:t>
      </w:r>
      <w:r>
        <w:rPr>
          <w:rFonts w:ascii="Arial" w:eastAsia="Calibri" w:hAnsi="Arial" w:cs="Arial"/>
          <w:b w:val="0"/>
          <w:bCs w:val="0"/>
          <w:color w:val="000000" w:themeColor="text1"/>
          <w:sz w:val="20"/>
          <w:szCs w:val="20"/>
        </w:rPr>
        <w:t xml:space="preserve"> </w:t>
      </w:r>
      <w:r w:rsidRPr="008800F6">
        <w:rPr>
          <w:rFonts w:ascii="Arial" w:eastAsia="Calibri" w:hAnsi="Arial" w:cs="Arial"/>
          <w:b w:val="0"/>
          <w:bCs w:val="0"/>
          <w:color w:val="000000" w:themeColor="text1"/>
          <w:sz w:val="20"/>
          <w:szCs w:val="20"/>
        </w:rPr>
        <w:t xml:space="preserve">o treści załącznika nr </w:t>
      </w:r>
      <w:r>
        <w:rPr>
          <w:rFonts w:ascii="Arial" w:eastAsia="Calibri" w:hAnsi="Arial" w:cs="Arial"/>
          <w:b w:val="0"/>
          <w:bCs w:val="0"/>
          <w:color w:val="000000" w:themeColor="text1"/>
          <w:sz w:val="20"/>
          <w:szCs w:val="20"/>
        </w:rPr>
        <w:t>6</w:t>
      </w:r>
      <w:r w:rsidRPr="008800F6">
        <w:rPr>
          <w:rFonts w:ascii="Arial" w:eastAsia="Calibri" w:hAnsi="Arial" w:cs="Arial"/>
          <w:b w:val="0"/>
          <w:bCs w:val="0"/>
          <w:color w:val="000000" w:themeColor="text1"/>
          <w:sz w:val="20"/>
          <w:szCs w:val="20"/>
        </w:rPr>
        <w:t xml:space="preserve"> do SWZ;</w:t>
      </w:r>
    </w:p>
    <w:p w14:paraId="1A653D3D" w14:textId="77777777" w:rsidR="00FA36A9" w:rsidRPr="008800F6" w:rsidRDefault="00FA36A9" w:rsidP="00FA36A9">
      <w:pPr>
        <w:pStyle w:val="Tekstpodstawowy2"/>
        <w:spacing w:before="0" w:line="276" w:lineRule="auto"/>
        <w:ind w:left="426" w:right="23"/>
        <w:rPr>
          <w:rFonts w:ascii="Arial" w:eastAsia="Calibri" w:hAnsi="Arial" w:cs="Arial"/>
          <w:b w:val="0"/>
          <w:bCs w:val="0"/>
          <w:color w:val="000000" w:themeColor="text1"/>
          <w:sz w:val="20"/>
          <w:szCs w:val="20"/>
        </w:rPr>
      </w:pPr>
      <w:r w:rsidRPr="008800F6">
        <w:rPr>
          <w:rFonts w:ascii="Arial" w:eastAsia="Calibri" w:hAnsi="Arial" w:cs="Arial"/>
          <w:b w:val="0"/>
          <w:bCs w:val="0"/>
          <w:color w:val="000000" w:themeColor="text1"/>
          <w:sz w:val="20"/>
          <w:szCs w:val="20"/>
        </w:rPr>
        <w:t>UWAGA:</w:t>
      </w:r>
    </w:p>
    <w:p w14:paraId="38EB12EB" w14:textId="77777777" w:rsidR="00FA36A9" w:rsidRPr="008800F6" w:rsidRDefault="00FA36A9" w:rsidP="00FA36A9">
      <w:pPr>
        <w:pStyle w:val="Tekstpodstawowy2"/>
        <w:spacing w:before="0" w:line="276" w:lineRule="auto"/>
        <w:ind w:left="993" w:right="23" w:hanging="284"/>
        <w:rPr>
          <w:rFonts w:ascii="Arial" w:eastAsia="Calibri" w:hAnsi="Arial" w:cs="Arial"/>
          <w:b w:val="0"/>
          <w:bCs w:val="0"/>
          <w:color w:val="000000" w:themeColor="text1"/>
          <w:sz w:val="20"/>
          <w:szCs w:val="20"/>
        </w:rPr>
      </w:pPr>
      <w:r w:rsidRPr="008800F6">
        <w:rPr>
          <w:rFonts w:ascii="Arial" w:eastAsia="Calibri" w:hAnsi="Arial" w:cs="Arial"/>
          <w:b w:val="0"/>
          <w:bCs w:val="0"/>
          <w:color w:val="000000" w:themeColor="text1"/>
          <w:sz w:val="20"/>
          <w:szCs w:val="20"/>
        </w:rPr>
        <w:t>(!)</w:t>
      </w:r>
      <w:r w:rsidRPr="008800F6">
        <w:rPr>
          <w:rFonts w:ascii="Arial" w:eastAsia="Calibri" w:hAnsi="Arial" w:cs="Arial"/>
          <w:b w:val="0"/>
          <w:bCs w:val="0"/>
          <w:color w:val="000000" w:themeColor="text1"/>
          <w:sz w:val="20"/>
          <w:szCs w:val="20"/>
        </w:rPr>
        <w:tab/>
        <w:t xml:space="preserve">Zgodnie z art. 126 ust. 2 </w:t>
      </w:r>
      <w:proofErr w:type="spellStart"/>
      <w:r w:rsidRPr="008800F6">
        <w:rPr>
          <w:rFonts w:ascii="Arial" w:eastAsia="Calibri" w:hAnsi="Arial" w:cs="Arial"/>
          <w:b w:val="0"/>
          <w:bCs w:val="0"/>
          <w:color w:val="000000" w:themeColor="text1"/>
          <w:sz w:val="20"/>
          <w:szCs w:val="20"/>
        </w:rPr>
        <w:t>Pzp</w:t>
      </w:r>
      <w:proofErr w:type="spellEnd"/>
      <w:r w:rsidRPr="008800F6">
        <w:rPr>
          <w:rFonts w:ascii="Arial" w:eastAsia="Calibri" w:hAnsi="Arial" w:cs="Arial"/>
          <w:b w:val="0"/>
          <w:bCs w:val="0"/>
          <w:color w:val="000000" w:themeColor="text1"/>
          <w:sz w:val="20"/>
          <w:szCs w:val="20"/>
        </w:rPr>
        <w:t xml:space="preserve"> Zamawiający wymaga załączenia do oferty kompletnego wykazu osób, tj. wypełnionego w zakresie części A (Wykaz osób – kwalifikacja podmiotowa), jak i części B (Wykaz osób – kryteria </w:t>
      </w:r>
      <w:proofErr w:type="spellStart"/>
      <w:r w:rsidRPr="008800F6">
        <w:rPr>
          <w:rFonts w:ascii="Arial" w:eastAsia="Calibri" w:hAnsi="Arial" w:cs="Arial"/>
          <w:b w:val="0"/>
          <w:bCs w:val="0"/>
          <w:color w:val="000000" w:themeColor="text1"/>
          <w:sz w:val="20"/>
          <w:szCs w:val="20"/>
        </w:rPr>
        <w:t>pozacenowe</w:t>
      </w:r>
      <w:proofErr w:type="spellEnd"/>
      <w:r w:rsidRPr="008800F6">
        <w:rPr>
          <w:rFonts w:ascii="Arial" w:eastAsia="Calibri" w:hAnsi="Arial" w:cs="Arial"/>
          <w:b w:val="0"/>
          <w:bCs w:val="0"/>
          <w:color w:val="000000" w:themeColor="text1"/>
          <w:sz w:val="20"/>
          <w:szCs w:val="20"/>
        </w:rPr>
        <w:t>);</w:t>
      </w:r>
    </w:p>
    <w:p w14:paraId="2D419F55" w14:textId="77777777" w:rsidR="00FA36A9" w:rsidRPr="008800F6" w:rsidRDefault="00FA36A9" w:rsidP="00FA36A9">
      <w:pPr>
        <w:pStyle w:val="Tekstpodstawowy2"/>
        <w:spacing w:before="0" w:line="276" w:lineRule="auto"/>
        <w:ind w:left="993" w:right="23" w:hanging="284"/>
        <w:rPr>
          <w:rFonts w:ascii="Arial" w:eastAsia="Calibri" w:hAnsi="Arial" w:cs="Arial"/>
          <w:b w:val="0"/>
          <w:bCs w:val="0"/>
          <w:color w:val="000000" w:themeColor="text1"/>
          <w:sz w:val="20"/>
          <w:szCs w:val="20"/>
        </w:rPr>
      </w:pPr>
      <w:r w:rsidRPr="008800F6">
        <w:rPr>
          <w:rFonts w:ascii="Arial" w:eastAsia="Calibri" w:hAnsi="Arial" w:cs="Arial"/>
          <w:b w:val="0"/>
          <w:bCs w:val="0"/>
          <w:color w:val="000000" w:themeColor="text1"/>
          <w:sz w:val="20"/>
          <w:szCs w:val="20"/>
        </w:rPr>
        <w:t>(!)</w:t>
      </w:r>
      <w:r w:rsidRPr="008800F6">
        <w:rPr>
          <w:rFonts w:ascii="Arial" w:eastAsia="Calibri" w:hAnsi="Arial" w:cs="Arial"/>
          <w:b w:val="0"/>
          <w:bCs w:val="0"/>
          <w:color w:val="000000" w:themeColor="text1"/>
          <w:sz w:val="20"/>
          <w:szCs w:val="20"/>
        </w:rPr>
        <w:tab/>
        <w:t xml:space="preserve">Część B Wykazu osób stanowi treść oferty niepodlegającą procedurom określonym w art. 128 ust. 1 </w:t>
      </w:r>
      <w:proofErr w:type="spellStart"/>
      <w:r w:rsidRPr="008800F6">
        <w:rPr>
          <w:rFonts w:ascii="Arial" w:eastAsia="Calibri" w:hAnsi="Arial" w:cs="Arial"/>
          <w:b w:val="0"/>
          <w:bCs w:val="0"/>
          <w:color w:val="000000" w:themeColor="text1"/>
          <w:sz w:val="20"/>
          <w:szCs w:val="20"/>
        </w:rPr>
        <w:t>Pzp</w:t>
      </w:r>
      <w:proofErr w:type="spellEnd"/>
      <w:r w:rsidRPr="008800F6">
        <w:rPr>
          <w:rFonts w:ascii="Arial" w:eastAsia="Calibri" w:hAnsi="Arial" w:cs="Arial"/>
          <w:b w:val="0"/>
          <w:bCs w:val="0"/>
          <w:color w:val="000000" w:themeColor="text1"/>
          <w:sz w:val="20"/>
          <w:szCs w:val="20"/>
        </w:rPr>
        <w:t>;</w:t>
      </w:r>
    </w:p>
    <w:p w14:paraId="498A512D" w14:textId="77777777" w:rsidR="00FA36A9" w:rsidRPr="008800F6" w:rsidRDefault="00FA36A9" w:rsidP="00FA36A9">
      <w:pPr>
        <w:pStyle w:val="Tekstpodstawowy2"/>
        <w:spacing w:before="0" w:line="276" w:lineRule="auto"/>
        <w:ind w:left="993" w:right="23" w:hanging="284"/>
        <w:rPr>
          <w:rFonts w:ascii="Arial" w:eastAsia="Calibri" w:hAnsi="Arial" w:cs="Arial"/>
          <w:b w:val="0"/>
          <w:bCs w:val="0"/>
          <w:color w:val="000000" w:themeColor="text1"/>
          <w:sz w:val="20"/>
          <w:szCs w:val="20"/>
        </w:rPr>
      </w:pPr>
      <w:r w:rsidRPr="008800F6">
        <w:rPr>
          <w:rFonts w:ascii="Arial" w:eastAsia="Calibri" w:hAnsi="Arial" w:cs="Arial"/>
          <w:b w:val="0"/>
          <w:bCs w:val="0"/>
          <w:color w:val="000000" w:themeColor="text1"/>
          <w:sz w:val="20"/>
          <w:szCs w:val="20"/>
        </w:rPr>
        <w:t>(!)</w:t>
      </w:r>
      <w:r w:rsidRPr="008800F6">
        <w:rPr>
          <w:rFonts w:ascii="Arial" w:eastAsia="Calibri" w:hAnsi="Arial" w:cs="Arial"/>
          <w:b w:val="0"/>
          <w:bCs w:val="0"/>
          <w:color w:val="000000" w:themeColor="text1"/>
          <w:sz w:val="20"/>
          <w:szCs w:val="20"/>
        </w:rPr>
        <w:tab/>
        <w:t xml:space="preserve">W przypadku niewypełnienia Części B Wykazu osób Wykonawcy zostanie przyznanych 0 pkt w kryterium </w:t>
      </w:r>
      <w:proofErr w:type="spellStart"/>
      <w:r w:rsidRPr="008800F6">
        <w:rPr>
          <w:rFonts w:ascii="Arial" w:eastAsia="Calibri" w:hAnsi="Arial" w:cs="Arial"/>
          <w:b w:val="0"/>
          <w:bCs w:val="0"/>
          <w:color w:val="000000" w:themeColor="text1"/>
          <w:sz w:val="20"/>
          <w:szCs w:val="20"/>
        </w:rPr>
        <w:t>pozacenowym</w:t>
      </w:r>
      <w:proofErr w:type="spellEnd"/>
      <w:r w:rsidRPr="008800F6">
        <w:rPr>
          <w:rFonts w:ascii="Arial" w:eastAsia="Calibri" w:hAnsi="Arial" w:cs="Arial"/>
          <w:b w:val="0"/>
          <w:bCs w:val="0"/>
          <w:color w:val="000000" w:themeColor="text1"/>
          <w:sz w:val="20"/>
          <w:szCs w:val="20"/>
        </w:rPr>
        <w:t>;</w:t>
      </w:r>
    </w:p>
    <w:p w14:paraId="5A590842" w14:textId="77777777" w:rsidR="00FA36A9" w:rsidRPr="008800F6" w:rsidRDefault="00FA36A9" w:rsidP="00FA36A9">
      <w:pPr>
        <w:pStyle w:val="Tekstpodstawowy2"/>
        <w:spacing w:before="0" w:line="276" w:lineRule="auto"/>
        <w:ind w:left="993" w:right="23" w:hanging="284"/>
        <w:rPr>
          <w:rFonts w:ascii="Arial" w:eastAsia="Calibri" w:hAnsi="Arial" w:cs="Arial"/>
          <w:b w:val="0"/>
          <w:bCs w:val="0"/>
          <w:color w:val="000000" w:themeColor="text1"/>
          <w:sz w:val="20"/>
          <w:szCs w:val="20"/>
        </w:rPr>
      </w:pPr>
      <w:r w:rsidRPr="008800F6">
        <w:rPr>
          <w:rFonts w:ascii="Arial" w:eastAsia="Calibri" w:hAnsi="Arial" w:cs="Arial"/>
          <w:b w:val="0"/>
          <w:bCs w:val="0"/>
          <w:color w:val="000000" w:themeColor="text1"/>
          <w:sz w:val="20"/>
          <w:szCs w:val="20"/>
        </w:rPr>
        <w:t>(!)</w:t>
      </w:r>
      <w:r w:rsidRPr="008800F6">
        <w:rPr>
          <w:rFonts w:ascii="Arial" w:eastAsia="Calibri" w:hAnsi="Arial" w:cs="Arial"/>
          <w:b w:val="0"/>
          <w:bCs w:val="0"/>
          <w:color w:val="000000" w:themeColor="text1"/>
          <w:sz w:val="20"/>
          <w:szCs w:val="20"/>
        </w:rPr>
        <w:tab/>
        <w:t xml:space="preserve">Wykonawca zobowiązany jest wskazać w Części A i B Wykazu osób tę samą osobę; w przypadku wskazania różnych osób Wykonawca otrzyma 0 pkt. w kryterium </w:t>
      </w:r>
      <w:proofErr w:type="spellStart"/>
      <w:r w:rsidRPr="008800F6">
        <w:rPr>
          <w:rFonts w:ascii="Arial" w:eastAsia="Calibri" w:hAnsi="Arial" w:cs="Arial"/>
          <w:b w:val="0"/>
          <w:bCs w:val="0"/>
          <w:color w:val="000000" w:themeColor="text1"/>
          <w:sz w:val="20"/>
          <w:szCs w:val="20"/>
        </w:rPr>
        <w:t>pozacenowym</w:t>
      </w:r>
      <w:proofErr w:type="spellEnd"/>
      <w:r w:rsidRPr="008800F6">
        <w:rPr>
          <w:rFonts w:ascii="Arial" w:eastAsia="Calibri" w:hAnsi="Arial" w:cs="Arial"/>
          <w:b w:val="0"/>
          <w:bCs w:val="0"/>
          <w:color w:val="000000" w:themeColor="text1"/>
          <w:sz w:val="20"/>
          <w:szCs w:val="20"/>
        </w:rPr>
        <w:t xml:space="preserve"> a o spełnianiu warunku udziału w postępowaniu, o którym mowa w pkt. 8.4 </w:t>
      </w:r>
      <w:proofErr w:type="spellStart"/>
      <w:r w:rsidRPr="008800F6">
        <w:rPr>
          <w:rFonts w:ascii="Arial" w:eastAsia="Calibri" w:hAnsi="Arial" w:cs="Arial"/>
          <w:b w:val="0"/>
          <w:bCs w:val="0"/>
          <w:color w:val="000000" w:themeColor="text1"/>
          <w:sz w:val="20"/>
          <w:szCs w:val="20"/>
        </w:rPr>
        <w:t>ppkt</w:t>
      </w:r>
      <w:proofErr w:type="spellEnd"/>
      <w:r w:rsidRPr="008800F6">
        <w:rPr>
          <w:rFonts w:ascii="Arial" w:eastAsia="Calibri" w:hAnsi="Arial" w:cs="Arial"/>
          <w:b w:val="0"/>
          <w:bCs w:val="0"/>
          <w:color w:val="000000" w:themeColor="text1"/>
          <w:sz w:val="20"/>
          <w:szCs w:val="20"/>
        </w:rPr>
        <w:t xml:space="preserve"> 2 IDW decydować będzie ocena osoby wskazanej w Części A Wykazu osób;</w:t>
      </w:r>
    </w:p>
    <w:p w14:paraId="249EAECF" w14:textId="77777777" w:rsidR="00FA36A9" w:rsidRDefault="00FA36A9" w:rsidP="00FA36A9">
      <w:pPr>
        <w:pStyle w:val="Tekstpodstawowy2"/>
        <w:spacing w:before="0" w:line="276" w:lineRule="auto"/>
        <w:ind w:left="993" w:right="23" w:hanging="284"/>
        <w:rPr>
          <w:rFonts w:ascii="Arial" w:eastAsia="Calibri" w:hAnsi="Arial" w:cs="Arial"/>
          <w:b w:val="0"/>
          <w:bCs w:val="0"/>
          <w:color w:val="000000" w:themeColor="text1"/>
          <w:sz w:val="20"/>
          <w:szCs w:val="20"/>
        </w:rPr>
      </w:pPr>
      <w:r w:rsidRPr="008800F6">
        <w:rPr>
          <w:rFonts w:ascii="Arial" w:eastAsia="Calibri" w:hAnsi="Arial" w:cs="Arial"/>
          <w:b w:val="0"/>
          <w:bCs w:val="0"/>
          <w:color w:val="000000" w:themeColor="text1"/>
          <w:sz w:val="20"/>
          <w:szCs w:val="20"/>
        </w:rPr>
        <w:t>(!)</w:t>
      </w:r>
      <w:r w:rsidRPr="008800F6">
        <w:rPr>
          <w:rFonts w:ascii="Arial" w:eastAsia="Calibri" w:hAnsi="Arial" w:cs="Arial"/>
          <w:b w:val="0"/>
          <w:bCs w:val="0"/>
          <w:color w:val="000000" w:themeColor="text1"/>
          <w:sz w:val="20"/>
          <w:szCs w:val="20"/>
        </w:rPr>
        <w:tab/>
        <w:t xml:space="preserve">W przypadku zmiany przez Wykonawcę osoby ujętej w Wykazie osób na etapie kwalifikacji podmiotowej Wykonawcy zostanie przyznane 0 pkt. w ramach kryterium </w:t>
      </w:r>
      <w:proofErr w:type="spellStart"/>
      <w:r w:rsidRPr="008800F6">
        <w:rPr>
          <w:rFonts w:ascii="Arial" w:eastAsia="Calibri" w:hAnsi="Arial" w:cs="Arial"/>
          <w:b w:val="0"/>
          <w:bCs w:val="0"/>
          <w:color w:val="000000" w:themeColor="text1"/>
          <w:sz w:val="20"/>
          <w:szCs w:val="20"/>
        </w:rPr>
        <w:t>pozacenowego</w:t>
      </w:r>
      <w:proofErr w:type="spellEnd"/>
      <w:r w:rsidRPr="008800F6">
        <w:rPr>
          <w:rFonts w:ascii="Arial" w:eastAsia="Calibri" w:hAnsi="Arial" w:cs="Arial"/>
          <w:b w:val="0"/>
          <w:bCs w:val="0"/>
          <w:color w:val="000000" w:themeColor="text1"/>
          <w:sz w:val="20"/>
          <w:szCs w:val="20"/>
        </w:rPr>
        <w:t xml:space="preserve"> dotyczącego zmienionej osoby.</w:t>
      </w:r>
    </w:p>
    <w:p w14:paraId="2C01DA8F" w14:textId="77777777" w:rsidR="0009472A" w:rsidRDefault="0009472A">
      <w:pPr>
        <w:pStyle w:val="Tekstpodstawowy2"/>
        <w:numPr>
          <w:ilvl w:val="1"/>
          <w:numId w:val="15"/>
        </w:numPr>
        <w:spacing w:before="0" w:line="276" w:lineRule="auto"/>
        <w:ind w:right="23" w:hanging="586"/>
        <w:rPr>
          <w:rFonts w:ascii="Arial" w:hAnsi="Arial" w:cs="Arial"/>
          <w:b w:val="0"/>
          <w:bCs w:val="0"/>
          <w:sz w:val="20"/>
          <w:szCs w:val="20"/>
        </w:rPr>
      </w:pPr>
      <w:r w:rsidRPr="00705E1A">
        <w:rPr>
          <w:rFonts w:ascii="Arial" w:hAnsi="Arial" w:cs="Arial"/>
          <w:b w:val="0"/>
          <w:bCs w:val="0"/>
          <w:sz w:val="20"/>
          <w:szCs w:val="20"/>
        </w:rPr>
        <w:lastRenderedPageBreak/>
        <w:t xml:space="preserve">Wykaz </w:t>
      </w:r>
      <w:r>
        <w:rPr>
          <w:rFonts w:ascii="Arial" w:hAnsi="Arial" w:cs="Arial"/>
          <w:b w:val="0"/>
          <w:bCs w:val="0"/>
          <w:sz w:val="20"/>
          <w:szCs w:val="20"/>
        </w:rPr>
        <w:t xml:space="preserve">podmiotowych środków dowodowych na potwierdzenie braku podstaw do wykluczenia z postępowania, </w:t>
      </w:r>
      <w:r w:rsidRPr="00705E1A">
        <w:rPr>
          <w:rFonts w:ascii="Arial" w:hAnsi="Arial" w:cs="Arial"/>
          <w:b w:val="0"/>
          <w:bCs w:val="0"/>
          <w:sz w:val="20"/>
          <w:szCs w:val="20"/>
        </w:rPr>
        <w:t xml:space="preserve">które </w:t>
      </w:r>
      <w:r>
        <w:rPr>
          <w:rFonts w:ascii="Arial" w:hAnsi="Arial" w:cs="Arial"/>
          <w:b w:val="0"/>
          <w:bCs w:val="0"/>
          <w:sz w:val="20"/>
          <w:szCs w:val="20"/>
        </w:rPr>
        <w:t>W</w:t>
      </w:r>
      <w:r w:rsidRPr="00705E1A">
        <w:rPr>
          <w:rFonts w:ascii="Arial" w:hAnsi="Arial" w:cs="Arial"/>
          <w:b w:val="0"/>
          <w:bCs w:val="0"/>
          <w:sz w:val="20"/>
          <w:szCs w:val="20"/>
        </w:rPr>
        <w:t xml:space="preserve">ykonawca składa </w:t>
      </w:r>
      <w:r>
        <w:rPr>
          <w:rFonts w:ascii="Arial" w:hAnsi="Arial" w:cs="Arial"/>
          <w:b w:val="0"/>
          <w:bCs w:val="0"/>
          <w:sz w:val="20"/>
          <w:szCs w:val="20"/>
        </w:rPr>
        <w:t>na wezwanie Zamawiającego</w:t>
      </w:r>
    </w:p>
    <w:p w14:paraId="5E2A77C3" w14:textId="77777777" w:rsidR="0009472A" w:rsidRDefault="0009472A">
      <w:pPr>
        <w:pStyle w:val="Tekstpodstawowy2"/>
        <w:numPr>
          <w:ilvl w:val="0"/>
          <w:numId w:val="36"/>
        </w:numPr>
        <w:spacing w:before="0" w:line="276" w:lineRule="auto"/>
        <w:ind w:right="23" w:hanging="294"/>
        <w:rPr>
          <w:rFonts w:ascii="Arial" w:hAnsi="Arial" w:cs="Arial"/>
          <w:b w:val="0"/>
          <w:sz w:val="20"/>
          <w:szCs w:val="20"/>
        </w:rPr>
      </w:pPr>
      <w:r w:rsidRPr="00977F1A">
        <w:rPr>
          <w:rFonts w:ascii="Arial" w:hAnsi="Arial" w:cs="Arial"/>
          <w:b w:val="0"/>
          <w:sz w:val="20"/>
          <w:szCs w:val="20"/>
        </w:rPr>
        <w:t>informacj</w:t>
      </w:r>
      <w:r>
        <w:rPr>
          <w:rFonts w:ascii="Arial" w:hAnsi="Arial" w:cs="Arial"/>
          <w:b w:val="0"/>
          <w:sz w:val="20"/>
          <w:szCs w:val="20"/>
        </w:rPr>
        <w:t>a</w:t>
      </w:r>
      <w:r w:rsidRPr="00977F1A">
        <w:rPr>
          <w:rFonts w:ascii="Arial" w:hAnsi="Arial" w:cs="Arial"/>
          <w:b w:val="0"/>
          <w:sz w:val="20"/>
          <w:szCs w:val="20"/>
        </w:rPr>
        <w:t xml:space="preserve"> z Krajowego Rejestru Karnego w zakresie art. 108 ust. 1 pkt 1 i 2 oraz art. 108 ust. 1 pkt 4 </w:t>
      </w:r>
      <w:proofErr w:type="spellStart"/>
      <w:r>
        <w:rPr>
          <w:rFonts w:ascii="Arial" w:hAnsi="Arial" w:cs="Arial"/>
          <w:b w:val="0"/>
          <w:sz w:val="20"/>
          <w:szCs w:val="20"/>
        </w:rPr>
        <w:t>Pzp</w:t>
      </w:r>
      <w:proofErr w:type="spellEnd"/>
      <w:r w:rsidRPr="00977F1A">
        <w:rPr>
          <w:rFonts w:ascii="Arial" w:hAnsi="Arial" w:cs="Arial"/>
          <w:b w:val="0"/>
          <w:sz w:val="20"/>
          <w:szCs w:val="20"/>
        </w:rPr>
        <w:t xml:space="preserve"> wystawion</w:t>
      </w:r>
      <w:r>
        <w:rPr>
          <w:rFonts w:ascii="Arial" w:hAnsi="Arial" w:cs="Arial"/>
          <w:b w:val="0"/>
          <w:sz w:val="20"/>
          <w:szCs w:val="20"/>
        </w:rPr>
        <w:t>a</w:t>
      </w:r>
      <w:r w:rsidRPr="00977F1A">
        <w:rPr>
          <w:rFonts w:ascii="Arial" w:hAnsi="Arial" w:cs="Arial"/>
          <w:b w:val="0"/>
          <w:sz w:val="20"/>
          <w:szCs w:val="20"/>
        </w:rPr>
        <w:t xml:space="preserve"> nie wcześniej niż 6 miesięcy przed jej złożeniem; </w:t>
      </w:r>
    </w:p>
    <w:p w14:paraId="1E416F8D" w14:textId="77777777" w:rsidR="0009472A" w:rsidRDefault="0009472A">
      <w:pPr>
        <w:pStyle w:val="Tekstpodstawowy2"/>
        <w:numPr>
          <w:ilvl w:val="0"/>
          <w:numId w:val="36"/>
        </w:numPr>
        <w:spacing w:before="0" w:line="276" w:lineRule="auto"/>
        <w:ind w:right="23" w:hanging="294"/>
        <w:rPr>
          <w:rFonts w:ascii="Arial" w:hAnsi="Arial" w:cs="Arial"/>
          <w:b w:val="0"/>
          <w:sz w:val="20"/>
          <w:szCs w:val="20"/>
        </w:rPr>
      </w:pPr>
      <w:r w:rsidRPr="00977F1A">
        <w:rPr>
          <w:rFonts w:ascii="Arial" w:hAnsi="Arial" w:cs="Arial"/>
          <w:b w:val="0"/>
          <w:sz w:val="20"/>
          <w:szCs w:val="20"/>
        </w:rPr>
        <w:t>oświadczeni</w:t>
      </w:r>
      <w:r>
        <w:rPr>
          <w:rFonts w:ascii="Arial" w:hAnsi="Arial" w:cs="Arial"/>
          <w:b w:val="0"/>
          <w:sz w:val="20"/>
          <w:szCs w:val="20"/>
        </w:rPr>
        <w:t>e</w:t>
      </w:r>
      <w:r w:rsidRPr="00977F1A">
        <w:rPr>
          <w:rFonts w:ascii="Arial" w:hAnsi="Arial" w:cs="Arial"/>
          <w:b w:val="0"/>
          <w:sz w:val="20"/>
          <w:szCs w:val="20"/>
        </w:rPr>
        <w:t xml:space="preserve"> </w:t>
      </w:r>
      <w:r>
        <w:rPr>
          <w:rFonts w:ascii="Arial" w:hAnsi="Arial" w:cs="Arial"/>
          <w:b w:val="0"/>
          <w:sz w:val="20"/>
          <w:szCs w:val="20"/>
        </w:rPr>
        <w:t>W</w:t>
      </w:r>
      <w:r w:rsidRPr="00977F1A">
        <w:rPr>
          <w:rFonts w:ascii="Arial" w:hAnsi="Arial" w:cs="Arial"/>
          <w:b w:val="0"/>
          <w:sz w:val="20"/>
          <w:szCs w:val="20"/>
        </w:rPr>
        <w:t xml:space="preserve">ykonawcy w zakresie art. 108 ust. 1 pkt 5 </w:t>
      </w:r>
      <w:proofErr w:type="spellStart"/>
      <w:r>
        <w:rPr>
          <w:rFonts w:ascii="Arial" w:hAnsi="Arial" w:cs="Arial"/>
          <w:b w:val="0"/>
          <w:sz w:val="20"/>
          <w:szCs w:val="20"/>
        </w:rPr>
        <w:t>Pzp</w:t>
      </w:r>
      <w:proofErr w:type="spellEnd"/>
      <w:r w:rsidRPr="00977F1A">
        <w:rPr>
          <w:rFonts w:ascii="Arial" w:hAnsi="Arial" w:cs="Arial"/>
          <w:b w:val="0"/>
          <w:sz w:val="20"/>
          <w:szCs w:val="20"/>
        </w:rPr>
        <w:t xml:space="preserve"> o braku przynależności do tej samej grupy kapitałowej w rozumieniu ustawy z dnia 16 lutego 2007 r. o ochronie konkurencji i konsumentów (Dz.U. </w:t>
      </w:r>
      <w:r>
        <w:rPr>
          <w:rFonts w:ascii="Arial" w:hAnsi="Arial" w:cs="Arial"/>
          <w:b w:val="0"/>
          <w:sz w:val="20"/>
          <w:szCs w:val="20"/>
        </w:rPr>
        <w:t>z 2025 r. poz. 1714</w:t>
      </w:r>
      <w:r w:rsidRPr="00977F1A">
        <w:rPr>
          <w:rFonts w:ascii="Arial" w:hAnsi="Arial" w:cs="Arial"/>
          <w:b w:val="0"/>
          <w:sz w:val="20"/>
          <w:szCs w:val="20"/>
        </w:rPr>
        <w:t>),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r>
        <w:rPr>
          <w:rFonts w:ascii="Arial" w:hAnsi="Arial" w:cs="Arial"/>
          <w:b w:val="0"/>
          <w:sz w:val="20"/>
          <w:szCs w:val="20"/>
        </w:rPr>
        <w:t>, sporządzone według w</w:t>
      </w:r>
      <w:r w:rsidRPr="00977F1A">
        <w:rPr>
          <w:rFonts w:ascii="Arial" w:hAnsi="Arial" w:cs="Arial"/>
          <w:b w:val="0"/>
          <w:sz w:val="20"/>
          <w:szCs w:val="20"/>
        </w:rPr>
        <w:t>z</w:t>
      </w:r>
      <w:r>
        <w:rPr>
          <w:rFonts w:ascii="Arial" w:hAnsi="Arial" w:cs="Arial"/>
          <w:b w:val="0"/>
          <w:sz w:val="20"/>
          <w:szCs w:val="20"/>
        </w:rPr>
        <w:t>o</w:t>
      </w:r>
      <w:r w:rsidRPr="00977F1A">
        <w:rPr>
          <w:rFonts w:ascii="Arial" w:hAnsi="Arial" w:cs="Arial"/>
          <w:b w:val="0"/>
          <w:sz w:val="20"/>
          <w:szCs w:val="20"/>
        </w:rPr>
        <w:t>r</w:t>
      </w:r>
      <w:r>
        <w:rPr>
          <w:rFonts w:ascii="Arial" w:hAnsi="Arial" w:cs="Arial"/>
          <w:b w:val="0"/>
          <w:sz w:val="20"/>
          <w:szCs w:val="20"/>
        </w:rPr>
        <w:t>u</w:t>
      </w:r>
      <w:r w:rsidRPr="00977F1A">
        <w:rPr>
          <w:rFonts w:ascii="Arial" w:hAnsi="Arial" w:cs="Arial"/>
          <w:b w:val="0"/>
          <w:sz w:val="20"/>
          <w:szCs w:val="20"/>
        </w:rPr>
        <w:t xml:space="preserve"> </w:t>
      </w:r>
      <w:r>
        <w:rPr>
          <w:rFonts w:ascii="Arial" w:hAnsi="Arial" w:cs="Arial"/>
          <w:b w:val="0"/>
          <w:sz w:val="20"/>
          <w:szCs w:val="20"/>
        </w:rPr>
        <w:t>stanowiącego</w:t>
      </w:r>
      <w:r w:rsidRPr="00977F1A">
        <w:rPr>
          <w:rFonts w:ascii="Arial" w:hAnsi="Arial" w:cs="Arial"/>
          <w:b w:val="0"/>
          <w:sz w:val="20"/>
          <w:szCs w:val="20"/>
        </w:rPr>
        <w:t xml:space="preserve"> załącznik nr </w:t>
      </w:r>
      <w:r>
        <w:rPr>
          <w:rFonts w:ascii="Arial" w:hAnsi="Arial" w:cs="Arial"/>
          <w:b w:val="0"/>
          <w:sz w:val="20"/>
          <w:szCs w:val="20"/>
        </w:rPr>
        <w:t>4</w:t>
      </w:r>
      <w:r w:rsidRPr="00977F1A">
        <w:rPr>
          <w:rFonts w:ascii="Arial" w:hAnsi="Arial" w:cs="Arial"/>
          <w:b w:val="0"/>
          <w:sz w:val="20"/>
          <w:szCs w:val="20"/>
        </w:rPr>
        <w:t xml:space="preserve"> do SWZ;</w:t>
      </w:r>
    </w:p>
    <w:p w14:paraId="4F61236D" w14:textId="77777777" w:rsidR="0009472A" w:rsidRDefault="0009472A">
      <w:pPr>
        <w:pStyle w:val="Tekstpodstawowy2"/>
        <w:numPr>
          <w:ilvl w:val="0"/>
          <w:numId w:val="36"/>
        </w:numPr>
        <w:spacing w:before="0" w:line="276" w:lineRule="auto"/>
        <w:ind w:right="23" w:hanging="294"/>
        <w:rPr>
          <w:rFonts w:ascii="Arial" w:hAnsi="Arial" w:cs="Arial"/>
          <w:b w:val="0"/>
          <w:sz w:val="20"/>
          <w:szCs w:val="20"/>
        </w:rPr>
      </w:pPr>
      <w:r w:rsidRPr="00977F1A">
        <w:rPr>
          <w:rFonts w:ascii="Arial" w:hAnsi="Arial" w:cs="Arial"/>
          <w:b w:val="0"/>
          <w:sz w:val="20"/>
          <w:szCs w:val="20"/>
        </w:rPr>
        <w:t>zaświadczeni</w:t>
      </w:r>
      <w:r>
        <w:rPr>
          <w:rFonts w:ascii="Arial" w:hAnsi="Arial" w:cs="Arial"/>
          <w:b w:val="0"/>
          <w:sz w:val="20"/>
          <w:szCs w:val="20"/>
        </w:rPr>
        <w:t>e</w:t>
      </w:r>
      <w:r w:rsidRPr="00977F1A">
        <w:rPr>
          <w:rFonts w:ascii="Arial" w:hAnsi="Arial" w:cs="Arial"/>
          <w:b w:val="0"/>
          <w:sz w:val="20"/>
          <w:szCs w:val="20"/>
        </w:rPr>
        <w:t xml:space="preserve"> właściwego naczelnika urzędu skarbowego potwierdzającego, że </w:t>
      </w:r>
      <w:r>
        <w:rPr>
          <w:rFonts w:ascii="Arial" w:hAnsi="Arial" w:cs="Arial"/>
          <w:b w:val="0"/>
          <w:sz w:val="20"/>
          <w:szCs w:val="20"/>
        </w:rPr>
        <w:t>W</w:t>
      </w:r>
      <w:r w:rsidRPr="00977F1A">
        <w:rPr>
          <w:rFonts w:ascii="Arial" w:hAnsi="Arial" w:cs="Arial"/>
          <w:b w:val="0"/>
          <w:sz w:val="20"/>
          <w:szCs w:val="20"/>
        </w:rPr>
        <w:t xml:space="preserve">ykonawca nie zalega z opłacaniem podatków i opłat, w zakresie art. 109 ust. 1 pkt 1 </w:t>
      </w:r>
      <w:proofErr w:type="spellStart"/>
      <w:r>
        <w:rPr>
          <w:rFonts w:ascii="Arial" w:hAnsi="Arial" w:cs="Arial"/>
          <w:b w:val="0"/>
          <w:sz w:val="20"/>
          <w:szCs w:val="20"/>
        </w:rPr>
        <w:t>Pzp</w:t>
      </w:r>
      <w:proofErr w:type="spellEnd"/>
      <w:r w:rsidRPr="00977F1A">
        <w:rPr>
          <w:rFonts w:ascii="Arial" w:hAnsi="Arial" w:cs="Arial"/>
          <w:b w:val="0"/>
          <w:sz w:val="20"/>
          <w:szCs w:val="20"/>
        </w:rPr>
        <w:t>, wystawione nie wcześniej niż 3 miesiące przed jego złożeniem</w:t>
      </w:r>
      <w:r>
        <w:rPr>
          <w:rFonts w:ascii="Arial" w:hAnsi="Arial" w:cs="Arial"/>
          <w:b w:val="0"/>
          <w:sz w:val="20"/>
          <w:szCs w:val="20"/>
        </w:rPr>
        <w:t xml:space="preserve">; </w:t>
      </w:r>
      <w:r w:rsidRPr="00977F1A">
        <w:rPr>
          <w:rFonts w:ascii="Arial" w:hAnsi="Arial" w:cs="Arial"/>
          <w:b w:val="0"/>
          <w:sz w:val="20"/>
          <w:szCs w:val="20"/>
        </w:rPr>
        <w:t xml:space="preserve">w przypadku zalegania z opłacaniem podatków lub opłat wraz z zaświadczeniem </w:t>
      </w:r>
      <w:r>
        <w:rPr>
          <w:rFonts w:ascii="Arial" w:hAnsi="Arial" w:cs="Arial"/>
          <w:b w:val="0"/>
          <w:sz w:val="20"/>
          <w:szCs w:val="20"/>
        </w:rPr>
        <w:t>Z</w:t>
      </w:r>
      <w:r w:rsidRPr="00977F1A">
        <w:rPr>
          <w:rFonts w:ascii="Arial" w:hAnsi="Arial" w:cs="Arial"/>
          <w:b w:val="0"/>
          <w:sz w:val="20"/>
          <w:szCs w:val="20"/>
        </w:rPr>
        <w:t xml:space="preserve">amawiający żąda złożenia dokumentów potwierdzających, że przed upływem terminu składania ofert </w:t>
      </w:r>
      <w:r>
        <w:rPr>
          <w:rFonts w:ascii="Arial" w:hAnsi="Arial" w:cs="Arial"/>
          <w:b w:val="0"/>
          <w:sz w:val="20"/>
          <w:szCs w:val="20"/>
        </w:rPr>
        <w:t>W</w:t>
      </w:r>
      <w:r w:rsidRPr="00977F1A">
        <w:rPr>
          <w:rFonts w:ascii="Arial" w:hAnsi="Arial" w:cs="Arial"/>
          <w:b w:val="0"/>
          <w:sz w:val="20"/>
          <w:szCs w:val="20"/>
        </w:rPr>
        <w:t>ykonawca dokonał płatności należnych podatków lub opłat wraz z odsetkami lub grzywnami lub zawarł wiążące porozumienie w sprawie spłat tych należności;</w:t>
      </w:r>
    </w:p>
    <w:p w14:paraId="5C98F712" w14:textId="77777777" w:rsidR="0009472A" w:rsidRDefault="0009472A">
      <w:pPr>
        <w:pStyle w:val="Tekstpodstawowy2"/>
        <w:numPr>
          <w:ilvl w:val="0"/>
          <w:numId w:val="36"/>
        </w:numPr>
        <w:spacing w:before="0" w:line="276" w:lineRule="auto"/>
        <w:ind w:right="23" w:hanging="294"/>
        <w:rPr>
          <w:rFonts w:ascii="Arial" w:hAnsi="Arial" w:cs="Arial"/>
          <w:b w:val="0"/>
          <w:sz w:val="20"/>
          <w:szCs w:val="20"/>
        </w:rPr>
      </w:pPr>
      <w:r w:rsidRPr="00977F1A">
        <w:rPr>
          <w:rFonts w:ascii="Arial" w:hAnsi="Arial" w:cs="Arial"/>
          <w:b w:val="0"/>
          <w:sz w:val="20"/>
          <w:szCs w:val="20"/>
        </w:rPr>
        <w:t>zaświadczeni</w:t>
      </w:r>
      <w:r>
        <w:rPr>
          <w:rFonts w:ascii="Arial" w:hAnsi="Arial" w:cs="Arial"/>
          <w:b w:val="0"/>
          <w:sz w:val="20"/>
          <w:szCs w:val="20"/>
        </w:rPr>
        <w:t>e</w:t>
      </w:r>
      <w:r w:rsidRPr="00977F1A">
        <w:rPr>
          <w:rFonts w:ascii="Arial" w:hAnsi="Arial" w:cs="Arial"/>
          <w:b w:val="0"/>
          <w:sz w:val="20"/>
          <w:szCs w:val="20"/>
        </w:rPr>
        <w:t xml:space="preserve"> albo inn</w:t>
      </w:r>
      <w:r>
        <w:rPr>
          <w:rFonts w:ascii="Arial" w:hAnsi="Arial" w:cs="Arial"/>
          <w:b w:val="0"/>
          <w:sz w:val="20"/>
          <w:szCs w:val="20"/>
        </w:rPr>
        <w:t>y</w:t>
      </w:r>
      <w:r w:rsidRPr="00977F1A">
        <w:rPr>
          <w:rFonts w:ascii="Arial" w:hAnsi="Arial" w:cs="Arial"/>
          <w:b w:val="0"/>
          <w:sz w:val="20"/>
          <w:szCs w:val="20"/>
        </w:rPr>
        <w:t xml:space="preserve"> dokument właściwej terenowej jednostki organizacyjnej Zakładu Ubezpieczeń Społecznych lub właściwego oddziału regionalnego lub właściwej placówki terenowej Kasy Rolniczego Ubezpieczenia Społecznego potwierdzające, że </w:t>
      </w:r>
      <w:r>
        <w:rPr>
          <w:rFonts w:ascii="Arial" w:hAnsi="Arial" w:cs="Arial"/>
          <w:b w:val="0"/>
          <w:sz w:val="20"/>
          <w:szCs w:val="20"/>
        </w:rPr>
        <w:t>W</w:t>
      </w:r>
      <w:r w:rsidRPr="00977F1A">
        <w:rPr>
          <w:rFonts w:ascii="Arial" w:hAnsi="Arial" w:cs="Arial"/>
          <w:b w:val="0"/>
          <w:sz w:val="20"/>
          <w:szCs w:val="20"/>
        </w:rPr>
        <w:t xml:space="preserve">ykonawca nie zalega z opłacaniem składek na ubezpieczenia społeczne i zdrowotne, w zakresie art. 109 ust. 1 pkt 1 </w:t>
      </w:r>
      <w:proofErr w:type="spellStart"/>
      <w:r>
        <w:rPr>
          <w:rFonts w:ascii="Arial" w:hAnsi="Arial" w:cs="Arial"/>
          <w:b w:val="0"/>
          <w:sz w:val="20"/>
          <w:szCs w:val="20"/>
        </w:rPr>
        <w:t>Pzp</w:t>
      </w:r>
      <w:proofErr w:type="spellEnd"/>
      <w:r w:rsidRPr="00977F1A">
        <w:rPr>
          <w:rFonts w:ascii="Arial" w:hAnsi="Arial" w:cs="Arial"/>
          <w:b w:val="0"/>
          <w:sz w:val="20"/>
          <w:szCs w:val="20"/>
        </w:rPr>
        <w:t>, wystawione nie wcześniej niż 3 miesiące przed jego złożeniem</w:t>
      </w:r>
      <w:r>
        <w:rPr>
          <w:rFonts w:ascii="Arial" w:hAnsi="Arial" w:cs="Arial"/>
          <w:b w:val="0"/>
          <w:sz w:val="20"/>
          <w:szCs w:val="20"/>
        </w:rPr>
        <w:t>;</w:t>
      </w:r>
      <w:r w:rsidRPr="00977F1A">
        <w:rPr>
          <w:rFonts w:ascii="Arial" w:hAnsi="Arial" w:cs="Arial"/>
          <w:b w:val="0"/>
          <w:sz w:val="20"/>
          <w:szCs w:val="20"/>
        </w:rPr>
        <w:t xml:space="preserve"> w przypadku zalegania z opłacaniem składek na ubezpieczenia społeczne lub zdrowotne wraz z zaświadczeniem albo innym dokumentem </w:t>
      </w:r>
      <w:r>
        <w:rPr>
          <w:rFonts w:ascii="Arial" w:hAnsi="Arial" w:cs="Arial"/>
          <w:b w:val="0"/>
          <w:sz w:val="20"/>
          <w:szCs w:val="20"/>
        </w:rPr>
        <w:t>Z</w:t>
      </w:r>
      <w:r w:rsidRPr="00977F1A">
        <w:rPr>
          <w:rFonts w:ascii="Arial" w:hAnsi="Arial" w:cs="Arial"/>
          <w:b w:val="0"/>
          <w:sz w:val="20"/>
          <w:szCs w:val="20"/>
        </w:rPr>
        <w:t xml:space="preserve">amawiający żąda złożenia dokumentów potwierdzających, że przed upływem terminu składania ofert </w:t>
      </w:r>
      <w:r>
        <w:rPr>
          <w:rFonts w:ascii="Arial" w:hAnsi="Arial" w:cs="Arial"/>
          <w:b w:val="0"/>
          <w:sz w:val="20"/>
          <w:szCs w:val="20"/>
        </w:rPr>
        <w:t>W</w:t>
      </w:r>
      <w:r w:rsidRPr="00977F1A">
        <w:rPr>
          <w:rFonts w:ascii="Arial" w:hAnsi="Arial" w:cs="Arial"/>
          <w:b w:val="0"/>
          <w:sz w:val="20"/>
          <w:szCs w:val="20"/>
        </w:rPr>
        <w:t>ykonawca dokonał płatności należnych składek na ubezpieczenia społeczne lub zdrowotne wraz odsetkami lub grzywnami lub zawarł wiążące porozumienie w sprawie spłat tych należności;</w:t>
      </w:r>
    </w:p>
    <w:p w14:paraId="734B4BA5" w14:textId="77777777" w:rsidR="0009472A" w:rsidRDefault="0009472A">
      <w:pPr>
        <w:pStyle w:val="Tekstpodstawowy2"/>
        <w:numPr>
          <w:ilvl w:val="0"/>
          <w:numId w:val="36"/>
        </w:numPr>
        <w:spacing w:before="0" w:line="276" w:lineRule="auto"/>
        <w:ind w:right="23" w:hanging="294"/>
        <w:rPr>
          <w:rFonts w:ascii="Arial" w:hAnsi="Arial" w:cs="Arial"/>
          <w:b w:val="0"/>
          <w:sz w:val="20"/>
          <w:szCs w:val="20"/>
        </w:rPr>
      </w:pPr>
      <w:r w:rsidRPr="00123D34">
        <w:rPr>
          <w:rFonts w:ascii="Arial" w:hAnsi="Arial" w:cs="Arial"/>
          <w:b w:val="0"/>
          <w:sz w:val="20"/>
          <w:szCs w:val="20"/>
        </w:rPr>
        <w:t>odpis lub informacj</w:t>
      </w:r>
      <w:r>
        <w:rPr>
          <w:rFonts w:ascii="Arial" w:hAnsi="Arial" w:cs="Arial"/>
          <w:b w:val="0"/>
          <w:sz w:val="20"/>
          <w:szCs w:val="20"/>
        </w:rPr>
        <w:t>a</w:t>
      </w:r>
      <w:r w:rsidRPr="00123D34">
        <w:rPr>
          <w:rFonts w:ascii="Arial" w:hAnsi="Arial" w:cs="Arial"/>
          <w:b w:val="0"/>
          <w:sz w:val="20"/>
          <w:szCs w:val="20"/>
        </w:rPr>
        <w:t xml:space="preserve"> z Krajowego Rejestru Sądowego lub z Centralnej Ewidencji i Informacji o Działalności Gospodarczej, w zakresie art. 109 ust. 1 pkt 4 </w:t>
      </w:r>
      <w:proofErr w:type="spellStart"/>
      <w:r>
        <w:rPr>
          <w:rFonts w:ascii="Arial" w:hAnsi="Arial" w:cs="Arial"/>
          <w:b w:val="0"/>
          <w:sz w:val="20"/>
          <w:szCs w:val="20"/>
        </w:rPr>
        <w:t>Pzp</w:t>
      </w:r>
      <w:proofErr w:type="spellEnd"/>
      <w:r w:rsidRPr="00123D34">
        <w:rPr>
          <w:rFonts w:ascii="Arial" w:hAnsi="Arial" w:cs="Arial"/>
          <w:b w:val="0"/>
          <w:sz w:val="20"/>
          <w:szCs w:val="20"/>
        </w:rPr>
        <w:t>, sporządzon</w:t>
      </w:r>
      <w:r>
        <w:rPr>
          <w:rFonts w:ascii="Arial" w:hAnsi="Arial" w:cs="Arial"/>
          <w:b w:val="0"/>
          <w:sz w:val="20"/>
          <w:szCs w:val="20"/>
        </w:rPr>
        <w:t>e</w:t>
      </w:r>
      <w:r w:rsidRPr="00123D34">
        <w:rPr>
          <w:rFonts w:ascii="Arial" w:hAnsi="Arial" w:cs="Arial"/>
          <w:b w:val="0"/>
          <w:sz w:val="20"/>
          <w:szCs w:val="20"/>
        </w:rPr>
        <w:t xml:space="preserve"> nie wcześniej niż 3 miesiące przed jej złożeniem, jeżeli odrębne przepisy wymagają wpisu do rejestru lub ewidencji; </w:t>
      </w:r>
    </w:p>
    <w:p w14:paraId="2AA1FE8A" w14:textId="77777777" w:rsidR="0009472A" w:rsidRDefault="0009472A">
      <w:pPr>
        <w:pStyle w:val="Tekstpodstawowy2"/>
        <w:numPr>
          <w:ilvl w:val="0"/>
          <w:numId w:val="36"/>
        </w:numPr>
        <w:spacing w:before="0" w:line="276" w:lineRule="auto"/>
        <w:ind w:right="23" w:hanging="294"/>
        <w:rPr>
          <w:rFonts w:ascii="Arial" w:hAnsi="Arial" w:cs="Arial"/>
          <w:b w:val="0"/>
          <w:sz w:val="20"/>
          <w:szCs w:val="20"/>
        </w:rPr>
      </w:pPr>
      <w:r w:rsidRPr="00123D34">
        <w:rPr>
          <w:rFonts w:ascii="Arial" w:hAnsi="Arial" w:cs="Arial"/>
          <w:b w:val="0"/>
          <w:sz w:val="20"/>
          <w:szCs w:val="20"/>
        </w:rPr>
        <w:t>oświadczeni</w:t>
      </w:r>
      <w:r>
        <w:rPr>
          <w:rFonts w:ascii="Arial" w:hAnsi="Arial" w:cs="Arial"/>
          <w:b w:val="0"/>
          <w:sz w:val="20"/>
          <w:szCs w:val="20"/>
        </w:rPr>
        <w:t>e</w:t>
      </w:r>
      <w:r w:rsidRPr="00123D34">
        <w:rPr>
          <w:rFonts w:ascii="Arial" w:hAnsi="Arial" w:cs="Arial"/>
          <w:b w:val="0"/>
          <w:sz w:val="20"/>
          <w:szCs w:val="20"/>
        </w:rPr>
        <w:t xml:space="preserve"> wykonawcy o aktualności informacji zawartych w </w:t>
      </w:r>
      <w:r>
        <w:rPr>
          <w:rFonts w:ascii="Arial" w:hAnsi="Arial" w:cs="Arial"/>
          <w:b w:val="0"/>
          <w:sz w:val="20"/>
          <w:szCs w:val="20"/>
        </w:rPr>
        <w:t>oświadczeniu o</w:t>
      </w:r>
      <w:r w:rsidRPr="00A27D18">
        <w:rPr>
          <w:rFonts w:ascii="Arial" w:hAnsi="Arial" w:cs="Arial"/>
          <w:b w:val="0"/>
          <w:sz w:val="20"/>
          <w:szCs w:val="20"/>
        </w:rPr>
        <w:t xml:space="preserve"> niepodleganiu wykluczeniu i spełnianiu warunków udziału w Postępowaniu</w:t>
      </w:r>
      <w:r w:rsidRPr="00123D34">
        <w:rPr>
          <w:rFonts w:ascii="Arial" w:hAnsi="Arial" w:cs="Arial"/>
          <w:b w:val="0"/>
          <w:sz w:val="20"/>
          <w:szCs w:val="20"/>
        </w:rPr>
        <w:t xml:space="preserve">, w zakresie podstaw wykluczenia z postępowania wskazanych przez </w:t>
      </w:r>
      <w:r>
        <w:rPr>
          <w:rFonts w:ascii="Arial" w:hAnsi="Arial" w:cs="Arial"/>
          <w:b w:val="0"/>
          <w:sz w:val="20"/>
          <w:szCs w:val="20"/>
        </w:rPr>
        <w:t>Z</w:t>
      </w:r>
      <w:r w:rsidRPr="00123D34">
        <w:rPr>
          <w:rFonts w:ascii="Arial" w:hAnsi="Arial" w:cs="Arial"/>
          <w:b w:val="0"/>
          <w:sz w:val="20"/>
          <w:szCs w:val="20"/>
        </w:rPr>
        <w:t xml:space="preserve">amawiającego, o których mowa w art. 108 ust. 1 pkt </w:t>
      </w:r>
      <w:r>
        <w:rPr>
          <w:rFonts w:ascii="Arial" w:hAnsi="Arial" w:cs="Arial"/>
          <w:b w:val="0"/>
          <w:sz w:val="20"/>
          <w:szCs w:val="20"/>
        </w:rPr>
        <w:t xml:space="preserve">3-6 oraz </w:t>
      </w:r>
      <w:r w:rsidRPr="00123D34">
        <w:rPr>
          <w:rFonts w:ascii="Arial" w:hAnsi="Arial" w:cs="Arial"/>
          <w:b w:val="0"/>
          <w:sz w:val="20"/>
          <w:szCs w:val="20"/>
        </w:rPr>
        <w:t xml:space="preserve">art. 109 ust. 1 pkt 1 </w:t>
      </w:r>
      <w:proofErr w:type="spellStart"/>
      <w:r>
        <w:rPr>
          <w:rFonts w:ascii="Arial" w:hAnsi="Arial" w:cs="Arial"/>
          <w:b w:val="0"/>
          <w:sz w:val="20"/>
          <w:szCs w:val="20"/>
        </w:rPr>
        <w:t>Pzp</w:t>
      </w:r>
      <w:proofErr w:type="spellEnd"/>
      <w:r>
        <w:rPr>
          <w:rFonts w:ascii="Arial" w:hAnsi="Arial" w:cs="Arial"/>
          <w:b w:val="0"/>
          <w:sz w:val="20"/>
          <w:szCs w:val="20"/>
        </w:rPr>
        <w:t>, sporządzone według wzoru stanowiącego</w:t>
      </w:r>
      <w:r w:rsidRPr="00123D34">
        <w:rPr>
          <w:rFonts w:ascii="Arial" w:hAnsi="Arial" w:cs="Arial"/>
          <w:b w:val="0"/>
          <w:sz w:val="20"/>
          <w:szCs w:val="20"/>
        </w:rPr>
        <w:t xml:space="preserve"> załącznik </w:t>
      </w:r>
      <w:r>
        <w:rPr>
          <w:rFonts w:ascii="Arial" w:hAnsi="Arial" w:cs="Arial"/>
          <w:b w:val="0"/>
          <w:sz w:val="20"/>
          <w:szCs w:val="20"/>
        </w:rPr>
        <w:t>3</w:t>
      </w:r>
      <w:r w:rsidRPr="00123D34">
        <w:rPr>
          <w:rFonts w:ascii="Arial" w:hAnsi="Arial" w:cs="Arial"/>
          <w:b w:val="0"/>
          <w:sz w:val="20"/>
          <w:szCs w:val="20"/>
        </w:rPr>
        <w:t xml:space="preserve"> do SWZ;</w:t>
      </w:r>
    </w:p>
    <w:p w14:paraId="23AEC8E1" w14:textId="77777777" w:rsidR="0009472A" w:rsidRDefault="0009472A" w:rsidP="0009472A">
      <w:pPr>
        <w:pStyle w:val="Tekstpodstawowy2"/>
        <w:spacing w:before="0" w:line="276" w:lineRule="auto"/>
        <w:ind w:left="426" w:right="23" w:hanging="568"/>
        <w:rPr>
          <w:rFonts w:ascii="Arial" w:hAnsi="Arial" w:cs="Arial"/>
          <w:b w:val="0"/>
          <w:sz w:val="20"/>
          <w:szCs w:val="20"/>
        </w:rPr>
      </w:pPr>
    </w:p>
    <w:p w14:paraId="035D23ED" w14:textId="77777777" w:rsidR="0009472A" w:rsidRDefault="0009472A">
      <w:pPr>
        <w:pStyle w:val="Tekstpodstawowy2"/>
        <w:numPr>
          <w:ilvl w:val="1"/>
          <w:numId w:val="15"/>
        </w:numPr>
        <w:spacing w:before="0" w:line="276" w:lineRule="auto"/>
        <w:ind w:right="23" w:hanging="586"/>
        <w:rPr>
          <w:rFonts w:ascii="Arial" w:hAnsi="Arial" w:cs="Arial"/>
          <w:b w:val="0"/>
          <w:sz w:val="20"/>
          <w:szCs w:val="20"/>
        </w:rPr>
      </w:pPr>
      <w:r w:rsidRPr="00123D34">
        <w:rPr>
          <w:rFonts w:ascii="Arial" w:hAnsi="Arial" w:cs="Arial"/>
          <w:b w:val="0"/>
          <w:sz w:val="20"/>
          <w:szCs w:val="20"/>
        </w:rPr>
        <w:t xml:space="preserve">Jeżeli </w:t>
      </w:r>
      <w:r>
        <w:rPr>
          <w:rFonts w:ascii="Arial" w:hAnsi="Arial" w:cs="Arial"/>
          <w:b w:val="0"/>
          <w:sz w:val="20"/>
          <w:szCs w:val="20"/>
        </w:rPr>
        <w:t>W</w:t>
      </w:r>
      <w:r w:rsidRPr="00123D34">
        <w:rPr>
          <w:rFonts w:ascii="Arial" w:hAnsi="Arial" w:cs="Arial"/>
          <w:b w:val="0"/>
          <w:sz w:val="20"/>
          <w:szCs w:val="20"/>
        </w:rPr>
        <w:t xml:space="preserve">ykonawca ma siedzibę lub miejsce zamieszkania poza granicami Rzeczypospolitej Polskiej, zamiast: </w:t>
      </w:r>
    </w:p>
    <w:p w14:paraId="2737F9D1" w14:textId="77777777" w:rsidR="0009472A" w:rsidRDefault="0009472A">
      <w:pPr>
        <w:pStyle w:val="Tekstpodstawowy2"/>
        <w:numPr>
          <w:ilvl w:val="0"/>
          <w:numId w:val="16"/>
        </w:numPr>
        <w:spacing w:before="0" w:line="276" w:lineRule="auto"/>
        <w:ind w:left="709" w:right="23" w:hanging="283"/>
        <w:rPr>
          <w:rFonts w:ascii="Arial" w:hAnsi="Arial" w:cs="Arial"/>
          <w:b w:val="0"/>
          <w:sz w:val="20"/>
          <w:szCs w:val="20"/>
        </w:rPr>
      </w:pPr>
      <w:r w:rsidRPr="00123D34">
        <w:rPr>
          <w:rFonts w:ascii="Arial" w:hAnsi="Arial" w:cs="Arial"/>
          <w:b w:val="0"/>
          <w:sz w:val="20"/>
          <w:szCs w:val="20"/>
        </w:rPr>
        <w:t>informacji z Krajowego Rejestru Karnego, o której mowa w pkt</w:t>
      </w:r>
      <w:r>
        <w:rPr>
          <w:rFonts w:ascii="Arial" w:hAnsi="Arial" w:cs="Arial"/>
          <w:b w:val="0"/>
          <w:sz w:val="20"/>
          <w:szCs w:val="20"/>
        </w:rPr>
        <w:t xml:space="preserve">. 10.2 </w:t>
      </w:r>
      <w:proofErr w:type="spellStart"/>
      <w:r>
        <w:rPr>
          <w:rFonts w:ascii="Arial" w:hAnsi="Arial" w:cs="Arial"/>
          <w:b w:val="0"/>
          <w:sz w:val="20"/>
          <w:szCs w:val="20"/>
        </w:rPr>
        <w:t>ppkt</w:t>
      </w:r>
      <w:proofErr w:type="spellEnd"/>
      <w:r>
        <w:rPr>
          <w:rFonts w:ascii="Arial" w:hAnsi="Arial" w:cs="Arial"/>
          <w:b w:val="0"/>
          <w:sz w:val="20"/>
          <w:szCs w:val="20"/>
        </w:rPr>
        <w:t xml:space="preserve"> 1 IDW –</w:t>
      </w:r>
      <w:r w:rsidRPr="00123D34">
        <w:rPr>
          <w:rFonts w:ascii="Arial" w:hAnsi="Arial" w:cs="Arial"/>
          <w:b w:val="0"/>
          <w:sz w:val="20"/>
          <w:szCs w:val="20"/>
        </w:rPr>
        <w:t xml:space="preserve"> składa informację z odpowiedniego rejestru, takiego jak rejestr sądowy, albo, w przypadku braku takiego rejestru, inny równoważny dokument wydany przez właściwy organ sądowy lub administracyjny kraju, w którym </w:t>
      </w:r>
      <w:r>
        <w:rPr>
          <w:rFonts w:ascii="Arial" w:hAnsi="Arial" w:cs="Arial"/>
          <w:b w:val="0"/>
          <w:sz w:val="20"/>
          <w:szCs w:val="20"/>
        </w:rPr>
        <w:t>W</w:t>
      </w:r>
      <w:r w:rsidRPr="00123D34">
        <w:rPr>
          <w:rFonts w:ascii="Arial" w:hAnsi="Arial" w:cs="Arial"/>
          <w:b w:val="0"/>
          <w:sz w:val="20"/>
          <w:szCs w:val="20"/>
        </w:rPr>
        <w:t>ykonawca ma siedzibę lub miejsce zamieszkania lub miejsce zamieszkania ma osoba, której dokument dotyczy, w zakresie, o którym mowa w pkt</w:t>
      </w:r>
      <w:r>
        <w:rPr>
          <w:rFonts w:ascii="Arial" w:hAnsi="Arial" w:cs="Arial"/>
          <w:b w:val="0"/>
          <w:sz w:val="20"/>
          <w:szCs w:val="20"/>
        </w:rPr>
        <w:t xml:space="preserve">. 10.2 </w:t>
      </w:r>
      <w:proofErr w:type="spellStart"/>
      <w:r>
        <w:rPr>
          <w:rFonts w:ascii="Arial" w:hAnsi="Arial" w:cs="Arial"/>
          <w:b w:val="0"/>
          <w:sz w:val="20"/>
          <w:szCs w:val="20"/>
        </w:rPr>
        <w:t>ppkt</w:t>
      </w:r>
      <w:proofErr w:type="spellEnd"/>
      <w:r>
        <w:rPr>
          <w:rFonts w:ascii="Arial" w:hAnsi="Arial" w:cs="Arial"/>
          <w:b w:val="0"/>
          <w:sz w:val="20"/>
          <w:szCs w:val="20"/>
        </w:rPr>
        <w:t xml:space="preserve"> 1 IDW;</w:t>
      </w:r>
    </w:p>
    <w:p w14:paraId="29777BAD" w14:textId="77777777" w:rsidR="0009472A" w:rsidRDefault="0009472A">
      <w:pPr>
        <w:pStyle w:val="Tekstpodstawowy2"/>
        <w:numPr>
          <w:ilvl w:val="0"/>
          <w:numId w:val="16"/>
        </w:numPr>
        <w:spacing w:before="0" w:line="276" w:lineRule="auto"/>
        <w:ind w:left="709" w:right="23" w:hanging="283"/>
        <w:rPr>
          <w:rFonts w:ascii="Arial" w:hAnsi="Arial" w:cs="Arial"/>
          <w:b w:val="0"/>
          <w:sz w:val="20"/>
          <w:szCs w:val="20"/>
        </w:rPr>
      </w:pPr>
      <w:r w:rsidRPr="00123D34">
        <w:rPr>
          <w:rFonts w:ascii="Arial" w:hAnsi="Arial" w:cs="Arial"/>
          <w:b w:val="0"/>
          <w:sz w:val="20"/>
          <w:szCs w:val="20"/>
        </w:rPr>
        <w:t xml:space="preserve">zaświadczenia, o którym mowa w </w:t>
      </w:r>
      <w:r>
        <w:rPr>
          <w:rFonts w:ascii="Arial" w:hAnsi="Arial" w:cs="Arial"/>
          <w:b w:val="0"/>
          <w:sz w:val="20"/>
          <w:szCs w:val="20"/>
        </w:rPr>
        <w:t xml:space="preserve">pkt. 10.2 </w:t>
      </w:r>
      <w:proofErr w:type="spellStart"/>
      <w:r>
        <w:rPr>
          <w:rFonts w:ascii="Arial" w:hAnsi="Arial" w:cs="Arial"/>
          <w:b w:val="0"/>
          <w:sz w:val="20"/>
          <w:szCs w:val="20"/>
        </w:rPr>
        <w:t>ppkt</w:t>
      </w:r>
      <w:proofErr w:type="spellEnd"/>
      <w:r>
        <w:rPr>
          <w:rFonts w:ascii="Arial" w:hAnsi="Arial" w:cs="Arial"/>
          <w:b w:val="0"/>
          <w:sz w:val="20"/>
          <w:szCs w:val="20"/>
        </w:rPr>
        <w:t xml:space="preserve"> 3</w:t>
      </w:r>
      <w:r w:rsidRPr="00123D34">
        <w:rPr>
          <w:rFonts w:ascii="Arial" w:hAnsi="Arial" w:cs="Arial"/>
          <w:b w:val="0"/>
          <w:sz w:val="20"/>
          <w:szCs w:val="20"/>
        </w:rPr>
        <w:t xml:space="preserve"> </w:t>
      </w:r>
      <w:r>
        <w:rPr>
          <w:rFonts w:ascii="Arial" w:hAnsi="Arial" w:cs="Arial"/>
          <w:b w:val="0"/>
          <w:sz w:val="20"/>
          <w:szCs w:val="20"/>
        </w:rPr>
        <w:t>IDW</w:t>
      </w:r>
      <w:r w:rsidRPr="00123D34">
        <w:rPr>
          <w:rFonts w:ascii="Arial" w:hAnsi="Arial" w:cs="Arial"/>
          <w:b w:val="0"/>
          <w:sz w:val="20"/>
          <w:szCs w:val="20"/>
        </w:rPr>
        <w:t>, zaświadczenia albo innego dokumentu potwierdzającego, że wykonawca nie zalega z opłacaniem składek na ubezpieczenia społeczne lub zdrowotne, o których mowa w pkt</w:t>
      </w:r>
      <w:r>
        <w:rPr>
          <w:rFonts w:ascii="Arial" w:hAnsi="Arial" w:cs="Arial"/>
          <w:b w:val="0"/>
          <w:sz w:val="20"/>
          <w:szCs w:val="20"/>
        </w:rPr>
        <w:t xml:space="preserve">. 10.2 </w:t>
      </w:r>
      <w:proofErr w:type="spellStart"/>
      <w:r>
        <w:rPr>
          <w:rFonts w:ascii="Arial" w:hAnsi="Arial" w:cs="Arial"/>
          <w:b w:val="0"/>
          <w:sz w:val="20"/>
          <w:szCs w:val="20"/>
        </w:rPr>
        <w:t>ppkt</w:t>
      </w:r>
      <w:proofErr w:type="spellEnd"/>
      <w:r>
        <w:rPr>
          <w:rFonts w:ascii="Arial" w:hAnsi="Arial" w:cs="Arial"/>
          <w:b w:val="0"/>
          <w:sz w:val="20"/>
          <w:szCs w:val="20"/>
        </w:rPr>
        <w:t xml:space="preserve"> 4 </w:t>
      </w:r>
      <w:r w:rsidRPr="00123D34">
        <w:rPr>
          <w:rFonts w:ascii="Arial" w:hAnsi="Arial" w:cs="Arial"/>
          <w:b w:val="0"/>
          <w:sz w:val="20"/>
          <w:szCs w:val="20"/>
        </w:rPr>
        <w:t>SWZ, lub odpisu albo informacji z Krajowego Rejestru Sądowego lub z Centralnej Ewidencji i Informacji o Działalności Gospodarczej, o których mowa w pkt</w:t>
      </w:r>
      <w:r>
        <w:rPr>
          <w:rFonts w:ascii="Arial" w:hAnsi="Arial" w:cs="Arial"/>
          <w:b w:val="0"/>
          <w:sz w:val="20"/>
          <w:szCs w:val="20"/>
        </w:rPr>
        <w:t xml:space="preserve">. 10.2 </w:t>
      </w:r>
      <w:proofErr w:type="spellStart"/>
      <w:r>
        <w:rPr>
          <w:rFonts w:ascii="Arial" w:hAnsi="Arial" w:cs="Arial"/>
          <w:b w:val="0"/>
          <w:sz w:val="20"/>
          <w:szCs w:val="20"/>
        </w:rPr>
        <w:t>ppkt</w:t>
      </w:r>
      <w:proofErr w:type="spellEnd"/>
      <w:r>
        <w:rPr>
          <w:rFonts w:ascii="Arial" w:hAnsi="Arial" w:cs="Arial"/>
          <w:b w:val="0"/>
          <w:sz w:val="20"/>
          <w:szCs w:val="20"/>
        </w:rPr>
        <w:t xml:space="preserve"> 5 IDW</w:t>
      </w:r>
      <w:r w:rsidRPr="00123D34">
        <w:rPr>
          <w:rFonts w:ascii="Arial" w:hAnsi="Arial" w:cs="Arial"/>
          <w:b w:val="0"/>
          <w:sz w:val="20"/>
          <w:szCs w:val="20"/>
        </w:rPr>
        <w:t xml:space="preserve"> – składa dokument lub dokumenty wystawione w kraju, w którym wykonawca ma siedzibę lub miejsce zamieszkania, potwierdzające odpowiednio, że:</w:t>
      </w:r>
    </w:p>
    <w:p w14:paraId="67D070E4" w14:textId="77777777" w:rsidR="0009472A" w:rsidRDefault="0009472A">
      <w:pPr>
        <w:pStyle w:val="Tekstpodstawowy2"/>
        <w:numPr>
          <w:ilvl w:val="1"/>
          <w:numId w:val="17"/>
        </w:numPr>
        <w:spacing w:before="0" w:line="276" w:lineRule="auto"/>
        <w:ind w:left="993" w:right="23" w:hanging="284"/>
        <w:rPr>
          <w:rFonts w:ascii="Arial" w:hAnsi="Arial" w:cs="Arial"/>
          <w:b w:val="0"/>
          <w:sz w:val="20"/>
          <w:szCs w:val="20"/>
        </w:rPr>
      </w:pPr>
      <w:r w:rsidRPr="00E97276">
        <w:rPr>
          <w:rFonts w:ascii="Arial" w:hAnsi="Arial" w:cs="Arial"/>
          <w:b w:val="0"/>
          <w:sz w:val="20"/>
          <w:szCs w:val="20"/>
        </w:rPr>
        <w:lastRenderedPageBreak/>
        <w:t xml:space="preserve">nie naruszył obowiązków dotyczących płatności podatków, opłat lub składek na ubezpieczenie społeczne lub zdrowotne, </w:t>
      </w:r>
    </w:p>
    <w:p w14:paraId="4287BAE3" w14:textId="77777777" w:rsidR="0009472A" w:rsidRDefault="0009472A">
      <w:pPr>
        <w:pStyle w:val="Tekstpodstawowy2"/>
        <w:numPr>
          <w:ilvl w:val="1"/>
          <w:numId w:val="17"/>
        </w:numPr>
        <w:spacing w:before="0" w:line="276" w:lineRule="auto"/>
        <w:ind w:left="993" w:right="23" w:hanging="284"/>
        <w:rPr>
          <w:rFonts w:ascii="Arial" w:hAnsi="Arial" w:cs="Arial"/>
          <w:b w:val="0"/>
          <w:sz w:val="20"/>
          <w:szCs w:val="20"/>
        </w:rPr>
      </w:pPr>
      <w:r w:rsidRPr="00E97276">
        <w:rPr>
          <w:rFonts w:ascii="Arial" w:hAnsi="Arial" w:cs="Arial"/>
          <w:b w:val="0"/>
          <w:sz w:val="20"/>
          <w:szCs w:val="20"/>
        </w:rPr>
        <w:t>nie otwarto jego likwidacji, nie ogłoszono upadłości, jego aktywami nie zarządza likwidator lub sąd, nie zawarł układu z wierzycielami, jego działalność</w:t>
      </w:r>
      <w:r>
        <w:rPr>
          <w:rFonts w:ascii="Arial" w:hAnsi="Arial" w:cs="Arial"/>
          <w:b w:val="0"/>
          <w:sz w:val="20"/>
          <w:szCs w:val="20"/>
        </w:rPr>
        <w:t xml:space="preserve"> </w:t>
      </w:r>
      <w:r w:rsidRPr="00E97276">
        <w:rPr>
          <w:rFonts w:ascii="Arial" w:hAnsi="Arial" w:cs="Arial"/>
          <w:b w:val="0"/>
          <w:sz w:val="20"/>
          <w:szCs w:val="20"/>
        </w:rPr>
        <w:t>gospodarcza nie jest zawieszona ani nie znajduje się on w innej tego rodzaju sytuacji wynikającej z podobnej procedury przewidzianej w przepisach miejsca wszczęcia tej procedury</w:t>
      </w:r>
      <w:r>
        <w:rPr>
          <w:rFonts w:ascii="Arial" w:hAnsi="Arial" w:cs="Arial"/>
          <w:b w:val="0"/>
          <w:sz w:val="20"/>
          <w:szCs w:val="20"/>
        </w:rPr>
        <w:t>;</w:t>
      </w:r>
    </w:p>
    <w:p w14:paraId="6C196B0E" w14:textId="77777777" w:rsidR="0009472A" w:rsidRDefault="0009472A">
      <w:pPr>
        <w:pStyle w:val="Tekstpodstawowy2"/>
        <w:numPr>
          <w:ilvl w:val="0"/>
          <w:numId w:val="16"/>
        </w:numPr>
        <w:spacing w:before="0" w:line="276" w:lineRule="auto"/>
        <w:ind w:left="709" w:right="23" w:hanging="283"/>
        <w:rPr>
          <w:rFonts w:ascii="Arial" w:hAnsi="Arial" w:cs="Arial"/>
          <w:b w:val="0"/>
          <w:sz w:val="20"/>
          <w:szCs w:val="20"/>
        </w:rPr>
      </w:pPr>
      <w:r w:rsidRPr="00E97276">
        <w:rPr>
          <w:rFonts w:ascii="Arial" w:hAnsi="Arial" w:cs="Arial"/>
          <w:b w:val="0"/>
          <w:sz w:val="20"/>
          <w:szCs w:val="20"/>
        </w:rPr>
        <w:t xml:space="preserve">Dokument, o którym mowa w </w:t>
      </w:r>
      <w:proofErr w:type="spellStart"/>
      <w:r w:rsidRPr="00E97276">
        <w:rPr>
          <w:rFonts w:ascii="Arial" w:hAnsi="Arial" w:cs="Arial"/>
          <w:b w:val="0"/>
          <w:sz w:val="20"/>
          <w:szCs w:val="20"/>
        </w:rPr>
        <w:t>p</w:t>
      </w:r>
      <w:r>
        <w:rPr>
          <w:rFonts w:ascii="Arial" w:hAnsi="Arial" w:cs="Arial"/>
          <w:b w:val="0"/>
          <w:sz w:val="20"/>
          <w:szCs w:val="20"/>
        </w:rPr>
        <w:t>pkt</w:t>
      </w:r>
      <w:proofErr w:type="spellEnd"/>
      <w:r>
        <w:rPr>
          <w:rFonts w:ascii="Arial" w:hAnsi="Arial" w:cs="Arial"/>
          <w:b w:val="0"/>
          <w:sz w:val="20"/>
          <w:szCs w:val="20"/>
        </w:rPr>
        <w:t xml:space="preserve">. </w:t>
      </w:r>
      <w:r w:rsidRPr="00E97276">
        <w:rPr>
          <w:rFonts w:ascii="Arial" w:hAnsi="Arial" w:cs="Arial"/>
          <w:b w:val="0"/>
          <w:sz w:val="20"/>
          <w:szCs w:val="20"/>
        </w:rPr>
        <w:t>1, powinien być wystawiony nie wcześniej niż 6 miesięcy przed jego złożeniem</w:t>
      </w:r>
      <w:r>
        <w:rPr>
          <w:rFonts w:ascii="Arial" w:hAnsi="Arial" w:cs="Arial"/>
          <w:b w:val="0"/>
          <w:sz w:val="20"/>
          <w:szCs w:val="20"/>
        </w:rPr>
        <w:t>; d</w:t>
      </w:r>
      <w:r w:rsidRPr="00E97276">
        <w:rPr>
          <w:rFonts w:ascii="Arial" w:hAnsi="Arial" w:cs="Arial"/>
          <w:b w:val="0"/>
          <w:sz w:val="20"/>
          <w:szCs w:val="20"/>
        </w:rPr>
        <w:t xml:space="preserve">okumenty, o których mowa w </w:t>
      </w:r>
      <w:proofErr w:type="spellStart"/>
      <w:r>
        <w:rPr>
          <w:rFonts w:ascii="Arial" w:hAnsi="Arial" w:cs="Arial"/>
          <w:b w:val="0"/>
          <w:sz w:val="20"/>
          <w:szCs w:val="20"/>
        </w:rPr>
        <w:t>p</w:t>
      </w:r>
      <w:r w:rsidRPr="00E97276">
        <w:rPr>
          <w:rFonts w:ascii="Arial" w:hAnsi="Arial" w:cs="Arial"/>
          <w:b w:val="0"/>
          <w:sz w:val="20"/>
          <w:szCs w:val="20"/>
        </w:rPr>
        <w:t>pkt</w:t>
      </w:r>
      <w:proofErr w:type="spellEnd"/>
      <w:r>
        <w:rPr>
          <w:rFonts w:ascii="Arial" w:hAnsi="Arial" w:cs="Arial"/>
          <w:b w:val="0"/>
          <w:sz w:val="20"/>
          <w:szCs w:val="20"/>
        </w:rPr>
        <w:t>.</w:t>
      </w:r>
      <w:r w:rsidRPr="00E97276">
        <w:rPr>
          <w:rFonts w:ascii="Arial" w:hAnsi="Arial" w:cs="Arial"/>
          <w:b w:val="0"/>
          <w:sz w:val="20"/>
          <w:szCs w:val="20"/>
        </w:rPr>
        <w:t xml:space="preserve"> 2, powinny być wystawione nie wcześniej niż 3 miesiące przed ich złożeniem</w:t>
      </w:r>
      <w:r>
        <w:rPr>
          <w:rFonts w:ascii="Arial" w:hAnsi="Arial" w:cs="Arial"/>
          <w:b w:val="0"/>
          <w:sz w:val="20"/>
          <w:szCs w:val="20"/>
        </w:rPr>
        <w:t>;</w:t>
      </w:r>
    </w:p>
    <w:p w14:paraId="262CFB10" w14:textId="77777777" w:rsidR="0009472A" w:rsidRDefault="0009472A" w:rsidP="0009472A">
      <w:pPr>
        <w:pStyle w:val="Tekstpodstawowy2"/>
        <w:spacing w:before="0" w:line="276" w:lineRule="auto"/>
        <w:ind w:right="23"/>
        <w:rPr>
          <w:rFonts w:ascii="Arial" w:hAnsi="Arial" w:cs="Arial"/>
          <w:b w:val="0"/>
          <w:sz w:val="20"/>
          <w:szCs w:val="20"/>
        </w:rPr>
      </w:pPr>
    </w:p>
    <w:p w14:paraId="26A85BC5" w14:textId="77777777" w:rsidR="0009472A" w:rsidRDefault="0009472A">
      <w:pPr>
        <w:pStyle w:val="Tekstpodstawowy2"/>
        <w:numPr>
          <w:ilvl w:val="1"/>
          <w:numId w:val="15"/>
        </w:numPr>
        <w:spacing w:before="0" w:line="276" w:lineRule="auto"/>
        <w:ind w:right="23" w:hanging="586"/>
        <w:rPr>
          <w:rFonts w:ascii="Arial" w:hAnsi="Arial" w:cs="Arial"/>
          <w:b w:val="0"/>
          <w:sz w:val="20"/>
          <w:szCs w:val="20"/>
        </w:rPr>
      </w:pPr>
      <w:r w:rsidRPr="00E97276">
        <w:rPr>
          <w:rFonts w:ascii="Arial" w:hAnsi="Arial" w:cs="Arial"/>
          <w:b w:val="0"/>
          <w:sz w:val="20"/>
          <w:szCs w:val="20"/>
        </w:rPr>
        <w:t xml:space="preserve">Jeżeli w kraju, w którym </w:t>
      </w:r>
      <w:r>
        <w:rPr>
          <w:rFonts w:ascii="Arial" w:hAnsi="Arial" w:cs="Arial"/>
          <w:b w:val="0"/>
          <w:sz w:val="20"/>
          <w:szCs w:val="20"/>
        </w:rPr>
        <w:t>W</w:t>
      </w:r>
      <w:r w:rsidRPr="00E97276">
        <w:rPr>
          <w:rFonts w:ascii="Arial" w:hAnsi="Arial" w:cs="Arial"/>
          <w:b w:val="0"/>
          <w:sz w:val="20"/>
          <w:szCs w:val="20"/>
        </w:rPr>
        <w:t xml:space="preserve">ykonawca ma siedzibę lub miejsce zamieszkania lub miejsce zamieszkania ma osoba, której dokument dotyczy, nie wydaje się dokumentów, o których mowa w pkt </w:t>
      </w:r>
      <w:r>
        <w:rPr>
          <w:rFonts w:ascii="Arial" w:hAnsi="Arial" w:cs="Arial"/>
          <w:b w:val="0"/>
          <w:sz w:val="20"/>
          <w:szCs w:val="20"/>
        </w:rPr>
        <w:t>10.2</w:t>
      </w:r>
      <w:r w:rsidRPr="00E97276">
        <w:rPr>
          <w:rFonts w:ascii="Arial" w:hAnsi="Arial" w:cs="Arial"/>
          <w:b w:val="0"/>
          <w:sz w:val="20"/>
          <w:szCs w:val="20"/>
        </w:rPr>
        <w:t xml:space="preserve"> </w:t>
      </w:r>
      <w:r>
        <w:rPr>
          <w:rFonts w:ascii="Arial" w:hAnsi="Arial" w:cs="Arial"/>
          <w:b w:val="0"/>
          <w:sz w:val="20"/>
          <w:szCs w:val="20"/>
        </w:rPr>
        <w:t>IDW</w:t>
      </w:r>
      <w:r w:rsidRPr="00E97276">
        <w:rPr>
          <w:rFonts w:ascii="Arial" w:hAnsi="Arial" w:cs="Arial"/>
          <w:b w:val="0"/>
          <w:sz w:val="20"/>
          <w:szCs w:val="20"/>
        </w:rPr>
        <w:t>, lub gdy dokumenty te nie odnoszą się do wszystkich przypadków, o których mowa w art. 108 ust. 1 pkt 1, 2 i 4, art. 109 ust. 1 pkt 1</w:t>
      </w:r>
      <w:r>
        <w:rPr>
          <w:rFonts w:ascii="Arial" w:hAnsi="Arial" w:cs="Arial"/>
          <w:b w:val="0"/>
          <w:sz w:val="20"/>
          <w:szCs w:val="20"/>
        </w:rPr>
        <w:t xml:space="preserve"> </w:t>
      </w:r>
      <w:proofErr w:type="spellStart"/>
      <w:r>
        <w:rPr>
          <w:rFonts w:ascii="Arial" w:hAnsi="Arial" w:cs="Arial"/>
          <w:b w:val="0"/>
          <w:sz w:val="20"/>
          <w:szCs w:val="20"/>
        </w:rPr>
        <w:t>Pzp</w:t>
      </w:r>
      <w:proofErr w:type="spellEnd"/>
      <w:r w:rsidRPr="00E97276">
        <w:rPr>
          <w:rFonts w:ascii="Arial" w:hAnsi="Arial" w:cs="Arial"/>
          <w:b w:val="0"/>
          <w:sz w:val="20"/>
          <w:szCs w:val="20"/>
        </w:rPr>
        <w:t xml:space="preserve">, zastępuje się je odpowiednio w całości lub w części dokumentem zawierającym odpowiednio oświadczenie </w:t>
      </w:r>
      <w:r>
        <w:rPr>
          <w:rFonts w:ascii="Arial" w:hAnsi="Arial" w:cs="Arial"/>
          <w:b w:val="0"/>
          <w:sz w:val="20"/>
          <w:szCs w:val="20"/>
        </w:rPr>
        <w:t>W</w:t>
      </w:r>
      <w:r w:rsidRPr="00E97276">
        <w:rPr>
          <w:rFonts w:ascii="Arial" w:hAnsi="Arial" w:cs="Arial"/>
          <w:b w:val="0"/>
          <w:sz w:val="20"/>
          <w:szCs w:val="20"/>
        </w:rPr>
        <w:t xml:space="preserve">ykonawcy, ze wskazaniem osoby albo osób uprawnionych do jego reprezentacji, lub oświadczenie osoby, której dokument miał dotyczyć, złożone pod przysięgą, lub, jeżeli w kraju, w którym </w:t>
      </w:r>
      <w:r>
        <w:rPr>
          <w:rFonts w:ascii="Arial" w:hAnsi="Arial" w:cs="Arial"/>
          <w:b w:val="0"/>
          <w:sz w:val="20"/>
          <w:szCs w:val="20"/>
        </w:rPr>
        <w:t>W</w:t>
      </w:r>
      <w:r w:rsidRPr="00E97276">
        <w:rPr>
          <w:rFonts w:ascii="Arial" w:hAnsi="Arial" w:cs="Arial"/>
          <w:b w:val="0"/>
          <w:sz w:val="20"/>
          <w:szCs w:val="20"/>
        </w:rPr>
        <w:t>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dotyczy. Terminy wskazane w pkt</w:t>
      </w:r>
      <w:r>
        <w:rPr>
          <w:rFonts w:ascii="Arial" w:hAnsi="Arial" w:cs="Arial"/>
          <w:b w:val="0"/>
          <w:sz w:val="20"/>
          <w:szCs w:val="20"/>
        </w:rPr>
        <w:t>. 10.2</w:t>
      </w:r>
      <w:r w:rsidRPr="00E97276">
        <w:rPr>
          <w:rFonts w:ascii="Arial" w:hAnsi="Arial" w:cs="Arial"/>
          <w:b w:val="0"/>
          <w:sz w:val="20"/>
          <w:szCs w:val="20"/>
        </w:rPr>
        <w:t xml:space="preserve"> </w:t>
      </w:r>
      <w:r>
        <w:rPr>
          <w:rFonts w:ascii="Arial" w:hAnsi="Arial" w:cs="Arial"/>
          <w:b w:val="0"/>
          <w:sz w:val="20"/>
          <w:szCs w:val="20"/>
        </w:rPr>
        <w:t>IDW</w:t>
      </w:r>
      <w:r w:rsidRPr="00E97276">
        <w:rPr>
          <w:rFonts w:ascii="Arial" w:hAnsi="Arial" w:cs="Arial"/>
          <w:b w:val="0"/>
          <w:sz w:val="20"/>
          <w:szCs w:val="20"/>
        </w:rPr>
        <w:t xml:space="preserve"> stosuje się odpowiednio.</w:t>
      </w:r>
    </w:p>
    <w:p w14:paraId="23D56EEF" w14:textId="77777777" w:rsidR="0009472A" w:rsidRDefault="0009472A" w:rsidP="0009472A">
      <w:pPr>
        <w:pStyle w:val="Tekstpodstawowy2"/>
        <w:spacing w:before="0" w:line="276" w:lineRule="auto"/>
        <w:ind w:right="23"/>
        <w:rPr>
          <w:rFonts w:ascii="Arial" w:hAnsi="Arial" w:cs="Arial"/>
          <w:b w:val="0"/>
          <w:sz w:val="20"/>
          <w:szCs w:val="20"/>
        </w:rPr>
      </w:pPr>
    </w:p>
    <w:p w14:paraId="4E0D7C8C" w14:textId="5523DBFB" w:rsidR="0009472A" w:rsidRDefault="0009472A" w:rsidP="0009472A">
      <w:pPr>
        <w:pStyle w:val="Tekstpodstawowy2"/>
        <w:spacing w:before="0" w:line="276" w:lineRule="auto"/>
        <w:ind w:left="426" w:right="23" w:hanging="568"/>
        <w:rPr>
          <w:rFonts w:ascii="Arial" w:hAnsi="Arial" w:cs="Arial"/>
          <w:b w:val="0"/>
          <w:sz w:val="20"/>
          <w:szCs w:val="20"/>
        </w:rPr>
      </w:pPr>
      <w:r>
        <w:rPr>
          <w:rFonts w:ascii="Arial" w:hAnsi="Arial" w:cs="Arial"/>
          <w:b w:val="0"/>
          <w:sz w:val="20"/>
          <w:szCs w:val="20"/>
        </w:rPr>
        <w:t>10.5.</w:t>
      </w:r>
      <w:r>
        <w:rPr>
          <w:rFonts w:ascii="Arial" w:hAnsi="Arial" w:cs="Arial"/>
          <w:b w:val="0"/>
          <w:sz w:val="20"/>
          <w:szCs w:val="20"/>
        </w:rPr>
        <w:tab/>
      </w:r>
      <w:r w:rsidRPr="006F4158">
        <w:rPr>
          <w:rFonts w:ascii="Arial" w:hAnsi="Arial" w:cs="Arial"/>
          <w:b w:val="0"/>
          <w:sz w:val="20"/>
          <w:szCs w:val="20"/>
        </w:rPr>
        <w:t>Zamawiający nie wzywa do złożenia dokumentów, o których mowa w pkt</w:t>
      </w:r>
      <w:r>
        <w:rPr>
          <w:rFonts w:ascii="Arial" w:hAnsi="Arial" w:cs="Arial"/>
          <w:b w:val="0"/>
          <w:sz w:val="20"/>
          <w:szCs w:val="20"/>
        </w:rPr>
        <w:t>. 10.2</w:t>
      </w:r>
      <w:r w:rsidRPr="006F4158">
        <w:rPr>
          <w:rFonts w:ascii="Arial" w:hAnsi="Arial" w:cs="Arial"/>
          <w:b w:val="0"/>
          <w:sz w:val="20"/>
          <w:szCs w:val="20"/>
        </w:rPr>
        <w:t xml:space="preserve"> </w:t>
      </w:r>
      <w:r>
        <w:rPr>
          <w:rFonts w:ascii="Arial" w:hAnsi="Arial" w:cs="Arial"/>
          <w:b w:val="0"/>
          <w:sz w:val="20"/>
          <w:szCs w:val="20"/>
        </w:rPr>
        <w:t>IDW</w:t>
      </w:r>
      <w:r w:rsidRPr="006F4158">
        <w:rPr>
          <w:rFonts w:ascii="Arial" w:hAnsi="Arial" w:cs="Arial"/>
          <w:b w:val="0"/>
          <w:sz w:val="20"/>
          <w:szCs w:val="20"/>
        </w:rPr>
        <w:t>, jeżeli może je uzyskać za pomocą bezpłatnych i ogólnodostępnych baz danych, w szczególności rejestrów publicznych w rozumieniu ustawy z dnia 17 lutego 2005 r. o informatyzacji działalności podmiotów realizujących zadania publiczne</w:t>
      </w:r>
      <w:r>
        <w:rPr>
          <w:rFonts w:ascii="Arial" w:hAnsi="Arial" w:cs="Arial"/>
          <w:b w:val="0"/>
          <w:sz w:val="20"/>
          <w:szCs w:val="20"/>
        </w:rPr>
        <w:t xml:space="preserve"> (Dz. U. z 2025 r. poz. 1703 z </w:t>
      </w:r>
      <w:proofErr w:type="spellStart"/>
      <w:r>
        <w:rPr>
          <w:rFonts w:ascii="Arial" w:hAnsi="Arial" w:cs="Arial"/>
          <w:b w:val="0"/>
          <w:sz w:val="20"/>
          <w:szCs w:val="20"/>
        </w:rPr>
        <w:t>późn</w:t>
      </w:r>
      <w:proofErr w:type="spellEnd"/>
      <w:r>
        <w:rPr>
          <w:rFonts w:ascii="Arial" w:hAnsi="Arial" w:cs="Arial"/>
          <w:b w:val="0"/>
          <w:sz w:val="20"/>
          <w:szCs w:val="20"/>
        </w:rPr>
        <w:t>. zm.)</w:t>
      </w:r>
      <w:r w:rsidRPr="006F4158">
        <w:rPr>
          <w:rFonts w:ascii="Arial" w:hAnsi="Arial" w:cs="Arial"/>
          <w:b w:val="0"/>
          <w:sz w:val="20"/>
          <w:szCs w:val="20"/>
        </w:rPr>
        <w:t xml:space="preserve">, o ile </w:t>
      </w:r>
      <w:r>
        <w:rPr>
          <w:rFonts w:ascii="Arial" w:hAnsi="Arial" w:cs="Arial"/>
          <w:b w:val="0"/>
          <w:sz w:val="20"/>
          <w:szCs w:val="20"/>
        </w:rPr>
        <w:t>W</w:t>
      </w:r>
      <w:r w:rsidRPr="006F4158">
        <w:rPr>
          <w:rFonts w:ascii="Arial" w:hAnsi="Arial" w:cs="Arial"/>
          <w:b w:val="0"/>
          <w:sz w:val="20"/>
          <w:szCs w:val="20"/>
        </w:rPr>
        <w:t xml:space="preserve">ykonawca wskazał w </w:t>
      </w:r>
      <w:r w:rsidR="00F47513">
        <w:rPr>
          <w:rFonts w:ascii="Arial" w:hAnsi="Arial" w:cs="Arial"/>
          <w:b w:val="0"/>
          <w:sz w:val="20"/>
          <w:szCs w:val="20"/>
        </w:rPr>
        <w:t>ofercie</w:t>
      </w:r>
      <w:r w:rsidRPr="006F4158">
        <w:rPr>
          <w:rFonts w:ascii="Arial" w:hAnsi="Arial" w:cs="Arial"/>
          <w:b w:val="0"/>
          <w:sz w:val="20"/>
          <w:szCs w:val="20"/>
        </w:rPr>
        <w:t xml:space="preserve"> dane umożliwiające dostęp do tych środków. </w:t>
      </w:r>
    </w:p>
    <w:p w14:paraId="766FE9C3" w14:textId="77777777" w:rsidR="0009472A" w:rsidRDefault="0009472A" w:rsidP="0009472A">
      <w:pPr>
        <w:pStyle w:val="Tekstpodstawowy2"/>
        <w:spacing w:before="0" w:line="276" w:lineRule="auto"/>
        <w:ind w:right="23"/>
        <w:rPr>
          <w:rFonts w:ascii="Arial" w:hAnsi="Arial" w:cs="Arial"/>
          <w:b w:val="0"/>
          <w:sz w:val="20"/>
          <w:szCs w:val="20"/>
        </w:rPr>
      </w:pPr>
    </w:p>
    <w:p w14:paraId="3E67D50D" w14:textId="77777777" w:rsidR="0009472A" w:rsidRPr="00181907" w:rsidRDefault="0009472A">
      <w:pPr>
        <w:pStyle w:val="Tekstpodstawowy2"/>
        <w:numPr>
          <w:ilvl w:val="1"/>
          <w:numId w:val="37"/>
        </w:numPr>
        <w:spacing w:before="0" w:line="276" w:lineRule="auto"/>
        <w:ind w:right="23" w:hanging="586"/>
        <w:rPr>
          <w:rFonts w:ascii="Arial" w:hAnsi="Arial" w:cs="Arial"/>
          <w:b w:val="0"/>
          <w:bCs w:val="0"/>
          <w:sz w:val="20"/>
          <w:szCs w:val="20"/>
        </w:rPr>
      </w:pPr>
      <w:r w:rsidRPr="00705E1A">
        <w:rPr>
          <w:rFonts w:ascii="Arial" w:hAnsi="Arial" w:cs="Arial"/>
          <w:b w:val="0"/>
          <w:bCs w:val="0"/>
          <w:sz w:val="20"/>
          <w:szCs w:val="20"/>
        </w:rPr>
        <w:t xml:space="preserve">Wykaz </w:t>
      </w:r>
      <w:r>
        <w:rPr>
          <w:rFonts w:ascii="Arial" w:hAnsi="Arial" w:cs="Arial"/>
          <w:b w:val="0"/>
          <w:bCs w:val="0"/>
          <w:sz w:val="20"/>
          <w:szCs w:val="20"/>
        </w:rPr>
        <w:t xml:space="preserve">podmiotowych środków dowodowych na potwierdzenie spełniania warunków udziału w postępowaniu, </w:t>
      </w:r>
      <w:r w:rsidRPr="00705E1A">
        <w:rPr>
          <w:rFonts w:ascii="Arial" w:hAnsi="Arial" w:cs="Arial"/>
          <w:b w:val="0"/>
          <w:bCs w:val="0"/>
          <w:sz w:val="20"/>
          <w:szCs w:val="20"/>
        </w:rPr>
        <w:t xml:space="preserve">które </w:t>
      </w:r>
      <w:r>
        <w:rPr>
          <w:rFonts w:ascii="Arial" w:hAnsi="Arial" w:cs="Arial"/>
          <w:b w:val="0"/>
          <w:bCs w:val="0"/>
          <w:sz w:val="20"/>
          <w:szCs w:val="20"/>
        </w:rPr>
        <w:t>W</w:t>
      </w:r>
      <w:r w:rsidRPr="00705E1A">
        <w:rPr>
          <w:rFonts w:ascii="Arial" w:hAnsi="Arial" w:cs="Arial"/>
          <w:b w:val="0"/>
          <w:bCs w:val="0"/>
          <w:sz w:val="20"/>
          <w:szCs w:val="20"/>
        </w:rPr>
        <w:t xml:space="preserve">ykonawca składa </w:t>
      </w:r>
      <w:r>
        <w:rPr>
          <w:rFonts w:ascii="Arial" w:hAnsi="Arial" w:cs="Arial"/>
          <w:b w:val="0"/>
          <w:bCs w:val="0"/>
          <w:sz w:val="20"/>
          <w:szCs w:val="20"/>
        </w:rPr>
        <w:t>na wezwanie Zamawiającego</w:t>
      </w:r>
    </w:p>
    <w:p w14:paraId="30652D43" w14:textId="77777777" w:rsidR="0009472A" w:rsidRDefault="0009472A">
      <w:pPr>
        <w:pStyle w:val="Tekstpodstawowy2"/>
        <w:numPr>
          <w:ilvl w:val="2"/>
          <w:numId w:val="11"/>
        </w:numPr>
        <w:spacing w:before="0" w:line="276" w:lineRule="auto"/>
        <w:ind w:left="709" w:right="23" w:hanging="283"/>
        <w:rPr>
          <w:rFonts w:ascii="Arial" w:eastAsia="Calibri" w:hAnsi="Arial" w:cs="Arial"/>
          <w:b w:val="0"/>
          <w:bCs w:val="0"/>
          <w:sz w:val="20"/>
          <w:szCs w:val="20"/>
        </w:rPr>
      </w:pPr>
      <w:r>
        <w:rPr>
          <w:rFonts w:ascii="Arial" w:eastAsia="Calibri" w:hAnsi="Arial" w:cs="Arial"/>
          <w:b w:val="0"/>
          <w:bCs w:val="0"/>
          <w:sz w:val="20"/>
          <w:szCs w:val="20"/>
        </w:rPr>
        <w:t>d</w:t>
      </w:r>
      <w:r w:rsidRPr="002917E3">
        <w:rPr>
          <w:rFonts w:ascii="Arial" w:eastAsia="Calibri" w:hAnsi="Arial" w:cs="Arial"/>
          <w:b w:val="0"/>
          <w:bCs w:val="0"/>
          <w:sz w:val="20"/>
          <w:szCs w:val="20"/>
        </w:rPr>
        <w:t>okument potwierdzając</w:t>
      </w:r>
      <w:r>
        <w:rPr>
          <w:rFonts w:ascii="Arial" w:eastAsia="Calibri" w:hAnsi="Arial" w:cs="Arial"/>
          <w:b w:val="0"/>
          <w:bCs w:val="0"/>
          <w:sz w:val="20"/>
          <w:szCs w:val="20"/>
        </w:rPr>
        <w:t>y</w:t>
      </w:r>
      <w:r w:rsidRPr="002917E3">
        <w:rPr>
          <w:rFonts w:ascii="Arial" w:eastAsia="Calibri" w:hAnsi="Arial" w:cs="Arial"/>
          <w:b w:val="0"/>
          <w:bCs w:val="0"/>
          <w:sz w:val="20"/>
          <w:szCs w:val="20"/>
        </w:rPr>
        <w:t xml:space="preserve">, </w:t>
      </w:r>
      <w:r>
        <w:rPr>
          <w:rFonts w:ascii="Arial" w:eastAsia="Calibri" w:hAnsi="Arial" w:cs="Arial"/>
          <w:b w:val="0"/>
          <w:bCs w:val="0"/>
          <w:sz w:val="20"/>
          <w:szCs w:val="20"/>
        </w:rPr>
        <w:t>ż</w:t>
      </w:r>
      <w:r w:rsidRPr="002917E3">
        <w:rPr>
          <w:rFonts w:ascii="Arial" w:eastAsia="Calibri" w:hAnsi="Arial" w:cs="Arial"/>
          <w:b w:val="0"/>
          <w:bCs w:val="0"/>
          <w:sz w:val="20"/>
          <w:szCs w:val="20"/>
        </w:rPr>
        <w:t xml:space="preserve">e </w:t>
      </w:r>
      <w:r>
        <w:rPr>
          <w:rFonts w:ascii="Arial" w:eastAsia="Calibri" w:hAnsi="Arial" w:cs="Arial"/>
          <w:b w:val="0"/>
          <w:bCs w:val="0"/>
          <w:sz w:val="20"/>
          <w:szCs w:val="20"/>
        </w:rPr>
        <w:t>W</w:t>
      </w:r>
      <w:r w:rsidRPr="002917E3">
        <w:rPr>
          <w:rFonts w:ascii="Arial" w:eastAsia="Calibri" w:hAnsi="Arial" w:cs="Arial"/>
          <w:b w:val="0"/>
          <w:bCs w:val="0"/>
          <w:sz w:val="20"/>
          <w:szCs w:val="20"/>
        </w:rPr>
        <w:t>ykonawca jest ubezpieczony od odpowiedzialności cywilnej w zakresie prowadzonej działalności związanej z przedmiotem zamówienia na sumę gwarancyjn</w:t>
      </w:r>
      <w:r>
        <w:rPr>
          <w:rFonts w:ascii="Arial" w:eastAsia="Calibri" w:hAnsi="Arial" w:cs="Arial"/>
          <w:b w:val="0"/>
          <w:bCs w:val="0"/>
          <w:sz w:val="20"/>
          <w:szCs w:val="20"/>
        </w:rPr>
        <w:t>ą</w:t>
      </w:r>
      <w:r w:rsidRPr="002917E3">
        <w:rPr>
          <w:rFonts w:ascii="Arial" w:eastAsia="Calibri" w:hAnsi="Arial" w:cs="Arial"/>
          <w:b w:val="0"/>
          <w:bCs w:val="0"/>
          <w:sz w:val="20"/>
          <w:szCs w:val="20"/>
        </w:rPr>
        <w:t xml:space="preserve"> tego ubezpieczenia określoną przez </w:t>
      </w:r>
      <w:r>
        <w:rPr>
          <w:rFonts w:ascii="Arial" w:eastAsia="Calibri" w:hAnsi="Arial" w:cs="Arial"/>
          <w:b w:val="0"/>
          <w:bCs w:val="0"/>
          <w:sz w:val="20"/>
          <w:szCs w:val="20"/>
        </w:rPr>
        <w:t>Z</w:t>
      </w:r>
      <w:r w:rsidRPr="002917E3">
        <w:rPr>
          <w:rFonts w:ascii="Arial" w:eastAsia="Calibri" w:hAnsi="Arial" w:cs="Arial"/>
          <w:b w:val="0"/>
          <w:bCs w:val="0"/>
          <w:sz w:val="20"/>
          <w:szCs w:val="20"/>
        </w:rPr>
        <w:t>amawiającego</w:t>
      </w:r>
      <w:r>
        <w:rPr>
          <w:rFonts w:ascii="Arial" w:eastAsia="Calibri" w:hAnsi="Arial" w:cs="Arial"/>
          <w:b w:val="0"/>
          <w:bCs w:val="0"/>
          <w:sz w:val="20"/>
          <w:szCs w:val="20"/>
        </w:rPr>
        <w:t>;</w:t>
      </w:r>
    </w:p>
    <w:p w14:paraId="34863F81" w14:textId="77777777" w:rsidR="0009472A" w:rsidRDefault="0009472A" w:rsidP="0009472A">
      <w:pPr>
        <w:pStyle w:val="Tekstpodstawowy2"/>
        <w:spacing w:before="0" w:line="276" w:lineRule="auto"/>
        <w:ind w:left="426" w:right="23"/>
        <w:rPr>
          <w:rFonts w:ascii="Arial" w:eastAsia="Calibri" w:hAnsi="Arial" w:cs="Arial"/>
          <w:b w:val="0"/>
          <w:bCs w:val="0"/>
          <w:sz w:val="20"/>
          <w:szCs w:val="20"/>
        </w:rPr>
      </w:pPr>
      <w:r>
        <w:rPr>
          <w:rFonts w:ascii="Arial" w:eastAsia="Calibri" w:hAnsi="Arial" w:cs="Arial"/>
          <w:b w:val="0"/>
          <w:bCs w:val="0"/>
          <w:sz w:val="20"/>
          <w:szCs w:val="20"/>
        </w:rPr>
        <w:t>UWAGA:</w:t>
      </w:r>
    </w:p>
    <w:p w14:paraId="1D3EFB60" w14:textId="77777777" w:rsidR="0009472A" w:rsidRDefault="0009472A" w:rsidP="0009472A">
      <w:pPr>
        <w:pStyle w:val="Tekstpodstawowy2"/>
        <w:spacing w:before="0" w:line="276" w:lineRule="auto"/>
        <w:ind w:left="702" w:right="23" w:hanging="276"/>
        <w:rPr>
          <w:rFonts w:ascii="Arial" w:eastAsia="Calibri" w:hAnsi="Arial" w:cs="Arial"/>
          <w:b w:val="0"/>
          <w:bCs w:val="0"/>
          <w:sz w:val="20"/>
          <w:szCs w:val="20"/>
        </w:rPr>
      </w:pPr>
      <w:r>
        <w:rPr>
          <w:rFonts w:ascii="Arial" w:eastAsia="Calibri" w:hAnsi="Arial" w:cs="Arial"/>
          <w:b w:val="0"/>
          <w:bCs w:val="0"/>
          <w:sz w:val="20"/>
          <w:szCs w:val="20"/>
        </w:rPr>
        <w:t>(!)</w:t>
      </w:r>
      <w:r>
        <w:rPr>
          <w:rFonts w:ascii="Arial" w:eastAsia="Calibri" w:hAnsi="Arial" w:cs="Arial"/>
          <w:b w:val="0"/>
          <w:bCs w:val="0"/>
          <w:sz w:val="20"/>
          <w:szCs w:val="20"/>
        </w:rPr>
        <w:tab/>
        <w:t>Je</w:t>
      </w:r>
      <w:r w:rsidRPr="002917E3">
        <w:rPr>
          <w:rFonts w:ascii="Arial" w:eastAsia="Calibri" w:hAnsi="Arial" w:cs="Arial"/>
          <w:b w:val="0"/>
          <w:bCs w:val="0"/>
          <w:sz w:val="20"/>
          <w:szCs w:val="20"/>
        </w:rPr>
        <w:t>żeli z uzasadnionej przyczyny wykonawca nie może</w:t>
      </w:r>
      <w:r>
        <w:rPr>
          <w:rFonts w:ascii="Arial" w:eastAsia="Calibri" w:hAnsi="Arial" w:cs="Arial"/>
          <w:b w:val="0"/>
          <w:bCs w:val="0"/>
          <w:sz w:val="20"/>
          <w:szCs w:val="20"/>
        </w:rPr>
        <w:t xml:space="preserve"> </w:t>
      </w:r>
      <w:r w:rsidRPr="002917E3">
        <w:rPr>
          <w:rFonts w:ascii="Arial" w:eastAsia="Calibri" w:hAnsi="Arial" w:cs="Arial"/>
          <w:b w:val="0"/>
          <w:bCs w:val="0"/>
          <w:sz w:val="20"/>
          <w:szCs w:val="20"/>
        </w:rPr>
        <w:t xml:space="preserve">złożyć wymaganych przez </w:t>
      </w:r>
      <w:r>
        <w:rPr>
          <w:rFonts w:ascii="Arial" w:eastAsia="Calibri" w:hAnsi="Arial" w:cs="Arial"/>
          <w:b w:val="0"/>
          <w:bCs w:val="0"/>
          <w:sz w:val="20"/>
          <w:szCs w:val="20"/>
        </w:rPr>
        <w:t>Z</w:t>
      </w:r>
      <w:r w:rsidRPr="002917E3">
        <w:rPr>
          <w:rFonts w:ascii="Arial" w:eastAsia="Calibri" w:hAnsi="Arial" w:cs="Arial"/>
          <w:b w:val="0"/>
          <w:bCs w:val="0"/>
          <w:sz w:val="20"/>
          <w:szCs w:val="20"/>
        </w:rPr>
        <w:t>amawiającego podmiotow</w:t>
      </w:r>
      <w:r>
        <w:rPr>
          <w:rFonts w:ascii="Arial" w:eastAsia="Calibri" w:hAnsi="Arial" w:cs="Arial"/>
          <w:b w:val="0"/>
          <w:bCs w:val="0"/>
          <w:sz w:val="20"/>
          <w:szCs w:val="20"/>
        </w:rPr>
        <w:t>ego</w:t>
      </w:r>
      <w:r w:rsidRPr="002917E3">
        <w:rPr>
          <w:rFonts w:ascii="Arial" w:eastAsia="Calibri" w:hAnsi="Arial" w:cs="Arial"/>
          <w:b w:val="0"/>
          <w:bCs w:val="0"/>
          <w:sz w:val="20"/>
          <w:szCs w:val="20"/>
        </w:rPr>
        <w:t xml:space="preserve"> środk</w:t>
      </w:r>
      <w:r>
        <w:rPr>
          <w:rFonts w:ascii="Arial" w:eastAsia="Calibri" w:hAnsi="Arial" w:cs="Arial"/>
          <w:b w:val="0"/>
          <w:bCs w:val="0"/>
          <w:sz w:val="20"/>
          <w:szCs w:val="20"/>
        </w:rPr>
        <w:t>a</w:t>
      </w:r>
      <w:r w:rsidRPr="002917E3">
        <w:rPr>
          <w:rFonts w:ascii="Arial" w:eastAsia="Calibri" w:hAnsi="Arial" w:cs="Arial"/>
          <w:b w:val="0"/>
          <w:bCs w:val="0"/>
          <w:sz w:val="20"/>
          <w:szCs w:val="20"/>
        </w:rPr>
        <w:t xml:space="preserve"> dowodow</w:t>
      </w:r>
      <w:r>
        <w:rPr>
          <w:rFonts w:ascii="Arial" w:eastAsia="Calibri" w:hAnsi="Arial" w:cs="Arial"/>
          <w:b w:val="0"/>
          <w:bCs w:val="0"/>
          <w:sz w:val="20"/>
          <w:szCs w:val="20"/>
        </w:rPr>
        <w:t>ego</w:t>
      </w:r>
      <w:r w:rsidRPr="002917E3">
        <w:rPr>
          <w:rFonts w:ascii="Arial" w:eastAsia="Calibri" w:hAnsi="Arial" w:cs="Arial"/>
          <w:b w:val="0"/>
          <w:bCs w:val="0"/>
          <w:sz w:val="20"/>
          <w:szCs w:val="20"/>
        </w:rPr>
        <w:t>, o który</w:t>
      </w:r>
      <w:r>
        <w:rPr>
          <w:rFonts w:ascii="Arial" w:eastAsia="Calibri" w:hAnsi="Arial" w:cs="Arial"/>
          <w:b w:val="0"/>
          <w:bCs w:val="0"/>
          <w:sz w:val="20"/>
          <w:szCs w:val="20"/>
        </w:rPr>
        <w:t>m</w:t>
      </w:r>
      <w:r w:rsidRPr="002917E3">
        <w:rPr>
          <w:rFonts w:ascii="Arial" w:eastAsia="Calibri" w:hAnsi="Arial" w:cs="Arial"/>
          <w:b w:val="0"/>
          <w:bCs w:val="0"/>
          <w:sz w:val="20"/>
          <w:szCs w:val="20"/>
        </w:rPr>
        <w:t xml:space="preserve"> mowa</w:t>
      </w:r>
      <w:r>
        <w:rPr>
          <w:rFonts w:ascii="Arial" w:eastAsia="Calibri" w:hAnsi="Arial" w:cs="Arial"/>
          <w:b w:val="0"/>
          <w:bCs w:val="0"/>
          <w:sz w:val="20"/>
          <w:szCs w:val="20"/>
        </w:rPr>
        <w:t xml:space="preserve"> </w:t>
      </w:r>
      <w:r w:rsidRPr="002917E3">
        <w:rPr>
          <w:rFonts w:ascii="Arial" w:eastAsia="Calibri" w:hAnsi="Arial" w:cs="Arial"/>
          <w:b w:val="0"/>
          <w:bCs w:val="0"/>
          <w:sz w:val="20"/>
          <w:szCs w:val="20"/>
        </w:rPr>
        <w:t xml:space="preserve">w </w:t>
      </w:r>
      <w:proofErr w:type="spellStart"/>
      <w:r w:rsidRPr="002917E3">
        <w:rPr>
          <w:rFonts w:ascii="Arial" w:eastAsia="Calibri" w:hAnsi="Arial" w:cs="Arial"/>
          <w:b w:val="0"/>
          <w:bCs w:val="0"/>
          <w:sz w:val="20"/>
          <w:szCs w:val="20"/>
        </w:rPr>
        <w:t>ppkt</w:t>
      </w:r>
      <w:proofErr w:type="spellEnd"/>
      <w:r w:rsidRPr="002917E3">
        <w:rPr>
          <w:rFonts w:ascii="Arial" w:eastAsia="Calibri" w:hAnsi="Arial" w:cs="Arial"/>
          <w:b w:val="0"/>
          <w:bCs w:val="0"/>
          <w:sz w:val="20"/>
          <w:szCs w:val="20"/>
        </w:rPr>
        <w:t>. 1 powyżej Wykonawca składa inn</w:t>
      </w:r>
      <w:r>
        <w:rPr>
          <w:rFonts w:ascii="Arial" w:eastAsia="Calibri" w:hAnsi="Arial" w:cs="Arial"/>
          <w:b w:val="0"/>
          <w:bCs w:val="0"/>
          <w:sz w:val="20"/>
          <w:szCs w:val="20"/>
        </w:rPr>
        <w:t>y</w:t>
      </w:r>
      <w:r w:rsidRPr="002917E3">
        <w:rPr>
          <w:rFonts w:ascii="Arial" w:eastAsia="Calibri" w:hAnsi="Arial" w:cs="Arial"/>
          <w:b w:val="0"/>
          <w:bCs w:val="0"/>
          <w:sz w:val="20"/>
          <w:szCs w:val="20"/>
        </w:rPr>
        <w:t xml:space="preserve"> podmiotow</w:t>
      </w:r>
      <w:r>
        <w:rPr>
          <w:rFonts w:ascii="Arial" w:eastAsia="Calibri" w:hAnsi="Arial" w:cs="Arial"/>
          <w:b w:val="0"/>
          <w:bCs w:val="0"/>
          <w:sz w:val="20"/>
          <w:szCs w:val="20"/>
        </w:rPr>
        <w:t>y</w:t>
      </w:r>
      <w:r w:rsidRPr="002917E3">
        <w:rPr>
          <w:rFonts w:ascii="Arial" w:eastAsia="Calibri" w:hAnsi="Arial" w:cs="Arial"/>
          <w:b w:val="0"/>
          <w:bCs w:val="0"/>
          <w:sz w:val="20"/>
          <w:szCs w:val="20"/>
        </w:rPr>
        <w:t xml:space="preserve"> środ</w:t>
      </w:r>
      <w:r>
        <w:rPr>
          <w:rFonts w:ascii="Arial" w:eastAsia="Calibri" w:hAnsi="Arial" w:cs="Arial"/>
          <w:b w:val="0"/>
          <w:bCs w:val="0"/>
          <w:sz w:val="20"/>
          <w:szCs w:val="20"/>
        </w:rPr>
        <w:t>ek</w:t>
      </w:r>
      <w:r w:rsidRPr="002917E3">
        <w:rPr>
          <w:rFonts w:ascii="Arial" w:eastAsia="Calibri" w:hAnsi="Arial" w:cs="Arial"/>
          <w:b w:val="0"/>
          <w:bCs w:val="0"/>
          <w:sz w:val="20"/>
          <w:szCs w:val="20"/>
        </w:rPr>
        <w:t xml:space="preserve"> dowodow</w:t>
      </w:r>
      <w:r>
        <w:rPr>
          <w:rFonts w:ascii="Arial" w:eastAsia="Calibri" w:hAnsi="Arial" w:cs="Arial"/>
          <w:b w:val="0"/>
          <w:bCs w:val="0"/>
          <w:sz w:val="20"/>
          <w:szCs w:val="20"/>
        </w:rPr>
        <w:t>y</w:t>
      </w:r>
      <w:r w:rsidRPr="002917E3">
        <w:rPr>
          <w:rFonts w:ascii="Arial" w:eastAsia="Calibri" w:hAnsi="Arial" w:cs="Arial"/>
          <w:b w:val="0"/>
          <w:bCs w:val="0"/>
          <w:sz w:val="20"/>
          <w:szCs w:val="20"/>
        </w:rPr>
        <w:t>, któr</w:t>
      </w:r>
      <w:r>
        <w:rPr>
          <w:rFonts w:ascii="Arial" w:eastAsia="Calibri" w:hAnsi="Arial" w:cs="Arial"/>
          <w:b w:val="0"/>
          <w:bCs w:val="0"/>
          <w:sz w:val="20"/>
          <w:szCs w:val="20"/>
        </w:rPr>
        <w:t>y</w:t>
      </w:r>
      <w:r w:rsidRPr="002917E3">
        <w:rPr>
          <w:rFonts w:ascii="Arial" w:eastAsia="Calibri" w:hAnsi="Arial" w:cs="Arial"/>
          <w:b w:val="0"/>
          <w:bCs w:val="0"/>
          <w:sz w:val="20"/>
          <w:szCs w:val="20"/>
        </w:rPr>
        <w:t xml:space="preserve"> w wystarczający sposób</w:t>
      </w:r>
      <w:r>
        <w:rPr>
          <w:rFonts w:ascii="Arial" w:eastAsia="Calibri" w:hAnsi="Arial" w:cs="Arial"/>
          <w:b w:val="0"/>
          <w:bCs w:val="0"/>
          <w:sz w:val="20"/>
          <w:szCs w:val="20"/>
        </w:rPr>
        <w:t xml:space="preserve"> </w:t>
      </w:r>
      <w:r w:rsidRPr="002917E3">
        <w:rPr>
          <w:rFonts w:ascii="Arial" w:eastAsia="Calibri" w:hAnsi="Arial" w:cs="Arial"/>
          <w:b w:val="0"/>
          <w:bCs w:val="0"/>
          <w:sz w:val="20"/>
          <w:szCs w:val="20"/>
        </w:rPr>
        <w:t xml:space="preserve">potwierdzają spełnianie opisanego przez </w:t>
      </w:r>
      <w:r>
        <w:rPr>
          <w:rFonts w:ascii="Arial" w:eastAsia="Calibri" w:hAnsi="Arial" w:cs="Arial"/>
          <w:b w:val="0"/>
          <w:bCs w:val="0"/>
          <w:sz w:val="20"/>
          <w:szCs w:val="20"/>
        </w:rPr>
        <w:t>Z</w:t>
      </w:r>
      <w:r w:rsidRPr="002917E3">
        <w:rPr>
          <w:rFonts w:ascii="Arial" w:eastAsia="Calibri" w:hAnsi="Arial" w:cs="Arial"/>
          <w:b w:val="0"/>
          <w:bCs w:val="0"/>
          <w:sz w:val="20"/>
          <w:szCs w:val="20"/>
        </w:rPr>
        <w:t>amawiającego warunku udziału w post</w:t>
      </w:r>
      <w:r>
        <w:rPr>
          <w:rFonts w:ascii="Arial" w:eastAsia="Calibri" w:hAnsi="Arial" w:cs="Arial"/>
          <w:b w:val="0"/>
          <w:bCs w:val="0"/>
          <w:sz w:val="20"/>
          <w:szCs w:val="20"/>
        </w:rPr>
        <w:t>ę</w:t>
      </w:r>
      <w:r w:rsidRPr="002917E3">
        <w:rPr>
          <w:rFonts w:ascii="Arial" w:eastAsia="Calibri" w:hAnsi="Arial" w:cs="Arial"/>
          <w:b w:val="0"/>
          <w:bCs w:val="0"/>
          <w:sz w:val="20"/>
          <w:szCs w:val="20"/>
        </w:rPr>
        <w:t>powaniu</w:t>
      </w:r>
      <w:r>
        <w:rPr>
          <w:rFonts w:ascii="Arial" w:eastAsia="Calibri" w:hAnsi="Arial" w:cs="Arial"/>
          <w:b w:val="0"/>
          <w:bCs w:val="0"/>
          <w:sz w:val="20"/>
          <w:szCs w:val="20"/>
        </w:rPr>
        <w:t>;</w:t>
      </w:r>
    </w:p>
    <w:p w14:paraId="58DD7D84" w14:textId="77777777" w:rsidR="00224DF1" w:rsidRDefault="0009472A">
      <w:pPr>
        <w:pStyle w:val="Tekstpodstawowy2"/>
        <w:numPr>
          <w:ilvl w:val="2"/>
          <w:numId w:val="11"/>
        </w:numPr>
        <w:spacing w:before="0" w:line="276" w:lineRule="auto"/>
        <w:ind w:left="709" w:right="23" w:hanging="283"/>
        <w:rPr>
          <w:rFonts w:ascii="Arial" w:eastAsia="Calibri" w:hAnsi="Arial" w:cs="Arial"/>
          <w:b w:val="0"/>
          <w:bCs w:val="0"/>
          <w:sz w:val="20"/>
          <w:szCs w:val="20"/>
        </w:rPr>
      </w:pPr>
      <w:r w:rsidRPr="00224DF1">
        <w:rPr>
          <w:rFonts w:ascii="Arial" w:eastAsia="Calibri" w:hAnsi="Arial" w:cs="Arial"/>
          <w:b w:val="0"/>
          <w:bCs w:val="0"/>
          <w:sz w:val="20"/>
          <w:szCs w:val="20"/>
        </w:rPr>
        <w:t>wykaz robót wykonanych w okresie ostatnich [***] lat przed upływem terminu składania ofert, a jeżeli okres prowadzenia działalności jest krótszy – w tym okresie, wraz z podaniem ich</w:t>
      </w:r>
      <w:r w:rsidR="00224DF1" w:rsidRPr="00224DF1">
        <w:rPr>
          <w:rFonts w:ascii="Arial" w:eastAsia="Calibri" w:hAnsi="Arial" w:cs="Arial"/>
          <w:b w:val="0"/>
          <w:bCs w:val="0"/>
          <w:sz w:val="20"/>
          <w:szCs w:val="20"/>
        </w:rPr>
        <w:t xml:space="preserve"> rodzaju, wartości, daty i miejsca wykonania oraz podmiotów, na rzecz których roboty te zostały wykonane</w:t>
      </w:r>
      <w:r w:rsidR="00224DF1">
        <w:rPr>
          <w:rFonts w:ascii="Arial" w:eastAsia="Calibri" w:hAnsi="Arial" w:cs="Arial"/>
          <w:b w:val="0"/>
          <w:bCs w:val="0"/>
          <w:sz w:val="20"/>
          <w:szCs w:val="20"/>
        </w:rPr>
        <w:t>, o treści załącznika nr 4 do SWZ</w:t>
      </w:r>
      <w:r w:rsidR="00224DF1" w:rsidRPr="00224DF1">
        <w:rPr>
          <w:rFonts w:ascii="Arial" w:eastAsia="Calibri" w:hAnsi="Arial" w:cs="Arial"/>
          <w:b w:val="0"/>
          <w:bCs w:val="0"/>
          <w:sz w:val="20"/>
          <w:szCs w:val="20"/>
        </w:rPr>
        <w:t xml:space="preserv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w:t>
      </w:r>
      <w:r w:rsidR="00224DF1">
        <w:rPr>
          <w:rFonts w:ascii="Arial" w:eastAsia="Calibri" w:hAnsi="Arial" w:cs="Arial"/>
          <w:b w:val="0"/>
          <w:bCs w:val="0"/>
          <w:sz w:val="20"/>
          <w:szCs w:val="20"/>
        </w:rPr>
        <w:t>–</w:t>
      </w:r>
      <w:r w:rsidR="00224DF1" w:rsidRPr="00224DF1">
        <w:rPr>
          <w:rFonts w:ascii="Arial" w:eastAsia="Calibri" w:hAnsi="Arial" w:cs="Arial"/>
          <w:b w:val="0"/>
          <w:bCs w:val="0"/>
          <w:sz w:val="20"/>
          <w:szCs w:val="20"/>
        </w:rPr>
        <w:t xml:space="preserve"> inne odpowiednie dokumenty</w:t>
      </w:r>
    </w:p>
    <w:p w14:paraId="37C013C9" w14:textId="161FB132" w:rsidR="0009472A" w:rsidRPr="00224DF1" w:rsidRDefault="0009472A" w:rsidP="00224DF1">
      <w:pPr>
        <w:pStyle w:val="Tekstpodstawowy2"/>
        <w:spacing w:before="0" w:line="276" w:lineRule="auto"/>
        <w:ind w:left="426" w:right="23"/>
        <w:rPr>
          <w:rFonts w:ascii="Arial" w:eastAsia="Calibri" w:hAnsi="Arial" w:cs="Arial"/>
          <w:b w:val="0"/>
          <w:bCs w:val="0"/>
          <w:sz w:val="20"/>
          <w:szCs w:val="20"/>
        </w:rPr>
      </w:pPr>
      <w:r w:rsidRPr="00224DF1">
        <w:rPr>
          <w:rFonts w:ascii="Arial" w:eastAsia="Calibri" w:hAnsi="Arial" w:cs="Arial"/>
          <w:b w:val="0"/>
          <w:bCs w:val="0"/>
          <w:sz w:val="20"/>
          <w:szCs w:val="20"/>
        </w:rPr>
        <w:t>UWAGA:</w:t>
      </w:r>
    </w:p>
    <w:p w14:paraId="211546E0" w14:textId="63C45505" w:rsidR="0009472A" w:rsidRDefault="0009472A" w:rsidP="00224DF1">
      <w:pPr>
        <w:pStyle w:val="Tekstpodstawowy2"/>
        <w:spacing w:before="0" w:line="276" w:lineRule="auto"/>
        <w:ind w:left="993" w:right="23" w:hanging="284"/>
        <w:rPr>
          <w:rFonts w:ascii="Arial" w:eastAsia="Calibri" w:hAnsi="Arial" w:cs="Arial"/>
          <w:b w:val="0"/>
          <w:bCs w:val="0"/>
          <w:sz w:val="20"/>
          <w:szCs w:val="20"/>
        </w:rPr>
      </w:pPr>
      <w:r>
        <w:rPr>
          <w:rFonts w:ascii="Arial" w:eastAsia="Calibri" w:hAnsi="Arial" w:cs="Arial"/>
          <w:b w:val="0"/>
          <w:bCs w:val="0"/>
          <w:sz w:val="20"/>
          <w:szCs w:val="20"/>
        </w:rPr>
        <w:t>(!)</w:t>
      </w:r>
      <w:r>
        <w:rPr>
          <w:rFonts w:ascii="Arial" w:eastAsia="Calibri" w:hAnsi="Arial" w:cs="Arial"/>
          <w:b w:val="0"/>
          <w:bCs w:val="0"/>
          <w:sz w:val="20"/>
          <w:szCs w:val="20"/>
        </w:rPr>
        <w:tab/>
        <w:t>J</w:t>
      </w:r>
      <w:r w:rsidRPr="00BD6EED">
        <w:rPr>
          <w:rFonts w:ascii="Arial" w:eastAsia="Calibri" w:hAnsi="Arial" w:cs="Arial"/>
          <w:b w:val="0"/>
          <w:bCs w:val="0"/>
          <w:sz w:val="20"/>
          <w:szCs w:val="20"/>
        </w:rPr>
        <w:t xml:space="preserve">eżeli </w:t>
      </w:r>
      <w:r>
        <w:rPr>
          <w:rFonts w:ascii="Arial" w:eastAsia="Calibri" w:hAnsi="Arial" w:cs="Arial"/>
          <w:b w:val="0"/>
          <w:bCs w:val="0"/>
          <w:sz w:val="20"/>
          <w:szCs w:val="20"/>
        </w:rPr>
        <w:t>W</w:t>
      </w:r>
      <w:r w:rsidRPr="00BD6EED">
        <w:rPr>
          <w:rFonts w:ascii="Arial" w:eastAsia="Calibri" w:hAnsi="Arial" w:cs="Arial"/>
          <w:b w:val="0"/>
          <w:bCs w:val="0"/>
          <w:sz w:val="20"/>
          <w:szCs w:val="20"/>
        </w:rPr>
        <w:t xml:space="preserve">ykonawca powołuje się na doświadczenie w </w:t>
      </w:r>
      <w:r w:rsidR="00224DF1">
        <w:rPr>
          <w:rFonts w:ascii="Arial" w:eastAsia="Calibri" w:hAnsi="Arial" w:cs="Arial"/>
          <w:b w:val="0"/>
          <w:bCs w:val="0"/>
          <w:sz w:val="20"/>
          <w:szCs w:val="20"/>
        </w:rPr>
        <w:t xml:space="preserve">wykonaniu robót budowlanych </w:t>
      </w:r>
      <w:r w:rsidRPr="00BD6EED">
        <w:rPr>
          <w:rFonts w:ascii="Arial" w:eastAsia="Calibri" w:hAnsi="Arial" w:cs="Arial"/>
          <w:b w:val="0"/>
          <w:bCs w:val="0"/>
          <w:sz w:val="20"/>
          <w:szCs w:val="20"/>
        </w:rPr>
        <w:t>wspólnie</w:t>
      </w:r>
      <w:r>
        <w:rPr>
          <w:rFonts w:ascii="Arial" w:eastAsia="Calibri" w:hAnsi="Arial" w:cs="Arial"/>
          <w:b w:val="0"/>
          <w:bCs w:val="0"/>
          <w:sz w:val="20"/>
          <w:szCs w:val="20"/>
        </w:rPr>
        <w:t xml:space="preserve"> </w:t>
      </w:r>
      <w:r w:rsidRPr="00BD6EED">
        <w:rPr>
          <w:rFonts w:ascii="Arial" w:eastAsia="Calibri" w:hAnsi="Arial" w:cs="Arial"/>
          <w:b w:val="0"/>
          <w:bCs w:val="0"/>
          <w:sz w:val="20"/>
          <w:szCs w:val="20"/>
        </w:rPr>
        <w:t xml:space="preserve">z innymi wykonawcami, wykaz zawiera </w:t>
      </w:r>
      <w:r w:rsidR="00224DF1">
        <w:rPr>
          <w:rFonts w:ascii="Arial" w:eastAsia="Calibri" w:hAnsi="Arial" w:cs="Arial"/>
          <w:b w:val="0"/>
          <w:bCs w:val="0"/>
          <w:sz w:val="20"/>
          <w:szCs w:val="20"/>
        </w:rPr>
        <w:t>roboty</w:t>
      </w:r>
      <w:r w:rsidRPr="00BD6EED">
        <w:rPr>
          <w:rFonts w:ascii="Arial" w:eastAsia="Calibri" w:hAnsi="Arial" w:cs="Arial"/>
          <w:b w:val="0"/>
          <w:bCs w:val="0"/>
          <w:sz w:val="20"/>
          <w:szCs w:val="20"/>
        </w:rPr>
        <w:t xml:space="preserve">, w wykonaniu których </w:t>
      </w:r>
      <w:r>
        <w:rPr>
          <w:rFonts w:ascii="Arial" w:eastAsia="Calibri" w:hAnsi="Arial" w:cs="Arial"/>
          <w:b w:val="0"/>
          <w:bCs w:val="0"/>
          <w:sz w:val="20"/>
          <w:szCs w:val="20"/>
        </w:rPr>
        <w:t>W</w:t>
      </w:r>
      <w:r w:rsidRPr="00BD6EED">
        <w:rPr>
          <w:rFonts w:ascii="Arial" w:eastAsia="Calibri" w:hAnsi="Arial" w:cs="Arial"/>
          <w:b w:val="0"/>
          <w:bCs w:val="0"/>
          <w:sz w:val="20"/>
          <w:szCs w:val="20"/>
        </w:rPr>
        <w:t>ykonawca bezpośrednio</w:t>
      </w:r>
      <w:r>
        <w:rPr>
          <w:rFonts w:ascii="Arial" w:eastAsia="Calibri" w:hAnsi="Arial" w:cs="Arial"/>
          <w:b w:val="0"/>
          <w:bCs w:val="0"/>
          <w:sz w:val="20"/>
          <w:szCs w:val="20"/>
        </w:rPr>
        <w:t xml:space="preserve"> </w:t>
      </w:r>
      <w:r w:rsidRPr="00BD6EED">
        <w:rPr>
          <w:rFonts w:ascii="Arial" w:eastAsia="Calibri" w:hAnsi="Arial" w:cs="Arial"/>
          <w:b w:val="0"/>
          <w:bCs w:val="0"/>
          <w:sz w:val="20"/>
          <w:szCs w:val="20"/>
        </w:rPr>
        <w:t>uczestniczył</w:t>
      </w:r>
      <w:r w:rsidR="00224DF1">
        <w:rPr>
          <w:rFonts w:ascii="Arial" w:eastAsia="Calibri" w:hAnsi="Arial" w:cs="Arial"/>
          <w:b w:val="0"/>
          <w:bCs w:val="0"/>
          <w:sz w:val="20"/>
          <w:szCs w:val="20"/>
        </w:rPr>
        <w:t>.</w:t>
      </w:r>
    </w:p>
    <w:p w14:paraId="484CD3E5" w14:textId="77777777" w:rsidR="0009472A" w:rsidRDefault="0009472A">
      <w:pPr>
        <w:pStyle w:val="Tekstpodstawowy2"/>
        <w:numPr>
          <w:ilvl w:val="1"/>
          <w:numId w:val="37"/>
        </w:numPr>
        <w:spacing w:before="0" w:line="276" w:lineRule="auto"/>
        <w:ind w:right="23" w:hanging="586"/>
        <w:rPr>
          <w:rFonts w:ascii="Arial" w:eastAsia="Calibri" w:hAnsi="Arial" w:cs="Arial"/>
          <w:b w:val="0"/>
          <w:bCs w:val="0"/>
          <w:sz w:val="20"/>
          <w:szCs w:val="20"/>
        </w:rPr>
      </w:pPr>
      <w:r w:rsidRPr="00BD6EED">
        <w:rPr>
          <w:rFonts w:ascii="Arial" w:eastAsia="Calibri" w:hAnsi="Arial" w:cs="Arial"/>
          <w:b w:val="0"/>
          <w:bCs w:val="0"/>
          <w:sz w:val="20"/>
          <w:szCs w:val="20"/>
        </w:rPr>
        <w:lastRenderedPageBreak/>
        <w:t xml:space="preserve">Dokumenty lub oświadczenia sporządzone w języku obcym muszą być złożone wraz z tłumaczeniem na język polski. </w:t>
      </w:r>
    </w:p>
    <w:p w14:paraId="4669CDD6" w14:textId="77777777" w:rsidR="0009472A" w:rsidRDefault="0009472A" w:rsidP="0009472A">
      <w:pPr>
        <w:pStyle w:val="Tekstpodstawowy2"/>
        <w:spacing w:before="0" w:line="276" w:lineRule="auto"/>
        <w:ind w:left="444" w:right="23"/>
        <w:rPr>
          <w:rFonts w:ascii="Arial" w:eastAsia="Calibri" w:hAnsi="Arial" w:cs="Arial"/>
          <w:b w:val="0"/>
          <w:bCs w:val="0"/>
          <w:sz w:val="20"/>
          <w:szCs w:val="20"/>
        </w:rPr>
      </w:pPr>
    </w:p>
    <w:p w14:paraId="640A55D2" w14:textId="77777777" w:rsidR="0009472A" w:rsidRDefault="0009472A">
      <w:pPr>
        <w:pStyle w:val="Tekstpodstawowy2"/>
        <w:numPr>
          <w:ilvl w:val="1"/>
          <w:numId w:val="37"/>
        </w:numPr>
        <w:spacing w:before="0" w:line="276" w:lineRule="auto"/>
        <w:ind w:right="23" w:hanging="586"/>
        <w:rPr>
          <w:rFonts w:ascii="Arial" w:eastAsia="Calibri" w:hAnsi="Arial" w:cs="Arial"/>
          <w:b w:val="0"/>
          <w:bCs w:val="0"/>
          <w:sz w:val="20"/>
          <w:szCs w:val="20"/>
        </w:rPr>
      </w:pPr>
      <w:r w:rsidRPr="00BD6EED">
        <w:rPr>
          <w:rFonts w:ascii="Arial" w:eastAsia="Calibri" w:hAnsi="Arial" w:cs="Arial"/>
          <w:b w:val="0"/>
          <w:bCs w:val="0"/>
          <w:sz w:val="20"/>
          <w:szCs w:val="20"/>
        </w:rPr>
        <w:t>Dokumenty lub oświadczenia, o których mowa w pkt</w:t>
      </w:r>
      <w:r>
        <w:rPr>
          <w:rFonts w:ascii="Arial" w:eastAsia="Calibri" w:hAnsi="Arial" w:cs="Arial"/>
          <w:b w:val="0"/>
          <w:bCs w:val="0"/>
          <w:sz w:val="20"/>
          <w:szCs w:val="20"/>
        </w:rPr>
        <w:t>. 10.2 – 10.6</w:t>
      </w:r>
      <w:r w:rsidRPr="00BD6EED">
        <w:rPr>
          <w:rFonts w:ascii="Arial" w:eastAsia="Calibri" w:hAnsi="Arial" w:cs="Arial"/>
          <w:b w:val="0"/>
          <w:bCs w:val="0"/>
          <w:sz w:val="20"/>
          <w:szCs w:val="20"/>
        </w:rPr>
        <w:t xml:space="preserve"> </w:t>
      </w:r>
      <w:r>
        <w:rPr>
          <w:rFonts w:ascii="Arial" w:eastAsia="Calibri" w:hAnsi="Arial" w:cs="Arial"/>
          <w:b w:val="0"/>
          <w:bCs w:val="0"/>
          <w:sz w:val="20"/>
          <w:szCs w:val="20"/>
        </w:rPr>
        <w:t>IDW</w:t>
      </w:r>
      <w:r w:rsidRPr="00BD6EED">
        <w:rPr>
          <w:rFonts w:ascii="Arial" w:eastAsia="Calibri" w:hAnsi="Arial" w:cs="Arial"/>
          <w:b w:val="0"/>
          <w:bCs w:val="0"/>
          <w:sz w:val="20"/>
          <w:szCs w:val="20"/>
        </w:rPr>
        <w:t>, składane są w postaci dokumentu elektronicznego w oryginale lub w postaci cyfrowego odwzorowania dokumentu, podpisanego kwalifikowanym podpisem elektronicznym</w:t>
      </w:r>
      <w:r>
        <w:rPr>
          <w:rFonts w:ascii="Arial" w:eastAsia="Calibri" w:hAnsi="Arial" w:cs="Arial"/>
          <w:b w:val="0"/>
          <w:bCs w:val="0"/>
          <w:sz w:val="20"/>
          <w:szCs w:val="20"/>
        </w:rPr>
        <w:t xml:space="preserve">, podpisem zaufanym lub podpisem osobistym. </w:t>
      </w:r>
      <w:r w:rsidRPr="00BD6EED">
        <w:rPr>
          <w:rFonts w:ascii="Arial" w:eastAsia="Calibri" w:hAnsi="Arial" w:cs="Arial"/>
          <w:b w:val="0"/>
          <w:bCs w:val="0"/>
          <w:sz w:val="20"/>
          <w:szCs w:val="20"/>
        </w:rPr>
        <w:t>Jeżeli oryginał dokumentu lub oświadczenia</w:t>
      </w:r>
      <w:r>
        <w:rPr>
          <w:rFonts w:ascii="Arial" w:eastAsia="Calibri" w:hAnsi="Arial" w:cs="Arial"/>
          <w:b w:val="0"/>
          <w:bCs w:val="0"/>
          <w:sz w:val="20"/>
          <w:szCs w:val="20"/>
        </w:rPr>
        <w:t>, o którym mowa w pkt. 10</w:t>
      </w:r>
      <w:r w:rsidRPr="00BD6EED">
        <w:rPr>
          <w:rFonts w:ascii="Arial" w:eastAsia="Calibri" w:hAnsi="Arial" w:cs="Arial"/>
          <w:b w:val="0"/>
          <w:bCs w:val="0"/>
          <w:sz w:val="20"/>
          <w:szCs w:val="20"/>
        </w:rPr>
        <w:t xml:space="preserve">, lub inne dokumenty lub oświadczenia składane w postępowaniu o udzielenie zamówienia, nie zostały sporządzone w postaci dokumentu elektronicznego, </w:t>
      </w:r>
      <w:r>
        <w:rPr>
          <w:rFonts w:ascii="Arial" w:eastAsia="Calibri" w:hAnsi="Arial" w:cs="Arial"/>
          <w:b w:val="0"/>
          <w:bCs w:val="0"/>
          <w:sz w:val="20"/>
          <w:szCs w:val="20"/>
        </w:rPr>
        <w:t>W</w:t>
      </w:r>
      <w:r w:rsidRPr="00BD6EED">
        <w:rPr>
          <w:rFonts w:ascii="Arial" w:eastAsia="Calibri" w:hAnsi="Arial" w:cs="Arial"/>
          <w:b w:val="0"/>
          <w:bCs w:val="0"/>
          <w:sz w:val="20"/>
          <w:szCs w:val="20"/>
        </w:rPr>
        <w:t>ykonawca może przekazać drogą elektroniczną cyfrowe odwzorowanie posiadanego dokumentu lub oświadczenia</w:t>
      </w:r>
      <w:r>
        <w:rPr>
          <w:rFonts w:ascii="Arial" w:eastAsia="Calibri" w:hAnsi="Arial" w:cs="Arial"/>
          <w:b w:val="0"/>
          <w:bCs w:val="0"/>
          <w:sz w:val="20"/>
          <w:szCs w:val="20"/>
        </w:rPr>
        <w:t xml:space="preserve"> podpisane kwalifikowanym podpisem elektronicznym, podpisem zaufanym lub osobistym.</w:t>
      </w:r>
    </w:p>
    <w:p w14:paraId="7B8B3346" w14:textId="77777777" w:rsidR="0009472A" w:rsidRDefault="0009472A" w:rsidP="0009472A">
      <w:pPr>
        <w:pStyle w:val="Akapitzlist"/>
        <w:ind w:right="23"/>
        <w:rPr>
          <w:rFonts w:eastAsia="Calibri"/>
          <w:b/>
          <w:bCs/>
          <w:sz w:val="20"/>
          <w:szCs w:val="20"/>
        </w:rPr>
      </w:pPr>
    </w:p>
    <w:p w14:paraId="263B0A67" w14:textId="77777777" w:rsidR="0009472A" w:rsidRDefault="0009472A">
      <w:pPr>
        <w:pStyle w:val="Tekstpodstawowy2"/>
        <w:numPr>
          <w:ilvl w:val="1"/>
          <w:numId w:val="37"/>
        </w:numPr>
        <w:spacing w:before="0" w:line="276" w:lineRule="auto"/>
        <w:ind w:right="23" w:hanging="586"/>
        <w:rPr>
          <w:rFonts w:ascii="Arial" w:eastAsia="Calibri" w:hAnsi="Arial" w:cs="Arial"/>
          <w:b w:val="0"/>
          <w:bCs w:val="0"/>
          <w:sz w:val="20"/>
          <w:szCs w:val="20"/>
        </w:rPr>
      </w:pPr>
      <w:r w:rsidRPr="0088034D">
        <w:rPr>
          <w:rFonts w:ascii="Arial" w:eastAsia="Calibri" w:hAnsi="Arial" w:cs="Arial"/>
          <w:b w:val="0"/>
          <w:bCs w:val="0"/>
          <w:sz w:val="20"/>
          <w:szCs w:val="20"/>
        </w:rPr>
        <w:t>W przypadku przekazywania w postępowaniu dokumentu elektronicznego w formacie poddającym dane kompresji, opatrzenie pliku zawierającego skompresowane kwalifikowanym podpisem elektronicznym jest równoznaczne z opatrzeniem wszystkich dokumentów zawartych w tym pliku kwalifikowanym podpisem elektronicznym</w:t>
      </w:r>
      <w:r>
        <w:rPr>
          <w:rFonts w:ascii="Arial" w:eastAsia="Calibri" w:hAnsi="Arial" w:cs="Arial"/>
          <w:b w:val="0"/>
          <w:bCs w:val="0"/>
          <w:sz w:val="20"/>
          <w:szCs w:val="20"/>
        </w:rPr>
        <w:t>, podpisem zaufanym lub osobistym</w:t>
      </w:r>
      <w:r w:rsidRPr="0088034D">
        <w:rPr>
          <w:rFonts w:ascii="Arial" w:eastAsia="Calibri" w:hAnsi="Arial" w:cs="Arial"/>
          <w:b w:val="0"/>
          <w:bCs w:val="0"/>
          <w:sz w:val="20"/>
          <w:szCs w:val="20"/>
        </w:rPr>
        <w:t xml:space="preserve">. Poświadczenia za zgodność z oryginałem dokonuje odpowiednio </w:t>
      </w:r>
      <w:r>
        <w:rPr>
          <w:rFonts w:ascii="Arial" w:eastAsia="Calibri" w:hAnsi="Arial" w:cs="Arial"/>
          <w:b w:val="0"/>
          <w:bCs w:val="0"/>
          <w:sz w:val="20"/>
          <w:szCs w:val="20"/>
        </w:rPr>
        <w:t>W</w:t>
      </w:r>
      <w:r w:rsidRPr="0088034D">
        <w:rPr>
          <w:rFonts w:ascii="Arial" w:eastAsia="Calibri" w:hAnsi="Arial" w:cs="Arial"/>
          <w:b w:val="0"/>
          <w:bCs w:val="0"/>
          <w:sz w:val="20"/>
          <w:szCs w:val="20"/>
        </w:rPr>
        <w:t xml:space="preserve">ykonawca, podmiot, na którego zdolnościach lub sytuacji polega </w:t>
      </w:r>
      <w:r>
        <w:rPr>
          <w:rFonts w:ascii="Arial" w:eastAsia="Calibri" w:hAnsi="Arial" w:cs="Arial"/>
          <w:b w:val="0"/>
          <w:bCs w:val="0"/>
          <w:sz w:val="20"/>
          <w:szCs w:val="20"/>
        </w:rPr>
        <w:t>W</w:t>
      </w:r>
      <w:r w:rsidRPr="0088034D">
        <w:rPr>
          <w:rFonts w:ascii="Arial" w:eastAsia="Calibri" w:hAnsi="Arial" w:cs="Arial"/>
          <w:b w:val="0"/>
          <w:bCs w:val="0"/>
          <w:sz w:val="20"/>
          <w:szCs w:val="20"/>
        </w:rPr>
        <w:t xml:space="preserve">ykonawca, </w:t>
      </w:r>
      <w:r>
        <w:rPr>
          <w:rFonts w:ascii="Arial" w:eastAsia="Calibri" w:hAnsi="Arial" w:cs="Arial"/>
          <w:b w:val="0"/>
          <w:bCs w:val="0"/>
          <w:sz w:val="20"/>
          <w:szCs w:val="20"/>
        </w:rPr>
        <w:t>W</w:t>
      </w:r>
      <w:r w:rsidRPr="0088034D">
        <w:rPr>
          <w:rFonts w:ascii="Arial" w:eastAsia="Calibri" w:hAnsi="Arial" w:cs="Arial"/>
          <w:b w:val="0"/>
          <w:bCs w:val="0"/>
          <w:sz w:val="20"/>
          <w:szCs w:val="20"/>
        </w:rPr>
        <w:t>ykonawcy wspólnie ubiegający się o udzielenie zamówienia albo podwykonawca, w zakresie dokumentów lub oświadczeń, które każdego z nich dotyczą.</w:t>
      </w:r>
    </w:p>
    <w:p w14:paraId="420AE291" w14:textId="77777777" w:rsidR="0009472A" w:rsidRDefault="0009472A" w:rsidP="0009472A">
      <w:pPr>
        <w:pStyle w:val="Akapitzlist"/>
        <w:ind w:right="23"/>
        <w:rPr>
          <w:rFonts w:eastAsia="Calibri"/>
          <w:b/>
          <w:bCs/>
          <w:sz w:val="20"/>
          <w:szCs w:val="20"/>
        </w:rPr>
      </w:pPr>
    </w:p>
    <w:p w14:paraId="36A2A3A7" w14:textId="77777777" w:rsidR="0009472A" w:rsidRDefault="0009472A">
      <w:pPr>
        <w:pStyle w:val="Tekstpodstawowy2"/>
        <w:numPr>
          <w:ilvl w:val="1"/>
          <w:numId w:val="37"/>
        </w:numPr>
        <w:spacing w:before="0" w:line="276" w:lineRule="auto"/>
        <w:ind w:right="23" w:hanging="586"/>
        <w:rPr>
          <w:rFonts w:ascii="Arial" w:eastAsia="Calibri" w:hAnsi="Arial" w:cs="Arial"/>
          <w:b w:val="0"/>
          <w:bCs w:val="0"/>
          <w:sz w:val="20"/>
          <w:szCs w:val="20"/>
        </w:rPr>
      </w:pPr>
      <w:r w:rsidRPr="0088034D">
        <w:rPr>
          <w:rFonts w:ascii="Arial" w:eastAsia="Calibri" w:hAnsi="Arial" w:cs="Arial"/>
          <w:b w:val="0"/>
          <w:bCs w:val="0"/>
          <w:sz w:val="20"/>
          <w:szCs w:val="20"/>
        </w:rPr>
        <w:t xml:space="preserve">Zamawiający może żądać przedstawienia oryginału lub notarialnie poświadczonej kopii dokumentów lub oświadczeń, gdy złożona kopia jest nieczytelna lub budzi wątpliwości co do jej prawdziwości. </w:t>
      </w:r>
    </w:p>
    <w:p w14:paraId="54A0CE56" w14:textId="77777777" w:rsidR="0088034D" w:rsidRPr="008800F6" w:rsidRDefault="0088034D" w:rsidP="006C7BFA">
      <w:pPr>
        <w:pStyle w:val="Tekstpodstawowy2"/>
        <w:spacing w:before="0" w:line="276" w:lineRule="auto"/>
        <w:ind w:right="23"/>
        <w:rPr>
          <w:rFonts w:ascii="Arial" w:eastAsia="Calibri" w:hAnsi="Arial" w:cs="Arial"/>
          <w:b w:val="0"/>
          <w:bCs w:val="0"/>
          <w:color w:val="000000" w:themeColor="text1"/>
          <w:sz w:val="20"/>
          <w:szCs w:val="20"/>
        </w:rPr>
      </w:pPr>
    </w:p>
    <w:p w14:paraId="07521398" w14:textId="262F397C" w:rsidR="0088034D" w:rsidRPr="008800F6" w:rsidRDefault="0088034D">
      <w:pPr>
        <w:pStyle w:val="Tekstpodstawowy2"/>
        <w:numPr>
          <w:ilvl w:val="0"/>
          <w:numId w:val="15"/>
        </w:numPr>
        <w:spacing w:before="0" w:line="276" w:lineRule="auto"/>
        <w:ind w:right="23"/>
        <w:rPr>
          <w:rFonts w:ascii="Arial" w:hAnsi="Arial" w:cs="Arial"/>
          <w:color w:val="000000" w:themeColor="text1"/>
          <w:sz w:val="20"/>
          <w:szCs w:val="20"/>
        </w:rPr>
      </w:pPr>
      <w:r w:rsidRPr="008800F6">
        <w:rPr>
          <w:rFonts w:ascii="Arial" w:hAnsi="Arial" w:cs="Arial"/>
          <w:color w:val="000000" w:themeColor="text1"/>
          <w:sz w:val="20"/>
          <w:szCs w:val="20"/>
        </w:rPr>
        <w:t xml:space="preserve">INFORMACJE O ŚRODKACH KOMUNIKACJI ELEKTRONICZNEJ I </w:t>
      </w:r>
      <w:r w:rsidR="00BC396E" w:rsidRPr="008800F6">
        <w:rPr>
          <w:rFonts w:ascii="Arial" w:hAnsi="Arial" w:cs="Arial"/>
          <w:color w:val="000000" w:themeColor="text1"/>
          <w:sz w:val="20"/>
          <w:szCs w:val="20"/>
        </w:rPr>
        <w:t>WYMAGANIACH TEC</w:t>
      </w:r>
      <w:r w:rsidR="00A15402" w:rsidRPr="008800F6">
        <w:rPr>
          <w:rFonts w:ascii="Arial" w:hAnsi="Arial" w:cs="Arial"/>
          <w:color w:val="000000" w:themeColor="text1"/>
          <w:sz w:val="20"/>
          <w:szCs w:val="20"/>
        </w:rPr>
        <w:t>H</w:t>
      </w:r>
      <w:r w:rsidR="00BC396E" w:rsidRPr="008800F6">
        <w:rPr>
          <w:rFonts w:ascii="Arial" w:hAnsi="Arial" w:cs="Arial"/>
          <w:color w:val="000000" w:themeColor="text1"/>
          <w:sz w:val="20"/>
          <w:szCs w:val="20"/>
        </w:rPr>
        <w:t xml:space="preserve">NICZNYCH I ORGANIZACYJNYCH SPORZĄDZANIA, WYSYŁANIA I ODBIERANIA KORESPONDENCJI ELEKTRONICZNEJ </w:t>
      </w:r>
    </w:p>
    <w:p w14:paraId="7774CDA3" w14:textId="77777777" w:rsidR="00BC396E" w:rsidRPr="008800F6" w:rsidRDefault="00BC396E" w:rsidP="006C7BFA">
      <w:pPr>
        <w:pStyle w:val="Tekstpodstawowy2"/>
        <w:spacing w:before="0" w:line="276" w:lineRule="auto"/>
        <w:ind w:left="444" w:right="23"/>
        <w:rPr>
          <w:rFonts w:ascii="Arial" w:hAnsi="Arial" w:cs="Arial"/>
          <w:color w:val="000000" w:themeColor="text1"/>
          <w:sz w:val="20"/>
          <w:szCs w:val="20"/>
        </w:rPr>
      </w:pPr>
    </w:p>
    <w:p w14:paraId="3DDE6C74" w14:textId="4DC16AD3" w:rsidR="00696D36" w:rsidRDefault="00023ADB" w:rsidP="006C7BFA">
      <w:pPr>
        <w:pStyle w:val="Tekstpodstawowy2"/>
        <w:spacing w:before="0" w:line="276" w:lineRule="auto"/>
        <w:ind w:left="426" w:right="23" w:hanging="568"/>
        <w:rPr>
          <w:rFonts w:ascii="Arial" w:hAnsi="Arial" w:cs="Arial"/>
          <w:b w:val="0"/>
          <w:color w:val="000000" w:themeColor="text1"/>
          <w:sz w:val="20"/>
          <w:szCs w:val="20"/>
        </w:rPr>
      </w:pPr>
      <w:r w:rsidRPr="008800F6">
        <w:rPr>
          <w:rFonts w:ascii="Arial" w:hAnsi="Arial" w:cs="Arial"/>
          <w:b w:val="0"/>
          <w:color w:val="000000" w:themeColor="text1"/>
          <w:sz w:val="20"/>
          <w:szCs w:val="20"/>
        </w:rPr>
        <w:t>1</w:t>
      </w:r>
      <w:r w:rsidR="00752833" w:rsidRPr="008800F6">
        <w:rPr>
          <w:rFonts w:ascii="Arial" w:hAnsi="Arial" w:cs="Arial"/>
          <w:b w:val="0"/>
          <w:color w:val="000000" w:themeColor="text1"/>
          <w:sz w:val="20"/>
          <w:szCs w:val="20"/>
        </w:rPr>
        <w:t>1</w:t>
      </w:r>
      <w:r w:rsidRPr="008800F6">
        <w:rPr>
          <w:rFonts w:ascii="Arial" w:hAnsi="Arial" w:cs="Arial"/>
          <w:b w:val="0"/>
          <w:color w:val="000000" w:themeColor="text1"/>
          <w:sz w:val="20"/>
          <w:szCs w:val="20"/>
        </w:rPr>
        <w:t>.1.</w:t>
      </w:r>
      <w:r w:rsidRPr="008800F6">
        <w:rPr>
          <w:rFonts w:ascii="Arial" w:hAnsi="Arial" w:cs="Arial"/>
          <w:b w:val="0"/>
          <w:color w:val="000000" w:themeColor="text1"/>
          <w:sz w:val="20"/>
          <w:szCs w:val="20"/>
        </w:rPr>
        <w:tab/>
      </w:r>
      <w:r w:rsidR="009C097B" w:rsidRPr="008800F6">
        <w:rPr>
          <w:rFonts w:ascii="Arial" w:hAnsi="Arial" w:cs="Arial"/>
          <w:b w:val="0"/>
          <w:color w:val="000000" w:themeColor="text1"/>
          <w:sz w:val="20"/>
          <w:szCs w:val="20"/>
        </w:rPr>
        <w:t xml:space="preserve">Postępowanie prowadzone jest w języku polskim w formie elektronicznej za pośrednictwem Platformy Zakupowej </w:t>
      </w:r>
      <w:r w:rsidR="00181907" w:rsidRPr="008800F6">
        <w:rPr>
          <w:rFonts w:ascii="Arial" w:hAnsi="Arial" w:cs="Arial"/>
          <w:b w:val="0"/>
          <w:color w:val="000000" w:themeColor="text1"/>
          <w:sz w:val="20"/>
          <w:szCs w:val="20"/>
        </w:rPr>
        <w:t>e-Zamówienia</w:t>
      </w:r>
      <w:r w:rsidR="0088034D" w:rsidRPr="008800F6">
        <w:rPr>
          <w:rFonts w:ascii="Arial" w:hAnsi="Arial" w:cs="Arial"/>
          <w:b w:val="0"/>
          <w:color w:val="000000" w:themeColor="text1"/>
          <w:sz w:val="20"/>
          <w:szCs w:val="20"/>
        </w:rPr>
        <w:t xml:space="preserve"> </w:t>
      </w:r>
      <w:r w:rsidR="009C097B" w:rsidRPr="008800F6">
        <w:rPr>
          <w:rFonts w:ascii="Arial" w:hAnsi="Arial" w:cs="Arial"/>
          <w:b w:val="0"/>
          <w:color w:val="000000" w:themeColor="text1"/>
          <w:sz w:val="20"/>
          <w:szCs w:val="20"/>
        </w:rPr>
        <w:t xml:space="preserve">(dalej jako „Platforma”) dostępnej pod adresem: </w:t>
      </w:r>
      <w:hyperlink r:id="rId11" w:history="1">
        <w:r w:rsidR="00BC396E" w:rsidRPr="008800F6">
          <w:rPr>
            <w:rStyle w:val="Hipercze"/>
            <w:rFonts w:ascii="Arial" w:hAnsi="Arial" w:cs="Arial"/>
            <w:b w:val="0"/>
            <w:color w:val="000000" w:themeColor="text1"/>
            <w:sz w:val="20"/>
            <w:szCs w:val="20"/>
          </w:rPr>
          <w:t>https://ezamowienia.gov.pl/</w:t>
        </w:r>
      </w:hyperlink>
      <w:r w:rsidR="00696D36" w:rsidRPr="008800F6">
        <w:rPr>
          <w:rFonts w:ascii="Arial" w:hAnsi="Arial" w:cs="Arial"/>
          <w:b w:val="0"/>
          <w:color w:val="000000" w:themeColor="text1"/>
          <w:sz w:val="20"/>
          <w:szCs w:val="20"/>
        </w:rPr>
        <w:t>.</w:t>
      </w:r>
    </w:p>
    <w:p w14:paraId="7ECF267C" w14:textId="77777777" w:rsidR="00083D87" w:rsidRDefault="00083D87" w:rsidP="006C7BFA">
      <w:pPr>
        <w:pStyle w:val="Tekstpodstawowy2"/>
        <w:spacing w:before="0" w:line="276" w:lineRule="auto"/>
        <w:ind w:left="426" w:right="23" w:hanging="568"/>
        <w:rPr>
          <w:rFonts w:ascii="Arial" w:hAnsi="Arial" w:cs="Arial"/>
          <w:b w:val="0"/>
          <w:color w:val="000000" w:themeColor="text1"/>
          <w:sz w:val="20"/>
          <w:szCs w:val="20"/>
        </w:rPr>
      </w:pPr>
    </w:p>
    <w:p w14:paraId="482E708E" w14:textId="31556544" w:rsidR="00696D36" w:rsidRPr="00083D87" w:rsidRDefault="00696D36">
      <w:pPr>
        <w:pStyle w:val="Tekstpodstawowy2"/>
        <w:numPr>
          <w:ilvl w:val="1"/>
          <w:numId w:val="15"/>
        </w:numPr>
        <w:spacing w:before="0" w:line="276" w:lineRule="auto"/>
        <w:ind w:right="23" w:hanging="586"/>
        <w:rPr>
          <w:rFonts w:ascii="Arial" w:hAnsi="Arial" w:cs="Arial"/>
          <w:b w:val="0"/>
          <w:color w:val="000000" w:themeColor="text1"/>
          <w:sz w:val="20"/>
          <w:szCs w:val="20"/>
        </w:rPr>
      </w:pPr>
      <w:r w:rsidRPr="00083D87">
        <w:rPr>
          <w:rFonts w:ascii="Arial" w:hAnsi="Arial" w:cs="Arial"/>
          <w:b w:val="0"/>
          <w:color w:val="000000" w:themeColor="text1"/>
          <w:sz w:val="20"/>
          <w:szCs w:val="20"/>
        </w:rPr>
        <w:t>Korzystanie z Platformy jest bezpłatne.</w:t>
      </w:r>
    </w:p>
    <w:p w14:paraId="69176A09" w14:textId="77777777" w:rsidR="00105590" w:rsidRPr="008800F6" w:rsidRDefault="00105590" w:rsidP="006C7BFA">
      <w:pPr>
        <w:pStyle w:val="Tekstpodstawowy2"/>
        <w:spacing w:before="0" w:line="276" w:lineRule="auto"/>
        <w:ind w:right="23"/>
        <w:rPr>
          <w:rFonts w:ascii="Arial" w:hAnsi="Arial" w:cs="Arial"/>
          <w:b w:val="0"/>
          <w:color w:val="000000" w:themeColor="text1"/>
          <w:sz w:val="20"/>
          <w:szCs w:val="20"/>
        </w:rPr>
      </w:pPr>
    </w:p>
    <w:p w14:paraId="61FF6765" w14:textId="63CFB0B4" w:rsidR="00B01CF2" w:rsidRPr="008800F6" w:rsidRDefault="00105590" w:rsidP="006C7BFA">
      <w:pPr>
        <w:pStyle w:val="Tekstpodstawowy2"/>
        <w:spacing w:before="0" w:line="276" w:lineRule="auto"/>
        <w:ind w:left="426" w:right="23" w:hanging="568"/>
        <w:rPr>
          <w:rFonts w:ascii="Arial" w:hAnsi="Arial" w:cs="Arial"/>
          <w:b w:val="0"/>
          <w:color w:val="000000" w:themeColor="text1"/>
          <w:sz w:val="20"/>
          <w:szCs w:val="20"/>
        </w:rPr>
      </w:pPr>
      <w:r w:rsidRPr="008800F6">
        <w:rPr>
          <w:rFonts w:ascii="Arial" w:hAnsi="Arial" w:cs="Arial"/>
          <w:b w:val="0"/>
          <w:color w:val="000000" w:themeColor="text1"/>
          <w:sz w:val="20"/>
          <w:szCs w:val="20"/>
        </w:rPr>
        <w:t>11.3.</w:t>
      </w:r>
      <w:r w:rsidRPr="008800F6">
        <w:rPr>
          <w:rFonts w:ascii="Arial" w:hAnsi="Arial" w:cs="Arial"/>
          <w:b w:val="0"/>
          <w:color w:val="000000" w:themeColor="text1"/>
          <w:sz w:val="20"/>
          <w:szCs w:val="20"/>
        </w:rPr>
        <w:tab/>
      </w:r>
      <w:r w:rsidR="00696D36" w:rsidRPr="008800F6">
        <w:rPr>
          <w:rFonts w:ascii="Arial" w:hAnsi="Arial" w:cs="Arial"/>
          <w:b w:val="0"/>
          <w:color w:val="000000" w:themeColor="text1"/>
          <w:sz w:val="20"/>
          <w:szCs w:val="20"/>
        </w:rPr>
        <w:t xml:space="preserve">Adres strony internetowej prowadzonego postępowania (link prowadzący do bezpośrednio do widoku postępowania na Platformie): </w:t>
      </w:r>
      <w:r w:rsidR="00740136" w:rsidRPr="00740136">
        <w:rPr>
          <w:rFonts w:ascii="Arial" w:hAnsi="Arial" w:cs="Arial"/>
          <w:b w:val="0"/>
          <w:sz w:val="20"/>
          <w:szCs w:val="20"/>
        </w:rPr>
        <w:t>https://ezamowienia.gov.pl/mp-client/search/list/ocds-148610-6a96f933-b4e5-4fed-b7f7-862a3a908945</w:t>
      </w:r>
      <w:r w:rsidR="00224DF1">
        <w:rPr>
          <w:rFonts w:ascii="Arial" w:hAnsi="Arial" w:cs="Arial"/>
          <w:b w:val="0"/>
          <w:sz w:val="20"/>
          <w:szCs w:val="20"/>
        </w:rPr>
        <w:t>.</w:t>
      </w:r>
    </w:p>
    <w:p w14:paraId="1B06BDB1" w14:textId="77777777" w:rsidR="00105590" w:rsidRPr="008800F6" w:rsidRDefault="00105590" w:rsidP="006C7BFA">
      <w:pPr>
        <w:pStyle w:val="Tekstpodstawowy2"/>
        <w:spacing w:before="0" w:line="276" w:lineRule="auto"/>
        <w:ind w:left="426" w:right="23" w:hanging="568"/>
        <w:rPr>
          <w:rFonts w:ascii="Arial" w:hAnsi="Arial" w:cs="Arial"/>
          <w:b w:val="0"/>
          <w:color w:val="000000" w:themeColor="text1"/>
          <w:sz w:val="20"/>
          <w:szCs w:val="20"/>
        </w:rPr>
      </w:pPr>
    </w:p>
    <w:p w14:paraId="30733810" w14:textId="4A78297A" w:rsidR="00696D36" w:rsidRPr="008800F6" w:rsidRDefault="00105590" w:rsidP="006C7BFA">
      <w:pPr>
        <w:pStyle w:val="Tekstpodstawowy2"/>
        <w:spacing w:before="0" w:line="276" w:lineRule="auto"/>
        <w:ind w:left="426" w:right="23" w:hanging="568"/>
        <w:rPr>
          <w:rFonts w:ascii="Arial" w:hAnsi="Arial" w:cs="Arial"/>
          <w:b w:val="0"/>
          <w:color w:val="000000" w:themeColor="text1"/>
          <w:sz w:val="20"/>
          <w:szCs w:val="20"/>
        </w:rPr>
      </w:pPr>
      <w:r w:rsidRPr="008800F6">
        <w:rPr>
          <w:rFonts w:ascii="Arial" w:hAnsi="Arial" w:cs="Arial"/>
          <w:b w:val="0"/>
          <w:color w:val="000000" w:themeColor="text1"/>
          <w:sz w:val="20"/>
          <w:szCs w:val="20"/>
        </w:rPr>
        <w:t>11.4.</w:t>
      </w:r>
      <w:r w:rsidRPr="008800F6">
        <w:rPr>
          <w:rFonts w:ascii="Arial" w:hAnsi="Arial" w:cs="Arial"/>
          <w:b w:val="0"/>
          <w:color w:val="000000" w:themeColor="text1"/>
          <w:sz w:val="20"/>
          <w:szCs w:val="20"/>
        </w:rPr>
        <w:tab/>
      </w:r>
      <w:r w:rsidR="00696D36" w:rsidRPr="008800F6">
        <w:rPr>
          <w:rFonts w:ascii="Arial" w:hAnsi="Arial" w:cs="Arial"/>
          <w:b w:val="0"/>
          <w:color w:val="000000" w:themeColor="text1"/>
          <w:sz w:val="20"/>
          <w:szCs w:val="20"/>
        </w:rPr>
        <w:t>P</w:t>
      </w:r>
      <w:r w:rsidR="00BC396E" w:rsidRPr="008800F6">
        <w:rPr>
          <w:rFonts w:ascii="Arial" w:hAnsi="Arial" w:cs="Arial"/>
          <w:b w:val="0"/>
          <w:color w:val="000000" w:themeColor="text1"/>
          <w:sz w:val="20"/>
          <w:szCs w:val="20"/>
        </w:rPr>
        <w:t xml:space="preserve">ostępowanie można wyszukać ze strony głównej Platformy </w:t>
      </w:r>
      <w:r w:rsidR="00022C40" w:rsidRPr="008800F6">
        <w:rPr>
          <w:rFonts w:ascii="Arial" w:hAnsi="Arial" w:cs="Arial"/>
          <w:b w:val="0"/>
          <w:color w:val="000000" w:themeColor="text1"/>
          <w:sz w:val="20"/>
          <w:szCs w:val="20"/>
        </w:rPr>
        <w:t xml:space="preserve">– </w:t>
      </w:r>
      <w:r w:rsidR="00BC396E" w:rsidRPr="008800F6">
        <w:rPr>
          <w:rFonts w:ascii="Arial" w:hAnsi="Arial" w:cs="Arial"/>
          <w:b w:val="0"/>
          <w:color w:val="000000" w:themeColor="text1"/>
          <w:sz w:val="20"/>
          <w:szCs w:val="20"/>
        </w:rPr>
        <w:t xml:space="preserve">przycisk </w:t>
      </w:r>
      <w:r w:rsidR="00022C40" w:rsidRPr="008800F6">
        <w:rPr>
          <w:rFonts w:ascii="Arial" w:hAnsi="Arial" w:cs="Arial"/>
          <w:b w:val="0"/>
          <w:color w:val="000000" w:themeColor="text1"/>
          <w:sz w:val="20"/>
          <w:szCs w:val="20"/>
        </w:rPr>
        <w:t xml:space="preserve">„Przeglądaj </w:t>
      </w:r>
      <w:r w:rsidR="00BC396E" w:rsidRPr="008800F6">
        <w:rPr>
          <w:rFonts w:ascii="Arial" w:hAnsi="Arial" w:cs="Arial"/>
          <w:b w:val="0"/>
          <w:color w:val="000000" w:themeColor="text1"/>
          <w:sz w:val="20"/>
          <w:szCs w:val="20"/>
        </w:rPr>
        <w:t>post</w:t>
      </w:r>
      <w:r w:rsidR="00022C40" w:rsidRPr="008800F6">
        <w:rPr>
          <w:rFonts w:ascii="Arial" w:hAnsi="Arial" w:cs="Arial"/>
          <w:b w:val="0"/>
          <w:color w:val="000000" w:themeColor="text1"/>
          <w:sz w:val="20"/>
          <w:szCs w:val="20"/>
        </w:rPr>
        <w:t>ę</w:t>
      </w:r>
      <w:r w:rsidR="00BC396E" w:rsidRPr="008800F6">
        <w:rPr>
          <w:rFonts w:ascii="Arial" w:hAnsi="Arial" w:cs="Arial"/>
          <w:b w:val="0"/>
          <w:color w:val="000000" w:themeColor="text1"/>
          <w:sz w:val="20"/>
          <w:szCs w:val="20"/>
        </w:rPr>
        <w:t>powania/konkursy</w:t>
      </w:r>
      <w:r w:rsidR="00022C40" w:rsidRPr="008800F6">
        <w:rPr>
          <w:rFonts w:ascii="Arial" w:hAnsi="Arial" w:cs="Arial"/>
          <w:b w:val="0"/>
          <w:color w:val="000000" w:themeColor="text1"/>
          <w:sz w:val="20"/>
          <w:szCs w:val="20"/>
        </w:rPr>
        <w:t>”.</w:t>
      </w:r>
    </w:p>
    <w:p w14:paraId="5BE8AC19" w14:textId="77777777" w:rsidR="00105590" w:rsidRPr="008800F6" w:rsidRDefault="00105590" w:rsidP="006C7BFA">
      <w:pPr>
        <w:pStyle w:val="Tekstpodstawowy2"/>
        <w:spacing w:before="0" w:line="276" w:lineRule="auto"/>
        <w:ind w:left="426" w:right="23" w:hanging="568"/>
        <w:rPr>
          <w:rFonts w:ascii="Arial" w:hAnsi="Arial" w:cs="Arial"/>
          <w:b w:val="0"/>
          <w:color w:val="000000" w:themeColor="text1"/>
          <w:sz w:val="20"/>
          <w:szCs w:val="20"/>
        </w:rPr>
      </w:pPr>
    </w:p>
    <w:p w14:paraId="26FFD503" w14:textId="3F101144" w:rsidR="00244718" w:rsidRDefault="00696D36">
      <w:pPr>
        <w:pStyle w:val="Tekstpodstawowy2"/>
        <w:numPr>
          <w:ilvl w:val="1"/>
          <w:numId w:val="28"/>
        </w:numPr>
        <w:spacing w:before="0" w:line="276" w:lineRule="auto"/>
        <w:ind w:right="23" w:hanging="586"/>
        <w:rPr>
          <w:rFonts w:ascii="Arial" w:hAnsi="Arial" w:cs="Arial"/>
          <w:b w:val="0"/>
          <w:sz w:val="20"/>
          <w:szCs w:val="20"/>
        </w:rPr>
      </w:pPr>
      <w:r w:rsidRPr="008800F6">
        <w:rPr>
          <w:rFonts w:ascii="Arial" w:hAnsi="Arial" w:cs="Arial"/>
          <w:b w:val="0"/>
          <w:color w:val="000000" w:themeColor="text1"/>
          <w:sz w:val="20"/>
          <w:szCs w:val="20"/>
        </w:rPr>
        <w:t>Identyfikator postępowania (ID) na Platformie:</w:t>
      </w:r>
      <w:r w:rsidR="002E4CDE" w:rsidRPr="008800F6">
        <w:rPr>
          <w:rFonts w:ascii="Arial" w:hAnsi="Arial" w:cs="Arial"/>
          <w:b w:val="0"/>
          <w:color w:val="000000" w:themeColor="text1"/>
          <w:sz w:val="20"/>
          <w:szCs w:val="20"/>
        </w:rPr>
        <w:t xml:space="preserve"> </w:t>
      </w:r>
      <w:r w:rsidR="006309C7" w:rsidRPr="006309C7">
        <w:rPr>
          <w:rFonts w:ascii="Arial" w:hAnsi="Arial" w:cs="Arial"/>
          <w:b w:val="0"/>
          <w:sz w:val="20"/>
          <w:szCs w:val="20"/>
        </w:rPr>
        <w:t>ocds-148610-6a96f933-b4e5-4fed-b7f7-862a3a908945</w:t>
      </w:r>
    </w:p>
    <w:p w14:paraId="49772AD7" w14:textId="77777777" w:rsidR="00224DF1" w:rsidRPr="008800F6" w:rsidRDefault="00224DF1" w:rsidP="00224DF1">
      <w:pPr>
        <w:pStyle w:val="Tekstpodstawowy2"/>
        <w:spacing w:line="276" w:lineRule="auto"/>
        <w:ind w:left="444" w:right="23"/>
        <w:rPr>
          <w:rFonts w:ascii="Arial" w:hAnsi="Arial" w:cs="Arial"/>
          <w:b w:val="0"/>
          <w:color w:val="000000" w:themeColor="text1"/>
          <w:sz w:val="20"/>
          <w:szCs w:val="20"/>
        </w:rPr>
      </w:pPr>
    </w:p>
    <w:p w14:paraId="44F2AEED" w14:textId="57075DBB" w:rsidR="00696D36" w:rsidRPr="008800F6" w:rsidRDefault="00696D36">
      <w:pPr>
        <w:pStyle w:val="Tekstpodstawowy2"/>
        <w:numPr>
          <w:ilvl w:val="1"/>
          <w:numId w:val="28"/>
        </w:numPr>
        <w:spacing w:before="0" w:line="276" w:lineRule="auto"/>
        <w:ind w:right="23" w:hanging="586"/>
        <w:rPr>
          <w:rFonts w:ascii="Arial" w:hAnsi="Arial" w:cs="Arial"/>
          <w:b w:val="0"/>
          <w:color w:val="000000" w:themeColor="text1"/>
          <w:sz w:val="20"/>
          <w:szCs w:val="20"/>
        </w:rPr>
      </w:pPr>
      <w:r w:rsidRPr="008800F6">
        <w:rPr>
          <w:rFonts w:ascii="Arial" w:hAnsi="Arial" w:cs="Arial"/>
          <w:b w:val="0"/>
          <w:color w:val="000000" w:themeColor="text1"/>
          <w:sz w:val="20"/>
          <w:szCs w:val="20"/>
        </w:rPr>
        <w:t xml:space="preserve">Wykonawca zamierzający wziąć udział w postepowaniu musi posiadać na Platformie konto podmiotu „Wykonawca”. Szczegółowe informacje na temat zakładania kont podmiotów oraz zasady i warunki korzystania z Platformy określa Regulamin Platformy e-Zamówienia, dostępny na stronie internetowej </w:t>
      </w:r>
      <w:hyperlink r:id="rId12" w:history="1">
        <w:r w:rsidR="00D61AAD" w:rsidRPr="008800F6">
          <w:rPr>
            <w:rStyle w:val="Hipercze"/>
            <w:rFonts w:ascii="Arial" w:hAnsi="Arial" w:cs="Arial"/>
            <w:b w:val="0"/>
            <w:color w:val="000000" w:themeColor="text1"/>
            <w:sz w:val="20"/>
            <w:szCs w:val="20"/>
          </w:rPr>
          <w:t>https://ezamowienia.gov.pl/</w:t>
        </w:r>
      </w:hyperlink>
      <w:r w:rsidRPr="008800F6">
        <w:rPr>
          <w:rStyle w:val="Hipercze"/>
          <w:rFonts w:ascii="Arial" w:hAnsi="Arial" w:cs="Arial"/>
          <w:b w:val="0"/>
          <w:color w:val="000000" w:themeColor="text1"/>
          <w:sz w:val="20"/>
          <w:szCs w:val="20"/>
          <w:u w:val="none"/>
        </w:rPr>
        <w:t xml:space="preserve"> </w:t>
      </w:r>
      <w:r w:rsidRPr="008800F6">
        <w:rPr>
          <w:rFonts w:ascii="Arial" w:hAnsi="Arial" w:cs="Arial"/>
          <w:b w:val="0"/>
          <w:color w:val="000000" w:themeColor="text1"/>
          <w:sz w:val="20"/>
          <w:szCs w:val="20"/>
        </w:rPr>
        <w:t>oraz informacje zamieszczone w zakładce „Centrum Pomocy”.</w:t>
      </w:r>
    </w:p>
    <w:p w14:paraId="3A31C3BF" w14:textId="77777777" w:rsidR="00696D36" w:rsidRPr="008800F6" w:rsidRDefault="00696D36" w:rsidP="006C7BFA">
      <w:pPr>
        <w:spacing w:line="276" w:lineRule="auto"/>
        <w:rPr>
          <w:b/>
          <w:color w:val="000000" w:themeColor="text1"/>
          <w:sz w:val="20"/>
          <w:szCs w:val="20"/>
        </w:rPr>
      </w:pPr>
    </w:p>
    <w:p w14:paraId="695D2CC1" w14:textId="1E7F07B5" w:rsidR="00696D36" w:rsidRPr="008800F6" w:rsidRDefault="00696D36">
      <w:pPr>
        <w:pStyle w:val="Tekstpodstawowy2"/>
        <w:numPr>
          <w:ilvl w:val="1"/>
          <w:numId w:val="28"/>
        </w:numPr>
        <w:spacing w:before="0" w:line="276" w:lineRule="auto"/>
        <w:ind w:right="23" w:hanging="586"/>
        <w:rPr>
          <w:rFonts w:ascii="Arial" w:hAnsi="Arial" w:cs="Arial"/>
          <w:b w:val="0"/>
          <w:color w:val="000000" w:themeColor="text1"/>
          <w:sz w:val="20"/>
          <w:szCs w:val="20"/>
        </w:rPr>
      </w:pPr>
      <w:r w:rsidRPr="008800F6">
        <w:rPr>
          <w:rFonts w:ascii="Arial" w:hAnsi="Arial" w:cs="Arial"/>
          <w:b w:val="0"/>
          <w:color w:val="000000" w:themeColor="text1"/>
          <w:sz w:val="20"/>
          <w:szCs w:val="20"/>
        </w:rPr>
        <w:lastRenderedPageBreak/>
        <w:t>Przeglądanie i pobieranie publicznej treści dokumentów zamówienia nie wymaga posiadania konta na Platformie ani logowania.</w:t>
      </w:r>
    </w:p>
    <w:p w14:paraId="47CDB8A7" w14:textId="77777777" w:rsidR="00696D36" w:rsidRPr="008800F6" w:rsidRDefault="00696D36" w:rsidP="006C7BFA">
      <w:pPr>
        <w:pStyle w:val="Tekstpodstawowy2"/>
        <w:spacing w:before="0" w:line="276" w:lineRule="auto"/>
        <w:ind w:left="400" w:right="23"/>
        <w:rPr>
          <w:rFonts w:ascii="Arial" w:hAnsi="Arial" w:cs="Arial"/>
          <w:b w:val="0"/>
          <w:color w:val="000000" w:themeColor="text1"/>
          <w:sz w:val="20"/>
          <w:szCs w:val="20"/>
        </w:rPr>
      </w:pPr>
    </w:p>
    <w:p w14:paraId="26C92754" w14:textId="57C82788" w:rsidR="00696D36" w:rsidRPr="008800F6" w:rsidRDefault="00696D36">
      <w:pPr>
        <w:pStyle w:val="Tekstpodstawowy2"/>
        <w:numPr>
          <w:ilvl w:val="1"/>
          <w:numId w:val="28"/>
        </w:numPr>
        <w:spacing w:before="0" w:line="276" w:lineRule="auto"/>
        <w:ind w:right="23" w:hanging="586"/>
        <w:rPr>
          <w:rFonts w:ascii="Arial" w:hAnsi="Arial" w:cs="Arial"/>
          <w:b w:val="0"/>
          <w:color w:val="000000" w:themeColor="text1"/>
          <w:sz w:val="20"/>
          <w:szCs w:val="20"/>
        </w:rPr>
      </w:pPr>
      <w:r w:rsidRPr="008800F6">
        <w:rPr>
          <w:rFonts w:ascii="Arial" w:hAnsi="Arial" w:cs="Arial"/>
          <w:b w:val="0"/>
          <w:color w:val="000000" w:themeColor="text1"/>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dalej „Rozporządzenie”).</w:t>
      </w:r>
    </w:p>
    <w:p w14:paraId="0DF68255" w14:textId="77777777" w:rsidR="00696D36" w:rsidRPr="008800F6" w:rsidRDefault="00696D36" w:rsidP="006C7BFA">
      <w:pPr>
        <w:pStyle w:val="Akapitzlist"/>
        <w:rPr>
          <w:b/>
          <w:color w:val="000000" w:themeColor="text1"/>
          <w:sz w:val="20"/>
          <w:szCs w:val="20"/>
        </w:rPr>
      </w:pPr>
    </w:p>
    <w:p w14:paraId="472187EE" w14:textId="193F5440" w:rsidR="00696D36" w:rsidRPr="008800F6" w:rsidRDefault="00696D36">
      <w:pPr>
        <w:pStyle w:val="Tekstpodstawowy2"/>
        <w:numPr>
          <w:ilvl w:val="1"/>
          <w:numId w:val="28"/>
        </w:numPr>
        <w:spacing w:before="0" w:line="276" w:lineRule="auto"/>
        <w:ind w:right="23" w:hanging="542"/>
        <w:rPr>
          <w:rFonts w:ascii="Arial" w:hAnsi="Arial" w:cs="Arial"/>
          <w:b w:val="0"/>
          <w:color w:val="000000" w:themeColor="text1"/>
          <w:sz w:val="20"/>
          <w:szCs w:val="20"/>
        </w:rPr>
      </w:pPr>
      <w:r w:rsidRPr="008800F6">
        <w:rPr>
          <w:rFonts w:ascii="Arial" w:hAnsi="Arial" w:cs="Arial"/>
          <w:b w:val="0"/>
          <w:color w:val="000000" w:themeColor="text1"/>
          <w:sz w:val="20"/>
          <w:szCs w:val="20"/>
        </w:rPr>
        <w:t>Dokumenty elektroniczne, o których mowa w § 2 ust. 1 Rozporządzenia, sporządza się w postaci elektronicznej</w:t>
      </w:r>
      <w:r w:rsidR="00F338A1" w:rsidRPr="008800F6">
        <w:rPr>
          <w:rFonts w:ascii="Arial" w:hAnsi="Arial" w:cs="Arial"/>
          <w:b w:val="0"/>
          <w:color w:val="000000" w:themeColor="text1"/>
          <w:sz w:val="20"/>
          <w:szCs w:val="20"/>
        </w:rPr>
        <w:t xml:space="preserve"> </w:t>
      </w:r>
      <w:r w:rsidRPr="008800F6">
        <w:rPr>
          <w:rFonts w:ascii="Arial" w:hAnsi="Arial" w:cs="Arial"/>
          <w:b w:val="0"/>
          <w:color w:val="000000" w:themeColor="text1"/>
          <w:sz w:val="20"/>
          <w:szCs w:val="20"/>
        </w:rPr>
        <w:t>z uwzględnieniem rodzaju przekazywanych danych i przekazuje się jako załączniki</w:t>
      </w:r>
      <w:r w:rsidR="00717333" w:rsidRPr="008800F6">
        <w:rPr>
          <w:rFonts w:ascii="Arial" w:hAnsi="Arial" w:cs="Arial"/>
          <w:b w:val="0"/>
          <w:color w:val="000000" w:themeColor="text1"/>
          <w:sz w:val="20"/>
          <w:szCs w:val="20"/>
        </w:rPr>
        <w:t xml:space="preserve"> w następujących formatach:</w:t>
      </w:r>
    </w:p>
    <w:p w14:paraId="4566720A" w14:textId="3D80951A" w:rsidR="00717333" w:rsidRPr="008800F6" w:rsidRDefault="00717333">
      <w:pPr>
        <w:pStyle w:val="Tekstpodstawowy2"/>
        <w:numPr>
          <w:ilvl w:val="2"/>
          <w:numId w:val="9"/>
        </w:numPr>
        <w:spacing w:before="0" w:line="276" w:lineRule="auto"/>
        <w:ind w:right="23" w:firstLine="66"/>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danych: .pdf, .</w:t>
      </w:r>
      <w:proofErr w:type="spellStart"/>
      <w:r w:rsidRPr="008800F6">
        <w:rPr>
          <w:rFonts w:ascii="Arial" w:hAnsi="Arial" w:cs="Arial"/>
          <w:b w:val="0"/>
          <w:bCs w:val="0"/>
          <w:color w:val="000000" w:themeColor="text1"/>
          <w:sz w:val="20"/>
          <w:szCs w:val="20"/>
          <w:lang w:eastAsia="en-US"/>
        </w:rPr>
        <w:t>doc</w:t>
      </w:r>
      <w:proofErr w:type="spellEnd"/>
      <w:r w:rsidRPr="008800F6">
        <w:rPr>
          <w:rFonts w:ascii="Arial" w:hAnsi="Arial" w:cs="Arial"/>
          <w:b w:val="0"/>
          <w:bCs w:val="0"/>
          <w:color w:val="000000" w:themeColor="text1"/>
          <w:sz w:val="20"/>
          <w:szCs w:val="20"/>
          <w:lang w:eastAsia="en-US"/>
        </w:rPr>
        <w:t>, .</w:t>
      </w:r>
      <w:proofErr w:type="spellStart"/>
      <w:r w:rsidRPr="008800F6">
        <w:rPr>
          <w:rFonts w:ascii="Arial" w:hAnsi="Arial" w:cs="Arial"/>
          <w:b w:val="0"/>
          <w:bCs w:val="0"/>
          <w:color w:val="000000" w:themeColor="text1"/>
          <w:sz w:val="20"/>
          <w:szCs w:val="20"/>
          <w:lang w:eastAsia="en-US"/>
        </w:rPr>
        <w:t>docx</w:t>
      </w:r>
      <w:proofErr w:type="spellEnd"/>
      <w:r w:rsidRPr="008800F6">
        <w:rPr>
          <w:rFonts w:ascii="Arial" w:hAnsi="Arial" w:cs="Arial"/>
          <w:b w:val="0"/>
          <w:bCs w:val="0"/>
          <w:color w:val="000000" w:themeColor="text1"/>
          <w:sz w:val="20"/>
          <w:szCs w:val="20"/>
          <w:lang w:eastAsia="en-US"/>
        </w:rPr>
        <w:t>, .rtf, .</w:t>
      </w:r>
      <w:proofErr w:type="spellStart"/>
      <w:r w:rsidRPr="008800F6">
        <w:rPr>
          <w:rFonts w:ascii="Arial" w:hAnsi="Arial" w:cs="Arial"/>
          <w:b w:val="0"/>
          <w:bCs w:val="0"/>
          <w:color w:val="000000" w:themeColor="text1"/>
          <w:sz w:val="20"/>
          <w:szCs w:val="20"/>
          <w:lang w:eastAsia="en-US"/>
        </w:rPr>
        <w:t>odt</w:t>
      </w:r>
      <w:proofErr w:type="spellEnd"/>
      <w:r w:rsidRPr="008800F6">
        <w:rPr>
          <w:rFonts w:ascii="Arial" w:hAnsi="Arial" w:cs="Arial"/>
          <w:b w:val="0"/>
          <w:bCs w:val="0"/>
          <w:color w:val="000000" w:themeColor="text1"/>
          <w:sz w:val="20"/>
          <w:szCs w:val="20"/>
          <w:lang w:eastAsia="en-US"/>
        </w:rPr>
        <w:t>, .</w:t>
      </w:r>
      <w:proofErr w:type="spellStart"/>
      <w:r w:rsidRPr="008800F6">
        <w:rPr>
          <w:rFonts w:ascii="Arial" w:hAnsi="Arial" w:cs="Arial"/>
          <w:b w:val="0"/>
          <w:bCs w:val="0"/>
          <w:color w:val="000000" w:themeColor="text1"/>
          <w:sz w:val="20"/>
          <w:szCs w:val="20"/>
          <w:lang w:eastAsia="en-US"/>
        </w:rPr>
        <w:t>ods</w:t>
      </w:r>
      <w:proofErr w:type="spellEnd"/>
      <w:r w:rsidRPr="008800F6">
        <w:rPr>
          <w:rFonts w:ascii="Arial" w:hAnsi="Arial" w:cs="Arial"/>
          <w:b w:val="0"/>
          <w:bCs w:val="0"/>
          <w:color w:val="000000" w:themeColor="text1"/>
          <w:sz w:val="20"/>
          <w:szCs w:val="20"/>
          <w:lang w:eastAsia="en-US"/>
        </w:rPr>
        <w:t>, .xls, .</w:t>
      </w:r>
      <w:proofErr w:type="spellStart"/>
      <w:r w:rsidRPr="008800F6">
        <w:rPr>
          <w:rFonts w:ascii="Arial" w:hAnsi="Arial" w:cs="Arial"/>
          <w:b w:val="0"/>
          <w:bCs w:val="0"/>
          <w:color w:val="000000" w:themeColor="text1"/>
          <w:sz w:val="20"/>
          <w:szCs w:val="20"/>
          <w:lang w:eastAsia="en-US"/>
        </w:rPr>
        <w:t>xlsx</w:t>
      </w:r>
      <w:proofErr w:type="spellEnd"/>
      <w:r w:rsidRPr="008800F6">
        <w:rPr>
          <w:rFonts w:ascii="Arial" w:hAnsi="Arial" w:cs="Arial"/>
          <w:b w:val="0"/>
          <w:bCs w:val="0"/>
          <w:color w:val="000000" w:themeColor="text1"/>
          <w:sz w:val="20"/>
          <w:szCs w:val="20"/>
          <w:lang w:eastAsia="en-US"/>
        </w:rPr>
        <w:t>, .jpg (.</w:t>
      </w:r>
      <w:proofErr w:type="spellStart"/>
      <w:r w:rsidRPr="008800F6">
        <w:rPr>
          <w:rFonts w:ascii="Arial" w:hAnsi="Arial" w:cs="Arial"/>
          <w:b w:val="0"/>
          <w:bCs w:val="0"/>
          <w:color w:val="000000" w:themeColor="text1"/>
          <w:sz w:val="20"/>
          <w:szCs w:val="20"/>
          <w:lang w:eastAsia="en-US"/>
        </w:rPr>
        <w:t>jpeg</w:t>
      </w:r>
      <w:proofErr w:type="spellEnd"/>
      <w:r w:rsidRPr="008800F6">
        <w:rPr>
          <w:rFonts w:ascii="Arial" w:hAnsi="Arial" w:cs="Arial"/>
          <w:b w:val="0"/>
          <w:bCs w:val="0"/>
          <w:color w:val="000000" w:themeColor="text1"/>
          <w:sz w:val="20"/>
          <w:szCs w:val="20"/>
          <w:lang w:eastAsia="en-US"/>
        </w:rPr>
        <w:t>);</w:t>
      </w:r>
    </w:p>
    <w:p w14:paraId="0631B2FE" w14:textId="77777777" w:rsidR="00717333" w:rsidRPr="008800F6" w:rsidRDefault="00717333">
      <w:pPr>
        <w:pStyle w:val="Tekstpodstawowy2"/>
        <w:numPr>
          <w:ilvl w:val="2"/>
          <w:numId w:val="9"/>
        </w:numPr>
        <w:spacing w:before="0" w:line="276" w:lineRule="auto"/>
        <w:ind w:right="23" w:firstLine="66"/>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kompresji dokumentów elektronicznych: .zip, .7z.</w:t>
      </w:r>
    </w:p>
    <w:p w14:paraId="3BAC6715" w14:textId="77777777" w:rsidR="00717333" w:rsidRPr="008800F6" w:rsidRDefault="00717333" w:rsidP="006C7BFA">
      <w:pPr>
        <w:pStyle w:val="Tekstpodstawowy2"/>
        <w:spacing w:before="0" w:line="276" w:lineRule="auto"/>
        <w:ind w:left="426" w:right="23"/>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Ponadto, do kompresji (zmniejszenia objętości) dokumentów elektronicznych Zamawiający dopuszcza również możliwość przekazywania dokumentów w formacie .</w:t>
      </w:r>
      <w:proofErr w:type="spellStart"/>
      <w:r w:rsidRPr="008800F6">
        <w:rPr>
          <w:rFonts w:ascii="Arial" w:hAnsi="Arial" w:cs="Arial"/>
          <w:b w:val="0"/>
          <w:bCs w:val="0"/>
          <w:color w:val="000000" w:themeColor="text1"/>
          <w:sz w:val="20"/>
          <w:szCs w:val="20"/>
          <w:lang w:eastAsia="en-US"/>
        </w:rPr>
        <w:t>rar</w:t>
      </w:r>
      <w:proofErr w:type="spellEnd"/>
      <w:r w:rsidRPr="008800F6">
        <w:rPr>
          <w:rFonts w:ascii="Arial" w:hAnsi="Arial" w:cs="Arial"/>
          <w:b w:val="0"/>
          <w:bCs w:val="0"/>
          <w:color w:val="000000" w:themeColor="text1"/>
          <w:sz w:val="20"/>
          <w:szCs w:val="20"/>
          <w:lang w:eastAsia="en-US"/>
        </w:rPr>
        <w:t>, natomiast do danych zawierających informacje graficzne – format .</w:t>
      </w:r>
      <w:proofErr w:type="spellStart"/>
      <w:r w:rsidRPr="008800F6">
        <w:rPr>
          <w:rFonts w:ascii="Arial" w:hAnsi="Arial" w:cs="Arial"/>
          <w:b w:val="0"/>
          <w:bCs w:val="0"/>
          <w:color w:val="000000" w:themeColor="text1"/>
          <w:sz w:val="20"/>
          <w:szCs w:val="20"/>
          <w:lang w:eastAsia="en-US"/>
        </w:rPr>
        <w:t>bmp</w:t>
      </w:r>
      <w:proofErr w:type="spellEnd"/>
      <w:r w:rsidRPr="008800F6">
        <w:rPr>
          <w:rFonts w:ascii="Arial" w:hAnsi="Arial" w:cs="Arial"/>
          <w:b w:val="0"/>
          <w:bCs w:val="0"/>
          <w:color w:val="000000" w:themeColor="text1"/>
          <w:sz w:val="20"/>
          <w:szCs w:val="20"/>
          <w:lang w:eastAsia="en-US"/>
        </w:rPr>
        <w:t>.</w:t>
      </w:r>
    </w:p>
    <w:p w14:paraId="550F4211" w14:textId="77777777" w:rsidR="00717333" w:rsidRPr="008800F6" w:rsidRDefault="00717333" w:rsidP="006C7BFA">
      <w:pPr>
        <w:pStyle w:val="Akapitzlist"/>
        <w:rPr>
          <w:b/>
          <w:color w:val="000000" w:themeColor="text1"/>
          <w:sz w:val="20"/>
          <w:szCs w:val="20"/>
        </w:rPr>
      </w:pPr>
    </w:p>
    <w:p w14:paraId="1097016C" w14:textId="77777777" w:rsidR="00717333" w:rsidRPr="008800F6" w:rsidRDefault="00717333">
      <w:pPr>
        <w:pStyle w:val="Tekstpodstawowy2"/>
        <w:numPr>
          <w:ilvl w:val="1"/>
          <w:numId w:val="28"/>
        </w:numPr>
        <w:spacing w:before="0" w:line="276" w:lineRule="auto"/>
        <w:ind w:right="23" w:hanging="684"/>
        <w:rPr>
          <w:rFonts w:ascii="Arial" w:hAnsi="Arial" w:cs="Arial"/>
          <w:b w:val="0"/>
          <w:color w:val="000000" w:themeColor="text1"/>
          <w:sz w:val="20"/>
          <w:szCs w:val="20"/>
        </w:rPr>
      </w:pPr>
      <w:r w:rsidRPr="008800F6">
        <w:rPr>
          <w:rFonts w:ascii="Arial" w:hAnsi="Arial" w:cs="Arial"/>
          <w:b w:val="0"/>
          <w:color w:val="000000" w:themeColor="text1"/>
          <w:sz w:val="20"/>
          <w:szCs w:val="20"/>
        </w:rPr>
        <w:t xml:space="preserve">Informacje, oświadczenia lub dokumenty, inne niż wymienione w § 2 ust. 1 Rozporządzenia, przekazywane w postępowaniu sporządza się w postaci elektronicznej: </w:t>
      </w:r>
    </w:p>
    <w:p w14:paraId="01D03511" w14:textId="48D7BB2B" w:rsidR="00717333" w:rsidRPr="008800F6" w:rsidRDefault="00717333">
      <w:pPr>
        <w:pStyle w:val="Tekstpodstawowy2"/>
        <w:numPr>
          <w:ilvl w:val="2"/>
          <w:numId w:val="20"/>
        </w:numPr>
        <w:spacing w:before="0" w:line="276" w:lineRule="auto"/>
        <w:ind w:left="709" w:right="23" w:hanging="283"/>
        <w:rPr>
          <w:rFonts w:ascii="Arial" w:hAnsi="Arial" w:cs="Arial"/>
          <w:b w:val="0"/>
          <w:color w:val="000000" w:themeColor="text1"/>
          <w:sz w:val="20"/>
          <w:szCs w:val="20"/>
        </w:rPr>
      </w:pPr>
      <w:r w:rsidRPr="008800F6">
        <w:rPr>
          <w:rFonts w:ascii="Arial" w:hAnsi="Arial" w:cs="Arial"/>
          <w:b w:val="0"/>
          <w:color w:val="000000" w:themeColor="text1"/>
          <w:sz w:val="20"/>
          <w:szCs w:val="20"/>
        </w:rPr>
        <w:t>w formatach określonych w pkt. 11.</w:t>
      </w:r>
      <w:r w:rsidR="00B01CF2" w:rsidRPr="008800F6">
        <w:rPr>
          <w:rFonts w:ascii="Arial" w:hAnsi="Arial" w:cs="Arial"/>
          <w:b w:val="0"/>
          <w:color w:val="000000" w:themeColor="text1"/>
          <w:sz w:val="20"/>
          <w:szCs w:val="20"/>
        </w:rPr>
        <w:t>9</w:t>
      </w:r>
      <w:r w:rsidRPr="008800F6">
        <w:rPr>
          <w:rFonts w:ascii="Arial" w:hAnsi="Arial" w:cs="Arial"/>
          <w:b w:val="0"/>
          <w:color w:val="000000" w:themeColor="text1"/>
          <w:sz w:val="20"/>
          <w:szCs w:val="20"/>
        </w:rPr>
        <w:t xml:space="preserve">, lub </w:t>
      </w:r>
    </w:p>
    <w:p w14:paraId="03043FC6" w14:textId="2B9082C0" w:rsidR="00717333" w:rsidRPr="008800F6" w:rsidRDefault="00717333">
      <w:pPr>
        <w:pStyle w:val="Tekstpodstawowy2"/>
        <w:numPr>
          <w:ilvl w:val="2"/>
          <w:numId w:val="20"/>
        </w:numPr>
        <w:spacing w:before="0" w:line="276" w:lineRule="auto"/>
        <w:ind w:left="709" w:right="23" w:hanging="283"/>
        <w:rPr>
          <w:rFonts w:ascii="Arial" w:hAnsi="Arial" w:cs="Arial"/>
          <w:b w:val="0"/>
          <w:color w:val="000000" w:themeColor="text1"/>
          <w:sz w:val="20"/>
          <w:szCs w:val="20"/>
        </w:rPr>
      </w:pPr>
      <w:r w:rsidRPr="008800F6">
        <w:rPr>
          <w:rFonts w:ascii="Arial" w:hAnsi="Arial" w:cs="Arial"/>
          <w:b w:val="0"/>
          <w:color w:val="000000" w:themeColor="text1"/>
          <w:sz w:val="20"/>
          <w:szCs w:val="20"/>
        </w:rPr>
        <w:t>jako tekst wpisany bezpośrednio do wiadomości przekazywanej przy użyciu środków komunikacji elektronicznej (np. w treści wiadomości e-mail lub w treści „Formularza do komunikacji”).</w:t>
      </w:r>
    </w:p>
    <w:p w14:paraId="3FDE0432" w14:textId="77777777" w:rsidR="00F338A1" w:rsidRPr="008800F6" w:rsidRDefault="00F338A1" w:rsidP="006C7BFA">
      <w:pPr>
        <w:pStyle w:val="Akapitzlist"/>
        <w:rPr>
          <w:b/>
          <w:color w:val="000000" w:themeColor="text1"/>
          <w:sz w:val="20"/>
          <w:szCs w:val="20"/>
        </w:rPr>
      </w:pPr>
    </w:p>
    <w:p w14:paraId="7C538125" w14:textId="466D8665" w:rsidR="00B01CF2" w:rsidRPr="008800F6" w:rsidRDefault="00717333">
      <w:pPr>
        <w:pStyle w:val="Tekstpodstawowy2"/>
        <w:numPr>
          <w:ilvl w:val="1"/>
          <w:numId w:val="28"/>
        </w:numPr>
        <w:spacing w:before="0" w:line="276" w:lineRule="auto"/>
        <w:ind w:left="426" w:right="23" w:hanging="710"/>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 xml:space="preserve">Komunikacja w postępowaniu, z wyłączeniem składania ofert odbywa się droga elektroniczna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w:t>
      </w:r>
      <w:proofErr w:type="spellStart"/>
      <w:r w:rsidRPr="008800F6">
        <w:rPr>
          <w:rFonts w:ascii="Arial" w:hAnsi="Arial" w:cs="Arial"/>
          <w:b w:val="0"/>
          <w:bCs w:val="0"/>
          <w:color w:val="000000" w:themeColor="text1"/>
          <w:sz w:val="20"/>
          <w:szCs w:val="20"/>
          <w:lang w:eastAsia="en-US"/>
        </w:rPr>
        <w:t>Pzp</w:t>
      </w:r>
      <w:proofErr w:type="spellEnd"/>
      <w:r w:rsidRPr="008800F6">
        <w:rPr>
          <w:rFonts w:ascii="Arial" w:hAnsi="Arial" w:cs="Arial"/>
          <w:b w:val="0"/>
          <w:bCs w:val="0"/>
          <w:color w:val="000000" w:themeColor="text1"/>
          <w:sz w:val="20"/>
          <w:szCs w:val="20"/>
          <w:lang w:eastAsia="en-US"/>
        </w:rPr>
        <w:t xml:space="preserve"> lub Rozporządzeniem opatrzone kwalifikowanym podpisem elektronicznym, mogą być opatrzone, zgodnie z wyborem wykonawcy/wykonawcy wspólnie ubiegającego się o udzielenie zamówienia/podmiotu udostepniającego zasoby, podpisem typu zewnętrznego lub wewnętrznego. W </w:t>
      </w:r>
      <w:r w:rsidR="00B01CF2" w:rsidRPr="008800F6">
        <w:rPr>
          <w:rFonts w:ascii="Arial" w:hAnsi="Arial" w:cs="Arial"/>
          <w:b w:val="0"/>
          <w:bCs w:val="0"/>
          <w:color w:val="000000" w:themeColor="text1"/>
          <w:sz w:val="20"/>
          <w:szCs w:val="20"/>
          <w:lang w:eastAsia="en-US"/>
        </w:rPr>
        <w:t>zależności</w:t>
      </w:r>
      <w:r w:rsidRPr="008800F6">
        <w:rPr>
          <w:rFonts w:ascii="Arial" w:hAnsi="Arial" w:cs="Arial"/>
          <w:b w:val="0"/>
          <w:bCs w:val="0"/>
          <w:color w:val="000000" w:themeColor="text1"/>
          <w:sz w:val="20"/>
          <w:szCs w:val="20"/>
          <w:lang w:eastAsia="en-US"/>
        </w:rPr>
        <w:t xml:space="preserve"> od </w:t>
      </w:r>
      <w:r w:rsidR="00B01CF2" w:rsidRPr="008800F6">
        <w:rPr>
          <w:rFonts w:ascii="Arial" w:hAnsi="Arial" w:cs="Arial"/>
          <w:b w:val="0"/>
          <w:bCs w:val="0"/>
          <w:color w:val="000000" w:themeColor="text1"/>
          <w:sz w:val="20"/>
          <w:szCs w:val="20"/>
          <w:lang w:eastAsia="en-US"/>
        </w:rPr>
        <w:t xml:space="preserve">typu </w:t>
      </w:r>
      <w:r w:rsidR="00042CDD" w:rsidRPr="008800F6">
        <w:rPr>
          <w:rFonts w:ascii="Arial" w:hAnsi="Arial" w:cs="Arial"/>
          <w:b w:val="0"/>
          <w:bCs w:val="0"/>
          <w:color w:val="000000" w:themeColor="text1"/>
          <w:sz w:val="20"/>
          <w:szCs w:val="20"/>
          <w:lang w:eastAsia="en-US"/>
        </w:rPr>
        <w:t xml:space="preserve">kwalifikowanego </w:t>
      </w:r>
      <w:r w:rsidR="00B01CF2" w:rsidRPr="008800F6">
        <w:rPr>
          <w:rFonts w:ascii="Arial" w:hAnsi="Arial" w:cs="Arial"/>
          <w:b w:val="0"/>
          <w:bCs w:val="0"/>
          <w:color w:val="000000" w:themeColor="text1"/>
          <w:sz w:val="20"/>
          <w:szCs w:val="20"/>
          <w:lang w:eastAsia="en-US"/>
        </w:rPr>
        <w:t>podpisu elektronicznego</w:t>
      </w:r>
      <w:r w:rsidRPr="008800F6">
        <w:rPr>
          <w:rFonts w:ascii="Arial" w:hAnsi="Arial" w:cs="Arial"/>
          <w:b w:val="0"/>
          <w:bCs w:val="0"/>
          <w:color w:val="000000" w:themeColor="text1"/>
          <w:sz w:val="20"/>
          <w:szCs w:val="20"/>
          <w:lang w:eastAsia="en-US"/>
        </w:rPr>
        <w:t xml:space="preserve"> (</w:t>
      </w:r>
      <w:r w:rsidR="00B01CF2" w:rsidRPr="008800F6">
        <w:rPr>
          <w:rFonts w:ascii="Arial" w:hAnsi="Arial" w:cs="Arial"/>
          <w:b w:val="0"/>
          <w:bCs w:val="0"/>
          <w:color w:val="000000" w:themeColor="text1"/>
          <w:sz w:val="20"/>
          <w:szCs w:val="20"/>
          <w:lang w:eastAsia="en-US"/>
        </w:rPr>
        <w:t>zewnętrzny</w:t>
      </w:r>
      <w:r w:rsidRPr="008800F6">
        <w:rPr>
          <w:rFonts w:ascii="Arial" w:hAnsi="Arial" w:cs="Arial"/>
          <w:b w:val="0"/>
          <w:bCs w:val="0"/>
          <w:color w:val="000000" w:themeColor="text1"/>
          <w:sz w:val="20"/>
          <w:szCs w:val="20"/>
          <w:lang w:eastAsia="en-US"/>
        </w:rPr>
        <w:t xml:space="preserve">, </w:t>
      </w:r>
      <w:r w:rsidR="00B01CF2" w:rsidRPr="008800F6">
        <w:rPr>
          <w:rFonts w:ascii="Arial" w:hAnsi="Arial" w:cs="Arial"/>
          <w:b w:val="0"/>
          <w:bCs w:val="0"/>
          <w:color w:val="000000" w:themeColor="text1"/>
          <w:sz w:val="20"/>
          <w:szCs w:val="20"/>
          <w:lang w:eastAsia="en-US"/>
        </w:rPr>
        <w:t>wewnętrzny</w:t>
      </w:r>
      <w:r w:rsidRPr="008800F6">
        <w:rPr>
          <w:rFonts w:ascii="Arial" w:hAnsi="Arial" w:cs="Arial"/>
          <w:b w:val="0"/>
          <w:bCs w:val="0"/>
          <w:color w:val="000000" w:themeColor="text1"/>
          <w:sz w:val="20"/>
          <w:szCs w:val="20"/>
          <w:lang w:eastAsia="en-US"/>
        </w:rPr>
        <w:t xml:space="preserve">) dodaje </w:t>
      </w:r>
      <w:r w:rsidR="00B01CF2" w:rsidRPr="008800F6">
        <w:rPr>
          <w:rFonts w:ascii="Arial" w:hAnsi="Arial" w:cs="Arial"/>
          <w:b w:val="0"/>
          <w:bCs w:val="0"/>
          <w:color w:val="000000" w:themeColor="text1"/>
          <w:sz w:val="20"/>
          <w:szCs w:val="20"/>
          <w:lang w:eastAsia="en-US"/>
        </w:rPr>
        <w:t>się</w:t>
      </w:r>
      <w:r w:rsidRPr="008800F6">
        <w:rPr>
          <w:rFonts w:ascii="Arial" w:hAnsi="Arial" w:cs="Arial"/>
          <w:b w:val="0"/>
          <w:bCs w:val="0"/>
          <w:color w:val="000000" w:themeColor="text1"/>
          <w:sz w:val="20"/>
          <w:szCs w:val="20"/>
          <w:lang w:eastAsia="en-US"/>
        </w:rPr>
        <w:t xml:space="preserve"> uprzednio podpisane dokumenty wraz z wygenerowanym plikiem podpisu (typ </w:t>
      </w:r>
      <w:r w:rsidR="00B01CF2" w:rsidRPr="008800F6">
        <w:rPr>
          <w:rFonts w:ascii="Arial" w:hAnsi="Arial" w:cs="Arial"/>
          <w:b w:val="0"/>
          <w:bCs w:val="0"/>
          <w:color w:val="000000" w:themeColor="text1"/>
          <w:sz w:val="20"/>
          <w:szCs w:val="20"/>
          <w:lang w:eastAsia="en-US"/>
        </w:rPr>
        <w:t>zewnętrzny</w:t>
      </w:r>
      <w:r w:rsidRPr="008800F6">
        <w:rPr>
          <w:rFonts w:ascii="Arial" w:hAnsi="Arial" w:cs="Arial"/>
          <w:b w:val="0"/>
          <w:bCs w:val="0"/>
          <w:color w:val="000000" w:themeColor="text1"/>
          <w:sz w:val="20"/>
          <w:szCs w:val="20"/>
          <w:lang w:eastAsia="en-US"/>
        </w:rPr>
        <w:t xml:space="preserve">) lub dokument z wszytym podpisem (typ </w:t>
      </w:r>
      <w:r w:rsidR="00B01CF2" w:rsidRPr="008800F6">
        <w:rPr>
          <w:rFonts w:ascii="Arial" w:hAnsi="Arial" w:cs="Arial"/>
          <w:b w:val="0"/>
          <w:bCs w:val="0"/>
          <w:color w:val="000000" w:themeColor="text1"/>
          <w:sz w:val="20"/>
          <w:szCs w:val="20"/>
          <w:lang w:eastAsia="en-US"/>
        </w:rPr>
        <w:t>wewnętrzny</w:t>
      </w:r>
      <w:r w:rsidRPr="008800F6">
        <w:rPr>
          <w:rFonts w:ascii="Arial" w:hAnsi="Arial" w:cs="Arial"/>
          <w:b w:val="0"/>
          <w:bCs w:val="0"/>
          <w:color w:val="000000" w:themeColor="text1"/>
          <w:sz w:val="20"/>
          <w:szCs w:val="20"/>
          <w:lang w:eastAsia="en-US"/>
        </w:rPr>
        <w:t>)</w:t>
      </w:r>
      <w:r w:rsidR="00B01CF2" w:rsidRPr="008800F6">
        <w:rPr>
          <w:rFonts w:ascii="Arial" w:hAnsi="Arial" w:cs="Arial"/>
          <w:b w:val="0"/>
          <w:bCs w:val="0"/>
          <w:color w:val="000000" w:themeColor="text1"/>
          <w:sz w:val="20"/>
          <w:szCs w:val="20"/>
          <w:lang w:eastAsia="en-US"/>
        </w:rPr>
        <w:t>.</w:t>
      </w:r>
    </w:p>
    <w:p w14:paraId="545DA9DA" w14:textId="77777777" w:rsidR="002C0AAF" w:rsidRPr="008800F6" w:rsidRDefault="002C0AAF" w:rsidP="002C0AAF">
      <w:pPr>
        <w:pStyle w:val="Tekstpodstawowy2"/>
        <w:spacing w:before="0" w:line="276" w:lineRule="auto"/>
        <w:ind w:left="426" w:right="23"/>
        <w:rPr>
          <w:rFonts w:ascii="Arial" w:hAnsi="Arial" w:cs="Arial"/>
          <w:b w:val="0"/>
          <w:bCs w:val="0"/>
          <w:color w:val="000000" w:themeColor="text1"/>
          <w:sz w:val="20"/>
          <w:szCs w:val="20"/>
          <w:lang w:eastAsia="en-US"/>
        </w:rPr>
      </w:pPr>
    </w:p>
    <w:p w14:paraId="3EBD0856" w14:textId="77777777" w:rsidR="00B01CF2" w:rsidRPr="008800F6" w:rsidRDefault="00B01CF2">
      <w:pPr>
        <w:pStyle w:val="Tekstpodstawowy2"/>
        <w:numPr>
          <w:ilvl w:val="1"/>
          <w:numId w:val="28"/>
        </w:numPr>
        <w:spacing w:before="0" w:line="276" w:lineRule="auto"/>
        <w:ind w:left="426" w:right="23" w:hanging="710"/>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 xml:space="preserve">Możliwość korzystania w postępowaniu z „Formularzy do komunikacji” w pełnym zakresie wymaga posiadania konta „Wykonawcy” na Platformie oraz zalogowania się na Platformie. Do korzystania z „Formularzy do komunikacji” służących do zadawania pytań dotyczących treści dokumentów zamówienia wystarczające jest posiadanie tzw. konta uproszczonego na Platformie. </w:t>
      </w:r>
    </w:p>
    <w:p w14:paraId="74F5AC45" w14:textId="77777777" w:rsidR="00B01CF2" w:rsidRPr="008800F6" w:rsidRDefault="00B01CF2" w:rsidP="006C7BFA">
      <w:pPr>
        <w:pStyle w:val="Akapitzlist"/>
        <w:ind w:hanging="710"/>
        <w:rPr>
          <w:b/>
          <w:bCs/>
          <w:color w:val="000000" w:themeColor="text1"/>
          <w:sz w:val="20"/>
          <w:szCs w:val="20"/>
        </w:rPr>
      </w:pPr>
    </w:p>
    <w:p w14:paraId="3F70C8CB" w14:textId="77777777" w:rsidR="00B01CF2" w:rsidRPr="008800F6" w:rsidRDefault="00B01CF2">
      <w:pPr>
        <w:pStyle w:val="Tekstpodstawowy2"/>
        <w:numPr>
          <w:ilvl w:val="1"/>
          <w:numId w:val="28"/>
        </w:numPr>
        <w:spacing w:before="0" w:line="276" w:lineRule="auto"/>
        <w:ind w:left="426" w:right="23" w:hanging="710"/>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 xml:space="preserve">Wszystkie wysłane i odebrane w postępowaniu przez wykonawcę wiadomości widoczne są po zalogowaniu w podglądzie postępowania w zakładce „Komunikacja”. </w:t>
      </w:r>
    </w:p>
    <w:p w14:paraId="64D3F1B4" w14:textId="77777777" w:rsidR="00B01CF2" w:rsidRPr="008800F6" w:rsidRDefault="00B01CF2" w:rsidP="006C7BFA">
      <w:pPr>
        <w:pStyle w:val="Akapitzlist"/>
        <w:ind w:hanging="710"/>
        <w:rPr>
          <w:b/>
          <w:bCs/>
          <w:color w:val="000000" w:themeColor="text1"/>
          <w:sz w:val="20"/>
          <w:szCs w:val="20"/>
        </w:rPr>
      </w:pPr>
    </w:p>
    <w:p w14:paraId="1DF82422" w14:textId="77777777" w:rsidR="00B01CF2" w:rsidRPr="008800F6" w:rsidRDefault="00B01CF2">
      <w:pPr>
        <w:pStyle w:val="Tekstpodstawowy2"/>
        <w:numPr>
          <w:ilvl w:val="1"/>
          <w:numId w:val="28"/>
        </w:numPr>
        <w:spacing w:before="0" w:line="276" w:lineRule="auto"/>
        <w:ind w:left="426" w:right="23" w:hanging="710"/>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 xml:space="preserve">Maksymalny rozmiar plików przesyłanych za pośrednictwem „Formularzy do komunikacji” wynosi 25 MB (wielkość ta dotyczy plików przesyłanych jako załączniki do jednego formularza). </w:t>
      </w:r>
    </w:p>
    <w:p w14:paraId="538EEF69" w14:textId="77777777" w:rsidR="00B01CF2" w:rsidRPr="008800F6" w:rsidRDefault="00B01CF2" w:rsidP="006C7BFA">
      <w:pPr>
        <w:pStyle w:val="Akapitzlist"/>
        <w:ind w:hanging="710"/>
        <w:rPr>
          <w:b/>
          <w:bCs/>
          <w:color w:val="000000" w:themeColor="text1"/>
          <w:sz w:val="20"/>
          <w:szCs w:val="20"/>
        </w:rPr>
      </w:pPr>
    </w:p>
    <w:p w14:paraId="5357E650" w14:textId="63AFC9F4" w:rsidR="00B01CF2" w:rsidRPr="008800F6" w:rsidRDefault="00B01CF2">
      <w:pPr>
        <w:pStyle w:val="Tekstpodstawowy2"/>
        <w:numPr>
          <w:ilvl w:val="1"/>
          <w:numId w:val="28"/>
        </w:numPr>
        <w:spacing w:before="0" w:line="276" w:lineRule="auto"/>
        <w:ind w:left="426" w:right="23" w:hanging="710"/>
        <w:rPr>
          <w:rFonts w:ascii="Arial" w:hAnsi="Arial" w:cs="Arial"/>
          <w:color w:val="000000" w:themeColor="text1"/>
          <w:sz w:val="20"/>
          <w:szCs w:val="20"/>
          <w:lang w:eastAsia="en-US"/>
        </w:rPr>
      </w:pPr>
      <w:r w:rsidRPr="008800F6">
        <w:rPr>
          <w:rFonts w:ascii="Arial" w:hAnsi="Arial" w:cs="Arial"/>
          <w:b w:val="0"/>
          <w:bCs w:val="0"/>
          <w:color w:val="000000" w:themeColor="text1"/>
          <w:sz w:val="20"/>
          <w:szCs w:val="20"/>
          <w:lang w:eastAsia="en-US"/>
        </w:rPr>
        <w:lastRenderedPageBreak/>
        <w:t>Minimalne wymagania techniczne dotyczące sprzętu używanego w celu korzystania z usług Platformy oraz informacje dotyczące specyfikacji połączenia określa Regulamin Platformy.</w:t>
      </w:r>
    </w:p>
    <w:p w14:paraId="57915853" w14:textId="77777777" w:rsidR="00B01CF2" w:rsidRPr="008800F6" w:rsidRDefault="00B01CF2" w:rsidP="006C7BFA">
      <w:pPr>
        <w:pStyle w:val="Tekstpodstawowy2"/>
        <w:spacing w:before="0" w:line="276" w:lineRule="auto"/>
        <w:ind w:right="23" w:hanging="710"/>
        <w:rPr>
          <w:rFonts w:ascii="Arial" w:hAnsi="Arial" w:cs="Arial"/>
          <w:color w:val="000000" w:themeColor="text1"/>
          <w:sz w:val="20"/>
          <w:szCs w:val="20"/>
          <w:lang w:eastAsia="en-US"/>
        </w:rPr>
      </w:pPr>
    </w:p>
    <w:p w14:paraId="5A96298F" w14:textId="77777777" w:rsidR="00B01CF2" w:rsidRPr="008800F6" w:rsidRDefault="00B01CF2">
      <w:pPr>
        <w:pStyle w:val="Tekstpodstawowy2"/>
        <w:numPr>
          <w:ilvl w:val="1"/>
          <w:numId w:val="28"/>
        </w:numPr>
        <w:spacing w:before="0" w:line="276" w:lineRule="auto"/>
        <w:ind w:left="426" w:right="23" w:hanging="710"/>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 xml:space="preserve">W przypadku problemów technicznych i awarii związanych z funkcjonowaniem Platformy użytkownicy mogą skorzystać ze wsparcia technicznego dostępnego poprzez formularz udostępniony na stronie internetowej https://ezamowienia.gov.pl w zakładce „Zgłoś problem”. </w:t>
      </w:r>
    </w:p>
    <w:p w14:paraId="4DC53D0C" w14:textId="77777777" w:rsidR="00B01CF2" w:rsidRPr="008800F6" w:rsidRDefault="00B01CF2" w:rsidP="006C7BFA">
      <w:pPr>
        <w:pStyle w:val="Akapitzlist"/>
        <w:ind w:hanging="710"/>
        <w:rPr>
          <w:b/>
          <w:bCs/>
          <w:color w:val="000000" w:themeColor="text1"/>
          <w:sz w:val="20"/>
          <w:szCs w:val="20"/>
        </w:rPr>
      </w:pPr>
    </w:p>
    <w:p w14:paraId="6845265F" w14:textId="3BAC996D" w:rsidR="00F338A1" w:rsidRPr="008800F6" w:rsidRDefault="00B01CF2">
      <w:pPr>
        <w:pStyle w:val="Tekstpodstawowy2"/>
        <w:numPr>
          <w:ilvl w:val="1"/>
          <w:numId w:val="28"/>
        </w:numPr>
        <w:spacing w:before="0" w:line="276" w:lineRule="auto"/>
        <w:ind w:left="426" w:right="23" w:hanging="710"/>
        <w:rPr>
          <w:rFonts w:ascii="Arial" w:hAnsi="Arial" w:cs="Arial"/>
          <w:b w:val="0"/>
          <w:bCs w:val="0"/>
          <w:color w:val="000000" w:themeColor="text1"/>
          <w:sz w:val="20"/>
          <w:szCs w:val="20"/>
          <w:lang w:eastAsia="en-US"/>
        </w:rPr>
      </w:pPr>
      <w:r w:rsidRPr="008800F6">
        <w:rPr>
          <w:rFonts w:ascii="Arial" w:hAnsi="Arial" w:cs="Arial"/>
          <w:b w:val="0"/>
          <w:bCs w:val="0"/>
          <w:color w:val="000000" w:themeColor="text1"/>
          <w:sz w:val="20"/>
          <w:szCs w:val="20"/>
          <w:lang w:eastAsia="en-US"/>
        </w:rPr>
        <w:t xml:space="preserve">W szczególnie uzasadnionych przypadkach uniemożliwiających komunikację wykonawcy i Zamawiającego za pośrednictwem Platformy, Zamawiający dopuszcza komunikację za pomocą poczty elektronicznej na adres e-mail: </w:t>
      </w:r>
      <w:hyperlink r:id="rId13" w:history="1">
        <w:r w:rsidR="00CA3647" w:rsidRPr="008800F6">
          <w:rPr>
            <w:rStyle w:val="Hipercze"/>
            <w:rFonts w:ascii="Arial" w:hAnsi="Arial" w:cs="Arial"/>
            <w:b w:val="0"/>
            <w:bCs w:val="0"/>
            <w:color w:val="000000" w:themeColor="text1"/>
            <w:sz w:val="20"/>
            <w:szCs w:val="20"/>
            <w:lang w:eastAsia="en-US"/>
          </w:rPr>
          <w:t>zamowienia@pgkim.com.pl</w:t>
        </w:r>
      </w:hyperlink>
      <w:r w:rsidR="00CA3647" w:rsidRPr="008800F6">
        <w:rPr>
          <w:rFonts w:ascii="Arial" w:hAnsi="Arial" w:cs="Arial"/>
          <w:b w:val="0"/>
          <w:bCs w:val="0"/>
          <w:color w:val="000000" w:themeColor="text1"/>
          <w:sz w:val="20"/>
          <w:szCs w:val="20"/>
          <w:lang w:eastAsia="en-US"/>
        </w:rPr>
        <w:t xml:space="preserve"> </w:t>
      </w:r>
      <w:r w:rsidRPr="008800F6">
        <w:rPr>
          <w:rFonts w:ascii="Arial" w:hAnsi="Arial" w:cs="Arial"/>
          <w:b w:val="0"/>
          <w:bCs w:val="0"/>
          <w:color w:val="000000" w:themeColor="text1"/>
          <w:sz w:val="20"/>
          <w:szCs w:val="20"/>
          <w:lang w:eastAsia="en-US"/>
        </w:rPr>
        <w:t>(nie dotyczy składania ofert/wniosków o dopuszczenie do udziału w postępowaniu).</w:t>
      </w:r>
    </w:p>
    <w:p w14:paraId="6C688987" w14:textId="77777777" w:rsidR="00696D36" w:rsidRPr="008800F6" w:rsidRDefault="00696D36" w:rsidP="006C7BFA">
      <w:pPr>
        <w:pStyle w:val="Akapitzlist"/>
        <w:rPr>
          <w:b/>
          <w:color w:val="000000" w:themeColor="text1"/>
          <w:sz w:val="20"/>
          <w:szCs w:val="20"/>
        </w:rPr>
      </w:pPr>
    </w:p>
    <w:p w14:paraId="57657A86" w14:textId="786A1C8B" w:rsidR="005A75C8" w:rsidRPr="008800F6" w:rsidRDefault="005A75C8">
      <w:pPr>
        <w:pStyle w:val="Akapitzlist"/>
        <w:numPr>
          <w:ilvl w:val="0"/>
          <w:numId w:val="28"/>
        </w:numPr>
        <w:ind w:right="23"/>
        <w:jc w:val="both"/>
        <w:rPr>
          <w:b/>
          <w:color w:val="000000" w:themeColor="text1"/>
          <w:sz w:val="20"/>
          <w:szCs w:val="20"/>
        </w:rPr>
      </w:pPr>
      <w:r w:rsidRPr="008800F6">
        <w:rPr>
          <w:b/>
          <w:color w:val="000000" w:themeColor="text1"/>
          <w:sz w:val="20"/>
          <w:szCs w:val="20"/>
        </w:rPr>
        <w:t>OSOBY UPRAWNIONE DO KOMUNIKOWANIA SIĘ Z WYKONAWCAMI</w:t>
      </w:r>
    </w:p>
    <w:p w14:paraId="4019B977" w14:textId="77777777" w:rsidR="005A75C8" w:rsidRPr="008800F6" w:rsidRDefault="005A75C8" w:rsidP="006C7BFA">
      <w:pPr>
        <w:spacing w:line="276" w:lineRule="auto"/>
        <w:ind w:right="23"/>
        <w:jc w:val="both"/>
        <w:rPr>
          <w:b/>
          <w:color w:val="000000" w:themeColor="text1"/>
          <w:sz w:val="20"/>
          <w:szCs w:val="20"/>
        </w:rPr>
      </w:pPr>
    </w:p>
    <w:p w14:paraId="57E16687" w14:textId="5E4E76BF" w:rsidR="005A75C8" w:rsidRPr="008800F6" w:rsidRDefault="005A75C8" w:rsidP="006C7BFA">
      <w:pPr>
        <w:spacing w:line="276" w:lineRule="auto"/>
        <w:ind w:left="426" w:right="23"/>
        <w:jc w:val="both"/>
        <w:rPr>
          <w:rFonts w:ascii="Arial" w:hAnsi="Arial" w:cs="Arial"/>
          <w:bCs/>
          <w:color w:val="000000" w:themeColor="text1"/>
          <w:sz w:val="20"/>
          <w:szCs w:val="20"/>
        </w:rPr>
      </w:pPr>
      <w:r w:rsidRPr="008800F6">
        <w:rPr>
          <w:rFonts w:ascii="Arial" w:hAnsi="Arial" w:cs="Arial"/>
          <w:bCs/>
          <w:color w:val="000000" w:themeColor="text1"/>
          <w:sz w:val="20"/>
          <w:szCs w:val="20"/>
        </w:rPr>
        <w:t>Osobą uprawnioną do kontaktów z Wykonawcami ze strony Zamawiającego jest:</w:t>
      </w:r>
    </w:p>
    <w:p w14:paraId="56BDF543" w14:textId="270B50A5" w:rsidR="005A75C8" w:rsidRPr="008800F6" w:rsidRDefault="001B61FB" w:rsidP="006C7BFA">
      <w:pPr>
        <w:spacing w:line="276" w:lineRule="auto"/>
        <w:ind w:left="426" w:right="23"/>
        <w:jc w:val="both"/>
        <w:rPr>
          <w:rFonts w:ascii="Arial" w:hAnsi="Arial" w:cs="Arial"/>
          <w:bCs/>
          <w:color w:val="000000" w:themeColor="text1"/>
          <w:sz w:val="20"/>
          <w:szCs w:val="20"/>
        </w:rPr>
      </w:pPr>
      <w:r w:rsidRPr="008800F6">
        <w:rPr>
          <w:rFonts w:ascii="Arial" w:hAnsi="Arial" w:cs="Arial"/>
          <w:bCs/>
          <w:color w:val="000000" w:themeColor="text1"/>
          <w:sz w:val="20"/>
          <w:szCs w:val="20"/>
        </w:rPr>
        <w:t>Pani Ewa Przybyło – mail</w:t>
      </w:r>
      <w:r w:rsidR="00B01CF2" w:rsidRPr="008800F6">
        <w:rPr>
          <w:rFonts w:ascii="Arial" w:hAnsi="Arial" w:cs="Arial"/>
          <w:bCs/>
          <w:color w:val="000000" w:themeColor="text1"/>
          <w:sz w:val="20"/>
          <w:szCs w:val="20"/>
        </w:rPr>
        <w:t xml:space="preserve">: </w:t>
      </w:r>
      <w:hyperlink r:id="rId14" w:history="1">
        <w:r w:rsidR="00B01CF2" w:rsidRPr="008800F6">
          <w:rPr>
            <w:rStyle w:val="Hipercze"/>
            <w:rFonts w:ascii="Arial" w:hAnsi="Arial" w:cs="Arial"/>
            <w:bCs/>
            <w:color w:val="000000" w:themeColor="text1"/>
            <w:sz w:val="20"/>
            <w:szCs w:val="20"/>
          </w:rPr>
          <w:t>ewa.przybylo@pgkim.com.pl</w:t>
        </w:r>
      </w:hyperlink>
      <w:r w:rsidR="00B01CF2" w:rsidRPr="008800F6">
        <w:rPr>
          <w:rFonts w:ascii="Arial" w:hAnsi="Arial" w:cs="Arial"/>
          <w:bCs/>
          <w:color w:val="000000" w:themeColor="text1"/>
          <w:sz w:val="20"/>
          <w:szCs w:val="20"/>
        </w:rPr>
        <w:t xml:space="preserve">, tel.: </w:t>
      </w:r>
      <w:r w:rsidR="00CC320D" w:rsidRPr="008800F6">
        <w:rPr>
          <w:rFonts w:ascii="Arial" w:hAnsi="Arial" w:cs="Arial"/>
          <w:bCs/>
          <w:color w:val="000000" w:themeColor="text1"/>
          <w:sz w:val="20"/>
          <w:szCs w:val="20"/>
        </w:rPr>
        <w:t>23 697 25 60.</w:t>
      </w:r>
    </w:p>
    <w:p w14:paraId="43E79BF5" w14:textId="77777777" w:rsidR="005A75C8" w:rsidRPr="008800F6" w:rsidRDefault="005A75C8" w:rsidP="006C7BFA">
      <w:pPr>
        <w:spacing w:line="276" w:lineRule="auto"/>
        <w:ind w:right="23"/>
        <w:jc w:val="both"/>
        <w:rPr>
          <w:rFonts w:ascii="Arial" w:hAnsi="Arial" w:cs="Arial"/>
          <w:bCs/>
          <w:color w:val="000000" w:themeColor="text1"/>
          <w:sz w:val="20"/>
          <w:szCs w:val="20"/>
        </w:rPr>
      </w:pPr>
    </w:p>
    <w:p w14:paraId="548D870A" w14:textId="26745173" w:rsidR="005E6D74" w:rsidRPr="008800F6" w:rsidRDefault="005E6D74">
      <w:pPr>
        <w:pStyle w:val="Akapitzlist"/>
        <w:numPr>
          <w:ilvl w:val="0"/>
          <w:numId w:val="28"/>
        </w:numPr>
        <w:ind w:right="23"/>
        <w:jc w:val="both"/>
        <w:rPr>
          <w:b/>
          <w:color w:val="000000" w:themeColor="text1"/>
          <w:sz w:val="20"/>
          <w:szCs w:val="20"/>
        </w:rPr>
      </w:pPr>
      <w:r w:rsidRPr="008800F6">
        <w:rPr>
          <w:b/>
          <w:color w:val="000000" w:themeColor="text1"/>
          <w:sz w:val="20"/>
          <w:szCs w:val="20"/>
        </w:rPr>
        <w:t xml:space="preserve">UDZIELANIE WYJAŚNIEŃ TREŚCI </w:t>
      </w:r>
      <w:r w:rsidR="00721CB7" w:rsidRPr="008800F6">
        <w:rPr>
          <w:b/>
          <w:color w:val="000000" w:themeColor="text1"/>
          <w:sz w:val="20"/>
          <w:szCs w:val="20"/>
        </w:rPr>
        <w:t>SWZ</w:t>
      </w:r>
      <w:r w:rsidRPr="008800F6">
        <w:rPr>
          <w:b/>
          <w:color w:val="000000" w:themeColor="text1"/>
          <w:sz w:val="20"/>
          <w:szCs w:val="20"/>
        </w:rPr>
        <w:t xml:space="preserve"> </w:t>
      </w:r>
    </w:p>
    <w:p w14:paraId="6398F2AF" w14:textId="77777777" w:rsidR="00DB1B03" w:rsidRPr="008800F6" w:rsidRDefault="00DB1B03" w:rsidP="006C7BFA">
      <w:pPr>
        <w:pStyle w:val="Akapitzlist"/>
        <w:ind w:left="400" w:right="23"/>
        <w:jc w:val="both"/>
        <w:rPr>
          <w:b/>
          <w:color w:val="000000" w:themeColor="text1"/>
          <w:sz w:val="20"/>
          <w:szCs w:val="20"/>
        </w:rPr>
      </w:pPr>
    </w:p>
    <w:p w14:paraId="046DAD6D" w14:textId="64AECEA0" w:rsidR="0015151B" w:rsidRPr="008800F6" w:rsidRDefault="00105590" w:rsidP="006C7BFA">
      <w:pPr>
        <w:spacing w:line="276" w:lineRule="auto"/>
        <w:ind w:left="426" w:right="23" w:hanging="568"/>
        <w:jc w:val="both"/>
        <w:rPr>
          <w:rFonts w:ascii="Arial" w:hAnsi="Arial" w:cs="Arial"/>
          <w:bCs/>
          <w:color w:val="000000" w:themeColor="text1"/>
          <w:sz w:val="20"/>
          <w:szCs w:val="20"/>
          <w:lang w:eastAsia="en-US"/>
        </w:rPr>
      </w:pPr>
      <w:r w:rsidRPr="008800F6">
        <w:rPr>
          <w:rFonts w:ascii="Arial" w:hAnsi="Arial" w:cs="Arial"/>
          <w:color w:val="000000" w:themeColor="text1"/>
          <w:sz w:val="20"/>
        </w:rPr>
        <w:t>1</w:t>
      </w:r>
      <w:r w:rsidR="005A75C8" w:rsidRPr="008800F6">
        <w:rPr>
          <w:rFonts w:ascii="Arial" w:hAnsi="Arial" w:cs="Arial"/>
          <w:color w:val="000000" w:themeColor="text1"/>
          <w:sz w:val="20"/>
        </w:rPr>
        <w:t>3</w:t>
      </w:r>
      <w:r w:rsidR="005E6D74" w:rsidRPr="008800F6">
        <w:rPr>
          <w:rFonts w:ascii="Arial" w:hAnsi="Arial" w:cs="Arial"/>
          <w:color w:val="000000" w:themeColor="text1"/>
          <w:sz w:val="20"/>
        </w:rPr>
        <w:t>.1.</w:t>
      </w:r>
      <w:r w:rsidR="005E6D74" w:rsidRPr="008800F6">
        <w:rPr>
          <w:rFonts w:ascii="Arial" w:hAnsi="Arial" w:cs="Arial"/>
          <w:color w:val="000000" w:themeColor="text1"/>
          <w:sz w:val="20"/>
        </w:rPr>
        <w:tab/>
      </w:r>
      <w:r w:rsidR="0015151B" w:rsidRPr="008800F6">
        <w:rPr>
          <w:rFonts w:ascii="Arial" w:hAnsi="Arial" w:cs="Arial"/>
          <w:bCs/>
          <w:color w:val="000000" w:themeColor="text1"/>
          <w:sz w:val="20"/>
          <w:szCs w:val="20"/>
          <w:lang w:eastAsia="en-US"/>
        </w:rPr>
        <w:t xml:space="preserve">Wykonawca może zwrócić się do Zamawiającego o wyjaśnienie treści </w:t>
      </w:r>
      <w:r w:rsidR="00DB1B03" w:rsidRPr="008800F6">
        <w:rPr>
          <w:rFonts w:ascii="Arial" w:hAnsi="Arial" w:cs="Arial"/>
          <w:bCs/>
          <w:color w:val="000000" w:themeColor="text1"/>
          <w:sz w:val="20"/>
          <w:szCs w:val="20"/>
          <w:lang w:eastAsia="en-US"/>
        </w:rPr>
        <w:t>SWZ</w:t>
      </w:r>
      <w:r w:rsidR="0015151B" w:rsidRPr="008800F6">
        <w:rPr>
          <w:rFonts w:ascii="Arial" w:hAnsi="Arial" w:cs="Arial"/>
          <w:bCs/>
          <w:color w:val="000000" w:themeColor="text1"/>
          <w:sz w:val="20"/>
          <w:szCs w:val="20"/>
          <w:lang w:eastAsia="en-US"/>
        </w:rPr>
        <w:t xml:space="preserve">. Wniosek należy przesłać za pośrednictwem Platformy. Wyjaśnianie treści SWZ oraz jej ewentualna zmiana odbywać się będą zgodnie z art. </w:t>
      </w:r>
      <w:r w:rsidR="00224DF1">
        <w:rPr>
          <w:rFonts w:ascii="Arial" w:hAnsi="Arial" w:cs="Arial"/>
          <w:bCs/>
          <w:color w:val="000000" w:themeColor="text1"/>
          <w:sz w:val="20"/>
          <w:szCs w:val="20"/>
          <w:lang w:eastAsia="en-US"/>
        </w:rPr>
        <w:t>284</w:t>
      </w:r>
      <w:r w:rsidR="0015151B" w:rsidRPr="008800F6">
        <w:rPr>
          <w:rFonts w:ascii="Arial" w:hAnsi="Arial" w:cs="Arial"/>
          <w:bCs/>
          <w:color w:val="000000" w:themeColor="text1"/>
          <w:sz w:val="20"/>
          <w:szCs w:val="20"/>
          <w:lang w:eastAsia="en-US"/>
        </w:rPr>
        <w:t xml:space="preserve"> </w:t>
      </w:r>
      <w:proofErr w:type="spellStart"/>
      <w:r w:rsidR="0035742A" w:rsidRPr="008800F6">
        <w:rPr>
          <w:rFonts w:ascii="Arial" w:hAnsi="Arial" w:cs="Arial"/>
          <w:bCs/>
          <w:color w:val="000000" w:themeColor="text1"/>
          <w:sz w:val="20"/>
          <w:szCs w:val="20"/>
          <w:lang w:eastAsia="en-US"/>
        </w:rPr>
        <w:t>Pzp</w:t>
      </w:r>
      <w:proofErr w:type="spellEnd"/>
      <w:r w:rsidR="0015151B" w:rsidRPr="008800F6">
        <w:rPr>
          <w:rFonts w:ascii="Arial" w:hAnsi="Arial" w:cs="Arial"/>
          <w:bCs/>
          <w:color w:val="000000" w:themeColor="text1"/>
          <w:sz w:val="20"/>
          <w:szCs w:val="20"/>
          <w:lang w:eastAsia="en-US"/>
        </w:rPr>
        <w:t>.</w:t>
      </w:r>
    </w:p>
    <w:p w14:paraId="2CC7BFED" w14:textId="02D85757" w:rsidR="005E6D74" w:rsidRPr="008800F6" w:rsidRDefault="00105590" w:rsidP="006C7BFA">
      <w:pPr>
        <w:spacing w:line="276" w:lineRule="auto"/>
        <w:ind w:left="426" w:right="23" w:hanging="568"/>
        <w:jc w:val="both"/>
        <w:rPr>
          <w:rFonts w:ascii="Arial" w:hAnsi="Arial" w:cs="Arial"/>
          <w:bCs/>
          <w:color w:val="000000" w:themeColor="text1"/>
          <w:sz w:val="20"/>
          <w:szCs w:val="20"/>
          <w:lang w:eastAsia="en-US"/>
        </w:rPr>
      </w:pPr>
      <w:r w:rsidRPr="008800F6">
        <w:rPr>
          <w:rFonts w:ascii="Arial" w:hAnsi="Arial" w:cs="Arial"/>
          <w:bCs/>
          <w:color w:val="000000" w:themeColor="text1"/>
          <w:sz w:val="20"/>
          <w:szCs w:val="20"/>
          <w:lang w:eastAsia="en-US"/>
        </w:rPr>
        <w:t>1</w:t>
      </w:r>
      <w:r w:rsidR="005A75C8" w:rsidRPr="008800F6">
        <w:rPr>
          <w:rFonts w:ascii="Arial" w:hAnsi="Arial" w:cs="Arial"/>
          <w:bCs/>
          <w:color w:val="000000" w:themeColor="text1"/>
          <w:sz w:val="20"/>
          <w:szCs w:val="20"/>
          <w:lang w:eastAsia="en-US"/>
        </w:rPr>
        <w:t>3</w:t>
      </w:r>
      <w:r w:rsidR="0015151B" w:rsidRPr="008800F6">
        <w:rPr>
          <w:rFonts w:ascii="Arial" w:hAnsi="Arial" w:cs="Arial"/>
          <w:bCs/>
          <w:color w:val="000000" w:themeColor="text1"/>
          <w:sz w:val="20"/>
          <w:szCs w:val="20"/>
          <w:lang w:eastAsia="en-US"/>
        </w:rPr>
        <w:t xml:space="preserve">.2 </w:t>
      </w:r>
      <w:r w:rsidR="0015151B" w:rsidRPr="008800F6">
        <w:rPr>
          <w:rFonts w:ascii="Arial" w:hAnsi="Arial" w:cs="Arial"/>
          <w:bCs/>
          <w:color w:val="000000" w:themeColor="text1"/>
          <w:sz w:val="20"/>
          <w:szCs w:val="20"/>
          <w:lang w:eastAsia="en-US"/>
        </w:rPr>
        <w:tab/>
      </w:r>
      <w:r w:rsidR="005E6D74" w:rsidRPr="008800F6">
        <w:rPr>
          <w:rFonts w:ascii="Arial" w:hAnsi="Arial" w:cs="Arial"/>
          <w:bCs/>
          <w:color w:val="000000" w:themeColor="text1"/>
          <w:sz w:val="20"/>
          <w:szCs w:val="20"/>
          <w:lang w:eastAsia="en-US"/>
        </w:rPr>
        <w:t>Zamawiający prosi o przekazywanie pytań również w formie edytowalnej, gdyż skróci to czas udzielania wyjaśnień.</w:t>
      </w:r>
    </w:p>
    <w:p w14:paraId="061AC151" w14:textId="34EBF53E" w:rsidR="000772B8" w:rsidRPr="008800F6" w:rsidRDefault="00105590" w:rsidP="006C7BFA">
      <w:pPr>
        <w:pStyle w:val="Tekstpodstawowywcity"/>
        <w:tabs>
          <w:tab w:val="left" w:pos="709"/>
        </w:tabs>
        <w:spacing w:line="276" w:lineRule="auto"/>
        <w:ind w:left="426" w:right="23" w:hanging="568"/>
        <w:jc w:val="both"/>
        <w:rPr>
          <w:rFonts w:ascii="Arial" w:hAnsi="Arial" w:cs="Arial"/>
          <w:bCs/>
          <w:color w:val="000000" w:themeColor="text1"/>
          <w:sz w:val="20"/>
        </w:rPr>
      </w:pPr>
      <w:r w:rsidRPr="008800F6">
        <w:rPr>
          <w:rFonts w:ascii="Arial" w:hAnsi="Arial" w:cs="Arial"/>
          <w:color w:val="000000" w:themeColor="text1"/>
          <w:sz w:val="20"/>
        </w:rPr>
        <w:t>1</w:t>
      </w:r>
      <w:r w:rsidR="005A75C8" w:rsidRPr="008800F6">
        <w:rPr>
          <w:rFonts w:ascii="Arial" w:hAnsi="Arial" w:cs="Arial"/>
          <w:color w:val="000000" w:themeColor="text1"/>
          <w:sz w:val="20"/>
        </w:rPr>
        <w:t>3</w:t>
      </w:r>
      <w:r w:rsidR="005E6D74" w:rsidRPr="008800F6">
        <w:rPr>
          <w:rFonts w:ascii="Arial" w:hAnsi="Arial" w:cs="Arial"/>
          <w:color w:val="000000" w:themeColor="text1"/>
          <w:sz w:val="20"/>
        </w:rPr>
        <w:t>.</w:t>
      </w:r>
      <w:r w:rsidR="0015151B" w:rsidRPr="008800F6">
        <w:rPr>
          <w:rFonts w:ascii="Arial" w:hAnsi="Arial" w:cs="Arial"/>
          <w:color w:val="000000" w:themeColor="text1"/>
          <w:sz w:val="20"/>
        </w:rPr>
        <w:t>3</w:t>
      </w:r>
      <w:r w:rsidR="005E6D74" w:rsidRPr="008800F6">
        <w:rPr>
          <w:rFonts w:ascii="Arial" w:hAnsi="Arial" w:cs="Arial"/>
          <w:color w:val="000000" w:themeColor="text1"/>
          <w:sz w:val="20"/>
        </w:rPr>
        <w:t>.</w:t>
      </w:r>
      <w:r w:rsidR="005E6D74" w:rsidRPr="008800F6">
        <w:rPr>
          <w:rFonts w:ascii="Arial" w:hAnsi="Arial" w:cs="Arial"/>
          <w:color w:val="000000" w:themeColor="text1"/>
          <w:sz w:val="20"/>
        </w:rPr>
        <w:tab/>
      </w:r>
      <w:r w:rsidR="000772B8" w:rsidRPr="008800F6">
        <w:rPr>
          <w:rFonts w:ascii="Arial" w:hAnsi="Arial" w:cs="Arial"/>
          <w:bCs/>
          <w:color w:val="000000" w:themeColor="text1"/>
          <w:sz w:val="20"/>
        </w:rPr>
        <w:t xml:space="preserve">Zamawiający </w:t>
      </w:r>
      <w:r w:rsidR="000772B8" w:rsidRPr="008800F6">
        <w:rPr>
          <w:rFonts w:ascii="Arial" w:hAnsi="Arial" w:cs="Arial"/>
          <w:color w:val="000000" w:themeColor="text1"/>
          <w:sz w:val="20"/>
        </w:rPr>
        <w:t>nie zamierza</w:t>
      </w:r>
      <w:r w:rsidR="000772B8" w:rsidRPr="008800F6">
        <w:rPr>
          <w:rFonts w:ascii="Arial" w:hAnsi="Arial" w:cs="Arial"/>
          <w:bCs/>
          <w:i/>
          <w:color w:val="000000" w:themeColor="text1"/>
          <w:sz w:val="20"/>
        </w:rPr>
        <w:t xml:space="preserve"> </w:t>
      </w:r>
      <w:r w:rsidR="000772B8" w:rsidRPr="008800F6">
        <w:rPr>
          <w:rFonts w:ascii="Arial" w:hAnsi="Arial" w:cs="Arial"/>
          <w:bCs/>
          <w:color w:val="000000" w:themeColor="text1"/>
          <w:sz w:val="20"/>
        </w:rPr>
        <w:t>zwoływać zebrania Wykonawców przed składaniem ofert</w:t>
      </w:r>
      <w:r w:rsidR="0035742A" w:rsidRPr="008800F6">
        <w:rPr>
          <w:rFonts w:ascii="Arial" w:hAnsi="Arial" w:cs="Arial"/>
          <w:bCs/>
          <w:color w:val="000000" w:themeColor="text1"/>
          <w:sz w:val="20"/>
        </w:rPr>
        <w:t xml:space="preserve">, o którym mowa w art. </w:t>
      </w:r>
      <w:r w:rsidR="00224DF1">
        <w:rPr>
          <w:rFonts w:ascii="Arial" w:hAnsi="Arial" w:cs="Arial"/>
          <w:bCs/>
          <w:color w:val="000000" w:themeColor="text1"/>
          <w:sz w:val="20"/>
        </w:rPr>
        <w:t>285</w:t>
      </w:r>
      <w:r w:rsidR="0035742A" w:rsidRPr="008800F6">
        <w:rPr>
          <w:rFonts w:ascii="Arial" w:hAnsi="Arial" w:cs="Arial"/>
          <w:bCs/>
          <w:color w:val="000000" w:themeColor="text1"/>
          <w:sz w:val="20"/>
        </w:rPr>
        <w:t xml:space="preserve"> </w:t>
      </w:r>
      <w:proofErr w:type="spellStart"/>
      <w:r w:rsidR="0035742A" w:rsidRPr="008800F6">
        <w:rPr>
          <w:rFonts w:ascii="Arial" w:hAnsi="Arial" w:cs="Arial"/>
          <w:bCs/>
          <w:color w:val="000000" w:themeColor="text1"/>
          <w:sz w:val="20"/>
        </w:rPr>
        <w:t>Pzp</w:t>
      </w:r>
      <w:proofErr w:type="spellEnd"/>
      <w:r w:rsidR="000772B8" w:rsidRPr="008800F6">
        <w:rPr>
          <w:rFonts w:ascii="Arial" w:hAnsi="Arial" w:cs="Arial"/>
          <w:bCs/>
          <w:color w:val="000000" w:themeColor="text1"/>
          <w:sz w:val="20"/>
        </w:rPr>
        <w:t xml:space="preserve">. </w:t>
      </w:r>
    </w:p>
    <w:p w14:paraId="4B76E836" w14:textId="77777777" w:rsidR="005E6D74" w:rsidRPr="008800F6" w:rsidRDefault="005E6D74" w:rsidP="006C7BFA">
      <w:pPr>
        <w:spacing w:line="276" w:lineRule="auto"/>
        <w:ind w:left="709" w:right="23"/>
        <w:jc w:val="both"/>
        <w:rPr>
          <w:rFonts w:ascii="Arial" w:hAnsi="Arial" w:cs="Arial"/>
          <w:color w:val="000000" w:themeColor="text1"/>
          <w:sz w:val="20"/>
          <w:szCs w:val="20"/>
        </w:rPr>
      </w:pPr>
    </w:p>
    <w:p w14:paraId="2BB74AC4" w14:textId="6C97727A" w:rsidR="00912F01" w:rsidRPr="008800F6" w:rsidRDefault="00912F01">
      <w:pPr>
        <w:pStyle w:val="Akapitzlist"/>
        <w:numPr>
          <w:ilvl w:val="0"/>
          <w:numId w:val="28"/>
        </w:numPr>
        <w:ind w:right="23"/>
        <w:jc w:val="both"/>
        <w:rPr>
          <w:rStyle w:val="tekstdokbold"/>
          <w:color w:val="000000" w:themeColor="text1"/>
          <w:sz w:val="20"/>
          <w:szCs w:val="20"/>
        </w:rPr>
      </w:pPr>
      <w:r w:rsidRPr="008800F6">
        <w:rPr>
          <w:rStyle w:val="tekstdokbold"/>
          <w:color w:val="000000" w:themeColor="text1"/>
          <w:sz w:val="20"/>
          <w:szCs w:val="20"/>
        </w:rPr>
        <w:t>OPIS SPOSOBU PRZYGOTOWANIA OFERT</w:t>
      </w:r>
      <w:r w:rsidR="005A75C8" w:rsidRPr="008800F6">
        <w:rPr>
          <w:rStyle w:val="tekstdokbold"/>
          <w:color w:val="000000" w:themeColor="text1"/>
          <w:sz w:val="20"/>
          <w:szCs w:val="20"/>
        </w:rPr>
        <w:t>Y</w:t>
      </w:r>
    </w:p>
    <w:p w14:paraId="184A9F4A" w14:textId="77777777" w:rsidR="00105590" w:rsidRPr="008800F6" w:rsidRDefault="00105590" w:rsidP="006C7BFA">
      <w:pPr>
        <w:pStyle w:val="Tekstpodstawowy2"/>
        <w:spacing w:before="0" w:line="276" w:lineRule="auto"/>
        <w:ind w:right="23"/>
        <w:rPr>
          <w:rFonts w:ascii="Arial" w:hAnsi="Arial" w:cs="Arial"/>
          <w:b w:val="0"/>
          <w:bCs w:val="0"/>
          <w:color w:val="000000" w:themeColor="text1"/>
          <w:sz w:val="20"/>
          <w:szCs w:val="20"/>
        </w:rPr>
      </w:pPr>
    </w:p>
    <w:p w14:paraId="5A6D7CE0" w14:textId="34E3A2D5" w:rsidR="0035742A" w:rsidRPr="008800F6" w:rsidRDefault="00912F01">
      <w:pPr>
        <w:pStyle w:val="Tekstpodstawowy2"/>
        <w:numPr>
          <w:ilvl w:val="1"/>
          <w:numId w:val="29"/>
        </w:numPr>
        <w:spacing w:before="0" w:line="276" w:lineRule="auto"/>
        <w:ind w:right="23" w:hanging="586"/>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Wykonawca może złożyć tylko jedną ofertę.</w:t>
      </w:r>
      <w:r w:rsidR="0035742A" w:rsidRPr="008800F6">
        <w:rPr>
          <w:rFonts w:ascii="Arial" w:hAnsi="Arial" w:cs="Arial"/>
          <w:b w:val="0"/>
          <w:bCs w:val="0"/>
          <w:color w:val="000000" w:themeColor="text1"/>
          <w:sz w:val="20"/>
          <w:szCs w:val="20"/>
        </w:rPr>
        <w:t xml:space="preserve"> </w:t>
      </w:r>
      <w:r w:rsidRPr="008800F6">
        <w:rPr>
          <w:rFonts w:ascii="Arial" w:hAnsi="Arial" w:cs="Arial"/>
          <w:b w:val="0"/>
          <w:bCs w:val="0"/>
          <w:color w:val="000000" w:themeColor="text1"/>
          <w:sz w:val="20"/>
          <w:szCs w:val="20"/>
        </w:rPr>
        <w:t xml:space="preserve">Ofertę stanowi wypełniony </w:t>
      </w:r>
      <w:r w:rsidR="0035742A" w:rsidRPr="008800F6">
        <w:rPr>
          <w:rFonts w:ascii="Arial" w:hAnsi="Arial" w:cs="Arial"/>
          <w:b w:val="0"/>
          <w:bCs w:val="0"/>
          <w:color w:val="000000" w:themeColor="text1"/>
          <w:sz w:val="20"/>
          <w:szCs w:val="20"/>
        </w:rPr>
        <w:t xml:space="preserve">załącznik nr 1 do </w:t>
      </w:r>
      <w:r w:rsidR="000C2800" w:rsidRPr="008800F6">
        <w:rPr>
          <w:rFonts w:ascii="Arial" w:hAnsi="Arial" w:cs="Arial"/>
          <w:b w:val="0"/>
          <w:bCs w:val="0"/>
          <w:color w:val="000000" w:themeColor="text1"/>
          <w:sz w:val="20"/>
          <w:szCs w:val="20"/>
        </w:rPr>
        <w:t>SWZ</w:t>
      </w:r>
      <w:r w:rsidR="0035742A" w:rsidRPr="008800F6">
        <w:rPr>
          <w:rFonts w:ascii="Arial" w:hAnsi="Arial" w:cs="Arial"/>
          <w:b w:val="0"/>
          <w:bCs w:val="0"/>
          <w:color w:val="000000" w:themeColor="text1"/>
          <w:sz w:val="20"/>
          <w:szCs w:val="20"/>
        </w:rPr>
        <w:t>.</w:t>
      </w:r>
      <w:r w:rsidR="00042CDD" w:rsidRPr="008800F6">
        <w:rPr>
          <w:rFonts w:ascii="Arial" w:hAnsi="Arial" w:cs="Arial"/>
          <w:b w:val="0"/>
          <w:bCs w:val="0"/>
          <w:color w:val="000000" w:themeColor="text1"/>
          <w:sz w:val="20"/>
          <w:szCs w:val="20"/>
        </w:rPr>
        <w:t xml:space="preserve"> Oferta powinna być sporządzona w języku polskim.</w:t>
      </w:r>
    </w:p>
    <w:p w14:paraId="36A19AE2" w14:textId="77777777" w:rsidR="00042CDD" w:rsidRPr="008800F6" w:rsidRDefault="00042CDD" w:rsidP="006C7BFA">
      <w:pPr>
        <w:pStyle w:val="Tekstpodstawowy2"/>
        <w:spacing w:before="0" w:line="276" w:lineRule="auto"/>
        <w:ind w:left="426" w:right="23" w:hanging="568"/>
        <w:rPr>
          <w:rFonts w:ascii="Arial" w:hAnsi="Arial" w:cs="Arial"/>
          <w:b w:val="0"/>
          <w:bCs w:val="0"/>
          <w:color w:val="000000" w:themeColor="text1"/>
          <w:sz w:val="20"/>
          <w:szCs w:val="20"/>
        </w:rPr>
      </w:pPr>
    </w:p>
    <w:p w14:paraId="1901DA71" w14:textId="40D1FD68" w:rsidR="00042CDD" w:rsidRPr="008800F6" w:rsidRDefault="00042CDD">
      <w:pPr>
        <w:pStyle w:val="Tekstpodstawowy2"/>
        <w:numPr>
          <w:ilvl w:val="1"/>
          <w:numId w:val="29"/>
        </w:numPr>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 xml:space="preserve">Wykonawca składa ofertę za pośrednictwem zakładki „Oferty/wnioski”, widocznej w podglądzie postępowania po zalogowaniu się na konto Wykonawcy. </w:t>
      </w:r>
    </w:p>
    <w:p w14:paraId="03F4D296" w14:textId="77777777" w:rsidR="00042CDD" w:rsidRPr="008800F6" w:rsidRDefault="00042CDD" w:rsidP="006C7BFA">
      <w:pPr>
        <w:pStyle w:val="Tekstpodstawowy2"/>
        <w:spacing w:before="0" w:line="276" w:lineRule="auto"/>
        <w:ind w:left="426" w:right="23"/>
        <w:rPr>
          <w:rFonts w:ascii="Arial" w:hAnsi="Arial" w:cs="Arial"/>
          <w:b w:val="0"/>
          <w:bCs w:val="0"/>
          <w:color w:val="000000" w:themeColor="text1"/>
          <w:sz w:val="20"/>
          <w:szCs w:val="20"/>
        </w:rPr>
      </w:pPr>
    </w:p>
    <w:p w14:paraId="11C390C8" w14:textId="77777777" w:rsidR="00042CDD" w:rsidRPr="008800F6" w:rsidRDefault="00042CDD">
      <w:pPr>
        <w:pStyle w:val="Tekstpodstawowy2"/>
        <w:numPr>
          <w:ilvl w:val="1"/>
          <w:numId w:val="29"/>
        </w:numPr>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 xml:space="preserve">Po wybraniu przycisku „Złóż ofertę” system prezentuje okno składania oferty umożliwiające przekazanie dokumentów elektronicznych, w którym znajdują się dwa pola </w:t>
      </w:r>
      <w:proofErr w:type="spellStart"/>
      <w:r w:rsidRPr="008800F6">
        <w:rPr>
          <w:rFonts w:ascii="Arial" w:hAnsi="Arial" w:cs="Arial"/>
          <w:b w:val="0"/>
          <w:bCs w:val="0"/>
          <w:color w:val="000000" w:themeColor="text1"/>
          <w:sz w:val="20"/>
          <w:szCs w:val="20"/>
        </w:rPr>
        <w:t>drag&amp;drop</w:t>
      </w:r>
      <w:proofErr w:type="spellEnd"/>
      <w:r w:rsidRPr="008800F6">
        <w:rPr>
          <w:rFonts w:ascii="Arial" w:hAnsi="Arial" w:cs="Arial"/>
          <w:b w:val="0"/>
          <w:bCs w:val="0"/>
          <w:color w:val="000000" w:themeColor="text1"/>
          <w:sz w:val="20"/>
          <w:szCs w:val="20"/>
        </w:rPr>
        <w:t xml:space="preserve"> („przeciągnij” i „upuść”) służące do dodawania plików. </w:t>
      </w:r>
    </w:p>
    <w:p w14:paraId="16960F64" w14:textId="77777777" w:rsidR="00042CDD" w:rsidRPr="008800F6" w:rsidRDefault="00042CDD" w:rsidP="006C7BFA">
      <w:pPr>
        <w:pStyle w:val="Akapitzlist"/>
        <w:rPr>
          <w:b/>
          <w:bCs/>
          <w:color w:val="000000" w:themeColor="text1"/>
          <w:sz w:val="20"/>
          <w:szCs w:val="20"/>
        </w:rPr>
      </w:pPr>
    </w:p>
    <w:p w14:paraId="5B38555C" w14:textId="77777777" w:rsidR="00042CDD" w:rsidRPr="008800F6" w:rsidRDefault="00042CDD">
      <w:pPr>
        <w:pStyle w:val="Tekstpodstawowy2"/>
        <w:numPr>
          <w:ilvl w:val="1"/>
          <w:numId w:val="29"/>
        </w:numPr>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3686A7A" w14:textId="77777777" w:rsidR="00042CDD" w:rsidRPr="008800F6" w:rsidRDefault="00042CDD" w:rsidP="006C7BFA">
      <w:pPr>
        <w:pStyle w:val="Akapitzlist"/>
        <w:rPr>
          <w:b/>
          <w:bCs/>
          <w:color w:val="000000" w:themeColor="text1"/>
          <w:sz w:val="20"/>
          <w:szCs w:val="20"/>
        </w:rPr>
      </w:pPr>
    </w:p>
    <w:p w14:paraId="2333C6CD" w14:textId="77777777" w:rsidR="00042CDD" w:rsidRPr="008800F6" w:rsidRDefault="00042CDD">
      <w:pPr>
        <w:pStyle w:val="Tekstpodstawowy2"/>
        <w:numPr>
          <w:ilvl w:val="1"/>
          <w:numId w:val="29"/>
        </w:numPr>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Oferta powinna być podpisana kwalifikowanym podpisem elektronicznym przez osobę upoważnioną do reprezentowania Wykonawcy, zgodnie z formą reprezentacji Wykonawcy określoną w rejestrze lub innym dokumencie, właściwym dla danej formy organizacyjnej Wykonawcy albo przez upełnomocnionego przedstawiciela Wykonawcy.</w:t>
      </w:r>
    </w:p>
    <w:p w14:paraId="3CC83370" w14:textId="77777777" w:rsidR="00042CDD" w:rsidRPr="008800F6" w:rsidRDefault="00042CDD" w:rsidP="006C7BFA">
      <w:pPr>
        <w:pStyle w:val="Akapitzlist"/>
        <w:rPr>
          <w:b/>
          <w:bCs/>
          <w:color w:val="000000" w:themeColor="text1"/>
          <w:sz w:val="20"/>
          <w:szCs w:val="20"/>
        </w:rPr>
      </w:pPr>
    </w:p>
    <w:p w14:paraId="26E510F4" w14:textId="688EBD92" w:rsidR="00042CDD" w:rsidRPr="008800F6" w:rsidRDefault="00042CDD">
      <w:pPr>
        <w:pStyle w:val="Tekstpodstawowy2"/>
        <w:numPr>
          <w:ilvl w:val="1"/>
          <w:numId w:val="29"/>
        </w:numPr>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 xml:space="preserve">Pozostałe dokumenty wchodzące w skład oferty lub składane wraz z ofertą, które są zgodnie z </w:t>
      </w:r>
      <w:proofErr w:type="spellStart"/>
      <w:r w:rsidRPr="008800F6">
        <w:rPr>
          <w:rFonts w:ascii="Arial" w:hAnsi="Arial" w:cs="Arial"/>
          <w:b w:val="0"/>
          <w:bCs w:val="0"/>
          <w:color w:val="000000" w:themeColor="text1"/>
          <w:sz w:val="20"/>
          <w:szCs w:val="20"/>
        </w:rPr>
        <w:t>Pzp</w:t>
      </w:r>
      <w:proofErr w:type="spellEnd"/>
      <w:r w:rsidRPr="008800F6">
        <w:rPr>
          <w:rFonts w:ascii="Arial" w:hAnsi="Arial" w:cs="Arial"/>
          <w:b w:val="0"/>
          <w:bCs w:val="0"/>
          <w:color w:val="000000" w:themeColor="text1"/>
          <w:sz w:val="20"/>
          <w:szCs w:val="20"/>
        </w:rPr>
        <w:t xml:space="preserve"> lub Rozporządzeniem opatrzone kwalifikowanym podpisem elektronicznym, mogą być zgodnie z </w:t>
      </w:r>
      <w:r w:rsidRPr="008800F6">
        <w:rPr>
          <w:rFonts w:ascii="Arial" w:hAnsi="Arial" w:cs="Arial"/>
          <w:b w:val="0"/>
          <w:bCs w:val="0"/>
          <w:color w:val="000000" w:themeColor="text1"/>
          <w:sz w:val="20"/>
          <w:szCs w:val="20"/>
        </w:rPr>
        <w:lastRenderedPageBreak/>
        <w:t>wyborem wykonawcy/wykonawcy wspólnie ubiegającego się o udzielenie zamówienia/podmiotu udostępniającego zasoby opatrzone podpisem typu zewnętrznego lub wewnętrznego. W zależności od typu kwalifikowanego podpisu elektronicznego (zewnętrzny, wewnętrzny) w polu „Załączniki i inne dokumenty przedstawione w ofercie przez Wykonawcę” dodaje się uprzednio podpisane dokumenty wraz z wygenerowanym plikiem podpisu (typ zewnętrzny) lub dokument z wszytym podpisem (typ wewnętrzny).</w:t>
      </w:r>
    </w:p>
    <w:p w14:paraId="2C6F5071" w14:textId="77777777" w:rsidR="00932CB6" w:rsidRPr="008800F6" w:rsidRDefault="00932CB6" w:rsidP="006C7BFA">
      <w:pPr>
        <w:pStyle w:val="Akapitzlist"/>
        <w:rPr>
          <w:b/>
          <w:bCs/>
          <w:color w:val="000000" w:themeColor="text1"/>
          <w:sz w:val="20"/>
          <w:szCs w:val="20"/>
        </w:rPr>
      </w:pPr>
    </w:p>
    <w:p w14:paraId="330F139B" w14:textId="34EEEA67" w:rsidR="00932CB6" w:rsidRPr="008800F6" w:rsidRDefault="00932CB6">
      <w:pPr>
        <w:pStyle w:val="Tekstpodstawowy2"/>
        <w:numPr>
          <w:ilvl w:val="1"/>
          <w:numId w:val="29"/>
        </w:numPr>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646FED49" w14:textId="77777777" w:rsidR="00932CB6" w:rsidRPr="008800F6" w:rsidRDefault="00932CB6" w:rsidP="006C7BFA">
      <w:pPr>
        <w:pStyle w:val="Akapitzlist"/>
        <w:rPr>
          <w:b/>
          <w:bCs/>
          <w:color w:val="000000" w:themeColor="text1"/>
          <w:sz w:val="20"/>
          <w:szCs w:val="20"/>
        </w:rPr>
      </w:pPr>
    </w:p>
    <w:p w14:paraId="60E1ECF8" w14:textId="6C82127B" w:rsidR="00042CDD" w:rsidRPr="008800F6" w:rsidRDefault="00932CB6">
      <w:pPr>
        <w:pStyle w:val="Tekstpodstawowy2"/>
        <w:numPr>
          <w:ilvl w:val="1"/>
          <w:numId w:val="29"/>
        </w:numPr>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64CBE95" w14:textId="77777777" w:rsidR="00042CDD" w:rsidRPr="008800F6" w:rsidRDefault="00042CDD" w:rsidP="006C7BFA">
      <w:pPr>
        <w:pStyle w:val="Akapitzlist"/>
        <w:rPr>
          <w:b/>
          <w:bCs/>
          <w:color w:val="000000" w:themeColor="text1"/>
          <w:sz w:val="20"/>
          <w:szCs w:val="20"/>
        </w:rPr>
      </w:pPr>
    </w:p>
    <w:p w14:paraId="3471C09A" w14:textId="49587088" w:rsidR="0035742A" w:rsidRPr="008800F6" w:rsidRDefault="00912F01">
      <w:pPr>
        <w:pStyle w:val="Tekstpodstawowy2"/>
        <w:numPr>
          <w:ilvl w:val="1"/>
          <w:numId w:val="29"/>
        </w:numPr>
        <w:spacing w:before="0" w:line="276" w:lineRule="auto"/>
        <w:ind w:right="23" w:hanging="586"/>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Wra</w:t>
      </w:r>
      <w:r w:rsidR="00B11692" w:rsidRPr="008800F6">
        <w:rPr>
          <w:rFonts w:ascii="Arial" w:hAnsi="Arial" w:cs="Arial"/>
          <w:b w:val="0"/>
          <w:bCs w:val="0"/>
          <w:color w:val="000000" w:themeColor="text1"/>
          <w:sz w:val="20"/>
          <w:szCs w:val="20"/>
        </w:rPr>
        <w:t xml:space="preserve">z z ofertą </w:t>
      </w:r>
      <w:r w:rsidR="00563F1D" w:rsidRPr="008800F6">
        <w:rPr>
          <w:rFonts w:ascii="Arial" w:hAnsi="Arial" w:cs="Arial"/>
          <w:b w:val="0"/>
          <w:bCs w:val="0"/>
          <w:color w:val="000000" w:themeColor="text1"/>
          <w:sz w:val="20"/>
          <w:szCs w:val="20"/>
        </w:rPr>
        <w:t>Wykonawca zobowiązany jest złożyć</w:t>
      </w:r>
      <w:r w:rsidR="00793E4E" w:rsidRPr="008800F6">
        <w:rPr>
          <w:rFonts w:ascii="Arial" w:hAnsi="Arial" w:cs="Arial"/>
          <w:b w:val="0"/>
          <w:bCs w:val="0"/>
          <w:color w:val="000000" w:themeColor="text1"/>
          <w:sz w:val="20"/>
          <w:szCs w:val="20"/>
        </w:rPr>
        <w:t>:</w:t>
      </w:r>
      <w:r w:rsidR="00563F1D" w:rsidRPr="008800F6">
        <w:rPr>
          <w:rFonts w:ascii="Arial" w:hAnsi="Arial" w:cs="Arial"/>
          <w:bCs w:val="0"/>
          <w:color w:val="000000" w:themeColor="text1"/>
          <w:sz w:val="20"/>
          <w:szCs w:val="20"/>
        </w:rPr>
        <w:t xml:space="preserve"> </w:t>
      </w:r>
    </w:p>
    <w:p w14:paraId="7DC7C8D5" w14:textId="62855640" w:rsidR="0035742A" w:rsidRPr="008800F6" w:rsidRDefault="0035742A">
      <w:pPr>
        <w:pStyle w:val="Tekstpodstawowy2"/>
        <w:numPr>
          <w:ilvl w:val="2"/>
          <w:numId w:val="29"/>
        </w:numPr>
        <w:spacing w:before="0" w:line="276" w:lineRule="auto"/>
        <w:ind w:left="709" w:right="23" w:hanging="283"/>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dokumenty i oświadczenia wymienione</w:t>
      </w:r>
      <w:r w:rsidR="009117A4" w:rsidRPr="008800F6">
        <w:rPr>
          <w:rFonts w:ascii="Arial" w:hAnsi="Arial" w:cs="Arial"/>
          <w:b w:val="0"/>
          <w:bCs w:val="0"/>
          <w:color w:val="000000" w:themeColor="text1"/>
          <w:sz w:val="20"/>
          <w:szCs w:val="20"/>
        </w:rPr>
        <w:t xml:space="preserve"> w pkt 10</w:t>
      </w:r>
      <w:r w:rsidR="00FE27DE" w:rsidRPr="008800F6">
        <w:rPr>
          <w:rFonts w:ascii="Arial" w:hAnsi="Arial" w:cs="Arial"/>
          <w:b w:val="0"/>
          <w:bCs w:val="0"/>
          <w:color w:val="000000" w:themeColor="text1"/>
          <w:sz w:val="20"/>
          <w:szCs w:val="20"/>
        </w:rPr>
        <w:t>.1</w:t>
      </w:r>
      <w:r w:rsidR="009117A4" w:rsidRPr="008800F6">
        <w:rPr>
          <w:rFonts w:ascii="Arial" w:hAnsi="Arial" w:cs="Arial"/>
          <w:b w:val="0"/>
          <w:bCs w:val="0"/>
          <w:color w:val="000000" w:themeColor="text1"/>
          <w:sz w:val="20"/>
          <w:szCs w:val="20"/>
        </w:rPr>
        <w:t xml:space="preserve"> </w:t>
      </w:r>
      <w:r w:rsidR="0041683F" w:rsidRPr="008800F6">
        <w:rPr>
          <w:rFonts w:ascii="Arial" w:hAnsi="Arial" w:cs="Arial"/>
          <w:b w:val="0"/>
          <w:bCs w:val="0"/>
          <w:color w:val="000000" w:themeColor="text1"/>
          <w:sz w:val="20"/>
          <w:szCs w:val="20"/>
        </w:rPr>
        <w:t>IDW;</w:t>
      </w:r>
    </w:p>
    <w:p w14:paraId="7AFA71B5" w14:textId="662B9EF5" w:rsidR="00E640A7" w:rsidRPr="008800F6" w:rsidRDefault="00E640A7">
      <w:pPr>
        <w:pStyle w:val="Tekstpodstawowy2"/>
        <w:numPr>
          <w:ilvl w:val="2"/>
          <w:numId w:val="29"/>
        </w:numPr>
        <w:spacing w:before="0" w:line="276" w:lineRule="auto"/>
        <w:ind w:left="709" w:right="23" w:hanging="283"/>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pełnomocnictwo do podpisania oferty</w:t>
      </w:r>
      <w:r w:rsidR="00667B00" w:rsidRPr="008800F6">
        <w:rPr>
          <w:rFonts w:ascii="Arial" w:hAnsi="Arial" w:cs="Arial"/>
          <w:b w:val="0"/>
          <w:bCs w:val="0"/>
          <w:color w:val="000000" w:themeColor="text1"/>
          <w:sz w:val="20"/>
          <w:szCs w:val="20"/>
        </w:rPr>
        <w:t>,</w:t>
      </w:r>
      <w:r w:rsidRPr="008800F6">
        <w:rPr>
          <w:rFonts w:ascii="Arial" w:hAnsi="Arial" w:cs="Arial"/>
          <w:b w:val="0"/>
          <w:bCs w:val="0"/>
          <w:color w:val="000000" w:themeColor="text1"/>
          <w:sz w:val="20"/>
          <w:szCs w:val="20"/>
        </w:rPr>
        <w:t xml:space="preserve"> względnie do podpisania innych oświadczeń lub dokumentów składanych wraz z ofertą (sporządzone w postaci elektronicznej i opatrzone kwalifikowanym podpisem elektronicznym), o ile </w:t>
      </w:r>
      <w:r w:rsidR="0035742A" w:rsidRPr="008800F6">
        <w:rPr>
          <w:rFonts w:ascii="Arial" w:hAnsi="Arial" w:cs="Arial"/>
          <w:b w:val="0"/>
          <w:bCs w:val="0"/>
          <w:color w:val="000000" w:themeColor="text1"/>
          <w:sz w:val="20"/>
          <w:szCs w:val="20"/>
        </w:rPr>
        <w:t>uprawnienie</w:t>
      </w:r>
      <w:r w:rsidRPr="008800F6">
        <w:rPr>
          <w:rFonts w:ascii="Arial" w:hAnsi="Arial" w:cs="Arial"/>
          <w:b w:val="0"/>
          <w:bCs w:val="0"/>
          <w:color w:val="000000" w:themeColor="text1"/>
          <w:sz w:val="20"/>
          <w:szCs w:val="20"/>
        </w:rPr>
        <w:t xml:space="preserve"> to nie wynika z </w:t>
      </w:r>
      <w:r w:rsidR="00752833" w:rsidRPr="008800F6">
        <w:rPr>
          <w:rFonts w:ascii="Arial" w:hAnsi="Arial" w:cs="Arial"/>
          <w:b w:val="0"/>
          <w:bCs w:val="0"/>
          <w:color w:val="000000" w:themeColor="text1"/>
          <w:sz w:val="20"/>
          <w:szCs w:val="20"/>
        </w:rPr>
        <w:t xml:space="preserve">innych </w:t>
      </w:r>
      <w:r w:rsidRPr="008800F6">
        <w:rPr>
          <w:rFonts w:ascii="Arial" w:hAnsi="Arial" w:cs="Arial"/>
          <w:b w:val="0"/>
          <w:bCs w:val="0"/>
          <w:color w:val="000000" w:themeColor="text1"/>
          <w:sz w:val="20"/>
          <w:szCs w:val="20"/>
        </w:rPr>
        <w:t>dokum</w:t>
      </w:r>
      <w:r w:rsidR="00793E4E" w:rsidRPr="008800F6">
        <w:rPr>
          <w:rFonts w:ascii="Arial" w:hAnsi="Arial" w:cs="Arial"/>
          <w:b w:val="0"/>
          <w:bCs w:val="0"/>
          <w:color w:val="000000" w:themeColor="text1"/>
          <w:sz w:val="20"/>
          <w:szCs w:val="20"/>
        </w:rPr>
        <w:t>entów</w:t>
      </w:r>
      <w:r w:rsidR="00752833" w:rsidRPr="008800F6">
        <w:rPr>
          <w:rFonts w:ascii="Arial" w:hAnsi="Arial" w:cs="Arial"/>
          <w:b w:val="0"/>
          <w:bCs w:val="0"/>
          <w:color w:val="000000" w:themeColor="text1"/>
          <w:sz w:val="20"/>
          <w:szCs w:val="20"/>
        </w:rPr>
        <w:t xml:space="preserve"> składanych w</w:t>
      </w:r>
      <w:r w:rsidR="009117A4" w:rsidRPr="008800F6">
        <w:rPr>
          <w:rFonts w:ascii="Arial" w:hAnsi="Arial" w:cs="Arial"/>
          <w:b w:val="0"/>
          <w:bCs w:val="0"/>
          <w:color w:val="000000" w:themeColor="text1"/>
          <w:sz w:val="20"/>
          <w:szCs w:val="20"/>
        </w:rPr>
        <w:t xml:space="preserve"> postępowaniu</w:t>
      </w:r>
      <w:r w:rsidRPr="008800F6">
        <w:rPr>
          <w:rFonts w:ascii="Arial" w:hAnsi="Arial" w:cs="Arial"/>
          <w:b w:val="0"/>
          <w:bCs w:val="0"/>
          <w:color w:val="000000" w:themeColor="text1"/>
          <w:sz w:val="20"/>
          <w:szCs w:val="20"/>
        </w:rPr>
        <w:t>;</w:t>
      </w:r>
    </w:p>
    <w:p w14:paraId="74E91859" w14:textId="2A7C5304" w:rsidR="003761A4" w:rsidRPr="008800F6" w:rsidRDefault="009615C0">
      <w:pPr>
        <w:pStyle w:val="Tekstpodstawowy2"/>
        <w:numPr>
          <w:ilvl w:val="2"/>
          <w:numId w:val="29"/>
        </w:numPr>
        <w:spacing w:before="0" w:line="276" w:lineRule="auto"/>
        <w:ind w:left="709" w:right="23" w:hanging="283"/>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p</w:t>
      </w:r>
      <w:r w:rsidR="003761A4" w:rsidRPr="008800F6">
        <w:rPr>
          <w:rFonts w:ascii="Arial" w:hAnsi="Arial" w:cs="Arial"/>
          <w:b w:val="0"/>
          <w:bCs w:val="0"/>
          <w:color w:val="000000" w:themeColor="text1"/>
          <w:sz w:val="20"/>
          <w:szCs w:val="20"/>
        </w:rPr>
        <w:t>ełnomocnictwo do reprezentowania wszystkich Wykonawców wspólnie ubiegających się o udzielenie zamówienia, ewentualnie umowa o współdziałaniu, z której będzie wynikać przedmiotowe pełnomocnictwo</w:t>
      </w:r>
      <w:r w:rsidR="0035742A" w:rsidRPr="008800F6">
        <w:rPr>
          <w:rFonts w:ascii="Arial" w:hAnsi="Arial" w:cs="Arial"/>
          <w:b w:val="0"/>
          <w:bCs w:val="0"/>
          <w:color w:val="000000" w:themeColor="text1"/>
          <w:sz w:val="20"/>
          <w:szCs w:val="20"/>
        </w:rPr>
        <w:t>; p</w:t>
      </w:r>
      <w:r w:rsidR="003761A4" w:rsidRPr="008800F6">
        <w:rPr>
          <w:rFonts w:ascii="Arial" w:hAnsi="Arial" w:cs="Arial"/>
          <w:b w:val="0"/>
          <w:bCs w:val="0"/>
          <w:color w:val="000000" w:themeColor="text1"/>
          <w:sz w:val="20"/>
          <w:szCs w:val="20"/>
        </w:rPr>
        <w:t>ełnomocnik może być ustanowiony do reprezentowania Wykonawców w postępowaniu albo do reprezentowania w postępowaniu i zawarcia umowy</w:t>
      </w:r>
      <w:r w:rsidR="0035742A" w:rsidRPr="008800F6">
        <w:rPr>
          <w:rFonts w:ascii="Arial" w:hAnsi="Arial" w:cs="Arial"/>
          <w:b w:val="0"/>
          <w:bCs w:val="0"/>
          <w:color w:val="000000" w:themeColor="text1"/>
          <w:sz w:val="20"/>
          <w:szCs w:val="20"/>
        </w:rPr>
        <w:t>; p</w:t>
      </w:r>
      <w:r w:rsidR="003761A4" w:rsidRPr="008800F6">
        <w:rPr>
          <w:rFonts w:ascii="Arial" w:hAnsi="Arial" w:cs="Arial"/>
          <w:b w:val="0"/>
          <w:bCs w:val="0"/>
          <w:color w:val="000000" w:themeColor="text1"/>
          <w:sz w:val="20"/>
          <w:szCs w:val="20"/>
        </w:rPr>
        <w:t xml:space="preserve">ełnomocnictwo winno być </w:t>
      </w:r>
      <w:r w:rsidR="003D524A" w:rsidRPr="008800F6">
        <w:rPr>
          <w:rFonts w:ascii="Arial" w:hAnsi="Arial" w:cs="Arial"/>
          <w:b w:val="0"/>
          <w:bCs w:val="0"/>
          <w:color w:val="000000" w:themeColor="text1"/>
          <w:sz w:val="20"/>
          <w:szCs w:val="20"/>
        </w:rPr>
        <w:t xml:space="preserve">sporządzone </w:t>
      </w:r>
      <w:r w:rsidR="003761A4" w:rsidRPr="008800F6">
        <w:rPr>
          <w:rFonts w:ascii="Arial" w:hAnsi="Arial" w:cs="Arial"/>
          <w:b w:val="0"/>
          <w:bCs w:val="0"/>
          <w:color w:val="000000" w:themeColor="text1"/>
          <w:sz w:val="20"/>
          <w:szCs w:val="20"/>
        </w:rPr>
        <w:t xml:space="preserve">w </w:t>
      </w:r>
      <w:r w:rsidRPr="008800F6">
        <w:rPr>
          <w:rFonts w:ascii="Arial" w:hAnsi="Arial" w:cs="Arial"/>
          <w:b w:val="0"/>
          <w:bCs w:val="0"/>
          <w:color w:val="000000" w:themeColor="text1"/>
          <w:sz w:val="20"/>
          <w:szCs w:val="20"/>
        </w:rPr>
        <w:t>postaci elekt</w:t>
      </w:r>
      <w:r w:rsidR="003D524A" w:rsidRPr="008800F6">
        <w:rPr>
          <w:rFonts w:ascii="Arial" w:hAnsi="Arial" w:cs="Arial"/>
          <w:b w:val="0"/>
          <w:bCs w:val="0"/>
          <w:color w:val="000000" w:themeColor="text1"/>
          <w:sz w:val="20"/>
          <w:szCs w:val="20"/>
        </w:rPr>
        <w:t>ronicznej i opatrzone kwalifikowanym podpisem elektronicznym</w:t>
      </w:r>
      <w:r w:rsidR="003761A4" w:rsidRPr="008800F6">
        <w:rPr>
          <w:rFonts w:ascii="Arial" w:hAnsi="Arial" w:cs="Arial"/>
          <w:b w:val="0"/>
          <w:bCs w:val="0"/>
          <w:color w:val="000000" w:themeColor="text1"/>
          <w:sz w:val="20"/>
          <w:szCs w:val="20"/>
        </w:rPr>
        <w:t>;</w:t>
      </w:r>
    </w:p>
    <w:p w14:paraId="252019BF" w14:textId="5EBCAF11" w:rsidR="009608C4" w:rsidRPr="008800F6" w:rsidRDefault="009608C4">
      <w:pPr>
        <w:pStyle w:val="Tekstpodstawowy2"/>
        <w:numPr>
          <w:ilvl w:val="2"/>
          <w:numId w:val="29"/>
        </w:numPr>
        <w:spacing w:before="0" w:line="276" w:lineRule="auto"/>
        <w:ind w:left="709" w:right="23" w:hanging="283"/>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odpis lub informacj</w:t>
      </w:r>
      <w:r w:rsidR="009E7CB1" w:rsidRPr="008800F6">
        <w:rPr>
          <w:rFonts w:ascii="Arial" w:hAnsi="Arial" w:cs="Arial"/>
          <w:b w:val="0"/>
          <w:bCs w:val="0"/>
          <w:color w:val="000000" w:themeColor="text1"/>
          <w:sz w:val="20"/>
          <w:szCs w:val="20"/>
        </w:rPr>
        <w:t>a</w:t>
      </w:r>
      <w:r w:rsidRPr="008800F6">
        <w:rPr>
          <w:rFonts w:ascii="Arial" w:hAnsi="Arial" w:cs="Arial"/>
          <w:b w:val="0"/>
          <w:bCs w:val="0"/>
          <w:color w:val="000000" w:themeColor="text1"/>
          <w:sz w:val="20"/>
          <w:szCs w:val="20"/>
        </w:rPr>
        <w:t xml:space="preserve"> z Krajowego Rejestru Sądowego, Centralnej Ewidencji i Informacji o Działalności Gospodarczej lub innego właściwego rejestru, chyba że Zamawiający może je uzyskać za pomocą bezpłatnych i ogólnodostępnych baz danych, o ile </w:t>
      </w:r>
      <w:r w:rsidR="0035742A" w:rsidRPr="008800F6">
        <w:rPr>
          <w:rFonts w:ascii="Arial" w:hAnsi="Arial" w:cs="Arial"/>
          <w:b w:val="0"/>
          <w:bCs w:val="0"/>
          <w:color w:val="000000" w:themeColor="text1"/>
          <w:sz w:val="20"/>
          <w:szCs w:val="20"/>
        </w:rPr>
        <w:t>W</w:t>
      </w:r>
      <w:r w:rsidRPr="008800F6">
        <w:rPr>
          <w:rFonts w:ascii="Arial" w:hAnsi="Arial" w:cs="Arial"/>
          <w:b w:val="0"/>
          <w:bCs w:val="0"/>
          <w:color w:val="000000" w:themeColor="text1"/>
          <w:sz w:val="20"/>
          <w:szCs w:val="20"/>
        </w:rPr>
        <w:t xml:space="preserve">ykonawca wskazał dane umożliwiające dostęp do tych dokumentów; </w:t>
      </w:r>
    </w:p>
    <w:p w14:paraId="2FDB329B" w14:textId="2C42CA94" w:rsidR="00C702FF" w:rsidRDefault="009615C0">
      <w:pPr>
        <w:pStyle w:val="Tekstpodstawowy2"/>
        <w:numPr>
          <w:ilvl w:val="2"/>
          <w:numId w:val="29"/>
        </w:numPr>
        <w:spacing w:before="0" w:line="276" w:lineRule="auto"/>
        <w:ind w:left="709" w:right="23" w:hanging="283"/>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o</w:t>
      </w:r>
      <w:r w:rsidR="003761A4" w:rsidRPr="008800F6">
        <w:rPr>
          <w:rFonts w:ascii="Arial" w:hAnsi="Arial" w:cs="Arial"/>
          <w:b w:val="0"/>
          <w:bCs w:val="0"/>
          <w:color w:val="000000" w:themeColor="text1"/>
          <w:sz w:val="20"/>
          <w:szCs w:val="20"/>
        </w:rPr>
        <w:t>ryginał gwarancji lub poręczenia, jeśli wadium wnoszone jest w innej formie niż pieniądz.</w:t>
      </w:r>
    </w:p>
    <w:p w14:paraId="094597DC" w14:textId="77777777" w:rsidR="00AB7570" w:rsidRPr="008800F6" w:rsidRDefault="00AB7570" w:rsidP="00AB7570">
      <w:pPr>
        <w:pStyle w:val="Tekstpodstawowy2"/>
        <w:spacing w:before="0" w:line="276" w:lineRule="auto"/>
        <w:ind w:left="709" w:right="23"/>
        <w:rPr>
          <w:rFonts w:ascii="Arial" w:hAnsi="Arial" w:cs="Arial"/>
          <w:b w:val="0"/>
          <w:bCs w:val="0"/>
          <w:color w:val="000000" w:themeColor="text1"/>
          <w:sz w:val="20"/>
          <w:szCs w:val="20"/>
        </w:rPr>
      </w:pPr>
    </w:p>
    <w:p w14:paraId="4D808855" w14:textId="5C3EB65A" w:rsidR="009E7CB1" w:rsidRPr="008800F6" w:rsidRDefault="00C702FF" w:rsidP="006C7BFA">
      <w:pPr>
        <w:pStyle w:val="Tekstpodstawowy2"/>
        <w:spacing w:before="0" w:line="276" w:lineRule="auto"/>
        <w:ind w:left="426" w:right="23" w:hanging="568"/>
        <w:rPr>
          <w:rFonts w:ascii="Arial" w:hAnsi="Arial" w:cs="Arial"/>
          <w:b w:val="0"/>
          <w:color w:val="000000" w:themeColor="text1"/>
          <w:sz w:val="20"/>
          <w:szCs w:val="20"/>
        </w:rPr>
      </w:pPr>
      <w:r w:rsidRPr="008800F6">
        <w:rPr>
          <w:rFonts w:ascii="Arial" w:hAnsi="Arial" w:cs="Arial"/>
          <w:b w:val="0"/>
          <w:color w:val="000000" w:themeColor="text1"/>
          <w:sz w:val="20"/>
          <w:szCs w:val="20"/>
        </w:rPr>
        <w:t>4.</w:t>
      </w:r>
      <w:r w:rsidR="00932CB6" w:rsidRPr="008800F6">
        <w:rPr>
          <w:rFonts w:ascii="Arial" w:hAnsi="Arial" w:cs="Arial"/>
          <w:b w:val="0"/>
          <w:color w:val="000000" w:themeColor="text1"/>
          <w:sz w:val="20"/>
          <w:szCs w:val="20"/>
        </w:rPr>
        <w:t>1</w:t>
      </w:r>
      <w:r w:rsidR="00F85211" w:rsidRPr="008800F6">
        <w:rPr>
          <w:rFonts w:ascii="Arial" w:hAnsi="Arial" w:cs="Arial"/>
          <w:b w:val="0"/>
          <w:color w:val="000000" w:themeColor="text1"/>
          <w:sz w:val="20"/>
          <w:szCs w:val="20"/>
        </w:rPr>
        <w:t>0</w:t>
      </w:r>
      <w:r w:rsidRPr="008800F6">
        <w:rPr>
          <w:rFonts w:ascii="Arial" w:hAnsi="Arial" w:cs="Arial"/>
          <w:b w:val="0"/>
          <w:color w:val="000000" w:themeColor="text1"/>
          <w:sz w:val="20"/>
          <w:szCs w:val="20"/>
        </w:rPr>
        <w:t>.</w:t>
      </w:r>
      <w:r w:rsidRPr="008800F6">
        <w:rPr>
          <w:rFonts w:ascii="Arial" w:hAnsi="Arial" w:cs="Arial"/>
          <w:b w:val="0"/>
          <w:color w:val="000000" w:themeColor="text1"/>
          <w:sz w:val="20"/>
          <w:szCs w:val="20"/>
        </w:rPr>
        <w:tab/>
      </w:r>
      <w:r w:rsidR="009E7CB1" w:rsidRPr="008800F6">
        <w:rPr>
          <w:rFonts w:ascii="Arial" w:hAnsi="Arial" w:cs="Arial"/>
          <w:b w:val="0"/>
          <w:color w:val="000000" w:themeColor="text1"/>
          <w:sz w:val="20"/>
          <w:szCs w:val="20"/>
        </w:rPr>
        <w:t>Tajemnica przedsiębiorstwa:</w:t>
      </w:r>
    </w:p>
    <w:p w14:paraId="5736F0C0" w14:textId="72630F0B" w:rsidR="003761A4" w:rsidRPr="008800F6" w:rsidRDefault="009E7CB1">
      <w:pPr>
        <w:pStyle w:val="Tekstpodstawowy2"/>
        <w:numPr>
          <w:ilvl w:val="2"/>
          <w:numId w:val="19"/>
        </w:numPr>
        <w:spacing w:before="0" w:line="276" w:lineRule="auto"/>
        <w:ind w:left="709" w:right="23" w:hanging="283"/>
        <w:rPr>
          <w:rFonts w:ascii="Arial" w:hAnsi="Arial" w:cs="Arial"/>
          <w:b w:val="0"/>
          <w:color w:val="000000" w:themeColor="text1"/>
          <w:sz w:val="20"/>
          <w:szCs w:val="20"/>
        </w:rPr>
      </w:pPr>
      <w:r w:rsidRPr="008800F6">
        <w:rPr>
          <w:rFonts w:ascii="Arial" w:hAnsi="Arial" w:cs="Arial"/>
          <w:b w:val="0"/>
          <w:color w:val="000000" w:themeColor="text1"/>
          <w:sz w:val="20"/>
          <w:szCs w:val="20"/>
        </w:rPr>
        <w:t>w</w:t>
      </w:r>
      <w:r w:rsidR="003761A4" w:rsidRPr="008800F6">
        <w:rPr>
          <w:rFonts w:ascii="Arial" w:hAnsi="Arial" w:cs="Arial"/>
          <w:b w:val="0"/>
          <w:color w:val="000000" w:themeColor="text1"/>
          <w:sz w:val="20"/>
          <w:szCs w:val="20"/>
        </w:rPr>
        <w:t>szelkie informacje stanowiące tajemnicę przedsiębiorstwa, które Wykonawca pragnie zastrzec</w:t>
      </w:r>
      <w:r w:rsidRPr="008800F6">
        <w:rPr>
          <w:rFonts w:ascii="Arial" w:hAnsi="Arial" w:cs="Arial"/>
          <w:b w:val="0"/>
          <w:color w:val="000000" w:themeColor="text1"/>
          <w:sz w:val="20"/>
          <w:szCs w:val="20"/>
        </w:rPr>
        <w:t>,</w:t>
      </w:r>
      <w:r w:rsidR="003761A4" w:rsidRPr="008800F6">
        <w:rPr>
          <w:rFonts w:ascii="Arial" w:hAnsi="Arial" w:cs="Arial"/>
          <w:b w:val="0"/>
          <w:color w:val="000000" w:themeColor="text1"/>
          <w:sz w:val="20"/>
          <w:szCs w:val="20"/>
        </w:rPr>
        <w:t xml:space="preserve"> winny być załączone</w:t>
      </w:r>
      <w:r w:rsidR="001C53E2" w:rsidRPr="008800F6">
        <w:rPr>
          <w:rFonts w:ascii="Arial" w:hAnsi="Arial" w:cs="Arial"/>
          <w:b w:val="0"/>
          <w:color w:val="000000" w:themeColor="text1"/>
          <w:sz w:val="20"/>
          <w:szCs w:val="20"/>
        </w:rPr>
        <w:t xml:space="preserve"> </w:t>
      </w:r>
      <w:r w:rsidR="003761A4" w:rsidRPr="008800F6">
        <w:rPr>
          <w:rFonts w:ascii="Arial" w:hAnsi="Arial" w:cs="Arial"/>
          <w:b w:val="0"/>
          <w:color w:val="000000" w:themeColor="text1"/>
          <w:sz w:val="20"/>
          <w:szCs w:val="20"/>
        </w:rPr>
        <w:t xml:space="preserve">w osobnym </w:t>
      </w:r>
      <w:r w:rsidRPr="008800F6">
        <w:rPr>
          <w:rFonts w:ascii="Arial" w:hAnsi="Arial" w:cs="Arial"/>
          <w:b w:val="0"/>
          <w:color w:val="000000" w:themeColor="text1"/>
          <w:sz w:val="20"/>
          <w:szCs w:val="20"/>
        </w:rPr>
        <w:t>odpowiednio oznaczonym pliku</w:t>
      </w:r>
      <w:r w:rsidR="00042CDD" w:rsidRPr="008800F6">
        <w:rPr>
          <w:rFonts w:ascii="Arial" w:hAnsi="Arial" w:cs="Arial"/>
          <w:b w:val="0"/>
          <w:color w:val="000000" w:themeColor="text1"/>
          <w:sz w:val="20"/>
          <w:szCs w:val="20"/>
        </w:rPr>
        <w:t xml:space="preserve">, </w:t>
      </w:r>
      <w:r w:rsidR="00042CDD" w:rsidRPr="008800F6">
        <w:rPr>
          <w:rFonts w:ascii="Arial" w:hAnsi="Arial" w:cs="Arial"/>
          <w:b w:val="0"/>
          <w:bCs w:val="0"/>
          <w:color w:val="000000" w:themeColor="text1"/>
          <w:sz w:val="20"/>
          <w:szCs w:val="20"/>
        </w:rPr>
        <w:t>wraz z jednoczesnym zaznaczeniem w nazwie pliku „Dokument stanowiący tajemnicę przedsiębiorstwa”;</w:t>
      </w:r>
    </w:p>
    <w:p w14:paraId="1D7C2EB4" w14:textId="5706475D" w:rsidR="009E7CB1" w:rsidRPr="008800F6" w:rsidRDefault="009E7CB1">
      <w:pPr>
        <w:pStyle w:val="Tekstpodstawowy2"/>
        <w:numPr>
          <w:ilvl w:val="2"/>
          <w:numId w:val="19"/>
        </w:numPr>
        <w:spacing w:before="0" w:line="276" w:lineRule="auto"/>
        <w:ind w:left="709" w:right="23" w:hanging="283"/>
        <w:rPr>
          <w:rFonts w:ascii="Arial" w:hAnsi="Arial" w:cs="Arial"/>
          <w:b w:val="0"/>
          <w:color w:val="000000" w:themeColor="text1"/>
          <w:sz w:val="20"/>
          <w:szCs w:val="20"/>
        </w:rPr>
      </w:pPr>
      <w:r w:rsidRPr="008800F6">
        <w:rPr>
          <w:rFonts w:ascii="Arial" w:hAnsi="Arial" w:cs="Arial"/>
          <w:b w:val="0"/>
          <w:color w:val="000000" w:themeColor="text1"/>
          <w:sz w:val="20"/>
          <w:szCs w:val="20"/>
        </w:rPr>
        <w:t>zastrzegając tajemnicę przedsiębiorstwa Wykonawca zobligowany jest uzasadnić objęcie określonych przez niego informacji poufnością – wykazać, że zastrzeżone informacje stanowią tajemnicę przedsiębiorstwa w rozumieniu art. 11 ust. 2 ustawy z dnia 16 kwietnia 1993 r. o zwalczaniu nieuczciwej konkurencji</w:t>
      </w:r>
      <w:r w:rsidR="00A648A0" w:rsidRPr="008800F6">
        <w:rPr>
          <w:rFonts w:ascii="Arial" w:hAnsi="Arial" w:cs="Arial"/>
          <w:b w:val="0"/>
          <w:color w:val="000000" w:themeColor="text1"/>
          <w:sz w:val="20"/>
          <w:szCs w:val="20"/>
        </w:rPr>
        <w:t xml:space="preserve"> (</w:t>
      </w:r>
      <w:r w:rsidR="00224DF1">
        <w:rPr>
          <w:rFonts w:ascii="Arial" w:hAnsi="Arial" w:cs="Arial"/>
          <w:b w:val="0"/>
          <w:sz w:val="20"/>
          <w:szCs w:val="20"/>
        </w:rPr>
        <w:t>Dz. U. z 2026 r. poz. 85</w:t>
      </w:r>
      <w:r w:rsidR="00A648A0" w:rsidRPr="008800F6">
        <w:rPr>
          <w:rFonts w:ascii="Arial" w:hAnsi="Arial" w:cs="Arial"/>
          <w:b w:val="0"/>
          <w:color w:val="000000" w:themeColor="text1"/>
          <w:sz w:val="20"/>
          <w:szCs w:val="20"/>
        </w:rPr>
        <w:t>)</w:t>
      </w:r>
      <w:r w:rsidR="005A75C8" w:rsidRPr="008800F6">
        <w:rPr>
          <w:rFonts w:ascii="Arial" w:hAnsi="Arial" w:cs="Arial"/>
          <w:b w:val="0"/>
          <w:color w:val="000000" w:themeColor="text1"/>
          <w:sz w:val="20"/>
          <w:szCs w:val="20"/>
        </w:rPr>
        <w:t>;</w:t>
      </w:r>
    </w:p>
    <w:p w14:paraId="548EC1A5" w14:textId="55D62676" w:rsidR="005A75C8" w:rsidRPr="008800F6" w:rsidRDefault="005A75C8">
      <w:pPr>
        <w:pStyle w:val="Tekstpodstawowy2"/>
        <w:numPr>
          <w:ilvl w:val="2"/>
          <w:numId w:val="19"/>
        </w:numPr>
        <w:spacing w:before="0" w:line="276" w:lineRule="auto"/>
        <w:ind w:left="709" w:right="23" w:hanging="283"/>
        <w:rPr>
          <w:rFonts w:ascii="Arial" w:hAnsi="Arial" w:cs="Arial"/>
          <w:b w:val="0"/>
          <w:color w:val="000000" w:themeColor="text1"/>
          <w:sz w:val="20"/>
          <w:szCs w:val="20"/>
        </w:rPr>
      </w:pPr>
      <w:r w:rsidRPr="008800F6">
        <w:rPr>
          <w:rFonts w:ascii="Arial" w:hAnsi="Arial" w:cs="Arial"/>
          <w:b w:val="0"/>
          <w:color w:val="000000" w:themeColor="text1"/>
          <w:sz w:val="20"/>
          <w:szCs w:val="20"/>
        </w:rPr>
        <w:t>wraz z informacjami stanowiącymi tajemnicę przedsiębiorstwa i uzasadnieniem ich zastrzeżenia Wykonawca przekazuje Zamawiającemu jawne streszczenia dokumentów zawierających informacje stanowiące tajemnicę przedsiębiorstwa, które podlegać będą udostępnieniu innym wykonawcom ubiegającym się o udzielenie zamówienia</w:t>
      </w:r>
      <w:r w:rsidR="00042CDD" w:rsidRPr="008800F6">
        <w:rPr>
          <w:rFonts w:ascii="Arial" w:hAnsi="Arial" w:cs="Arial"/>
          <w:b w:val="0"/>
          <w:color w:val="000000" w:themeColor="text1"/>
          <w:sz w:val="20"/>
          <w:szCs w:val="20"/>
        </w:rPr>
        <w:t>;</w:t>
      </w:r>
    </w:p>
    <w:p w14:paraId="71BEE910" w14:textId="6D7A4589" w:rsidR="0035019A" w:rsidRPr="00AB7570" w:rsidRDefault="00042CDD">
      <w:pPr>
        <w:pStyle w:val="Tekstpodstawowy2"/>
        <w:numPr>
          <w:ilvl w:val="2"/>
          <w:numId w:val="19"/>
        </w:numPr>
        <w:spacing w:before="0" w:line="276" w:lineRule="auto"/>
        <w:ind w:left="709" w:right="23" w:hanging="283"/>
        <w:rPr>
          <w:rFonts w:ascii="Arial" w:hAnsi="Arial" w:cs="Arial"/>
          <w:b w:val="0"/>
          <w:color w:val="000000" w:themeColor="text1"/>
          <w:sz w:val="20"/>
          <w:szCs w:val="20"/>
        </w:rPr>
      </w:pPr>
      <w:r w:rsidRPr="008800F6">
        <w:rPr>
          <w:rFonts w:ascii="Arial" w:hAnsi="Arial" w:cs="Arial"/>
          <w:b w:val="0"/>
          <w:bCs w:val="0"/>
          <w:color w:val="000000" w:themeColor="text1"/>
          <w:sz w:val="20"/>
          <w:szCs w:val="20"/>
        </w:rPr>
        <w:t>zarówno załącznik stanowiący tajemnicę przedsiębiorstwa jak i uzasadnienie zastrzeżenia tajemnicy przedsiębiorstwa należy dodać w polu „Załączniki i inne dokumenty przedstawione w ofercie przez Wykonawcę”</w:t>
      </w:r>
      <w:r w:rsidR="0041683F" w:rsidRPr="008800F6">
        <w:rPr>
          <w:rFonts w:ascii="Arial" w:hAnsi="Arial" w:cs="Arial"/>
          <w:b w:val="0"/>
          <w:bCs w:val="0"/>
          <w:color w:val="000000" w:themeColor="text1"/>
          <w:sz w:val="20"/>
          <w:szCs w:val="20"/>
        </w:rPr>
        <w:t>.</w:t>
      </w:r>
    </w:p>
    <w:p w14:paraId="1233F43D" w14:textId="77777777" w:rsidR="00AB7570" w:rsidRPr="008800F6" w:rsidRDefault="00AB7570" w:rsidP="00AB7570">
      <w:pPr>
        <w:pStyle w:val="Tekstpodstawowy2"/>
        <w:spacing w:before="0" w:line="276" w:lineRule="auto"/>
        <w:ind w:left="709" w:right="23"/>
        <w:rPr>
          <w:rFonts w:ascii="Arial" w:hAnsi="Arial" w:cs="Arial"/>
          <w:b w:val="0"/>
          <w:color w:val="000000" w:themeColor="text1"/>
          <w:sz w:val="20"/>
          <w:szCs w:val="20"/>
        </w:rPr>
      </w:pPr>
    </w:p>
    <w:p w14:paraId="616B41BC" w14:textId="6108BDC8" w:rsidR="00932CB6" w:rsidRPr="008800F6" w:rsidRDefault="00042CDD" w:rsidP="006C7BFA">
      <w:pPr>
        <w:pStyle w:val="Tekstpodstawowy2"/>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14.</w:t>
      </w:r>
      <w:r w:rsidR="00932CB6" w:rsidRPr="008800F6">
        <w:rPr>
          <w:rFonts w:ascii="Arial" w:hAnsi="Arial" w:cs="Arial"/>
          <w:b w:val="0"/>
          <w:bCs w:val="0"/>
          <w:color w:val="000000" w:themeColor="text1"/>
          <w:sz w:val="20"/>
          <w:szCs w:val="20"/>
        </w:rPr>
        <w:t>1</w:t>
      </w:r>
      <w:r w:rsidR="00F85211" w:rsidRPr="008800F6">
        <w:rPr>
          <w:rFonts w:ascii="Arial" w:hAnsi="Arial" w:cs="Arial"/>
          <w:b w:val="0"/>
          <w:bCs w:val="0"/>
          <w:color w:val="000000" w:themeColor="text1"/>
          <w:sz w:val="20"/>
          <w:szCs w:val="20"/>
        </w:rPr>
        <w:t>1</w:t>
      </w:r>
      <w:r w:rsidRPr="008800F6">
        <w:rPr>
          <w:rFonts w:ascii="Arial" w:hAnsi="Arial" w:cs="Arial"/>
          <w:b w:val="0"/>
          <w:bCs w:val="0"/>
          <w:color w:val="000000" w:themeColor="text1"/>
          <w:sz w:val="20"/>
          <w:szCs w:val="20"/>
        </w:rPr>
        <w:t>.</w:t>
      </w:r>
      <w:r w:rsidR="00932CB6" w:rsidRPr="008800F6">
        <w:rPr>
          <w:rFonts w:ascii="Arial" w:hAnsi="Arial" w:cs="Arial"/>
          <w:b w:val="0"/>
          <w:bCs w:val="0"/>
          <w:color w:val="000000" w:themeColor="text1"/>
          <w:sz w:val="20"/>
          <w:szCs w:val="20"/>
        </w:rPr>
        <w:t xml:space="preserve">Oferta może być złożona tylko do upływu terminu składania ofert. </w:t>
      </w:r>
    </w:p>
    <w:p w14:paraId="3FBC1196" w14:textId="77777777" w:rsidR="00932CB6" w:rsidRPr="008800F6" w:rsidRDefault="00932CB6" w:rsidP="006C7BFA">
      <w:pPr>
        <w:pStyle w:val="Tekstpodstawowy2"/>
        <w:spacing w:before="0" w:line="276" w:lineRule="auto"/>
        <w:ind w:left="426" w:right="23" w:hanging="568"/>
        <w:rPr>
          <w:rFonts w:ascii="Arial" w:hAnsi="Arial" w:cs="Arial"/>
          <w:b w:val="0"/>
          <w:bCs w:val="0"/>
          <w:color w:val="000000" w:themeColor="text1"/>
          <w:sz w:val="20"/>
          <w:szCs w:val="20"/>
        </w:rPr>
      </w:pPr>
    </w:p>
    <w:p w14:paraId="0D7B19B6" w14:textId="7E5EA4DA" w:rsidR="00932CB6" w:rsidRPr="008800F6" w:rsidRDefault="00932CB6" w:rsidP="006C7BFA">
      <w:pPr>
        <w:pStyle w:val="Tekstpodstawowy2"/>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14.1</w:t>
      </w:r>
      <w:r w:rsidR="00F85211" w:rsidRPr="008800F6">
        <w:rPr>
          <w:rFonts w:ascii="Arial" w:hAnsi="Arial" w:cs="Arial"/>
          <w:b w:val="0"/>
          <w:bCs w:val="0"/>
          <w:color w:val="000000" w:themeColor="text1"/>
          <w:sz w:val="20"/>
          <w:szCs w:val="20"/>
        </w:rPr>
        <w:t>2</w:t>
      </w:r>
      <w:r w:rsidRPr="008800F6">
        <w:rPr>
          <w:rFonts w:ascii="Arial" w:hAnsi="Arial" w:cs="Arial"/>
          <w:b w:val="0"/>
          <w:bCs w:val="0"/>
          <w:color w:val="000000" w:themeColor="text1"/>
          <w:sz w:val="20"/>
          <w:szCs w:val="20"/>
        </w:rPr>
        <w:t>.</w:t>
      </w:r>
      <w:r w:rsidRPr="008800F6">
        <w:rPr>
          <w:rFonts w:ascii="Arial" w:hAnsi="Arial" w:cs="Arial"/>
          <w:b w:val="0"/>
          <w:bCs w:val="0"/>
          <w:color w:val="000000" w:themeColor="text1"/>
          <w:sz w:val="20"/>
          <w:szCs w:val="20"/>
        </w:rPr>
        <w:tab/>
        <w:t xml:space="preserve">Wykonawca może przed upływem terminu składania ofert wycofać ofertę. Wykonawca wycofuje ofertę w zakładce „Oferty/wnioski” używając przycisku „Wycofaj ofertę”. </w:t>
      </w:r>
    </w:p>
    <w:p w14:paraId="059DF030" w14:textId="77777777" w:rsidR="00932CB6" w:rsidRPr="008800F6" w:rsidRDefault="00932CB6" w:rsidP="006C7BFA">
      <w:pPr>
        <w:pStyle w:val="Tekstpodstawowy2"/>
        <w:spacing w:before="0" w:line="276" w:lineRule="auto"/>
        <w:ind w:left="426" w:right="23" w:hanging="568"/>
        <w:rPr>
          <w:rFonts w:ascii="Arial" w:hAnsi="Arial" w:cs="Arial"/>
          <w:b w:val="0"/>
          <w:bCs w:val="0"/>
          <w:color w:val="000000" w:themeColor="text1"/>
          <w:sz w:val="20"/>
          <w:szCs w:val="20"/>
        </w:rPr>
      </w:pPr>
    </w:p>
    <w:p w14:paraId="578E44F2" w14:textId="362FF587" w:rsidR="00932CB6" w:rsidRPr="008800F6" w:rsidRDefault="00932CB6" w:rsidP="006C7BFA">
      <w:pPr>
        <w:pStyle w:val="Tekstpodstawowy2"/>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14.1</w:t>
      </w:r>
      <w:r w:rsidR="00F85211" w:rsidRPr="008800F6">
        <w:rPr>
          <w:rFonts w:ascii="Arial" w:hAnsi="Arial" w:cs="Arial"/>
          <w:b w:val="0"/>
          <w:bCs w:val="0"/>
          <w:color w:val="000000" w:themeColor="text1"/>
          <w:sz w:val="20"/>
          <w:szCs w:val="20"/>
        </w:rPr>
        <w:t>3</w:t>
      </w:r>
      <w:r w:rsidRPr="008800F6">
        <w:rPr>
          <w:rFonts w:ascii="Arial" w:hAnsi="Arial" w:cs="Arial"/>
          <w:b w:val="0"/>
          <w:bCs w:val="0"/>
          <w:color w:val="000000" w:themeColor="text1"/>
          <w:sz w:val="20"/>
          <w:szCs w:val="20"/>
        </w:rPr>
        <w:t>.</w:t>
      </w:r>
      <w:r w:rsidRPr="008800F6">
        <w:rPr>
          <w:rFonts w:ascii="Arial" w:hAnsi="Arial" w:cs="Arial"/>
          <w:b w:val="0"/>
          <w:bCs w:val="0"/>
          <w:color w:val="000000" w:themeColor="text1"/>
          <w:sz w:val="20"/>
          <w:szCs w:val="20"/>
        </w:rPr>
        <w:tab/>
        <w:t>Maksymalny łączny rozmiar plików stanowiących ofertę lub składanych wraz z ofertą to 250 MB.</w:t>
      </w:r>
    </w:p>
    <w:p w14:paraId="70398AC9" w14:textId="77777777" w:rsidR="00932CB6" w:rsidRPr="008800F6" w:rsidRDefault="00932CB6" w:rsidP="006C7BFA">
      <w:pPr>
        <w:pStyle w:val="Tekstpodstawowy2"/>
        <w:spacing w:before="0" w:line="276" w:lineRule="auto"/>
        <w:ind w:left="426" w:right="23" w:hanging="568"/>
        <w:rPr>
          <w:rFonts w:ascii="Arial" w:hAnsi="Arial" w:cs="Arial"/>
          <w:b w:val="0"/>
          <w:bCs w:val="0"/>
          <w:color w:val="000000" w:themeColor="text1"/>
          <w:sz w:val="20"/>
          <w:szCs w:val="20"/>
        </w:rPr>
      </w:pPr>
    </w:p>
    <w:p w14:paraId="11D2B531" w14:textId="19A59F76" w:rsidR="00042CDD" w:rsidRPr="008800F6" w:rsidRDefault="00932CB6" w:rsidP="006C7BFA">
      <w:pPr>
        <w:pStyle w:val="Tekstpodstawowy2"/>
        <w:spacing w:before="0" w:line="276" w:lineRule="auto"/>
        <w:ind w:left="426" w:right="23" w:hanging="568"/>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14.1</w:t>
      </w:r>
      <w:r w:rsidR="00F85211" w:rsidRPr="008800F6">
        <w:rPr>
          <w:rFonts w:ascii="Arial" w:hAnsi="Arial" w:cs="Arial"/>
          <w:b w:val="0"/>
          <w:bCs w:val="0"/>
          <w:color w:val="000000" w:themeColor="text1"/>
          <w:sz w:val="20"/>
          <w:szCs w:val="20"/>
        </w:rPr>
        <w:t>4</w:t>
      </w:r>
      <w:r w:rsidRPr="008800F6">
        <w:rPr>
          <w:rFonts w:ascii="Arial" w:hAnsi="Arial" w:cs="Arial"/>
          <w:b w:val="0"/>
          <w:bCs w:val="0"/>
          <w:color w:val="000000" w:themeColor="text1"/>
          <w:sz w:val="20"/>
          <w:szCs w:val="20"/>
        </w:rPr>
        <w:t>.</w:t>
      </w:r>
      <w:r w:rsidRPr="008800F6">
        <w:rPr>
          <w:rFonts w:ascii="Arial" w:hAnsi="Arial" w:cs="Arial"/>
          <w:b w:val="0"/>
          <w:bCs w:val="0"/>
          <w:color w:val="000000" w:themeColor="text1"/>
          <w:sz w:val="20"/>
          <w:szCs w:val="20"/>
        </w:rPr>
        <w:tab/>
      </w:r>
      <w:r w:rsidR="00042CDD" w:rsidRPr="008800F6">
        <w:rPr>
          <w:rFonts w:ascii="Arial" w:hAnsi="Arial" w:cs="Arial"/>
          <w:b w:val="0"/>
          <w:bCs w:val="0"/>
          <w:color w:val="000000" w:themeColor="text1"/>
          <w:sz w:val="20"/>
          <w:szCs w:val="20"/>
        </w:rPr>
        <w:t xml:space="preserve">Zamawiający nie przewiduje zwrotu kosztów udziału w </w:t>
      </w:r>
      <w:r w:rsidR="00CA3647" w:rsidRPr="008800F6">
        <w:rPr>
          <w:rFonts w:ascii="Arial" w:hAnsi="Arial" w:cs="Arial"/>
          <w:b w:val="0"/>
          <w:bCs w:val="0"/>
          <w:color w:val="000000" w:themeColor="text1"/>
          <w:sz w:val="20"/>
          <w:szCs w:val="20"/>
        </w:rPr>
        <w:t>P</w:t>
      </w:r>
      <w:r w:rsidR="00042CDD" w:rsidRPr="008800F6">
        <w:rPr>
          <w:rFonts w:ascii="Arial" w:hAnsi="Arial" w:cs="Arial"/>
          <w:b w:val="0"/>
          <w:bCs w:val="0"/>
          <w:color w:val="000000" w:themeColor="text1"/>
          <w:sz w:val="20"/>
          <w:szCs w:val="20"/>
        </w:rPr>
        <w:t xml:space="preserve">ostępowaniu, w tym zwrotu kosztów poniesionych z tytułu nabycia kwalifikowanego podpisu elektronicznego. </w:t>
      </w:r>
    </w:p>
    <w:p w14:paraId="0B6737C2" w14:textId="77777777" w:rsidR="00042CDD" w:rsidRPr="008800F6" w:rsidRDefault="00042CDD" w:rsidP="006C7BFA">
      <w:pPr>
        <w:pStyle w:val="Tekstpodstawowy2"/>
        <w:spacing w:before="0" w:line="276" w:lineRule="auto"/>
        <w:ind w:right="23"/>
        <w:rPr>
          <w:rFonts w:ascii="Arial" w:hAnsi="Arial" w:cs="Arial"/>
          <w:b w:val="0"/>
          <w:color w:val="000000" w:themeColor="text1"/>
          <w:sz w:val="20"/>
          <w:szCs w:val="20"/>
        </w:rPr>
      </w:pPr>
    </w:p>
    <w:p w14:paraId="43FFF98E" w14:textId="3EDE23A5" w:rsidR="00D91132" w:rsidRPr="008800F6" w:rsidRDefault="00D91132">
      <w:pPr>
        <w:pStyle w:val="Akapitzlist"/>
        <w:numPr>
          <w:ilvl w:val="0"/>
          <w:numId w:val="29"/>
        </w:numPr>
        <w:tabs>
          <w:tab w:val="left" w:pos="713"/>
          <w:tab w:val="left" w:pos="2127"/>
        </w:tabs>
        <w:ind w:right="23"/>
        <w:jc w:val="both"/>
        <w:rPr>
          <w:rStyle w:val="tekstdokbold"/>
          <w:color w:val="000000" w:themeColor="text1"/>
          <w:sz w:val="20"/>
          <w:szCs w:val="20"/>
        </w:rPr>
      </w:pPr>
      <w:r w:rsidRPr="008800F6">
        <w:rPr>
          <w:rStyle w:val="tekstdokbold"/>
          <w:color w:val="000000" w:themeColor="text1"/>
          <w:sz w:val="20"/>
          <w:szCs w:val="20"/>
        </w:rPr>
        <w:t>OPIS SPOSOBU OBLICZENIA CENY OFERTY</w:t>
      </w:r>
    </w:p>
    <w:p w14:paraId="4618C22D" w14:textId="77777777" w:rsidR="005A75C8" w:rsidRPr="008800F6" w:rsidRDefault="005A75C8" w:rsidP="006C7BFA">
      <w:pPr>
        <w:tabs>
          <w:tab w:val="left" w:pos="713"/>
          <w:tab w:val="left" w:pos="2127"/>
        </w:tabs>
        <w:spacing w:line="276" w:lineRule="auto"/>
        <w:ind w:right="23"/>
        <w:jc w:val="both"/>
        <w:rPr>
          <w:rStyle w:val="tekstdokbold"/>
          <w:rFonts w:ascii="Arial" w:hAnsi="Arial" w:cs="Arial"/>
          <w:color w:val="000000" w:themeColor="text1"/>
          <w:sz w:val="20"/>
          <w:szCs w:val="20"/>
        </w:rPr>
      </w:pPr>
    </w:p>
    <w:p w14:paraId="44B3AAA1" w14:textId="6C1893D3" w:rsidR="005A75C8" w:rsidRPr="008800F6" w:rsidRDefault="009117A4" w:rsidP="006C7BFA">
      <w:pPr>
        <w:spacing w:line="276" w:lineRule="auto"/>
        <w:ind w:left="426" w:right="23" w:hanging="568"/>
        <w:jc w:val="both"/>
        <w:rPr>
          <w:rFonts w:ascii="Arial" w:hAnsi="Arial" w:cs="Arial"/>
          <w:color w:val="000000" w:themeColor="text1"/>
          <w:sz w:val="20"/>
        </w:rPr>
      </w:pPr>
      <w:r w:rsidRPr="008800F6">
        <w:rPr>
          <w:rFonts w:ascii="Arial" w:hAnsi="Arial" w:cs="Arial"/>
          <w:color w:val="000000" w:themeColor="text1"/>
          <w:sz w:val="20"/>
        </w:rPr>
        <w:t>1</w:t>
      </w:r>
      <w:r w:rsidR="005A75C8" w:rsidRPr="008800F6">
        <w:rPr>
          <w:rFonts w:ascii="Arial" w:hAnsi="Arial" w:cs="Arial"/>
          <w:color w:val="000000" w:themeColor="text1"/>
          <w:sz w:val="20"/>
        </w:rPr>
        <w:t>5</w:t>
      </w:r>
      <w:r w:rsidRPr="008800F6">
        <w:rPr>
          <w:rFonts w:ascii="Arial" w:hAnsi="Arial" w:cs="Arial"/>
          <w:color w:val="000000" w:themeColor="text1"/>
          <w:sz w:val="20"/>
        </w:rPr>
        <w:t>.1.</w:t>
      </w:r>
      <w:r w:rsidRPr="008800F6">
        <w:rPr>
          <w:rFonts w:ascii="Arial" w:hAnsi="Arial" w:cs="Arial"/>
          <w:color w:val="000000" w:themeColor="text1"/>
          <w:sz w:val="20"/>
        </w:rPr>
        <w:tab/>
      </w:r>
      <w:r w:rsidR="005A75C8" w:rsidRPr="008800F6">
        <w:rPr>
          <w:rFonts w:ascii="Arial" w:hAnsi="Arial" w:cs="Arial"/>
          <w:color w:val="000000" w:themeColor="text1"/>
          <w:sz w:val="20"/>
        </w:rPr>
        <w:t xml:space="preserve">Oferowaną cenę należy podać w </w:t>
      </w:r>
      <w:r w:rsidR="0020769D" w:rsidRPr="008800F6">
        <w:rPr>
          <w:rFonts w:ascii="Arial" w:hAnsi="Arial" w:cs="Arial"/>
          <w:color w:val="000000" w:themeColor="text1"/>
          <w:sz w:val="20"/>
        </w:rPr>
        <w:t>złotych polskich [</w:t>
      </w:r>
      <w:r w:rsidR="005A75C8" w:rsidRPr="008800F6">
        <w:rPr>
          <w:rFonts w:ascii="Arial" w:hAnsi="Arial" w:cs="Arial"/>
          <w:color w:val="000000" w:themeColor="text1"/>
          <w:sz w:val="20"/>
        </w:rPr>
        <w:t>PLN</w:t>
      </w:r>
      <w:r w:rsidR="0020769D" w:rsidRPr="008800F6">
        <w:rPr>
          <w:rFonts w:ascii="Arial" w:hAnsi="Arial" w:cs="Arial"/>
          <w:color w:val="000000" w:themeColor="text1"/>
          <w:sz w:val="20"/>
        </w:rPr>
        <w:t>] z dokładnością do grosza</w:t>
      </w:r>
      <w:r w:rsidR="005A75C8" w:rsidRPr="008800F6">
        <w:rPr>
          <w:rFonts w:ascii="Arial" w:hAnsi="Arial" w:cs="Arial"/>
          <w:color w:val="000000" w:themeColor="text1"/>
          <w:sz w:val="20"/>
        </w:rPr>
        <w:t xml:space="preserve"> w formularzu oferty – załączniku nr 1 do SWZ.</w:t>
      </w:r>
    </w:p>
    <w:p w14:paraId="5D53F56C" w14:textId="77777777" w:rsidR="005A75C8" w:rsidRPr="008800F6" w:rsidRDefault="005A75C8" w:rsidP="006C7BFA">
      <w:pPr>
        <w:spacing w:line="276" w:lineRule="auto"/>
        <w:ind w:left="426" w:right="23" w:hanging="568"/>
        <w:jc w:val="both"/>
        <w:rPr>
          <w:rFonts w:ascii="Arial" w:hAnsi="Arial" w:cs="Arial"/>
          <w:color w:val="000000" w:themeColor="text1"/>
          <w:sz w:val="20"/>
        </w:rPr>
      </w:pPr>
    </w:p>
    <w:p w14:paraId="0C33EA24" w14:textId="2A3C0314" w:rsidR="005A75C8" w:rsidRPr="008800F6" w:rsidRDefault="005A75C8" w:rsidP="006C7BFA">
      <w:pPr>
        <w:spacing w:line="276" w:lineRule="auto"/>
        <w:ind w:left="426" w:right="23" w:hanging="568"/>
        <w:jc w:val="both"/>
        <w:rPr>
          <w:rFonts w:ascii="Arial" w:hAnsi="Arial" w:cs="Arial"/>
          <w:color w:val="000000" w:themeColor="text1"/>
          <w:sz w:val="20"/>
        </w:rPr>
      </w:pPr>
      <w:r w:rsidRPr="008800F6">
        <w:rPr>
          <w:rFonts w:ascii="Arial" w:hAnsi="Arial" w:cs="Arial"/>
          <w:color w:val="000000" w:themeColor="text1"/>
          <w:sz w:val="20"/>
        </w:rPr>
        <w:t>15.2.</w:t>
      </w:r>
      <w:r w:rsidRPr="008800F6">
        <w:rPr>
          <w:rFonts w:ascii="Arial" w:hAnsi="Arial" w:cs="Arial"/>
          <w:color w:val="000000" w:themeColor="text1"/>
          <w:sz w:val="20"/>
        </w:rPr>
        <w:tab/>
        <w:t>Cenę podaną w ofercie należy obliczyć uwzględniając cały zakres zamówienia określony w dokumentach zamówienia.</w:t>
      </w:r>
    </w:p>
    <w:p w14:paraId="5A8D2CE7" w14:textId="77777777" w:rsidR="0020769D" w:rsidRPr="008800F6" w:rsidRDefault="0020769D" w:rsidP="006C7BFA">
      <w:pPr>
        <w:spacing w:line="276" w:lineRule="auto"/>
        <w:ind w:left="426" w:right="23" w:hanging="568"/>
        <w:jc w:val="both"/>
        <w:rPr>
          <w:rFonts w:ascii="Arial" w:hAnsi="Arial" w:cs="Arial"/>
          <w:color w:val="000000" w:themeColor="text1"/>
          <w:sz w:val="20"/>
        </w:rPr>
      </w:pPr>
    </w:p>
    <w:p w14:paraId="35451524" w14:textId="53ABA6E8" w:rsidR="005A75C8" w:rsidRPr="008800F6" w:rsidRDefault="0020769D" w:rsidP="006C7BFA">
      <w:pPr>
        <w:spacing w:line="276" w:lineRule="auto"/>
        <w:ind w:left="426" w:right="23" w:hanging="568"/>
        <w:jc w:val="both"/>
        <w:rPr>
          <w:rFonts w:ascii="Arial" w:hAnsi="Arial" w:cs="Arial"/>
          <w:color w:val="000000" w:themeColor="text1"/>
          <w:sz w:val="20"/>
        </w:rPr>
      </w:pPr>
      <w:r w:rsidRPr="008800F6">
        <w:rPr>
          <w:rFonts w:ascii="Arial" w:hAnsi="Arial" w:cs="Arial"/>
          <w:color w:val="000000" w:themeColor="text1"/>
          <w:sz w:val="20"/>
        </w:rPr>
        <w:t>15.3.</w:t>
      </w:r>
      <w:r w:rsidRPr="008800F6">
        <w:rPr>
          <w:rFonts w:ascii="Arial" w:hAnsi="Arial" w:cs="Arial"/>
          <w:color w:val="000000" w:themeColor="text1"/>
          <w:sz w:val="20"/>
        </w:rPr>
        <w:tab/>
        <w:t>O</w:t>
      </w:r>
      <w:r w:rsidR="005A75C8" w:rsidRPr="008800F6">
        <w:rPr>
          <w:rFonts w:ascii="Arial" w:hAnsi="Arial" w:cs="Arial"/>
          <w:color w:val="000000" w:themeColor="text1"/>
          <w:sz w:val="20"/>
        </w:rPr>
        <w:t xml:space="preserve">bliczona przez </w:t>
      </w:r>
      <w:r w:rsidRPr="008800F6">
        <w:rPr>
          <w:rFonts w:ascii="Arial" w:hAnsi="Arial" w:cs="Arial"/>
          <w:color w:val="000000" w:themeColor="text1"/>
          <w:sz w:val="20"/>
        </w:rPr>
        <w:t>Wykonawcę</w:t>
      </w:r>
      <w:r w:rsidR="005A75C8" w:rsidRPr="008800F6">
        <w:rPr>
          <w:rFonts w:ascii="Arial" w:hAnsi="Arial" w:cs="Arial"/>
          <w:color w:val="000000" w:themeColor="text1"/>
          <w:sz w:val="20"/>
        </w:rPr>
        <w:t xml:space="preserve"> </w:t>
      </w:r>
      <w:r w:rsidRPr="008800F6">
        <w:rPr>
          <w:rFonts w:ascii="Arial" w:hAnsi="Arial" w:cs="Arial"/>
          <w:color w:val="000000" w:themeColor="text1"/>
          <w:sz w:val="20"/>
        </w:rPr>
        <w:t xml:space="preserve">cena ma charakter </w:t>
      </w:r>
      <w:r w:rsidR="005A75C8" w:rsidRPr="008800F6">
        <w:rPr>
          <w:rFonts w:ascii="Arial" w:hAnsi="Arial" w:cs="Arial"/>
          <w:color w:val="000000" w:themeColor="text1"/>
          <w:sz w:val="20"/>
        </w:rPr>
        <w:t>ryczałtow</w:t>
      </w:r>
      <w:r w:rsidRPr="008800F6">
        <w:rPr>
          <w:rFonts w:ascii="Arial" w:hAnsi="Arial" w:cs="Arial"/>
          <w:color w:val="000000" w:themeColor="text1"/>
          <w:sz w:val="20"/>
        </w:rPr>
        <w:t>y i zawiera</w:t>
      </w:r>
      <w:r w:rsidR="005A75C8" w:rsidRPr="008800F6">
        <w:rPr>
          <w:rFonts w:ascii="Arial" w:hAnsi="Arial" w:cs="Arial"/>
          <w:color w:val="000000" w:themeColor="text1"/>
          <w:sz w:val="20"/>
        </w:rPr>
        <w:t xml:space="preserve"> wszelkie koszty </w:t>
      </w:r>
      <w:r w:rsidRPr="008800F6">
        <w:rPr>
          <w:rFonts w:ascii="Arial" w:hAnsi="Arial" w:cs="Arial"/>
          <w:color w:val="000000" w:themeColor="text1"/>
          <w:sz w:val="20"/>
        </w:rPr>
        <w:t xml:space="preserve">bezpośrednie </w:t>
      </w:r>
      <w:r w:rsidR="005A75C8" w:rsidRPr="008800F6">
        <w:rPr>
          <w:rFonts w:ascii="Arial" w:hAnsi="Arial" w:cs="Arial"/>
          <w:color w:val="000000" w:themeColor="text1"/>
          <w:sz w:val="20"/>
        </w:rPr>
        <w:t>i po</w:t>
      </w:r>
      <w:r w:rsidRPr="008800F6">
        <w:rPr>
          <w:rFonts w:ascii="Arial" w:hAnsi="Arial" w:cs="Arial"/>
          <w:color w:val="000000" w:themeColor="text1"/>
          <w:sz w:val="20"/>
        </w:rPr>
        <w:t>ś</w:t>
      </w:r>
      <w:r w:rsidR="005A75C8" w:rsidRPr="008800F6">
        <w:rPr>
          <w:rFonts w:ascii="Arial" w:hAnsi="Arial" w:cs="Arial"/>
          <w:color w:val="000000" w:themeColor="text1"/>
          <w:sz w:val="20"/>
        </w:rPr>
        <w:t xml:space="preserve">rednie jakie </w:t>
      </w:r>
      <w:r w:rsidRPr="008800F6">
        <w:rPr>
          <w:rFonts w:ascii="Arial" w:hAnsi="Arial" w:cs="Arial"/>
          <w:color w:val="000000" w:themeColor="text1"/>
          <w:sz w:val="20"/>
        </w:rPr>
        <w:t>W</w:t>
      </w:r>
      <w:r w:rsidR="005A75C8" w:rsidRPr="008800F6">
        <w:rPr>
          <w:rFonts w:ascii="Arial" w:hAnsi="Arial" w:cs="Arial"/>
          <w:color w:val="000000" w:themeColor="text1"/>
          <w:sz w:val="20"/>
        </w:rPr>
        <w:t xml:space="preserve">ykonawca </w:t>
      </w:r>
      <w:r w:rsidRPr="008800F6">
        <w:rPr>
          <w:rFonts w:ascii="Arial" w:hAnsi="Arial" w:cs="Arial"/>
          <w:color w:val="000000" w:themeColor="text1"/>
          <w:sz w:val="20"/>
        </w:rPr>
        <w:t>uważa</w:t>
      </w:r>
      <w:r w:rsidR="005A75C8" w:rsidRPr="008800F6">
        <w:rPr>
          <w:rFonts w:ascii="Arial" w:hAnsi="Arial" w:cs="Arial"/>
          <w:color w:val="000000" w:themeColor="text1"/>
          <w:sz w:val="20"/>
        </w:rPr>
        <w:t xml:space="preserve"> za </w:t>
      </w:r>
      <w:r w:rsidRPr="008800F6">
        <w:rPr>
          <w:rFonts w:ascii="Arial" w:hAnsi="Arial" w:cs="Arial"/>
          <w:color w:val="000000" w:themeColor="text1"/>
          <w:sz w:val="20"/>
        </w:rPr>
        <w:t>niezbędne</w:t>
      </w:r>
      <w:r w:rsidR="005A75C8" w:rsidRPr="008800F6">
        <w:rPr>
          <w:rFonts w:ascii="Arial" w:hAnsi="Arial" w:cs="Arial"/>
          <w:color w:val="000000" w:themeColor="text1"/>
          <w:sz w:val="20"/>
        </w:rPr>
        <w:t xml:space="preserve"> do poniesienia dla terminowego i prawidłowego wykonania</w:t>
      </w:r>
      <w:r w:rsidRPr="008800F6">
        <w:rPr>
          <w:rFonts w:ascii="Arial" w:hAnsi="Arial" w:cs="Arial"/>
          <w:color w:val="000000" w:themeColor="text1"/>
          <w:sz w:val="20"/>
        </w:rPr>
        <w:t xml:space="preserve"> </w:t>
      </w:r>
      <w:r w:rsidR="005A75C8" w:rsidRPr="008800F6">
        <w:rPr>
          <w:rFonts w:ascii="Arial" w:hAnsi="Arial" w:cs="Arial"/>
          <w:color w:val="000000" w:themeColor="text1"/>
          <w:sz w:val="20"/>
        </w:rPr>
        <w:t xml:space="preserve">przedmiotu zamówienia, zysk </w:t>
      </w:r>
      <w:r w:rsidRPr="008800F6">
        <w:rPr>
          <w:rFonts w:ascii="Arial" w:hAnsi="Arial" w:cs="Arial"/>
          <w:color w:val="000000" w:themeColor="text1"/>
          <w:sz w:val="20"/>
        </w:rPr>
        <w:t>W</w:t>
      </w:r>
      <w:r w:rsidR="005A75C8" w:rsidRPr="008800F6">
        <w:rPr>
          <w:rFonts w:ascii="Arial" w:hAnsi="Arial" w:cs="Arial"/>
          <w:color w:val="000000" w:themeColor="text1"/>
          <w:sz w:val="20"/>
        </w:rPr>
        <w:t>ykonawcy oraz wszelkie wymagane przepisami podatki i opłaty,</w:t>
      </w:r>
      <w:r w:rsidRPr="008800F6">
        <w:rPr>
          <w:rFonts w:ascii="Arial" w:hAnsi="Arial" w:cs="Arial"/>
          <w:color w:val="000000" w:themeColor="text1"/>
          <w:sz w:val="20"/>
        </w:rPr>
        <w:t xml:space="preserve"> </w:t>
      </w:r>
      <w:r w:rsidR="005A75C8" w:rsidRPr="008800F6">
        <w:rPr>
          <w:rFonts w:ascii="Arial" w:hAnsi="Arial" w:cs="Arial"/>
          <w:color w:val="000000" w:themeColor="text1"/>
          <w:sz w:val="20"/>
        </w:rPr>
        <w:t xml:space="preserve">w </w:t>
      </w:r>
      <w:r w:rsidRPr="008800F6">
        <w:rPr>
          <w:rFonts w:ascii="Arial" w:hAnsi="Arial" w:cs="Arial"/>
          <w:color w:val="000000" w:themeColor="text1"/>
          <w:sz w:val="20"/>
        </w:rPr>
        <w:t>szczególności</w:t>
      </w:r>
      <w:r w:rsidR="005A75C8" w:rsidRPr="008800F6">
        <w:rPr>
          <w:rFonts w:ascii="Arial" w:hAnsi="Arial" w:cs="Arial"/>
          <w:color w:val="000000" w:themeColor="text1"/>
          <w:sz w:val="20"/>
        </w:rPr>
        <w:t xml:space="preserve"> VAT. Wykonawca winien </w:t>
      </w:r>
      <w:r w:rsidRPr="008800F6">
        <w:rPr>
          <w:rFonts w:ascii="Arial" w:hAnsi="Arial" w:cs="Arial"/>
          <w:color w:val="000000" w:themeColor="text1"/>
          <w:sz w:val="20"/>
        </w:rPr>
        <w:t>uwzględnić</w:t>
      </w:r>
      <w:r w:rsidR="005A75C8" w:rsidRPr="008800F6">
        <w:rPr>
          <w:rFonts w:ascii="Arial" w:hAnsi="Arial" w:cs="Arial"/>
          <w:color w:val="000000" w:themeColor="text1"/>
          <w:sz w:val="20"/>
        </w:rPr>
        <w:t xml:space="preserve"> przy </w:t>
      </w:r>
      <w:r w:rsidRPr="008800F6">
        <w:rPr>
          <w:rFonts w:ascii="Arial" w:hAnsi="Arial" w:cs="Arial"/>
          <w:color w:val="000000" w:themeColor="text1"/>
          <w:sz w:val="20"/>
        </w:rPr>
        <w:t>określeniu</w:t>
      </w:r>
      <w:r w:rsidR="005A75C8" w:rsidRPr="008800F6">
        <w:rPr>
          <w:rFonts w:ascii="Arial" w:hAnsi="Arial" w:cs="Arial"/>
          <w:color w:val="000000" w:themeColor="text1"/>
          <w:sz w:val="20"/>
        </w:rPr>
        <w:t xml:space="preserve"> ceny wszystkie posiadane informacje</w:t>
      </w:r>
      <w:r w:rsidRPr="008800F6">
        <w:rPr>
          <w:rFonts w:ascii="Arial" w:hAnsi="Arial" w:cs="Arial"/>
          <w:color w:val="000000" w:themeColor="text1"/>
          <w:sz w:val="20"/>
        </w:rPr>
        <w:t xml:space="preserve"> </w:t>
      </w:r>
      <w:r w:rsidR="005A75C8" w:rsidRPr="008800F6">
        <w:rPr>
          <w:rFonts w:ascii="Arial" w:hAnsi="Arial" w:cs="Arial"/>
          <w:color w:val="000000" w:themeColor="text1"/>
          <w:sz w:val="20"/>
        </w:rPr>
        <w:t xml:space="preserve">o przedmiocie zamówienia, </w:t>
      </w:r>
      <w:r w:rsidRPr="008800F6">
        <w:rPr>
          <w:rFonts w:ascii="Arial" w:hAnsi="Arial" w:cs="Arial"/>
          <w:color w:val="000000" w:themeColor="text1"/>
          <w:sz w:val="20"/>
        </w:rPr>
        <w:t>w szczególności</w:t>
      </w:r>
      <w:r w:rsidR="005A75C8" w:rsidRPr="008800F6">
        <w:rPr>
          <w:rFonts w:ascii="Arial" w:hAnsi="Arial" w:cs="Arial"/>
          <w:color w:val="000000" w:themeColor="text1"/>
          <w:sz w:val="20"/>
        </w:rPr>
        <w:t xml:space="preserve"> informacje wymagania i warunki podane w </w:t>
      </w:r>
      <w:r w:rsidRPr="008800F6">
        <w:rPr>
          <w:rFonts w:ascii="Arial" w:hAnsi="Arial" w:cs="Arial"/>
          <w:color w:val="000000" w:themeColor="text1"/>
          <w:sz w:val="20"/>
        </w:rPr>
        <w:t>SWZ.</w:t>
      </w:r>
    </w:p>
    <w:p w14:paraId="55610DB0" w14:textId="77777777" w:rsidR="0020769D" w:rsidRPr="008800F6" w:rsidRDefault="0020769D" w:rsidP="006C7BFA">
      <w:pPr>
        <w:spacing w:line="276" w:lineRule="auto"/>
        <w:ind w:left="426" w:right="23" w:hanging="568"/>
        <w:jc w:val="both"/>
        <w:rPr>
          <w:rFonts w:ascii="Arial" w:hAnsi="Arial" w:cs="Arial"/>
          <w:color w:val="000000" w:themeColor="text1"/>
          <w:sz w:val="20"/>
        </w:rPr>
      </w:pPr>
    </w:p>
    <w:p w14:paraId="6B79E570" w14:textId="5AA7692F" w:rsidR="0020769D" w:rsidRPr="008800F6" w:rsidRDefault="0020769D" w:rsidP="006C7BFA">
      <w:pPr>
        <w:spacing w:line="276" w:lineRule="auto"/>
        <w:ind w:left="426" w:right="23" w:hanging="568"/>
        <w:jc w:val="both"/>
        <w:rPr>
          <w:rFonts w:ascii="Arial" w:hAnsi="Arial" w:cs="Arial"/>
          <w:color w:val="000000" w:themeColor="text1"/>
          <w:sz w:val="20"/>
        </w:rPr>
      </w:pPr>
      <w:r w:rsidRPr="008800F6">
        <w:rPr>
          <w:rFonts w:ascii="Arial" w:hAnsi="Arial" w:cs="Arial"/>
          <w:color w:val="000000" w:themeColor="text1"/>
          <w:sz w:val="20"/>
        </w:rPr>
        <w:t>15.4.</w:t>
      </w:r>
      <w:r w:rsidRPr="008800F6">
        <w:rPr>
          <w:rFonts w:ascii="Arial" w:hAnsi="Arial" w:cs="Arial"/>
          <w:color w:val="000000" w:themeColor="text1"/>
          <w:sz w:val="20"/>
        </w:rPr>
        <w:tab/>
        <w:t>C</w:t>
      </w:r>
      <w:r w:rsidR="005A75C8" w:rsidRPr="008800F6">
        <w:rPr>
          <w:rFonts w:ascii="Arial" w:hAnsi="Arial" w:cs="Arial"/>
          <w:color w:val="000000" w:themeColor="text1"/>
          <w:sz w:val="20"/>
        </w:rPr>
        <w:t xml:space="preserve">ena </w:t>
      </w:r>
      <w:r w:rsidRPr="008800F6">
        <w:rPr>
          <w:rFonts w:ascii="Arial" w:hAnsi="Arial" w:cs="Arial"/>
          <w:color w:val="000000" w:themeColor="text1"/>
          <w:sz w:val="20"/>
        </w:rPr>
        <w:t>określona</w:t>
      </w:r>
      <w:r w:rsidR="005A75C8" w:rsidRPr="008800F6">
        <w:rPr>
          <w:rFonts w:ascii="Arial" w:hAnsi="Arial" w:cs="Arial"/>
          <w:color w:val="000000" w:themeColor="text1"/>
          <w:sz w:val="20"/>
        </w:rPr>
        <w:t xml:space="preserve"> przez </w:t>
      </w:r>
      <w:r w:rsidRPr="008800F6">
        <w:rPr>
          <w:rFonts w:ascii="Arial" w:hAnsi="Arial" w:cs="Arial"/>
          <w:color w:val="000000" w:themeColor="text1"/>
          <w:sz w:val="20"/>
        </w:rPr>
        <w:t>Wykonawcę</w:t>
      </w:r>
      <w:r w:rsidR="005A75C8" w:rsidRPr="008800F6">
        <w:rPr>
          <w:rFonts w:ascii="Arial" w:hAnsi="Arial" w:cs="Arial"/>
          <w:color w:val="000000" w:themeColor="text1"/>
          <w:sz w:val="20"/>
        </w:rPr>
        <w:t xml:space="preserve"> w ofercie nie </w:t>
      </w:r>
      <w:r w:rsidRPr="008800F6">
        <w:rPr>
          <w:rFonts w:ascii="Arial" w:hAnsi="Arial" w:cs="Arial"/>
          <w:color w:val="000000" w:themeColor="text1"/>
          <w:sz w:val="20"/>
        </w:rPr>
        <w:t>może</w:t>
      </w:r>
      <w:r w:rsidR="005A75C8" w:rsidRPr="008800F6">
        <w:rPr>
          <w:rFonts w:ascii="Arial" w:hAnsi="Arial" w:cs="Arial"/>
          <w:color w:val="000000" w:themeColor="text1"/>
          <w:sz w:val="20"/>
        </w:rPr>
        <w:t xml:space="preserve"> ulec zmianie w czasie trwania umowy z </w:t>
      </w:r>
      <w:r w:rsidRPr="008800F6">
        <w:rPr>
          <w:rFonts w:ascii="Arial" w:hAnsi="Arial" w:cs="Arial"/>
          <w:color w:val="000000" w:themeColor="text1"/>
          <w:sz w:val="20"/>
        </w:rPr>
        <w:t xml:space="preserve">zastrzeżeniem </w:t>
      </w:r>
      <w:r w:rsidR="005A75C8" w:rsidRPr="008800F6">
        <w:rPr>
          <w:rFonts w:ascii="Arial" w:hAnsi="Arial" w:cs="Arial"/>
          <w:color w:val="000000" w:themeColor="text1"/>
          <w:sz w:val="20"/>
        </w:rPr>
        <w:t xml:space="preserve">art. 455 oraz art. 439 </w:t>
      </w:r>
      <w:proofErr w:type="spellStart"/>
      <w:r w:rsidRPr="008800F6">
        <w:rPr>
          <w:rFonts w:ascii="Arial" w:hAnsi="Arial" w:cs="Arial"/>
          <w:color w:val="000000" w:themeColor="text1"/>
          <w:sz w:val="20"/>
        </w:rPr>
        <w:t>Pzp</w:t>
      </w:r>
      <w:proofErr w:type="spellEnd"/>
      <w:r w:rsidRPr="008800F6">
        <w:rPr>
          <w:rFonts w:ascii="Arial" w:hAnsi="Arial" w:cs="Arial"/>
          <w:color w:val="000000" w:themeColor="text1"/>
          <w:sz w:val="20"/>
        </w:rPr>
        <w:t>.</w:t>
      </w:r>
    </w:p>
    <w:p w14:paraId="6F629AC3" w14:textId="77777777" w:rsidR="00CA3647" w:rsidRPr="008800F6" w:rsidRDefault="00CA3647" w:rsidP="006C7BFA">
      <w:pPr>
        <w:spacing w:line="276" w:lineRule="auto"/>
        <w:ind w:left="426" w:right="23" w:hanging="568"/>
        <w:jc w:val="both"/>
        <w:rPr>
          <w:rFonts w:ascii="Arial" w:hAnsi="Arial" w:cs="Arial"/>
          <w:color w:val="000000" w:themeColor="text1"/>
          <w:sz w:val="20"/>
        </w:rPr>
      </w:pPr>
    </w:p>
    <w:p w14:paraId="2C17A76A" w14:textId="77777777" w:rsidR="0020769D" w:rsidRPr="008800F6" w:rsidRDefault="0020769D" w:rsidP="006C7BFA">
      <w:pPr>
        <w:spacing w:line="276" w:lineRule="auto"/>
        <w:ind w:left="426" w:right="23" w:hanging="568"/>
        <w:jc w:val="both"/>
        <w:rPr>
          <w:rFonts w:ascii="Arial" w:hAnsi="Arial" w:cs="Arial"/>
          <w:color w:val="000000" w:themeColor="text1"/>
          <w:sz w:val="20"/>
        </w:rPr>
      </w:pPr>
      <w:r w:rsidRPr="008800F6">
        <w:rPr>
          <w:rFonts w:ascii="Arial" w:hAnsi="Arial" w:cs="Arial"/>
          <w:color w:val="000000" w:themeColor="text1"/>
          <w:sz w:val="20"/>
        </w:rPr>
        <w:t>15.5.</w:t>
      </w:r>
      <w:r w:rsidRPr="008800F6">
        <w:rPr>
          <w:rFonts w:ascii="Arial" w:hAnsi="Arial" w:cs="Arial"/>
          <w:color w:val="000000" w:themeColor="text1"/>
          <w:sz w:val="20"/>
        </w:rPr>
        <w:tab/>
        <w:t>Jeżeli</w:t>
      </w:r>
      <w:r w:rsidR="005A75C8" w:rsidRPr="008800F6">
        <w:rPr>
          <w:rFonts w:ascii="Arial" w:hAnsi="Arial" w:cs="Arial"/>
          <w:color w:val="000000" w:themeColor="text1"/>
          <w:sz w:val="20"/>
        </w:rPr>
        <w:t xml:space="preserve"> Wykonawca składa </w:t>
      </w:r>
      <w:r w:rsidRPr="008800F6">
        <w:rPr>
          <w:rFonts w:ascii="Arial" w:hAnsi="Arial" w:cs="Arial"/>
          <w:color w:val="000000" w:themeColor="text1"/>
          <w:sz w:val="20"/>
        </w:rPr>
        <w:t>ofertę</w:t>
      </w:r>
      <w:r w:rsidR="005A75C8" w:rsidRPr="008800F6">
        <w:rPr>
          <w:rFonts w:ascii="Arial" w:hAnsi="Arial" w:cs="Arial"/>
          <w:color w:val="000000" w:themeColor="text1"/>
          <w:sz w:val="20"/>
        </w:rPr>
        <w:t xml:space="preserve">, której wybór prowadziłby do powstania u </w:t>
      </w:r>
      <w:r w:rsidRPr="008800F6">
        <w:rPr>
          <w:rFonts w:ascii="Arial" w:hAnsi="Arial" w:cs="Arial"/>
          <w:color w:val="000000" w:themeColor="text1"/>
          <w:sz w:val="20"/>
        </w:rPr>
        <w:t>Zamawiającego</w:t>
      </w:r>
      <w:r w:rsidR="005A75C8" w:rsidRPr="008800F6">
        <w:rPr>
          <w:rFonts w:ascii="Arial" w:hAnsi="Arial" w:cs="Arial"/>
          <w:color w:val="000000" w:themeColor="text1"/>
          <w:sz w:val="20"/>
        </w:rPr>
        <w:t xml:space="preserve"> </w:t>
      </w:r>
      <w:r w:rsidRPr="008800F6">
        <w:rPr>
          <w:rFonts w:ascii="Arial" w:hAnsi="Arial" w:cs="Arial"/>
          <w:color w:val="000000" w:themeColor="text1"/>
          <w:sz w:val="20"/>
        </w:rPr>
        <w:t xml:space="preserve">obowiązku </w:t>
      </w:r>
      <w:r w:rsidR="005A75C8" w:rsidRPr="008800F6">
        <w:rPr>
          <w:rFonts w:ascii="Arial" w:hAnsi="Arial" w:cs="Arial"/>
          <w:color w:val="000000" w:themeColor="text1"/>
          <w:sz w:val="20"/>
        </w:rPr>
        <w:t xml:space="preserve">podatkowego zgodnie z przepisami o podatku od towarów i usług, </w:t>
      </w:r>
      <w:r w:rsidRPr="008800F6">
        <w:rPr>
          <w:rFonts w:ascii="Arial" w:hAnsi="Arial" w:cs="Arial"/>
          <w:color w:val="000000" w:themeColor="text1"/>
          <w:sz w:val="20"/>
        </w:rPr>
        <w:t>Zamawiający</w:t>
      </w:r>
      <w:r w:rsidR="005A75C8" w:rsidRPr="008800F6">
        <w:rPr>
          <w:rFonts w:ascii="Arial" w:hAnsi="Arial" w:cs="Arial"/>
          <w:color w:val="000000" w:themeColor="text1"/>
          <w:sz w:val="20"/>
        </w:rPr>
        <w:t xml:space="preserve"> w celu oceny takiej oferty</w:t>
      </w:r>
      <w:r w:rsidRPr="008800F6">
        <w:rPr>
          <w:rFonts w:ascii="Arial" w:hAnsi="Arial" w:cs="Arial"/>
          <w:color w:val="000000" w:themeColor="text1"/>
          <w:sz w:val="20"/>
        </w:rPr>
        <w:t xml:space="preserve"> </w:t>
      </w:r>
      <w:r w:rsidR="005A75C8" w:rsidRPr="008800F6">
        <w:rPr>
          <w:rFonts w:ascii="Arial" w:hAnsi="Arial" w:cs="Arial"/>
          <w:color w:val="000000" w:themeColor="text1"/>
          <w:sz w:val="20"/>
        </w:rPr>
        <w:t xml:space="preserve">doliczy do przedstawionej w niej ceny podatek od towarów i usług, który miałby </w:t>
      </w:r>
      <w:r w:rsidRPr="008800F6">
        <w:rPr>
          <w:rFonts w:ascii="Arial" w:hAnsi="Arial" w:cs="Arial"/>
          <w:color w:val="000000" w:themeColor="text1"/>
          <w:sz w:val="20"/>
        </w:rPr>
        <w:t>obowiązek</w:t>
      </w:r>
      <w:r w:rsidR="005A75C8" w:rsidRPr="008800F6">
        <w:rPr>
          <w:rFonts w:ascii="Arial" w:hAnsi="Arial" w:cs="Arial"/>
          <w:color w:val="000000" w:themeColor="text1"/>
          <w:sz w:val="20"/>
        </w:rPr>
        <w:t xml:space="preserve"> </w:t>
      </w:r>
      <w:r w:rsidRPr="008800F6">
        <w:rPr>
          <w:rFonts w:ascii="Arial" w:hAnsi="Arial" w:cs="Arial"/>
          <w:color w:val="000000" w:themeColor="text1"/>
          <w:sz w:val="20"/>
        </w:rPr>
        <w:t>rozliczyć</w:t>
      </w:r>
      <w:r w:rsidR="005A75C8" w:rsidRPr="008800F6">
        <w:rPr>
          <w:rFonts w:ascii="Arial" w:hAnsi="Arial" w:cs="Arial"/>
          <w:color w:val="000000" w:themeColor="text1"/>
          <w:sz w:val="20"/>
        </w:rPr>
        <w:t xml:space="preserve"> zgodnie</w:t>
      </w:r>
      <w:r w:rsidRPr="008800F6">
        <w:rPr>
          <w:rFonts w:ascii="Arial" w:hAnsi="Arial" w:cs="Arial"/>
          <w:color w:val="000000" w:themeColor="text1"/>
          <w:sz w:val="20"/>
        </w:rPr>
        <w:t xml:space="preserve"> </w:t>
      </w:r>
      <w:r w:rsidR="005A75C8" w:rsidRPr="008800F6">
        <w:rPr>
          <w:rFonts w:ascii="Arial" w:hAnsi="Arial" w:cs="Arial"/>
          <w:color w:val="000000" w:themeColor="text1"/>
          <w:sz w:val="20"/>
        </w:rPr>
        <w:t>z tymi przepisami.</w:t>
      </w:r>
    </w:p>
    <w:p w14:paraId="631F37BB" w14:textId="77777777" w:rsidR="0020769D" w:rsidRPr="008800F6" w:rsidRDefault="0020769D" w:rsidP="006C7BFA">
      <w:pPr>
        <w:spacing w:line="276" w:lineRule="auto"/>
        <w:ind w:left="426" w:right="23" w:hanging="568"/>
        <w:jc w:val="both"/>
        <w:rPr>
          <w:rFonts w:ascii="Arial" w:hAnsi="Arial" w:cs="Arial"/>
          <w:color w:val="000000" w:themeColor="text1"/>
          <w:sz w:val="20"/>
        </w:rPr>
      </w:pPr>
    </w:p>
    <w:p w14:paraId="6A089FDB" w14:textId="4F013C83" w:rsidR="009117A4" w:rsidRPr="008800F6" w:rsidRDefault="009117A4" w:rsidP="006C7BFA">
      <w:pPr>
        <w:spacing w:line="276" w:lineRule="auto"/>
        <w:ind w:left="426" w:right="23" w:hanging="568"/>
        <w:jc w:val="both"/>
        <w:rPr>
          <w:rFonts w:ascii="Arial" w:hAnsi="Arial" w:cs="Arial"/>
          <w:color w:val="000000" w:themeColor="text1"/>
          <w:sz w:val="20"/>
        </w:rPr>
      </w:pPr>
      <w:r w:rsidRPr="008800F6">
        <w:rPr>
          <w:rFonts w:ascii="Arial" w:hAnsi="Arial" w:cs="Arial"/>
          <w:color w:val="000000" w:themeColor="text1"/>
          <w:sz w:val="20"/>
        </w:rPr>
        <w:t>1</w:t>
      </w:r>
      <w:r w:rsidR="0020769D" w:rsidRPr="008800F6">
        <w:rPr>
          <w:rFonts w:ascii="Arial" w:hAnsi="Arial" w:cs="Arial"/>
          <w:color w:val="000000" w:themeColor="text1"/>
          <w:sz w:val="20"/>
        </w:rPr>
        <w:t>5</w:t>
      </w:r>
      <w:r w:rsidRPr="008800F6">
        <w:rPr>
          <w:rFonts w:ascii="Arial" w:hAnsi="Arial" w:cs="Arial"/>
          <w:color w:val="000000" w:themeColor="text1"/>
          <w:sz w:val="20"/>
        </w:rPr>
        <w:t>.</w:t>
      </w:r>
      <w:r w:rsidR="0020769D" w:rsidRPr="008800F6">
        <w:rPr>
          <w:rFonts w:ascii="Arial" w:hAnsi="Arial" w:cs="Arial"/>
          <w:color w:val="000000" w:themeColor="text1"/>
          <w:sz w:val="20"/>
        </w:rPr>
        <w:t>6</w:t>
      </w:r>
      <w:r w:rsidRPr="008800F6">
        <w:rPr>
          <w:rFonts w:ascii="Arial" w:hAnsi="Arial" w:cs="Arial"/>
          <w:color w:val="000000" w:themeColor="text1"/>
          <w:sz w:val="20"/>
        </w:rPr>
        <w:t>.</w:t>
      </w:r>
      <w:r w:rsidRPr="008800F6">
        <w:rPr>
          <w:rFonts w:ascii="Arial" w:hAnsi="Arial" w:cs="Arial"/>
          <w:color w:val="000000" w:themeColor="text1"/>
          <w:sz w:val="20"/>
        </w:rPr>
        <w:tab/>
      </w:r>
      <w:r w:rsidR="0020769D" w:rsidRPr="008800F6">
        <w:rPr>
          <w:rFonts w:ascii="Arial" w:hAnsi="Arial" w:cs="Arial"/>
          <w:color w:val="000000" w:themeColor="text1"/>
          <w:sz w:val="20"/>
        </w:rPr>
        <w:t>Zamawiający nie przewiduje prowadzenia rozliczeń w walutach obcych.</w:t>
      </w:r>
    </w:p>
    <w:p w14:paraId="0263E140" w14:textId="77777777" w:rsidR="0035019A" w:rsidRPr="008800F6" w:rsidRDefault="0035019A" w:rsidP="006C7BFA">
      <w:pPr>
        <w:spacing w:line="276" w:lineRule="auto"/>
        <w:ind w:left="709" w:right="23" w:hanging="709"/>
        <w:jc w:val="both"/>
        <w:rPr>
          <w:rFonts w:ascii="Arial" w:hAnsi="Arial" w:cs="Arial"/>
          <w:color w:val="000000" w:themeColor="text1"/>
          <w:sz w:val="20"/>
        </w:rPr>
      </w:pPr>
    </w:p>
    <w:p w14:paraId="4CC4FD76" w14:textId="0A3CFC2F" w:rsidR="0064118C" w:rsidRPr="008800F6" w:rsidRDefault="009608C4">
      <w:pPr>
        <w:pStyle w:val="Akapitzlist"/>
        <w:numPr>
          <w:ilvl w:val="0"/>
          <w:numId w:val="29"/>
        </w:numPr>
        <w:suppressAutoHyphens/>
        <w:ind w:right="23" w:hanging="542"/>
        <w:rPr>
          <w:b/>
          <w:color w:val="000000" w:themeColor="text1"/>
          <w:sz w:val="20"/>
          <w:szCs w:val="20"/>
          <w:lang w:eastAsia="ar-SA"/>
        </w:rPr>
      </w:pPr>
      <w:r w:rsidRPr="008800F6">
        <w:rPr>
          <w:b/>
          <w:bCs/>
          <w:color w:val="000000" w:themeColor="text1"/>
          <w:sz w:val="20"/>
          <w:szCs w:val="20"/>
        </w:rPr>
        <w:t>TERMIN ZWIĄZANIA OFERTĄ.</w:t>
      </w:r>
      <w:r w:rsidRPr="008800F6">
        <w:rPr>
          <w:b/>
          <w:color w:val="000000" w:themeColor="text1"/>
          <w:sz w:val="20"/>
          <w:szCs w:val="20"/>
          <w:lang w:eastAsia="ar-SA"/>
        </w:rPr>
        <w:t xml:space="preserve"> </w:t>
      </w:r>
      <w:r w:rsidR="001A448F" w:rsidRPr="008800F6">
        <w:rPr>
          <w:b/>
          <w:color w:val="000000" w:themeColor="text1"/>
          <w:sz w:val="20"/>
          <w:szCs w:val="20"/>
          <w:lang w:eastAsia="ar-SA"/>
        </w:rPr>
        <w:t>WYMAGANIA DOTYCZĄCE WADIUM</w:t>
      </w:r>
    </w:p>
    <w:p w14:paraId="50528ECC" w14:textId="77777777" w:rsidR="006D7E8C" w:rsidRPr="008800F6" w:rsidRDefault="006D7E8C" w:rsidP="006C7BFA">
      <w:pPr>
        <w:suppressAutoHyphens/>
        <w:spacing w:line="276" w:lineRule="auto"/>
        <w:ind w:right="23"/>
        <w:rPr>
          <w:b/>
          <w:color w:val="000000" w:themeColor="text1"/>
          <w:sz w:val="20"/>
          <w:szCs w:val="20"/>
          <w:lang w:eastAsia="ar-SA"/>
        </w:rPr>
      </w:pPr>
    </w:p>
    <w:p w14:paraId="1A7304D5" w14:textId="5B7B5A01" w:rsidR="009608C4" w:rsidRPr="008800F6" w:rsidRDefault="00602C94" w:rsidP="006C7BFA">
      <w:pPr>
        <w:suppressAutoHyphens/>
        <w:spacing w:line="276" w:lineRule="auto"/>
        <w:ind w:left="426" w:right="23" w:hanging="568"/>
        <w:jc w:val="both"/>
        <w:rPr>
          <w:rFonts w:ascii="Arial" w:hAnsi="Arial" w:cs="Arial"/>
          <w:color w:val="000000" w:themeColor="text1"/>
          <w:spacing w:val="4"/>
          <w:sz w:val="20"/>
          <w:szCs w:val="20"/>
          <w:lang w:eastAsia="ar-SA"/>
        </w:rPr>
      </w:pPr>
      <w:r w:rsidRPr="008800F6">
        <w:rPr>
          <w:rFonts w:ascii="Arial" w:hAnsi="Arial" w:cs="Arial"/>
          <w:color w:val="000000" w:themeColor="text1"/>
          <w:spacing w:val="4"/>
          <w:sz w:val="20"/>
          <w:szCs w:val="20"/>
          <w:lang w:eastAsia="ar-SA"/>
        </w:rPr>
        <w:t>1</w:t>
      </w:r>
      <w:r w:rsidR="006D7E8C" w:rsidRPr="008800F6">
        <w:rPr>
          <w:rFonts w:ascii="Arial" w:hAnsi="Arial" w:cs="Arial"/>
          <w:color w:val="000000" w:themeColor="text1"/>
          <w:spacing w:val="4"/>
          <w:sz w:val="20"/>
          <w:szCs w:val="20"/>
          <w:lang w:eastAsia="ar-SA"/>
        </w:rPr>
        <w:t>6</w:t>
      </w:r>
      <w:r w:rsidRPr="008800F6">
        <w:rPr>
          <w:rFonts w:ascii="Arial" w:hAnsi="Arial" w:cs="Arial"/>
          <w:color w:val="000000" w:themeColor="text1"/>
          <w:spacing w:val="4"/>
          <w:sz w:val="20"/>
          <w:szCs w:val="20"/>
          <w:lang w:eastAsia="ar-SA"/>
        </w:rPr>
        <w:t>.1.</w:t>
      </w:r>
      <w:r w:rsidRPr="008800F6">
        <w:rPr>
          <w:rFonts w:ascii="Arial" w:hAnsi="Arial" w:cs="Arial"/>
          <w:color w:val="000000" w:themeColor="text1"/>
          <w:spacing w:val="4"/>
          <w:sz w:val="20"/>
          <w:szCs w:val="20"/>
          <w:lang w:eastAsia="ar-SA"/>
        </w:rPr>
        <w:tab/>
      </w:r>
      <w:r w:rsidR="009608C4" w:rsidRPr="008800F6">
        <w:rPr>
          <w:rFonts w:ascii="Arial" w:hAnsi="Arial" w:cs="Arial"/>
          <w:color w:val="000000" w:themeColor="text1"/>
          <w:spacing w:val="4"/>
          <w:sz w:val="20"/>
          <w:szCs w:val="20"/>
          <w:lang w:eastAsia="ar-SA"/>
        </w:rPr>
        <w:t xml:space="preserve">Wykonawca będzie związany ofertą do dnia </w:t>
      </w:r>
      <w:r w:rsidR="00E51A4D">
        <w:rPr>
          <w:rFonts w:ascii="Arial" w:hAnsi="Arial" w:cs="Arial"/>
          <w:color w:val="000000"/>
          <w:spacing w:val="4"/>
          <w:sz w:val="20"/>
          <w:szCs w:val="20"/>
          <w:lang w:eastAsia="ar-SA"/>
        </w:rPr>
        <w:t>22 maja 2026 r.</w:t>
      </w:r>
      <w:r w:rsidR="005F2B84" w:rsidRPr="008800F6">
        <w:rPr>
          <w:rFonts w:ascii="Arial" w:hAnsi="Arial" w:cs="Arial"/>
          <w:color w:val="000000" w:themeColor="text1"/>
          <w:spacing w:val="4"/>
          <w:sz w:val="20"/>
          <w:szCs w:val="20"/>
          <w:lang w:eastAsia="ar-SA"/>
        </w:rPr>
        <w:t>,</w:t>
      </w:r>
      <w:r w:rsidR="00213872" w:rsidRPr="008800F6">
        <w:rPr>
          <w:rFonts w:ascii="Arial" w:hAnsi="Arial" w:cs="Arial"/>
          <w:color w:val="000000" w:themeColor="text1"/>
          <w:spacing w:val="4"/>
          <w:sz w:val="20"/>
          <w:szCs w:val="20"/>
          <w:lang w:eastAsia="ar-SA"/>
        </w:rPr>
        <w:t xml:space="preserve"> przy czym pierwszym dniem terminu związania ofertą jest dzień, w którym upływa termin składania ofert.</w:t>
      </w:r>
    </w:p>
    <w:p w14:paraId="189A8476" w14:textId="77777777" w:rsidR="00213872" w:rsidRPr="008800F6" w:rsidRDefault="00213872" w:rsidP="006C7BFA">
      <w:pPr>
        <w:suppressAutoHyphens/>
        <w:spacing w:line="276" w:lineRule="auto"/>
        <w:ind w:left="426" w:right="23" w:hanging="568"/>
        <w:jc w:val="both"/>
        <w:rPr>
          <w:rFonts w:ascii="Arial" w:hAnsi="Arial" w:cs="Arial"/>
          <w:color w:val="000000" w:themeColor="text1"/>
          <w:spacing w:val="4"/>
          <w:sz w:val="20"/>
          <w:szCs w:val="20"/>
          <w:lang w:eastAsia="ar-SA"/>
        </w:rPr>
      </w:pPr>
    </w:p>
    <w:p w14:paraId="7B02B233" w14:textId="58FCF527" w:rsidR="00ED1624" w:rsidRPr="008800F6" w:rsidRDefault="00213872">
      <w:pPr>
        <w:pStyle w:val="Akapitzlist"/>
        <w:numPr>
          <w:ilvl w:val="1"/>
          <w:numId w:val="29"/>
        </w:numPr>
        <w:suppressAutoHyphens/>
        <w:ind w:right="23" w:hanging="542"/>
        <w:jc w:val="both"/>
        <w:rPr>
          <w:color w:val="000000" w:themeColor="text1"/>
          <w:spacing w:val="4"/>
          <w:sz w:val="20"/>
          <w:szCs w:val="20"/>
          <w:lang w:eastAsia="ar-SA"/>
        </w:rPr>
      </w:pPr>
      <w:r w:rsidRPr="008800F6">
        <w:rPr>
          <w:color w:val="000000" w:themeColor="text1"/>
          <w:spacing w:val="4"/>
          <w:sz w:val="20"/>
          <w:szCs w:val="20"/>
          <w:lang w:eastAsia="ar-SA"/>
        </w:rPr>
        <w:t xml:space="preserve">W przypadku gdy wybór najkorzystniejszej oferty nie nastąpi przed upływem terminu związania ofertą, Zamawiający przed upływem terminu związania ofertą zwróci się jednokrotnie do Wykonawców o wyrażenie zgody na przedłużenie tego terminu o wskazywany przez niego okres, nie dłuższy niż </w:t>
      </w:r>
      <w:r w:rsidR="00224DF1">
        <w:rPr>
          <w:color w:val="000000" w:themeColor="text1"/>
          <w:spacing w:val="4"/>
          <w:sz w:val="20"/>
          <w:szCs w:val="20"/>
          <w:lang w:eastAsia="ar-SA"/>
        </w:rPr>
        <w:t>3</w:t>
      </w:r>
      <w:r w:rsidRPr="008800F6">
        <w:rPr>
          <w:color w:val="000000" w:themeColor="text1"/>
          <w:spacing w:val="4"/>
          <w:sz w:val="20"/>
          <w:szCs w:val="20"/>
          <w:lang w:eastAsia="ar-SA"/>
        </w:rPr>
        <w:t xml:space="preserve">0 dni. </w:t>
      </w:r>
    </w:p>
    <w:p w14:paraId="129D18EF" w14:textId="77777777" w:rsidR="00ED1624" w:rsidRPr="008800F6" w:rsidRDefault="00ED1624" w:rsidP="006C7BFA">
      <w:pPr>
        <w:suppressAutoHyphens/>
        <w:spacing w:line="276" w:lineRule="auto"/>
        <w:ind w:left="-142" w:right="23"/>
        <w:jc w:val="both"/>
        <w:rPr>
          <w:color w:val="000000" w:themeColor="text1"/>
          <w:spacing w:val="4"/>
          <w:sz w:val="20"/>
          <w:szCs w:val="20"/>
          <w:lang w:eastAsia="ar-SA"/>
        </w:rPr>
      </w:pPr>
    </w:p>
    <w:p w14:paraId="31768CBC" w14:textId="70B54913" w:rsidR="00ED1624" w:rsidRPr="008800F6" w:rsidRDefault="00213872">
      <w:pPr>
        <w:pStyle w:val="Akapitzlist"/>
        <w:numPr>
          <w:ilvl w:val="1"/>
          <w:numId w:val="29"/>
        </w:numPr>
        <w:suppressAutoHyphens/>
        <w:ind w:left="426" w:right="23" w:hanging="568"/>
        <w:jc w:val="both"/>
        <w:rPr>
          <w:color w:val="000000" w:themeColor="text1"/>
          <w:spacing w:val="4"/>
          <w:sz w:val="20"/>
          <w:szCs w:val="20"/>
          <w:lang w:eastAsia="ar-SA"/>
        </w:rPr>
      </w:pPr>
      <w:r w:rsidRPr="008800F6">
        <w:rPr>
          <w:color w:val="000000" w:themeColor="text1"/>
          <w:spacing w:val="4"/>
          <w:sz w:val="20"/>
          <w:szCs w:val="20"/>
          <w:lang w:eastAsia="ar-SA"/>
        </w:rPr>
        <w:t xml:space="preserve">Przedłużenie terminu związania ofertą, wymaga złożenia przez wykonawcę pisemnego oświadczenia o wyrażeniu zgody na przedłużenie terminu związania ofertą </w:t>
      </w:r>
      <w:r w:rsidR="00ED1624" w:rsidRPr="008800F6">
        <w:rPr>
          <w:color w:val="000000" w:themeColor="text1"/>
          <w:spacing w:val="4"/>
          <w:sz w:val="20"/>
          <w:szCs w:val="20"/>
          <w:lang w:eastAsia="ar-SA"/>
        </w:rPr>
        <w:t>z jednoczesnym przedłużeniem okresu ważności wadium albo, jeżeli nie jest to możliwe, z wniesieniem nowego wadium na przedłużony okres związania ofertą.</w:t>
      </w:r>
    </w:p>
    <w:p w14:paraId="5C9E66A9" w14:textId="77777777" w:rsidR="00ED1624" w:rsidRPr="008800F6" w:rsidRDefault="00ED1624" w:rsidP="006C7BFA">
      <w:pPr>
        <w:pStyle w:val="Akapitzlist"/>
        <w:ind w:right="23"/>
        <w:rPr>
          <w:color w:val="000000" w:themeColor="text1"/>
          <w:spacing w:val="4"/>
          <w:sz w:val="20"/>
          <w:szCs w:val="20"/>
          <w:lang w:eastAsia="ar-SA"/>
        </w:rPr>
      </w:pPr>
    </w:p>
    <w:p w14:paraId="3C3C6DF6" w14:textId="33C49CD3" w:rsidR="006A6182" w:rsidRPr="008800F6" w:rsidRDefault="00FD5C58">
      <w:pPr>
        <w:pStyle w:val="Akapitzlist"/>
        <w:numPr>
          <w:ilvl w:val="1"/>
          <w:numId w:val="29"/>
        </w:numPr>
        <w:suppressAutoHyphens/>
        <w:ind w:left="426" w:right="23" w:hanging="568"/>
        <w:jc w:val="both"/>
        <w:rPr>
          <w:color w:val="000000" w:themeColor="text1"/>
          <w:spacing w:val="4"/>
          <w:sz w:val="20"/>
          <w:szCs w:val="20"/>
          <w:lang w:eastAsia="ar-SA"/>
        </w:rPr>
      </w:pPr>
      <w:r w:rsidRPr="008800F6">
        <w:rPr>
          <w:color w:val="000000" w:themeColor="text1"/>
          <w:spacing w:val="4"/>
          <w:sz w:val="20"/>
          <w:szCs w:val="20"/>
          <w:lang w:eastAsia="ar-SA"/>
        </w:rPr>
        <w:lastRenderedPageBreak/>
        <w:t>Wykonawca jest zobowiązany do wniesienia wadium w wysokości:</w:t>
      </w:r>
      <w:r w:rsidR="00247E41" w:rsidRPr="008800F6">
        <w:rPr>
          <w:color w:val="000000" w:themeColor="text1"/>
          <w:spacing w:val="4"/>
          <w:sz w:val="20"/>
          <w:szCs w:val="20"/>
          <w:lang w:eastAsia="ar-SA"/>
        </w:rPr>
        <w:t xml:space="preserve"> </w:t>
      </w:r>
      <w:r w:rsidR="00083D87">
        <w:rPr>
          <w:color w:val="000000"/>
          <w:spacing w:val="4"/>
          <w:sz w:val="20"/>
          <w:szCs w:val="20"/>
          <w:lang w:eastAsia="ar-SA"/>
        </w:rPr>
        <w:t>150.000,00 zł</w:t>
      </w:r>
      <w:r w:rsidR="00224DF1">
        <w:rPr>
          <w:color w:val="000000"/>
          <w:spacing w:val="4"/>
          <w:sz w:val="20"/>
          <w:szCs w:val="20"/>
          <w:lang w:eastAsia="ar-SA"/>
        </w:rPr>
        <w:t xml:space="preserve"> (słownie: </w:t>
      </w:r>
      <w:r w:rsidR="00083D87">
        <w:rPr>
          <w:color w:val="000000"/>
          <w:spacing w:val="4"/>
          <w:sz w:val="20"/>
          <w:szCs w:val="20"/>
          <w:lang w:eastAsia="ar-SA"/>
        </w:rPr>
        <w:t>sto pięćdziesiąt tysięcy</w:t>
      </w:r>
      <w:r w:rsidR="00224DF1">
        <w:rPr>
          <w:color w:val="000000"/>
          <w:spacing w:val="4"/>
          <w:sz w:val="20"/>
          <w:szCs w:val="20"/>
          <w:lang w:eastAsia="ar-SA"/>
        </w:rPr>
        <w:t xml:space="preserve"> </w:t>
      </w:r>
      <w:r w:rsidR="00D220DC">
        <w:rPr>
          <w:color w:val="000000"/>
          <w:spacing w:val="4"/>
          <w:sz w:val="20"/>
          <w:szCs w:val="20"/>
          <w:lang w:eastAsia="ar-SA"/>
        </w:rPr>
        <w:t xml:space="preserve">złotych </w:t>
      </w:r>
      <w:r w:rsidR="00224DF1">
        <w:rPr>
          <w:color w:val="000000"/>
          <w:spacing w:val="4"/>
          <w:sz w:val="20"/>
          <w:szCs w:val="20"/>
          <w:lang w:eastAsia="ar-SA"/>
        </w:rPr>
        <w:t>00/100)</w:t>
      </w:r>
      <w:r w:rsidR="00247E41" w:rsidRPr="008800F6">
        <w:rPr>
          <w:color w:val="000000" w:themeColor="text1"/>
          <w:spacing w:val="4"/>
          <w:sz w:val="20"/>
          <w:szCs w:val="20"/>
          <w:lang w:eastAsia="ar-SA"/>
        </w:rPr>
        <w:t>.</w:t>
      </w:r>
      <w:r w:rsidRPr="008800F6">
        <w:rPr>
          <w:color w:val="000000" w:themeColor="text1"/>
          <w:spacing w:val="4"/>
          <w:sz w:val="20"/>
          <w:szCs w:val="20"/>
          <w:lang w:eastAsia="ar-SA"/>
        </w:rPr>
        <w:t xml:space="preserve"> </w:t>
      </w:r>
    </w:p>
    <w:p w14:paraId="50AA1195" w14:textId="77777777" w:rsidR="006D7E8C" w:rsidRPr="008800F6" w:rsidRDefault="006D7E8C" w:rsidP="006C7BFA">
      <w:pPr>
        <w:suppressAutoHyphens/>
        <w:spacing w:line="276" w:lineRule="auto"/>
        <w:ind w:left="426" w:right="23" w:hanging="568"/>
        <w:jc w:val="both"/>
        <w:rPr>
          <w:rFonts w:ascii="Arial" w:hAnsi="Arial" w:cs="Arial"/>
          <w:color w:val="000000" w:themeColor="text1"/>
          <w:spacing w:val="4"/>
          <w:sz w:val="20"/>
          <w:szCs w:val="20"/>
          <w:lang w:eastAsia="ar-SA"/>
        </w:rPr>
      </w:pPr>
    </w:p>
    <w:p w14:paraId="75535BE4" w14:textId="6EC672B8" w:rsidR="00B4003E" w:rsidRPr="008800F6" w:rsidRDefault="006D7E8C" w:rsidP="006C7BFA">
      <w:pPr>
        <w:suppressAutoHyphens/>
        <w:spacing w:line="276" w:lineRule="auto"/>
        <w:ind w:left="426" w:right="23" w:hanging="568"/>
        <w:jc w:val="both"/>
        <w:rPr>
          <w:rFonts w:ascii="Arial" w:hAnsi="Arial" w:cs="Arial"/>
          <w:color w:val="000000" w:themeColor="text1"/>
          <w:spacing w:val="4"/>
          <w:sz w:val="20"/>
          <w:szCs w:val="20"/>
          <w:lang w:eastAsia="ar-SA"/>
        </w:rPr>
      </w:pPr>
      <w:r w:rsidRPr="008800F6">
        <w:rPr>
          <w:rFonts w:ascii="Arial" w:hAnsi="Arial" w:cs="Arial"/>
          <w:color w:val="000000" w:themeColor="text1"/>
          <w:spacing w:val="4"/>
          <w:sz w:val="20"/>
          <w:szCs w:val="20"/>
          <w:lang w:eastAsia="ar-SA"/>
        </w:rPr>
        <w:t>16.</w:t>
      </w:r>
      <w:r w:rsidR="00ED1624" w:rsidRPr="008800F6">
        <w:rPr>
          <w:rFonts w:ascii="Arial" w:hAnsi="Arial" w:cs="Arial"/>
          <w:color w:val="000000" w:themeColor="text1"/>
          <w:spacing w:val="4"/>
          <w:sz w:val="20"/>
          <w:szCs w:val="20"/>
          <w:lang w:eastAsia="ar-SA"/>
        </w:rPr>
        <w:t>5</w:t>
      </w:r>
      <w:r w:rsidRPr="008800F6">
        <w:rPr>
          <w:rFonts w:ascii="Arial" w:hAnsi="Arial" w:cs="Arial"/>
          <w:color w:val="000000" w:themeColor="text1"/>
          <w:spacing w:val="4"/>
          <w:sz w:val="20"/>
          <w:szCs w:val="20"/>
          <w:lang w:eastAsia="ar-SA"/>
        </w:rPr>
        <w:t>.</w:t>
      </w:r>
      <w:r w:rsidRPr="008800F6">
        <w:rPr>
          <w:rFonts w:ascii="Arial" w:hAnsi="Arial" w:cs="Arial"/>
          <w:color w:val="000000" w:themeColor="text1"/>
          <w:spacing w:val="4"/>
          <w:sz w:val="20"/>
          <w:szCs w:val="20"/>
          <w:lang w:eastAsia="ar-SA"/>
        </w:rPr>
        <w:tab/>
      </w:r>
      <w:r w:rsidR="00B4003E" w:rsidRPr="008800F6">
        <w:rPr>
          <w:rFonts w:ascii="Arial" w:hAnsi="Arial" w:cs="Arial"/>
          <w:color w:val="000000" w:themeColor="text1"/>
          <w:spacing w:val="4"/>
          <w:sz w:val="20"/>
          <w:szCs w:val="20"/>
          <w:lang w:eastAsia="ar-SA"/>
        </w:rPr>
        <w:t xml:space="preserve">Wadium musi być wniesione przed upływem terminu składania ofert w jednej lub kilku formach wymienionych w art. </w:t>
      </w:r>
      <w:r w:rsidR="009608C4" w:rsidRPr="008800F6">
        <w:rPr>
          <w:rFonts w:ascii="Arial" w:hAnsi="Arial" w:cs="Arial"/>
          <w:color w:val="000000" w:themeColor="text1"/>
          <w:spacing w:val="4"/>
          <w:sz w:val="20"/>
          <w:szCs w:val="20"/>
          <w:lang w:eastAsia="ar-SA"/>
        </w:rPr>
        <w:t>97</w:t>
      </w:r>
      <w:r w:rsidR="00B4003E" w:rsidRPr="008800F6">
        <w:rPr>
          <w:rFonts w:ascii="Arial" w:hAnsi="Arial" w:cs="Arial"/>
          <w:color w:val="000000" w:themeColor="text1"/>
          <w:spacing w:val="4"/>
          <w:sz w:val="20"/>
          <w:szCs w:val="20"/>
          <w:lang w:eastAsia="ar-SA"/>
        </w:rPr>
        <w:t xml:space="preserve"> ust</w:t>
      </w:r>
      <w:r w:rsidRPr="008800F6">
        <w:rPr>
          <w:rFonts w:ascii="Arial" w:hAnsi="Arial" w:cs="Arial"/>
          <w:color w:val="000000" w:themeColor="text1"/>
          <w:spacing w:val="4"/>
          <w:sz w:val="20"/>
          <w:szCs w:val="20"/>
          <w:lang w:eastAsia="ar-SA"/>
        </w:rPr>
        <w:t>.</w:t>
      </w:r>
      <w:r w:rsidR="00B4003E" w:rsidRPr="008800F6">
        <w:rPr>
          <w:rFonts w:ascii="Arial" w:hAnsi="Arial" w:cs="Arial"/>
          <w:color w:val="000000" w:themeColor="text1"/>
          <w:spacing w:val="4"/>
          <w:sz w:val="20"/>
          <w:szCs w:val="20"/>
          <w:lang w:eastAsia="ar-SA"/>
        </w:rPr>
        <w:t xml:space="preserve"> </w:t>
      </w:r>
      <w:r w:rsidR="009608C4" w:rsidRPr="008800F6">
        <w:rPr>
          <w:rFonts w:ascii="Arial" w:hAnsi="Arial" w:cs="Arial"/>
          <w:color w:val="000000" w:themeColor="text1"/>
          <w:spacing w:val="4"/>
          <w:sz w:val="20"/>
          <w:szCs w:val="20"/>
          <w:lang w:eastAsia="ar-SA"/>
        </w:rPr>
        <w:t>7</w:t>
      </w:r>
      <w:r w:rsidR="00B4003E" w:rsidRPr="008800F6">
        <w:rPr>
          <w:rFonts w:ascii="Arial" w:hAnsi="Arial" w:cs="Arial"/>
          <w:color w:val="000000" w:themeColor="text1"/>
          <w:spacing w:val="4"/>
          <w:sz w:val="20"/>
          <w:szCs w:val="20"/>
          <w:lang w:eastAsia="ar-SA"/>
        </w:rPr>
        <w:t xml:space="preserve"> </w:t>
      </w:r>
      <w:proofErr w:type="spellStart"/>
      <w:r w:rsidRPr="008800F6">
        <w:rPr>
          <w:rFonts w:ascii="Arial" w:hAnsi="Arial" w:cs="Arial"/>
          <w:color w:val="000000" w:themeColor="text1"/>
          <w:spacing w:val="4"/>
          <w:sz w:val="20"/>
          <w:szCs w:val="20"/>
          <w:lang w:eastAsia="ar-SA"/>
        </w:rPr>
        <w:t>Pzp</w:t>
      </w:r>
      <w:proofErr w:type="spellEnd"/>
      <w:r w:rsidRPr="008800F6">
        <w:rPr>
          <w:rFonts w:ascii="Arial" w:hAnsi="Arial" w:cs="Arial"/>
          <w:color w:val="000000" w:themeColor="text1"/>
          <w:spacing w:val="4"/>
          <w:sz w:val="20"/>
          <w:szCs w:val="20"/>
          <w:lang w:eastAsia="ar-SA"/>
        </w:rPr>
        <w:t>.</w:t>
      </w:r>
    </w:p>
    <w:p w14:paraId="6773D2A7" w14:textId="77777777" w:rsidR="006D7E8C" w:rsidRPr="008800F6" w:rsidRDefault="006D7E8C" w:rsidP="006C7BFA">
      <w:pPr>
        <w:suppressAutoHyphens/>
        <w:spacing w:line="276" w:lineRule="auto"/>
        <w:ind w:left="426" w:right="23" w:hanging="568"/>
        <w:jc w:val="both"/>
        <w:rPr>
          <w:rFonts w:ascii="Arial" w:hAnsi="Arial" w:cs="Arial"/>
          <w:color w:val="000000" w:themeColor="text1"/>
          <w:spacing w:val="4"/>
          <w:sz w:val="20"/>
          <w:szCs w:val="20"/>
          <w:lang w:eastAsia="ar-SA"/>
        </w:rPr>
      </w:pPr>
    </w:p>
    <w:p w14:paraId="19F93EC1" w14:textId="08FF0274" w:rsidR="00247E41" w:rsidRPr="008800F6" w:rsidRDefault="006D7E8C" w:rsidP="006C7BFA">
      <w:pPr>
        <w:suppressAutoHyphens/>
        <w:spacing w:line="276" w:lineRule="auto"/>
        <w:ind w:left="426" w:right="23" w:hanging="568"/>
        <w:jc w:val="both"/>
        <w:rPr>
          <w:rFonts w:ascii="Arial" w:hAnsi="Arial" w:cs="Arial"/>
          <w:color w:val="000000" w:themeColor="text1"/>
          <w:spacing w:val="4"/>
          <w:sz w:val="20"/>
          <w:szCs w:val="20"/>
          <w:lang w:eastAsia="ar-SA"/>
        </w:rPr>
      </w:pPr>
      <w:r w:rsidRPr="008800F6">
        <w:rPr>
          <w:rFonts w:ascii="Arial" w:hAnsi="Arial" w:cs="Arial"/>
          <w:color w:val="000000" w:themeColor="text1"/>
          <w:spacing w:val="4"/>
          <w:sz w:val="20"/>
          <w:szCs w:val="20"/>
          <w:lang w:eastAsia="ar-SA"/>
        </w:rPr>
        <w:t>16.</w:t>
      </w:r>
      <w:r w:rsidR="00ED1624" w:rsidRPr="008800F6">
        <w:rPr>
          <w:rFonts w:ascii="Arial" w:hAnsi="Arial" w:cs="Arial"/>
          <w:color w:val="000000" w:themeColor="text1"/>
          <w:spacing w:val="4"/>
          <w:sz w:val="20"/>
          <w:szCs w:val="20"/>
          <w:lang w:eastAsia="ar-SA"/>
        </w:rPr>
        <w:t>6</w:t>
      </w:r>
      <w:r w:rsidRPr="008800F6">
        <w:rPr>
          <w:rFonts w:ascii="Arial" w:hAnsi="Arial" w:cs="Arial"/>
          <w:color w:val="000000" w:themeColor="text1"/>
          <w:spacing w:val="4"/>
          <w:sz w:val="20"/>
          <w:szCs w:val="20"/>
          <w:lang w:eastAsia="ar-SA"/>
        </w:rPr>
        <w:t>.</w:t>
      </w:r>
      <w:r w:rsidRPr="008800F6">
        <w:rPr>
          <w:rFonts w:ascii="Arial" w:hAnsi="Arial" w:cs="Arial"/>
          <w:color w:val="000000" w:themeColor="text1"/>
          <w:spacing w:val="4"/>
          <w:sz w:val="20"/>
          <w:szCs w:val="20"/>
          <w:lang w:eastAsia="ar-SA"/>
        </w:rPr>
        <w:tab/>
      </w:r>
      <w:r w:rsidR="00B4003E" w:rsidRPr="008800F6">
        <w:rPr>
          <w:rFonts w:ascii="Arial" w:hAnsi="Arial" w:cs="Arial"/>
          <w:color w:val="000000" w:themeColor="text1"/>
          <w:spacing w:val="4"/>
          <w:sz w:val="20"/>
          <w:szCs w:val="20"/>
          <w:lang w:eastAsia="ar-SA"/>
        </w:rPr>
        <w:t xml:space="preserve">Wadium wnoszone w formie poręczeń lub gwarancji powinno być złożone </w:t>
      </w:r>
      <w:r w:rsidR="00B4003E" w:rsidRPr="008800F6">
        <w:rPr>
          <w:rFonts w:ascii="Arial" w:hAnsi="Arial" w:cs="Arial"/>
          <w:bCs/>
          <w:color w:val="000000" w:themeColor="text1"/>
          <w:spacing w:val="4"/>
          <w:sz w:val="20"/>
          <w:szCs w:val="20"/>
          <w:lang w:eastAsia="ar-SA"/>
        </w:rPr>
        <w:t>w oryginale</w:t>
      </w:r>
      <w:r w:rsidR="00BE3324" w:rsidRPr="008800F6">
        <w:rPr>
          <w:rFonts w:ascii="Arial" w:hAnsi="Arial" w:cs="Arial"/>
          <w:bCs/>
          <w:color w:val="000000" w:themeColor="text1"/>
          <w:spacing w:val="4"/>
          <w:sz w:val="20"/>
          <w:szCs w:val="20"/>
          <w:lang w:eastAsia="ar-SA"/>
        </w:rPr>
        <w:t xml:space="preserve"> w postaci dokumentu elektronicznego</w:t>
      </w:r>
      <w:r w:rsidR="00B4003E" w:rsidRPr="008800F6">
        <w:rPr>
          <w:rFonts w:ascii="Arial" w:hAnsi="Arial" w:cs="Arial"/>
          <w:color w:val="000000" w:themeColor="text1"/>
          <w:spacing w:val="4"/>
          <w:sz w:val="20"/>
          <w:szCs w:val="20"/>
          <w:lang w:eastAsia="ar-SA"/>
        </w:rPr>
        <w:t>.</w:t>
      </w:r>
      <w:r w:rsidR="00BE3324" w:rsidRPr="008800F6">
        <w:rPr>
          <w:rFonts w:ascii="Arial" w:hAnsi="Arial" w:cs="Arial"/>
          <w:color w:val="000000" w:themeColor="text1"/>
          <w:spacing w:val="4"/>
          <w:sz w:val="20"/>
          <w:szCs w:val="20"/>
          <w:lang w:eastAsia="ar-SA"/>
        </w:rPr>
        <w:t xml:space="preserve"> </w:t>
      </w:r>
    </w:p>
    <w:p w14:paraId="7A9ADE6F" w14:textId="77777777" w:rsidR="00213872" w:rsidRPr="008800F6" w:rsidRDefault="00213872" w:rsidP="006C7BFA">
      <w:pPr>
        <w:suppressAutoHyphens/>
        <w:spacing w:line="276" w:lineRule="auto"/>
        <w:ind w:left="426" w:right="23" w:hanging="568"/>
        <w:jc w:val="both"/>
        <w:rPr>
          <w:rFonts w:ascii="Arial" w:hAnsi="Arial" w:cs="Arial"/>
          <w:color w:val="000000" w:themeColor="text1"/>
          <w:spacing w:val="4"/>
          <w:sz w:val="20"/>
          <w:szCs w:val="20"/>
          <w:lang w:eastAsia="ar-SA"/>
        </w:rPr>
      </w:pPr>
    </w:p>
    <w:p w14:paraId="51ACD402" w14:textId="2DDB3CE5" w:rsidR="006E2301" w:rsidRPr="008800F6" w:rsidRDefault="006D7E8C" w:rsidP="006C7BFA">
      <w:pPr>
        <w:suppressAutoHyphens/>
        <w:spacing w:line="276" w:lineRule="auto"/>
        <w:ind w:left="426" w:right="23" w:hanging="568"/>
        <w:jc w:val="both"/>
        <w:rPr>
          <w:rFonts w:ascii="Arial" w:hAnsi="Arial" w:cs="Arial"/>
          <w:color w:val="000000" w:themeColor="text1"/>
          <w:spacing w:val="4"/>
          <w:sz w:val="20"/>
          <w:szCs w:val="20"/>
          <w:lang w:eastAsia="ar-SA"/>
        </w:rPr>
      </w:pPr>
      <w:r w:rsidRPr="008800F6">
        <w:rPr>
          <w:rFonts w:ascii="Arial" w:hAnsi="Arial" w:cs="Arial"/>
          <w:color w:val="000000" w:themeColor="text1"/>
          <w:spacing w:val="4"/>
          <w:sz w:val="20"/>
          <w:szCs w:val="20"/>
          <w:lang w:eastAsia="ar-SA"/>
        </w:rPr>
        <w:t>16.</w:t>
      </w:r>
      <w:r w:rsidR="00ED1624" w:rsidRPr="008800F6">
        <w:rPr>
          <w:rFonts w:ascii="Arial" w:hAnsi="Arial" w:cs="Arial"/>
          <w:color w:val="000000" w:themeColor="text1"/>
          <w:spacing w:val="4"/>
          <w:sz w:val="20"/>
          <w:szCs w:val="20"/>
          <w:lang w:eastAsia="ar-SA"/>
        </w:rPr>
        <w:t>7</w:t>
      </w:r>
      <w:r w:rsidRPr="008800F6">
        <w:rPr>
          <w:rFonts w:ascii="Arial" w:hAnsi="Arial" w:cs="Arial"/>
          <w:color w:val="000000" w:themeColor="text1"/>
          <w:spacing w:val="4"/>
          <w:sz w:val="20"/>
          <w:szCs w:val="20"/>
          <w:lang w:eastAsia="ar-SA"/>
        </w:rPr>
        <w:t>.</w:t>
      </w:r>
      <w:r w:rsidRPr="008800F6">
        <w:rPr>
          <w:rFonts w:ascii="Arial" w:hAnsi="Arial" w:cs="Arial"/>
          <w:color w:val="000000" w:themeColor="text1"/>
          <w:spacing w:val="4"/>
          <w:sz w:val="20"/>
          <w:szCs w:val="20"/>
          <w:lang w:eastAsia="ar-SA"/>
        </w:rPr>
        <w:tab/>
      </w:r>
      <w:r w:rsidR="00B4003E" w:rsidRPr="008800F6">
        <w:rPr>
          <w:rFonts w:ascii="Arial" w:hAnsi="Arial" w:cs="Arial"/>
          <w:color w:val="000000" w:themeColor="text1"/>
          <w:spacing w:val="4"/>
          <w:sz w:val="20"/>
          <w:szCs w:val="20"/>
          <w:lang w:eastAsia="ar-SA"/>
        </w:rPr>
        <w:t xml:space="preserve">Wadium wniesione w pieniądzu przelewem na rachunek bankowy musi wpłynąć na rachunek bankowy Zamawiającego </w:t>
      </w:r>
      <w:r w:rsidRPr="008800F6">
        <w:rPr>
          <w:rFonts w:ascii="Arial" w:hAnsi="Arial" w:cs="Arial"/>
          <w:color w:val="000000" w:themeColor="text1"/>
          <w:spacing w:val="4"/>
          <w:sz w:val="20"/>
          <w:szCs w:val="20"/>
          <w:lang w:eastAsia="ar-SA"/>
        </w:rPr>
        <w:t xml:space="preserve">o numerze </w:t>
      </w:r>
      <w:r w:rsidR="00DF23ED" w:rsidRPr="008800F6">
        <w:rPr>
          <w:rFonts w:ascii="Arial" w:hAnsi="Arial" w:cs="Arial"/>
          <w:color w:val="000000" w:themeColor="text1"/>
          <w:spacing w:val="4"/>
          <w:sz w:val="20"/>
          <w:szCs w:val="20"/>
          <w:lang w:eastAsia="ar-SA"/>
        </w:rPr>
        <w:t>67 1020 3583 0000 3102 0079 0568.</w:t>
      </w:r>
    </w:p>
    <w:p w14:paraId="05C8038F" w14:textId="77777777" w:rsidR="006D7E8C" w:rsidRPr="008800F6" w:rsidRDefault="006D7E8C" w:rsidP="006C7BFA">
      <w:pPr>
        <w:suppressAutoHyphens/>
        <w:spacing w:line="276" w:lineRule="auto"/>
        <w:ind w:left="426" w:right="23" w:hanging="568"/>
        <w:jc w:val="both"/>
        <w:rPr>
          <w:rFonts w:ascii="Arial" w:hAnsi="Arial" w:cs="Arial"/>
          <w:color w:val="000000" w:themeColor="text1"/>
          <w:spacing w:val="4"/>
          <w:sz w:val="20"/>
          <w:szCs w:val="20"/>
          <w:lang w:eastAsia="ar-SA"/>
        </w:rPr>
      </w:pPr>
    </w:p>
    <w:p w14:paraId="7A6DCAF6" w14:textId="4914491D" w:rsidR="006D7E8C" w:rsidRPr="008800F6" w:rsidRDefault="006D7E8C" w:rsidP="006C7BFA">
      <w:pPr>
        <w:suppressAutoHyphens/>
        <w:spacing w:line="276" w:lineRule="auto"/>
        <w:ind w:left="426" w:right="23" w:hanging="568"/>
        <w:jc w:val="both"/>
        <w:rPr>
          <w:rFonts w:ascii="Arial" w:hAnsi="Arial" w:cs="Arial"/>
          <w:color w:val="000000" w:themeColor="text1"/>
          <w:sz w:val="18"/>
          <w:szCs w:val="18"/>
        </w:rPr>
      </w:pPr>
      <w:r w:rsidRPr="008800F6">
        <w:rPr>
          <w:rFonts w:ascii="Arial" w:hAnsi="Arial" w:cs="Arial"/>
          <w:color w:val="000000" w:themeColor="text1"/>
          <w:spacing w:val="4"/>
          <w:sz w:val="20"/>
          <w:szCs w:val="20"/>
          <w:lang w:eastAsia="ar-SA"/>
        </w:rPr>
        <w:t>16.</w:t>
      </w:r>
      <w:r w:rsidR="00ED1624" w:rsidRPr="008800F6">
        <w:rPr>
          <w:rFonts w:ascii="Arial" w:hAnsi="Arial" w:cs="Arial"/>
          <w:color w:val="000000" w:themeColor="text1"/>
          <w:spacing w:val="4"/>
          <w:sz w:val="20"/>
          <w:szCs w:val="20"/>
          <w:lang w:eastAsia="ar-SA"/>
        </w:rPr>
        <w:t>8</w:t>
      </w:r>
      <w:r w:rsidRPr="008800F6">
        <w:rPr>
          <w:rFonts w:ascii="Arial" w:hAnsi="Arial" w:cs="Arial"/>
          <w:color w:val="000000" w:themeColor="text1"/>
          <w:spacing w:val="4"/>
          <w:sz w:val="20"/>
          <w:szCs w:val="20"/>
          <w:lang w:eastAsia="ar-SA"/>
        </w:rPr>
        <w:t>.</w:t>
      </w:r>
      <w:r w:rsidRPr="008800F6">
        <w:rPr>
          <w:rFonts w:ascii="Arial" w:hAnsi="Arial" w:cs="Arial"/>
          <w:color w:val="000000" w:themeColor="text1"/>
          <w:spacing w:val="4"/>
          <w:sz w:val="20"/>
          <w:szCs w:val="20"/>
          <w:lang w:eastAsia="ar-SA"/>
        </w:rPr>
        <w:tab/>
        <w:t xml:space="preserve">Zasady zwrotu i zatrzymania wadium określa przepis art. 98 </w:t>
      </w:r>
      <w:proofErr w:type="spellStart"/>
      <w:r w:rsidRPr="008800F6">
        <w:rPr>
          <w:rFonts w:ascii="Arial" w:hAnsi="Arial" w:cs="Arial"/>
          <w:color w:val="000000" w:themeColor="text1"/>
          <w:spacing w:val="4"/>
          <w:sz w:val="20"/>
          <w:szCs w:val="20"/>
          <w:lang w:eastAsia="ar-SA"/>
        </w:rPr>
        <w:t>Pzp</w:t>
      </w:r>
      <w:proofErr w:type="spellEnd"/>
      <w:r w:rsidRPr="008800F6">
        <w:rPr>
          <w:rFonts w:ascii="Arial" w:hAnsi="Arial" w:cs="Arial"/>
          <w:color w:val="000000" w:themeColor="text1"/>
          <w:spacing w:val="4"/>
          <w:sz w:val="20"/>
          <w:szCs w:val="20"/>
          <w:lang w:eastAsia="ar-SA"/>
        </w:rPr>
        <w:t>.</w:t>
      </w:r>
    </w:p>
    <w:p w14:paraId="4B164638" w14:textId="77777777" w:rsidR="006D7E8C" w:rsidRPr="008800F6" w:rsidRDefault="006D7E8C" w:rsidP="006C7BFA">
      <w:pPr>
        <w:suppressAutoHyphens/>
        <w:spacing w:line="276" w:lineRule="auto"/>
        <w:ind w:right="23"/>
        <w:rPr>
          <w:rFonts w:ascii="Arial" w:hAnsi="Arial" w:cs="Arial"/>
          <w:color w:val="000000" w:themeColor="text1"/>
          <w:sz w:val="20"/>
          <w:szCs w:val="20"/>
          <w:lang w:eastAsia="ar-SA"/>
        </w:rPr>
      </w:pPr>
    </w:p>
    <w:p w14:paraId="6E4E2E4F" w14:textId="05C42C1A" w:rsidR="00B9152B" w:rsidRPr="008800F6" w:rsidRDefault="00B9152B">
      <w:pPr>
        <w:pStyle w:val="Akapitzlist"/>
        <w:numPr>
          <w:ilvl w:val="0"/>
          <w:numId w:val="29"/>
        </w:numPr>
        <w:suppressAutoHyphens/>
        <w:ind w:right="23" w:hanging="542"/>
        <w:rPr>
          <w:b/>
          <w:bCs/>
          <w:color w:val="000000" w:themeColor="text1"/>
          <w:spacing w:val="4"/>
          <w:sz w:val="20"/>
          <w:szCs w:val="20"/>
        </w:rPr>
      </w:pPr>
      <w:r w:rsidRPr="008800F6">
        <w:rPr>
          <w:b/>
          <w:bCs/>
          <w:color w:val="000000" w:themeColor="text1"/>
          <w:spacing w:val="4"/>
          <w:sz w:val="20"/>
          <w:szCs w:val="20"/>
        </w:rPr>
        <w:t>MIEJSCE ORAZ TERMIN SKŁADANIA I OTWARCIA OFERT</w:t>
      </w:r>
    </w:p>
    <w:p w14:paraId="35BBEEC8" w14:textId="77777777" w:rsidR="006D7E8C" w:rsidRPr="008800F6" w:rsidRDefault="006D7E8C" w:rsidP="006C7BFA">
      <w:pPr>
        <w:suppressAutoHyphens/>
        <w:spacing w:line="276" w:lineRule="auto"/>
        <w:ind w:right="23"/>
        <w:rPr>
          <w:b/>
          <w:color w:val="000000" w:themeColor="text1"/>
          <w:sz w:val="20"/>
          <w:szCs w:val="20"/>
          <w:lang w:eastAsia="ar-SA"/>
        </w:rPr>
      </w:pPr>
    </w:p>
    <w:p w14:paraId="49ABCC84" w14:textId="51F80E04" w:rsidR="00D220DC" w:rsidRPr="00D220DC" w:rsidRDefault="00BE30B9">
      <w:pPr>
        <w:pStyle w:val="Akapitzlist"/>
        <w:numPr>
          <w:ilvl w:val="1"/>
          <w:numId w:val="29"/>
        </w:numPr>
        <w:suppressAutoHyphens/>
        <w:ind w:right="23" w:hanging="586"/>
        <w:jc w:val="both"/>
        <w:rPr>
          <w:sz w:val="20"/>
          <w:szCs w:val="20"/>
        </w:rPr>
      </w:pPr>
      <w:r w:rsidRPr="00D220DC">
        <w:rPr>
          <w:bCs/>
          <w:color w:val="000000" w:themeColor="text1"/>
          <w:sz w:val="20"/>
          <w:szCs w:val="20"/>
        </w:rPr>
        <w:t>Oferty powinny być złożone</w:t>
      </w:r>
      <w:r w:rsidRPr="00D220DC">
        <w:rPr>
          <w:color w:val="000000" w:themeColor="text1"/>
          <w:sz w:val="20"/>
          <w:szCs w:val="20"/>
        </w:rPr>
        <w:t xml:space="preserve"> w terminie do </w:t>
      </w:r>
      <w:r w:rsidR="00677B24" w:rsidRPr="00D220DC">
        <w:rPr>
          <w:color w:val="000000" w:themeColor="text1"/>
          <w:sz w:val="20"/>
          <w:szCs w:val="20"/>
        </w:rPr>
        <w:t xml:space="preserve">dnia </w:t>
      </w:r>
      <w:r w:rsidR="00E51A4D">
        <w:rPr>
          <w:color w:val="000000"/>
          <w:spacing w:val="4"/>
          <w:sz w:val="20"/>
          <w:szCs w:val="20"/>
          <w:lang w:eastAsia="ar-SA"/>
        </w:rPr>
        <w:t>23 kwietnia 2026 r.</w:t>
      </w:r>
      <w:r w:rsidR="00D220DC" w:rsidRPr="00D220DC">
        <w:rPr>
          <w:sz w:val="20"/>
          <w:szCs w:val="20"/>
        </w:rPr>
        <w:t xml:space="preserve"> do godziny </w:t>
      </w:r>
      <w:r w:rsidR="00E51A4D">
        <w:rPr>
          <w:color w:val="000000"/>
          <w:spacing w:val="4"/>
          <w:sz w:val="20"/>
          <w:szCs w:val="20"/>
          <w:lang w:eastAsia="ar-SA"/>
        </w:rPr>
        <w:t>10:00</w:t>
      </w:r>
      <w:r w:rsidR="00D220DC" w:rsidRPr="00D220DC">
        <w:rPr>
          <w:sz w:val="20"/>
          <w:szCs w:val="20"/>
        </w:rPr>
        <w:t>.</w:t>
      </w:r>
    </w:p>
    <w:p w14:paraId="20363D24" w14:textId="77777777" w:rsidR="00D220DC" w:rsidRPr="00D220DC" w:rsidRDefault="00D220DC" w:rsidP="00D220DC">
      <w:pPr>
        <w:suppressAutoHyphens/>
        <w:ind w:right="23"/>
        <w:jc w:val="both"/>
        <w:rPr>
          <w:sz w:val="20"/>
          <w:szCs w:val="20"/>
        </w:rPr>
      </w:pPr>
    </w:p>
    <w:p w14:paraId="1010D69F" w14:textId="4384C4AC" w:rsidR="00D220DC" w:rsidRPr="00785B9D" w:rsidRDefault="00BE30B9">
      <w:pPr>
        <w:pStyle w:val="Akapitzlist"/>
        <w:numPr>
          <w:ilvl w:val="1"/>
          <w:numId w:val="38"/>
        </w:numPr>
        <w:suppressAutoHyphens/>
        <w:ind w:right="23" w:hanging="542"/>
        <w:jc w:val="both"/>
        <w:rPr>
          <w:color w:val="000000"/>
          <w:spacing w:val="4"/>
          <w:sz w:val="20"/>
          <w:szCs w:val="20"/>
          <w:lang w:eastAsia="ar-SA"/>
        </w:rPr>
      </w:pPr>
      <w:r w:rsidRPr="008800F6">
        <w:rPr>
          <w:color w:val="000000" w:themeColor="text1"/>
          <w:spacing w:val="4"/>
          <w:sz w:val="20"/>
          <w:szCs w:val="20"/>
        </w:rPr>
        <w:t xml:space="preserve">Otwarcie ofert nastąpi </w:t>
      </w:r>
      <w:r w:rsidR="005D4AFF" w:rsidRPr="008800F6">
        <w:rPr>
          <w:color w:val="000000" w:themeColor="text1"/>
          <w:spacing w:val="4"/>
          <w:sz w:val="20"/>
          <w:szCs w:val="20"/>
        </w:rPr>
        <w:t xml:space="preserve">w systemie </w:t>
      </w:r>
      <w:r w:rsidR="006D7E8C" w:rsidRPr="008800F6">
        <w:rPr>
          <w:color w:val="000000" w:themeColor="text1"/>
          <w:spacing w:val="4"/>
          <w:sz w:val="20"/>
          <w:szCs w:val="20"/>
        </w:rPr>
        <w:t>P</w:t>
      </w:r>
      <w:r w:rsidR="005D4AFF" w:rsidRPr="008800F6">
        <w:rPr>
          <w:color w:val="000000" w:themeColor="text1"/>
          <w:spacing w:val="4"/>
          <w:sz w:val="20"/>
          <w:szCs w:val="20"/>
        </w:rPr>
        <w:t xml:space="preserve">latformy </w:t>
      </w:r>
      <w:r w:rsidRPr="008800F6">
        <w:rPr>
          <w:color w:val="000000" w:themeColor="text1"/>
          <w:spacing w:val="4"/>
          <w:sz w:val="20"/>
          <w:szCs w:val="20"/>
        </w:rPr>
        <w:t xml:space="preserve">w dniu </w:t>
      </w:r>
      <w:r w:rsidR="00E51A4D">
        <w:rPr>
          <w:color w:val="000000"/>
          <w:spacing w:val="4"/>
          <w:sz w:val="20"/>
          <w:szCs w:val="20"/>
          <w:lang w:eastAsia="ar-SA"/>
        </w:rPr>
        <w:t>23 kwietnia 2026 r.</w:t>
      </w:r>
      <w:r w:rsidR="00D220DC" w:rsidRPr="00785B9D">
        <w:rPr>
          <w:color w:val="000000"/>
          <w:spacing w:val="4"/>
          <w:sz w:val="20"/>
          <w:szCs w:val="20"/>
          <w:lang w:eastAsia="ar-SA"/>
        </w:rPr>
        <w:t xml:space="preserve"> d</w:t>
      </w:r>
      <w:r w:rsidR="00D220DC" w:rsidRPr="00785B9D">
        <w:rPr>
          <w:spacing w:val="4"/>
          <w:sz w:val="20"/>
          <w:szCs w:val="20"/>
        </w:rPr>
        <w:t xml:space="preserve">o godz. </w:t>
      </w:r>
      <w:r w:rsidR="00E51A4D">
        <w:rPr>
          <w:color w:val="000000"/>
          <w:spacing w:val="4"/>
          <w:sz w:val="20"/>
          <w:szCs w:val="20"/>
          <w:lang w:eastAsia="ar-SA"/>
        </w:rPr>
        <w:t>10:30.</w:t>
      </w:r>
    </w:p>
    <w:p w14:paraId="3C0A71FC" w14:textId="7106581E" w:rsidR="006D7E8C" w:rsidRPr="008800F6" w:rsidRDefault="006D7E8C" w:rsidP="006C7BFA">
      <w:pPr>
        <w:suppressAutoHyphens/>
        <w:spacing w:line="276" w:lineRule="auto"/>
        <w:ind w:left="426" w:right="23" w:hanging="568"/>
        <w:jc w:val="both"/>
        <w:rPr>
          <w:rFonts w:ascii="Arial" w:hAnsi="Arial" w:cs="Arial"/>
          <w:color w:val="000000" w:themeColor="text1"/>
          <w:sz w:val="20"/>
          <w:szCs w:val="20"/>
        </w:rPr>
      </w:pPr>
    </w:p>
    <w:p w14:paraId="15600293" w14:textId="52591F70" w:rsidR="009B5F4B" w:rsidRPr="008800F6" w:rsidRDefault="00F23B29" w:rsidP="006C7BFA">
      <w:pPr>
        <w:suppressAutoHyphens/>
        <w:spacing w:line="276" w:lineRule="auto"/>
        <w:ind w:left="426" w:right="23" w:hanging="568"/>
        <w:jc w:val="both"/>
        <w:rPr>
          <w:rFonts w:ascii="Arial" w:hAnsi="Arial" w:cs="Arial"/>
          <w:color w:val="000000" w:themeColor="text1"/>
          <w:sz w:val="20"/>
          <w:szCs w:val="20"/>
        </w:rPr>
      </w:pPr>
      <w:r w:rsidRPr="008800F6">
        <w:rPr>
          <w:rFonts w:ascii="Arial" w:hAnsi="Arial" w:cs="Arial"/>
          <w:color w:val="000000" w:themeColor="text1"/>
          <w:spacing w:val="4"/>
          <w:sz w:val="20"/>
          <w:szCs w:val="20"/>
          <w:lang w:eastAsia="ar-SA"/>
        </w:rPr>
        <w:t>1</w:t>
      </w:r>
      <w:r w:rsidR="006D7E8C" w:rsidRPr="008800F6">
        <w:rPr>
          <w:rFonts w:ascii="Arial" w:hAnsi="Arial" w:cs="Arial"/>
          <w:color w:val="000000" w:themeColor="text1"/>
          <w:spacing w:val="4"/>
          <w:sz w:val="20"/>
          <w:szCs w:val="20"/>
          <w:lang w:eastAsia="ar-SA"/>
        </w:rPr>
        <w:t>7</w:t>
      </w:r>
      <w:r w:rsidR="00950D58" w:rsidRPr="008800F6">
        <w:rPr>
          <w:rFonts w:ascii="Arial" w:hAnsi="Arial" w:cs="Arial"/>
          <w:color w:val="000000" w:themeColor="text1"/>
          <w:spacing w:val="4"/>
          <w:sz w:val="20"/>
          <w:szCs w:val="20"/>
          <w:lang w:eastAsia="ar-SA"/>
        </w:rPr>
        <w:t>.</w:t>
      </w:r>
      <w:r w:rsidR="00247E41" w:rsidRPr="008800F6">
        <w:rPr>
          <w:rFonts w:ascii="Arial" w:hAnsi="Arial" w:cs="Arial"/>
          <w:color w:val="000000" w:themeColor="text1"/>
          <w:spacing w:val="4"/>
          <w:sz w:val="20"/>
          <w:szCs w:val="20"/>
          <w:lang w:eastAsia="ar-SA"/>
        </w:rPr>
        <w:t>3</w:t>
      </w:r>
      <w:r w:rsidR="00950D58" w:rsidRPr="008800F6">
        <w:rPr>
          <w:rFonts w:ascii="Arial" w:hAnsi="Arial" w:cs="Arial"/>
          <w:color w:val="000000" w:themeColor="text1"/>
          <w:spacing w:val="4"/>
          <w:sz w:val="20"/>
          <w:szCs w:val="20"/>
          <w:lang w:eastAsia="ar-SA"/>
        </w:rPr>
        <w:t>.</w:t>
      </w:r>
      <w:r w:rsidR="00950D58" w:rsidRPr="008800F6">
        <w:rPr>
          <w:rFonts w:ascii="Arial" w:hAnsi="Arial" w:cs="Arial"/>
          <w:color w:val="000000" w:themeColor="text1"/>
          <w:spacing w:val="4"/>
          <w:sz w:val="20"/>
          <w:szCs w:val="20"/>
          <w:lang w:eastAsia="ar-SA"/>
        </w:rPr>
        <w:tab/>
      </w:r>
      <w:r w:rsidR="000D21DC" w:rsidRPr="008800F6">
        <w:rPr>
          <w:rFonts w:ascii="Arial" w:hAnsi="Arial" w:cs="Arial"/>
          <w:color w:val="000000" w:themeColor="text1"/>
          <w:sz w:val="20"/>
          <w:szCs w:val="20"/>
        </w:rPr>
        <w:t>Otwarcie ofert</w:t>
      </w:r>
      <w:r w:rsidR="009608C4" w:rsidRPr="008800F6">
        <w:rPr>
          <w:rFonts w:ascii="Arial" w:hAnsi="Arial" w:cs="Arial"/>
          <w:color w:val="000000" w:themeColor="text1"/>
          <w:sz w:val="20"/>
          <w:szCs w:val="20"/>
        </w:rPr>
        <w:t xml:space="preserve"> nie</w:t>
      </w:r>
      <w:r w:rsidR="009B5F4B" w:rsidRPr="008800F6">
        <w:rPr>
          <w:rFonts w:ascii="Arial" w:hAnsi="Arial" w:cs="Arial"/>
          <w:color w:val="000000" w:themeColor="text1"/>
          <w:sz w:val="20"/>
          <w:szCs w:val="20"/>
        </w:rPr>
        <w:t xml:space="preserve"> jest jawne</w:t>
      </w:r>
      <w:r w:rsidR="00247E41" w:rsidRPr="008800F6">
        <w:rPr>
          <w:rFonts w:ascii="Arial" w:hAnsi="Arial" w:cs="Arial"/>
          <w:color w:val="000000" w:themeColor="text1"/>
          <w:sz w:val="20"/>
          <w:szCs w:val="20"/>
        </w:rPr>
        <w:t>.</w:t>
      </w:r>
      <w:r w:rsidR="000D21DC" w:rsidRPr="008800F6">
        <w:rPr>
          <w:rFonts w:ascii="Arial" w:hAnsi="Arial" w:cs="Arial"/>
          <w:color w:val="000000" w:themeColor="text1"/>
          <w:sz w:val="20"/>
          <w:szCs w:val="20"/>
        </w:rPr>
        <w:t xml:space="preserve"> </w:t>
      </w:r>
    </w:p>
    <w:p w14:paraId="51EBB4C7" w14:textId="77777777" w:rsidR="00ED1624" w:rsidRPr="008800F6" w:rsidRDefault="00ED1624" w:rsidP="006C7BFA">
      <w:pPr>
        <w:suppressAutoHyphens/>
        <w:spacing w:line="276" w:lineRule="auto"/>
        <w:ind w:left="426" w:right="23" w:hanging="568"/>
        <w:jc w:val="both"/>
        <w:rPr>
          <w:rFonts w:ascii="Arial" w:hAnsi="Arial" w:cs="Arial"/>
          <w:color w:val="000000" w:themeColor="text1"/>
          <w:sz w:val="20"/>
          <w:szCs w:val="20"/>
        </w:rPr>
      </w:pPr>
    </w:p>
    <w:p w14:paraId="6FA1AA72" w14:textId="476BBB36" w:rsidR="00ED1624" w:rsidRPr="008800F6" w:rsidRDefault="00ED1624" w:rsidP="006C7BFA">
      <w:pPr>
        <w:suppressAutoHyphens/>
        <w:spacing w:line="276" w:lineRule="auto"/>
        <w:ind w:left="426" w:right="23" w:hanging="568"/>
        <w:jc w:val="both"/>
        <w:rPr>
          <w:rFonts w:ascii="Arial" w:hAnsi="Arial" w:cs="Arial"/>
          <w:color w:val="000000" w:themeColor="text1"/>
          <w:sz w:val="20"/>
          <w:szCs w:val="20"/>
        </w:rPr>
      </w:pPr>
      <w:r w:rsidRPr="008800F6">
        <w:rPr>
          <w:rFonts w:ascii="Arial" w:hAnsi="Arial" w:cs="Arial"/>
          <w:color w:val="000000" w:themeColor="text1"/>
          <w:sz w:val="20"/>
          <w:szCs w:val="20"/>
        </w:rPr>
        <w:t>17.4.</w:t>
      </w:r>
      <w:r w:rsidRPr="008800F6">
        <w:rPr>
          <w:rFonts w:ascii="Arial" w:hAnsi="Arial" w:cs="Arial"/>
          <w:color w:val="000000" w:themeColor="text1"/>
          <w:sz w:val="20"/>
          <w:szCs w:val="20"/>
        </w:rPr>
        <w:tab/>
        <w:t>Zamawiający najpóźniej przed otwarciem ofert udostępni na Platformie informację o kwocie, jaką zamierza przeznaczyć na sfinansowanie zamówienia.</w:t>
      </w:r>
    </w:p>
    <w:p w14:paraId="300C3075" w14:textId="77777777" w:rsidR="00DA1866" w:rsidRPr="008800F6" w:rsidRDefault="00DA1866" w:rsidP="006C7BFA">
      <w:pPr>
        <w:suppressAutoHyphens/>
        <w:spacing w:line="276" w:lineRule="auto"/>
        <w:ind w:left="709" w:right="23" w:hanging="709"/>
        <w:jc w:val="both"/>
        <w:rPr>
          <w:rFonts w:ascii="Arial" w:hAnsi="Arial" w:cs="Arial"/>
          <w:color w:val="000000" w:themeColor="text1"/>
          <w:sz w:val="20"/>
          <w:szCs w:val="20"/>
        </w:rPr>
      </w:pPr>
    </w:p>
    <w:p w14:paraId="5EABC381" w14:textId="1C78DFF8" w:rsidR="00F25A73" w:rsidRPr="008800F6" w:rsidRDefault="00F25A73" w:rsidP="006C7BFA">
      <w:pPr>
        <w:suppressAutoHyphens/>
        <w:spacing w:line="276" w:lineRule="auto"/>
        <w:ind w:left="426" w:right="23" w:hanging="568"/>
        <w:jc w:val="both"/>
        <w:rPr>
          <w:rFonts w:ascii="Arial" w:hAnsi="Arial" w:cs="Arial"/>
          <w:b/>
          <w:bCs/>
          <w:color w:val="000000" w:themeColor="text1"/>
          <w:sz w:val="20"/>
          <w:szCs w:val="20"/>
        </w:rPr>
      </w:pPr>
      <w:r w:rsidRPr="008800F6">
        <w:rPr>
          <w:rFonts w:ascii="Arial" w:hAnsi="Arial" w:cs="Arial"/>
          <w:b/>
          <w:color w:val="000000" w:themeColor="text1"/>
          <w:sz w:val="20"/>
          <w:szCs w:val="20"/>
          <w:lang w:eastAsia="ar-SA"/>
        </w:rPr>
        <w:t>1</w:t>
      </w:r>
      <w:r w:rsidR="006D7E8C" w:rsidRPr="008800F6">
        <w:rPr>
          <w:rFonts w:ascii="Arial" w:hAnsi="Arial" w:cs="Arial"/>
          <w:b/>
          <w:color w:val="000000" w:themeColor="text1"/>
          <w:sz w:val="20"/>
          <w:szCs w:val="20"/>
          <w:lang w:eastAsia="ar-SA"/>
        </w:rPr>
        <w:t>8</w:t>
      </w:r>
      <w:r w:rsidRPr="008800F6">
        <w:rPr>
          <w:rFonts w:ascii="Arial" w:hAnsi="Arial" w:cs="Arial"/>
          <w:b/>
          <w:color w:val="000000" w:themeColor="text1"/>
          <w:sz w:val="20"/>
          <w:szCs w:val="20"/>
          <w:lang w:eastAsia="ar-SA"/>
        </w:rPr>
        <w:t>.</w:t>
      </w:r>
      <w:r w:rsidRPr="008800F6">
        <w:rPr>
          <w:rFonts w:ascii="Arial" w:hAnsi="Arial" w:cs="Arial"/>
          <w:b/>
          <w:color w:val="000000" w:themeColor="text1"/>
          <w:sz w:val="20"/>
          <w:szCs w:val="20"/>
          <w:lang w:eastAsia="ar-SA"/>
        </w:rPr>
        <w:tab/>
      </w:r>
      <w:r w:rsidRPr="008800F6">
        <w:rPr>
          <w:rFonts w:ascii="Arial" w:hAnsi="Arial" w:cs="Arial"/>
          <w:b/>
          <w:bCs/>
          <w:color w:val="000000" w:themeColor="text1"/>
          <w:sz w:val="20"/>
          <w:szCs w:val="20"/>
        </w:rPr>
        <w:t xml:space="preserve">KRYTERIA </w:t>
      </w:r>
      <w:r w:rsidR="006D7E8C" w:rsidRPr="008800F6">
        <w:rPr>
          <w:rFonts w:ascii="Arial" w:hAnsi="Arial" w:cs="Arial"/>
          <w:b/>
          <w:bCs/>
          <w:color w:val="000000" w:themeColor="text1"/>
          <w:sz w:val="20"/>
          <w:szCs w:val="20"/>
        </w:rPr>
        <w:t>OCENY OFERT</w:t>
      </w:r>
    </w:p>
    <w:p w14:paraId="5FDF4170" w14:textId="77777777" w:rsidR="006D7E8C" w:rsidRPr="008800F6" w:rsidRDefault="006D7E8C" w:rsidP="006C7BFA">
      <w:pPr>
        <w:suppressAutoHyphens/>
        <w:spacing w:line="276" w:lineRule="auto"/>
        <w:ind w:left="426" w:right="23" w:hanging="568"/>
        <w:jc w:val="both"/>
        <w:rPr>
          <w:rFonts w:ascii="Arial" w:hAnsi="Arial" w:cs="Arial"/>
          <w:b/>
          <w:color w:val="000000" w:themeColor="text1"/>
          <w:sz w:val="20"/>
          <w:szCs w:val="20"/>
          <w:lang w:eastAsia="ar-SA"/>
        </w:rPr>
      </w:pPr>
    </w:p>
    <w:p w14:paraId="1F8E2941" w14:textId="20CCFE91" w:rsidR="009602ED" w:rsidRPr="008800F6" w:rsidRDefault="00B80C87" w:rsidP="006C7BFA">
      <w:pPr>
        <w:suppressAutoHyphens/>
        <w:spacing w:line="276" w:lineRule="auto"/>
        <w:ind w:left="426" w:right="23" w:hanging="568"/>
        <w:jc w:val="both"/>
        <w:rPr>
          <w:rFonts w:ascii="Arial" w:hAnsi="Arial" w:cs="Arial"/>
          <w:color w:val="000000" w:themeColor="text1"/>
          <w:sz w:val="20"/>
          <w:szCs w:val="20"/>
        </w:rPr>
      </w:pPr>
      <w:r w:rsidRPr="008800F6">
        <w:rPr>
          <w:rFonts w:ascii="Arial" w:hAnsi="Arial" w:cs="Arial"/>
          <w:color w:val="000000" w:themeColor="text1"/>
          <w:spacing w:val="4"/>
          <w:sz w:val="20"/>
          <w:szCs w:val="20"/>
          <w:lang w:eastAsia="ar-SA"/>
        </w:rPr>
        <w:t>1</w:t>
      </w:r>
      <w:r w:rsidR="007000C4" w:rsidRPr="008800F6">
        <w:rPr>
          <w:rFonts w:ascii="Arial" w:hAnsi="Arial" w:cs="Arial"/>
          <w:color w:val="000000" w:themeColor="text1"/>
          <w:spacing w:val="4"/>
          <w:sz w:val="20"/>
          <w:szCs w:val="20"/>
          <w:lang w:eastAsia="ar-SA"/>
        </w:rPr>
        <w:t>8</w:t>
      </w:r>
      <w:r w:rsidRPr="008800F6">
        <w:rPr>
          <w:rFonts w:ascii="Arial" w:hAnsi="Arial" w:cs="Arial"/>
          <w:color w:val="000000" w:themeColor="text1"/>
          <w:spacing w:val="4"/>
          <w:sz w:val="20"/>
          <w:szCs w:val="20"/>
          <w:lang w:eastAsia="ar-SA"/>
        </w:rPr>
        <w:t>.1.</w:t>
      </w:r>
      <w:r w:rsidRPr="008800F6">
        <w:rPr>
          <w:rFonts w:ascii="Arial" w:hAnsi="Arial" w:cs="Arial"/>
          <w:color w:val="000000" w:themeColor="text1"/>
          <w:spacing w:val="4"/>
          <w:sz w:val="20"/>
          <w:szCs w:val="20"/>
          <w:lang w:eastAsia="ar-SA"/>
        </w:rPr>
        <w:tab/>
      </w:r>
      <w:r w:rsidRPr="008800F6">
        <w:rPr>
          <w:rFonts w:ascii="Arial" w:hAnsi="Arial" w:cs="Arial"/>
          <w:color w:val="000000" w:themeColor="text1"/>
          <w:sz w:val="20"/>
          <w:szCs w:val="20"/>
        </w:rPr>
        <w:t>Przy dokonywaniu wyboru najkorzystniejszej oferty Zamawiający stosować będzie następujące kryteria oceny ofert:</w:t>
      </w:r>
    </w:p>
    <w:p w14:paraId="6B07FEBF" w14:textId="77777777" w:rsidR="006D7E8C" w:rsidRPr="008800F6" w:rsidRDefault="006D7E8C" w:rsidP="006C7BFA">
      <w:pPr>
        <w:pStyle w:val="Tekstpodstawowy2"/>
        <w:spacing w:before="0" w:line="276" w:lineRule="auto"/>
        <w:ind w:right="23"/>
        <w:rPr>
          <w:rFonts w:ascii="Arial" w:hAnsi="Arial" w:cs="Arial"/>
          <w:color w:val="000000" w:themeColor="text1"/>
          <w:sz w:val="20"/>
          <w:szCs w:val="20"/>
        </w:rPr>
      </w:pPr>
    </w:p>
    <w:p w14:paraId="2BD16779" w14:textId="3A2BF524" w:rsidR="009602ED" w:rsidRPr="008800F6" w:rsidRDefault="609F3503">
      <w:pPr>
        <w:pStyle w:val="Tekstpodstawowy2"/>
        <w:numPr>
          <w:ilvl w:val="2"/>
          <w:numId w:val="10"/>
        </w:numPr>
        <w:spacing w:before="0" w:line="276" w:lineRule="auto"/>
        <w:ind w:left="709" w:right="23" w:hanging="283"/>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 xml:space="preserve">Kryterium 1. Cena (C) – waga: </w:t>
      </w:r>
      <w:r w:rsidR="00E3128C" w:rsidRPr="008800F6">
        <w:rPr>
          <w:rFonts w:ascii="Arial" w:hAnsi="Arial" w:cs="Arial"/>
          <w:b w:val="0"/>
          <w:bCs w:val="0"/>
          <w:color w:val="000000" w:themeColor="text1"/>
          <w:sz w:val="20"/>
          <w:szCs w:val="20"/>
        </w:rPr>
        <w:t>60</w:t>
      </w:r>
      <w:r w:rsidR="00ED1624" w:rsidRPr="008800F6">
        <w:rPr>
          <w:rFonts w:ascii="Arial" w:hAnsi="Arial" w:cs="Arial"/>
          <w:b w:val="0"/>
          <w:bCs w:val="0"/>
          <w:color w:val="000000" w:themeColor="text1"/>
          <w:sz w:val="20"/>
          <w:szCs w:val="20"/>
        </w:rPr>
        <w:t xml:space="preserve"> punktów</w:t>
      </w:r>
    </w:p>
    <w:p w14:paraId="3354BFA1" w14:textId="77777777" w:rsidR="009602ED" w:rsidRPr="008800F6" w:rsidRDefault="009602ED" w:rsidP="006C7BFA">
      <w:pPr>
        <w:spacing w:line="276" w:lineRule="auto"/>
        <w:ind w:left="720" w:right="23"/>
        <w:jc w:val="both"/>
        <w:rPr>
          <w:rFonts w:ascii="Arial" w:hAnsi="Arial" w:cs="Arial"/>
          <w:color w:val="000000" w:themeColor="text1"/>
          <w:sz w:val="20"/>
          <w:szCs w:val="20"/>
        </w:rPr>
      </w:pPr>
    </w:p>
    <w:p w14:paraId="1FFAD878" w14:textId="7C208AE6" w:rsidR="006D7E8C" w:rsidRPr="008800F6" w:rsidRDefault="609F3503">
      <w:pPr>
        <w:pStyle w:val="Akapitzlist"/>
        <w:numPr>
          <w:ilvl w:val="1"/>
          <w:numId w:val="18"/>
        </w:numPr>
        <w:ind w:left="993" w:right="23" w:hanging="284"/>
        <w:jc w:val="both"/>
        <w:rPr>
          <w:color w:val="000000" w:themeColor="text1"/>
          <w:sz w:val="20"/>
          <w:szCs w:val="20"/>
        </w:rPr>
      </w:pPr>
      <w:r w:rsidRPr="008800F6">
        <w:rPr>
          <w:color w:val="000000" w:themeColor="text1"/>
          <w:sz w:val="20"/>
          <w:szCs w:val="20"/>
        </w:rPr>
        <w:t xml:space="preserve">W ramach tego kryterium ocena ofert </w:t>
      </w:r>
      <w:r w:rsidR="007000C4" w:rsidRPr="008800F6">
        <w:rPr>
          <w:color w:val="000000" w:themeColor="text1"/>
          <w:sz w:val="20"/>
          <w:szCs w:val="20"/>
        </w:rPr>
        <w:t>zostanie</w:t>
      </w:r>
      <w:r w:rsidRPr="008800F6">
        <w:rPr>
          <w:color w:val="000000" w:themeColor="text1"/>
          <w:sz w:val="20"/>
          <w:szCs w:val="20"/>
        </w:rPr>
        <w:t xml:space="preserve"> dokonana w oparciu o cenę wyliczoną przez Wykonawców zgodnie z pkt </w:t>
      </w:r>
      <w:r w:rsidR="006D7E8C" w:rsidRPr="008800F6">
        <w:rPr>
          <w:color w:val="000000" w:themeColor="text1"/>
          <w:sz w:val="20"/>
          <w:szCs w:val="20"/>
        </w:rPr>
        <w:t>15</w:t>
      </w:r>
      <w:r w:rsidRPr="008800F6">
        <w:rPr>
          <w:color w:val="000000" w:themeColor="text1"/>
          <w:sz w:val="20"/>
          <w:szCs w:val="20"/>
        </w:rPr>
        <w:t xml:space="preserve"> IDW</w:t>
      </w:r>
      <w:r w:rsidR="007000C4" w:rsidRPr="008800F6">
        <w:rPr>
          <w:color w:val="000000" w:themeColor="text1"/>
          <w:sz w:val="20"/>
          <w:szCs w:val="20"/>
        </w:rPr>
        <w:t>;</w:t>
      </w:r>
    </w:p>
    <w:p w14:paraId="1B7B6407" w14:textId="66D58DC1" w:rsidR="009602ED" w:rsidRPr="008800F6" w:rsidRDefault="006D7E8C">
      <w:pPr>
        <w:pStyle w:val="Akapitzlist"/>
        <w:numPr>
          <w:ilvl w:val="1"/>
          <w:numId w:val="18"/>
        </w:numPr>
        <w:ind w:left="993" w:right="23" w:hanging="284"/>
        <w:jc w:val="both"/>
        <w:rPr>
          <w:color w:val="000000" w:themeColor="text1"/>
          <w:sz w:val="20"/>
          <w:szCs w:val="20"/>
        </w:rPr>
      </w:pPr>
      <w:r w:rsidRPr="008800F6">
        <w:rPr>
          <w:color w:val="000000" w:themeColor="text1"/>
          <w:sz w:val="20"/>
          <w:szCs w:val="20"/>
        </w:rPr>
        <w:t>p</w:t>
      </w:r>
      <w:r w:rsidR="609F3503" w:rsidRPr="008800F6">
        <w:rPr>
          <w:color w:val="000000" w:themeColor="text1"/>
          <w:sz w:val="20"/>
          <w:szCs w:val="20"/>
        </w:rPr>
        <w:t xml:space="preserve">o zweryfikowaniu sposobu obliczenia ceny Zamawiający dokona wyliczenia liczby punktów, jaką przyzna ofertom w kryterium </w:t>
      </w:r>
      <w:r w:rsidRPr="008800F6">
        <w:rPr>
          <w:color w:val="000000" w:themeColor="text1"/>
          <w:sz w:val="20"/>
          <w:szCs w:val="20"/>
        </w:rPr>
        <w:t>„Cena” według następującego wzoru:</w:t>
      </w:r>
    </w:p>
    <w:p w14:paraId="67B91690" w14:textId="5CD87E81" w:rsidR="009602ED" w:rsidRPr="008800F6" w:rsidRDefault="009602ED" w:rsidP="006C7BFA">
      <w:pPr>
        <w:spacing w:line="276" w:lineRule="auto"/>
        <w:ind w:left="709" w:right="23"/>
        <w:jc w:val="both"/>
        <w:rPr>
          <w:rFonts w:ascii="Arial" w:hAnsi="Arial" w:cs="Arial"/>
          <w:color w:val="000000" w:themeColor="text1"/>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1564"/>
        <w:gridCol w:w="660"/>
        <w:gridCol w:w="1534"/>
        <w:gridCol w:w="2730"/>
      </w:tblGrid>
      <w:tr w:rsidR="008800F6" w:rsidRPr="008800F6" w14:paraId="4C620C74" w14:textId="77777777" w:rsidTr="00F706C1">
        <w:trPr>
          <w:cantSplit/>
          <w:jc w:val="center"/>
        </w:trPr>
        <w:tc>
          <w:tcPr>
            <w:tcW w:w="1564" w:type="dxa"/>
          </w:tcPr>
          <w:p w14:paraId="42A39117" w14:textId="77777777" w:rsidR="009602ED" w:rsidRPr="008800F6" w:rsidRDefault="009602ED" w:rsidP="006C7BFA">
            <w:pPr>
              <w:shd w:val="clear" w:color="auto" w:fill="FFFFFF"/>
              <w:snapToGrid w:val="0"/>
              <w:spacing w:line="276" w:lineRule="auto"/>
              <w:ind w:left="360" w:right="23"/>
              <w:jc w:val="both"/>
              <w:rPr>
                <w:rFonts w:ascii="Arial" w:hAnsi="Arial" w:cs="Arial"/>
                <w:color w:val="000000" w:themeColor="text1"/>
                <w:spacing w:val="-1"/>
                <w:sz w:val="20"/>
                <w:szCs w:val="20"/>
              </w:rPr>
            </w:pPr>
          </w:p>
        </w:tc>
        <w:tc>
          <w:tcPr>
            <w:tcW w:w="660" w:type="dxa"/>
            <w:vMerge w:val="restart"/>
            <w:vAlign w:val="center"/>
          </w:tcPr>
          <w:p w14:paraId="18020616" w14:textId="77777777" w:rsidR="009602ED" w:rsidRPr="008800F6" w:rsidRDefault="009602ED" w:rsidP="006C7BFA">
            <w:pPr>
              <w:shd w:val="clear" w:color="auto" w:fill="FFFFFF"/>
              <w:spacing w:line="276" w:lineRule="auto"/>
              <w:ind w:right="23"/>
              <w:jc w:val="both"/>
              <w:rPr>
                <w:rFonts w:ascii="Arial" w:hAnsi="Arial" w:cs="Arial"/>
                <w:color w:val="000000" w:themeColor="text1"/>
                <w:spacing w:val="-1"/>
                <w:sz w:val="20"/>
                <w:szCs w:val="20"/>
              </w:rPr>
            </w:pPr>
            <w:r w:rsidRPr="008800F6">
              <w:rPr>
                <w:rFonts w:ascii="Arial" w:hAnsi="Arial" w:cs="Arial"/>
                <w:color w:val="000000" w:themeColor="text1"/>
                <w:spacing w:val="-1"/>
                <w:sz w:val="20"/>
                <w:szCs w:val="20"/>
              </w:rPr>
              <w:t>C =</w:t>
            </w:r>
          </w:p>
        </w:tc>
        <w:tc>
          <w:tcPr>
            <w:tcW w:w="1534" w:type="dxa"/>
            <w:tcBorders>
              <w:bottom w:val="single" w:sz="4" w:space="0" w:color="000000"/>
            </w:tcBorders>
            <w:vAlign w:val="center"/>
          </w:tcPr>
          <w:p w14:paraId="20B02E98" w14:textId="77777777" w:rsidR="009602ED" w:rsidRPr="008800F6" w:rsidRDefault="009602ED" w:rsidP="006C7BFA">
            <w:pPr>
              <w:shd w:val="clear" w:color="auto" w:fill="FFFFFF"/>
              <w:spacing w:line="276" w:lineRule="auto"/>
              <w:ind w:left="-24" w:right="23"/>
              <w:jc w:val="both"/>
              <w:rPr>
                <w:rFonts w:ascii="Arial" w:hAnsi="Arial" w:cs="Arial"/>
                <w:color w:val="000000" w:themeColor="text1"/>
                <w:spacing w:val="-1"/>
                <w:sz w:val="20"/>
                <w:szCs w:val="20"/>
              </w:rPr>
            </w:pPr>
            <w:r w:rsidRPr="008800F6">
              <w:rPr>
                <w:rFonts w:ascii="Arial" w:hAnsi="Arial" w:cs="Arial"/>
                <w:color w:val="000000" w:themeColor="text1"/>
                <w:spacing w:val="-1"/>
                <w:sz w:val="20"/>
                <w:szCs w:val="20"/>
              </w:rPr>
              <w:t xml:space="preserve">          </w:t>
            </w:r>
            <w:proofErr w:type="spellStart"/>
            <w:r w:rsidRPr="008800F6">
              <w:rPr>
                <w:rFonts w:ascii="Arial" w:hAnsi="Arial" w:cs="Arial"/>
                <w:color w:val="000000" w:themeColor="text1"/>
                <w:spacing w:val="-1"/>
                <w:sz w:val="20"/>
                <w:szCs w:val="20"/>
              </w:rPr>
              <w:t>C</w:t>
            </w:r>
            <w:r w:rsidRPr="008800F6">
              <w:rPr>
                <w:rFonts w:ascii="Arial" w:hAnsi="Arial" w:cs="Arial"/>
                <w:color w:val="000000" w:themeColor="text1"/>
                <w:spacing w:val="-1"/>
                <w:sz w:val="20"/>
                <w:szCs w:val="20"/>
                <w:vertAlign w:val="subscript"/>
              </w:rPr>
              <w:t>min</w:t>
            </w:r>
            <w:proofErr w:type="spellEnd"/>
          </w:p>
        </w:tc>
        <w:tc>
          <w:tcPr>
            <w:tcW w:w="2730" w:type="dxa"/>
            <w:vMerge w:val="restart"/>
            <w:vAlign w:val="center"/>
          </w:tcPr>
          <w:p w14:paraId="21F84454" w14:textId="581F95BC" w:rsidR="009602ED" w:rsidRPr="008800F6" w:rsidRDefault="009602ED" w:rsidP="006C7BFA">
            <w:pPr>
              <w:shd w:val="clear" w:color="auto" w:fill="FFFFFF"/>
              <w:spacing w:line="276" w:lineRule="auto"/>
              <w:ind w:right="23"/>
              <w:rPr>
                <w:rFonts w:ascii="Arial" w:hAnsi="Arial" w:cs="Arial"/>
                <w:color w:val="000000" w:themeColor="text1"/>
                <w:sz w:val="20"/>
                <w:szCs w:val="20"/>
              </w:rPr>
            </w:pPr>
            <w:r w:rsidRPr="008800F6">
              <w:rPr>
                <w:rFonts w:ascii="Arial" w:hAnsi="Arial" w:cs="Arial"/>
                <w:color w:val="000000" w:themeColor="text1"/>
                <w:spacing w:val="-1"/>
                <w:sz w:val="20"/>
                <w:szCs w:val="20"/>
              </w:rPr>
              <w:t xml:space="preserve">x </w:t>
            </w:r>
            <w:r w:rsidR="006D7E8C" w:rsidRPr="008800F6">
              <w:rPr>
                <w:rFonts w:ascii="Arial" w:hAnsi="Arial" w:cs="Arial"/>
                <w:color w:val="000000" w:themeColor="text1"/>
                <w:spacing w:val="-1"/>
                <w:sz w:val="20"/>
                <w:szCs w:val="20"/>
              </w:rPr>
              <w:t>60</w:t>
            </w:r>
            <w:r w:rsidRPr="008800F6">
              <w:rPr>
                <w:rFonts w:ascii="Arial" w:hAnsi="Arial" w:cs="Arial"/>
                <w:color w:val="000000" w:themeColor="text1"/>
                <w:spacing w:val="-1"/>
                <w:sz w:val="20"/>
                <w:szCs w:val="20"/>
              </w:rPr>
              <w:t xml:space="preserve"> pkt </w:t>
            </w:r>
          </w:p>
        </w:tc>
      </w:tr>
      <w:tr w:rsidR="008800F6" w:rsidRPr="008800F6" w14:paraId="40571219" w14:textId="77777777" w:rsidTr="00F706C1">
        <w:trPr>
          <w:cantSplit/>
          <w:jc w:val="center"/>
        </w:trPr>
        <w:tc>
          <w:tcPr>
            <w:tcW w:w="1564" w:type="dxa"/>
          </w:tcPr>
          <w:p w14:paraId="688491FC" w14:textId="77777777" w:rsidR="009602ED" w:rsidRPr="008800F6" w:rsidRDefault="009602ED" w:rsidP="006C7BFA">
            <w:pPr>
              <w:shd w:val="clear" w:color="auto" w:fill="FFFFFF"/>
              <w:snapToGrid w:val="0"/>
              <w:spacing w:line="276" w:lineRule="auto"/>
              <w:ind w:left="360" w:right="23"/>
              <w:jc w:val="both"/>
              <w:rPr>
                <w:rFonts w:ascii="Arial" w:hAnsi="Arial" w:cs="Arial"/>
                <w:color w:val="000000" w:themeColor="text1"/>
                <w:spacing w:val="-1"/>
                <w:sz w:val="20"/>
                <w:szCs w:val="20"/>
              </w:rPr>
            </w:pPr>
          </w:p>
        </w:tc>
        <w:tc>
          <w:tcPr>
            <w:tcW w:w="660" w:type="dxa"/>
            <w:vMerge/>
            <w:vAlign w:val="center"/>
          </w:tcPr>
          <w:p w14:paraId="40E15434" w14:textId="77777777" w:rsidR="009602ED" w:rsidRPr="008800F6" w:rsidRDefault="009602ED" w:rsidP="006C7BFA">
            <w:pPr>
              <w:shd w:val="clear" w:color="auto" w:fill="FFFFFF"/>
              <w:snapToGrid w:val="0"/>
              <w:spacing w:line="276" w:lineRule="auto"/>
              <w:ind w:left="360" w:right="23"/>
              <w:jc w:val="both"/>
              <w:rPr>
                <w:rFonts w:ascii="Arial" w:hAnsi="Arial" w:cs="Arial"/>
                <w:color w:val="000000" w:themeColor="text1"/>
                <w:spacing w:val="-1"/>
                <w:sz w:val="20"/>
                <w:szCs w:val="20"/>
              </w:rPr>
            </w:pPr>
          </w:p>
        </w:tc>
        <w:tc>
          <w:tcPr>
            <w:tcW w:w="1534" w:type="dxa"/>
            <w:tcBorders>
              <w:top w:val="single" w:sz="4" w:space="0" w:color="000000"/>
            </w:tcBorders>
            <w:vAlign w:val="center"/>
          </w:tcPr>
          <w:p w14:paraId="1F6818B3" w14:textId="77777777" w:rsidR="009602ED" w:rsidRPr="008800F6" w:rsidRDefault="009602ED" w:rsidP="006C7BFA">
            <w:pPr>
              <w:shd w:val="clear" w:color="auto" w:fill="FFFFFF"/>
              <w:spacing w:line="276" w:lineRule="auto"/>
              <w:ind w:left="-24" w:right="23"/>
              <w:jc w:val="both"/>
              <w:rPr>
                <w:rFonts w:ascii="Arial" w:hAnsi="Arial" w:cs="Arial"/>
                <w:color w:val="000000" w:themeColor="text1"/>
                <w:spacing w:val="-1"/>
                <w:sz w:val="20"/>
                <w:szCs w:val="20"/>
              </w:rPr>
            </w:pPr>
            <w:r w:rsidRPr="008800F6">
              <w:rPr>
                <w:rFonts w:ascii="Arial" w:hAnsi="Arial" w:cs="Arial"/>
                <w:color w:val="000000" w:themeColor="text1"/>
                <w:spacing w:val="-1"/>
                <w:sz w:val="20"/>
                <w:szCs w:val="20"/>
              </w:rPr>
              <w:t xml:space="preserve">          C</w:t>
            </w:r>
            <w:r w:rsidRPr="008800F6">
              <w:rPr>
                <w:rFonts w:ascii="Arial" w:hAnsi="Arial" w:cs="Arial"/>
                <w:color w:val="000000" w:themeColor="text1"/>
                <w:spacing w:val="-1"/>
                <w:sz w:val="20"/>
                <w:szCs w:val="20"/>
                <w:vertAlign w:val="subscript"/>
              </w:rPr>
              <w:t>o</w:t>
            </w:r>
          </w:p>
        </w:tc>
        <w:tc>
          <w:tcPr>
            <w:tcW w:w="2730" w:type="dxa"/>
            <w:vMerge/>
            <w:vAlign w:val="center"/>
          </w:tcPr>
          <w:p w14:paraId="77883B47" w14:textId="77777777" w:rsidR="009602ED" w:rsidRPr="008800F6" w:rsidRDefault="009602ED" w:rsidP="006C7BFA">
            <w:pPr>
              <w:shd w:val="clear" w:color="auto" w:fill="FFFFFF"/>
              <w:snapToGrid w:val="0"/>
              <w:spacing w:line="276" w:lineRule="auto"/>
              <w:ind w:left="360" w:right="23"/>
              <w:jc w:val="both"/>
              <w:rPr>
                <w:rFonts w:ascii="Arial" w:hAnsi="Arial" w:cs="Arial"/>
                <w:color w:val="000000" w:themeColor="text1"/>
                <w:spacing w:val="-1"/>
                <w:sz w:val="20"/>
                <w:szCs w:val="20"/>
              </w:rPr>
            </w:pPr>
          </w:p>
        </w:tc>
      </w:tr>
      <w:tr w:rsidR="008800F6" w:rsidRPr="008800F6" w14:paraId="2A138393" w14:textId="77777777" w:rsidTr="00F706C1">
        <w:trPr>
          <w:cantSplit/>
          <w:trHeight w:val="452"/>
          <w:jc w:val="center"/>
        </w:trPr>
        <w:tc>
          <w:tcPr>
            <w:tcW w:w="1564" w:type="dxa"/>
            <w:vAlign w:val="bottom"/>
          </w:tcPr>
          <w:p w14:paraId="675E13EF" w14:textId="77777777" w:rsidR="009602ED" w:rsidRPr="008800F6" w:rsidRDefault="009602ED" w:rsidP="006C7BFA">
            <w:pPr>
              <w:shd w:val="clear" w:color="auto" w:fill="FFFFFF"/>
              <w:spacing w:line="276" w:lineRule="auto"/>
              <w:ind w:left="604" w:right="23"/>
              <w:jc w:val="both"/>
              <w:rPr>
                <w:rFonts w:ascii="Arial" w:hAnsi="Arial" w:cs="Arial"/>
                <w:color w:val="000000" w:themeColor="text1"/>
                <w:spacing w:val="-1"/>
                <w:sz w:val="20"/>
                <w:szCs w:val="20"/>
              </w:rPr>
            </w:pPr>
            <w:r w:rsidRPr="008800F6">
              <w:rPr>
                <w:rFonts w:ascii="Arial" w:hAnsi="Arial" w:cs="Arial"/>
                <w:color w:val="000000" w:themeColor="text1"/>
                <w:spacing w:val="-8"/>
                <w:sz w:val="20"/>
                <w:szCs w:val="20"/>
              </w:rPr>
              <w:t>gdzie:</w:t>
            </w:r>
          </w:p>
        </w:tc>
        <w:tc>
          <w:tcPr>
            <w:tcW w:w="660" w:type="dxa"/>
            <w:vAlign w:val="bottom"/>
          </w:tcPr>
          <w:p w14:paraId="1F2FA346" w14:textId="77777777" w:rsidR="009602ED" w:rsidRPr="008800F6" w:rsidRDefault="009602ED" w:rsidP="006C7BFA">
            <w:pPr>
              <w:shd w:val="clear" w:color="auto" w:fill="FFFFFF"/>
              <w:spacing w:line="276" w:lineRule="auto"/>
              <w:ind w:right="23"/>
              <w:jc w:val="both"/>
              <w:rPr>
                <w:rFonts w:ascii="Arial" w:hAnsi="Arial" w:cs="Arial"/>
                <w:color w:val="000000" w:themeColor="text1"/>
                <w:spacing w:val="-1"/>
                <w:sz w:val="20"/>
                <w:szCs w:val="20"/>
              </w:rPr>
            </w:pPr>
          </w:p>
          <w:p w14:paraId="01977A0B" w14:textId="77777777" w:rsidR="009602ED" w:rsidRPr="008800F6" w:rsidRDefault="009602ED" w:rsidP="006C7BFA">
            <w:pPr>
              <w:shd w:val="clear" w:color="auto" w:fill="FFFFFF"/>
              <w:spacing w:line="276" w:lineRule="auto"/>
              <w:ind w:right="23"/>
              <w:jc w:val="both"/>
              <w:rPr>
                <w:rFonts w:ascii="Arial" w:hAnsi="Arial" w:cs="Arial"/>
                <w:color w:val="000000" w:themeColor="text1"/>
                <w:spacing w:val="-1"/>
                <w:sz w:val="20"/>
                <w:szCs w:val="20"/>
                <w:vertAlign w:val="subscript"/>
              </w:rPr>
            </w:pPr>
            <w:r w:rsidRPr="008800F6">
              <w:rPr>
                <w:rFonts w:ascii="Arial" w:hAnsi="Arial" w:cs="Arial"/>
                <w:color w:val="000000" w:themeColor="text1"/>
                <w:spacing w:val="-1"/>
                <w:sz w:val="20"/>
                <w:szCs w:val="20"/>
              </w:rPr>
              <w:t>C</w:t>
            </w:r>
          </w:p>
        </w:tc>
        <w:tc>
          <w:tcPr>
            <w:tcW w:w="4264" w:type="dxa"/>
            <w:gridSpan w:val="2"/>
            <w:vAlign w:val="bottom"/>
          </w:tcPr>
          <w:p w14:paraId="2B31A1A8" w14:textId="77777777" w:rsidR="009602ED" w:rsidRPr="008800F6" w:rsidRDefault="009602ED" w:rsidP="006C7BFA">
            <w:pPr>
              <w:shd w:val="clear" w:color="auto" w:fill="FFFFFF"/>
              <w:spacing w:line="276" w:lineRule="auto"/>
              <w:ind w:right="23"/>
              <w:jc w:val="both"/>
              <w:rPr>
                <w:rFonts w:ascii="Arial" w:hAnsi="Arial" w:cs="Arial"/>
                <w:color w:val="000000" w:themeColor="text1"/>
                <w:sz w:val="20"/>
                <w:szCs w:val="20"/>
              </w:rPr>
            </w:pPr>
            <w:r w:rsidRPr="008800F6">
              <w:rPr>
                <w:rFonts w:ascii="Arial" w:hAnsi="Arial" w:cs="Arial"/>
                <w:color w:val="000000" w:themeColor="text1"/>
                <w:spacing w:val="-1"/>
                <w:sz w:val="20"/>
                <w:szCs w:val="20"/>
              </w:rPr>
              <w:t xml:space="preserve">– </w:t>
            </w:r>
            <w:r w:rsidRPr="008800F6">
              <w:rPr>
                <w:rFonts w:ascii="Arial" w:hAnsi="Arial" w:cs="Arial"/>
                <w:color w:val="000000" w:themeColor="text1"/>
                <w:spacing w:val="-8"/>
                <w:sz w:val="20"/>
                <w:szCs w:val="20"/>
              </w:rPr>
              <w:t>punkty uzyskane w kryterium „Cena”</w:t>
            </w:r>
          </w:p>
        </w:tc>
      </w:tr>
      <w:tr w:rsidR="008800F6" w:rsidRPr="008800F6" w14:paraId="4771DA57" w14:textId="77777777" w:rsidTr="00F706C1">
        <w:trPr>
          <w:cantSplit/>
          <w:jc w:val="center"/>
        </w:trPr>
        <w:tc>
          <w:tcPr>
            <w:tcW w:w="1564" w:type="dxa"/>
            <w:vAlign w:val="center"/>
          </w:tcPr>
          <w:p w14:paraId="49AB5FB4" w14:textId="77777777" w:rsidR="009602ED" w:rsidRPr="008800F6" w:rsidRDefault="009602ED" w:rsidP="006C7BFA">
            <w:pPr>
              <w:shd w:val="clear" w:color="auto" w:fill="FFFFFF"/>
              <w:snapToGrid w:val="0"/>
              <w:spacing w:line="276" w:lineRule="auto"/>
              <w:ind w:left="360" w:right="23"/>
              <w:jc w:val="both"/>
              <w:rPr>
                <w:rFonts w:ascii="Arial" w:hAnsi="Arial" w:cs="Arial"/>
                <w:color w:val="000000" w:themeColor="text1"/>
                <w:spacing w:val="-8"/>
                <w:sz w:val="20"/>
                <w:szCs w:val="20"/>
              </w:rPr>
            </w:pPr>
          </w:p>
        </w:tc>
        <w:tc>
          <w:tcPr>
            <w:tcW w:w="660" w:type="dxa"/>
            <w:vAlign w:val="center"/>
          </w:tcPr>
          <w:p w14:paraId="4E834E8D" w14:textId="77777777" w:rsidR="009602ED" w:rsidRPr="008800F6" w:rsidRDefault="009602ED" w:rsidP="006C7BFA">
            <w:pPr>
              <w:shd w:val="clear" w:color="auto" w:fill="FFFFFF"/>
              <w:spacing w:line="276" w:lineRule="auto"/>
              <w:ind w:right="23"/>
              <w:jc w:val="both"/>
              <w:rPr>
                <w:rFonts w:ascii="Arial" w:hAnsi="Arial" w:cs="Arial"/>
                <w:color w:val="000000" w:themeColor="text1"/>
                <w:spacing w:val="-1"/>
                <w:sz w:val="20"/>
                <w:szCs w:val="20"/>
              </w:rPr>
            </w:pPr>
            <w:proofErr w:type="spellStart"/>
            <w:r w:rsidRPr="008800F6">
              <w:rPr>
                <w:rFonts w:ascii="Arial" w:hAnsi="Arial" w:cs="Arial"/>
                <w:color w:val="000000" w:themeColor="text1"/>
                <w:spacing w:val="-1"/>
                <w:sz w:val="20"/>
                <w:szCs w:val="20"/>
              </w:rPr>
              <w:t>C</w:t>
            </w:r>
            <w:r w:rsidRPr="008800F6">
              <w:rPr>
                <w:rFonts w:ascii="Arial" w:hAnsi="Arial" w:cs="Arial"/>
                <w:color w:val="000000" w:themeColor="text1"/>
                <w:spacing w:val="-1"/>
                <w:sz w:val="20"/>
                <w:szCs w:val="20"/>
                <w:vertAlign w:val="subscript"/>
              </w:rPr>
              <w:t>min</w:t>
            </w:r>
            <w:proofErr w:type="spellEnd"/>
          </w:p>
        </w:tc>
        <w:tc>
          <w:tcPr>
            <w:tcW w:w="4264" w:type="dxa"/>
            <w:gridSpan w:val="2"/>
            <w:vAlign w:val="bottom"/>
          </w:tcPr>
          <w:p w14:paraId="1E694467" w14:textId="77777777" w:rsidR="009602ED" w:rsidRPr="008800F6" w:rsidRDefault="009602ED" w:rsidP="006C7BFA">
            <w:pPr>
              <w:shd w:val="clear" w:color="auto" w:fill="FFFFFF"/>
              <w:spacing w:line="276" w:lineRule="auto"/>
              <w:ind w:left="242" w:right="23" w:hanging="242"/>
              <w:jc w:val="both"/>
              <w:rPr>
                <w:rFonts w:ascii="Arial" w:hAnsi="Arial" w:cs="Arial"/>
                <w:color w:val="000000" w:themeColor="text1"/>
                <w:spacing w:val="-1"/>
                <w:sz w:val="20"/>
                <w:szCs w:val="20"/>
              </w:rPr>
            </w:pPr>
            <w:r w:rsidRPr="008800F6">
              <w:rPr>
                <w:rFonts w:ascii="Arial" w:hAnsi="Arial" w:cs="Arial"/>
                <w:color w:val="000000" w:themeColor="text1"/>
                <w:spacing w:val="-1"/>
                <w:sz w:val="20"/>
                <w:szCs w:val="20"/>
              </w:rPr>
              <w:t xml:space="preserve">– </w:t>
            </w:r>
            <w:r w:rsidRPr="008800F6">
              <w:rPr>
                <w:rFonts w:ascii="Arial" w:hAnsi="Arial" w:cs="Arial"/>
                <w:color w:val="000000" w:themeColor="text1"/>
                <w:spacing w:val="-8"/>
                <w:sz w:val="20"/>
                <w:szCs w:val="20"/>
              </w:rPr>
              <w:t>cena brutto oferty</w:t>
            </w:r>
            <w:r w:rsidRPr="008800F6">
              <w:rPr>
                <w:rFonts w:ascii="Arial" w:hAnsi="Arial" w:cs="Arial"/>
                <w:color w:val="000000" w:themeColor="text1"/>
                <w:spacing w:val="-1"/>
                <w:sz w:val="20"/>
                <w:szCs w:val="20"/>
              </w:rPr>
              <w:t xml:space="preserve"> najtańszej</w:t>
            </w:r>
          </w:p>
        </w:tc>
      </w:tr>
      <w:tr w:rsidR="009602ED" w:rsidRPr="008800F6" w14:paraId="39C47580" w14:textId="77777777" w:rsidTr="00F706C1">
        <w:trPr>
          <w:cantSplit/>
          <w:jc w:val="center"/>
        </w:trPr>
        <w:tc>
          <w:tcPr>
            <w:tcW w:w="1564" w:type="dxa"/>
            <w:vAlign w:val="center"/>
          </w:tcPr>
          <w:p w14:paraId="75D21AE9" w14:textId="77777777" w:rsidR="009602ED" w:rsidRPr="008800F6" w:rsidRDefault="009602ED" w:rsidP="006C7BFA">
            <w:pPr>
              <w:shd w:val="clear" w:color="auto" w:fill="FFFFFF"/>
              <w:snapToGrid w:val="0"/>
              <w:spacing w:line="276" w:lineRule="auto"/>
              <w:ind w:left="360" w:right="23"/>
              <w:jc w:val="both"/>
              <w:rPr>
                <w:rFonts w:ascii="Arial" w:hAnsi="Arial" w:cs="Arial"/>
                <w:color w:val="000000" w:themeColor="text1"/>
                <w:spacing w:val="-8"/>
                <w:sz w:val="20"/>
                <w:szCs w:val="20"/>
              </w:rPr>
            </w:pPr>
          </w:p>
        </w:tc>
        <w:tc>
          <w:tcPr>
            <w:tcW w:w="660" w:type="dxa"/>
            <w:vAlign w:val="center"/>
          </w:tcPr>
          <w:p w14:paraId="185F5EA6" w14:textId="77777777" w:rsidR="009602ED" w:rsidRPr="008800F6" w:rsidRDefault="009602ED" w:rsidP="006C7BFA">
            <w:pPr>
              <w:shd w:val="clear" w:color="auto" w:fill="FFFFFF"/>
              <w:spacing w:line="276" w:lineRule="auto"/>
              <w:ind w:right="23"/>
              <w:jc w:val="both"/>
              <w:rPr>
                <w:rFonts w:ascii="Arial" w:hAnsi="Arial" w:cs="Arial"/>
                <w:color w:val="000000" w:themeColor="text1"/>
                <w:spacing w:val="-1"/>
                <w:sz w:val="20"/>
                <w:szCs w:val="20"/>
              </w:rPr>
            </w:pPr>
            <w:r w:rsidRPr="008800F6">
              <w:rPr>
                <w:rFonts w:ascii="Arial" w:hAnsi="Arial" w:cs="Arial"/>
                <w:color w:val="000000" w:themeColor="text1"/>
                <w:spacing w:val="-1"/>
                <w:sz w:val="20"/>
                <w:szCs w:val="20"/>
              </w:rPr>
              <w:t>C</w:t>
            </w:r>
            <w:r w:rsidRPr="008800F6">
              <w:rPr>
                <w:rFonts w:ascii="Arial" w:hAnsi="Arial" w:cs="Arial"/>
                <w:color w:val="000000" w:themeColor="text1"/>
                <w:spacing w:val="-1"/>
                <w:sz w:val="20"/>
                <w:szCs w:val="20"/>
                <w:vertAlign w:val="subscript"/>
              </w:rPr>
              <w:t>o</w:t>
            </w:r>
          </w:p>
        </w:tc>
        <w:tc>
          <w:tcPr>
            <w:tcW w:w="4264" w:type="dxa"/>
            <w:gridSpan w:val="2"/>
            <w:vAlign w:val="center"/>
          </w:tcPr>
          <w:p w14:paraId="1DBEBF7A" w14:textId="77777777" w:rsidR="009602ED" w:rsidRPr="008800F6" w:rsidRDefault="009602ED" w:rsidP="006C7BFA">
            <w:pPr>
              <w:shd w:val="clear" w:color="auto" w:fill="FFFFFF"/>
              <w:spacing w:line="276" w:lineRule="auto"/>
              <w:ind w:right="23"/>
              <w:jc w:val="both"/>
              <w:rPr>
                <w:rFonts w:ascii="Arial" w:hAnsi="Arial" w:cs="Arial"/>
                <w:color w:val="000000" w:themeColor="text1"/>
                <w:sz w:val="20"/>
                <w:szCs w:val="20"/>
              </w:rPr>
            </w:pPr>
            <w:r w:rsidRPr="008800F6">
              <w:rPr>
                <w:rFonts w:ascii="Arial" w:hAnsi="Arial" w:cs="Arial"/>
                <w:color w:val="000000" w:themeColor="text1"/>
                <w:spacing w:val="-1"/>
                <w:sz w:val="20"/>
                <w:szCs w:val="20"/>
              </w:rPr>
              <w:t>–</w:t>
            </w:r>
            <w:r w:rsidRPr="008800F6">
              <w:rPr>
                <w:rFonts w:ascii="Arial" w:hAnsi="Arial" w:cs="Arial"/>
                <w:color w:val="000000" w:themeColor="text1"/>
                <w:spacing w:val="-8"/>
                <w:sz w:val="20"/>
                <w:szCs w:val="20"/>
              </w:rPr>
              <w:t xml:space="preserve"> cena brutto oferty ocenianej</w:t>
            </w:r>
          </w:p>
        </w:tc>
      </w:tr>
    </w:tbl>
    <w:p w14:paraId="0BB8F272" w14:textId="77777777" w:rsidR="009602ED" w:rsidRPr="008800F6" w:rsidRDefault="009602ED" w:rsidP="006C7BFA">
      <w:pPr>
        <w:spacing w:line="276" w:lineRule="auto"/>
        <w:ind w:right="23"/>
        <w:jc w:val="both"/>
        <w:rPr>
          <w:rFonts w:ascii="Arial" w:hAnsi="Arial" w:cs="Arial"/>
          <w:color w:val="000000" w:themeColor="text1"/>
          <w:sz w:val="20"/>
          <w:szCs w:val="20"/>
        </w:rPr>
      </w:pPr>
    </w:p>
    <w:p w14:paraId="34B386A3" w14:textId="7780A724" w:rsidR="00FE1C6B" w:rsidRPr="008800F6" w:rsidRDefault="000C0309">
      <w:pPr>
        <w:pStyle w:val="Tekstpodstawowy2"/>
        <w:numPr>
          <w:ilvl w:val="2"/>
          <w:numId w:val="10"/>
        </w:numPr>
        <w:spacing w:before="0" w:line="276" w:lineRule="auto"/>
        <w:ind w:left="709" w:right="23" w:hanging="283"/>
        <w:rPr>
          <w:rFonts w:ascii="Arial" w:hAnsi="Arial" w:cs="Arial"/>
          <w:b w:val="0"/>
          <w:bCs w:val="0"/>
          <w:color w:val="000000" w:themeColor="text1"/>
          <w:sz w:val="20"/>
          <w:szCs w:val="20"/>
        </w:rPr>
      </w:pPr>
      <w:r w:rsidRPr="008800F6">
        <w:rPr>
          <w:rFonts w:ascii="Arial" w:hAnsi="Arial" w:cs="Arial"/>
          <w:b w:val="0"/>
          <w:bCs w:val="0"/>
          <w:color w:val="000000" w:themeColor="text1"/>
          <w:sz w:val="20"/>
          <w:szCs w:val="20"/>
        </w:rPr>
        <w:t xml:space="preserve">Kryterium 2: Dodatkowa gwarancja na </w:t>
      </w:r>
      <w:r w:rsidR="00554804" w:rsidRPr="008800F6">
        <w:rPr>
          <w:rFonts w:ascii="Arial" w:hAnsi="Arial" w:cs="Arial"/>
          <w:b w:val="0"/>
          <w:bCs w:val="0"/>
          <w:color w:val="000000" w:themeColor="text1"/>
          <w:sz w:val="20"/>
          <w:szCs w:val="20"/>
        </w:rPr>
        <w:t>przedmiot zamówienia</w:t>
      </w:r>
      <w:r w:rsidRPr="008800F6">
        <w:rPr>
          <w:rFonts w:ascii="Arial" w:hAnsi="Arial" w:cs="Arial"/>
          <w:b w:val="0"/>
          <w:bCs w:val="0"/>
          <w:color w:val="000000" w:themeColor="text1"/>
          <w:sz w:val="20"/>
          <w:szCs w:val="20"/>
        </w:rPr>
        <w:t xml:space="preserve"> (G) – waga: </w:t>
      </w:r>
      <w:r w:rsidR="00D220DC">
        <w:rPr>
          <w:rFonts w:ascii="Arial" w:hAnsi="Arial" w:cs="Arial"/>
          <w:b w:val="0"/>
          <w:bCs w:val="0"/>
          <w:color w:val="000000" w:themeColor="text1"/>
          <w:sz w:val="20"/>
          <w:szCs w:val="20"/>
        </w:rPr>
        <w:t>2</w:t>
      </w:r>
      <w:r w:rsidRPr="008800F6">
        <w:rPr>
          <w:rFonts w:ascii="Arial" w:hAnsi="Arial" w:cs="Arial"/>
          <w:b w:val="0"/>
          <w:bCs w:val="0"/>
          <w:color w:val="000000" w:themeColor="text1"/>
          <w:sz w:val="20"/>
          <w:szCs w:val="20"/>
        </w:rPr>
        <w:t>0 punktów</w:t>
      </w:r>
    </w:p>
    <w:p w14:paraId="36282708" w14:textId="03650775" w:rsidR="000C0309" w:rsidRPr="008800F6" w:rsidRDefault="000C0309" w:rsidP="006C7BFA">
      <w:pPr>
        <w:spacing w:line="276" w:lineRule="auto"/>
        <w:ind w:left="709" w:right="23"/>
        <w:jc w:val="both"/>
        <w:rPr>
          <w:rFonts w:ascii="Arial" w:hAnsi="Arial" w:cs="Arial"/>
          <w:color w:val="000000" w:themeColor="text1"/>
          <w:sz w:val="20"/>
          <w:szCs w:val="20"/>
        </w:rPr>
      </w:pPr>
      <w:r w:rsidRPr="008800F6">
        <w:rPr>
          <w:rFonts w:ascii="Arial" w:hAnsi="Arial" w:cs="Arial"/>
          <w:color w:val="000000" w:themeColor="text1"/>
          <w:sz w:val="20"/>
          <w:szCs w:val="20"/>
        </w:rPr>
        <w:t xml:space="preserve">W ramach tego kryterium punkty zostaną przyznane za każdy dodatkowy rok zapewnienia gwarancji </w:t>
      </w:r>
      <w:r w:rsidR="00554804" w:rsidRPr="008800F6">
        <w:rPr>
          <w:rFonts w:ascii="Arial" w:hAnsi="Arial" w:cs="Arial"/>
          <w:color w:val="000000" w:themeColor="text1"/>
          <w:sz w:val="20"/>
          <w:szCs w:val="20"/>
        </w:rPr>
        <w:t xml:space="preserve">na wykonane roboty budowlane i dostarczone urządzenia </w:t>
      </w:r>
      <w:r w:rsidR="00125A7A" w:rsidRPr="008800F6">
        <w:rPr>
          <w:rFonts w:ascii="Arial" w:hAnsi="Arial" w:cs="Arial"/>
          <w:color w:val="000000" w:themeColor="text1"/>
          <w:sz w:val="20"/>
          <w:szCs w:val="20"/>
        </w:rPr>
        <w:t xml:space="preserve">powyżej wymaganego przez Zamawiającego okresu </w:t>
      </w:r>
      <w:r w:rsidR="00B07C6D" w:rsidRPr="008800F6">
        <w:rPr>
          <w:rFonts w:ascii="Arial" w:hAnsi="Arial" w:cs="Arial"/>
          <w:color w:val="000000" w:themeColor="text1"/>
          <w:sz w:val="20"/>
          <w:szCs w:val="20"/>
        </w:rPr>
        <w:t>2</w:t>
      </w:r>
      <w:r w:rsidR="00125A7A" w:rsidRPr="008800F6">
        <w:rPr>
          <w:rFonts w:ascii="Arial" w:hAnsi="Arial" w:cs="Arial"/>
          <w:color w:val="000000" w:themeColor="text1"/>
          <w:sz w:val="20"/>
          <w:szCs w:val="20"/>
        </w:rPr>
        <w:t>-letniego</w:t>
      </w:r>
      <w:r w:rsidRPr="008800F6">
        <w:rPr>
          <w:rFonts w:ascii="Arial" w:hAnsi="Arial" w:cs="Arial"/>
          <w:color w:val="000000" w:themeColor="text1"/>
          <w:sz w:val="20"/>
          <w:szCs w:val="20"/>
        </w:rPr>
        <w:t>, zgodnie z poniższymi zasadami:</w:t>
      </w:r>
    </w:p>
    <w:p w14:paraId="3D6E3B58" w14:textId="49F44125" w:rsidR="000C0309" w:rsidRPr="008800F6" w:rsidRDefault="000C0309">
      <w:pPr>
        <w:pStyle w:val="Akapitzlist"/>
        <w:numPr>
          <w:ilvl w:val="0"/>
          <w:numId w:val="8"/>
        </w:numPr>
        <w:ind w:left="851" w:right="23" w:hanging="142"/>
        <w:jc w:val="both"/>
        <w:rPr>
          <w:bCs/>
          <w:color w:val="000000" w:themeColor="text1"/>
          <w:sz w:val="20"/>
          <w:szCs w:val="20"/>
        </w:rPr>
      </w:pPr>
      <w:r w:rsidRPr="008800F6">
        <w:rPr>
          <w:bCs/>
          <w:color w:val="000000" w:themeColor="text1"/>
          <w:sz w:val="20"/>
          <w:szCs w:val="20"/>
        </w:rPr>
        <w:t>za jeden dodatkowy rok gwarancji oferta Wykonawcy otrzyma 10 pkt;</w:t>
      </w:r>
    </w:p>
    <w:p w14:paraId="48E765DA" w14:textId="68CFE397" w:rsidR="000C0309" w:rsidRPr="008800F6" w:rsidRDefault="000C0309">
      <w:pPr>
        <w:pStyle w:val="Akapitzlist"/>
        <w:numPr>
          <w:ilvl w:val="0"/>
          <w:numId w:val="8"/>
        </w:numPr>
        <w:ind w:left="851" w:right="23" w:hanging="142"/>
        <w:jc w:val="both"/>
        <w:rPr>
          <w:bCs/>
          <w:color w:val="000000" w:themeColor="text1"/>
          <w:sz w:val="20"/>
          <w:szCs w:val="20"/>
        </w:rPr>
      </w:pPr>
      <w:r w:rsidRPr="008800F6">
        <w:rPr>
          <w:bCs/>
          <w:color w:val="000000" w:themeColor="text1"/>
          <w:sz w:val="20"/>
          <w:szCs w:val="20"/>
        </w:rPr>
        <w:t>za dwa dodatkowe lata gwarancji oferta Wykonawcy otrzyma 20 pkt;</w:t>
      </w:r>
    </w:p>
    <w:p w14:paraId="138BF1A0" w14:textId="77777777" w:rsidR="00D220DC" w:rsidRDefault="00D220DC" w:rsidP="00083D87">
      <w:pPr>
        <w:spacing w:line="276" w:lineRule="auto"/>
        <w:ind w:right="23"/>
        <w:jc w:val="both"/>
        <w:rPr>
          <w:rFonts w:ascii="Arial" w:hAnsi="Arial" w:cs="Arial"/>
          <w:color w:val="000000" w:themeColor="text1"/>
          <w:sz w:val="20"/>
          <w:szCs w:val="20"/>
        </w:rPr>
      </w:pPr>
    </w:p>
    <w:p w14:paraId="11A867A3" w14:textId="5F712B03" w:rsidR="00D220DC" w:rsidRDefault="00D220DC" w:rsidP="006C7BFA">
      <w:pPr>
        <w:spacing w:line="276" w:lineRule="auto"/>
        <w:ind w:left="993" w:right="23" w:hanging="284"/>
        <w:jc w:val="both"/>
        <w:rPr>
          <w:rFonts w:ascii="Arial" w:hAnsi="Arial" w:cs="Arial"/>
          <w:color w:val="000000" w:themeColor="text1"/>
          <w:sz w:val="20"/>
          <w:szCs w:val="20"/>
        </w:rPr>
      </w:pPr>
      <w:r>
        <w:rPr>
          <w:rFonts w:ascii="Arial" w:hAnsi="Arial" w:cs="Arial"/>
          <w:color w:val="000000" w:themeColor="text1"/>
          <w:sz w:val="20"/>
          <w:szCs w:val="20"/>
        </w:rPr>
        <w:lastRenderedPageBreak/>
        <w:t>UWAGA</w:t>
      </w:r>
    </w:p>
    <w:p w14:paraId="63008309" w14:textId="255A80D9" w:rsidR="00FE1C6B" w:rsidRDefault="00B07C6D" w:rsidP="00D220DC">
      <w:pPr>
        <w:spacing w:line="276" w:lineRule="auto"/>
        <w:ind w:left="993" w:right="23" w:hanging="284"/>
        <w:jc w:val="both"/>
        <w:rPr>
          <w:rFonts w:ascii="Arial" w:hAnsi="Arial" w:cs="Arial"/>
          <w:color w:val="000000" w:themeColor="text1"/>
          <w:sz w:val="20"/>
          <w:szCs w:val="20"/>
        </w:rPr>
      </w:pPr>
      <w:r w:rsidRPr="008800F6">
        <w:rPr>
          <w:rFonts w:ascii="Arial" w:hAnsi="Arial" w:cs="Arial"/>
          <w:color w:val="000000" w:themeColor="text1"/>
          <w:sz w:val="20"/>
          <w:szCs w:val="20"/>
        </w:rPr>
        <w:t>(!)</w:t>
      </w:r>
      <w:r w:rsidRPr="008800F6">
        <w:rPr>
          <w:rFonts w:ascii="Arial" w:hAnsi="Arial" w:cs="Arial"/>
          <w:color w:val="000000" w:themeColor="text1"/>
          <w:sz w:val="20"/>
          <w:szCs w:val="20"/>
        </w:rPr>
        <w:tab/>
      </w:r>
      <w:r w:rsidR="000C0309" w:rsidRPr="008800F6">
        <w:rPr>
          <w:rFonts w:ascii="Arial" w:hAnsi="Arial" w:cs="Arial"/>
          <w:color w:val="000000" w:themeColor="text1"/>
          <w:sz w:val="20"/>
          <w:szCs w:val="20"/>
        </w:rPr>
        <w:t xml:space="preserve">Jeżeli Wykonawca nie wypełni pkt. </w:t>
      </w:r>
      <w:r w:rsidR="001D2BF6" w:rsidRPr="008800F6">
        <w:rPr>
          <w:rFonts w:ascii="Arial" w:hAnsi="Arial" w:cs="Arial"/>
          <w:color w:val="000000" w:themeColor="text1"/>
          <w:sz w:val="20"/>
          <w:szCs w:val="20"/>
        </w:rPr>
        <w:t>4</w:t>
      </w:r>
      <w:r w:rsidR="000C0309" w:rsidRPr="008800F6">
        <w:rPr>
          <w:rFonts w:ascii="Arial" w:hAnsi="Arial" w:cs="Arial"/>
          <w:color w:val="000000" w:themeColor="text1"/>
          <w:sz w:val="20"/>
          <w:szCs w:val="20"/>
        </w:rPr>
        <w:t xml:space="preserve"> formularza oferty odnoszącego się do tego kryterium </w:t>
      </w:r>
      <w:r w:rsidRPr="008800F6">
        <w:rPr>
          <w:rFonts w:ascii="Arial" w:hAnsi="Arial" w:cs="Arial"/>
          <w:color w:val="000000" w:themeColor="text1"/>
          <w:sz w:val="20"/>
          <w:szCs w:val="20"/>
        </w:rPr>
        <w:t xml:space="preserve">Zamawiający przyjmie, że Wykonawca zaoferował 2-letni okres gwarancji a </w:t>
      </w:r>
      <w:r w:rsidR="000C0309" w:rsidRPr="008800F6">
        <w:rPr>
          <w:rFonts w:ascii="Arial" w:hAnsi="Arial" w:cs="Arial"/>
          <w:color w:val="000000" w:themeColor="text1"/>
          <w:sz w:val="20"/>
          <w:szCs w:val="20"/>
        </w:rPr>
        <w:t>oferta Wykonawcy otrzyma 0 pkt</w:t>
      </w:r>
      <w:r w:rsidRPr="008800F6">
        <w:rPr>
          <w:rFonts w:ascii="Arial" w:hAnsi="Arial" w:cs="Arial"/>
          <w:color w:val="000000" w:themeColor="text1"/>
          <w:sz w:val="20"/>
          <w:szCs w:val="20"/>
        </w:rPr>
        <w:t xml:space="preserve"> w tym kryterium</w:t>
      </w:r>
      <w:r w:rsidR="000C0309" w:rsidRPr="008800F6">
        <w:rPr>
          <w:rFonts w:ascii="Arial" w:hAnsi="Arial" w:cs="Arial"/>
          <w:color w:val="000000" w:themeColor="text1"/>
          <w:sz w:val="20"/>
          <w:szCs w:val="20"/>
        </w:rPr>
        <w:t>.</w:t>
      </w:r>
    </w:p>
    <w:p w14:paraId="19CD7776" w14:textId="77777777" w:rsidR="00BE017C" w:rsidRPr="00D220DC" w:rsidRDefault="00BE017C" w:rsidP="00D220DC">
      <w:pPr>
        <w:spacing w:line="276" w:lineRule="auto"/>
        <w:ind w:left="993" w:right="23" w:hanging="284"/>
        <w:jc w:val="both"/>
        <w:rPr>
          <w:rFonts w:ascii="Arial" w:hAnsi="Arial" w:cs="Arial"/>
          <w:color w:val="000000" w:themeColor="text1"/>
          <w:sz w:val="20"/>
          <w:szCs w:val="20"/>
        </w:rPr>
      </w:pPr>
    </w:p>
    <w:p w14:paraId="2AB8D4B5" w14:textId="57C07035" w:rsidR="00481695" w:rsidRPr="008800F6" w:rsidRDefault="007000C4">
      <w:pPr>
        <w:pStyle w:val="Tekstpodstawowy2"/>
        <w:numPr>
          <w:ilvl w:val="2"/>
          <w:numId w:val="10"/>
        </w:numPr>
        <w:spacing w:before="0" w:line="276" w:lineRule="auto"/>
        <w:ind w:left="709" w:right="23" w:hanging="283"/>
        <w:rPr>
          <w:rStyle w:val="tekstdokbold"/>
          <w:rFonts w:ascii="Arial" w:hAnsi="Arial" w:cs="Arial"/>
          <w:color w:val="000000" w:themeColor="text1"/>
          <w:sz w:val="20"/>
          <w:szCs w:val="20"/>
        </w:rPr>
      </w:pPr>
      <w:r w:rsidRPr="008800F6">
        <w:rPr>
          <w:rFonts w:ascii="Arial" w:hAnsi="Arial" w:cs="Arial"/>
          <w:b w:val="0"/>
          <w:bCs w:val="0"/>
          <w:color w:val="000000" w:themeColor="text1"/>
          <w:sz w:val="20"/>
          <w:szCs w:val="20"/>
        </w:rPr>
        <w:t xml:space="preserve">Kryterium </w:t>
      </w:r>
      <w:r w:rsidR="00FE1C6B" w:rsidRPr="008800F6">
        <w:rPr>
          <w:rFonts w:ascii="Arial" w:hAnsi="Arial" w:cs="Arial"/>
          <w:b w:val="0"/>
          <w:bCs w:val="0"/>
          <w:color w:val="000000" w:themeColor="text1"/>
          <w:sz w:val="20"/>
          <w:szCs w:val="20"/>
        </w:rPr>
        <w:t>3</w:t>
      </w:r>
      <w:r w:rsidRPr="008800F6">
        <w:rPr>
          <w:rFonts w:ascii="Arial" w:hAnsi="Arial" w:cs="Arial"/>
          <w:b w:val="0"/>
          <w:bCs w:val="0"/>
          <w:color w:val="000000" w:themeColor="text1"/>
          <w:sz w:val="20"/>
          <w:szCs w:val="20"/>
        </w:rPr>
        <w:t xml:space="preserve">. Dodatkowe doświadczenie </w:t>
      </w:r>
      <w:r w:rsidR="00D220DC">
        <w:rPr>
          <w:rFonts w:ascii="Arial" w:hAnsi="Arial" w:cs="Arial"/>
          <w:b w:val="0"/>
          <w:bCs w:val="0"/>
          <w:sz w:val="20"/>
          <w:szCs w:val="20"/>
        </w:rPr>
        <w:t>Personelu kluczowego (P</w:t>
      </w:r>
      <w:r w:rsidR="00D220DC" w:rsidRPr="006D7E8C">
        <w:rPr>
          <w:rFonts w:ascii="Arial" w:hAnsi="Arial" w:cs="Arial"/>
          <w:b w:val="0"/>
          <w:bCs w:val="0"/>
          <w:sz w:val="20"/>
          <w:szCs w:val="20"/>
        </w:rPr>
        <w:t>)</w:t>
      </w:r>
      <w:r w:rsidRPr="008800F6">
        <w:rPr>
          <w:rFonts w:ascii="Arial" w:hAnsi="Arial" w:cs="Arial"/>
          <w:b w:val="0"/>
          <w:bCs w:val="0"/>
          <w:color w:val="000000" w:themeColor="text1"/>
          <w:sz w:val="20"/>
          <w:szCs w:val="20"/>
        </w:rPr>
        <w:t xml:space="preserve"> – waga: </w:t>
      </w:r>
      <w:r w:rsidR="00D220DC">
        <w:rPr>
          <w:rFonts w:ascii="Arial" w:hAnsi="Arial" w:cs="Arial"/>
          <w:b w:val="0"/>
          <w:bCs w:val="0"/>
          <w:color w:val="000000" w:themeColor="text1"/>
          <w:sz w:val="20"/>
          <w:szCs w:val="20"/>
        </w:rPr>
        <w:t>2</w:t>
      </w:r>
      <w:r w:rsidR="00FE1C6B" w:rsidRPr="008800F6">
        <w:rPr>
          <w:rFonts w:ascii="Arial" w:hAnsi="Arial" w:cs="Arial"/>
          <w:b w:val="0"/>
          <w:bCs w:val="0"/>
          <w:color w:val="000000" w:themeColor="text1"/>
          <w:sz w:val="20"/>
          <w:szCs w:val="20"/>
        </w:rPr>
        <w:t>0</w:t>
      </w:r>
      <w:r w:rsidRPr="008800F6">
        <w:rPr>
          <w:rFonts w:ascii="Arial" w:hAnsi="Arial" w:cs="Arial"/>
          <w:b w:val="0"/>
          <w:bCs w:val="0"/>
          <w:color w:val="000000" w:themeColor="text1"/>
          <w:sz w:val="20"/>
          <w:szCs w:val="20"/>
        </w:rPr>
        <w:t xml:space="preserve"> </w:t>
      </w:r>
      <w:r w:rsidR="00ED1624" w:rsidRPr="008800F6">
        <w:rPr>
          <w:rFonts w:ascii="Arial" w:hAnsi="Arial" w:cs="Arial"/>
          <w:b w:val="0"/>
          <w:bCs w:val="0"/>
          <w:color w:val="000000" w:themeColor="text1"/>
          <w:sz w:val="20"/>
          <w:szCs w:val="20"/>
        </w:rPr>
        <w:t>punktów</w:t>
      </w:r>
    </w:p>
    <w:p w14:paraId="2CFF069C" w14:textId="77777777" w:rsidR="00C62FF6" w:rsidRPr="00C62FF6" w:rsidRDefault="007000C4" w:rsidP="006C7BFA">
      <w:pPr>
        <w:spacing w:line="276" w:lineRule="auto"/>
        <w:ind w:left="709" w:right="23"/>
        <w:jc w:val="both"/>
        <w:rPr>
          <w:rFonts w:ascii="Arial" w:hAnsi="Arial" w:cs="Arial"/>
          <w:color w:val="000000" w:themeColor="text1"/>
          <w:sz w:val="20"/>
          <w:szCs w:val="20"/>
        </w:rPr>
      </w:pPr>
      <w:r w:rsidRPr="00C62FF6">
        <w:rPr>
          <w:rFonts w:ascii="Arial" w:hAnsi="Arial" w:cs="Arial"/>
          <w:color w:val="000000" w:themeColor="text1"/>
          <w:sz w:val="20"/>
          <w:szCs w:val="20"/>
        </w:rPr>
        <w:t xml:space="preserve">W ramach tego kryterium </w:t>
      </w:r>
      <w:r w:rsidR="000C0309" w:rsidRPr="00C62FF6">
        <w:rPr>
          <w:rFonts w:ascii="Arial" w:hAnsi="Arial" w:cs="Arial"/>
          <w:color w:val="000000" w:themeColor="text1"/>
          <w:sz w:val="20"/>
          <w:szCs w:val="20"/>
        </w:rPr>
        <w:t>punkty zostaną przyznane za</w:t>
      </w:r>
      <w:r w:rsidR="00C62FF6" w:rsidRPr="00C62FF6">
        <w:rPr>
          <w:rFonts w:ascii="Arial" w:hAnsi="Arial" w:cs="Arial"/>
          <w:color w:val="000000" w:themeColor="text1"/>
          <w:sz w:val="20"/>
          <w:szCs w:val="20"/>
        </w:rPr>
        <w:t>:</w:t>
      </w:r>
    </w:p>
    <w:p w14:paraId="3DDC34DC" w14:textId="5F0C4788" w:rsidR="00ED1624" w:rsidRPr="00C62FF6" w:rsidRDefault="007000C4">
      <w:pPr>
        <w:pStyle w:val="Akapitzlist"/>
        <w:numPr>
          <w:ilvl w:val="1"/>
          <w:numId w:val="16"/>
        </w:numPr>
        <w:ind w:left="993" w:right="23" w:hanging="284"/>
        <w:jc w:val="both"/>
        <w:rPr>
          <w:color w:val="000000" w:themeColor="text1"/>
          <w:sz w:val="20"/>
          <w:szCs w:val="20"/>
        </w:rPr>
      </w:pPr>
      <w:r w:rsidRPr="00C62FF6">
        <w:rPr>
          <w:color w:val="000000" w:themeColor="text1"/>
          <w:sz w:val="20"/>
          <w:szCs w:val="20"/>
        </w:rPr>
        <w:t xml:space="preserve">dodatkowe doświadczenie </w:t>
      </w:r>
      <w:r w:rsidR="00C62FF6" w:rsidRPr="00C62FF6">
        <w:rPr>
          <w:color w:val="000000" w:themeColor="text1"/>
          <w:sz w:val="20"/>
          <w:szCs w:val="20"/>
        </w:rPr>
        <w:t>specjalisty w branży sanitarnej</w:t>
      </w:r>
      <w:r w:rsidRPr="00C62FF6">
        <w:rPr>
          <w:color w:val="000000" w:themeColor="text1"/>
          <w:sz w:val="20"/>
          <w:szCs w:val="20"/>
        </w:rPr>
        <w:t xml:space="preserve"> wskazane w </w:t>
      </w:r>
      <w:r w:rsidR="00FE1C6B" w:rsidRPr="00C62FF6">
        <w:rPr>
          <w:color w:val="000000" w:themeColor="text1"/>
          <w:sz w:val="20"/>
          <w:szCs w:val="20"/>
        </w:rPr>
        <w:t xml:space="preserve">części B </w:t>
      </w:r>
      <w:r w:rsidRPr="00C62FF6">
        <w:rPr>
          <w:color w:val="000000" w:themeColor="text1"/>
          <w:sz w:val="20"/>
          <w:szCs w:val="20"/>
        </w:rPr>
        <w:t>Wykaz</w:t>
      </w:r>
      <w:r w:rsidR="00FE1C6B" w:rsidRPr="00C62FF6">
        <w:rPr>
          <w:color w:val="000000" w:themeColor="text1"/>
          <w:sz w:val="20"/>
          <w:szCs w:val="20"/>
        </w:rPr>
        <w:t>u</w:t>
      </w:r>
      <w:r w:rsidRPr="00C62FF6">
        <w:rPr>
          <w:color w:val="000000" w:themeColor="text1"/>
          <w:sz w:val="20"/>
          <w:szCs w:val="20"/>
        </w:rPr>
        <w:t xml:space="preserve"> osób – kryteria </w:t>
      </w:r>
      <w:proofErr w:type="spellStart"/>
      <w:r w:rsidRPr="00C62FF6">
        <w:rPr>
          <w:color w:val="000000" w:themeColor="text1"/>
          <w:sz w:val="20"/>
          <w:szCs w:val="20"/>
        </w:rPr>
        <w:t>pozacenowe</w:t>
      </w:r>
      <w:proofErr w:type="spellEnd"/>
      <w:r w:rsidR="00FE1C6B" w:rsidRPr="00C62FF6">
        <w:rPr>
          <w:color w:val="000000" w:themeColor="text1"/>
          <w:sz w:val="20"/>
          <w:szCs w:val="20"/>
        </w:rPr>
        <w:t xml:space="preserve">, spełniające wymagania określone w pkt. 8.4 </w:t>
      </w:r>
      <w:proofErr w:type="spellStart"/>
      <w:r w:rsidR="00FE1C6B" w:rsidRPr="00C62FF6">
        <w:rPr>
          <w:color w:val="000000" w:themeColor="text1"/>
          <w:sz w:val="20"/>
          <w:szCs w:val="20"/>
        </w:rPr>
        <w:t>ppkt</w:t>
      </w:r>
      <w:proofErr w:type="spellEnd"/>
      <w:r w:rsidR="00FE1C6B" w:rsidRPr="00C62FF6">
        <w:rPr>
          <w:color w:val="000000" w:themeColor="text1"/>
          <w:sz w:val="20"/>
          <w:szCs w:val="20"/>
        </w:rPr>
        <w:t xml:space="preserve">. 2 </w:t>
      </w:r>
      <w:r w:rsidR="00C62FF6" w:rsidRPr="00C62FF6">
        <w:rPr>
          <w:color w:val="000000" w:themeColor="text1"/>
          <w:sz w:val="20"/>
          <w:szCs w:val="20"/>
        </w:rPr>
        <w:t xml:space="preserve">lit. b </w:t>
      </w:r>
      <w:proofErr w:type="spellStart"/>
      <w:r w:rsidR="00FE1C6B" w:rsidRPr="00C62FF6">
        <w:rPr>
          <w:color w:val="000000" w:themeColor="text1"/>
          <w:sz w:val="20"/>
          <w:szCs w:val="20"/>
        </w:rPr>
        <w:t>tiret</w:t>
      </w:r>
      <w:proofErr w:type="spellEnd"/>
      <w:r w:rsidR="00FE1C6B" w:rsidRPr="00C62FF6">
        <w:rPr>
          <w:color w:val="000000" w:themeColor="text1"/>
          <w:sz w:val="20"/>
          <w:szCs w:val="20"/>
        </w:rPr>
        <w:t xml:space="preserve"> </w:t>
      </w:r>
      <w:r w:rsidR="00C62FF6" w:rsidRPr="00C62FF6">
        <w:rPr>
          <w:color w:val="000000" w:themeColor="text1"/>
          <w:sz w:val="20"/>
          <w:szCs w:val="20"/>
        </w:rPr>
        <w:t>trzecie</w:t>
      </w:r>
      <w:r w:rsidR="00FE1C6B" w:rsidRPr="00C62FF6">
        <w:rPr>
          <w:color w:val="000000" w:themeColor="text1"/>
          <w:sz w:val="20"/>
          <w:szCs w:val="20"/>
        </w:rPr>
        <w:t xml:space="preserve"> IDW</w:t>
      </w:r>
      <w:r w:rsidR="006F2795" w:rsidRPr="00C62FF6">
        <w:rPr>
          <w:rStyle w:val="Odwoanieprzypisudolnego"/>
          <w:color w:val="000000" w:themeColor="text1"/>
          <w:sz w:val="20"/>
          <w:szCs w:val="20"/>
        </w:rPr>
        <w:footnoteReference w:id="1"/>
      </w:r>
      <w:r w:rsidRPr="00C62FF6">
        <w:rPr>
          <w:color w:val="000000" w:themeColor="text1"/>
          <w:sz w:val="20"/>
          <w:szCs w:val="20"/>
        </w:rPr>
        <w:t>, zgodnie z poniższymi zasadami:</w:t>
      </w:r>
    </w:p>
    <w:p w14:paraId="63361292" w14:textId="47C3517F" w:rsidR="00213872" w:rsidRPr="00C62FF6" w:rsidRDefault="00FE1C6B">
      <w:pPr>
        <w:pStyle w:val="Akapitzlist"/>
        <w:numPr>
          <w:ilvl w:val="0"/>
          <w:numId w:val="8"/>
        </w:numPr>
        <w:ind w:left="1276" w:right="23" w:hanging="283"/>
        <w:jc w:val="both"/>
        <w:rPr>
          <w:bCs/>
          <w:color w:val="000000" w:themeColor="text1"/>
          <w:sz w:val="20"/>
          <w:szCs w:val="20"/>
        </w:rPr>
      </w:pPr>
      <w:r w:rsidRPr="00C62FF6">
        <w:rPr>
          <w:bCs/>
          <w:color w:val="000000" w:themeColor="text1"/>
          <w:sz w:val="20"/>
          <w:szCs w:val="20"/>
        </w:rPr>
        <w:t>za doświadczenie zdobyte na jednym dodatkowym kontrakcie/zadaniu oferta Wykonawcy otrzyma 5 pkt;</w:t>
      </w:r>
    </w:p>
    <w:p w14:paraId="134EF184" w14:textId="57A8EEE1" w:rsidR="00FE1C6B" w:rsidRPr="00C62FF6" w:rsidRDefault="00FE1C6B">
      <w:pPr>
        <w:pStyle w:val="Akapitzlist"/>
        <w:numPr>
          <w:ilvl w:val="0"/>
          <w:numId w:val="8"/>
        </w:numPr>
        <w:ind w:left="1276" w:right="23" w:hanging="283"/>
        <w:jc w:val="both"/>
        <w:rPr>
          <w:bCs/>
          <w:color w:val="000000" w:themeColor="text1"/>
          <w:sz w:val="20"/>
          <w:szCs w:val="20"/>
        </w:rPr>
      </w:pPr>
      <w:r w:rsidRPr="00C62FF6">
        <w:rPr>
          <w:bCs/>
          <w:color w:val="000000" w:themeColor="text1"/>
          <w:sz w:val="20"/>
          <w:szCs w:val="20"/>
        </w:rPr>
        <w:t>za doświadczenie zdobyte na dwóch lub więcej dodatkowych kontraktach/zadaniach oferta Wykonawcy otrzyma 10 pkt.</w:t>
      </w:r>
    </w:p>
    <w:p w14:paraId="6558F06E" w14:textId="77777777" w:rsidR="00D220DC" w:rsidRPr="00C62FF6" w:rsidRDefault="00D220DC" w:rsidP="00D220DC">
      <w:pPr>
        <w:ind w:left="709" w:right="23"/>
        <w:jc w:val="both"/>
        <w:rPr>
          <w:rFonts w:ascii="Arial" w:hAnsi="Arial" w:cs="Arial"/>
          <w:bCs/>
          <w:color w:val="000000" w:themeColor="text1"/>
          <w:sz w:val="20"/>
          <w:szCs w:val="20"/>
        </w:rPr>
      </w:pPr>
    </w:p>
    <w:p w14:paraId="0980C74C" w14:textId="056E1603" w:rsidR="00C62FF6" w:rsidRPr="00C62FF6" w:rsidRDefault="00C62FF6">
      <w:pPr>
        <w:pStyle w:val="Akapitzlist"/>
        <w:numPr>
          <w:ilvl w:val="1"/>
          <w:numId w:val="16"/>
        </w:numPr>
        <w:ind w:left="993" w:right="23" w:hanging="284"/>
        <w:jc w:val="both"/>
        <w:rPr>
          <w:bCs/>
          <w:color w:val="000000" w:themeColor="text1"/>
          <w:sz w:val="20"/>
          <w:szCs w:val="20"/>
        </w:rPr>
      </w:pPr>
      <w:r w:rsidRPr="00C62FF6">
        <w:rPr>
          <w:bCs/>
          <w:color w:val="000000" w:themeColor="text1"/>
          <w:sz w:val="20"/>
          <w:szCs w:val="20"/>
        </w:rPr>
        <w:t xml:space="preserve">dodatkowe doświadczenie specjalisty z branży elektrycznej </w:t>
      </w:r>
      <w:r w:rsidRPr="00C62FF6">
        <w:rPr>
          <w:color w:val="000000" w:themeColor="text1"/>
          <w:sz w:val="20"/>
          <w:szCs w:val="20"/>
        </w:rPr>
        <w:t xml:space="preserve">wskazane w części B Wykazu osób – kryteria </w:t>
      </w:r>
      <w:proofErr w:type="spellStart"/>
      <w:r w:rsidRPr="00C62FF6">
        <w:rPr>
          <w:color w:val="000000" w:themeColor="text1"/>
          <w:sz w:val="20"/>
          <w:szCs w:val="20"/>
        </w:rPr>
        <w:t>pozacenowe</w:t>
      </w:r>
      <w:proofErr w:type="spellEnd"/>
      <w:r w:rsidRPr="00C62FF6">
        <w:rPr>
          <w:color w:val="000000" w:themeColor="text1"/>
          <w:sz w:val="20"/>
          <w:szCs w:val="20"/>
        </w:rPr>
        <w:t xml:space="preserve">, spełniające wymagania określone w pkt. 8.4 </w:t>
      </w:r>
      <w:proofErr w:type="spellStart"/>
      <w:r w:rsidRPr="00C62FF6">
        <w:rPr>
          <w:color w:val="000000" w:themeColor="text1"/>
          <w:sz w:val="20"/>
          <w:szCs w:val="20"/>
        </w:rPr>
        <w:t>ppkt</w:t>
      </w:r>
      <w:proofErr w:type="spellEnd"/>
      <w:r w:rsidRPr="00C62FF6">
        <w:rPr>
          <w:color w:val="000000" w:themeColor="text1"/>
          <w:sz w:val="20"/>
          <w:szCs w:val="20"/>
        </w:rPr>
        <w:t xml:space="preserve">. 2 lit. c </w:t>
      </w:r>
      <w:proofErr w:type="spellStart"/>
      <w:r w:rsidRPr="00C62FF6">
        <w:rPr>
          <w:color w:val="000000" w:themeColor="text1"/>
          <w:sz w:val="20"/>
          <w:szCs w:val="20"/>
        </w:rPr>
        <w:t>tiret</w:t>
      </w:r>
      <w:proofErr w:type="spellEnd"/>
      <w:r w:rsidRPr="00C62FF6">
        <w:rPr>
          <w:color w:val="000000" w:themeColor="text1"/>
          <w:sz w:val="20"/>
          <w:szCs w:val="20"/>
        </w:rPr>
        <w:t xml:space="preserve"> trzecie IDW</w:t>
      </w:r>
      <w:r w:rsidRPr="00C62FF6">
        <w:rPr>
          <w:rStyle w:val="Odwoanieprzypisudolnego"/>
          <w:color w:val="000000" w:themeColor="text1"/>
          <w:sz w:val="20"/>
          <w:szCs w:val="20"/>
        </w:rPr>
        <w:footnoteReference w:id="2"/>
      </w:r>
      <w:r w:rsidRPr="00C62FF6">
        <w:rPr>
          <w:color w:val="000000" w:themeColor="text1"/>
          <w:sz w:val="20"/>
          <w:szCs w:val="20"/>
        </w:rPr>
        <w:t>, zgodnie z poniższymi zasadami</w:t>
      </w:r>
    </w:p>
    <w:p w14:paraId="3E539816" w14:textId="77777777" w:rsidR="00C62FF6" w:rsidRPr="00C62FF6" w:rsidRDefault="00C62FF6">
      <w:pPr>
        <w:pStyle w:val="Akapitzlist"/>
        <w:numPr>
          <w:ilvl w:val="0"/>
          <w:numId w:val="8"/>
        </w:numPr>
        <w:ind w:left="1276" w:right="23" w:hanging="283"/>
        <w:jc w:val="both"/>
        <w:rPr>
          <w:bCs/>
          <w:color w:val="000000" w:themeColor="text1"/>
          <w:sz w:val="20"/>
          <w:szCs w:val="20"/>
        </w:rPr>
      </w:pPr>
      <w:r w:rsidRPr="00C62FF6">
        <w:rPr>
          <w:bCs/>
          <w:color w:val="000000" w:themeColor="text1"/>
          <w:sz w:val="20"/>
          <w:szCs w:val="20"/>
        </w:rPr>
        <w:t>za doświadczenie zdobyte na jednym dodatkowym kontrakcie/zadaniu oferta Wykonawcy otrzyma 5 pkt;</w:t>
      </w:r>
    </w:p>
    <w:p w14:paraId="27FE6ACC" w14:textId="77777777" w:rsidR="00C62FF6" w:rsidRPr="00C62FF6" w:rsidRDefault="00C62FF6">
      <w:pPr>
        <w:pStyle w:val="Akapitzlist"/>
        <w:numPr>
          <w:ilvl w:val="0"/>
          <w:numId w:val="8"/>
        </w:numPr>
        <w:ind w:left="1276" w:right="23" w:hanging="283"/>
        <w:jc w:val="both"/>
        <w:rPr>
          <w:bCs/>
          <w:color w:val="000000" w:themeColor="text1"/>
          <w:sz w:val="20"/>
          <w:szCs w:val="20"/>
        </w:rPr>
      </w:pPr>
      <w:r w:rsidRPr="00C62FF6">
        <w:rPr>
          <w:bCs/>
          <w:color w:val="000000" w:themeColor="text1"/>
          <w:sz w:val="20"/>
          <w:szCs w:val="20"/>
        </w:rPr>
        <w:t>za doświadczenie zdobyte na dwóch lub więcej dodatkowych kontraktach/zadaniach oferta Wykonawcy otrzyma 10 pkt.</w:t>
      </w:r>
    </w:p>
    <w:p w14:paraId="65CF5E8E" w14:textId="77777777" w:rsidR="00C62FF6" w:rsidRDefault="00C62FF6" w:rsidP="00D220DC">
      <w:pPr>
        <w:ind w:left="709" w:right="23"/>
        <w:jc w:val="both"/>
        <w:rPr>
          <w:rFonts w:ascii="Arial" w:hAnsi="Arial" w:cs="Arial"/>
          <w:bCs/>
          <w:color w:val="000000" w:themeColor="text1"/>
          <w:sz w:val="20"/>
          <w:szCs w:val="20"/>
        </w:rPr>
      </w:pPr>
    </w:p>
    <w:p w14:paraId="7921A54C" w14:textId="7EF3B0B7" w:rsidR="00D220DC" w:rsidRPr="007A0028" w:rsidRDefault="00D220DC" w:rsidP="00D220DC">
      <w:pPr>
        <w:ind w:left="709" w:right="23"/>
        <w:jc w:val="both"/>
        <w:rPr>
          <w:rFonts w:ascii="Arial" w:hAnsi="Arial" w:cs="Arial"/>
          <w:bCs/>
          <w:color w:val="000000" w:themeColor="text1"/>
          <w:sz w:val="20"/>
          <w:szCs w:val="20"/>
        </w:rPr>
      </w:pPr>
      <w:r w:rsidRPr="007A0028">
        <w:rPr>
          <w:rFonts w:ascii="Arial" w:hAnsi="Arial" w:cs="Arial"/>
          <w:bCs/>
          <w:color w:val="000000" w:themeColor="text1"/>
          <w:sz w:val="20"/>
          <w:szCs w:val="20"/>
        </w:rPr>
        <w:t>UWAGA</w:t>
      </w:r>
    </w:p>
    <w:p w14:paraId="71B854F2" w14:textId="46FC2FA7" w:rsidR="00ED1624" w:rsidRPr="007A0028" w:rsidRDefault="006C7BFA" w:rsidP="006C7BFA">
      <w:pPr>
        <w:spacing w:line="276" w:lineRule="auto"/>
        <w:ind w:left="993" w:right="23" w:hanging="284"/>
        <w:jc w:val="both"/>
        <w:rPr>
          <w:rFonts w:ascii="Arial" w:hAnsi="Arial" w:cs="Arial"/>
          <w:color w:val="000000" w:themeColor="text1"/>
          <w:sz w:val="20"/>
          <w:szCs w:val="20"/>
        </w:rPr>
      </w:pPr>
      <w:r w:rsidRPr="007A0028">
        <w:rPr>
          <w:rFonts w:ascii="Arial" w:hAnsi="Arial" w:cs="Arial"/>
          <w:color w:val="000000" w:themeColor="text1"/>
          <w:sz w:val="20"/>
          <w:szCs w:val="20"/>
        </w:rPr>
        <w:t>(!)</w:t>
      </w:r>
      <w:r w:rsidRPr="007A0028">
        <w:rPr>
          <w:rFonts w:ascii="Arial" w:hAnsi="Arial" w:cs="Arial"/>
          <w:color w:val="000000" w:themeColor="text1"/>
          <w:sz w:val="20"/>
          <w:szCs w:val="20"/>
        </w:rPr>
        <w:tab/>
      </w:r>
      <w:r w:rsidR="00ED1624" w:rsidRPr="007A0028">
        <w:rPr>
          <w:rFonts w:ascii="Arial" w:hAnsi="Arial" w:cs="Arial"/>
          <w:color w:val="000000" w:themeColor="text1"/>
          <w:sz w:val="20"/>
          <w:szCs w:val="20"/>
        </w:rPr>
        <w:t xml:space="preserve">Jeżeli Wykonawca nie załączy do oferty formularza Wykaz osób – kryteria </w:t>
      </w:r>
      <w:proofErr w:type="spellStart"/>
      <w:r w:rsidR="00ED1624" w:rsidRPr="007A0028">
        <w:rPr>
          <w:rFonts w:ascii="Arial" w:hAnsi="Arial" w:cs="Arial"/>
          <w:color w:val="000000" w:themeColor="text1"/>
          <w:sz w:val="20"/>
          <w:szCs w:val="20"/>
        </w:rPr>
        <w:t>pozacenowe</w:t>
      </w:r>
      <w:proofErr w:type="spellEnd"/>
      <w:r w:rsidR="00ED1624" w:rsidRPr="007A0028">
        <w:rPr>
          <w:rFonts w:ascii="Arial" w:hAnsi="Arial" w:cs="Arial"/>
          <w:color w:val="000000" w:themeColor="text1"/>
          <w:sz w:val="20"/>
          <w:szCs w:val="20"/>
        </w:rPr>
        <w:t>, oferta Wykonawcy otrzyma 0 pkt w tym kryterium</w:t>
      </w:r>
      <w:r w:rsidR="000C0309" w:rsidRPr="007A0028">
        <w:rPr>
          <w:rFonts w:ascii="Arial" w:hAnsi="Arial" w:cs="Arial"/>
          <w:color w:val="000000" w:themeColor="text1"/>
          <w:sz w:val="20"/>
          <w:szCs w:val="20"/>
        </w:rPr>
        <w:t>;</w:t>
      </w:r>
    </w:p>
    <w:p w14:paraId="702F450E" w14:textId="1D84469F" w:rsidR="00ED1624" w:rsidRPr="008800F6" w:rsidRDefault="006C7BFA" w:rsidP="006C7BFA">
      <w:pPr>
        <w:spacing w:line="276" w:lineRule="auto"/>
        <w:ind w:left="993" w:right="23" w:hanging="284"/>
        <w:jc w:val="both"/>
        <w:rPr>
          <w:rFonts w:ascii="Arial" w:hAnsi="Arial" w:cs="Arial"/>
          <w:color w:val="000000" w:themeColor="text1"/>
          <w:sz w:val="20"/>
          <w:szCs w:val="20"/>
        </w:rPr>
      </w:pPr>
      <w:r w:rsidRPr="007A0028">
        <w:rPr>
          <w:rFonts w:ascii="Arial" w:hAnsi="Arial" w:cs="Arial"/>
          <w:color w:val="000000" w:themeColor="text1"/>
          <w:sz w:val="20"/>
          <w:szCs w:val="20"/>
        </w:rPr>
        <w:t>(!)</w:t>
      </w:r>
      <w:r w:rsidRPr="007A0028">
        <w:rPr>
          <w:rFonts w:ascii="Arial" w:hAnsi="Arial" w:cs="Arial"/>
          <w:color w:val="000000" w:themeColor="text1"/>
          <w:sz w:val="20"/>
          <w:szCs w:val="20"/>
        </w:rPr>
        <w:tab/>
      </w:r>
      <w:r w:rsidR="00ED1624" w:rsidRPr="007A0028">
        <w:rPr>
          <w:rFonts w:ascii="Arial" w:hAnsi="Arial" w:cs="Arial"/>
          <w:color w:val="000000" w:themeColor="text1"/>
          <w:sz w:val="20"/>
          <w:szCs w:val="20"/>
        </w:rPr>
        <w:t xml:space="preserve">Jeżeli załączony do oferty formularz Wykaz osób – kryteria </w:t>
      </w:r>
      <w:proofErr w:type="spellStart"/>
      <w:r w:rsidR="00ED1624" w:rsidRPr="007A0028">
        <w:rPr>
          <w:rFonts w:ascii="Arial" w:hAnsi="Arial" w:cs="Arial"/>
          <w:color w:val="000000" w:themeColor="text1"/>
          <w:sz w:val="20"/>
          <w:szCs w:val="20"/>
        </w:rPr>
        <w:t>pozacenowe</w:t>
      </w:r>
      <w:proofErr w:type="spellEnd"/>
      <w:r w:rsidR="00ED1624" w:rsidRPr="007A0028">
        <w:rPr>
          <w:rFonts w:ascii="Arial" w:hAnsi="Arial" w:cs="Arial"/>
          <w:color w:val="000000" w:themeColor="text1"/>
          <w:sz w:val="20"/>
          <w:szCs w:val="20"/>
        </w:rPr>
        <w:t xml:space="preserve"> nie będzie zawierał, w odniesieniu do </w:t>
      </w:r>
      <w:r w:rsidR="00D220DC" w:rsidRPr="007A0028">
        <w:rPr>
          <w:rFonts w:ascii="Arial" w:hAnsi="Arial" w:cs="Arial"/>
          <w:color w:val="000000" w:themeColor="text1"/>
          <w:sz w:val="20"/>
          <w:szCs w:val="20"/>
        </w:rPr>
        <w:t>danej osoby</w:t>
      </w:r>
      <w:r w:rsidR="00932CB6" w:rsidRPr="007A0028">
        <w:rPr>
          <w:rFonts w:ascii="Arial" w:hAnsi="Arial" w:cs="Arial"/>
          <w:color w:val="000000" w:themeColor="text1"/>
          <w:sz w:val="20"/>
          <w:szCs w:val="20"/>
        </w:rPr>
        <w:t xml:space="preserve"> kompletnego opisu dodatkowego projektu</w:t>
      </w:r>
      <w:r w:rsidR="00ED1624" w:rsidRPr="007A0028">
        <w:rPr>
          <w:rFonts w:ascii="Arial" w:hAnsi="Arial" w:cs="Arial"/>
          <w:color w:val="000000" w:themeColor="text1"/>
          <w:sz w:val="20"/>
          <w:szCs w:val="20"/>
        </w:rPr>
        <w:t xml:space="preserve"> zgodnie z wymaganiami tego formularza, wówczas Zamawiający </w:t>
      </w:r>
      <w:r w:rsidR="00591C0A" w:rsidRPr="007A0028">
        <w:rPr>
          <w:rFonts w:ascii="Arial" w:hAnsi="Arial" w:cs="Arial"/>
          <w:color w:val="000000" w:themeColor="text1"/>
          <w:sz w:val="20"/>
          <w:szCs w:val="20"/>
        </w:rPr>
        <w:t xml:space="preserve">przyzna </w:t>
      </w:r>
      <w:r w:rsidR="00D220DC" w:rsidRPr="007A0028">
        <w:rPr>
          <w:rFonts w:ascii="Arial" w:hAnsi="Arial" w:cs="Arial"/>
          <w:color w:val="000000" w:themeColor="text1"/>
          <w:sz w:val="20"/>
          <w:szCs w:val="20"/>
        </w:rPr>
        <w:t>tej osobie</w:t>
      </w:r>
      <w:r w:rsidR="00591C0A" w:rsidRPr="007A0028">
        <w:rPr>
          <w:rFonts w:ascii="Arial" w:hAnsi="Arial" w:cs="Arial"/>
          <w:color w:val="000000" w:themeColor="text1"/>
          <w:sz w:val="20"/>
          <w:szCs w:val="20"/>
        </w:rPr>
        <w:t xml:space="preserve"> 0 pkt;</w:t>
      </w:r>
    </w:p>
    <w:p w14:paraId="743252A8" w14:textId="77777777" w:rsidR="00ED1624" w:rsidRPr="008800F6" w:rsidRDefault="00ED1624" w:rsidP="006C7BFA">
      <w:pPr>
        <w:spacing w:line="276" w:lineRule="auto"/>
        <w:ind w:left="993" w:right="23"/>
        <w:jc w:val="both"/>
        <w:rPr>
          <w:b/>
          <w:color w:val="000000" w:themeColor="text1"/>
          <w:sz w:val="20"/>
          <w:szCs w:val="20"/>
        </w:rPr>
      </w:pPr>
    </w:p>
    <w:p w14:paraId="2A102074" w14:textId="536DF944" w:rsidR="00591C0A" w:rsidRPr="008800F6" w:rsidRDefault="00591C0A" w:rsidP="006C7BFA">
      <w:pPr>
        <w:suppressAutoHyphens/>
        <w:spacing w:line="276" w:lineRule="auto"/>
        <w:ind w:left="426" w:right="23" w:hanging="568"/>
        <w:jc w:val="both"/>
        <w:rPr>
          <w:rFonts w:ascii="Arial" w:hAnsi="Arial" w:cs="Arial"/>
          <w:color w:val="000000" w:themeColor="text1"/>
          <w:sz w:val="20"/>
          <w:szCs w:val="20"/>
        </w:rPr>
      </w:pPr>
      <w:r w:rsidRPr="008800F6">
        <w:rPr>
          <w:rFonts w:ascii="Arial" w:hAnsi="Arial" w:cs="Arial"/>
          <w:color w:val="000000" w:themeColor="text1"/>
          <w:sz w:val="20"/>
          <w:szCs w:val="20"/>
        </w:rPr>
        <w:t>18.2.</w:t>
      </w:r>
      <w:r w:rsidRPr="008800F6">
        <w:rPr>
          <w:rFonts w:ascii="Arial" w:hAnsi="Arial" w:cs="Arial"/>
          <w:color w:val="000000" w:themeColor="text1"/>
          <w:sz w:val="20"/>
          <w:szCs w:val="20"/>
        </w:rPr>
        <w:tab/>
        <w:t xml:space="preserve">Za ofertę najkorzystniejszą zostanie uznana oferta, która – po zsumowaniu liczby punktów uzyskanych we wskazanych wyżej kryteriach </w:t>
      </w:r>
      <w:r w:rsidR="00FE1C6B" w:rsidRPr="008800F6">
        <w:rPr>
          <w:rFonts w:ascii="Arial" w:hAnsi="Arial" w:cs="Arial"/>
          <w:color w:val="000000" w:themeColor="text1"/>
          <w:sz w:val="20"/>
          <w:szCs w:val="20"/>
        </w:rPr>
        <w:t xml:space="preserve">(C + G + D) </w:t>
      </w:r>
      <w:r w:rsidRPr="008800F6">
        <w:rPr>
          <w:rFonts w:ascii="Arial" w:hAnsi="Arial" w:cs="Arial"/>
          <w:color w:val="000000" w:themeColor="text1"/>
          <w:sz w:val="20"/>
          <w:szCs w:val="20"/>
        </w:rPr>
        <w:t xml:space="preserve">– uzyska najwyższą liczbę punktów. Wszelkie obliczenia dokonane będą z dokładnością do dwóch miejsc po przecinku. </w:t>
      </w:r>
    </w:p>
    <w:p w14:paraId="3ED48DE4" w14:textId="77777777" w:rsidR="00591C0A" w:rsidRPr="008800F6" w:rsidRDefault="00591C0A" w:rsidP="006C7BFA">
      <w:pPr>
        <w:suppressAutoHyphens/>
        <w:spacing w:line="276" w:lineRule="auto"/>
        <w:ind w:left="426" w:right="23" w:hanging="568"/>
        <w:jc w:val="both"/>
        <w:rPr>
          <w:rFonts w:ascii="Arial" w:hAnsi="Arial" w:cs="Arial"/>
          <w:color w:val="000000" w:themeColor="text1"/>
          <w:sz w:val="20"/>
          <w:szCs w:val="20"/>
        </w:rPr>
      </w:pPr>
    </w:p>
    <w:p w14:paraId="34D92481" w14:textId="77777777" w:rsidR="00591C0A" w:rsidRPr="008800F6" w:rsidRDefault="00591C0A" w:rsidP="006C7BFA">
      <w:pPr>
        <w:suppressAutoHyphens/>
        <w:spacing w:line="276" w:lineRule="auto"/>
        <w:ind w:left="426" w:right="23" w:hanging="568"/>
        <w:jc w:val="both"/>
        <w:rPr>
          <w:rFonts w:ascii="Arial" w:hAnsi="Arial" w:cs="Arial"/>
          <w:color w:val="000000" w:themeColor="text1"/>
          <w:sz w:val="20"/>
          <w:szCs w:val="20"/>
        </w:rPr>
      </w:pPr>
      <w:r w:rsidRPr="008800F6">
        <w:rPr>
          <w:rFonts w:ascii="Arial" w:hAnsi="Arial" w:cs="Arial"/>
          <w:color w:val="000000" w:themeColor="text1"/>
          <w:sz w:val="20"/>
          <w:szCs w:val="20"/>
        </w:rPr>
        <w:t>18.3.</w:t>
      </w:r>
      <w:r w:rsidRPr="008800F6">
        <w:rPr>
          <w:rFonts w:ascii="Arial" w:hAnsi="Arial" w:cs="Arial"/>
          <w:color w:val="000000" w:themeColor="text1"/>
          <w:sz w:val="20"/>
          <w:szCs w:val="20"/>
        </w:rPr>
        <w:tab/>
        <w:t xml:space="preserve">Jeżeli termin związania ofertą upłynie przed wyborem najkorzystniejszej oferty, Zamawiający wezwie Wykonawcę, którego oferta otrzymała najwyższą ocenę, do wyrażenia, w wyznaczonym przez siebie terminie, pisemnej zgody na wybór jego oferty. </w:t>
      </w:r>
    </w:p>
    <w:p w14:paraId="660B8D14" w14:textId="77777777" w:rsidR="00591C0A" w:rsidRPr="008800F6" w:rsidRDefault="00591C0A" w:rsidP="006C7BFA">
      <w:pPr>
        <w:suppressAutoHyphens/>
        <w:spacing w:line="276" w:lineRule="auto"/>
        <w:ind w:left="426" w:right="23" w:hanging="568"/>
        <w:jc w:val="both"/>
        <w:rPr>
          <w:rFonts w:ascii="Arial" w:hAnsi="Arial" w:cs="Arial"/>
          <w:color w:val="000000" w:themeColor="text1"/>
          <w:sz w:val="20"/>
          <w:szCs w:val="20"/>
        </w:rPr>
      </w:pPr>
    </w:p>
    <w:p w14:paraId="1E1BD47A" w14:textId="26CB807A" w:rsidR="00213872" w:rsidRPr="008800F6" w:rsidRDefault="00591C0A" w:rsidP="006C7BFA">
      <w:pPr>
        <w:suppressAutoHyphens/>
        <w:spacing w:line="276" w:lineRule="auto"/>
        <w:ind w:left="426" w:right="23" w:hanging="568"/>
        <w:jc w:val="both"/>
        <w:rPr>
          <w:rFonts w:ascii="Arial" w:hAnsi="Arial" w:cs="Arial"/>
          <w:color w:val="000000" w:themeColor="text1"/>
          <w:sz w:val="20"/>
          <w:szCs w:val="20"/>
        </w:rPr>
      </w:pPr>
      <w:r w:rsidRPr="008800F6">
        <w:rPr>
          <w:rFonts w:ascii="Arial" w:hAnsi="Arial" w:cs="Arial"/>
          <w:color w:val="000000" w:themeColor="text1"/>
          <w:sz w:val="20"/>
          <w:szCs w:val="20"/>
        </w:rPr>
        <w:t>18.4. W przypadku braku zgody, o której mowa w pkt. 18.3, Zamawiający zwróci się o wyrażenie takiej zgody do kolejnego Wykonawcy, którego oferta została najwyżej oceniona, chyba że zachodzą przesłanki do unieważnienia postępowania.</w:t>
      </w:r>
    </w:p>
    <w:p w14:paraId="5ED2CA0D" w14:textId="77777777" w:rsidR="00932CB6" w:rsidRPr="008800F6" w:rsidRDefault="00932CB6" w:rsidP="006C7BFA">
      <w:pPr>
        <w:suppressAutoHyphens/>
        <w:spacing w:line="276" w:lineRule="auto"/>
        <w:ind w:right="23"/>
        <w:jc w:val="both"/>
        <w:rPr>
          <w:rFonts w:ascii="Arial" w:hAnsi="Arial" w:cs="Arial"/>
          <w:color w:val="000000" w:themeColor="text1"/>
          <w:sz w:val="20"/>
          <w:szCs w:val="20"/>
        </w:rPr>
      </w:pPr>
    </w:p>
    <w:p w14:paraId="5068D56E" w14:textId="4ACA6DFD" w:rsidR="000C2800" w:rsidRPr="008800F6" w:rsidRDefault="00932CB6">
      <w:pPr>
        <w:pStyle w:val="Akapitzlist"/>
        <w:numPr>
          <w:ilvl w:val="0"/>
          <w:numId w:val="21"/>
        </w:numPr>
        <w:suppressAutoHyphens/>
        <w:ind w:right="23" w:hanging="542"/>
        <w:jc w:val="both"/>
        <w:rPr>
          <w:b/>
          <w:bCs/>
          <w:color w:val="000000" w:themeColor="text1"/>
          <w:sz w:val="20"/>
          <w:szCs w:val="20"/>
        </w:rPr>
      </w:pPr>
      <w:r w:rsidRPr="008800F6">
        <w:rPr>
          <w:b/>
          <w:bCs/>
          <w:color w:val="000000" w:themeColor="text1"/>
          <w:sz w:val="20"/>
          <w:szCs w:val="20"/>
        </w:rPr>
        <w:t>I</w:t>
      </w:r>
      <w:r w:rsidR="00591C0A" w:rsidRPr="008800F6">
        <w:rPr>
          <w:b/>
          <w:bCs/>
          <w:color w:val="000000" w:themeColor="text1"/>
          <w:sz w:val="20"/>
          <w:szCs w:val="20"/>
        </w:rPr>
        <w:t>NFORMACJE O FORMALNOŚCIACH, JAKIE MUSZA ZOSTAĆ DOPEŁNIONE PO WYBORZE OFERTY W CELU ZAWARCIA UMOWY W SPRAWIE ZAMÓWIENIA PUBLICZNEGO</w:t>
      </w:r>
    </w:p>
    <w:p w14:paraId="7B85F8F2" w14:textId="39FA69C4" w:rsidR="00F85211" w:rsidRPr="008800F6" w:rsidRDefault="00F85211" w:rsidP="00F85211">
      <w:pPr>
        <w:suppressAutoHyphens/>
        <w:ind w:left="-142" w:right="23"/>
        <w:jc w:val="both"/>
        <w:rPr>
          <w:b/>
          <w:bCs/>
          <w:color w:val="000000" w:themeColor="text1"/>
          <w:sz w:val="20"/>
          <w:szCs w:val="20"/>
        </w:rPr>
      </w:pPr>
    </w:p>
    <w:p w14:paraId="744C7193" w14:textId="61E58825" w:rsidR="00591C0A" w:rsidRPr="008800F6" w:rsidRDefault="00591C0A"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1</w:t>
      </w:r>
      <w:r w:rsidR="00932CB6" w:rsidRPr="008800F6">
        <w:rPr>
          <w:rFonts w:ascii="Arial" w:hAnsi="Arial" w:cs="Arial"/>
          <w:bCs/>
          <w:color w:val="000000" w:themeColor="text1"/>
          <w:sz w:val="20"/>
          <w:szCs w:val="20"/>
          <w:lang w:eastAsia="ar-SA"/>
        </w:rPr>
        <w:t>9</w:t>
      </w:r>
      <w:r w:rsidRPr="008800F6">
        <w:rPr>
          <w:rFonts w:ascii="Arial" w:hAnsi="Arial" w:cs="Arial"/>
          <w:bCs/>
          <w:color w:val="000000" w:themeColor="text1"/>
          <w:sz w:val="20"/>
          <w:szCs w:val="20"/>
          <w:lang w:eastAsia="ar-SA"/>
        </w:rPr>
        <w:t>.1</w:t>
      </w:r>
      <w:r w:rsidRPr="008800F6">
        <w:rPr>
          <w:b/>
          <w:color w:val="000000" w:themeColor="text1"/>
          <w:sz w:val="20"/>
          <w:szCs w:val="20"/>
          <w:lang w:eastAsia="ar-SA"/>
        </w:rPr>
        <w:tab/>
      </w:r>
      <w:r w:rsidRPr="008800F6">
        <w:rPr>
          <w:rFonts w:ascii="Arial" w:hAnsi="Arial" w:cs="Arial"/>
          <w:bCs/>
          <w:color w:val="000000" w:themeColor="text1"/>
          <w:sz w:val="20"/>
          <w:szCs w:val="20"/>
          <w:lang w:eastAsia="ar-SA"/>
        </w:rPr>
        <w:t>Z wykonawcą, którego oferta będzie uznana za najkorzystniejszą zostanie zawarta umowa</w:t>
      </w:r>
      <w:r w:rsidR="00493B83" w:rsidRPr="008800F6">
        <w:rPr>
          <w:rFonts w:ascii="Arial" w:hAnsi="Arial" w:cs="Arial"/>
          <w:bCs/>
          <w:color w:val="000000" w:themeColor="text1"/>
          <w:sz w:val="20"/>
          <w:szCs w:val="20"/>
          <w:lang w:eastAsia="ar-SA"/>
        </w:rPr>
        <w:t xml:space="preserve"> według określonego w </w:t>
      </w:r>
      <w:r w:rsidR="00181907" w:rsidRPr="008800F6">
        <w:rPr>
          <w:rFonts w:ascii="Arial" w:hAnsi="Arial" w:cs="Arial"/>
          <w:bCs/>
          <w:color w:val="000000" w:themeColor="text1"/>
          <w:sz w:val="20"/>
          <w:szCs w:val="20"/>
          <w:lang w:eastAsia="ar-SA"/>
        </w:rPr>
        <w:t>Części</w:t>
      </w:r>
      <w:r w:rsidR="00493B83" w:rsidRPr="008800F6">
        <w:rPr>
          <w:rFonts w:ascii="Arial" w:hAnsi="Arial" w:cs="Arial"/>
          <w:bCs/>
          <w:color w:val="000000" w:themeColor="text1"/>
          <w:sz w:val="20"/>
          <w:szCs w:val="20"/>
          <w:lang w:eastAsia="ar-SA"/>
        </w:rPr>
        <w:t xml:space="preserve"> III SWZ (PPU).</w:t>
      </w:r>
    </w:p>
    <w:p w14:paraId="454ED428" w14:textId="77777777" w:rsidR="00493B83"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p>
    <w:p w14:paraId="33AE1D39" w14:textId="7915F5C9" w:rsidR="00591C0A"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1</w:t>
      </w:r>
      <w:r w:rsidR="00932CB6" w:rsidRPr="008800F6">
        <w:rPr>
          <w:rFonts w:ascii="Arial" w:hAnsi="Arial" w:cs="Arial"/>
          <w:bCs/>
          <w:color w:val="000000" w:themeColor="text1"/>
          <w:sz w:val="20"/>
          <w:szCs w:val="20"/>
          <w:lang w:eastAsia="ar-SA"/>
        </w:rPr>
        <w:t>9</w:t>
      </w:r>
      <w:r w:rsidRPr="008800F6">
        <w:rPr>
          <w:rFonts w:ascii="Arial" w:hAnsi="Arial" w:cs="Arial"/>
          <w:bCs/>
          <w:color w:val="000000" w:themeColor="text1"/>
          <w:sz w:val="20"/>
          <w:szCs w:val="20"/>
          <w:lang w:eastAsia="ar-SA"/>
        </w:rPr>
        <w:t>.2.</w:t>
      </w:r>
      <w:r w:rsidRPr="008800F6">
        <w:rPr>
          <w:rFonts w:ascii="Arial" w:hAnsi="Arial" w:cs="Arial"/>
          <w:bCs/>
          <w:color w:val="000000" w:themeColor="text1"/>
          <w:sz w:val="20"/>
          <w:szCs w:val="20"/>
          <w:lang w:eastAsia="ar-SA"/>
        </w:rPr>
        <w:tab/>
        <w:t>Zawarcie</w:t>
      </w:r>
      <w:r w:rsidR="00591C0A" w:rsidRPr="008800F6">
        <w:rPr>
          <w:rFonts w:ascii="Arial" w:hAnsi="Arial" w:cs="Arial"/>
          <w:bCs/>
          <w:color w:val="000000" w:themeColor="text1"/>
          <w:sz w:val="20"/>
          <w:szCs w:val="20"/>
          <w:lang w:eastAsia="ar-SA"/>
        </w:rPr>
        <w:t xml:space="preserve"> umowy </w:t>
      </w:r>
      <w:r w:rsidRPr="008800F6">
        <w:rPr>
          <w:rFonts w:ascii="Arial" w:hAnsi="Arial" w:cs="Arial"/>
          <w:bCs/>
          <w:color w:val="000000" w:themeColor="text1"/>
          <w:sz w:val="20"/>
          <w:szCs w:val="20"/>
          <w:lang w:eastAsia="ar-SA"/>
        </w:rPr>
        <w:t>nastąpi</w:t>
      </w:r>
      <w:r w:rsidR="00591C0A" w:rsidRPr="008800F6">
        <w:rPr>
          <w:rFonts w:ascii="Arial" w:hAnsi="Arial" w:cs="Arial"/>
          <w:bCs/>
          <w:color w:val="000000" w:themeColor="text1"/>
          <w:sz w:val="20"/>
          <w:szCs w:val="20"/>
          <w:lang w:eastAsia="ar-SA"/>
        </w:rPr>
        <w:t xml:space="preserve"> nie </w:t>
      </w:r>
      <w:r w:rsidRPr="008800F6">
        <w:rPr>
          <w:rFonts w:ascii="Arial" w:hAnsi="Arial" w:cs="Arial"/>
          <w:bCs/>
          <w:color w:val="000000" w:themeColor="text1"/>
          <w:sz w:val="20"/>
          <w:szCs w:val="20"/>
          <w:lang w:eastAsia="ar-SA"/>
        </w:rPr>
        <w:t>wcześniej</w:t>
      </w:r>
      <w:r w:rsidR="00591C0A" w:rsidRPr="008800F6">
        <w:rPr>
          <w:rFonts w:ascii="Arial" w:hAnsi="Arial" w:cs="Arial"/>
          <w:bCs/>
          <w:color w:val="000000" w:themeColor="text1"/>
          <w:sz w:val="20"/>
          <w:szCs w:val="20"/>
          <w:lang w:eastAsia="ar-SA"/>
        </w:rPr>
        <w:t xml:space="preserve"> </w:t>
      </w:r>
      <w:r w:rsidRPr="008800F6">
        <w:rPr>
          <w:rFonts w:ascii="Arial" w:hAnsi="Arial" w:cs="Arial"/>
          <w:bCs/>
          <w:color w:val="000000" w:themeColor="text1"/>
          <w:sz w:val="20"/>
          <w:szCs w:val="20"/>
          <w:lang w:eastAsia="ar-SA"/>
        </w:rPr>
        <w:t>niż</w:t>
      </w:r>
      <w:r w:rsidR="00591C0A" w:rsidRPr="008800F6">
        <w:rPr>
          <w:rFonts w:ascii="Arial" w:hAnsi="Arial" w:cs="Arial"/>
          <w:bCs/>
          <w:color w:val="000000" w:themeColor="text1"/>
          <w:sz w:val="20"/>
          <w:szCs w:val="20"/>
          <w:lang w:eastAsia="ar-SA"/>
        </w:rPr>
        <w:t xml:space="preserve"> po upływie terminów, o których mowa w art. 264 </w:t>
      </w:r>
      <w:proofErr w:type="spellStart"/>
      <w:r w:rsidRPr="008800F6">
        <w:rPr>
          <w:rFonts w:ascii="Arial" w:hAnsi="Arial" w:cs="Arial"/>
          <w:bCs/>
          <w:color w:val="000000" w:themeColor="text1"/>
          <w:sz w:val="20"/>
          <w:szCs w:val="20"/>
          <w:lang w:eastAsia="ar-SA"/>
        </w:rPr>
        <w:t>Pzp</w:t>
      </w:r>
      <w:proofErr w:type="spellEnd"/>
      <w:r w:rsidRPr="008800F6">
        <w:rPr>
          <w:rFonts w:ascii="Arial" w:hAnsi="Arial" w:cs="Arial"/>
          <w:bCs/>
          <w:color w:val="000000" w:themeColor="text1"/>
          <w:sz w:val="20"/>
          <w:szCs w:val="20"/>
          <w:lang w:eastAsia="ar-SA"/>
        </w:rPr>
        <w:t>.</w:t>
      </w:r>
    </w:p>
    <w:p w14:paraId="21FFA280" w14:textId="77777777" w:rsidR="00493B83"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p>
    <w:p w14:paraId="704295B9" w14:textId="3EA5CDCD" w:rsidR="00591C0A"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1</w:t>
      </w:r>
      <w:r w:rsidR="00932CB6" w:rsidRPr="008800F6">
        <w:rPr>
          <w:rFonts w:ascii="Arial" w:hAnsi="Arial" w:cs="Arial"/>
          <w:bCs/>
          <w:color w:val="000000" w:themeColor="text1"/>
          <w:sz w:val="20"/>
          <w:szCs w:val="20"/>
          <w:lang w:eastAsia="ar-SA"/>
        </w:rPr>
        <w:t>9</w:t>
      </w:r>
      <w:r w:rsidRPr="008800F6">
        <w:rPr>
          <w:rFonts w:ascii="Arial" w:hAnsi="Arial" w:cs="Arial"/>
          <w:bCs/>
          <w:color w:val="000000" w:themeColor="text1"/>
          <w:sz w:val="20"/>
          <w:szCs w:val="20"/>
          <w:lang w:eastAsia="ar-SA"/>
        </w:rPr>
        <w:t>.3.</w:t>
      </w:r>
      <w:r w:rsidRPr="008800F6">
        <w:rPr>
          <w:rFonts w:ascii="Arial" w:hAnsi="Arial" w:cs="Arial"/>
          <w:bCs/>
          <w:color w:val="000000" w:themeColor="text1"/>
          <w:sz w:val="20"/>
          <w:szCs w:val="20"/>
          <w:lang w:eastAsia="ar-SA"/>
        </w:rPr>
        <w:tab/>
        <w:t>W</w:t>
      </w:r>
      <w:r w:rsidR="00591C0A" w:rsidRPr="008800F6">
        <w:rPr>
          <w:rFonts w:ascii="Arial" w:hAnsi="Arial" w:cs="Arial"/>
          <w:bCs/>
          <w:color w:val="000000" w:themeColor="text1"/>
          <w:sz w:val="20"/>
          <w:szCs w:val="20"/>
          <w:lang w:eastAsia="ar-SA"/>
        </w:rPr>
        <w:t xml:space="preserve">ykonawcy </w:t>
      </w:r>
      <w:r w:rsidRPr="008800F6">
        <w:rPr>
          <w:rFonts w:ascii="Arial" w:hAnsi="Arial" w:cs="Arial"/>
          <w:bCs/>
          <w:color w:val="000000" w:themeColor="text1"/>
          <w:sz w:val="20"/>
          <w:szCs w:val="20"/>
          <w:lang w:eastAsia="ar-SA"/>
        </w:rPr>
        <w:t>wspólnie ubiegający</w:t>
      </w:r>
      <w:r w:rsidR="00591C0A" w:rsidRPr="008800F6">
        <w:rPr>
          <w:rFonts w:ascii="Arial" w:hAnsi="Arial" w:cs="Arial"/>
          <w:bCs/>
          <w:color w:val="000000" w:themeColor="text1"/>
          <w:sz w:val="20"/>
          <w:szCs w:val="20"/>
          <w:lang w:eastAsia="ar-SA"/>
        </w:rPr>
        <w:t xml:space="preserve"> </w:t>
      </w:r>
      <w:r w:rsidRPr="008800F6">
        <w:rPr>
          <w:rFonts w:ascii="Arial" w:hAnsi="Arial" w:cs="Arial"/>
          <w:bCs/>
          <w:color w:val="000000" w:themeColor="text1"/>
          <w:sz w:val="20"/>
          <w:szCs w:val="20"/>
          <w:lang w:eastAsia="ar-SA"/>
        </w:rPr>
        <w:t>się</w:t>
      </w:r>
      <w:r w:rsidR="00591C0A" w:rsidRPr="008800F6">
        <w:rPr>
          <w:rFonts w:ascii="Arial" w:hAnsi="Arial" w:cs="Arial"/>
          <w:bCs/>
          <w:color w:val="000000" w:themeColor="text1"/>
          <w:sz w:val="20"/>
          <w:szCs w:val="20"/>
          <w:lang w:eastAsia="ar-SA"/>
        </w:rPr>
        <w:t xml:space="preserve"> o udzielenie zamówienia </w:t>
      </w:r>
      <w:r w:rsidRPr="008800F6">
        <w:rPr>
          <w:rFonts w:ascii="Arial" w:hAnsi="Arial" w:cs="Arial"/>
          <w:bCs/>
          <w:color w:val="000000" w:themeColor="text1"/>
          <w:sz w:val="20"/>
          <w:szCs w:val="20"/>
          <w:lang w:eastAsia="ar-SA"/>
        </w:rPr>
        <w:t>zobowiązani</w:t>
      </w:r>
      <w:r w:rsidR="00591C0A" w:rsidRPr="008800F6">
        <w:rPr>
          <w:rFonts w:ascii="Arial" w:hAnsi="Arial" w:cs="Arial"/>
          <w:bCs/>
          <w:color w:val="000000" w:themeColor="text1"/>
          <w:sz w:val="20"/>
          <w:szCs w:val="20"/>
          <w:lang w:eastAsia="ar-SA"/>
        </w:rPr>
        <w:t xml:space="preserve"> </w:t>
      </w:r>
      <w:r w:rsidRPr="008800F6">
        <w:rPr>
          <w:rFonts w:ascii="Arial" w:hAnsi="Arial" w:cs="Arial"/>
          <w:bCs/>
          <w:color w:val="000000" w:themeColor="text1"/>
          <w:sz w:val="20"/>
          <w:szCs w:val="20"/>
          <w:lang w:eastAsia="ar-SA"/>
        </w:rPr>
        <w:t>będą</w:t>
      </w:r>
      <w:r w:rsidR="00591C0A" w:rsidRPr="008800F6">
        <w:rPr>
          <w:rFonts w:ascii="Arial" w:hAnsi="Arial" w:cs="Arial"/>
          <w:bCs/>
          <w:color w:val="000000" w:themeColor="text1"/>
          <w:sz w:val="20"/>
          <w:szCs w:val="20"/>
          <w:lang w:eastAsia="ar-SA"/>
        </w:rPr>
        <w:t xml:space="preserve"> do </w:t>
      </w:r>
      <w:r w:rsidRPr="008800F6">
        <w:rPr>
          <w:rFonts w:ascii="Arial" w:hAnsi="Arial" w:cs="Arial"/>
          <w:bCs/>
          <w:color w:val="000000" w:themeColor="text1"/>
          <w:sz w:val="20"/>
          <w:szCs w:val="20"/>
          <w:lang w:eastAsia="ar-SA"/>
        </w:rPr>
        <w:t>złożenia</w:t>
      </w:r>
      <w:r w:rsidR="00591C0A" w:rsidRPr="008800F6">
        <w:rPr>
          <w:rFonts w:ascii="Arial" w:hAnsi="Arial" w:cs="Arial"/>
          <w:bCs/>
          <w:color w:val="000000" w:themeColor="text1"/>
          <w:sz w:val="20"/>
          <w:szCs w:val="20"/>
          <w:lang w:eastAsia="ar-SA"/>
        </w:rPr>
        <w:t xml:space="preserve"> </w:t>
      </w:r>
      <w:r w:rsidRPr="008800F6">
        <w:rPr>
          <w:rFonts w:ascii="Arial" w:hAnsi="Arial" w:cs="Arial"/>
          <w:bCs/>
          <w:color w:val="000000" w:themeColor="text1"/>
          <w:sz w:val="20"/>
          <w:szCs w:val="20"/>
          <w:lang w:eastAsia="ar-SA"/>
        </w:rPr>
        <w:t>–</w:t>
      </w:r>
      <w:r w:rsidR="00591C0A" w:rsidRPr="008800F6">
        <w:rPr>
          <w:rFonts w:ascii="Arial" w:hAnsi="Arial" w:cs="Arial"/>
          <w:bCs/>
          <w:color w:val="000000" w:themeColor="text1"/>
          <w:sz w:val="20"/>
          <w:szCs w:val="20"/>
          <w:lang w:eastAsia="ar-SA"/>
        </w:rPr>
        <w:t xml:space="preserve"> nie </w:t>
      </w:r>
      <w:r w:rsidRPr="008800F6">
        <w:rPr>
          <w:rFonts w:ascii="Arial" w:hAnsi="Arial" w:cs="Arial"/>
          <w:bCs/>
          <w:color w:val="000000" w:themeColor="text1"/>
          <w:sz w:val="20"/>
          <w:szCs w:val="20"/>
          <w:lang w:eastAsia="ar-SA"/>
        </w:rPr>
        <w:t>później</w:t>
      </w:r>
      <w:r w:rsidR="00591C0A" w:rsidRPr="008800F6">
        <w:rPr>
          <w:rFonts w:ascii="Arial" w:hAnsi="Arial" w:cs="Arial"/>
          <w:bCs/>
          <w:color w:val="000000" w:themeColor="text1"/>
          <w:sz w:val="20"/>
          <w:szCs w:val="20"/>
          <w:lang w:eastAsia="ar-SA"/>
        </w:rPr>
        <w:t xml:space="preserve"> </w:t>
      </w:r>
      <w:r w:rsidRPr="008800F6">
        <w:rPr>
          <w:rFonts w:ascii="Arial" w:hAnsi="Arial" w:cs="Arial"/>
          <w:bCs/>
          <w:color w:val="000000" w:themeColor="text1"/>
          <w:sz w:val="20"/>
          <w:szCs w:val="20"/>
          <w:lang w:eastAsia="ar-SA"/>
        </w:rPr>
        <w:t>niż dzień</w:t>
      </w:r>
      <w:r w:rsidR="00591C0A" w:rsidRPr="008800F6">
        <w:rPr>
          <w:rFonts w:ascii="Arial" w:hAnsi="Arial" w:cs="Arial"/>
          <w:bCs/>
          <w:color w:val="000000" w:themeColor="text1"/>
          <w:sz w:val="20"/>
          <w:szCs w:val="20"/>
          <w:lang w:eastAsia="ar-SA"/>
        </w:rPr>
        <w:t xml:space="preserve"> przed terminem podpisania umowy w sprawie udzielenia zamówienia publicznego </w:t>
      </w:r>
      <w:r w:rsidRPr="008800F6">
        <w:rPr>
          <w:rFonts w:ascii="Arial" w:hAnsi="Arial" w:cs="Arial"/>
          <w:bCs/>
          <w:color w:val="000000" w:themeColor="text1"/>
          <w:sz w:val="20"/>
          <w:szCs w:val="20"/>
          <w:lang w:eastAsia="ar-SA"/>
        </w:rPr>
        <w:t>–</w:t>
      </w:r>
      <w:r w:rsidR="00591C0A" w:rsidRPr="008800F6">
        <w:rPr>
          <w:rFonts w:ascii="Arial" w:hAnsi="Arial" w:cs="Arial"/>
          <w:bCs/>
          <w:color w:val="000000" w:themeColor="text1"/>
          <w:sz w:val="20"/>
          <w:szCs w:val="20"/>
          <w:lang w:eastAsia="ar-SA"/>
        </w:rPr>
        <w:t xml:space="preserve"> kopii </w:t>
      </w:r>
      <w:r w:rsidRPr="008800F6">
        <w:rPr>
          <w:rFonts w:ascii="Arial" w:hAnsi="Arial" w:cs="Arial"/>
          <w:bCs/>
          <w:color w:val="000000" w:themeColor="text1"/>
          <w:sz w:val="20"/>
          <w:szCs w:val="20"/>
          <w:lang w:eastAsia="ar-SA"/>
        </w:rPr>
        <w:t xml:space="preserve">łączącej ich </w:t>
      </w:r>
      <w:r w:rsidR="00591C0A" w:rsidRPr="008800F6">
        <w:rPr>
          <w:rFonts w:ascii="Arial" w:hAnsi="Arial" w:cs="Arial"/>
          <w:bCs/>
          <w:color w:val="000000" w:themeColor="text1"/>
          <w:sz w:val="20"/>
          <w:szCs w:val="20"/>
          <w:lang w:eastAsia="ar-SA"/>
        </w:rPr>
        <w:t>umowy</w:t>
      </w:r>
      <w:r w:rsidRPr="008800F6">
        <w:rPr>
          <w:rFonts w:ascii="Arial" w:hAnsi="Arial" w:cs="Arial"/>
          <w:bCs/>
          <w:color w:val="000000" w:themeColor="text1"/>
          <w:sz w:val="20"/>
          <w:szCs w:val="20"/>
          <w:lang w:eastAsia="ar-SA"/>
        </w:rPr>
        <w:t xml:space="preserve"> </w:t>
      </w:r>
      <w:r w:rsidR="00591C0A" w:rsidRPr="008800F6">
        <w:rPr>
          <w:rFonts w:ascii="Arial" w:hAnsi="Arial" w:cs="Arial"/>
          <w:bCs/>
          <w:color w:val="000000" w:themeColor="text1"/>
          <w:sz w:val="20"/>
          <w:szCs w:val="20"/>
          <w:lang w:eastAsia="ar-SA"/>
        </w:rPr>
        <w:t>o współpracy (np. umowa konsorcjum, umowa spółki cywilnej)</w:t>
      </w:r>
      <w:r w:rsidRPr="008800F6">
        <w:rPr>
          <w:rFonts w:ascii="Arial" w:hAnsi="Arial" w:cs="Arial"/>
          <w:bCs/>
          <w:color w:val="000000" w:themeColor="text1"/>
          <w:sz w:val="20"/>
          <w:szCs w:val="20"/>
          <w:lang w:eastAsia="ar-SA"/>
        </w:rPr>
        <w:t>.</w:t>
      </w:r>
    </w:p>
    <w:p w14:paraId="770C614A" w14:textId="77777777" w:rsidR="00493B83"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p>
    <w:p w14:paraId="3C36D2F5" w14:textId="12C4041A" w:rsidR="00591C0A"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1</w:t>
      </w:r>
      <w:r w:rsidR="00932CB6" w:rsidRPr="008800F6">
        <w:rPr>
          <w:rFonts w:ascii="Arial" w:hAnsi="Arial" w:cs="Arial"/>
          <w:bCs/>
          <w:color w:val="000000" w:themeColor="text1"/>
          <w:sz w:val="20"/>
          <w:szCs w:val="20"/>
          <w:lang w:eastAsia="ar-SA"/>
        </w:rPr>
        <w:t>9</w:t>
      </w:r>
      <w:r w:rsidRPr="008800F6">
        <w:rPr>
          <w:rFonts w:ascii="Arial" w:hAnsi="Arial" w:cs="Arial"/>
          <w:bCs/>
          <w:color w:val="000000" w:themeColor="text1"/>
          <w:sz w:val="20"/>
          <w:szCs w:val="20"/>
          <w:lang w:eastAsia="ar-SA"/>
        </w:rPr>
        <w:t>.4.</w:t>
      </w:r>
      <w:r w:rsidRPr="008800F6">
        <w:rPr>
          <w:rFonts w:ascii="Arial" w:hAnsi="Arial" w:cs="Arial"/>
          <w:bCs/>
          <w:color w:val="000000" w:themeColor="text1"/>
          <w:sz w:val="20"/>
          <w:szCs w:val="20"/>
          <w:lang w:eastAsia="ar-SA"/>
        </w:rPr>
        <w:tab/>
        <w:t>W</w:t>
      </w:r>
      <w:r w:rsidR="00591C0A" w:rsidRPr="008800F6">
        <w:rPr>
          <w:rFonts w:ascii="Arial" w:hAnsi="Arial" w:cs="Arial"/>
          <w:bCs/>
          <w:color w:val="000000" w:themeColor="text1"/>
          <w:sz w:val="20"/>
          <w:szCs w:val="20"/>
          <w:lang w:eastAsia="ar-SA"/>
        </w:rPr>
        <w:t xml:space="preserve"> przypadku, gdy </w:t>
      </w:r>
      <w:r w:rsidRPr="008800F6">
        <w:rPr>
          <w:rFonts w:ascii="Arial" w:hAnsi="Arial" w:cs="Arial"/>
          <w:bCs/>
          <w:color w:val="000000" w:themeColor="text1"/>
          <w:sz w:val="20"/>
          <w:szCs w:val="20"/>
          <w:lang w:eastAsia="ar-SA"/>
        </w:rPr>
        <w:t>umowę</w:t>
      </w:r>
      <w:r w:rsidR="00591C0A" w:rsidRPr="008800F6">
        <w:rPr>
          <w:rFonts w:ascii="Arial" w:hAnsi="Arial" w:cs="Arial"/>
          <w:bCs/>
          <w:color w:val="000000" w:themeColor="text1"/>
          <w:sz w:val="20"/>
          <w:szCs w:val="20"/>
          <w:lang w:eastAsia="ar-SA"/>
        </w:rPr>
        <w:t xml:space="preserve"> </w:t>
      </w:r>
      <w:r w:rsidRPr="008800F6">
        <w:rPr>
          <w:rFonts w:ascii="Arial" w:hAnsi="Arial" w:cs="Arial"/>
          <w:bCs/>
          <w:color w:val="000000" w:themeColor="text1"/>
          <w:sz w:val="20"/>
          <w:szCs w:val="20"/>
          <w:lang w:eastAsia="ar-SA"/>
        </w:rPr>
        <w:t xml:space="preserve">w sprawie zamówienia publicznego </w:t>
      </w:r>
      <w:r w:rsidR="00591C0A" w:rsidRPr="008800F6">
        <w:rPr>
          <w:rFonts w:ascii="Arial" w:hAnsi="Arial" w:cs="Arial"/>
          <w:bCs/>
          <w:color w:val="000000" w:themeColor="text1"/>
          <w:sz w:val="20"/>
          <w:szCs w:val="20"/>
          <w:lang w:eastAsia="ar-SA"/>
        </w:rPr>
        <w:t xml:space="preserve">podpisuje inna osoba/osoby </w:t>
      </w:r>
      <w:r w:rsidRPr="008800F6">
        <w:rPr>
          <w:rFonts w:ascii="Arial" w:hAnsi="Arial" w:cs="Arial"/>
          <w:bCs/>
          <w:color w:val="000000" w:themeColor="text1"/>
          <w:sz w:val="20"/>
          <w:szCs w:val="20"/>
          <w:lang w:eastAsia="ar-SA"/>
        </w:rPr>
        <w:t>niż</w:t>
      </w:r>
      <w:r w:rsidR="00591C0A" w:rsidRPr="008800F6">
        <w:rPr>
          <w:rFonts w:ascii="Arial" w:hAnsi="Arial" w:cs="Arial"/>
          <w:bCs/>
          <w:color w:val="000000" w:themeColor="text1"/>
          <w:sz w:val="20"/>
          <w:szCs w:val="20"/>
          <w:lang w:eastAsia="ar-SA"/>
        </w:rPr>
        <w:t xml:space="preserve"> wskazana(e) w dokumentach rejestrowych </w:t>
      </w:r>
      <w:r w:rsidRPr="008800F6">
        <w:rPr>
          <w:rFonts w:ascii="Arial" w:hAnsi="Arial" w:cs="Arial"/>
          <w:bCs/>
          <w:color w:val="000000" w:themeColor="text1"/>
          <w:sz w:val="20"/>
          <w:szCs w:val="20"/>
          <w:lang w:eastAsia="ar-SA"/>
        </w:rPr>
        <w:t>należy złożyć</w:t>
      </w:r>
      <w:r w:rsidR="00591C0A" w:rsidRPr="008800F6">
        <w:rPr>
          <w:rFonts w:ascii="Arial" w:hAnsi="Arial" w:cs="Arial"/>
          <w:bCs/>
          <w:color w:val="000000" w:themeColor="text1"/>
          <w:sz w:val="20"/>
          <w:szCs w:val="20"/>
          <w:lang w:eastAsia="ar-SA"/>
        </w:rPr>
        <w:t xml:space="preserve"> pełnomocnictwo do zawarcia umowy w imieniu Wykonawcy. Pełnomocnictwo musi </w:t>
      </w:r>
      <w:r w:rsidRPr="008800F6">
        <w:rPr>
          <w:rFonts w:ascii="Arial" w:hAnsi="Arial" w:cs="Arial"/>
          <w:bCs/>
          <w:color w:val="000000" w:themeColor="text1"/>
          <w:sz w:val="20"/>
          <w:szCs w:val="20"/>
          <w:lang w:eastAsia="ar-SA"/>
        </w:rPr>
        <w:t>być</w:t>
      </w:r>
      <w:r w:rsidR="00591C0A" w:rsidRPr="008800F6">
        <w:rPr>
          <w:rFonts w:ascii="Arial" w:hAnsi="Arial" w:cs="Arial"/>
          <w:bCs/>
          <w:color w:val="000000" w:themeColor="text1"/>
          <w:sz w:val="20"/>
          <w:szCs w:val="20"/>
          <w:lang w:eastAsia="ar-SA"/>
        </w:rPr>
        <w:t xml:space="preserve"> udzielone przez</w:t>
      </w:r>
      <w:r w:rsidRPr="008800F6">
        <w:rPr>
          <w:rFonts w:ascii="Arial" w:hAnsi="Arial" w:cs="Arial"/>
          <w:bCs/>
          <w:color w:val="000000" w:themeColor="text1"/>
          <w:sz w:val="20"/>
          <w:szCs w:val="20"/>
          <w:lang w:eastAsia="ar-SA"/>
        </w:rPr>
        <w:t xml:space="preserve"> osobę</w:t>
      </w:r>
      <w:r w:rsidR="00591C0A" w:rsidRPr="008800F6">
        <w:rPr>
          <w:rFonts w:ascii="Arial" w:hAnsi="Arial" w:cs="Arial"/>
          <w:bCs/>
          <w:color w:val="000000" w:themeColor="text1"/>
          <w:sz w:val="20"/>
          <w:szCs w:val="20"/>
          <w:lang w:eastAsia="ar-SA"/>
        </w:rPr>
        <w:t xml:space="preserve">/osoby </w:t>
      </w:r>
      <w:r w:rsidRPr="008800F6">
        <w:rPr>
          <w:rFonts w:ascii="Arial" w:hAnsi="Arial" w:cs="Arial"/>
          <w:bCs/>
          <w:color w:val="000000" w:themeColor="text1"/>
          <w:sz w:val="20"/>
          <w:szCs w:val="20"/>
          <w:lang w:eastAsia="ar-SA"/>
        </w:rPr>
        <w:t>uprawnione</w:t>
      </w:r>
      <w:r w:rsidR="00591C0A" w:rsidRPr="008800F6">
        <w:rPr>
          <w:rFonts w:ascii="Arial" w:hAnsi="Arial" w:cs="Arial"/>
          <w:bCs/>
          <w:color w:val="000000" w:themeColor="text1"/>
          <w:sz w:val="20"/>
          <w:szCs w:val="20"/>
          <w:lang w:eastAsia="ar-SA"/>
        </w:rPr>
        <w:t xml:space="preserve"> zgodnie z wypisem z odpowiedniego rejestru</w:t>
      </w:r>
      <w:r w:rsidRPr="008800F6">
        <w:rPr>
          <w:rFonts w:ascii="Arial" w:hAnsi="Arial" w:cs="Arial"/>
          <w:bCs/>
          <w:color w:val="000000" w:themeColor="text1"/>
          <w:sz w:val="20"/>
          <w:szCs w:val="20"/>
          <w:lang w:eastAsia="ar-SA"/>
        </w:rPr>
        <w:t>.</w:t>
      </w:r>
    </w:p>
    <w:p w14:paraId="166D19D3" w14:textId="77777777" w:rsidR="00493B83"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p>
    <w:p w14:paraId="18091E28" w14:textId="5521313A" w:rsidR="00591C0A"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1</w:t>
      </w:r>
      <w:r w:rsidR="00932CB6" w:rsidRPr="008800F6">
        <w:rPr>
          <w:rFonts w:ascii="Arial" w:hAnsi="Arial" w:cs="Arial"/>
          <w:bCs/>
          <w:color w:val="000000" w:themeColor="text1"/>
          <w:sz w:val="20"/>
          <w:szCs w:val="20"/>
          <w:lang w:eastAsia="ar-SA"/>
        </w:rPr>
        <w:t>9</w:t>
      </w:r>
      <w:r w:rsidRPr="008800F6">
        <w:rPr>
          <w:rFonts w:ascii="Arial" w:hAnsi="Arial" w:cs="Arial"/>
          <w:bCs/>
          <w:color w:val="000000" w:themeColor="text1"/>
          <w:sz w:val="20"/>
          <w:szCs w:val="20"/>
          <w:lang w:eastAsia="ar-SA"/>
        </w:rPr>
        <w:t>.5.</w:t>
      </w:r>
      <w:r w:rsidRPr="008800F6">
        <w:rPr>
          <w:rFonts w:ascii="Arial" w:hAnsi="Arial" w:cs="Arial"/>
          <w:bCs/>
          <w:color w:val="000000" w:themeColor="text1"/>
          <w:sz w:val="20"/>
          <w:szCs w:val="20"/>
          <w:lang w:eastAsia="ar-SA"/>
        </w:rPr>
        <w:tab/>
        <w:t>W</w:t>
      </w:r>
      <w:r w:rsidR="00591C0A" w:rsidRPr="008800F6">
        <w:rPr>
          <w:rFonts w:ascii="Arial" w:hAnsi="Arial" w:cs="Arial"/>
          <w:bCs/>
          <w:color w:val="000000" w:themeColor="text1"/>
          <w:sz w:val="20"/>
          <w:szCs w:val="20"/>
          <w:lang w:eastAsia="ar-SA"/>
        </w:rPr>
        <w:t xml:space="preserve">ykonawca, który ma </w:t>
      </w:r>
      <w:r w:rsidRPr="008800F6">
        <w:rPr>
          <w:rFonts w:ascii="Arial" w:hAnsi="Arial" w:cs="Arial"/>
          <w:bCs/>
          <w:color w:val="000000" w:themeColor="text1"/>
          <w:sz w:val="20"/>
          <w:szCs w:val="20"/>
          <w:lang w:eastAsia="ar-SA"/>
        </w:rPr>
        <w:t>siedzibę</w:t>
      </w:r>
      <w:r w:rsidR="00591C0A" w:rsidRPr="008800F6">
        <w:rPr>
          <w:rFonts w:ascii="Arial" w:hAnsi="Arial" w:cs="Arial"/>
          <w:bCs/>
          <w:color w:val="000000" w:themeColor="text1"/>
          <w:sz w:val="20"/>
          <w:szCs w:val="20"/>
          <w:lang w:eastAsia="ar-SA"/>
        </w:rPr>
        <w:t xml:space="preserve"> lub miejsce zamieszkania poza terytorium Rzeczypospolitej Polskiej</w:t>
      </w:r>
      <w:r w:rsidRPr="008800F6">
        <w:rPr>
          <w:rFonts w:ascii="Arial" w:hAnsi="Arial" w:cs="Arial"/>
          <w:bCs/>
          <w:color w:val="000000" w:themeColor="text1"/>
          <w:sz w:val="20"/>
          <w:szCs w:val="20"/>
          <w:lang w:eastAsia="ar-SA"/>
        </w:rPr>
        <w:t xml:space="preserve"> przedstawi Zamawiającemu do wglądu</w:t>
      </w:r>
      <w:r w:rsidR="00591C0A" w:rsidRPr="008800F6">
        <w:rPr>
          <w:rFonts w:ascii="Arial" w:hAnsi="Arial" w:cs="Arial"/>
          <w:bCs/>
          <w:color w:val="000000" w:themeColor="text1"/>
          <w:sz w:val="20"/>
          <w:szCs w:val="20"/>
          <w:lang w:eastAsia="ar-SA"/>
        </w:rPr>
        <w:t xml:space="preserve"> oryginał dokumentu </w:t>
      </w:r>
      <w:r w:rsidRPr="008800F6">
        <w:rPr>
          <w:rFonts w:ascii="Arial" w:hAnsi="Arial" w:cs="Arial"/>
          <w:bCs/>
          <w:color w:val="000000" w:themeColor="text1"/>
          <w:sz w:val="20"/>
          <w:szCs w:val="20"/>
          <w:lang w:eastAsia="ar-SA"/>
        </w:rPr>
        <w:t>potwierdzającego</w:t>
      </w:r>
      <w:r w:rsidR="00591C0A" w:rsidRPr="008800F6">
        <w:rPr>
          <w:rFonts w:ascii="Arial" w:hAnsi="Arial" w:cs="Arial"/>
          <w:bCs/>
          <w:color w:val="000000" w:themeColor="text1"/>
          <w:sz w:val="20"/>
          <w:szCs w:val="20"/>
          <w:lang w:eastAsia="ar-SA"/>
        </w:rPr>
        <w:t xml:space="preserve"> jego </w:t>
      </w:r>
      <w:r w:rsidRPr="008800F6">
        <w:rPr>
          <w:rFonts w:ascii="Arial" w:hAnsi="Arial" w:cs="Arial"/>
          <w:bCs/>
          <w:color w:val="000000" w:themeColor="text1"/>
          <w:sz w:val="20"/>
          <w:szCs w:val="20"/>
          <w:lang w:eastAsia="ar-SA"/>
        </w:rPr>
        <w:t>siedzibę</w:t>
      </w:r>
      <w:r w:rsidR="00591C0A" w:rsidRPr="008800F6">
        <w:rPr>
          <w:rFonts w:ascii="Arial" w:hAnsi="Arial" w:cs="Arial"/>
          <w:bCs/>
          <w:color w:val="000000" w:themeColor="text1"/>
          <w:sz w:val="20"/>
          <w:szCs w:val="20"/>
          <w:lang w:eastAsia="ar-SA"/>
        </w:rPr>
        <w:t xml:space="preserve"> podatkowa, tzw. certyfikat rezydencji</w:t>
      </w:r>
      <w:r w:rsidRPr="008800F6">
        <w:rPr>
          <w:rFonts w:ascii="Arial" w:hAnsi="Arial" w:cs="Arial"/>
          <w:bCs/>
          <w:color w:val="000000" w:themeColor="text1"/>
          <w:sz w:val="20"/>
          <w:szCs w:val="20"/>
          <w:lang w:eastAsia="ar-SA"/>
        </w:rPr>
        <w:t>.</w:t>
      </w:r>
    </w:p>
    <w:p w14:paraId="30C47D42" w14:textId="77777777" w:rsidR="00493B83"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p>
    <w:p w14:paraId="4FBC2C27" w14:textId="0115E6DD" w:rsidR="00591C0A"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1</w:t>
      </w:r>
      <w:r w:rsidR="00932CB6" w:rsidRPr="008800F6">
        <w:rPr>
          <w:rFonts w:ascii="Arial" w:hAnsi="Arial" w:cs="Arial"/>
          <w:bCs/>
          <w:color w:val="000000" w:themeColor="text1"/>
          <w:sz w:val="20"/>
          <w:szCs w:val="20"/>
          <w:lang w:eastAsia="ar-SA"/>
        </w:rPr>
        <w:t>9</w:t>
      </w:r>
      <w:r w:rsidRPr="008800F6">
        <w:rPr>
          <w:rFonts w:ascii="Arial" w:hAnsi="Arial" w:cs="Arial"/>
          <w:bCs/>
          <w:color w:val="000000" w:themeColor="text1"/>
          <w:sz w:val="20"/>
          <w:szCs w:val="20"/>
          <w:lang w:eastAsia="ar-SA"/>
        </w:rPr>
        <w:t>.6.</w:t>
      </w:r>
      <w:r w:rsidRPr="008800F6">
        <w:rPr>
          <w:rFonts w:ascii="Arial" w:hAnsi="Arial" w:cs="Arial"/>
          <w:bCs/>
          <w:color w:val="000000" w:themeColor="text1"/>
          <w:sz w:val="20"/>
          <w:szCs w:val="20"/>
          <w:lang w:eastAsia="ar-SA"/>
        </w:rPr>
        <w:tab/>
        <w:t>W</w:t>
      </w:r>
      <w:r w:rsidR="00591C0A" w:rsidRPr="008800F6">
        <w:rPr>
          <w:rFonts w:ascii="Arial" w:hAnsi="Arial" w:cs="Arial"/>
          <w:bCs/>
          <w:color w:val="000000" w:themeColor="text1"/>
          <w:sz w:val="20"/>
          <w:szCs w:val="20"/>
          <w:lang w:eastAsia="ar-SA"/>
        </w:rPr>
        <w:t xml:space="preserve">ykonawca jest </w:t>
      </w:r>
      <w:r w:rsidRPr="008800F6">
        <w:rPr>
          <w:rFonts w:ascii="Arial" w:hAnsi="Arial" w:cs="Arial"/>
          <w:bCs/>
          <w:color w:val="000000" w:themeColor="text1"/>
          <w:sz w:val="20"/>
          <w:szCs w:val="20"/>
          <w:lang w:eastAsia="ar-SA"/>
        </w:rPr>
        <w:t>zobowiązany</w:t>
      </w:r>
      <w:r w:rsidR="00591C0A" w:rsidRPr="008800F6">
        <w:rPr>
          <w:rFonts w:ascii="Arial" w:hAnsi="Arial" w:cs="Arial"/>
          <w:bCs/>
          <w:color w:val="000000" w:themeColor="text1"/>
          <w:sz w:val="20"/>
          <w:szCs w:val="20"/>
          <w:lang w:eastAsia="ar-SA"/>
        </w:rPr>
        <w:t xml:space="preserve"> </w:t>
      </w:r>
      <w:r w:rsidRPr="008800F6">
        <w:rPr>
          <w:rFonts w:ascii="Arial" w:hAnsi="Arial" w:cs="Arial"/>
          <w:bCs/>
          <w:color w:val="000000" w:themeColor="text1"/>
          <w:sz w:val="20"/>
          <w:szCs w:val="20"/>
          <w:lang w:eastAsia="ar-SA"/>
        </w:rPr>
        <w:t>wnieść</w:t>
      </w:r>
      <w:r w:rsidR="00591C0A" w:rsidRPr="008800F6">
        <w:rPr>
          <w:rFonts w:ascii="Arial" w:hAnsi="Arial" w:cs="Arial"/>
          <w:bCs/>
          <w:color w:val="000000" w:themeColor="text1"/>
          <w:sz w:val="20"/>
          <w:szCs w:val="20"/>
          <w:lang w:eastAsia="ar-SA"/>
        </w:rPr>
        <w:t xml:space="preserve"> zabezpieczenie </w:t>
      </w:r>
      <w:r w:rsidRPr="008800F6">
        <w:rPr>
          <w:rFonts w:ascii="Arial" w:hAnsi="Arial" w:cs="Arial"/>
          <w:bCs/>
          <w:color w:val="000000" w:themeColor="text1"/>
          <w:sz w:val="20"/>
          <w:szCs w:val="20"/>
          <w:lang w:eastAsia="ar-SA"/>
        </w:rPr>
        <w:t>należytego</w:t>
      </w:r>
      <w:r w:rsidR="00591C0A" w:rsidRPr="008800F6">
        <w:rPr>
          <w:rFonts w:ascii="Arial" w:hAnsi="Arial" w:cs="Arial"/>
          <w:bCs/>
          <w:color w:val="000000" w:themeColor="text1"/>
          <w:sz w:val="20"/>
          <w:szCs w:val="20"/>
          <w:lang w:eastAsia="ar-SA"/>
        </w:rPr>
        <w:t xml:space="preserve"> wykonania umowy, o którym</w:t>
      </w:r>
      <w:r w:rsidRPr="008800F6">
        <w:rPr>
          <w:rFonts w:ascii="Arial" w:hAnsi="Arial" w:cs="Arial"/>
          <w:bCs/>
          <w:color w:val="000000" w:themeColor="text1"/>
          <w:sz w:val="20"/>
          <w:szCs w:val="20"/>
          <w:lang w:eastAsia="ar-SA"/>
        </w:rPr>
        <w:t xml:space="preserve"> </w:t>
      </w:r>
      <w:r w:rsidR="00591C0A" w:rsidRPr="008800F6">
        <w:rPr>
          <w:rFonts w:ascii="Arial" w:hAnsi="Arial" w:cs="Arial"/>
          <w:bCs/>
          <w:color w:val="000000" w:themeColor="text1"/>
          <w:sz w:val="20"/>
          <w:szCs w:val="20"/>
          <w:lang w:eastAsia="ar-SA"/>
        </w:rPr>
        <w:t xml:space="preserve">mowa </w:t>
      </w:r>
      <w:r w:rsidRPr="008800F6">
        <w:rPr>
          <w:rFonts w:ascii="Arial" w:hAnsi="Arial" w:cs="Arial"/>
          <w:bCs/>
          <w:color w:val="000000" w:themeColor="text1"/>
          <w:sz w:val="20"/>
          <w:szCs w:val="20"/>
          <w:lang w:eastAsia="ar-SA"/>
        </w:rPr>
        <w:t xml:space="preserve">w pkt. </w:t>
      </w:r>
      <w:r w:rsidR="00B444AF" w:rsidRPr="008800F6">
        <w:rPr>
          <w:rFonts w:ascii="Arial" w:hAnsi="Arial" w:cs="Arial"/>
          <w:bCs/>
          <w:color w:val="000000" w:themeColor="text1"/>
          <w:sz w:val="20"/>
          <w:szCs w:val="20"/>
          <w:lang w:eastAsia="ar-SA"/>
        </w:rPr>
        <w:t>20</w:t>
      </w:r>
      <w:r w:rsidRPr="008800F6">
        <w:rPr>
          <w:rFonts w:ascii="Arial" w:hAnsi="Arial" w:cs="Arial"/>
          <w:bCs/>
          <w:color w:val="000000" w:themeColor="text1"/>
          <w:sz w:val="20"/>
          <w:szCs w:val="20"/>
          <w:lang w:eastAsia="ar-SA"/>
        </w:rPr>
        <w:t xml:space="preserve"> IDW</w:t>
      </w:r>
      <w:r w:rsidR="00591C0A" w:rsidRPr="008800F6">
        <w:rPr>
          <w:rFonts w:ascii="Arial" w:hAnsi="Arial" w:cs="Arial"/>
          <w:bCs/>
          <w:color w:val="000000" w:themeColor="text1"/>
          <w:sz w:val="20"/>
          <w:szCs w:val="20"/>
          <w:lang w:eastAsia="ar-SA"/>
        </w:rPr>
        <w:t xml:space="preserve">. </w:t>
      </w:r>
    </w:p>
    <w:p w14:paraId="2CA3F11B" w14:textId="77777777" w:rsidR="00493B83"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p>
    <w:p w14:paraId="54C434CE" w14:textId="6ADC5891" w:rsidR="00493B83"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1</w:t>
      </w:r>
      <w:r w:rsidR="00932CB6" w:rsidRPr="008800F6">
        <w:rPr>
          <w:rFonts w:ascii="Arial" w:hAnsi="Arial" w:cs="Arial"/>
          <w:bCs/>
          <w:color w:val="000000" w:themeColor="text1"/>
          <w:sz w:val="20"/>
          <w:szCs w:val="20"/>
          <w:lang w:eastAsia="ar-SA"/>
        </w:rPr>
        <w:t>9</w:t>
      </w:r>
      <w:r w:rsidRPr="008800F6">
        <w:rPr>
          <w:rFonts w:ascii="Arial" w:hAnsi="Arial" w:cs="Arial"/>
          <w:bCs/>
          <w:color w:val="000000" w:themeColor="text1"/>
          <w:sz w:val="20"/>
          <w:szCs w:val="20"/>
          <w:lang w:eastAsia="ar-SA"/>
        </w:rPr>
        <w:t>.7.</w:t>
      </w:r>
      <w:r w:rsidRPr="008800F6">
        <w:rPr>
          <w:rFonts w:ascii="Arial" w:hAnsi="Arial" w:cs="Arial"/>
          <w:bCs/>
          <w:color w:val="000000" w:themeColor="text1"/>
          <w:sz w:val="20"/>
          <w:szCs w:val="20"/>
          <w:lang w:eastAsia="ar-SA"/>
        </w:rPr>
        <w:tab/>
        <w:t>Najpóźniej w dniu zawarcia umowy w sprawie zamówienia publicznego Wykonawca przekaże Zamawiającemu:</w:t>
      </w:r>
    </w:p>
    <w:p w14:paraId="3E3680EE" w14:textId="77777777" w:rsidR="00493B83" w:rsidRPr="008800F6" w:rsidRDefault="00493B83" w:rsidP="006C7BFA">
      <w:pPr>
        <w:suppressAutoHyphens/>
        <w:spacing w:line="276" w:lineRule="auto"/>
        <w:ind w:left="426" w:right="23" w:hanging="568"/>
        <w:jc w:val="both"/>
        <w:rPr>
          <w:rFonts w:ascii="Arial" w:hAnsi="Arial" w:cs="Arial"/>
          <w:bCs/>
          <w:color w:val="000000" w:themeColor="text1"/>
          <w:sz w:val="20"/>
          <w:szCs w:val="20"/>
          <w:lang w:eastAsia="ar-SA"/>
        </w:rPr>
      </w:pPr>
    </w:p>
    <w:p w14:paraId="4BB330A3" w14:textId="06A26C06" w:rsidR="000C2800" w:rsidRPr="008800F6" w:rsidRDefault="00591C0A">
      <w:pPr>
        <w:pStyle w:val="Akapitzlist"/>
        <w:numPr>
          <w:ilvl w:val="2"/>
          <w:numId w:val="18"/>
        </w:numPr>
        <w:suppressAutoHyphens/>
        <w:ind w:left="709" w:right="23" w:hanging="283"/>
        <w:jc w:val="both"/>
        <w:rPr>
          <w:bCs/>
          <w:color w:val="000000" w:themeColor="text1"/>
          <w:sz w:val="20"/>
          <w:szCs w:val="20"/>
          <w:lang w:eastAsia="ar-SA"/>
        </w:rPr>
      </w:pPr>
      <w:r w:rsidRPr="008800F6">
        <w:rPr>
          <w:bCs/>
          <w:color w:val="000000" w:themeColor="text1"/>
          <w:sz w:val="20"/>
          <w:szCs w:val="20"/>
          <w:lang w:eastAsia="ar-SA"/>
        </w:rPr>
        <w:t>potwierdzon</w:t>
      </w:r>
      <w:r w:rsidR="00493B83" w:rsidRPr="008800F6">
        <w:rPr>
          <w:bCs/>
          <w:color w:val="000000" w:themeColor="text1"/>
          <w:sz w:val="20"/>
          <w:szCs w:val="20"/>
          <w:lang w:eastAsia="ar-SA"/>
        </w:rPr>
        <w:t>ą</w:t>
      </w:r>
      <w:r w:rsidRPr="008800F6">
        <w:rPr>
          <w:bCs/>
          <w:color w:val="000000" w:themeColor="text1"/>
          <w:sz w:val="20"/>
          <w:szCs w:val="20"/>
          <w:lang w:eastAsia="ar-SA"/>
        </w:rPr>
        <w:t xml:space="preserve"> za </w:t>
      </w:r>
      <w:r w:rsidR="00493B83" w:rsidRPr="008800F6">
        <w:rPr>
          <w:bCs/>
          <w:color w:val="000000" w:themeColor="text1"/>
          <w:sz w:val="20"/>
          <w:szCs w:val="20"/>
          <w:lang w:eastAsia="ar-SA"/>
        </w:rPr>
        <w:t>zgodność</w:t>
      </w:r>
      <w:r w:rsidRPr="008800F6">
        <w:rPr>
          <w:bCs/>
          <w:color w:val="000000" w:themeColor="text1"/>
          <w:sz w:val="20"/>
          <w:szCs w:val="20"/>
          <w:lang w:eastAsia="ar-SA"/>
        </w:rPr>
        <w:t xml:space="preserve"> z oryginałem kopi</w:t>
      </w:r>
      <w:r w:rsidR="00493B83" w:rsidRPr="008800F6">
        <w:rPr>
          <w:bCs/>
          <w:color w:val="000000" w:themeColor="text1"/>
          <w:sz w:val="20"/>
          <w:szCs w:val="20"/>
          <w:lang w:eastAsia="ar-SA"/>
        </w:rPr>
        <w:t>ę</w:t>
      </w:r>
      <w:r w:rsidRPr="008800F6">
        <w:rPr>
          <w:bCs/>
          <w:color w:val="000000" w:themeColor="text1"/>
          <w:sz w:val="20"/>
          <w:szCs w:val="20"/>
          <w:lang w:eastAsia="ar-SA"/>
        </w:rPr>
        <w:t xml:space="preserve"> dokumentu </w:t>
      </w:r>
      <w:r w:rsidR="00493B83" w:rsidRPr="008800F6">
        <w:rPr>
          <w:bCs/>
          <w:color w:val="000000" w:themeColor="text1"/>
          <w:sz w:val="20"/>
          <w:szCs w:val="20"/>
          <w:lang w:eastAsia="ar-SA"/>
        </w:rPr>
        <w:t>potwierdzającego</w:t>
      </w:r>
      <w:r w:rsidRPr="008800F6">
        <w:rPr>
          <w:bCs/>
          <w:color w:val="000000" w:themeColor="text1"/>
          <w:sz w:val="20"/>
          <w:szCs w:val="20"/>
          <w:lang w:eastAsia="ar-SA"/>
        </w:rPr>
        <w:t xml:space="preserve"> dysponowanie przez</w:t>
      </w:r>
      <w:r w:rsidR="00493B83" w:rsidRPr="008800F6">
        <w:rPr>
          <w:bCs/>
          <w:color w:val="000000" w:themeColor="text1"/>
          <w:sz w:val="20"/>
          <w:szCs w:val="20"/>
          <w:lang w:eastAsia="ar-SA"/>
        </w:rPr>
        <w:t xml:space="preserve"> Wykonawcę</w:t>
      </w:r>
      <w:r w:rsidRPr="008800F6">
        <w:rPr>
          <w:bCs/>
          <w:color w:val="000000" w:themeColor="text1"/>
          <w:sz w:val="20"/>
          <w:szCs w:val="20"/>
          <w:lang w:eastAsia="ar-SA"/>
        </w:rPr>
        <w:t xml:space="preserve"> ubezpieczeniem OC</w:t>
      </w:r>
      <w:r w:rsidR="000C2800" w:rsidRPr="008800F6">
        <w:rPr>
          <w:bCs/>
          <w:color w:val="000000" w:themeColor="text1"/>
          <w:sz w:val="20"/>
          <w:szCs w:val="20"/>
          <w:lang w:eastAsia="ar-SA"/>
        </w:rPr>
        <w:t>, o którym mowa w § 1</w:t>
      </w:r>
      <w:r w:rsidR="00F85211" w:rsidRPr="008800F6">
        <w:rPr>
          <w:bCs/>
          <w:color w:val="000000" w:themeColor="text1"/>
          <w:sz w:val="20"/>
          <w:szCs w:val="20"/>
          <w:lang w:eastAsia="ar-SA"/>
        </w:rPr>
        <w:t>5</w:t>
      </w:r>
      <w:r w:rsidR="000C2800" w:rsidRPr="008800F6">
        <w:rPr>
          <w:bCs/>
          <w:color w:val="000000" w:themeColor="text1"/>
          <w:sz w:val="20"/>
          <w:szCs w:val="20"/>
          <w:lang w:eastAsia="ar-SA"/>
        </w:rPr>
        <w:t xml:space="preserve"> PPU;</w:t>
      </w:r>
    </w:p>
    <w:p w14:paraId="62BDFD26" w14:textId="753F04D2" w:rsidR="000C2800" w:rsidRPr="008800F6" w:rsidRDefault="00591C0A">
      <w:pPr>
        <w:pStyle w:val="Akapitzlist"/>
        <w:numPr>
          <w:ilvl w:val="2"/>
          <w:numId w:val="18"/>
        </w:numPr>
        <w:suppressAutoHyphens/>
        <w:ind w:left="709" w:right="23" w:hanging="283"/>
        <w:jc w:val="both"/>
        <w:rPr>
          <w:bCs/>
          <w:color w:val="000000" w:themeColor="text1"/>
          <w:sz w:val="20"/>
          <w:szCs w:val="20"/>
          <w:lang w:eastAsia="ar-SA"/>
        </w:rPr>
      </w:pPr>
      <w:r w:rsidRPr="008800F6">
        <w:rPr>
          <w:bCs/>
          <w:color w:val="000000" w:themeColor="text1"/>
          <w:sz w:val="20"/>
          <w:szCs w:val="20"/>
          <w:lang w:eastAsia="ar-SA"/>
        </w:rPr>
        <w:t>potwierdzon</w:t>
      </w:r>
      <w:r w:rsidR="000C0309" w:rsidRPr="008800F6">
        <w:rPr>
          <w:bCs/>
          <w:color w:val="000000" w:themeColor="text1"/>
          <w:sz w:val="20"/>
          <w:szCs w:val="20"/>
          <w:lang w:eastAsia="ar-SA"/>
        </w:rPr>
        <w:t>ą</w:t>
      </w:r>
      <w:r w:rsidRPr="008800F6">
        <w:rPr>
          <w:bCs/>
          <w:color w:val="000000" w:themeColor="text1"/>
          <w:sz w:val="20"/>
          <w:szCs w:val="20"/>
          <w:lang w:eastAsia="ar-SA"/>
        </w:rPr>
        <w:t xml:space="preserve"> za </w:t>
      </w:r>
      <w:r w:rsidR="000C2800" w:rsidRPr="008800F6">
        <w:rPr>
          <w:bCs/>
          <w:color w:val="000000" w:themeColor="text1"/>
          <w:sz w:val="20"/>
          <w:szCs w:val="20"/>
          <w:lang w:eastAsia="ar-SA"/>
        </w:rPr>
        <w:t>zgodność</w:t>
      </w:r>
      <w:r w:rsidRPr="008800F6">
        <w:rPr>
          <w:bCs/>
          <w:color w:val="000000" w:themeColor="text1"/>
          <w:sz w:val="20"/>
          <w:szCs w:val="20"/>
          <w:lang w:eastAsia="ar-SA"/>
        </w:rPr>
        <w:t xml:space="preserve"> z oryginałem kopi</w:t>
      </w:r>
      <w:r w:rsidR="000C0309" w:rsidRPr="008800F6">
        <w:rPr>
          <w:bCs/>
          <w:color w:val="000000" w:themeColor="text1"/>
          <w:sz w:val="20"/>
          <w:szCs w:val="20"/>
          <w:lang w:eastAsia="ar-SA"/>
        </w:rPr>
        <w:t>ę</w:t>
      </w:r>
      <w:r w:rsidRPr="008800F6">
        <w:rPr>
          <w:bCs/>
          <w:color w:val="000000" w:themeColor="text1"/>
          <w:sz w:val="20"/>
          <w:szCs w:val="20"/>
          <w:lang w:eastAsia="ar-SA"/>
        </w:rPr>
        <w:t xml:space="preserve"> </w:t>
      </w:r>
      <w:r w:rsidR="000C2800" w:rsidRPr="008800F6">
        <w:rPr>
          <w:bCs/>
          <w:color w:val="000000" w:themeColor="text1"/>
          <w:sz w:val="20"/>
          <w:szCs w:val="20"/>
          <w:lang w:eastAsia="ar-SA"/>
        </w:rPr>
        <w:t>uprawnień</w:t>
      </w:r>
      <w:r w:rsidRPr="008800F6">
        <w:rPr>
          <w:bCs/>
          <w:color w:val="000000" w:themeColor="text1"/>
          <w:sz w:val="20"/>
          <w:szCs w:val="20"/>
          <w:lang w:eastAsia="ar-SA"/>
        </w:rPr>
        <w:t xml:space="preserve"> budowlanych </w:t>
      </w:r>
      <w:r w:rsidR="000C0309" w:rsidRPr="008800F6">
        <w:rPr>
          <w:bCs/>
          <w:color w:val="000000" w:themeColor="text1"/>
          <w:sz w:val="20"/>
          <w:szCs w:val="20"/>
          <w:lang w:eastAsia="ar-SA"/>
        </w:rPr>
        <w:t xml:space="preserve">Kierownika budowy </w:t>
      </w:r>
      <w:r w:rsidRPr="008800F6">
        <w:rPr>
          <w:bCs/>
          <w:color w:val="000000" w:themeColor="text1"/>
          <w:sz w:val="20"/>
          <w:szCs w:val="20"/>
          <w:lang w:eastAsia="ar-SA"/>
        </w:rPr>
        <w:t xml:space="preserve">wraz z aktualnym </w:t>
      </w:r>
      <w:r w:rsidR="000C2800" w:rsidRPr="008800F6">
        <w:rPr>
          <w:bCs/>
          <w:color w:val="000000" w:themeColor="text1"/>
          <w:sz w:val="20"/>
          <w:szCs w:val="20"/>
          <w:lang w:eastAsia="ar-SA"/>
        </w:rPr>
        <w:t>zaświadczeni</w:t>
      </w:r>
      <w:r w:rsidR="000C0309" w:rsidRPr="008800F6">
        <w:rPr>
          <w:bCs/>
          <w:color w:val="000000" w:themeColor="text1"/>
          <w:sz w:val="20"/>
          <w:szCs w:val="20"/>
          <w:lang w:eastAsia="ar-SA"/>
        </w:rPr>
        <w:t>em</w:t>
      </w:r>
      <w:r w:rsidR="000C2800" w:rsidRPr="008800F6">
        <w:rPr>
          <w:bCs/>
          <w:color w:val="000000" w:themeColor="text1"/>
          <w:sz w:val="20"/>
          <w:szCs w:val="20"/>
          <w:lang w:eastAsia="ar-SA"/>
        </w:rPr>
        <w:t xml:space="preserve"> właściw</w:t>
      </w:r>
      <w:r w:rsidR="000C0309" w:rsidRPr="008800F6">
        <w:rPr>
          <w:bCs/>
          <w:color w:val="000000" w:themeColor="text1"/>
          <w:sz w:val="20"/>
          <w:szCs w:val="20"/>
          <w:lang w:eastAsia="ar-SA"/>
        </w:rPr>
        <w:t>ej</w:t>
      </w:r>
      <w:r w:rsidRPr="008800F6">
        <w:rPr>
          <w:bCs/>
          <w:color w:val="000000" w:themeColor="text1"/>
          <w:sz w:val="20"/>
          <w:szCs w:val="20"/>
          <w:lang w:eastAsia="ar-SA"/>
        </w:rPr>
        <w:t xml:space="preserve"> izb</w:t>
      </w:r>
      <w:r w:rsidR="000C0309" w:rsidRPr="008800F6">
        <w:rPr>
          <w:bCs/>
          <w:color w:val="000000" w:themeColor="text1"/>
          <w:sz w:val="20"/>
          <w:szCs w:val="20"/>
          <w:lang w:eastAsia="ar-SA"/>
        </w:rPr>
        <w:t>y</w:t>
      </w:r>
      <w:r w:rsidRPr="008800F6">
        <w:rPr>
          <w:bCs/>
          <w:color w:val="000000" w:themeColor="text1"/>
          <w:sz w:val="20"/>
          <w:szCs w:val="20"/>
          <w:lang w:eastAsia="ar-SA"/>
        </w:rPr>
        <w:t xml:space="preserve"> </w:t>
      </w:r>
      <w:r w:rsidR="000C2800" w:rsidRPr="008800F6">
        <w:rPr>
          <w:bCs/>
          <w:color w:val="000000" w:themeColor="text1"/>
          <w:sz w:val="20"/>
          <w:szCs w:val="20"/>
          <w:lang w:eastAsia="ar-SA"/>
        </w:rPr>
        <w:t>samorządu</w:t>
      </w:r>
      <w:r w:rsidRPr="008800F6">
        <w:rPr>
          <w:bCs/>
          <w:color w:val="000000" w:themeColor="text1"/>
          <w:sz w:val="20"/>
          <w:szCs w:val="20"/>
          <w:lang w:eastAsia="ar-SA"/>
        </w:rPr>
        <w:t xml:space="preserve"> zawodowego</w:t>
      </w:r>
      <w:r w:rsidR="0051544A" w:rsidRPr="008800F6">
        <w:rPr>
          <w:bCs/>
          <w:color w:val="000000" w:themeColor="text1"/>
          <w:sz w:val="20"/>
          <w:szCs w:val="20"/>
          <w:lang w:eastAsia="ar-SA"/>
        </w:rPr>
        <w:t>.</w:t>
      </w:r>
    </w:p>
    <w:p w14:paraId="24D1568C" w14:textId="77777777" w:rsidR="0051544A" w:rsidRPr="008800F6" w:rsidRDefault="0051544A" w:rsidP="006C7BFA">
      <w:pPr>
        <w:pStyle w:val="Akapitzlist"/>
        <w:suppressAutoHyphens/>
        <w:ind w:left="709" w:right="23"/>
        <w:jc w:val="both"/>
        <w:rPr>
          <w:bCs/>
          <w:color w:val="000000" w:themeColor="text1"/>
          <w:sz w:val="20"/>
          <w:szCs w:val="20"/>
          <w:lang w:eastAsia="ar-SA"/>
        </w:rPr>
      </w:pPr>
    </w:p>
    <w:p w14:paraId="7D810BB0" w14:textId="032DE922" w:rsidR="000C2800" w:rsidRPr="008800F6" w:rsidRDefault="000C2800">
      <w:pPr>
        <w:pStyle w:val="Akapitzlist"/>
        <w:numPr>
          <w:ilvl w:val="0"/>
          <w:numId w:val="21"/>
        </w:numPr>
        <w:suppressAutoHyphens/>
        <w:ind w:right="23" w:hanging="542"/>
        <w:rPr>
          <w:b/>
          <w:color w:val="000000" w:themeColor="text1"/>
          <w:sz w:val="20"/>
          <w:szCs w:val="20"/>
          <w:lang w:eastAsia="ar-SA"/>
        </w:rPr>
      </w:pPr>
      <w:r w:rsidRPr="008800F6">
        <w:rPr>
          <w:b/>
          <w:color w:val="000000" w:themeColor="text1"/>
          <w:sz w:val="20"/>
          <w:szCs w:val="20"/>
          <w:lang w:eastAsia="ar-SA"/>
        </w:rPr>
        <w:t>ZABEZPIECZENIE NALEŻYTEGO WYKONANIA UMOWY</w:t>
      </w:r>
    </w:p>
    <w:p w14:paraId="5E662998" w14:textId="77777777" w:rsidR="000C2800" w:rsidRPr="008800F6" w:rsidRDefault="000C2800" w:rsidP="006C7BFA">
      <w:pPr>
        <w:suppressAutoHyphens/>
        <w:spacing w:line="276" w:lineRule="auto"/>
        <w:ind w:right="23"/>
        <w:jc w:val="both"/>
        <w:rPr>
          <w:bCs/>
          <w:color w:val="000000" w:themeColor="text1"/>
          <w:sz w:val="20"/>
          <w:szCs w:val="20"/>
          <w:lang w:eastAsia="ar-SA"/>
        </w:rPr>
      </w:pPr>
    </w:p>
    <w:p w14:paraId="3E954342" w14:textId="20FD1FB9" w:rsidR="000C2800" w:rsidRPr="008800F6" w:rsidRDefault="00932CB6"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20</w:t>
      </w:r>
      <w:r w:rsidR="000C2800" w:rsidRPr="008800F6">
        <w:rPr>
          <w:rFonts w:ascii="Arial" w:hAnsi="Arial" w:cs="Arial"/>
          <w:bCs/>
          <w:color w:val="000000" w:themeColor="text1"/>
          <w:sz w:val="20"/>
          <w:szCs w:val="20"/>
          <w:lang w:eastAsia="ar-SA"/>
        </w:rPr>
        <w:t>.1.</w:t>
      </w:r>
      <w:r w:rsidR="000C2800" w:rsidRPr="008800F6">
        <w:rPr>
          <w:rFonts w:ascii="Arial" w:hAnsi="Arial" w:cs="Arial"/>
          <w:bCs/>
          <w:color w:val="000000" w:themeColor="text1"/>
          <w:sz w:val="20"/>
          <w:szCs w:val="20"/>
          <w:lang w:eastAsia="ar-SA"/>
        </w:rPr>
        <w:tab/>
        <w:t xml:space="preserve">Zamawiający żąda od wybranego w postępowaniu Wykonawcy wniesienia zabezpieczenia należytego wykonania umowy w wysokości 5% ceny brutto oferty. </w:t>
      </w:r>
    </w:p>
    <w:p w14:paraId="4944773C" w14:textId="77777777" w:rsidR="00322F33" w:rsidRPr="008800F6" w:rsidRDefault="00322F33" w:rsidP="006C7BFA">
      <w:pPr>
        <w:suppressAutoHyphens/>
        <w:spacing w:line="276" w:lineRule="auto"/>
        <w:ind w:left="426" w:right="23" w:hanging="568"/>
        <w:jc w:val="both"/>
        <w:rPr>
          <w:rFonts w:ascii="Arial" w:hAnsi="Arial" w:cs="Arial"/>
          <w:bCs/>
          <w:color w:val="000000" w:themeColor="text1"/>
          <w:sz w:val="20"/>
          <w:szCs w:val="20"/>
          <w:lang w:eastAsia="ar-SA"/>
        </w:rPr>
      </w:pPr>
    </w:p>
    <w:p w14:paraId="4F05BAF0" w14:textId="5F3081A1" w:rsidR="000C2800" w:rsidRPr="008800F6" w:rsidRDefault="00932CB6"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20</w:t>
      </w:r>
      <w:r w:rsidR="000C2800" w:rsidRPr="008800F6">
        <w:rPr>
          <w:rFonts w:ascii="Arial" w:hAnsi="Arial" w:cs="Arial"/>
          <w:bCs/>
          <w:color w:val="000000" w:themeColor="text1"/>
          <w:sz w:val="20"/>
          <w:szCs w:val="20"/>
          <w:lang w:eastAsia="ar-SA"/>
        </w:rPr>
        <w:t>.2.</w:t>
      </w:r>
      <w:r w:rsidR="000C2800" w:rsidRPr="008800F6">
        <w:rPr>
          <w:rFonts w:ascii="Arial" w:hAnsi="Arial" w:cs="Arial"/>
          <w:bCs/>
          <w:color w:val="000000" w:themeColor="text1"/>
          <w:sz w:val="20"/>
          <w:szCs w:val="20"/>
          <w:lang w:eastAsia="ar-SA"/>
        </w:rPr>
        <w:tab/>
        <w:t xml:space="preserve">Zabezpieczenie należytego wykonania umowy należy wnieść przed zawarciem umowy w jednej lub kilku formach określonych w art. 450 ust. 1 </w:t>
      </w:r>
      <w:proofErr w:type="spellStart"/>
      <w:r w:rsidR="000C2800" w:rsidRPr="008800F6">
        <w:rPr>
          <w:rFonts w:ascii="Arial" w:hAnsi="Arial" w:cs="Arial"/>
          <w:bCs/>
          <w:color w:val="000000" w:themeColor="text1"/>
          <w:sz w:val="20"/>
          <w:szCs w:val="20"/>
          <w:lang w:eastAsia="ar-SA"/>
        </w:rPr>
        <w:t>Pzp</w:t>
      </w:r>
      <w:proofErr w:type="spellEnd"/>
      <w:r w:rsidR="000C2800" w:rsidRPr="008800F6">
        <w:rPr>
          <w:rFonts w:ascii="Arial" w:hAnsi="Arial" w:cs="Arial"/>
          <w:bCs/>
          <w:color w:val="000000" w:themeColor="text1"/>
          <w:sz w:val="20"/>
          <w:szCs w:val="20"/>
          <w:lang w:eastAsia="ar-SA"/>
        </w:rPr>
        <w:t>.</w:t>
      </w:r>
    </w:p>
    <w:p w14:paraId="34EB49FF" w14:textId="77777777" w:rsidR="00322F33" w:rsidRPr="008800F6" w:rsidRDefault="00322F33" w:rsidP="006C7BFA">
      <w:pPr>
        <w:suppressAutoHyphens/>
        <w:spacing w:line="276" w:lineRule="auto"/>
        <w:ind w:left="426" w:right="23" w:hanging="568"/>
        <w:jc w:val="both"/>
        <w:rPr>
          <w:rFonts w:ascii="Arial" w:hAnsi="Arial" w:cs="Arial"/>
          <w:bCs/>
          <w:color w:val="000000" w:themeColor="text1"/>
          <w:sz w:val="20"/>
          <w:szCs w:val="20"/>
          <w:lang w:eastAsia="ar-SA"/>
        </w:rPr>
      </w:pPr>
    </w:p>
    <w:p w14:paraId="4DFB0CD4" w14:textId="497A0578" w:rsidR="00322F33" w:rsidRPr="008800F6" w:rsidRDefault="00932CB6"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20</w:t>
      </w:r>
      <w:r w:rsidR="000C2800" w:rsidRPr="008800F6">
        <w:rPr>
          <w:rFonts w:ascii="Arial" w:hAnsi="Arial" w:cs="Arial"/>
          <w:bCs/>
          <w:color w:val="000000" w:themeColor="text1"/>
          <w:sz w:val="20"/>
          <w:szCs w:val="20"/>
          <w:lang w:eastAsia="ar-SA"/>
        </w:rPr>
        <w:t>.3.</w:t>
      </w:r>
      <w:r w:rsidR="00322F33" w:rsidRPr="008800F6">
        <w:rPr>
          <w:rFonts w:ascii="Arial" w:hAnsi="Arial" w:cs="Arial"/>
          <w:bCs/>
          <w:color w:val="000000" w:themeColor="text1"/>
          <w:sz w:val="20"/>
          <w:szCs w:val="20"/>
          <w:lang w:eastAsia="ar-SA"/>
        </w:rPr>
        <w:tab/>
      </w:r>
      <w:r w:rsidR="000C2800" w:rsidRPr="008800F6">
        <w:rPr>
          <w:rFonts w:ascii="Arial" w:hAnsi="Arial" w:cs="Arial"/>
          <w:bCs/>
          <w:color w:val="000000" w:themeColor="text1"/>
          <w:sz w:val="20"/>
          <w:szCs w:val="20"/>
          <w:lang w:eastAsia="ar-SA"/>
        </w:rPr>
        <w:t xml:space="preserve">Zabezpieczenie złożone w </w:t>
      </w:r>
      <w:r w:rsidR="00995E9D" w:rsidRPr="008800F6">
        <w:rPr>
          <w:rFonts w:ascii="Arial" w:hAnsi="Arial" w:cs="Arial"/>
          <w:bCs/>
          <w:color w:val="000000" w:themeColor="text1"/>
          <w:sz w:val="20"/>
          <w:szCs w:val="20"/>
          <w:lang w:eastAsia="ar-SA"/>
        </w:rPr>
        <w:t>formie gwarancji bankowej/ubezpieczeniowej</w:t>
      </w:r>
      <w:r w:rsidR="000C2800" w:rsidRPr="008800F6">
        <w:rPr>
          <w:rFonts w:ascii="Arial" w:hAnsi="Arial" w:cs="Arial"/>
          <w:bCs/>
          <w:color w:val="000000" w:themeColor="text1"/>
          <w:sz w:val="20"/>
          <w:szCs w:val="20"/>
          <w:lang w:eastAsia="ar-SA"/>
        </w:rPr>
        <w:t xml:space="preserve"> </w:t>
      </w:r>
      <w:r w:rsidR="00995E9D" w:rsidRPr="008800F6">
        <w:rPr>
          <w:rFonts w:ascii="Arial" w:hAnsi="Arial" w:cs="Arial"/>
          <w:bCs/>
          <w:color w:val="000000" w:themeColor="text1"/>
          <w:sz w:val="20"/>
          <w:szCs w:val="20"/>
          <w:lang w:eastAsia="ar-SA"/>
        </w:rPr>
        <w:t xml:space="preserve">albo poręczenia </w:t>
      </w:r>
      <w:r w:rsidR="000C2800" w:rsidRPr="008800F6">
        <w:rPr>
          <w:rFonts w:ascii="Arial" w:hAnsi="Arial" w:cs="Arial"/>
          <w:bCs/>
          <w:color w:val="000000" w:themeColor="text1"/>
          <w:sz w:val="20"/>
          <w:szCs w:val="20"/>
          <w:lang w:eastAsia="ar-SA"/>
        </w:rPr>
        <w:t>musi zawierać zobowiązanie gwaranta lub poręczyciela do bezwarunkowej – na każde żądanie</w:t>
      </w:r>
      <w:r w:rsidR="00322F33" w:rsidRPr="008800F6">
        <w:rPr>
          <w:rFonts w:ascii="Arial" w:hAnsi="Arial" w:cs="Arial"/>
          <w:bCs/>
          <w:color w:val="000000" w:themeColor="text1"/>
          <w:sz w:val="20"/>
          <w:szCs w:val="20"/>
          <w:lang w:eastAsia="ar-SA"/>
        </w:rPr>
        <w:t xml:space="preserve"> Z</w:t>
      </w:r>
      <w:r w:rsidR="000C2800" w:rsidRPr="008800F6">
        <w:rPr>
          <w:rFonts w:ascii="Arial" w:hAnsi="Arial" w:cs="Arial"/>
          <w:bCs/>
          <w:color w:val="000000" w:themeColor="text1"/>
          <w:sz w:val="20"/>
          <w:szCs w:val="20"/>
          <w:lang w:eastAsia="ar-SA"/>
        </w:rPr>
        <w:t xml:space="preserve">amawiającego, do wysokości kwoty gwarantowanej lub poręczonej – wypłaty </w:t>
      </w:r>
      <w:r w:rsidR="00322F33" w:rsidRPr="008800F6">
        <w:rPr>
          <w:rFonts w:ascii="Arial" w:hAnsi="Arial" w:cs="Arial"/>
          <w:bCs/>
          <w:color w:val="000000" w:themeColor="text1"/>
          <w:sz w:val="20"/>
          <w:szCs w:val="20"/>
          <w:lang w:eastAsia="ar-SA"/>
        </w:rPr>
        <w:t>Z</w:t>
      </w:r>
      <w:r w:rsidR="000C2800" w:rsidRPr="008800F6">
        <w:rPr>
          <w:rFonts w:ascii="Arial" w:hAnsi="Arial" w:cs="Arial"/>
          <w:bCs/>
          <w:color w:val="000000" w:themeColor="text1"/>
          <w:sz w:val="20"/>
          <w:szCs w:val="20"/>
          <w:lang w:eastAsia="ar-SA"/>
        </w:rPr>
        <w:t xml:space="preserve">amawiającemu żądanej kwoty w ramach pokrycia roszczeń z tytułu niewykonania lub nienależytego wykonania umowy. </w:t>
      </w:r>
    </w:p>
    <w:p w14:paraId="03FDA30A" w14:textId="77777777" w:rsidR="00995E9D" w:rsidRPr="008800F6" w:rsidRDefault="00995E9D" w:rsidP="006C7BFA">
      <w:pPr>
        <w:suppressAutoHyphens/>
        <w:spacing w:line="276" w:lineRule="auto"/>
        <w:ind w:left="426" w:right="23" w:hanging="568"/>
        <w:jc w:val="both"/>
        <w:rPr>
          <w:rFonts w:ascii="Arial" w:hAnsi="Arial" w:cs="Arial"/>
          <w:bCs/>
          <w:color w:val="000000" w:themeColor="text1"/>
          <w:sz w:val="20"/>
          <w:szCs w:val="20"/>
          <w:lang w:eastAsia="ar-SA"/>
        </w:rPr>
      </w:pPr>
    </w:p>
    <w:p w14:paraId="5F066568" w14:textId="7E904A46" w:rsidR="00322F33" w:rsidRPr="008800F6" w:rsidRDefault="00932CB6" w:rsidP="006C7BFA">
      <w:pPr>
        <w:suppressAutoHyphens/>
        <w:spacing w:line="276" w:lineRule="auto"/>
        <w:ind w:left="426" w:right="23" w:hanging="568"/>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20</w:t>
      </w:r>
      <w:r w:rsidR="00322F33" w:rsidRPr="008800F6">
        <w:rPr>
          <w:rFonts w:ascii="Arial" w:hAnsi="Arial" w:cs="Arial"/>
          <w:bCs/>
          <w:color w:val="000000" w:themeColor="text1"/>
          <w:sz w:val="20"/>
          <w:szCs w:val="20"/>
          <w:lang w:eastAsia="ar-SA"/>
        </w:rPr>
        <w:t>.4.</w:t>
      </w:r>
      <w:r w:rsidR="00322F33" w:rsidRPr="008800F6">
        <w:rPr>
          <w:rFonts w:ascii="Arial" w:hAnsi="Arial" w:cs="Arial"/>
          <w:bCs/>
          <w:color w:val="000000" w:themeColor="text1"/>
          <w:sz w:val="20"/>
          <w:szCs w:val="20"/>
          <w:lang w:eastAsia="ar-SA"/>
        </w:rPr>
        <w:tab/>
      </w:r>
      <w:r w:rsidR="000C2800" w:rsidRPr="008800F6">
        <w:rPr>
          <w:rFonts w:ascii="Arial" w:hAnsi="Arial" w:cs="Arial"/>
          <w:bCs/>
          <w:color w:val="000000" w:themeColor="text1"/>
          <w:sz w:val="20"/>
          <w:szCs w:val="20"/>
          <w:lang w:eastAsia="ar-SA"/>
        </w:rPr>
        <w:t xml:space="preserve">Na pisemny wniosek </w:t>
      </w:r>
      <w:r w:rsidR="00322F33" w:rsidRPr="008800F6">
        <w:rPr>
          <w:rFonts w:ascii="Arial" w:hAnsi="Arial" w:cs="Arial"/>
          <w:bCs/>
          <w:color w:val="000000" w:themeColor="text1"/>
          <w:sz w:val="20"/>
          <w:szCs w:val="20"/>
          <w:lang w:eastAsia="ar-SA"/>
        </w:rPr>
        <w:t>W</w:t>
      </w:r>
      <w:r w:rsidR="000C2800" w:rsidRPr="008800F6">
        <w:rPr>
          <w:rFonts w:ascii="Arial" w:hAnsi="Arial" w:cs="Arial"/>
          <w:bCs/>
          <w:color w:val="000000" w:themeColor="text1"/>
          <w:sz w:val="20"/>
          <w:szCs w:val="20"/>
          <w:lang w:eastAsia="ar-SA"/>
        </w:rPr>
        <w:t xml:space="preserve">ykonawcy, którego oferta została wybrana, wadium wniesione w pieniądzu </w:t>
      </w:r>
      <w:r w:rsidR="00322F33" w:rsidRPr="008800F6">
        <w:rPr>
          <w:rFonts w:ascii="Arial" w:hAnsi="Arial" w:cs="Arial"/>
          <w:bCs/>
          <w:color w:val="000000" w:themeColor="text1"/>
          <w:sz w:val="20"/>
          <w:szCs w:val="20"/>
          <w:lang w:eastAsia="ar-SA"/>
        </w:rPr>
        <w:t>Z</w:t>
      </w:r>
      <w:r w:rsidR="000C2800" w:rsidRPr="008800F6">
        <w:rPr>
          <w:rFonts w:ascii="Arial" w:hAnsi="Arial" w:cs="Arial"/>
          <w:bCs/>
          <w:color w:val="000000" w:themeColor="text1"/>
          <w:sz w:val="20"/>
          <w:szCs w:val="20"/>
          <w:lang w:eastAsia="ar-SA"/>
        </w:rPr>
        <w:t xml:space="preserve">amawiający zaliczy na poczet zabezpieczenia należytego wykonania umowy. </w:t>
      </w:r>
    </w:p>
    <w:p w14:paraId="2BF81BE9" w14:textId="77777777" w:rsidR="00322F33" w:rsidRPr="008800F6" w:rsidRDefault="00322F33" w:rsidP="006C7BFA">
      <w:pPr>
        <w:suppressAutoHyphens/>
        <w:spacing w:line="276" w:lineRule="auto"/>
        <w:ind w:right="23"/>
        <w:jc w:val="both"/>
        <w:rPr>
          <w:rFonts w:ascii="Arial" w:hAnsi="Arial" w:cs="Arial"/>
          <w:bCs/>
          <w:color w:val="000000" w:themeColor="text1"/>
          <w:sz w:val="20"/>
          <w:szCs w:val="20"/>
          <w:lang w:eastAsia="ar-SA"/>
        </w:rPr>
      </w:pPr>
    </w:p>
    <w:p w14:paraId="0B050F80" w14:textId="77777777" w:rsidR="00322F33" w:rsidRPr="008800F6" w:rsidRDefault="000C2800" w:rsidP="006C7BFA">
      <w:pPr>
        <w:suppressAutoHyphens/>
        <w:spacing w:line="276" w:lineRule="auto"/>
        <w:ind w:right="23"/>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 xml:space="preserve">Uwaga: </w:t>
      </w:r>
    </w:p>
    <w:p w14:paraId="4E52BB7A" w14:textId="36FB6A18" w:rsidR="000C2800" w:rsidRPr="008800F6" w:rsidRDefault="00322F33" w:rsidP="006C7BFA">
      <w:pPr>
        <w:suppressAutoHyphens/>
        <w:spacing w:line="276" w:lineRule="auto"/>
        <w:ind w:left="284" w:right="23" w:hanging="284"/>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lastRenderedPageBreak/>
        <w:t>(!)</w:t>
      </w:r>
      <w:r w:rsidRPr="008800F6">
        <w:rPr>
          <w:rFonts w:ascii="Arial" w:hAnsi="Arial" w:cs="Arial"/>
          <w:bCs/>
          <w:color w:val="000000" w:themeColor="text1"/>
          <w:sz w:val="20"/>
          <w:szCs w:val="20"/>
          <w:lang w:eastAsia="ar-SA"/>
        </w:rPr>
        <w:tab/>
        <w:t>W</w:t>
      </w:r>
      <w:r w:rsidR="000C2800" w:rsidRPr="008800F6">
        <w:rPr>
          <w:rFonts w:ascii="Arial" w:hAnsi="Arial" w:cs="Arial"/>
          <w:bCs/>
          <w:color w:val="000000" w:themeColor="text1"/>
          <w:sz w:val="20"/>
          <w:szCs w:val="20"/>
          <w:lang w:eastAsia="ar-SA"/>
        </w:rPr>
        <w:t xml:space="preserve"> przypadku gdy </w:t>
      </w:r>
      <w:r w:rsidRPr="008800F6">
        <w:rPr>
          <w:rFonts w:ascii="Arial" w:hAnsi="Arial" w:cs="Arial"/>
          <w:bCs/>
          <w:color w:val="000000" w:themeColor="text1"/>
          <w:sz w:val="20"/>
          <w:szCs w:val="20"/>
          <w:lang w:eastAsia="ar-SA"/>
        </w:rPr>
        <w:t>W</w:t>
      </w:r>
      <w:r w:rsidR="000C2800" w:rsidRPr="008800F6">
        <w:rPr>
          <w:rFonts w:ascii="Arial" w:hAnsi="Arial" w:cs="Arial"/>
          <w:bCs/>
          <w:color w:val="000000" w:themeColor="text1"/>
          <w:sz w:val="20"/>
          <w:szCs w:val="20"/>
          <w:lang w:eastAsia="ar-SA"/>
        </w:rPr>
        <w:t xml:space="preserve">ykonawca wnosi zabezpieczenie należytego wykonania umowy </w:t>
      </w:r>
      <w:r w:rsidRPr="008800F6">
        <w:rPr>
          <w:rFonts w:ascii="Arial" w:hAnsi="Arial" w:cs="Arial"/>
          <w:bCs/>
          <w:color w:val="000000" w:themeColor="text1"/>
          <w:sz w:val="20"/>
          <w:szCs w:val="20"/>
          <w:lang w:eastAsia="ar-SA"/>
        </w:rPr>
        <w:t>w formie innej niż pieniężna</w:t>
      </w:r>
      <w:r w:rsidR="000C2800" w:rsidRPr="008800F6">
        <w:rPr>
          <w:rFonts w:ascii="Arial" w:hAnsi="Arial" w:cs="Arial"/>
          <w:bCs/>
          <w:color w:val="000000" w:themeColor="text1"/>
          <w:sz w:val="20"/>
          <w:szCs w:val="20"/>
          <w:lang w:eastAsia="ar-SA"/>
        </w:rPr>
        <w:t xml:space="preserve">, zobowiązany jest przed </w:t>
      </w:r>
      <w:r w:rsidRPr="008800F6">
        <w:rPr>
          <w:rFonts w:ascii="Arial" w:hAnsi="Arial" w:cs="Arial"/>
          <w:bCs/>
          <w:color w:val="000000" w:themeColor="text1"/>
          <w:sz w:val="20"/>
          <w:szCs w:val="20"/>
          <w:lang w:eastAsia="ar-SA"/>
        </w:rPr>
        <w:t>z</w:t>
      </w:r>
      <w:r w:rsidR="000C2800" w:rsidRPr="008800F6">
        <w:rPr>
          <w:rFonts w:ascii="Arial" w:hAnsi="Arial" w:cs="Arial"/>
          <w:bCs/>
          <w:color w:val="000000" w:themeColor="text1"/>
          <w:sz w:val="20"/>
          <w:szCs w:val="20"/>
          <w:lang w:eastAsia="ar-SA"/>
        </w:rPr>
        <w:t xml:space="preserve">awarciem umowy uzgodnić z </w:t>
      </w:r>
      <w:r w:rsidRPr="008800F6">
        <w:rPr>
          <w:rFonts w:ascii="Arial" w:hAnsi="Arial" w:cs="Arial"/>
          <w:bCs/>
          <w:color w:val="000000" w:themeColor="text1"/>
          <w:sz w:val="20"/>
          <w:szCs w:val="20"/>
          <w:lang w:eastAsia="ar-SA"/>
        </w:rPr>
        <w:t>Z</w:t>
      </w:r>
      <w:r w:rsidR="000C2800" w:rsidRPr="008800F6">
        <w:rPr>
          <w:rFonts w:ascii="Arial" w:hAnsi="Arial" w:cs="Arial"/>
          <w:bCs/>
          <w:color w:val="000000" w:themeColor="text1"/>
          <w:sz w:val="20"/>
          <w:szCs w:val="20"/>
          <w:lang w:eastAsia="ar-SA"/>
        </w:rPr>
        <w:t>amawiającym treść dokumentu</w:t>
      </w:r>
      <w:r w:rsidRPr="008800F6">
        <w:rPr>
          <w:rFonts w:ascii="Arial" w:hAnsi="Arial" w:cs="Arial"/>
          <w:bCs/>
          <w:color w:val="000000" w:themeColor="text1"/>
          <w:sz w:val="20"/>
          <w:szCs w:val="20"/>
          <w:lang w:eastAsia="ar-SA"/>
        </w:rPr>
        <w:t xml:space="preserve"> zabezpieczeni</w:t>
      </w:r>
      <w:r w:rsidR="00995E9D" w:rsidRPr="008800F6">
        <w:rPr>
          <w:rFonts w:ascii="Arial" w:hAnsi="Arial" w:cs="Arial"/>
          <w:bCs/>
          <w:color w:val="000000" w:themeColor="text1"/>
          <w:sz w:val="20"/>
          <w:szCs w:val="20"/>
          <w:lang w:eastAsia="ar-SA"/>
        </w:rPr>
        <w:t>a</w:t>
      </w:r>
      <w:r w:rsidRPr="008800F6">
        <w:rPr>
          <w:rFonts w:ascii="Arial" w:hAnsi="Arial" w:cs="Arial"/>
          <w:bCs/>
          <w:color w:val="000000" w:themeColor="text1"/>
          <w:sz w:val="20"/>
          <w:szCs w:val="20"/>
          <w:lang w:eastAsia="ar-SA"/>
        </w:rPr>
        <w:t>.</w:t>
      </w:r>
    </w:p>
    <w:p w14:paraId="04E75A9A" w14:textId="77777777" w:rsidR="00FA7CE8" w:rsidRPr="008800F6" w:rsidRDefault="00FA7CE8" w:rsidP="006C7BFA">
      <w:pPr>
        <w:suppressAutoHyphens/>
        <w:spacing w:line="276" w:lineRule="auto"/>
        <w:ind w:left="284" w:right="23" w:hanging="284"/>
        <w:jc w:val="both"/>
        <w:rPr>
          <w:rFonts w:ascii="Arial" w:hAnsi="Arial" w:cs="Arial"/>
          <w:bCs/>
          <w:color w:val="000000" w:themeColor="text1"/>
          <w:sz w:val="20"/>
          <w:szCs w:val="20"/>
          <w:lang w:eastAsia="ar-SA"/>
        </w:rPr>
      </w:pPr>
    </w:p>
    <w:p w14:paraId="429D8B67" w14:textId="2B8A8E47" w:rsidR="000C2800" w:rsidRPr="008800F6" w:rsidRDefault="000C2800">
      <w:pPr>
        <w:pStyle w:val="Akapitzlist"/>
        <w:numPr>
          <w:ilvl w:val="0"/>
          <w:numId w:val="21"/>
        </w:numPr>
        <w:suppressAutoHyphens/>
        <w:ind w:right="23" w:hanging="542"/>
        <w:rPr>
          <w:b/>
          <w:color w:val="000000" w:themeColor="text1"/>
          <w:sz w:val="20"/>
          <w:szCs w:val="20"/>
          <w:lang w:eastAsia="ar-SA"/>
        </w:rPr>
      </w:pPr>
      <w:r w:rsidRPr="008800F6">
        <w:rPr>
          <w:b/>
          <w:color w:val="000000" w:themeColor="text1"/>
          <w:sz w:val="20"/>
          <w:szCs w:val="20"/>
          <w:lang w:eastAsia="ar-SA"/>
        </w:rPr>
        <w:t>PROJEKTOWANE POSTANOWIENIA UMOWY</w:t>
      </w:r>
    </w:p>
    <w:p w14:paraId="50B56758" w14:textId="77777777" w:rsidR="00322F33" w:rsidRPr="008800F6" w:rsidRDefault="00322F33" w:rsidP="006C7BFA">
      <w:pPr>
        <w:pStyle w:val="Akapitzlist"/>
        <w:suppressAutoHyphens/>
        <w:ind w:left="400" w:right="23"/>
        <w:rPr>
          <w:b/>
          <w:color w:val="000000" w:themeColor="text1"/>
          <w:sz w:val="20"/>
          <w:szCs w:val="20"/>
          <w:lang w:eastAsia="ar-SA"/>
        </w:rPr>
      </w:pPr>
    </w:p>
    <w:p w14:paraId="77220757" w14:textId="094A8800" w:rsidR="00322F33" w:rsidRPr="008800F6" w:rsidRDefault="00322F33" w:rsidP="006C7BFA">
      <w:pPr>
        <w:pStyle w:val="Akapitzlist"/>
        <w:suppressAutoHyphens/>
        <w:ind w:left="400" w:right="23" w:hanging="542"/>
        <w:rPr>
          <w:bCs/>
          <w:color w:val="000000" w:themeColor="text1"/>
          <w:sz w:val="20"/>
          <w:szCs w:val="20"/>
          <w:lang w:eastAsia="ar-SA"/>
        </w:rPr>
      </w:pPr>
      <w:r w:rsidRPr="008800F6">
        <w:rPr>
          <w:bCs/>
          <w:color w:val="000000" w:themeColor="text1"/>
          <w:sz w:val="20"/>
          <w:szCs w:val="20"/>
          <w:lang w:eastAsia="ar-SA"/>
        </w:rPr>
        <w:t>2</w:t>
      </w:r>
      <w:r w:rsidR="00932CB6" w:rsidRPr="008800F6">
        <w:rPr>
          <w:bCs/>
          <w:color w:val="000000" w:themeColor="text1"/>
          <w:sz w:val="20"/>
          <w:szCs w:val="20"/>
          <w:lang w:eastAsia="ar-SA"/>
        </w:rPr>
        <w:t>1</w:t>
      </w:r>
      <w:r w:rsidRPr="008800F6">
        <w:rPr>
          <w:bCs/>
          <w:color w:val="000000" w:themeColor="text1"/>
          <w:sz w:val="20"/>
          <w:szCs w:val="20"/>
          <w:lang w:eastAsia="ar-SA"/>
        </w:rPr>
        <w:t>.1.</w:t>
      </w:r>
      <w:r w:rsidRPr="008800F6">
        <w:rPr>
          <w:bCs/>
          <w:color w:val="000000" w:themeColor="text1"/>
          <w:sz w:val="20"/>
          <w:szCs w:val="20"/>
          <w:lang w:eastAsia="ar-SA"/>
        </w:rPr>
        <w:tab/>
        <w:t xml:space="preserve">PPU stanowią </w:t>
      </w:r>
      <w:r w:rsidR="00181907" w:rsidRPr="008800F6">
        <w:rPr>
          <w:bCs/>
          <w:color w:val="000000" w:themeColor="text1"/>
          <w:sz w:val="20"/>
          <w:szCs w:val="20"/>
          <w:lang w:eastAsia="ar-SA"/>
        </w:rPr>
        <w:t>Część</w:t>
      </w:r>
      <w:r w:rsidRPr="008800F6">
        <w:rPr>
          <w:bCs/>
          <w:color w:val="000000" w:themeColor="text1"/>
          <w:sz w:val="20"/>
          <w:szCs w:val="20"/>
          <w:lang w:eastAsia="ar-SA"/>
        </w:rPr>
        <w:t xml:space="preserve"> III SWZ.</w:t>
      </w:r>
    </w:p>
    <w:p w14:paraId="258CA187" w14:textId="77777777" w:rsidR="00322F33" w:rsidRPr="008800F6" w:rsidRDefault="00322F33" w:rsidP="006C7BFA">
      <w:pPr>
        <w:pStyle w:val="Akapitzlist"/>
        <w:suppressAutoHyphens/>
        <w:ind w:left="400" w:right="23" w:hanging="542"/>
        <w:rPr>
          <w:bCs/>
          <w:color w:val="000000" w:themeColor="text1"/>
          <w:sz w:val="20"/>
          <w:szCs w:val="20"/>
          <w:lang w:eastAsia="ar-SA"/>
        </w:rPr>
      </w:pPr>
    </w:p>
    <w:p w14:paraId="491CA32F" w14:textId="45684562" w:rsidR="00322F33" w:rsidRPr="008800F6" w:rsidRDefault="00322F33">
      <w:pPr>
        <w:pStyle w:val="Akapitzlist"/>
        <w:numPr>
          <w:ilvl w:val="1"/>
          <w:numId w:val="21"/>
        </w:numPr>
        <w:suppressAutoHyphens/>
        <w:ind w:right="23" w:hanging="542"/>
        <w:jc w:val="both"/>
        <w:rPr>
          <w:bCs/>
          <w:color w:val="000000" w:themeColor="text1"/>
          <w:sz w:val="20"/>
          <w:szCs w:val="20"/>
          <w:lang w:eastAsia="ar-SA"/>
        </w:rPr>
      </w:pPr>
      <w:r w:rsidRPr="008800F6">
        <w:rPr>
          <w:bCs/>
          <w:color w:val="000000" w:themeColor="text1"/>
          <w:sz w:val="20"/>
          <w:szCs w:val="20"/>
          <w:lang w:eastAsia="ar-SA"/>
        </w:rPr>
        <w:t>Umowa w sprawie zamówienia publicznego zostanie zawarta w formie pisemnej lub elektronicznej.</w:t>
      </w:r>
    </w:p>
    <w:p w14:paraId="7D388A42" w14:textId="77777777" w:rsidR="00322F33" w:rsidRPr="008800F6" w:rsidRDefault="00322F33" w:rsidP="006C7BFA">
      <w:pPr>
        <w:pStyle w:val="Akapitzlist"/>
        <w:suppressAutoHyphens/>
        <w:ind w:left="400" w:right="23"/>
        <w:rPr>
          <w:bCs/>
          <w:color w:val="000000" w:themeColor="text1"/>
          <w:sz w:val="20"/>
          <w:szCs w:val="20"/>
          <w:lang w:eastAsia="ar-SA"/>
        </w:rPr>
      </w:pPr>
    </w:p>
    <w:p w14:paraId="01608F32" w14:textId="04993E88" w:rsidR="00322F33" w:rsidRPr="008800F6" w:rsidRDefault="00213FB2">
      <w:pPr>
        <w:pStyle w:val="Akapitzlist"/>
        <w:numPr>
          <w:ilvl w:val="0"/>
          <w:numId w:val="21"/>
        </w:numPr>
        <w:suppressAutoHyphens/>
        <w:ind w:right="23" w:hanging="542"/>
        <w:rPr>
          <w:b/>
          <w:color w:val="000000" w:themeColor="text1"/>
          <w:sz w:val="20"/>
          <w:szCs w:val="20"/>
          <w:lang w:eastAsia="ar-SA"/>
        </w:rPr>
      </w:pPr>
      <w:r w:rsidRPr="008800F6">
        <w:rPr>
          <w:b/>
          <w:bCs/>
          <w:color w:val="000000" w:themeColor="text1"/>
          <w:spacing w:val="4"/>
          <w:sz w:val="20"/>
          <w:szCs w:val="20"/>
        </w:rPr>
        <w:t>POUCZENIE O ŚRODKACH OCHRONY PRAWNEJ</w:t>
      </w:r>
    </w:p>
    <w:p w14:paraId="7A593743" w14:textId="77777777" w:rsidR="00322F33" w:rsidRPr="008800F6" w:rsidRDefault="00322F33" w:rsidP="006C7BFA">
      <w:pPr>
        <w:suppressAutoHyphens/>
        <w:spacing w:line="276" w:lineRule="auto"/>
        <w:ind w:right="23"/>
        <w:jc w:val="both"/>
        <w:rPr>
          <w:vanish/>
          <w:color w:val="000000" w:themeColor="text1"/>
          <w:sz w:val="20"/>
          <w:szCs w:val="20"/>
        </w:rPr>
      </w:pPr>
    </w:p>
    <w:p w14:paraId="7540A330" w14:textId="430013DD" w:rsidR="00F11945" w:rsidRPr="008800F6" w:rsidRDefault="009608C4">
      <w:pPr>
        <w:pStyle w:val="Akapitzlist"/>
        <w:numPr>
          <w:ilvl w:val="1"/>
          <w:numId w:val="22"/>
        </w:numPr>
        <w:suppressAutoHyphens/>
        <w:ind w:right="23" w:hanging="514"/>
        <w:jc w:val="both"/>
        <w:rPr>
          <w:color w:val="000000" w:themeColor="text1"/>
          <w:sz w:val="20"/>
          <w:szCs w:val="20"/>
        </w:rPr>
      </w:pPr>
      <w:r w:rsidRPr="008800F6">
        <w:rPr>
          <w:color w:val="000000" w:themeColor="text1"/>
          <w:sz w:val="20"/>
          <w:szCs w:val="20"/>
        </w:rPr>
        <w:t xml:space="preserve">Wykonawcy, a także innemu podmiotowi, jeżeli ma lub miał interes w uzyskaniu zamówienia oraz poniósł lub może ponieść szkodę w wyniku naruszenia przez Zamawiającego przepisów ustawy </w:t>
      </w:r>
      <w:proofErr w:type="spellStart"/>
      <w:r w:rsidRPr="008800F6">
        <w:rPr>
          <w:color w:val="000000" w:themeColor="text1"/>
          <w:sz w:val="20"/>
          <w:szCs w:val="20"/>
        </w:rPr>
        <w:t>Pzp</w:t>
      </w:r>
      <w:proofErr w:type="spellEnd"/>
      <w:r w:rsidRPr="008800F6">
        <w:rPr>
          <w:color w:val="000000" w:themeColor="text1"/>
          <w:sz w:val="20"/>
          <w:szCs w:val="20"/>
        </w:rPr>
        <w:t xml:space="preserve">, przysługują środki ochrony prawnej określone w Dziale </w:t>
      </w:r>
      <w:r w:rsidR="00322F33" w:rsidRPr="008800F6">
        <w:rPr>
          <w:color w:val="000000" w:themeColor="text1"/>
          <w:sz w:val="20"/>
          <w:szCs w:val="20"/>
        </w:rPr>
        <w:t>IX</w:t>
      </w:r>
      <w:r w:rsidRPr="008800F6">
        <w:rPr>
          <w:color w:val="000000" w:themeColor="text1"/>
          <w:sz w:val="20"/>
          <w:szCs w:val="20"/>
        </w:rPr>
        <w:t xml:space="preserve"> </w:t>
      </w:r>
      <w:proofErr w:type="spellStart"/>
      <w:r w:rsidRPr="008800F6">
        <w:rPr>
          <w:color w:val="000000" w:themeColor="text1"/>
          <w:sz w:val="20"/>
          <w:szCs w:val="20"/>
        </w:rPr>
        <w:t>Pzp</w:t>
      </w:r>
      <w:proofErr w:type="spellEnd"/>
      <w:r w:rsidRPr="008800F6">
        <w:rPr>
          <w:color w:val="000000" w:themeColor="text1"/>
          <w:sz w:val="20"/>
          <w:szCs w:val="20"/>
        </w:rPr>
        <w:t xml:space="preserve">. </w:t>
      </w:r>
    </w:p>
    <w:p w14:paraId="66AD9D07" w14:textId="77777777" w:rsidR="00FE01D1" w:rsidRPr="008800F6" w:rsidRDefault="00FE01D1" w:rsidP="006C7BFA">
      <w:pPr>
        <w:pStyle w:val="Akapitzlist"/>
        <w:suppressAutoHyphens/>
        <w:ind w:left="372" w:right="23"/>
        <w:jc w:val="both"/>
        <w:rPr>
          <w:color w:val="000000" w:themeColor="text1"/>
          <w:sz w:val="20"/>
          <w:szCs w:val="20"/>
        </w:rPr>
      </w:pPr>
    </w:p>
    <w:p w14:paraId="3430E4F3" w14:textId="7AA281AB" w:rsidR="00F11945" w:rsidRPr="008800F6" w:rsidRDefault="00F11945">
      <w:pPr>
        <w:pStyle w:val="Akapitzlist"/>
        <w:numPr>
          <w:ilvl w:val="1"/>
          <w:numId w:val="22"/>
        </w:numPr>
        <w:suppressAutoHyphens/>
        <w:ind w:right="23" w:hanging="514"/>
        <w:jc w:val="both"/>
        <w:rPr>
          <w:color w:val="000000" w:themeColor="text1"/>
          <w:sz w:val="20"/>
          <w:szCs w:val="20"/>
        </w:rPr>
      </w:pPr>
      <w:r w:rsidRPr="008800F6">
        <w:rPr>
          <w:color w:val="000000" w:themeColor="text1"/>
          <w:sz w:val="20"/>
          <w:szCs w:val="20"/>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8800F6">
        <w:rPr>
          <w:color w:val="000000" w:themeColor="text1"/>
          <w:sz w:val="20"/>
          <w:szCs w:val="20"/>
        </w:rPr>
        <w:t>Pzp</w:t>
      </w:r>
      <w:proofErr w:type="spellEnd"/>
      <w:r w:rsidRPr="008800F6">
        <w:rPr>
          <w:color w:val="000000" w:themeColor="text1"/>
          <w:sz w:val="20"/>
          <w:szCs w:val="20"/>
        </w:rPr>
        <w:t>, oraz Rzecznikowi Małych i Średnich Przedsiębiorców.</w:t>
      </w:r>
    </w:p>
    <w:p w14:paraId="079F517B" w14:textId="77777777" w:rsidR="00FE01D1" w:rsidRPr="008800F6" w:rsidRDefault="00FE01D1" w:rsidP="006C7BFA">
      <w:pPr>
        <w:pStyle w:val="Akapitzlist"/>
        <w:rPr>
          <w:color w:val="000000" w:themeColor="text1"/>
          <w:sz w:val="20"/>
          <w:szCs w:val="20"/>
        </w:rPr>
      </w:pPr>
    </w:p>
    <w:p w14:paraId="52CC20BB" w14:textId="2678C31D" w:rsidR="00F11945" w:rsidRPr="008800F6" w:rsidRDefault="00F11945">
      <w:pPr>
        <w:pStyle w:val="Akapitzlist"/>
        <w:numPr>
          <w:ilvl w:val="1"/>
          <w:numId w:val="22"/>
        </w:numPr>
        <w:suppressAutoHyphens/>
        <w:ind w:right="23" w:hanging="514"/>
        <w:jc w:val="both"/>
        <w:rPr>
          <w:color w:val="000000" w:themeColor="text1"/>
          <w:sz w:val="20"/>
          <w:szCs w:val="20"/>
        </w:rPr>
      </w:pPr>
      <w:r w:rsidRPr="008800F6">
        <w:rPr>
          <w:color w:val="000000" w:themeColor="text1"/>
          <w:sz w:val="20"/>
          <w:szCs w:val="20"/>
        </w:rPr>
        <w:t>Dopuszczalność, terminy, treść oraz sposób wnoszenia środków ochrony prawnej zostały ujęte w Dziale IX</w:t>
      </w:r>
      <w:r w:rsidR="00322F33" w:rsidRPr="008800F6">
        <w:rPr>
          <w:color w:val="000000" w:themeColor="text1"/>
          <w:sz w:val="20"/>
          <w:szCs w:val="20"/>
        </w:rPr>
        <w:t>,</w:t>
      </w:r>
      <w:r w:rsidRPr="008800F6">
        <w:rPr>
          <w:color w:val="000000" w:themeColor="text1"/>
          <w:sz w:val="20"/>
          <w:szCs w:val="20"/>
        </w:rPr>
        <w:t xml:space="preserve"> art. 505-590 </w:t>
      </w:r>
      <w:proofErr w:type="spellStart"/>
      <w:r w:rsidRPr="008800F6">
        <w:rPr>
          <w:color w:val="000000" w:themeColor="text1"/>
          <w:sz w:val="20"/>
          <w:szCs w:val="20"/>
        </w:rPr>
        <w:t>Pzp</w:t>
      </w:r>
      <w:proofErr w:type="spellEnd"/>
      <w:r w:rsidRPr="008800F6">
        <w:rPr>
          <w:color w:val="000000" w:themeColor="text1"/>
          <w:sz w:val="20"/>
          <w:szCs w:val="20"/>
        </w:rPr>
        <w:t>.</w:t>
      </w:r>
    </w:p>
    <w:p w14:paraId="3CDBD617" w14:textId="77777777" w:rsidR="00FE01D1" w:rsidRPr="008800F6" w:rsidRDefault="00FE01D1" w:rsidP="006C7BFA">
      <w:pPr>
        <w:pStyle w:val="Akapitzlist"/>
        <w:rPr>
          <w:color w:val="000000" w:themeColor="text1"/>
          <w:sz w:val="20"/>
          <w:szCs w:val="20"/>
        </w:rPr>
      </w:pPr>
    </w:p>
    <w:p w14:paraId="7C1099B2" w14:textId="77777777" w:rsidR="00F11945" w:rsidRPr="008800F6" w:rsidRDefault="00F11945">
      <w:pPr>
        <w:pStyle w:val="Akapitzlist"/>
        <w:numPr>
          <w:ilvl w:val="1"/>
          <w:numId w:val="22"/>
        </w:numPr>
        <w:suppressAutoHyphens/>
        <w:ind w:right="23" w:hanging="514"/>
        <w:jc w:val="both"/>
        <w:rPr>
          <w:color w:val="000000" w:themeColor="text1"/>
          <w:sz w:val="20"/>
          <w:szCs w:val="20"/>
        </w:rPr>
      </w:pPr>
      <w:r w:rsidRPr="008800F6">
        <w:rPr>
          <w:color w:val="000000" w:themeColor="text1"/>
          <w:sz w:val="20"/>
          <w:szCs w:val="20"/>
        </w:rPr>
        <w:t>Odwołanie przysługuje na:</w:t>
      </w:r>
    </w:p>
    <w:p w14:paraId="23E533DB" w14:textId="251304A0" w:rsidR="00F11945" w:rsidRPr="008800F6" w:rsidRDefault="00F11945">
      <w:pPr>
        <w:pStyle w:val="Teksttreci0"/>
        <w:numPr>
          <w:ilvl w:val="0"/>
          <w:numId w:val="4"/>
        </w:numPr>
        <w:spacing w:line="276" w:lineRule="auto"/>
        <w:ind w:left="709" w:right="23" w:hanging="283"/>
        <w:jc w:val="both"/>
        <w:rPr>
          <w:color w:val="000000" w:themeColor="text1"/>
          <w:sz w:val="20"/>
          <w:szCs w:val="20"/>
        </w:rPr>
      </w:pPr>
      <w:r w:rsidRPr="008800F6">
        <w:rPr>
          <w:color w:val="000000" w:themeColor="text1"/>
          <w:sz w:val="20"/>
          <w:szCs w:val="20"/>
        </w:rPr>
        <w:t xml:space="preserve">niezgodną z przepisami </w:t>
      </w:r>
      <w:proofErr w:type="spellStart"/>
      <w:r w:rsidR="00322F33" w:rsidRPr="008800F6">
        <w:rPr>
          <w:color w:val="000000" w:themeColor="text1"/>
          <w:sz w:val="20"/>
          <w:szCs w:val="20"/>
        </w:rPr>
        <w:t>Pzp</w:t>
      </w:r>
      <w:proofErr w:type="spellEnd"/>
      <w:r w:rsidRPr="008800F6">
        <w:rPr>
          <w:color w:val="000000" w:themeColor="text1"/>
          <w:sz w:val="20"/>
          <w:szCs w:val="20"/>
        </w:rPr>
        <w:t xml:space="preserve"> czynność Zamawiającego, podjętą w postępowaniu o udzielenie zamówienia, w tym na projektowane postanowienie umowy;</w:t>
      </w:r>
    </w:p>
    <w:p w14:paraId="2B032B81" w14:textId="2547E924" w:rsidR="00F11945" w:rsidRPr="008800F6" w:rsidRDefault="00F11945">
      <w:pPr>
        <w:pStyle w:val="Teksttreci0"/>
        <w:numPr>
          <w:ilvl w:val="0"/>
          <w:numId w:val="4"/>
        </w:numPr>
        <w:spacing w:line="276" w:lineRule="auto"/>
        <w:ind w:left="709" w:right="23" w:hanging="283"/>
        <w:jc w:val="both"/>
        <w:rPr>
          <w:color w:val="000000" w:themeColor="text1"/>
          <w:sz w:val="20"/>
          <w:szCs w:val="20"/>
        </w:rPr>
      </w:pPr>
      <w:r w:rsidRPr="008800F6">
        <w:rPr>
          <w:color w:val="000000" w:themeColor="text1"/>
          <w:sz w:val="20"/>
          <w:szCs w:val="20"/>
        </w:rPr>
        <w:t xml:space="preserve">zaniechanie czynności w postępowaniu o udzielenie zamówienia, do której Zamawiający był obowiązany na podstawie </w:t>
      </w:r>
      <w:proofErr w:type="spellStart"/>
      <w:r w:rsidR="00322F33" w:rsidRPr="008800F6">
        <w:rPr>
          <w:color w:val="000000" w:themeColor="text1"/>
          <w:sz w:val="20"/>
          <w:szCs w:val="20"/>
        </w:rPr>
        <w:t>Pzp</w:t>
      </w:r>
      <w:proofErr w:type="spellEnd"/>
      <w:r w:rsidRPr="008800F6">
        <w:rPr>
          <w:color w:val="000000" w:themeColor="text1"/>
          <w:sz w:val="20"/>
          <w:szCs w:val="20"/>
        </w:rPr>
        <w:t>;</w:t>
      </w:r>
    </w:p>
    <w:p w14:paraId="3AFCD9FD" w14:textId="77777777" w:rsidR="00322F33" w:rsidRPr="008800F6" w:rsidRDefault="00322F33" w:rsidP="006C7BFA">
      <w:pPr>
        <w:pStyle w:val="Teksttreci0"/>
        <w:spacing w:line="276" w:lineRule="auto"/>
        <w:ind w:left="709" w:right="23"/>
        <w:jc w:val="both"/>
        <w:rPr>
          <w:color w:val="000000" w:themeColor="text1"/>
          <w:sz w:val="20"/>
          <w:szCs w:val="20"/>
        </w:rPr>
      </w:pPr>
    </w:p>
    <w:p w14:paraId="33A8D0A0" w14:textId="209D4BD9" w:rsidR="00F11945" w:rsidRPr="008800F6" w:rsidRDefault="00F11945">
      <w:pPr>
        <w:pStyle w:val="Akapitzlist"/>
        <w:numPr>
          <w:ilvl w:val="1"/>
          <w:numId w:val="22"/>
        </w:numPr>
        <w:suppressAutoHyphens/>
        <w:ind w:right="23" w:hanging="514"/>
        <w:jc w:val="both"/>
        <w:rPr>
          <w:color w:val="000000" w:themeColor="text1"/>
          <w:sz w:val="20"/>
          <w:szCs w:val="20"/>
        </w:rPr>
      </w:pPr>
      <w:r w:rsidRPr="008800F6">
        <w:rPr>
          <w:color w:val="000000" w:themeColor="text1"/>
          <w:sz w:val="20"/>
          <w:szCs w:val="20"/>
        </w:rPr>
        <w:t>Odwołanie wnosi się do Prezesa Krajowej Izby Odwoławczej</w:t>
      </w:r>
      <w:r w:rsidR="00322F33" w:rsidRPr="008800F6">
        <w:rPr>
          <w:color w:val="000000" w:themeColor="text1"/>
          <w:sz w:val="20"/>
          <w:szCs w:val="20"/>
        </w:rPr>
        <w:t>.</w:t>
      </w:r>
    </w:p>
    <w:p w14:paraId="03CC8D47" w14:textId="77777777" w:rsidR="00FE01D1" w:rsidRPr="008800F6" w:rsidRDefault="00FE01D1" w:rsidP="006C7BFA">
      <w:pPr>
        <w:pStyle w:val="Akapitzlist"/>
        <w:suppressAutoHyphens/>
        <w:ind w:left="372" w:right="23"/>
        <w:jc w:val="both"/>
        <w:rPr>
          <w:color w:val="000000" w:themeColor="text1"/>
          <w:sz w:val="20"/>
          <w:szCs w:val="20"/>
        </w:rPr>
      </w:pPr>
    </w:p>
    <w:p w14:paraId="6E585F04" w14:textId="322F1CB9" w:rsidR="00F11945" w:rsidRPr="008800F6" w:rsidRDefault="00F11945">
      <w:pPr>
        <w:pStyle w:val="Akapitzlist"/>
        <w:numPr>
          <w:ilvl w:val="1"/>
          <w:numId w:val="22"/>
        </w:numPr>
        <w:suppressAutoHyphens/>
        <w:ind w:right="23" w:hanging="514"/>
        <w:jc w:val="both"/>
        <w:rPr>
          <w:color w:val="000000" w:themeColor="text1"/>
          <w:sz w:val="20"/>
          <w:szCs w:val="20"/>
        </w:rPr>
      </w:pPr>
      <w:r w:rsidRPr="008800F6">
        <w:rPr>
          <w:color w:val="000000" w:themeColor="text1"/>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1CCFC96" w14:textId="77777777" w:rsidR="00FE01D1" w:rsidRPr="008800F6" w:rsidRDefault="00FE01D1" w:rsidP="006C7BFA">
      <w:pPr>
        <w:pStyle w:val="Akapitzlist"/>
        <w:rPr>
          <w:color w:val="000000" w:themeColor="text1"/>
          <w:sz w:val="20"/>
          <w:szCs w:val="20"/>
        </w:rPr>
      </w:pPr>
    </w:p>
    <w:p w14:paraId="4F4214F0" w14:textId="77777777" w:rsidR="00F11945" w:rsidRPr="008800F6" w:rsidRDefault="00F11945">
      <w:pPr>
        <w:pStyle w:val="Akapitzlist"/>
        <w:numPr>
          <w:ilvl w:val="1"/>
          <w:numId w:val="22"/>
        </w:numPr>
        <w:suppressAutoHyphens/>
        <w:ind w:right="23" w:hanging="514"/>
        <w:jc w:val="both"/>
        <w:rPr>
          <w:color w:val="000000" w:themeColor="text1"/>
          <w:sz w:val="20"/>
          <w:szCs w:val="20"/>
        </w:rPr>
      </w:pPr>
      <w:r w:rsidRPr="008800F6">
        <w:rPr>
          <w:color w:val="000000" w:themeColor="text1"/>
          <w:sz w:val="20"/>
          <w:szCs w:val="20"/>
        </w:rPr>
        <w:t>Odwołanie wnosi się w terminie:</w:t>
      </w:r>
    </w:p>
    <w:p w14:paraId="23DE56C9" w14:textId="307A3A15" w:rsidR="00296AD1" w:rsidRDefault="00296AD1">
      <w:pPr>
        <w:pStyle w:val="Teksttreci0"/>
        <w:numPr>
          <w:ilvl w:val="2"/>
          <w:numId w:val="39"/>
        </w:numPr>
        <w:tabs>
          <w:tab w:val="left" w:pos="332"/>
        </w:tabs>
        <w:spacing w:line="276" w:lineRule="auto"/>
        <w:ind w:right="23"/>
        <w:jc w:val="both"/>
        <w:rPr>
          <w:sz w:val="20"/>
          <w:szCs w:val="20"/>
        </w:rPr>
      </w:pPr>
      <w:r>
        <w:rPr>
          <w:sz w:val="20"/>
          <w:szCs w:val="20"/>
        </w:rPr>
        <w:t>5</w:t>
      </w:r>
      <w:r w:rsidRPr="00100934">
        <w:rPr>
          <w:sz w:val="20"/>
          <w:szCs w:val="20"/>
        </w:rPr>
        <w:t xml:space="preserve"> dni od dnia przekazania informacji o czynności Zamawiającego stanowiącej podstawę jego wniesienia, jeżeli informacja została przekazana przy użyciu środków komunikacji elektronicznej;</w:t>
      </w:r>
    </w:p>
    <w:p w14:paraId="23B42B3F" w14:textId="77777777" w:rsidR="00296AD1" w:rsidRDefault="00296AD1">
      <w:pPr>
        <w:pStyle w:val="Teksttreci0"/>
        <w:numPr>
          <w:ilvl w:val="2"/>
          <w:numId w:val="39"/>
        </w:numPr>
        <w:tabs>
          <w:tab w:val="left" w:pos="322"/>
        </w:tabs>
        <w:spacing w:line="276" w:lineRule="auto"/>
        <w:ind w:right="23"/>
        <w:jc w:val="both"/>
        <w:rPr>
          <w:sz w:val="20"/>
          <w:szCs w:val="20"/>
        </w:rPr>
      </w:pPr>
      <w:r w:rsidRPr="00296AD1">
        <w:rPr>
          <w:sz w:val="20"/>
          <w:szCs w:val="20"/>
        </w:rPr>
        <w:t>5 dni od dnia zamieszczenia ogłoszenia w Biuletynie Zamówień Publicznych lub zamieszczenia dokumentów zamówienia na stronie internetowe;</w:t>
      </w:r>
    </w:p>
    <w:p w14:paraId="51EBDBA3" w14:textId="77777777" w:rsidR="00296AD1" w:rsidRPr="00296AD1" w:rsidRDefault="00296AD1">
      <w:pPr>
        <w:pStyle w:val="Teksttreci0"/>
        <w:numPr>
          <w:ilvl w:val="2"/>
          <w:numId w:val="39"/>
        </w:numPr>
        <w:tabs>
          <w:tab w:val="left" w:pos="327"/>
        </w:tabs>
        <w:spacing w:line="276" w:lineRule="auto"/>
        <w:ind w:right="23"/>
        <w:jc w:val="both"/>
        <w:rPr>
          <w:sz w:val="20"/>
          <w:szCs w:val="20"/>
        </w:rPr>
      </w:pPr>
      <w:r w:rsidRPr="00296AD1">
        <w:rPr>
          <w:sz w:val="20"/>
          <w:szCs w:val="20"/>
        </w:rPr>
        <w:t xml:space="preserve">Odwołanie w przypadkach innych niż określone w </w:t>
      </w:r>
      <w:proofErr w:type="spellStart"/>
      <w:r w:rsidRPr="00296AD1">
        <w:rPr>
          <w:sz w:val="20"/>
          <w:szCs w:val="20"/>
        </w:rPr>
        <w:t>ppkt</w:t>
      </w:r>
      <w:proofErr w:type="spellEnd"/>
      <w:r w:rsidRPr="00296AD1">
        <w:rPr>
          <w:sz w:val="20"/>
          <w:szCs w:val="20"/>
        </w:rPr>
        <w:t>. 1 i 2 wnosi się w terminie 5 dni od dnia, w którym powzięto lub przy zachowaniu należytej staranności można było powziąć wiadomość o okolicznościach stanowiących podstawę jego wniesienia;</w:t>
      </w:r>
    </w:p>
    <w:p w14:paraId="03722964" w14:textId="77777777" w:rsidR="00322F33" w:rsidRPr="008800F6" w:rsidRDefault="00322F33" w:rsidP="006C7BFA">
      <w:pPr>
        <w:pStyle w:val="Teksttreci0"/>
        <w:tabs>
          <w:tab w:val="left" w:pos="327"/>
        </w:tabs>
        <w:spacing w:line="276" w:lineRule="auto"/>
        <w:ind w:left="709" w:right="23"/>
        <w:jc w:val="both"/>
        <w:rPr>
          <w:color w:val="000000" w:themeColor="text1"/>
          <w:sz w:val="20"/>
          <w:szCs w:val="20"/>
        </w:rPr>
      </w:pPr>
    </w:p>
    <w:p w14:paraId="2AC457AF" w14:textId="4FF1FE40" w:rsidR="00F11945" w:rsidRPr="008800F6" w:rsidRDefault="00F11945">
      <w:pPr>
        <w:pStyle w:val="Akapitzlist"/>
        <w:numPr>
          <w:ilvl w:val="1"/>
          <w:numId w:val="22"/>
        </w:numPr>
        <w:suppressAutoHyphens/>
        <w:ind w:right="23" w:hanging="514"/>
        <w:jc w:val="both"/>
        <w:rPr>
          <w:color w:val="000000" w:themeColor="text1"/>
          <w:sz w:val="20"/>
          <w:szCs w:val="20"/>
        </w:rPr>
      </w:pPr>
      <w:r w:rsidRPr="008800F6">
        <w:rPr>
          <w:color w:val="000000" w:themeColor="text1"/>
          <w:sz w:val="20"/>
          <w:szCs w:val="20"/>
        </w:rPr>
        <w:t xml:space="preserve">Skargę wnosi się do Sądu Okręgowego w Warszawie </w:t>
      </w:r>
      <w:r w:rsidR="009B7A53" w:rsidRPr="008800F6">
        <w:rPr>
          <w:color w:val="000000" w:themeColor="text1"/>
          <w:sz w:val="20"/>
          <w:szCs w:val="20"/>
        </w:rPr>
        <w:t>–</w:t>
      </w:r>
      <w:r w:rsidRPr="008800F6">
        <w:rPr>
          <w:color w:val="000000" w:themeColor="text1"/>
          <w:sz w:val="20"/>
          <w:szCs w:val="20"/>
        </w:rPr>
        <w:t xml:space="preserve"> sądu zamówień publicznych, za pośrednictwem Prezesa Izby, w terminie 14 dni od dnia doręczenia orzeczenia Krajowej Izby Odwoławczej lub postanowienia Prezesa Izby, o którym mowa w art. 519 ust. 1 </w:t>
      </w:r>
      <w:proofErr w:type="spellStart"/>
      <w:r w:rsidRPr="008800F6">
        <w:rPr>
          <w:color w:val="000000" w:themeColor="text1"/>
          <w:sz w:val="20"/>
          <w:szCs w:val="20"/>
        </w:rPr>
        <w:t>Pzp</w:t>
      </w:r>
      <w:proofErr w:type="spellEnd"/>
      <w:r w:rsidRPr="008800F6">
        <w:rPr>
          <w:color w:val="000000" w:themeColor="text1"/>
          <w:sz w:val="20"/>
          <w:szCs w:val="20"/>
        </w:rPr>
        <w:t xml:space="preserve"> przesyłając jednocześnie jej odpis przeciwnikowi skargi. Złożenie skargi w placówce pocztowej operatora wyznaczonego w rozumieniu</w:t>
      </w:r>
      <w:hyperlink r:id="rId15" w:history="1">
        <w:r w:rsidRPr="008800F6">
          <w:rPr>
            <w:color w:val="000000" w:themeColor="text1"/>
            <w:sz w:val="20"/>
            <w:szCs w:val="20"/>
          </w:rPr>
          <w:t xml:space="preserve"> ustawy </w:t>
        </w:r>
      </w:hyperlink>
      <w:r w:rsidRPr="008800F6">
        <w:rPr>
          <w:color w:val="000000" w:themeColor="text1"/>
          <w:sz w:val="20"/>
          <w:szCs w:val="20"/>
        </w:rPr>
        <w:t xml:space="preserve">z dnia 23 listopada 2012 r. </w:t>
      </w:r>
      <w:r w:rsidR="009B7A53" w:rsidRPr="008800F6">
        <w:rPr>
          <w:color w:val="000000" w:themeColor="text1"/>
          <w:sz w:val="20"/>
          <w:szCs w:val="20"/>
        </w:rPr>
        <w:t>–</w:t>
      </w:r>
      <w:r w:rsidRPr="008800F6">
        <w:rPr>
          <w:color w:val="000000" w:themeColor="text1"/>
          <w:sz w:val="20"/>
          <w:szCs w:val="20"/>
        </w:rPr>
        <w:t xml:space="preserve"> Prawo pocztowe jest równoznaczne z jej wniesieniem</w:t>
      </w:r>
      <w:r w:rsidR="009B7A53" w:rsidRPr="008800F6">
        <w:rPr>
          <w:color w:val="000000" w:themeColor="text1"/>
          <w:sz w:val="20"/>
          <w:szCs w:val="20"/>
        </w:rPr>
        <w:t>.</w:t>
      </w:r>
    </w:p>
    <w:p w14:paraId="35530CBD" w14:textId="77777777" w:rsidR="00322F33" w:rsidRPr="008800F6" w:rsidRDefault="00322F33" w:rsidP="006C7BFA">
      <w:pPr>
        <w:pStyle w:val="Akapitzlist"/>
        <w:suppressAutoHyphens/>
        <w:ind w:left="426" w:right="23"/>
        <w:jc w:val="both"/>
        <w:rPr>
          <w:color w:val="000000" w:themeColor="text1"/>
          <w:sz w:val="20"/>
          <w:szCs w:val="20"/>
        </w:rPr>
      </w:pPr>
    </w:p>
    <w:p w14:paraId="47F5C30C" w14:textId="0D15052A" w:rsidR="00AF5AA4" w:rsidRPr="008800F6" w:rsidRDefault="00AF5AA4">
      <w:pPr>
        <w:pStyle w:val="Akapitzlist"/>
        <w:numPr>
          <w:ilvl w:val="0"/>
          <w:numId w:val="21"/>
        </w:numPr>
        <w:suppressAutoHyphens/>
        <w:ind w:right="23"/>
        <w:rPr>
          <w:rStyle w:val="tekstdokbold"/>
          <w:color w:val="000000" w:themeColor="text1"/>
          <w:sz w:val="20"/>
          <w:szCs w:val="20"/>
        </w:rPr>
      </w:pPr>
      <w:r w:rsidRPr="008800F6">
        <w:rPr>
          <w:rStyle w:val="tekstdokbold"/>
          <w:color w:val="000000" w:themeColor="text1"/>
          <w:sz w:val="20"/>
          <w:szCs w:val="20"/>
        </w:rPr>
        <w:t>OCHRONA DANYCH OSOBOWYCH</w:t>
      </w:r>
    </w:p>
    <w:p w14:paraId="102596C0" w14:textId="77777777" w:rsidR="00FE01D1" w:rsidRPr="008800F6" w:rsidRDefault="00FE01D1" w:rsidP="006C7BFA">
      <w:pPr>
        <w:pStyle w:val="Akapitzlist"/>
        <w:suppressAutoHyphens/>
        <w:ind w:left="400" w:right="23"/>
        <w:rPr>
          <w:rStyle w:val="tekstdokbold"/>
          <w:color w:val="000000" w:themeColor="text1"/>
          <w:sz w:val="20"/>
          <w:szCs w:val="20"/>
        </w:rPr>
      </w:pPr>
    </w:p>
    <w:p w14:paraId="3BBFA46B" w14:textId="1BA8ACE6" w:rsidR="00FE01D1" w:rsidRPr="008800F6" w:rsidRDefault="00FE01D1" w:rsidP="006C7BFA">
      <w:pPr>
        <w:pStyle w:val="Akapitzlist"/>
        <w:suppressAutoHyphens/>
        <w:ind w:left="426" w:right="23"/>
        <w:jc w:val="both"/>
        <w:rPr>
          <w:color w:val="000000" w:themeColor="text1"/>
          <w:sz w:val="20"/>
          <w:szCs w:val="20"/>
        </w:rPr>
      </w:pPr>
      <w:r w:rsidRPr="008800F6">
        <w:rPr>
          <w:color w:val="000000" w:themeColor="text1"/>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421380D3" w14:textId="0019EDC4"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Administratorem, czyli podmiotem decydującym o celach i środkach przetwarzania Pani/Pana danych osobowych jest Przedsiębiorstwo Gospodarki Komunalnej i Mieszkaniowej sp. z o.o. z siedzibą w Działdowie, przy ul. Generała Józefa Hallera 32, 13-200 Działdowo;</w:t>
      </w:r>
    </w:p>
    <w:p w14:paraId="01420456" w14:textId="7BBE37E9"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 xml:space="preserve">U Zamawiającego wyznaczono Inspektora Ochrony Danych Osobowych, z którym może się Pani/Pan skontaktować w sprawach ochrony i przetwarzania swoich danych osobowych pod adresem e-mail: iod@pgkim.com.pl lub pisemnie na adres siedziby </w:t>
      </w:r>
      <w:r w:rsidR="00030AA9" w:rsidRPr="008800F6">
        <w:rPr>
          <w:color w:val="000000" w:themeColor="text1"/>
          <w:sz w:val="20"/>
          <w:szCs w:val="20"/>
        </w:rPr>
        <w:t>Zamawiającego</w:t>
      </w:r>
      <w:r w:rsidRPr="008800F6">
        <w:rPr>
          <w:color w:val="000000" w:themeColor="text1"/>
          <w:sz w:val="20"/>
          <w:szCs w:val="20"/>
        </w:rPr>
        <w:t xml:space="preserve"> wskazany w </w:t>
      </w:r>
      <w:proofErr w:type="spellStart"/>
      <w:r w:rsidRPr="008800F6">
        <w:rPr>
          <w:color w:val="000000" w:themeColor="text1"/>
          <w:sz w:val="20"/>
          <w:szCs w:val="20"/>
        </w:rPr>
        <w:t>p</w:t>
      </w:r>
      <w:r w:rsidR="00030AA9" w:rsidRPr="008800F6">
        <w:rPr>
          <w:color w:val="000000" w:themeColor="text1"/>
          <w:sz w:val="20"/>
          <w:szCs w:val="20"/>
        </w:rPr>
        <w:t>pkt</w:t>
      </w:r>
      <w:proofErr w:type="spellEnd"/>
      <w:r w:rsidR="00030AA9" w:rsidRPr="008800F6">
        <w:rPr>
          <w:color w:val="000000" w:themeColor="text1"/>
          <w:sz w:val="20"/>
          <w:szCs w:val="20"/>
        </w:rPr>
        <w:t xml:space="preserve"> 1</w:t>
      </w:r>
      <w:r w:rsidR="00030AA9" w:rsidRPr="008800F6">
        <w:rPr>
          <w:rStyle w:val="Odwoanieprzypisudolnego"/>
          <w:color w:val="000000" w:themeColor="text1"/>
          <w:sz w:val="20"/>
          <w:szCs w:val="20"/>
        </w:rPr>
        <w:footnoteReference w:id="3"/>
      </w:r>
      <w:r w:rsidR="00030AA9" w:rsidRPr="008800F6">
        <w:rPr>
          <w:color w:val="000000" w:themeColor="text1"/>
          <w:sz w:val="20"/>
          <w:szCs w:val="20"/>
        </w:rPr>
        <w:t>;</w:t>
      </w:r>
    </w:p>
    <w:p w14:paraId="5CACF703" w14:textId="3F3F78CE"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Pani/Pana dane osobowe przetwarzane będą na podstawie art. 6 ust. 1 lit. c RODO w celu związanym z niniejszym postępowaniem o udzielenie zamówienia;</w:t>
      </w:r>
    </w:p>
    <w:p w14:paraId="728D0887" w14:textId="0D3D2187"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 xml:space="preserve">odbiorcami Pani/Pana danych osobowych będą osoby lub podmioty, którym udostępniona zostanie dokumentacja postępowania w oparciu o art. 74 </w:t>
      </w:r>
      <w:proofErr w:type="spellStart"/>
      <w:r w:rsidRPr="008800F6">
        <w:rPr>
          <w:color w:val="000000" w:themeColor="text1"/>
          <w:sz w:val="20"/>
          <w:szCs w:val="20"/>
        </w:rPr>
        <w:t>P</w:t>
      </w:r>
      <w:r w:rsidR="00030AA9" w:rsidRPr="008800F6">
        <w:rPr>
          <w:color w:val="000000" w:themeColor="text1"/>
          <w:sz w:val="20"/>
          <w:szCs w:val="20"/>
        </w:rPr>
        <w:t>zp</w:t>
      </w:r>
      <w:proofErr w:type="spellEnd"/>
      <w:r w:rsidRPr="008800F6">
        <w:rPr>
          <w:color w:val="000000" w:themeColor="text1"/>
          <w:sz w:val="20"/>
          <w:szCs w:val="20"/>
        </w:rPr>
        <w:t>;</w:t>
      </w:r>
    </w:p>
    <w:p w14:paraId="278D1190" w14:textId="224C4A5E"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Pani/Pana dane osobowe będą przechowywane przez okres określony w przepisach powszechnie obowiązujących i uregulowaniach wewnętrznych Zamawiającego w zakresie archiwizacji dokumentów;</w:t>
      </w:r>
    </w:p>
    <w:p w14:paraId="69E79827" w14:textId="187A1FEA"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 xml:space="preserve">obowiązek podania przez Panią/Pana danych osobowych bezpośrednio Pani/Pana dotyczących jest wymogiem ustawowym określonym w przepisach </w:t>
      </w:r>
      <w:proofErr w:type="spellStart"/>
      <w:r w:rsidR="00030AA9" w:rsidRPr="008800F6">
        <w:rPr>
          <w:color w:val="000000" w:themeColor="text1"/>
          <w:sz w:val="20"/>
          <w:szCs w:val="20"/>
        </w:rPr>
        <w:t>Pzp</w:t>
      </w:r>
      <w:proofErr w:type="spellEnd"/>
      <w:r w:rsidRPr="008800F6">
        <w:rPr>
          <w:color w:val="000000" w:themeColor="text1"/>
          <w:sz w:val="20"/>
          <w:szCs w:val="20"/>
        </w:rPr>
        <w:t xml:space="preserve"> związanym z udziałem w postępowaniu o udzielenie zamówienia publicznego; konsekwencje niepodania określonych danych wynikają z </w:t>
      </w:r>
      <w:proofErr w:type="spellStart"/>
      <w:r w:rsidR="00030AA9" w:rsidRPr="008800F6">
        <w:rPr>
          <w:color w:val="000000" w:themeColor="text1"/>
          <w:sz w:val="20"/>
          <w:szCs w:val="20"/>
        </w:rPr>
        <w:t>Pzp</w:t>
      </w:r>
      <w:proofErr w:type="spellEnd"/>
      <w:r w:rsidRPr="008800F6">
        <w:rPr>
          <w:color w:val="000000" w:themeColor="text1"/>
          <w:sz w:val="20"/>
          <w:szCs w:val="20"/>
        </w:rPr>
        <w:t>;</w:t>
      </w:r>
    </w:p>
    <w:p w14:paraId="74C4FE03" w14:textId="180D6C18"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w odniesieniu do Pani/Pana danych osobowych decyzje nie będą podejmowane w sposób zautomatyzowany, stosowanie do art. 22 RODO;</w:t>
      </w:r>
    </w:p>
    <w:p w14:paraId="44519DDE" w14:textId="19698021"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posiada Pani/Pan:</w:t>
      </w:r>
    </w:p>
    <w:p w14:paraId="0A223354" w14:textId="3AA05AE5" w:rsidR="00FE01D1" w:rsidRPr="008800F6" w:rsidRDefault="00FE01D1">
      <w:pPr>
        <w:pStyle w:val="Akapitzlist"/>
        <w:numPr>
          <w:ilvl w:val="1"/>
          <w:numId w:val="23"/>
        </w:numPr>
        <w:suppressAutoHyphens/>
        <w:ind w:left="993" w:right="23" w:hanging="284"/>
        <w:jc w:val="both"/>
        <w:rPr>
          <w:color w:val="000000" w:themeColor="text1"/>
          <w:sz w:val="20"/>
          <w:szCs w:val="20"/>
        </w:rPr>
      </w:pPr>
      <w:r w:rsidRPr="008800F6">
        <w:rPr>
          <w:color w:val="000000" w:themeColor="text1"/>
          <w:sz w:val="20"/>
          <w:szCs w:val="20"/>
        </w:rPr>
        <w:t>na podstawie art. 15 RODO prawo dostępu do danych osobowych Pani/Pana dotyczących;</w:t>
      </w:r>
    </w:p>
    <w:p w14:paraId="5D17E3A6" w14:textId="16ED6A5D" w:rsidR="00FE01D1" w:rsidRPr="008800F6" w:rsidRDefault="00FE01D1">
      <w:pPr>
        <w:pStyle w:val="Akapitzlist"/>
        <w:numPr>
          <w:ilvl w:val="1"/>
          <w:numId w:val="23"/>
        </w:numPr>
        <w:suppressAutoHyphens/>
        <w:ind w:left="993" w:right="23" w:hanging="284"/>
        <w:jc w:val="both"/>
        <w:rPr>
          <w:color w:val="000000" w:themeColor="text1"/>
          <w:sz w:val="20"/>
          <w:szCs w:val="20"/>
        </w:rPr>
      </w:pPr>
      <w:r w:rsidRPr="008800F6">
        <w:rPr>
          <w:color w:val="000000" w:themeColor="text1"/>
          <w:sz w:val="20"/>
          <w:szCs w:val="20"/>
        </w:rPr>
        <w:t>na podstawie art. 16 RODO prawo do sprostowania Pani/Pana danych osobowych</w:t>
      </w:r>
      <w:r w:rsidR="00030AA9" w:rsidRPr="008800F6">
        <w:rPr>
          <w:rStyle w:val="Odwoanieprzypisudolnego"/>
          <w:color w:val="000000" w:themeColor="text1"/>
          <w:sz w:val="20"/>
          <w:szCs w:val="20"/>
        </w:rPr>
        <w:footnoteReference w:id="4"/>
      </w:r>
      <w:r w:rsidRPr="008800F6">
        <w:rPr>
          <w:color w:val="000000" w:themeColor="text1"/>
          <w:sz w:val="20"/>
          <w:szCs w:val="20"/>
        </w:rPr>
        <w:t>;</w:t>
      </w:r>
    </w:p>
    <w:p w14:paraId="788531BD" w14:textId="3B0BF77D" w:rsidR="00FE01D1" w:rsidRPr="008800F6" w:rsidRDefault="00FE01D1">
      <w:pPr>
        <w:pStyle w:val="Akapitzlist"/>
        <w:numPr>
          <w:ilvl w:val="1"/>
          <w:numId w:val="23"/>
        </w:numPr>
        <w:suppressAutoHyphens/>
        <w:ind w:left="993" w:right="23" w:hanging="284"/>
        <w:jc w:val="both"/>
        <w:rPr>
          <w:color w:val="000000" w:themeColor="text1"/>
          <w:sz w:val="20"/>
          <w:szCs w:val="20"/>
        </w:rPr>
      </w:pPr>
      <w:r w:rsidRPr="008800F6">
        <w:rPr>
          <w:color w:val="000000" w:themeColor="text1"/>
          <w:sz w:val="20"/>
          <w:szCs w:val="20"/>
        </w:rPr>
        <w:t>na podstawie art. 18 RODO prawo żądania od administratora ograniczenia przetwarzania danych osobowych z zastrzeżeniem przypadków, o których mowa w art. 18 ust. 2 RODO</w:t>
      </w:r>
      <w:r w:rsidR="00030AA9" w:rsidRPr="008800F6">
        <w:rPr>
          <w:rStyle w:val="Odwoanieprzypisudolnego"/>
          <w:color w:val="000000" w:themeColor="text1"/>
          <w:sz w:val="20"/>
          <w:szCs w:val="20"/>
        </w:rPr>
        <w:footnoteReference w:id="5"/>
      </w:r>
      <w:r w:rsidRPr="008800F6">
        <w:rPr>
          <w:color w:val="000000" w:themeColor="text1"/>
          <w:sz w:val="20"/>
          <w:szCs w:val="20"/>
        </w:rPr>
        <w:t>;</w:t>
      </w:r>
    </w:p>
    <w:p w14:paraId="28D22915" w14:textId="53898BD6" w:rsidR="00FE01D1" w:rsidRPr="008800F6" w:rsidRDefault="00FE01D1">
      <w:pPr>
        <w:pStyle w:val="Akapitzlist"/>
        <w:numPr>
          <w:ilvl w:val="1"/>
          <w:numId w:val="23"/>
        </w:numPr>
        <w:suppressAutoHyphens/>
        <w:ind w:left="993" w:right="23" w:hanging="284"/>
        <w:jc w:val="both"/>
        <w:rPr>
          <w:color w:val="000000" w:themeColor="text1"/>
          <w:sz w:val="20"/>
          <w:szCs w:val="20"/>
        </w:rPr>
      </w:pPr>
      <w:r w:rsidRPr="008800F6">
        <w:rPr>
          <w:color w:val="000000" w:themeColor="text1"/>
          <w:sz w:val="20"/>
          <w:szCs w:val="20"/>
        </w:rPr>
        <w:t>prawo do wniesienia skargi do Prezesa Urzędu Ochrony Danych Osobowych, gdy uzna Pani/Pan, że przetwarzanie danych osobowych Pani/Pana dotyczących narusza przepisy RODO;</w:t>
      </w:r>
    </w:p>
    <w:p w14:paraId="217EC334" w14:textId="7AB685D4" w:rsidR="00FE01D1" w:rsidRPr="008800F6" w:rsidRDefault="00FE01D1">
      <w:pPr>
        <w:pStyle w:val="Akapitzlist"/>
        <w:numPr>
          <w:ilvl w:val="2"/>
          <w:numId w:val="21"/>
        </w:numPr>
        <w:suppressAutoHyphens/>
        <w:ind w:left="709" w:right="23" w:hanging="283"/>
        <w:jc w:val="both"/>
        <w:rPr>
          <w:color w:val="000000" w:themeColor="text1"/>
          <w:sz w:val="20"/>
          <w:szCs w:val="20"/>
        </w:rPr>
      </w:pPr>
      <w:r w:rsidRPr="008800F6">
        <w:rPr>
          <w:color w:val="000000" w:themeColor="text1"/>
          <w:sz w:val="20"/>
          <w:szCs w:val="20"/>
        </w:rPr>
        <w:t>nie przysługuje Pani/Panu:</w:t>
      </w:r>
    </w:p>
    <w:p w14:paraId="17135AB0" w14:textId="14ADAFD9" w:rsidR="00FE01D1" w:rsidRPr="008800F6" w:rsidRDefault="00FE01D1">
      <w:pPr>
        <w:pStyle w:val="Akapitzlist"/>
        <w:numPr>
          <w:ilvl w:val="0"/>
          <w:numId w:val="24"/>
        </w:numPr>
        <w:suppressAutoHyphens/>
        <w:ind w:left="993" w:right="23" w:hanging="284"/>
        <w:jc w:val="both"/>
        <w:rPr>
          <w:color w:val="000000" w:themeColor="text1"/>
          <w:sz w:val="20"/>
          <w:szCs w:val="20"/>
        </w:rPr>
      </w:pPr>
      <w:r w:rsidRPr="008800F6">
        <w:rPr>
          <w:color w:val="000000" w:themeColor="text1"/>
          <w:sz w:val="20"/>
          <w:szCs w:val="20"/>
        </w:rPr>
        <w:t>w związku z art. 17 ust. 3 lit. b, d lub e RODO prawo do usunięcia danych osobowych;</w:t>
      </w:r>
    </w:p>
    <w:p w14:paraId="5C8ADFA3" w14:textId="4C587983" w:rsidR="00FE01D1" w:rsidRPr="008800F6" w:rsidRDefault="00FE01D1">
      <w:pPr>
        <w:pStyle w:val="Akapitzlist"/>
        <w:numPr>
          <w:ilvl w:val="0"/>
          <w:numId w:val="24"/>
        </w:numPr>
        <w:suppressAutoHyphens/>
        <w:ind w:left="993" w:right="23" w:hanging="284"/>
        <w:jc w:val="both"/>
        <w:rPr>
          <w:color w:val="000000" w:themeColor="text1"/>
          <w:sz w:val="20"/>
          <w:szCs w:val="20"/>
        </w:rPr>
      </w:pPr>
      <w:r w:rsidRPr="008800F6">
        <w:rPr>
          <w:color w:val="000000" w:themeColor="text1"/>
          <w:sz w:val="20"/>
          <w:szCs w:val="20"/>
        </w:rPr>
        <w:t>prawo do przenoszenia danych osobowych, o którym mowa w art. 20 RODO;</w:t>
      </w:r>
    </w:p>
    <w:p w14:paraId="56B257EA" w14:textId="282877E4" w:rsidR="00FE01D1" w:rsidRPr="008800F6" w:rsidRDefault="00FE01D1">
      <w:pPr>
        <w:pStyle w:val="Akapitzlist"/>
        <w:numPr>
          <w:ilvl w:val="0"/>
          <w:numId w:val="24"/>
        </w:numPr>
        <w:suppressAutoHyphens/>
        <w:ind w:left="993" w:right="23" w:hanging="284"/>
        <w:jc w:val="both"/>
        <w:rPr>
          <w:color w:val="000000" w:themeColor="text1"/>
          <w:sz w:val="20"/>
          <w:szCs w:val="20"/>
        </w:rPr>
      </w:pPr>
      <w:r w:rsidRPr="008800F6">
        <w:rPr>
          <w:color w:val="000000" w:themeColor="text1"/>
          <w:sz w:val="20"/>
          <w:szCs w:val="20"/>
        </w:rPr>
        <w:t>na podstawie art. 21 RODO prawo sprzeciwu, wobec przetwarzania danych osobowych, gdyż podstawą prawną przetwarzania Pani/Pana danych osobowych jest art. 6 ust. 1 lit. c RODO.</w:t>
      </w:r>
    </w:p>
    <w:p w14:paraId="5BBB8C3F" w14:textId="443725A8" w:rsidR="00CC6053" w:rsidRPr="008800F6" w:rsidRDefault="00CC6053" w:rsidP="006C7BFA">
      <w:pPr>
        <w:spacing w:line="276" w:lineRule="auto"/>
        <w:ind w:left="426" w:right="23" w:hanging="426"/>
        <w:rPr>
          <w:rFonts w:ascii="Arial" w:hAnsi="Arial" w:cs="Arial"/>
          <w:color w:val="000000" w:themeColor="text1"/>
          <w:sz w:val="20"/>
          <w:szCs w:val="20"/>
        </w:rPr>
      </w:pPr>
    </w:p>
    <w:p w14:paraId="34A63F0B" w14:textId="64635B87" w:rsidR="00CC6053" w:rsidRPr="008800F6" w:rsidRDefault="00CC6053" w:rsidP="006C7BFA">
      <w:pPr>
        <w:spacing w:line="276" w:lineRule="auto"/>
        <w:ind w:right="23"/>
        <w:rPr>
          <w:color w:val="000000" w:themeColor="text1"/>
          <w:sz w:val="20"/>
          <w:szCs w:val="20"/>
        </w:rPr>
      </w:pPr>
    </w:p>
    <w:p w14:paraId="68CD45B0" w14:textId="75403971" w:rsidR="00C702FF" w:rsidRPr="008800F6" w:rsidRDefault="00C702FF" w:rsidP="006C7BFA">
      <w:pPr>
        <w:spacing w:line="276" w:lineRule="auto"/>
        <w:rPr>
          <w:rFonts w:ascii="Arial" w:hAnsi="Arial" w:cs="Arial"/>
          <w:color w:val="000000" w:themeColor="text1"/>
          <w:sz w:val="20"/>
          <w:szCs w:val="20"/>
        </w:rPr>
      </w:pPr>
      <w:r w:rsidRPr="008800F6">
        <w:rPr>
          <w:rFonts w:ascii="Arial" w:hAnsi="Arial" w:cs="Arial"/>
          <w:color w:val="000000" w:themeColor="text1"/>
          <w:sz w:val="20"/>
          <w:szCs w:val="20"/>
        </w:rPr>
        <w:br w:type="page"/>
      </w:r>
    </w:p>
    <w:p w14:paraId="6457415D" w14:textId="502A1EE9" w:rsidR="00C702FF" w:rsidRPr="008800F6" w:rsidRDefault="00181907" w:rsidP="006C7BFA">
      <w:pPr>
        <w:pStyle w:val="Tekstpodstawowy"/>
        <w:spacing w:line="276" w:lineRule="auto"/>
        <w:ind w:right="23"/>
        <w:jc w:val="center"/>
        <w:rPr>
          <w:b/>
          <w:bCs/>
          <w:color w:val="000000" w:themeColor="text1"/>
          <w:sz w:val="20"/>
          <w:szCs w:val="20"/>
        </w:rPr>
      </w:pPr>
      <w:r w:rsidRPr="008800F6">
        <w:rPr>
          <w:b/>
          <w:bCs/>
          <w:color w:val="000000" w:themeColor="text1"/>
          <w:sz w:val="20"/>
          <w:szCs w:val="20"/>
        </w:rPr>
        <w:lastRenderedPageBreak/>
        <w:t>Część</w:t>
      </w:r>
      <w:r w:rsidR="00C702FF" w:rsidRPr="008800F6">
        <w:rPr>
          <w:b/>
          <w:bCs/>
          <w:color w:val="000000" w:themeColor="text1"/>
          <w:sz w:val="20"/>
          <w:szCs w:val="20"/>
        </w:rPr>
        <w:t xml:space="preserve"> II </w:t>
      </w:r>
    </w:p>
    <w:p w14:paraId="02736A26" w14:textId="5D3F0A15" w:rsidR="00C702FF" w:rsidRPr="008800F6" w:rsidRDefault="00C702FF" w:rsidP="006C7BFA">
      <w:pPr>
        <w:pStyle w:val="Tekstpodstawowy"/>
        <w:spacing w:line="276" w:lineRule="auto"/>
        <w:ind w:right="23"/>
        <w:jc w:val="center"/>
        <w:rPr>
          <w:b/>
          <w:bCs/>
          <w:color w:val="000000" w:themeColor="text1"/>
          <w:sz w:val="20"/>
          <w:szCs w:val="20"/>
        </w:rPr>
      </w:pPr>
      <w:r w:rsidRPr="008800F6">
        <w:rPr>
          <w:b/>
          <w:bCs/>
          <w:color w:val="000000" w:themeColor="text1"/>
          <w:sz w:val="20"/>
          <w:szCs w:val="20"/>
        </w:rPr>
        <w:t>OPIS PRZEDMIOTU ZAMÓWIENIA (</w:t>
      </w:r>
      <w:r w:rsidR="00D61AAD" w:rsidRPr="008800F6">
        <w:rPr>
          <w:b/>
          <w:bCs/>
          <w:color w:val="000000" w:themeColor="text1"/>
          <w:sz w:val="20"/>
          <w:szCs w:val="20"/>
        </w:rPr>
        <w:t>OPZ</w:t>
      </w:r>
      <w:r w:rsidRPr="008800F6">
        <w:rPr>
          <w:b/>
          <w:bCs/>
          <w:color w:val="000000" w:themeColor="text1"/>
          <w:sz w:val="20"/>
          <w:szCs w:val="20"/>
        </w:rPr>
        <w:t>)</w:t>
      </w:r>
      <w:r w:rsidR="00D61AAD" w:rsidRPr="008800F6">
        <w:rPr>
          <w:b/>
          <w:bCs/>
          <w:color w:val="000000" w:themeColor="text1"/>
          <w:sz w:val="20"/>
          <w:szCs w:val="20"/>
        </w:rPr>
        <w:t xml:space="preserve"> – </w:t>
      </w:r>
      <w:r w:rsidR="008647CD">
        <w:rPr>
          <w:b/>
          <w:bCs/>
          <w:color w:val="000000" w:themeColor="text1"/>
          <w:sz w:val="20"/>
          <w:szCs w:val="20"/>
        </w:rPr>
        <w:t>PROGRAM FUNKCJONALNO-UŻYTKOWY (PFU)</w:t>
      </w:r>
    </w:p>
    <w:p w14:paraId="4ECE42DD" w14:textId="5EC89464" w:rsidR="00D61AAD" w:rsidRPr="008800F6" w:rsidRDefault="00D61AAD" w:rsidP="006C7BFA">
      <w:pPr>
        <w:pStyle w:val="Tekstpodstawowy"/>
        <w:spacing w:line="276" w:lineRule="auto"/>
        <w:ind w:right="23"/>
        <w:jc w:val="center"/>
        <w:rPr>
          <w:b/>
          <w:bCs/>
          <w:color w:val="000000" w:themeColor="text1"/>
          <w:sz w:val="20"/>
          <w:szCs w:val="20"/>
        </w:rPr>
      </w:pPr>
      <w:r w:rsidRPr="008800F6">
        <w:rPr>
          <w:b/>
          <w:bCs/>
          <w:color w:val="000000" w:themeColor="text1"/>
          <w:sz w:val="20"/>
          <w:szCs w:val="20"/>
        </w:rPr>
        <w:t>(w odrębnym pliku)</w:t>
      </w:r>
    </w:p>
    <w:p w14:paraId="028ED6FA" w14:textId="3CD9F70F" w:rsidR="00CC6053" w:rsidRPr="008800F6" w:rsidRDefault="00D61AAD" w:rsidP="006C7BFA">
      <w:pPr>
        <w:spacing w:line="276" w:lineRule="auto"/>
        <w:rPr>
          <w:rFonts w:ascii="Arial" w:hAnsi="Arial" w:cs="Arial"/>
          <w:color w:val="000000" w:themeColor="text1"/>
          <w:sz w:val="20"/>
          <w:szCs w:val="20"/>
        </w:rPr>
      </w:pPr>
      <w:r w:rsidRPr="008800F6">
        <w:rPr>
          <w:rFonts w:ascii="Arial" w:hAnsi="Arial" w:cs="Arial"/>
          <w:color w:val="000000" w:themeColor="text1"/>
          <w:sz w:val="20"/>
          <w:szCs w:val="20"/>
        </w:rPr>
        <w:br w:type="page"/>
      </w:r>
    </w:p>
    <w:p w14:paraId="335A0EB8" w14:textId="4F522E2C" w:rsidR="00C702FF" w:rsidRPr="008800F6" w:rsidRDefault="00181907" w:rsidP="006C7BFA">
      <w:pPr>
        <w:pStyle w:val="Teksttreci0"/>
        <w:snapToGrid w:val="0"/>
        <w:spacing w:line="276" w:lineRule="auto"/>
        <w:jc w:val="center"/>
        <w:rPr>
          <w:b/>
          <w:bCs/>
          <w:color w:val="000000" w:themeColor="text1"/>
          <w:sz w:val="20"/>
          <w:szCs w:val="20"/>
        </w:rPr>
      </w:pPr>
      <w:r w:rsidRPr="008800F6">
        <w:rPr>
          <w:b/>
          <w:bCs/>
          <w:color w:val="000000" w:themeColor="text1"/>
          <w:sz w:val="20"/>
          <w:szCs w:val="20"/>
        </w:rPr>
        <w:lastRenderedPageBreak/>
        <w:t>Część</w:t>
      </w:r>
      <w:r w:rsidR="00C702FF" w:rsidRPr="008800F6">
        <w:rPr>
          <w:b/>
          <w:bCs/>
          <w:color w:val="000000" w:themeColor="text1"/>
          <w:sz w:val="20"/>
          <w:szCs w:val="20"/>
        </w:rPr>
        <w:t xml:space="preserve"> III</w:t>
      </w:r>
    </w:p>
    <w:p w14:paraId="1EBE33AE" w14:textId="13BFB493" w:rsidR="00C702FF" w:rsidRPr="008800F6" w:rsidRDefault="00C702FF" w:rsidP="006C7BFA">
      <w:pPr>
        <w:pStyle w:val="Teksttreci0"/>
        <w:snapToGrid w:val="0"/>
        <w:spacing w:line="276" w:lineRule="auto"/>
        <w:jc w:val="center"/>
        <w:rPr>
          <w:b/>
          <w:bCs/>
          <w:color w:val="000000" w:themeColor="text1"/>
          <w:sz w:val="20"/>
          <w:szCs w:val="20"/>
        </w:rPr>
      </w:pPr>
      <w:r w:rsidRPr="008800F6">
        <w:rPr>
          <w:b/>
          <w:bCs/>
          <w:color w:val="000000" w:themeColor="text1"/>
          <w:sz w:val="20"/>
          <w:szCs w:val="20"/>
        </w:rPr>
        <w:t>PROJEKTOWANE POSTANOWIENIA UMOWY (PPU)</w:t>
      </w:r>
    </w:p>
    <w:p w14:paraId="7F1F5A1E" w14:textId="10E7C3CF" w:rsidR="00C702FF" w:rsidRPr="008800F6" w:rsidRDefault="00F94289" w:rsidP="006C7BFA">
      <w:pPr>
        <w:pStyle w:val="Teksttreci0"/>
        <w:snapToGrid w:val="0"/>
        <w:spacing w:line="276" w:lineRule="auto"/>
        <w:jc w:val="center"/>
        <w:rPr>
          <w:b/>
          <w:bCs/>
          <w:color w:val="000000" w:themeColor="text1"/>
          <w:sz w:val="20"/>
          <w:szCs w:val="20"/>
        </w:rPr>
      </w:pPr>
      <w:r w:rsidRPr="008800F6">
        <w:rPr>
          <w:b/>
          <w:bCs/>
          <w:color w:val="000000" w:themeColor="text1"/>
          <w:sz w:val="20"/>
          <w:szCs w:val="20"/>
        </w:rPr>
        <w:t>(w odrębnym pliku)</w:t>
      </w:r>
    </w:p>
    <w:p w14:paraId="28B8072A" w14:textId="77777777" w:rsidR="00BE245A" w:rsidRPr="008800F6" w:rsidRDefault="00BE245A" w:rsidP="006C7BFA">
      <w:pPr>
        <w:spacing w:line="276" w:lineRule="auto"/>
        <w:ind w:right="23"/>
        <w:jc w:val="center"/>
        <w:outlineLvl w:val="0"/>
        <w:rPr>
          <w:rFonts w:ascii="Arial" w:hAnsi="Arial" w:cs="Arial"/>
          <w:b/>
          <w:bCs/>
          <w:color w:val="000000" w:themeColor="text1"/>
          <w:sz w:val="20"/>
          <w:szCs w:val="20"/>
        </w:rPr>
      </w:pPr>
    </w:p>
    <w:p w14:paraId="25413997" w14:textId="77777777" w:rsidR="00C702FF" w:rsidRPr="008800F6" w:rsidRDefault="00BE245A" w:rsidP="006C7BFA">
      <w:pPr>
        <w:pStyle w:val="Zwykytekst"/>
        <w:spacing w:line="276" w:lineRule="auto"/>
        <w:ind w:right="23"/>
        <w:jc w:val="center"/>
        <w:rPr>
          <w:rFonts w:ascii="Arial" w:hAnsi="Arial" w:cs="Arial"/>
          <w:color w:val="000000" w:themeColor="text1"/>
        </w:rPr>
      </w:pPr>
      <w:r w:rsidRPr="008800F6">
        <w:rPr>
          <w:rFonts w:ascii="Arial" w:hAnsi="Arial" w:cs="Arial"/>
          <w:color w:val="000000" w:themeColor="text1"/>
        </w:rPr>
        <w:br w:type="page"/>
      </w:r>
    </w:p>
    <w:p w14:paraId="25C87B80" w14:textId="252055B4" w:rsidR="00C702FF" w:rsidRPr="008800F6" w:rsidRDefault="00181907" w:rsidP="006C7BFA">
      <w:pPr>
        <w:pStyle w:val="Zwykytekst"/>
        <w:spacing w:line="276" w:lineRule="auto"/>
        <w:ind w:right="23"/>
        <w:jc w:val="center"/>
        <w:rPr>
          <w:rFonts w:ascii="Arial" w:hAnsi="Arial" w:cs="Arial"/>
          <w:b/>
          <w:bCs/>
          <w:color w:val="000000" w:themeColor="text1"/>
        </w:rPr>
      </w:pPr>
      <w:r w:rsidRPr="008800F6">
        <w:rPr>
          <w:rFonts w:ascii="Arial" w:hAnsi="Arial" w:cs="Arial"/>
          <w:b/>
          <w:bCs/>
          <w:color w:val="000000" w:themeColor="text1"/>
        </w:rPr>
        <w:lastRenderedPageBreak/>
        <w:t>Część</w:t>
      </w:r>
      <w:r w:rsidR="00C702FF" w:rsidRPr="008800F6">
        <w:rPr>
          <w:rFonts w:ascii="Arial" w:hAnsi="Arial" w:cs="Arial"/>
          <w:b/>
          <w:bCs/>
          <w:color w:val="000000" w:themeColor="text1"/>
        </w:rPr>
        <w:t xml:space="preserve"> IV</w:t>
      </w:r>
    </w:p>
    <w:p w14:paraId="4B65EB9B" w14:textId="0B5289B8" w:rsidR="00C702FF" w:rsidRPr="008800F6" w:rsidRDefault="00C702FF" w:rsidP="006C7BFA">
      <w:pPr>
        <w:pStyle w:val="Zwykytekst"/>
        <w:spacing w:line="276" w:lineRule="auto"/>
        <w:ind w:right="23"/>
        <w:jc w:val="center"/>
        <w:rPr>
          <w:rFonts w:ascii="Arial" w:hAnsi="Arial" w:cs="Arial"/>
          <w:b/>
          <w:bCs/>
          <w:color w:val="000000" w:themeColor="text1"/>
        </w:rPr>
      </w:pPr>
      <w:r w:rsidRPr="008800F6">
        <w:rPr>
          <w:rFonts w:ascii="Arial" w:hAnsi="Arial" w:cs="Arial"/>
          <w:b/>
          <w:bCs/>
          <w:color w:val="000000" w:themeColor="text1"/>
        </w:rPr>
        <w:t>ZAŁ</w:t>
      </w:r>
      <w:r w:rsidR="00F94289" w:rsidRPr="008800F6">
        <w:rPr>
          <w:rFonts w:ascii="Arial" w:hAnsi="Arial" w:cs="Arial"/>
          <w:b/>
          <w:bCs/>
          <w:color w:val="000000" w:themeColor="text1"/>
        </w:rPr>
        <w:t>Ą</w:t>
      </w:r>
      <w:r w:rsidRPr="008800F6">
        <w:rPr>
          <w:rFonts w:ascii="Arial" w:hAnsi="Arial" w:cs="Arial"/>
          <w:b/>
          <w:bCs/>
          <w:color w:val="000000" w:themeColor="text1"/>
        </w:rPr>
        <w:t>CZNIKI</w:t>
      </w:r>
    </w:p>
    <w:p w14:paraId="0CD9CDB3" w14:textId="06F65946" w:rsidR="00C702FF" w:rsidRPr="008800F6" w:rsidRDefault="000E3DAF" w:rsidP="006C7BFA">
      <w:pPr>
        <w:spacing w:line="276" w:lineRule="auto"/>
        <w:rPr>
          <w:rFonts w:ascii="Arial" w:hAnsi="Arial" w:cs="Arial"/>
          <w:b/>
          <w:bCs/>
          <w:color w:val="000000" w:themeColor="text1"/>
          <w:sz w:val="20"/>
          <w:szCs w:val="20"/>
        </w:rPr>
      </w:pPr>
      <w:r w:rsidRPr="008800F6">
        <w:rPr>
          <w:rFonts w:ascii="Arial" w:hAnsi="Arial" w:cs="Arial"/>
          <w:b/>
          <w:bCs/>
          <w:color w:val="000000" w:themeColor="text1"/>
        </w:rPr>
        <w:br w:type="page"/>
      </w:r>
    </w:p>
    <w:p w14:paraId="36F7AC93" w14:textId="0B6CB3F9" w:rsidR="000540C5" w:rsidRPr="008800F6" w:rsidRDefault="001027EC" w:rsidP="006C7BFA">
      <w:pPr>
        <w:pStyle w:val="Zwykytekst"/>
        <w:spacing w:line="276" w:lineRule="auto"/>
        <w:ind w:right="23"/>
        <w:jc w:val="center"/>
        <w:rPr>
          <w:rFonts w:ascii="Arial" w:hAnsi="Arial" w:cs="Arial"/>
          <w:b/>
          <w:color w:val="000000" w:themeColor="text1"/>
        </w:rPr>
      </w:pPr>
      <w:r w:rsidRPr="008800F6">
        <w:rPr>
          <w:rFonts w:ascii="Arial" w:hAnsi="Arial" w:cs="Arial"/>
          <w:b/>
          <w:color w:val="000000" w:themeColor="text1"/>
        </w:rPr>
        <w:lastRenderedPageBreak/>
        <w:t>Załącznik nr</w:t>
      </w:r>
      <w:r w:rsidR="00341280" w:rsidRPr="008800F6">
        <w:rPr>
          <w:rFonts w:ascii="Arial" w:hAnsi="Arial" w:cs="Arial"/>
          <w:b/>
          <w:color w:val="000000" w:themeColor="text1"/>
        </w:rPr>
        <w:t xml:space="preserve"> 1</w:t>
      </w:r>
    </w:p>
    <w:p w14:paraId="69ED382A" w14:textId="77777777" w:rsidR="00782F69" w:rsidRPr="008800F6" w:rsidRDefault="00782F69" w:rsidP="006C7BFA">
      <w:pPr>
        <w:pStyle w:val="Zwykytekst"/>
        <w:tabs>
          <w:tab w:val="left" w:leader="dot" w:pos="9360"/>
        </w:tabs>
        <w:spacing w:line="276" w:lineRule="auto"/>
        <w:ind w:right="23"/>
        <w:jc w:val="center"/>
        <w:rPr>
          <w:rFonts w:ascii="Arial" w:hAnsi="Arial" w:cs="Arial"/>
          <w:b/>
          <w:bCs/>
          <w:color w:val="000000" w:themeColor="text1"/>
          <w:sz w:val="28"/>
          <w:szCs w:val="28"/>
        </w:rPr>
      </w:pPr>
      <w:r w:rsidRPr="008800F6">
        <w:rPr>
          <w:rFonts w:ascii="Arial" w:hAnsi="Arial" w:cs="Arial"/>
          <w:b/>
          <w:bCs/>
          <w:color w:val="000000" w:themeColor="text1"/>
          <w:sz w:val="28"/>
          <w:szCs w:val="28"/>
        </w:rPr>
        <w:t>OFERTA</w:t>
      </w:r>
    </w:p>
    <w:p w14:paraId="4C90A362" w14:textId="77777777" w:rsidR="00782F69" w:rsidRPr="008800F6" w:rsidRDefault="00782F69" w:rsidP="006C7BFA">
      <w:pPr>
        <w:pStyle w:val="Zwykytekst"/>
        <w:tabs>
          <w:tab w:val="left" w:leader="dot" w:pos="9360"/>
        </w:tabs>
        <w:spacing w:line="276" w:lineRule="auto"/>
        <w:ind w:right="23"/>
        <w:rPr>
          <w:rFonts w:ascii="Arial" w:hAnsi="Arial" w:cs="Arial"/>
          <w:b/>
          <w:bCs/>
          <w:color w:val="000000" w:themeColor="text1"/>
          <w:sz w:val="18"/>
          <w:szCs w:val="18"/>
        </w:rPr>
      </w:pPr>
    </w:p>
    <w:p w14:paraId="1A2F532A" w14:textId="77777777" w:rsidR="00782F69" w:rsidRPr="008800F6" w:rsidRDefault="00782F69" w:rsidP="006C7BFA">
      <w:pPr>
        <w:pStyle w:val="Zwykytekst"/>
        <w:tabs>
          <w:tab w:val="left" w:leader="dot" w:pos="9360"/>
        </w:tabs>
        <w:spacing w:line="276" w:lineRule="auto"/>
        <w:ind w:right="23"/>
        <w:jc w:val="both"/>
        <w:rPr>
          <w:rFonts w:ascii="Arial" w:hAnsi="Arial" w:cs="Arial"/>
          <w:b/>
          <w:bCs/>
          <w:color w:val="000000" w:themeColor="text1"/>
        </w:rPr>
      </w:pPr>
    </w:p>
    <w:p w14:paraId="29FAFA5F" w14:textId="315D1394" w:rsidR="007F34EE" w:rsidRPr="007F34EE" w:rsidRDefault="000E3DAF" w:rsidP="007F34EE">
      <w:pPr>
        <w:spacing w:line="276" w:lineRule="auto"/>
        <w:ind w:left="567" w:right="23" w:hanging="567"/>
        <w:jc w:val="both"/>
        <w:rPr>
          <w:rFonts w:ascii="Arial" w:eastAsia="Calibri" w:hAnsi="Arial" w:cs="Arial"/>
          <w:color w:val="000000"/>
          <w:sz w:val="20"/>
          <w:szCs w:val="20"/>
        </w:rPr>
      </w:pPr>
      <w:r w:rsidRPr="007F34EE">
        <w:rPr>
          <w:rFonts w:ascii="Arial" w:hAnsi="Arial" w:cs="Arial"/>
          <w:color w:val="000000" w:themeColor="text1"/>
          <w:sz w:val="20"/>
          <w:szCs w:val="20"/>
        </w:rPr>
        <w:t>Dot.:</w:t>
      </w:r>
      <w:r w:rsidRPr="007F34EE">
        <w:rPr>
          <w:rFonts w:ascii="Arial" w:hAnsi="Arial" w:cs="Arial"/>
          <w:color w:val="000000" w:themeColor="text1"/>
          <w:sz w:val="20"/>
          <w:szCs w:val="20"/>
        </w:rPr>
        <w:tab/>
        <w:t>postępowania o udzielenie zamówienia na</w:t>
      </w:r>
      <w:r w:rsidRPr="007F34EE">
        <w:rPr>
          <w:rFonts w:ascii="Arial" w:hAnsi="Arial" w:cs="Arial"/>
          <w:color w:val="000000" w:themeColor="text1"/>
        </w:rPr>
        <w:t xml:space="preserve"> </w:t>
      </w:r>
      <w:r w:rsidR="007F34EE" w:rsidRPr="007F34EE">
        <w:rPr>
          <w:rFonts w:ascii="Arial" w:hAnsi="Arial" w:cs="Arial"/>
          <w:color w:val="000000" w:themeColor="text1"/>
          <w:sz w:val="20"/>
          <w:szCs w:val="20"/>
        </w:rPr>
        <w:t xml:space="preserve">zaprojektowanie i wykonanie robót budowlanych </w:t>
      </w:r>
      <w:r w:rsidR="007F34EE" w:rsidRPr="007F34EE">
        <w:rPr>
          <w:rFonts w:ascii="Arial" w:eastAsia="Calibri" w:hAnsi="Arial" w:cs="Arial"/>
          <w:color w:val="000000"/>
          <w:sz w:val="20"/>
          <w:szCs w:val="20"/>
        </w:rPr>
        <w:t>w ramach projektu pn.:</w:t>
      </w:r>
      <w:r w:rsidR="007F34EE" w:rsidRPr="007F34EE">
        <w:rPr>
          <w:rFonts w:ascii="Arial" w:eastAsia="Arial" w:hAnsi="Arial" w:cs="Arial"/>
          <w:sz w:val="20"/>
          <w:szCs w:val="20"/>
        </w:rPr>
        <w:t xml:space="preserve"> </w:t>
      </w:r>
      <w:r w:rsidR="007F34EE">
        <w:rPr>
          <w:rFonts w:ascii="Arial" w:eastAsia="Calibri" w:hAnsi="Arial" w:cs="Arial"/>
          <w:i/>
          <w:iCs/>
          <w:color w:val="000000"/>
          <w:sz w:val="20"/>
          <w:szCs w:val="20"/>
        </w:rPr>
        <w:t>M</w:t>
      </w:r>
      <w:r w:rsidR="007F34EE" w:rsidRPr="007F34EE">
        <w:rPr>
          <w:rFonts w:ascii="Arial" w:eastAsia="Calibri" w:hAnsi="Arial" w:cs="Arial"/>
          <w:i/>
          <w:iCs/>
          <w:color w:val="000000"/>
          <w:sz w:val="20"/>
          <w:szCs w:val="20"/>
        </w:rPr>
        <w:t xml:space="preserve">odernizacja stacji uzdatniania wody wraz z wdrożeniem systemu monitoringu strat wody wodociągowej w </w:t>
      </w:r>
      <w:r w:rsidR="007F34EE">
        <w:rPr>
          <w:rFonts w:ascii="Arial" w:eastAsia="Calibri" w:hAnsi="Arial" w:cs="Arial"/>
          <w:i/>
          <w:iCs/>
          <w:color w:val="000000"/>
          <w:sz w:val="20"/>
          <w:szCs w:val="20"/>
        </w:rPr>
        <w:t>D</w:t>
      </w:r>
      <w:r w:rsidR="007F34EE" w:rsidRPr="007F34EE">
        <w:rPr>
          <w:rFonts w:ascii="Arial" w:eastAsia="Calibri" w:hAnsi="Arial" w:cs="Arial"/>
          <w:i/>
          <w:iCs/>
          <w:color w:val="000000"/>
          <w:sz w:val="20"/>
          <w:szCs w:val="20"/>
        </w:rPr>
        <w:t xml:space="preserve">ziałdowie w ramach działania </w:t>
      </w:r>
      <w:r w:rsidR="007F34EE">
        <w:rPr>
          <w:rFonts w:ascii="Arial" w:eastAsia="Calibri" w:hAnsi="Arial" w:cs="Arial"/>
          <w:i/>
          <w:iCs/>
          <w:color w:val="000000"/>
          <w:sz w:val="20"/>
          <w:szCs w:val="20"/>
        </w:rPr>
        <w:t>FENX</w:t>
      </w:r>
      <w:r w:rsidR="007F34EE" w:rsidRPr="007F34EE">
        <w:rPr>
          <w:rFonts w:ascii="Arial" w:eastAsia="Calibri" w:hAnsi="Arial" w:cs="Arial"/>
          <w:i/>
          <w:iCs/>
          <w:color w:val="000000"/>
          <w:sz w:val="20"/>
          <w:szCs w:val="20"/>
        </w:rPr>
        <w:t xml:space="preserve">.02.05 woda do spożycia priorytetu </w:t>
      </w:r>
      <w:r w:rsidR="007F34EE">
        <w:rPr>
          <w:rFonts w:ascii="Arial" w:eastAsia="Calibri" w:hAnsi="Arial" w:cs="Arial"/>
          <w:i/>
          <w:iCs/>
          <w:color w:val="000000"/>
          <w:sz w:val="20"/>
          <w:szCs w:val="20"/>
        </w:rPr>
        <w:t>FENX</w:t>
      </w:r>
      <w:r w:rsidR="007F34EE" w:rsidRPr="007F34EE">
        <w:rPr>
          <w:rFonts w:ascii="Arial" w:eastAsia="Calibri" w:hAnsi="Arial" w:cs="Arial"/>
          <w:i/>
          <w:iCs/>
          <w:color w:val="000000"/>
          <w:sz w:val="20"/>
          <w:szCs w:val="20"/>
        </w:rPr>
        <w:t xml:space="preserve">.02 wsparcie sektorów energetyka i środowisko z </w:t>
      </w:r>
      <w:r w:rsidR="007F34EE">
        <w:rPr>
          <w:rFonts w:ascii="Arial" w:eastAsia="Calibri" w:hAnsi="Arial" w:cs="Arial"/>
          <w:i/>
          <w:iCs/>
          <w:color w:val="000000"/>
          <w:sz w:val="20"/>
          <w:szCs w:val="20"/>
        </w:rPr>
        <w:t>EFRR</w:t>
      </w:r>
      <w:r w:rsidR="007F34EE" w:rsidRPr="007F34EE">
        <w:rPr>
          <w:rFonts w:ascii="Arial" w:eastAsia="Calibri" w:hAnsi="Arial" w:cs="Arial"/>
          <w:i/>
          <w:iCs/>
          <w:color w:val="000000"/>
          <w:sz w:val="20"/>
          <w:szCs w:val="20"/>
        </w:rPr>
        <w:t xml:space="preserve"> programu fundusze europejskie na infrastrukturę, klimat, środowisko 2021-2027</w:t>
      </w:r>
      <w:r w:rsidR="007F34EE" w:rsidRPr="007F34EE">
        <w:rPr>
          <w:rFonts w:ascii="Arial" w:eastAsia="Calibri" w:hAnsi="Arial" w:cs="Arial"/>
          <w:color w:val="000000"/>
          <w:sz w:val="20"/>
          <w:szCs w:val="20"/>
        </w:rPr>
        <w:t xml:space="preserve">, nr </w:t>
      </w:r>
      <w:r w:rsidR="007F34EE">
        <w:rPr>
          <w:rFonts w:ascii="Arial" w:eastAsia="Calibri" w:hAnsi="Arial" w:cs="Arial"/>
          <w:color w:val="000000"/>
          <w:sz w:val="20"/>
          <w:szCs w:val="20"/>
        </w:rPr>
        <w:t>FENX</w:t>
      </w:r>
      <w:r w:rsidR="007F34EE" w:rsidRPr="007F34EE">
        <w:rPr>
          <w:rFonts w:ascii="Arial" w:eastAsia="Calibri" w:hAnsi="Arial" w:cs="Arial"/>
          <w:color w:val="000000"/>
          <w:sz w:val="20"/>
          <w:szCs w:val="20"/>
        </w:rPr>
        <w:t>.02.05-iw.01-00121/24</w:t>
      </w:r>
    </w:p>
    <w:p w14:paraId="40EFEF09" w14:textId="1C63E8CE" w:rsidR="00782F69" w:rsidRPr="008800F6" w:rsidRDefault="00782F69" w:rsidP="007F34EE">
      <w:pPr>
        <w:pStyle w:val="Zwykytekst1"/>
        <w:spacing w:line="276" w:lineRule="auto"/>
        <w:ind w:left="567" w:right="23" w:hanging="567"/>
        <w:jc w:val="both"/>
        <w:rPr>
          <w:rFonts w:ascii="Arial" w:hAnsi="Arial" w:cs="Arial"/>
          <w:color w:val="000000" w:themeColor="text1"/>
        </w:rPr>
      </w:pPr>
    </w:p>
    <w:p w14:paraId="4FB20D73" w14:textId="77777777" w:rsidR="00782F69" w:rsidRPr="008800F6" w:rsidRDefault="00782F69" w:rsidP="006C7BFA">
      <w:pPr>
        <w:suppressAutoHyphens/>
        <w:spacing w:line="276" w:lineRule="auto"/>
        <w:ind w:right="23"/>
        <w:jc w:val="both"/>
        <w:rPr>
          <w:rFonts w:ascii="Arial" w:hAnsi="Arial" w:cs="Arial"/>
          <w:color w:val="000000" w:themeColor="text1"/>
          <w:sz w:val="20"/>
          <w:szCs w:val="20"/>
          <w:lang w:eastAsia="ar-SA"/>
        </w:rPr>
      </w:pPr>
      <w:bookmarkStart w:id="3" w:name="_Hlk69912681"/>
      <w:r w:rsidRPr="008800F6">
        <w:rPr>
          <w:rFonts w:ascii="Arial" w:hAnsi="Arial" w:cs="Arial"/>
          <w:color w:val="000000" w:themeColor="text1"/>
          <w:sz w:val="20"/>
          <w:szCs w:val="20"/>
          <w:lang w:eastAsia="ar-SA"/>
        </w:rPr>
        <w:t xml:space="preserve">My, niżej podpisani </w:t>
      </w:r>
      <w:r w:rsidRPr="008800F6">
        <w:rPr>
          <w:rFonts w:ascii="Arial" w:hAnsi="Arial" w:cs="Arial"/>
          <w:color w:val="000000" w:themeColor="text1"/>
          <w:sz w:val="20"/>
          <w:szCs w:val="20"/>
        </w:rPr>
        <w:t>_________________________________________________________</w:t>
      </w:r>
    </w:p>
    <w:p w14:paraId="7CBAE52B" w14:textId="77777777" w:rsidR="00782F69" w:rsidRPr="008800F6" w:rsidRDefault="00782F69" w:rsidP="006C7BFA">
      <w:pPr>
        <w:tabs>
          <w:tab w:val="left" w:leader="dot" w:pos="9360"/>
        </w:tabs>
        <w:suppressAutoHyphens/>
        <w:spacing w:line="276" w:lineRule="auto"/>
        <w:ind w:right="23"/>
        <w:jc w:val="both"/>
        <w:rPr>
          <w:rFonts w:ascii="Arial" w:hAnsi="Arial" w:cs="Arial"/>
          <w:b/>
          <w:color w:val="000000" w:themeColor="text1"/>
          <w:sz w:val="20"/>
          <w:szCs w:val="20"/>
          <w:lang w:eastAsia="ar-SA"/>
        </w:rPr>
      </w:pPr>
      <w:r w:rsidRPr="008800F6">
        <w:rPr>
          <w:rFonts w:ascii="Arial" w:hAnsi="Arial" w:cs="Arial"/>
          <w:color w:val="000000" w:themeColor="text1"/>
          <w:sz w:val="20"/>
          <w:szCs w:val="20"/>
          <w:lang w:eastAsia="ar-SA"/>
        </w:rPr>
        <w:t xml:space="preserve">działając w imieniu i na rzecz </w:t>
      </w:r>
      <w:r w:rsidRPr="008800F6">
        <w:rPr>
          <w:rFonts w:ascii="Arial" w:hAnsi="Arial" w:cs="Arial"/>
          <w:b/>
          <w:color w:val="000000" w:themeColor="text1"/>
          <w:sz w:val="20"/>
          <w:szCs w:val="20"/>
          <w:lang w:eastAsia="ar-SA"/>
        </w:rPr>
        <w:t>WYKONAWCY</w:t>
      </w:r>
    </w:p>
    <w:p w14:paraId="28DCFB45" w14:textId="77777777" w:rsidR="003A29D9" w:rsidRPr="008800F6" w:rsidRDefault="003A29D9" w:rsidP="006C7BFA">
      <w:pPr>
        <w:tabs>
          <w:tab w:val="left" w:pos="1701"/>
        </w:tabs>
        <w:spacing w:line="276" w:lineRule="auto"/>
        <w:ind w:right="23"/>
        <w:jc w:val="both"/>
        <w:rPr>
          <w:rFonts w:ascii="Arial" w:hAnsi="Arial" w:cs="Arial"/>
          <w:color w:val="000000" w:themeColor="text1"/>
          <w:sz w:val="20"/>
          <w:szCs w:val="20"/>
        </w:rPr>
      </w:pPr>
    </w:p>
    <w:p w14:paraId="28F68E25" w14:textId="4459173B" w:rsidR="00782F69" w:rsidRPr="008800F6" w:rsidRDefault="00782F69" w:rsidP="006C7BFA">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nazwa (firma):</w:t>
      </w:r>
      <w:r w:rsidRPr="008800F6">
        <w:rPr>
          <w:rFonts w:ascii="Arial" w:hAnsi="Arial" w:cs="Arial"/>
          <w:color w:val="000000" w:themeColor="text1"/>
          <w:sz w:val="20"/>
          <w:szCs w:val="20"/>
        </w:rPr>
        <w:tab/>
        <w:t>_________________________________________________________</w:t>
      </w:r>
    </w:p>
    <w:p w14:paraId="15B7EE19" w14:textId="77777777" w:rsidR="00782F69" w:rsidRPr="008800F6" w:rsidRDefault="00782F69" w:rsidP="006C7BFA">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adres siedziby:</w:t>
      </w:r>
      <w:r w:rsidRPr="008800F6">
        <w:rPr>
          <w:rFonts w:ascii="Arial" w:hAnsi="Arial" w:cs="Arial"/>
          <w:color w:val="000000" w:themeColor="text1"/>
          <w:sz w:val="20"/>
          <w:szCs w:val="20"/>
        </w:rPr>
        <w:tab/>
        <w:t>_________________________________________________________</w:t>
      </w:r>
    </w:p>
    <w:p w14:paraId="2DDBCC9F" w14:textId="154FC7D8" w:rsidR="000E3DAF" w:rsidRPr="008800F6" w:rsidRDefault="000E3DAF" w:rsidP="006C7BFA">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KRS:</w:t>
      </w:r>
      <w:r w:rsidRPr="008800F6">
        <w:rPr>
          <w:rFonts w:ascii="Arial" w:hAnsi="Arial" w:cs="Arial"/>
          <w:color w:val="000000" w:themeColor="text1"/>
          <w:sz w:val="20"/>
          <w:szCs w:val="20"/>
        </w:rPr>
        <w:tab/>
        <w:t>_________________________________________________________</w:t>
      </w:r>
    </w:p>
    <w:p w14:paraId="70000FD9" w14:textId="4D9CB298" w:rsidR="000E3DAF" w:rsidRPr="008800F6" w:rsidRDefault="00782F69" w:rsidP="006C7BFA">
      <w:pPr>
        <w:suppressAutoHyphens/>
        <w:spacing w:line="276" w:lineRule="auto"/>
        <w:ind w:left="1701" w:right="23" w:hanging="1701"/>
        <w:jc w:val="both"/>
        <w:rPr>
          <w:rFonts w:ascii="Arial" w:hAnsi="Arial" w:cs="Arial"/>
          <w:color w:val="000000" w:themeColor="text1"/>
          <w:sz w:val="20"/>
          <w:szCs w:val="20"/>
          <w:lang w:val="en-GB" w:eastAsia="ar-SA"/>
        </w:rPr>
      </w:pPr>
      <w:r w:rsidRPr="008800F6">
        <w:rPr>
          <w:rFonts w:ascii="Arial" w:hAnsi="Arial" w:cs="Arial"/>
          <w:color w:val="000000" w:themeColor="text1"/>
          <w:sz w:val="20"/>
          <w:szCs w:val="20"/>
          <w:lang w:val="en-GB" w:eastAsia="ar-SA"/>
        </w:rPr>
        <w:t>NIP</w:t>
      </w:r>
      <w:r w:rsidR="000E3DAF" w:rsidRPr="008800F6">
        <w:rPr>
          <w:rFonts w:ascii="Arial" w:hAnsi="Arial" w:cs="Arial"/>
          <w:color w:val="000000" w:themeColor="text1"/>
          <w:sz w:val="20"/>
          <w:szCs w:val="20"/>
          <w:lang w:val="en-GB" w:eastAsia="ar-SA"/>
        </w:rPr>
        <w:t>:</w:t>
      </w:r>
      <w:r w:rsidR="000E3DAF" w:rsidRPr="008800F6">
        <w:rPr>
          <w:rFonts w:ascii="Arial" w:hAnsi="Arial" w:cs="Arial"/>
          <w:color w:val="000000" w:themeColor="text1"/>
          <w:sz w:val="20"/>
          <w:szCs w:val="20"/>
          <w:lang w:val="en-GB" w:eastAsia="ar-SA"/>
        </w:rPr>
        <w:tab/>
        <w:t>_________________________________________________________</w:t>
      </w:r>
    </w:p>
    <w:p w14:paraId="4C35E197" w14:textId="0BB1325F" w:rsidR="00782F69" w:rsidRPr="008800F6" w:rsidRDefault="00782F69" w:rsidP="006C7BFA">
      <w:pPr>
        <w:suppressAutoHyphens/>
        <w:spacing w:line="276" w:lineRule="auto"/>
        <w:ind w:left="1701" w:right="23" w:hanging="1701"/>
        <w:jc w:val="both"/>
        <w:rPr>
          <w:rFonts w:ascii="Arial" w:hAnsi="Arial" w:cs="Arial"/>
          <w:color w:val="000000" w:themeColor="text1"/>
          <w:sz w:val="20"/>
          <w:szCs w:val="20"/>
          <w:lang w:val="en-GB" w:eastAsia="ar-SA"/>
        </w:rPr>
      </w:pPr>
      <w:r w:rsidRPr="008800F6">
        <w:rPr>
          <w:rFonts w:ascii="Arial" w:hAnsi="Arial" w:cs="Arial"/>
          <w:color w:val="000000" w:themeColor="text1"/>
          <w:sz w:val="20"/>
          <w:szCs w:val="20"/>
          <w:lang w:val="en-GB" w:eastAsia="ar-SA"/>
        </w:rPr>
        <w:t>REGON</w:t>
      </w:r>
      <w:r w:rsidR="000E3DAF" w:rsidRPr="008800F6">
        <w:rPr>
          <w:rFonts w:ascii="Arial" w:hAnsi="Arial" w:cs="Arial"/>
          <w:color w:val="000000" w:themeColor="text1"/>
          <w:sz w:val="20"/>
          <w:szCs w:val="20"/>
          <w:lang w:val="en-GB" w:eastAsia="ar-SA"/>
        </w:rPr>
        <w:t>:</w:t>
      </w:r>
      <w:r w:rsidR="000E3DAF" w:rsidRPr="008800F6">
        <w:rPr>
          <w:rFonts w:ascii="Arial" w:hAnsi="Arial" w:cs="Arial"/>
          <w:color w:val="000000" w:themeColor="text1"/>
          <w:sz w:val="20"/>
          <w:szCs w:val="20"/>
          <w:lang w:val="en-GB" w:eastAsia="ar-SA"/>
        </w:rPr>
        <w:tab/>
      </w:r>
      <w:r w:rsidRPr="008800F6">
        <w:rPr>
          <w:rFonts w:ascii="Arial" w:hAnsi="Arial" w:cs="Arial"/>
          <w:color w:val="000000" w:themeColor="text1"/>
          <w:sz w:val="20"/>
          <w:szCs w:val="20"/>
          <w:lang w:val="en-GB" w:eastAsia="ar-SA"/>
        </w:rPr>
        <w:t>_______________</w:t>
      </w:r>
      <w:r w:rsidR="000E3DAF" w:rsidRPr="008800F6">
        <w:rPr>
          <w:rFonts w:ascii="Arial" w:hAnsi="Arial" w:cs="Arial"/>
          <w:color w:val="000000" w:themeColor="text1"/>
          <w:sz w:val="20"/>
          <w:szCs w:val="20"/>
          <w:lang w:val="en-GB" w:eastAsia="ar-SA"/>
        </w:rPr>
        <w:t>__________________________________________</w:t>
      </w:r>
    </w:p>
    <w:p w14:paraId="62860503" w14:textId="0285068E" w:rsidR="003A29D9" w:rsidRPr="008800F6" w:rsidRDefault="003A29D9" w:rsidP="006C7BFA">
      <w:pPr>
        <w:suppressAutoHyphens/>
        <w:spacing w:line="276" w:lineRule="auto"/>
        <w:ind w:left="1701" w:right="23" w:hanging="1701"/>
        <w:jc w:val="both"/>
        <w:rPr>
          <w:rFonts w:ascii="Arial" w:hAnsi="Arial" w:cs="Arial"/>
          <w:color w:val="000000" w:themeColor="text1"/>
          <w:sz w:val="20"/>
          <w:szCs w:val="20"/>
          <w:lang w:val="en-GB" w:eastAsia="ar-SA"/>
        </w:rPr>
      </w:pPr>
      <w:r w:rsidRPr="008800F6">
        <w:rPr>
          <w:rFonts w:ascii="Arial" w:hAnsi="Arial" w:cs="Arial"/>
          <w:color w:val="000000" w:themeColor="text1"/>
          <w:sz w:val="20"/>
          <w:szCs w:val="20"/>
          <w:lang w:val="en-GB" w:eastAsia="ar-SA"/>
        </w:rPr>
        <w:t>Nr tel.:</w:t>
      </w:r>
      <w:r w:rsidRPr="008800F6">
        <w:rPr>
          <w:rFonts w:ascii="Arial" w:hAnsi="Arial" w:cs="Arial"/>
          <w:color w:val="000000" w:themeColor="text1"/>
          <w:sz w:val="20"/>
          <w:szCs w:val="20"/>
          <w:lang w:val="en-GB" w:eastAsia="ar-SA"/>
        </w:rPr>
        <w:tab/>
        <w:t>_________________________________________________________</w:t>
      </w:r>
    </w:p>
    <w:p w14:paraId="66741051" w14:textId="590C1B49" w:rsidR="000E3DAF" w:rsidRPr="008800F6" w:rsidRDefault="003A29D9" w:rsidP="006C7BFA">
      <w:pPr>
        <w:suppressAutoHyphens/>
        <w:spacing w:line="276" w:lineRule="auto"/>
        <w:ind w:left="1701" w:right="23" w:hanging="1701"/>
        <w:jc w:val="both"/>
        <w:rPr>
          <w:rFonts w:ascii="Arial" w:hAnsi="Arial" w:cs="Arial"/>
          <w:color w:val="000000" w:themeColor="text1"/>
          <w:sz w:val="20"/>
          <w:szCs w:val="20"/>
          <w:lang w:val="en-GB" w:eastAsia="ar-SA"/>
        </w:rPr>
      </w:pPr>
      <w:r w:rsidRPr="008800F6">
        <w:rPr>
          <w:rFonts w:ascii="Arial" w:hAnsi="Arial" w:cs="Arial"/>
          <w:color w:val="000000" w:themeColor="text1"/>
          <w:sz w:val="20"/>
          <w:szCs w:val="20"/>
          <w:lang w:val="en-GB" w:eastAsia="ar-SA"/>
        </w:rPr>
        <w:t>e-mail:</w:t>
      </w:r>
      <w:r w:rsidRPr="008800F6">
        <w:rPr>
          <w:rFonts w:ascii="Arial" w:hAnsi="Arial" w:cs="Arial"/>
          <w:color w:val="000000" w:themeColor="text1"/>
          <w:sz w:val="20"/>
          <w:szCs w:val="20"/>
          <w:lang w:val="en-GB" w:eastAsia="ar-SA"/>
        </w:rPr>
        <w:tab/>
        <w:t>_________________________________________________________</w:t>
      </w:r>
    </w:p>
    <w:p w14:paraId="7C1F5996" w14:textId="77777777" w:rsidR="003A29D9" w:rsidRPr="008800F6" w:rsidRDefault="003A29D9" w:rsidP="006C7BFA">
      <w:pPr>
        <w:tabs>
          <w:tab w:val="left" w:leader="dot" w:pos="9360"/>
        </w:tabs>
        <w:suppressAutoHyphens/>
        <w:spacing w:line="276" w:lineRule="auto"/>
        <w:ind w:right="23"/>
        <w:jc w:val="both"/>
        <w:rPr>
          <w:rFonts w:ascii="Arial" w:hAnsi="Arial" w:cs="Arial"/>
          <w:color w:val="000000" w:themeColor="text1"/>
          <w:sz w:val="20"/>
          <w:szCs w:val="20"/>
          <w:lang w:val="en-GB" w:eastAsia="ar-SA"/>
        </w:rPr>
      </w:pPr>
    </w:p>
    <w:p w14:paraId="2A959CB2" w14:textId="407FA665" w:rsidR="000E3DAF" w:rsidRPr="008800F6" w:rsidRDefault="00782F69" w:rsidP="006C7BFA">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hAnsi="Arial" w:cs="Arial"/>
          <w:color w:val="000000" w:themeColor="text1"/>
          <w:sz w:val="20"/>
          <w:szCs w:val="20"/>
          <w:lang w:eastAsia="ar-SA"/>
        </w:rPr>
        <w:t xml:space="preserve">Rodzaj Wykonawcy: </w:t>
      </w:r>
    </w:p>
    <w:p w14:paraId="1475AC48" w14:textId="77777777" w:rsidR="000E3DAF" w:rsidRPr="008800F6" w:rsidRDefault="000E3DAF" w:rsidP="006C7BFA">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 xml:space="preserve">[] </w:t>
      </w:r>
      <w:r w:rsidR="00782F69" w:rsidRPr="008800F6">
        <w:rPr>
          <w:rFonts w:ascii="Arial" w:hAnsi="Arial" w:cs="Arial"/>
          <w:color w:val="000000" w:themeColor="text1"/>
          <w:sz w:val="20"/>
          <w:szCs w:val="20"/>
          <w:lang w:eastAsia="ar-SA"/>
        </w:rPr>
        <w:t xml:space="preserve">mikroprzedsiębiorstwo, </w:t>
      </w:r>
    </w:p>
    <w:p w14:paraId="1A7605D9" w14:textId="77777777" w:rsidR="000E3DAF" w:rsidRPr="008800F6" w:rsidRDefault="000E3DAF" w:rsidP="006C7BFA">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 xml:space="preserve">[] </w:t>
      </w:r>
      <w:r w:rsidR="00782F69" w:rsidRPr="008800F6">
        <w:rPr>
          <w:rFonts w:ascii="Arial" w:hAnsi="Arial" w:cs="Arial"/>
          <w:color w:val="000000" w:themeColor="text1"/>
          <w:sz w:val="20"/>
          <w:szCs w:val="20"/>
          <w:lang w:eastAsia="ar-SA"/>
        </w:rPr>
        <w:t xml:space="preserve">małe przedsiębiorstwo, </w:t>
      </w:r>
    </w:p>
    <w:p w14:paraId="3ECC56ED" w14:textId="77777777" w:rsidR="000E3DAF" w:rsidRPr="008800F6" w:rsidRDefault="000E3DAF" w:rsidP="006C7BFA">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w:t>
      </w:r>
      <w:r w:rsidR="00782F69" w:rsidRPr="008800F6">
        <w:rPr>
          <w:rFonts w:ascii="Arial" w:hAnsi="Arial" w:cs="Arial"/>
          <w:color w:val="000000" w:themeColor="text1"/>
          <w:sz w:val="20"/>
          <w:szCs w:val="20"/>
          <w:lang w:eastAsia="ar-SA"/>
        </w:rPr>
        <w:t xml:space="preserve">średnie przedsiębiorstwo, </w:t>
      </w:r>
    </w:p>
    <w:p w14:paraId="5BB31D9A" w14:textId="392F24E7" w:rsidR="000E3DAF" w:rsidRPr="008800F6" w:rsidRDefault="000E3DAF" w:rsidP="006C7BFA">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 xml:space="preserve">[] </w:t>
      </w:r>
      <w:r w:rsidR="00782F69" w:rsidRPr="008800F6">
        <w:rPr>
          <w:rFonts w:ascii="Arial" w:hAnsi="Arial" w:cs="Arial"/>
          <w:color w:val="000000" w:themeColor="text1"/>
          <w:sz w:val="20"/>
          <w:szCs w:val="20"/>
          <w:lang w:eastAsia="ar-SA"/>
        </w:rPr>
        <w:t xml:space="preserve">jednoosobowa działalność gospodarcza, </w:t>
      </w:r>
    </w:p>
    <w:p w14:paraId="7A4AA5B8" w14:textId="77777777" w:rsidR="000E3DAF" w:rsidRPr="008800F6" w:rsidRDefault="000E3DAF" w:rsidP="006C7BFA">
      <w:pPr>
        <w:tabs>
          <w:tab w:val="left" w:leader="dot" w:pos="9360"/>
        </w:tabs>
        <w:suppressAutoHyphens/>
        <w:spacing w:line="276" w:lineRule="auto"/>
        <w:ind w:right="23"/>
        <w:jc w:val="both"/>
        <w:rPr>
          <w:rFonts w:ascii="Arial"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 xml:space="preserve">[] </w:t>
      </w:r>
      <w:r w:rsidR="00782F69" w:rsidRPr="008800F6">
        <w:rPr>
          <w:rFonts w:ascii="Arial" w:hAnsi="Arial" w:cs="Arial"/>
          <w:color w:val="000000" w:themeColor="text1"/>
          <w:sz w:val="20"/>
          <w:szCs w:val="20"/>
          <w:lang w:eastAsia="ar-SA"/>
        </w:rPr>
        <w:t>osoba fizyczna nieprowadząca działalności gospodarczej,</w:t>
      </w:r>
    </w:p>
    <w:p w14:paraId="4A1C33A6" w14:textId="2CD13D96" w:rsidR="00782F69" w:rsidRPr="008800F6" w:rsidRDefault="000E3DAF" w:rsidP="006C7BFA">
      <w:pPr>
        <w:tabs>
          <w:tab w:val="left" w:leader="dot" w:pos="9360"/>
        </w:tabs>
        <w:suppressAutoHyphens/>
        <w:spacing w:line="276" w:lineRule="auto"/>
        <w:ind w:right="23"/>
        <w:jc w:val="both"/>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 xml:space="preserve">[] </w:t>
      </w:r>
      <w:r w:rsidR="00782F69" w:rsidRPr="008800F6">
        <w:rPr>
          <w:rFonts w:ascii="Arial" w:hAnsi="Arial" w:cs="Arial"/>
          <w:color w:val="000000" w:themeColor="text1"/>
          <w:sz w:val="20"/>
          <w:szCs w:val="20"/>
          <w:lang w:eastAsia="ar-SA"/>
        </w:rPr>
        <w:t>inny rodzaj.</w:t>
      </w:r>
    </w:p>
    <w:p w14:paraId="3EAE6191" w14:textId="77777777" w:rsidR="000E3DAF" w:rsidRPr="008800F6" w:rsidRDefault="000E3DAF" w:rsidP="006C7BFA">
      <w:pPr>
        <w:tabs>
          <w:tab w:val="left" w:leader="dot" w:pos="9360"/>
        </w:tabs>
        <w:suppressAutoHyphens/>
        <w:spacing w:line="276" w:lineRule="auto"/>
        <w:ind w:right="23"/>
        <w:jc w:val="both"/>
        <w:rPr>
          <w:rFonts w:ascii="Arial" w:hAnsi="Arial" w:cs="Arial"/>
          <w:color w:val="000000" w:themeColor="text1"/>
          <w:sz w:val="20"/>
          <w:szCs w:val="20"/>
          <w:lang w:eastAsia="ar-SA"/>
        </w:rPr>
      </w:pPr>
    </w:p>
    <w:bookmarkEnd w:id="3"/>
    <w:p w14:paraId="36F64052" w14:textId="77777777" w:rsidR="00782F69"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b/>
          <w:bCs/>
          <w:color w:val="000000" w:themeColor="text1"/>
        </w:rPr>
      </w:pPr>
      <w:r w:rsidRPr="008800F6">
        <w:rPr>
          <w:rFonts w:ascii="Arial" w:hAnsi="Arial" w:cs="Arial"/>
          <w:b/>
          <w:color w:val="000000" w:themeColor="text1"/>
        </w:rPr>
        <w:t>SKŁADAMY OFERTĘ</w:t>
      </w:r>
      <w:r w:rsidRPr="008800F6">
        <w:rPr>
          <w:rFonts w:ascii="Arial" w:hAnsi="Arial" w:cs="Arial"/>
          <w:color w:val="000000" w:themeColor="text1"/>
        </w:rPr>
        <w:t xml:space="preserve"> na wykonanie przedmiotu zamówienia zgodnie ze Specyfikacją Warunków Zamówienia (SWZ).</w:t>
      </w:r>
    </w:p>
    <w:p w14:paraId="051598AD" w14:textId="77777777" w:rsidR="000E3DAF" w:rsidRPr="008800F6" w:rsidRDefault="000E3DAF" w:rsidP="006C7BFA">
      <w:pPr>
        <w:pStyle w:val="Zwykytekst1"/>
        <w:tabs>
          <w:tab w:val="left" w:pos="284"/>
        </w:tabs>
        <w:spacing w:line="276" w:lineRule="auto"/>
        <w:ind w:left="284" w:right="23"/>
        <w:jc w:val="both"/>
        <w:rPr>
          <w:rFonts w:ascii="Arial" w:hAnsi="Arial" w:cs="Arial"/>
          <w:b/>
          <w:bCs/>
          <w:color w:val="000000" w:themeColor="text1"/>
        </w:rPr>
      </w:pPr>
    </w:p>
    <w:p w14:paraId="6F19AB34" w14:textId="2CA794D1" w:rsidR="00FA7CE8"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OŚWIADCZAMY,</w:t>
      </w:r>
      <w:r w:rsidRPr="008800F6">
        <w:rPr>
          <w:rFonts w:ascii="Arial" w:hAnsi="Arial" w:cs="Arial"/>
          <w:color w:val="000000" w:themeColor="text1"/>
        </w:rPr>
        <w:t xml:space="preserve"> że</w:t>
      </w:r>
      <w:r w:rsidR="00FA7CE8" w:rsidRPr="008800F6">
        <w:rPr>
          <w:rFonts w:ascii="Arial" w:hAnsi="Arial" w:cs="Arial"/>
          <w:color w:val="000000" w:themeColor="text1"/>
        </w:rPr>
        <w:t>:</w:t>
      </w:r>
    </w:p>
    <w:p w14:paraId="0C9A4C32" w14:textId="3CBF35D8" w:rsidR="00285129" w:rsidRPr="008800F6" w:rsidRDefault="00782F69">
      <w:pPr>
        <w:pStyle w:val="Zwykytekst1"/>
        <w:numPr>
          <w:ilvl w:val="2"/>
          <w:numId w:val="29"/>
        </w:numPr>
        <w:spacing w:line="276" w:lineRule="auto"/>
        <w:ind w:left="567" w:right="23" w:hanging="283"/>
        <w:jc w:val="both"/>
        <w:rPr>
          <w:rFonts w:ascii="Arial" w:hAnsi="Arial" w:cs="Arial"/>
          <w:color w:val="000000" w:themeColor="text1"/>
        </w:rPr>
      </w:pPr>
      <w:r w:rsidRPr="008800F6">
        <w:rPr>
          <w:rFonts w:ascii="Arial" w:hAnsi="Arial" w:cs="Arial"/>
          <w:color w:val="000000" w:themeColor="text1"/>
        </w:rPr>
        <w:t>zapoznaliśmy się z ogłoszeniem o zamówieniu, SWZ oraz wyjaśnieniami i zmianami SWZ przekazanymi przez Zamawiającego</w:t>
      </w:r>
      <w:r w:rsidR="00285129" w:rsidRPr="008800F6">
        <w:rPr>
          <w:rFonts w:ascii="Arial" w:hAnsi="Arial" w:cs="Arial"/>
          <w:color w:val="000000" w:themeColor="text1"/>
        </w:rPr>
        <w:t xml:space="preserve"> i uznajemy się za związanych określonymi w nich postanowieniami i zasadami postępowania.</w:t>
      </w:r>
    </w:p>
    <w:p w14:paraId="10FDDA10" w14:textId="613A08B8" w:rsidR="00FA7CE8" w:rsidRPr="008800F6" w:rsidRDefault="00285129">
      <w:pPr>
        <w:pStyle w:val="Zwykytekst1"/>
        <w:numPr>
          <w:ilvl w:val="2"/>
          <w:numId w:val="29"/>
        </w:numPr>
        <w:spacing w:line="276" w:lineRule="auto"/>
        <w:ind w:left="567" w:right="23" w:hanging="283"/>
        <w:jc w:val="both"/>
        <w:rPr>
          <w:rFonts w:ascii="Arial" w:hAnsi="Arial" w:cs="Arial"/>
          <w:color w:val="000000" w:themeColor="text1"/>
        </w:rPr>
      </w:pPr>
      <w:r w:rsidRPr="008800F6">
        <w:rPr>
          <w:rFonts w:ascii="Arial" w:hAnsi="Arial" w:cs="Arial"/>
          <w:color w:val="000000" w:themeColor="text1"/>
        </w:rPr>
        <w:t>o</w:t>
      </w:r>
      <w:r w:rsidR="00FA7CE8" w:rsidRPr="008800F6">
        <w:rPr>
          <w:rFonts w:ascii="Arial" w:hAnsi="Arial" w:cs="Arial"/>
          <w:color w:val="000000" w:themeColor="text1"/>
        </w:rPr>
        <w:t>dbyliśmy wizję lokalną w dniu [***]</w:t>
      </w:r>
      <w:r w:rsidRPr="008800F6">
        <w:rPr>
          <w:rFonts w:ascii="Arial" w:hAnsi="Arial" w:cs="Arial"/>
          <w:color w:val="000000" w:themeColor="text1"/>
        </w:rPr>
        <w:t xml:space="preserve"> uzyskując wszystkie informacje niezbędne do złożenia oferty i realizacji umowy.</w:t>
      </w:r>
    </w:p>
    <w:p w14:paraId="475E0E27" w14:textId="77777777" w:rsidR="000E3DAF" w:rsidRPr="008800F6" w:rsidRDefault="000E3DAF" w:rsidP="006C7BFA">
      <w:pPr>
        <w:pStyle w:val="Zwykytekst1"/>
        <w:tabs>
          <w:tab w:val="left" w:pos="284"/>
        </w:tabs>
        <w:spacing w:line="276" w:lineRule="auto"/>
        <w:ind w:right="23"/>
        <w:jc w:val="both"/>
        <w:rPr>
          <w:rFonts w:ascii="Arial" w:hAnsi="Arial" w:cs="Arial"/>
          <w:color w:val="000000" w:themeColor="text1"/>
        </w:rPr>
      </w:pPr>
    </w:p>
    <w:p w14:paraId="1A5C0AEF" w14:textId="7A37F98A" w:rsidR="004B2C47"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OFERUJEMY</w:t>
      </w:r>
      <w:r w:rsidRPr="008800F6">
        <w:rPr>
          <w:rFonts w:ascii="Arial" w:hAnsi="Arial" w:cs="Arial"/>
          <w:b/>
          <w:iCs/>
          <w:color w:val="000000" w:themeColor="text1"/>
        </w:rPr>
        <w:t xml:space="preserve"> </w:t>
      </w:r>
      <w:r w:rsidRPr="008800F6">
        <w:rPr>
          <w:rFonts w:ascii="Arial" w:hAnsi="Arial" w:cs="Arial"/>
          <w:iCs/>
          <w:color w:val="000000" w:themeColor="text1"/>
        </w:rPr>
        <w:t>wykonanie przedmiotu zamówienia za łącznym wynagrodzeniem</w:t>
      </w:r>
      <w:r w:rsidR="006E3A40" w:rsidRPr="008800F6">
        <w:rPr>
          <w:rFonts w:ascii="Arial" w:hAnsi="Arial" w:cs="Arial"/>
          <w:iCs/>
          <w:color w:val="000000" w:themeColor="text1"/>
        </w:rPr>
        <w:t xml:space="preserve"> w złotych polskich </w:t>
      </w:r>
      <w:r w:rsidR="000E3DAF" w:rsidRPr="008800F6">
        <w:rPr>
          <w:rFonts w:ascii="Arial" w:hAnsi="Arial" w:cs="Arial"/>
          <w:iCs/>
          <w:color w:val="000000" w:themeColor="text1"/>
        </w:rPr>
        <w:t>[</w:t>
      </w:r>
      <w:r w:rsidR="006E3A40" w:rsidRPr="008800F6">
        <w:rPr>
          <w:rFonts w:ascii="Arial" w:hAnsi="Arial" w:cs="Arial"/>
          <w:iCs/>
          <w:color w:val="000000" w:themeColor="text1"/>
        </w:rPr>
        <w:t>PLN</w:t>
      </w:r>
      <w:r w:rsidR="000E3DAF" w:rsidRPr="008800F6">
        <w:rPr>
          <w:rFonts w:ascii="Arial" w:hAnsi="Arial" w:cs="Arial"/>
          <w:iCs/>
          <w:color w:val="000000" w:themeColor="text1"/>
        </w:rPr>
        <w:t>]</w:t>
      </w:r>
      <w:r w:rsidR="004B2C47" w:rsidRPr="008800F6">
        <w:rPr>
          <w:rFonts w:ascii="Arial" w:hAnsi="Arial" w:cs="Arial"/>
          <w:iCs/>
          <w:color w:val="000000" w:themeColor="text1"/>
        </w:rPr>
        <w:t>:</w:t>
      </w:r>
      <w:r w:rsidRPr="008800F6">
        <w:rPr>
          <w:rFonts w:ascii="Arial" w:hAnsi="Arial" w:cs="Arial"/>
          <w:iCs/>
          <w:color w:val="000000" w:themeColor="text1"/>
        </w:rPr>
        <w:t xml:space="preserve"> </w:t>
      </w:r>
    </w:p>
    <w:p w14:paraId="749450D5" w14:textId="50FEE76F" w:rsidR="004B2C47" w:rsidRPr="008800F6" w:rsidRDefault="004B2C47" w:rsidP="006C7BFA">
      <w:pPr>
        <w:pStyle w:val="Zwykytekst1"/>
        <w:tabs>
          <w:tab w:val="left" w:pos="284"/>
        </w:tabs>
        <w:spacing w:line="276" w:lineRule="auto"/>
        <w:ind w:left="283" w:right="23"/>
        <w:jc w:val="both"/>
        <w:rPr>
          <w:rFonts w:ascii="Arial" w:hAnsi="Arial" w:cs="Arial"/>
          <w:color w:val="000000" w:themeColor="text1"/>
        </w:rPr>
      </w:pPr>
      <w:r w:rsidRPr="008800F6">
        <w:rPr>
          <w:rFonts w:ascii="Arial" w:hAnsi="Arial" w:cs="Arial"/>
          <w:color w:val="000000" w:themeColor="text1"/>
        </w:rPr>
        <w:t>Razem wartość netto:</w:t>
      </w:r>
      <w:r w:rsidR="000E3DAF" w:rsidRPr="008800F6">
        <w:rPr>
          <w:rFonts w:ascii="Arial" w:hAnsi="Arial" w:cs="Arial"/>
          <w:color w:val="000000" w:themeColor="text1"/>
        </w:rPr>
        <w:tab/>
        <w:t>____________________________________________</w:t>
      </w:r>
      <w:r w:rsidR="007F34EE">
        <w:rPr>
          <w:rFonts w:ascii="Arial" w:hAnsi="Arial" w:cs="Arial"/>
          <w:color w:val="000000" w:themeColor="text1"/>
        </w:rPr>
        <w:t>,</w:t>
      </w:r>
    </w:p>
    <w:p w14:paraId="0809DA72" w14:textId="7665328D" w:rsidR="004B2C47" w:rsidRPr="008800F6" w:rsidRDefault="004B2C47" w:rsidP="006C7BFA">
      <w:pPr>
        <w:pStyle w:val="Akapitzlist"/>
        <w:ind w:left="283" w:right="23"/>
        <w:jc w:val="both"/>
        <w:rPr>
          <w:color w:val="000000" w:themeColor="text1"/>
          <w:sz w:val="20"/>
        </w:rPr>
      </w:pPr>
      <w:r w:rsidRPr="008800F6">
        <w:rPr>
          <w:color w:val="000000" w:themeColor="text1"/>
          <w:sz w:val="20"/>
        </w:rPr>
        <w:t>Stawk</w:t>
      </w:r>
      <w:r w:rsidR="00730934" w:rsidRPr="008800F6">
        <w:rPr>
          <w:color w:val="000000" w:themeColor="text1"/>
          <w:sz w:val="20"/>
        </w:rPr>
        <w:t>a</w:t>
      </w:r>
      <w:r w:rsidRPr="008800F6">
        <w:rPr>
          <w:color w:val="000000" w:themeColor="text1"/>
          <w:sz w:val="20"/>
        </w:rPr>
        <w:t xml:space="preserve"> VAT</w:t>
      </w:r>
      <w:r w:rsidR="00FA7CE8" w:rsidRPr="008800F6">
        <w:rPr>
          <w:color w:val="000000" w:themeColor="text1"/>
          <w:sz w:val="20"/>
        </w:rPr>
        <w:t>:</w:t>
      </w:r>
      <w:r w:rsidR="00730934" w:rsidRPr="008800F6">
        <w:rPr>
          <w:color w:val="000000" w:themeColor="text1"/>
          <w:sz w:val="20"/>
        </w:rPr>
        <w:t xml:space="preserve"> </w:t>
      </w:r>
      <w:r w:rsidR="00FA7CE8" w:rsidRPr="008800F6">
        <w:rPr>
          <w:color w:val="000000" w:themeColor="text1"/>
          <w:sz w:val="20"/>
        </w:rPr>
        <w:tab/>
      </w:r>
      <w:r w:rsidR="00FA7CE8" w:rsidRPr="008800F6">
        <w:rPr>
          <w:color w:val="000000" w:themeColor="text1"/>
          <w:sz w:val="20"/>
        </w:rPr>
        <w:tab/>
      </w:r>
      <w:r w:rsidR="00730934" w:rsidRPr="008800F6">
        <w:rPr>
          <w:color w:val="000000" w:themeColor="text1"/>
          <w:sz w:val="20"/>
        </w:rPr>
        <w:t>23%</w:t>
      </w:r>
    </w:p>
    <w:p w14:paraId="2A7BA48E" w14:textId="6041A25E" w:rsidR="000E3DAF" w:rsidRPr="008800F6" w:rsidRDefault="004B2C47" w:rsidP="006C7BFA">
      <w:pPr>
        <w:pStyle w:val="Akapitzlist"/>
        <w:ind w:left="283" w:right="23"/>
        <w:jc w:val="both"/>
        <w:rPr>
          <w:color w:val="000000" w:themeColor="text1"/>
          <w:sz w:val="20"/>
        </w:rPr>
      </w:pPr>
      <w:r w:rsidRPr="008800F6">
        <w:rPr>
          <w:color w:val="000000" w:themeColor="text1"/>
          <w:sz w:val="20"/>
        </w:rPr>
        <w:t>Kwot</w:t>
      </w:r>
      <w:r w:rsidR="00730934" w:rsidRPr="008800F6">
        <w:rPr>
          <w:color w:val="000000" w:themeColor="text1"/>
          <w:sz w:val="20"/>
        </w:rPr>
        <w:t>a</w:t>
      </w:r>
      <w:r w:rsidRPr="008800F6">
        <w:rPr>
          <w:color w:val="000000" w:themeColor="text1"/>
          <w:sz w:val="20"/>
        </w:rPr>
        <w:t xml:space="preserve"> VAT:</w:t>
      </w:r>
      <w:r w:rsidR="000E3DAF" w:rsidRPr="008800F6">
        <w:rPr>
          <w:color w:val="000000" w:themeColor="text1"/>
          <w:sz w:val="20"/>
        </w:rPr>
        <w:tab/>
      </w:r>
      <w:r w:rsidR="00FA7CE8" w:rsidRPr="008800F6">
        <w:rPr>
          <w:color w:val="000000" w:themeColor="text1"/>
          <w:sz w:val="20"/>
        </w:rPr>
        <w:tab/>
      </w:r>
      <w:r w:rsidR="000E3DAF" w:rsidRPr="008800F6">
        <w:rPr>
          <w:color w:val="000000" w:themeColor="text1"/>
          <w:sz w:val="20"/>
        </w:rPr>
        <w:tab/>
        <w:t>____________________________________________</w:t>
      </w:r>
      <w:r w:rsidR="007F34EE">
        <w:rPr>
          <w:color w:val="000000" w:themeColor="text1"/>
          <w:sz w:val="20"/>
        </w:rPr>
        <w:t>,</w:t>
      </w:r>
    </w:p>
    <w:p w14:paraId="273342BF" w14:textId="4485E8D2" w:rsidR="004B2C47" w:rsidRPr="008800F6" w:rsidRDefault="004B2C47" w:rsidP="006C7BFA">
      <w:pPr>
        <w:pStyle w:val="Akapitzlist"/>
        <w:ind w:left="283" w:right="23"/>
        <w:jc w:val="both"/>
        <w:rPr>
          <w:color w:val="000000" w:themeColor="text1"/>
          <w:sz w:val="20"/>
        </w:rPr>
      </w:pPr>
      <w:r w:rsidRPr="008800F6">
        <w:rPr>
          <w:color w:val="000000" w:themeColor="text1"/>
          <w:sz w:val="20"/>
        </w:rPr>
        <w:t>Razem wartość brutto:</w:t>
      </w:r>
      <w:r w:rsidR="000E3DAF" w:rsidRPr="008800F6">
        <w:rPr>
          <w:color w:val="000000" w:themeColor="text1"/>
          <w:sz w:val="20"/>
        </w:rPr>
        <w:tab/>
        <w:t>____________________________________________</w:t>
      </w:r>
      <w:r w:rsidR="007F34EE">
        <w:rPr>
          <w:color w:val="000000" w:themeColor="text1"/>
          <w:sz w:val="20"/>
        </w:rPr>
        <w:t>,</w:t>
      </w:r>
    </w:p>
    <w:p w14:paraId="7E6D6067" w14:textId="77777777" w:rsidR="0041683F" w:rsidRDefault="0041683F" w:rsidP="0041683F">
      <w:pPr>
        <w:pStyle w:val="Zwykytekst1"/>
        <w:spacing w:line="276" w:lineRule="auto"/>
        <w:ind w:left="284" w:right="23"/>
        <w:jc w:val="both"/>
        <w:rPr>
          <w:rFonts w:ascii="Arial" w:hAnsi="Arial" w:cs="Arial"/>
          <w:color w:val="000000" w:themeColor="text1"/>
        </w:rPr>
      </w:pPr>
    </w:p>
    <w:p w14:paraId="0FB0472D" w14:textId="77DC7C8C" w:rsidR="007F34EE" w:rsidRDefault="007F34EE" w:rsidP="0041683F">
      <w:pPr>
        <w:pStyle w:val="Zwykytekst1"/>
        <w:spacing w:line="276" w:lineRule="auto"/>
        <w:ind w:left="284" w:right="23"/>
        <w:jc w:val="both"/>
        <w:rPr>
          <w:rFonts w:ascii="Arial" w:hAnsi="Arial" w:cs="Arial"/>
          <w:color w:val="000000" w:themeColor="text1"/>
        </w:rPr>
      </w:pPr>
      <w:r>
        <w:rPr>
          <w:rFonts w:ascii="Arial" w:hAnsi="Arial" w:cs="Arial"/>
          <w:color w:val="000000" w:themeColor="text1"/>
        </w:rPr>
        <w:t>zgodnie z poniższym zestawieniem:</w:t>
      </w:r>
    </w:p>
    <w:p w14:paraId="1EB07331" w14:textId="77777777" w:rsidR="007F34EE" w:rsidRDefault="007F34EE" w:rsidP="0041683F">
      <w:pPr>
        <w:pStyle w:val="Zwykytekst1"/>
        <w:spacing w:line="276" w:lineRule="auto"/>
        <w:ind w:left="284" w:right="23"/>
        <w:jc w:val="both"/>
        <w:rPr>
          <w:rFonts w:ascii="Arial" w:hAnsi="Arial" w:cs="Arial"/>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6682"/>
        <w:gridCol w:w="1985"/>
      </w:tblGrid>
      <w:tr w:rsidR="007F34EE" w:rsidRPr="00B20D72" w14:paraId="43517767" w14:textId="77777777" w:rsidTr="00E57E11">
        <w:trPr>
          <w:trHeight w:val="680"/>
        </w:trPr>
        <w:tc>
          <w:tcPr>
            <w:tcW w:w="684" w:type="dxa"/>
            <w:vAlign w:val="center"/>
          </w:tcPr>
          <w:p w14:paraId="283F4579" w14:textId="1CDA108B" w:rsidR="007F34EE" w:rsidRPr="007F34EE" w:rsidRDefault="007F34EE" w:rsidP="007F34EE">
            <w:pPr>
              <w:widowControl w:val="0"/>
              <w:autoSpaceDE w:val="0"/>
              <w:autoSpaceDN w:val="0"/>
              <w:adjustRightInd w:val="0"/>
              <w:jc w:val="center"/>
              <w:rPr>
                <w:rFonts w:ascii="Arial" w:hAnsi="Arial" w:cs="Arial"/>
                <w:b/>
                <w:bCs/>
                <w:sz w:val="20"/>
                <w:szCs w:val="20"/>
              </w:rPr>
            </w:pPr>
            <w:r>
              <w:rPr>
                <w:rFonts w:ascii="Arial" w:hAnsi="Arial" w:cs="Arial"/>
                <w:b/>
                <w:bCs/>
                <w:sz w:val="20"/>
                <w:szCs w:val="20"/>
              </w:rPr>
              <w:lastRenderedPageBreak/>
              <w:t>Lp.</w:t>
            </w:r>
          </w:p>
        </w:tc>
        <w:tc>
          <w:tcPr>
            <w:tcW w:w="6682" w:type="dxa"/>
            <w:vAlign w:val="center"/>
          </w:tcPr>
          <w:p w14:paraId="1E590455" w14:textId="4D356B5F" w:rsidR="007F34EE" w:rsidRPr="007F34EE" w:rsidRDefault="007F34EE" w:rsidP="007F34EE">
            <w:pPr>
              <w:widowControl w:val="0"/>
              <w:autoSpaceDE w:val="0"/>
              <w:autoSpaceDN w:val="0"/>
              <w:adjustRightInd w:val="0"/>
              <w:jc w:val="center"/>
              <w:rPr>
                <w:rFonts w:ascii="Arial" w:hAnsi="Arial" w:cs="Arial"/>
                <w:b/>
                <w:bCs/>
                <w:sz w:val="20"/>
                <w:szCs w:val="20"/>
              </w:rPr>
            </w:pPr>
            <w:r>
              <w:rPr>
                <w:rFonts w:ascii="Arial" w:hAnsi="Arial" w:cs="Arial"/>
                <w:b/>
                <w:bCs/>
                <w:sz w:val="20"/>
                <w:szCs w:val="20"/>
              </w:rPr>
              <w:t>Świadczenie</w:t>
            </w:r>
          </w:p>
        </w:tc>
        <w:tc>
          <w:tcPr>
            <w:tcW w:w="1985" w:type="dxa"/>
            <w:vAlign w:val="center"/>
          </w:tcPr>
          <w:p w14:paraId="5807EE65" w14:textId="1FD71681" w:rsidR="007F34EE" w:rsidRPr="007F34EE" w:rsidRDefault="007F34EE" w:rsidP="007F34EE">
            <w:pPr>
              <w:widowControl w:val="0"/>
              <w:autoSpaceDE w:val="0"/>
              <w:autoSpaceDN w:val="0"/>
              <w:adjustRightInd w:val="0"/>
              <w:jc w:val="center"/>
              <w:rPr>
                <w:rFonts w:ascii="Arial" w:hAnsi="Arial" w:cs="Arial"/>
                <w:b/>
                <w:bCs/>
                <w:sz w:val="20"/>
                <w:szCs w:val="20"/>
              </w:rPr>
            </w:pPr>
            <w:r>
              <w:rPr>
                <w:rFonts w:ascii="Arial" w:hAnsi="Arial" w:cs="Arial"/>
                <w:b/>
                <w:bCs/>
                <w:sz w:val="20"/>
                <w:szCs w:val="20"/>
              </w:rPr>
              <w:t>Wartość brutto (zł)</w:t>
            </w:r>
          </w:p>
        </w:tc>
      </w:tr>
      <w:tr w:rsidR="007F34EE" w:rsidRPr="00B20D72" w14:paraId="3126909B" w14:textId="77777777" w:rsidTr="00E57E11">
        <w:trPr>
          <w:trHeight w:val="680"/>
        </w:trPr>
        <w:tc>
          <w:tcPr>
            <w:tcW w:w="684" w:type="dxa"/>
            <w:vAlign w:val="center"/>
          </w:tcPr>
          <w:p w14:paraId="254ADD0C" w14:textId="48CDF09E" w:rsidR="007F34EE" w:rsidRPr="007F34EE" w:rsidRDefault="007F34EE" w:rsidP="007F34EE">
            <w:pPr>
              <w:widowControl w:val="0"/>
              <w:autoSpaceDE w:val="0"/>
              <w:autoSpaceDN w:val="0"/>
              <w:adjustRightInd w:val="0"/>
              <w:rPr>
                <w:rFonts w:ascii="Arial" w:hAnsi="Arial" w:cs="Arial"/>
                <w:b/>
                <w:bCs/>
                <w:sz w:val="20"/>
                <w:szCs w:val="20"/>
              </w:rPr>
            </w:pPr>
            <w:r w:rsidRPr="007F34EE">
              <w:rPr>
                <w:rFonts w:ascii="Arial" w:hAnsi="Arial" w:cs="Arial"/>
                <w:b/>
                <w:bCs/>
                <w:sz w:val="20"/>
                <w:szCs w:val="20"/>
              </w:rPr>
              <w:t>I.</w:t>
            </w:r>
          </w:p>
        </w:tc>
        <w:tc>
          <w:tcPr>
            <w:tcW w:w="6682" w:type="dxa"/>
            <w:vAlign w:val="center"/>
          </w:tcPr>
          <w:p w14:paraId="440ECA7C" w14:textId="1F94AEEC"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DOKUMENTACJA PROJEKTOWA</w:t>
            </w:r>
          </w:p>
        </w:tc>
        <w:tc>
          <w:tcPr>
            <w:tcW w:w="1985" w:type="dxa"/>
            <w:vAlign w:val="center"/>
          </w:tcPr>
          <w:p w14:paraId="067AD413" w14:textId="2DE35D60" w:rsidR="007F34EE" w:rsidRPr="007F34EE" w:rsidRDefault="007F34EE" w:rsidP="007F34EE">
            <w:pPr>
              <w:widowControl w:val="0"/>
              <w:autoSpaceDE w:val="0"/>
              <w:autoSpaceDN w:val="0"/>
              <w:adjustRightInd w:val="0"/>
              <w:jc w:val="center"/>
              <w:rPr>
                <w:rFonts w:ascii="Arial" w:hAnsi="Arial" w:cs="Arial"/>
                <w:b/>
                <w:bCs/>
                <w:sz w:val="20"/>
                <w:szCs w:val="20"/>
              </w:rPr>
            </w:pPr>
          </w:p>
        </w:tc>
      </w:tr>
      <w:tr w:rsidR="007F34EE" w:rsidRPr="00B20D72" w14:paraId="5EBE36CA" w14:textId="77777777" w:rsidTr="00E57E11">
        <w:trPr>
          <w:trHeight w:val="680"/>
        </w:trPr>
        <w:tc>
          <w:tcPr>
            <w:tcW w:w="684" w:type="dxa"/>
            <w:vAlign w:val="center"/>
          </w:tcPr>
          <w:p w14:paraId="275E74AC" w14:textId="77777777" w:rsidR="007F34EE" w:rsidRPr="007F34EE" w:rsidRDefault="007F34EE" w:rsidP="007F34EE">
            <w:pPr>
              <w:widowControl w:val="0"/>
              <w:autoSpaceDE w:val="0"/>
              <w:autoSpaceDN w:val="0"/>
              <w:adjustRightInd w:val="0"/>
              <w:rPr>
                <w:rFonts w:ascii="Arial" w:hAnsi="Arial" w:cs="Arial"/>
                <w:sz w:val="20"/>
                <w:szCs w:val="20"/>
              </w:rPr>
            </w:pPr>
            <w:r w:rsidRPr="007F34EE">
              <w:rPr>
                <w:rFonts w:ascii="Arial" w:hAnsi="Arial" w:cs="Arial"/>
                <w:sz w:val="20"/>
                <w:szCs w:val="20"/>
              </w:rPr>
              <w:t>1.1.</w:t>
            </w:r>
          </w:p>
        </w:tc>
        <w:tc>
          <w:tcPr>
            <w:tcW w:w="6682" w:type="dxa"/>
            <w:vAlign w:val="center"/>
          </w:tcPr>
          <w:p w14:paraId="6DAEC48C"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Projekt techniczny w zakresie wystarczającym do wykonania zadania</w:t>
            </w:r>
          </w:p>
        </w:tc>
        <w:tc>
          <w:tcPr>
            <w:tcW w:w="1985" w:type="dxa"/>
            <w:vAlign w:val="center"/>
          </w:tcPr>
          <w:p w14:paraId="64B7156F" w14:textId="198718D9"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7C65BC54" w14:textId="77777777" w:rsidTr="00E57E11">
        <w:trPr>
          <w:trHeight w:val="680"/>
        </w:trPr>
        <w:tc>
          <w:tcPr>
            <w:tcW w:w="684" w:type="dxa"/>
            <w:vAlign w:val="center"/>
          </w:tcPr>
          <w:p w14:paraId="4248B9B3" w14:textId="77777777" w:rsidR="007F34EE" w:rsidRPr="007F34EE" w:rsidRDefault="007F34EE" w:rsidP="007F34EE">
            <w:pPr>
              <w:widowControl w:val="0"/>
              <w:autoSpaceDE w:val="0"/>
              <w:autoSpaceDN w:val="0"/>
              <w:adjustRightInd w:val="0"/>
              <w:rPr>
                <w:rFonts w:ascii="Arial" w:hAnsi="Arial" w:cs="Arial"/>
                <w:b/>
                <w:bCs/>
                <w:sz w:val="20"/>
                <w:szCs w:val="20"/>
              </w:rPr>
            </w:pPr>
            <w:r w:rsidRPr="007F34EE">
              <w:rPr>
                <w:rFonts w:ascii="Arial" w:hAnsi="Arial" w:cs="Arial"/>
                <w:b/>
                <w:bCs/>
                <w:sz w:val="20"/>
                <w:szCs w:val="20"/>
              </w:rPr>
              <w:t>II.</w:t>
            </w:r>
          </w:p>
        </w:tc>
        <w:tc>
          <w:tcPr>
            <w:tcW w:w="6682" w:type="dxa"/>
            <w:vAlign w:val="center"/>
          </w:tcPr>
          <w:p w14:paraId="7B08EB74"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b/>
                <w:bCs/>
                <w:sz w:val="20"/>
                <w:szCs w:val="20"/>
              </w:rPr>
              <w:t>BRANŻA TECHNOLOGICZNO-SANITARNA</w:t>
            </w:r>
          </w:p>
        </w:tc>
        <w:tc>
          <w:tcPr>
            <w:tcW w:w="1985" w:type="dxa"/>
            <w:vAlign w:val="center"/>
          </w:tcPr>
          <w:p w14:paraId="203DC2C5" w14:textId="6ED10955" w:rsidR="007F34EE" w:rsidRPr="007F34EE" w:rsidRDefault="007F34EE" w:rsidP="007F34EE">
            <w:pPr>
              <w:widowControl w:val="0"/>
              <w:autoSpaceDE w:val="0"/>
              <w:autoSpaceDN w:val="0"/>
              <w:adjustRightInd w:val="0"/>
              <w:jc w:val="center"/>
              <w:rPr>
                <w:rFonts w:ascii="Arial" w:hAnsi="Arial" w:cs="Arial"/>
                <w:b/>
                <w:bCs/>
                <w:sz w:val="20"/>
                <w:szCs w:val="20"/>
              </w:rPr>
            </w:pPr>
          </w:p>
        </w:tc>
      </w:tr>
      <w:tr w:rsidR="007F34EE" w:rsidRPr="00B20D72" w14:paraId="1BBA0D38" w14:textId="77777777" w:rsidTr="00E57E11">
        <w:trPr>
          <w:trHeight w:val="680"/>
        </w:trPr>
        <w:tc>
          <w:tcPr>
            <w:tcW w:w="684" w:type="dxa"/>
            <w:vAlign w:val="center"/>
          </w:tcPr>
          <w:p w14:paraId="65F6EEA1" w14:textId="77777777" w:rsidR="007F34EE" w:rsidRPr="007F34EE" w:rsidRDefault="007F34EE" w:rsidP="007F34EE">
            <w:pPr>
              <w:widowControl w:val="0"/>
              <w:autoSpaceDE w:val="0"/>
              <w:autoSpaceDN w:val="0"/>
              <w:adjustRightInd w:val="0"/>
              <w:rPr>
                <w:rFonts w:ascii="Arial" w:hAnsi="Arial" w:cs="Arial"/>
                <w:sz w:val="20"/>
                <w:szCs w:val="20"/>
              </w:rPr>
            </w:pPr>
            <w:r w:rsidRPr="007F34EE">
              <w:rPr>
                <w:rFonts w:ascii="Arial" w:hAnsi="Arial" w:cs="Arial"/>
                <w:sz w:val="20"/>
                <w:szCs w:val="20"/>
              </w:rPr>
              <w:t>2.1.</w:t>
            </w:r>
          </w:p>
        </w:tc>
        <w:tc>
          <w:tcPr>
            <w:tcW w:w="6682" w:type="dxa"/>
            <w:vAlign w:val="center"/>
            <w:hideMark/>
          </w:tcPr>
          <w:p w14:paraId="4D2D8A1A"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Układ napowietrzania wody – rozdzielnia powietrza,  instalacja powietrza z armaturą do aeratora i do siłowników przepustnic</w:t>
            </w:r>
          </w:p>
        </w:tc>
        <w:tc>
          <w:tcPr>
            <w:tcW w:w="1985" w:type="dxa"/>
            <w:vAlign w:val="center"/>
          </w:tcPr>
          <w:p w14:paraId="6717EBB3" w14:textId="645FED2D"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500D7595" w14:textId="77777777" w:rsidTr="00E57E11">
        <w:trPr>
          <w:trHeight w:val="680"/>
        </w:trPr>
        <w:tc>
          <w:tcPr>
            <w:tcW w:w="684" w:type="dxa"/>
            <w:vAlign w:val="center"/>
          </w:tcPr>
          <w:p w14:paraId="4B99D2FE" w14:textId="77777777" w:rsidR="007F34EE" w:rsidRPr="007F34EE" w:rsidRDefault="007F34EE" w:rsidP="007F34EE">
            <w:pPr>
              <w:widowControl w:val="0"/>
              <w:autoSpaceDE w:val="0"/>
              <w:autoSpaceDN w:val="0"/>
              <w:adjustRightInd w:val="0"/>
              <w:rPr>
                <w:rFonts w:ascii="Arial" w:hAnsi="Arial" w:cs="Arial"/>
                <w:sz w:val="20"/>
                <w:szCs w:val="20"/>
              </w:rPr>
            </w:pPr>
            <w:r w:rsidRPr="007F34EE">
              <w:rPr>
                <w:rFonts w:ascii="Arial" w:hAnsi="Arial" w:cs="Arial"/>
                <w:sz w:val="20"/>
                <w:szCs w:val="20"/>
              </w:rPr>
              <w:t>2.2.</w:t>
            </w:r>
          </w:p>
        </w:tc>
        <w:tc>
          <w:tcPr>
            <w:tcW w:w="6682" w:type="dxa"/>
            <w:vAlign w:val="center"/>
          </w:tcPr>
          <w:p w14:paraId="67403635"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Układ filtracji wody – orurowanie istniejących zbiorników filtracyjnych, osprzęt, armatura</w:t>
            </w:r>
          </w:p>
        </w:tc>
        <w:tc>
          <w:tcPr>
            <w:tcW w:w="1985" w:type="dxa"/>
            <w:vAlign w:val="center"/>
          </w:tcPr>
          <w:p w14:paraId="256C8A96" w14:textId="4F1AB562"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10C5B368" w14:textId="77777777" w:rsidTr="00E57E11">
        <w:trPr>
          <w:trHeight w:val="680"/>
        </w:trPr>
        <w:tc>
          <w:tcPr>
            <w:tcW w:w="684" w:type="dxa"/>
            <w:vAlign w:val="center"/>
          </w:tcPr>
          <w:p w14:paraId="2F64ADD8" w14:textId="77777777" w:rsidR="007F34EE" w:rsidRPr="007F34EE" w:rsidRDefault="007F34EE" w:rsidP="007F34EE">
            <w:pPr>
              <w:widowControl w:val="0"/>
              <w:autoSpaceDE w:val="0"/>
              <w:autoSpaceDN w:val="0"/>
              <w:adjustRightInd w:val="0"/>
              <w:rPr>
                <w:rFonts w:ascii="Arial" w:hAnsi="Arial" w:cs="Arial"/>
                <w:sz w:val="20"/>
                <w:szCs w:val="20"/>
              </w:rPr>
            </w:pPr>
            <w:r w:rsidRPr="007F34EE">
              <w:rPr>
                <w:rFonts w:ascii="Arial" w:hAnsi="Arial" w:cs="Arial"/>
                <w:sz w:val="20"/>
                <w:szCs w:val="20"/>
              </w:rPr>
              <w:t>2.3.</w:t>
            </w:r>
          </w:p>
        </w:tc>
        <w:tc>
          <w:tcPr>
            <w:tcW w:w="6682" w:type="dxa"/>
            <w:vAlign w:val="center"/>
          </w:tcPr>
          <w:p w14:paraId="446E13B5"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System płukania złóż – pompa płucząca, armatura na tłoczeniu pompy i dmuchawy</w:t>
            </w:r>
          </w:p>
        </w:tc>
        <w:tc>
          <w:tcPr>
            <w:tcW w:w="1985" w:type="dxa"/>
            <w:vAlign w:val="center"/>
          </w:tcPr>
          <w:p w14:paraId="4DF6D13B" w14:textId="4EAD48DE"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1D45EDE8" w14:textId="77777777" w:rsidTr="00E57E11">
        <w:trPr>
          <w:trHeight w:val="680"/>
        </w:trPr>
        <w:tc>
          <w:tcPr>
            <w:tcW w:w="684" w:type="dxa"/>
            <w:vAlign w:val="center"/>
          </w:tcPr>
          <w:p w14:paraId="0B8050A3" w14:textId="77777777" w:rsidR="007F34EE" w:rsidRPr="007F34EE" w:rsidRDefault="007F34EE" w:rsidP="007F34EE">
            <w:pPr>
              <w:widowControl w:val="0"/>
              <w:autoSpaceDE w:val="0"/>
              <w:autoSpaceDN w:val="0"/>
              <w:adjustRightInd w:val="0"/>
              <w:rPr>
                <w:rFonts w:ascii="Arial" w:hAnsi="Arial" w:cs="Arial"/>
                <w:sz w:val="20"/>
                <w:szCs w:val="20"/>
              </w:rPr>
            </w:pPr>
            <w:r w:rsidRPr="007F34EE">
              <w:rPr>
                <w:rFonts w:ascii="Arial" w:hAnsi="Arial" w:cs="Arial"/>
                <w:sz w:val="20"/>
                <w:szCs w:val="20"/>
              </w:rPr>
              <w:t>2.4.</w:t>
            </w:r>
          </w:p>
        </w:tc>
        <w:tc>
          <w:tcPr>
            <w:tcW w:w="6682" w:type="dxa"/>
            <w:vAlign w:val="center"/>
          </w:tcPr>
          <w:p w14:paraId="54A22500"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System dezynfekcji wody – sterylizator UV, zestaw dozowania podchlorynu sodu</w:t>
            </w:r>
          </w:p>
        </w:tc>
        <w:tc>
          <w:tcPr>
            <w:tcW w:w="1985" w:type="dxa"/>
            <w:vAlign w:val="center"/>
          </w:tcPr>
          <w:p w14:paraId="6B725C25" w14:textId="68D14570"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11D5D1B7" w14:textId="77777777" w:rsidTr="00E57E11">
        <w:trPr>
          <w:trHeight w:val="680"/>
        </w:trPr>
        <w:tc>
          <w:tcPr>
            <w:tcW w:w="684" w:type="dxa"/>
            <w:vAlign w:val="center"/>
          </w:tcPr>
          <w:p w14:paraId="1EC49781" w14:textId="77777777" w:rsidR="007F34EE" w:rsidRPr="007F34EE" w:rsidRDefault="007F34EE" w:rsidP="007F34EE">
            <w:pPr>
              <w:widowControl w:val="0"/>
              <w:autoSpaceDE w:val="0"/>
              <w:autoSpaceDN w:val="0"/>
              <w:adjustRightInd w:val="0"/>
              <w:rPr>
                <w:rFonts w:ascii="Arial" w:hAnsi="Arial" w:cs="Arial"/>
                <w:sz w:val="20"/>
                <w:szCs w:val="20"/>
              </w:rPr>
            </w:pPr>
            <w:r w:rsidRPr="007F34EE">
              <w:rPr>
                <w:rFonts w:ascii="Arial" w:hAnsi="Arial" w:cs="Arial"/>
                <w:sz w:val="20"/>
                <w:szCs w:val="20"/>
              </w:rPr>
              <w:t>2.5.</w:t>
            </w:r>
          </w:p>
        </w:tc>
        <w:tc>
          <w:tcPr>
            <w:tcW w:w="6682" w:type="dxa"/>
            <w:vAlign w:val="center"/>
          </w:tcPr>
          <w:p w14:paraId="76F4E882"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Zestaw pompowy II stopnia pompowania, z armaturą, kolektorami</w:t>
            </w:r>
          </w:p>
        </w:tc>
        <w:tc>
          <w:tcPr>
            <w:tcW w:w="1985" w:type="dxa"/>
            <w:vAlign w:val="center"/>
          </w:tcPr>
          <w:p w14:paraId="2C88A95B" w14:textId="3F61BCE5"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65DF8DC4" w14:textId="77777777" w:rsidTr="00E57E11">
        <w:trPr>
          <w:trHeight w:val="680"/>
        </w:trPr>
        <w:tc>
          <w:tcPr>
            <w:tcW w:w="684" w:type="dxa"/>
            <w:vAlign w:val="center"/>
          </w:tcPr>
          <w:p w14:paraId="52DB2229" w14:textId="77777777" w:rsidR="007F34EE" w:rsidRPr="007F34EE" w:rsidRDefault="007F34EE" w:rsidP="007F34EE">
            <w:pPr>
              <w:widowControl w:val="0"/>
              <w:autoSpaceDE w:val="0"/>
              <w:autoSpaceDN w:val="0"/>
              <w:adjustRightInd w:val="0"/>
              <w:rPr>
                <w:rFonts w:ascii="Arial" w:hAnsi="Arial" w:cs="Arial"/>
                <w:sz w:val="20"/>
                <w:szCs w:val="20"/>
              </w:rPr>
            </w:pPr>
            <w:r w:rsidRPr="007F34EE">
              <w:rPr>
                <w:rFonts w:ascii="Arial" w:hAnsi="Arial" w:cs="Arial"/>
                <w:sz w:val="20"/>
                <w:szCs w:val="20"/>
              </w:rPr>
              <w:t>2.6.</w:t>
            </w:r>
          </w:p>
        </w:tc>
        <w:tc>
          <w:tcPr>
            <w:tcW w:w="6682" w:type="dxa"/>
            <w:vAlign w:val="center"/>
          </w:tcPr>
          <w:p w14:paraId="3BBA6014"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 xml:space="preserve">Przepływomierze elektromagnetyczne, z protokołem </w:t>
            </w:r>
            <w:proofErr w:type="spellStart"/>
            <w:r w:rsidRPr="007F34EE">
              <w:rPr>
                <w:rFonts w:ascii="Arial" w:hAnsi="Arial" w:cs="Arial"/>
                <w:sz w:val="20"/>
                <w:szCs w:val="20"/>
              </w:rPr>
              <w:t>Modbus</w:t>
            </w:r>
            <w:proofErr w:type="spellEnd"/>
            <w:r w:rsidRPr="007F34EE">
              <w:rPr>
                <w:rFonts w:ascii="Arial" w:hAnsi="Arial" w:cs="Arial"/>
                <w:sz w:val="20"/>
                <w:szCs w:val="20"/>
              </w:rPr>
              <w:t xml:space="preserve"> RTU</w:t>
            </w:r>
          </w:p>
        </w:tc>
        <w:tc>
          <w:tcPr>
            <w:tcW w:w="1985" w:type="dxa"/>
            <w:vAlign w:val="center"/>
          </w:tcPr>
          <w:p w14:paraId="7804A94B" w14:textId="2398638D"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74085204" w14:textId="77777777" w:rsidTr="00E57E11">
        <w:trPr>
          <w:trHeight w:val="680"/>
        </w:trPr>
        <w:tc>
          <w:tcPr>
            <w:tcW w:w="684" w:type="dxa"/>
            <w:vAlign w:val="center"/>
          </w:tcPr>
          <w:p w14:paraId="4C4E8B38"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2.7.</w:t>
            </w:r>
          </w:p>
        </w:tc>
        <w:tc>
          <w:tcPr>
            <w:tcW w:w="6682" w:type="dxa"/>
            <w:vAlign w:val="center"/>
          </w:tcPr>
          <w:p w14:paraId="7C3FB636"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Armatura, instalacja łącząca ze stali nierdzewnej, konstrukcje wsporcze</w:t>
            </w:r>
          </w:p>
        </w:tc>
        <w:tc>
          <w:tcPr>
            <w:tcW w:w="1985" w:type="dxa"/>
            <w:vAlign w:val="center"/>
          </w:tcPr>
          <w:p w14:paraId="333E31C6" w14:textId="282FE134"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25479AB6" w14:textId="77777777" w:rsidTr="00E57E11">
        <w:trPr>
          <w:trHeight w:val="680"/>
        </w:trPr>
        <w:tc>
          <w:tcPr>
            <w:tcW w:w="684" w:type="dxa"/>
            <w:vAlign w:val="center"/>
          </w:tcPr>
          <w:p w14:paraId="7E3F6287"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2.8.</w:t>
            </w:r>
          </w:p>
        </w:tc>
        <w:tc>
          <w:tcPr>
            <w:tcW w:w="6682" w:type="dxa"/>
            <w:vAlign w:val="center"/>
          </w:tcPr>
          <w:p w14:paraId="60B3D7A4"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 xml:space="preserve">Robocizna, transport, badania, rozruch, dokumentacja powykonawcza, szkolenie obsługi </w:t>
            </w:r>
          </w:p>
        </w:tc>
        <w:tc>
          <w:tcPr>
            <w:tcW w:w="1985" w:type="dxa"/>
            <w:vAlign w:val="center"/>
          </w:tcPr>
          <w:p w14:paraId="6E649F7E" w14:textId="4FDF5E95"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69F7F3BA" w14:textId="77777777" w:rsidTr="00E57E11">
        <w:trPr>
          <w:trHeight w:val="680"/>
        </w:trPr>
        <w:tc>
          <w:tcPr>
            <w:tcW w:w="684" w:type="dxa"/>
            <w:vAlign w:val="center"/>
          </w:tcPr>
          <w:p w14:paraId="47070E5C" w14:textId="77777777"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III.</w:t>
            </w:r>
          </w:p>
        </w:tc>
        <w:tc>
          <w:tcPr>
            <w:tcW w:w="6682" w:type="dxa"/>
            <w:vAlign w:val="center"/>
          </w:tcPr>
          <w:p w14:paraId="74BEBBE1" w14:textId="77777777"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BRANŻA ELEKTRYCZNA I AKPIA</w:t>
            </w:r>
          </w:p>
        </w:tc>
        <w:tc>
          <w:tcPr>
            <w:tcW w:w="1985" w:type="dxa"/>
            <w:vAlign w:val="center"/>
          </w:tcPr>
          <w:p w14:paraId="543AAC7C" w14:textId="473C5A09" w:rsidR="007F34EE" w:rsidRPr="007F34EE" w:rsidRDefault="007F34EE" w:rsidP="007F34EE">
            <w:pPr>
              <w:widowControl w:val="0"/>
              <w:autoSpaceDE w:val="0"/>
              <w:autoSpaceDN w:val="0"/>
              <w:adjustRightInd w:val="0"/>
              <w:jc w:val="center"/>
              <w:rPr>
                <w:rFonts w:ascii="Arial" w:hAnsi="Arial" w:cs="Arial"/>
                <w:b/>
                <w:bCs/>
                <w:sz w:val="20"/>
                <w:szCs w:val="20"/>
              </w:rPr>
            </w:pPr>
          </w:p>
        </w:tc>
      </w:tr>
      <w:tr w:rsidR="007F34EE" w:rsidRPr="00B20D72" w14:paraId="073FAC91" w14:textId="77777777" w:rsidTr="00E57E11">
        <w:trPr>
          <w:trHeight w:val="680"/>
        </w:trPr>
        <w:tc>
          <w:tcPr>
            <w:tcW w:w="684" w:type="dxa"/>
            <w:vAlign w:val="center"/>
          </w:tcPr>
          <w:p w14:paraId="684E08E0"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3.1.</w:t>
            </w:r>
          </w:p>
        </w:tc>
        <w:tc>
          <w:tcPr>
            <w:tcW w:w="6682" w:type="dxa"/>
            <w:vAlign w:val="center"/>
            <w:hideMark/>
          </w:tcPr>
          <w:p w14:paraId="14B75F35"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Rozdzielnice: technologiczna RT, pompowni sieciowej RZH, pomp głębinowych</w:t>
            </w:r>
          </w:p>
        </w:tc>
        <w:tc>
          <w:tcPr>
            <w:tcW w:w="1985" w:type="dxa"/>
            <w:vAlign w:val="center"/>
          </w:tcPr>
          <w:p w14:paraId="59CC21F5" w14:textId="7156F84A"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21E1F155" w14:textId="77777777" w:rsidTr="007F34EE">
        <w:trPr>
          <w:trHeight w:val="624"/>
        </w:trPr>
        <w:tc>
          <w:tcPr>
            <w:tcW w:w="684" w:type="dxa"/>
            <w:vAlign w:val="center"/>
          </w:tcPr>
          <w:p w14:paraId="30CBF41E"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3.2.</w:t>
            </w:r>
          </w:p>
        </w:tc>
        <w:tc>
          <w:tcPr>
            <w:tcW w:w="6682" w:type="dxa"/>
            <w:vAlign w:val="center"/>
          </w:tcPr>
          <w:p w14:paraId="1B60FAA4"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Instalacje elektryczne zasilające urządzenia technologiczne</w:t>
            </w:r>
          </w:p>
        </w:tc>
        <w:tc>
          <w:tcPr>
            <w:tcW w:w="1985" w:type="dxa"/>
            <w:vAlign w:val="center"/>
          </w:tcPr>
          <w:p w14:paraId="727C33F3" w14:textId="308013BD"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1CDD92A8" w14:textId="77777777" w:rsidTr="00E57E11">
        <w:trPr>
          <w:trHeight w:val="680"/>
        </w:trPr>
        <w:tc>
          <w:tcPr>
            <w:tcW w:w="684" w:type="dxa"/>
            <w:vAlign w:val="center"/>
          </w:tcPr>
          <w:p w14:paraId="73F40DB0"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3.3.</w:t>
            </w:r>
          </w:p>
        </w:tc>
        <w:tc>
          <w:tcPr>
            <w:tcW w:w="6682" w:type="dxa"/>
            <w:vAlign w:val="center"/>
          </w:tcPr>
          <w:p w14:paraId="74BE0189" w14:textId="77777777" w:rsidR="007F34EE" w:rsidRPr="007F34EE" w:rsidRDefault="007F34EE" w:rsidP="007F34EE">
            <w:pPr>
              <w:widowControl w:val="0"/>
              <w:autoSpaceDE w:val="0"/>
              <w:autoSpaceDN w:val="0"/>
              <w:adjustRightInd w:val="0"/>
              <w:jc w:val="both"/>
              <w:rPr>
                <w:rFonts w:ascii="Arial" w:hAnsi="Arial" w:cs="Arial"/>
                <w:strike/>
                <w:sz w:val="20"/>
                <w:szCs w:val="20"/>
              </w:rPr>
            </w:pPr>
            <w:r w:rsidRPr="007F34EE">
              <w:rPr>
                <w:rFonts w:ascii="Arial" w:hAnsi="Arial" w:cs="Arial"/>
                <w:sz w:val="20"/>
                <w:szCs w:val="20"/>
              </w:rPr>
              <w:t>Instalacje sterujące pracą SUW, ujęcia i zbiorników retencyjnych, oparte na sterownikach PLC, układ w pełni automatycznego sterowania</w:t>
            </w:r>
          </w:p>
        </w:tc>
        <w:tc>
          <w:tcPr>
            <w:tcW w:w="1985" w:type="dxa"/>
            <w:vAlign w:val="center"/>
          </w:tcPr>
          <w:p w14:paraId="384DD47D" w14:textId="55A6D56F"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5AA00358" w14:textId="77777777" w:rsidTr="00E57E11">
        <w:trPr>
          <w:trHeight w:val="680"/>
        </w:trPr>
        <w:tc>
          <w:tcPr>
            <w:tcW w:w="684" w:type="dxa"/>
            <w:vAlign w:val="center"/>
          </w:tcPr>
          <w:p w14:paraId="7B50094D"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3.4.</w:t>
            </w:r>
          </w:p>
        </w:tc>
        <w:tc>
          <w:tcPr>
            <w:tcW w:w="6682" w:type="dxa"/>
            <w:vAlign w:val="center"/>
          </w:tcPr>
          <w:p w14:paraId="4881B9BF"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 xml:space="preserve">Monitoring pracy stacji, z </w:t>
            </w:r>
            <w:proofErr w:type="spellStart"/>
            <w:r w:rsidRPr="007F34EE">
              <w:rPr>
                <w:rFonts w:ascii="Arial" w:hAnsi="Arial" w:cs="Arial"/>
                <w:sz w:val="20"/>
                <w:szCs w:val="20"/>
              </w:rPr>
              <w:t>przesyłem</w:t>
            </w:r>
            <w:proofErr w:type="spellEnd"/>
            <w:r w:rsidRPr="007F34EE">
              <w:rPr>
                <w:rFonts w:ascii="Arial" w:hAnsi="Arial" w:cs="Arial"/>
                <w:sz w:val="20"/>
                <w:szCs w:val="20"/>
              </w:rPr>
              <w:t xml:space="preserve"> danych do siedziby </w:t>
            </w:r>
            <w:proofErr w:type="spellStart"/>
            <w:r w:rsidRPr="007F34EE">
              <w:rPr>
                <w:rFonts w:ascii="Arial" w:hAnsi="Arial" w:cs="Arial"/>
                <w:sz w:val="20"/>
                <w:szCs w:val="20"/>
              </w:rPr>
              <w:t>PGKiM</w:t>
            </w:r>
            <w:proofErr w:type="spellEnd"/>
            <w:r w:rsidRPr="007F34EE">
              <w:rPr>
                <w:rFonts w:ascii="Arial" w:hAnsi="Arial" w:cs="Arial"/>
                <w:sz w:val="20"/>
                <w:szCs w:val="20"/>
              </w:rPr>
              <w:t xml:space="preserve"> Działdowo, z wizualizacją jej pracy i archiwizacją danych</w:t>
            </w:r>
          </w:p>
        </w:tc>
        <w:tc>
          <w:tcPr>
            <w:tcW w:w="1985" w:type="dxa"/>
            <w:vAlign w:val="center"/>
          </w:tcPr>
          <w:p w14:paraId="33BFA815" w14:textId="7C56EBB2"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7E6D6A5E" w14:textId="77777777" w:rsidTr="00E57E11">
        <w:trPr>
          <w:trHeight w:val="680"/>
        </w:trPr>
        <w:tc>
          <w:tcPr>
            <w:tcW w:w="684" w:type="dxa"/>
            <w:vAlign w:val="center"/>
          </w:tcPr>
          <w:p w14:paraId="47AD3F61" w14:textId="77777777"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IV.</w:t>
            </w:r>
          </w:p>
        </w:tc>
        <w:tc>
          <w:tcPr>
            <w:tcW w:w="6682" w:type="dxa"/>
            <w:vAlign w:val="center"/>
          </w:tcPr>
          <w:p w14:paraId="5C65421B" w14:textId="77777777"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SYSTEM MONITORINGU SIECI WODOCIĄGOWEJ</w:t>
            </w:r>
          </w:p>
        </w:tc>
        <w:tc>
          <w:tcPr>
            <w:tcW w:w="1985" w:type="dxa"/>
            <w:vAlign w:val="center"/>
          </w:tcPr>
          <w:p w14:paraId="33A5E5CB" w14:textId="2D9D0CD8" w:rsidR="007F34EE" w:rsidRPr="007F34EE" w:rsidRDefault="007F34EE" w:rsidP="007F34EE">
            <w:pPr>
              <w:widowControl w:val="0"/>
              <w:autoSpaceDE w:val="0"/>
              <w:autoSpaceDN w:val="0"/>
              <w:adjustRightInd w:val="0"/>
              <w:jc w:val="center"/>
              <w:rPr>
                <w:rFonts w:ascii="Arial" w:hAnsi="Arial" w:cs="Arial"/>
                <w:b/>
                <w:bCs/>
                <w:sz w:val="20"/>
                <w:szCs w:val="20"/>
              </w:rPr>
            </w:pPr>
          </w:p>
        </w:tc>
      </w:tr>
      <w:tr w:rsidR="007F34EE" w:rsidRPr="00B20D72" w14:paraId="4605C1E7" w14:textId="77777777" w:rsidTr="00E57E11">
        <w:trPr>
          <w:trHeight w:val="680"/>
        </w:trPr>
        <w:tc>
          <w:tcPr>
            <w:tcW w:w="684" w:type="dxa"/>
            <w:vAlign w:val="center"/>
          </w:tcPr>
          <w:p w14:paraId="46969F3E"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4.1</w:t>
            </w:r>
          </w:p>
        </w:tc>
        <w:tc>
          <w:tcPr>
            <w:tcW w:w="6682" w:type="dxa"/>
            <w:vAlign w:val="center"/>
          </w:tcPr>
          <w:p w14:paraId="1B67FA8C"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Analiza przedwdrożeniowa, przygotowanie planu radiowego, dokumentacja</w:t>
            </w:r>
          </w:p>
        </w:tc>
        <w:tc>
          <w:tcPr>
            <w:tcW w:w="1985" w:type="dxa"/>
            <w:vAlign w:val="center"/>
          </w:tcPr>
          <w:p w14:paraId="7F038B59" w14:textId="7D0273A3"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2C51A813" w14:textId="77777777" w:rsidTr="00E57E11">
        <w:trPr>
          <w:trHeight w:val="680"/>
        </w:trPr>
        <w:tc>
          <w:tcPr>
            <w:tcW w:w="684" w:type="dxa"/>
            <w:vAlign w:val="center"/>
          </w:tcPr>
          <w:p w14:paraId="65EC9C66"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lastRenderedPageBreak/>
              <w:t>4.2</w:t>
            </w:r>
          </w:p>
        </w:tc>
        <w:tc>
          <w:tcPr>
            <w:tcW w:w="6682" w:type="dxa"/>
            <w:vAlign w:val="center"/>
          </w:tcPr>
          <w:p w14:paraId="4138DAF5" w14:textId="465DF9B9"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Urządzenia pomiarowe z fun</w:t>
            </w:r>
            <w:r>
              <w:rPr>
                <w:rFonts w:ascii="Arial" w:hAnsi="Arial" w:cs="Arial"/>
                <w:sz w:val="20"/>
                <w:szCs w:val="20"/>
              </w:rPr>
              <w:t>k</w:t>
            </w:r>
            <w:r w:rsidRPr="007F34EE">
              <w:rPr>
                <w:rFonts w:ascii="Arial" w:hAnsi="Arial" w:cs="Arial"/>
                <w:sz w:val="20"/>
                <w:szCs w:val="20"/>
              </w:rPr>
              <w:t>cją akustycznej detekcji wycieków</w:t>
            </w:r>
          </w:p>
        </w:tc>
        <w:tc>
          <w:tcPr>
            <w:tcW w:w="1985" w:type="dxa"/>
            <w:vAlign w:val="center"/>
          </w:tcPr>
          <w:p w14:paraId="3D34C40B" w14:textId="621B24C1"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137F257B" w14:textId="77777777" w:rsidTr="00E57E11">
        <w:trPr>
          <w:trHeight w:val="680"/>
        </w:trPr>
        <w:tc>
          <w:tcPr>
            <w:tcW w:w="684" w:type="dxa"/>
            <w:vAlign w:val="center"/>
          </w:tcPr>
          <w:p w14:paraId="53A99EB8"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4.3</w:t>
            </w:r>
          </w:p>
        </w:tc>
        <w:tc>
          <w:tcPr>
            <w:tcW w:w="6682" w:type="dxa"/>
            <w:vAlign w:val="center"/>
          </w:tcPr>
          <w:p w14:paraId="2D3ACD11"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Urządzenia do zbierania danych godzinowych z urządzeń pomiarowych</w:t>
            </w:r>
          </w:p>
        </w:tc>
        <w:tc>
          <w:tcPr>
            <w:tcW w:w="1985" w:type="dxa"/>
            <w:vAlign w:val="center"/>
          </w:tcPr>
          <w:p w14:paraId="43D9BEF2" w14:textId="1E42007B"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3B967FC0" w14:textId="77777777" w:rsidTr="00E57E11">
        <w:trPr>
          <w:trHeight w:val="680"/>
        </w:trPr>
        <w:tc>
          <w:tcPr>
            <w:tcW w:w="684" w:type="dxa"/>
            <w:vAlign w:val="center"/>
          </w:tcPr>
          <w:p w14:paraId="0FCD91D0"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4.4.</w:t>
            </w:r>
          </w:p>
        </w:tc>
        <w:tc>
          <w:tcPr>
            <w:tcW w:w="6682" w:type="dxa"/>
            <w:vAlign w:val="center"/>
          </w:tcPr>
          <w:p w14:paraId="5C5F9FE5" w14:textId="6519331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System centralny zarząd</w:t>
            </w:r>
            <w:r>
              <w:rPr>
                <w:rFonts w:ascii="Arial" w:hAnsi="Arial" w:cs="Arial"/>
                <w:sz w:val="20"/>
                <w:szCs w:val="20"/>
              </w:rPr>
              <w:t>z</w:t>
            </w:r>
            <w:r w:rsidRPr="007F34EE">
              <w:rPr>
                <w:rFonts w:ascii="Arial" w:hAnsi="Arial" w:cs="Arial"/>
                <w:sz w:val="20"/>
                <w:szCs w:val="20"/>
              </w:rPr>
              <w:t>ania danymi z urządzeń pomiarowych, szkolenie z obsługi systemu</w:t>
            </w:r>
          </w:p>
        </w:tc>
        <w:tc>
          <w:tcPr>
            <w:tcW w:w="1985" w:type="dxa"/>
            <w:vAlign w:val="center"/>
          </w:tcPr>
          <w:p w14:paraId="5B85EB08" w14:textId="12C9F358"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749CBE26" w14:textId="77777777" w:rsidTr="00E57E11">
        <w:trPr>
          <w:trHeight w:val="680"/>
        </w:trPr>
        <w:tc>
          <w:tcPr>
            <w:tcW w:w="684" w:type="dxa"/>
            <w:vAlign w:val="center"/>
          </w:tcPr>
          <w:p w14:paraId="17AFCD88"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4.5</w:t>
            </w:r>
          </w:p>
        </w:tc>
        <w:tc>
          <w:tcPr>
            <w:tcW w:w="6682" w:type="dxa"/>
            <w:vAlign w:val="center"/>
          </w:tcPr>
          <w:p w14:paraId="4E6C99A5"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Wizualizacja odczytów hałasu na platformie analitycznej</w:t>
            </w:r>
          </w:p>
        </w:tc>
        <w:tc>
          <w:tcPr>
            <w:tcW w:w="1985" w:type="dxa"/>
            <w:vAlign w:val="center"/>
          </w:tcPr>
          <w:p w14:paraId="374F3478" w14:textId="68891F5A"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401EC575" w14:textId="77777777" w:rsidTr="00E57E11">
        <w:trPr>
          <w:trHeight w:val="680"/>
        </w:trPr>
        <w:tc>
          <w:tcPr>
            <w:tcW w:w="684" w:type="dxa"/>
            <w:vAlign w:val="center"/>
          </w:tcPr>
          <w:p w14:paraId="3C37C0D9" w14:textId="77777777"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V.</w:t>
            </w:r>
          </w:p>
        </w:tc>
        <w:tc>
          <w:tcPr>
            <w:tcW w:w="6682" w:type="dxa"/>
            <w:vAlign w:val="center"/>
          </w:tcPr>
          <w:p w14:paraId="41EE2737" w14:textId="77777777"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MODERNIZACJA ODCINKÓW SIECI WODOCIĄGOWEJ</w:t>
            </w:r>
          </w:p>
        </w:tc>
        <w:tc>
          <w:tcPr>
            <w:tcW w:w="1985" w:type="dxa"/>
            <w:vAlign w:val="center"/>
          </w:tcPr>
          <w:p w14:paraId="68632F69" w14:textId="6F84BC39" w:rsidR="007F34EE" w:rsidRPr="007F34EE" w:rsidRDefault="007F34EE" w:rsidP="007F34EE">
            <w:pPr>
              <w:widowControl w:val="0"/>
              <w:autoSpaceDE w:val="0"/>
              <w:autoSpaceDN w:val="0"/>
              <w:adjustRightInd w:val="0"/>
              <w:jc w:val="center"/>
              <w:rPr>
                <w:rFonts w:ascii="Arial" w:hAnsi="Arial" w:cs="Arial"/>
                <w:b/>
                <w:bCs/>
                <w:sz w:val="20"/>
                <w:szCs w:val="20"/>
              </w:rPr>
            </w:pPr>
          </w:p>
        </w:tc>
      </w:tr>
      <w:tr w:rsidR="007F34EE" w:rsidRPr="00B20D72" w14:paraId="639C3885" w14:textId="77777777" w:rsidTr="00E57E11">
        <w:trPr>
          <w:trHeight w:val="680"/>
        </w:trPr>
        <w:tc>
          <w:tcPr>
            <w:tcW w:w="684" w:type="dxa"/>
            <w:vAlign w:val="center"/>
          </w:tcPr>
          <w:p w14:paraId="7789EC12"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5.1</w:t>
            </w:r>
          </w:p>
        </w:tc>
        <w:tc>
          <w:tcPr>
            <w:tcW w:w="6682" w:type="dxa"/>
            <w:vAlign w:val="center"/>
          </w:tcPr>
          <w:p w14:paraId="01327530"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Wymian sieci azbestowo cementowej wodociągowej na sieć PE w 4 odcinkach o łącznej długości 950m</w:t>
            </w:r>
          </w:p>
        </w:tc>
        <w:tc>
          <w:tcPr>
            <w:tcW w:w="1985" w:type="dxa"/>
            <w:vAlign w:val="center"/>
          </w:tcPr>
          <w:p w14:paraId="07C675A7" w14:textId="5235D290"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473A14CD" w14:textId="77777777" w:rsidTr="00E57E11">
        <w:trPr>
          <w:trHeight w:val="680"/>
        </w:trPr>
        <w:tc>
          <w:tcPr>
            <w:tcW w:w="684" w:type="dxa"/>
            <w:vAlign w:val="center"/>
          </w:tcPr>
          <w:p w14:paraId="7B313C23" w14:textId="77777777"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VI.</w:t>
            </w:r>
          </w:p>
        </w:tc>
        <w:tc>
          <w:tcPr>
            <w:tcW w:w="6682" w:type="dxa"/>
            <w:vAlign w:val="center"/>
          </w:tcPr>
          <w:p w14:paraId="2ADD0FF0" w14:textId="77777777"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INNE</w:t>
            </w:r>
          </w:p>
        </w:tc>
        <w:tc>
          <w:tcPr>
            <w:tcW w:w="1985" w:type="dxa"/>
            <w:vAlign w:val="center"/>
          </w:tcPr>
          <w:p w14:paraId="7DB94286" w14:textId="75DBC1E4" w:rsidR="007F34EE" w:rsidRPr="007F34EE" w:rsidRDefault="007F34EE" w:rsidP="007F34EE">
            <w:pPr>
              <w:widowControl w:val="0"/>
              <w:autoSpaceDE w:val="0"/>
              <w:autoSpaceDN w:val="0"/>
              <w:adjustRightInd w:val="0"/>
              <w:jc w:val="center"/>
              <w:rPr>
                <w:rFonts w:ascii="Arial" w:hAnsi="Arial" w:cs="Arial"/>
                <w:b/>
                <w:bCs/>
                <w:sz w:val="20"/>
                <w:szCs w:val="20"/>
              </w:rPr>
            </w:pPr>
          </w:p>
        </w:tc>
      </w:tr>
      <w:tr w:rsidR="007F34EE" w:rsidRPr="00302B5A" w14:paraId="323279C3" w14:textId="77777777" w:rsidTr="00E57E11">
        <w:trPr>
          <w:trHeight w:val="680"/>
        </w:trPr>
        <w:tc>
          <w:tcPr>
            <w:tcW w:w="684" w:type="dxa"/>
            <w:vAlign w:val="center"/>
          </w:tcPr>
          <w:p w14:paraId="1A3CDBB6"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6.1</w:t>
            </w:r>
          </w:p>
        </w:tc>
        <w:tc>
          <w:tcPr>
            <w:tcW w:w="6682" w:type="dxa"/>
            <w:vAlign w:val="center"/>
          </w:tcPr>
          <w:p w14:paraId="2BC5836D"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Instalacja fotowoltaiczna 11 kW na studni głębinowej 1A</w:t>
            </w:r>
          </w:p>
        </w:tc>
        <w:tc>
          <w:tcPr>
            <w:tcW w:w="1985" w:type="dxa"/>
            <w:vAlign w:val="center"/>
          </w:tcPr>
          <w:p w14:paraId="534FA9D0" w14:textId="0AAA3108"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5B79146E" w14:textId="77777777" w:rsidTr="00E57E11">
        <w:trPr>
          <w:trHeight w:val="680"/>
        </w:trPr>
        <w:tc>
          <w:tcPr>
            <w:tcW w:w="684" w:type="dxa"/>
            <w:vAlign w:val="center"/>
          </w:tcPr>
          <w:p w14:paraId="55760894" w14:textId="77777777"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6.2</w:t>
            </w:r>
          </w:p>
        </w:tc>
        <w:tc>
          <w:tcPr>
            <w:tcW w:w="6682" w:type="dxa"/>
            <w:vAlign w:val="center"/>
          </w:tcPr>
          <w:p w14:paraId="2C33EE55" w14:textId="551E0AEB" w:rsidR="007F34EE" w:rsidRPr="007F34EE" w:rsidRDefault="007F34EE" w:rsidP="007F34EE">
            <w:pPr>
              <w:widowControl w:val="0"/>
              <w:autoSpaceDE w:val="0"/>
              <w:autoSpaceDN w:val="0"/>
              <w:adjustRightInd w:val="0"/>
              <w:jc w:val="both"/>
              <w:rPr>
                <w:rFonts w:ascii="Arial" w:hAnsi="Arial" w:cs="Arial"/>
                <w:sz w:val="20"/>
                <w:szCs w:val="20"/>
              </w:rPr>
            </w:pPr>
            <w:r w:rsidRPr="007F34EE">
              <w:rPr>
                <w:rFonts w:ascii="Arial" w:hAnsi="Arial" w:cs="Arial"/>
                <w:sz w:val="20"/>
                <w:szCs w:val="20"/>
              </w:rPr>
              <w:t>Zbiorniki 4 szt. do gromadzenia wody deszczowej z budynku SUW</w:t>
            </w:r>
          </w:p>
        </w:tc>
        <w:tc>
          <w:tcPr>
            <w:tcW w:w="1985" w:type="dxa"/>
            <w:vAlign w:val="center"/>
          </w:tcPr>
          <w:p w14:paraId="5F4B012D" w14:textId="3E27B448" w:rsidR="007F34EE" w:rsidRPr="007F34EE" w:rsidRDefault="007F34EE" w:rsidP="007F34EE">
            <w:pPr>
              <w:widowControl w:val="0"/>
              <w:autoSpaceDE w:val="0"/>
              <w:autoSpaceDN w:val="0"/>
              <w:adjustRightInd w:val="0"/>
              <w:jc w:val="center"/>
              <w:rPr>
                <w:rFonts w:ascii="Arial" w:hAnsi="Arial" w:cs="Arial"/>
                <w:sz w:val="20"/>
                <w:szCs w:val="20"/>
              </w:rPr>
            </w:pPr>
          </w:p>
        </w:tc>
      </w:tr>
      <w:tr w:rsidR="007F34EE" w:rsidRPr="00B20D72" w14:paraId="4B13190C" w14:textId="77777777" w:rsidTr="00E57E11">
        <w:trPr>
          <w:trHeight w:val="680"/>
        </w:trPr>
        <w:tc>
          <w:tcPr>
            <w:tcW w:w="684" w:type="dxa"/>
            <w:vAlign w:val="center"/>
          </w:tcPr>
          <w:p w14:paraId="259C0E4D" w14:textId="77777777" w:rsidR="007F34EE" w:rsidRPr="007F34EE" w:rsidRDefault="007F34EE" w:rsidP="007F34EE">
            <w:pPr>
              <w:widowControl w:val="0"/>
              <w:autoSpaceDE w:val="0"/>
              <w:autoSpaceDN w:val="0"/>
              <w:adjustRightInd w:val="0"/>
              <w:jc w:val="both"/>
              <w:rPr>
                <w:rFonts w:ascii="Arial" w:hAnsi="Arial" w:cs="Arial"/>
                <w:sz w:val="20"/>
                <w:szCs w:val="20"/>
              </w:rPr>
            </w:pPr>
          </w:p>
        </w:tc>
        <w:tc>
          <w:tcPr>
            <w:tcW w:w="6682" w:type="dxa"/>
            <w:vAlign w:val="center"/>
          </w:tcPr>
          <w:p w14:paraId="6EDD643B" w14:textId="4340219C" w:rsidR="007F34EE" w:rsidRPr="007F34EE" w:rsidRDefault="007F34EE" w:rsidP="007F34EE">
            <w:pPr>
              <w:widowControl w:val="0"/>
              <w:autoSpaceDE w:val="0"/>
              <w:autoSpaceDN w:val="0"/>
              <w:adjustRightInd w:val="0"/>
              <w:jc w:val="both"/>
              <w:rPr>
                <w:rFonts w:ascii="Arial" w:hAnsi="Arial" w:cs="Arial"/>
                <w:b/>
                <w:bCs/>
                <w:sz w:val="20"/>
                <w:szCs w:val="20"/>
              </w:rPr>
            </w:pPr>
            <w:r w:rsidRPr="007F34EE">
              <w:rPr>
                <w:rFonts w:ascii="Arial" w:hAnsi="Arial" w:cs="Arial"/>
                <w:b/>
                <w:bCs/>
                <w:sz w:val="20"/>
                <w:szCs w:val="20"/>
              </w:rPr>
              <w:t>RAZEM</w:t>
            </w:r>
            <w:r>
              <w:rPr>
                <w:rFonts w:ascii="Arial" w:hAnsi="Arial" w:cs="Arial"/>
                <w:b/>
                <w:bCs/>
                <w:sz w:val="20"/>
                <w:szCs w:val="20"/>
              </w:rPr>
              <w:t>:</w:t>
            </w:r>
          </w:p>
        </w:tc>
        <w:tc>
          <w:tcPr>
            <w:tcW w:w="1985" w:type="dxa"/>
            <w:vAlign w:val="center"/>
          </w:tcPr>
          <w:p w14:paraId="3E5B2E7C" w14:textId="5DDAB581" w:rsidR="007F34EE" w:rsidRPr="007F34EE" w:rsidRDefault="007F34EE" w:rsidP="007F34EE">
            <w:pPr>
              <w:widowControl w:val="0"/>
              <w:autoSpaceDE w:val="0"/>
              <w:autoSpaceDN w:val="0"/>
              <w:adjustRightInd w:val="0"/>
              <w:jc w:val="center"/>
              <w:rPr>
                <w:rFonts w:ascii="Arial" w:hAnsi="Arial" w:cs="Arial"/>
                <w:b/>
                <w:bCs/>
                <w:color w:val="000000"/>
                <w:sz w:val="20"/>
                <w:szCs w:val="20"/>
              </w:rPr>
            </w:pPr>
          </w:p>
        </w:tc>
      </w:tr>
    </w:tbl>
    <w:p w14:paraId="534621A7" w14:textId="77777777" w:rsidR="007F34EE" w:rsidRPr="008800F6" w:rsidRDefault="007F34EE" w:rsidP="0041683F">
      <w:pPr>
        <w:pStyle w:val="Zwykytekst1"/>
        <w:spacing w:line="276" w:lineRule="auto"/>
        <w:ind w:left="284" w:right="23"/>
        <w:jc w:val="both"/>
        <w:rPr>
          <w:rFonts w:ascii="Arial" w:hAnsi="Arial" w:cs="Arial"/>
          <w:color w:val="000000" w:themeColor="text1"/>
        </w:rPr>
      </w:pPr>
    </w:p>
    <w:p w14:paraId="1D0C7C6A" w14:textId="0A43C430" w:rsidR="00554804" w:rsidRPr="007F34EE" w:rsidRDefault="00554804" w:rsidP="003546C6">
      <w:pPr>
        <w:pStyle w:val="Zwykytekst1"/>
        <w:numPr>
          <w:ilvl w:val="0"/>
          <w:numId w:val="2"/>
        </w:numPr>
        <w:tabs>
          <w:tab w:val="left" w:pos="284"/>
        </w:tabs>
        <w:spacing w:line="276" w:lineRule="auto"/>
        <w:ind w:left="284" w:right="23" w:hanging="284"/>
        <w:jc w:val="both"/>
        <w:rPr>
          <w:rFonts w:ascii="Arial" w:hAnsi="Arial" w:cs="Arial"/>
          <w:iCs/>
          <w:color w:val="000000" w:themeColor="text1"/>
        </w:rPr>
      </w:pPr>
      <w:r w:rsidRPr="008800F6">
        <w:rPr>
          <w:rFonts w:ascii="Arial" w:hAnsi="Arial" w:cs="Arial"/>
          <w:b/>
          <w:color w:val="000000" w:themeColor="text1"/>
        </w:rPr>
        <w:t xml:space="preserve">UDZIELAMY dodatkowej gwarancji </w:t>
      </w:r>
      <w:r w:rsidRPr="008800F6">
        <w:rPr>
          <w:rFonts w:ascii="Arial" w:hAnsi="Arial" w:cs="Arial"/>
          <w:bCs/>
          <w:color w:val="000000" w:themeColor="text1"/>
        </w:rPr>
        <w:t xml:space="preserve">o długości ___ na przedmiot zamówienia, ponad wymagany okres </w:t>
      </w:r>
      <w:r w:rsidR="00F85211" w:rsidRPr="008800F6">
        <w:rPr>
          <w:rFonts w:ascii="Arial" w:hAnsi="Arial" w:cs="Arial"/>
          <w:bCs/>
          <w:color w:val="000000" w:themeColor="text1"/>
        </w:rPr>
        <w:t>2</w:t>
      </w:r>
      <w:r w:rsidR="001D2BF6" w:rsidRPr="008800F6">
        <w:rPr>
          <w:rFonts w:ascii="Arial" w:hAnsi="Arial" w:cs="Arial"/>
          <w:bCs/>
          <w:color w:val="000000" w:themeColor="text1"/>
        </w:rPr>
        <w:t xml:space="preserve"> lat liczony od dnia podpisania protokołu odbioru końcowego.</w:t>
      </w:r>
      <w:r w:rsidRPr="008800F6">
        <w:rPr>
          <w:rFonts w:ascii="Arial" w:hAnsi="Arial" w:cs="Arial"/>
          <w:bCs/>
          <w:color w:val="000000" w:themeColor="text1"/>
        </w:rPr>
        <w:t xml:space="preserve"> </w:t>
      </w:r>
    </w:p>
    <w:p w14:paraId="5097FB41" w14:textId="77777777" w:rsidR="007F34EE" w:rsidRPr="008800F6" w:rsidRDefault="007F34EE" w:rsidP="007F34EE">
      <w:pPr>
        <w:pStyle w:val="Zwykytekst1"/>
        <w:tabs>
          <w:tab w:val="left" w:pos="284"/>
        </w:tabs>
        <w:spacing w:line="276" w:lineRule="auto"/>
        <w:ind w:right="23"/>
        <w:jc w:val="both"/>
        <w:rPr>
          <w:rFonts w:ascii="Arial" w:hAnsi="Arial" w:cs="Arial"/>
          <w:iCs/>
          <w:color w:val="000000" w:themeColor="text1"/>
        </w:rPr>
      </w:pPr>
    </w:p>
    <w:p w14:paraId="26EE904A" w14:textId="59A1537B" w:rsidR="00782F69" w:rsidRPr="008800F6" w:rsidRDefault="00A9256E" w:rsidP="006C7BFA">
      <w:pPr>
        <w:pStyle w:val="Zwykytekst1"/>
        <w:numPr>
          <w:ilvl w:val="0"/>
          <w:numId w:val="2"/>
        </w:numPr>
        <w:tabs>
          <w:tab w:val="left" w:pos="284"/>
        </w:tabs>
        <w:spacing w:line="276" w:lineRule="auto"/>
        <w:ind w:left="284" w:right="23" w:hanging="284"/>
        <w:jc w:val="both"/>
        <w:rPr>
          <w:rFonts w:ascii="Arial" w:hAnsi="Arial" w:cs="Arial"/>
          <w:iCs/>
          <w:color w:val="000000" w:themeColor="text1"/>
        </w:rPr>
      </w:pPr>
      <w:r w:rsidRPr="008800F6">
        <w:rPr>
          <w:rFonts w:ascii="Arial" w:hAnsi="Arial" w:cs="Arial"/>
          <w:b/>
          <w:color w:val="000000" w:themeColor="text1"/>
        </w:rPr>
        <w:t>OŚWIADCZAMY</w:t>
      </w:r>
      <w:r w:rsidRPr="008800F6">
        <w:rPr>
          <w:rFonts w:ascii="Arial" w:hAnsi="Arial" w:cs="Arial"/>
          <w:bCs/>
          <w:iCs/>
          <w:color w:val="000000" w:themeColor="text1"/>
        </w:rPr>
        <w:t>, że</w:t>
      </w:r>
      <w:r w:rsidR="00782F69" w:rsidRPr="008800F6">
        <w:rPr>
          <w:rFonts w:ascii="Arial" w:hAnsi="Arial" w:cs="Arial"/>
          <w:iCs/>
          <w:color w:val="000000" w:themeColor="text1"/>
        </w:rPr>
        <w:t xml:space="preserve"> </w:t>
      </w:r>
      <w:r w:rsidRPr="008800F6">
        <w:rPr>
          <w:rFonts w:ascii="Arial" w:hAnsi="Arial" w:cs="Arial"/>
          <w:iCs/>
          <w:color w:val="000000" w:themeColor="text1"/>
        </w:rPr>
        <w:t>wykazując spełnianie warunków udziału w postępowaniu polegam na zasobach następujących podmiotów</w:t>
      </w:r>
      <w:r w:rsidR="00BF57EA" w:rsidRPr="008800F6">
        <w:rPr>
          <w:rFonts w:ascii="Arial" w:hAnsi="Arial" w:cs="Arial"/>
          <w:iCs/>
          <w:color w:val="000000" w:themeColor="text1"/>
        </w:rPr>
        <w:t>:</w:t>
      </w:r>
    </w:p>
    <w:p w14:paraId="39A505AB" w14:textId="77777777" w:rsidR="00BF57EA" w:rsidRPr="008800F6" w:rsidRDefault="00BF57EA" w:rsidP="006C7BFA">
      <w:pPr>
        <w:pStyle w:val="Zwykytekst1"/>
        <w:tabs>
          <w:tab w:val="left" w:pos="284"/>
        </w:tabs>
        <w:spacing w:line="276" w:lineRule="auto"/>
        <w:ind w:left="284" w:right="23"/>
        <w:jc w:val="both"/>
        <w:rPr>
          <w:rFonts w:ascii="Arial" w:hAnsi="Arial" w:cs="Arial"/>
          <w:iCs/>
          <w:color w:val="000000" w:themeColor="text1"/>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5007"/>
        <w:gridCol w:w="3822"/>
      </w:tblGrid>
      <w:tr w:rsidR="008800F6" w:rsidRPr="008800F6" w14:paraId="4F2B92C0" w14:textId="77777777" w:rsidTr="00A00DD9">
        <w:trPr>
          <w:trHeight w:val="389"/>
          <w:jc w:val="center"/>
        </w:trPr>
        <w:tc>
          <w:tcPr>
            <w:tcW w:w="522" w:type="dxa"/>
            <w:shd w:val="clear" w:color="auto" w:fill="D9D9D9"/>
            <w:vAlign w:val="center"/>
          </w:tcPr>
          <w:p w14:paraId="4DFA0AFA" w14:textId="77777777" w:rsidR="00A9256E" w:rsidRPr="008800F6" w:rsidRDefault="00A9256E" w:rsidP="006C7BFA">
            <w:pPr>
              <w:tabs>
                <w:tab w:val="left" w:pos="284"/>
              </w:tabs>
              <w:spacing w:line="276" w:lineRule="auto"/>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Lp.</w:t>
            </w:r>
          </w:p>
        </w:tc>
        <w:tc>
          <w:tcPr>
            <w:tcW w:w="5007" w:type="dxa"/>
            <w:shd w:val="clear" w:color="auto" w:fill="D9D9D9"/>
            <w:vAlign w:val="center"/>
          </w:tcPr>
          <w:p w14:paraId="0C83F12A" w14:textId="77777777" w:rsidR="00A9256E" w:rsidRPr="008800F6" w:rsidRDefault="00A9256E" w:rsidP="006C7BFA">
            <w:pPr>
              <w:tabs>
                <w:tab w:val="left" w:pos="284"/>
              </w:tabs>
              <w:spacing w:line="276" w:lineRule="auto"/>
              <w:jc w:val="center"/>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Nazwa (firma) podmiotu na zasobach którego Wykonawca polega</w:t>
            </w:r>
          </w:p>
        </w:tc>
        <w:tc>
          <w:tcPr>
            <w:tcW w:w="3822" w:type="dxa"/>
            <w:shd w:val="clear" w:color="auto" w:fill="D9D9D9"/>
          </w:tcPr>
          <w:p w14:paraId="3CC791A7" w14:textId="77777777" w:rsidR="00A9256E" w:rsidRPr="008800F6" w:rsidRDefault="00A9256E" w:rsidP="006C7BFA">
            <w:pPr>
              <w:tabs>
                <w:tab w:val="left" w:pos="284"/>
              </w:tabs>
              <w:spacing w:line="276" w:lineRule="auto"/>
              <w:jc w:val="center"/>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 udział w realizacji zamówienia przypadający na wskazany podmiot</w:t>
            </w:r>
          </w:p>
        </w:tc>
      </w:tr>
      <w:tr w:rsidR="008800F6" w:rsidRPr="008800F6" w14:paraId="3A0D07D0" w14:textId="77777777" w:rsidTr="00A00DD9">
        <w:trPr>
          <w:trHeight w:val="121"/>
          <w:jc w:val="center"/>
        </w:trPr>
        <w:tc>
          <w:tcPr>
            <w:tcW w:w="522" w:type="dxa"/>
          </w:tcPr>
          <w:p w14:paraId="55A9BCD8" w14:textId="77777777" w:rsidR="00A9256E" w:rsidRPr="008800F6" w:rsidRDefault="00A9256E" w:rsidP="006C7BFA">
            <w:pPr>
              <w:spacing w:line="276" w:lineRule="auto"/>
              <w:jc w:val="center"/>
              <w:rPr>
                <w:rFonts w:ascii="Arial" w:hAnsi="Arial" w:cs="Arial"/>
                <w:iCs/>
                <w:color w:val="000000" w:themeColor="text1"/>
                <w:spacing w:val="2"/>
                <w:sz w:val="20"/>
                <w:szCs w:val="20"/>
              </w:rPr>
            </w:pPr>
            <w:r w:rsidRPr="008800F6">
              <w:rPr>
                <w:rFonts w:ascii="Arial" w:hAnsi="Arial" w:cs="Arial"/>
                <w:iCs/>
                <w:color w:val="000000" w:themeColor="text1"/>
                <w:spacing w:val="2"/>
                <w:sz w:val="20"/>
                <w:szCs w:val="20"/>
              </w:rPr>
              <w:t>1</w:t>
            </w:r>
          </w:p>
        </w:tc>
        <w:tc>
          <w:tcPr>
            <w:tcW w:w="5007" w:type="dxa"/>
          </w:tcPr>
          <w:p w14:paraId="6BBE964A" w14:textId="1701A35B" w:rsidR="00A9256E" w:rsidRPr="008800F6" w:rsidRDefault="00A9256E" w:rsidP="006C7BFA">
            <w:pPr>
              <w:spacing w:line="276" w:lineRule="auto"/>
              <w:jc w:val="center"/>
              <w:rPr>
                <w:rFonts w:ascii="Arial" w:hAnsi="Arial" w:cs="Arial"/>
                <w:i/>
                <w:color w:val="000000" w:themeColor="text1"/>
                <w:spacing w:val="2"/>
                <w:sz w:val="20"/>
                <w:szCs w:val="20"/>
              </w:rPr>
            </w:pPr>
          </w:p>
        </w:tc>
        <w:tc>
          <w:tcPr>
            <w:tcW w:w="3822" w:type="dxa"/>
          </w:tcPr>
          <w:p w14:paraId="09987D56" w14:textId="34E48A2A" w:rsidR="00A9256E" w:rsidRPr="008800F6" w:rsidRDefault="00A9256E" w:rsidP="006C7BFA">
            <w:pPr>
              <w:spacing w:line="276" w:lineRule="auto"/>
              <w:jc w:val="center"/>
              <w:rPr>
                <w:rFonts w:ascii="Arial" w:hAnsi="Arial" w:cs="Arial"/>
                <w:i/>
                <w:color w:val="000000" w:themeColor="text1"/>
                <w:spacing w:val="2"/>
                <w:sz w:val="20"/>
                <w:szCs w:val="20"/>
              </w:rPr>
            </w:pPr>
          </w:p>
        </w:tc>
      </w:tr>
      <w:tr w:rsidR="008800F6" w:rsidRPr="008800F6" w14:paraId="1EAEF7C5" w14:textId="77777777" w:rsidTr="00A00DD9">
        <w:trPr>
          <w:trHeight w:val="273"/>
          <w:jc w:val="center"/>
        </w:trPr>
        <w:tc>
          <w:tcPr>
            <w:tcW w:w="522" w:type="dxa"/>
            <w:vAlign w:val="center"/>
          </w:tcPr>
          <w:p w14:paraId="20F1798D" w14:textId="17AA9C98" w:rsidR="00A9256E" w:rsidRPr="008800F6" w:rsidRDefault="00A9256E" w:rsidP="006C7BFA">
            <w:pPr>
              <w:tabs>
                <w:tab w:val="left" w:pos="284"/>
              </w:tabs>
              <w:spacing w:before="120" w:line="276" w:lineRule="auto"/>
              <w:jc w:val="center"/>
              <w:rPr>
                <w:rFonts w:ascii="Arial" w:hAnsi="Arial" w:cs="Arial"/>
                <w:color w:val="000000" w:themeColor="text1"/>
                <w:spacing w:val="2"/>
                <w:sz w:val="20"/>
                <w:szCs w:val="20"/>
              </w:rPr>
            </w:pPr>
            <w:r w:rsidRPr="008800F6">
              <w:rPr>
                <w:rFonts w:ascii="Arial" w:hAnsi="Arial" w:cs="Arial"/>
                <w:color w:val="000000" w:themeColor="text1"/>
                <w:spacing w:val="2"/>
                <w:sz w:val="20"/>
                <w:szCs w:val="20"/>
              </w:rPr>
              <w:t>2</w:t>
            </w:r>
          </w:p>
        </w:tc>
        <w:tc>
          <w:tcPr>
            <w:tcW w:w="5007" w:type="dxa"/>
          </w:tcPr>
          <w:p w14:paraId="6AD0D888" w14:textId="77777777" w:rsidR="00A9256E" w:rsidRPr="008800F6" w:rsidRDefault="00A9256E" w:rsidP="006C7BFA">
            <w:pPr>
              <w:tabs>
                <w:tab w:val="left" w:pos="284"/>
              </w:tabs>
              <w:spacing w:before="120" w:line="276" w:lineRule="auto"/>
              <w:jc w:val="both"/>
              <w:rPr>
                <w:rFonts w:ascii="Arial" w:hAnsi="Arial" w:cs="Arial"/>
                <w:color w:val="000000" w:themeColor="text1"/>
                <w:spacing w:val="2"/>
                <w:sz w:val="20"/>
                <w:szCs w:val="20"/>
              </w:rPr>
            </w:pPr>
          </w:p>
        </w:tc>
        <w:tc>
          <w:tcPr>
            <w:tcW w:w="3822" w:type="dxa"/>
          </w:tcPr>
          <w:p w14:paraId="690FD017" w14:textId="77777777" w:rsidR="00A9256E" w:rsidRPr="008800F6" w:rsidRDefault="00A9256E" w:rsidP="006C7BFA">
            <w:pPr>
              <w:tabs>
                <w:tab w:val="left" w:pos="284"/>
              </w:tabs>
              <w:spacing w:before="120" w:line="276" w:lineRule="auto"/>
              <w:jc w:val="both"/>
              <w:rPr>
                <w:rFonts w:ascii="Arial" w:hAnsi="Arial" w:cs="Arial"/>
                <w:color w:val="000000" w:themeColor="text1"/>
                <w:spacing w:val="2"/>
                <w:sz w:val="20"/>
                <w:szCs w:val="20"/>
              </w:rPr>
            </w:pPr>
          </w:p>
        </w:tc>
      </w:tr>
      <w:tr w:rsidR="00A9256E" w:rsidRPr="008800F6" w14:paraId="5E23C94F" w14:textId="77777777" w:rsidTr="00A00DD9">
        <w:trPr>
          <w:trHeight w:val="237"/>
          <w:jc w:val="center"/>
        </w:trPr>
        <w:tc>
          <w:tcPr>
            <w:tcW w:w="522" w:type="dxa"/>
            <w:tcBorders>
              <w:bottom w:val="single" w:sz="4" w:space="0" w:color="auto"/>
            </w:tcBorders>
            <w:vAlign w:val="center"/>
          </w:tcPr>
          <w:p w14:paraId="39640C3F" w14:textId="77777777" w:rsidR="00A9256E" w:rsidRPr="008800F6" w:rsidRDefault="00A9256E" w:rsidP="006C7BFA">
            <w:pPr>
              <w:tabs>
                <w:tab w:val="left" w:pos="284"/>
              </w:tabs>
              <w:spacing w:before="120" w:line="276" w:lineRule="auto"/>
              <w:jc w:val="center"/>
              <w:rPr>
                <w:rFonts w:ascii="Arial" w:hAnsi="Arial" w:cs="Arial"/>
                <w:color w:val="000000" w:themeColor="text1"/>
                <w:spacing w:val="2"/>
                <w:sz w:val="20"/>
                <w:szCs w:val="20"/>
              </w:rPr>
            </w:pPr>
            <w:r w:rsidRPr="008800F6">
              <w:rPr>
                <w:rFonts w:ascii="Arial" w:hAnsi="Arial" w:cs="Arial"/>
                <w:color w:val="000000" w:themeColor="text1"/>
                <w:spacing w:val="2"/>
                <w:sz w:val="20"/>
                <w:szCs w:val="20"/>
              </w:rPr>
              <w:t>…</w:t>
            </w:r>
          </w:p>
        </w:tc>
        <w:tc>
          <w:tcPr>
            <w:tcW w:w="5007" w:type="dxa"/>
            <w:tcBorders>
              <w:bottom w:val="single" w:sz="4" w:space="0" w:color="auto"/>
            </w:tcBorders>
          </w:tcPr>
          <w:p w14:paraId="4E3691E5" w14:textId="77777777" w:rsidR="00A9256E" w:rsidRPr="008800F6" w:rsidRDefault="00A9256E" w:rsidP="006C7BFA">
            <w:pPr>
              <w:tabs>
                <w:tab w:val="left" w:pos="284"/>
              </w:tabs>
              <w:spacing w:before="120" w:line="276" w:lineRule="auto"/>
              <w:jc w:val="both"/>
              <w:rPr>
                <w:rFonts w:ascii="Arial" w:hAnsi="Arial" w:cs="Arial"/>
                <w:color w:val="000000" w:themeColor="text1"/>
                <w:spacing w:val="2"/>
                <w:sz w:val="20"/>
                <w:szCs w:val="20"/>
              </w:rPr>
            </w:pPr>
          </w:p>
        </w:tc>
        <w:tc>
          <w:tcPr>
            <w:tcW w:w="3822" w:type="dxa"/>
            <w:tcBorders>
              <w:bottom w:val="single" w:sz="4" w:space="0" w:color="auto"/>
            </w:tcBorders>
          </w:tcPr>
          <w:p w14:paraId="1E87E332" w14:textId="77777777" w:rsidR="00A9256E" w:rsidRPr="008800F6" w:rsidRDefault="00A9256E" w:rsidP="006C7BFA">
            <w:pPr>
              <w:tabs>
                <w:tab w:val="left" w:pos="284"/>
              </w:tabs>
              <w:spacing w:before="120" w:line="276" w:lineRule="auto"/>
              <w:jc w:val="both"/>
              <w:rPr>
                <w:rFonts w:ascii="Arial" w:hAnsi="Arial" w:cs="Arial"/>
                <w:color w:val="000000" w:themeColor="text1"/>
                <w:spacing w:val="2"/>
                <w:sz w:val="20"/>
                <w:szCs w:val="20"/>
              </w:rPr>
            </w:pPr>
          </w:p>
        </w:tc>
      </w:tr>
    </w:tbl>
    <w:p w14:paraId="4FC49763" w14:textId="77777777" w:rsidR="000E3DAF" w:rsidRPr="008800F6" w:rsidRDefault="000E3DAF" w:rsidP="006C7BFA">
      <w:pPr>
        <w:pStyle w:val="Zwykytekst1"/>
        <w:tabs>
          <w:tab w:val="left" w:pos="284"/>
        </w:tabs>
        <w:spacing w:line="276" w:lineRule="auto"/>
        <w:ind w:left="284" w:right="23"/>
        <w:jc w:val="both"/>
        <w:rPr>
          <w:rFonts w:ascii="Arial" w:hAnsi="Arial" w:cs="Arial"/>
          <w:iCs/>
          <w:color w:val="000000" w:themeColor="text1"/>
        </w:rPr>
      </w:pPr>
    </w:p>
    <w:p w14:paraId="7BD25D4B" w14:textId="3493AE66" w:rsidR="003A29D9"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iCs/>
          <w:color w:val="000000" w:themeColor="text1"/>
        </w:rPr>
      </w:pPr>
      <w:r w:rsidRPr="008800F6">
        <w:rPr>
          <w:rFonts w:ascii="Arial" w:hAnsi="Arial" w:cs="Arial"/>
          <w:b/>
          <w:color w:val="000000" w:themeColor="text1"/>
        </w:rPr>
        <w:t>ZAMIERZAMY</w:t>
      </w:r>
      <w:r w:rsidRPr="008800F6">
        <w:rPr>
          <w:rFonts w:ascii="Arial" w:hAnsi="Arial" w:cs="Arial"/>
          <w:b/>
          <w:iCs/>
          <w:color w:val="000000" w:themeColor="text1"/>
        </w:rPr>
        <w:t xml:space="preserve"> </w:t>
      </w:r>
      <w:r w:rsidRPr="008800F6">
        <w:rPr>
          <w:rFonts w:ascii="Arial" w:hAnsi="Arial" w:cs="Arial"/>
          <w:iCs/>
          <w:color w:val="000000" w:themeColor="text1"/>
        </w:rPr>
        <w:t>powierzyć podwykonawcom wykonanie następujących części zamówienia:</w:t>
      </w:r>
    </w:p>
    <w:p w14:paraId="634CD9CD" w14:textId="77777777" w:rsidR="00BF57EA" w:rsidRPr="008800F6" w:rsidRDefault="00BF57EA" w:rsidP="006C7BFA">
      <w:pPr>
        <w:pStyle w:val="Zwykytekst1"/>
        <w:tabs>
          <w:tab w:val="left" w:pos="284"/>
        </w:tabs>
        <w:spacing w:line="276" w:lineRule="auto"/>
        <w:ind w:left="283" w:right="23"/>
        <w:jc w:val="both"/>
        <w:rPr>
          <w:rFonts w:ascii="Arial" w:hAnsi="Arial" w:cs="Arial"/>
          <w:iCs/>
          <w:color w:val="000000" w:themeColor="text1"/>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5007"/>
        <w:gridCol w:w="3680"/>
      </w:tblGrid>
      <w:tr w:rsidR="008800F6" w:rsidRPr="008800F6" w14:paraId="5AF90DB5" w14:textId="77777777" w:rsidTr="00A00DD9">
        <w:trPr>
          <w:trHeight w:val="389"/>
          <w:jc w:val="center"/>
        </w:trPr>
        <w:tc>
          <w:tcPr>
            <w:tcW w:w="522" w:type="dxa"/>
            <w:shd w:val="clear" w:color="auto" w:fill="D9D9D9"/>
            <w:vAlign w:val="center"/>
          </w:tcPr>
          <w:p w14:paraId="15348033" w14:textId="77777777" w:rsidR="00A9256E" w:rsidRPr="008800F6" w:rsidRDefault="00A9256E" w:rsidP="006C7BFA">
            <w:pPr>
              <w:tabs>
                <w:tab w:val="left" w:pos="284"/>
              </w:tabs>
              <w:spacing w:line="276" w:lineRule="auto"/>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Lp.</w:t>
            </w:r>
          </w:p>
        </w:tc>
        <w:tc>
          <w:tcPr>
            <w:tcW w:w="5007" w:type="dxa"/>
            <w:shd w:val="clear" w:color="auto" w:fill="D9D9D9"/>
            <w:vAlign w:val="center"/>
          </w:tcPr>
          <w:p w14:paraId="1A26DA07" w14:textId="52DA2D1D" w:rsidR="00A9256E" w:rsidRPr="008800F6" w:rsidRDefault="00A9256E" w:rsidP="006C7BFA">
            <w:pPr>
              <w:tabs>
                <w:tab w:val="left" w:pos="284"/>
              </w:tabs>
              <w:spacing w:line="276" w:lineRule="auto"/>
              <w:jc w:val="center"/>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Nazwa (firma) podwykonawcy (o ile jest znana)</w:t>
            </w:r>
          </w:p>
        </w:tc>
        <w:tc>
          <w:tcPr>
            <w:tcW w:w="3680" w:type="dxa"/>
            <w:shd w:val="clear" w:color="auto" w:fill="D9D9D9"/>
          </w:tcPr>
          <w:p w14:paraId="5F870C8B" w14:textId="77777777" w:rsidR="00A9256E" w:rsidRPr="008800F6" w:rsidRDefault="00A9256E" w:rsidP="006C7BFA">
            <w:pPr>
              <w:tabs>
                <w:tab w:val="left" w:pos="284"/>
              </w:tabs>
              <w:spacing w:line="276" w:lineRule="auto"/>
              <w:jc w:val="center"/>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 udział w realizacji zamówienia przypadający na wskazany podmiot</w:t>
            </w:r>
          </w:p>
        </w:tc>
      </w:tr>
      <w:tr w:rsidR="008800F6" w:rsidRPr="008800F6" w14:paraId="48D43483" w14:textId="77777777" w:rsidTr="00A00DD9">
        <w:trPr>
          <w:trHeight w:val="121"/>
          <w:jc w:val="center"/>
        </w:trPr>
        <w:tc>
          <w:tcPr>
            <w:tcW w:w="522" w:type="dxa"/>
          </w:tcPr>
          <w:p w14:paraId="1F8FB119" w14:textId="77777777" w:rsidR="00A9256E" w:rsidRPr="008800F6" w:rsidRDefault="00A9256E" w:rsidP="006C7BFA">
            <w:pPr>
              <w:spacing w:line="276" w:lineRule="auto"/>
              <w:jc w:val="center"/>
              <w:rPr>
                <w:rFonts w:ascii="Arial" w:hAnsi="Arial" w:cs="Arial"/>
                <w:iCs/>
                <w:color w:val="000000" w:themeColor="text1"/>
                <w:spacing w:val="2"/>
                <w:sz w:val="20"/>
                <w:szCs w:val="20"/>
              </w:rPr>
            </w:pPr>
            <w:r w:rsidRPr="008800F6">
              <w:rPr>
                <w:rFonts w:ascii="Arial" w:hAnsi="Arial" w:cs="Arial"/>
                <w:iCs/>
                <w:color w:val="000000" w:themeColor="text1"/>
                <w:spacing w:val="2"/>
                <w:sz w:val="20"/>
                <w:szCs w:val="20"/>
              </w:rPr>
              <w:t>1</w:t>
            </w:r>
          </w:p>
        </w:tc>
        <w:tc>
          <w:tcPr>
            <w:tcW w:w="5007" w:type="dxa"/>
          </w:tcPr>
          <w:p w14:paraId="6689C57A" w14:textId="3E953843" w:rsidR="00A9256E" w:rsidRPr="008800F6" w:rsidRDefault="00A9256E" w:rsidP="006C7BFA">
            <w:pPr>
              <w:spacing w:line="276" w:lineRule="auto"/>
              <w:jc w:val="center"/>
              <w:rPr>
                <w:rFonts w:ascii="Arial" w:hAnsi="Arial" w:cs="Arial"/>
                <w:iCs/>
                <w:color w:val="000000" w:themeColor="text1"/>
                <w:spacing w:val="2"/>
                <w:sz w:val="20"/>
                <w:szCs w:val="20"/>
              </w:rPr>
            </w:pPr>
          </w:p>
        </w:tc>
        <w:tc>
          <w:tcPr>
            <w:tcW w:w="3680" w:type="dxa"/>
          </w:tcPr>
          <w:p w14:paraId="4E69B867" w14:textId="7D9C355B" w:rsidR="00A9256E" w:rsidRPr="008800F6" w:rsidRDefault="00A9256E" w:rsidP="006C7BFA">
            <w:pPr>
              <w:spacing w:line="276" w:lineRule="auto"/>
              <w:jc w:val="center"/>
              <w:rPr>
                <w:rFonts w:ascii="Arial" w:hAnsi="Arial" w:cs="Arial"/>
                <w:iCs/>
                <w:color w:val="000000" w:themeColor="text1"/>
                <w:spacing w:val="2"/>
                <w:sz w:val="20"/>
                <w:szCs w:val="20"/>
              </w:rPr>
            </w:pPr>
          </w:p>
        </w:tc>
      </w:tr>
      <w:tr w:rsidR="008800F6" w:rsidRPr="008800F6" w14:paraId="0F9D397E" w14:textId="77777777" w:rsidTr="00A00DD9">
        <w:trPr>
          <w:trHeight w:val="273"/>
          <w:jc w:val="center"/>
        </w:trPr>
        <w:tc>
          <w:tcPr>
            <w:tcW w:w="522" w:type="dxa"/>
            <w:vAlign w:val="center"/>
          </w:tcPr>
          <w:p w14:paraId="0FEF716A" w14:textId="77777777" w:rsidR="00A9256E" w:rsidRPr="008800F6" w:rsidRDefault="00A9256E" w:rsidP="006C7BFA">
            <w:pPr>
              <w:tabs>
                <w:tab w:val="left" w:pos="284"/>
              </w:tabs>
              <w:spacing w:before="120" w:line="276" w:lineRule="auto"/>
              <w:jc w:val="center"/>
              <w:rPr>
                <w:rFonts w:ascii="Arial" w:hAnsi="Arial" w:cs="Arial"/>
                <w:color w:val="000000" w:themeColor="text1"/>
                <w:spacing w:val="2"/>
                <w:sz w:val="20"/>
                <w:szCs w:val="20"/>
              </w:rPr>
            </w:pPr>
            <w:r w:rsidRPr="008800F6">
              <w:rPr>
                <w:rFonts w:ascii="Arial" w:hAnsi="Arial" w:cs="Arial"/>
                <w:color w:val="000000" w:themeColor="text1"/>
                <w:spacing w:val="2"/>
                <w:sz w:val="20"/>
                <w:szCs w:val="20"/>
              </w:rPr>
              <w:t>2</w:t>
            </w:r>
          </w:p>
        </w:tc>
        <w:tc>
          <w:tcPr>
            <w:tcW w:w="5007" w:type="dxa"/>
          </w:tcPr>
          <w:p w14:paraId="6FDEB198" w14:textId="77777777" w:rsidR="00A9256E" w:rsidRPr="008800F6" w:rsidRDefault="00A9256E" w:rsidP="006C7BFA">
            <w:pPr>
              <w:tabs>
                <w:tab w:val="left" w:pos="284"/>
              </w:tabs>
              <w:spacing w:before="120" w:line="276" w:lineRule="auto"/>
              <w:jc w:val="both"/>
              <w:rPr>
                <w:rFonts w:ascii="Arial" w:hAnsi="Arial" w:cs="Arial"/>
                <w:color w:val="000000" w:themeColor="text1"/>
                <w:spacing w:val="2"/>
                <w:sz w:val="20"/>
                <w:szCs w:val="20"/>
              </w:rPr>
            </w:pPr>
          </w:p>
        </w:tc>
        <w:tc>
          <w:tcPr>
            <w:tcW w:w="3680" w:type="dxa"/>
          </w:tcPr>
          <w:p w14:paraId="4D4FF600" w14:textId="77777777" w:rsidR="00A9256E" w:rsidRPr="008800F6" w:rsidRDefault="00A9256E" w:rsidP="006C7BFA">
            <w:pPr>
              <w:tabs>
                <w:tab w:val="left" w:pos="284"/>
              </w:tabs>
              <w:spacing w:before="120" w:line="276" w:lineRule="auto"/>
              <w:jc w:val="both"/>
              <w:rPr>
                <w:rFonts w:ascii="Arial" w:hAnsi="Arial" w:cs="Arial"/>
                <w:color w:val="000000" w:themeColor="text1"/>
                <w:spacing w:val="2"/>
                <w:sz w:val="20"/>
                <w:szCs w:val="20"/>
              </w:rPr>
            </w:pPr>
          </w:p>
        </w:tc>
      </w:tr>
      <w:tr w:rsidR="00A9256E" w:rsidRPr="008800F6" w14:paraId="4158E858" w14:textId="77777777" w:rsidTr="00A00DD9">
        <w:trPr>
          <w:trHeight w:val="237"/>
          <w:jc w:val="center"/>
        </w:trPr>
        <w:tc>
          <w:tcPr>
            <w:tcW w:w="522" w:type="dxa"/>
            <w:tcBorders>
              <w:bottom w:val="single" w:sz="4" w:space="0" w:color="auto"/>
            </w:tcBorders>
            <w:vAlign w:val="center"/>
          </w:tcPr>
          <w:p w14:paraId="1DB341EF" w14:textId="77777777" w:rsidR="00A9256E" w:rsidRPr="008800F6" w:rsidRDefault="00A9256E" w:rsidP="006C7BFA">
            <w:pPr>
              <w:tabs>
                <w:tab w:val="left" w:pos="284"/>
              </w:tabs>
              <w:spacing w:before="120" w:line="276" w:lineRule="auto"/>
              <w:jc w:val="center"/>
              <w:rPr>
                <w:rFonts w:ascii="Arial" w:hAnsi="Arial" w:cs="Arial"/>
                <w:color w:val="000000" w:themeColor="text1"/>
                <w:spacing w:val="2"/>
                <w:sz w:val="20"/>
                <w:szCs w:val="20"/>
              </w:rPr>
            </w:pPr>
            <w:r w:rsidRPr="008800F6">
              <w:rPr>
                <w:rFonts w:ascii="Arial" w:hAnsi="Arial" w:cs="Arial"/>
                <w:color w:val="000000" w:themeColor="text1"/>
                <w:spacing w:val="2"/>
                <w:sz w:val="20"/>
                <w:szCs w:val="20"/>
              </w:rPr>
              <w:t>…</w:t>
            </w:r>
          </w:p>
        </w:tc>
        <w:tc>
          <w:tcPr>
            <w:tcW w:w="5007" w:type="dxa"/>
            <w:tcBorders>
              <w:bottom w:val="single" w:sz="4" w:space="0" w:color="auto"/>
            </w:tcBorders>
          </w:tcPr>
          <w:p w14:paraId="00F53948" w14:textId="77777777" w:rsidR="00A9256E" w:rsidRPr="008800F6" w:rsidRDefault="00A9256E" w:rsidP="006C7BFA">
            <w:pPr>
              <w:tabs>
                <w:tab w:val="left" w:pos="284"/>
              </w:tabs>
              <w:spacing w:before="120" w:line="276" w:lineRule="auto"/>
              <w:jc w:val="both"/>
              <w:rPr>
                <w:rFonts w:ascii="Arial" w:hAnsi="Arial" w:cs="Arial"/>
                <w:color w:val="000000" w:themeColor="text1"/>
                <w:spacing w:val="2"/>
                <w:sz w:val="20"/>
                <w:szCs w:val="20"/>
              </w:rPr>
            </w:pPr>
          </w:p>
        </w:tc>
        <w:tc>
          <w:tcPr>
            <w:tcW w:w="3680" w:type="dxa"/>
            <w:tcBorders>
              <w:bottom w:val="single" w:sz="4" w:space="0" w:color="auto"/>
            </w:tcBorders>
          </w:tcPr>
          <w:p w14:paraId="5AA32F42" w14:textId="77777777" w:rsidR="00A9256E" w:rsidRPr="008800F6" w:rsidRDefault="00A9256E" w:rsidP="006C7BFA">
            <w:pPr>
              <w:tabs>
                <w:tab w:val="left" w:pos="284"/>
              </w:tabs>
              <w:spacing w:before="120" w:line="276" w:lineRule="auto"/>
              <w:jc w:val="both"/>
              <w:rPr>
                <w:rFonts w:ascii="Arial" w:hAnsi="Arial" w:cs="Arial"/>
                <w:color w:val="000000" w:themeColor="text1"/>
                <w:spacing w:val="2"/>
                <w:sz w:val="20"/>
                <w:szCs w:val="20"/>
              </w:rPr>
            </w:pPr>
          </w:p>
        </w:tc>
      </w:tr>
    </w:tbl>
    <w:p w14:paraId="47C59A62" w14:textId="77777777" w:rsidR="000E3DAF" w:rsidRPr="008800F6" w:rsidRDefault="000E3DAF" w:rsidP="006C7BFA">
      <w:pPr>
        <w:pStyle w:val="Zwykytekst1"/>
        <w:tabs>
          <w:tab w:val="left" w:pos="284"/>
        </w:tabs>
        <w:spacing w:line="276" w:lineRule="auto"/>
        <w:ind w:left="283" w:right="23"/>
        <w:jc w:val="both"/>
        <w:rPr>
          <w:rFonts w:ascii="Arial" w:hAnsi="Arial" w:cs="Arial"/>
          <w:b/>
          <w:iCs/>
          <w:color w:val="000000" w:themeColor="text1"/>
        </w:rPr>
      </w:pPr>
    </w:p>
    <w:p w14:paraId="2870B11E" w14:textId="1C24448C" w:rsidR="00782F69"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JESTEŚMY</w:t>
      </w:r>
      <w:r w:rsidRPr="008800F6">
        <w:rPr>
          <w:rFonts w:ascii="Arial" w:hAnsi="Arial" w:cs="Arial"/>
          <w:color w:val="000000" w:themeColor="text1"/>
        </w:rPr>
        <w:t xml:space="preserve"> związani ofertą przez okres wskazany w SWZ. Na potwierdzenie powyższego wnieśliśmy wadium w wysokości </w:t>
      </w:r>
      <w:r w:rsidR="003546C6" w:rsidRPr="008800F6">
        <w:rPr>
          <w:rFonts w:ascii="Arial" w:hAnsi="Arial" w:cs="Arial"/>
          <w:color w:val="000000" w:themeColor="text1"/>
        </w:rPr>
        <w:t xml:space="preserve">___________ </w:t>
      </w:r>
      <w:r w:rsidRPr="008800F6">
        <w:rPr>
          <w:rFonts w:ascii="Arial" w:hAnsi="Arial" w:cs="Arial"/>
          <w:color w:val="000000" w:themeColor="text1"/>
        </w:rPr>
        <w:t>zł w formie ____________________________</w:t>
      </w:r>
    </w:p>
    <w:p w14:paraId="06478E83" w14:textId="40F9A565" w:rsidR="00782F69" w:rsidRPr="008800F6" w:rsidRDefault="000E3DAF" w:rsidP="006C7BFA">
      <w:pPr>
        <w:pStyle w:val="Zwykytekst"/>
        <w:spacing w:line="276" w:lineRule="auto"/>
        <w:ind w:left="284" w:right="23"/>
        <w:rPr>
          <w:rFonts w:ascii="Arial" w:hAnsi="Arial" w:cs="Arial"/>
          <w:iCs/>
          <w:color w:val="000000" w:themeColor="text1"/>
        </w:rPr>
      </w:pPr>
      <w:r w:rsidRPr="008800F6">
        <w:rPr>
          <w:rFonts w:ascii="Arial" w:hAnsi="Arial" w:cs="Arial"/>
          <w:iCs/>
          <w:color w:val="000000" w:themeColor="text1"/>
        </w:rPr>
        <w:lastRenderedPageBreak/>
        <w:t>Wadium (wniesione w pieniądzu) należy zwrócić na numer rachunku bankowego:</w:t>
      </w:r>
    </w:p>
    <w:p w14:paraId="0BBAB2BC" w14:textId="1001BB06" w:rsidR="000E3DAF" w:rsidRPr="008800F6" w:rsidRDefault="000E3DAF" w:rsidP="006C7BFA">
      <w:pPr>
        <w:pStyle w:val="Zwykytekst"/>
        <w:spacing w:line="276" w:lineRule="auto"/>
        <w:ind w:left="284" w:right="23"/>
        <w:rPr>
          <w:rFonts w:ascii="Arial" w:hAnsi="Arial" w:cs="Arial"/>
          <w:iCs/>
          <w:color w:val="000000" w:themeColor="text1"/>
        </w:rPr>
      </w:pPr>
      <w:r w:rsidRPr="008800F6">
        <w:rPr>
          <w:rFonts w:ascii="Arial" w:hAnsi="Arial" w:cs="Arial"/>
          <w:iCs/>
          <w:color w:val="000000" w:themeColor="text1"/>
        </w:rPr>
        <w:t>______________________________________________________________________________</w:t>
      </w:r>
    </w:p>
    <w:p w14:paraId="67381F03" w14:textId="77777777" w:rsidR="00A9256E" w:rsidRPr="008800F6" w:rsidRDefault="00A9256E" w:rsidP="006C7BFA">
      <w:pPr>
        <w:pStyle w:val="Zwykytekst"/>
        <w:spacing w:line="276" w:lineRule="auto"/>
        <w:ind w:left="284" w:right="23"/>
        <w:rPr>
          <w:rFonts w:ascii="Arial" w:hAnsi="Arial" w:cs="Arial"/>
          <w:i/>
          <w:color w:val="000000" w:themeColor="text1"/>
        </w:rPr>
      </w:pPr>
    </w:p>
    <w:p w14:paraId="0232FD6D" w14:textId="5FFBAED2" w:rsidR="00782F69"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OŚWIADCZAMY</w:t>
      </w:r>
      <w:r w:rsidRPr="008800F6">
        <w:rPr>
          <w:rFonts w:ascii="Arial" w:hAnsi="Arial" w:cs="Arial"/>
          <w:color w:val="000000" w:themeColor="text1"/>
        </w:rPr>
        <w:t xml:space="preserve">, iż informacje i dokumenty zawarte w odrębnym i stosownie nazwanym </w:t>
      </w:r>
      <w:r w:rsidR="00B54851" w:rsidRPr="008800F6">
        <w:rPr>
          <w:rFonts w:ascii="Arial" w:hAnsi="Arial" w:cs="Arial"/>
          <w:color w:val="000000" w:themeColor="text1"/>
        </w:rPr>
        <w:t>załączniku</w:t>
      </w:r>
      <w:r w:rsidR="00B54851" w:rsidRPr="008800F6" w:rsidDel="00603C62">
        <w:rPr>
          <w:rFonts w:ascii="Arial" w:hAnsi="Arial" w:cs="Arial"/>
          <w:color w:val="000000" w:themeColor="text1"/>
        </w:rPr>
        <w:t xml:space="preserve"> </w:t>
      </w:r>
      <w:r w:rsidR="00B54851" w:rsidRPr="008800F6">
        <w:rPr>
          <w:rFonts w:ascii="Arial" w:hAnsi="Arial" w:cs="Arial"/>
          <w:color w:val="000000" w:themeColor="text1"/>
        </w:rPr>
        <w:t>stanowią</w:t>
      </w:r>
      <w:r w:rsidRPr="008800F6">
        <w:rPr>
          <w:rFonts w:ascii="Arial" w:hAnsi="Arial" w:cs="Arial"/>
          <w:color w:val="000000" w:themeColor="text1"/>
        </w:rPr>
        <w:t xml:space="preserve"> tajemnicę przedsiębiorstwa w rozumieniu przepisów o zwalczaniu nieuczciwej konkurencji, co wykazaliśmy w załączniku nr </w:t>
      </w:r>
      <w:r w:rsidR="00AA2921" w:rsidRPr="008800F6">
        <w:rPr>
          <w:rFonts w:ascii="Arial" w:hAnsi="Arial" w:cs="Arial"/>
          <w:color w:val="000000" w:themeColor="text1"/>
        </w:rPr>
        <w:t>___</w:t>
      </w:r>
      <w:r w:rsidRPr="008800F6">
        <w:rPr>
          <w:rFonts w:ascii="Arial" w:hAnsi="Arial" w:cs="Arial"/>
          <w:color w:val="000000" w:themeColor="text1"/>
        </w:rPr>
        <w:t xml:space="preserve"> do Oferty i zastrzegamy, że nie mogą być one udostępniane.</w:t>
      </w:r>
    </w:p>
    <w:p w14:paraId="575F9AB5" w14:textId="77777777" w:rsidR="00A9256E" w:rsidRPr="008800F6" w:rsidRDefault="00A9256E" w:rsidP="006C7BFA">
      <w:pPr>
        <w:pStyle w:val="Zwykytekst1"/>
        <w:tabs>
          <w:tab w:val="left" w:pos="284"/>
        </w:tabs>
        <w:spacing w:line="276" w:lineRule="auto"/>
        <w:ind w:right="23"/>
        <w:jc w:val="both"/>
        <w:rPr>
          <w:rFonts w:ascii="Arial" w:hAnsi="Arial" w:cs="Arial"/>
          <w:color w:val="000000" w:themeColor="text1"/>
        </w:rPr>
      </w:pPr>
    </w:p>
    <w:p w14:paraId="7930FD29" w14:textId="3E3E3064" w:rsidR="00782F69" w:rsidRDefault="00782F69" w:rsidP="006C7BFA">
      <w:pPr>
        <w:pStyle w:val="Zwykytekst1"/>
        <w:numPr>
          <w:ilvl w:val="0"/>
          <w:numId w:val="2"/>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OŚWIADCZAMY,</w:t>
      </w:r>
      <w:r w:rsidRPr="008800F6">
        <w:rPr>
          <w:rFonts w:ascii="Arial" w:hAnsi="Arial" w:cs="Arial"/>
          <w:color w:val="000000" w:themeColor="text1"/>
        </w:rPr>
        <w:t xml:space="preserve"> że zapoznaliśmy się z </w:t>
      </w:r>
      <w:r w:rsidR="00A9256E" w:rsidRPr="008800F6">
        <w:rPr>
          <w:rFonts w:ascii="Arial" w:hAnsi="Arial" w:cs="Arial"/>
          <w:color w:val="000000" w:themeColor="text1"/>
        </w:rPr>
        <w:t>PPU</w:t>
      </w:r>
      <w:r w:rsidRPr="008800F6">
        <w:rPr>
          <w:rFonts w:ascii="Arial" w:hAnsi="Arial" w:cs="Arial"/>
          <w:color w:val="000000" w:themeColor="text1"/>
        </w:rPr>
        <w:t xml:space="preserve"> zawartymi w SWZ i zobowiązujemy się, w przypadku wyboru naszej oferty, do zawarcia umowy zgodnej z niniejszą ofertą, na warunkach określonych w SWZ, w miejscu i terminie wyznaczonym przez Zamawiającego.</w:t>
      </w:r>
    </w:p>
    <w:p w14:paraId="2ED100C5" w14:textId="77777777" w:rsidR="00F47513" w:rsidRDefault="00F47513" w:rsidP="00F47513">
      <w:pPr>
        <w:pStyle w:val="Akapitzlist"/>
        <w:rPr>
          <w:color w:val="000000" w:themeColor="text1"/>
        </w:rPr>
      </w:pPr>
    </w:p>
    <w:p w14:paraId="2317524C" w14:textId="77777777" w:rsidR="00F47513" w:rsidRDefault="00F47513" w:rsidP="00F47513">
      <w:pPr>
        <w:pStyle w:val="Zwykytekst1"/>
        <w:numPr>
          <w:ilvl w:val="0"/>
          <w:numId w:val="2"/>
        </w:numPr>
        <w:spacing w:line="276" w:lineRule="auto"/>
        <w:ind w:left="284" w:right="23" w:hanging="284"/>
        <w:jc w:val="both"/>
        <w:rPr>
          <w:rFonts w:ascii="Arial" w:hAnsi="Arial" w:cs="Arial"/>
        </w:rPr>
      </w:pPr>
      <w:r w:rsidRPr="002415B7">
        <w:rPr>
          <w:rFonts w:ascii="Arial" w:hAnsi="Arial" w:cs="Arial"/>
          <w:b/>
        </w:rPr>
        <w:t>OŚWIADCZAM</w:t>
      </w:r>
      <w:r>
        <w:rPr>
          <w:rFonts w:ascii="Arial" w:hAnsi="Arial" w:cs="Arial"/>
          <w:b/>
        </w:rPr>
        <w:t>(-</w:t>
      </w:r>
      <w:r w:rsidRPr="002415B7">
        <w:rPr>
          <w:rFonts w:ascii="Arial" w:hAnsi="Arial" w:cs="Arial"/>
          <w:b/>
        </w:rPr>
        <w:t>Y</w:t>
      </w:r>
      <w:r>
        <w:rPr>
          <w:rFonts w:ascii="Arial" w:hAnsi="Arial" w:cs="Arial"/>
          <w:b/>
        </w:rPr>
        <w:t>)</w:t>
      </w:r>
      <w:r w:rsidRPr="002415B7">
        <w:rPr>
          <w:rFonts w:ascii="Arial" w:hAnsi="Arial" w:cs="Arial"/>
          <w:b/>
        </w:rPr>
        <w:t>,</w:t>
      </w:r>
      <w:r w:rsidRPr="002415B7">
        <w:rPr>
          <w:rFonts w:ascii="Arial" w:hAnsi="Arial" w:cs="Arial"/>
        </w:rPr>
        <w:t xml:space="preserve"> że </w:t>
      </w:r>
      <w:r>
        <w:rPr>
          <w:rFonts w:ascii="Arial" w:hAnsi="Arial" w:cs="Arial"/>
        </w:rPr>
        <w:t xml:space="preserve">wskazane poniżej dokumenty Zamawiający może </w:t>
      </w:r>
      <w:r w:rsidRPr="006F4158">
        <w:rPr>
          <w:rFonts w:ascii="Arial" w:hAnsi="Arial" w:cs="Arial"/>
        </w:rPr>
        <w:t>uzyskać za pomocą bezpłatnych i ogólnodostępnych baz danych, w szczególności rejestrów publicznych w rozumieniu ustawy z dnia 17 lutego 2005 r. o informatyzacji działalności podmiotów realizujących zadania publiczne</w:t>
      </w:r>
      <w:r>
        <w:rPr>
          <w:rFonts w:ascii="Arial" w:hAnsi="Arial" w:cs="Arial"/>
        </w:rPr>
        <w:t xml:space="preserve"> (Dz. U. z 2025 r. poz. 1703 z </w:t>
      </w:r>
      <w:proofErr w:type="spellStart"/>
      <w:r>
        <w:rPr>
          <w:rFonts w:ascii="Arial" w:hAnsi="Arial" w:cs="Arial"/>
        </w:rPr>
        <w:t>pó</w:t>
      </w:r>
      <w:r w:rsidRPr="00A51951">
        <w:rPr>
          <w:rFonts w:ascii="Arial" w:hAnsi="Arial" w:cs="Arial"/>
          <w:bCs/>
        </w:rPr>
        <w:t>źn</w:t>
      </w:r>
      <w:proofErr w:type="spellEnd"/>
      <w:r>
        <w:rPr>
          <w:rFonts w:ascii="Arial" w:hAnsi="Arial" w:cs="Arial"/>
        </w:rPr>
        <w:t>. zm.):</w:t>
      </w:r>
    </w:p>
    <w:p w14:paraId="10B29A2A" w14:textId="0F2902F9" w:rsidR="00F47513" w:rsidRPr="00F47513" w:rsidRDefault="00F47513" w:rsidP="00F47513">
      <w:pPr>
        <w:pStyle w:val="Zwykytekst1"/>
        <w:spacing w:line="276" w:lineRule="auto"/>
        <w:ind w:right="23" w:firstLine="284"/>
        <w:jc w:val="both"/>
        <w:rPr>
          <w:rFonts w:ascii="Arial" w:hAnsi="Arial" w:cs="Arial"/>
        </w:rPr>
      </w:pPr>
      <w:r>
        <w:rPr>
          <w:rFonts w:ascii="Arial" w:hAnsi="Arial" w:cs="Arial"/>
          <w:iCs/>
        </w:rPr>
        <w:t>______________________________________________________________________________</w:t>
      </w:r>
    </w:p>
    <w:p w14:paraId="2E8F5D50" w14:textId="77777777" w:rsidR="00A9256E" w:rsidRPr="008800F6" w:rsidRDefault="00A9256E" w:rsidP="006C7BFA">
      <w:pPr>
        <w:pStyle w:val="Zwykytekst1"/>
        <w:spacing w:line="276" w:lineRule="auto"/>
        <w:ind w:right="23"/>
        <w:jc w:val="both"/>
        <w:rPr>
          <w:rFonts w:ascii="Arial" w:hAnsi="Arial" w:cs="Arial"/>
          <w:color w:val="000000" w:themeColor="text1"/>
        </w:rPr>
      </w:pPr>
    </w:p>
    <w:p w14:paraId="676D016F" w14:textId="77777777" w:rsidR="00782F69"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OŚWIADCZAMY</w:t>
      </w:r>
      <w:r w:rsidRPr="008800F6">
        <w:rPr>
          <w:rFonts w:ascii="Arial" w:hAnsi="Arial" w:cs="Arial"/>
          <w:color w:val="000000" w:themeColor="text1"/>
        </w:rPr>
        <w:t>, że wypełniliśmy obowiązki informacyjne przewidziane w art. 13 lub art. 14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wobec osób fizycznych, od których dane osobowe bezpośrednio lub pośrednio pozyskaliśmy w celu ubiegania się o udzielenie zamówienia publicznego w niniejszym postępowaniu.</w:t>
      </w:r>
    </w:p>
    <w:p w14:paraId="27FC393D" w14:textId="77777777" w:rsidR="00A9256E" w:rsidRPr="008800F6" w:rsidRDefault="00A9256E" w:rsidP="006C7BFA">
      <w:pPr>
        <w:pStyle w:val="Zwykytekst1"/>
        <w:spacing w:line="276" w:lineRule="auto"/>
        <w:ind w:right="23"/>
        <w:jc w:val="both"/>
        <w:rPr>
          <w:rFonts w:ascii="Arial" w:hAnsi="Arial" w:cs="Arial"/>
          <w:color w:val="000000" w:themeColor="text1"/>
        </w:rPr>
      </w:pPr>
    </w:p>
    <w:p w14:paraId="5BDCF3B0" w14:textId="77777777" w:rsidR="00782F69"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color w:val="000000" w:themeColor="text1"/>
          <w:lang w:eastAsia="pl-PL"/>
        </w:rPr>
      </w:pPr>
      <w:r w:rsidRPr="008800F6">
        <w:rPr>
          <w:rFonts w:ascii="Arial" w:hAnsi="Arial" w:cs="Arial"/>
          <w:b/>
          <w:color w:val="000000" w:themeColor="text1"/>
        </w:rPr>
        <w:t>UPOWAŻNIONYM DO KONTAKTU</w:t>
      </w:r>
      <w:r w:rsidRPr="008800F6">
        <w:rPr>
          <w:rFonts w:ascii="Arial" w:hAnsi="Arial" w:cs="Arial"/>
          <w:color w:val="000000" w:themeColor="text1"/>
          <w:lang w:eastAsia="pl-PL"/>
        </w:rPr>
        <w:t xml:space="preserve"> w sprawie przedmiotowego postępowania jest:</w:t>
      </w:r>
    </w:p>
    <w:p w14:paraId="58437E25" w14:textId="312C326B" w:rsidR="00782F69" w:rsidRPr="008800F6" w:rsidRDefault="00782F69" w:rsidP="006C7BFA">
      <w:pPr>
        <w:pStyle w:val="Zwykytekst1"/>
        <w:spacing w:line="276" w:lineRule="auto"/>
        <w:ind w:left="426" w:right="23"/>
        <w:jc w:val="both"/>
        <w:rPr>
          <w:rFonts w:ascii="Arial" w:hAnsi="Arial" w:cs="Arial"/>
          <w:color w:val="000000" w:themeColor="text1"/>
        </w:rPr>
      </w:pPr>
      <w:r w:rsidRPr="008800F6">
        <w:rPr>
          <w:rFonts w:ascii="Arial" w:hAnsi="Arial" w:cs="Arial"/>
          <w:color w:val="000000" w:themeColor="text1"/>
        </w:rPr>
        <w:t>Imię i nazwisko: ____________________________________________________</w:t>
      </w:r>
      <w:r w:rsidR="00181907" w:rsidRPr="008800F6">
        <w:rPr>
          <w:rFonts w:ascii="Arial" w:hAnsi="Arial" w:cs="Arial"/>
          <w:color w:val="000000" w:themeColor="text1"/>
        </w:rPr>
        <w:t>___________</w:t>
      </w:r>
    </w:p>
    <w:p w14:paraId="304B3133" w14:textId="1CD84DC5" w:rsidR="00782F69" w:rsidRPr="008800F6" w:rsidRDefault="00782F69" w:rsidP="006C7BFA">
      <w:pPr>
        <w:pStyle w:val="Zwykytekst1"/>
        <w:spacing w:line="276" w:lineRule="auto"/>
        <w:ind w:left="426" w:right="23"/>
        <w:jc w:val="both"/>
        <w:rPr>
          <w:rFonts w:ascii="Arial" w:hAnsi="Arial" w:cs="Arial"/>
          <w:color w:val="000000" w:themeColor="text1"/>
        </w:rPr>
      </w:pPr>
      <w:r w:rsidRPr="008800F6">
        <w:rPr>
          <w:rFonts w:ascii="Arial" w:hAnsi="Arial" w:cs="Arial"/>
          <w:color w:val="000000" w:themeColor="text1"/>
        </w:rPr>
        <w:t>Adres: ____________________________________________________________</w:t>
      </w:r>
      <w:r w:rsidR="00181907" w:rsidRPr="008800F6">
        <w:rPr>
          <w:rFonts w:ascii="Arial" w:hAnsi="Arial" w:cs="Arial"/>
          <w:color w:val="000000" w:themeColor="text1"/>
        </w:rPr>
        <w:t>___________</w:t>
      </w:r>
    </w:p>
    <w:p w14:paraId="4FAB509C" w14:textId="07970106" w:rsidR="00782F69" w:rsidRPr="008800F6" w:rsidRDefault="00782F69" w:rsidP="006C7BFA">
      <w:pPr>
        <w:pStyle w:val="Zwykytekst1"/>
        <w:spacing w:line="276" w:lineRule="auto"/>
        <w:ind w:left="426" w:right="23"/>
        <w:jc w:val="both"/>
        <w:rPr>
          <w:rFonts w:ascii="Arial" w:hAnsi="Arial" w:cs="Arial"/>
          <w:color w:val="000000" w:themeColor="text1"/>
        </w:rPr>
      </w:pPr>
      <w:r w:rsidRPr="008800F6">
        <w:rPr>
          <w:rFonts w:ascii="Arial" w:hAnsi="Arial" w:cs="Arial"/>
          <w:color w:val="000000" w:themeColor="text1"/>
        </w:rPr>
        <w:t>tel. ______________, e-mail __________________________________________</w:t>
      </w:r>
      <w:r w:rsidR="00181907" w:rsidRPr="008800F6">
        <w:rPr>
          <w:rFonts w:ascii="Arial" w:hAnsi="Arial" w:cs="Arial"/>
          <w:color w:val="000000" w:themeColor="text1"/>
        </w:rPr>
        <w:t>___________</w:t>
      </w:r>
    </w:p>
    <w:p w14:paraId="77AAE331" w14:textId="77777777" w:rsidR="00A9256E" w:rsidRPr="008800F6" w:rsidRDefault="00A9256E" w:rsidP="006C7BFA">
      <w:pPr>
        <w:pStyle w:val="Zwykytekst1"/>
        <w:spacing w:line="276" w:lineRule="auto"/>
        <w:ind w:left="426" w:right="23"/>
        <w:jc w:val="both"/>
        <w:rPr>
          <w:rFonts w:ascii="Arial" w:hAnsi="Arial" w:cs="Arial"/>
          <w:color w:val="000000" w:themeColor="text1"/>
        </w:rPr>
      </w:pPr>
    </w:p>
    <w:p w14:paraId="7A405DC4" w14:textId="77777777" w:rsidR="00782F69" w:rsidRPr="008800F6" w:rsidRDefault="00782F69" w:rsidP="006C7BFA">
      <w:pPr>
        <w:pStyle w:val="Zwykytekst1"/>
        <w:numPr>
          <w:ilvl w:val="0"/>
          <w:numId w:val="2"/>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 xml:space="preserve">SPIS </w:t>
      </w:r>
      <w:r w:rsidRPr="008800F6">
        <w:rPr>
          <w:rFonts w:ascii="Arial" w:hAnsi="Arial" w:cs="Arial"/>
          <w:color w:val="000000" w:themeColor="text1"/>
        </w:rPr>
        <w:t>dołączonych oświadczeń i dokumentów:</w:t>
      </w:r>
    </w:p>
    <w:p w14:paraId="24BF12B5" w14:textId="2FD788A6" w:rsidR="00782F69" w:rsidRPr="008800F6" w:rsidRDefault="00782F69" w:rsidP="006C7BFA">
      <w:pPr>
        <w:pStyle w:val="Akapitzlist"/>
        <w:ind w:left="283" w:right="23"/>
        <w:jc w:val="both"/>
        <w:rPr>
          <w:color w:val="000000" w:themeColor="text1"/>
          <w:sz w:val="20"/>
          <w:szCs w:val="20"/>
        </w:rPr>
      </w:pPr>
      <w:r w:rsidRPr="008800F6">
        <w:rPr>
          <w:color w:val="000000" w:themeColor="text1"/>
          <w:sz w:val="20"/>
          <w:szCs w:val="20"/>
        </w:rPr>
        <w:t>_____________________________________________________________________</w:t>
      </w:r>
      <w:r w:rsidR="00181907" w:rsidRPr="008800F6">
        <w:rPr>
          <w:color w:val="000000" w:themeColor="text1"/>
          <w:sz w:val="20"/>
          <w:szCs w:val="20"/>
        </w:rPr>
        <w:t>_________</w:t>
      </w:r>
      <w:r w:rsidRPr="008800F6">
        <w:rPr>
          <w:color w:val="000000" w:themeColor="text1"/>
          <w:sz w:val="20"/>
          <w:szCs w:val="20"/>
        </w:rPr>
        <w:t>_____________________________________________________________________</w:t>
      </w:r>
      <w:r w:rsidR="00181907" w:rsidRPr="008800F6">
        <w:rPr>
          <w:color w:val="000000" w:themeColor="text1"/>
          <w:sz w:val="20"/>
          <w:szCs w:val="20"/>
        </w:rPr>
        <w:t>_________</w:t>
      </w:r>
    </w:p>
    <w:p w14:paraId="513D6C24" w14:textId="77777777" w:rsidR="00782F69" w:rsidRPr="008800F6" w:rsidRDefault="00782F69" w:rsidP="006C7BFA">
      <w:pPr>
        <w:pStyle w:val="Zwykytekst1"/>
        <w:spacing w:line="276" w:lineRule="auto"/>
        <w:ind w:right="23"/>
        <w:jc w:val="both"/>
        <w:rPr>
          <w:rFonts w:ascii="Arial" w:hAnsi="Arial" w:cs="Arial"/>
          <w:color w:val="000000" w:themeColor="text1"/>
        </w:rPr>
      </w:pPr>
    </w:p>
    <w:p w14:paraId="5B989F70" w14:textId="4056DE6A" w:rsidR="00782F69" w:rsidRPr="008800F6" w:rsidRDefault="00782F69" w:rsidP="006C7BFA">
      <w:pPr>
        <w:suppressAutoHyphens/>
        <w:spacing w:line="276" w:lineRule="auto"/>
        <w:ind w:right="23"/>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__________________ dnia __. __.202</w:t>
      </w:r>
      <w:r w:rsidR="007F34EE">
        <w:rPr>
          <w:rFonts w:ascii="Arial" w:hAnsi="Arial" w:cs="Arial"/>
          <w:color w:val="000000" w:themeColor="text1"/>
          <w:sz w:val="20"/>
          <w:szCs w:val="20"/>
          <w:lang w:eastAsia="ar-SA"/>
        </w:rPr>
        <w:t>6</w:t>
      </w:r>
      <w:r w:rsidR="00F94289" w:rsidRPr="008800F6">
        <w:rPr>
          <w:rFonts w:ascii="Arial" w:hAnsi="Arial" w:cs="Arial"/>
          <w:color w:val="000000" w:themeColor="text1"/>
          <w:sz w:val="20"/>
          <w:szCs w:val="20"/>
          <w:lang w:eastAsia="ar-SA"/>
        </w:rPr>
        <w:t xml:space="preserve"> </w:t>
      </w:r>
      <w:r w:rsidRPr="008800F6">
        <w:rPr>
          <w:rFonts w:ascii="Arial" w:hAnsi="Arial" w:cs="Arial"/>
          <w:color w:val="000000" w:themeColor="text1"/>
          <w:sz w:val="20"/>
          <w:szCs w:val="20"/>
          <w:lang w:eastAsia="ar-SA"/>
        </w:rPr>
        <w:t>r.</w:t>
      </w:r>
      <w:r w:rsidR="00285129" w:rsidRPr="008800F6">
        <w:rPr>
          <w:rFonts w:ascii="Arial" w:hAnsi="Arial" w:cs="Arial"/>
          <w:color w:val="000000" w:themeColor="text1"/>
          <w:sz w:val="20"/>
          <w:szCs w:val="20"/>
          <w:lang w:eastAsia="ar-SA"/>
        </w:rPr>
        <w:tab/>
      </w:r>
      <w:r w:rsidR="00285129" w:rsidRPr="008800F6">
        <w:rPr>
          <w:rFonts w:ascii="Arial" w:hAnsi="Arial" w:cs="Arial"/>
          <w:color w:val="000000" w:themeColor="text1"/>
          <w:sz w:val="20"/>
          <w:szCs w:val="20"/>
          <w:lang w:eastAsia="ar-SA"/>
        </w:rPr>
        <w:tab/>
      </w:r>
      <w:r w:rsidRPr="008800F6">
        <w:rPr>
          <w:rFonts w:ascii="Arial" w:hAnsi="Arial" w:cs="Arial"/>
          <w:b/>
          <w:color w:val="000000" w:themeColor="text1"/>
          <w:sz w:val="20"/>
          <w:szCs w:val="20"/>
        </w:rPr>
        <w:tab/>
        <w:t>___________________________</w:t>
      </w:r>
    </w:p>
    <w:p w14:paraId="09297E1B" w14:textId="77777777" w:rsidR="00782F69" w:rsidRPr="008800F6" w:rsidRDefault="00782F69" w:rsidP="006C7BFA">
      <w:pPr>
        <w:spacing w:line="276" w:lineRule="auto"/>
        <w:ind w:left="4254" w:right="23" w:firstLine="709"/>
        <w:jc w:val="center"/>
        <w:rPr>
          <w:rFonts w:ascii="Arial" w:hAnsi="Arial" w:cs="Arial"/>
          <w:color w:val="000000" w:themeColor="text1"/>
          <w:sz w:val="20"/>
          <w:szCs w:val="20"/>
        </w:rPr>
      </w:pPr>
      <w:r w:rsidRPr="008800F6">
        <w:rPr>
          <w:rFonts w:ascii="Arial" w:hAnsi="Arial" w:cs="Arial"/>
          <w:i/>
          <w:color w:val="000000" w:themeColor="text1"/>
          <w:spacing w:val="-4"/>
          <w:w w:val="105"/>
          <w:sz w:val="20"/>
          <w:szCs w:val="20"/>
        </w:rPr>
        <w:t>(podpis Wykonawcy)</w:t>
      </w:r>
    </w:p>
    <w:p w14:paraId="138B5AEB" w14:textId="77777777" w:rsidR="00D409EF" w:rsidRPr="008800F6" w:rsidRDefault="00D409EF" w:rsidP="006C7BFA">
      <w:pPr>
        <w:pStyle w:val="Zwykytekst1"/>
        <w:spacing w:line="276" w:lineRule="auto"/>
        <w:ind w:right="23"/>
        <w:jc w:val="both"/>
        <w:rPr>
          <w:rFonts w:ascii="Arial" w:hAnsi="Arial" w:cs="Arial"/>
          <w:color w:val="000000" w:themeColor="text1"/>
          <w:sz w:val="16"/>
          <w:szCs w:val="16"/>
        </w:rPr>
      </w:pPr>
    </w:p>
    <w:p w14:paraId="44D7D325" w14:textId="640EE14D" w:rsidR="0051544A" w:rsidRPr="008800F6" w:rsidRDefault="0051544A" w:rsidP="006C7BFA">
      <w:pPr>
        <w:spacing w:line="276" w:lineRule="auto"/>
        <w:rPr>
          <w:rFonts w:ascii="Arial" w:hAnsi="Arial" w:cs="Arial"/>
          <w:color w:val="000000" w:themeColor="text1"/>
          <w:sz w:val="20"/>
          <w:szCs w:val="20"/>
          <w:lang w:eastAsia="ar-SA"/>
        </w:rPr>
      </w:pPr>
      <w:r w:rsidRPr="008800F6">
        <w:rPr>
          <w:rFonts w:ascii="Arial" w:hAnsi="Arial" w:cs="Arial"/>
          <w:color w:val="000000" w:themeColor="text1"/>
        </w:rPr>
        <w:br w:type="page"/>
      </w:r>
    </w:p>
    <w:p w14:paraId="35D9ACE9" w14:textId="77777777" w:rsidR="003A1D5E" w:rsidRPr="008A0792" w:rsidRDefault="003A1D5E" w:rsidP="003A1D5E">
      <w:pPr>
        <w:keepNext/>
        <w:spacing w:line="276" w:lineRule="auto"/>
        <w:jc w:val="center"/>
        <w:rPr>
          <w:rFonts w:ascii="Arial" w:hAnsi="Arial" w:cs="Arial"/>
          <w:b/>
          <w:bCs/>
          <w:sz w:val="20"/>
          <w:szCs w:val="20"/>
        </w:rPr>
      </w:pPr>
      <w:r>
        <w:rPr>
          <w:rFonts w:ascii="Arial" w:hAnsi="Arial" w:cs="Arial"/>
          <w:b/>
          <w:bCs/>
          <w:sz w:val="20"/>
          <w:szCs w:val="20"/>
        </w:rPr>
        <w:lastRenderedPageBreak/>
        <w:t>Załącznik nr 2</w:t>
      </w:r>
    </w:p>
    <w:p w14:paraId="7ACB261B" w14:textId="77777777" w:rsidR="003A1D5E" w:rsidRDefault="003A1D5E" w:rsidP="003A1D5E">
      <w:pPr>
        <w:keepNext/>
        <w:spacing w:line="276" w:lineRule="auto"/>
        <w:jc w:val="center"/>
        <w:rPr>
          <w:rFonts w:ascii="Arial" w:hAnsi="Arial" w:cs="Arial"/>
          <w:b/>
          <w:sz w:val="28"/>
          <w:szCs w:val="28"/>
        </w:rPr>
      </w:pPr>
      <w:r>
        <w:rPr>
          <w:rFonts w:ascii="Arial" w:hAnsi="Arial" w:cs="Arial"/>
          <w:b/>
          <w:sz w:val="28"/>
          <w:szCs w:val="28"/>
        </w:rPr>
        <w:t>OŚWIADCZENIE O NIEPODLEGANIU WYKLUCZENIU I SPEŁNIANIU WARUNKÓW UDZIAŁU W POSTĘPOWANIU</w:t>
      </w:r>
    </w:p>
    <w:p w14:paraId="5E81D43D" w14:textId="77777777" w:rsidR="003A1D5E" w:rsidRDefault="003A1D5E" w:rsidP="003A1D5E">
      <w:pPr>
        <w:keepNext/>
        <w:spacing w:line="276" w:lineRule="auto"/>
        <w:jc w:val="center"/>
        <w:rPr>
          <w:rFonts w:ascii="Arial" w:hAnsi="Arial" w:cs="Arial"/>
          <w:b/>
          <w:sz w:val="28"/>
          <w:szCs w:val="28"/>
        </w:rPr>
      </w:pPr>
    </w:p>
    <w:p w14:paraId="4A91D70F" w14:textId="77777777" w:rsidR="0075286C" w:rsidRPr="007F34EE" w:rsidRDefault="003A1D5E" w:rsidP="0075286C">
      <w:pPr>
        <w:spacing w:line="276" w:lineRule="auto"/>
        <w:ind w:left="567" w:right="23" w:hanging="567"/>
        <w:jc w:val="both"/>
        <w:rPr>
          <w:rFonts w:ascii="Arial" w:eastAsia="Calibri" w:hAnsi="Arial" w:cs="Arial"/>
          <w:color w:val="000000"/>
          <w:sz w:val="20"/>
          <w:szCs w:val="20"/>
        </w:rPr>
      </w:pPr>
      <w:r w:rsidRPr="0075286C">
        <w:rPr>
          <w:rFonts w:ascii="Arial" w:hAnsi="Arial" w:cs="Arial"/>
          <w:bCs/>
          <w:sz w:val="20"/>
          <w:szCs w:val="20"/>
        </w:rPr>
        <w:t>Dot.:</w:t>
      </w:r>
      <w:r w:rsidRPr="0075286C">
        <w:rPr>
          <w:rFonts w:ascii="Arial" w:hAnsi="Arial" w:cs="Arial"/>
          <w:bCs/>
          <w:sz w:val="20"/>
          <w:szCs w:val="20"/>
        </w:rPr>
        <w:tab/>
      </w:r>
      <w:r w:rsidR="0075286C" w:rsidRPr="007F34EE">
        <w:rPr>
          <w:rFonts w:ascii="Arial" w:hAnsi="Arial" w:cs="Arial"/>
          <w:color w:val="000000" w:themeColor="text1"/>
          <w:sz w:val="20"/>
          <w:szCs w:val="20"/>
        </w:rPr>
        <w:t>postępowania o udzielenie zamówienia na</w:t>
      </w:r>
      <w:r w:rsidR="0075286C" w:rsidRPr="007F34EE">
        <w:rPr>
          <w:rFonts w:ascii="Arial" w:hAnsi="Arial" w:cs="Arial"/>
          <w:color w:val="000000" w:themeColor="text1"/>
        </w:rPr>
        <w:t xml:space="preserve"> </w:t>
      </w:r>
      <w:r w:rsidR="0075286C" w:rsidRPr="007F34EE">
        <w:rPr>
          <w:rFonts w:ascii="Arial" w:hAnsi="Arial" w:cs="Arial"/>
          <w:color w:val="000000" w:themeColor="text1"/>
          <w:sz w:val="20"/>
          <w:szCs w:val="20"/>
        </w:rPr>
        <w:t xml:space="preserve">zaprojektowanie i wykonanie robót budowlanych </w:t>
      </w:r>
      <w:r w:rsidR="0075286C" w:rsidRPr="007F34EE">
        <w:rPr>
          <w:rFonts w:ascii="Arial" w:eastAsia="Calibri" w:hAnsi="Arial" w:cs="Arial"/>
          <w:color w:val="000000"/>
          <w:sz w:val="20"/>
          <w:szCs w:val="20"/>
        </w:rPr>
        <w:t>w ramach projektu pn.:</w:t>
      </w:r>
      <w:r w:rsidR="0075286C" w:rsidRPr="007F34EE">
        <w:rPr>
          <w:rFonts w:ascii="Arial" w:eastAsia="Arial" w:hAnsi="Arial" w:cs="Arial"/>
          <w:sz w:val="20"/>
          <w:szCs w:val="20"/>
        </w:rPr>
        <w:t xml:space="preserve"> </w:t>
      </w:r>
      <w:r w:rsidR="0075286C">
        <w:rPr>
          <w:rFonts w:ascii="Arial" w:eastAsia="Calibri" w:hAnsi="Arial" w:cs="Arial"/>
          <w:i/>
          <w:iCs/>
          <w:color w:val="000000"/>
          <w:sz w:val="20"/>
          <w:szCs w:val="20"/>
        </w:rPr>
        <w:t>M</w:t>
      </w:r>
      <w:r w:rsidR="0075286C" w:rsidRPr="007F34EE">
        <w:rPr>
          <w:rFonts w:ascii="Arial" w:eastAsia="Calibri" w:hAnsi="Arial" w:cs="Arial"/>
          <w:i/>
          <w:iCs/>
          <w:color w:val="000000"/>
          <w:sz w:val="20"/>
          <w:szCs w:val="20"/>
        </w:rPr>
        <w:t xml:space="preserve">odernizacja stacji uzdatniania wody wraz z wdrożeniem systemu monitoringu strat wody wodociągowej w </w:t>
      </w:r>
      <w:r w:rsidR="0075286C">
        <w:rPr>
          <w:rFonts w:ascii="Arial" w:eastAsia="Calibri" w:hAnsi="Arial" w:cs="Arial"/>
          <w:i/>
          <w:iCs/>
          <w:color w:val="000000"/>
          <w:sz w:val="20"/>
          <w:szCs w:val="20"/>
        </w:rPr>
        <w:t>D</w:t>
      </w:r>
      <w:r w:rsidR="0075286C" w:rsidRPr="007F34EE">
        <w:rPr>
          <w:rFonts w:ascii="Arial" w:eastAsia="Calibri" w:hAnsi="Arial" w:cs="Arial"/>
          <w:i/>
          <w:iCs/>
          <w:color w:val="000000"/>
          <w:sz w:val="20"/>
          <w:szCs w:val="20"/>
        </w:rPr>
        <w:t xml:space="preserve">ziałdowie w ramach działania </w:t>
      </w:r>
      <w:r w:rsidR="0075286C">
        <w:rPr>
          <w:rFonts w:ascii="Arial" w:eastAsia="Calibri" w:hAnsi="Arial" w:cs="Arial"/>
          <w:i/>
          <w:iCs/>
          <w:color w:val="000000"/>
          <w:sz w:val="20"/>
          <w:szCs w:val="20"/>
        </w:rPr>
        <w:t>FENX</w:t>
      </w:r>
      <w:r w:rsidR="0075286C" w:rsidRPr="007F34EE">
        <w:rPr>
          <w:rFonts w:ascii="Arial" w:eastAsia="Calibri" w:hAnsi="Arial" w:cs="Arial"/>
          <w:i/>
          <w:iCs/>
          <w:color w:val="000000"/>
          <w:sz w:val="20"/>
          <w:szCs w:val="20"/>
        </w:rPr>
        <w:t xml:space="preserve">.02.05 woda do spożycia priorytetu </w:t>
      </w:r>
      <w:r w:rsidR="0075286C">
        <w:rPr>
          <w:rFonts w:ascii="Arial" w:eastAsia="Calibri" w:hAnsi="Arial" w:cs="Arial"/>
          <w:i/>
          <w:iCs/>
          <w:color w:val="000000"/>
          <w:sz w:val="20"/>
          <w:szCs w:val="20"/>
        </w:rPr>
        <w:t>FENX</w:t>
      </w:r>
      <w:r w:rsidR="0075286C" w:rsidRPr="007F34EE">
        <w:rPr>
          <w:rFonts w:ascii="Arial" w:eastAsia="Calibri" w:hAnsi="Arial" w:cs="Arial"/>
          <w:i/>
          <w:iCs/>
          <w:color w:val="000000"/>
          <w:sz w:val="20"/>
          <w:szCs w:val="20"/>
        </w:rPr>
        <w:t xml:space="preserve">.02 wsparcie sektorów energetyka i środowisko z </w:t>
      </w:r>
      <w:r w:rsidR="0075286C">
        <w:rPr>
          <w:rFonts w:ascii="Arial" w:eastAsia="Calibri" w:hAnsi="Arial" w:cs="Arial"/>
          <w:i/>
          <w:iCs/>
          <w:color w:val="000000"/>
          <w:sz w:val="20"/>
          <w:szCs w:val="20"/>
        </w:rPr>
        <w:t>EFRR</w:t>
      </w:r>
      <w:r w:rsidR="0075286C" w:rsidRPr="007F34EE">
        <w:rPr>
          <w:rFonts w:ascii="Arial" w:eastAsia="Calibri" w:hAnsi="Arial" w:cs="Arial"/>
          <w:i/>
          <w:iCs/>
          <w:color w:val="000000"/>
          <w:sz w:val="20"/>
          <w:szCs w:val="20"/>
        </w:rPr>
        <w:t xml:space="preserve"> programu fundusze europejskie na infrastrukturę, klimat, środowisko 2021-2027</w:t>
      </w:r>
      <w:r w:rsidR="0075286C" w:rsidRPr="007F34EE">
        <w:rPr>
          <w:rFonts w:ascii="Arial" w:eastAsia="Calibri" w:hAnsi="Arial" w:cs="Arial"/>
          <w:color w:val="000000"/>
          <w:sz w:val="20"/>
          <w:szCs w:val="20"/>
        </w:rPr>
        <w:t xml:space="preserve">, nr </w:t>
      </w:r>
      <w:r w:rsidR="0075286C">
        <w:rPr>
          <w:rFonts w:ascii="Arial" w:eastAsia="Calibri" w:hAnsi="Arial" w:cs="Arial"/>
          <w:color w:val="000000"/>
          <w:sz w:val="20"/>
          <w:szCs w:val="20"/>
        </w:rPr>
        <w:t>FENX</w:t>
      </w:r>
      <w:r w:rsidR="0075286C" w:rsidRPr="007F34EE">
        <w:rPr>
          <w:rFonts w:ascii="Arial" w:eastAsia="Calibri" w:hAnsi="Arial" w:cs="Arial"/>
          <w:color w:val="000000"/>
          <w:sz w:val="20"/>
          <w:szCs w:val="20"/>
        </w:rPr>
        <w:t>.02.05-iw.01-00121/24</w:t>
      </w:r>
    </w:p>
    <w:p w14:paraId="541A89D3" w14:textId="57F43928" w:rsidR="003A1D5E" w:rsidRDefault="003A1D5E" w:rsidP="0075286C">
      <w:pPr>
        <w:pStyle w:val="Zwykytekst1"/>
        <w:spacing w:line="276" w:lineRule="auto"/>
        <w:ind w:left="567" w:right="23" w:hanging="567"/>
        <w:jc w:val="both"/>
        <w:rPr>
          <w:rFonts w:ascii="Arial" w:hAnsi="Arial" w:cs="Arial"/>
        </w:rPr>
      </w:pPr>
    </w:p>
    <w:p w14:paraId="19265938" w14:textId="77777777" w:rsidR="003A1D5E" w:rsidRPr="00760936" w:rsidRDefault="003A1D5E" w:rsidP="003A1D5E">
      <w:pPr>
        <w:suppressAutoHyphens/>
        <w:spacing w:line="276" w:lineRule="auto"/>
        <w:ind w:right="23"/>
        <w:jc w:val="both"/>
        <w:rPr>
          <w:rFonts w:ascii="Arial" w:hAnsi="Arial" w:cs="Arial"/>
          <w:sz w:val="20"/>
          <w:szCs w:val="20"/>
          <w:lang w:eastAsia="ar-SA"/>
        </w:rPr>
      </w:pPr>
      <w:r>
        <w:rPr>
          <w:rFonts w:ascii="Arial" w:hAnsi="Arial" w:cs="Arial"/>
          <w:sz w:val="20"/>
          <w:szCs w:val="20"/>
          <w:lang w:eastAsia="ar-SA"/>
        </w:rPr>
        <w:t>D</w:t>
      </w:r>
      <w:r w:rsidRPr="002415B7">
        <w:rPr>
          <w:rFonts w:ascii="Arial" w:hAnsi="Arial" w:cs="Arial"/>
          <w:sz w:val="20"/>
          <w:szCs w:val="20"/>
          <w:lang w:eastAsia="ar-SA"/>
        </w:rPr>
        <w:t xml:space="preserve">ziałając w imieniu i na rzecz </w:t>
      </w:r>
      <w:r w:rsidRPr="002415B7">
        <w:rPr>
          <w:rFonts w:ascii="Arial" w:hAnsi="Arial" w:cs="Arial"/>
          <w:b/>
          <w:sz w:val="20"/>
          <w:szCs w:val="20"/>
          <w:lang w:eastAsia="ar-SA"/>
        </w:rPr>
        <w:t>WYKONAWCY</w:t>
      </w:r>
    </w:p>
    <w:p w14:paraId="6F396C98" w14:textId="77777777" w:rsidR="003A1D5E" w:rsidRDefault="003A1D5E" w:rsidP="003A1D5E">
      <w:pPr>
        <w:tabs>
          <w:tab w:val="left" w:pos="1701"/>
        </w:tabs>
        <w:spacing w:line="276" w:lineRule="auto"/>
        <w:ind w:right="23"/>
        <w:jc w:val="both"/>
        <w:rPr>
          <w:rFonts w:ascii="Arial" w:hAnsi="Arial" w:cs="Arial"/>
          <w:sz w:val="20"/>
          <w:szCs w:val="20"/>
        </w:rPr>
      </w:pPr>
    </w:p>
    <w:p w14:paraId="0907E65A" w14:textId="77777777" w:rsidR="003A1D5E" w:rsidRPr="002415B7" w:rsidRDefault="003A1D5E" w:rsidP="003A1D5E">
      <w:pPr>
        <w:tabs>
          <w:tab w:val="left" w:pos="1701"/>
        </w:tabs>
        <w:spacing w:line="276" w:lineRule="auto"/>
        <w:ind w:right="23"/>
        <w:jc w:val="both"/>
        <w:rPr>
          <w:rFonts w:ascii="Arial" w:hAnsi="Arial" w:cs="Arial"/>
          <w:sz w:val="20"/>
          <w:szCs w:val="20"/>
        </w:rPr>
      </w:pPr>
      <w:r w:rsidRPr="002415B7">
        <w:rPr>
          <w:rFonts w:ascii="Arial" w:hAnsi="Arial" w:cs="Arial"/>
          <w:sz w:val="20"/>
          <w:szCs w:val="20"/>
        </w:rPr>
        <w:t>nazwa (firma):</w:t>
      </w:r>
      <w:r w:rsidRPr="002415B7">
        <w:rPr>
          <w:rFonts w:ascii="Arial" w:hAnsi="Arial" w:cs="Arial"/>
          <w:sz w:val="20"/>
          <w:szCs w:val="20"/>
        </w:rPr>
        <w:tab/>
        <w:t>_________________________________________________________</w:t>
      </w:r>
    </w:p>
    <w:p w14:paraId="0F1CCA2A" w14:textId="77777777" w:rsidR="003A1D5E" w:rsidRDefault="003A1D5E" w:rsidP="003A1D5E">
      <w:pPr>
        <w:tabs>
          <w:tab w:val="left" w:pos="1701"/>
        </w:tabs>
        <w:spacing w:line="276" w:lineRule="auto"/>
        <w:ind w:right="23"/>
        <w:jc w:val="both"/>
        <w:rPr>
          <w:rFonts w:ascii="Arial" w:hAnsi="Arial" w:cs="Arial"/>
          <w:sz w:val="20"/>
          <w:szCs w:val="20"/>
        </w:rPr>
      </w:pPr>
      <w:r w:rsidRPr="002415B7">
        <w:rPr>
          <w:rFonts w:ascii="Arial" w:hAnsi="Arial" w:cs="Arial"/>
          <w:sz w:val="20"/>
          <w:szCs w:val="20"/>
        </w:rPr>
        <w:t>adres siedziby:</w:t>
      </w:r>
      <w:r w:rsidRPr="002415B7">
        <w:rPr>
          <w:rFonts w:ascii="Arial" w:hAnsi="Arial" w:cs="Arial"/>
          <w:sz w:val="20"/>
          <w:szCs w:val="20"/>
        </w:rPr>
        <w:tab/>
        <w:t>_________________________________________________________</w:t>
      </w:r>
    </w:p>
    <w:p w14:paraId="5E845AF6" w14:textId="77777777" w:rsidR="003A1D5E" w:rsidRPr="00D406E4" w:rsidRDefault="003A1D5E" w:rsidP="003A1D5E">
      <w:pPr>
        <w:pStyle w:val="Zwykytekst1"/>
        <w:spacing w:line="276" w:lineRule="auto"/>
        <w:ind w:left="567" w:right="23" w:hanging="567"/>
        <w:jc w:val="both"/>
        <w:rPr>
          <w:rFonts w:ascii="Arial" w:eastAsia="Calibri" w:hAnsi="Arial" w:cs="Arial"/>
          <w:color w:val="000000"/>
        </w:rPr>
      </w:pPr>
    </w:p>
    <w:p w14:paraId="16A287EE" w14:textId="77777777" w:rsidR="003A1D5E" w:rsidRDefault="003A1D5E" w:rsidP="003A1D5E">
      <w:pPr>
        <w:pStyle w:val="Zwykytekst1"/>
        <w:spacing w:line="276" w:lineRule="auto"/>
        <w:ind w:left="567" w:right="23" w:hanging="567"/>
        <w:jc w:val="both"/>
        <w:rPr>
          <w:rFonts w:ascii="Arial" w:eastAsia="Calibri" w:hAnsi="Arial" w:cs="Arial"/>
          <w:color w:val="000000"/>
        </w:rPr>
      </w:pPr>
      <w:r w:rsidRPr="00D46482">
        <w:rPr>
          <w:rFonts w:ascii="Arial" w:eastAsia="Calibri" w:hAnsi="Arial" w:cs="Arial"/>
          <w:color w:val="000000"/>
        </w:rPr>
        <w:t>oś</w:t>
      </w:r>
      <w:r>
        <w:rPr>
          <w:rFonts w:ascii="Arial" w:eastAsia="Calibri" w:hAnsi="Arial" w:cs="Arial"/>
          <w:color w:val="000000"/>
        </w:rPr>
        <w:t>wiadczam(-y), że:</w:t>
      </w:r>
    </w:p>
    <w:p w14:paraId="744572E6" w14:textId="77777777" w:rsidR="003A1D5E" w:rsidRDefault="003A1D5E" w:rsidP="003A1D5E">
      <w:pPr>
        <w:pStyle w:val="Zwykytekst1"/>
        <w:spacing w:line="276" w:lineRule="auto"/>
        <w:ind w:left="567" w:right="23" w:hanging="567"/>
        <w:jc w:val="both"/>
        <w:rPr>
          <w:rFonts w:ascii="Arial" w:eastAsia="Calibri" w:hAnsi="Arial" w:cs="Arial"/>
          <w:color w:val="000000"/>
        </w:rPr>
      </w:pPr>
    </w:p>
    <w:p w14:paraId="2755DFA9" w14:textId="77777777" w:rsidR="003A1D5E" w:rsidRDefault="003A1D5E">
      <w:pPr>
        <w:pStyle w:val="Zwykytekst1"/>
        <w:numPr>
          <w:ilvl w:val="2"/>
          <w:numId w:val="23"/>
        </w:numPr>
        <w:spacing w:line="276" w:lineRule="auto"/>
        <w:ind w:left="284" w:right="23" w:hanging="284"/>
        <w:jc w:val="both"/>
        <w:rPr>
          <w:rFonts w:ascii="Arial" w:eastAsia="Calibri" w:hAnsi="Arial" w:cs="Arial"/>
          <w:color w:val="000000"/>
        </w:rPr>
      </w:pPr>
      <w:r>
        <w:rPr>
          <w:rFonts w:ascii="Arial" w:eastAsia="Calibri" w:hAnsi="Arial" w:cs="Arial"/>
          <w:color w:val="000000"/>
        </w:rPr>
        <w:t>Wykonawca spełnia warunki udziału w Postępowaniu;</w:t>
      </w:r>
    </w:p>
    <w:p w14:paraId="247224D9" w14:textId="77777777" w:rsidR="003A1D5E" w:rsidRPr="00D46482" w:rsidRDefault="003A1D5E">
      <w:pPr>
        <w:pStyle w:val="Zwykytekst1"/>
        <w:numPr>
          <w:ilvl w:val="2"/>
          <w:numId w:val="23"/>
        </w:numPr>
        <w:spacing w:line="276" w:lineRule="auto"/>
        <w:ind w:left="284" w:right="23" w:hanging="284"/>
        <w:jc w:val="both"/>
        <w:rPr>
          <w:rFonts w:ascii="Arial" w:hAnsi="Arial" w:cs="Arial"/>
        </w:rPr>
      </w:pPr>
      <w:r>
        <w:rPr>
          <w:rFonts w:ascii="Arial" w:eastAsia="Calibri" w:hAnsi="Arial" w:cs="Arial"/>
          <w:color w:val="000000"/>
        </w:rPr>
        <w:t xml:space="preserve">Wykonawca nie podlega wykluczeniu z Postępowania na podstawie przepisu art. 108 ust. 1, art. 109 ust. </w:t>
      </w:r>
      <w:r w:rsidRPr="002415B7">
        <w:rPr>
          <w:rFonts w:ascii="Arial" w:hAnsi="Arial" w:cs="Arial"/>
        </w:rPr>
        <w:t xml:space="preserve">1 pkt 1, 4, 5, </w:t>
      </w:r>
      <w:r>
        <w:rPr>
          <w:rFonts w:ascii="Arial" w:hAnsi="Arial" w:cs="Arial"/>
        </w:rPr>
        <w:t xml:space="preserve">7, </w:t>
      </w:r>
      <w:r w:rsidRPr="002415B7">
        <w:rPr>
          <w:rFonts w:ascii="Arial" w:hAnsi="Arial" w:cs="Arial"/>
        </w:rPr>
        <w:t xml:space="preserve">8 lub 10 </w:t>
      </w:r>
      <w:proofErr w:type="spellStart"/>
      <w:r w:rsidRPr="002415B7">
        <w:rPr>
          <w:rFonts w:ascii="Arial" w:hAnsi="Arial" w:cs="Arial"/>
        </w:rPr>
        <w:t>Pzp</w:t>
      </w:r>
      <w:proofErr w:type="spellEnd"/>
      <w:r>
        <w:rPr>
          <w:rFonts w:ascii="Arial" w:hAnsi="Arial" w:cs="Arial"/>
        </w:rPr>
        <w:t xml:space="preserve"> oraz </w:t>
      </w:r>
      <w:r w:rsidRPr="00D46482">
        <w:rPr>
          <w:rFonts w:ascii="Arial" w:hAnsi="Arial" w:cs="Arial"/>
        </w:rPr>
        <w:t xml:space="preserve">art. 7 ust. 1 ustawy z dnia 13 kwietnia 2022 r. o szczególnych rozwiązaniach w zakresie przeciwdziałania wspieraniu agresji na Ukrainę oraz służących ochronie bezpieczeństwa narodowego (Dz. U. </w:t>
      </w:r>
      <w:r>
        <w:rPr>
          <w:rFonts w:ascii="Arial" w:hAnsi="Arial" w:cs="Arial"/>
        </w:rPr>
        <w:t>z 2025 r. poz. 514</w:t>
      </w:r>
      <w:r w:rsidRPr="00D46482">
        <w:rPr>
          <w:rFonts w:ascii="Arial" w:hAnsi="Arial" w:cs="Arial"/>
        </w:rPr>
        <w:t>).</w:t>
      </w:r>
    </w:p>
    <w:p w14:paraId="49FC5320" w14:textId="77777777" w:rsidR="003A1D5E" w:rsidRDefault="003A1D5E" w:rsidP="003A1D5E">
      <w:pPr>
        <w:spacing w:line="276" w:lineRule="auto"/>
        <w:ind w:left="426" w:right="23" w:hanging="426"/>
        <w:jc w:val="both"/>
        <w:rPr>
          <w:rFonts w:ascii="Arial" w:hAnsi="Arial" w:cs="Arial"/>
          <w:bCs/>
          <w:sz w:val="20"/>
          <w:szCs w:val="20"/>
        </w:rPr>
      </w:pPr>
    </w:p>
    <w:p w14:paraId="700DD89A" w14:textId="77777777" w:rsidR="003A1D5E" w:rsidRDefault="003A1D5E" w:rsidP="003A1D5E">
      <w:pPr>
        <w:spacing w:line="276" w:lineRule="auto"/>
        <w:ind w:left="426" w:right="23" w:hanging="426"/>
        <w:jc w:val="both"/>
        <w:rPr>
          <w:rFonts w:ascii="Arial" w:hAnsi="Arial" w:cs="Arial"/>
          <w:bCs/>
          <w:sz w:val="20"/>
          <w:szCs w:val="20"/>
        </w:rPr>
      </w:pPr>
    </w:p>
    <w:p w14:paraId="5E3B6DF3" w14:textId="77777777" w:rsidR="003A1D5E" w:rsidRDefault="003A1D5E" w:rsidP="003A1D5E">
      <w:pPr>
        <w:spacing w:line="276" w:lineRule="auto"/>
        <w:ind w:left="426" w:right="23" w:hanging="426"/>
        <w:jc w:val="both"/>
        <w:rPr>
          <w:rFonts w:ascii="Arial" w:hAnsi="Arial" w:cs="Arial"/>
          <w:bCs/>
          <w:sz w:val="20"/>
          <w:szCs w:val="20"/>
        </w:rPr>
      </w:pPr>
    </w:p>
    <w:p w14:paraId="28F5F399" w14:textId="77777777" w:rsidR="003A1D5E" w:rsidRPr="00BE7AAC" w:rsidRDefault="003A1D5E" w:rsidP="003A1D5E">
      <w:pPr>
        <w:spacing w:line="276" w:lineRule="auto"/>
        <w:ind w:left="426" w:right="23" w:hanging="426"/>
        <w:jc w:val="both"/>
        <w:rPr>
          <w:rFonts w:ascii="Arial" w:hAnsi="Arial" w:cs="Arial"/>
          <w:bCs/>
          <w:sz w:val="20"/>
          <w:szCs w:val="20"/>
        </w:rPr>
      </w:pPr>
    </w:p>
    <w:p w14:paraId="7E8EF2C5" w14:textId="77777777" w:rsidR="003A1D5E" w:rsidRPr="00D46482" w:rsidRDefault="003A1D5E" w:rsidP="003A1D5E">
      <w:pPr>
        <w:suppressAutoHyphens/>
        <w:spacing w:line="276" w:lineRule="auto"/>
        <w:ind w:right="23"/>
        <w:rPr>
          <w:rFonts w:ascii="Arial" w:hAnsi="Arial" w:cs="Arial"/>
          <w:color w:val="000000"/>
          <w:sz w:val="20"/>
          <w:szCs w:val="20"/>
          <w:lang w:eastAsia="ar-SA"/>
        </w:rPr>
      </w:pPr>
      <w:r w:rsidRPr="002415B7">
        <w:rPr>
          <w:rFonts w:ascii="Arial" w:hAnsi="Arial" w:cs="Arial"/>
          <w:color w:val="000000"/>
          <w:sz w:val="20"/>
          <w:szCs w:val="20"/>
          <w:lang w:eastAsia="ar-SA"/>
        </w:rPr>
        <w:t>__________________ dnia __. __.202</w:t>
      </w:r>
      <w:r>
        <w:rPr>
          <w:rFonts w:ascii="Arial" w:hAnsi="Arial" w:cs="Arial"/>
          <w:color w:val="000000"/>
          <w:sz w:val="20"/>
          <w:szCs w:val="20"/>
          <w:lang w:eastAsia="ar-SA"/>
        </w:rPr>
        <w:t xml:space="preserve">6 </w:t>
      </w:r>
      <w:r w:rsidRPr="002415B7">
        <w:rPr>
          <w:rFonts w:ascii="Arial" w:hAnsi="Arial" w:cs="Arial"/>
          <w:color w:val="000000"/>
          <w:sz w:val="20"/>
          <w:szCs w:val="20"/>
          <w:lang w:eastAsia="ar-SA"/>
        </w:rPr>
        <w:t>r.</w:t>
      </w:r>
      <w:r>
        <w:rPr>
          <w:rFonts w:ascii="Arial" w:hAnsi="Arial" w:cs="Arial"/>
          <w:color w:val="000000"/>
          <w:sz w:val="20"/>
          <w:szCs w:val="20"/>
          <w:lang w:eastAsia="ar-SA"/>
        </w:rPr>
        <w:tab/>
      </w:r>
      <w:r>
        <w:rPr>
          <w:rFonts w:ascii="Arial" w:hAnsi="Arial" w:cs="Arial"/>
          <w:color w:val="000000"/>
          <w:sz w:val="20"/>
          <w:szCs w:val="20"/>
          <w:lang w:eastAsia="ar-SA"/>
        </w:rPr>
        <w:tab/>
      </w:r>
      <w:r>
        <w:rPr>
          <w:rFonts w:ascii="Arial" w:hAnsi="Arial" w:cs="Arial"/>
          <w:color w:val="000000"/>
          <w:sz w:val="20"/>
          <w:szCs w:val="20"/>
          <w:lang w:eastAsia="ar-SA"/>
        </w:rPr>
        <w:tab/>
      </w:r>
      <w:r w:rsidRPr="002415B7">
        <w:rPr>
          <w:rFonts w:ascii="Arial" w:hAnsi="Arial" w:cs="Arial"/>
          <w:b/>
          <w:color w:val="000000"/>
          <w:sz w:val="20"/>
          <w:szCs w:val="20"/>
        </w:rPr>
        <w:t>___________________________</w:t>
      </w:r>
    </w:p>
    <w:p w14:paraId="4D0466A1" w14:textId="77777777" w:rsidR="003A1D5E" w:rsidRPr="002415B7" w:rsidRDefault="003A1D5E" w:rsidP="003A1D5E">
      <w:pPr>
        <w:spacing w:line="276" w:lineRule="auto"/>
        <w:ind w:left="4254" w:right="23" w:firstLine="709"/>
        <w:jc w:val="center"/>
        <w:rPr>
          <w:rFonts w:ascii="Arial" w:hAnsi="Arial" w:cs="Arial"/>
          <w:color w:val="0000FF"/>
          <w:sz w:val="20"/>
          <w:szCs w:val="20"/>
        </w:rPr>
      </w:pPr>
      <w:r w:rsidRPr="002415B7">
        <w:rPr>
          <w:rFonts w:ascii="Arial" w:hAnsi="Arial" w:cs="Arial"/>
          <w:i/>
          <w:color w:val="000000"/>
          <w:spacing w:val="-4"/>
          <w:w w:val="105"/>
          <w:sz w:val="20"/>
          <w:szCs w:val="20"/>
        </w:rPr>
        <w:t>(podpis Wykonawcy)</w:t>
      </w:r>
    </w:p>
    <w:p w14:paraId="4747B9A9" w14:textId="77777777" w:rsidR="0051544A" w:rsidRPr="008800F6" w:rsidRDefault="0051544A" w:rsidP="006C7BFA">
      <w:pPr>
        <w:pStyle w:val="Zwykytekst1"/>
        <w:spacing w:line="276" w:lineRule="auto"/>
        <w:ind w:right="23"/>
        <w:jc w:val="both"/>
        <w:rPr>
          <w:rFonts w:ascii="Arial" w:hAnsi="Arial" w:cs="Arial"/>
          <w:color w:val="000000" w:themeColor="text1"/>
          <w:sz w:val="16"/>
          <w:szCs w:val="16"/>
        </w:rPr>
      </w:pPr>
    </w:p>
    <w:p w14:paraId="25AA64DC" w14:textId="77777777" w:rsidR="0051544A" w:rsidRPr="008800F6" w:rsidRDefault="0051544A" w:rsidP="006C7BFA">
      <w:pPr>
        <w:pStyle w:val="awciety"/>
        <w:tabs>
          <w:tab w:val="left" w:pos="16756"/>
        </w:tabs>
        <w:spacing w:line="276" w:lineRule="auto"/>
        <w:rPr>
          <w:rFonts w:ascii="Arial" w:hAnsi="Arial" w:cs="Arial"/>
          <w:color w:val="000000" w:themeColor="text1"/>
          <w:sz w:val="20"/>
        </w:rPr>
      </w:pPr>
    </w:p>
    <w:p w14:paraId="14EC04F2" w14:textId="77777777" w:rsidR="0051544A" w:rsidRPr="008800F6" w:rsidRDefault="0051544A" w:rsidP="006C7BFA">
      <w:pPr>
        <w:spacing w:line="276" w:lineRule="auto"/>
        <w:rPr>
          <w:rFonts w:ascii="Arial" w:hAnsi="Arial" w:cs="Arial"/>
          <w:color w:val="000000" w:themeColor="text1"/>
          <w:kern w:val="1"/>
          <w:sz w:val="20"/>
          <w:szCs w:val="20"/>
          <w:lang w:eastAsia="ar-SA"/>
        </w:rPr>
      </w:pPr>
      <w:r w:rsidRPr="008800F6">
        <w:rPr>
          <w:rFonts w:ascii="Arial" w:hAnsi="Arial" w:cs="Arial"/>
          <w:color w:val="000000" w:themeColor="text1"/>
          <w:sz w:val="20"/>
        </w:rPr>
        <w:br w:type="page"/>
      </w:r>
    </w:p>
    <w:p w14:paraId="24CBFACD" w14:textId="77777777" w:rsidR="003A1D5E" w:rsidRPr="008A0792" w:rsidRDefault="003A1D5E" w:rsidP="003A1D5E">
      <w:pPr>
        <w:keepNext/>
        <w:spacing w:line="276" w:lineRule="auto"/>
        <w:jc w:val="center"/>
        <w:rPr>
          <w:rFonts w:ascii="Arial" w:hAnsi="Arial" w:cs="Arial"/>
          <w:b/>
          <w:bCs/>
          <w:sz w:val="20"/>
          <w:szCs w:val="20"/>
        </w:rPr>
      </w:pPr>
      <w:r>
        <w:rPr>
          <w:rFonts w:ascii="Arial" w:hAnsi="Arial" w:cs="Arial"/>
          <w:b/>
          <w:bCs/>
          <w:sz w:val="20"/>
          <w:szCs w:val="20"/>
        </w:rPr>
        <w:lastRenderedPageBreak/>
        <w:t>Załącznik nr 3</w:t>
      </w:r>
    </w:p>
    <w:p w14:paraId="406148D0" w14:textId="77777777" w:rsidR="003A1D5E" w:rsidRDefault="003A1D5E" w:rsidP="003A1D5E">
      <w:pPr>
        <w:keepNext/>
        <w:spacing w:line="276" w:lineRule="auto"/>
        <w:jc w:val="center"/>
        <w:rPr>
          <w:rFonts w:ascii="Arial" w:hAnsi="Arial" w:cs="Arial"/>
          <w:b/>
          <w:sz w:val="28"/>
          <w:szCs w:val="28"/>
        </w:rPr>
      </w:pPr>
      <w:r>
        <w:rPr>
          <w:rFonts w:ascii="Arial" w:hAnsi="Arial" w:cs="Arial"/>
          <w:b/>
          <w:sz w:val="28"/>
          <w:szCs w:val="28"/>
        </w:rPr>
        <w:t>OŚWIADCZENIE O AKTUALNOŚCI INFORMACJI ZAWARTYCH W OŚWIADCZENIU O NIEPODLEGANIU WYKLUCZENIU I SPEŁNIANIU WARUNKÓW UDZIAŁU W POSTĘPOWANIU</w:t>
      </w:r>
    </w:p>
    <w:p w14:paraId="6F333232" w14:textId="77777777" w:rsidR="003A1D5E" w:rsidRDefault="003A1D5E" w:rsidP="003A1D5E">
      <w:pPr>
        <w:keepNext/>
        <w:spacing w:line="276" w:lineRule="auto"/>
        <w:jc w:val="center"/>
        <w:rPr>
          <w:rFonts w:ascii="Arial" w:hAnsi="Arial" w:cs="Arial"/>
          <w:b/>
          <w:sz w:val="28"/>
          <w:szCs w:val="28"/>
        </w:rPr>
      </w:pPr>
    </w:p>
    <w:p w14:paraId="24431FDF" w14:textId="77777777" w:rsidR="0075286C" w:rsidRPr="007F34EE" w:rsidRDefault="0075286C" w:rsidP="0075286C">
      <w:pPr>
        <w:spacing w:line="276" w:lineRule="auto"/>
        <w:ind w:left="567" w:right="23" w:hanging="567"/>
        <w:jc w:val="both"/>
        <w:rPr>
          <w:rFonts w:ascii="Arial" w:eastAsia="Calibri" w:hAnsi="Arial" w:cs="Arial"/>
          <w:color w:val="000000"/>
          <w:sz w:val="20"/>
          <w:szCs w:val="20"/>
        </w:rPr>
      </w:pPr>
      <w:r w:rsidRPr="0075286C">
        <w:rPr>
          <w:rFonts w:ascii="Arial" w:hAnsi="Arial" w:cs="Arial"/>
          <w:bCs/>
          <w:sz w:val="20"/>
          <w:szCs w:val="20"/>
        </w:rPr>
        <w:t>Dot.:</w:t>
      </w:r>
      <w:r w:rsidRPr="0075286C">
        <w:rPr>
          <w:rFonts w:ascii="Arial" w:hAnsi="Arial" w:cs="Arial"/>
          <w:bCs/>
          <w:sz w:val="20"/>
          <w:szCs w:val="20"/>
        </w:rPr>
        <w:tab/>
      </w:r>
      <w:r w:rsidRPr="007F34EE">
        <w:rPr>
          <w:rFonts w:ascii="Arial" w:hAnsi="Arial" w:cs="Arial"/>
          <w:color w:val="000000" w:themeColor="text1"/>
          <w:sz w:val="20"/>
          <w:szCs w:val="20"/>
        </w:rPr>
        <w:t>postępowania o udzielenie zamówienia na</w:t>
      </w:r>
      <w:r w:rsidRPr="007F34EE">
        <w:rPr>
          <w:rFonts w:ascii="Arial" w:hAnsi="Arial" w:cs="Arial"/>
          <w:color w:val="000000" w:themeColor="text1"/>
        </w:rPr>
        <w:t xml:space="preserve"> </w:t>
      </w:r>
      <w:r w:rsidRPr="007F34EE">
        <w:rPr>
          <w:rFonts w:ascii="Arial" w:hAnsi="Arial" w:cs="Arial"/>
          <w:color w:val="000000" w:themeColor="text1"/>
          <w:sz w:val="20"/>
          <w:szCs w:val="20"/>
        </w:rPr>
        <w:t xml:space="preserve">zaprojektowanie i wykonanie robót budowlanych </w:t>
      </w:r>
      <w:r w:rsidRPr="007F34EE">
        <w:rPr>
          <w:rFonts w:ascii="Arial" w:eastAsia="Calibri" w:hAnsi="Arial" w:cs="Arial"/>
          <w:color w:val="000000"/>
          <w:sz w:val="20"/>
          <w:szCs w:val="20"/>
        </w:rPr>
        <w:t>w ramach projektu pn.:</w:t>
      </w:r>
      <w:r w:rsidRPr="007F34EE">
        <w:rPr>
          <w:rFonts w:ascii="Arial" w:eastAsia="Arial" w:hAnsi="Arial" w:cs="Arial"/>
          <w:sz w:val="20"/>
          <w:szCs w:val="20"/>
        </w:rPr>
        <w:t xml:space="preserve"> </w:t>
      </w:r>
      <w:r>
        <w:rPr>
          <w:rFonts w:ascii="Arial" w:eastAsia="Calibri" w:hAnsi="Arial" w:cs="Arial"/>
          <w:i/>
          <w:iCs/>
          <w:color w:val="000000"/>
          <w:sz w:val="20"/>
          <w:szCs w:val="20"/>
        </w:rPr>
        <w:t>M</w:t>
      </w:r>
      <w:r w:rsidRPr="007F34EE">
        <w:rPr>
          <w:rFonts w:ascii="Arial" w:eastAsia="Calibri" w:hAnsi="Arial" w:cs="Arial"/>
          <w:i/>
          <w:iCs/>
          <w:color w:val="000000"/>
          <w:sz w:val="20"/>
          <w:szCs w:val="20"/>
        </w:rPr>
        <w:t xml:space="preserve">odernizacja stacji uzdatniania wody wraz z wdrożeniem systemu monitoringu strat wody wodociągowej w </w:t>
      </w:r>
      <w:r>
        <w:rPr>
          <w:rFonts w:ascii="Arial" w:eastAsia="Calibri" w:hAnsi="Arial" w:cs="Arial"/>
          <w:i/>
          <w:iCs/>
          <w:color w:val="000000"/>
          <w:sz w:val="20"/>
          <w:szCs w:val="20"/>
        </w:rPr>
        <w:t>D</w:t>
      </w:r>
      <w:r w:rsidRPr="007F34EE">
        <w:rPr>
          <w:rFonts w:ascii="Arial" w:eastAsia="Calibri" w:hAnsi="Arial" w:cs="Arial"/>
          <w:i/>
          <w:iCs/>
          <w:color w:val="000000"/>
          <w:sz w:val="20"/>
          <w:szCs w:val="20"/>
        </w:rPr>
        <w:t xml:space="preserve">ziałdowie w ramach działania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.02.05 woda do spożycia priorytetu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 wsparcie sektorów energetyka i środowisko z </w:t>
      </w:r>
      <w:r>
        <w:rPr>
          <w:rFonts w:ascii="Arial" w:eastAsia="Calibri" w:hAnsi="Arial" w:cs="Arial"/>
          <w:i/>
          <w:iCs/>
          <w:color w:val="000000"/>
          <w:sz w:val="20"/>
          <w:szCs w:val="20"/>
        </w:rPr>
        <w:t>EFRR</w:t>
      </w:r>
      <w:r w:rsidRPr="007F34EE">
        <w:rPr>
          <w:rFonts w:ascii="Arial" w:eastAsia="Calibri" w:hAnsi="Arial" w:cs="Arial"/>
          <w:i/>
          <w:iCs/>
          <w:color w:val="000000"/>
          <w:sz w:val="20"/>
          <w:szCs w:val="20"/>
        </w:rPr>
        <w:t xml:space="preserve"> programu fundusze europejskie na infrastrukturę, klimat, środowisko 2021-2027</w:t>
      </w:r>
      <w:r w:rsidRPr="007F34EE">
        <w:rPr>
          <w:rFonts w:ascii="Arial" w:eastAsia="Calibri" w:hAnsi="Arial" w:cs="Arial"/>
          <w:color w:val="000000"/>
          <w:sz w:val="20"/>
          <w:szCs w:val="20"/>
        </w:rPr>
        <w:t xml:space="preserve">, nr </w:t>
      </w:r>
      <w:r>
        <w:rPr>
          <w:rFonts w:ascii="Arial" w:eastAsia="Calibri" w:hAnsi="Arial" w:cs="Arial"/>
          <w:color w:val="000000"/>
          <w:sz w:val="20"/>
          <w:szCs w:val="20"/>
        </w:rPr>
        <w:t>FENX</w:t>
      </w:r>
      <w:r w:rsidRPr="007F34EE">
        <w:rPr>
          <w:rFonts w:ascii="Arial" w:eastAsia="Calibri" w:hAnsi="Arial" w:cs="Arial"/>
          <w:color w:val="000000"/>
          <w:sz w:val="20"/>
          <w:szCs w:val="20"/>
        </w:rPr>
        <w:t>.02.05-iw.01-00121/24</w:t>
      </w:r>
    </w:p>
    <w:p w14:paraId="10A46355" w14:textId="77777777" w:rsidR="003A1D5E" w:rsidRDefault="003A1D5E" w:rsidP="003A1D5E">
      <w:pPr>
        <w:pStyle w:val="Zwykytekst1"/>
        <w:spacing w:line="276" w:lineRule="auto"/>
        <w:ind w:left="567" w:right="23" w:hanging="567"/>
        <w:jc w:val="both"/>
        <w:rPr>
          <w:rFonts w:ascii="Arial" w:eastAsia="Calibri" w:hAnsi="Arial" w:cs="Arial"/>
          <w:color w:val="000000"/>
        </w:rPr>
      </w:pPr>
    </w:p>
    <w:p w14:paraId="0D837C30" w14:textId="77777777" w:rsidR="003A1D5E" w:rsidRPr="00760936" w:rsidRDefault="003A1D5E" w:rsidP="003A1D5E">
      <w:pPr>
        <w:suppressAutoHyphens/>
        <w:spacing w:line="276" w:lineRule="auto"/>
        <w:ind w:right="23"/>
        <w:jc w:val="both"/>
        <w:rPr>
          <w:rFonts w:ascii="Arial" w:hAnsi="Arial" w:cs="Arial"/>
          <w:sz w:val="20"/>
          <w:szCs w:val="20"/>
          <w:lang w:eastAsia="ar-SA"/>
        </w:rPr>
      </w:pPr>
      <w:r>
        <w:rPr>
          <w:rFonts w:ascii="Arial" w:hAnsi="Arial" w:cs="Arial"/>
          <w:sz w:val="20"/>
          <w:szCs w:val="20"/>
          <w:lang w:eastAsia="ar-SA"/>
        </w:rPr>
        <w:t>D</w:t>
      </w:r>
      <w:r w:rsidRPr="002415B7">
        <w:rPr>
          <w:rFonts w:ascii="Arial" w:hAnsi="Arial" w:cs="Arial"/>
          <w:sz w:val="20"/>
          <w:szCs w:val="20"/>
          <w:lang w:eastAsia="ar-SA"/>
        </w:rPr>
        <w:t xml:space="preserve">ziałając w imieniu i na rzecz </w:t>
      </w:r>
      <w:r w:rsidRPr="002415B7">
        <w:rPr>
          <w:rFonts w:ascii="Arial" w:hAnsi="Arial" w:cs="Arial"/>
          <w:b/>
          <w:sz w:val="20"/>
          <w:szCs w:val="20"/>
          <w:lang w:eastAsia="ar-SA"/>
        </w:rPr>
        <w:t>WYKONAWCY</w:t>
      </w:r>
    </w:p>
    <w:p w14:paraId="083FFBC8" w14:textId="77777777" w:rsidR="003A1D5E" w:rsidRDefault="003A1D5E" w:rsidP="003A1D5E">
      <w:pPr>
        <w:tabs>
          <w:tab w:val="left" w:pos="1701"/>
        </w:tabs>
        <w:spacing w:line="276" w:lineRule="auto"/>
        <w:ind w:right="23"/>
        <w:jc w:val="both"/>
        <w:rPr>
          <w:rFonts w:ascii="Arial" w:hAnsi="Arial" w:cs="Arial"/>
          <w:sz w:val="20"/>
          <w:szCs w:val="20"/>
        </w:rPr>
      </w:pPr>
    </w:p>
    <w:p w14:paraId="19AADFEE" w14:textId="77777777" w:rsidR="003A1D5E" w:rsidRPr="002415B7" w:rsidRDefault="003A1D5E" w:rsidP="003A1D5E">
      <w:pPr>
        <w:tabs>
          <w:tab w:val="left" w:pos="1701"/>
        </w:tabs>
        <w:spacing w:line="276" w:lineRule="auto"/>
        <w:ind w:right="23"/>
        <w:jc w:val="both"/>
        <w:rPr>
          <w:rFonts w:ascii="Arial" w:hAnsi="Arial" w:cs="Arial"/>
          <w:sz w:val="20"/>
          <w:szCs w:val="20"/>
        </w:rPr>
      </w:pPr>
      <w:r w:rsidRPr="002415B7">
        <w:rPr>
          <w:rFonts w:ascii="Arial" w:hAnsi="Arial" w:cs="Arial"/>
          <w:sz w:val="20"/>
          <w:szCs w:val="20"/>
        </w:rPr>
        <w:t>nazwa (firma):</w:t>
      </w:r>
      <w:r w:rsidRPr="002415B7">
        <w:rPr>
          <w:rFonts w:ascii="Arial" w:hAnsi="Arial" w:cs="Arial"/>
          <w:sz w:val="20"/>
          <w:szCs w:val="20"/>
        </w:rPr>
        <w:tab/>
        <w:t>_________________________________________________________</w:t>
      </w:r>
    </w:p>
    <w:p w14:paraId="4B5D70BF" w14:textId="77777777" w:rsidR="003A1D5E" w:rsidRDefault="003A1D5E" w:rsidP="003A1D5E">
      <w:pPr>
        <w:tabs>
          <w:tab w:val="left" w:pos="1701"/>
        </w:tabs>
        <w:spacing w:line="276" w:lineRule="auto"/>
        <w:ind w:right="23"/>
        <w:jc w:val="both"/>
        <w:rPr>
          <w:rFonts w:ascii="Arial" w:hAnsi="Arial" w:cs="Arial"/>
          <w:sz w:val="20"/>
          <w:szCs w:val="20"/>
        </w:rPr>
      </w:pPr>
      <w:r w:rsidRPr="002415B7">
        <w:rPr>
          <w:rFonts w:ascii="Arial" w:hAnsi="Arial" w:cs="Arial"/>
          <w:sz w:val="20"/>
          <w:szCs w:val="20"/>
        </w:rPr>
        <w:t>adres siedziby:</w:t>
      </w:r>
      <w:r w:rsidRPr="002415B7">
        <w:rPr>
          <w:rFonts w:ascii="Arial" w:hAnsi="Arial" w:cs="Arial"/>
          <w:sz w:val="20"/>
          <w:szCs w:val="20"/>
        </w:rPr>
        <w:tab/>
        <w:t>_________________________________________________________</w:t>
      </w:r>
    </w:p>
    <w:p w14:paraId="5ABB2D92" w14:textId="77777777" w:rsidR="003A1D5E" w:rsidRPr="002C5CC4" w:rsidRDefault="003A1D5E" w:rsidP="003A1D5E">
      <w:pPr>
        <w:pStyle w:val="Zwykytekst1"/>
        <w:spacing w:line="276" w:lineRule="auto"/>
        <w:ind w:right="23"/>
        <w:jc w:val="both"/>
        <w:rPr>
          <w:rFonts w:ascii="Arial" w:eastAsia="Calibri" w:hAnsi="Arial" w:cs="Arial"/>
          <w:color w:val="000000"/>
        </w:rPr>
      </w:pPr>
    </w:p>
    <w:p w14:paraId="59D0203D" w14:textId="77777777" w:rsidR="003A1D5E" w:rsidRPr="00D406E4" w:rsidRDefault="003A1D5E" w:rsidP="003A1D5E">
      <w:pPr>
        <w:pStyle w:val="Zwykytekst1"/>
        <w:spacing w:line="276" w:lineRule="auto"/>
        <w:ind w:right="23"/>
        <w:jc w:val="both"/>
        <w:rPr>
          <w:rFonts w:ascii="Arial" w:eastAsia="Calibri" w:hAnsi="Arial" w:cs="Arial"/>
          <w:color w:val="000000"/>
        </w:rPr>
      </w:pPr>
      <w:r w:rsidRPr="00D46482">
        <w:rPr>
          <w:rFonts w:ascii="Arial" w:eastAsia="Calibri" w:hAnsi="Arial" w:cs="Arial"/>
          <w:color w:val="000000"/>
        </w:rPr>
        <w:t>oś</w:t>
      </w:r>
      <w:r>
        <w:rPr>
          <w:rFonts w:ascii="Arial" w:eastAsia="Calibri" w:hAnsi="Arial" w:cs="Arial"/>
          <w:color w:val="000000"/>
        </w:rPr>
        <w:t xml:space="preserve">wiadczam(-y), że </w:t>
      </w:r>
      <w:r w:rsidRPr="00760936">
        <w:rPr>
          <w:rFonts w:ascii="Arial" w:hAnsi="Arial" w:cs="Arial"/>
          <w:bCs/>
          <w:color w:val="000000"/>
        </w:rPr>
        <w:t xml:space="preserve">informacje zawarte w oświadczeniu, o którym mowa w art. 125 ust. 1 </w:t>
      </w:r>
      <w:proofErr w:type="spellStart"/>
      <w:r>
        <w:rPr>
          <w:rFonts w:ascii="Arial" w:hAnsi="Arial" w:cs="Arial"/>
          <w:bCs/>
          <w:color w:val="000000"/>
        </w:rPr>
        <w:t>Pzp</w:t>
      </w:r>
      <w:proofErr w:type="spellEnd"/>
      <w:r w:rsidRPr="00760936">
        <w:rPr>
          <w:rFonts w:ascii="Arial" w:hAnsi="Arial" w:cs="Arial"/>
          <w:bCs/>
          <w:color w:val="000000"/>
        </w:rPr>
        <w:t xml:space="preserve"> </w:t>
      </w:r>
      <w:r>
        <w:rPr>
          <w:rFonts w:ascii="Arial" w:hAnsi="Arial" w:cs="Arial"/>
          <w:bCs/>
          <w:color w:val="000000"/>
        </w:rPr>
        <w:br/>
      </w:r>
      <w:r w:rsidRPr="00760936">
        <w:rPr>
          <w:rFonts w:ascii="Arial" w:hAnsi="Arial" w:cs="Arial"/>
          <w:bCs/>
          <w:color w:val="000000"/>
        </w:rPr>
        <w:t xml:space="preserve">w zakresie podstaw wykluczenia z </w:t>
      </w:r>
      <w:r>
        <w:rPr>
          <w:rFonts w:ascii="Arial" w:hAnsi="Arial" w:cs="Arial"/>
          <w:bCs/>
          <w:color w:val="000000"/>
        </w:rPr>
        <w:t>P</w:t>
      </w:r>
      <w:r w:rsidRPr="00760936">
        <w:rPr>
          <w:rFonts w:ascii="Arial" w:hAnsi="Arial" w:cs="Arial"/>
          <w:bCs/>
          <w:color w:val="000000"/>
        </w:rPr>
        <w:t>ostępowania określonych w przepisach art. 108 ust. 1 pkt 3, 4, 5</w:t>
      </w:r>
      <w:r>
        <w:rPr>
          <w:rFonts w:ascii="Arial" w:hAnsi="Arial" w:cs="Arial"/>
          <w:bCs/>
          <w:color w:val="000000"/>
        </w:rPr>
        <w:t xml:space="preserve"> </w:t>
      </w:r>
      <w:r w:rsidRPr="00760936">
        <w:rPr>
          <w:rFonts w:ascii="Arial" w:hAnsi="Arial" w:cs="Arial"/>
          <w:bCs/>
          <w:color w:val="000000"/>
        </w:rPr>
        <w:t>oraz 6</w:t>
      </w:r>
      <w:r>
        <w:rPr>
          <w:rFonts w:ascii="Arial" w:hAnsi="Arial" w:cs="Arial"/>
          <w:bCs/>
          <w:color w:val="000000"/>
        </w:rPr>
        <w:t xml:space="preserve"> </w:t>
      </w:r>
      <w:proofErr w:type="spellStart"/>
      <w:r>
        <w:rPr>
          <w:rFonts w:ascii="Arial" w:hAnsi="Arial" w:cs="Arial"/>
          <w:bCs/>
          <w:color w:val="000000"/>
        </w:rPr>
        <w:t>Pzp</w:t>
      </w:r>
      <w:proofErr w:type="spellEnd"/>
      <w:r>
        <w:rPr>
          <w:rFonts w:ascii="Arial" w:hAnsi="Arial" w:cs="Arial"/>
          <w:bCs/>
          <w:color w:val="000000"/>
        </w:rPr>
        <w:t xml:space="preserve">, </w:t>
      </w:r>
      <w:r w:rsidRPr="00760936">
        <w:rPr>
          <w:rFonts w:ascii="Arial" w:hAnsi="Arial" w:cs="Arial"/>
          <w:bCs/>
          <w:color w:val="000000"/>
        </w:rPr>
        <w:t xml:space="preserve">art. 109 ust. 1 pkt </w:t>
      </w:r>
      <w:r>
        <w:rPr>
          <w:rFonts w:ascii="Arial" w:hAnsi="Arial" w:cs="Arial"/>
          <w:bCs/>
          <w:color w:val="000000"/>
        </w:rPr>
        <w:t xml:space="preserve">1, 5, </w:t>
      </w:r>
      <w:r w:rsidRPr="00760936">
        <w:rPr>
          <w:rFonts w:ascii="Arial" w:hAnsi="Arial" w:cs="Arial"/>
          <w:bCs/>
          <w:color w:val="000000"/>
        </w:rPr>
        <w:t xml:space="preserve">7, 8, 10 </w:t>
      </w:r>
      <w:proofErr w:type="spellStart"/>
      <w:r w:rsidRPr="00760936">
        <w:rPr>
          <w:rFonts w:ascii="Arial" w:hAnsi="Arial" w:cs="Arial"/>
          <w:bCs/>
          <w:color w:val="000000"/>
        </w:rPr>
        <w:t>Pzp</w:t>
      </w:r>
      <w:proofErr w:type="spellEnd"/>
      <w:r>
        <w:rPr>
          <w:rFonts w:ascii="Arial" w:hAnsi="Arial" w:cs="Arial"/>
          <w:bCs/>
          <w:color w:val="000000"/>
        </w:rPr>
        <w:t xml:space="preserve"> oraz </w:t>
      </w:r>
      <w:r w:rsidRPr="00D46482">
        <w:rPr>
          <w:rFonts w:ascii="Arial" w:hAnsi="Arial" w:cs="Arial"/>
        </w:rPr>
        <w:t xml:space="preserve">art. 7 ust. 1 ustawy z dnia 13 kwietnia 2022 r. o szczególnych rozwiązaniach w zakresie przeciwdziałania wspieraniu agresji na Ukrainę oraz służących ochronie bezpieczeństwa narodowego (Dz. U. </w:t>
      </w:r>
      <w:r>
        <w:rPr>
          <w:rFonts w:ascii="Arial" w:hAnsi="Arial" w:cs="Arial"/>
        </w:rPr>
        <w:t>z 2025 r. poz. 514</w:t>
      </w:r>
      <w:r w:rsidRPr="00D46482">
        <w:rPr>
          <w:rFonts w:ascii="Arial" w:hAnsi="Arial" w:cs="Arial"/>
        </w:rPr>
        <w:t>)</w:t>
      </w:r>
      <w:r w:rsidRPr="00760936">
        <w:rPr>
          <w:rFonts w:ascii="Arial" w:hAnsi="Arial" w:cs="Arial"/>
          <w:bCs/>
          <w:color w:val="000000"/>
        </w:rPr>
        <w:t>, są na dzień złożenia niniejszego oświadczenia aktualne.</w:t>
      </w:r>
    </w:p>
    <w:p w14:paraId="2071BB13" w14:textId="77777777" w:rsidR="003A1D5E" w:rsidRDefault="003A1D5E" w:rsidP="003A1D5E">
      <w:pPr>
        <w:pStyle w:val="awciety"/>
        <w:tabs>
          <w:tab w:val="left" w:pos="16756"/>
        </w:tabs>
        <w:spacing w:line="276" w:lineRule="auto"/>
        <w:rPr>
          <w:rFonts w:ascii="Arial" w:hAnsi="Arial" w:cs="Arial"/>
          <w:sz w:val="20"/>
        </w:rPr>
      </w:pPr>
    </w:p>
    <w:p w14:paraId="4622857E" w14:textId="77777777" w:rsidR="003A1D5E" w:rsidRPr="002415B7" w:rsidRDefault="003A1D5E" w:rsidP="003A1D5E">
      <w:pPr>
        <w:pStyle w:val="Zwykytekst1"/>
        <w:spacing w:line="276" w:lineRule="auto"/>
        <w:ind w:right="23"/>
        <w:jc w:val="both"/>
        <w:rPr>
          <w:rFonts w:ascii="Arial" w:hAnsi="Arial" w:cs="Arial"/>
        </w:rPr>
      </w:pPr>
    </w:p>
    <w:p w14:paraId="35681874" w14:textId="77777777" w:rsidR="003A1D5E" w:rsidRPr="00D46482" w:rsidRDefault="003A1D5E" w:rsidP="003A1D5E">
      <w:pPr>
        <w:suppressAutoHyphens/>
        <w:spacing w:line="276" w:lineRule="auto"/>
        <w:ind w:right="23"/>
        <w:rPr>
          <w:rFonts w:ascii="Arial" w:hAnsi="Arial" w:cs="Arial"/>
          <w:color w:val="000000"/>
          <w:sz w:val="20"/>
          <w:szCs w:val="20"/>
          <w:lang w:eastAsia="ar-SA"/>
        </w:rPr>
      </w:pPr>
      <w:r w:rsidRPr="002415B7">
        <w:rPr>
          <w:rFonts w:ascii="Arial" w:hAnsi="Arial" w:cs="Arial"/>
          <w:color w:val="000000"/>
          <w:sz w:val="20"/>
          <w:szCs w:val="20"/>
          <w:lang w:eastAsia="ar-SA"/>
        </w:rPr>
        <w:t>__________________ dnia __. __.202</w:t>
      </w:r>
      <w:r>
        <w:rPr>
          <w:rFonts w:ascii="Arial" w:hAnsi="Arial" w:cs="Arial"/>
          <w:color w:val="000000"/>
          <w:sz w:val="20"/>
          <w:szCs w:val="20"/>
          <w:lang w:eastAsia="ar-SA"/>
        </w:rPr>
        <w:t xml:space="preserve">6 </w:t>
      </w:r>
      <w:r w:rsidRPr="002415B7">
        <w:rPr>
          <w:rFonts w:ascii="Arial" w:hAnsi="Arial" w:cs="Arial"/>
          <w:color w:val="000000"/>
          <w:sz w:val="20"/>
          <w:szCs w:val="20"/>
          <w:lang w:eastAsia="ar-SA"/>
        </w:rPr>
        <w:t>r.</w:t>
      </w:r>
      <w:r>
        <w:rPr>
          <w:rFonts w:ascii="Arial" w:hAnsi="Arial" w:cs="Arial"/>
          <w:color w:val="000000"/>
          <w:sz w:val="20"/>
          <w:szCs w:val="20"/>
          <w:lang w:eastAsia="ar-SA"/>
        </w:rPr>
        <w:tab/>
      </w:r>
      <w:r>
        <w:rPr>
          <w:rFonts w:ascii="Arial" w:hAnsi="Arial" w:cs="Arial"/>
          <w:color w:val="000000"/>
          <w:sz w:val="20"/>
          <w:szCs w:val="20"/>
          <w:lang w:eastAsia="ar-SA"/>
        </w:rPr>
        <w:tab/>
      </w:r>
      <w:r>
        <w:rPr>
          <w:rFonts w:ascii="Arial" w:hAnsi="Arial" w:cs="Arial"/>
          <w:color w:val="000000"/>
          <w:sz w:val="20"/>
          <w:szCs w:val="20"/>
          <w:lang w:eastAsia="ar-SA"/>
        </w:rPr>
        <w:tab/>
      </w:r>
      <w:r w:rsidRPr="002415B7">
        <w:rPr>
          <w:rFonts w:ascii="Arial" w:hAnsi="Arial" w:cs="Arial"/>
          <w:b/>
          <w:color w:val="000000"/>
          <w:sz w:val="20"/>
          <w:szCs w:val="20"/>
        </w:rPr>
        <w:t>___________________________</w:t>
      </w:r>
    </w:p>
    <w:p w14:paraId="757EE045" w14:textId="77777777" w:rsidR="003A1D5E" w:rsidRPr="002415B7" w:rsidRDefault="003A1D5E" w:rsidP="003A1D5E">
      <w:pPr>
        <w:spacing w:line="276" w:lineRule="auto"/>
        <w:ind w:left="4254" w:right="23" w:firstLine="709"/>
        <w:jc w:val="center"/>
        <w:rPr>
          <w:rFonts w:ascii="Arial" w:hAnsi="Arial" w:cs="Arial"/>
          <w:color w:val="0000FF"/>
          <w:sz w:val="20"/>
          <w:szCs w:val="20"/>
        </w:rPr>
      </w:pPr>
      <w:r w:rsidRPr="002415B7">
        <w:rPr>
          <w:rFonts w:ascii="Arial" w:hAnsi="Arial" w:cs="Arial"/>
          <w:i/>
          <w:color w:val="000000"/>
          <w:spacing w:val="-4"/>
          <w:w w:val="105"/>
          <w:sz w:val="20"/>
          <w:szCs w:val="20"/>
        </w:rPr>
        <w:t>(podpis Wykonawcy)</w:t>
      </w:r>
    </w:p>
    <w:p w14:paraId="2C6717D4" w14:textId="77777777" w:rsidR="0051544A" w:rsidRPr="008800F6" w:rsidRDefault="0051544A" w:rsidP="006C7BFA">
      <w:pPr>
        <w:pStyle w:val="awciety"/>
        <w:tabs>
          <w:tab w:val="left" w:pos="16756"/>
        </w:tabs>
        <w:spacing w:line="276" w:lineRule="auto"/>
        <w:rPr>
          <w:rFonts w:ascii="Arial" w:hAnsi="Arial" w:cs="Arial"/>
          <w:color w:val="000000" w:themeColor="text1"/>
          <w:sz w:val="20"/>
        </w:rPr>
      </w:pPr>
    </w:p>
    <w:p w14:paraId="0A09F07E" w14:textId="77777777" w:rsidR="0051544A" w:rsidRPr="008800F6" w:rsidRDefault="0051544A" w:rsidP="006C7BFA">
      <w:pPr>
        <w:spacing w:line="276" w:lineRule="auto"/>
        <w:rPr>
          <w:rFonts w:ascii="Arial" w:hAnsi="Arial" w:cs="Arial"/>
          <w:color w:val="000000" w:themeColor="text1"/>
          <w:kern w:val="1"/>
          <w:sz w:val="20"/>
          <w:szCs w:val="20"/>
          <w:lang w:eastAsia="ar-SA"/>
        </w:rPr>
      </w:pPr>
      <w:r w:rsidRPr="008800F6">
        <w:rPr>
          <w:rFonts w:ascii="Arial" w:hAnsi="Arial" w:cs="Arial"/>
          <w:color w:val="000000" w:themeColor="text1"/>
          <w:sz w:val="20"/>
        </w:rPr>
        <w:br w:type="page"/>
      </w:r>
    </w:p>
    <w:p w14:paraId="3B1DE57D" w14:textId="77777777" w:rsidR="003A1D5E" w:rsidRPr="00D406E4" w:rsidRDefault="003A1D5E" w:rsidP="003A1D5E">
      <w:pPr>
        <w:keepNext/>
        <w:spacing w:line="276" w:lineRule="auto"/>
        <w:jc w:val="center"/>
        <w:rPr>
          <w:rFonts w:ascii="Arial" w:hAnsi="Arial" w:cs="Arial"/>
          <w:b/>
          <w:bCs/>
          <w:sz w:val="20"/>
          <w:szCs w:val="20"/>
        </w:rPr>
      </w:pPr>
      <w:r>
        <w:rPr>
          <w:rFonts w:ascii="Arial" w:hAnsi="Arial" w:cs="Arial"/>
          <w:b/>
          <w:bCs/>
          <w:sz w:val="20"/>
          <w:szCs w:val="20"/>
        </w:rPr>
        <w:lastRenderedPageBreak/>
        <w:t>Załącznik nr 4</w:t>
      </w:r>
    </w:p>
    <w:p w14:paraId="04F9B4A5" w14:textId="77777777" w:rsidR="003A1D5E" w:rsidRPr="00760936" w:rsidRDefault="003A1D5E" w:rsidP="003A1D5E">
      <w:pPr>
        <w:keepNext/>
        <w:spacing w:line="276" w:lineRule="auto"/>
        <w:jc w:val="center"/>
        <w:rPr>
          <w:rFonts w:ascii="Arial" w:hAnsi="Arial" w:cs="Arial"/>
          <w:b/>
          <w:sz w:val="20"/>
          <w:szCs w:val="20"/>
        </w:rPr>
      </w:pPr>
      <w:r w:rsidRPr="00760936">
        <w:rPr>
          <w:rFonts w:ascii="Arial" w:hAnsi="Arial" w:cs="Arial"/>
          <w:b/>
          <w:sz w:val="28"/>
          <w:szCs w:val="28"/>
        </w:rPr>
        <w:t>OŚWIADCZENIE O GRUPIE KAPITAŁOWEJ</w:t>
      </w:r>
    </w:p>
    <w:p w14:paraId="7A93D54F" w14:textId="77777777" w:rsidR="003A1D5E" w:rsidRDefault="003A1D5E" w:rsidP="003A1D5E">
      <w:pPr>
        <w:spacing w:line="276" w:lineRule="auto"/>
        <w:ind w:right="-150"/>
        <w:rPr>
          <w:rFonts w:ascii="Arial" w:hAnsi="Arial" w:cs="Arial"/>
          <w:color w:val="000000"/>
          <w:sz w:val="20"/>
          <w:szCs w:val="20"/>
        </w:rPr>
      </w:pPr>
    </w:p>
    <w:p w14:paraId="146B40D2" w14:textId="77777777" w:rsidR="003A1D5E" w:rsidRPr="002415B7" w:rsidRDefault="003A1D5E" w:rsidP="003A1D5E">
      <w:pPr>
        <w:pStyle w:val="Zwykytekst"/>
        <w:tabs>
          <w:tab w:val="left" w:leader="dot" w:pos="9360"/>
        </w:tabs>
        <w:spacing w:line="276" w:lineRule="auto"/>
        <w:ind w:right="23"/>
        <w:jc w:val="both"/>
        <w:rPr>
          <w:rFonts w:ascii="Arial" w:hAnsi="Arial" w:cs="Arial"/>
          <w:b/>
          <w:bCs/>
        </w:rPr>
      </w:pPr>
    </w:p>
    <w:p w14:paraId="3E2A6E3A" w14:textId="77777777" w:rsidR="0075286C" w:rsidRPr="007F34EE" w:rsidRDefault="0075286C" w:rsidP="0075286C">
      <w:pPr>
        <w:spacing w:line="276" w:lineRule="auto"/>
        <w:ind w:left="567" w:right="23" w:hanging="567"/>
        <w:jc w:val="both"/>
        <w:rPr>
          <w:rFonts w:ascii="Arial" w:eastAsia="Calibri" w:hAnsi="Arial" w:cs="Arial"/>
          <w:color w:val="000000"/>
          <w:sz w:val="20"/>
          <w:szCs w:val="20"/>
        </w:rPr>
      </w:pPr>
      <w:r w:rsidRPr="0075286C">
        <w:rPr>
          <w:rFonts w:ascii="Arial" w:hAnsi="Arial" w:cs="Arial"/>
          <w:bCs/>
          <w:sz w:val="20"/>
          <w:szCs w:val="20"/>
        </w:rPr>
        <w:t>Dot.:</w:t>
      </w:r>
      <w:r w:rsidRPr="0075286C">
        <w:rPr>
          <w:rFonts w:ascii="Arial" w:hAnsi="Arial" w:cs="Arial"/>
          <w:bCs/>
          <w:sz w:val="20"/>
          <w:szCs w:val="20"/>
        </w:rPr>
        <w:tab/>
      </w:r>
      <w:r w:rsidRPr="007F34EE">
        <w:rPr>
          <w:rFonts w:ascii="Arial" w:hAnsi="Arial" w:cs="Arial"/>
          <w:color w:val="000000" w:themeColor="text1"/>
          <w:sz w:val="20"/>
          <w:szCs w:val="20"/>
        </w:rPr>
        <w:t>postępowania o udzielenie zamówienia na</w:t>
      </w:r>
      <w:r w:rsidRPr="007F34EE">
        <w:rPr>
          <w:rFonts w:ascii="Arial" w:hAnsi="Arial" w:cs="Arial"/>
          <w:color w:val="000000" w:themeColor="text1"/>
        </w:rPr>
        <w:t xml:space="preserve"> </w:t>
      </w:r>
      <w:r w:rsidRPr="007F34EE">
        <w:rPr>
          <w:rFonts w:ascii="Arial" w:hAnsi="Arial" w:cs="Arial"/>
          <w:color w:val="000000" w:themeColor="text1"/>
          <w:sz w:val="20"/>
          <w:szCs w:val="20"/>
        </w:rPr>
        <w:t xml:space="preserve">zaprojektowanie i wykonanie robót budowlanych </w:t>
      </w:r>
      <w:r w:rsidRPr="007F34EE">
        <w:rPr>
          <w:rFonts w:ascii="Arial" w:eastAsia="Calibri" w:hAnsi="Arial" w:cs="Arial"/>
          <w:color w:val="000000"/>
          <w:sz w:val="20"/>
          <w:szCs w:val="20"/>
        </w:rPr>
        <w:t>w ramach projektu pn.:</w:t>
      </w:r>
      <w:r w:rsidRPr="007F34EE">
        <w:rPr>
          <w:rFonts w:ascii="Arial" w:eastAsia="Arial" w:hAnsi="Arial" w:cs="Arial"/>
          <w:sz w:val="20"/>
          <w:szCs w:val="20"/>
        </w:rPr>
        <w:t xml:space="preserve"> </w:t>
      </w:r>
      <w:r>
        <w:rPr>
          <w:rFonts w:ascii="Arial" w:eastAsia="Calibri" w:hAnsi="Arial" w:cs="Arial"/>
          <w:i/>
          <w:iCs/>
          <w:color w:val="000000"/>
          <w:sz w:val="20"/>
          <w:szCs w:val="20"/>
        </w:rPr>
        <w:t>M</w:t>
      </w:r>
      <w:r w:rsidRPr="007F34EE">
        <w:rPr>
          <w:rFonts w:ascii="Arial" w:eastAsia="Calibri" w:hAnsi="Arial" w:cs="Arial"/>
          <w:i/>
          <w:iCs/>
          <w:color w:val="000000"/>
          <w:sz w:val="20"/>
          <w:szCs w:val="20"/>
        </w:rPr>
        <w:t xml:space="preserve">odernizacja stacji uzdatniania wody wraz z wdrożeniem systemu monitoringu strat wody wodociągowej w </w:t>
      </w:r>
      <w:r>
        <w:rPr>
          <w:rFonts w:ascii="Arial" w:eastAsia="Calibri" w:hAnsi="Arial" w:cs="Arial"/>
          <w:i/>
          <w:iCs/>
          <w:color w:val="000000"/>
          <w:sz w:val="20"/>
          <w:szCs w:val="20"/>
        </w:rPr>
        <w:t>D</w:t>
      </w:r>
      <w:r w:rsidRPr="007F34EE">
        <w:rPr>
          <w:rFonts w:ascii="Arial" w:eastAsia="Calibri" w:hAnsi="Arial" w:cs="Arial"/>
          <w:i/>
          <w:iCs/>
          <w:color w:val="000000"/>
          <w:sz w:val="20"/>
          <w:szCs w:val="20"/>
        </w:rPr>
        <w:t xml:space="preserve">ziałdowie w ramach działania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.02.05 woda do spożycia priorytetu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 wsparcie sektorów energetyka i środowisko z </w:t>
      </w:r>
      <w:r>
        <w:rPr>
          <w:rFonts w:ascii="Arial" w:eastAsia="Calibri" w:hAnsi="Arial" w:cs="Arial"/>
          <w:i/>
          <w:iCs/>
          <w:color w:val="000000"/>
          <w:sz w:val="20"/>
          <w:szCs w:val="20"/>
        </w:rPr>
        <w:t>EFRR</w:t>
      </w:r>
      <w:r w:rsidRPr="007F34EE">
        <w:rPr>
          <w:rFonts w:ascii="Arial" w:eastAsia="Calibri" w:hAnsi="Arial" w:cs="Arial"/>
          <w:i/>
          <w:iCs/>
          <w:color w:val="000000"/>
          <w:sz w:val="20"/>
          <w:szCs w:val="20"/>
        </w:rPr>
        <w:t xml:space="preserve"> programu fundusze europejskie na infrastrukturę, klimat, środowisko 2021-2027</w:t>
      </w:r>
      <w:r w:rsidRPr="007F34EE">
        <w:rPr>
          <w:rFonts w:ascii="Arial" w:eastAsia="Calibri" w:hAnsi="Arial" w:cs="Arial"/>
          <w:color w:val="000000"/>
          <w:sz w:val="20"/>
          <w:szCs w:val="20"/>
        </w:rPr>
        <w:t xml:space="preserve">, nr </w:t>
      </w:r>
      <w:r>
        <w:rPr>
          <w:rFonts w:ascii="Arial" w:eastAsia="Calibri" w:hAnsi="Arial" w:cs="Arial"/>
          <w:color w:val="000000"/>
          <w:sz w:val="20"/>
          <w:szCs w:val="20"/>
        </w:rPr>
        <w:t>FENX</w:t>
      </w:r>
      <w:r w:rsidRPr="007F34EE">
        <w:rPr>
          <w:rFonts w:ascii="Arial" w:eastAsia="Calibri" w:hAnsi="Arial" w:cs="Arial"/>
          <w:color w:val="000000"/>
          <w:sz w:val="20"/>
          <w:szCs w:val="20"/>
        </w:rPr>
        <w:t>.02.05-iw.01-00121/24</w:t>
      </w:r>
    </w:p>
    <w:p w14:paraId="0162F4FB" w14:textId="77777777" w:rsidR="003A1D5E" w:rsidRDefault="003A1D5E" w:rsidP="003A1D5E">
      <w:pPr>
        <w:pStyle w:val="Zwykytekst1"/>
        <w:spacing w:line="276" w:lineRule="auto"/>
        <w:ind w:left="567" w:right="23" w:hanging="567"/>
        <w:jc w:val="both"/>
        <w:rPr>
          <w:rFonts w:ascii="Arial" w:eastAsia="Calibri" w:hAnsi="Arial" w:cs="Arial"/>
          <w:i/>
          <w:iCs/>
          <w:color w:val="000000"/>
        </w:rPr>
      </w:pPr>
    </w:p>
    <w:p w14:paraId="4C5CE72C" w14:textId="77777777" w:rsidR="003A1D5E" w:rsidRPr="002415B7" w:rsidRDefault="003A1D5E" w:rsidP="003A1D5E">
      <w:pPr>
        <w:pStyle w:val="Zwykytekst1"/>
        <w:spacing w:line="276" w:lineRule="auto"/>
        <w:ind w:left="567" w:right="23" w:hanging="567"/>
        <w:jc w:val="both"/>
        <w:rPr>
          <w:rFonts w:ascii="Arial" w:hAnsi="Arial" w:cs="Arial"/>
        </w:rPr>
      </w:pPr>
    </w:p>
    <w:p w14:paraId="231D6059" w14:textId="77777777" w:rsidR="003A1D5E" w:rsidRPr="00760936" w:rsidRDefault="003A1D5E" w:rsidP="003A1D5E">
      <w:pPr>
        <w:suppressAutoHyphens/>
        <w:spacing w:line="276" w:lineRule="auto"/>
        <w:ind w:right="23"/>
        <w:jc w:val="both"/>
        <w:rPr>
          <w:rFonts w:ascii="Arial" w:hAnsi="Arial" w:cs="Arial"/>
          <w:sz w:val="20"/>
          <w:szCs w:val="20"/>
          <w:lang w:eastAsia="ar-SA"/>
        </w:rPr>
      </w:pPr>
      <w:r>
        <w:rPr>
          <w:rFonts w:ascii="Arial" w:hAnsi="Arial" w:cs="Arial"/>
          <w:sz w:val="20"/>
          <w:szCs w:val="20"/>
          <w:lang w:eastAsia="ar-SA"/>
        </w:rPr>
        <w:t>D</w:t>
      </w:r>
      <w:r w:rsidRPr="002415B7">
        <w:rPr>
          <w:rFonts w:ascii="Arial" w:hAnsi="Arial" w:cs="Arial"/>
          <w:sz w:val="20"/>
          <w:szCs w:val="20"/>
          <w:lang w:eastAsia="ar-SA"/>
        </w:rPr>
        <w:t xml:space="preserve">ziałając w imieniu i na rzecz </w:t>
      </w:r>
      <w:r w:rsidRPr="002415B7">
        <w:rPr>
          <w:rFonts w:ascii="Arial" w:hAnsi="Arial" w:cs="Arial"/>
          <w:b/>
          <w:sz w:val="20"/>
          <w:szCs w:val="20"/>
          <w:lang w:eastAsia="ar-SA"/>
        </w:rPr>
        <w:t>WYKONAWCY</w:t>
      </w:r>
    </w:p>
    <w:p w14:paraId="390601B6" w14:textId="77777777" w:rsidR="003A1D5E" w:rsidRDefault="003A1D5E" w:rsidP="003A1D5E">
      <w:pPr>
        <w:tabs>
          <w:tab w:val="left" w:pos="1701"/>
        </w:tabs>
        <w:spacing w:line="276" w:lineRule="auto"/>
        <w:ind w:right="23"/>
        <w:jc w:val="both"/>
        <w:rPr>
          <w:rFonts w:ascii="Arial" w:hAnsi="Arial" w:cs="Arial"/>
          <w:sz w:val="20"/>
          <w:szCs w:val="20"/>
        </w:rPr>
      </w:pPr>
    </w:p>
    <w:p w14:paraId="367C729E" w14:textId="77777777" w:rsidR="003A1D5E" w:rsidRPr="002415B7" w:rsidRDefault="003A1D5E" w:rsidP="003A1D5E">
      <w:pPr>
        <w:tabs>
          <w:tab w:val="left" w:pos="1701"/>
        </w:tabs>
        <w:spacing w:line="276" w:lineRule="auto"/>
        <w:ind w:right="23"/>
        <w:jc w:val="both"/>
        <w:rPr>
          <w:rFonts w:ascii="Arial" w:hAnsi="Arial" w:cs="Arial"/>
          <w:sz w:val="20"/>
          <w:szCs w:val="20"/>
        </w:rPr>
      </w:pPr>
      <w:r w:rsidRPr="002415B7">
        <w:rPr>
          <w:rFonts w:ascii="Arial" w:hAnsi="Arial" w:cs="Arial"/>
          <w:sz w:val="20"/>
          <w:szCs w:val="20"/>
        </w:rPr>
        <w:t>nazwa (firma):</w:t>
      </w:r>
      <w:r w:rsidRPr="002415B7">
        <w:rPr>
          <w:rFonts w:ascii="Arial" w:hAnsi="Arial" w:cs="Arial"/>
          <w:sz w:val="20"/>
          <w:szCs w:val="20"/>
        </w:rPr>
        <w:tab/>
        <w:t>_________________________________________________________</w:t>
      </w:r>
    </w:p>
    <w:p w14:paraId="5F45E685" w14:textId="77777777" w:rsidR="003A1D5E" w:rsidRDefault="003A1D5E" w:rsidP="003A1D5E">
      <w:pPr>
        <w:tabs>
          <w:tab w:val="left" w:pos="1701"/>
        </w:tabs>
        <w:spacing w:line="276" w:lineRule="auto"/>
        <w:ind w:right="23"/>
        <w:jc w:val="both"/>
        <w:rPr>
          <w:rFonts w:ascii="Arial" w:hAnsi="Arial" w:cs="Arial"/>
          <w:sz w:val="20"/>
          <w:szCs w:val="20"/>
        </w:rPr>
      </w:pPr>
      <w:r w:rsidRPr="002415B7">
        <w:rPr>
          <w:rFonts w:ascii="Arial" w:hAnsi="Arial" w:cs="Arial"/>
          <w:sz w:val="20"/>
          <w:szCs w:val="20"/>
        </w:rPr>
        <w:t>adres siedziby:</w:t>
      </w:r>
      <w:r w:rsidRPr="002415B7">
        <w:rPr>
          <w:rFonts w:ascii="Arial" w:hAnsi="Arial" w:cs="Arial"/>
          <w:sz w:val="20"/>
          <w:szCs w:val="20"/>
        </w:rPr>
        <w:tab/>
        <w:t>_________________________________________________________</w:t>
      </w:r>
    </w:p>
    <w:p w14:paraId="17A97554" w14:textId="77777777" w:rsidR="003A1D5E" w:rsidRPr="00760936" w:rsidRDefault="003A1D5E" w:rsidP="003A1D5E">
      <w:pPr>
        <w:spacing w:line="276" w:lineRule="auto"/>
        <w:ind w:right="-150"/>
        <w:rPr>
          <w:rFonts w:ascii="Arial" w:hAnsi="Arial" w:cs="Arial"/>
          <w:color w:val="000000"/>
          <w:sz w:val="20"/>
          <w:szCs w:val="20"/>
        </w:rPr>
      </w:pPr>
    </w:p>
    <w:p w14:paraId="5B06D867" w14:textId="77777777" w:rsidR="003A1D5E" w:rsidRPr="00760936" w:rsidRDefault="003A1D5E" w:rsidP="003A1D5E">
      <w:pPr>
        <w:spacing w:line="276" w:lineRule="auto"/>
        <w:ind w:right="-150"/>
        <w:jc w:val="both"/>
        <w:rPr>
          <w:rFonts w:ascii="Arial" w:hAnsi="Arial" w:cs="Arial"/>
          <w:bCs/>
          <w:color w:val="000000"/>
          <w:sz w:val="20"/>
          <w:szCs w:val="20"/>
        </w:rPr>
      </w:pPr>
      <w:r w:rsidRPr="00760936">
        <w:rPr>
          <w:rFonts w:ascii="Arial" w:hAnsi="Arial" w:cs="Arial"/>
          <w:bCs/>
          <w:color w:val="000000"/>
          <w:sz w:val="20"/>
          <w:szCs w:val="20"/>
        </w:rPr>
        <w:t>oświadczam</w:t>
      </w:r>
      <w:r>
        <w:rPr>
          <w:rFonts w:ascii="Arial" w:hAnsi="Arial" w:cs="Arial"/>
          <w:bCs/>
          <w:color w:val="000000"/>
          <w:sz w:val="20"/>
          <w:szCs w:val="20"/>
        </w:rPr>
        <w:t>(-y)</w:t>
      </w:r>
      <w:r w:rsidRPr="00760936">
        <w:rPr>
          <w:rFonts w:ascii="Arial" w:hAnsi="Arial" w:cs="Arial"/>
          <w:bCs/>
          <w:color w:val="000000"/>
          <w:sz w:val="20"/>
          <w:szCs w:val="20"/>
        </w:rPr>
        <w:t xml:space="preserve">, w zakresie art. 108 ust. 1 pkt 5 </w:t>
      </w:r>
      <w:proofErr w:type="spellStart"/>
      <w:r>
        <w:rPr>
          <w:rFonts w:ascii="Arial" w:hAnsi="Arial" w:cs="Arial"/>
          <w:bCs/>
          <w:color w:val="000000"/>
          <w:sz w:val="20"/>
          <w:szCs w:val="20"/>
        </w:rPr>
        <w:t>Pzp</w:t>
      </w:r>
      <w:proofErr w:type="spellEnd"/>
      <w:r>
        <w:rPr>
          <w:rFonts w:ascii="Arial" w:hAnsi="Arial" w:cs="Arial"/>
          <w:bCs/>
          <w:color w:val="000000"/>
          <w:sz w:val="20"/>
          <w:szCs w:val="20"/>
        </w:rPr>
        <w:t>, co następuje:</w:t>
      </w:r>
    </w:p>
    <w:p w14:paraId="30A8CCCC" w14:textId="77777777" w:rsidR="003A1D5E" w:rsidRPr="00760936" w:rsidRDefault="003A1D5E" w:rsidP="003A1D5E">
      <w:pPr>
        <w:spacing w:line="276" w:lineRule="auto"/>
        <w:ind w:right="-150"/>
        <w:jc w:val="both"/>
        <w:rPr>
          <w:rFonts w:ascii="Arial" w:hAnsi="Arial" w:cs="Arial"/>
          <w:bCs/>
          <w:color w:val="000000"/>
          <w:sz w:val="20"/>
          <w:szCs w:val="20"/>
        </w:rPr>
      </w:pPr>
    </w:p>
    <w:p w14:paraId="56C57EBB" w14:textId="77777777" w:rsidR="003A1D5E" w:rsidRPr="001A18C1" w:rsidRDefault="003A1D5E" w:rsidP="003A1D5E">
      <w:pPr>
        <w:spacing w:line="276" w:lineRule="auto"/>
        <w:contextualSpacing/>
        <w:jc w:val="both"/>
        <w:rPr>
          <w:rFonts w:ascii="Arial" w:hAnsi="Arial" w:cs="Arial"/>
          <w:bCs/>
          <w:color w:val="000000"/>
          <w:sz w:val="20"/>
          <w:szCs w:val="20"/>
        </w:rPr>
      </w:pPr>
      <w:r w:rsidRPr="001A18C1">
        <w:rPr>
          <w:rFonts w:ascii="Arial" w:hAnsi="Arial" w:cs="Arial"/>
          <w:b/>
          <w:color w:val="000000"/>
          <w:sz w:val="20"/>
          <w:szCs w:val="20"/>
        </w:rPr>
        <w:t>Wykonawca nie przynależy</w:t>
      </w:r>
      <w:r w:rsidRPr="001A18C1">
        <w:rPr>
          <w:rFonts w:ascii="Arial" w:hAnsi="Arial" w:cs="Arial"/>
          <w:bCs/>
          <w:color w:val="000000"/>
          <w:sz w:val="20"/>
          <w:szCs w:val="20"/>
        </w:rPr>
        <w:t xml:space="preserve"> do tej samej grupy kapitałowej, w rozumieniu ustawy z dnia 16 lutego 2007 r. o ochronie konkurencji i konsumentów (Dz. U. </w:t>
      </w:r>
      <w:r>
        <w:rPr>
          <w:rFonts w:ascii="Arial" w:hAnsi="Arial" w:cs="Arial"/>
          <w:bCs/>
          <w:color w:val="000000"/>
          <w:sz w:val="20"/>
          <w:szCs w:val="20"/>
        </w:rPr>
        <w:t>z 2025 r. poz. 1714</w:t>
      </w:r>
      <w:r w:rsidRPr="001A18C1">
        <w:rPr>
          <w:rFonts w:ascii="Arial" w:hAnsi="Arial" w:cs="Arial"/>
          <w:bCs/>
          <w:color w:val="000000"/>
          <w:sz w:val="20"/>
          <w:szCs w:val="20"/>
        </w:rPr>
        <w:t>), z innym wykonawcą, który złożył odrębną ofertę</w:t>
      </w:r>
      <w:r w:rsidRPr="001A18C1">
        <w:rPr>
          <w:rFonts w:ascii="Arial" w:hAnsi="Arial" w:cs="Arial"/>
          <w:b/>
          <w:color w:val="FF0000"/>
          <w:sz w:val="20"/>
          <w:szCs w:val="20"/>
        </w:rPr>
        <w:t>*</w:t>
      </w:r>
      <w:r w:rsidRPr="001A18C1">
        <w:rPr>
          <w:rFonts w:ascii="Arial" w:hAnsi="Arial" w:cs="Arial"/>
          <w:bCs/>
          <w:color w:val="000000"/>
          <w:sz w:val="20"/>
          <w:szCs w:val="20"/>
        </w:rPr>
        <w:t xml:space="preserve">, </w:t>
      </w:r>
    </w:p>
    <w:p w14:paraId="719BB6DB" w14:textId="77777777" w:rsidR="003A1D5E" w:rsidRDefault="003A1D5E" w:rsidP="003A1D5E">
      <w:pPr>
        <w:pStyle w:val="Akapitzlist"/>
        <w:ind w:left="284" w:hanging="284"/>
        <w:jc w:val="both"/>
        <w:rPr>
          <w:bCs/>
          <w:color w:val="000000"/>
          <w:sz w:val="20"/>
          <w:szCs w:val="20"/>
        </w:rPr>
      </w:pPr>
    </w:p>
    <w:p w14:paraId="7DC2D11D" w14:textId="77777777" w:rsidR="003A1D5E" w:rsidRPr="001A18C1" w:rsidRDefault="003A1D5E" w:rsidP="003A1D5E">
      <w:pPr>
        <w:pStyle w:val="Akapitzlist"/>
        <w:ind w:left="284" w:hanging="284"/>
        <w:jc w:val="center"/>
        <w:rPr>
          <w:b/>
          <w:color w:val="EE0000"/>
          <w:sz w:val="20"/>
          <w:szCs w:val="20"/>
        </w:rPr>
      </w:pPr>
      <w:r w:rsidRPr="001A18C1">
        <w:rPr>
          <w:b/>
          <w:color w:val="EE0000"/>
          <w:sz w:val="20"/>
          <w:szCs w:val="20"/>
        </w:rPr>
        <w:t>ALBO</w:t>
      </w:r>
    </w:p>
    <w:p w14:paraId="35DD328F" w14:textId="77777777" w:rsidR="003A1D5E" w:rsidRPr="001A18C1" w:rsidRDefault="003A1D5E" w:rsidP="003A1D5E">
      <w:pPr>
        <w:pStyle w:val="Akapitzlist"/>
        <w:ind w:left="284" w:hanging="284"/>
        <w:jc w:val="both"/>
        <w:rPr>
          <w:bCs/>
          <w:color w:val="000000"/>
          <w:sz w:val="20"/>
          <w:szCs w:val="20"/>
        </w:rPr>
      </w:pPr>
    </w:p>
    <w:p w14:paraId="01E95685" w14:textId="77777777" w:rsidR="003A1D5E" w:rsidRPr="001A18C1" w:rsidRDefault="003A1D5E" w:rsidP="003A1D5E">
      <w:pPr>
        <w:spacing w:after="160" w:line="276" w:lineRule="auto"/>
        <w:ind w:right="-150"/>
        <w:contextualSpacing/>
        <w:jc w:val="both"/>
        <w:rPr>
          <w:rFonts w:ascii="Arial" w:hAnsi="Arial" w:cs="Arial"/>
          <w:bCs/>
          <w:color w:val="000000"/>
          <w:sz w:val="20"/>
          <w:szCs w:val="20"/>
        </w:rPr>
      </w:pPr>
      <w:r w:rsidRPr="001A18C1">
        <w:rPr>
          <w:rFonts w:ascii="Arial" w:hAnsi="Arial" w:cs="Arial"/>
          <w:b/>
          <w:color w:val="000000"/>
          <w:sz w:val="20"/>
          <w:szCs w:val="20"/>
        </w:rPr>
        <w:t>Wykonawca przynależy</w:t>
      </w:r>
      <w:r w:rsidRPr="001A18C1">
        <w:rPr>
          <w:rFonts w:ascii="Arial" w:hAnsi="Arial" w:cs="Arial"/>
          <w:bCs/>
          <w:color w:val="000000"/>
          <w:sz w:val="20"/>
          <w:szCs w:val="20"/>
        </w:rPr>
        <w:t xml:space="preserve"> do tej samej grupy kapitałowej z innym wykonawcą, który złożył odrębną ofertę</w:t>
      </w:r>
      <w:r>
        <w:rPr>
          <w:rFonts w:ascii="Arial" w:hAnsi="Arial" w:cs="Arial"/>
          <w:bCs/>
          <w:color w:val="000000"/>
          <w:sz w:val="20"/>
          <w:szCs w:val="20"/>
        </w:rPr>
        <w:t xml:space="preserve">, tj. ____________ </w:t>
      </w:r>
      <w:r w:rsidRPr="001A18C1">
        <w:rPr>
          <w:rFonts w:ascii="Arial" w:hAnsi="Arial" w:cs="Arial"/>
          <w:bCs/>
          <w:color w:val="000000"/>
          <w:sz w:val="20"/>
          <w:szCs w:val="20"/>
        </w:rPr>
        <w:t xml:space="preserve">i jednocześnie </w:t>
      </w:r>
      <w:r>
        <w:rPr>
          <w:rFonts w:ascii="Arial" w:hAnsi="Arial" w:cs="Arial"/>
          <w:bCs/>
          <w:color w:val="000000"/>
          <w:sz w:val="20"/>
          <w:szCs w:val="20"/>
        </w:rPr>
        <w:t>przedstawiam</w:t>
      </w:r>
      <w:r w:rsidRPr="001A18C1">
        <w:rPr>
          <w:rFonts w:ascii="Arial" w:hAnsi="Arial" w:cs="Arial"/>
          <w:bCs/>
          <w:color w:val="000000"/>
          <w:sz w:val="20"/>
          <w:szCs w:val="20"/>
        </w:rPr>
        <w:t xml:space="preserve"> dokumenty </w:t>
      </w:r>
      <w:r>
        <w:rPr>
          <w:rFonts w:ascii="Arial" w:hAnsi="Arial" w:cs="Arial"/>
          <w:bCs/>
          <w:color w:val="000000"/>
          <w:sz w:val="20"/>
          <w:szCs w:val="20"/>
        </w:rPr>
        <w:t xml:space="preserve">i </w:t>
      </w:r>
      <w:r w:rsidRPr="001A18C1">
        <w:rPr>
          <w:rFonts w:ascii="Arial" w:hAnsi="Arial" w:cs="Arial"/>
          <w:bCs/>
          <w:color w:val="000000"/>
          <w:sz w:val="20"/>
          <w:szCs w:val="20"/>
        </w:rPr>
        <w:t>informacje potwierdzające przygotowanie oferty</w:t>
      </w:r>
      <w:r>
        <w:rPr>
          <w:rFonts w:ascii="Arial" w:hAnsi="Arial" w:cs="Arial"/>
          <w:bCs/>
          <w:color w:val="000000"/>
          <w:sz w:val="20"/>
          <w:szCs w:val="20"/>
        </w:rPr>
        <w:t xml:space="preserve"> </w:t>
      </w:r>
      <w:r w:rsidRPr="001A18C1">
        <w:rPr>
          <w:rFonts w:ascii="Arial" w:hAnsi="Arial" w:cs="Arial"/>
          <w:bCs/>
          <w:color w:val="000000"/>
          <w:sz w:val="20"/>
          <w:szCs w:val="20"/>
        </w:rPr>
        <w:t xml:space="preserve">niezależnie od </w:t>
      </w:r>
      <w:r>
        <w:rPr>
          <w:rFonts w:ascii="Arial" w:hAnsi="Arial" w:cs="Arial"/>
          <w:bCs/>
          <w:color w:val="000000"/>
          <w:sz w:val="20"/>
          <w:szCs w:val="20"/>
        </w:rPr>
        <w:t>ww. wykonawcy</w:t>
      </w:r>
      <w:r w:rsidRPr="001A18C1">
        <w:rPr>
          <w:rFonts w:ascii="Arial" w:hAnsi="Arial" w:cs="Arial"/>
          <w:b/>
          <w:color w:val="FF0000"/>
          <w:sz w:val="20"/>
          <w:szCs w:val="20"/>
        </w:rPr>
        <w:t>*</w:t>
      </w:r>
      <w:r w:rsidRPr="001A18C1">
        <w:rPr>
          <w:rFonts w:ascii="Arial" w:hAnsi="Arial" w:cs="Arial"/>
          <w:bCs/>
          <w:color w:val="000000"/>
          <w:sz w:val="20"/>
          <w:szCs w:val="20"/>
        </w:rPr>
        <w:t>.</w:t>
      </w:r>
    </w:p>
    <w:p w14:paraId="6FA8D320" w14:textId="77777777" w:rsidR="003A1D5E" w:rsidRPr="00760936" w:rsidRDefault="003A1D5E" w:rsidP="003A1D5E">
      <w:pPr>
        <w:pStyle w:val="awciety"/>
        <w:tabs>
          <w:tab w:val="left" w:pos="16756"/>
        </w:tabs>
        <w:spacing w:line="276" w:lineRule="auto"/>
        <w:rPr>
          <w:rFonts w:ascii="Arial" w:hAnsi="Arial" w:cs="Arial"/>
          <w:bCs/>
          <w:sz w:val="20"/>
        </w:rPr>
      </w:pPr>
    </w:p>
    <w:p w14:paraId="3AB87647" w14:textId="77777777" w:rsidR="003A1D5E" w:rsidRPr="00760936" w:rsidRDefault="003A1D5E" w:rsidP="003A1D5E">
      <w:pPr>
        <w:pStyle w:val="awciety"/>
        <w:tabs>
          <w:tab w:val="left" w:pos="16756"/>
        </w:tabs>
        <w:spacing w:line="276" w:lineRule="auto"/>
        <w:rPr>
          <w:rFonts w:ascii="Arial" w:hAnsi="Arial" w:cs="Arial"/>
          <w:bCs/>
          <w:color w:val="000000" w:themeColor="text1"/>
          <w:sz w:val="20"/>
        </w:rPr>
      </w:pPr>
      <w:r w:rsidRPr="00760936">
        <w:rPr>
          <w:rFonts w:ascii="Arial" w:hAnsi="Arial" w:cs="Arial"/>
          <w:bCs/>
          <w:color w:val="FF0000"/>
          <w:sz w:val="20"/>
        </w:rPr>
        <w:t>*</w:t>
      </w:r>
      <w:r w:rsidRPr="00760936">
        <w:rPr>
          <w:rFonts w:ascii="Arial" w:hAnsi="Arial" w:cs="Arial"/>
          <w:bCs/>
          <w:color w:val="000000" w:themeColor="text1"/>
          <w:sz w:val="20"/>
        </w:rPr>
        <w:t>) niewłaściwe skreślić.</w:t>
      </w:r>
    </w:p>
    <w:p w14:paraId="519E51BE" w14:textId="77777777" w:rsidR="003A1D5E" w:rsidRPr="002415B7" w:rsidRDefault="003A1D5E" w:rsidP="003A1D5E">
      <w:pPr>
        <w:pStyle w:val="Zwykytekst1"/>
        <w:spacing w:line="276" w:lineRule="auto"/>
        <w:ind w:right="23"/>
        <w:jc w:val="both"/>
        <w:rPr>
          <w:rFonts w:ascii="Arial" w:hAnsi="Arial" w:cs="Arial"/>
        </w:rPr>
      </w:pPr>
    </w:p>
    <w:p w14:paraId="41B2B898" w14:textId="77777777" w:rsidR="003A1D5E" w:rsidRPr="00D46482" w:rsidRDefault="003A1D5E" w:rsidP="003A1D5E">
      <w:pPr>
        <w:suppressAutoHyphens/>
        <w:spacing w:line="276" w:lineRule="auto"/>
        <w:ind w:right="23"/>
        <w:rPr>
          <w:rFonts w:ascii="Arial" w:hAnsi="Arial" w:cs="Arial"/>
          <w:color w:val="000000"/>
          <w:sz w:val="20"/>
          <w:szCs w:val="20"/>
          <w:lang w:eastAsia="ar-SA"/>
        </w:rPr>
      </w:pPr>
      <w:r w:rsidRPr="002415B7">
        <w:rPr>
          <w:rFonts w:ascii="Arial" w:hAnsi="Arial" w:cs="Arial"/>
          <w:color w:val="000000"/>
          <w:sz w:val="20"/>
          <w:szCs w:val="20"/>
          <w:lang w:eastAsia="ar-SA"/>
        </w:rPr>
        <w:t>__________________ dnia __. __.202</w:t>
      </w:r>
      <w:r>
        <w:rPr>
          <w:rFonts w:ascii="Arial" w:hAnsi="Arial" w:cs="Arial"/>
          <w:color w:val="000000"/>
          <w:sz w:val="20"/>
          <w:szCs w:val="20"/>
          <w:lang w:eastAsia="ar-SA"/>
        </w:rPr>
        <w:t xml:space="preserve">6 </w:t>
      </w:r>
      <w:r w:rsidRPr="002415B7">
        <w:rPr>
          <w:rFonts w:ascii="Arial" w:hAnsi="Arial" w:cs="Arial"/>
          <w:color w:val="000000"/>
          <w:sz w:val="20"/>
          <w:szCs w:val="20"/>
          <w:lang w:eastAsia="ar-SA"/>
        </w:rPr>
        <w:t>r.</w:t>
      </w:r>
      <w:r>
        <w:rPr>
          <w:rFonts w:ascii="Arial" w:hAnsi="Arial" w:cs="Arial"/>
          <w:color w:val="000000"/>
          <w:sz w:val="20"/>
          <w:szCs w:val="20"/>
          <w:lang w:eastAsia="ar-SA"/>
        </w:rPr>
        <w:tab/>
      </w:r>
      <w:r>
        <w:rPr>
          <w:rFonts w:ascii="Arial" w:hAnsi="Arial" w:cs="Arial"/>
          <w:color w:val="000000"/>
          <w:sz w:val="20"/>
          <w:szCs w:val="20"/>
          <w:lang w:eastAsia="ar-SA"/>
        </w:rPr>
        <w:tab/>
      </w:r>
      <w:r>
        <w:rPr>
          <w:rFonts w:ascii="Arial" w:hAnsi="Arial" w:cs="Arial"/>
          <w:color w:val="000000"/>
          <w:sz w:val="20"/>
          <w:szCs w:val="20"/>
          <w:lang w:eastAsia="ar-SA"/>
        </w:rPr>
        <w:tab/>
      </w:r>
      <w:r w:rsidRPr="002415B7">
        <w:rPr>
          <w:rFonts w:ascii="Arial" w:hAnsi="Arial" w:cs="Arial"/>
          <w:b/>
          <w:color w:val="000000"/>
          <w:sz w:val="20"/>
          <w:szCs w:val="20"/>
        </w:rPr>
        <w:t>___________________________</w:t>
      </w:r>
    </w:p>
    <w:p w14:paraId="00607F81" w14:textId="77777777" w:rsidR="003A1D5E" w:rsidRDefault="003A1D5E" w:rsidP="003A1D5E">
      <w:pPr>
        <w:spacing w:line="276" w:lineRule="auto"/>
        <w:ind w:left="4254" w:right="23" w:firstLine="709"/>
        <w:jc w:val="center"/>
        <w:rPr>
          <w:rFonts w:ascii="Arial" w:hAnsi="Arial" w:cs="Arial"/>
          <w:i/>
          <w:color w:val="000000"/>
          <w:spacing w:val="-4"/>
          <w:w w:val="105"/>
          <w:sz w:val="20"/>
          <w:szCs w:val="20"/>
        </w:rPr>
      </w:pPr>
      <w:r w:rsidRPr="002415B7">
        <w:rPr>
          <w:rFonts w:ascii="Arial" w:hAnsi="Arial" w:cs="Arial"/>
          <w:i/>
          <w:color w:val="000000"/>
          <w:spacing w:val="-4"/>
          <w:w w:val="105"/>
          <w:sz w:val="20"/>
          <w:szCs w:val="20"/>
        </w:rPr>
        <w:t>(podpis Wykonawcy)</w:t>
      </w:r>
    </w:p>
    <w:p w14:paraId="452DA426" w14:textId="02FF2604" w:rsidR="003A1D5E" w:rsidRDefault="003A1D5E">
      <w:pPr>
        <w:rPr>
          <w:rFonts w:ascii="Arial" w:hAnsi="Arial" w:cs="Arial"/>
          <w:i/>
          <w:color w:val="000000"/>
          <w:spacing w:val="-4"/>
          <w:w w:val="105"/>
          <w:sz w:val="20"/>
          <w:szCs w:val="20"/>
        </w:rPr>
      </w:pPr>
      <w:r>
        <w:rPr>
          <w:rFonts w:ascii="Arial" w:hAnsi="Arial" w:cs="Arial"/>
          <w:i/>
          <w:color w:val="000000"/>
          <w:spacing w:val="-4"/>
          <w:w w:val="105"/>
          <w:sz w:val="20"/>
          <w:szCs w:val="20"/>
        </w:rPr>
        <w:br w:type="page"/>
      </w:r>
    </w:p>
    <w:p w14:paraId="3A5BC866" w14:textId="1F377A10" w:rsidR="0051544A" w:rsidRPr="008800F6" w:rsidRDefault="001027EC" w:rsidP="006C7BFA">
      <w:pPr>
        <w:keepNext/>
        <w:spacing w:line="276" w:lineRule="auto"/>
        <w:jc w:val="center"/>
        <w:rPr>
          <w:rFonts w:ascii="Arial" w:hAnsi="Arial" w:cs="Arial"/>
          <w:b/>
          <w:bCs/>
          <w:color w:val="000000" w:themeColor="text1"/>
          <w:sz w:val="20"/>
          <w:szCs w:val="20"/>
        </w:rPr>
      </w:pPr>
      <w:r w:rsidRPr="008800F6">
        <w:rPr>
          <w:rFonts w:ascii="Arial" w:hAnsi="Arial" w:cs="Arial"/>
          <w:b/>
          <w:bCs/>
          <w:color w:val="000000" w:themeColor="text1"/>
          <w:sz w:val="20"/>
          <w:szCs w:val="20"/>
        </w:rPr>
        <w:lastRenderedPageBreak/>
        <w:t xml:space="preserve">Załącznik nr </w:t>
      </w:r>
      <w:r w:rsidR="003A1D5E">
        <w:rPr>
          <w:rFonts w:ascii="Arial" w:hAnsi="Arial" w:cs="Arial"/>
          <w:b/>
          <w:bCs/>
          <w:color w:val="000000" w:themeColor="text1"/>
          <w:sz w:val="20"/>
          <w:szCs w:val="20"/>
        </w:rPr>
        <w:t>5</w:t>
      </w:r>
    </w:p>
    <w:p w14:paraId="6E23B47D" w14:textId="21F23DF8" w:rsidR="0051544A" w:rsidRPr="008800F6" w:rsidRDefault="0051544A" w:rsidP="006C7BFA">
      <w:pPr>
        <w:keepNext/>
        <w:spacing w:line="276" w:lineRule="auto"/>
        <w:jc w:val="center"/>
        <w:rPr>
          <w:rFonts w:ascii="Arial" w:hAnsi="Arial" w:cs="Arial"/>
          <w:b/>
          <w:color w:val="000000" w:themeColor="text1"/>
          <w:sz w:val="20"/>
          <w:szCs w:val="20"/>
        </w:rPr>
      </w:pPr>
      <w:r w:rsidRPr="008800F6">
        <w:rPr>
          <w:rFonts w:ascii="Arial" w:hAnsi="Arial" w:cs="Arial"/>
          <w:b/>
          <w:color w:val="000000" w:themeColor="text1"/>
          <w:sz w:val="28"/>
          <w:szCs w:val="28"/>
        </w:rPr>
        <w:t xml:space="preserve">WYKAZ </w:t>
      </w:r>
      <w:r w:rsidR="007E47BC" w:rsidRPr="008800F6">
        <w:rPr>
          <w:rFonts w:ascii="Arial" w:hAnsi="Arial" w:cs="Arial"/>
          <w:b/>
          <w:color w:val="000000" w:themeColor="text1"/>
          <w:sz w:val="28"/>
          <w:szCs w:val="28"/>
        </w:rPr>
        <w:t>ROBÓT BUDOWLANYCH</w:t>
      </w:r>
    </w:p>
    <w:p w14:paraId="4A573E71" w14:textId="77777777" w:rsidR="0051544A" w:rsidRPr="008800F6" w:rsidRDefault="0051544A" w:rsidP="006C7BFA">
      <w:pPr>
        <w:pStyle w:val="Zwykytekst"/>
        <w:tabs>
          <w:tab w:val="left" w:leader="dot" w:pos="9360"/>
        </w:tabs>
        <w:spacing w:line="276" w:lineRule="auto"/>
        <w:ind w:right="23"/>
        <w:jc w:val="both"/>
        <w:rPr>
          <w:rFonts w:ascii="Arial" w:hAnsi="Arial" w:cs="Arial"/>
          <w:b/>
          <w:bCs/>
          <w:color w:val="000000" w:themeColor="text1"/>
        </w:rPr>
      </w:pPr>
    </w:p>
    <w:p w14:paraId="7CD37418" w14:textId="77777777" w:rsidR="0075286C" w:rsidRPr="007F34EE" w:rsidRDefault="0075286C" w:rsidP="0075286C">
      <w:pPr>
        <w:spacing w:line="276" w:lineRule="auto"/>
        <w:ind w:left="567" w:right="23" w:hanging="567"/>
        <w:jc w:val="both"/>
        <w:rPr>
          <w:rFonts w:ascii="Arial" w:eastAsia="Calibri" w:hAnsi="Arial" w:cs="Arial"/>
          <w:color w:val="000000"/>
          <w:sz w:val="20"/>
          <w:szCs w:val="20"/>
        </w:rPr>
      </w:pPr>
      <w:r w:rsidRPr="0075286C">
        <w:rPr>
          <w:rFonts w:ascii="Arial" w:hAnsi="Arial" w:cs="Arial"/>
          <w:bCs/>
          <w:sz w:val="20"/>
          <w:szCs w:val="20"/>
        </w:rPr>
        <w:t>Dot.:</w:t>
      </w:r>
      <w:r w:rsidRPr="0075286C">
        <w:rPr>
          <w:rFonts w:ascii="Arial" w:hAnsi="Arial" w:cs="Arial"/>
          <w:bCs/>
          <w:sz w:val="20"/>
          <w:szCs w:val="20"/>
        </w:rPr>
        <w:tab/>
      </w:r>
      <w:r w:rsidRPr="007F34EE">
        <w:rPr>
          <w:rFonts w:ascii="Arial" w:hAnsi="Arial" w:cs="Arial"/>
          <w:color w:val="000000" w:themeColor="text1"/>
          <w:sz w:val="20"/>
          <w:szCs w:val="20"/>
        </w:rPr>
        <w:t>postępowania o udzielenie zamówienia na</w:t>
      </w:r>
      <w:r w:rsidRPr="007F34EE">
        <w:rPr>
          <w:rFonts w:ascii="Arial" w:hAnsi="Arial" w:cs="Arial"/>
          <w:color w:val="000000" w:themeColor="text1"/>
        </w:rPr>
        <w:t xml:space="preserve"> </w:t>
      </w:r>
      <w:r w:rsidRPr="007F34EE">
        <w:rPr>
          <w:rFonts w:ascii="Arial" w:hAnsi="Arial" w:cs="Arial"/>
          <w:color w:val="000000" w:themeColor="text1"/>
          <w:sz w:val="20"/>
          <w:szCs w:val="20"/>
        </w:rPr>
        <w:t xml:space="preserve">zaprojektowanie i wykonanie robót budowlanych </w:t>
      </w:r>
      <w:r w:rsidRPr="007F34EE">
        <w:rPr>
          <w:rFonts w:ascii="Arial" w:eastAsia="Calibri" w:hAnsi="Arial" w:cs="Arial"/>
          <w:color w:val="000000"/>
          <w:sz w:val="20"/>
          <w:szCs w:val="20"/>
        </w:rPr>
        <w:t>w ramach projektu pn.:</w:t>
      </w:r>
      <w:r w:rsidRPr="007F34EE">
        <w:rPr>
          <w:rFonts w:ascii="Arial" w:eastAsia="Arial" w:hAnsi="Arial" w:cs="Arial"/>
          <w:sz w:val="20"/>
          <w:szCs w:val="20"/>
        </w:rPr>
        <w:t xml:space="preserve"> </w:t>
      </w:r>
      <w:r>
        <w:rPr>
          <w:rFonts w:ascii="Arial" w:eastAsia="Calibri" w:hAnsi="Arial" w:cs="Arial"/>
          <w:i/>
          <w:iCs/>
          <w:color w:val="000000"/>
          <w:sz w:val="20"/>
          <w:szCs w:val="20"/>
        </w:rPr>
        <w:t>M</w:t>
      </w:r>
      <w:r w:rsidRPr="007F34EE">
        <w:rPr>
          <w:rFonts w:ascii="Arial" w:eastAsia="Calibri" w:hAnsi="Arial" w:cs="Arial"/>
          <w:i/>
          <w:iCs/>
          <w:color w:val="000000"/>
          <w:sz w:val="20"/>
          <w:szCs w:val="20"/>
        </w:rPr>
        <w:t xml:space="preserve">odernizacja stacji uzdatniania wody wraz z wdrożeniem systemu monitoringu strat wody wodociągowej w </w:t>
      </w:r>
      <w:r>
        <w:rPr>
          <w:rFonts w:ascii="Arial" w:eastAsia="Calibri" w:hAnsi="Arial" w:cs="Arial"/>
          <w:i/>
          <w:iCs/>
          <w:color w:val="000000"/>
          <w:sz w:val="20"/>
          <w:szCs w:val="20"/>
        </w:rPr>
        <w:t>D</w:t>
      </w:r>
      <w:r w:rsidRPr="007F34EE">
        <w:rPr>
          <w:rFonts w:ascii="Arial" w:eastAsia="Calibri" w:hAnsi="Arial" w:cs="Arial"/>
          <w:i/>
          <w:iCs/>
          <w:color w:val="000000"/>
          <w:sz w:val="20"/>
          <w:szCs w:val="20"/>
        </w:rPr>
        <w:t xml:space="preserve">ziałdowie w ramach działania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.02.05 woda do spożycia priorytetu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 wsparcie sektorów energetyka i środowisko z </w:t>
      </w:r>
      <w:r>
        <w:rPr>
          <w:rFonts w:ascii="Arial" w:eastAsia="Calibri" w:hAnsi="Arial" w:cs="Arial"/>
          <w:i/>
          <w:iCs/>
          <w:color w:val="000000"/>
          <w:sz w:val="20"/>
          <w:szCs w:val="20"/>
        </w:rPr>
        <w:t>EFRR</w:t>
      </w:r>
      <w:r w:rsidRPr="007F34EE">
        <w:rPr>
          <w:rFonts w:ascii="Arial" w:eastAsia="Calibri" w:hAnsi="Arial" w:cs="Arial"/>
          <w:i/>
          <w:iCs/>
          <w:color w:val="000000"/>
          <w:sz w:val="20"/>
          <w:szCs w:val="20"/>
        </w:rPr>
        <w:t xml:space="preserve"> programu fundusze europejskie na infrastrukturę, klimat, środowisko 2021-2027</w:t>
      </w:r>
      <w:r w:rsidRPr="007F34EE">
        <w:rPr>
          <w:rFonts w:ascii="Arial" w:eastAsia="Calibri" w:hAnsi="Arial" w:cs="Arial"/>
          <w:color w:val="000000"/>
          <w:sz w:val="20"/>
          <w:szCs w:val="20"/>
        </w:rPr>
        <w:t xml:space="preserve">, nr </w:t>
      </w:r>
      <w:r>
        <w:rPr>
          <w:rFonts w:ascii="Arial" w:eastAsia="Calibri" w:hAnsi="Arial" w:cs="Arial"/>
          <w:color w:val="000000"/>
          <w:sz w:val="20"/>
          <w:szCs w:val="20"/>
        </w:rPr>
        <w:t>FENX</w:t>
      </w:r>
      <w:r w:rsidRPr="007F34EE">
        <w:rPr>
          <w:rFonts w:ascii="Arial" w:eastAsia="Calibri" w:hAnsi="Arial" w:cs="Arial"/>
          <w:color w:val="000000"/>
          <w:sz w:val="20"/>
          <w:szCs w:val="20"/>
        </w:rPr>
        <w:t>.02.05-iw.01-00121/24</w:t>
      </w:r>
    </w:p>
    <w:p w14:paraId="69BCD516" w14:textId="160A1C25" w:rsidR="0051544A" w:rsidRPr="008800F6" w:rsidRDefault="0051544A" w:rsidP="006C7BFA">
      <w:pPr>
        <w:pStyle w:val="Zwykytekst1"/>
        <w:spacing w:line="276" w:lineRule="auto"/>
        <w:ind w:left="567" w:right="23" w:hanging="567"/>
        <w:jc w:val="both"/>
        <w:rPr>
          <w:rFonts w:ascii="Arial" w:hAnsi="Arial" w:cs="Arial"/>
          <w:color w:val="000000" w:themeColor="text1"/>
        </w:rPr>
      </w:pPr>
    </w:p>
    <w:p w14:paraId="0C478C14" w14:textId="77777777" w:rsidR="0051544A" w:rsidRPr="008800F6" w:rsidRDefault="0051544A" w:rsidP="006C7BFA">
      <w:pPr>
        <w:suppressAutoHyphens/>
        <w:spacing w:line="276" w:lineRule="auto"/>
        <w:ind w:right="23"/>
        <w:jc w:val="both"/>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 xml:space="preserve">Dane </w:t>
      </w:r>
      <w:r w:rsidRPr="008800F6">
        <w:rPr>
          <w:rFonts w:ascii="Arial" w:hAnsi="Arial" w:cs="Arial"/>
          <w:b/>
          <w:color w:val="000000" w:themeColor="text1"/>
          <w:sz w:val="20"/>
          <w:szCs w:val="20"/>
          <w:lang w:eastAsia="ar-SA"/>
        </w:rPr>
        <w:t>WYKONAWCY</w:t>
      </w:r>
    </w:p>
    <w:p w14:paraId="2FD5A200" w14:textId="77777777" w:rsidR="0051544A" w:rsidRPr="008800F6" w:rsidRDefault="0051544A" w:rsidP="006C7BFA">
      <w:pPr>
        <w:tabs>
          <w:tab w:val="left" w:pos="1701"/>
        </w:tabs>
        <w:spacing w:line="276" w:lineRule="auto"/>
        <w:ind w:right="23"/>
        <w:jc w:val="both"/>
        <w:rPr>
          <w:rFonts w:ascii="Arial" w:hAnsi="Arial" w:cs="Arial"/>
          <w:color w:val="000000" w:themeColor="text1"/>
          <w:sz w:val="20"/>
          <w:szCs w:val="20"/>
        </w:rPr>
      </w:pPr>
    </w:p>
    <w:p w14:paraId="31B49F76" w14:textId="77777777" w:rsidR="0051544A" w:rsidRPr="008800F6" w:rsidRDefault="0051544A" w:rsidP="006C7BFA">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nazwa (firma):</w:t>
      </w:r>
      <w:r w:rsidRPr="008800F6">
        <w:rPr>
          <w:rFonts w:ascii="Arial" w:hAnsi="Arial" w:cs="Arial"/>
          <w:color w:val="000000" w:themeColor="text1"/>
          <w:sz w:val="20"/>
          <w:szCs w:val="20"/>
        </w:rPr>
        <w:tab/>
        <w:t>_________________________________________________________</w:t>
      </w:r>
    </w:p>
    <w:p w14:paraId="795633F3" w14:textId="77777777" w:rsidR="0051544A" w:rsidRPr="008800F6" w:rsidRDefault="0051544A" w:rsidP="006C7BFA">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adres siedziby:</w:t>
      </w:r>
      <w:r w:rsidRPr="008800F6">
        <w:rPr>
          <w:rFonts w:ascii="Arial" w:hAnsi="Arial" w:cs="Arial"/>
          <w:color w:val="000000" w:themeColor="text1"/>
          <w:sz w:val="20"/>
          <w:szCs w:val="20"/>
        </w:rPr>
        <w:tab/>
        <w:t>_________________________________________________________</w:t>
      </w:r>
    </w:p>
    <w:p w14:paraId="69054431" w14:textId="77777777" w:rsidR="00851FD2" w:rsidRPr="008800F6" w:rsidRDefault="00851FD2" w:rsidP="006C7BFA">
      <w:pPr>
        <w:spacing w:line="276" w:lineRule="auto"/>
        <w:ind w:right="-150"/>
        <w:rPr>
          <w:rFonts w:ascii="Arial" w:hAnsi="Arial" w:cs="Arial"/>
          <w:color w:val="000000" w:themeColor="text1"/>
          <w:sz w:val="16"/>
          <w:szCs w:val="16"/>
        </w:rPr>
      </w:pPr>
    </w:p>
    <w:tbl>
      <w:tblPr>
        <w:tblW w:w="9933" w:type="dxa"/>
        <w:tblInd w:w="-436" w:type="dxa"/>
        <w:tblLayout w:type="fixed"/>
        <w:tblCellMar>
          <w:left w:w="70" w:type="dxa"/>
          <w:right w:w="70" w:type="dxa"/>
        </w:tblCellMar>
        <w:tblLook w:val="0000" w:firstRow="0" w:lastRow="0" w:firstColumn="0" w:lastColumn="0" w:noHBand="0" w:noVBand="0"/>
      </w:tblPr>
      <w:tblGrid>
        <w:gridCol w:w="426"/>
        <w:gridCol w:w="3261"/>
        <w:gridCol w:w="1842"/>
        <w:gridCol w:w="1667"/>
        <w:gridCol w:w="2728"/>
        <w:gridCol w:w="9"/>
      </w:tblGrid>
      <w:tr w:rsidR="008800F6" w:rsidRPr="008800F6" w14:paraId="6A7C8A41" w14:textId="77777777" w:rsidTr="00851FD2">
        <w:trPr>
          <w:trHeight w:val="558"/>
        </w:trPr>
        <w:tc>
          <w:tcPr>
            <w:tcW w:w="9933" w:type="dxa"/>
            <w:gridSpan w:val="6"/>
            <w:tcBorders>
              <w:top w:val="single" w:sz="8" w:space="0" w:color="000000"/>
              <w:left w:val="single" w:sz="8" w:space="0" w:color="000000"/>
              <w:right w:val="single" w:sz="8" w:space="0" w:color="000000"/>
            </w:tcBorders>
            <w:vAlign w:val="center"/>
          </w:tcPr>
          <w:p w14:paraId="6CB4ADCD" w14:textId="0F5203B2" w:rsidR="0051544A" w:rsidRPr="008800F6" w:rsidRDefault="0051544A" w:rsidP="006C7BFA">
            <w:pPr>
              <w:snapToGrid w:val="0"/>
              <w:spacing w:line="276" w:lineRule="auto"/>
              <w:jc w:val="center"/>
              <w:textAlignment w:val="center"/>
              <w:rPr>
                <w:rFonts w:ascii="Arial" w:hAnsi="Arial" w:cs="Arial"/>
                <w:b/>
                <w:bCs/>
                <w:color w:val="000000" w:themeColor="text1"/>
                <w:sz w:val="16"/>
                <w:szCs w:val="16"/>
              </w:rPr>
            </w:pPr>
            <w:r w:rsidRPr="008800F6">
              <w:rPr>
                <w:rFonts w:ascii="Arial" w:hAnsi="Arial" w:cs="Arial"/>
                <w:b/>
                <w:bCs/>
                <w:color w:val="000000" w:themeColor="text1"/>
                <w:sz w:val="16"/>
                <w:szCs w:val="16"/>
              </w:rPr>
              <w:t xml:space="preserve">WYKONANE </w:t>
            </w:r>
            <w:r w:rsidR="00851FD2" w:rsidRPr="008800F6">
              <w:rPr>
                <w:rFonts w:ascii="Arial" w:hAnsi="Arial" w:cs="Arial"/>
                <w:b/>
                <w:bCs/>
                <w:color w:val="000000" w:themeColor="text1"/>
                <w:sz w:val="16"/>
                <w:szCs w:val="16"/>
              </w:rPr>
              <w:t>ROBOTY BUDOWLANE</w:t>
            </w:r>
          </w:p>
        </w:tc>
      </w:tr>
      <w:tr w:rsidR="008800F6" w:rsidRPr="008800F6" w14:paraId="4E9F1B15" w14:textId="77777777" w:rsidTr="00FD400C">
        <w:trPr>
          <w:gridAfter w:val="1"/>
          <w:wAfter w:w="9" w:type="dxa"/>
          <w:trHeight w:val="1064"/>
        </w:trPr>
        <w:tc>
          <w:tcPr>
            <w:tcW w:w="426" w:type="dxa"/>
            <w:tcBorders>
              <w:top w:val="single" w:sz="8" w:space="0" w:color="000000"/>
              <w:left w:val="single" w:sz="8" w:space="0" w:color="000000"/>
              <w:bottom w:val="single" w:sz="4" w:space="0" w:color="auto"/>
            </w:tcBorders>
            <w:vAlign w:val="center"/>
          </w:tcPr>
          <w:p w14:paraId="46D0D853" w14:textId="77777777"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Lp.</w:t>
            </w:r>
          </w:p>
        </w:tc>
        <w:tc>
          <w:tcPr>
            <w:tcW w:w="3261" w:type="dxa"/>
            <w:tcBorders>
              <w:top w:val="single" w:sz="8" w:space="0" w:color="000000"/>
              <w:left w:val="single" w:sz="8" w:space="0" w:color="000000"/>
              <w:bottom w:val="single" w:sz="4" w:space="0" w:color="auto"/>
            </w:tcBorders>
            <w:vAlign w:val="center"/>
          </w:tcPr>
          <w:p w14:paraId="5507B387" w14:textId="0BD32017"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Nazwa</w:t>
            </w:r>
            <w:r w:rsidR="007E47BC" w:rsidRPr="008800F6">
              <w:rPr>
                <w:rFonts w:ascii="Arial" w:hAnsi="Arial" w:cs="Arial"/>
                <w:b/>
                <w:bCs/>
                <w:color w:val="000000" w:themeColor="text1"/>
                <w:sz w:val="16"/>
                <w:szCs w:val="16"/>
              </w:rPr>
              <w:t>, rodzaj i zakres robót</w:t>
            </w:r>
          </w:p>
        </w:tc>
        <w:tc>
          <w:tcPr>
            <w:tcW w:w="1842" w:type="dxa"/>
            <w:tcBorders>
              <w:top w:val="single" w:sz="8" w:space="0" w:color="000000"/>
              <w:left w:val="single" w:sz="8" w:space="0" w:color="000000"/>
              <w:bottom w:val="single" w:sz="4" w:space="0" w:color="auto"/>
            </w:tcBorders>
            <w:vAlign w:val="center"/>
          </w:tcPr>
          <w:p w14:paraId="62908E67" w14:textId="3D82C588"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Inwestycja</w:t>
            </w:r>
          </w:p>
        </w:tc>
        <w:tc>
          <w:tcPr>
            <w:tcW w:w="1667" w:type="dxa"/>
            <w:tcBorders>
              <w:top w:val="single" w:sz="8" w:space="0" w:color="000000"/>
              <w:left w:val="single" w:sz="8" w:space="0" w:color="000000"/>
              <w:bottom w:val="single" w:sz="4" w:space="0" w:color="auto"/>
            </w:tcBorders>
            <w:vAlign w:val="center"/>
          </w:tcPr>
          <w:p w14:paraId="5EB3FE6D" w14:textId="60D95339"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 xml:space="preserve">Data rozpoczęcia i zakończenia </w:t>
            </w:r>
            <w:r w:rsidR="007E47BC" w:rsidRPr="008800F6">
              <w:rPr>
                <w:rFonts w:ascii="Arial" w:hAnsi="Arial" w:cs="Arial"/>
                <w:b/>
                <w:bCs/>
                <w:color w:val="000000" w:themeColor="text1"/>
                <w:sz w:val="16"/>
                <w:szCs w:val="16"/>
              </w:rPr>
              <w:t>robót budowlanych</w:t>
            </w:r>
          </w:p>
          <w:p w14:paraId="3A3482D9" w14:textId="4E85383C"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w:t>
            </w:r>
            <w:proofErr w:type="spellStart"/>
            <w:r w:rsidRPr="008800F6">
              <w:rPr>
                <w:rFonts w:ascii="Arial" w:hAnsi="Arial" w:cs="Arial"/>
                <w:b/>
                <w:bCs/>
                <w:color w:val="000000" w:themeColor="text1"/>
                <w:sz w:val="16"/>
                <w:szCs w:val="16"/>
              </w:rPr>
              <w:t>d</w:t>
            </w:r>
            <w:r w:rsidR="007E47BC" w:rsidRPr="008800F6">
              <w:rPr>
                <w:rFonts w:ascii="Arial" w:hAnsi="Arial" w:cs="Arial"/>
                <w:b/>
                <w:bCs/>
                <w:color w:val="000000" w:themeColor="text1"/>
                <w:sz w:val="16"/>
                <w:szCs w:val="16"/>
              </w:rPr>
              <w:t>d</w:t>
            </w:r>
            <w:proofErr w:type="spellEnd"/>
            <w:r w:rsidRPr="008800F6">
              <w:rPr>
                <w:rFonts w:ascii="Arial" w:hAnsi="Arial" w:cs="Arial"/>
                <w:b/>
                <w:bCs/>
                <w:color w:val="000000" w:themeColor="text1"/>
                <w:sz w:val="16"/>
                <w:szCs w:val="16"/>
              </w:rPr>
              <w:t>-m</w:t>
            </w:r>
            <w:r w:rsidR="007E47BC" w:rsidRPr="008800F6">
              <w:rPr>
                <w:rFonts w:ascii="Arial" w:hAnsi="Arial" w:cs="Arial"/>
                <w:b/>
                <w:bCs/>
                <w:color w:val="000000" w:themeColor="text1"/>
                <w:sz w:val="16"/>
                <w:szCs w:val="16"/>
              </w:rPr>
              <w:t>m</w:t>
            </w:r>
            <w:r w:rsidRPr="008800F6">
              <w:rPr>
                <w:rFonts w:ascii="Arial" w:hAnsi="Arial" w:cs="Arial"/>
                <w:b/>
                <w:bCs/>
                <w:color w:val="000000" w:themeColor="text1"/>
                <w:sz w:val="16"/>
                <w:szCs w:val="16"/>
              </w:rPr>
              <w:t>-</w:t>
            </w:r>
            <w:proofErr w:type="spellStart"/>
            <w:r w:rsidRPr="008800F6">
              <w:rPr>
                <w:rFonts w:ascii="Arial" w:hAnsi="Arial" w:cs="Arial"/>
                <w:b/>
                <w:bCs/>
                <w:color w:val="000000" w:themeColor="text1"/>
                <w:sz w:val="16"/>
                <w:szCs w:val="16"/>
              </w:rPr>
              <w:t>r</w:t>
            </w:r>
            <w:r w:rsidR="007E47BC" w:rsidRPr="008800F6">
              <w:rPr>
                <w:rFonts w:ascii="Arial" w:hAnsi="Arial" w:cs="Arial"/>
                <w:b/>
                <w:bCs/>
                <w:color w:val="000000" w:themeColor="text1"/>
                <w:sz w:val="16"/>
                <w:szCs w:val="16"/>
              </w:rPr>
              <w:t>rrr</w:t>
            </w:r>
            <w:proofErr w:type="spellEnd"/>
            <w:r w:rsidRPr="008800F6">
              <w:rPr>
                <w:rFonts w:ascii="Arial" w:hAnsi="Arial" w:cs="Arial"/>
                <w:b/>
                <w:bCs/>
                <w:color w:val="000000" w:themeColor="text1"/>
                <w:sz w:val="16"/>
                <w:szCs w:val="16"/>
              </w:rPr>
              <w:t>)</w:t>
            </w:r>
          </w:p>
        </w:tc>
        <w:tc>
          <w:tcPr>
            <w:tcW w:w="2728" w:type="dxa"/>
            <w:tcBorders>
              <w:top w:val="single" w:sz="8" w:space="0" w:color="000000"/>
              <w:left w:val="single" w:sz="8" w:space="0" w:color="000000"/>
              <w:bottom w:val="single" w:sz="4" w:space="0" w:color="auto"/>
              <w:right w:val="single" w:sz="8" w:space="0" w:color="000000"/>
            </w:tcBorders>
            <w:vAlign w:val="center"/>
          </w:tcPr>
          <w:p w14:paraId="0B8CA437" w14:textId="3E1F266B" w:rsidR="0051544A" w:rsidRPr="008800F6" w:rsidRDefault="0051544A" w:rsidP="006C7BFA">
            <w:pPr>
              <w:snapToGrid w:val="0"/>
              <w:spacing w:line="276" w:lineRule="auto"/>
              <w:ind w:left="46"/>
              <w:jc w:val="center"/>
              <w:rPr>
                <w:rFonts w:ascii="Arial" w:hAnsi="Arial" w:cs="Arial"/>
                <w:b/>
                <w:bCs/>
                <w:color w:val="000000" w:themeColor="text1"/>
                <w:sz w:val="16"/>
                <w:szCs w:val="16"/>
              </w:rPr>
            </w:pPr>
            <w:r w:rsidRPr="008800F6">
              <w:rPr>
                <w:rFonts w:ascii="Arial" w:hAnsi="Arial" w:cs="Arial"/>
                <w:b/>
                <w:bCs/>
                <w:color w:val="000000" w:themeColor="text1"/>
                <w:sz w:val="16"/>
                <w:szCs w:val="16"/>
              </w:rPr>
              <w:t xml:space="preserve">Podmiot, na rzecz którego </w:t>
            </w:r>
            <w:r w:rsidR="007E47BC" w:rsidRPr="008800F6">
              <w:rPr>
                <w:rFonts w:ascii="Arial" w:hAnsi="Arial" w:cs="Arial"/>
                <w:b/>
                <w:bCs/>
                <w:color w:val="000000" w:themeColor="text1"/>
                <w:sz w:val="16"/>
                <w:szCs w:val="16"/>
              </w:rPr>
              <w:t>roboty budowlane zostały wykonane</w:t>
            </w:r>
          </w:p>
          <w:p w14:paraId="2D847C3E" w14:textId="77777777" w:rsidR="0051544A" w:rsidRPr="008800F6" w:rsidRDefault="0051544A" w:rsidP="006C7BFA">
            <w:pPr>
              <w:spacing w:line="276" w:lineRule="auto"/>
              <w:ind w:left="46"/>
              <w:jc w:val="center"/>
              <w:rPr>
                <w:rFonts w:ascii="Arial" w:hAnsi="Arial" w:cs="Arial"/>
                <w:b/>
                <w:bCs/>
                <w:color w:val="000000" w:themeColor="text1"/>
                <w:sz w:val="16"/>
                <w:szCs w:val="16"/>
              </w:rPr>
            </w:pPr>
            <w:r w:rsidRPr="008800F6">
              <w:rPr>
                <w:rFonts w:ascii="Arial" w:hAnsi="Arial" w:cs="Arial"/>
                <w:b/>
                <w:bCs/>
                <w:color w:val="000000" w:themeColor="text1"/>
                <w:sz w:val="16"/>
                <w:szCs w:val="16"/>
              </w:rPr>
              <w:t>(nazwa, adres, telefon)</w:t>
            </w:r>
          </w:p>
        </w:tc>
      </w:tr>
      <w:tr w:rsidR="008800F6" w:rsidRPr="008800F6" w14:paraId="3384FC7C" w14:textId="77777777" w:rsidTr="00FD400C">
        <w:trPr>
          <w:gridAfter w:val="1"/>
          <w:wAfter w:w="9" w:type="dxa"/>
          <w:trHeight w:val="889"/>
        </w:trPr>
        <w:tc>
          <w:tcPr>
            <w:tcW w:w="426" w:type="dxa"/>
            <w:tcBorders>
              <w:top w:val="single" w:sz="4" w:space="0" w:color="auto"/>
              <w:left w:val="single" w:sz="4" w:space="0" w:color="auto"/>
              <w:bottom w:val="single" w:sz="4" w:space="0" w:color="auto"/>
              <w:right w:val="single" w:sz="4" w:space="0" w:color="auto"/>
            </w:tcBorders>
            <w:vAlign w:val="center"/>
          </w:tcPr>
          <w:p w14:paraId="747148D3" w14:textId="399E3EA2" w:rsidR="0051544A" w:rsidRPr="008800F6" w:rsidRDefault="0051544A" w:rsidP="00851FD2">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1.</w:t>
            </w:r>
          </w:p>
        </w:tc>
        <w:tc>
          <w:tcPr>
            <w:tcW w:w="3261" w:type="dxa"/>
            <w:tcBorders>
              <w:top w:val="single" w:sz="4" w:space="0" w:color="auto"/>
              <w:left w:val="single" w:sz="4" w:space="0" w:color="auto"/>
              <w:bottom w:val="single" w:sz="4" w:space="0" w:color="auto"/>
              <w:right w:val="single" w:sz="4" w:space="0" w:color="auto"/>
            </w:tcBorders>
          </w:tcPr>
          <w:p w14:paraId="3903CDAD" w14:textId="7B875A84" w:rsidR="0051544A" w:rsidRPr="008800F6" w:rsidRDefault="0051544A" w:rsidP="00851FD2">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 xml:space="preserve">Nazwa </w:t>
            </w:r>
            <w:r w:rsidR="001D2BF6" w:rsidRPr="008800F6">
              <w:rPr>
                <w:rFonts w:ascii="Arial" w:hAnsi="Arial" w:cs="Arial"/>
                <w:color w:val="000000" w:themeColor="text1"/>
                <w:sz w:val="16"/>
                <w:szCs w:val="16"/>
              </w:rPr>
              <w:t>zamówienia …</w:t>
            </w:r>
          </w:p>
          <w:p w14:paraId="61F6259C" w14:textId="77777777" w:rsidR="0051544A" w:rsidRPr="008800F6" w:rsidRDefault="0051544A" w:rsidP="00851FD2">
            <w:pPr>
              <w:snapToGrid w:val="0"/>
              <w:spacing w:line="276" w:lineRule="auto"/>
              <w:jc w:val="both"/>
              <w:rPr>
                <w:rFonts w:ascii="Arial" w:hAnsi="Arial" w:cs="Arial"/>
                <w:color w:val="000000" w:themeColor="text1"/>
                <w:sz w:val="16"/>
                <w:szCs w:val="16"/>
              </w:rPr>
            </w:pPr>
          </w:p>
          <w:p w14:paraId="73B7377F" w14:textId="03AD8966" w:rsidR="0051544A" w:rsidRPr="008800F6" w:rsidRDefault="0051544A" w:rsidP="00FD400C">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 xml:space="preserve">Przedmiotem </w:t>
            </w:r>
            <w:r w:rsidR="001D2BF6" w:rsidRPr="008800F6">
              <w:rPr>
                <w:rFonts w:ascii="Arial" w:hAnsi="Arial" w:cs="Arial"/>
                <w:color w:val="000000" w:themeColor="text1"/>
                <w:sz w:val="16"/>
                <w:szCs w:val="16"/>
              </w:rPr>
              <w:t xml:space="preserve">zamówienia było </w:t>
            </w:r>
            <w:r w:rsidR="003A1D5E" w:rsidRPr="003A1D5E">
              <w:rPr>
                <w:rFonts w:ascii="Arial" w:hAnsi="Arial" w:cs="Arial"/>
                <w:color w:val="000000" w:themeColor="text1"/>
                <w:sz w:val="16"/>
                <w:szCs w:val="16"/>
              </w:rPr>
              <w:t>wykonanie robót budowlanych polegających na budowie lub przebudowie obiektu budowlanego typu stacja uzdatniania wody lub oczyszczalnia ścieków o wartości robót budowlanych 1.600.000,00 zł netto (słownie: jeden milion sześćset tysięcy złotych 00/100)</w:t>
            </w:r>
          </w:p>
        </w:tc>
        <w:tc>
          <w:tcPr>
            <w:tcW w:w="1842" w:type="dxa"/>
            <w:tcBorders>
              <w:top w:val="single" w:sz="4" w:space="0" w:color="auto"/>
              <w:left w:val="single" w:sz="4" w:space="0" w:color="auto"/>
              <w:bottom w:val="single" w:sz="4" w:space="0" w:color="auto"/>
              <w:right w:val="single" w:sz="4" w:space="0" w:color="auto"/>
            </w:tcBorders>
          </w:tcPr>
          <w:p w14:paraId="56D90AD5" w14:textId="245AF85D" w:rsidR="0051544A" w:rsidRPr="008800F6" w:rsidRDefault="00FD400C"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Rodzaj</w:t>
            </w:r>
            <w:r w:rsidR="0051544A" w:rsidRPr="008800F6">
              <w:rPr>
                <w:rFonts w:ascii="Arial" w:hAnsi="Arial" w:cs="Arial"/>
                <w:color w:val="000000" w:themeColor="text1"/>
                <w:sz w:val="16"/>
                <w:szCs w:val="16"/>
              </w:rPr>
              <w:t xml:space="preserve"> obiektu budowlanego: …</w:t>
            </w:r>
          </w:p>
          <w:p w14:paraId="5F81656B" w14:textId="77777777" w:rsidR="0051544A" w:rsidRPr="008800F6" w:rsidRDefault="0051544A" w:rsidP="006C7BFA">
            <w:pPr>
              <w:snapToGrid w:val="0"/>
              <w:spacing w:line="276" w:lineRule="auto"/>
              <w:rPr>
                <w:rFonts w:ascii="Arial" w:hAnsi="Arial" w:cs="Arial"/>
                <w:color w:val="000000" w:themeColor="text1"/>
                <w:sz w:val="16"/>
                <w:szCs w:val="16"/>
              </w:rPr>
            </w:pPr>
          </w:p>
          <w:p w14:paraId="021CA420" w14:textId="77777777" w:rsidR="0051544A" w:rsidRPr="008800F6" w:rsidRDefault="0051544A"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Lokalizacja obiektu budowlanego: …</w:t>
            </w:r>
          </w:p>
          <w:p w14:paraId="1FD10278" w14:textId="77777777" w:rsidR="0051544A" w:rsidRPr="008800F6" w:rsidRDefault="0051544A" w:rsidP="006C7BFA">
            <w:pPr>
              <w:snapToGrid w:val="0"/>
              <w:spacing w:line="276" w:lineRule="auto"/>
              <w:rPr>
                <w:rFonts w:ascii="Arial" w:hAnsi="Arial" w:cs="Arial"/>
                <w:color w:val="000000" w:themeColor="text1"/>
                <w:sz w:val="16"/>
                <w:szCs w:val="16"/>
              </w:rPr>
            </w:pPr>
          </w:p>
          <w:p w14:paraId="30587AD5" w14:textId="77777777" w:rsidR="0051544A" w:rsidRPr="008800F6" w:rsidRDefault="0051544A"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Wartość robót budowlanych netto: …</w:t>
            </w:r>
          </w:p>
          <w:p w14:paraId="77D278EE" w14:textId="77777777" w:rsidR="001027EC" w:rsidRPr="008800F6" w:rsidRDefault="001027EC" w:rsidP="006C7BFA">
            <w:pPr>
              <w:snapToGrid w:val="0"/>
              <w:spacing w:line="276" w:lineRule="auto"/>
              <w:rPr>
                <w:rFonts w:ascii="Arial" w:hAnsi="Arial" w:cs="Arial"/>
                <w:color w:val="000000" w:themeColor="text1"/>
                <w:sz w:val="16"/>
                <w:szCs w:val="16"/>
              </w:rPr>
            </w:pPr>
          </w:p>
          <w:p w14:paraId="34BFDBE2" w14:textId="0E13150C" w:rsidR="001027EC" w:rsidRPr="008800F6" w:rsidRDefault="00851FD2"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Wykonawca: …</w:t>
            </w:r>
          </w:p>
          <w:p w14:paraId="4D6D0190" w14:textId="77777777" w:rsidR="0051544A" w:rsidRPr="008800F6" w:rsidRDefault="0051544A" w:rsidP="006C7BFA">
            <w:pPr>
              <w:snapToGrid w:val="0"/>
              <w:spacing w:line="276" w:lineRule="auto"/>
              <w:rPr>
                <w:rFonts w:ascii="Arial" w:hAnsi="Arial" w:cs="Arial"/>
                <w:color w:val="000000" w:themeColor="text1"/>
                <w:sz w:val="16"/>
                <w:szCs w:val="16"/>
              </w:rPr>
            </w:pPr>
          </w:p>
        </w:tc>
        <w:tc>
          <w:tcPr>
            <w:tcW w:w="1667" w:type="dxa"/>
            <w:tcBorders>
              <w:top w:val="single" w:sz="4" w:space="0" w:color="auto"/>
              <w:left w:val="single" w:sz="4" w:space="0" w:color="auto"/>
              <w:bottom w:val="single" w:sz="4" w:space="0" w:color="auto"/>
              <w:right w:val="single" w:sz="4" w:space="0" w:color="auto"/>
            </w:tcBorders>
          </w:tcPr>
          <w:p w14:paraId="69E1D663" w14:textId="77777777" w:rsidR="0051544A" w:rsidRPr="008800F6" w:rsidRDefault="0051544A" w:rsidP="006C7BFA">
            <w:pPr>
              <w:pStyle w:val="Lista"/>
              <w:snapToGrid w:val="0"/>
              <w:spacing w:line="276" w:lineRule="auto"/>
              <w:rPr>
                <w:color w:val="000000" w:themeColor="text1"/>
                <w:sz w:val="16"/>
                <w:szCs w:val="16"/>
              </w:rPr>
            </w:pPr>
            <w:r w:rsidRPr="008800F6">
              <w:rPr>
                <w:color w:val="000000" w:themeColor="text1"/>
                <w:sz w:val="16"/>
                <w:szCs w:val="16"/>
              </w:rPr>
              <w:t>Data rozpoczęcia: …</w:t>
            </w:r>
          </w:p>
          <w:p w14:paraId="17EA9572" w14:textId="77777777" w:rsidR="0051544A" w:rsidRPr="008800F6" w:rsidRDefault="0051544A" w:rsidP="006C7BFA">
            <w:pPr>
              <w:pStyle w:val="Lista"/>
              <w:snapToGrid w:val="0"/>
              <w:spacing w:line="276" w:lineRule="auto"/>
              <w:rPr>
                <w:color w:val="000000" w:themeColor="text1"/>
                <w:sz w:val="16"/>
                <w:szCs w:val="16"/>
              </w:rPr>
            </w:pPr>
            <w:r w:rsidRPr="008800F6">
              <w:rPr>
                <w:color w:val="000000" w:themeColor="text1"/>
                <w:sz w:val="16"/>
                <w:szCs w:val="16"/>
              </w:rPr>
              <w:t>Data zakończenia: …</w:t>
            </w:r>
          </w:p>
          <w:p w14:paraId="1D73E519" w14:textId="77777777" w:rsidR="0051544A" w:rsidRPr="008800F6" w:rsidRDefault="0051544A" w:rsidP="006C7BFA">
            <w:pPr>
              <w:pStyle w:val="Lista"/>
              <w:snapToGrid w:val="0"/>
              <w:spacing w:line="276" w:lineRule="auto"/>
              <w:rPr>
                <w:color w:val="000000" w:themeColor="text1"/>
                <w:sz w:val="16"/>
                <w:szCs w:val="16"/>
              </w:rPr>
            </w:pPr>
          </w:p>
        </w:tc>
        <w:tc>
          <w:tcPr>
            <w:tcW w:w="2728" w:type="dxa"/>
            <w:tcBorders>
              <w:top w:val="single" w:sz="4" w:space="0" w:color="auto"/>
              <w:left w:val="single" w:sz="4" w:space="0" w:color="auto"/>
              <w:bottom w:val="single" w:sz="4" w:space="0" w:color="auto"/>
              <w:right w:val="single" w:sz="4" w:space="0" w:color="auto"/>
            </w:tcBorders>
          </w:tcPr>
          <w:p w14:paraId="0228A9C8" w14:textId="77777777" w:rsidR="0051544A" w:rsidRPr="008800F6" w:rsidRDefault="0051544A"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Nazwa podmiotu: ….</w:t>
            </w:r>
          </w:p>
          <w:p w14:paraId="6D060BE2" w14:textId="77777777" w:rsidR="0051544A" w:rsidRPr="008800F6" w:rsidRDefault="0051544A" w:rsidP="006C7BFA">
            <w:pPr>
              <w:snapToGrid w:val="0"/>
              <w:spacing w:line="276" w:lineRule="auto"/>
              <w:rPr>
                <w:rFonts w:ascii="Arial" w:hAnsi="Arial" w:cs="Arial"/>
                <w:color w:val="000000" w:themeColor="text1"/>
                <w:sz w:val="16"/>
                <w:szCs w:val="16"/>
              </w:rPr>
            </w:pPr>
          </w:p>
          <w:p w14:paraId="1C02E015" w14:textId="77777777" w:rsidR="0051544A" w:rsidRPr="008800F6" w:rsidRDefault="0051544A"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Adres: ….</w:t>
            </w:r>
          </w:p>
          <w:p w14:paraId="355B3D4D" w14:textId="77777777" w:rsidR="0051544A" w:rsidRPr="008800F6" w:rsidRDefault="0051544A" w:rsidP="006C7BFA">
            <w:pPr>
              <w:snapToGrid w:val="0"/>
              <w:spacing w:line="276" w:lineRule="auto"/>
              <w:rPr>
                <w:rFonts w:ascii="Arial" w:hAnsi="Arial" w:cs="Arial"/>
                <w:color w:val="000000" w:themeColor="text1"/>
                <w:sz w:val="16"/>
                <w:szCs w:val="16"/>
              </w:rPr>
            </w:pPr>
          </w:p>
          <w:p w14:paraId="084B8B3E" w14:textId="77777777" w:rsidR="0051544A" w:rsidRPr="008800F6" w:rsidRDefault="0051544A"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Telefon:….</w:t>
            </w:r>
          </w:p>
          <w:p w14:paraId="55297BF3" w14:textId="77777777" w:rsidR="0051544A" w:rsidRPr="008800F6" w:rsidRDefault="0051544A" w:rsidP="006C7BFA">
            <w:pPr>
              <w:snapToGrid w:val="0"/>
              <w:spacing w:line="276" w:lineRule="auto"/>
              <w:rPr>
                <w:rFonts w:ascii="Arial" w:hAnsi="Arial" w:cs="Arial"/>
                <w:color w:val="000000" w:themeColor="text1"/>
                <w:sz w:val="16"/>
                <w:szCs w:val="16"/>
              </w:rPr>
            </w:pPr>
          </w:p>
        </w:tc>
      </w:tr>
      <w:tr w:rsidR="008800F6" w:rsidRPr="008800F6" w14:paraId="1804FFE8" w14:textId="77777777" w:rsidTr="00FD400C">
        <w:trPr>
          <w:gridAfter w:val="1"/>
          <w:wAfter w:w="9" w:type="dxa"/>
          <w:trHeight w:val="889"/>
        </w:trPr>
        <w:tc>
          <w:tcPr>
            <w:tcW w:w="426" w:type="dxa"/>
            <w:tcBorders>
              <w:top w:val="single" w:sz="4" w:space="0" w:color="auto"/>
              <w:left w:val="single" w:sz="4" w:space="0" w:color="auto"/>
              <w:bottom w:val="single" w:sz="4" w:space="0" w:color="auto"/>
              <w:right w:val="single" w:sz="4" w:space="0" w:color="auto"/>
            </w:tcBorders>
            <w:vAlign w:val="center"/>
          </w:tcPr>
          <w:p w14:paraId="1D14BCBA" w14:textId="586BC62B" w:rsidR="00851FD2" w:rsidRPr="008800F6" w:rsidRDefault="00851FD2" w:rsidP="00851FD2">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t>2.</w:t>
            </w:r>
          </w:p>
        </w:tc>
        <w:tc>
          <w:tcPr>
            <w:tcW w:w="3261" w:type="dxa"/>
            <w:tcBorders>
              <w:top w:val="single" w:sz="4" w:space="0" w:color="auto"/>
              <w:left w:val="single" w:sz="4" w:space="0" w:color="auto"/>
              <w:bottom w:val="single" w:sz="4" w:space="0" w:color="auto"/>
              <w:right w:val="single" w:sz="4" w:space="0" w:color="auto"/>
            </w:tcBorders>
          </w:tcPr>
          <w:p w14:paraId="5AFC28E5" w14:textId="77777777" w:rsidR="00851FD2" w:rsidRPr="008800F6" w:rsidRDefault="00851FD2" w:rsidP="00851FD2">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Nazwa zamówienia …</w:t>
            </w:r>
          </w:p>
          <w:p w14:paraId="38A436D7" w14:textId="77777777" w:rsidR="00851FD2" w:rsidRPr="008800F6" w:rsidRDefault="00851FD2" w:rsidP="00851FD2">
            <w:pPr>
              <w:snapToGrid w:val="0"/>
              <w:spacing w:line="276" w:lineRule="auto"/>
              <w:jc w:val="both"/>
              <w:rPr>
                <w:rFonts w:ascii="Arial" w:hAnsi="Arial" w:cs="Arial"/>
                <w:color w:val="000000" w:themeColor="text1"/>
                <w:sz w:val="16"/>
                <w:szCs w:val="16"/>
              </w:rPr>
            </w:pPr>
          </w:p>
          <w:p w14:paraId="05B0F1A3" w14:textId="77777777" w:rsidR="00851FD2" w:rsidRDefault="003A1D5E" w:rsidP="00FD400C">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 xml:space="preserve">Przedmiotem zamówienia było </w:t>
            </w:r>
            <w:r w:rsidRPr="003A1D5E">
              <w:rPr>
                <w:rFonts w:ascii="Arial" w:hAnsi="Arial" w:cs="Arial"/>
                <w:color w:val="000000" w:themeColor="text1"/>
                <w:sz w:val="16"/>
                <w:szCs w:val="16"/>
              </w:rPr>
              <w:t>wykonanie robót budowlanych polegających na budowie lub przebudowie obiektu budowlanego typu stacja uzdatniania wody lub oczyszczalnia ścieków o wartości robót budowlanych 1.600.000,00 zł netto (słownie: jeden milion sześćset tysięcy złotych 00/100)</w:t>
            </w:r>
          </w:p>
          <w:p w14:paraId="3F98F91F" w14:textId="62895BDF" w:rsidR="003A1D5E" w:rsidRPr="008800F6" w:rsidRDefault="003A1D5E" w:rsidP="00FD400C">
            <w:pPr>
              <w:snapToGrid w:val="0"/>
              <w:spacing w:line="276" w:lineRule="auto"/>
              <w:jc w:val="both"/>
              <w:rPr>
                <w:rFonts w:ascii="Arial" w:hAnsi="Arial" w:cs="Arial"/>
                <w:color w:val="000000" w:themeColor="text1"/>
                <w:sz w:val="16"/>
                <w:szCs w:val="16"/>
              </w:rPr>
            </w:pPr>
          </w:p>
        </w:tc>
        <w:tc>
          <w:tcPr>
            <w:tcW w:w="1842" w:type="dxa"/>
            <w:tcBorders>
              <w:top w:val="single" w:sz="4" w:space="0" w:color="auto"/>
              <w:left w:val="single" w:sz="4" w:space="0" w:color="auto"/>
              <w:bottom w:val="single" w:sz="4" w:space="0" w:color="auto"/>
              <w:right w:val="single" w:sz="4" w:space="0" w:color="auto"/>
            </w:tcBorders>
          </w:tcPr>
          <w:p w14:paraId="69F49638" w14:textId="12F3AD1C" w:rsidR="00851FD2" w:rsidRPr="008800F6" w:rsidRDefault="00FD400C" w:rsidP="00851FD2">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Rodzaj urządzenia</w:t>
            </w:r>
            <w:r w:rsidR="00851FD2" w:rsidRPr="008800F6">
              <w:rPr>
                <w:rFonts w:ascii="Arial" w:hAnsi="Arial" w:cs="Arial"/>
                <w:color w:val="000000" w:themeColor="text1"/>
                <w:sz w:val="16"/>
                <w:szCs w:val="16"/>
              </w:rPr>
              <w:t>: …</w:t>
            </w:r>
          </w:p>
          <w:p w14:paraId="6733C0D4" w14:textId="77777777" w:rsidR="00851FD2" w:rsidRPr="008800F6" w:rsidRDefault="00851FD2" w:rsidP="00851FD2">
            <w:pPr>
              <w:snapToGrid w:val="0"/>
              <w:spacing w:line="276" w:lineRule="auto"/>
              <w:rPr>
                <w:rFonts w:ascii="Arial" w:hAnsi="Arial" w:cs="Arial"/>
                <w:color w:val="000000" w:themeColor="text1"/>
                <w:sz w:val="16"/>
                <w:szCs w:val="16"/>
              </w:rPr>
            </w:pPr>
          </w:p>
          <w:p w14:paraId="477960BA" w14:textId="77777777" w:rsidR="00851FD2" w:rsidRPr="008800F6" w:rsidRDefault="00851FD2" w:rsidP="00851FD2">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Lokalizacja obiektu budowlanego: …</w:t>
            </w:r>
          </w:p>
          <w:p w14:paraId="1680A600" w14:textId="77777777" w:rsidR="00851FD2" w:rsidRPr="008800F6" w:rsidRDefault="00851FD2" w:rsidP="00851FD2">
            <w:pPr>
              <w:snapToGrid w:val="0"/>
              <w:spacing w:line="276" w:lineRule="auto"/>
              <w:rPr>
                <w:rFonts w:ascii="Arial" w:hAnsi="Arial" w:cs="Arial"/>
                <w:color w:val="000000" w:themeColor="text1"/>
                <w:sz w:val="16"/>
                <w:szCs w:val="16"/>
              </w:rPr>
            </w:pPr>
          </w:p>
          <w:p w14:paraId="606D0D17" w14:textId="77777777" w:rsidR="00851FD2" w:rsidRPr="008800F6" w:rsidRDefault="00851FD2" w:rsidP="00851FD2">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Wartość robót budowlanych netto: …</w:t>
            </w:r>
          </w:p>
          <w:p w14:paraId="66C72C64" w14:textId="77777777" w:rsidR="00851FD2" w:rsidRPr="008800F6" w:rsidRDefault="00851FD2" w:rsidP="006C7BFA">
            <w:pPr>
              <w:snapToGrid w:val="0"/>
              <w:spacing w:line="276" w:lineRule="auto"/>
              <w:rPr>
                <w:rFonts w:ascii="Arial" w:hAnsi="Arial" w:cs="Arial"/>
                <w:color w:val="000000" w:themeColor="text1"/>
                <w:sz w:val="16"/>
                <w:szCs w:val="16"/>
              </w:rPr>
            </w:pPr>
          </w:p>
          <w:p w14:paraId="6A99F406" w14:textId="72DDBE41" w:rsidR="00851FD2" w:rsidRPr="008800F6" w:rsidRDefault="00851FD2"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Wykonawca: …</w:t>
            </w:r>
          </w:p>
        </w:tc>
        <w:tc>
          <w:tcPr>
            <w:tcW w:w="1667" w:type="dxa"/>
            <w:tcBorders>
              <w:top w:val="single" w:sz="4" w:space="0" w:color="auto"/>
              <w:left w:val="single" w:sz="4" w:space="0" w:color="auto"/>
              <w:bottom w:val="single" w:sz="4" w:space="0" w:color="auto"/>
              <w:right w:val="single" w:sz="4" w:space="0" w:color="auto"/>
            </w:tcBorders>
          </w:tcPr>
          <w:p w14:paraId="54E2BACE" w14:textId="77777777" w:rsidR="00851FD2" w:rsidRPr="008800F6" w:rsidRDefault="00851FD2" w:rsidP="00851FD2">
            <w:pPr>
              <w:pStyle w:val="Lista"/>
              <w:snapToGrid w:val="0"/>
              <w:spacing w:line="276" w:lineRule="auto"/>
              <w:rPr>
                <w:color w:val="000000" w:themeColor="text1"/>
                <w:sz w:val="16"/>
                <w:szCs w:val="16"/>
              </w:rPr>
            </w:pPr>
            <w:r w:rsidRPr="008800F6">
              <w:rPr>
                <w:color w:val="000000" w:themeColor="text1"/>
                <w:sz w:val="16"/>
                <w:szCs w:val="16"/>
              </w:rPr>
              <w:t>Data rozpoczęcia: …</w:t>
            </w:r>
          </w:p>
          <w:p w14:paraId="19254223" w14:textId="77777777" w:rsidR="00851FD2" w:rsidRPr="008800F6" w:rsidRDefault="00851FD2" w:rsidP="00851FD2">
            <w:pPr>
              <w:pStyle w:val="Lista"/>
              <w:snapToGrid w:val="0"/>
              <w:spacing w:line="276" w:lineRule="auto"/>
              <w:rPr>
                <w:color w:val="000000" w:themeColor="text1"/>
                <w:sz w:val="16"/>
                <w:szCs w:val="16"/>
              </w:rPr>
            </w:pPr>
            <w:r w:rsidRPr="008800F6">
              <w:rPr>
                <w:color w:val="000000" w:themeColor="text1"/>
                <w:sz w:val="16"/>
                <w:szCs w:val="16"/>
              </w:rPr>
              <w:t>Data zakończenia: …</w:t>
            </w:r>
          </w:p>
          <w:p w14:paraId="2F337B3F" w14:textId="77777777" w:rsidR="00851FD2" w:rsidRPr="008800F6" w:rsidRDefault="00851FD2" w:rsidP="006C7BFA">
            <w:pPr>
              <w:pStyle w:val="Lista"/>
              <w:snapToGrid w:val="0"/>
              <w:spacing w:line="276" w:lineRule="auto"/>
              <w:rPr>
                <w:color w:val="000000" w:themeColor="text1"/>
                <w:sz w:val="16"/>
                <w:szCs w:val="16"/>
              </w:rPr>
            </w:pPr>
          </w:p>
        </w:tc>
        <w:tc>
          <w:tcPr>
            <w:tcW w:w="2728" w:type="dxa"/>
            <w:tcBorders>
              <w:top w:val="single" w:sz="4" w:space="0" w:color="auto"/>
              <w:left w:val="single" w:sz="4" w:space="0" w:color="auto"/>
              <w:bottom w:val="single" w:sz="4" w:space="0" w:color="auto"/>
              <w:right w:val="single" w:sz="4" w:space="0" w:color="auto"/>
            </w:tcBorders>
          </w:tcPr>
          <w:p w14:paraId="45C75188" w14:textId="77777777" w:rsidR="00851FD2" w:rsidRPr="008800F6" w:rsidRDefault="00851FD2" w:rsidP="00851FD2">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Nazwa podmiotu: ….</w:t>
            </w:r>
          </w:p>
          <w:p w14:paraId="0A8FAF71" w14:textId="77777777" w:rsidR="00851FD2" w:rsidRPr="008800F6" w:rsidRDefault="00851FD2" w:rsidP="00851FD2">
            <w:pPr>
              <w:snapToGrid w:val="0"/>
              <w:spacing w:line="276" w:lineRule="auto"/>
              <w:rPr>
                <w:rFonts w:ascii="Arial" w:hAnsi="Arial" w:cs="Arial"/>
                <w:color w:val="000000" w:themeColor="text1"/>
                <w:sz w:val="16"/>
                <w:szCs w:val="16"/>
              </w:rPr>
            </w:pPr>
          </w:p>
          <w:p w14:paraId="454A3E25" w14:textId="77777777" w:rsidR="00851FD2" w:rsidRPr="008800F6" w:rsidRDefault="00851FD2" w:rsidP="00851FD2">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Adres: ….</w:t>
            </w:r>
          </w:p>
          <w:p w14:paraId="4C3EDED8" w14:textId="77777777" w:rsidR="00851FD2" w:rsidRPr="008800F6" w:rsidRDefault="00851FD2" w:rsidP="00851FD2">
            <w:pPr>
              <w:snapToGrid w:val="0"/>
              <w:spacing w:line="276" w:lineRule="auto"/>
              <w:rPr>
                <w:rFonts w:ascii="Arial" w:hAnsi="Arial" w:cs="Arial"/>
                <w:color w:val="000000" w:themeColor="text1"/>
                <w:sz w:val="16"/>
                <w:szCs w:val="16"/>
              </w:rPr>
            </w:pPr>
          </w:p>
          <w:p w14:paraId="22F7D04C" w14:textId="77777777" w:rsidR="00851FD2" w:rsidRPr="008800F6" w:rsidRDefault="00851FD2" w:rsidP="00851FD2">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Telefon:….</w:t>
            </w:r>
          </w:p>
          <w:p w14:paraId="650BFD65" w14:textId="77777777" w:rsidR="00851FD2" w:rsidRPr="008800F6" w:rsidRDefault="00851FD2" w:rsidP="006C7BFA">
            <w:pPr>
              <w:snapToGrid w:val="0"/>
              <w:spacing w:line="276" w:lineRule="auto"/>
              <w:rPr>
                <w:rFonts w:ascii="Arial" w:hAnsi="Arial" w:cs="Arial"/>
                <w:color w:val="000000" w:themeColor="text1"/>
                <w:sz w:val="16"/>
                <w:szCs w:val="16"/>
              </w:rPr>
            </w:pPr>
          </w:p>
        </w:tc>
      </w:tr>
    </w:tbl>
    <w:p w14:paraId="53442E4D" w14:textId="77777777" w:rsidR="00FD400C" w:rsidRPr="008800F6" w:rsidRDefault="00FD400C" w:rsidP="00FD400C">
      <w:pPr>
        <w:spacing w:line="276" w:lineRule="auto"/>
        <w:jc w:val="both"/>
        <w:rPr>
          <w:rFonts w:ascii="Arial" w:hAnsi="Arial" w:cs="Arial"/>
          <w:b/>
          <w:bCs/>
          <w:iCs/>
          <w:color w:val="000000" w:themeColor="text1"/>
          <w:sz w:val="16"/>
          <w:szCs w:val="16"/>
        </w:rPr>
      </w:pPr>
    </w:p>
    <w:p w14:paraId="427849C3" w14:textId="05F61015" w:rsidR="0051544A" w:rsidRPr="008800F6" w:rsidRDefault="0051544A" w:rsidP="006C7BFA">
      <w:pPr>
        <w:spacing w:line="276" w:lineRule="auto"/>
        <w:ind w:left="-13" w:firstLine="13"/>
        <w:jc w:val="both"/>
        <w:rPr>
          <w:rFonts w:ascii="Arial" w:hAnsi="Arial" w:cs="Arial"/>
          <w:color w:val="000000" w:themeColor="text1"/>
          <w:sz w:val="16"/>
          <w:szCs w:val="16"/>
        </w:rPr>
      </w:pPr>
      <w:r w:rsidRPr="008800F6">
        <w:rPr>
          <w:rFonts w:ascii="Arial" w:hAnsi="Arial" w:cs="Arial"/>
          <w:b/>
          <w:bCs/>
          <w:iCs/>
          <w:color w:val="000000" w:themeColor="text1"/>
          <w:sz w:val="16"/>
          <w:szCs w:val="16"/>
        </w:rPr>
        <w:t>Z wypełnionego przez wykonawcę powyższego załącznika musi wyraźnie i jednoznacznie wynikać spełnianie warunk</w:t>
      </w:r>
      <w:r w:rsidR="00FD400C" w:rsidRPr="008800F6">
        <w:rPr>
          <w:rFonts w:ascii="Arial" w:hAnsi="Arial" w:cs="Arial"/>
          <w:b/>
          <w:bCs/>
          <w:iCs/>
          <w:color w:val="000000" w:themeColor="text1"/>
          <w:sz w:val="16"/>
          <w:szCs w:val="16"/>
        </w:rPr>
        <w:t>ów</w:t>
      </w:r>
      <w:r w:rsidRPr="008800F6">
        <w:rPr>
          <w:rFonts w:ascii="Arial" w:hAnsi="Arial" w:cs="Arial"/>
          <w:b/>
          <w:bCs/>
          <w:iCs/>
          <w:color w:val="000000" w:themeColor="text1"/>
          <w:sz w:val="16"/>
          <w:szCs w:val="16"/>
        </w:rPr>
        <w:t xml:space="preserve"> określon</w:t>
      </w:r>
      <w:r w:rsidR="00FD400C" w:rsidRPr="008800F6">
        <w:rPr>
          <w:rFonts w:ascii="Arial" w:hAnsi="Arial" w:cs="Arial"/>
          <w:b/>
          <w:bCs/>
          <w:iCs/>
          <w:color w:val="000000" w:themeColor="text1"/>
          <w:sz w:val="16"/>
          <w:szCs w:val="16"/>
        </w:rPr>
        <w:t>ych</w:t>
      </w:r>
      <w:r w:rsidRPr="008800F6">
        <w:rPr>
          <w:rFonts w:ascii="Arial" w:hAnsi="Arial" w:cs="Arial"/>
          <w:b/>
          <w:bCs/>
          <w:iCs/>
          <w:color w:val="000000" w:themeColor="text1"/>
          <w:sz w:val="16"/>
          <w:szCs w:val="16"/>
        </w:rPr>
        <w:t xml:space="preserve"> w treści SWZ.</w:t>
      </w:r>
    </w:p>
    <w:p w14:paraId="1BB29489" w14:textId="77777777" w:rsidR="0051544A" w:rsidRPr="008800F6" w:rsidRDefault="0051544A" w:rsidP="006C7BFA">
      <w:pPr>
        <w:spacing w:line="276" w:lineRule="auto"/>
        <w:ind w:left="-13" w:firstLine="13"/>
        <w:jc w:val="both"/>
        <w:rPr>
          <w:rFonts w:ascii="Arial" w:hAnsi="Arial" w:cs="Arial"/>
          <w:b/>
          <w:color w:val="000000" w:themeColor="text1"/>
          <w:sz w:val="16"/>
          <w:szCs w:val="16"/>
        </w:rPr>
      </w:pPr>
    </w:p>
    <w:p w14:paraId="2CF90551" w14:textId="3A01F429" w:rsidR="0051544A" w:rsidRPr="008800F6" w:rsidRDefault="0051544A" w:rsidP="006C7BFA">
      <w:pPr>
        <w:spacing w:line="276" w:lineRule="auto"/>
        <w:ind w:left="-13" w:firstLine="13"/>
        <w:jc w:val="both"/>
        <w:rPr>
          <w:rFonts w:ascii="Arial" w:hAnsi="Arial" w:cs="Arial"/>
          <w:b/>
          <w:color w:val="000000" w:themeColor="text1"/>
          <w:sz w:val="16"/>
          <w:szCs w:val="16"/>
        </w:rPr>
      </w:pPr>
      <w:r w:rsidRPr="008800F6">
        <w:rPr>
          <w:rFonts w:ascii="Arial" w:hAnsi="Arial" w:cs="Arial"/>
          <w:b/>
          <w:color w:val="000000" w:themeColor="text1"/>
          <w:sz w:val="16"/>
          <w:szCs w:val="16"/>
        </w:rPr>
        <w:t xml:space="preserve">Do wykazu należy dołączyć dowody określające, czy </w:t>
      </w:r>
      <w:r w:rsidR="00FD400C" w:rsidRPr="008800F6">
        <w:rPr>
          <w:rFonts w:ascii="Arial" w:hAnsi="Arial" w:cs="Arial"/>
          <w:b/>
          <w:color w:val="000000" w:themeColor="text1"/>
          <w:sz w:val="16"/>
          <w:szCs w:val="16"/>
        </w:rPr>
        <w:t>zamówienia</w:t>
      </w:r>
      <w:r w:rsidRPr="008800F6">
        <w:rPr>
          <w:rFonts w:ascii="Arial" w:hAnsi="Arial" w:cs="Arial"/>
          <w:b/>
          <w:color w:val="000000" w:themeColor="text1"/>
          <w:sz w:val="16"/>
          <w:szCs w:val="16"/>
        </w:rPr>
        <w:t xml:space="preserve"> wymienione w ww. wykazie zostały wykonane należycie.</w:t>
      </w:r>
    </w:p>
    <w:p w14:paraId="090EF97C" w14:textId="77777777" w:rsidR="0051544A" w:rsidRPr="008800F6" w:rsidRDefault="0051544A" w:rsidP="006C7BFA">
      <w:pPr>
        <w:pStyle w:val="Zwykytekst1"/>
        <w:spacing w:line="276" w:lineRule="auto"/>
        <w:ind w:right="23"/>
        <w:jc w:val="both"/>
        <w:rPr>
          <w:rFonts w:ascii="Arial" w:hAnsi="Arial" w:cs="Arial"/>
          <w:color w:val="000000" w:themeColor="text1"/>
        </w:rPr>
      </w:pPr>
    </w:p>
    <w:p w14:paraId="0E932F06" w14:textId="62555B72" w:rsidR="0051544A" w:rsidRPr="008800F6" w:rsidRDefault="0051544A" w:rsidP="006C7BFA">
      <w:pPr>
        <w:suppressAutoHyphens/>
        <w:spacing w:line="276" w:lineRule="auto"/>
        <w:ind w:right="23"/>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__________________ dnia __. __.202</w:t>
      </w:r>
      <w:r w:rsidR="003A1D5E">
        <w:rPr>
          <w:rFonts w:ascii="Arial" w:hAnsi="Arial" w:cs="Arial"/>
          <w:color w:val="000000" w:themeColor="text1"/>
          <w:sz w:val="20"/>
          <w:szCs w:val="20"/>
          <w:lang w:eastAsia="ar-SA"/>
        </w:rPr>
        <w:t>6</w:t>
      </w:r>
      <w:r w:rsidRPr="008800F6">
        <w:rPr>
          <w:rFonts w:ascii="Arial" w:hAnsi="Arial" w:cs="Arial"/>
          <w:color w:val="000000" w:themeColor="text1"/>
          <w:sz w:val="20"/>
          <w:szCs w:val="20"/>
          <w:lang w:eastAsia="ar-SA"/>
        </w:rPr>
        <w:t xml:space="preserve"> r.</w:t>
      </w:r>
      <w:r w:rsidR="00D61AAD" w:rsidRPr="008800F6">
        <w:rPr>
          <w:rFonts w:ascii="Arial" w:hAnsi="Arial" w:cs="Arial"/>
          <w:color w:val="000000" w:themeColor="text1"/>
          <w:sz w:val="20"/>
          <w:szCs w:val="20"/>
          <w:lang w:eastAsia="ar-SA"/>
        </w:rPr>
        <w:tab/>
      </w:r>
      <w:r w:rsidR="00D61AAD" w:rsidRPr="008800F6">
        <w:rPr>
          <w:rFonts w:ascii="Arial" w:hAnsi="Arial" w:cs="Arial"/>
          <w:color w:val="000000" w:themeColor="text1"/>
          <w:sz w:val="20"/>
          <w:szCs w:val="20"/>
          <w:lang w:eastAsia="ar-SA"/>
        </w:rPr>
        <w:tab/>
      </w:r>
      <w:r w:rsidR="00D61AAD" w:rsidRPr="008800F6">
        <w:rPr>
          <w:rFonts w:ascii="Arial" w:hAnsi="Arial" w:cs="Arial"/>
          <w:color w:val="000000" w:themeColor="text1"/>
          <w:sz w:val="20"/>
          <w:szCs w:val="20"/>
          <w:lang w:eastAsia="ar-SA"/>
        </w:rPr>
        <w:tab/>
      </w:r>
      <w:r w:rsidRPr="008800F6">
        <w:rPr>
          <w:rFonts w:ascii="Arial" w:hAnsi="Arial" w:cs="Arial"/>
          <w:b/>
          <w:color w:val="000000" w:themeColor="text1"/>
          <w:sz w:val="20"/>
          <w:szCs w:val="20"/>
        </w:rPr>
        <w:t>___________________________</w:t>
      </w:r>
    </w:p>
    <w:p w14:paraId="57974558" w14:textId="3F3125E5" w:rsidR="0051544A" w:rsidRDefault="0051544A" w:rsidP="00FD400C">
      <w:pPr>
        <w:spacing w:line="276" w:lineRule="auto"/>
        <w:ind w:left="4254" w:right="23" w:firstLine="709"/>
        <w:jc w:val="center"/>
        <w:rPr>
          <w:rFonts w:ascii="Arial" w:hAnsi="Arial" w:cs="Arial"/>
          <w:i/>
          <w:color w:val="000000" w:themeColor="text1"/>
          <w:spacing w:val="-4"/>
          <w:w w:val="105"/>
          <w:sz w:val="20"/>
          <w:szCs w:val="20"/>
        </w:rPr>
      </w:pPr>
      <w:r w:rsidRPr="008800F6">
        <w:rPr>
          <w:rFonts w:ascii="Arial" w:hAnsi="Arial" w:cs="Arial"/>
          <w:i/>
          <w:color w:val="000000" w:themeColor="text1"/>
          <w:spacing w:val="-4"/>
          <w:w w:val="105"/>
          <w:sz w:val="20"/>
          <w:szCs w:val="20"/>
        </w:rPr>
        <w:t>(podpis Wykonawcy)</w:t>
      </w:r>
    </w:p>
    <w:p w14:paraId="089D6782" w14:textId="5719B26E" w:rsidR="0075286C" w:rsidRDefault="0075286C">
      <w:pPr>
        <w:rPr>
          <w:rFonts w:ascii="Arial" w:hAnsi="Arial" w:cs="Arial"/>
          <w:i/>
          <w:color w:val="000000" w:themeColor="text1"/>
          <w:spacing w:val="-4"/>
          <w:w w:val="105"/>
          <w:sz w:val="20"/>
          <w:szCs w:val="20"/>
        </w:rPr>
      </w:pPr>
      <w:r>
        <w:rPr>
          <w:rFonts w:ascii="Arial" w:hAnsi="Arial" w:cs="Arial"/>
          <w:i/>
          <w:color w:val="000000" w:themeColor="text1"/>
          <w:spacing w:val="-4"/>
          <w:w w:val="105"/>
          <w:sz w:val="20"/>
          <w:szCs w:val="20"/>
        </w:rPr>
        <w:br w:type="page"/>
      </w:r>
    </w:p>
    <w:p w14:paraId="0FDF0D97" w14:textId="77777777" w:rsidR="003A1D5E" w:rsidRPr="008800F6" w:rsidRDefault="003A1D5E" w:rsidP="00FD400C">
      <w:pPr>
        <w:spacing w:line="276" w:lineRule="auto"/>
        <w:ind w:left="4254" w:right="23" w:firstLine="709"/>
        <w:jc w:val="center"/>
        <w:rPr>
          <w:rFonts w:ascii="Arial" w:hAnsi="Arial" w:cs="Arial"/>
          <w:i/>
          <w:color w:val="000000" w:themeColor="text1"/>
          <w:spacing w:val="-4"/>
          <w:w w:val="105"/>
          <w:sz w:val="20"/>
          <w:szCs w:val="20"/>
        </w:rPr>
      </w:pPr>
    </w:p>
    <w:p w14:paraId="614C28AB" w14:textId="2E54A03E" w:rsidR="0051544A" w:rsidRPr="008800F6" w:rsidRDefault="001027EC" w:rsidP="006C7BFA">
      <w:pPr>
        <w:keepNext/>
        <w:spacing w:line="276" w:lineRule="auto"/>
        <w:jc w:val="center"/>
        <w:rPr>
          <w:rFonts w:ascii="Arial" w:hAnsi="Arial" w:cs="Arial"/>
          <w:b/>
          <w:bCs/>
          <w:color w:val="000000" w:themeColor="text1"/>
          <w:sz w:val="20"/>
          <w:szCs w:val="20"/>
        </w:rPr>
      </w:pPr>
      <w:r w:rsidRPr="008800F6">
        <w:rPr>
          <w:rFonts w:ascii="Arial" w:hAnsi="Arial" w:cs="Arial"/>
          <w:b/>
          <w:bCs/>
          <w:color w:val="000000" w:themeColor="text1"/>
          <w:sz w:val="20"/>
          <w:szCs w:val="20"/>
        </w:rPr>
        <w:t xml:space="preserve">Załącznik nr </w:t>
      </w:r>
      <w:r w:rsidR="003A1D5E">
        <w:rPr>
          <w:rFonts w:ascii="Arial" w:hAnsi="Arial" w:cs="Arial"/>
          <w:b/>
          <w:bCs/>
          <w:color w:val="000000" w:themeColor="text1"/>
          <w:sz w:val="20"/>
          <w:szCs w:val="20"/>
        </w:rPr>
        <w:t>6</w:t>
      </w:r>
    </w:p>
    <w:p w14:paraId="41C110F2" w14:textId="79AA297A" w:rsidR="0051544A" w:rsidRPr="008800F6" w:rsidRDefault="0051544A" w:rsidP="006C7BFA">
      <w:pPr>
        <w:keepNext/>
        <w:spacing w:line="276" w:lineRule="auto"/>
        <w:jc w:val="center"/>
        <w:rPr>
          <w:rFonts w:ascii="Arial" w:hAnsi="Arial" w:cs="Arial"/>
          <w:b/>
          <w:color w:val="000000" w:themeColor="text1"/>
          <w:sz w:val="20"/>
          <w:szCs w:val="20"/>
        </w:rPr>
      </w:pPr>
      <w:r w:rsidRPr="008800F6">
        <w:rPr>
          <w:rFonts w:ascii="Arial" w:hAnsi="Arial" w:cs="Arial"/>
          <w:b/>
          <w:color w:val="000000" w:themeColor="text1"/>
          <w:sz w:val="28"/>
          <w:szCs w:val="28"/>
        </w:rPr>
        <w:t xml:space="preserve">WYKAZ OSÓB </w:t>
      </w:r>
    </w:p>
    <w:p w14:paraId="26B3F22D" w14:textId="77777777" w:rsidR="0051544A" w:rsidRPr="008800F6" w:rsidRDefault="0051544A" w:rsidP="006C7BFA">
      <w:pPr>
        <w:spacing w:line="276" w:lineRule="auto"/>
        <w:ind w:right="-150"/>
        <w:rPr>
          <w:rFonts w:ascii="Arial" w:hAnsi="Arial" w:cs="Arial"/>
          <w:color w:val="000000" w:themeColor="text1"/>
          <w:sz w:val="20"/>
          <w:szCs w:val="20"/>
        </w:rPr>
      </w:pPr>
    </w:p>
    <w:p w14:paraId="605E6F27" w14:textId="77777777" w:rsidR="0051544A" w:rsidRPr="008800F6" w:rsidRDefault="0051544A" w:rsidP="006C7BFA">
      <w:pPr>
        <w:pStyle w:val="Zwykytekst"/>
        <w:tabs>
          <w:tab w:val="left" w:leader="dot" w:pos="9360"/>
        </w:tabs>
        <w:spacing w:line="276" w:lineRule="auto"/>
        <w:ind w:right="23"/>
        <w:jc w:val="both"/>
        <w:rPr>
          <w:rFonts w:ascii="Arial" w:hAnsi="Arial" w:cs="Arial"/>
          <w:b/>
          <w:bCs/>
          <w:color w:val="000000" w:themeColor="text1"/>
        </w:rPr>
      </w:pPr>
    </w:p>
    <w:p w14:paraId="7B191558" w14:textId="77777777" w:rsidR="0075286C" w:rsidRPr="007F34EE" w:rsidRDefault="0075286C" w:rsidP="0075286C">
      <w:pPr>
        <w:spacing w:line="276" w:lineRule="auto"/>
        <w:ind w:left="567" w:right="23" w:hanging="567"/>
        <w:jc w:val="both"/>
        <w:rPr>
          <w:rFonts w:ascii="Arial" w:eastAsia="Calibri" w:hAnsi="Arial" w:cs="Arial"/>
          <w:color w:val="000000"/>
          <w:sz w:val="20"/>
          <w:szCs w:val="20"/>
        </w:rPr>
      </w:pPr>
      <w:r w:rsidRPr="0075286C">
        <w:rPr>
          <w:rFonts w:ascii="Arial" w:hAnsi="Arial" w:cs="Arial"/>
          <w:bCs/>
          <w:sz w:val="20"/>
          <w:szCs w:val="20"/>
        </w:rPr>
        <w:t>Dot.:</w:t>
      </w:r>
      <w:r w:rsidRPr="0075286C">
        <w:rPr>
          <w:rFonts w:ascii="Arial" w:hAnsi="Arial" w:cs="Arial"/>
          <w:bCs/>
          <w:sz w:val="20"/>
          <w:szCs w:val="20"/>
        </w:rPr>
        <w:tab/>
      </w:r>
      <w:r w:rsidRPr="007F34EE">
        <w:rPr>
          <w:rFonts w:ascii="Arial" w:hAnsi="Arial" w:cs="Arial"/>
          <w:color w:val="000000" w:themeColor="text1"/>
          <w:sz w:val="20"/>
          <w:szCs w:val="20"/>
        </w:rPr>
        <w:t>postępowania o udzielenie zamówienia na</w:t>
      </w:r>
      <w:r w:rsidRPr="007F34EE">
        <w:rPr>
          <w:rFonts w:ascii="Arial" w:hAnsi="Arial" w:cs="Arial"/>
          <w:color w:val="000000" w:themeColor="text1"/>
        </w:rPr>
        <w:t xml:space="preserve"> </w:t>
      </w:r>
      <w:r w:rsidRPr="007F34EE">
        <w:rPr>
          <w:rFonts w:ascii="Arial" w:hAnsi="Arial" w:cs="Arial"/>
          <w:color w:val="000000" w:themeColor="text1"/>
          <w:sz w:val="20"/>
          <w:szCs w:val="20"/>
        </w:rPr>
        <w:t xml:space="preserve">zaprojektowanie i wykonanie robót budowlanych </w:t>
      </w:r>
      <w:r w:rsidRPr="007F34EE">
        <w:rPr>
          <w:rFonts w:ascii="Arial" w:eastAsia="Calibri" w:hAnsi="Arial" w:cs="Arial"/>
          <w:color w:val="000000"/>
          <w:sz w:val="20"/>
          <w:szCs w:val="20"/>
        </w:rPr>
        <w:t>w ramach projektu pn.:</w:t>
      </w:r>
      <w:r w:rsidRPr="007F34EE">
        <w:rPr>
          <w:rFonts w:ascii="Arial" w:eastAsia="Arial" w:hAnsi="Arial" w:cs="Arial"/>
          <w:sz w:val="20"/>
          <w:szCs w:val="20"/>
        </w:rPr>
        <w:t xml:space="preserve"> </w:t>
      </w:r>
      <w:r>
        <w:rPr>
          <w:rFonts w:ascii="Arial" w:eastAsia="Calibri" w:hAnsi="Arial" w:cs="Arial"/>
          <w:i/>
          <w:iCs/>
          <w:color w:val="000000"/>
          <w:sz w:val="20"/>
          <w:szCs w:val="20"/>
        </w:rPr>
        <w:t>M</w:t>
      </w:r>
      <w:r w:rsidRPr="007F34EE">
        <w:rPr>
          <w:rFonts w:ascii="Arial" w:eastAsia="Calibri" w:hAnsi="Arial" w:cs="Arial"/>
          <w:i/>
          <w:iCs/>
          <w:color w:val="000000"/>
          <w:sz w:val="20"/>
          <w:szCs w:val="20"/>
        </w:rPr>
        <w:t xml:space="preserve">odernizacja stacji uzdatniania wody wraz z wdrożeniem systemu monitoringu strat wody wodociągowej w </w:t>
      </w:r>
      <w:r>
        <w:rPr>
          <w:rFonts w:ascii="Arial" w:eastAsia="Calibri" w:hAnsi="Arial" w:cs="Arial"/>
          <w:i/>
          <w:iCs/>
          <w:color w:val="000000"/>
          <w:sz w:val="20"/>
          <w:szCs w:val="20"/>
        </w:rPr>
        <w:t>D</w:t>
      </w:r>
      <w:r w:rsidRPr="007F34EE">
        <w:rPr>
          <w:rFonts w:ascii="Arial" w:eastAsia="Calibri" w:hAnsi="Arial" w:cs="Arial"/>
          <w:i/>
          <w:iCs/>
          <w:color w:val="000000"/>
          <w:sz w:val="20"/>
          <w:szCs w:val="20"/>
        </w:rPr>
        <w:t xml:space="preserve">ziałdowie w ramach działania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.02.05 woda do spożycia priorytetu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 wsparcie sektorów energetyka i środowisko z </w:t>
      </w:r>
      <w:r>
        <w:rPr>
          <w:rFonts w:ascii="Arial" w:eastAsia="Calibri" w:hAnsi="Arial" w:cs="Arial"/>
          <w:i/>
          <w:iCs/>
          <w:color w:val="000000"/>
          <w:sz w:val="20"/>
          <w:szCs w:val="20"/>
        </w:rPr>
        <w:t>EFRR</w:t>
      </w:r>
      <w:r w:rsidRPr="007F34EE">
        <w:rPr>
          <w:rFonts w:ascii="Arial" w:eastAsia="Calibri" w:hAnsi="Arial" w:cs="Arial"/>
          <w:i/>
          <w:iCs/>
          <w:color w:val="000000"/>
          <w:sz w:val="20"/>
          <w:szCs w:val="20"/>
        </w:rPr>
        <w:t xml:space="preserve"> programu fundusze europejskie na infrastrukturę, klimat, środowisko 2021-2027</w:t>
      </w:r>
      <w:r w:rsidRPr="007F34EE">
        <w:rPr>
          <w:rFonts w:ascii="Arial" w:eastAsia="Calibri" w:hAnsi="Arial" w:cs="Arial"/>
          <w:color w:val="000000"/>
          <w:sz w:val="20"/>
          <w:szCs w:val="20"/>
        </w:rPr>
        <w:t xml:space="preserve">, nr </w:t>
      </w:r>
      <w:r>
        <w:rPr>
          <w:rFonts w:ascii="Arial" w:eastAsia="Calibri" w:hAnsi="Arial" w:cs="Arial"/>
          <w:color w:val="000000"/>
          <w:sz w:val="20"/>
          <w:szCs w:val="20"/>
        </w:rPr>
        <w:t>FENX</w:t>
      </w:r>
      <w:r w:rsidRPr="007F34EE">
        <w:rPr>
          <w:rFonts w:ascii="Arial" w:eastAsia="Calibri" w:hAnsi="Arial" w:cs="Arial"/>
          <w:color w:val="000000"/>
          <w:sz w:val="20"/>
          <w:szCs w:val="20"/>
        </w:rPr>
        <w:t>.02.05-iw.01-00121/24</w:t>
      </w:r>
    </w:p>
    <w:p w14:paraId="6E192455" w14:textId="4FADB181" w:rsidR="0051544A" w:rsidRPr="008800F6" w:rsidRDefault="0051544A" w:rsidP="006C7BFA">
      <w:pPr>
        <w:pStyle w:val="Zwykytekst1"/>
        <w:spacing w:line="276" w:lineRule="auto"/>
        <w:ind w:left="567" w:right="23" w:hanging="567"/>
        <w:jc w:val="both"/>
        <w:rPr>
          <w:rFonts w:ascii="Arial" w:hAnsi="Arial" w:cs="Arial"/>
          <w:color w:val="000000" w:themeColor="text1"/>
        </w:rPr>
      </w:pPr>
    </w:p>
    <w:p w14:paraId="5593B309" w14:textId="77777777" w:rsidR="0051544A" w:rsidRPr="008800F6" w:rsidRDefault="0051544A" w:rsidP="006C7BFA">
      <w:pPr>
        <w:suppressAutoHyphens/>
        <w:spacing w:line="276" w:lineRule="auto"/>
        <w:ind w:right="23"/>
        <w:jc w:val="both"/>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 xml:space="preserve">Dane </w:t>
      </w:r>
      <w:r w:rsidRPr="008800F6">
        <w:rPr>
          <w:rFonts w:ascii="Arial" w:hAnsi="Arial" w:cs="Arial"/>
          <w:b/>
          <w:color w:val="000000" w:themeColor="text1"/>
          <w:sz w:val="20"/>
          <w:szCs w:val="20"/>
          <w:lang w:eastAsia="ar-SA"/>
        </w:rPr>
        <w:t>WYKONAWCY</w:t>
      </w:r>
    </w:p>
    <w:p w14:paraId="1E483850" w14:textId="77777777" w:rsidR="0051544A" w:rsidRPr="008800F6" w:rsidRDefault="0051544A" w:rsidP="006C7BFA">
      <w:pPr>
        <w:tabs>
          <w:tab w:val="left" w:pos="1701"/>
        </w:tabs>
        <w:spacing w:line="276" w:lineRule="auto"/>
        <w:ind w:right="23"/>
        <w:jc w:val="both"/>
        <w:rPr>
          <w:rFonts w:ascii="Arial" w:hAnsi="Arial" w:cs="Arial"/>
          <w:color w:val="000000" w:themeColor="text1"/>
          <w:sz w:val="20"/>
          <w:szCs w:val="20"/>
        </w:rPr>
      </w:pPr>
    </w:p>
    <w:p w14:paraId="53A518F2" w14:textId="77777777" w:rsidR="0051544A" w:rsidRPr="008800F6" w:rsidRDefault="0051544A" w:rsidP="006C7BFA">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nazwa (firma):</w:t>
      </w:r>
      <w:r w:rsidRPr="008800F6">
        <w:rPr>
          <w:rFonts w:ascii="Arial" w:hAnsi="Arial" w:cs="Arial"/>
          <w:color w:val="000000" w:themeColor="text1"/>
          <w:sz w:val="20"/>
          <w:szCs w:val="20"/>
        </w:rPr>
        <w:tab/>
        <w:t>_________________________________________________________</w:t>
      </w:r>
    </w:p>
    <w:p w14:paraId="7FBAEB7B" w14:textId="77777777" w:rsidR="0051544A" w:rsidRPr="008800F6" w:rsidRDefault="0051544A" w:rsidP="006C7BFA">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adres siedziby:</w:t>
      </w:r>
      <w:r w:rsidRPr="008800F6">
        <w:rPr>
          <w:rFonts w:ascii="Arial" w:hAnsi="Arial" w:cs="Arial"/>
          <w:color w:val="000000" w:themeColor="text1"/>
          <w:sz w:val="20"/>
          <w:szCs w:val="20"/>
        </w:rPr>
        <w:tab/>
        <w:t>_________________________________________________________</w:t>
      </w:r>
    </w:p>
    <w:p w14:paraId="40E8B948" w14:textId="77777777" w:rsidR="0051544A" w:rsidRPr="008800F6" w:rsidRDefault="0051544A" w:rsidP="006C7BFA">
      <w:pPr>
        <w:spacing w:line="276" w:lineRule="auto"/>
        <w:ind w:right="-150"/>
        <w:rPr>
          <w:rFonts w:ascii="Arial" w:hAnsi="Arial" w:cs="Arial"/>
          <w:color w:val="000000" w:themeColor="text1"/>
          <w:sz w:val="16"/>
          <w:szCs w:val="16"/>
        </w:rPr>
      </w:pPr>
    </w:p>
    <w:p w14:paraId="3B18D2B4" w14:textId="77777777" w:rsidR="0051544A" w:rsidRPr="008800F6" w:rsidRDefault="0051544A" w:rsidP="006C7BFA">
      <w:pPr>
        <w:spacing w:line="276" w:lineRule="auto"/>
        <w:ind w:right="-150"/>
        <w:rPr>
          <w:rFonts w:ascii="Arial" w:hAnsi="Arial" w:cs="Arial"/>
          <w:color w:val="000000" w:themeColor="text1"/>
          <w:sz w:val="16"/>
          <w:szCs w:val="16"/>
        </w:rPr>
      </w:pPr>
    </w:p>
    <w:tbl>
      <w:tblPr>
        <w:tblW w:w="11070" w:type="dxa"/>
        <w:tblInd w:w="-1003" w:type="dxa"/>
        <w:tblLayout w:type="fixed"/>
        <w:tblCellMar>
          <w:left w:w="70" w:type="dxa"/>
          <w:right w:w="70" w:type="dxa"/>
        </w:tblCellMar>
        <w:tblLook w:val="0000" w:firstRow="0" w:lastRow="0" w:firstColumn="0" w:lastColumn="0" w:noHBand="0" w:noVBand="0"/>
      </w:tblPr>
      <w:tblGrid>
        <w:gridCol w:w="2269"/>
        <w:gridCol w:w="1842"/>
        <w:gridCol w:w="1923"/>
        <w:gridCol w:w="3322"/>
        <w:gridCol w:w="1714"/>
      </w:tblGrid>
      <w:tr w:rsidR="008800F6" w:rsidRPr="008800F6" w14:paraId="46B17146" w14:textId="77777777" w:rsidTr="001C722A">
        <w:trPr>
          <w:trHeight w:val="558"/>
        </w:trPr>
        <w:tc>
          <w:tcPr>
            <w:tcW w:w="11070" w:type="dxa"/>
            <w:gridSpan w:val="5"/>
            <w:tcBorders>
              <w:top w:val="single" w:sz="8" w:space="0" w:color="000000"/>
              <w:left w:val="single" w:sz="8" w:space="0" w:color="000000"/>
              <w:right w:val="single" w:sz="8" w:space="0" w:color="000000"/>
            </w:tcBorders>
            <w:vAlign w:val="center"/>
          </w:tcPr>
          <w:p w14:paraId="5A1D367F" w14:textId="37B95021" w:rsidR="007E47BC" w:rsidRPr="008800F6" w:rsidRDefault="007E47BC" w:rsidP="006C7BFA">
            <w:pPr>
              <w:snapToGrid w:val="0"/>
              <w:spacing w:line="276" w:lineRule="auto"/>
              <w:jc w:val="center"/>
              <w:textAlignment w:val="center"/>
              <w:rPr>
                <w:rFonts w:ascii="Arial" w:hAnsi="Arial" w:cs="Arial"/>
                <w:b/>
                <w:bCs/>
                <w:color w:val="000000" w:themeColor="text1"/>
                <w:sz w:val="16"/>
                <w:szCs w:val="16"/>
              </w:rPr>
            </w:pPr>
            <w:r w:rsidRPr="008800F6">
              <w:rPr>
                <w:rFonts w:ascii="Arial" w:hAnsi="Arial" w:cs="Arial"/>
                <w:b/>
                <w:bCs/>
                <w:color w:val="000000" w:themeColor="text1"/>
                <w:sz w:val="16"/>
                <w:szCs w:val="16"/>
              </w:rPr>
              <w:t>CZĘŚĆ A</w:t>
            </w:r>
          </w:p>
          <w:p w14:paraId="42580B2C" w14:textId="5815DF1D" w:rsidR="0051544A" w:rsidRPr="008800F6" w:rsidRDefault="0051544A" w:rsidP="006C7BFA">
            <w:pPr>
              <w:snapToGrid w:val="0"/>
              <w:spacing w:line="276" w:lineRule="auto"/>
              <w:jc w:val="center"/>
              <w:textAlignment w:val="center"/>
              <w:rPr>
                <w:rFonts w:ascii="Arial" w:hAnsi="Arial" w:cs="Arial"/>
                <w:b/>
                <w:bCs/>
                <w:color w:val="000000" w:themeColor="text1"/>
                <w:sz w:val="16"/>
                <w:szCs w:val="16"/>
              </w:rPr>
            </w:pPr>
            <w:r w:rsidRPr="008800F6">
              <w:rPr>
                <w:rFonts w:ascii="Arial" w:hAnsi="Arial" w:cs="Arial"/>
                <w:b/>
                <w:bCs/>
                <w:color w:val="000000" w:themeColor="text1"/>
                <w:sz w:val="16"/>
                <w:szCs w:val="16"/>
              </w:rPr>
              <w:t xml:space="preserve">WYKAZ OSÓB </w:t>
            </w:r>
            <w:r w:rsidR="00FB45E2" w:rsidRPr="008800F6">
              <w:rPr>
                <w:rFonts w:ascii="Arial" w:hAnsi="Arial" w:cs="Arial"/>
                <w:b/>
                <w:bCs/>
                <w:color w:val="000000" w:themeColor="text1"/>
                <w:sz w:val="16"/>
                <w:szCs w:val="16"/>
              </w:rPr>
              <w:t>–</w:t>
            </w:r>
            <w:r w:rsidRPr="008800F6">
              <w:rPr>
                <w:rFonts w:ascii="Arial" w:hAnsi="Arial" w:cs="Arial"/>
                <w:b/>
                <w:bCs/>
                <w:color w:val="000000" w:themeColor="text1"/>
                <w:sz w:val="16"/>
                <w:szCs w:val="16"/>
              </w:rPr>
              <w:t xml:space="preserve"> KWALIFIKACJA PODMIOTOWA </w:t>
            </w:r>
          </w:p>
        </w:tc>
      </w:tr>
      <w:tr w:rsidR="008800F6" w:rsidRPr="008800F6" w14:paraId="62EDFDC7" w14:textId="77777777" w:rsidTr="001C722A">
        <w:trPr>
          <w:trHeight w:val="839"/>
        </w:trPr>
        <w:tc>
          <w:tcPr>
            <w:tcW w:w="2269" w:type="dxa"/>
            <w:tcBorders>
              <w:top w:val="single" w:sz="8" w:space="0" w:color="000000"/>
              <w:left w:val="single" w:sz="8" w:space="0" w:color="000000"/>
              <w:bottom w:val="single" w:sz="4" w:space="0" w:color="auto"/>
            </w:tcBorders>
            <w:vAlign w:val="center"/>
          </w:tcPr>
          <w:p w14:paraId="20535F8D" w14:textId="77777777"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Funkcja</w:t>
            </w:r>
          </w:p>
        </w:tc>
        <w:tc>
          <w:tcPr>
            <w:tcW w:w="1842" w:type="dxa"/>
            <w:tcBorders>
              <w:top w:val="single" w:sz="8" w:space="0" w:color="000000"/>
              <w:left w:val="single" w:sz="8" w:space="0" w:color="000000"/>
              <w:bottom w:val="single" w:sz="4" w:space="0" w:color="auto"/>
            </w:tcBorders>
            <w:vAlign w:val="center"/>
          </w:tcPr>
          <w:p w14:paraId="398564E3" w14:textId="77777777"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Imię i nazwisko</w:t>
            </w:r>
          </w:p>
        </w:tc>
        <w:tc>
          <w:tcPr>
            <w:tcW w:w="1923" w:type="dxa"/>
            <w:tcBorders>
              <w:top w:val="single" w:sz="8" w:space="0" w:color="000000"/>
              <w:left w:val="single" w:sz="8" w:space="0" w:color="000000"/>
              <w:bottom w:val="single" w:sz="4" w:space="0" w:color="auto"/>
            </w:tcBorders>
            <w:vAlign w:val="center"/>
          </w:tcPr>
          <w:p w14:paraId="4D7C28F0" w14:textId="77777777"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Wymagane kwalifikacje zawodowe oraz wykształcenie</w:t>
            </w:r>
          </w:p>
        </w:tc>
        <w:tc>
          <w:tcPr>
            <w:tcW w:w="3322" w:type="dxa"/>
            <w:tcBorders>
              <w:top w:val="single" w:sz="8" w:space="0" w:color="000000"/>
              <w:left w:val="single" w:sz="8" w:space="0" w:color="000000"/>
              <w:bottom w:val="single" w:sz="4" w:space="0" w:color="auto"/>
            </w:tcBorders>
            <w:vAlign w:val="center"/>
          </w:tcPr>
          <w:p w14:paraId="2F3B5C2D" w14:textId="77777777" w:rsidR="0051544A" w:rsidRPr="008800F6" w:rsidRDefault="0051544A" w:rsidP="006C7BFA">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Doświadczenie – dot. warunku udziału w postępowaniu</w:t>
            </w:r>
          </w:p>
        </w:tc>
        <w:tc>
          <w:tcPr>
            <w:tcW w:w="1714" w:type="dxa"/>
            <w:tcBorders>
              <w:top w:val="single" w:sz="8" w:space="0" w:color="000000"/>
              <w:left w:val="single" w:sz="8" w:space="0" w:color="000000"/>
              <w:bottom w:val="single" w:sz="4" w:space="0" w:color="auto"/>
              <w:right w:val="single" w:sz="8" w:space="0" w:color="000000"/>
            </w:tcBorders>
            <w:vAlign w:val="center"/>
          </w:tcPr>
          <w:p w14:paraId="134BEDC9" w14:textId="77777777" w:rsidR="0051544A" w:rsidRPr="008800F6" w:rsidRDefault="0051544A" w:rsidP="006C7BFA">
            <w:pPr>
              <w:spacing w:line="276" w:lineRule="auto"/>
              <w:ind w:left="46"/>
              <w:jc w:val="center"/>
              <w:rPr>
                <w:rFonts w:ascii="Arial" w:hAnsi="Arial" w:cs="Arial"/>
                <w:b/>
                <w:bCs/>
                <w:color w:val="000000" w:themeColor="text1"/>
                <w:sz w:val="16"/>
                <w:szCs w:val="16"/>
              </w:rPr>
            </w:pPr>
            <w:r w:rsidRPr="008800F6">
              <w:rPr>
                <w:rFonts w:ascii="Arial" w:hAnsi="Arial" w:cs="Arial"/>
                <w:b/>
                <w:bCs/>
                <w:color w:val="000000" w:themeColor="text1"/>
                <w:sz w:val="16"/>
                <w:szCs w:val="16"/>
              </w:rPr>
              <w:t>Podstawa dysponowania – zasób własny/zasób podmiotu trzeciego</w:t>
            </w:r>
          </w:p>
        </w:tc>
      </w:tr>
      <w:tr w:rsidR="008800F6" w:rsidRPr="008800F6" w14:paraId="36931077" w14:textId="77777777" w:rsidTr="00FD400C">
        <w:trPr>
          <w:trHeight w:val="1740"/>
        </w:trPr>
        <w:tc>
          <w:tcPr>
            <w:tcW w:w="2269" w:type="dxa"/>
            <w:tcBorders>
              <w:top w:val="single" w:sz="4" w:space="0" w:color="auto"/>
              <w:left w:val="single" w:sz="4" w:space="0" w:color="auto"/>
              <w:bottom w:val="single" w:sz="4" w:space="0" w:color="auto"/>
              <w:right w:val="single" w:sz="4" w:space="0" w:color="auto"/>
            </w:tcBorders>
            <w:vAlign w:val="center"/>
          </w:tcPr>
          <w:p w14:paraId="5F2D9940" w14:textId="11E586F7" w:rsidR="0051544A" w:rsidRPr="008800F6" w:rsidRDefault="007E47BC" w:rsidP="006C7BFA">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t>Kierownik budowy</w:t>
            </w:r>
          </w:p>
        </w:tc>
        <w:tc>
          <w:tcPr>
            <w:tcW w:w="1842" w:type="dxa"/>
            <w:tcBorders>
              <w:top w:val="single" w:sz="4" w:space="0" w:color="auto"/>
              <w:left w:val="single" w:sz="4" w:space="0" w:color="auto"/>
              <w:bottom w:val="single" w:sz="4" w:space="0" w:color="auto"/>
              <w:right w:val="single" w:sz="4" w:space="0" w:color="auto"/>
            </w:tcBorders>
            <w:vAlign w:val="center"/>
          </w:tcPr>
          <w:p w14:paraId="735D23E8" w14:textId="2D776CA0" w:rsidR="0051544A" w:rsidRPr="008800F6" w:rsidRDefault="0051544A" w:rsidP="006C7BFA">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t>… …</w:t>
            </w:r>
          </w:p>
        </w:tc>
        <w:tc>
          <w:tcPr>
            <w:tcW w:w="1923" w:type="dxa"/>
            <w:tcBorders>
              <w:top w:val="single" w:sz="4" w:space="0" w:color="auto"/>
              <w:left w:val="single" w:sz="4" w:space="0" w:color="auto"/>
              <w:bottom w:val="single" w:sz="4" w:space="0" w:color="auto"/>
              <w:right w:val="single" w:sz="4" w:space="0" w:color="auto"/>
            </w:tcBorders>
          </w:tcPr>
          <w:p w14:paraId="57377E8E" w14:textId="77777777" w:rsidR="0051544A" w:rsidRPr="008800F6" w:rsidRDefault="0051544A"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Wykształcenie: …</w:t>
            </w:r>
          </w:p>
          <w:p w14:paraId="06FEF06C" w14:textId="77777777" w:rsidR="0051544A" w:rsidRPr="008800F6" w:rsidRDefault="0051544A" w:rsidP="006C7BFA">
            <w:pPr>
              <w:snapToGrid w:val="0"/>
              <w:spacing w:line="276" w:lineRule="auto"/>
              <w:rPr>
                <w:rFonts w:ascii="Arial" w:hAnsi="Arial" w:cs="Arial"/>
                <w:color w:val="000000" w:themeColor="text1"/>
                <w:sz w:val="16"/>
                <w:szCs w:val="16"/>
              </w:rPr>
            </w:pPr>
          </w:p>
          <w:p w14:paraId="7D5A02BF" w14:textId="77777777" w:rsidR="0051544A" w:rsidRPr="008800F6" w:rsidRDefault="0051544A" w:rsidP="006C7BFA">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Uprawnienia: …</w:t>
            </w:r>
          </w:p>
          <w:p w14:paraId="01285D57" w14:textId="77777777" w:rsidR="0051544A" w:rsidRPr="008800F6" w:rsidRDefault="0051544A" w:rsidP="006C7BFA">
            <w:pPr>
              <w:snapToGrid w:val="0"/>
              <w:spacing w:line="276" w:lineRule="auto"/>
              <w:rPr>
                <w:rFonts w:ascii="Arial" w:hAnsi="Arial" w:cs="Arial"/>
                <w:color w:val="000000" w:themeColor="text1"/>
                <w:sz w:val="16"/>
                <w:szCs w:val="16"/>
              </w:rPr>
            </w:pPr>
          </w:p>
        </w:tc>
        <w:tc>
          <w:tcPr>
            <w:tcW w:w="3322" w:type="dxa"/>
            <w:tcBorders>
              <w:top w:val="single" w:sz="4" w:space="0" w:color="auto"/>
              <w:left w:val="single" w:sz="4" w:space="0" w:color="auto"/>
              <w:bottom w:val="single" w:sz="4" w:space="0" w:color="auto"/>
              <w:right w:val="single" w:sz="4" w:space="0" w:color="auto"/>
            </w:tcBorders>
            <w:vAlign w:val="center"/>
          </w:tcPr>
          <w:p w14:paraId="6BA2980F" w14:textId="681EA5CA" w:rsidR="003A1D5E" w:rsidRPr="003A1D5E" w:rsidRDefault="00FD400C" w:rsidP="003A1D5E">
            <w:pPr>
              <w:tabs>
                <w:tab w:val="left" w:pos="1418"/>
              </w:tabs>
              <w:ind w:right="23"/>
              <w:jc w:val="both"/>
              <w:rPr>
                <w:rFonts w:ascii="Arial" w:hAnsi="Arial" w:cs="Arial"/>
                <w:color w:val="000000" w:themeColor="text1"/>
                <w:sz w:val="16"/>
                <w:szCs w:val="16"/>
              </w:rPr>
            </w:pPr>
            <w:r w:rsidRPr="003A1D5E">
              <w:rPr>
                <w:rFonts w:ascii="Arial" w:hAnsi="Arial" w:cs="Arial"/>
                <w:color w:val="000000" w:themeColor="text1"/>
                <w:sz w:val="16"/>
                <w:szCs w:val="16"/>
              </w:rPr>
              <w:t xml:space="preserve">Posiada </w:t>
            </w:r>
            <w:r w:rsidR="003A1D5E" w:rsidRPr="003A1D5E">
              <w:rPr>
                <w:rFonts w:ascii="Arial" w:hAnsi="Arial" w:cs="Arial"/>
                <w:color w:val="000000" w:themeColor="text1"/>
                <w:sz w:val="16"/>
                <w:szCs w:val="16"/>
              </w:rPr>
              <w:t>doświadczenie w kierowaniu robotami budowlanymi jako kierownik budowy lub kierownik robót na co najmniej jednym zakończonym kontrakcie/zadaniu polegającym na budowie lub przebudowie obiektu budowlanego typu stacja uzdatniania wody o wartości robót budowlanych co najmniej 1.600.000,00 zł netto (słownie: jeden milion sześćset tysięcy złotych 00/100); przez doświadczenie, o którym mowa w zdaniu poprzedzającym rozumieć należy pełnienie funkcji kierownika budowy lub kierownika robót przez okres co najmniej 6 miesięcy</w:t>
            </w:r>
            <w:r w:rsidR="003A1D5E">
              <w:rPr>
                <w:rFonts w:ascii="Arial" w:hAnsi="Arial" w:cs="Arial"/>
                <w:color w:val="000000" w:themeColor="text1"/>
                <w:sz w:val="16"/>
                <w:szCs w:val="16"/>
              </w:rPr>
              <w:t>.</w:t>
            </w:r>
          </w:p>
          <w:p w14:paraId="114D3ECE" w14:textId="57B06345" w:rsidR="00FD400C" w:rsidRPr="008800F6" w:rsidRDefault="00FD400C" w:rsidP="00FD400C">
            <w:pPr>
              <w:snapToGrid w:val="0"/>
              <w:spacing w:line="276" w:lineRule="auto"/>
              <w:jc w:val="both"/>
              <w:rPr>
                <w:rFonts w:ascii="Arial" w:hAnsi="Arial" w:cs="Arial"/>
                <w:color w:val="000000" w:themeColor="text1"/>
                <w:sz w:val="16"/>
                <w:szCs w:val="16"/>
                <w:lang w:eastAsia="en-US"/>
              </w:rPr>
            </w:pPr>
          </w:p>
          <w:p w14:paraId="5B6F1DB5" w14:textId="77777777" w:rsidR="00FD400C" w:rsidRPr="008800F6" w:rsidRDefault="00FD400C" w:rsidP="00FD400C">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Rodzaj obiektu budowlanego: …</w:t>
            </w:r>
          </w:p>
          <w:p w14:paraId="50D37D6C" w14:textId="77777777" w:rsidR="00FD400C" w:rsidRPr="008800F6" w:rsidRDefault="00FD400C" w:rsidP="00FD400C">
            <w:pPr>
              <w:snapToGrid w:val="0"/>
              <w:spacing w:line="276" w:lineRule="auto"/>
              <w:rPr>
                <w:rFonts w:ascii="Arial" w:hAnsi="Arial" w:cs="Arial"/>
                <w:color w:val="000000" w:themeColor="text1"/>
                <w:sz w:val="16"/>
                <w:szCs w:val="16"/>
                <w:lang w:eastAsia="en-US"/>
              </w:rPr>
            </w:pPr>
          </w:p>
          <w:p w14:paraId="5C7F7BD0" w14:textId="77777777" w:rsidR="00FD400C" w:rsidRPr="008800F6" w:rsidRDefault="00FD400C" w:rsidP="00FD400C">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Lokalizacja obiektu budowlanego: …</w:t>
            </w:r>
          </w:p>
          <w:p w14:paraId="21BDC3C4" w14:textId="77777777" w:rsidR="00FD400C" w:rsidRPr="008800F6" w:rsidRDefault="00FD400C" w:rsidP="00FD400C">
            <w:pPr>
              <w:snapToGrid w:val="0"/>
              <w:spacing w:line="276" w:lineRule="auto"/>
              <w:rPr>
                <w:rFonts w:ascii="Arial" w:hAnsi="Arial" w:cs="Arial"/>
                <w:color w:val="000000" w:themeColor="text1"/>
                <w:sz w:val="16"/>
                <w:szCs w:val="16"/>
                <w:lang w:eastAsia="en-US"/>
              </w:rPr>
            </w:pPr>
          </w:p>
          <w:p w14:paraId="080BEA95" w14:textId="77777777" w:rsidR="00FD400C" w:rsidRPr="008800F6" w:rsidRDefault="00FD400C" w:rsidP="00FD400C">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Wartość robót budowlanych netto: …</w:t>
            </w:r>
          </w:p>
          <w:p w14:paraId="4C330855" w14:textId="77777777" w:rsidR="00FD400C" w:rsidRPr="008800F6" w:rsidRDefault="00FD400C" w:rsidP="00FD400C">
            <w:pPr>
              <w:snapToGrid w:val="0"/>
              <w:spacing w:line="276" w:lineRule="auto"/>
              <w:rPr>
                <w:rFonts w:ascii="Arial" w:hAnsi="Arial" w:cs="Arial"/>
                <w:color w:val="000000" w:themeColor="text1"/>
                <w:sz w:val="16"/>
                <w:szCs w:val="16"/>
                <w:lang w:eastAsia="en-US"/>
              </w:rPr>
            </w:pPr>
          </w:p>
          <w:p w14:paraId="5CD3732D" w14:textId="08AD8D3B" w:rsidR="00FD400C" w:rsidRPr="008800F6" w:rsidRDefault="00FD400C" w:rsidP="00FD400C">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Okres sprawowania funkcji: …</w:t>
            </w:r>
          </w:p>
          <w:p w14:paraId="37F895D3" w14:textId="4E6DD792" w:rsidR="00FD400C" w:rsidRPr="003A1D5E" w:rsidRDefault="00FD400C" w:rsidP="00FD400C">
            <w:pPr>
              <w:snapToGrid w:val="0"/>
              <w:spacing w:line="276" w:lineRule="auto"/>
              <w:jc w:val="both"/>
              <w:rPr>
                <w:rFonts w:ascii="Arial" w:hAnsi="Arial" w:cs="Arial"/>
                <w:color w:val="000000" w:themeColor="text1"/>
                <w:sz w:val="16"/>
                <w:szCs w:val="16"/>
                <w:lang w:eastAsia="en-US"/>
              </w:rPr>
            </w:pPr>
          </w:p>
        </w:tc>
        <w:tc>
          <w:tcPr>
            <w:tcW w:w="1714" w:type="dxa"/>
            <w:tcBorders>
              <w:top w:val="single" w:sz="4" w:space="0" w:color="auto"/>
              <w:left w:val="single" w:sz="4" w:space="0" w:color="auto"/>
              <w:bottom w:val="single" w:sz="4" w:space="0" w:color="auto"/>
              <w:right w:val="single" w:sz="4" w:space="0" w:color="auto"/>
            </w:tcBorders>
            <w:vAlign w:val="center"/>
          </w:tcPr>
          <w:p w14:paraId="569894D8" w14:textId="77777777" w:rsidR="0051544A" w:rsidRPr="008800F6" w:rsidRDefault="0051544A" w:rsidP="00FD400C">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t>…</w:t>
            </w:r>
          </w:p>
        </w:tc>
      </w:tr>
      <w:tr w:rsidR="003A1D5E" w:rsidRPr="008800F6" w14:paraId="0D0E1E06" w14:textId="77777777" w:rsidTr="00FD400C">
        <w:trPr>
          <w:trHeight w:val="1740"/>
        </w:trPr>
        <w:tc>
          <w:tcPr>
            <w:tcW w:w="2269" w:type="dxa"/>
            <w:tcBorders>
              <w:top w:val="single" w:sz="4" w:space="0" w:color="auto"/>
              <w:left w:val="single" w:sz="4" w:space="0" w:color="auto"/>
              <w:bottom w:val="single" w:sz="4" w:space="0" w:color="auto"/>
              <w:right w:val="single" w:sz="4" w:space="0" w:color="auto"/>
            </w:tcBorders>
            <w:vAlign w:val="center"/>
          </w:tcPr>
          <w:p w14:paraId="59F2C30D" w14:textId="1846DB13" w:rsidR="003A1D5E" w:rsidRPr="008800F6" w:rsidRDefault="003A1D5E" w:rsidP="006C7BFA">
            <w:pPr>
              <w:snapToGrid w:val="0"/>
              <w:spacing w:line="276" w:lineRule="auto"/>
              <w:jc w:val="center"/>
              <w:rPr>
                <w:rFonts w:ascii="Arial" w:hAnsi="Arial" w:cs="Arial"/>
                <w:color w:val="000000" w:themeColor="text1"/>
                <w:sz w:val="16"/>
                <w:szCs w:val="16"/>
              </w:rPr>
            </w:pPr>
            <w:r>
              <w:rPr>
                <w:rFonts w:ascii="Arial" w:hAnsi="Arial" w:cs="Arial"/>
                <w:color w:val="000000" w:themeColor="text1"/>
                <w:sz w:val="16"/>
                <w:szCs w:val="16"/>
              </w:rPr>
              <w:t>Specjalista ds. branży sanitarnej</w:t>
            </w:r>
          </w:p>
        </w:tc>
        <w:tc>
          <w:tcPr>
            <w:tcW w:w="1842" w:type="dxa"/>
            <w:tcBorders>
              <w:top w:val="single" w:sz="4" w:space="0" w:color="auto"/>
              <w:left w:val="single" w:sz="4" w:space="0" w:color="auto"/>
              <w:bottom w:val="single" w:sz="4" w:space="0" w:color="auto"/>
              <w:right w:val="single" w:sz="4" w:space="0" w:color="auto"/>
            </w:tcBorders>
            <w:vAlign w:val="center"/>
          </w:tcPr>
          <w:p w14:paraId="5131B7A4" w14:textId="79682088" w:rsidR="003A1D5E" w:rsidRPr="008800F6" w:rsidRDefault="003A1D5E" w:rsidP="006C7BFA">
            <w:pPr>
              <w:snapToGrid w:val="0"/>
              <w:spacing w:line="276" w:lineRule="auto"/>
              <w:jc w:val="center"/>
              <w:rPr>
                <w:rFonts w:ascii="Arial" w:hAnsi="Arial" w:cs="Arial"/>
                <w:color w:val="000000" w:themeColor="text1"/>
                <w:sz w:val="16"/>
                <w:szCs w:val="16"/>
              </w:rPr>
            </w:pPr>
            <w:r>
              <w:rPr>
                <w:rFonts w:ascii="Arial" w:hAnsi="Arial" w:cs="Arial"/>
                <w:color w:val="000000" w:themeColor="text1"/>
                <w:sz w:val="16"/>
                <w:szCs w:val="16"/>
              </w:rPr>
              <w:t>…</w:t>
            </w:r>
          </w:p>
        </w:tc>
        <w:tc>
          <w:tcPr>
            <w:tcW w:w="1923" w:type="dxa"/>
            <w:tcBorders>
              <w:top w:val="single" w:sz="4" w:space="0" w:color="auto"/>
              <w:left w:val="single" w:sz="4" w:space="0" w:color="auto"/>
              <w:bottom w:val="single" w:sz="4" w:space="0" w:color="auto"/>
              <w:right w:val="single" w:sz="4" w:space="0" w:color="auto"/>
            </w:tcBorders>
          </w:tcPr>
          <w:p w14:paraId="552A2930" w14:textId="77777777" w:rsidR="003A1D5E" w:rsidRPr="008800F6" w:rsidRDefault="003A1D5E" w:rsidP="003A1D5E">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Wykształcenie: …</w:t>
            </w:r>
          </w:p>
          <w:p w14:paraId="4D7B0495" w14:textId="77777777" w:rsidR="003A1D5E" w:rsidRPr="008800F6" w:rsidRDefault="003A1D5E" w:rsidP="003A1D5E">
            <w:pPr>
              <w:snapToGrid w:val="0"/>
              <w:spacing w:line="276" w:lineRule="auto"/>
              <w:rPr>
                <w:rFonts w:ascii="Arial" w:hAnsi="Arial" w:cs="Arial"/>
                <w:color w:val="000000" w:themeColor="text1"/>
                <w:sz w:val="16"/>
                <w:szCs w:val="16"/>
              </w:rPr>
            </w:pPr>
          </w:p>
          <w:p w14:paraId="036BA26C" w14:textId="77777777" w:rsidR="003A1D5E" w:rsidRPr="008800F6" w:rsidRDefault="003A1D5E" w:rsidP="003A1D5E">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Uprawnienia: …</w:t>
            </w:r>
          </w:p>
          <w:p w14:paraId="7B5EFA52" w14:textId="77777777" w:rsidR="003A1D5E" w:rsidRPr="008800F6" w:rsidRDefault="003A1D5E" w:rsidP="006C7BFA">
            <w:pPr>
              <w:snapToGrid w:val="0"/>
              <w:spacing w:line="276" w:lineRule="auto"/>
              <w:rPr>
                <w:rFonts w:ascii="Arial" w:hAnsi="Arial" w:cs="Arial"/>
                <w:color w:val="000000" w:themeColor="text1"/>
                <w:sz w:val="16"/>
                <w:szCs w:val="16"/>
              </w:rPr>
            </w:pPr>
          </w:p>
        </w:tc>
        <w:tc>
          <w:tcPr>
            <w:tcW w:w="3322" w:type="dxa"/>
            <w:tcBorders>
              <w:top w:val="single" w:sz="4" w:space="0" w:color="auto"/>
              <w:left w:val="single" w:sz="4" w:space="0" w:color="auto"/>
              <w:bottom w:val="single" w:sz="4" w:space="0" w:color="auto"/>
              <w:right w:val="single" w:sz="4" w:space="0" w:color="auto"/>
            </w:tcBorders>
            <w:vAlign w:val="center"/>
          </w:tcPr>
          <w:p w14:paraId="5B2BD4A4" w14:textId="77777777" w:rsidR="003A1D5E" w:rsidRDefault="003A1D5E" w:rsidP="003A1D5E">
            <w:pPr>
              <w:snapToGrid w:val="0"/>
              <w:spacing w:line="276" w:lineRule="auto"/>
              <w:jc w:val="both"/>
              <w:rPr>
                <w:rFonts w:ascii="Arial" w:hAnsi="Arial" w:cs="Arial"/>
                <w:color w:val="000000" w:themeColor="text1"/>
                <w:sz w:val="16"/>
                <w:szCs w:val="16"/>
                <w:lang w:eastAsia="en-US"/>
              </w:rPr>
            </w:pPr>
            <w:r w:rsidRPr="003A1D5E">
              <w:rPr>
                <w:rFonts w:ascii="Arial" w:hAnsi="Arial" w:cs="Arial"/>
                <w:color w:val="000000" w:themeColor="text1"/>
                <w:sz w:val="16"/>
                <w:szCs w:val="16"/>
                <w:lang w:eastAsia="en-US"/>
              </w:rPr>
              <w:t xml:space="preserve">Posiada doświadczenie zawodowe na stanowisku inspektora nadzoru lub kierownika robót branży instalacyjnej w zakresie sieci, instalacji i urządzeń cieplnych, wentylacyjnych, gazowych, wodociągowych i kanalizacyjnych przy realizacji (w okresie ostatnich 5 lat przed upływem terminu składania ofert) co najmniej 1 zakończonej usługi, świadczonej przez okres co najmniej 6 miesięcy (okres sprawowania funkcji), polegającej na nadzorze nad realizacją robót budowlanych lub kierowaniu robotami budowlanymi w ww. branży na obiektach </w:t>
            </w:r>
            <w:r w:rsidRPr="003A1D5E">
              <w:rPr>
                <w:rFonts w:ascii="Arial" w:hAnsi="Arial" w:cs="Arial"/>
                <w:color w:val="000000" w:themeColor="text1"/>
                <w:sz w:val="16"/>
                <w:szCs w:val="16"/>
                <w:lang w:eastAsia="en-US"/>
              </w:rPr>
              <w:lastRenderedPageBreak/>
              <w:t>będących stacją uzdatniania wody lub oczyszczalnią ścieków o wartości robót w tej branży wynoszącej 800.000 zł netto (słownie: osiemset tysięcy złotych 00/100)</w:t>
            </w:r>
            <w:r>
              <w:rPr>
                <w:rFonts w:ascii="Arial" w:hAnsi="Arial" w:cs="Arial"/>
                <w:color w:val="000000" w:themeColor="text1"/>
                <w:sz w:val="16"/>
                <w:szCs w:val="16"/>
                <w:lang w:eastAsia="en-US"/>
              </w:rPr>
              <w:t>.</w:t>
            </w:r>
          </w:p>
          <w:p w14:paraId="23AE3D96" w14:textId="77777777" w:rsidR="003A1D5E" w:rsidRDefault="003A1D5E" w:rsidP="003A1D5E">
            <w:pPr>
              <w:snapToGrid w:val="0"/>
              <w:spacing w:line="276" w:lineRule="auto"/>
              <w:jc w:val="both"/>
              <w:rPr>
                <w:rFonts w:ascii="Arial" w:hAnsi="Arial" w:cs="Arial"/>
                <w:color w:val="000000" w:themeColor="text1"/>
                <w:sz w:val="16"/>
                <w:szCs w:val="16"/>
                <w:lang w:eastAsia="en-US"/>
              </w:rPr>
            </w:pPr>
          </w:p>
          <w:p w14:paraId="5D9D2A4D" w14:textId="77777777" w:rsidR="003A1D5E" w:rsidRPr="008800F6" w:rsidRDefault="003A1D5E" w:rsidP="003A1D5E">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Rodzaj obiektu budowlanego: …</w:t>
            </w:r>
          </w:p>
          <w:p w14:paraId="716CBB8A" w14:textId="77777777" w:rsidR="003A1D5E" w:rsidRPr="008800F6" w:rsidRDefault="003A1D5E" w:rsidP="003A1D5E">
            <w:pPr>
              <w:snapToGrid w:val="0"/>
              <w:spacing w:line="276" w:lineRule="auto"/>
              <w:rPr>
                <w:rFonts w:ascii="Arial" w:hAnsi="Arial" w:cs="Arial"/>
                <w:color w:val="000000" w:themeColor="text1"/>
                <w:sz w:val="16"/>
                <w:szCs w:val="16"/>
                <w:lang w:eastAsia="en-US"/>
              </w:rPr>
            </w:pPr>
          </w:p>
          <w:p w14:paraId="736388BA" w14:textId="77777777" w:rsidR="003A1D5E" w:rsidRPr="008800F6" w:rsidRDefault="003A1D5E" w:rsidP="003A1D5E">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Lokalizacja obiektu budowlanego: …</w:t>
            </w:r>
          </w:p>
          <w:p w14:paraId="4C81417A" w14:textId="77777777" w:rsidR="003A1D5E" w:rsidRPr="008800F6" w:rsidRDefault="003A1D5E" w:rsidP="003A1D5E">
            <w:pPr>
              <w:snapToGrid w:val="0"/>
              <w:spacing w:line="276" w:lineRule="auto"/>
              <w:rPr>
                <w:rFonts w:ascii="Arial" w:hAnsi="Arial" w:cs="Arial"/>
                <w:color w:val="000000" w:themeColor="text1"/>
                <w:sz w:val="16"/>
                <w:szCs w:val="16"/>
                <w:lang w:eastAsia="en-US"/>
              </w:rPr>
            </w:pPr>
          </w:p>
          <w:p w14:paraId="15B9D38B" w14:textId="77777777" w:rsidR="003A1D5E" w:rsidRPr="008800F6" w:rsidRDefault="003A1D5E" w:rsidP="003A1D5E">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Wartość robót budowlanych netto: …</w:t>
            </w:r>
          </w:p>
          <w:p w14:paraId="14F53665" w14:textId="77777777" w:rsidR="003A1D5E" w:rsidRPr="008800F6" w:rsidRDefault="003A1D5E" w:rsidP="003A1D5E">
            <w:pPr>
              <w:snapToGrid w:val="0"/>
              <w:spacing w:line="276" w:lineRule="auto"/>
              <w:rPr>
                <w:rFonts w:ascii="Arial" w:hAnsi="Arial" w:cs="Arial"/>
                <w:color w:val="000000" w:themeColor="text1"/>
                <w:sz w:val="16"/>
                <w:szCs w:val="16"/>
                <w:lang w:eastAsia="en-US"/>
              </w:rPr>
            </w:pPr>
          </w:p>
          <w:p w14:paraId="1E346B54" w14:textId="77777777" w:rsidR="003A1D5E" w:rsidRPr="008800F6" w:rsidRDefault="003A1D5E" w:rsidP="003A1D5E">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Okres sprawowania funkcji: …</w:t>
            </w:r>
          </w:p>
          <w:p w14:paraId="05B623A3" w14:textId="3C89CECB" w:rsidR="003A1D5E" w:rsidRPr="003A1D5E" w:rsidRDefault="003A1D5E" w:rsidP="003A1D5E">
            <w:pPr>
              <w:snapToGrid w:val="0"/>
              <w:spacing w:line="276" w:lineRule="auto"/>
              <w:jc w:val="both"/>
              <w:rPr>
                <w:rFonts w:ascii="Arial" w:hAnsi="Arial" w:cs="Arial"/>
                <w:color w:val="000000" w:themeColor="text1"/>
                <w:sz w:val="16"/>
                <w:szCs w:val="16"/>
                <w:lang w:eastAsia="en-US"/>
              </w:rPr>
            </w:pPr>
          </w:p>
        </w:tc>
        <w:tc>
          <w:tcPr>
            <w:tcW w:w="1714" w:type="dxa"/>
            <w:tcBorders>
              <w:top w:val="single" w:sz="4" w:space="0" w:color="auto"/>
              <w:left w:val="single" w:sz="4" w:space="0" w:color="auto"/>
              <w:bottom w:val="single" w:sz="4" w:space="0" w:color="auto"/>
              <w:right w:val="single" w:sz="4" w:space="0" w:color="auto"/>
            </w:tcBorders>
            <w:vAlign w:val="center"/>
          </w:tcPr>
          <w:p w14:paraId="3781E3D4" w14:textId="26392084" w:rsidR="003A1D5E" w:rsidRPr="008800F6" w:rsidRDefault="003A1D5E" w:rsidP="00FD400C">
            <w:pPr>
              <w:snapToGrid w:val="0"/>
              <w:spacing w:line="276" w:lineRule="auto"/>
              <w:jc w:val="center"/>
              <w:rPr>
                <w:rFonts w:ascii="Arial" w:hAnsi="Arial" w:cs="Arial"/>
                <w:color w:val="000000" w:themeColor="text1"/>
                <w:sz w:val="16"/>
                <w:szCs w:val="16"/>
              </w:rPr>
            </w:pPr>
            <w:r>
              <w:rPr>
                <w:rFonts w:ascii="Arial" w:hAnsi="Arial" w:cs="Arial"/>
                <w:color w:val="000000" w:themeColor="text1"/>
                <w:sz w:val="16"/>
                <w:szCs w:val="16"/>
              </w:rPr>
              <w:lastRenderedPageBreak/>
              <w:t>...</w:t>
            </w:r>
          </w:p>
        </w:tc>
      </w:tr>
      <w:tr w:rsidR="0075286C" w:rsidRPr="008800F6" w14:paraId="584515AB" w14:textId="77777777" w:rsidTr="00315092">
        <w:trPr>
          <w:trHeight w:val="1740"/>
        </w:trPr>
        <w:tc>
          <w:tcPr>
            <w:tcW w:w="2269" w:type="dxa"/>
            <w:tcBorders>
              <w:top w:val="single" w:sz="4" w:space="0" w:color="auto"/>
              <w:left w:val="single" w:sz="4" w:space="0" w:color="auto"/>
              <w:bottom w:val="single" w:sz="4" w:space="0" w:color="auto"/>
              <w:right w:val="single" w:sz="4" w:space="0" w:color="auto"/>
            </w:tcBorders>
            <w:vAlign w:val="center"/>
          </w:tcPr>
          <w:p w14:paraId="797B0BDB" w14:textId="1AB8A93E" w:rsidR="0075286C" w:rsidRDefault="0075286C" w:rsidP="0075286C">
            <w:pPr>
              <w:snapToGrid w:val="0"/>
              <w:spacing w:line="276" w:lineRule="auto"/>
              <w:jc w:val="center"/>
              <w:rPr>
                <w:rFonts w:ascii="Arial" w:hAnsi="Arial" w:cs="Arial"/>
                <w:color w:val="000000" w:themeColor="text1"/>
                <w:sz w:val="16"/>
                <w:szCs w:val="16"/>
              </w:rPr>
            </w:pPr>
            <w:r>
              <w:rPr>
                <w:rFonts w:ascii="Arial" w:hAnsi="Arial" w:cs="Arial"/>
                <w:color w:val="000000" w:themeColor="text1"/>
                <w:sz w:val="16"/>
                <w:szCs w:val="16"/>
              </w:rPr>
              <w:t>Specjalista ds. branży elektrycznej</w:t>
            </w:r>
          </w:p>
        </w:tc>
        <w:tc>
          <w:tcPr>
            <w:tcW w:w="1842" w:type="dxa"/>
            <w:tcBorders>
              <w:top w:val="single" w:sz="4" w:space="0" w:color="auto"/>
              <w:left w:val="single" w:sz="4" w:space="0" w:color="auto"/>
              <w:bottom w:val="single" w:sz="4" w:space="0" w:color="auto"/>
              <w:right w:val="single" w:sz="4" w:space="0" w:color="auto"/>
            </w:tcBorders>
            <w:vAlign w:val="center"/>
          </w:tcPr>
          <w:p w14:paraId="0082CF0B" w14:textId="11AB29AE" w:rsidR="0075286C" w:rsidRDefault="0075286C" w:rsidP="0075286C">
            <w:pPr>
              <w:snapToGrid w:val="0"/>
              <w:spacing w:line="276" w:lineRule="auto"/>
              <w:jc w:val="center"/>
              <w:rPr>
                <w:rFonts w:ascii="Arial" w:hAnsi="Arial" w:cs="Arial"/>
                <w:color w:val="000000" w:themeColor="text1"/>
                <w:sz w:val="16"/>
                <w:szCs w:val="16"/>
              </w:rPr>
            </w:pPr>
            <w:r>
              <w:rPr>
                <w:rFonts w:ascii="Arial" w:hAnsi="Arial" w:cs="Arial"/>
                <w:color w:val="000000" w:themeColor="text1"/>
                <w:sz w:val="16"/>
                <w:szCs w:val="16"/>
              </w:rPr>
              <w:t>…</w:t>
            </w:r>
          </w:p>
        </w:tc>
        <w:tc>
          <w:tcPr>
            <w:tcW w:w="1923" w:type="dxa"/>
            <w:tcBorders>
              <w:top w:val="single" w:sz="4" w:space="0" w:color="auto"/>
              <w:left w:val="single" w:sz="4" w:space="0" w:color="auto"/>
              <w:bottom w:val="single" w:sz="4" w:space="0" w:color="auto"/>
              <w:right w:val="single" w:sz="4" w:space="0" w:color="auto"/>
            </w:tcBorders>
          </w:tcPr>
          <w:p w14:paraId="328D46C9"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Wykształcenie: …</w:t>
            </w:r>
          </w:p>
          <w:p w14:paraId="70E15C5E" w14:textId="77777777" w:rsidR="0075286C" w:rsidRPr="008800F6" w:rsidRDefault="0075286C" w:rsidP="0075286C">
            <w:pPr>
              <w:snapToGrid w:val="0"/>
              <w:spacing w:line="276" w:lineRule="auto"/>
              <w:rPr>
                <w:rFonts w:ascii="Arial" w:hAnsi="Arial" w:cs="Arial"/>
                <w:color w:val="000000" w:themeColor="text1"/>
                <w:sz w:val="16"/>
                <w:szCs w:val="16"/>
              </w:rPr>
            </w:pPr>
          </w:p>
          <w:p w14:paraId="10A169B4"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Uprawnienia: …</w:t>
            </w:r>
          </w:p>
          <w:p w14:paraId="354D7D7D" w14:textId="77777777" w:rsidR="0075286C" w:rsidRPr="008800F6" w:rsidRDefault="0075286C" w:rsidP="0075286C">
            <w:pPr>
              <w:snapToGrid w:val="0"/>
              <w:spacing w:line="276" w:lineRule="auto"/>
              <w:rPr>
                <w:rFonts w:ascii="Arial" w:hAnsi="Arial" w:cs="Arial"/>
                <w:color w:val="000000" w:themeColor="text1"/>
                <w:sz w:val="16"/>
                <w:szCs w:val="16"/>
              </w:rPr>
            </w:pPr>
          </w:p>
        </w:tc>
        <w:tc>
          <w:tcPr>
            <w:tcW w:w="3322" w:type="dxa"/>
            <w:tcBorders>
              <w:top w:val="single" w:sz="4" w:space="0" w:color="auto"/>
              <w:left w:val="single" w:sz="4" w:space="0" w:color="auto"/>
              <w:bottom w:val="single" w:sz="4" w:space="0" w:color="auto"/>
              <w:right w:val="single" w:sz="4" w:space="0" w:color="auto"/>
            </w:tcBorders>
            <w:vAlign w:val="center"/>
          </w:tcPr>
          <w:p w14:paraId="6C8E0140" w14:textId="7774F151" w:rsidR="0075286C" w:rsidRPr="0075286C" w:rsidRDefault="0075286C" w:rsidP="0075286C">
            <w:pPr>
              <w:snapToGrid w:val="0"/>
              <w:spacing w:line="276" w:lineRule="auto"/>
              <w:jc w:val="both"/>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Posiada </w:t>
            </w:r>
            <w:r w:rsidRPr="0075286C">
              <w:rPr>
                <w:rFonts w:ascii="Arial" w:hAnsi="Arial" w:cs="Arial"/>
                <w:color w:val="000000" w:themeColor="text1"/>
                <w:sz w:val="16"/>
                <w:szCs w:val="16"/>
                <w:lang w:eastAsia="en-US"/>
              </w:rPr>
              <w:t xml:space="preserve">doświadczenie zawodowe na stanowisku inspektora nadzoru lub kierownika robót branży instalacyjnej w zakresie sieci, instalacji i urządzeń elektrycznych i elektroenergetycznych oraz </w:t>
            </w:r>
            <w:proofErr w:type="spellStart"/>
            <w:r w:rsidRPr="0075286C">
              <w:rPr>
                <w:rFonts w:ascii="Arial" w:hAnsi="Arial" w:cs="Arial"/>
                <w:color w:val="000000" w:themeColor="text1"/>
                <w:sz w:val="16"/>
                <w:szCs w:val="16"/>
                <w:lang w:eastAsia="en-US"/>
              </w:rPr>
              <w:t>AKPiA</w:t>
            </w:r>
            <w:proofErr w:type="spellEnd"/>
            <w:r w:rsidRPr="0075286C">
              <w:rPr>
                <w:rFonts w:ascii="Arial" w:hAnsi="Arial" w:cs="Arial"/>
                <w:color w:val="000000" w:themeColor="text1"/>
                <w:sz w:val="16"/>
                <w:szCs w:val="16"/>
                <w:lang w:eastAsia="en-US"/>
              </w:rPr>
              <w:t xml:space="preserve"> przy realizacji (w okresie ostatnich 5 lat przed upływem terminu składania ofert) co najmniej 1 zakończonej usługi, świadczonej przez okres co najmniej 6 miesięcy (okres sprawowania funkcji), polegającej na nadzorze nad realizacją robót budowlanych lub kierowaniu robotami budowlanymi w ww. branżach na obiektach będących stacją uzdatniania wody lub oczyszczalnią ścieków o wartości robót w tych branżach wynoszącej 800.000 zł netto (słownie: osiemset tysięcy złotych 00/100)</w:t>
            </w:r>
          </w:p>
          <w:p w14:paraId="174E3203" w14:textId="77777777" w:rsidR="0075286C" w:rsidRDefault="0075286C" w:rsidP="0075286C">
            <w:pPr>
              <w:snapToGrid w:val="0"/>
              <w:spacing w:line="276" w:lineRule="auto"/>
              <w:jc w:val="both"/>
              <w:rPr>
                <w:rFonts w:ascii="Arial" w:hAnsi="Arial" w:cs="Arial"/>
                <w:color w:val="000000" w:themeColor="text1"/>
                <w:sz w:val="16"/>
                <w:szCs w:val="16"/>
                <w:lang w:eastAsia="en-US"/>
              </w:rPr>
            </w:pPr>
          </w:p>
          <w:p w14:paraId="2DE16373" w14:textId="77777777" w:rsidR="0075286C" w:rsidRPr="008800F6" w:rsidRDefault="0075286C" w:rsidP="0075286C">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Rodzaj obiektu budowlanego: …</w:t>
            </w:r>
          </w:p>
          <w:p w14:paraId="3AB0FBC2" w14:textId="77777777" w:rsidR="0075286C" w:rsidRPr="008800F6" w:rsidRDefault="0075286C" w:rsidP="0075286C">
            <w:pPr>
              <w:snapToGrid w:val="0"/>
              <w:spacing w:line="276" w:lineRule="auto"/>
              <w:rPr>
                <w:rFonts w:ascii="Arial" w:hAnsi="Arial" w:cs="Arial"/>
                <w:color w:val="000000" w:themeColor="text1"/>
                <w:sz w:val="16"/>
                <w:szCs w:val="16"/>
                <w:lang w:eastAsia="en-US"/>
              </w:rPr>
            </w:pPr>
          </w:p>
          <w:p w14:paraId="32B7182B" w14:textId="77777777" w:rsidR="0075286C" w:rsidRPr="008800F6" w:rsidRDefault="0075286C" w:rsidP="0075286C">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Lokalizacja obiektu budowlanego: …</w:t>
            </w:r>
          </w:p>
          <w:p w14:paraId="35270988" w14:textId="77777777" w:rsidR="0075286C" w:rsidRPr="008800F6" w:rsidRDefault="0075286C" w:rsidP="0075286C">
            <w:pPr>
              <w:snapToGrid w:val="0"/>
              <w:spacing w:line="276" w:lineRule="auto"/>
              <w:rPr>
                <w:rFonts w:ascii="Arial" w:hAnsi="Arial" w:cs="Arial"/>
                <w:color w:val="000000" w:themeColor="text1"/>
                <w:sz w:val="16"/>
                <w:szCs w:val="16"/>
                <w:lang w:eastAsia="en-US"/>
              </w:rPr>
            </w:pPr>
          </w:p>
          <w:p w14:paraId="35A56D11" w14:textId="77777777" w:rsidR="0075286C" w:rsidRPr="008800F6" w:rsidRDefault="0075286C" w:rsidP="0075286C">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Wartość robót budowlanych netto: …</w:t>
            </w:r>
          </w:p>
          <w:p w14:paraId="2655E3AB" w14:textId="77777777" w:rsidR="0075286C" w:rsidRPr="008800F6" w:rsidRDefault="0075286C" w:rsidP="0075286C">
            <w:pPr>
              <w:snapToGrid w:val="0"/>
              <w:spacing w:line="276" w:lineRule="auto"/>
              <w:rPr>
                <w:rFonts w:ascii="Arial" w:hAnsi="Arial" w:cs="Arial"/>
                <w:color w:val="000000" w:themeColor="text1"/>
                <w:sz w:val="16"/>
                <w:szCs w:val="16"/>
                <w:lang w:eastAsia="en-US"/>
              </w:rPr>
            </w:pPr>
          </w:p>
          <w:p w14:paraId="480BDD54" w14:textId="77777777" w:rsidR="0075286C" w:rsidRPr="008800F6" w:rsidRDefault="0075286C" w:rsidP="0075286C">
            <w:pPr>
              <w:snapToGrid w:val="0"/>
              <w:spacing w:line="276" w:lineRule="auto"/>
              <w:rPr>
                <w:rFonts w:ascii="Arial" w:hAnsi="Arial" w:cs="Arial"/>
                <w:color w:val="000000" w:themeColor="text1"/>
                <w:sz w:val="16"/>
                <w:szCs w:val="16"/>
                <w:lang w:eastAsia="en-US"/>
              </w:rPr>
            </w:pPr>
            <w:r w:rsidRPr="008800F6">
              <w:rPr>
                <w:rFonts w:ascii="Arial" w:hAnsi="Arial" w:cs="Arial"/>
                <w:color w:val="000000" w:themeColor="text1"/>
                <w:sz w:val="16"/>
                <w:szCs w:val="16"/>
                <w:lang w:eastAsia="en-US"/>
              </w:rPr>
              <w:t>Okres sprawowania funkcji: …</w:t>
            </w:r>
          </w:p>
          <w:p w14:paraId="78D3E97E" w14:textId="77777777" w:rsidR="0075286C" w:rsidRPr="003A1D5E" w:rsidRDefault="0075286C" w:rsidP="0075286C">
            <w:pPr>
              <w:snapToGrid w:val="0"/>
              <w:spacing w:line="276" w:lineRule="auto"/>
              <w:jc w:val="both"/>
              <w:rPr>
                <w:rFonts w:ascii="Arial" w:hAnsi="Arial" w:cs="Arial"/>
                <w:color w:val="000000" w:themeColor="text1"/>
                <w:sz w:val="16"/>
                <w:szCs w:val="16"/>
                <w:lang w:eastAsia="en-US"/>
              </w:rPr>
            </w:pPr>
          </w:p>
        </w:tc>
        <w:tc>
          <w:tcPr>
            <w:tcW w:w="1714" w:type="dxa"/>
            <w:tcBorders>
              <w:top w:val="single" w:sz="4" w:space="0" w:color="auto"/>
              <w:left w:val="single" w:sz="4" w:space="0" w:color="auto"/>
              <w:bottom w:val="single" w:sz="4" w:space="0" w:color="auto"/>
              <w:right w:val="single" w:sz="4" w:space="0" w:color="auto"/>
            </w:tcBorders>
            <w:vAlign w:val="center"/>
          </w:tcPr>
          <w:p w14:paraId="74B17E3E" w14:textId="77777777" w:rsidR="0075286C" w:rsidRDefault="0075286C" w:rsidP="0075286C">
            <w:pPr>
              <w:snapToGrid w:val="0"/>
              <w:spacing w:line="276" w:lineRule="auto"/>
              <w:jc w:val="center"/>
              <w:rPr>
                <w:rFonts w:ascii="Arial" w:hAnsi="Arial" w:cs="Arial"/>
                <w:color w:val="000000" w:themeColor="text1"/>
                <w:sz w:val="16"/>
                <w:szCs w:val="16"/>
              </w:rPr>
            </w:pPr>
          </w:p>
        </w:tc>
      </w:tr>
      <w:tr w:rsidR="0075286C" w:rsidRPr="008800F6" w14:paraId="024F181E" w14:textId="77777777" w:rsidTr="00D961C8">
        <w:trPr>
          <w:trHeight w:val="889"/>
        </w:trPr>
        <w:tc>
          <w:tcPr>
            <w:tcW w:w="11070" w:type="dxa"/>
            <w:gridSpan w:val="5"/>
            <w:tcBorders>
              <w:top w:val="single" w:sz="4" w:space="0" w:color="auto"/>
              <w:left w:val="single" w:sz="4" w:space="0" w:color="auto"/>
              <w:bottom w:val="single" w:sz="4" w:space="0" w:color="auto"/>
              <w:right w:val="single" w:sz="4" w:space="0" w:color="auto"/>
            </w:tcBorders>
            <w:vAlign w:val="center"/>
          </w:tcPr>
          <w:p w14:paraId="69851C18" w14:textId="46D82B85" w:rsidR="0075286C" w:rsidRPr="008800F6" w:rsidRDefault="0075286C" w:rsidP="0075286C">
            <w:pPr>
              <w:snapToGrid w:val="0"/>
              <w:spacing w:line="276" w:lineRule="auto"/>
              <w:jc w:val="center"/>
              <w:textAlignment w:val="center"/>
              <w:rPr>
                <w:rFonts w:ascii="Arial" w:hAnsi="Arial" w:cs="Arial"/>
                <w:b/>
                <w:bCs/>
                <w:color w:val="000000" w:themeColor="text1"/>
                <w:sz w:val="16"/>
                <w:szCs w:val="16"/>
              </w:rPr>
            </w:pPr>
            <w:r w:rsidRPr="008800F6">
              <w:rPr>
                <w:rFonts w:ascii="Arial" w:hAnsi="Arial" w:cs="Arial"/>
                <w:b/>
                <w:bCs/>
                <w:color w:val="000000" w:themeColor="text1"/>
                <w:sz w:val="16"/>
                <w:szCs w:val="16"/>
              </w:rPr>
              <w:t>CZĘŚĆ B</w:t>
            </w:r>
          </w:p>
          <w:p w14:paraId="27D06F6B" w14:textId="47F969A5"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b/>
                <w:bCs/>
                <w:color w:val="000000" w:themeColor="text1"/>
                <w:sz w:val="16"/>
                <w:szCs w:val="16"/>
              </w:rPr>
              <w:t>WYKAZ OSÓB – KRYTERIA POZACENOWE</w:t>
            </w:r>
          </w:p>
        </w:tc>
      </w:tr>
      <w:tr w:rsidR="0075286C" w:rsidRPr="008800F6" w14:paraId="2C37CEB8" w14:textId="77777777" w:rsidTr="007E47BC">
        <w:trPr>
          <w:trHeight w:val="1261"/>
        </w:trPr>
        <w:tc>
          <w:tcPr>
            <w:tcW w:w="2269" w:type="dxa"/>
            <w:tcBorders>
              <w:top w:val="single" w:sz="4" w:space="0" w:color="auto"/>
              <w:left w:val="single" w:sz="4" w:space="0" w:color="auto"/>
              <w:bottom w:val="single" w:sz="4" w:space="0" w:color="auto"/>
              <w:right w:val="single" w:sz="4" w:space="0" w:color="auto"/>
            </w:tcBorders>
            <w:vAlign w:val="center"/>
          </w:tcPr>
          <w:p w14:paraId="2F5CEBE0" w14:textId="7FAD21BA"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b/>
                <w:bCs/>
                <w:color w:val="000000" w:themeColor="text1"/>
                <w:sz w:val="16"/>
                <w:szCs w:val="16"/>
              </w:rPr>
              <w:t>Funkcja</w:t>
            </w:r>
          </w:p>
        </w:tc>
        <w:tc>
          <w:tcPr>
            <w:tcW w:w="1842" w:type="dxa"/>
            <w:tcBorders>
              <w:top w:val="single" w:sz="4" w:space="0" w:color="auto"/>
              <w:left w:val="single" w:sz="4" w:space="0" w:color="auto"/>
              <w:bottom w:val="single" w:sz="4" w:space="0" w:color="auto"/>
              <w:right w:val="single" w:sz="4" w:space="0" w:color="auto"/>
            </w:tcBorders>
            <w:vAlign w:val="center"/>
          </w:tcPr>
          <w:p w14:paraId="1AD1B3F7" w14:textId="2FF3EB76"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b/>
                <w:bCs/>
                <w:color w:val="000000" w:themeColor="text1"/>
                <w:sz w:val="16"/>
                <w:szCs w:val="16"/>
              </w:rPr>
              <w:t>Imię i nazwisko</w:t>
            </w:r>
          </w:p>
        </w:tc>
        <w:tc>
          <w:tcPr>
            <w:tcW w:w="1923" w:type="dxa"/>
            <w:tcBorders>
              <w:top w:val="single" w:sz="4" w:space="0" w:color="auto"/>
              <w:left w:val="single" w:sz="4" w:space="0" w:color="auto"/>
              <w:bottom w:val="single" w:sz="4" w:space="0" w:color="auto"/>
              <w:right w:val="single" w:sz="4" w:space="0" w:color="auto"/>
            </w:tcBorders>
            <w:vAlign w:val="center"/>
          </w:tcPr>
          <w:p w14:paraId="3C43B821" w14:textId="3B9CD054"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b/>
                <w:bCs/>
                <w:color w:val="000000" w:themeColor="text1"/>
                <w:sz w:val="16"/>
                <w:szCs w:val="16"/>
              </w:rPr>
              <w:t>Wymagane kwalifikacje zawodowe oraz wykształcenie</w:t>
            </w:r>
          </w:p>
        </w:tc>
        <w:tc>
          <w:tcPr>
            <w:tcW w:w="3322" w:type="dxa"/>
            <w:tcBorders>
              <w:top w:val="single" w:sz="4" w:space="0" w:color="auto"/>
              <w:left w:val="single" w:sz="4" w:space="0" w:color="auto"/>
              <w:bottom w:val="single" w:sz="4" w:space="0" w:color="auto"/>
              <w:right w:val="single" w:sz="4" w:space="0" w:color="auto"/>
            </w:tcBorders>
            <w:vAlign w:val="center"/>
          </w:tcPr>
          <w:p w14:paraId="43299642" w14:textId="320AA4E0" w:rsidR="0075286C" w:rsidRPr="008800F6" w:rsidRDefault="0075286C" w:rsidP="0075286C">
            <w:pPr>
              <w:pStyle w:val="Lista"/>
              <w:snapToGrid w:val="0"/>
              <w:spacing w:line="276" w:lineRule="auto"/>
              <w:jc w:val="center"/>
              <w:rPr>
                <w:color w:val="000000" w:themeColor="text1"/>
                <w:sz w:val="16"/>
                <w:szCs w:val="16"/>
              </w:rPr>
            </w:pPr>
            <w:r w:rsidRPr="008800F6">
              <w:rPr>
                <w:b/>
                <w:bCs/>
                <w:color w:val="000000" w:themeColor="text1"/>
                <w:sz w:val="16"/>
                <w:szCs w:val="16"/>
              </w:rPr>
              <w:t>Doświadczenie – dot. kryterium „Dodatkowe doświadczenie Kierownika budowy”</w:t>
            </w:r>
          </w:p>
        </w:tc>
        <w:tc>
          <w:tcPr>
            <w:tcW w:w="1714" w:type="dxa"/>
            <w:tcBorders>
              <w:top w:val="single" w:sz="4" w:space="0" w:color="auto"/>
              <w:left w:val="single" w:sz="4" w:space="0" w:color="auto"/>
              <w:bottom w:val="single" w:sz="4" w:space="0" w:color="auto"/>
              <w:right w:val="single" w:sz="4" w:space="0" w:color="auto"/>
            </w:tcBorders>
            <w:vAlign w:val="center"/>
          </w:tcPr>
          <w:p w14:paraId="2D763E11" w14:textId="7E510D19"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b/>
                <w:bCs/>
                <w:color w:val="000000" w:themeColor="text1"/>
                <w:sz w:val="16"/>
                <w:szCs w:val="16"/>
              </w:rPr>
              <w:t>Podstawa dysponowania – zasób własny/zasób podmiotu trzeciego</w:t>
            </w:r>
          </w:p>
        </w:tc>
      </w:tr>
      <w:tr w:rsidR="0075286C" w:rsidRPr="008800F6" w14:paraId="69C9C5F9" w14:textId="77777777" w:rsidTr="00FD400C">
        <w:trPr>
          <w:trHeight w:val="889"/>
        </w:trPr>
        <w:tc>
          <w:tcPr>
            <w:tcW w:w="2269" w:type="dxa"/>
            <w:tcBorders>
              <w:top w:val="single" w:sz="4" w:space="0" w:color="auto"/>
              <w:left w:val="single" w:sz="4" w:space="0" w:color="auto"/>
              <w:bottom w:val="single" w:sz="4" w:space="0" w:color="auto"/>
              <w:right w:val="single" w:sz="4" w:space="0" w:color="auto"/>
            </w:tcBorders>
            <w:vAlign w:val="center"/>
          </w:tcPr>
          <w:p w14:paraId="38A8FB33" w14:textId="3CB0FC7A" w:rsidR="0075286C" w:rsidRPr="008800F6" w:rsidRDefault="0075286C" w:rsidP="0075286C">
            <w:pPr>
              <w:snapToGrid w:val="0"/>
              <w:spacing w:line="276" w:lineRule="auto"/>
              <w:jc w:val="center"/>
              <w:rPr>
                <w:rFonts w:ascii="Arial" w:hAnsi="Arial" w:cs="Arial"/>
                <w:color w:val="000000" w:themeColor="text1"/>
                <w:sz w:val="16"/>
                <w:szCs w:val="16"/>
              </w:rPr>
            </w:pPr>
            <w:r>
              <w:rPr>
                <w:rFonts w:ascii="Arial" w:hAnsi="Arial" w:cs="Arial"/>
                <w:color w:val="000000" w:themeColor="text1"/>
                <w:sz w:val="16"/>
                <w:szCs w:val="16"/>
              </w:rPr>
              <w:t>Specjalista ds. branży sanitarnej</w:t>
            </w:r>
          </w:p>
        </w:tc>
        <w:tc>
          <w:tcPr>
            <w:tcW w:w="1842" w:type="dxa"/>
            <w:tcBorders>
              <w:top w:val="single" w:sz="4" w:space="0" w:color="auto"/>
              <w:left w:val="single" w:sz="4" w:space="0" w:color="auto"/>
              <w:bottom w:val="single" w:sz="4" w:space="0" w:color="auto"/>
              <w:right w:val="single" w:sz="4" w:space="0" w:color="auto"/>
            </w:tcBorders>
            <w:vAlign w:val="center"/>
          </w:tcPr>
          <w:p w14:paraId="45B9934B" w14:textId="0A15E8A4"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t>… …</w:t>
            </w:r>
          </w:p>
        </w:tc>
        <w:tc>
          <w:tcPr>
            <w:tcW w:w="1923" w:type="dxa"/>
            <w:tcBorders>
              <w:top w:val="single" w:sz="4" w:space="0" w:color="auto"/>
              <w:left w:val="single" w:sz="4" w:space="0" w:color="auto"/>
              <w:bottom w:val="single" w:sz="4" w:space="0" w:color="auto"/>
              <w:right w:val="single" w:sz="4" w:space="0" w:color="auto"/>
            </w:tcBorders>
          </w:tcPr>
          <w:p w14:paraId="476C1F38"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Wykształcenie: …</w:t>
            </w:r>
          </w:p>
          <w:p w14:paraId="19F6932B" w14:textId="77777777" w:rsidR="0075286C" w:rsidRPr="008800F6" w:rsidRDefault="0075286C" w:rsidP="0075286C">
            <w:pPr>
              <w:snapToGrid w:val="0"/>
              <w:spacing w:line="276" w:lineRule="auto"/>
              <w:rPr>
                <w:rFonts w:ascii="Arial" w:hAnsi="Arial" w:cs="Arial"/>
                <w:color w:val="000000" w:themeColor="text1"/>
                <w:sz w:val="16"/>
                <w:szCs w:val="16"/>
              </w:rPr>
            </w:pPr>
          </w:p>
          <w:p w14:paraId="23789AB6"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Uprawnienia: …</w:t>
            </w:r>
          </w:p>
          <w:p w14:paraId="7B546DD3" w14:textId="77777777" w:rsidR="0075286C" w:rsidRPr="008800F6" w:rsidRDefault="0075286C" w:rsidP="0075286C">
            <w:pPr>
              <w:snapToGrid w:val="0"/>
              <w:spacing w:line="276" w:lineRule="auto"/>
              <w:rPr>
                <w:rFonts w:ascii="Arial" w:hAnsi="Arial" w:cs="Arial"/>
                <w:color w:val="000000" w:themeColor="text1"/>
                <w:sz w:val="16"/>
                <w:szCs w:val="16"/>
              </w:rPr>
            </w:pPr>
          </w:p>
        </w:tc>
        <w:tc>
          <w:tcPr>
            <w:tcW w:w="3322" w:type="dxa"/>
            <w:tcBorders>
              <w:top w:val="single" w:sz="4" w:space="0" w:color="auto"/>
              <w:left w:val="single" w:sz="4" w:space="0" w:color="auto"/>
              <w:bottom w:val="single" w:sz="4" w:space="0" w:color="auto"/>
              <w:right w:val="single" w:sz="4" w:space="0" w:color="auto"/>
            </w:tcBorders>
          </w:tcPr>
          <w:p w14:paraId="4F41806E" w14:textId="6E7C7CBE" w:rsidR="0075286C" w:rsidRPr="008800F6" w:rsidRDefault="0075286C" w:rsidP="0075286C">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 xml:space="preserve">Poniżej należy wskazać dodatkowe doświadczenie </w:t>
            </w:r>
            <w:r>
              <w:rPr>
                <w:rFonts w:ascii="Arial" w:hAnsi="Arial" w:cs="Arial"/>
                <w:color w:val="000000" w:themeColor="text1"/>
                <w:sz w:val="16"/>
                <w:szCs w:val="16"/>
              </w:rPr>
              <w:t>Specjalisty ds. branży sanitarnej</w:t>
            </w:r>
            <w:r w:rsidRPr="008800F6">
              <w:rPr>
                <w:rFonts w:ascii="Arial" w:hAnsi="Arial" w:cs="Arial"/>
                <w:color w:val="000000" w:themeColor="text1"/>
                <w:sz w:val="16"/>
                <w:szCs w:val="16"/>
              </w:rPr>
              <w:t xml:space="preserve"> wskazanego w Części A Wykazu osób spełniające wymagania określone w treści warunku udziału w postępowaniu, o którym mowa w pkt. 8.4 </w:t>
            </w:r>
            <w:proofErr w:type="spellStart"/>
            <w:r w:rsidRPr="008800F6">
              <w:rPr>
                <w:rFonts w:ascii="Arial" w:hAnsi="Arial" w:cs="Arial"/>
                <w:color w:val="000000" w:themeColor="text1"/>
                <w:sz w:val="16"/>
                <w:szCs w:val="16"/>
              </w:rPr>
              <w:t>ppkt</w:t>
            </w:r>
            <w:proofErr w:type="spellEnd"/>
            <w:r w:rsidRPr="008800F6">
              <w:rPr>
                <w:rFonts w:ascii="Arial" w:hAnsi="Arial" w:cs="Arial"/>
                <w:color w:val="000000" w:themeColor="text1"/>
                <w:sz w:val="16"/>
                <w:szCs w:val="16"/>
              </w:rPr>
              <w:t xml:space="preserve"> 2 </w:t>
            </w:r>
            <w:r>
              <w:rPr>
                <w:rFonts w:ascii="Arial" w:hAnsi="Arial" w:cs="Arial"/>
                <w:color w:val="000000" w:themeColor="text1"/>
                <w:sz w:val="16"/>
                <w:szCs w:val="16"/>
              </w:rPr>
              <w:t xml:space="preserve">lit. b </w:t>
            </w:r>
            <w:proofErr w:type="spellStart"/>
            <w:r w:rsidRPr="008800F6">
              <w:rPr>
                <w:rFonts w:ascii="Arial" w:hAnsi="Arial" w:cs="Arial"/>
                <w:color w:val="000000" w:themeColor="text1"/>
                <w:sz w:val="16"/>
                <w:szCs w:val="16"/>
              </w:rPr>
              <w:t>tiret</w:t>
            </w:r>
            <w:proofErr w:type="spellEnd"/>
            <w:r w:rsidRPr="008800F6">
              <w:rPr>
                <w:rFonts w:ascii="Arial" w:hAnsi="Arial" w:cs="Arial"/>
                <w:color w:val="000000" w:themeColor="text1"/>
                <w:sz w:val="16"/>
                <w:szCs w:val="16"/>
              </w:rPr>
              <w:t xml:space="preserve"> </w:t>
            </w:r>
            <w:r>
              <w:rPr>
                <w:rFonts w:ascii="Arial" w:hAnsi="Arial" w:cs="Arial"/>
                <w:color w:val="000000" w:themeColor="text1"/>
                <w:sz w:val="16"/>
                <w:szCs w:val="16"/>
              </w:rPr>
              <w:t>trzecie</w:t>
            </w:r>
            <w:r w:rsidRPr="008800F6">
              <w:rPr>
                <w:rFonts w:ascii="Arial" w:hAnsi="Arial" w:cs="Arial"/>
                <w:color w:val="000000" w:themeColor="text1"/>
                <w:sz w:val="16"/>
                <w:szCs w:val="16"/>
              </w:rPr>
              <w:t xml:space="preserve"> IDW</w:t>
            </w:r>
          </w:p>
          <w:p w14:paraId="1EE8DCEC" w14:textId="77777777" w:rsidR="0075286C" w:rsidRPr="008800F6" w:rsidRDefault="0075286C" w:rsidP="0075286C">
            <w:pPr>
              <w:snapToGrid w:val="0"/>
              <w:spacing w:line="276" w:lineRule="auto"/>
              <w:jc w:val="both"/>
              <w:rPr>
                <w:rFonts w:ascii="Arial" w:hAnsi="Arial" w:cs="Arial"/>
                <w:color w:val="000000" w:themeColor="text1"/>
                <w:sz w:val="16"/>
                <w:szCs w:val="16"/>
              </w:rPr>
            </w:pPr>
          </w:p>
          <w:p w14:paraId="5494F81C" w14:textId="779EC549" w:rsidR="0075286C" w:rsidRPr="008800F6" w:rsidRDefault="0075286C" w:rsidP="0075286C">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___________________________________</w:t>
            </w:r>
          </w:p>
          <w:p w14:paraId="3C9278D7" w14:textId="08DAF62E"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 xml:space="preserve">1) </w:t>
            </w:r>
          </w:p>
          <w:p w14:paraId="666FFEDB" w14:textId="448EFD26"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Rodzaj obiektu budowlanego: …</w:t>
            </w:r>
          </w:p>
          <w:p w14:paraId="71910F71" w14:textId="77777777" w:rsidR="0075286C" w:rsidRPr="008800F6" w:rsidRDefault="0075286C" w:rsidP="0075286C">
            <w:pPr>
              <w:snapToGrid w:val="0"/>
              <w:spacing w:line="276" w:lineRule="auto"/>
              <w:rPr>
                <w:rFonts w:ascii="Arial" w:hAnsi="Arial" w:cs="Arial"/>
                <w:color w:val="000000" w:themeColor="text1"/>
                <w:sz w:val="16"/>
                <w:szCs w:val="16"/>
              </w:rPr>
            </w:pPr>
          </w:p>
          <w:p w14:paraId="650A53DD"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Lokalizacja obiektu budowlanego: …</w:t>
            </w:r>
          </w:p>
          <w:p w14:paraId="58404231" w14:textId="77777777" w:rsidR="0075286C" w:rsidRPr="008800F6" w:rsidRDefault="0075286C" w:rsidP="0075286C">
            <w:pPr>
              <w:snapToGrid w:val="0"/>
              <w:spacing w:line="276" w:lineRule="auto"/>
              <w:rPr>
                <w:rFonts w:ascii="Arial" w:hAnsi="Arial" w:cs="Arial"/>
                <w:color w:val="000000" w:themeColor="text1"/>
                <w:sz w:val="16"/>
                <w:szCs w:val="16"/>
              </w:rPr>
            </w:pPr>
          </w:p>
          <w:p w14:paraId="343823C6"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Wartość robót budowlanych netto: …</w:t>
            </w:r>
          </w:p>
          <w:p w14:paraId="68C131D4" w14:textId="77777777" w:rsidR="0075286C" w:rsidRPr="008800F6" w:rsidRDefault="0075286C" w:rsidP="0075286C">
            <w:pPr>
              <w:snapToGrid w:val="0"/>
              <w:spacing w:line="276" w:lineRule="auto"/>
              <w:rPr>
                <w:rFonts w:ascii="Arial" w:hAnsi="Arial" w:cs="Arial"/>
                <w:color w:val="000000" w:themeColor="text1"/>
                <w:sz w:val="16"/>
                <w:szCs w:val="16"/>
              </w:rPr>
            </w:pPr>
          </w:p>
          <w:p w14:paraId="56A1761E" w14:textId="37FA84E6"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Okres sprawowania funkcji: …</w:t>
            </w:r>
          </w:p>
          <w:p w14:paraId="10EF5AA9" w14:textId="7FF3A01D"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___________________________________</w:t>
            </w:r>
          </w:p>
          <w:p w14:paraId="574AF3C1" w14:textId="35F0479C"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 xml:space="preserve">2) </w:t>
            </w:r>
          </w:p>
          <w:p w14:paraId="0CAD92F4" w14:textId="40C817EF"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Rodzaj obiektu budowlanego: …</w:t>
            </w:r>
          </w:p>
          <w:p w14:paraId="79EB40B3" w14:textId="77777777" w:rsidR="0075286C" w:rsidRPr="008800F6" w:rsidRDefault="0075286C" w:rsidP="0075286C">
            <w:pPr>
              <w:snapToGrid w:val="0"/>
              <w:spacing w:line="276" w:lineRule="auto"/>
              <w:rPr>
                <w:rFonts w:ascii="Arial" w:hAnsi="Arial" w:cs="Arial"/>
                <w:color w:val="000000" w:themeColor="text1"/>
                <w:sz w:val="16"/>
                <w:szCs w:val="16"/>
              </w:rPr>
            </w:pPr>
          </w:p>
          <w:p w14:paraId="511E1DB8"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Lokalizacja obiektu budowlanego: …</w:t>
            </w:r>
          </w:p>
          <w:p w14:paraId="0B66FE14" w14:textId="77777777" w:rsidR="0075286C" w:rsidRPr="008800F6" w:rsidRDefault="0075286C" w:rsidP="0075286C">
            <w:pPr>
              <w:snapToGrid w:val="0"/>
              <w:spacing w:line="276" w:lineRule="auto"/>
              <w:rPr>
                <w:rFonts w:ascii="Arial" w:hAnsi="Arial" w:cs="Arial"/>
                <w:color w:val="000000" w:themeColor="text1"/>
                <w:sz w:val="16"/>
                <w:szCs w:val="16"/>
              </w:rPr>
            </w:pPr>
          </w:p>
          <w:p w14:paraId="092DFDC4"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Wartość robót budowlanych netto: …</w:t>
            </w:r>
          </w:p>
          <w:p w14:paraId="446CFA08" w14:textId="77777777" w:rsidR="0075286C" w:rsidRPr="008800F6" w:rsidRDefault="0075286C" w:rsidP="0075286C">
            <w:pPr>
              <w:snapToGrid w:val="0"/>
              <w:spacing w:line="276" w:lineRule="auto"/>
              <w:rPr>
                <w:rFonts w:ascii="Arial" w:hAnsi="Arial" w:cs="Arial"/>
                <w:color w:val="000000" w:themeColor="text1"/>
                <w:sz w:val="16"/>
                <w:szCs w:val="16"/>
              </w:rPr>
            </w:pPr>
          </w:p>
          <w:p w14:paraId="71061FBA" w14:textId="617E47A2"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Okres sprawowania funkcji: …</w:t>
            </w:r>
          </w:p>
        </w:tc>
        <w:tc>
          <w:tcPr>
            <w:tcW w:w="1714" w:type="dxa"/>
            <w:tcBorders>
              <w:top w:val="single" w:sz="4" w:space="0" w:color="auto"/>
              <w:left w:val="single" w:sz="4" w:space="0" w:color="auto"/>
              <w:bottom w:val="single" w:sz="4" w:space="0" w:color="auto"/>
              <w:right w:val="single" w:sz="4" w:space="0" w:color="auto"/>
            </w:tcBorders>
            <w:vAlign w:val="center"/>
          </w:tcPr>
          <w:p w14:paraId="12FC07F4" w14:textId="6D387114"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lastRenderedPageBreak/>
              <w:t>…</w:t>
            </w:r>
          </w:p>
        </w:tc>
      </w:tr>
      <w:tr w:rsidR="0075286C" w:rsidRPr="008800F6" w14:paraId="40AA6F44" w14:textId="77777777" w:rsidTr="00FD400C">
        <w:trPr>
          <w:trHeight w:val="889"/>
        </w:trPr>
        <w:tc>
          <w:tcPr>
            <w:tcW w:w="2269" w:type="dxa"/>
            <w:tcBorders>
              <w:top w:val="single" w:sz="4" w:space="0" w:color="auto"/>
              <w:left w:val="single" w:sz="4" w:space="0" w:color="auto"/>
              <w:bottom w:val="single" w:sz="4" w:space="0" w:color="auto"/>
              <w:right w:val="single" w:sz="4" w:space="0" w:color="auto"/>
            </w:tcBorders>
            <w:vAlign w:val="center"/>
          </w:tcPr>
          <w:p w14:paraId="4D9D4AF5" w14:textId="5693F8C3" w:rsidR="0075286C" w:rsidRDefault="0075286C" w:rsidP="0075286C">
            <w:pPr>
              <w:snapToGrid w:val="0"/>
              <w:spacing w:line="276" w:lineRule="auto"/>
              <w:jc w:val="center"/>
              <w:rPr>
                <w:rFonts w:ascii="Arial" w:hAnsi="Arial" w:cs="Arial"/>
                <w:color w:val="000000" w:themeColor="text1"/>
                <w:sz w:val="16"/>
                <w:szCs w:val="16"/>
              </w:rPr>
            </w:pPr>
            <w:r>
              <w:rPr>
                <w:rFonts w:ascii="Arial" w:hAnsi="Arial" w:cs="Arial"/>
                <w:color w:val="000000" w:themeColor="text1"/>
                <w:sz w:val="16"/>
                <w:szCs w:val="16"/>
              </w:rPr>
              <w:t>Specjalista ds. branży elektrycznej</w:t>
            </w:r>
          </w:p>
        </w:tc>
        <w:tc>
          <w:tcPr>
            <w:tcW w:w="1842" w:type="dxa"/>
            <w:tcBorders>
              <w:top w:val="single" w:sz="4" w:space="0" w:color="auto"/>
              <w:left w:val="single" w:sz="4" w:space="0" w:color="auto"/>
              <w:bottom w:val="single" w:sz="4" w:space="0" w:color="auto"/>
              <w:right w:val="single" w:sz="4" w:space="0" w:color="auto"/>
            </w:tcBorders>
            <w:vAlign w:val="center"/>
          </w:tcPr>
          <w:p w14:paraId="265178C4" w14:textId="7AFA7C26"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t>… …</w:t>
            </w:r>
          </w:p>
        </w:tc>
        <w:tc>
          <w:tcPr>
            <w:tcW w:w="1923" w:type="dxa"/>
            <w:tcBorders>
              <w:top w:val="single" w:sz="4" w:space="0" w:color="auto"/>
              <w:left w:val="single" w:sz="4" w:space="0" w:color="auto"/>
              <w:bottom w:val="single" w:sz="4" w:space="0" w:color="auto"/>
              <w:right w:val="single" w:sz="4" w:space="0" w:color="auto"/>
            </w:tcBorders>
          </w:tcPr>
          <w:p w14:paraId="7679CA11"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Wykształcenie: …</w:t>
            </w:r>
          </w:p>
          <w:p w14:paraId="3949EF94" w14:textId="77777777" w:rsidR="0075286C" w:rsidRPr="008800F6" w:rsidRDefault="0075286C" w:rsidP="0075286C">
            <w:pPr>
              <w:snapToGrid w:val="0"/>
              <w:spacing w:line="276" w:lineRule="auto"/>
              <w:rPr>
                <w:rFonts w:ascii="Arial" w:hAnsi="Arial" w:cs="Arial"/>
                <w:color w:val="000000" w:themeColor="text1"/>
                <w:sz w:val="16"/>
                <w:szCs w:val="16"/>
              </w:rPr>
            </w:pPr>
          </w:p>
          <w:p w14:paraId="6478CEEA"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Uprawnienia: …</w:t>
            </w:r>
          </w:p>
          <w:p w14:paraId="1E92AFED" w14:textId="77777777" w:rsidR="0075286C" w:rsidRPr="008800F6" w:rsidRDefault="0075286C" w:rsidP="0075286C">
            <w:pPr>
              <w:snapToGrid w:val="0"/>
              <w:spacing w:line="276" w:lineRule="auto"/>
              <w:rPr>
                <w:rFonts w:ascii="Arial" w:hAnsi="Arial" w:cs="Arial"/>
                <w:color w:val="000000" w:themeColor="text1"/>
                <w:sz w:val="16"/>
                <w:szCs w:val="16"/>
              </w:rPr>
            </w:pPr>
          </w:p>
        </w:tc>
        <w:tc>
          <w:tcPr>
            <w:tcW w:w="3322" w:type="dxa"/>
            <w:tcBorders>
              <w:top w:val="single" w:sz="4" w:space="0" w:color="auto"/>
              <w:left w:val="single" w:sz="4" w:space="0" w:color="auto"/>
              <w:bottom w:val="single" w:sz="4" w:space="0" w:color="auto"/>
              <w:right w:val="single" w:sz="4" w:space="0" w:color="auto"/>
            </w:tcBorders>
          </w:tcPr>
          <w:p w14:paraId="09A6D229" w14:textId="7B8322CC" w:rsidR="0075286C" w:rsidRPr="008800F6" w:rsidRDefault="0075286C" w:rsidP="0075286C">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 xml:space="preserve">Poniżej należy wskazać dodatkowe doświadczenie </w:t>
            </w:r>
            <w:r>
              <w:rPr>
                <w:rFonts w:ascii="Arial" w:hAnsi="Arial" w:cs="Arial"/>
                <w:color w:val="000000" w:themeColor="text1"/>
                <w:sz w:val="16"/>
                <w:szCs w:val="16"/>
              </w:rPr>
              <w:t>Specjalisty ds. branży sanitarnej</w:t>
            </w:r>
            <w:r w:rsidRPr="008800F6">
              <w:rPr>
                <w:rFonts w:ascii="Arial" w:hAnsi="Arial" w:cs="Arial"/>
                <w:color w:val="000000" w:themeColor="text1"/>
                <w:sz w:val="16"/>
                <w:szCs w:val="16"/>
              </w:rPr>
              <w:t xml:space="preserve"> wskazanego w Części A Wykazu osób spełniające wymagania określone w treści warunku udziału w postępowaniu, o którym mowa w pkt. 8.4 </w:t>
            </w:r>
            <w:proofErr w:type="spellStart"/>
            <w:r w:rsidRPr="008800F6">
              <w:rPr>
                <w:rFonts w:ascii="Arial" w:hAnsi="Arial" w:cs="Arial"/>
                <w:color w:val="000000" w:themeColor="text1"/>
                <w:sz w:val="16"/>
                <w:szCs w:val="16"/>
              </w:rPr>
              <w:t>ppkt</w:t>
            </w:r>
            <w:proofErr w:type="spellEnd"/>
            <w:r w:rsidRPr="008800F6">
              <w:rPr>
                <w:rFonts w:ascii="Arial" w:hAnsi="Arial" w:cs="Arial"/>
                <w:color w:val="000000" w:themeColor="text1"/>
                <w:sz w:val="16"/>
                <w:szCs w:val="16"/>
              </w:rPr>
              <w:t xml:space="preserve"> 2 </w:t>
            </w:r>
            <w:r>
              <w:rPr>
                <w:rFonts w:ascii="Arial" w:hAnsi="Arial" w:cs="Arial"/>
                <w:color w:val="000000" w:themeColor="text1"/>
                <w:sz w:val="16"/>
                <w:szCs w:val="16"/>
              </w:rPr>
              <w:t xml:space="preserve">lit. c </w:t>
            </w:r>
            <w:proofErr w:type="spellStart"/>
            <w:r w:rsidRPr="008800F6">
              <w:rPr>
                <w:rFonts w:ascii="Arial" w:hAnsi="Arial" w:cs="Arial"/>
                <w:color w:val="000000" w:themeColor="text1"/>
                <w:sz w:val="16"/>
                <w:szCs w:val="16"/>
              </w:rPr>
              <w:t>tiret</w:t>
            </w:r>
            <w:proofErr w:type="spellEnd"/>
            <w:r w:rsidRPr="008800F6">
              <w:rPr>
                <w:rFonts w:ascii="Arial" w:hAnsi="Arial" w:cs="Arial"/>
                <w:color w:val="000000" w:themeColor="text1"/>
                <w:sz w:val="16"/>
                <w:szCs w:val="16"/>
              </w:rPr>
              <w:t xml:space="preserve"> </w:t>
            </w:r>
            <w:r>
              <w:rPr>
                <w:rFonts w:ascii="Arial" w:hAnsi="Arial" w:cs="Arial"/>
                <w:color w:val="000000" w:themeColor="text1"/>
                <w:sz w:val="16"/>
                <w:szCs w:val="16"/>
              </w:rPr>
              <w:t>trzecie</w:t>
            </w:r>
            <w:r w:rsidRPr="008800F6">
              <w:rPr>
                <w:rFonts w:ascii="Arial" w:hAnsi="Arial" w:cs="Arial"/>
                <w:color w:val="000000" w:themeColor="text1"/>
                <w:sz w:val="16"/>
                <w:szCs w:val="16"/>
              </w:rPr>
              <w:t xml:space="preserve"> IDW</w:t>
            </w:r>
          </w:p>
          <w:p w14:paraId="5FD918A1" w14:textId="77777777" w:rsidR="0075286C" w:rsidRPr="008800F6" w:rsidRDefault="0075286C" w:rsidP="0075286C">
            <w:pPr>
              <w:snapToGrid w:val="0"/>
              <w:spacing w:line="276" w:lineRule="auto"/>
              <w:jc w:val="both"/>
              <w:rPr>
                <w:rFonts w:ascii="Arial" w:hAnsi="Arial" w:cs="Arial"/>
                <w:color w:val="000000" w:themeColor="text1"/>
                <w:sz w:val="16"/>
                <w:szCs w:val="16"/>
              </w:rPr>
            </w:pPr>
          </w:p>
          <w:p w14:paraId="2692B8FF" w14:textId="77777777" w:rsidR="0075286C" w:rsidRPr="008800F6" w:rsidRDefault="0075286C" w:rsidP="0075286C">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___________________________________</w:t>
            </w:r>
          </w:p>
          <w:p w14:paraId="65CFE6AD"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 xml:space="preserve">1) </w:t>
            </w:r>
          </w:p>
          <w:p w14:paraId="73D16518"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Rodzaj obiektu budowlanego: …</w:t>
            </w:r>
          </w:p>
          <w:p w14:paraId="4320394A" w14:textId="77777777" w:rsidR="0075286C" w:rsidRPr="008800F6" w:rsidRDefault="0075286C" w:rsidP="0075286C">
            <w:pPr>
              <w:snapToGrid w:val="0"/>
              <w:spacing w:line="276" w:lineRule="auto"/>
              <w:rPr>
                <w:rFonts w:ascii="Arial" w:hAnsi="Arial" w:cs="Arial"/>
                <w:color w:val="000000" w:themeColor="text1"/>
                <w:sz w:val="16"/>
                <w:szCs w:val="16"/>
              </w:rPr>
            </w:pPr>
          </w:p>
          <w:p w14:paraId="46429131"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Lokalizacja obiektu budowlanego: …</w:t>
            </w:r>
          </w:p>
          <w:p w14:paraId="02C8DF51" w14:textId="77777777" w:rsidR="0075286C" w:rsidRPr="008800F6" w:rsidRDefault="0075286C" w:rsidP="0075286C">
            <w:pPr>
              <w:snapToGrid w:val="0"/>
              <w:spacing w:line="276" w:lineRule="auto"/>
              <w:rPr>
                <w:rFonts w:ascii="Arial" w:hAnsi="Arial" w:cs="Arial"/>
                <w:color w:val="000000" w:themeColor="text1"/>
                <w:sz w:val="16"/>
                <w:szCs w:val="16"/>
              </w:rPr>
            </w:pPr>
          </w:p>
          <w:p w14:paraId="6F2BEA15"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Wartość robót budowlanych netto: …</w:t>
            </w:r>
          </w:p>
          <w:p w14:paraId="02C028A9" w14:textId="77777777" w:rsidR="0075286C" w:rsidRPr="008800F6" w:rsidRDefault="0075286C" w:rsidP="0075286C">
            <w:pPr>
              <w:snapToGrid w:val="0"/>
              <w:spacing w:line="276" w:lineRule="auto"/>
              <w:rPr>
                <w:rFonts w:ascii="Arial" w:hAnsi="Arial" w:cs="Arial"/>
                <w:color w:val="000000" w:themeColor="text1"/>
                <w:sz w:val="16"/>
                <w:szCs w:val="16"/>
              </w:rPr>
            </w:pPr>
          </w:p>
          <w:p w14:paraId="20E49DB5"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Okres sprawowania funkcji: …</w:t>
            </w:r>
          </w:p>
          <w:p w14:paraId="7D82F913"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___________________________________</w:t>
            </w:r>
          </w:p>
          <w:p w14:paraId="249A5A52"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 xml:space="preserve">2) </w:t>
            </w:r>
          </w:p>
          <w:p w14:paraId="5087BE8D"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Rodzaj obiektu budowlanego: …</w:t>
            </w:r>
          </w:p>
          <w:p w14:paraId="02A5FAFF" w14:textId="77777777" w:rsidR="0075286C" w:rsidRPr="008800F6" w:rsidRDefault="0075286C" w:rsidP="0075286C">
            <w:pPr>
              <w:snapToGrid w:val="0"/>
              <w:spacing w:line="276" w:lineRule="auto"/>
              <w:rPr>
                <w:rFonts w:ascii="Arial" w:hAnsi="Arial" w:cs="Arial"/>
                <w:color w:val="000000" w:themeColor="text1"/>
                <w:sz w:val="16"/>
                <w:szCs w:val="16"/>
              </w:rPr>
            </w:pPr>
          </w:p>
          <w:p w14:paraId="349ABEF6"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Lokalizacja obiektu budowlanego: …</w:t>
            </w:r>
          </w:p>
          <w:p w14:paraId="2F9CB14C" w14:textId="77777777" w:rsidR="0075286C" w:rsidRPr="008800F6" w:rsidRDefault="0075286C" w:rsidP="0075286C">
            <w:pPr>
              <w:snapToGrid w:val="0"/>
              <w:spacing w:line="276" w:lineRule="auto"/>
              <w:rPr>
                <w:rFonts w:ascii="Arial" w:hAnsi="Arial" w:cs="Arial"/>
                <w:color w:val="000000" w:themeColor="text1"/>
                <w:sz w:val="16"/>
                <w:szCs w:val="16"/>
              </w:rPr>
            </w:pPr>
          </w:p>
          <w:p w14:paraId="294A777E" w14:textId="77777777" w:rsidR="0075286C" w:rsidRPr="008800F6" w:rsidRDefault="0075286C" w:rsidP="0075286C">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Wartość robót budowlanych netto: …</w:t>
            </w:r>
          </w:p>
          <w:p w14:paraId="28D6F02C" w14:textId="77777777" w:rsidR="0075286C" w:rsidRPr="008800F6" w:rsidRDefault="0075286C" w:rsidP="0075286C">
            <w:pPr>
              <w:snapToGrid w:val="0"/>
              <w:spacing w:line="276" w:lineRule="auto"/>
              <w:rPr>
                <w:rFonts w:ascii="Arial" w:hAnsi="Arial" w:cs="Arial"/>
                <w:color w:val="000000" w:themeColor="text1"/>
                <w:sz w:val="16"/>
                <w:szCs w:val="16"/>
              </w:rPr>
            </w:pPr>
          </w:p>
          <w:p w14:paraId="7C73DDD4" w14:textId="58C881D4" w:rsidR="0075286C" w:rsidRPr="008800F6" w:rsidRDefault="0075286C" w:rsidP="0075286C">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Okres sprawowania funkcji: …</w:t>
            </w:r>
          </w:p>
        </w:tc>
        <w:tc>
          <w:tcPr>
            <w:tcW w:w="1714" w:type="dxa"/>
            <w:tcBorders>
              <w:top w:val="single" w:sz="4" w:space="0" w:color="auto"/>
              <w:left w:val="single" w:sz="4" w:space="0" w:color="auto"/>
              <w:bottom w:val="single" w:sz="4" w:space="0" w:color="auto"/>
              <w:right w:val="single" w:sz="4" w:space="0" w:color="auto"/>
            </w:tcBorders>
            <w:vAlign w:val="center"/>
          </w:tcPr>
          <w:p w14:paraId="0411F9D7" w14:textId="1F29848C" w:rsidR="0075286C" w:rsidRPr="008800F6" w:rsidRDefault="0075286C" w:rsidP="0075286C">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t>…</w:t>
            </w:r>
          </w:p>
        </w:tc>
      </w:tr>
    </w:tbl>
    <w:p w14:paraId="21C3183A" w14:textId="77777777" w:rsidR="0051544A" w:rsidRPr="008800F6" w:rsidRDefault="0051544A" w:rsidP="006C7BFA">
      <w:pPr>
        <w:pStyle w:val="Zwykytekst1"/>
        <w:spacing w:line="276" w:lineRule="auto"/>
        <w:ind w:right="23"/>
        <w:jc w:val="both"/>
        <w:rPr>
          <w:rFonts w:ascii="Arial" w:hAnsi="Arial" w:cs="Arial"/>
          <w:color w:val="000000" w:themeColor="text1"/>
        </w:rPr>
      </w:pPr>
    </w:p>
    <w:p w14:paraId="54851DD2" w14:textId="77777777" w:rsidR="0051544A" w:rsidRPr="008800F6" w:rsidRDefault="0051544A" w:rsidP="006C7BFA">
      <w:pPr>
        <w:pStyle w:val="Zwykytekst1"/>
        <w:spacing w:line="276" w:lineRule="auto"/>
        <w:ind w:right="23"/>
        <w:jc w:val="both"/>
        <w:rPr>
          <w:rFonts w:ascii="Arial" w:hAnsi="Arial" w:cs="Arial"/>
          <w:color w:val="000000" w:themeColor="text1"/>
        </w:rPr>
      </w:pPr>
    </w:p>
    <w:p w14:paraId="538C5AF0" w14:textId="19C26993" w:rsidR="0051544A" w:rsidRPr="008800F6" w:rsidRDefault="0051544A" w:rsidP="006C7BFA">
      <w:pPr>
        <w:suppressAutoHyphens/>
        <w:spacing w:line="276" w:lineRule="auto"/>
        <w:ind w:right="23"/>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__________________ dnia __. __.202</w:t>
      </w:r>
      <w:r w:rsidR="0075286C">
        <w:rPr>
          <w:rFonts w:ascii="Arial" w:hAnsi="Arial" w:cs="Arial"/>
          <w:color w:val="000000" w:themeColor="text1"/>
          <w:sz w:val="20"/>
          <w:szCs w:val="20"/>
          <w:lang w:eastAsia="ar-SA"/>
        </w:rPr>
        <w:t>6</w:t>
      </w:r>
      <w:r w:rsidRPr="008800F6">
        <w:rPr>
          <w:rFonts w:ascii="Arial" w:hAnsi="Arial" w:cs="Arial"/>
          <w:color w:val="000000" w:themeColor="text1"/>
          <w:sz w:val="20"/>
          <w:szCs w:val="20"/>
          <w:lang w:eastAsia="ar-SA"/>
        </w:rPr>
        <w:t xml:space="preserve"> r.</w:t>
      </w:r>
      <w:r w:rsidR="00D61AAD" w:rsidRPr="008800F6">
        <w:rPr>
          <w:rFonts w:ascii="Arial" w:hAnsi="Arial" w:cs="Arial"/>
          <w:color w:val="000000" w:themeColor="text1"/>
          <w:sz w:val="20"/>
          <w:szCs w:val="20"/>
          <w:lang w:eastAsia="ar-SA"/>
        </w:rPr>
        <w:tab/>
      </w:r>
      <w:r w:rsidR="00D61AAD" w:rsidRPr="008800F6">
        <w:rPr>
          <w:rFonts w:ascii="Arial" w:hAnsi="Arial" w:cs="Arial"/>
          <w:color w:val="000000" w:themeColor="text1"/>
          <w:sz w:val="20"/>
          <w:szCs w:val="20"/>
          <w:lang w:eastAsia="ar-SA"/>
        </w:rPr>
        <w:tab/>
      </w:r>
      <w:r w:rsidR="00D61AAD" w:rsidRPr="008800F6">
        <w:rPr>
          <w:rFonts w:ascii="Arial" w:hAnsi="Arial" w:cs="Arial"/>
          <w:color w:val="000000" w:themeColor="text1"/>
          <w:sz w:val="20"/>
          <w:szCs w:val="20"/>
          <w:lang w:eastAsia="ar-SA"/>
        </w:rPr>
        <w:tab/>
      </w:r>
      <w:r w:rsidRPr="008800F6">
        <w:rPr>
          <w:rFonts w:ascii="Arial" w:hAnsi="Arial" w:cs="Arial"/>
          <w:b/>
          <w:color w:val="000000" w:themeColor="text1"/>
          <w:sz w:val="20"/>
          <w:szCs w:val="20"/>
        </w:rPr>
        <w:t>___________________________</w:t>
      </w:r>
    </w:p>
    <w:p w14:paraId="4A897DC8" w14:textId="77777777" w:rsidR="0051544A" w:rsidRPr="008800F6" w:rsidRDefault="0051544A" w:rsidP="006C7BFA">
      <w:pPr>
        <w:spacing w:line="276" w:lineRule="auto"/>
        <w:ind w:left="4254" w:right="23" w:firstLine="709"/>
        <w:jc w:val="center"/>
        <w:rPr>
          <w:rFonts w:ascii="Arial" w:hAnsi="Arial" w:cs="Arial"/>
          <w:color w:val="000000" w:themeColor="text1"/>
          <w:sz w:val="20"/>
          <w:szCs w:val="20"/>
        </w:rPr>
      </w:pPr>
      <w:r w:rsidRPr="008800F6">
        <w:rPr>
          <w:rFonts w:ascii="Arial" w:hAnsi="Arial" w:cs="Arial"/>
          <w:i/>
          <w:color w:val="000000" w:themeColor="text1"/>
          <w:spacing w:val="-4"/>
          <w:w w:val="105"/>
          <w:sz w:val="20"/>
          <w:szCs w:val="20"/>
        </w:rPr>
        <w:t>(podpis Wykonawcy)</w:t>
      </w:r>
    </w:p>
    <w:p w14:paraId="17AB3E45" w14:textId="77777777" w:rsidR="0051544A" w:rsidRPr="008800F6" w:rsidRDefault="0051544A" w:rsidP="006C7BFA">
      <w:pPr>
        <w:pStyle w:val="awciety"/>
        <w:tabs>
          <w:tab w:val="left" w:pos="16756"/>
        </w:tabs>
        <w:spacing w:line="276" w:lineRule="auto"/>
        <w:rPr>
          <w:rFonts w:ascii="Arial" w:hAnsi="Arial" w:cs="Arial"/>
          <w:color w:val="000000" w:themeColor="text1"/>
          <w:sz w:val="20"/>
        </w:rPr>
      </w:pPr>
    </w:p>
    <w:p w14:paraId="1F80A407" w14:textId="77777777" w:rsidR="0051544A" w:rsidRPr="008800F6" w:rsidRDefault="0051544A" w:rsidP="006C7BFA">
      <w:pPr>
        <w:spacing w:line="276" w:lineRule="auto"/>
        <w:rPr>
          <w:rFonts w:ascii="Arial" w:hAnsi="Arial" w:cs="Arial"/>
          <w:color w:val="000000" w:themeColor="text1"/>
          <w:kern w:val="1"/>
          <w:sz w:val="20"/>
          <w:szCs w:val="20"/>
          <w:lang w:eastAsia="ar-SA"/>
        </w:rPr>
      </w:pPr>
      <w:r w:rsidRPr="008800F6">
        <w:rPr>
          <w:rFonts w:ascii="Arial" w:hAnsi="Arial" w:cs="Arial"/>
          <w:color w:val="000000" w:themeColor="text1"/>
          <w:sz w:val="20"/>
        </w:rPr>
        <w:br w:type="page"/>
      </w:r>
    </w:p>
    <w:p w14:paraId="1D18C94D" w14:textId="77777777" w:rsidR="0075286C" w:rsidRPr="008A0792" w:rsidRDefault="0075286C" w:rsidP="0075286C">
      <w:pPr>
        <w:keepNext/>
        <w:spacing w:line="276" w:lineRule="auto"/>
        <w:jc w:val="center"/>
        <w:rPr>
          <w:rFonts w:ascii="Arial" w:hAnsi="Arial" w:cs="Arial"/>
          <w:b/>
          <w:bCs/>
          <w:sz w:val="20"/>
          <w:szCs w:val="20"/>
        </w:rPr>
      </w:pPr>
      <w:r>
        <w:rPr>
          <w:rFonts w:ascii="Arial" w:hAnsi="Arial" w:cs="Arial"/>
          <w:b/>
          <w:bCs/>
          <w:sz w:val="20"/>
          <w:szCs w:val="20"/>
        </w:rPr>
        <w:lastRenderedPageBreak/>
        <w:t>Załącznik nr 7</w:t>
      </w:r>
    </w:p>
    <w:p w14:paraId="5AEF5BC6" w14:textId="77777777" w:rsidR="0075286C" w:rsidRPr="00760936" w:rsidRDefault="0075286C" w:rsidP="0075286C">
      <w:pPr>
        <w:keepNext/>
        <w:spacing w:line="276" w:lineRule="auto"/>
        <w:jc w:val="center"/>
        <w:rPr>
          <w:rFonts w:ascii="Arial" w:hAnsi="Arial" w:cs="Arial"/>
          <w:b/>
          <w:sz w:val="20"/>
          <w:szCs w:val="20"/>
        </w:rPr>
      </w:pPr>
      <w:r w:rsidRPr="00760936">
        <w:rPr>
          <w:rFonts w:ascii="Arial" w:hAnsi="Arial" w:cs="Arial"/>
          <w:b/>
          <w:sz w:val="28"/>
          <w:szCs w:val="28"/>
        </w:rPr>
        <w:t xml:space="preserve">OŚWIADCZENIE </w:t>
      </w:r>
      <w:r>
        <w:rPr>
          <w:rFonts w:ascii="Arial" w:hAnsi="Arial" w:cs="Arial"/>
          <w:b/>
          <w:sz w:val="28"/>
          <w:szCs w:val="28"/>
        </w:rPr>
        <w:t xml:space="preserve">Z ART. 117 </w:t>
      </w:r>
      <w:proofErr w:type="spellStart"/>
      <w:r>
        <w:rPr>
          <w:rFonts w:ascii="Arial" w:hAnsi="Arial" w:cs="Arial"/>
          <w:b/>
          <w:sz w:val="28"/>
          <w:szCs w:val="28"/>
        </w:rPr>
        <w:t>Pzp</w:t>
      </w:r>
      <w:proofErr w:type="spellEnd"/>
    </w:p>
    <w:p w14:paraId="2BA09BBD" w14:textId="77777777" w:rsidR="0075286C" w:rsidRDefault="0075286C" w:rsidP="0075286C">
      <w:pPr>
        <w:spacing w:line="276" w:lineRule="auto"/>
        <w:ind w:right="-150"/>
        <w:rPr>
          <w:rFonts w:ascii="Arial" w:hAnsi="Arial" w:cs="Arial"/>
          <w:color w:val="000000"/>
          <w:sz w:val="20"/>
          <w:szCs w:val="20"/>
        </w:rPr>
      </w:pPr>
    </w:p>
    <w:p w14:paraId="4B836F36" w14:textId="77777777" w:rsidR="0075286C" w:rsidRPr="002415B7" w:rsidRDefault="0075286C" w:rsidP="0075286C">
      <w:pPr>
        <w:pStyle w:val="Zwykytekst"/>
        <w:tabs>
          <w:tab w:val="left" w:leader="dot" w:pos="9360"/>
        </w:tabs>
        <w:spacing w:line="276" w:lineRule="auto"/>
        <w:ind w:right="23"/>
        <w:jc w:val="both"/>
        <w:rPr>
          <w:rFonts w:ascii="Arial" w:hAnsi="Arial" w:cs="Arial"/>
          <w:b/>
          <w:bCs/>
        </w:rPr>
      </w:pPr>
    </w:p>
    <w:p w14:paraId="0C54D9B7" w14:textId="77777777" w:rsidR="0075286C" w:rsidRPr="007F34EE" w:rsidRDefault="0075286C" w:rsidP="0075286C">
      <w:pPr>
        <w:spacing w:line="276" w:lineRule="auto"/>
        <w:ind w:left="567" w:right="23" w:hanging="567"/>
        <w:jc w:val="both"/>
        <w:rPr>
          <w:rFonts w:ascii="Arial" w:eastAsia="Calibri" w:hAnsi="Arial" w:cs="Arial"/>
          <w:color w:val="000000"/>
          <w:sz w:val="20"/>
          <w:szCs w:val="20"/>
        </w:rPr>
      </w:pPr>
      <w:r w:rsidRPr="0075286C">
        <w:rPr>
          <w:rFonts w:ascii="Arial" w:hAnsi="Arial" w:cs="Arial"/>
          <w:bCs/>
          <w:sz w:val="20"/>
          <w:szCs w:val="20"/>
        </w:rPr>
        <w:t>Dot.:</w:t>
      </w:r>
      <w:r w:rsidRPr="0075286C">
        <w:rPr>
          <w:rFonts w:ascii="Arial" w:hAnsi="Arial" w:cs="Arial"/>
          <w:bCs/>
          <w:sz w:val="20"/>
          <w:szCs w:val="20"/>
        </w:rPr>
        <w:tab/>
      </w:r>
      <w:r w:rsidRPr="007F34EE">
        <w:rPr>
          <w:rFonts w:ascii="Arial" w:hAnsi="Arial" w:cs="Arial"/>
          <w:color w:val="000000" w:themeColor="text1"/>
          <w:sz w:val="20"/>
          <w:szCs w:val="20"/>
        </w:rPr>
        <w:t>postępowania o udzielenie zamówienia na</w:t>
      </w:r>
      <w:r w:rsidRPr="007F34EE">
        <w:rPr>
          <w:rFonts w:ascii="Arial" w:hAnsi="Arial" w:cs="Arial"/>
          <w:color w:val="000000" w:themeColor="text1"/>
        </w:rPr>
        <w:t xml:space="preserve"> </w:t>
      </w:r>
      <w:r w:rsidRPr="007F34EE">
        <w:rPr>
          <w:rFonts w:ascii="Arial" w:hAnsi="Arial" w:cs="Arial"/>
          <w:color w:val="000000" w:themeColor="text1"/>
          <w:sz w:val="20"/>
          <w:szCs w:val="20"/>
        </w:rPr>
        <w:t xml:space="preserve">zaprojektowanie i wykonanie robót budowlanych </w:t>
      </w:r>
      <w:r w:rsidRPr="007F34EE">
        <w:rPr>
          <w:rFonts w:ascii="Arial" w:eastAsia="Calibri" w:hAnsi="Arial" w:cs="Arial"/>
          <w:color w:val="000000"/>
          <w:sz w:val="20"/>
          <w:szCs w:val="20"/>
        </w:rPr>
        <w:t>w ramach projektu pn.:</w:t>
      </w:r>
      <w:r w:rsidRPr="007F34EE">
        <w:rPr>
          <w:rFonts w:ascii="Arial" w:eastAsia="Arial" w:hAnsi="Arial" w:cs="Arial"/>
          <w:sz w:val="20"/>
          <w:szCs w:val="20"/>
        </w:rPr>
        <w:t xml:space="preserve"> </w:t>
      </w:r>
      <w:r>
        <w:rPr>
          <w:rFonts w:ascii="Arial" w:eastAsia="Calibri" w:hAnsi="Arial" w:cs="Arial"/>
          <w:i/>
          <w:iCs/>
          <w:color w:val="000000"/>
          <w:sz w:val="20"/>
          <w:szCs w:val="20"/>
        </w:rPr>
        <w:t>M</w:t>
      </w:r>
      <w:r w:rsidRPr="007F34EE">
        <w:rPr>
          <w:rFonts w:ascii="Arial" w:eastAsia="Calibri" w:hAnsi="Arial" w:cs="Arial"/>
          <w:i/>
          <w:iCs/>
          <w:color w:val="000000"/>
          <w:sz w:val="20"/>
          <w:szCs w:val="20"/>
        </w:rPr>
        <w:t xml:space="preserve">odernizacja stacji uzdatniania wody wraz z wdrożeniem systemu monitoringu strat wody wodociągowej w </w:t>
      </w:r>
      <w:r>
        <w:rPr>
          <w:rFonts w:ascii="Arial" w:eastAsia="Calibri" w:hAnsi="Arial" w:cs="Arial"/>
          <w:i/>
          <w:iCs/>
          <w:color w:val="000000"/>
          <w:sz w:val="20"/>
          <w:szCs w:val="20"/>
        </w:rPr>
        <w:t>D</w:t>
      </w:r>
      <w:r w:rsidRPr="007F34EE">
        <w:rPr>
          <w:rFonts w:ascii="Arial" w:eastAsia="Calibri" w:hAnsi="Arial" w:cs="Arial"/>
          <w:i/>
          <w:iCs/>
          <w:color w:val="000000"/>
          <w:sz w:val="20"/>
          <w:szCs w:val="20"/>
        </w:rPr>
        <w:t xml:space="preserve">ziałdowie w ramach działania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.02.05 woda do spożycia priorytetu </w:t>
      </w:r>
      <w:r>
        <w:rPr>
          <w:rFonts w:ascii="Arial" w:eastAsia="Calibri" w:hAnsi="Arial" w:cs="Arial"/>
          <w:i/>
          <w:iCs/>
          <w:color w:val="000000"/>
          <w:sz w:val="20"/>
          <w:szCs w:val="20"/>
        </w:rPr>
        <w:t>FENX</w:t>
      </w:r>
      <w:r w:rsidRPr="007F34EE">
        <w:rPr>
          <w:rFonts w:ascii="Arial" w:eastAsia="Calibri" w:hAnsi="Arial" w:cs="Arial"/>
          <w:i/>
          <w:iCs/>
          <w:color w:val="000000"/>
          <w:sz w:val="20"/>
          <w:szCs w:val="20"/>
        </w:rPr>
        <w:t xml:space="preserve">.02 wsparcie sektorów energetyka i środowisko z </w:t>
      </w:r>
      <w:r>
        <w:rPr>
          <w:rFonts w:ascii="Arial" w:eastAsia="Calibri" w:hAnsi="Arial" w:cs="Arial"/>
          <w:i/>
          <w:iCs/>
          <w:color w:val="000000"/>
          <w:sz w:val="20"/>
          <w:szCs w:val="20"/>
        </w:rPr>
        <w:t>EFRR</w:t>
      </w:r>
      <w:r w:rsidRPr="007F34EE">
        <w:rPr>
          <w:rFonts w:ascii="Arial" w:eastAsia="Calibri" w:hAnsi="Arial" w:cs="Arial"/>
          <w:i/>
          <w:iCs/>
          <w:color w:val="000000"/>
          <w:sz w:val="20"/>
          <w:szCs w:val="20"/>
        </w:rPr>
        <w:t xml:space="preserve"> programu fundusze europejskie na infrastrukturę, klimat, środowisko 2021-2027</w:t>
      </w:r>
      <w:r w:rsidRPr="007F34EE">
        <w:rPr>
          <w:rFonts w:ascii="Arial" w:eastAsia="Calibri" w:hAnsi="Arial" w:cs="Arial"/>
          <w:color w:val="000000"/>
          <w:sz w:val="20"/>
          <w:szCs w:val="20"/>
        </w:rPr>
        <w:t xml:space="preserve">, nr </w:t>
      </w:r>
      <w:r>
        <w:rPr>
          <w:rFonts w:ascii="Arial" w:eastAsia="Calibri" w:hAnsi="Arial" w:cs="Arial"/>
          <w:color w:val="000000"/>
          <w:sz w:val="20"/>
          <w:szCs w:val="20"/>
        </w:rPr>
        <w:t>FENX</w:t>
      </w:r>
      <w:r w:rsidRPr="007F34EE">
        <w:rPr>
          <w:rFonts w:ascii="Arial" w:eastAsia="Calibri" w:hAnsi="Arial" w:cs="Arial"/>
          <w:color w:val="000000"/>
          <w:sz w:val="20"/>
          <w:szCs w:val="20"/>
        </w:rPr>
        <w:t>.02.05-iw.01-00121/24</w:t>
      </w:r>
    </w:p>
    <w:p w14:paraId="31A22E4E" w14:textId="77777777" w:rsidR="0075286C" w:rsidRPr="002415B7" w:rsidRDefault="0075286C" w:rsidP="0075286C">
      <w:pPr>
        <w:pStyle w:val="Zwykytekst1"/>
        <w:spacing w:line="276" w:lineRule="auto"/>
        <w:ind w:left="567" w:right="23" w:hanging="567"/>
        <w:jc w:val="both"/>
        <w:rPr>
          <w:rFonts w:ascii="Arial" w:hAnsi="Arial" w:cs="Arial"/>
        </w:rPr>
      </w:pPr>
    </w:p>
    <w:p w14:paraId="35D743D9" w14:textId="77777777" w:rsidR="0075286C" w:rsidRDefault="0075286C" w:rsidP="0075286C">
      <w:pPr>
        <w:suppressAutoHyphens/>
        <w:spacing w:line="276" w:lineRule="auto"/>
        <w:ind w:right="23"/>
        <w:jc w:val="both"/>
        <w:rPr>
          <w:rFonts w:ascii="Arial" w:hAnsi="Arial" w:cs="Arial"/>
          <w:sz w:val="20"/>
          <w:szCs w:val="20"/>
          <w:lang w:eastAsia="ar-SA"/>
        </w:rPr>
      </w:pPr>
      <w:r>
        <w:rPr>
          <w:rFonts w:ascii="Arial" w:hAnsi="Arial" w:cs="Arial"/>
          <w:sz w:val="20"/>
          <w:szCs w:val="20"/>
          <w:lang w:eastAsia="ar-SA"/>
        </w:rPr>
        <w:t>D</w:t>
      </w:r>
      <w:r w:rsidRPr="002415B7">
        <w:rPr>
          <w:rFonts w:ascii="Arial" w:hAnsi="Arial" w:cs="Arial"/>
          <w:sz w:val="20"/>
          <w:szCs w:val="20"/>
          <w:lang w:eastAsia="ar-SA"/>
        </w:rPr>
        <w:t xml:space="preserve">ziałając w imieniu i na rzecz </w:t>
      </w:r>
      <w:r>
        <w:rPr>
          <w:rFonts w:ascii="Arial" w:hAnsi="Arial" w:cs="Arial"/>
          <w:b/>
          <w:sz w:val="20"/>
          <w:szCs w:val="20"/>
          <w:lang w:eastAsia="ar-SA"/>
        </w:rPr>
        <w:t>WYKONAWCÓW WSPÓLNIE UBIEGAJACYCH SIĘ O UDZIELENIE ZAMÓWIENIA</w:t>
      </w:r>
    </w:p>
    <w:p w14:paraId="1E52A9AF" w14:textId="77777777" w:rsidR="0075286C" w:rsidRPr="00760936" w:rsidRDefault="0075286C" w:rsidP="0075286C">
      <w:pPr>
        <w:spacing w:line="276" w:lineRule="auto"/>
        <w:ind w:right="-150"/>
        <w:rPr>
          <w:rFonts w:ascii="Arial" w:hAnsi="Arial" w:cs="Arial"/>
          <w:color w:val="000000"/>
          <w:sz w:val="20"/>
          <w:szCs w:val="20"/>
        </w:rPr>
      </w:pPr>
    </w:p>
    <w:p w14:paraId="64446DD9" w14:textId="77777777" w:rsidR="0075286C" w:rsidRDefault="0075286C" w:rsidP="0075286C">
      <w:pPr>
        <w:spacing w:line="276" w:lineRule="auto"/>
        <w:ind w:right="-150"/>
        <w:jc w:val="both"/>
        <w:rPr>
          <w:rFonts w:ascii="Arial" w:hAnsi="Arial" w:cs="Arial"/>
          <w:bCs/>
          <w:color w:val="000000"/>
          <w:sz w:val="20"/>
          <w:szCs w:val="20"/>
        </w:rPr>
      </w:pPr>
      <w:r w:rsidRPr="00760936">
        <w:rPr>
          <w:rFonts w:ascii="Arial" w:hAnsi="Arial" w:cs="Arial"/>
          <w:bCs/>
          <w:color w:val="000000"/>
          <w:sz w:val="20"/>
          <w:szCs w:val="20"/>
        </w:rPr>
        <w:t xml:space="preserve">oświadczam, </w:t>
      </w:r>
      <w:r>
        <w:rPr>
          <w:rFonts w:ascii="Arial" w:hAnsi="Arial" w:cs="Arial"/>
          <w:bCs/>
          <w:color w:val="000000"/>
          <w:sz w:val="20"/>
          <w:szCs w:val="20"/>
        </w:rPr>
        <w:t>że ww. wykonawcy wykonają zamówienie w następujący sposób:</w:t>
      </w:r>
    </w:p>
    <w:p w14:paraId="3036FE6A" w14:textId="77777777" w:rsidR="0075286C" w:rsidRDefault="0075286C" w:rsidP="0075286C">
      <w:pPr>
        <w:spacing w:line="276" w:lineRule="auto"/>
        <w:ind w:right="-150"/>
        <w:jc w:val="both"/>
        <w:rPr>
          <w:rFonts w:ascii="Arial" w:hAnsi="Arial" w:cs="Arial"/>
          <w:bCs/>
          <w:color w:val="000000"/>
          <w:sz w:val="20"/>
          <w:szCs w:val="20"/>
        </w:rPr>
      </w:pPr>
    </w:p>
    <w:tbl>
      <w:tblPr>
        <w:tblStyle w:val="Tabela-Siatka"/>
        <w:tblW w:w="9067" w:type="dxa"/>
        <w:tblLook w:val="04A0" w:firstRow="1" w:lastRow="0" w:firstColumn="1" w:lastColumn="0" w:noHBand="0" w:noVBand="1"/>
      </w:tblPr>
      <w:tblGrid>
        <w:gridCol w:w="3020"/>
        <w:gridCol w:w="2645"/>
        <w:gridCol w:w="3111"/>
        <w:gridCol w:w="291"/>
      </w:tblGrid>
      <w:tr w:rsidR="0075286C" w14:paraId="5AE66D54" w14:textId="77777777" w:rsidTr="00E57E11">
        <w:tc>
          <w:tcPr>
            <w:tcW w:w="3020" w:type="dxa"/>
            <w:vAlign w:val="center"/>
          </w:tcPr>
          <w:p w14:paraId="48CB0784" w14:textId="77777777" w:rsidR="0075286C" w:rsidRPr="004B1442" w:rsidRDefault="0075286C" w:rsidP="00E57E11">
            <w:pPr>
              <w:spacing w:line="276" w:lineRule="auto"/>
              <w:ind w:right="-150"/>
              <w:jc w:val="center"/>
              <w:rPr>
                <w:rFonts w:ascii="Arial" w:hAnsi="Arial" w:cs="Arial"/>
                <w:b/>
                <w:color w:val="000000"/>
                <w:sz w:val="16"/>
                <w:szCs w:val="16"/>
              </w:rPr>
            </w:pPr>
            <w:r w:rsidRPr="004B1442">
              <w:rPr>
                <w:rFonts w:ascii="Arial" w:hAnsi="Arial" w:cs="Arial"/>
                <w:b/>
                <w:color w:val="000000"/>
                <w:sz w:val="16"/>
                <w:szCs w:val="16"/>
              </w:rPr>
              <w:t>Wykonawca (nazwa/firma oraz adres siedziby)</w:t>
            </w:r>
          </w:p>
        </w:tc>
        <w:tc>
          <w:tcPr>
            <w:tcW w:w="2645" w:type="dxa"/>
            <w:vAlign w:val="center"/>
          </w:tcPr>
          <w:p w14:paraId="2FEC3915" w14:textId="77777777" w:rsidR="0075286C" w:rsidRPr="004B1442" w:rsidRDefault="0075286C" w:rsidP="00E57E11">
            <w:pPr>
              <w:spacing w:line="276" w:lineRule="auto"/>
              <w:ind w:right="-150"/>
              <w:jc w:val="center"/>
              <w:rPr>
                <w:rFonts w:ascii="Arial" w:hAnsi="Arial" w:cs="Arial"/>
                <w:b/>
                <w:color w:val="000000"/>
                <w:sz w:val="16"/>
                <w:szCs w:val="16"/>
              </w:rPr>
            </w:pPr>
            <w:r w:rsidRPr="004B1442">
              <w:rPr>
                <w:rFonts w:ascii="Arial" w:hAnsi="Arial" w:cs="Arial"/>
                <w:b/>
                <w:color w:val="000000"/>
                <w:sz w:val="16"/>
                <w:szCs w:val="16"/>
              </w:rPr>
              <w:t>Zakres posiadanego doświadczenia</w:t>
            </w:r>
            <w:r>
              <w:rPr>
                <w:rFonts w:ascii="Arial" w:hAnsi="Arial" w:cs="Arial"/>
                <w:b/>
                <w:color w:val="000000"/>
                <w:sz w:val="16"/>
                <w:szCs w:val="16"/>
              </w:rPr>
              <w:t xml:space="preserve"> (wskazać jednostkę redakcyjną SWZ dot. warunku udziału w postępowaniu)</w:t>
            </w:r>
          </w:p>
        </w:tc>
        <w:tc>
          <w:tcPr>
            <w:tcW w:w="3402" w:type="dxa"/>
            <w:gridSpan w:val="2"/>
            <w:vAlign w:val="center"/>
          </w:tcPr>
          <w:p w14:paraId="1456A436" w14:textId="77777777" w:rsidR="0075286C" w:rsidRPr="004B1442" w:rsidRDefault="0075286C" w:rsidP="00E57E11">
            <w:pPr>
              <w:spacing w:line="276" w:lineRule="auto"/>
              <w:ind w:right="-150"/>
              <w:jc w:val="center"/>
              <w:rPr>
                <w:rFonts w:ascii="Arial" w:hAnsi="Arial" w:cs="Arial"/>
                <w:b/>
                <w:color w:val="000000"/>
                <w:sz w:val="16"/>
                <w:szCs w:val="16"/>
              </w:rPr>
            </w:pPr>
            <w:r w:rsidRPr="004B1442">
              <w:rPr>
                <w:rFonts w:ascii="Arial" w:hAnsi="Arial" w:cs="Arial"/>
                <w:b/>
                <w:color w:val="000000"/>
                <w:sz w:val="16"/>
                <w:szCs w:val="16"/>
              </w:rPr>
              <w:t>Zakres zamówienia</w:t>
            </w:r>
          </w:p>
        </w:tc>
      </w:tr>
      <w:tr w:rsidR="0075286C" w14:paraId="210A7167" w14:textId="77777777" w:rsidTr="00E57E11">
        <w:trPr>
          <w:gridAfter w:val="1"/>
          <w:wAfter w:w="291" w:type="dxa"/>
        </w:trPr>
        <w:tc>
          <w:tcPr>
            <w:tcW w:w="3020" w:type="dxa"/>
          </w:tcPr>
          <w:p w14:paraId="54FD14D1" w14:textId="77777777" w:rsidR="0075286C" w:rsidRDefault="0075286C" w:rsidP="00E57E11">
            <w:pPr>
              <w:spacing w:line="276" w:lineRule="auto"/>
              <w:ind w:right="-150"/>
              <w:jc w:val="both"/>
              <w:rPr>
                <w:rFonts w:ascii="Arial" w:hAnsi="Arial" w:cs="Arial"/>
                <w:bCs/>
                <w:color w:val="000000"/>
                <w:sz w:val="20"/>
                <w:szCs w:val="20"/>
              </w:rPr>
            </w:pPr>
          </w:p>
        </w:tc>
        <w:tc>
          <w:tcPr>
            <w:tcW w:w="2645" w:type="dxa"/>
          </w:tcPr>
          <w:p w14:paraId="0C1485F2" w14:textId="77777777" w:rsidR="0075286C" w:rsidRDefault="0075286C" w:rsidP="00E57E11">
            <w:pPr>
              <w:spacing w:line="276" w:lineRule="auto"/>
              <w:ind w:right="-150"/>
              <w:jc w:val="both"/>
              <w:rPr>
                <w:rFonts w:ascii="Arial" w:hAnsi="Arial" w:cs="Arial"/>
                <w:bCs/>
                <w:color w:val="000000"/>
                <w:sz w:val="20"/>
                <w:szCs w:val="20"/>
              </w:rPr>
            </w:pPr>
          </w:p>
        </w:tc>
        <w:tc>
          <w:tcPr>
            <w:tcW w:w="3111" w:type="dxa"/>
          </w:tcPr>
          <w:p w14:paraId="0A635D99" w14:textId="77777777" w:rsidR="0075286C" w:rsidRDefault="0075286C" w:rsidP="00E57E11">
            <w:pPr>
              <w:spacing w:line="276" w:lineRule="auto"/>
              <w:ind w:right="-150"/>
              <w:jc w:val="both"/>
              <w:rPr>
                <w:rFonts w:ascii="Arial" w:hAnsi="Arial" w:cs="Arial"/>
                <w:bCs/>
                <w:color w:val="000000"/>
                <w:sz w:val="20"/>
                <w:szCs w:val="20"/>
              </w:rPr>
            </w:pPr>
          </w:p>
        </w:tc>
      </w:tr>
      <w:tr w:rsidR="0075286C" w14:paraId="0573601C" w14:textId="77777777" w:rsidTr="00E57E11">
        <w:trPr>
          <w:gridAfter w:val="1"/>
          <w:wAfter w:w="291" w:type="dxa"/>
        </w:trPr>
        <w:tc>
          <w:tcPr>
            <w:tcW w:w="3020" w:type="dxa"/>
          </w:tcPr>
          <w:p w14:paraId="28AD4673" w14:textId="77777777" w:rsidR="0075286C" w:rsidRDefault="0075286C" w:rsidP="00E57E11">
            <w:pPr>
              <w:spacing w:line="276" w:lineRule="auto"/>
              <w:ind w:right="-150"/>
              <w:jc w:val="both"/>
              <w:rPr>
                <w:rFonts w:ascii="Arial" w:hAnsi="Arial" w:cs="Arial"/>
                <w:bCs/>
                <w:color w:val="000000"/>
                <w:sz w:val="20"/>
                <w:szCs w:val="20"/>
              </w:rPr>
            </w:pPr>
          </w:p>
        </w:tc>
        <w:tc>
          <w:tcPr>
            <w:tcW w:w="2645" w:type="dxa"/>
          </w:tcPr>
          <w:p w14:paraId="1A746EF0" w14:textId="77777777" w:rsidR="0075286C" w:rsidRDefault="0075286C" w:rsidP="00E57E11">
            <w:pPr>
              <w:spacing w:line="276" w:lineRule="auto"/>
              <w:ind w:right="-150"/>
              <w:jc w:val="both"/>
              <w:rPr>
                <w:rFonts w:ascii="Arial" w:hAnsi="Arial" w:cs="Arial"/>
                <w:bCs/>
                <w:color w:val="000000"/>
                <w:sz w:val="20"/>
                <w:szCs w:val="20"/>
              </w:rPr>
            </w:pPr>
          </w:p>
        </w:tc>
        <w:tc>
          <w:tcPr>
            <w:tcW w:w="3111" w:type="dxa"/>
          </w:tcPr>
          <w:p w14:paraId="7FD0B9C3" w14:textId="77777777" w:rsidR="0075286C" w:rsidRDefault="0075286C" w:rsidP="00E57E11">
            <w:pPr>
              <w:spacing w:line="276" w:lineRule="auto"/>
              <w:ind w:right="-150"/>
              <w:jc w:val="both"/>
              <w:rPr>
                <w:rFonts w:ascii="Arial" w:hAnsi="Arial" w:cs="Arial"/>
                <w:bCs/>
                <w:color w:val="000000"/>
                <w:sz w:val="20"/>
                <w:szCs w:val="20"/>
              </w:rPr>
            </w:pPr>
          </w:p>
        </w:tc>
      </w:tr>
    </w:tbl>
    <w:p w14:paraId="363AC5CC" w14:textId="77777777" w:rsidR="0075286C" w:rsidRDefault="0075286C" w:rsidP="0075286C">
      <w:pPr>
        <w:spacing w:line="276" w:lineRule="auto"/>
        <w:ind w:right="-150"/>
        <w:jc w:val="both"/>
        <w:rPr>
          <w:rFonts w:ascii="Arial" w:hAnsi="Arial" w:cs="Arial"/>
          <w:bCs/>
          <w:color w:val="000000"/>
          <w:sz w:val="20"/>
          <w:szCs w:val="20"/>
        </w:rPr>
      </w:pPr>
    </w:p>
    <w:p w14:paraId="07C302B9" w14:textId="77777777" w:rsidR="0075286C" w:rsidRPr="002415B7" w:rsidRDefault="0075286C" w:rsidP="0075286C">
      <w:pPr>
        <w:pStyle w:val="Zwykytekst1"/>
        <w:spacing w:line="276" w:lineRule="auto"/>
        <w:ind w:right="23"/>
        <w:jc w:val="both"/>
        <w:rPr>
          <w:rFonts w:ascii="Arial" w:hAnsi="Arial" w:cs="Arial"/>
        </w:rPr>
      </w:pPr>
    </w:p>
    <w:p w14:paraId="5F4C1DFD" w14:textId="77777777" w:rsidR="0075286C" w:rsidRPr="008800F6" w:rsidRDefault="0075286C" w:rsidP="0075286C">
      <w:pPr>
        <w:suppressAutoHyphens/>
        <w:spacing w:line="276" w:lineRule="auto"/>
        <w:ind w:right="23"/>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__________________ dnia __. __.202</w:t>
      </w:r>
      <w:r>
        <w:rPr>
          <w:rFonts w:ascii="Arial" w:hAnsi="Arial" w:cs="Arial"/>
          <w:color w:val="000000" w:themeColor="text1"/>
          <w:sz w:val="20"/>
          <w:szCs w:val="20"/>
          <w:lang w:eastAsia="ar-SA"/>
        </w:rPr>
        <w:t>6</w:t>
      </w:r>
      <w:r w:rsidRPr="008800F6">
        <w:rPr>
          <w:rFonts w:ascii="Arial" w:hAnsi="Arial" w:cs="Arial"/>
          <w:color w:val="000000" w:themeColor="text1"/>
          <w:sz w:val="20"/>
          <w:szCs w:val="20"/>
          <w:lang w:eastAsia="ar-SA"/>
        </w:rPr>
        <w:t xml:space="preserve"> r.</w:t>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b/>
          <w:color w:val="000000" w:themeColor="text1"/>
          <w:sz w:val="20"/>
          <w:szCs w:val="20"/>
        </w:rPr>
        <w:t>___________________________</w:t>
      </w:r>
    </w:p>
    <w:p w14:paraId="06276840" w14:textId="77777777" w:rsidR="0075286C" w:rsidRPr="008800F6" w:rsidRDefault="0075286C" w:rsidP="0075286C">
      <w:pPr>
        <w:spacing w:line="276" w:lineRule="auto"/>
        <w:ind w:left="4254" w:right="23" w:firstLine="709"/>
        <w:jc w:val="center"/>
        <w:rPr>
          <w:rFonts w:ascii="Arial" w:hAnsi="Arial" w:cs="Arial"/>
          <w:color w:val="000000" w:themeColor="text1"/>
          <w:sz w:val="20"/>
          <w:szCs w:val="20"/>
        </w:rPr>
      </w:pPr>
      <w:r w:rsidRPr="008800F6">
        <w:rPr>
          <w:rFonts w:ascii="Arial" w:hAnsi="Arial" w:cs="Arial"/>
          <w:i/>
          <w:color w:val="000000" w:themeColor="text1"/>
          <w:spacing w:val="-4"/>
          <w:w w:val="105"/>
          <w:sz w:val="20"/>
          <w:szCs w:val="20"/>
        </w:rPr>
        <w:t>(podpis Wykonawcy)</w:t>
      </w:r>
    </w:p>
    <w:p w14:paraId="30D723F6" w14:textId="77777777" w:rsidR="0075286C" w:rsidRPr="008800F6" w:rsidRDefault="0075286C" w:rsidP="0075286C">
      <w:pPr>
        <w:pStyle w:val="awciety"/>
        <w:tabs>
          <w:tab w:val="left" w:pos="16756"/>
        </w:tabs>
        <w:spacing w:line="276" w:lineRule="auto"/>
        <w:rPr>
          <w:rFonts w:ascii="Arial" w:hAnsi="Arial" w:cs="Arial"/>
          <w:color w:val="000000" w:themeColor="text1"/>
          <w:sz w:val="20"/>
        </w:rPr>
      </w:pPr>
    </w:p>
    <w:p w14:paraId="488B5D7F" w14:textId="77777777" w:rsidR="0075286C" w:rsidRPr="0051544A" w:rsidRDefault="0075286C" w:rsidP="0075286C">
      <w:pPr>
        <w:suppressAutoHyphens/>
        <w:spacing w:line="276" w:lineRule="auto"/>
        <w:ind w:right="23"/>
        <w:rPr>
          <w:rFonts w:ascii="Arial" w:hAnsi="Arial" w:cs="Arial"/>
          <w:kern w:val="1"/>
          <w:sz w:val="20"/>
          <w:szCs w:val="20"/>
          <w:lang w:eastAsia="ar-SA"/>
        </w:rPr>
      </w:pPr>
    </w:p>
    <w:p w14:paraId="678ABF42" w14:textId="77777777" w:rsidR="005211A4" w:rsidRPr="008800F6" w:rsidRDefault="005211A4" w:rsidP="006C7BFA">
      <w:pPr>
        <w:spacing w:line="276" w:lineRule="auto"/>
        <w:rPr>
          <w:rFonts w:ascii="Arial" w:hAnsi="Arial" w:cs="Arial"/>
          <w:color w:val="000000" w:themeColor="text1"/>
          <w:kern w:val="1"/>
          <w:sz w:val="20"/>
          <w:szCs w:val="20"/>
          <w:lang w:eastAsia="ar-SA"/>
        </w:rPr>
      </w:pPr>
    </w:p>
    <w:sectPr w:rsidR="005211A4" w:rsidRPr="008800F6" w:rsidSect="00FD400C">
      <w:headerReference w:type="default" r:id="rId16"/>
      <w:footerReference w:type="default" r:id="rId17"/>
      <w:headerReference w:type="first" r:id="rId18"/>
      <w:footerReference w:type="first" r:id="rId19"/>
      <w:pgSz w:w="11906" w:h="16838"/>
      <w:pgMar w:top="1258" w:right="1418" w:bottom="851" w:left="1418" w:header="709" w:footer="6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899C" w14:textId="77777777" w:rsidR="0043250A" w:rsidRDefault="0043250A" w:rsidP="00BE245A">
      <w:r>
        <w:separator/>
      </w:r>
    </w:p>
  </w:endnote>
  <w:endnote w:type="continuationSeparator" w:id="0">
    <w:p w14:paraId="2B8F63DC" w14:textId="77777777" w:rsidR="0043250A" w:rsidRDefault="0043250A" w:rsidP="00BE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0EFF" w:usb1="5200FDFF" w:usb2="0A042021" w:usb3="00000000" w:csb0="000001B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F8620" w14:textId="77777777" w:rsidR="00E4057A" w:rsidRPr="00851FD2" w:rsidRDefault="00E4057A">
    <w:pPr>
      <w:pStyle w:val="Stopka"/>
      <w:ind w:right="360"/>
      <w:jc w:val="right"/>
      <w:rPr>
        <w:rFonts w:ascii="Arial" w:hAnsi="Arial" w:cs="Arial"/>
        <w:sz w:val="16"/>
        <w:szCs w:val="16"/>
      </w:rPr>
    </w:pPr>
    <w:r w:rsidRPr="00851FD2">
      <w:rPr>
        <w:rStyle w:val="Numerstrony"/>
        <w:rFonts w:ascii="Arial" w:hAnsi="Arial" w:cs="Arial"/>
      </w:rPr>
      <w:fldChar w:fldCharType="begin"/>
    </w:r>
    <w:r w:rsidRPr="00851FD2">
      <w:rPr>
        <w:rStyle w:val="Numerstrony"/>
        <w:rFonts w:ascii="Arial" w:hAnsi="Arial" w:cs="Arial"/>
      </w:rPr>
      <w:instrText xml:space="preserve"> PAGE </w:instrText>
    </w:r>
    <w:r w:rsidRPr="00851FD2">
      <w:rPr>
        <w:rStyle w:val="Numerstrony"/>
        <w:rFonts w:ascii="Arial" w:hAnsi="Arial" w:cs="Arial"/>
      </w:rPr>
      <w:fldChar w:fldCharType="separate"/>
    </w:r>
    <w:r w:rsidRPr="00851FD2">
      <w:rPr>
        <w:rStyle w:val="Numerstrony"/>
        <w:rFonts w:ascii="Arial" w:hAnsi="Arial" w:cs="Arial"/>
        <w:noProof/>
      </w:rPr>
      <w:t>8</w:t>
    </w:r>
    <w:r w:rsidRPr="00851FD2">
      <w:rPr>
        <w:rStyle w:val="Numerstrony"/>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B5E20" w14:textId="3EFA4E3C" w:rsidR="00E4057A" w:rsidRDefault="00E4057A">
    <w:pPr>
      <w:pStyle w:val="Stopka"/>
      <w:rPr>
        <w:noProof/>
      </w:rPr>
    </w:pPr>
  </w:p>
  <w:p w14:paraId="2C66DBBA" w14:textId="77777777" w:rsidR="00E4057A" w:rsidRDefault="00E4057A">
    <w:pPr>
      <w:pStyle w:val="Stopka"/>
      <w:rPr>
        <w:noProof/>
      </w:rPr>
    </w:pPr>
  </w:p>
  <w:p w14:paraId="010829D8" w14:textId="77777777" w:rsidR="00E4057A" w:rsidRDefault="00E4057A">
    <w:pPr>
      <w:pStyle w:val="Stopka"/>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8CBF9" w14:textId="77777777" w:rsidR="0043250A" w:rsidRDefault="0043250A" w:rsidP="00BE245A">
      <w:r>
        <w:separator/>
      </w:r>
    </w:p>
  </w:footnote>
  <w:footnote w:type="continuationSeparator" w:id="0">
    <w:p w14:paraId="4101C368" w14:textId="77777777" w:rsidR="0043250A" w:rsidRDefault="0043250A" w:rsidP="00BE245A">
      <w:r>
        <w:continuationSeparator/>
      </w:r>
    </w:p>
  </w:footnote>
  <w:footnote w:id="1">
    <w:p w14:paraId="52A923BA" w14:textId="1F84E1AC" w:rsidR="006F2795" w:rsidRPr="00C62FF6" w:rsidRDefault="006F2795" w:rsidP="00C62FF6">
      <w:pPr>
        <w:pStyle w:val="Blockquote"/>
        <w:snapToGrid w:val="0"/>
        <w:spacing w:before="0" w:after="0" w:line="276" w:lineRule="auto"/>
        <w:ind w:left="0" w:right="23"/>
        <w:jc w:val="both"/>
        <w:rPr>
          <w:rFonts w:ascii="Arial" w:hAnsi="Arial" w:cs="Arial"/>
          <w:sz w:val="16"/>
          <w:szCs w:val="16"/>
          <w:lang w:val="pl-PL"/>
        </w:rPr>
      </w:pPr>
      <w:r w:rsidRPr="00C62FF6">
        <w:rPr>
          <w:rStyle w:val="Odwoanieprzypisudolnego"/>
          <w:color w:val="000000" w:themeColor="text1"/>
          <w:sz w:val="16"/>
          <w:szCs w:val="16"/>
        </w:rPr>
        <w:footnoteRef/>
      </w:r>
      <w:r w:rsidR="00C62FF6" w:rsidRPr="00C62FF6">
        <w:rPr>
          <w:rFonts w:ascii="Arial" w:hAnsi="Arial" w:cs="Arial"/>
          <w:sz w:val="16"/>
          <w:szCs w:val="16"/>
          <w:lang w:val="pl-PL"/>
        </w:rPr>
        <w:t>doświadczenie zawodowe na stanowisku inspektora nadzoru lub kierownika robót branży instalacyjnej w zakresie sieci, instalacji i urządzeń cieplnych, wentylacyjnych, gazowych, wodociągowych i kanalizacyjnych</w:t>
      </w:r>
      <w:r w:rsidR="00C62FF6" w:rsidRPr="00C62FF6">
        <w:rPr>
          <w:rFonts w:ascii="Arial" w:hAnsi="Arial" w:cs="Arial"/>
          <w:bCs/>
          <w:sz w:val="16"/>
          <w:szCs w:val="16"/>
          <w:lang w:val="pl-PL"/>
        </w:rPr>
        <w:t xml:space="preserve"> </w:t>
      </w:r>
      <w:r w:rsidR="00C62FF6" w:rsidRPr="00C62FF6">
        <w:rPr>
          <w:rFonts w:ascii="Arial" w:hAnsi="Arial" w:cs="Arial"/>
          <w:sz w:val="16"/>
          <w:szCs w:val="16"/>
          <w:lang w:val="pl-PL"/>
        </w:rPr>
        <w:t>przy realizacji (w okresie ostatnich 5 lat przed upływem terminu składania ofert) co najmniej 1 zakończonej usługi, świadczonej przez okres co najmniej 6 miesięcy (okres sprawowania funkcji), polegającej na nadzorze nad realizacją robót budowlanych lub kierowaniu robotami budowlanymi w ww. branży na obiektach będących stacją uzdatniania wody lub oczyszczalnią ścieków o wartości robót w tej branży wynoszącej 800.000 zł netto (słownie: osiemset tysięcy złotych 00/100);</w:t>
      </w:r>
      <w:r w:rsidR="00C62FF6" w:rsidRPr="00C62FF6" w:rsidDel="00B974C5">
        <w:rPr>
          <w:rFonts w:ascii="Arial" w:hAnsi="Arial" w:cs="Arial"/>
          <w:sz w:val="16"/>
          <w:szCs w:val="16"/>
          <w:lang w:val="pl-PL"/>
        </w:rPr>
        <w:t xml:space="preserve"> </w:t>
      </w:r>
    </w:p>
  </w:footnote>
  <w:footnote w:id="2">
    <w:p w14:paraId="6D7FE677" w14:textId="1A20FF6D" w:rsidR="00C62FF6" w:rsidRPr="00C62FF6" w:rsidRDefault="00C62FF6" w:rsidP="00C62FF6">
      <w:pPr>
        <w:pStyle w:val="Blockquote"/>
        <w:snapToGrid w:val="0"/>
        <w:spacing w:before="0" w:after="0" w:line="276" w:lineRule="auto"/>
        <w:ind w:left="0" w:right="23"/>
        <w:jc w:val="both"/>
        <w:rPr>
          <w:rFonts w:ascii="Arial" w:hAnsi="Arial" w:cs="Arial"/>
          <w:sz w:val="16"/>
          <w:szCs w:val="16"/>
          <w:lang w:val="pl-PL"/>
        </w:rPr>
      </w:pPr>
      <w:r w:rsidRPr="00C62FF6">
        <w:rPr>
          <w:rFonts w:ascii="Arial" w:hAnsi="Arial" w:cs="Arial"/>
          <w:sz w:val="16"/>
          <w:szCs w:val="16"/>
          <w:vertAlign w:val="superscript"/>
          <w:lang w:val="pl-PL"/>
        </w:rPr>
        <w:footnoteRef/>
      </w:r>
      <w:r w:rsidRPr="00C62FF6">
        <w:rPr>
          <w:rFonts w:ascii="Arial" w:hAnsi="Arial" w:cs="Arial"/>
          <w:sz w:val="16"/>
          <w:szCs w:val="16"/>
          <w:lang w:val="pl-PL"/>
        </w:rPr>
        <w:t xml:space="preserve">doświadczenie zawodowe na stanowisku inspektora nadzoru lub kierownika robót branży instalacyjnej w zakresie sieci, instalacji i urządzeń elektrycznych i elektroenergetycznych oraz </w:t>
      </w:r>
      <w:proofErr w:type="spellStart"/>
      <w:r w:rsidRPr="00C62FF6">
        <w:rPr>
          <w:rFonts w:ascii="Arial" w:hAnsi="Arial" w:cs="Arial"/>
          <w:sz w:val="16"/>
          <w:szCs w:val="16"/>
          <w:lang w:val="pl-PL"/>
        </w:rPr>
        <w:t>AKPiA</w:t>
      </w:r>
      <w:proofErr w:type="spellEnd"/>
      <w:r w:rsidRPr="00C62FF6">
        <w:rPr>
          <w:rFonts w:ascii="Arial" w:hAnsi="Arial" w:cs="Arial"/>
          <w:sz w:val="16"/>
          <w:szCs w:val="16"/>
          <w:lang w:val="pl-PL"/>
        </w:rPr>
        <w:t xml:space="preserve"> przy realizacji (w okresie ostatnich 5 lat przed upływem terminu składania ofert) co najmniej 1 zakończonej usługi, świadczonej przez okres co najmniej 6 miesięcy (okres sprawowania funkcji), polegającej na nadzorze nad realizacją robót budowlanych lub kierowaniu robotami budowlanymi w ww. branżach na obiektach będących stacją uzdatniania wody lub oczyszczalnią ścieków o wartości robót w tych branżach wynoszącej 800.000 zł netto (słownie: osiemset tysięcy złotych 00/100)</w:t>
      </w:r>
      <w:r>
        <w:rPr>
          <w:rFonts w:ascii="Arial" w:hAnsi="Arial" w:cs="Arial"/>
          <w:sz w:val="16"/>
          <w:szCs w:val="16"/>
          <w:lang w:val="pl-PL"/>
        </w:rPr>
        <w:t>.</w:t>
      </w:r>
    </w:p>
  </w:footnote>
  <w:footnote w:id="3">
    <w:p w14:paraId="3BC810F9" w14:textId="5C259B20" w:rsidR="00030AA9" w:rsidRDefault="00030AA9" w:rsidP="003546C6">
      <w:pPr>
        <w:pStyle w:val="Tekstprzypisudolnego"/>
        <w:jc w:val="both"/>
      </w:pPr>
      <w:r>
        <w:rPr>
          <w:rStyle w:val="Odwoanieprzypisudolnego"/>
        </w:rPr>
        <w:footnoteRef/>
      </w:r>
      <w:r w:rsidRPr="00030AA9">
        <w:rPr>
          <w:rFonts w:ascii="Arial" w:hAnsi="Arial" w:cs="Arial"/>
          <w:sz w:val="16"/>
          <w:szCs w:val="16"/>
        </w:rPr>
        <w:t>Informacja w tym zakresie jest wymagana, jeżeli w odniesieniu do danego administratora lub podmiotu przetwarzającego istnieje obowiązek wyznaczenia inspektora ochrony danych osobowych</w:t>
      </w:r>
      <w:r>
        <w:rPr>
          <w:rFonts w:ascii="Arial" w:hAnsi="Arial" w:cs="Arial"/>
          <w:sz w:val="16"/>
          <w:szCs w:val="16"/>
        </w:rPr>
        <w:t>.</w:t>
      </w:r>
    </w:p>
  </w:footnote>
  <w:footnote w:id="4">
    <w:p w14:paraId="2D1635AC" w14:textId="55FDB7A5" w:rsidR="00030AA9" w:rsidRDefault="00030AA9" w:rsidP="00030AA9">
      <w:pPr>
        <w:pStyle w:val="Tekstprzypisudolnego"/>
        <w:jc w:val="both"/>
      </w:pPr>
      <w:r>
        <w:rPr>
          <w:rStyle w:val="Odwoanieprzypisudolnego"/>
        </w:rPr>
        <w:footnoteRef/>
      </w:r>
      <w:r>
        <w:rPr>
          <w:rFonts w:ascii="Arial" w:hAnsi="Arial" w:cs="Arial"/>
          <w:sz w:val="16"/>
          <w:szCs w:val="16"/>
        </w:rPr>
        <w:t>S</w:t>
      </w:r>
      <w:r w:rsidRPr="00030AA9">
        <w:rPr>
          <w:rFonts w:ascii="Arial" w:hAnsi="Arial" w:cs="Arial"/>
          <w:sz w:val="16"/>
          <w:szCs w:val="16"/>
        </w:rPr>
        <w:t xml:space="preserve">korzystanie z prawa do sprostowania nie może skutkować zmianą wyniku postępowania o udzielenie zamówienia publicznego ani zmianą postanowień umowy w zakresie niezgodnym z </w:t>
      </w:r>
      <w:proofErr w:type="spellStart"/>
      <w:r>
        <w:rPr>
          <w:rFonts w:ascii="Arial" w:hAnsi="Arial" w:cs="Arial"/>
          <w:sz w:val="16"/>
          <w:szCs w:val="16"/>
        </w:rPr>
        <w:t>Pzp</w:t>
      </w:r>
      <w:proofErr w:type="spellEnd"/>
      <w:r w:rsidRPr="00030AA9">
        <w:rPr>
          <w:rFonts w:ascii="Arial" w:hAnsi="Arial" w:cs="Arial"/>
          <w:sz w:val="16"/>
          <w:szCs w:val="16"/>
        </w:rPr>
        <w:t xml:space="preserve"> oraz nie może naruszać integralności protokołu oraz jego załączników</w:t>
      </w:r>
      <w:r>
        <w:rPr>
          <w:rFonts w:ascii="Arial" w:hAnsi="Arial" w:cs="Arial"/>
          <w:sz w:val="16"/>
          <w:szCs w:val="16"/>
        </w:rPr>
        <w:t>.</w:t>
      </w:r>
    </w:p>
  </w:footnote>
  <w:footnote w:id="5">
    <w:p w14:paraId="55224EE6" w14:textId="1BDB5B2F" w:rsidR="00030AA9" w:rsidRDefault="00030AA9">
      <w:pPr>
        <w:pStyle w:val="Tekstprzypisudolnego"/>
      </w:pPr>
      <w:r>
        <w:rPr>
          <w:rStyle w:val="Odwoanieprzypisudolnego"/>
        </w:rPr>
        <w:footnoteRef/>
      </w:r>
      <w:r>
        <w:rPr>
          <w:rFonts w:ascii="Arial" w:hAnsi="Arial" w:cs="Arial"/>
          <w:sz w:val="16"/>
          <w:szCs w:val="16"/>
        </w:rPr>
        <w:t>P</w:t>
      </w:r>
      <w:r w:rsidRPr="00030AA9">
        <w:rPr>
          <w:rFonts w:ascii="Arial" w:hAnsi="Arial" w:cs="Arial"/>
          <w:sz w:val="16"/>
          <w:szCs w:val="16"/>
        </w:rPr>
        <w:t>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030AA9">
        <w:rPr>
          <w:rFonts w:ascii="Arial" w:hAnsi="Arial" w:cs="Arial"/>
          <w:sz w:val="16"/>
          <w:szCs w:val="16"/>
        </w:rPr>
        <w:c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FEABA" w14:textId="0420F4C9" w:rsidR="00E4057A" w:rsidRPr="00E03A23" w:rsidRDefault="00B85C3D" w:rsidP="00E03A23">
    <w:pPr>
      <w:spacing w:line="276" w:lineRule="auto"/>
      <w:ind w:right="23"/>
      <w:jc w:val="right"/>
      <w:rPr>
        <w:rFonts w:ascii="Arial" w:hAnsi="Arial" w:cs="Arial"/>
        <w:sz w:val="20"/>
        <w:szCs w:val="20"/>
      </w:rPr>
    </w:pPr>
    <w:r>
      <w:rPr>
        <w:noProof/>
      </w:rPr>
      <w:drawing>
        <wp:inline distT="0" distB="0" distL="0" distR="0" wp14:anchorId="41A1F474" wp14:editId="7D2BCBE5">
          <wp:extent cx="5753100" cy="819150"/>
          <wp:effectExtent l="0" t="0" r="0" b="0"/>
          <wp:docPr id="119389650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r w:rsidR="00E03A23" w:rsidRPr="002415B7">
      <w:rPr>
        <w:rFonts w:ascii="Arial" w:hAnsi="Arial" w:cs="Arial"/>
        <w:sz w:val="20"/>
        <w:szCs w:val="20"/>
      </w:rPr>
      <w:t xml:space="preserve">Postępowanie nr </w:t>
    </w:r>
    <w:r w:rsidR="006309C7" w:rsidRPr="006309C7">
      <w:rPr>
        <w:rFonts w:ascii="Arial" w:hAnsi="Arial" w:cs="Arial"/>
        <w:sz w:val="20"/>
        <w:szCs w:val="20"/>
      </w:rPr>
      <w:t>12/IN/SUW/26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C7EB" w14:textId="4B71D51E" w:rsidR="00555D63" w:rsidRDefault="00555D63">
    <w:pPr>
      <w:pStyle w:val="Nagwek"/>
    </w:pPr>
    <w:r>
      <w:rPr>
        <w:noProof/>
      </w:rPr>
      <w:drawing>
        <wp:inline distT="0" distB="0" distL="0" distR="0" wp14:anchorId="39FA195C" wp14:editId="331BC56E">
          <wp:extent cx="5753100" cy="819150"/>
          <wp:effectExtent l="0" t="0" r="0" b="0"/>
          <wp:docPr id="109885135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D0C2118"/>
    <w:lvl w:ilvl="0">
      <w:start w:val="1"/>
      <w:numFmt w:val="decimal"/>
      <w:lvlText w:val="%1."/>
      <w:lvlJc w:val="left"/>
      <w:pPr>
        <w:tabs>
          <w:tab w:val="num" w:pos="0"/>
        </w:tabs>
        <w:ind w:left="283" w:hanging="283"/>
      </w:pPr>
      <w:rPr>
        <w:b/>
        <w:bCs w:val="0"/>
        <w:sz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8"/>
    <w:multiLevelType w:val="singleLevel"/>
    <w:tmpl w:val="00000008"/>
    <w:name w:val="WW8Num11"/>
    <w:lvl w:ilvl="0">
      <w:start w:val="1"/>
      <w:numFmt w:val="decimal"/>
      <w:lvlText w:val="%1)"/>
      <w:lvlJc w:val="left"/>
      <w:pPr>
        <w:tabs>
          <w:tab w:val="num" w:pos="0"/>
        </w:tabs>
        <w:ind w:left="1429" w:hanging="360"/>
      </w:pPr>
      <w:rPr>
        <w:rFonts w:ascii="Verdana" w:hAnsi="Verdana" w:cs="Verdana"/>
        <w:b w:val="0"/>
        <w:sz w:val="20"/>
        <w:szCs w:val="20"/>
      </w:rPr>
    </w:lvl>
  </w:abstractNum>
  <w:abstractNum w:abstractNumId="2"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3"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5467BDA"/>
    <w:multiLevelType w:val="multilevel"/>
    <w:tmpl w:val="56C2BC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1536DB"/>
    <w:multiLevelType w:val="hybridMultilevel"/>
    <w:tmpl w:val="FF62DF48"/>
    <w:lvl w:ilvl="0" w:tplc="5A04B264">
      <w:start w:val="1"/>
      <w:numFmt w:val="bullet"/>
      <w:lvlText w:val=""/>
      <w:lvlJc w:val="left"/>
      <w:pPr>
        <w:ind w:left="1004" w:hanging="360"/>
      </w:pPr>
      <w:rPr>
        <w:rFonts w:ascii="Symbol" w:hAnsi="Symbol" w:hint="default"/>
      </w:rPr>
    </w:lvl>
    <w:lvl w:ilvl="1" w:tplc="FFFFFFFF" w:tentative="1">
      <w:start w:val="1"/>
      <w:numFmt w:val="bullet"/>
      <w:lvlText w:val="o"/>
      <w:lvlJc w:val="left"/>
      <w:pPr>
        <w:tabs>
          <w:tab w:val="num" w:pos="2940"/>
        </w:tabs>
        <w:ind w:left="2940" w:hanging="360"/>
      </w:pPr>
      <w:rPr>
        <w:rFonts w:ascii="Courier New" w:hAnsi="Courier New" w:cs="Courier New" w:hint="default"/>
      </w:rPr>
    </w:lvl>
    <w:lvl w:ilvl="2" w:tplc="FFFFFFFF" w:tentative="1">
      <w:start w:val="1"/>
      <w:numFmt w:val="bullet"/>
      <w:lvlText w:val=""/>
      <w:lvlJc w:val="left"/>
      <w:pPr>
        <w:tabs>
          <w:tab w:val="num" w:pos="3660"/>
        </w:tabs>
        <w:ind w:left="3660" w:hanging="360"/>
      </w:pPr>
      <w:rPr>
        <w:rFonts w:ascii="Wingdings" w:hAnsi="Wingdings" w:hint="default"/>
      </w:rPr>
    </w:lvl>
    <w:lvl w:ilvl="3" w:tplc="FFFFFFFF" w:tentative="1">
      <w:start w:val="1"/>
      <w:numFmt w:val="bullet"/>
      <w:lvlText w:val=""/>
      <w:lvlJc w:val="left"/>
      <w:pPr>
        <w:tabs>
          <w:tab w:val="num" w:pos="4380"/>
        </w:tabs>
        <w:ind w:left="4380" w:hanging="360"/>
      </w:pPr>
      <w:rPr>
        <w:rFonts w:ascii="Symbol" w:hAnsi="Symbol" w:hint="default"/>
      </w:rPr>
    </w:lvl>
    <w:lvl w:ilvl="4" w:tplc="FFFFFFFF" w:tentative="1">
      <w:start w:val="1"/>
      <w:numFmt w:val="bullet"/>
      <w:lvlText w:val="o"/>
      <w:lvlJc w:val="left"/>
      <w:pPr>
        <w:tabs>
          <w:tab w:val="num" w:pos="5100"/>
        </w:tabs>
        <w:ind w:left="5100" w:hanging="360"/>
      </w:pPr>
      <w:rPr>
        <w:rFonts w:ascii="Courier New" w:hAnsi="Courier New" w:cs="Courier New" w:hint="default"/>
      </w:rPr>
    </w:lvl>
    <w:lvl w:ilvl="5" w:tplc="FFFFFFFF" w:tentative="1">
      <w:start w:val="1"/>
      <w:numFmt w:val="bullet"/>
      <w:lvlText w:val=""/>
      <w:lvlJc w:val="left"/>
      <w:pPr>
        <w:tabs>
          <w:tab w:val="num" w:pos="5820"/>
        </w:tabs>
        <w:ind w:left="5820" w:hanging="360"/>
      </w:pPr>
      <w:rPr>
        <w:rFonts w:ascii="Wingdings" w:hAnsi="Wingdings" w:hint="default"/>
      </w:rPr>
    </w:lvl>
    <w:lvl w:ilvl="6" w:tplc="FFFFFFFF" w:tentative="1">
      <w:start w:val="1"/>
      <w:numFmt w:val="bullet"/>
      <w:lvlText w:val=""/>
      <w:lvlJc w:val="left"/>
      <w:pPr>
        <w:tabs>
          <w:tab w:val="num" w:pos="6540"/>
        </w:tabs>
        <w:ind w:left="6540" w:hanging="360"/>
      </w:pPr>
      <w:rPr>
        <w:rFonts w:ascii="Symbol" w:hAnsi="Symbol" w:hint="default"/>
      </w:rPr>
    </w:lvl>
    <w:lvl w:ilvl="7" w:tplc="FFFFFFFF" w:tentative="1">
      <w:start w:val="1"/>
      <w:numFmt w:val="bullet"/>
      <w:lvlText w:val="o"/>
      <w:lvlJc w:val="left"/>
      <w:pPr>
        <w:tabs>
          <w:tab w:val="num" w:pos="7260"/>
        </w:tabs>
        <w:ind w:left="7260" w:hanging="360"/>
      </w:pPr>
      <w:rPr>
        <w:rFonts w:ascii="Courier New" w:hAnsi="Courier New" w:cs="Courier New" w:hint="default"/>
      </w:rPr>
    </w:lvl>
    <w:lvl w:ilvl="8" w:tplc="FFFFFFFF" w:tentative="1">
      <w:start w:val="1"/>
      <w:numFmt w:val="bullet"/>
      <w:lvlText w:val=""/>
      <w:lvlJc w:val="left"/>
      <w:pPr>
        <w:tabs>
          <w:tab w:val="num" w:pos="7980"/>
        </w:tabs>
        <w:ind w:left="7980" w:hanging="360"/>
      </w:pPr>
      <w:rPr>
        <w:rFonts w:ascii="Wingdings" w:hAnsi="Wingdings" w:hint="default"/>
      </w:rPr>
    </w:lvl>
  </w:abstractNum>
  <w:abstractNum w:abstractNumId="8" w15:restartNumberingAfterBreak="0">
    <w:nsid w:val="093C026C"/>
    <w:multiLevelType w:val="hybridMultilevel"/>
    <w:tmpl w:val="3E62BA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A4650A"/>
    <w:multiLevelType w:val="multilevel"/>
    <w:tmpl w:val="F15E4F50"/>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3)"/>
      <w:lvlJc w:val="lef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91196F"/>
    <w:multiLevelType w:val="hybridMultilevel"/>
    <w:tmpl w:val="FD74E690"/>
    <w:lvl w:ilvl="0" w:tplc="5A04B264">
      <w:start w:val="1"/>
      <w:numFmt w:val="bullet"/>
      <w:lvlText w:val=""/>
      <w:lvlJc w:val="left"/>
      <w:pPr>
        <w:ind w:left="1069" w:hanging="360"/>
      </w:pPr>
      <w:rPr>
        <w:rFonts w:ascii="Symbol" w:hAnsi="Symbo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7066321"/>
    <w:multiLevelType w:val="multilevel"/>
    <w:tmpl w:val="8B40A6D2"/>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B4332"/>
    <w:multiLevelType w:val="multilevel"/>
    <w:tmpl w:val="82349510"/>
    <w:lvl w:ilvl="0">
      <w:start w:val="11"/>
      <w:numFmt w:val="decimal"/>
      <w:lvlText w:val="%1."/>
      <w:lvlJc w:val="left"/>
      <w:pPr>
        <w:ind w:left="400" w:hanging="400"/>
      </w:pPr>
      <w:rPr>
        <w:rFonts w:hint="default"/>
      </w:rPr>
    </w:lvl>
    <w:lvl w:ilvl="1">
      <w:start w:val="2"/>
      <w:numFmt w:val="decimal"/>
      <w:lvlText w:val="%1.%2."/>
      <w:lvlJc w:val="left"/>
      <w:pPr>
        <w:ind w:left="400" w:hanging="400"/>
      </w:pPr>
      <w:rPr>
        <w:rFonts w:hint="default"/>
        <w:b w:val="0"/>
        <w:bCs w:val="0"/>
      </w:rPr>
    </w:lvl>
    <w:lvl w:ilvl="2">
      <w:start w:val="1"/>
      <w:numFmt w:val="decimal"/>
      <w:lvlText w:val="%3)"/>
      <w:lvlJc w:val="lef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15:restartNumberingAfterBreak="0">
    <w:nsid w:val="1C452A74"/>
    <w:multiLevelType w:val="hybridMultilevel"/>
    <w:tmpl w:val="4B1E2098"/>
    <w:lvl w:ilvl="0" w:tplc="04150017">
      <w:start w:val="1"/>
      <w:numFmt w:val="lowerLetter"/>
      <w:lvlText w:val="%1)"/>
      <w:lvlJc w:val="left"/>
      <w:pPr>
        <w:ind w:left="1164" w:hanging="360"/>
      </w:pPr>
    </w:lvl>
    <w:lvl w:ilvl="1" w:tplc="04150017">
      <w:start w:val="1"/>
      <w:numFmt w:val="lowerLetter"/>
      <w:lvlText w:val="%2)"/>
      <w:lvlJc w:val="left"/>
      <w:pPr>
        <w:ind w:left="1884" w:hanging="360"/>
      </w:pPr>
    </w:lvl>
    <w:lvl w:ilvl="2" w:tplc="69624A84">
      <w:start w:val="1"/>
      <w:numFmt w:val="decimal"/>
      <w:lvlText w:val="%3)"/>
      <w:lvlJc w:val="left"/>
      <w:pPr>
        <w:ind w:left="2784" w:hanging="360"/>
      </w:pPr>
      <w:rPr>
        <w:rFonts w:hint="default"/>
      </w:r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5" w15:restartNumberingAfterBreak="0">
    <w:nsid w:val="23A64886"/>
    <w:multiLevelType w:val="hybridMultilevel"/>
    <w:tmpl w:val="13446C94"/>
    <w:styleLink w:val="Nagwki31"/>
    <w:lvl w:ilvl="0" w:tplc="DB5E2E02">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B8F403DA">
      <w:start w:val="1"/>
      <w:numFmt w:val="lowerLetter"/>
      <w:lvlText w:val="%2"/>
      <w:lvlJc w:val="left"/>
      <w:pPr>
        <w:ind w:left="11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2AB0ECF8">
      <w:start w:val="1"/>
      <w:numFmt w:val="lowerRoman"/>
      <w:lvlText w:val="%3"/>
      <w:lvlJc w:val="left"/>
      <w:pPr>
        <w:ind w:left="18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9F40A8A">
      <w:start w:val="1"/>
      <w:numFmt w:val="decimal"/>
      <w:lvlText w:val="%4"/>
      <w:lvlJc w:val="left"/>
      <w:pPr>
        <w:ind w:left="25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CF25CBA">
      <w:start w:val="1"/>
      <w:numFmt w:val="lowerLetter"/>
      <w:lvlText w:val="%5"/>
      <w:lvlJc w:val="left"/>
      <w:pPr>
        <w:ind w:left="331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AAFE6B30">
      <w:start w:val="1"/>
      <w:numFmt w:val="lowerRoman"/>
      <w:lvlText w:val="%6"/>
      <w:lvlJc w:val="left"/>
      <w:pPr>
        <w:ind w:left="403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42F3A">
      <w:start w:val="1"/>
      <w:numFmt w:val="decimal"/>
      <w:lvlText w:val="%7"/>
      <w:lvlJc w:val="left"/>
      <w:pPr>
        <w:ind w:left="47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54D25952">
      <w:start w:val="1"/>
      <w:numFmt w:val="lowerLetter"/>
      <w:lvlText w:val="%8"/>
      <w:lvlJc w:val="left"/>
      <w:pPr>
        <w:ind w:left="54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190C3998">
      <w:start w:val="1"/>
      <w:numFmt w:val="lowerRoman"/>
      <w:lvlText w:val="%9"/>
      <w:lvlJc w:val="left"/>
      <w:pPr>
        <w:ind w:left="61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4A74AD8"/>
    <w:multiLevelType w:val="hybridMultilevel"/>
    <w:tmpl w:val="FC5883B0"/>
    <w:lvl w:ilvl="0" w:tplc="04150011">
      <w:start w:val="1"/>
      <w:numFmt w:val="decimal"/>
      <w:lvlText w:val="%1)"/>
      <w:lvlJc w:val="left"/>
      <w:pPr>
        <w:ind w:left="578" w:hanging="360"/>
      </w:pPr>
    </w:lvl>
    <w:lvl w:ilvl="1" w:tplc="63AAF7FC">
      <w:start w:val="1"/>
      <w:numFmt w:val="decimal"/>
      <w:lvlText w:val="%2."/>
      <w:lvlJc w:val="left"/>
      <w:pPr>
        <w:ind w:left="1298" w:hanging="360"/>
      </w:pPr>
      <w:rPr>
        <w:rFonts w:hint="default"/>
      </w:rPr>
    </w:lvl>
    <w:lvl w:ilvl="2" w:tplc="04150011">
      <w:start w:val="1"/>
      <w:numFmt w:val="decimal"/>
      <w:lvlText w:val="%3)"/>
      <w:lvlJc w:val="left"/>
      <w:pPr>
        <w:ind w:left="1164" w:hanging="36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295C58A3"/>
    <w:multiLevelType w:val="hybridMultilevel"/>
    <w:tmpl w:val="3F38CBAC"/>
    <w:lvl w:ilvl="0" w:tplc="AF7CDF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C87FA3"/>
    <w:multiLevelType w:val="hybridMultilevel"/>
    <w:tmpl w:val="CFF805C0"/>
    <w:lvl w:ilvl="0" w:tplc="04150011">
      <w:start w:val="1"/>
      <w:numFmt w:val="decimal"/>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ADC6755"/>
    <w:multiLevelType w:val="hybridMultilevel"/>
    <w:tmpl w:val="54C464F4"/>
    <w:lvl w:ilvl="0" w:tplc="613CD000">
      <w:start w:val="1"/>
      <w:numFmt w:val="decimal"/>
      <w:lvlText w:val="%1)"/>
      <w:lvlJc w:val="left"/>
      <w:pPr>
        <w:ind w:left="1776" w:hanging="360"/>
      </w:pPr>
      <w:rPr>
        <w:rFonts w:hint="default"/>
        <w:b w:val="0"/>
        <w:bCs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0" w15:restartNumberingAfterBreak="0">
    <w:nsid w:val="2DB12D7E"/>
    <w:multiLevelType w:val="hybridMultilevel"/>
    <w:tmpl w:val="E9C858D0"/>
    <w:lvl w:ilvl="0" w:tplc="5A04B26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2F6742D1"/>
    <w:multiLevelType w:val="hybridMultilevel"/>
    <w:tmpl w:val="38E8761A"/>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95252"/>
    <w:multiLevelType w:val="multilevel"/>
    <w:tmpl w:val="D07CDC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8E2AB7"/>
    <w:multiLevelType w:val="hybridMultilevel"/>
    <w:tmpl w:val="8140EAC0"/>
    <w:lvl w:ilvl="0" w:tplc="2ABE1A54">
      <w:start w:val="1"/>
      <w:numFmt w:val="lowerLetter"/>
      <w:lvlText w:val="%1)"/>
      <w:lvlJc w:val="left"/>
      <w:pPr>
        <w:ind w:left="1069" w:hanging="360"/>
      </w:pPr>
      <w:rPr>
        <w:rFonts w:hint="default"/>
        <w:color w:val="000000" w:themeColor="text1"/>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36C84B30"/>
    <w:multiLevelType w:val="multilevel"/>
    <w:tmpl w:val="157EC94C"/>
    <w:lvl w:ilvl="0">
      <w:start w:val="19"/>
      <w:numFmt w:val="decimal"/>
      <w:lvlText w:val="%1."/>
      <w:lvlJc w:val="left"/>
      <w:pPr>
        <w:ind w:left="400" w:hanging="400"/>
      </w:pPr>
      <w:rPr>
        <w:rFonts w:hint="default"/>
      </w:rPr>
    </w:lvl>
    <w:lvl w:ilvl="1">
      <w:start w:val="2"/>
      <w:numFmt w:val="decimal"/>
      <w:lvlText w:val="%1.%2."/>
      <w:lvlJc w:val="left"/>
      <w:pPr>
        <w:ind w:left="400" w:hanging="400"/>
      </w:pPr>
      <w:rPr>
        <w:rFonts w:hint="default"/>
        <w:b w:val="0"/>
        <w:bCs w:val="0"/>
      </w:rPr>
    </w:lvl>
    <w:lvl w:ilvl="2">
      <w:start w:val="1"/>
      <w:numFmt w:val="decimal"/>
      <w:lvlText w:val="%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C4D0BB4"/>
    <w:multiLevelType w:val="multilevel"/>
    <w:tmpl w:val="70E6C842"/>
    <w:lvl w:ilvl="0">
      <w:start w:val="11"/>
      <w:numFmt w:val="decimal"/>
      <w:lvlText w:val="%1."/>
      <w:lvlJc w:val="left"/>
      <w:pPr>
        <w:ind w:left="444" w:hanging="444"/>
      </w:pPr>
      <w:rPr>
        <w:rFonts w:hint="default"/>
      </w:rPr>
    </w:lvl>
    <w:lvl w:ilvl="1">
      <w:start w:val="5"/>
      <w:numFmt w:val="decimal"/>
      <w:lvlText w:val="%1.%2."/>
      <w:lvlJc w:val="left"/>
      <w:pPr>
        <w:ind w:left="444"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9D63F1"/>
    <w:multiLevelType w:val="multilevel"/>
    <w:tmpl w:val="6394984E"/>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rPr>
        <w:b w:val="0"/>
        <w:bCs/>
        <w:sz w:val="20"/>
        <w:szCs w:val="2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BB2F9C"/>
    <w:multiLevelType w:val="multilevel"/>
    <w:tmpl w:val="4AB8FEC2"/>
    <w:lvl w:ilvl="0">
      <w:start w:val="5"/>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8" w15:restartNumberingAfterBreak="0">
    <w:nsid w:val="43FE1DED"/>
    <w:multiLevelType w:val="hybridMultilevel"/>
    <w:tmpl w:val="05FE292E"/>
    <w:lvl w:ilvl="0" w:tplc="04150017">
      <w:start w:val="1"/>
      <w:numFmt w:val="lowerLetter"/>
      <w:lvlText w:val="%1)"/>
      <w:lvlJc w:val="left"/>
      <w:pPr>
        <w:ind w:left="1092" w:hanging="360"/>
      </w:pPr>
    </w:lvl>
    <w:lvl w:ilvl="1" w:tplc="04150017">
      <w:start w:val="1"/>
      <w:numFmt w:val="lowerLetter"/>
      <w:lvlText w:val="%2)"/>
      <w:lvlJc w:val="left"/>
      <w:pPr>
        <w:ind w:left="1884" w:hanging="360"/>
      </w:pPr>
    </w:lvl>
    <w:lvl w:ilvl="2" w:tplc="634CF194">
      <w:start w:val="2"/>
      <w:numFmt w:val="bullet"/>
      <w:lvlText w:val=""/>
      <w:lvlJc w:val="left"/>
      <w:pPr>
        <w:ind w:left="2712" w:hanging="360"/>
      </w:pPr>
      <w:rPr>
        <w:rFonts w:ascii="Symbol" w:eastAsia="Times New Roman" w:hAnsi="Symbol" w:cs="Arial" w:hint="default"/>
      </w:rPr>
    </w:lvl>
    <w:lvl w:ilvl="3" w:tplc="36DC0234">
      <w:start w:val="1"/>
      <w:numFmt w:val="decimal"/>
      <w:lvlText w:val="%4)"/>
      <w:lvlJc w:val="left"/>
      <w:pPr>
        <w:ind w:left="3252" w:hanging="360"/>
      </w:pPr>
      <w:rPr>
        <w:rFonts w:hint="default"/>
      </w:rPr>
    </w:lvl>
    <w:lvl w:ilvl="4" w:tplc="04150019" w:tentative="1">
      <w:start w:val="1"/>
      <w:numFmt w:val="lowerLetter"/>
      <w:lvlText w:val="%5."/>
      <w:lvlJc w:val="left"/>
      <w:pPr>
        <w:ind w:left="3972" w:hanging="360"/>
      </w:pPr>
    </w:lvl>
    <w:lvl w:ilvl="5" w:tplc="0415001B" w:tentative="1">
      <w:start w:val="1"/>
      <w:numFmt w:val="lowerRoman"/>
      <w:lvlText w:val="%6."/>
      <w:lvlJc w:val="right"/>
      <w:pPr>
        <w:ind w:left="4692" w:hanging="180"/>
      </w:pPr>
    </w:lvl>
    <w:lvl w:ilvl="6" w:tplc="0415000F" w:tentative="1">
      <w:start w:val="1"/>
      <w:numFmt w:val="decimal"/>
      <w:lvlText w:val="%7."/>
      <w:lvlJc w:val="left"/>
      <w:pPr>
        <w:ind w:left="5412" w:hanging="360"/>
      </w:pPr>
    </w:lvl>
    <w:lvl w:ilvl="7" w:tplc="04150019" w:tentative="1">
      <w:start w:val="1"/>
      <w:numFmt w:val="lowerLetter"/>
      <w:lvlText w:val="%8."/>
      <w:lvlJc w:val="left"/>
      <w:pPr>
        <w:ind w:left="6132" w:hanging="360"/>
      </w:pPr>
    </w:lvl>
    <w:lvl w:ilvl="8" w:tplc="0415001B" w:tentative="1">
      <w:start w:val="1"/>
      <w:numFmt w:val="lowerRoman"/>
      <w:lvlText w:val="%9."/>
      <w:lvlJc w:val="right"/>
      <w:pPr>
        <w:ind w:left="6852" w:hanging="180"/>
      </w:pPr>
    </w:lvl>
  </w:abstractNum>
  <w:abstractNum w:abstractNumId="29" w15:restartNumberingAfterBreak="0">
    <w:nsid w:val="465855D1"/>
    <w:multiLevelType w:val="multilevel"/>
    <w:tmpl w:val="7B22646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rPr>
        <w:b w:val="0"/>
        <w:bCs/>
        <w:sz w:val="20"/>
        <w:szCs w:val="2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C5D426E"/>
    <w:multiLevelType w:val="multilevel"/>
    <w:tmpl w:val="BF70AD10"/>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rPr>
        <w:b w:val="0"/>
        <w:bCs/>
        <w:sz w:val="20"/>
        <w:szCs w:val="2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4D66EFE"/>
    <w:multiLevelType w:val="multilevel"/>
    <w:tmpl w:val="ACE438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C4337FB"/>
    <w:multiLevelType w:val="hybridMultilevel"/>
    <w:tmpl w:val="238E82A6"/>
    <w:lvl w:ilvl="0" w:tplc="FFFFFFFF">
      <w:start w:val="1"/>
      <w:numFmt w:val="ideographDigital"/>
      <w:lvlText w:val=""/>
      <w:lvlJc w:val="left"/>
    </w:lvl>
    <w:lvl w:ilvl="1" w:tplc="04150011">
      <w:start w:val="1"/>
      <w:numFmt w:val="decimal"/>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0113A33"/>
    <w:multiLevelType w:val="multilevel"/>
    <w:tmpl w:val="012686EC"/>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EB0B79"/>
    <w:multiLevelType w:val="hybridMultilevel"/>
    <w:tmpl w:val="DC3EE0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720" w:hanging="36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68E27719"/>
    <w:multiLevelType w:val="hybridMultilevel"/>
    <w:tmpl w:val="9760B06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6" w15:restartNumberingAfterBreak="0">
    <w:nsid w:val="6CD15DAE"/>
    <w:multiLevelType w:val="multilevel"/>
    <w:tmpl w:val="328A1DE8"/>
    <w:lvl w:ilvl="0">
      <w:start w:val="10"/>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616DA9"/>
    <w:multiLevelType w:val="multilevel"/>
    <w:tmpl w:val="73DC5BF4"/>
    <w:lvl w:ilvl="0">
      <w:start w:val="22"/>
      <w:numFmt w:val="decimal"/>
      <w:lvlText w:val="%1."/>
      <w:lvlJc w:val="left"/>
      <w:pPr>
        <w:ind w:left="612" w:hanging="612"/>
      </w:pPr>
      <w:rPr>
        <w:rFonts w:hint="default"/>
      </w:rPr>
    </w:lvl>
    <w:lvl w:ilvl="1">
      <w:start w:val="7"/>
      <w:numFmt w:val="decimal"/>
      <w:lvlText w:val="%1.%2."/>
      <w:lvlJc w:val="left"/>
      <w:pPr>
        <w:ind w:left="798" w:hanging="612"/>
      </w:pPr>
      <w:rPr>
        <w:rFonts w:hint="default"/>
      </w:rPr>
    </w:lvl>
    <w:lvl w:ilvl="2">
      <w:start w:val="1"/>
      <w:numFmt w:val="decimal"/>
      <w:lvlText w:val="%1.%2.%3."/>
      <w:lvlJc w:val="left"/>
      <w:pPr>
        <w:ind w:left="1092" w:hanging="72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824" w:hanging="1080"/>
      </w:pPr>
      <w:rPr>
        <w:rFonts w:hint="default"/>
      </w:rPr>
    </w:lvl>
    <w:lvl w:ilvl="5">
      <w:start w:val="1"/>
      <w:numFmt w:val="decimal"/>
      <w:lvlText w:val="%1.%2.%3.%4.%5.%6."/>
      <w:lvlJc w:val="left"/>
      <w:pPr>
        <w:ind w:left="2010" w:hanging="1080"/>
      </w:pPr>
      <w:rPr>
        <w:rFonts w:hint="default"/>
      </w:rPr>
    </w:lvl>
    <w:lvl w:ilvl="6">
      <w:start w:val="1"/>
      <w:numFmt w:val="decimal"/>
      <w:lvlText w:val="%1.%2.%3.%4.%5.%6.%7."/>
      <w:lvlJc w:val="left"/>
      <w:pPr>
        <w:ind w:left="2556" w:hanging="1440"/>
      </w:pPr>
      <w:rPr>
        <w:rFonts w:hint="default"/>
      </w:rPr>
    </w:lvl>
    <w:lvl w:ilvl="7">
      <w:start w:val="1"/>
      <w:numFmt w:val="decimal"/>
      <w:lvlText w:val="%1.%2.%3.%4.%5.%6.%7.%8."/>
      <w:lvlJc w:val="left"/>
      <w:pPr>
        <w:ind w:left="2742" w:hanging="1440"/>
      </w:pPr>
      <w:rPr>
        <w:rFonts w:hint="default"/>
      </w:rPr>
    </w:lvl>
    <w:lvl w:ilvl="8">
      <w:start w:val="1"/>
      <w:numFmt w:val="decimal"/>
      <w:lvlText w:val="%1.%2.%3.%4.%5.%6.%7.%8.%9."/>
      <w:lvlJc w:val="left"/>
      <w:pPr>
        <w:ind w:left="3288" w:hanging="1800"/>
      </w:pPr>
      <w:rPr>
        <w:rFonts w:hint="default"/>
      </w:rPr>
    </w:lvl>
  </w:abstractNum>
  <w:abstractNum w:abstractNumId="39" w15:restartNumberingAfterBreak="0">
    <w:nsid w:val="6D6E581D"/>
    <w:multiLevelType w:val="hybridMultilevel"/>
    <w:tmpl w:val="DCE60458"/>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B6A6B356">
      <w:start w:val="19"/>
      <w:numFmt w:val="decimal"/>
      <w:lvlText w:val="%3."/>
      <w:lvlJc w:val="left"/>
      <w:pPr>
        <w:ind w:left="3049" w:hanging="360"/>
      </w:pPr>
      <w:rPr>
        <w:rFonts w:hint="default"/>
      </w:rPr>
    </w:lvl>
    <w:lvl w:ilvl="3" w:tplc="F9828372">
      <w:start w:val="1"/>
      <w:numFmt w:val="decimal"/>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73682F7D"/>
    <w:multiLevelType w:val="hybridMultilevel"/>
    <w:tmpl w:val="42808FA6"/>
    <w:lvl w:ilvl="0" w:tplc="04150011">
      <w:start w:val="1"/>
      <w:numFmt w:val="decimal"/>
      <w:lvlText w:val="%1)"/>
      <w:lvlJc w:val="left"/>
      <w:pPr>
        <w:ind w:left="1164" w:hanging="360"/>
      </w:pPr>
    </w:lvl>
    <w:lvl w:ilvl="1" w:tplc="840AEDC4">
      <w:start w:val="1"/>
      <w:numFmt w:val="lowerLetter"/>
      <w:lvlText w:val="%2)"/>
      <w:lvlJc w:val="left"/>
      <w:pPr>
        <w:ind w:left="1884" w:hanging="360"/>
      </w:pPr>
      <w:rPr>
        <w:rFonts w:hint="default"/>
      </w:r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41" w15:restartNumberingAfterBreak="0">
    <w:nsid w:val="745A6D22"/>
    <w:multiLevelType w:val="hybridMultilevel"/>
    <w:tmpl w:val="EC0AD704"/>
    <w:lvl w:ilvl="0" w:tplc="2C587EA4">
      <w:start w:val="1"/>
      <w:numFmt w:val="decimal"/>
      <w:lvlText w:val="%1)"/>
      <w:lvlJc w:val="left"/>
      <w:pPr>
        <w:ind w:left="8156"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42" w15:restartNumberingAfterBreak="0">
    <w:nsid w:val="7D2F364B"/>
    <w:multiLevelType w:val="multilevel"/>
    <w:tmpl w:val="BF70AD10"/>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rPr>
        <w:b w:val="0"/>
        <w:bCs/>
        <w:sz w:val="20"/>
        <w:szCs w:val="2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ED17B54"/>
    <w:multiLevelType w:val="hybridMultilevel"/>
    <w:tmpl w:val="370E7C58"/>
    <w:lvl w:ilvl="0" w:tplc="5A04B264">
      <w:start w:val="1"/>
      <w:numFmt w:val="bullet"/>
      <w:lvlText w:val=""/>
      <w:lvlJc w:val="left"/>
      <w:pPr>
        <w:ind w:left="1004" w:hanging="360"/>
      </w:pPr>
      <w:rPr>
        <w:rFonts w:ascii="Symbol" w:hAnsi="Symbol" w:hint="default"/>
      </w:rPr>
    </w:lvl>
    <w:lvl w:ilvl="1" w:tplc="FFFFFFFF" w:tentative="1">
      <w:start w:val="1"/>
      <w:numFmt w:val="bullet"/>
      <w:lvlText w:val="o"/>
      <w:lvlJc w:val="left"/>
      <w:pPr>
        <w:tabs>
          <w:tab w:val="num" w:pos="2940"/>
        </w:tabs>
        <w:ind w:left="2940" w:hanging="360"/>
      </w:pPr>
      <w:rPr>
        <w:rFonts w:ascii="Courier New" w:hAnsi="Courier New" w:cs="Courier New" w:hint="default"/>
      </w:rPr>
    </w:lvl>
    <w:lvl w:ilvl="2" w:tplc="FFFFFFFF" w:tentative="1">
      <w:start w:val="1"/>
      <w:numFmt w:val="bullet"/>
      <w:lvlText w:val=""/>
      <w:lvlJc w:val="left"/>
      <w:pPr>
        <w:tabs>
          <w:tab w:val="num" w:pos="3660"/>
        </w:tabs>
        <w:ind w:left="3660" w:hanging="360"/>
      </w:pPr>
      <w:rPr>
        <w:rFonts w:ascii="Wingdings" w:hAnsi="Wingdings" w:hint="default"/>
      </w:rPr>
    </w:lvl>
    <w:lvl w:ilvl="3" w:tplc="FFFFFFFF" w:tentative="1">
      <w:start w:val="1"/>
      <w:numFmt w:val="bullet"/>
      <w:lvlText w:val=""/>
      <w:lvlJc w:val="left"/>
      <w:pPr>
        <w:tabs>
          <w:tab w:val="num" w:pos="4380"/>
        </w:tabs>
        <w:ind w:left="4380" w:hanging="360"/>
      </w:pPr>
      <w:rPr>
        <w:rFonts w:ascii="Symbol" w:hAnsi="Symbol" w:hint="default"/>
      </w:rPr>
    </w:lvl>
    <w:lvl w:ilvl="4" w:tplc="FFFFFFFF" w:tentative="1">
      <w:start w:val="1"/>
      <w:numFmt w:val="bullet"/>
      <w:lvlText w:val="o"/>
      <w:lvlJc w:val="left"/>
      <w:pPr>
        <w:tabs>
          <w:tab w:val="num" w:pos="5100"/>
        </w:tabs>
        <w:ind w:left="5100" w:hanging="360"/>
      </w:pPr>
      <w:rPr>
        <w:rFonts w:ascii="Courier New" w:hAnsi="Courier New" w:cs="Courier New" w:hint="default"/>
      </w:rPr>
    </w:lvl>
    <w:lvl w:ilvl="5" w:tplc="FFFFFFFF" w:tentative="1">
      <w:start w:val="1"/>
      <w:numFmt w:val="bullet"/>
      <w:lvlText w:val=""/>
      <w:lvlJc w:val="left"/>
      <w:pPr>
        <w:tabs>
          <w:tab w:val="num" w:pos="5820"/>
        </w:tabs>
        <w:ind w:left="5820" w:hanging="360"/>
      </w:pPr>
      <w:rPr>
        <w:rFonts w:ascii="Wingdings" w:hAnsi="Wingdings" w:hint="default"/>
      </w:rPr>
    </w:lvl>
    <w:lvl w:ilvl="6" w:tplc="FFFFFFFF" w:tentative="1">
      <w:start w:val="1"/>
      <w:numFmt w:val="bullet"/>
      <w:lvlText w:val=""/>
      <w:lvlJc w:val="left"/>
      <w:pPr>
        <w:tabs>
          <w:tab w:val="num" w:pos="6540"/>
        </w:tabs>
        <w:ind w:left="6540" w:hanging="360"/>
      </w:pPr>
      <w:rPr>
        <w:rFonts w:ascii="Symbol" w:hAnsi="Symbol" w:hint="default"/>
      </w:rPr>
    </w:lvl>
    <w:lvl w:ilvl="7" w:tplc="FFFFFFFF" w:tentative="1">
      <w:start w:val="1"/>
      <w:numFmt w:val="bullet"/>
      <w:lvlText w:val="o"/>
      <w:lvlJc w:val="left"/>
      <w:pPr>
        <w:tabs>
          <w:tab w:val="num" w:pos="7260"/>
        </w:tabs>
        <w:ind w:left="7260" w:hanging="360"/>
      </w:pPr>
      <w:rPr>
        <w:rFonts w:ascii="Courier New" w:hAnsi="Courier New" w:cs="Courier New" w:hint="default"/>
      </w:rPr>
    </w:lvl>
    <w:lvl w:ilvl="8" w:tplc="FFFFFFFF" w:tentative="1">
      <w:start w:val="1"/>
      <w:numFmt w:val="bullet"/>
      <w:lvlText w:val=""/>
      <w:lvlJc w:val="left"/>
      <w:pPr>
        <w:tabs>
          <w:tab w:val="num" w:pos="7980"/>
        </w:tabs>
        <w:ind w:left="7980" w:hanging="360"/>
      </w:pPr>
      <w:rPr>
        <w:rFonts w:ascii="Wingdings" w:hAnsi="Wingdings" w:hint="default"/>
      </w:rPr>
    </w:lvl>
  </w:abstractNum>
  <w:abstractNum w:abstractNumId="44" w15:restartNumberingAfterBreak="0">
    <w:nsid w:val="7FC15EB6"/>
    <w:multiLevelType w:val="hybridMultilevel"/>
    <w:tmpl w:val="83141140"/>
    <w:lvl w:ilvl="0" w:tplc="04150017">
      <w:start w:val="1"/>
      <w:numFmt w:val="lowerLetter"/>
      <w:lvlText w:val="%1)"/>
      <w:lvlJc w:val="left"/>
      <w:pPr>
        <w:ind w:left="1884" w:hanging="360"/>
      </w:pPr>
    </w:lvl>
    <w:lvl w:ilvl="1" w:tplc="04150019" w:tentative="1">
      <w:start w:val="1"/>
      <w:numFmt w:val="lowerLetter"/>
      <w:lvlText w:val="%2."/>
      <w:lvlJc w:val="left"/>
      <w:pPr>
        <w:ind w:left="2604" w:hanging="360"/>
      </w:pPr>
    </w:lvl>
    <w:lvl w:ilvl="2" w:tplc="0415001B" w:tentative="1">
      <w:start w:val="1"/>
      <w:numFmt w:val="lowerRoman"/>
      <w:lvlText w:val="%3."/>
      <w:lvlJc w:val="right"/>
      <w:pPr>
        <w:ind w:left="3324" w:hanging="180"/>
      </w:pPr>
    </w:lvl>
    <w:lvl w:ilvl="3" w:tplc="0415000F" w:tentative="1">
      <w:start w:val="1"/>
      <w:numFmt w:val="decimal"/>
      <w:lvlText w:val="%4."/>
      <w:lvlJc w:val="left"/>
      <w:pPr>
        <w:ind w:left="4044" w:hanging="360"/>
      </w:pPr>
    </w:lvl>
    <w:lvl w:ilvl="4" w:tplc="04150019" w:tentative="1">
      <w:start w:val="1"/>
      <w:numFmt w:val="lowerLetter"/>
      <w:lvlText w:val="%5."/>
      <w:lvlJc w:val="left"/>
      <w:pPr>
        <w:ind w:left="4764" w:hanging="360"/>
      </w:pPr>
    </w:lvl>
    <w:lvl w:ilvl="5" w:tplc="0415001B" w:tentative="1">
      <w:start w:val="1"/>
      <w:numFmt w:val="lowerRoman"/>
      <w:lvlText w:val="%6."/>
      <w:lvlJc w:val="right"/>
      <w:pPr>
        <w:ind w:left="5484" w:hanging="180"/>
      </w:pPr>
    </w:lvl>
    <w:lvl w:ilvl="6" w:tplc="0415000F" w:tentative="1">
      <w:start w:val="1"/>
      <w:numFmt w:val="decimal"/>
      <w:lvlText w:val="%7."/>
      <w:lvlJc w:val="left"/>
      <w:pPr>
        <w:ind w:left="6204" w:hanging="360"/>
      </w:pPr>
    </w:lvl>
    <w:lvl w:ilvl="7" w:tplc="04150019" w:tentative="1">
      <w:start w:val="1"/>
      <w:numFmt w:val="lowerLetter"/>
      <w:lvlText w:val="%8."/>
      <w:lvlJc w:val="left"/>
      <w:pPr>
        <w:ind w:left="6924" w:hanging="360"/>
      </w:pPr>
    </w:lvl>
    <w:lvl w:ilvl="8" w:tplc="0415001B" w:tentative="1">
      <w:start w:val="1"/>
      <w:numFmt w:val="lowerRoman"/>
      <w:lvlText w:val="%9."/>
      <w:lvlJc w:val="right"/>
      <w:pPr>
        <w:ind w:left="7644" w:hanging="180"/>
      </w:pPr>
    </w:lvl>
  </w:abstractNum>
  <w:num w:numId="1" w16cid:durableId="224531120">
    <w:abstractNumId w:val="13"/>
  </w:num>
  <w:num w:numId="2" w16cid:durableId="649289330">
    <w:abstractNumId w:val="0"/>
  </w:num>
  <w:num w:numId="3" w16cid:durableId="1536194042">
    <w:abstractNumId w:val="15"/>
  </w:num>
  <w:num w:numId="4" w16cid:durableId="1969357853">
    <w:abstractNumId w:val="18"/>
  </w:num>
  <w:num w:numId="5" w16cid:durableId="1259411415">
    <w:abstractNumId w:val="19"/>
  </w:num>
  <w:num w:numId="6" w16cid:durableId="426734856">
    <w:abstractNumId w:val="22"/>
  </w:num>
  <w:num w:numId="7" w16cid:durableId="549390760">
    <w:abstractNumId w:val="41"/>
  </w:num>
  <w:num w:numId="8" w16cid:durableId="871920072">
    <w:abstractNumId w:val="10"/>
  </w:num>
  <w:num w:numId="9" w16cid:durableId="150995032">
    <w:abstractNumId w:val="42"/>
  </w:num>
  <w:num w:numId="10" w16cid:durableId="198864178">
    <w:abstractNumId w:val="29"/>
  </w:num>
  <w:num w:numId="11" w16cid:durableId="1656184108">
    <w:abstractNumId w:val="26"/>
  </w:num>
  <w:num w:numId="12" w16cid:durableId="1603799058">
    <w:abstractNumId w:val="17"/>
  </w:num>
  <w:num w:numId="13" w16cid:durableId="221410564">
    <w:abstractNumId w:val="34"/>
  </w:num>
  <w:num w:numId="14" w16cid:durableId="992028706">
    <w:abstractNumId w:val="35"/>
  </w:num>
  <w:num w:numId="15" w16cid:durableId="1420710002">
    <w:abstractNumId w:val="36"/>
  </w:num>
  <w:num w:numId="16" w16cid:durableId="1380402480">
    <w:abstractNumId w:val="40"/>
  </w:num>
  <w:num w:numId="17" w16cid:durableId="849569624">
    <w:abstractNumId w:val="39"/>
  </w:num>
  <w:num w:numId="18" w16cid:durableId="1380864310">
    <w:abstractNumId w:val="14"/>
  </w:num>
  <w:num w:numId="19" w16cid:durableId="496312138">
    <w:abstractNumId w:val="16"/>
  </w:num>
  <w:num w:numId="20" w16cid:durableId="817499232">
    <w:abstractNumId w:val="30"/>
  </w:num>
  <w:num w:numId="21" w16cid:durableId="2088917125">
    <w:abstractNumId w:val="24"/>
  </w:num>
  <w:num w:numId="22" w16cid:durableId="988636960">
    <w:abstractNumId w:val="33"/>
  </w:num>
  <w:num w:numId="23" w16cid:durableId="351760503">
    <w:abstractNumId w:val="28"/>
  </w:num>
  <w:num w:numId="24" w16cid:durableId="1446536845">
    <w:abstractNumId w:val="44"/>
  </w:num>
  <w:num w:numId="25" w16cid:durableId="1992176672">
    <w:abstractNumId w:val="31"/>
  </w:num>
  <w:num w:numId="26" w16cid:durableId="1854299907">
    <w:abstractNumId w:val="20"/>
  </w:num>
  <w:num w:numId="27" w16cid:durableId="110638798">
    <w:abstractNumId w:val="32"/>
  </w:num>
  <w:num w:numId="28" w16cid:durableId="391735312">
    <w:abstractNumId w:val="25"/>
  </w:num>
  <w:num w:numId="29" w16cid:durableId="865484673">
    <w:abstractNumId w:val="9"/>
  </w:num>
  <w:num w:numId="30" w16cid:durableId="1452748203">
    <w:abstractNumId w:val="21"/>
  </w:num>
  <w:num w:numId="31" w16cid:durableId="1626079815">
    <w:abstractNumId w:val="6"/>
  </w:num>
  <w:num w:numId="32" w16cid:durableId="710225688">
    <w:abstractNumId w:val="27"/>
  </w:num>
  <w:num w:numId="33" w16cid:durableId="1933002843">
    <w:abstractNumId w:val="23"/>
  </w:num>
  <w:num w:numId="34" w16cid:durableId="811868249">
    <w:abstractNumId w:val="7"/>
  </w:num>
  <w:num w:numId="35" w16cid:durableId="395862965">
    <w:abstractNumId w:val="43"/>
  </w:num>
  <w:num w:numId="36" w16cid:durableId="2042701379">
    <w:abstractNumId w:val="8"/>
  </w:num>
  <w:num w:numId="37" w16cid:durableId="527254927">
    <w:abstractNumId w:val="11"/>
  </w:num>
  <w:num w:numId="38" w16cid:durableId="1584142666">
    <w:abstractNumId w:val="12"/>
  </w:num>
  <w:num w:numId="39" w16cid:durableId="311063397">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45A"/>
    <w:rsid w:val="00001070"/>
    <w:rsid w:val="00001F7F"/>
    <w:rsid w:val="000026C9"/>
    <w:rsid w:val="000028B5"/>
    <w:rsid w:val="00003A20"/>
    <w:rsid w:val="00003B63"/>
    <w:rsid w:val="00003BCA"/>
    <w:rsid w:val="00004D2D"/>
    <w:rsid w:val="00005331"/>
    <w:rsid w:val="00005C59"/>
    <w:rsid w:val="000104BB"/>
    <w:rsid w:val="000106AE"/>
    <w:rsid w:val="00011B01"/>
    <w:rsid w:val="00012577"/>
    <w:rsid w:val="00012A17"/>
    <w:rsid w:val="00013397"/>
    <w:rsid w:val="000134A2"/>
    <w:rsid w:val="000135F7"/>
    <w:rsid w:val="00013747"/>
    <w:rsid w:val="00013857"/>
    <w:rsid w:val="00016148"/>
    <w:rsid w:val="000161A8"/>
    <w:rsid w:val="00016C2E"/>
    <w:rsid w:val="0001734B"/>
    <w:rsid w:val="00017DCA"/>
    <w:rsid w:val="000208CE"/>
    <w:rsid w:val="00020F12"/>
    <w:rsid w:val="00022061"/>
    <w:rsid w:val="00022120"/>
    <w:rsid w:val="0002280E"/>
    <w:rsid w:val="000229D9"/>
    <w:rsid w:val="00022C40"/>
    <w:rsid w:val="00023ADB"/>
    <w:rsid w:val="00023FB4"/>
    <w:rsid w:val="000254D2"/>
    <w:rsid w:val="00026D96"/>
    <w:rsid w:val="00030AA9"/>
    <w:rsid w:val="00030D36"/>
    <w:rsid w:val="00031242"/>
    <w:rsid w:val="000324C0"/>
    <w:rsid w:val="00032EC5"/>
    <w:rsid w:val="000342D6"/>
    <w:rsid w:val="0003465C"/>
    <w:rsid w:val="000347A7"/>
    <w:rsid w:val="00034F61"/>
    <w:rsid w:val="00035969"/>
    <w:rsid w:val="0003644E"/>
    <w:rsid w:val="00036D62"/>
    <w:rsid w:val="00040BED"/>
    <w:rsid w:val="00040F32"/>
    <w:rsid w:val="00041997"/>
    <w:rsid w:val="0004235C"/>
    <w:rsid w:val="00042CDD"/>
    <w:rsid w:val="000435CE"/>
    <w:rsid w:val="000437D3"/>
    <w:rsid w:val="00045067"/>
    <w:rsid w:val="0004556E"/>
    <w:rsid w:val="0004600F"/>
    <w:rsid w:val="000470A5"/>
    <w:rsid w:val="000471EC"/>
    <w:rsid w:val="00047945"/>
    <w:rsid w:val="00047B00"/>
    <w:rsid w:val="00047F3B"/>
    <w:rsid w:val="00050137"/>
    <w:rsid w:val="000503E2"/>
    <w:rsid w:val="000528D4"/>
    <w:rsid w:val="00052F0D"/>
    <w:rsid w:val="00053955"/>
    <w:rsid w:val="000540C5"/>
    <w:rsid w:val="00054258"/>
    <w:rsid w:val="00054A74"/>
    <w:rsid w:val="00054C35"/>
    <w:rsid w:val="00055848"/>
    <w:rsid w:val="00055876"/>
    <w:rsid w:val="00055FCE"/>
    <w:rsid w:val="00057676"/>
    <w:rsid w:val="00057842"/>
    <w:rsid w:val="0006029B"/>
    <w:rsid w:val="000610FA"/>
    <w:rsid w:val="0006262D"/>
    <w:rsid w:val="0006272E"/>
    <w:rsid w:val="00063151"/>
    <w:rsid w:val="0006331A"/>
    <w:rsid w:val="0006363E"/>
    <w:rsid w:val="00063AA4"/>
    <w:rsid w:val="00064307"/>
    <w:rsid w:val="00064463"/>
    <w:rsid w:val="00064816"/>
    <w:rsid w:val="00064C9E"/>
    <w:rsid w:val="000652AF"/>
    <w:rsid w:val="00066BD4"/>
    <w:rsid w:val="00066ECE"/>
    <w:rsid w:val="00066F43"/>
    <w:rsid w:val="00070A91"/>
    <w:rsid w:val="0007179D"/>
    <w:rsid w:val="0007281B"/>
    <w:rsid w:val="0007333A"/>
    <w:rsid w:val="00073528"/>
    <w:rsid w:val="00073882"/>
    <w:rsid w:val="00073B41"/>
    <w:rsid w:val="000740AE"/>
    <w:rsid w:val="00074E49"/>
    <w:rsid w:val="00074EC0"/>
    <w:rsid w:val="000757BF"/>
    <w:rsid w:val="00076019"/>
    <w:rsid w:val="0007617C"/>
    <w:rsid w:val="00076270"/>
    <w:rsid w:val="000772B8"/>
    <w:rsid w:val="0007739E"/>
    <w:rsid w:val="000779FD"/>
    <w:rsid w:val="00077B08"/>
    <w:rsid w:val="00077F7A"/>
    <w:rsid w:val="00080CE0"/>
    <w:rsid w:val="000811D3"/>
    <w:rsid w:val="000814A7"/>
    <w:rsid w:val="00081E3E"/>
    <w:rsid w:val="000833B7"/>
    <w:rsid w:val="000839AC"/>
    <w:rsid w:val="00083C42"/>
    <w:rsid w:val="00083D87"/>
    <w:rsid w:val="000861F6"/>
    <w:rsid w:val="000864B0"/>
    <w:rsid w:val="00087E22"/>
    <w:rsid w:val="00090429"/>
    <w:rsid w:val="00090588"/>
    <w:rsid w:val="00090695"/>
    <w:rsid w:val="00091290"/>
    <w:rsid w:val="00091DEE"/>
    <w:rsid w:val="00091E8A"/>
    <w:rsid w:val="00091F09"/>
    <w:rsid w:val="00092C48"/>
    <w:rsid w:val="00092CBC"/>
    <w:rsid w:val="00093699"/>
    <w:rsid w:val="0009371C"/>
    <w:rsid w:val="0009395E"/>
    <w:rsid w:val="00094376"/>
    <w:rsid w:val="0009472A"/>
    <w:rsid w:val="00094748"/>
    <w:rsid w:val="000960C2"/>
    <w:rsid w:val="0009777E"/>
    <w:rsid w:val="000A07E4"/>
    <w:rsid w:val="000A1BDC"/>
    <w:rsid w:val="000A1C7D"/>
    <w:rsid w:val="000A1E76"/>
    <w:rsid w:val="000A209F"/>
    <w:rsid w:val="000A242B"/>
    <w:rsid w:val="000A24E7"/>
    <w:rsid w:val="000A329C"/>
    <w:rsid w:val="000A38CC"/>
    <w:rsid w:val="000A54E8"/>
    <w:rsid w:val="000A5DF2"/>
    <w:rsid w:val="000A5F66"/>
    <w:rsid w:val="000A7D49"/>
    <w:rsid w:val="000B0815"/>
    <w:rsid w:val="000B0C34"/>
    <w:rsid w:val="000B1E90"/>
    <w:rsid w:val="000B2A9E"/>
    <w:rsid w:val="000B5291"/>
    <w:rsid w:val="000B5A3B"/>
    <w:rsid w:val="000B6912"/>
    <w:rsid w:val="000C0309"/>
    <w:rsid w:val="000C08A1"/>
    <w:rsid w:val="000C133A"/>
    <w:rsid w:val="000C177D"/>
    <w:rsid w:val="000C272A"/>
    <w:rsid w:val="000C2800"/>
    <w:rsid w:val="000C28BF"/>
    <w:rsid w:val="000C2BEE"/>
    <w:rsid w:val="000C3017"/>
    <w:rsid w:val="000C345F"/>
    <w:rsid w:val="000C38AF"/>
    <w:rsid w:val="000C5143"/>
    <w:rsid w:val="000C5B14"/>
    <w:rsid w:val="000C5C6B"/>
    <w:rsid w:val="000C63BA"/>
    <w:rsid w:val="000C6656"/>
    <w:rsid w:val="000C6C42"/>
    <w:rsid w:val="000C761C"/>
    <w:rsid w:val="000D009B"/>
    <w:rsid w:val="000D00A3"/>
    <w:rsid w:val="000D103E"/>
    <w:rsid w:val="000D12F5"/>
    <w:rsid w:val="000D21DC"/>
    <w:rsid w:val="000D2707"/>
    <w:rsid w:val="000D2A08"/>
    <w:rsid w:val="000D48C7"/>
    <w:rsid w:val="000D4FA5"/>
    <w:rsid w:val="000D5049"/>
    <w:rsid w:val="000E0565"/>
    <w:rsid w:val="000E1A53"/>
    <w:rsid w:val="000E3AE9"/>
    <w:rsid w:val="000E3B4B"/>
    <w:rsid w:val="000E3DAF"/>
    <w:rsid w:val="000E41F3"/>
    <w:rsid w:val="000E51D9"/>
    <w:rsid w:val="000E5945"/>
    <w:rsid w:val="000E68C2"/>
    <w:rsid w:val="000E7A39"/>
    <w:rsid w:val="000E7DF0"/>
    <w:rsid w:val="000F161C"/>
    <w:rsid w:val="000F27DD"/>
    <w:rsid w:val="000F3449"/>
    <w:rsid w:val="000F4584"/>
    <w:rsid w:val="000F485B"/>
    <w:rsid w:val="000F5BFD"/>
    <w:rsid w:val="000F6A61"/>
    <w:rsid w:val="000F73C4"/>
    <w:rsid w:val="000F7ECD"/>
    <w:rsid w:val="0010048B"/>
    <w:rsid w:val="0010082B"/>
    <w:rsid w:val="00100934"/>
    <w:rsid w:val="00101842"/>
    <w:rsid w:val="00102232"/>
    <w:rsid w:val="001027EC"/>
    <w:rsid w:val="001030D0"/>
    <w:rsid w:val="001041B5"/>
    <w:rsid w:val="0010426C"/>
    <w:rsid w:val="00104308"/>
    <w:rsid w:val="001048A2"/>
    <w:rsid w:val="001054D4"/>
    <w:rsid w:val="00105590"/>
    <w:rsid w:val="00105A37"/>
    <w:rsid w:val="001061B2"/>
    <w:rsid w:val="001066E9"/>
    <w:rsid w:val="00106EFC"/>
    <w:rsid w:val="0011097D"/>
    <w:rsid w:val="001109A4"/>
    <w:rsid w:val="00110F19"/>
    <w:rsid w:val="00110F3A"/>
    <w:rsid w:val="00111C88"/>
    <w:rsid w:val="001121E9"/>
    <w:rsid w:val="00112D89"/>
    <w:rsid w:val="001139DC"/>
    <w:rsid w:val="00113F50"/>
    <w:rsid w:val="0011480A"/>
    <w:rsid w:val="00115017"/>
    <w:rsid w:val="00115222"/>
    <w:rsid w:val="00116A63"/>
    <w:rsid w:val="001178AC"/>
    <w:rsid w:val="00117981"/>
    <w:rsid w:val="00117C4E"/>
    <w:rsid w:val="00120405"/>
    <w:rsid w:val="00120421"/>
    <w:rsid w:val="0012055E"/>
    <w:rsid w:val="00121435"/>
    <w:rsid w:val="001218C2"/>
    <w:rsid w:val="001219FD"/>
    <w:rsid w:val="0012249D"/>
    <w:rsid w:val="001232B9"/>
    <w:rsid w:val="00123D34"/>
    <w:rsid w:val="00124BC2"/>
    <w:rsid w:val="00124D45"/>
    <w:rsid w:val="00125A7A"/>
    <w:rsid w:val="00126631"/>
    <w:rsid w:val="00127050"/>
    <w:rsid w:val="00130076"/>
    <w:rsid w:val="001301C0"/>
    <w:rsid w:val="00131274"/>
    <w:rsid w:val="00132E33"/>
    <w:rsid w:val="001345A2"/>
    <w:rsid w:val="0013618E"/>
    <w:rsid w:val="0013641D"/>
    <w:rsid w:val="00136A7D"/>
    <w:rsid w:val="001373BF"/>
    <w:rsid w:val="0014060A"/>
    <w:rsid w:val="00140841"/>
    <w:rsid w:val="0014103E"/>
    <w:rsid w:val="0014140C"/>
    <w:rsid w:val="001417DC"/>
    <w:rsid w:val="00141B75"/>
    <w:rsid w:val="00141F06"/>
    <w:rsid w:val="00141FF9"/>
    <w:rsid w:val="00142AE3"/>
    <w:rsid w:val="00142EBC"/>
    <w:rsid w:val="00143D50"/>
    <w:rsid w:val="00144627"/>
    <w:rsid w:val="00144EE3"/>
    <w:rsid w:val="00144FCB"/>
    <w:rsid w:val="001450DC"/>
    <w:rsid w:val="00145672"/>
    <w:rsid w:val="00145AC1"/>
    <w:rsid w:val="00145D78"/>
    <w:rsid w:val="00146CF4"/>
    <w:rsid w:val="001503EA"/>
    <w:rsid w:val="00151333"/>
    <w:rsid w:val="0015151B"/>
    <w:rsid w:val="0015261C"/>
    <w:rsid w:val="00153241"/>
    <w:rsid w:val="00153E82"/>
    <w:rsid w:val="00154472"/>
    <w:rsid w:val="001553EB"/>
    <w:rsid w:val="001573B5"/>
    <w:rsid w:val="001603AE"/>
    <w:rsid w:val="001611C2"/>
    <w:rsid w:val="001614F9"/>
    <w:rsid w:val="00162557"/>
    <w:rsid w:val="00162938"/>
    <w:rsid w:val="00162E43"/>
    <w:rsid w:val="001630DB"/>
    <w:rsid w:val="001633BE"/>
    <w:rsid w:val="00163BC3"/>
    <w:rsid w:val="00164748"/>
    <w:rsid w:val="00164CBB"/>
    <w:rsid w:val="001651D8"/>
    <w:rsid w:val="001657FC"/>
    <w:rsid w:val="00165A58"/>
    <w:rsid w:val="001668C2"/>
    <w:rsid w:val="00166B30"/>
    <w:rsid w:val="00167211"/>
    <w:rsid w:val="00170CD1"/>
    <w:rsid w:val="001714CC"/>
    <w:rsid w:val="00171C2C"/>
    <w:rsid w:val="00172008"/>
    <w:rsid w:val="001721D6"/>
    <w:rsid w:val="00172711"/>
    <w:rsid w:val="001727CE"/>
    <w:rsid w:val="0017359F"/>
    <w:rsid w:val="001736D5"/>
    <w:rsid w:val="00173D2C"/>
    <w:rsid w:val="001743C7"/>
    <w:rsid w:val="00174417"/>
    <w:rsid w:val="00174BC5"/>
    <w:rsid w:val="00174E51"/>
    <w:rsid w:val="001750D2"/>
    <w:rsid w:val="00175225"/>
    <w:rsid w:val="001754E5"/>
    <w:rsid w:val="001755D1"/>
    <w:rsid w:val="001758BD"/>
    <w:rsid w:val="00175B19"/>
    <w:rsid w:val="0017628D"/>
    <w:rsid w:val="00177578"/>
    <w:rsid w:val="00177614"/>
    <w:rsid w:val="00177B54"/>
    <w:rsid w:val="00180369"/>
    <w:rsid w:val="00180938"/>
    <w:rsid w:val="001816D2"/>
    <w:rsid w:val="00181907"/>
    <w:rsid w:val="00181FBB"/>
    <w:rsid w:val="001823FF"/>
    <w:rsid w:val="001829EE"/>
    <w:rsid w:val="00183A96"/>
    <w:rsid w:val="00183E61"/>
    <w:rsid w:val="00183F0F"/>
    <w:rsid w:val="00184274"/>
    <w:rsid w:val="0018590D"/>
    <w:rsid w:val="00186325"/>
    <w:rsid w:val="00186BDE"/>
    <w:rsid w:val="00187069"/>
    <w:rsid w:val="001907AD"/>
    <w:rsid w:val="00190CF1"/>
    <w:rsid w:val="00191757"/>
    <w:rsid w:val="00191BA6"/>
    <w:rsid w:val="0019239A"/>
    <w:rsid w:val="00192434"/>
    <w:rsid w:val="00193623"/>
    <w:rsid w:val="0019458A"/>
    <w:rsid w:val="00194B72"/>
    <w:rsid w:val="00194B79"/>
    <w:rsid w:val="00195039"/>
    <w:rsid w:val="001956C8"/>
    <w:rsid w:val="00196532"/>
    <w:rsid w:val="00196E43"/>
    <w:rsid w:val="0019763C"/>
    <w:rsid w:val="001A0633"/>
    <w:rsid w:val="001A09B4"/>
    <w:rsid w:val="001A17F7"/>
    <w:rsid w:val="001A1877"/>
    <w:rsid w:val="001A1EBC"/>
    <w:rsid w:val="001A1FC6"/>
    <w:rsid w:val="001A2D8D"/>
    <w:rsid w:val="001A448F"/>
    <w:rsid w:val="001A66F7"/>
    <w:rsid w:val="001A7092"/>
    <w:rsid w:val="001A76C7"/>
    <w:rsid w:val="001A7BB3"/>
    <w:rsid w:val="001B0E91"/>
    <w:rsid w:val="001B2857"/>
    <w:rsid w:val="001B31EB"/>
    <w:rsid w:val="001B3310"/>
    <w:rsid w:val="001B3435"/>
    <w:rsid w:val="001B384A"/>
    <w:rsid w:val="001B42D7"/>
    <w:rsid w:val="001B54ED"/>
    <w:rsid w:val="001B61FB"/>
    <w:rsid w:val="001B635F"/>
    <w:rsid w:val="001B6475"/>
    <w:rsid w:val="001B6604"/>
    <w:rsid w:val="001B6684"/>
    <w:rsid w:val="001C068B"/>
    <w:rsid w:val="001C0820"/>
    <w:rsid w:val="001C0A73"/>
    <w:rsid w:val="001C1195"/>
    <w:rsid w:val="001C24FA"/>
    <w:rsid w:val="001C25AE"/>
    <w:rsid w:val="001C3552"/>
    <w:rsid w:val="001C3AC8"/>
    <w:rsid w:val="001C3C7E"/>
    <w:rsid w:val="001C3D7B"/>
    <w:rsid w:val="001C43BC"/>
    <w:rsid w:val="001C46C6"/>
    <w:rsid w:val="001C53E2"/>
    <w:rsid w:val="001C66E1"/>
    <w:rsid w:val="001C6F66"/>
    <w:rsid w:val="001C7092"/>
    <w:rsid w:val="001C722A"/>
    <w:rsid w:val="001C7D3E"/>
    <w:rsid w:val="001D0C39"/>
    <w:rsid w:val="001D1156"/>
    <w:rsid w:val="001D16DD"/>
    <w:rsid w:val="001D1845"/>
    <w:rsid w:val="001D1C82"/>
    <w:rsid w:val="001D248D"/>
    <w:rsid w:val="001D25F5"/>
    <w:rsid w:val="001D2BF6"/>
    <w:rsid w:val="001D3574"/>
    <w:rsid w:val="001D4122"/>
    <w:rsid w:val="001D5677"/>
    <w:rsid w:val="001D56AF"/>
    <w:rsid w:val="001D6B07"/>
    <w:rsid w:val="001D7232"/>
    <w:rsid w:val="001D7401"/>
    <w:rsid w:val="001D7986"/>
    <w:rsid w:val="001E004D"/>
    <w:rsid w:val="001E0075"/>
    <w:rsid w:val="001E085F"/>
    <w:rsid w:val="001E2BCF"/>
    <w:rsid w:val="001E2D3B"/>
    <w:rsid w:val="001E3F88"/>
    <w:rsid w:val="001E5132"/>
    <w:rsid w:val="001E581E"/>
    <w:rsid w:val="001E5C6A"/>
    <w:rsid w:val="001E64FC"/>
    <w:rsid w:val="001E70B3"/>
    <w:rsid w:val="001E7406"/>
    <w:rsid w:val="001E770C"/>
    <w:rsid w:val="001F0D20"/>
    <w:rsid w:val="001F3A37"/>
    <w:rsid w:val="001F3D95"/>
    <w:rsid w:val="001F3FA5"/>
    <w:rsid w:val="001F4A4B"/>
    <w:rsid w:val="001F7102"/>
    <w:rsid w:val="00201CFF"/>
    <w:rsid w:val="00201F4E"/>
    <w:rsid w:val="00203019"/>
    <w:rsid w:val="002036A3"/>
    <w:rsid w:val="00203B5D"/>
    <w:rsid w:val="00205719"/>
    <w:rsid w:val="00206301"/>
    <w:rsid w:val="002069B5"/>
    <w:rsid w:val="00206CA4"/>
    <w:rsid w:val="0020745D"/>
    <w:rsid w:val="002074D5"/>
    <w:rsid w:val="0020769D"/>
    <w:rsid w:val="002101E1"/>
    <w:rsid w:val="00210791"/>
    <w:rsid w:val="00210965"/>
    <w:rsid w:val="00211D48"/>
    <w:rsid w:val="00212237"/>
    <w:rsid w:val="0021290D"/>
    <w:rsid w:val="00213872"/>
    <w:rsid w:val="00213FB2"/>
    <w:rsid w:val="002140FF"/>
    <w:rsid w:val="002143EC"/>
    <w:rsid w:val="002156C8"/>
    <w:rsid w:val="00215EF6"/>
    <w:rsid w:val="00215F05"/>
    <w:rsid w:val="0021690D"/>
    <w:rsid w:val="002218EF"/>
    <w:rsid w:val="00221D1E"/>
    <w:rsid w:val="002224FB"/>
    <w:rsid w:val="0022300D"/>
    <w:rsid w:val="00223A27"/>
    <w:rsid w:val="00223EFE"/>
    <w:rsid w:val="00224794"/>
    <w:rsid w:val="00224DF1"/>
    <w:rsid w:val="002250D8"/>
    <w:rsid w:val="00225FA4"/>
    <w:rsid w:val="00226513"/>
    <w:rsid w:val="00227010"/>
    <w:rsid w:val="00227270"/>
    <w:rsid w:val="00230CFF"/>
    <w:rsid w:val="00231BC6"/>
    <w:rsid w:val="00233375"/>
    <w:rsid w:val="00233A37"/>
    <w:rsid w:val="00233C31"/>
    <w:rsid w:val="0023480D"/>
    <w:rsid w:val="0023501C"/>
    <w:rsid w:val="002352E1"/>
    <w:rsid w:val="002354DD"/>
    <w:rsid w:val="00235CD7"/>
    <w:rsid w:val="002365DD"/>
    <w:rsid w:val="00236E6C"/>
    <w:rsid w:val="0023704E"/>
    <w:rsid w:val="00237BFA"/>
    <w:rsid w:val="00240445"/>
    <w:rsid w:val="00240AAC"/>
    <w:rsid w:val="002415B7"/>
    <w:rsid w:val="00241650"/>
    <w:rsid w:val="00241992"/>
    <w:rsid w:val="002419D4"/>
    <w:rsid w:val="00241B07"/>
    <w:rsid w:val="00241FD5"/>
    <w:rsid w:val="00242334"/>
    <w:rsid w:val="00242C11"/>
    <w:rsid w:val="00244718"/>
    <w:rsid w:val="002447E1"/>
    <w:rsid w:val="0024534A"/>
    <w:rsid w:val="002454F6"/>
    <w:rsid w:val="00245726"/>
    <w:rsid w:val="002457A5"/>
    <w:rsid w:val="002458DE"/>
    <w:rsid w:val="00246392"/>
    <w:rsid w:val="002464B8"/>
    <w:rsid w:val="00246743"/>
    <w:rsid w:val="002471B6"/>
    <w:rsid w:val="00247303"/>
    <w:rsid w:val="00247E41"/>
    <w:rsid w:val="00247F05"/>
    <w:rsid w:val="00251007"/>
    <w:rsid w:val="00251443"/>
    <w:rsid w:val="002515B1"/>
    <w:rsid w:val="00251C28"/>
    <w:rsid w:val="00252485"/>
    <w:rsid w:val="0025262A"/>
    <w:rsid w:val="00255CD8"/>
    <w:rsid w:val="002570FE"/>
    <w:rsid w:val="00257480"/>
    <w:rsid w:val="002579BF"/>
    <w:rsid w:val="002600CE"/>
    <w:rsid w:val="00261AE0"/>
    <w:rsid w:val="00261B0D"/>
    <w:rsid w:val="00262DD9"/>
    <w:rsid w:val="00262E29"/>
    <w:rsid w:val="0026305F"/>
    <w:rsid w:val="00264CB9"/>
    <w:rsid w:val="002658AF"/>
    <w:rsid w:val="002673C6"/>
    <w:rsid w:val="00270075"/>
    <w:rsid w:val="002703AB"/>
    <w:rsid w:val="002711C9"/>
    <w:rsid w:val="0027248A"/>
    <w:rsid w:val="00272516"/>
    <w:rsid w:val="00272F02"/>
    <w:rsid w:val="00272F7B"/>
    <w:rsid w:val="00274111"/>
    <w:rsid w:val="00274242"/>
    <w:rsid w:val="00274574"/>
    <w:rsid w:val="00274BF0"/>
    <w:rsid w:val="0027504E"/>
    <w:rsid w:val="00277A55"/>
    <w:rsid w:val="00277B08"/>
    <w:rsid w:val="00280C88"/>
    <w:rsid w:val="00280E96"/>
    <w:rsid w:val="00282E6B"/>
    <w:rsid w:val="0028325F"/>
    <w:rsid w:val="0028329F"/>
    <w:rsid w:val="00283D0D"/>
    <w:rsid w:val="00283D90"/>
    <w:rsid w:val="00284273"/>
    <w:rsid w:val="00285129"/>
    <w:rsid w:val="00285A38"/>
    <w:rsid w:val="00285D67"/>
    <w:rsid w:val="00285DD8"/>
    <w:rsid w:val="0028663A"/>
    <w:rsid w:val="00286781"/>
    <w:rsid w:val="00286CEA"/>
    <w:rsid w:val="00286D94"/>
    <w:rsid w:val="00286FDB"/>
    <w:rsid w:val="00287FBB"/>
    <w:rsid w:val="002906DE"/>
    <w:rsid w:val="00290FAD"/>
    <w:rsid w:val="002917C7"/>
    <w:rsid w:val="002917E3"/>
    <w:rsid w:val="00292D17"/>
    <w:rsid w:val="00293E76"/>
    <w:rsid w:val="00294D07"/>
    <w:rsid w:val="002953B3"/>
    <w:rsid w:val="00295D21"/>
    <w:rsid w:val="002963A8"/>
    <w:rsid w:val="00296AD1"/>
    <w:rsid w:val="00297394"/>
    <w:rsid w:val="002A01BD"/>
    <w:rsid w:val="002A0218"/>
    <w:rsid w:val="002A061E"/>
    <w:rsid w:val="002A0662"/>
    <w:rsid w:val="002A0770"/>
    <w:rsid w:val="002A0C61"/>
    <w:rsid w:val="002A13E9"/>
    <w:rsid w:val="002A1B6D"/>
    <w:rsid w:val="002A2491"/>
    <w:rsid w:val="002A28D4"/>
    <w:rsid w:val="002A3071"/>
    <w:rsid w:val="002A30F8"/>
    <w:rsid w:val="002A363D"/>
    <w:rsid w:val="002A4037"/>
    <w:rsid w:val="002A56DD"/>
    <w:rsid w:val="002A5D58"/>
    <w:rsid w:val="002A7819"/>
    <w:rsid w:val="002B0341"/>
    <w:rsid w:val="002B066D"/>
    <w:rsid w:val="002B1A97"/>
    <w:rsid w:val="002B1B7B"/>
    <w:rsid w:val="002B3FC2"/>
    <w:rsid w:val="002B46F7"/>
    <w:rsid w:val="002B575D"/>
    <w:rsid w:val="002B618B"/>
    <w:rsid w:val="002B6494"/>
    <w:rsid w:val="002B6924"/>
    <w:rsid w:val="002B6A6F"/>
    <w:rsid w:val="002B721C"/>
    <w:rsid w:val="002B7243"/>
    <w:rsid w:val="002B7600"/>
    <w:rsid w:val="002B7785"/>
    <w:rsid w:val="002B7ECE"/>
    <w:rsid w:val="002C036F"/>
    <w:rsid w:val="002C0AAF"/>
    <w:rsid w:val="002C1025"/>
    <w:rsid w:val="002C1407"/>
    <w:rsid w:val="002C143B"/>
    <w:rsid w:val="002C40CD"/>
    <w:rsid w:val="002C4D45"/>
    <w:rsid w:val="002C5207"/>
    <w:rsid w:val="002C5D80"/>
    <w:rsid w:val="002C6B7F"/>
    <w:rsid w:val="002D0061"/>
    <w:rsid w:val="002D0665"/>
    <w:rsid w:val="002D07DB"/>
    <w:rsid w:val="002D16C4"/>
    <w:rsid w:val="002D179B"/>
    <w:rsid w:val="002D19D7"/>
    <w:rsid w:val="002D1EE6"/>
    <w:rsid w:val="002D2E52"/>
    <w:rsid w:val="002D368D"/>
    <w:rsid w:val="002D3ABF"/>
    <w:rsid w:val="002D521A"/>
    <w:rsid w:val="002D6F52"/>
    <w:rsid w:val="002D722A"/>
    <w:rsid w:val="002E0411"/>
    <w:rsid w:val="002E042F"/>
    <w:rsid w:val="002E0D27"/>
    <w:rsid w:val="002E180C"/>
    <w:rsid w:val="002E1AE2"/>
    <w:rsid w:val="002E1D95"/>
    <w:rsid w:val="002E1EE9"/>
    <w:rsid w:val="002E1FCC"/>
    <w:rsid w:val="002E265F"/>
    <w:rsid w:val="002E4CDE"/>
    <w:rsid w:val="002E5861"/>
    <w:rsid w:val="002E701F"/>
    <w:rsid w:val="002E7EAD"/>
    <w:rsid w:val="002F0113"/>
    <w:rsid w:val="002F0527"/>
    <w:rsid w:val="002F0A88"/>
    <w:rsid w:val="002F1F41"/>
    <w:rsid w:val="002F3211"/>
    <w:rsid w:val="002F5ADF"/>
    <w:rsid w:val="002F5F00"/>
    <w:rsid w:val="002F6082"/>
    <w:rsid w:val="00300D71"/>
    <w:rsid w:val="00302229"/>
    <w:rsid w:val="0030302F"/>
    <w:rsid w:val="0030315D"/>
    <w:rsid w:val="00303696"/>
    <w:rsid w:val="00303A50"/>
    <w:rsid w:val="00304745"/>
    <w:rsid w:val="00304B9E"/>
    <w:rsid w:val="00304DA7"/>
    <w:rsid w:val="00305E61"/>
    <w:rsid w:val="00305EBC"/>
    <w:rsid w:val="00306554"/>
    <w:rsid w:val="00311177"/>
    <w:rsid w:val="00311179"/>
    <w:rsid w:val="00311BB7"/>
    <w:rsid w:val="003128FD"/>
    <w:rsid w:val="0031472F"/>
    <w:rsid w:val="003150EE"/>
    <w:rsid w:val="00315894"/>
    <w:rsid w:val="00315E66"/>
    <w:rsid w:val="00316571"/>
    <w:rsid w:val="00316F33"/>
    <w:rsid w:val="0031721B"/>
    <w:rsid w:val="00317D83"/>
    <w:rsid w:val="003205AA"/>
    <w:rsid w:val="00320C44"/>
    <w:rsid w:val="00321AF1"/>
    <w:rsid w:val="00321BA0"/>
    <w:rsid w:val="00322F33"/>
    <w:rsid w:val="00323709"/>
    <w:rsid w:val="00323DA2"/>
    <w:rsid w:val="003255CE"/>
    <w:rsid w:val="003261AB"/>
    <w:rsid w:val="003262C9"/>
    <w:rsid w:val="0032668E"/>
    <w:rsid w:val="00326691"/>
    <w:rsid w:val="00326D7F"/>
    <w:rsid w:val="00327343"/>
    <w:rsid w:val="003275E5"/>
    <w:rsid w:val="00330288"/>
    <w:rsid w:val="00330791"/>
    <w:rsid w:val="00331992"/>
    <w:rsid w:val="003324D0"/>
    <w:rsid w:val="003373CF"/>
    <w:rsid w:val="003374A6"/>
    <w:rsid w:val="0034033C"/>
    <w:rsid w:val="003409B7"/>
    <w:rsid w:val="00341280"/>
    <w:rsid w:val="00341740"/>
    <w:rsid w:val="00341E37"/>
    <w:rsid w:val="003420A0"/>
    <w:rsid w:val="00342A30"/>
    <w:rsid w:val="0034303A"/>
    <w:rsid w:val="0034529A"/>
    <w:rsid w:val="003458A6"/>
    <w:rsid w:val="00345CB3"/>
    <w:rsid w:val="003463BD"/>
    <w:rsid w:val="003463EE"/>
    <w:rsid w:val="003466E0"/>
    <w:rsid w:val="003471AA"/>
    <w:rsid w:val="00347CEE"/>
    <w:rsid w:val="0035019A"/>
    <w:rsid w:val="0035038D"/>
    <w:rsid w:val="003510E8"/>
    <w:rsid w:val="003518B9"/>
    <w:rsid w:val="00351CE2"/>
    <w:rsid w:val="0035209A"/>
    <w:rsid w:val="0035274F"/>
    <w:rsid w:val="00352D66"/>
    <w:rsid w:val="003534D3"/>
    <w:rsid w:val="00353B97"/>
    <w:rsid w:val="003546C6"/>
    <w:rsid w:val="00354FCB"/>
    <w:rsid w:val="0035554D"/>
    <w:rsid w:val="00355FAC"/>
    <w:rsid w:val="00356F21"/>
    <w:rsid w:val="0035742A"/>
    <w:rsid w:val="003578A8"/>
    <w:rsid w:val="00357F55"/>
    <w:rsid w:val="003601EA"/>
    <w:rsid w:val="00360DF3"/>
    <w:rsid w:val="0036153B"/>
    <w:rsid w:val="0036202F"/>
    <w:rsid w:val="00362178"/>
    <w:rsid w:val="003621D9"/>
    <w:rsid w:val="00362308"/>
    <w:rsid w:val="00362369"/>
    <w:rsid w:val="003628BC"/>
    <w:rsid w:val="00362C99"/>
    <w:rsid w:val="0036450C"/>
    <w:rsid w:val="00364941"/>
    <w:rsid w:val="00364BFC"/>
    <w:rsid w:val="00365364"/>
    <w:rsid w:val="003667BA"/>
    <w:rsid w:val="00366CE5"/>
    <w:rsid w:val="00366D3C"/>
    <w:rsid w:val="00370F68"/>
    <w:rsid w:val="00371E9A"/>
    <w:rsid w:val="003721D6"/>
    <w:rsid w:val="00374431"/>
    <w:rsid w:val="003745BD"/>
    <w:rsid w:val="00375736"/>
    <w:rsid w:val="00376170"/>
    <w:rsid w:val="003761A4"/>
    <w:rsid w:val="003762A7"/>
    <w:rsid w:val="00376CCC"/>
    <w:rsid w:val="00377111"/>
    <w:rsid w:val="00377211"/>
    <w:rsid w:val="0038048E"/>
    <w:rsid w:val="00381902"/>
    <w:rsid w:val="00382327"/>
    <w:rsid w:val="003825F8"/>
    <w:rsid w:val="00382623"/>
    <w:rsid w:val="0038297E"/>
    <w:rsid w:val="003830D8"/>
    <w:rsid w:val="0038437A"/>
    <w:rsid w:val="00384813"/>
    <w:rsid w:val="00384B95"/>
    <w:rsid w:val="00385F51"/>
    <w:rsid w:val="003865DC"/>
    <w:rsid w:val="00386EE1"/>
    <w:rsid w:val="00387E32"/>
    <w:rsid w:val="00387E56"/>
    <w:rsid w:val="003903CE"/>
    <w:rsid w:val="00390EC9"/>
    <w:rsid w:val="00391101"/>
    <w:rsid w:val="00391B96"/>
    <w:rsid w:val="00394634"/>
    <w:rsid w:val="003948CC"/>
    <w:rsid w:val="00395ECA"/>
    <w:rsid w:val="00396BDD"/>
    <w:rsid w:val="00397E0C"/>
    <w:rsid w:val="003A0335"/>
    <w:rsid w:val="003A0862"/>
    <w:rsid w:val="003A119A"/>
    <w:rsid w:val="003A1D5E"/>
    <w:rsid w:val="003A1DB7"/>
    <w:rsid w:val="003A1E02"/>
    <w:rsid w:val="003A27F6"/>
    <w:rsid w:val="003A29D9"/>
    <w:rsid w:val="003A3985"/>
    <w:rsid w:val="003A3C45"/>
    <w:rsid w:val="003A5EB0"/>
    <w:rsid w:val="003A6386"/>
    <w:rsid w:val="003A7242"/>
    <w:rsid w:val="003A7993"/>
    <w:rsid w:val="003B046D"/>
    <w:rsid w:val="003B0E92"/>
    <w:rsid w:val="003B29D3"/>
    <w:rsid w:val="003B2F2A"/>
    <w:rsid w:val="003B3381"/>
    <w:rsid w:val="003B3A43"/>
    <w:rsid w:val="003B4C92"/>
    <w:rsid w:val="003B654C"/>
    <w:rsid w:val="003B6C9D"/>
    <w:rsid w:val="003B7188"/>
    <w:rsid w:val="003B7768"/>
    <w:rsid w:val="003B77E9"/>
    <w:rsid w:val="003B7EC1"/>
    <w:rsid w:val="003C0251"/>
    <w:rsid w:val="003C0645"/>
    <w:rsid w:val="003C0910"/>
    <w:rsid w:val="003C09FB"/>
    <w:rsid w:val="003C1813"/>
    <w:rsid w:val="003C1820"/>
    <w:rsid w:val="003C1DF6"/>
    <w:rsid w:val="003C20D9"/>
    <w:rsid w:val="003C2404"/>
    <w:rsid w:val="003C262D"/>
    <w:rsid w:val="003C28E2"/>
    <w:rsid w:val="003C2F0C"/>
    <w:rsid w:val="003C2F92"/>
    <w:rsid w:val="003C36A1"/>
    <w:rsid w:val="003C4BC4"/>
    <w:rsid w:val="003C586B"/>
    <w:rsid w:val="003C655D"/>
    <w:rsid w:val="003C770F"/>
    <w:rsid w:val="003C7F5B"/>
    <w:rsid w:val="003D0228"/>
    <w:rsid w:val="003D032F"/>
    <w:rsid w:val="003D0C78"/>
    <w:rsid w:val="003D0F7B"/>
    <w:rsid w:val="003D1BBF"/>
    <w:rsid w:val="003D1C29"/>
    <w:rsid w:val="003D3AB7"/>
    <w:rsid w:val="003D40DD"/>
    <w:rsid w:val="003D4341"/>
    <w:rsid w:val="003D4354"/>
    <w:rsid w:val="003D445A"/>
    <w:rsid w:val="003D48E4"/>
    <w:rsid w:val="003D4C82"/>
    <w:rsid w:val="003D524A"/>
    <w:rsid w:val="003D6096"/>
    <w:rsid w:val="003D782E"/>
    <w:rsid w:val="003E01A2"/>
    <w:rsid w:val="003E25E0"/>
    <w:rsid w:val="003E3530"/>
    <w:rsid w:val="003E397C"/>
    <w:rsid w:val="003E3D2F"/>
    <w:rsid w:val="003E46A6"/>
    <w:rsid w:val="003E489A"/>
    <w:rsid w:val="003F07ED"/>
    <w:rsid w:val="003F0B55"/>
    <w:rsid w:val="003F0D3F"/>
    <w:rsid w:val="003F18F6"/>
    <w:rsid w:val="003F3D5A"/>
    <w:rsid w:val="003F4170"/>
    <w:rsid w:val="003F4FDE"/>
    <w:rsid w:val="003F5DF5"/>
    <w:rsid w:val="003F6793"/>
    <w:rsid w:val="003F6B6F"/>
    <w:rsid w:val="003F7764"/>
    <w:rsid w:val="00400532"/>
    <w:rsid w:val="00400AE7"/>
    <w:rsid w:val="004013CF"/>
    <w:rsid w:val="00401ACF"/>
    <w:rsid w:val="004020FC"/>
    <w:rsid w:val="004024A4"/>
    <w:rsid w:val="00402E62"/>
    <w:rsid w:val="00404073"/>
    <w:rsid w:val="004040F1"/>
    <w:rsid w:val="0040467F"/>
    <w:rsid w:val="0040469E"/>
    <w:rsid w:val="004046D3"/>
    <w:rsid w:val="00404B73"/>
    <w:rsid w:val="00404DE4"/>
    <w:rsid w:val="00405785"/>
    <w:rsid w:val="00405D22"/>
    <w:rsid w:val="00407619"/>
    <w:rsid w:val="00410BB2"/>
    <w:rsid w:val="00413C41"/>
    <w:rsid w:val="004143D0"/>
    <w:rsid w:val="0041539A"/>
    <w:rsid w:val="00415A0B"/>
    <w:rsid w:val="0041683F"/>
    <w:rsid w:val="00416B6A"/>
    <w:rsid w:val="00416FBF"/>
    <w:rsid w:val="00416FCF"/>
    <w:rsid w:val="004201CD"/>
    <w:rsid w:val="00420679"/>
    <w:rsid w:val="0042085C"/>
    <w:rsid w:val="004212E2"/>
    <w:rsid w:val="00421F4D"/>
    <w:rsid w:val="0042290E"/>
    <w:rsid w:val="00422929"/>
    <w:rsid w:val="004233FD"/>
    <w:rsid w:val="0042383B"/>
    <w:rsid w:val="00423B31"/>
    <w:rsid w:val="0042591D"/>
    <w:rsid w:val="00426451"/>
    <w:rsid w:val="0042668B"/>
    <w:rsid w:val="00426B9B"/>
    <w:rsid w:val="00426C21"/>
    <w:rsid w:val="004273E4"/>
    <w:rsid w:val="004277FC"/>
    <w:rsid w:val="00427C77"/>
    <w:rsid w:val="00430339"/>
    <w:rsid w:val="00430704"/>
    <w:rsid w:val="004308B6"/>
    <w:rsid w:val="00430ADC"/>
    <w:rsid w:val="00430BEF"/>
    <w:rsid w:val="00430C81"/>
    <w:rsid w:val="00430EC7"/>
    <w:rsid w:val="00431213"/>
    <w:rsid w:val="004314DC"/>
    <w:rsid w:val="00431FFF"/>
    <w:rsid w:val="0043250A"/>
    <w:rsid w:val="00432A67"/>
    <w:rsid w:val="0043356D"/>
    <w:rsid w:val="004342B0"/>
    <w:rsid w:val="00434CAA"/>
    <w:rsid w:val="00435B5F"/>
    <w:rsid w:val="00436580"/>
    <w:rsid w:val="0043717A"/>
    <w:rsid w:val="00440637"/>
    <w:rsid w:val="00441855"/>
    <w:rsid w:val="00442637"/>
    <w:rsid w:val="0044289A"/>
    <w:rsid w:val="00442CE7"/>
    <w:rsid w:val="0044424E"/>
    <w:rsid w:val="0044520C"/>
    <w:rsid w:val="00445503"/>
    <w:rsid w:val="00445667"/>
    <w:rsid w:val="0044635E"/>
    <w:rsid w:val="00447799"/>
    <w:rsid w:val="00447C7D"/>
    <w:rsid w:val="0045006A"/>
    <w:rsid w:val="00451093"/>
    <w:rsid w:val="00452417"/>
    <w:rsid w:val="00452FD0"/>
    <w:rsid w:val="00453DC2"/>
    <w:rsid w:val="00454584"/>
    <w:rsid w:val="004545E9"/>
    <w:rsid w:val="00456C24"/>
    <w:rsid w:val="004603B9"/>
    <w:rsid w:val="00460406"/>
    <w:rsid w:val="00460BCC"/>
    <w:rsid w:val="004611AD"/>
    <w:rsid w:val="00461465"/>
    <w:rsid w:val="00462B23"/>
    <w:rsid w:val="0046351D"/>
    <w:rsid w:val="0046414C"/>
    <w:rsid w:val="00464421"/>
    <w:rsid w:val="004659BE"/>
    <w:rsid w:val="00465FB1"/>
    <w:rsid w:val="0046701A"/>
    <w:rsid w:val="004678BF"/>
    <w:rsid w:val="00467C31"/>
    <w:rsid w:val="00470091"/>
    <w:rsid w:val="00470B73"/>
    <w:rsid w:val="004710A5"/>
    <w:rsid w:val="004718D9"/>
    <w:rsid w:val="00471CEA"/>
    <w:rsid w:val="00473E7A"/>
    <w:rsid w:val="0047454D"/>
    <w:rsid w:val="00474983"/>
    <w:rsid w:val="00474F0E"/>
    <w:rsid w:val="00475411"/>
    <w:rsid w:val="00475C48"/>
    <w:rsid w:val="00475FEF"/>
    <w:rsid w:val="0047692D"/>
    <w:rsid w:val="00476CD4"/>
    <w:rsid w:val="00477F8A"/>
    <w:rsid w:val="00481695"/>
    <w:rsid w:val="00481713"/>
    <w:rsid w:val="004832D2"/>
    <w:rsid w:val="00483552"/>
    <w:rsid w:val="004835FC"/>
    <w:rsid w:val="004839A9"/>
    <w:rsid w:val="00483FB4"/>
    <w:rsid w:val="0048463F"/>
    <w:rsid w:val="004847AB"/>
    <w:rsid w:val="0048510D"/>
    <w:rsid w:val="0048604F"/>
    <w:rsid w:val="00486872"/>
    <w:rsid w:val="00487808"/>
    <w:rsid w:val="00487919"/>
    <w:rsid w:val="00487D85"/>
    <w:rsid w:val="00487E03"/>
    <w:rsid w:val="00490CB2"/>
    <w:rsid w:val="00492A65"/>
    <w:rsid w:val="00492D31"/>
    <w:rsid w:val="00492E46"/>
    <w:rsid w:val="00493AC4"/>
    <w:rsid w:val="00493AF2"/>
    <w:rsid w:val="00493B83"/>
    <w:rsid w:val="00494596"/>
    <w:rsid w:val="00495D1F"/>
    <w:rsid w:val="004965A6"/>
    <w:rsid w:val="00496DF1"/>
    <w:rsid w:val="00496FF3"/>
    <w:rsid w:val="004A04D6"/>
    <w:rsid w:val="004A0C8E"/>
    <w:rsid w:val="004A13F6"/>
    <w:rsid w:val="004A2792"/>
    <w:rsid w:val="004A3329"/>
    <w:rsid w:val="004A353C"/>
    <w:rsid w:val="004A5464"/>
    <w:rsid w:val="004A5E85"/>
    <w:rsid w:val="004A6DD5"/>
    <w:rsid w:val="004A7557"/>
    <w:rsid w:val="004A7569"/>
    <w:rsid w:val="004A7F65"/>
    <w:rsid w:val="004B0044"/>
    <w:rsid w:val="004B0B6B"/>
    <w:rsid w:val="004B14F7"/>
    <w:rsid w:val="004B2817"/>
    <w:rsid w:val="004B2C47"/>
    <w:rsid w:val="004B3B58"/>
    <w:rsid w:val="004B57EC"/>
    <w:rsid w:val="004B5E03"/>
    <w:rsid w:val="004B6CCD"/>
    <w:rsid w:val="004B710F"/>
    <w:rsid w:val="004C01C2"/>
    <w:rsid w:val="004C03A7"/>
    <w:rsid w:val="004C0DCD"/>
    <w:rsid w:val="004C32CF"/>
    <w:rsid w:val="004C494E"/>
    <w:rsid w:val="004C763F"/>
    <w:rsid w:val="004D02A4"/>
    <w:rsid w:val="004D0851"/>
    <w:rsid w:val="004D0C22"/>
    <w:rsid w:val="004D152E"/>
    <w:rsid w:val="004D1F19"/>
    <w:rsid w:val="004D2334"/>
    <w:rsid w:val="004D3090"/>
    <w:rsid w:val="004D3229"/>
    <w:rsid w:val="004D5975"/>
    <w:rsid w:val="004D70FC"/>
    <w:rsid w:val="004D7213"/>
    <w:rsid w:val="004D7226"/>
    <w:rsid w:val="004D7AB4"/>
    <w:rsid w:val="004D7B20"/>
    <w:rsid w:val="004D7CEF"/>
    <w:rsid w:val="004D7EA2"/>
    <w:rsid w:val="004E0039"/>
    <w:rsid w:val="004E09DC"/>
    <w:rsid w:val="004E143D"/>
    <w:rsid w:val="004E1BB3"/>
    <w:rsid w:val="004E2749"/>
    <w:rsid w:val="004E3919"/>
    <w:rsid w:val="004E41E2"/>
    <w:rsid w:val="004E5275"/>
    <w:rsid w:val="004E5AE5"/>
    <w:rsid w:val="004E5AF7"/>
    <w:rsid w:val="004E71C2"/>
    <w:rsid w:val="004E7363"/>
    <w:rsid w:val="004E7618"/>
    <w:rsid w:val="004E7C63"/>
    <w:rsid w:val="004F1945"/>
    <w:rsid w:val="004F29C5"/>
    <w:rsid w:val="004F2D9A"/>
    <w:rsid w:val="004F4341"/>
    <w:rsid w:val="004F50B7"/>
    <w:rsid w:val="004F5D0C"/>
    <w:rsid w:val="004F64BE"/>
    <w:rsid w:val="004F64D3"/>
    <w:rsid w:val="004F65B0"/>
    <w:rsid w:val="004F78C8"/>
    <w:rsid w:val="0050067C"/>
    <w:rsid w:val="00500B10"/>
    <w:rsid w:val="00500C78"/>
    <w:rsid w:val="00500DA0"/>
    <w:rsid w:val="00501102"/>
    <w:rsid w:val="00501455"/>
    <w:rsid w:val="00501D31"/>
    <w:rsid w:val="005020D5"/>
    <w:rsid w:val="005029FA"/>
    <w:rsid w:val="00503600"/>
    <w:rsid w:val="00503B5C"/>
    <w:rsid w:val="00504D2D"/>
    <w:rsid w:val="005054F8"/>
    <w:rsid w:val="00505FD8"/>
    <w:rsid w:val="005061C4"/>
    <w:rsid w:val="00506EC0"/>
    <w:rsid w:val="00507BC9"/>
    <w:rsid w:val="005102F7"/>
    <w:rsid w:val="00510949"/>
    <w:rsid w:val="00511497"/>
    <w:rsid w:val="00511C64"/>
    <w:rsid w:val="00513E60"/>
    <w:rsid w:val="00514A02"/>
    <w:rsid w:val="0051544A"/>
    <w:rsid w:val="00515CE5"/>
    <w:rsid w:val="00516EB5"/>
    <w:rsid w:val="00517512"/>
    <w:rsid w:val="00520337"/>
    <w:rsid w:val="00520B48"/>
    <w:rsid w:val="005211A4"/>
    <w:rsid w:val="005224F8"/>
    <w:rsid w:val="00522FC5"/>
    <w:rsid w:val="00524853"/>
    <w:rsid w:val="00524BF8"/>
    <w:rsid w:val="00524DB1"/>
    <w:rsid w:val="005252E4"/>
    <w:rsid w:val="005307ED"/>
    <w:rsid w:val="00530F00"/>
    <w:rsid w:val="005317EB"/>
    <w:rsid w:val="0053261F"/>
    <w:rsid w:val="00532A7C"/>
    <w:rsid w:val="0053323A"/>
    <w:rsid w:val="00533EB2"/>
    <w:rsid w:val="00534480"/>
    <w:rsid w:val="00534904"/>
    <w:rsid w:val="005351C8"/>
    <w:rsid w:val="005353FC"/>
    <w:rsid w:val="005354B3"/>
    <w:rsid w:val="005355E6"/>
    <w:rsid w:val="00535A21"/>
    <w:rsid w:val="00536187"/>
    <w:rsid w:val="005367CE"/>
    <w:rsid w:val="00536ABC"/>
    <w:rsid w:val="00536BBE"/>
    <w:rsid w:val="00536CA7"/>
    <w:rsid w:val="00537F01"/>
    <w:rsid w:val="005400E1"/>
    <w:rsid w:val="00540153"/>
    <w:rsid w:val="005411C5"/>
    <w:rsid w:val="0054286B"/>
    <w:rsid w:val="00544BBC"/>
    <w:rsid w:val="00545DA7"/>
    <w:rsid w:val="00546C81"/>
    <w:rsid w:val="005471F5"/>
    <w:rsid w:val="00547391"/>
    <w:rsid w:val="005475EA"/>
    <w:rsid w:val="0055160E"/>
    <w:rsid w:val="00552161"/>
    <w:rsid w:val="005535A2"/>
    <w:rsid w:val="00554804"/>
    <w:rsid w:val="005548E5"/>
    <w:rsid w:val="00555D63"/>
    <w:rsid w:val="00555EEF"/>
    <w:rsid w:val="005560C4"/>
    <w:rsid w:val="005567B0"/>
    <w:rsid w:val="00557022"/>
    <w:rsid w:val="005600D4"/>
    <w:rsid w:val="00560322"/>
    <w:rsid w:val="005609AF"/>
    <w:rsid w:val="00560A8A"/>
    <w:rsid w:val="00560D14"/>
    <w:rsid w:val="00561430"/>
    <w:rsid w:val="00562273"/>
    <w:rsid w:val="00563F1D"/>
    <w:rsid w:val="00564AA5"/>
    <w:rsid w:val="00567E04"/>
    <w:rsid w:val="0057032A"/>
    <w:rsid w:val="00571732"/>
    <w:rsid w:val="00571C1A"/>
    <w:rsid w:val="005724F2"/>
    <w:rsid w:val="00572717"/>
    <w:rsid w:val="00572913"/>
    <w:rsid w:val="00573446"/>
    <w:rsid w:val="00573761"/>
    <w:rsid w:val="00573B42"/>
    <w:rsid w:val="00573C3E"/>
    <w:rsid w:val="00573F50"/>
    <w:rsid w:val="00574797"/>
    <w:rsid w:val="00575578"/>
    <w:rsid w:val="00576D31"/>
    <w:rsid w:val="00576F97"/>
    <w:rsid w:val="00577719"/>
    <w:rsid w:val="00582E5A"/>
    <w:rsid w:val="00583311"/>
    <w:rsid w:val="0058343A"/>
    <w:rsid w:val="00583600"/>
    <w:rsid w:val="005839BA"/>
    <w:rsid w:val="00583CD1"/>
    <w:rsid w:val="00584501"/>
    <w:rsid w:val="00584805"/>
    <w:rsid w:val="00585492"/>
    <w:rsid w:val="00585D61"/>
    <w:rsid w:val="00585D7F"/>
    <w:rsid w:val="005865EC"/>
    <w:rsid w:val="00586992"/>
    <w:rsid w:val="005870DA"/>
    <w:rsid w:val="0058721F"/>
    <w:rsid w:val="0058797F"/>
    <w:rsid w:val="00590C81"/>
    <w:rsid w:val="00591C0A"/>
    <w:rsid w:val="00591D76"/>
    <w:rsid w:val="0059275C"/>
    <w:rsid w:val="00592DB2"/>
    <w:rsid w:val="00593C8A"/>
    <w:rsid w:val="00593D5F"/>
    <w:rsid w:val="00593D8B"/>
    <w:rsid w:val="00595800"/>
    <w:rsid w:val="00595B0E"/>
    <w:rsid w:val="0059674B"/>
    <w:rsid w:val="00596DB4"/>
    <w:rsid w:val="005979B6"/>
    <w:rsid w:val="005A127F"/>
    <w:rsid w:val="005A12EE"/>
    <w:rsid w:val="005A1513"/>
    <w:rsid w:val="005A1A03"/>
    <w:rsid w:val="005A1A20"/>
    <w:rsid w:val="005A25F9"/>
    <w:rsid w:val="005A2944"/>
    <w:rsid w:val="005A51CE"/>
    <w:rsid w:val="005A631A"/>
    <w:rsid w:val="005A65C3"/>
    <w:rsid w:val="005A7008"/>
    <w:rsid w:val="005A73B9"/>
    <w:rsid w:val="005A7576"/>
    <w:rsid w:val="005A75C8"/>
    <w:rsid w:val="005A7952"/>
    <w:rsid w:val="005A7D6E"/>
    <w:rsid w:val="005A7FB1"/>
    <w:rsid w:val="005B025F"/>
    <w:rsid w:val="005B0632"/>
    <w:rsid w:val="005B14C5"/>
    <w:rsid w:val="005B40E2"/>
    <w:rsid w:val="005B4FE0"/>
    <w:rsid w:val="005B6C70"/>
    <w:rsid w:val="005B715F"/>
    <w:rsid w:val="005C0B72"/>
    <w:rsid w:val="005C2246"/>
    <w:rsid w:val="005C225A"/>
    <w:rsid w:val="005C29AC"/>
    <w:rsid w:val="005C2F07"/>
    <w:rsid w:val="005C2FAD"/>
    <w:rsid w:val="005C366A"/>
    <w:rsid w:val="005C3BE2"/>
    <w:rsid w:val="005C3BE6"/>
    <w:rsid w:val="005C3E4B"/>
    <w:rsid w:val="005C444F"/>
    <w:rsid w:val="005C4461"/>
    <w:rsid w:val="005C48A6"/>
    <w:rsid w:val="005C4BBC"/>
    <w:rsid w:val="005C5991"/>
    <w:rsid w:val="005C6336"/>
    <w:rsid w:val="005C67B0"/>
    <w:rsid w:val="005C7882"/>
    <w:rsid w:val="005D0012"/>
    <w:rsid w:val="005D0C58"/>
    <w:rsid w:val="005D1612"/>
    <w:rsid w:val="005D169F"/>
    <w:rsid w:val="005D337C"/>
    <w:rsid w:val="005D4AFF"/>
    <w:rsid w:val="005D5BA9"/>
    <w:rsid w:val="005D5F12"/>
    <w:rsid w:val="005D6727"/>
    <w:rsid w:val="005D747E"/>
    <w:rsid w:val="005E03DE"/>
    <w:rsid w:val="005E0B13"/>
    <w:rsid w:val="005E1730"/>
    <w:rsid w:val="005E1A71"/>
    <w:rsid w:val="005E2211"/>
    <w:rsid w:val="005E30A5"/>
    <w:rsid w:val="005E3B6D"/>
    <w:rsid w:val="005E3FF0"/>
    <w:rsid w:val="005E4C7D"/>
    <w:rsid w:val="005E6966"/>
    <w:rsid w:val="005E6D74"/>
    <w:rsid w:val="005E6E32"/>
    <w:rsid w:val="005E7363"/>
    <w:rsid w:val="005E7807"/>
    <w:rsid w:val="005F03BF"/>
    <w:rsid w:val="005F072F"/>
    <w:rsid w:val="005F0F82"/>
    <w:rsid w:val="005F11AB"/>
    <w:rsid w:val="005F1583"/>
    <w:rsid w:val="005F2B84"/>
    <w:rsid w:val="005F2E5A"/>
    <w:rsid w:val="005F3BBD"/>
    <w:rsid w:val="005F51F4"/>
    <w:rsid w:val="005F5641"/>
    <w:rsid w:val="005F5BE1"/>
    <w:rsid w:val="005F5C12"/>
    <w:rsid w:val="005F657B"/>
    <w:rsid w:val="005F67A2"/>
    <w:rsid w:val="005F6915"/>
    <w:rsid w:val="005F6EC0"/>
    <w:rsid w:val="005F71AA"/>
    <w:rsid w:val="005F7B23"/>
    <w:rsid w:val="005F7C94"/>
    <w:rsid w:val="005F7EBD"/>
    <w:rsid w:val="006000A2"/>
    <w:rsid w:val="00600406"/>
    <w:rsid w:val="006009B8"/>
    <w:rsid w:val="00600CF3"/>
    <w:rsid w:val="006011A7"/>
    <w:rsid w:val="00601277"/>
    <w:rsid w:val="006012CE"/>
    <w:rsid w:val="00602031"/>
    <w:rsid w:val="00602C94"/>
    <w:rsid w:val="0060362E"/>
    <w:rsid w:val="00603C62"/>
    <w:rsid w:val="00604EA2"/>
    <w:rsid w:val="006053B1"/>
    <w:rsid w:val="00605E56"/>
    <w:rsid w:val="006060E8"/>
    <w:rsid w:val="00606A43"/>
    <w:rsid w:val="00606F34"/>
    <w:rsid w:val="00607934"/>
    <w:rsid w:val="00610286"/>
    <w:rsid w:val="00610B79"/>
    <w:rsid w:val="0061173A"/>
    <w:rsid w:val="00612736"/>
    <w:rsid w:val="00612B34"/>
    <w:rsid w:val="006138DE"/>
    <w:rsid w:val="00614C3E"/>
    <w:rsid w:val="00614F89"/>
    <w:rsid w:val="00615BEF"/>
    <w:rsid w:val="00617954"/>
    <w:rsid w:val="00620665"/>
    <w:rsid w:val="00620A43"/>
    <w:rsid w:val="00621685"/>
    <w:rsid w:val="00621905"/>
    <w:rsid w:val="00622718"/>
    <w:rsid w:val="006228CA"/>
    <w:rsid w:val="00622B0A"/>
    <w:rsid w:val="006238B5"/>
    <w:rsid w:val="0062521F"/>
    <w:rsid w:val="00625DE7"/>
    <w:rsid w:val="00627252"/>
    <w:rsid w:val="0062735D"/>
    <w:rsid w:val="006276E2"/>
    <w:rsid w:val="006278DD"/>
    <w:rsid w:val="006305AB"/>
    <w:rsid w:val="00630994"/>
    <w:rsid w:val="006309C7"/>
    <w:rsid w:val="00630A05"/>
    <w:rsid w:val="00631ABB"/>
    <w:rsid w:val="00631AF9"/>
    <w:rsid w:val="00632074"/>
    <w:rsid w:val="00632E1D"/>
    <w:rsid w:val="00633DCF"/>
    <w:rsid w:val="006343CD"/>
    <w:rsid w:val="00634E4E"/>
    <w:rsid w:val="006351A6"/>
    <w:rsid w:val="00635B94"/>
    <w:rsid w:val="00635E8E"/>
    <w:rsid w:val="00636141"/>
    <w:rsid w:val="006370B3"/>
    <w:rsid w:val="00640618"/>
    <w:rsid w:val="0064118C"/>
    <w:rsid w:val="00641A75"/>
    <w:rsid w:val="00642B05"/>
    <w:rsid w:val="006435C7"/>
    <w:rsid w:val="00643DFA"/>
    <w:rsid w:val="00644C5E"/>
    <w:rsid w:val="00645687"/>
    <w:rsid w:val="006461DF"/>
    <w:rsid w:val="00646221"/>
    <w:rsid w:val="006468BB"/>
    <w:rsid w:val="006470DD"/>
    <w:rsid w:val="00650202"/>
    <w:rsid w:val="006502F0"/>
    <w:rsid w:val="006503E7"/>
    <w:rsid w:val="0065069F"/>
    <w:rsid w:val="00650CBC"/>
    <w:rsid w:val="0065105E"/>
    <w:rsid w:val="006514B8"/>
    <w:rsid w:val="0065170B"/>
    <w:rsid w:val="00652062"/>
    <w:rsid w:val="006520FE"/>
    <w:rsid w:val="0065230B"/>
    <w:rsid w:val="00652EDD"/>
    <w:rsid w:val="00653369"/>
    <w:rsid w:val="00653B45"/>
    <w:rsid w:val="00654722"/>
    <w:rsid w:val="00654E18"/>
    <w:rsid w:val="006551BD"/>
    <w:rsid w:val="00655C91"/>
    <w:rsid w:val="00656041"/>
    <w:rsid w:val="006571D5"/>
    <w:rsid w:val="006578EF"/>
    <w:rsid w:val="006579E8"/>
    <w:rsid w:val="00657F08"/>
    <w:rsid w:val="0066060C"/>
    <w:rsid w:val="00660DC2"/>
    <w:rsid w:val="00660EE8"/>
    <w:rsid w:val="00661E0D"/>
    <w:rsid w:val="006631E9"/>
    <w:rsid w:val="00663514"/>
    <w:rsid w:val="006662F9"/>
    <w:rsid w:val="006665D4"/>
    <w:rsid w:val="00667B00"/>
    <w:rsid w:val="00670135"/>
    <w:rsid w:val="0067014B"/>
    <w:rsid w:val="00670EEA"/>
    <w:rsid w:val="0067197B"/>
    <w:rsid w:val="00672142"/>
    <w:rsid w:val="00673398"/>
    <w:rsid w:val="006738B7"/>
    <w:rsid w:val="00674505"/>
    <w:rsid w:val="00674E1D"/>
    <w:rsid w:val="00675B3D"/>
    <w:rsid w:val="00675D84"/>
    <w:rsid w:val="006773A5"/>
    <w:rsid w:val="00677B24"/>
    <w:rsid w:val="00677C4E"/>
    <w:rsid w:val="006802F7"/>
    <w:rsid w:val="00681301"/>
    <w:rsid w:val="00681D75"/>
    <w:rsid w:val="00682147"/>
    <w:rsid w:val="0068532E"/>
    <w:rsid w:val="00685419"/>
    <w:rsid w:val="00685988"/>
    <w:rsid w:val="006862C6"/>
    <w:rsid w:val="00686329"/>
    <w:rsid w:val="00687480"/>
    <w:rsid w:val="006876AD"/>
    <w:rsid w:val="00690E63"/>
    <w:rsid w:val="006915DC"/>
    <w:rsid w:val="0069271D"/>
    <w:rsid w:val="00692AC5"/>
    <w:rsid w:val="00693B2B"/>
    <w:rsid w:val="00693FF4"/>
    <w:rsid w:val="00694CF4"/>
    <w:rsid w:val="006954FE"/>
    <w:rsid w:val="00696D36"/>
    <w:rsid w:val="0069768F"/>
    <w:rsid w:val="00697D6B"/>
    <w:rsid w:val="006A0721"/>
    <w:rsid w:val="006A0A1A"/>
    <w:rsid w:val="006A162E"/>
    <w:rsid w:val="006A400C"/>
    <w:rsid w:val="006A446B"/>
    <w:rsid w:val="006A4670"/>
    <w:rsid w:val="006A4720"/>
    <w:rsid w:val="006A5060"/>
    <w:rsid w:val="006A56B2"/>
    <w:rsid w:val="006A6182"/>
    <w:rsid w:val="006A6BDB"/>
    <w:rsid w:val="006A77A3"/>
    <w:rsid w:val="006A77D6"/>
    <w:rsid w:val="006A7820"/>
    <w:rsid w:val="006B219E"/>
    <w:rsid w:val="006B2553"/>
    <w:rsid w:val="006B3075"/>
    <w:rsid w:val="006B3E78"/>
    <w:rsid w:val="006B4147"/>
    <w:rsid w:val="006B506E"/>
    <w:rsid w:val="006B5B36"/>
    <w:rsid w:val="006B6764"/>
    <w:rsid w:val="006B71CB"/>
    <w:rsid w:val="006B7821"/>
    <w:rsid w:val="006C01EB"/>
    <w:rsid w:val="006C12AF"/>
    <w:rsid w:val="006C1384"/>
    <w:rsid w:val="006C1AF7"/>
    <w:rsid w:val="006C252D"/>
    <w:rsid w:val="006C2A80"/>
    <w:rsid w:val="006C2DC4"/>
    <w:rsid w:val="006C36BE"/>
    <w:rsid w:val="006C4427"/>
    <w:rsid w:val="006C4ED6"/>
    <w:rsid w:val="006C4FF2"/>
    <w:rsid w:val="006C5427"/>
    <w:rsid w:val="006C5748"/>
    <w:rsid w:val="006C614F"/>
    <w:rsid w:val="006C63DB"/>
    <w:rsid w:val="006C7BFA"/>
    <w:rsid w:val="006D058B"/>
    <w:rsid w:val="006D0876"/>
    <w:rsid w:val="006D2228"/>
    <w:rsid w:val="006D25D0"/>
    <w:rsid w:val="006D37CA"/>
    <w:rsid w:val="006D3E3F"/>
    <w:rsid w:val="006D5D5F"/>
    <w:rsid w:val="006D5F74"/>
    <w:rsid w:val="006D6BB7"/>
    <w:rsid w:val="006D7382"/>
    <w:rsid w:val="006D76FF"/>
    <w:rsid w:val="006D7B12"/>
    <w:rsid w:val="006D7D90"/>
    <w:rsid w:val="006D7E8C"/>
    <w:rsid w:val="006E03B1"/>
    <w:rsid w:val="006E09D9"/>
    <w:rsid w:val="006E162D"/>
    <w:rsid w:val="006E16AE"/>
    <w:rsid w:val="006E1C12"/>
    <w:rsid w:val="006E2301"/>
    <w:rsid w:val="006E239B"/>
    <w:rsid w:val="006E2B95"/>
    <w:rsid w:val="006E308C"/>
    <w:rsid w:val="006E392D"/>
    <w:rsid w:val="006E3A40"/>
    <w:rsid w:val="006E3F89"/>
    <w:rsid w:val="006E4F24"/>
    <w:rsid w:val="006E52B0"/>
    <w:rsid w:val="006E5543"/>
    <w:rsid w:val="006E60CF"/>
    <w:rsid w:val="006E6E58"/>
    <w:rsid w:val="006E7182"/>
    <w:rsid w:val="006F0300"/>
    <w:rsid w:val="006F0E52"/>
    <w:rsid w:val="006F1361"/>
    <w:rsid w:val="006F2795"/>
    <w:rsid w:val="006F2B4A"/>
    <w:rsid w:val="006F35CC"/>
    <w:rsid w:val="006F3B6F"/>
    <w:rsid w:val="006F4158"/>
    <w:rsid w:val="006F505D"/>
    <w:rsid w:val="006F51AF"/>
    <w:rsid w:val="006F5271"/>
    <w:rsid w:val="006F55E5"/>
    <w:rsid w:val="006F66D3"/>
    <w:rsid w:val="006F6CE7"/>
    <w:rsid w:val="006F71AD"/>
    <w:rsid w:val="006F7541"/>
    <w:rsid w:val="006F7945"/>
    <w:rsid w:val="007000C4"/>
    <w:rsid w:val="00700436"/>
    <w:rsid w:val="007019C3"/>
    <w:rsid w:val="00701C8E"/>
    <w:rsid w:val="0070235A"/>
    <w:rsid w:val="0070330C"/>
    <w:rsid w:val="00703645"/>
    <w:rsid w:val="00705467"/>
    <w:rsid w:val="00705E1A"/>
    <w:rsid w:val="00705F9E"/>
    <w:rsid w:val="00706F14"/>
    <w:rsid w:val="007075D9"/>
    <w:rsid w:val="00707660"/>
    <w:rsid w:val="00710451"/>
    <w:rsid w:val="00710B21"/>
    <w:rsid w:val="007115A1"/>
    <w:rsid w:val="00711CD5"/>
    <w:rsid w:val="00712009"/>
    <w:rsid w:val="007131CE"/>
    <w:rsid w:val="00713A38"/>
    <w:rsid w:val="00713BAC"/>
    <w:rsid w:val="007143D1"/>
    <w:rsid w:val="00716249"/>
    <w:rsid w:val="00716CA5"/>
    <w:rsid w:val="00717333"/>
    <w:rsid w:val="0072103D"/>
    <w:rsid w:val="007213C8"/>
    <w:rsid w:val="007213E2"/>
    <w:rsid w:val="007215BC"/>
    <w:rsid w:val="0072187C"/>
    <w:rsid w:val="00721CB7"/>
    <w:rsid w:val="00723DE1"/>
    <w:rsid w:val="007243C6"/>
    <w:rsid w:val="00725949"/>
    <w:rsid w:val="00726F47"/>
    <w:rsid w:val="00727097"/>
    <w:rsid w:val="00727D84"/>
    <w:rsid w:val="00730934"/>
    <w:rsid w:val="00731A99"/>
    <w:rsid w:val="007336FA"/>
    <w:rsid w:val="00734992"/>
    <w:rsid w:val="00735222"/>
    <w:rsid w:val="007367AF"/>
    <w:rsid w:val="00737156"/>
    <w:rsid w:val="007373A7"/>
    <w:rsid w:val="00740136"/>
    <w:rsid w:val="00740741"/>
    <w:rsid w:val="00740CB9"/>
    <w:rsid w:val="00740EDD"/>
    <w:rsid w:val="007413F9"/>
    <w:rsid w:val="00741BFE"/>
    <w:rsid w:val="007426B1"/>
    <w:rsid w:val="0074470F"/>
    <w:rsid w:val="00744970"/>
    <w:rsid w:val="00744DC0"/>
    <w:rsid w:val="00744F7C"/>
    <w:rsid w:val="00745A23"/>
    <w:rsid w:val="00747BA1"/>
    <w:rsid w:val="0075028A"/>
    <w:rsid w:val="00750641"/>
    <w:rsid w:val="007508E7"/>
    <w:rsid w:val="0075282F"/>
    <w:rsid w:val="00752833"/>
    <w:rsid w:val="0075286C"/>
    <w:rsid w:val="00753778"/>
    <w:rsid w:val="00754294"/>
    <w:rsid w:val="007542B0"/>
    <w:rsid w:val="00754A6F"/>
    <w:rsid w:val="007557C8"/>
    <w:rsid w:val="00755E95"/>
    <w:rsid w:val="00755EFE"/>
    <w:rsid w:val="00756085"/>
    <w:rsid w:val="0075615D"/>
    <w:rsid w:val="00756FDE"/>
    <w:rsid w:val="00757558"/>
    <w:rsid w:val="00760907"/>
    <w:rsid w:val="00761647"/>
    <w:rsid w:val="00762328"/>
    <w:rsid w:val="00762B6B"/>
    <w:rsid w:val="00762D63"/>
    <w:rsid w:val="00764D00"/>
    <w:rsid w:val="007662B3"/>
    <w:rsid w:val="0076631A"/>
    <w:rsid w:val="007665AD"/>
    <w:rsid w:val="00766F4B"/>
    <w:rsid w:val="00767981"/>
    <w:rsid w:val="0077132A"/>
    <w:rsid w:val="007719A7"/>
    <w:rsid w:val="00771FAE"/>
    <w:rsid w:val="0077238F"/>
    <w:rsid w:val="007723E2"/>
    <w:rsid w:val="00773473"/>
    <w:rsid w:val="00773F20"/>
    <w:rsid w:val="00775A09"/>
    <w:rsid w:val="007764D9"/>
    <w:rsid w:val="0077653D"/>
    <w:rsid w:val="007766C6"/>
    <w:rsid w:val="00777174"/>
    <w:rsid w:val="00780EE9"/>
    <w:rsid w:val="00780FA5"/>
    <w:rsid w:val="00781248"/>
    <w:rsid w:val="007812A5"/>
    <w:rsid w:val="007812F4"/>
    <w:rsid w:val="0078267F"/>
    <w:rsid w:val="00782F3E"/>
    <w:rsid w:val="00782F69"/>
    <w:rsid w:val="0078319C"/>
    <w:rsid w:val="00783271"/>
    <w:rsid w:val="00784519"/>
    <w:rsid w:val="007845C3"/>
    <w:rsid w:val="00784925"/>
    <w:rsid w:val="007861AA"/>
    <w:rsid w:val="00791D2D"/>
    <w:rsid w:val="00791E4C"/>
    <w:rsid w:val="007926DE"/>
    <w:rsid w:val="00793E4E"/>
    <w:rsid w:val="00793E7A"/>
    <w:rsid w:val="00794B7B"/>
    <w:rsid w:val="00794E67"/>
    <w:rsid w:val="00796244"/>
    <w:rsid w:val="00796D11"/>
    <w:rsid w:val="007A0028"/>
    <w:rsid w:val="007A0BCE"/>
    <w:rsid w:val="007A1016"/>
    <w:rsid w:val="007A1946"/>
    <w:rsid w:val="007A1AEA"/>
    <w:rsid w:val="007A24BF"/>
    <w:rsid w:val="007A2AEA"/>
    <w:rsid w:val="007A3E05"/>
    <w:rsid w:val="007A3E95"/>
    <w:rsid w:val="007A463F"/>
    <w:rsid w:val="007A4883"/>
    <w:rsid w:val="007A5609"/>
    <w:rsid w:val="007A5B9A"/>
    <w:rsid w:val="007A5C3E"/>
    <w:rsid w:val="007A5F1B"/>
    <w:rsid w:val="007A7072"/>
    <w:rsid w:val="007B1A38"/>
    <w:rsid w:val="007B1D7A"/>
    <w:rsid w:val="007B3412"/>
    <w:rsid w:val="007B3938"/>
    <w:rsid w:val="007B3C42"/>
    <w:rsid w:val="007B3F0A"/>
    <w:rsid w:val="007B6382"/>
    <w:rsid w:val="007B6733"/>
    <w:rsid w:val="007B6AFE"/>
    <w:rsid w:val="007B72B5"/>
    <w:rsid w:val="007B7323"/>
    <w:rsid w:val="007B7462"/>
    <w:rsid w:val="007C0071"/>
    <w:rsid w:val="007C015F"/>
    <w:rsid w:val="007C0AB5"/>
    <w:rsid w:val="007C1083"/>
    <w:rsid w:val="007C1B77"/>
    <w:rsid w:val="007C20AA"/>
    <w:rsid w:val="007C4485"/>
    <w:rsid w:val="007C6027"/>
    <w:rsid w:val="007D0D7F"/>
    <w:rsid w:val="007D1066"/>
    <w:rsid w:val="007D1887"/>
    <w:rsid w:val="007D1DC7"/>
    <w:rsid w:val="007D2B10"/>
    <w:rsid w:val="007D2EC1"/>
    <w:rsid w:val="007D3A43"/>
    <w:rsid w:val="007D5ABA"/>
    <w:rsid w:val="007D72E9"/>
    <w:rsid w:val="007D7C8E"/>
    <w:rsid w:val="007D7D3B"/>
    <w:rsid w:val="007E0574"/>
    <w:rsid w:val="007E1951"/>
    <w:rsid w:val="007E1FC1"/>
    <w:rsid w:val="007E2E67"/>
    <w:rsid w:val="007E34FC"/>
    <w:rsid w:val="007E36C8"/>
    <w:rsid w:val="007E3A74"/>
    <w:rsid w:val="007E3BA1"/>
    <w:rsid w:val="007E4782"/>
    <w:rsid w:val="007E47BC"/>
    <w:rsid w:val="007E51F5"/>
    <w:rsid w:val="007E613B"/>
    <w:rsid w:val="007E6445"/>
    <w:rsid w:val="007E6A96"/>
    <w:rsid w:val="007E6D25"/>
    <w:rsid w:val="007E6E14"/>
    <w:rsid w:val="007E6F23"/>
    <w:rsid w:val="007E7193"/>
    <w:rsid w:val="007E7291"/>
    <w:rsid w:val="007E7CDC"/>
    <w:rsid w:val="007F04C8"/>
    <w:rsid w:val="007F08BA"/>
    <w:rsid w:val="007F109B"/>
    <w:rsid w:val="007F17CF"/>
    <w:rsid w:val="007F192A"/>
    <w:rsid w:val="007F1AB9"/>
    <w:rsid w:val="007F1B3B"/>
    <w:rsid w:val="007F1E1A"/>
    <w:rsid w:val="007F2A2E"/>
    <w:rsid w:val="007F34EE"/>
    <w:rsid w:val="007F38F3"/>
    <w:rsid w:val="007F3978"/>
    <w:rsid w:val="007F431B"/>
    <w:rsid w:val="007F48B2"/>
    <w:rsid w:val="007F4D83"/>
    <w:rsid w:val="007F5D56"/>
    <w:rsid w:val="007F5DE2"/>
    <w:rsid w:val="007F7F6F"/>
    <w:rsid w:val="00800568"/>
    <w:rsid w:val="00800D2C"/>
    <w:rsid w:val="00800F66"/>
    <w:rsid w:val="0080107C"/>
    <w:rsid w:val="008010D5"/>
    <w:rsid w:val="008017B9"/>
    <w:rsid w:val="00801F3D"/>
    <w:rsid w:val="00802754"/>
    <w:rsid w:val="008034A6"/>
    <w:rsid w:val="00803979"/>
    <w:rsid w:val="00803C66"/>
    <w:rsid w:val="008043E3"/>
    <w:rsid w:val="00804932"/>
    <w:rsid w:val="00804D4E"/>
    <w:rsid w:val="00805254"/>
    <w:rsid w:val="008052E0"/>
    <w:rsid w:val="00805AC1"/>
    <w:rsid w:val="0080660D"/>
    <w:rsid w:val="008073EC"/>
    <w:rsid w:val="00807FE9"/>
    <w:rsid w:val="0081012F"/>
    <w:rsid w:val="00810250"/>
    <w:rsid w:val="00810A38"/>
    <w:rsid w:val="00811C47"/>
    <w:rsid w:val="00814155"/>
    <w:rsid w:val="00814A77"/>
    <w:rsid w:val="00815D88"/>
    <w:rsid w:val="00815F5A"/>
    <w:rsid w:val="00815FAA"/>
    <w:rsid w:val="008163C2"/>
    <w:rsid w:val="008170A5"/>
    <w:rsid w:val="008172F7"/>
    <w:rsid w:val="00817589"/>
    <w:rsid w:val="00817E0E"/>
    <w:rsid w:val="00820607"/>
    <w:rsid w:val="0082084E"/>
    <w:rsid w:val="008218BD"/>
    <w:rsid w:val="0082338B"/>
    <w:rsid w:val="00823908"/>
    <w:rsid w:val="00823C94"/>
    <w:rsid w:val="00824255"/>
    <w:rsid w:val="00824393"/>
    <w:rsid w:val="00824426"/>
    <w:rsid w:val="0082447E"/>
    <w:rsid w:val="00824E2D"/>
    <w:rsid w:val="008259A9"/>
    <w:rsid w:val="00827ED0"/>
    <w:rsid w:val="0083094B"/>
    <w:rsid w:val="00831443"/>
    <w:rsid w:val="00831BD0"/>
    <w:rsid w:val="0083260D"/>
    <w:rsid w:val="00833FDC"/>
    <w:rsid w:val="008343D3"/>
    <w:rsid w:val="0083486B"/>
    <w:rsid w:val="00835D08"/>
    <w:rsid w:val="00836157"/>
    <w:rsid w:val="00836931"/>
    <w:rsid w:val="00836F24"/>
    <w:rsid w:val="00836FE5"/>
    <w:rsid w:val="008372B1"/>
    <w:rsid w:val="00837E80"/>
    <w:rsid w:val="0084064B"/>
    <w:rsid w:val="00840F20"/>
    <w:rsid w:val="00841BAD"/>
    <w:rsid w:val="00841BC6"/>
    <w:rsid w:val="00841FE5"/>
    <w:rsid w:val="0084323E"/>
    <w:rsid w:val="008433EE"/>
    <w:rsid w:val="00843898"/>
    <w:rsid w:val="00843D6E"/>
    <w:rsid w:val="0084417E"/>
    <w:rsid w:val="0084474D"/>
    <w:rsid w:val="00845969"/>
    <w:rsid w:val="00846018"/>
    <w:rsid w:val="00847633"/>
    <w:rsid w:val="0084787F"/>
    <w:rsid w:val="00847926"/>
    <w:rsid w:val="00847CE5"/>
    <w:rsid w:val="00847F99"/>
    <w:rsid w:val="00850279"/>
    <w:rsid w:val="00851754"/>
    <w:rsid w:val="00851E58"/>
    <w:rsid w:val="00851F08"/>
    <w:rsid w:val="00851FD2"/>
    <w:rsid w:val="00852574"/>
    <w:rsid w:val="00852A60"/>
    <w:rsid w:val="00854FF6"/>
    <w:rsid w:val="00855354"/>
    <w:rsid w:val="00855515"/>
    <w:rsid w:val="00855707"/>
    <w:rsid w:val="00855A99"/>
    <w:rsid w:val="00856845"/>
    <w:rsid w:val="00856D14"/>
    <w:rsid w:val="00856D21"/>
    <w:rsid w:val="00857327"/>
    <w:rsid w:val="0085755A"/>
    <w:rsid w:val="0085793C"/>
    <w:rsid w:val="00857D66"/>
    <w:rsid w:val="008614E9"/>
    <w:rsid w:val="00861BD6"/>
    <w:rsid w:val="00862622"/>
    <w:rsid w:val="00862B14"/>
    <w:rsid w:val="008637C5"/>
    <w:rsid w:val="008647CD"/>
    <w:rsid w:val="008649B4"/>
    <w:rsid w:val="00864D7E"/>
    <w:rsid w:val="00865A82"/>
    <w:rsid w:val="00865F71"/>
    <w:rsid w:val="00866058"/>
    <w:rsid w:val="008667D8"/>
    <w:rsid w:val="00866F24"/>
    <w:rsid w:val="00867132"/>
    <w:rsid w:val="00867709"/>
    <w:rsid w:val="00867C04"/>
    <w:rsid w:val="008700BC"/>
    <w:rsid w:val="008702C7"/>
    <w:rsid w:val="0087096D"/>
    <w:rsid w:val="00870DDD"/>
    <w:rsid w:val="00871145"/>
    <w:rsid w:val="00871204"/>
    <w:rsid w:val="00871E40"/>
    <w:rsid w:val="00874319"/>
    <w:rsid w:val="00874892"/>
    <w:rsid w:val="008753FE"/>
    <w:rsid w:val="008758C8"/>
    <w:rsid w:val="00875EE5"/>
    <w:rsid w:val="0087707E"/>
    <w:rsid w:val="00877E5A"/>
    <w:rsid w:val="00877FD2"/>
    <w:rsid w:val="008800F6"/>
    <w:rsid w:val="0088034D"/>
    <w:rsid w:val="00880EEC"/>
    <w:rsid w:val="008816E7"/>
    <w:rsid w:val="008817C0"/>
    <w:rsid w:val="00881F22"/>
    <w:rsid w:val="008829BF"/>
    <w:rsid w:val="00883F6E"/>
    <w:rsid w:val="00886351"/>
    <w:rsid w:val="008865F1"/>
    <w:rsid w:val="00887467"/>
    <w:rsid w:val="00887BB9"/>
    <w:rsid w:val="00887D70"/>
    <w:rsid w:val="008909CF"/>
    <w:rsid w:val="00891111"/>
    <w:rsid w:val="00891C9E"/>
    <w:rsid w:val="008921D3"/>
    <w:rsid w:val="008940DA"/>
    <w:rsid w:val="008941BB"/>
    <w:rsid w:val="00894A23"/>
    <w:rsid w:val="008951F2"/>
    <w:rsid w:val="00895DFF"/>
    <w:rsid w:val="008973FF"/>
    <w:rsid w:val="00897BD8"/>
    <w:rsid w:val="00897F11"/>
    <w:rsid w:val="008A0216"/>
    <w:rsid w:val="008A0C67"/>
    <w:rsid w:val="008A1048"/>
    <w:rsid w:val="008A1818"/>
    <w:rsid w:val="008A22E9"/>
    <w:rsid w:val="008A2BA9"/>
    <w:rsid w:val="008A2C38"/>
    <w:rsid w:val="008A303C"/>
    <w:rsid w:val="008A324A"/>
    <w:rsid w:val="008A3BC3"/>
    <w:rsid w:val="008A5227"/>
    <w:rsid w:val="008A568A"/>
    <w:rsid w:val="008A6637"/>
    <w:rsid w:val="008A6B89"/>
    <w:rsid w:val="008A6C73"/>
    <w:rsid w:val="008B03BF"/>
    <w:rsid w:val="008B0749"/>
    <w:rsid w:val="008B0DAE"/>
    <w:rsid w:val="008B1270"/>
    <w:rsid w:val="008B3CA7"/>
    <w:rsid w:val="008B4A3D"/>
    <w:rsid w:val="008B51D6"/>
    <w:rsid w:val="008B564F"/>
    <w:rsid w:val="008B58D8"/>
    <w:rsid w:val="008B5EF7"/>
    <w:rsid w:val="008B669E"/>
    <w:rsid w:val="008B685D"/>
    <w:rsid w:val="008B6A9D"/>
    <w:rsid w:val="008B71E3"/>
    <w:rsid w:val="008C204B"/>
    <w:rsid w:val="008C229F"/>
    <w:rsid w:val="008C22AF"/>
    <w:rsid w:val="008C28F1"/>
    <w:rsid w:val="008C333B"/>
    <w:rsid w:val="008C3A5C"/>
    <w:rsid w:val="008C3B7C"/>
    <w:rsid w:val="008C484E"/>
    <w:rsid w:val="008C49B0"/>
    <w:rsid w:val="008C5DA8"/>
    <w:rsid w:val="008C6181"/>
    <w:rsid w:val="008C66AB"/>
    <w:rsid w:val="008C74E9"/>
    <w:rsid w:val="008C759C"/>
    <w:rsid w:val="008C7C7B"/>
    <w:rsid w:val="008D08CD"/>
    <w:rsid w:val="008D09E0"/>
    <w:rsid w:val="008D19F1"/>
    <w:rsid w:val="008D2165"/>
    <w:rsid w:val="008D2944"/>
    <w:rsid w:val="008D2E9F"/>
    <w:rsid w:val="008D327E"/>
    <w:rsid w:val="008D3A49"/>
    <w:rsid w:val="008D4D3E"/>
    <w:rsid w:val="008D59E8"/>
    <w:rsid w:val="008D68CD"/>
    <w:rsid w:val="008D690E"/>
    <w:rsid w:val="008D6D3B"/>
    <w:rsid w:val="008E055D"/>
    <w:rsid w:val="008E0679"/>
    <w:rsid w:val="008E1990"/>
    <w:rsid w:val="008E2B9D"/>
    <w:rsid w:val="008E2C01"/>
    <w:rsid w:val="008E2EFB"/>
    <w:rsid w:val="008E4171"/>
    <w:rsid w:val="008E5485"/>
    <w:rsid w:val="008E71E4"/>
    <w:rsid w:val="008F003F"/>
    <w:rsid w:val="008F0399"/>
    <w:rsid w:val="008F1698"/>
    <w:rsid w:val="008F22D1"/>
    <w:rsid w:val="008F2BCE"/>
    <w:rsid w:val="008F4390"/>
    <w:rsid w:val="008F4C42"/>
    <w:rsid w:val="008F50E2"/>
    <w:rsid w:val="008F5FB9"/>
    <w:rsid w:val="008F6379"/>
    <w:rsid w:val="008F6C6A"/>
    <w:rsid w:val="008F702C"/>
    <w:rsid w:val="008F7698"/>
    <w:rsid w:val="008F7DDA"/>
    <w:rsid w:val="00900050"/>
    <w:rsid w:val="0090188C"/>
    <w:rsid w:val="00901F9A"/>
    <w:rsid w:val="0090296F"/>
    <w:rsid w:val="0090331F"/>
    <w:rsid w:val="00905050"/>
    <w:rsid w:val="00905308"/>
    <w:rsid w:val="00906218"/>
    <w:rsid w:val="0090681B"/>
    <w:rsid w:val="0091005C"/>
    <w:rsid w:val="00910102"/>
    <w:rsid w:val="009106BC"/>
    <w:rsid w:val="009110F1"/>
    <w:rsid w:val="009117A4"/>
    <w:rsid w:val="0091199F"/>
    <w:rsid w:val="00911A1E"/>
    <w:rsid w:val="00912F01"/>
    <w:rsid w:val="00913112"/>
    <w:rsid w:val="009134E8"/>
    <w:rsid w:val="00913575"/>
    <w:rsid w:val="009139AD"/>
    <w:rsid w:val="0091400A"/>
    <w:rsid w:val="00915156"/>
    <w:rsid w:val="00915DDF"/>
    <w:rsid w:val="0091649D"/>
    <w:rsid w:val="00916918"/>
    <w:rsid w:val="00922436"/>
    <w:rsid w:val="009234ED"/>
    <w:rsid w:val="00923E8B"/>
    <w:rsid w:val="009251D0"/>
    <w:rsid w:val="00925313"/>
    <w:rsid w:val="009261F9"/>
    <w:rsid w:val="00926795"/>
    <w:rsid w:val="00927F02"/>
    <w:rsid w:val="0093162B"/>
    <w:rsid w:val="009323F4"/>
    <w:rsid w:val="009326B4"/>
    <w:rsid w:val="00932CB6"/>
    <w:rsid w:val="00932D1E"/>
    <w:rsid w:val="00933836"/>
    <w:rsid w:val="0093483F"/>
    <w:rsid w:val="00935636"/>
    <w:rsid w:val="00935FB5"/>
    <w:rsid w:val="009363C0"/>
    <w:rsid w:val="00936642"/>
    <w:rsid w:val="00937696"/>
    <w:rsid w:val="0094088F"/>
    <w:rsid w:val="00940FA8"/>
    <w:rsid w:val="0094142F"/>
    <w:rsid w:val="0094223E"/>
    <w:rsid w:val="009431B5"/>
    <w:rsid w:val="009436AE"/>
    <w:rsid w:val="0094373F"/>
    <w:rsid w:val="0094424E"/>
    <w:rsid w:val="00945B95"/>
    <w:rsid w:val="00950D58"/>
    <w:rsid w:val="009539BD"/>
    <w:rsid w:val="00953CA2"/>
    <w:rsid w:val="009544C3"/>
    <w:rsid w:val="00955011"/>
    <w:rsid w:val="00955710"/>
    <w:rsid w:val="009561C5"/>
    <w:rsid w:val="009576C7"/>
    <w:rsid w:val="00957BE4"/>
    <w:rsid w:val="00957DCD"/>
    <w:rsid w:val="009602ED"/>
    <w:rsid w:val="0096079E"/>
    <w:rsid w:val="009608C4"/>
    <w:rsid w:val="00961457"/>
    <w:rsid w:val="009614EE"/>
    <w:rsid w:val="009615C0"/>
    <w:rsid w:val="009615EF"/>
    <w:rsid w:val="009624C9"/>
    <w:rsid w:val="0096260B"/>
    <w:rsid w:val="00962869"/>
    <w:rsid w:val="009634F0"/>
    <w:rsid w:val="00964490"/>
    <w:rsid w:val="00965BD3"/>
    <w:rsid w:val="00966BD7"/>
    <w:rsid w:val="0096767D"/>
    <w:rsid w:val="0096793F"/>
    <w:rsid w:val="00967E9C"/>
    <w:rsid w:val="009722D1"/>
    <w:rsid w:val="009723F2"/>
    <w:rsid w:val="00973712"/>
    <w:rsid w:val="00973BFE"/>
    <w:rsid w:val="00974F4F"/>
    <w:rsid w:val="0097748A"/>
    <w:rsid w:val="00977978"/>
    <w:rsid w:val="00977F1A"/>
    <w:rsid w:val="009806C3"/>
    <w:rsid w:val="00980F8D"/>
    <w:rsid w:val="0098146B"/>
    <w:rsid w:val="009815B3"/>
    <w:rsid w:val="00981619"/>
    <w:rsid w:val="009821D8"/>
    <w:rsid w:val="00983917"/>
    <w:rsid w:val="00983DAD"/>
    <w:rsid w:val="0098437C"/>
    <w:rsid w:val="00984CBC"/>
    <w:rsid w:val="00984DFB"/>
    <w:rsid w:val="00984EE6"/>
    <w:rsid w:val="00985CC2"/>
    <w:rsid w:val="00985F01"/>
    <w:rsid w:val="0098618F"/>
    <w:rsid w:val="00986E0C"/>
    <w:rsid w:val="009874DE"/>
    <w:rsid w:val="0099023A"/>
    <w:rsid w:val="00990315"/>
    <w:rsid w:val="00990A43"/>
    <w:rsid w:val="009912C4"/>
    <w:rsid w:val="009916B9"/>
    <w:rsid w:val="00991952"/>
    <w:rsid w:val="00992646"/>
    <w:rsid w:val="009928E8"/>
    <w:rsid w:val="0099415A"/>
    <w:rsid w:val="00994D81"/>
    <w:rsid w:val="00995182"/>
    <w:rsid w:val="00995E62"/>
    <w:rsid w:val="00995E9D"/>
    <w:rsid w:val="00995EC6"/>
    <w:rsid w:val="009A0195"/>
    <w:rsid w:val="009A08E1"/>
    <w:rsid w:val="009A1B86"/>
    <w:rsid w:val="009A1B8A"/>
    <w:rsid w:val="009A1D04"/>
    <w:rsid w:val="009A2DF8"/>
    <w:rsid w:val="009A3004"/>
    <w:rsid w:val="009A304F"/>
    <w:rsid w:val="009A31C5"/>
    <w:rsid w:val="009A34ED"/>
    <w:rsid w:val="009A3576"/>
    <w:rsid w:val="009A366C"/>
    <w:rsid w:val="009A51A2"/>
    <w:rsid w:val="009A5AC9"/>
    <w:rsid w:val="009A70F5"/>
    <w:rsid w:val="009B069B"/>
    <w:rsid w:val="009B079D"/>
    <w:rsid w:val="009B0C6C"/>
    <w:rsid w:val="009B102C"/>
    <w:rsid w:val="009B1F3D"/>
    <w:rsid w:val="009B2A1A"/>
    <w:rsid w:val="009B2A2B"/>
    <w:rsid w:val="009B2E51"/>
    <w:rsid w:val="009B319F"/>
    <w:rsid w:val="009B3761"/>
    <w:rsid w:val="009B37CF"/>
    <w:rsid w:val="009B52A5"/>
    <w:rsid w:val="009B5F4B"/>
    <w:rsid w:val="009B6557"/>
    <w:rsid w:val="009B7254"/>
    <w:rsid w:val="009B75CE"/>
    <w:rsid w:val="009B75D5"/>
    <w:rsid w:val="009B7A53"/>
    <w:rsid w:val="009C097B"/>
    <w:rsid w:val="009C2110"/>
    <w:rsid w:val="009C3398"/>
    <w:rsid w:val="009C48BA"/>
    <w:rsid w:val="009C5037"/>
    <w:rsid w:val="009C56FD"/>
    <w:rsid w:val="009C6995"/>
    <w:rsid w:val="009C69E7"/>
    <w:rsid w:val="009C701E"/>
    <w:rsid w:val="009C72BE"/>
    <w:rsid w:val="009C72C8"/>
    <w:rsid w:val="009C7427"/>
    <w:rsid w:val="009C7A53"/>
    <w:rsid w:val="009C7FC1"/>
    <w:rsid w:val="009D025C"/>
    <w:rsid w:val="009D0EF0"/>
    <w:rsid w:val="009D2017"/>
    <w:rsid w:val="009D2435"/>
    <w:rsid w:val="009D2867"/>
    <w:rsid w:val="009D3D2C"/>
    <w:rsid w:val="009D45D8"/>
    <w:rsid w:val="009D6091"/>
    <w:rsid w:val="009D6348"/>
    <w:rsid w:val="009D64D4"/>
    <w:rsid w:val="009D6C81"/>
    <w:rsid w:val="009D72A0"/>
    <w:rsid w:val="009D74ED"/>
    <w:rsid w:val="009E07CC"/>
    <w:rsid w:val="009E0BA7"/>
    <w:rsid w:val="009E0DBF"/>
    <w:rsid w:val="009E1009"/>
    <w:rsid w:val="009E10BF"/>
    <w:rsid w:val="009E12B2"/>
    <w:rsid w:val="009E191A"/>
    <w:rsid w:val="009E1952"/>
    <w:rsid w:val="009E1DD7"/>
    <w:rsid w:val="009E1F01"/>
    <w:rsid w:val="009E217C"/>
    <w:rsid w:val="009E2FAE"/>
    <w:rsid w:val="009E4086"/>
    <w:rsid w:val="009E4DCA"/>
    <w:rsid w:val="009E5361"/>
    <w:rsid w:val="009E5778"/>
    <w:rsid w:val="009E5B9D"/>
    <w:rsid w:val="009E64F4"/>
    <w:rsid w:val="009E7928"/>
    <w:rsid w:val="009E7CB1"/>
    <w:rsid w:val="009F185B"/>
    <w:rsid w:val="009F1EED"/>
    <w:rsid w:val="009F2023"/>
    <w:rsid w:val="009F24E6"/>
    <w:rsid w:val="009F3373"/>
    <w:rsid w:val="009F4251"/>
    <w:rsid w:val="009F46A4"/>
    <w:rsid w:val="009F4921"/>
    <w:rsid w:val="009F5E47"/>
    <w:rsid w:val="00A00CA2"/>
    <w:rsid w:val="00A00DD9"/>
    <w:rsid w:val="00A01C6F"/>
    <w:rsid w:val="00A02060"/>
    <w:rsid w:val="00A04D5D"/>
    <w:rsid w:val="00A05A03"/>
    <w:rsid w:val="00A05A2D"/>
    <w:rsid w:val="00A05C8F"/>
    <w:rsid w:val="00A06DC5"/>
    <w:rsid w:val="00A072C5"/>
    <w:rsid w:val="00A07D66"/>
    <w:rsid w:val="00A107F9"/>
    <w:rsid w:val="00A10AD8"/>
    <w:rsid w:val="00A10C2B"/>
    <w:rsid w:val="00A12455"/>
    <w:rsid w:val="00A12B51"/>
    <w:rsid w:val="00A13F1A"/>
    <w:rsid w:val="00A14020"/>
    <w:rsid w:val="00A141BB"/>
    <w:rsid w:val="00A15402"/>
    <w:rsid w:val="00A154D6"/>
    <w:rsid w:val="00A15885"/>
    <w:rsid w:val="00A16968"/>
    <w:rsid w:val="00A17844"/>
    <w:rsid w:val="00A17C36"/>
    <w:rsid w:val="00A20C95"/>
    <w:rsid w:val="00A21114"/>
    <w:rsid w:val="00A222CC"/>
    <w:rsid w:val="00A22475"/>
    <w:rsid w:val="00A22F27"/>
    <w:rsid w:val="00A23C5B"/>
    <w:rsid w:val="00A240F6"/>
    <w:rsid w:val="00A25402"/>
    <w:rsid w:val="00A2558D"/>
    <w:rsid w:val="00A25DF9"/>
    <w:rsid w:val="00A27311"/>
    <w:rsid w:val="00A2741C"/>
    <w:rsid w:val="00A278A0"/>
    <w:rsid w:val="00A30512"/>
    <w:rsid w:val="00A305ED"/>
    <w:rsid w:val="00A3069E"/>
    <w:rsid w:val="00A31E61"/>
    <w:rsid w:val="00A31E74"/>
    <w:rsid w:val="00A32D97"/>
    <w:rsid w:val="00A330E1"/>
    <w:rsid w:val="00A33811"/>
    <w:rsid w:val="00A33E32"/>
    <w:rsid w:val="00A3468D"/>
    <w:rsid w:val="00A34D39"/>
    <w:rsid w:val="00A3656F"/>
    <w:rsid w:val="00A3658E"/>
    <w:rsid w:val="00A3690E"/>
    <w:rsid w:val="00A37213"/>
    <w:rsid w:val="00A372C1"/>
    <w:rsid w:val="00A40C10"/>
    <w:rsid w:val="00A41A29"/>
    <w:rsid w:val="00A41ED8"/>
    <w:rsid w:val="00A42907"/>
    <w:rsid w:val="00A440B6"/>
    <w:rsid w:val="00A44310"/>
    <w:rsid w:val="00A44A2B"/>
    <w:rsid w:val="00A4600A"/>
    <w:rsid w:val="00A502BC"/>
    <w:rsid w:val="00A52B88"/>
    <w:rsid w:val="00A55487"/>
    <w:rsid w:val="00A55614"/>
    <w:rsid w:val="00A55C28"/>
    <w:rsid w:val="00A55C92"/>
    <w:rsid w:val="00A56F8C"/>
    <w:rsid w:val="00A5738A"/>
    <w:rsid w:val="00A60BE3"/>
    <w:rsid w:val="00A617B5"/>
    <w:rsid w:val="00A61E74"/>
    <w:rsid w:val="00A61E9F"/>
    <w:rsid w:val="00A628F8"/>
    <w:rsid w:val="00A63AF4"/>
    <w:rsid w:val="00A640B4"/>
    <w:rsid w:val="00A647BC"/>
    <w:rsid w:val="00A648A0"/>
    <w:rsid w:val="00A648F6"/>
    <w:rsid w:val="00A64F52"/>
    <w:rsid w:val="00A65284"/>
    <w:rsid w:val="00A654DD"/>
    <w:rsid w:val="00A6553B"/>
    <w:rsid w:val="00A6580E"/>
    <w:rsid w:val="00A66C8A"/>
    <w:rsid w:val="00A6745F"/>
    <w:rsid w:val="00A719C0"/>
    <w:rsid w:val="00A721EE"/>
    <w:rsid w:val="00A72433"/>
    <w:rsid w:val="00A728CB"/>
    <w:rsid w:val="00A72B0D"/>
    <w:rsid w:val="00A72B5C"/>
    <w:rsid w:val="00A72C8D"/>
    <w:rsid w:val="00A7331F"/>
    <w:rsid w:val="00A74070"/>
    <w:rsid w:val="00A75720"/>
    <w:rsid w:val="00A757EF"/>
    <w:rsid w:val="00A759EF"/>
    <w:rsid w:val="00A75A19"/>
    <w:rsid w:val="00A75F24"/>
    <w:rsid w:val="00A7662C"/>
    <w:rsid w:val="00A768D9"/>
    <w:rsid w:val="00A773F4"/>
    <w:rsid w:val="00A777D2"/>
    <w:rsid w:val="00A77C2F"/>
    <w:rsid w:val="00A77F15"/>
    <w:rsid w:val="00A80768"/>
    <w:rsid w:val="00A82778"/>
    <w:rsid w:val="00A82AB8"/>
    <w:rsid w:val="00A83136"/>
    <w:rsid w:val="00A84607"/>
    <w:rsid w:val="00A85959"/>
    <w:rsid w:val="00A860A4"/>
    <w:rsid w:val="00A86C22"/>
    <w:rsid w:val="00A86CAF"/>
    <w:rsid w:val="00A8728A"/>
    <w:rsid w:val="00A87BAF"/>
    <w:rsid w:val="00A87DE3"/>
    <w:rsid w:val="00A90B4E"/>
    <w:rsid w:val="00A91487"/>
    <w:rsid w:val="00A92282"/>
    <w:rsid w:val="00A9256E"/>
    <w:rsid w:val="00A92BF1"/>
    <w:rsid w:val="00A93812"/>
    <w:rsid w:val="00A93A92"/>
    <w:rsid w:val="00A948EB"/>
    <w:rsid w:val="00A95008"/>
    <w:rsid w:val="00A951A0"/>
    <w:rsid w:val="00A95233"/>
    <w:rsid w:val="00A9694E"/>
    <w:rsid w:val="00A96D60"/>
    <w:rsid w:val="00A9771E"/>
    <w:rsid w:val="00A97D3A"/>
    <w:rsid w:val="00AA1045"/>
    <w:rsid w:val="00AA2921"/>
    <w:rsid w:val="00AA330D"/>
    <w:rsid w:val="00AA3FB7"/>
    <w:rsid w:val="00AA5521"/>
    <w:rsid w:val="00AA5C22"/>
    <w:rsid w:val="00AA5D02"/>
    <w:rsid w:val="00AA67FF"/>
    <w:rsid w:val="00AA7617"/>
    <w:rsid w:val="00AA7F39"/>
    <w:rsid w:val="00AB0198"/>
    <w:rsid w:val="00AB07DE"/>
    <w:rsid w:val="00AB0C11"/>
    <w:rsid w:val="00AB0D79"/>
    <w:rsid w:val="00AB1D34"/>
    <w:rsid w:val="00AB20E8"/>
    <w:rsid w:val="00AB2579"/>
    <w:rsid w:val="00AB2E60"/>
    <w:rsid w:val="00AB31C9"/>
    <w:rsid w:val="00AB435B"/>
    <w:rsid w:val="00AB6074"/>
    <w:rsid w:val="00AB6302"/>
    <w:rsid w:val="00AB7570"/>
    <w:rsid w:val="00AB76CE"/>
    <w:rsid w:val="00AC0312"/>
    <w:rsid w:val="00AC3065"/>
    <w:rsid w:val="00AC3F19"/>
    <w:rsid w:val="00AC4D26"/>
    <w:rsid w:val="00AC4E66"/>
    <w:rsid w:val="00AC5126"/>
    <w:rsid w:val="00AC52D3"/>
    <w:rsid w:val="00AC7462"/>
    <w:rsid w:val="00AC7D13"/>
    <w:rsid w:val="00AD01C6"/>
    <w:rsid w:val="00AD0B9B"/>
    <w:rsid w:val="00AD10A3"/>
    <w:rsid w:val="00AD2DC3"/>
    <w:rsid w:val="00AD43AB"/>
    <w:rsid w:val="00AD4D82"/>
    <w:rsid w:val="00AD57D5"/>
    <w:rsid w:val="00AD5A7E"/>
    <w:rsid w:val="00AD5AF5"/>
    <w:rsid w:val="00AD5B63"/>
    <w:rsid w:val="00AD5BDD"/>
    <w:rsid w:val="00AD5D15"/>
    <w:rsid w:val="00AD6387"/>
    <w:rsid w:val="00AD6CE6"/>
    <w:rsid w:val="00AD6CF5"/>
    <w:rsid w:val="00AD6D67"/>
    <w:rsid w:val="00AD6E5C"/>
    <w:rsid w:val="00AD6F72"/>
    <w:rsid w:val="00AD7BB6"/>
    <w:rsid w:val="00AD7F0E"/>
    <w:rsid w:val="00AE02D4"/>
    <w:rsid w:val="00AE1C7A"/>
    <w:rsid w:val="00AE2E80"/>
    <w:rsid w:val="00AE2E84"/>
    <w:rsid w:val="00AE5D40"/>
    <w:rsid w:val="00AE7157"/>
    <w:rsid w:val="00AE7588"/>
    <w:rsid w:val="00AF120A"/>
    <w:rsid w:val="00AF1E72"/>
    <w:rsid w:val="00AF21D9"/>
    <w:rsid w:val="00AF2821"/>
    <w:rsid w:val="00AF40A3"/>
    <w:rsid w:val="00AF5AA4"/>
    <w:rsid w:val="00AF60AC"/>
    <w:rsid w:val="00AF6308"/>
    <w:rsid w:val="00AF637B"/>
    <w:rsid w:val="00AF789D"/>
    <w:rsid w:val="00AF7EF3"/>
    <w:rsid w:val="00B010C6"/>
    <w:rsid w:val="00B0125D"/>
    <w:rsid w:val="00B01B1F"/>
    <w:rsid w:val="00B01CF2"/>
    <w:rsid w:val="00B027D9"/>
    <w:rsid w:val="00B03F51"/>
    <w:rsid w:val="00B045C0"/>
    <w:rsid w:val="00B046FB"/>
    <w:rsid w:val="00B04960"/>
    <w:rsid w:val="00B04ED1"/>
    <w:rsid w:val="00B04F0C"/>
    <w:rsid w:val="00B0670F"/>
    <w:rsid w:val="00B067E2"/>
    <w:rsid w:val="00B073A5"/>
    <w:rsid w:val="00B0774F"/>
    <w:rsid w:val="00B07A4C"/>
    <w:rsid w:val="00B07C6D"/>
    <w:rsid w:val="00B100A6"/>
    <w:rsid w:val="00B102CC"/>
    <w:rsid w:val="00B10435"/>
    <w:rsid w:val="00B10674"/>
    <w:rsid w:val="00B11692"/>
    <w:rsid w:val="00B12451"/>
    <w:rsid w:val="00B1256D"/>
    <w:rsid w:val="00B1293E"/>
    <w:rsid w:val="00B12CA9"/>
    <w:rsid w:val="00B13FE2"/>
    <w:rsid w:val="00B14886"/>
    <w:rsid w:val="00B1576D"/>
    <w:rsid w:val="00B15DEA"/>
    <w:rsid w:val="00B17285"/>
    <w:rsid w:val="00B17CC5"/>
    <w:rsid w:val="00B17CD6"/>
    <w:rsid w:val="00B204BE"/>
    <w:rsid w:val="00B20D2B"/>
    <w:rsid w:val="00B20EC3"/>
    <w:rsid w:val="00B22576"/>
    <w:rsid w:val="00B231B6"/>
    <w:rsid w:val="00B2341F"/>
    <w:rsid w:val="00B239A7"/>
    <w:rsid w:val="00B254D7"/>
    <w:rsid w:val="00B269DB"/>
    <w:rsid w:val="00B26D2C"/>
    <w:rsid w:val="00B30631"/>
    <w:rsid w:val="00B30BDD"/>
    <w:rsid w:val="00B31490"/>
    <w:rsid w:val="00B32018"/>
    <w:rsid w:val="00B3225A"/>
    <w:rsid w:val="00B322DF"/>
    <w:rsid w:val="00B34200"/>
    <w:rsid w:val="00B35A86"/>
    <w:rsid w:val="00B3602E"/>
    <w:rsid w:val="00B3665F"/>
    <w:rsid w:val="00B36A4D"/>
    <w:rsid w:val="00B36AC1"/>
    <w:rsid w:val="00B36BD5"/>
    <w:rsid w:val="00B36DE8"/>
    <w:rsid w:val="00B376DF"/>
    <w:rsid w:val="00B37F96"/>
    <w:rsid w:val="00B4003E"/>
    <w:rsid w:val="00B401AA"/>
    <w:rsid w:val="00B416E7"/>
    <w:rsid w:val="00B425F6"/>
    <w:rsid w:val="00B429B3"/>
    <w:rsid w:val="00B42C76"/>
    <w:rsid w:val="00B42FAC"/>
    <w:rsid w:val="00B43361"/>
    <w:rsid w:val="00B43426"/>
    <w:rsid w:val="00B43869"/>
    <w:rsid w:val="00B44017"/>
    <w:rsid w:val="00B440E4"/>
    <w:rsid w:val="00B443FE"/>
    <w:rsid w:val="00B444AF"/>
    <w:rsid w:val="00B45072"/>
    <w:rsid w:val="00B4508A"/>
    <w:rsid w:val="00B45868"/>
    <w:rsid w:val="00B469BD"/>
    <w:rsid w:val="00B470A1"/>
    <w:rsid w:val="00B47145"/>
    <w:rsid w:val="00B475B1"/>
    <w:rsid w:val="00B50313"/>
    <w:rsid w:val="00B50458"/>
    <w:rsid w:val="00B51305"/>
    <w:rsid w:val="00B51F7F"/>
    <w:rsid w:val="00B524D2"/>
    <w:rsid w:val="00B5276D"/>
    <w:rsid w:val="00B53080"/>
    <w:rsid w:val="00B53136"/>
    <w:rsid w:val="00B5319E"/>
    <w:rsid w:val="00B535A5"/>
    <w:rsid w:val="00B544EC"/>
    <w:rsid w:val="00B54851"/>
    <w:rsid w:val="00B54D92"/>
    <w:rsid w:val="00B54F1F"/>
    <w:rsid w:val="00B5521B"/>
    <w:rsid w:val="00B55282"/>
    <w:rsid w:val="00B55FAF"/>
    <w:rsid w:val="00B560B4"/>
    <w:rsid w:val="00B56FF7"/>
    <w:rsid w:val="00B57463"/>
    <w:rsid w:val="00B576A9"/>
    <w:rsid w:val="00B603EF"/>
    <w:rsid w:val="00B609F0"/>
    <w:rsid w:val="00B60ADD"/>
    <w:rsid w:val="00B6144A"/>
    <w:rsid w:val="00B649B9"/>
    <w:rsid w:val="00B64B2C"/>
    <w:rsid w:val="00B6548A"/>
    <w:rsid w:val="00B656AB"/>
    <w:rsid w:val="00B6587E"/>
    <w:rsid w:val="00B665FE"/>
    <w:rsid w:val="00B668EE"/>
    <w:rsid w:val="00B66A26"/>
    <w:rsid w:val="00B66B26"/>
    <w:rsid w:val="00B671FF"/>
    <w:rsid w:val="00B67465"/>
    <w:rsid w:val="00B70CB6"/>
    <w:rsid w:val="00B70E42"/>
    <w:rsid w:val="00B70EC5"/>
    <w:rsid w:val="00B75383"/>
    <w:rsid w:val="00B755C5"/>
    <w:rsid w:val="00B75E32"/>
    <w:rsid w:val="00B80946"/>
    <w:rsid w:val="00B80A27"/>
    <w:rsid w:val="00B80C87"/>
    <w:rsid w:val="00B80E4D"/>
    <w:rsid w:val="00B822D0"/>
    <w:rsid w:val="00B828F8"/>
    <w:rsid w:val="00B82C9D"/>
    <w:rsid w:val="00B82D02"/>
    <w:rsid w:val="00B82F67"/>
    <w:rsid w:val="00B835A1"/>
    <w:rsid w:val="00B83DC1"/>
    <w:rsid w:val="00B83F39"/>
    <w:rsid w:val="00B8439F"/>
    <w:rsid w:val="00B84860"/>
    <w:rsid w:val="00B85C3D"/>
    <w:rsid w:val="00B877C2"/>
    <w:rsid w:val="00B87987"/>
    <w:rsid w:val="00B903FD"/>
    <w:rsid w:val="00B90A68"/>
    <w:rsid w:val="00B90B67"/>
    <w:rsid w:val="00B90E57"/>
    <w:rsid w:val="00B91312"/>
    <w:rsid w:val="00B914BA"/>
    <w:rsid w:val="00B91523"/>
    <w:rsid w:val="00B9152B"/>
    <w:rsid w:val="00B91E17"/>
    <w:rsid w:val="00B92169"/>
    <w:rsid w:val="00B9296C"/>
    <w:rsid w:val="00B93A56"/>
    <w:rsid w:val="00B9414F"/>
    <w:rsid w:val="00B9429C"/>
    <w:rsid w:val="00B95C31"/>
    <w:rsid w:val="00B96082"/>
    <w:rsid w:val="00B96111"/>
    <w:rsid w:val="00B969EC"/>
    <w:rsid w:val="00B96F5F"/>
    <w:rsid w:val="00B97042"/>
    <w:rsid w:val="00B97E21"/>
    <w:rsid w:val="00BA04FF"/>
    <w:rsid w:val="00BA08D8"/>
    <w:rsid w:val="00BA182B"/>
    <w:rsid w:val="00BA1F56"/>
    <w:rsid w:val="00BA2440"/>
    <w:rsid w:val="00BA29B4"/>
    <w:rsid w:val="00BA3080"/>
    <w:rsid w:val="00BA3763"/>
    <w:rsid w:val="00BA3F16"/>
    <w:rsid w:val="00BA4069"/>
    <w:rsid w:val="00BA5742"/>
    <w:rsid w:val="00BA5A9A"/>
    <w:rsid w:val="00BA5C7C"/>
    <w:rsid w:val="00BA6235"/>
    <w:rsid w:val="00BA632E"/>
    <w:rsid w:val="00BA66A2"/>
    <w:rsid w:val="00BA6DF7"/>
    <w:rsid w:val="00BB0146"/>
    <w:rsid w:val="00BB04A9"/>
    <w:rsid w:val="00BB0579"/>
    <w:rsid w:val="00BB0643"/>
    <w:rsid w:val="00BB0E96"/>
    <w:rsid w:val="00BB0EDC"/>
    <w:rsid w:val="00BB10D8"/>
    <w:rsid w:val="00BB14FF"/>
    <w:rsid w:val="00BB1A37"/>
    <w:rsid w:val="00BB2089"/>
    <w:rsid w:val="00BB218A"/>
    <w:rsid w:val="00BB2503"/>
    <w:rsid w:val="00BB2C47"/>
    <w:rsid w:val="00BB2DCA"/>
    <w:rsid w:val="00BB30E3"/>
    <w:rsid w:val="00BB3629"/>
    <w:rsid w:val="00BB40A0"/>
    <w:rsid w:val="00BB58E5"/>
    <w:rsid w:val="00BB6578"/>
    <w:rsid w:val="00BB6645"/>
    <w:rsid w:val="00BB7954"/>
    <w:rsid w:val="00BB7ACF"/>
    <w:rsid w:val="00BC003C"/>
    <w:rsid w:val="00BC03F9"/>
    <w:rsid w:val="00BC1211"/>
    <w:rsid w:val="00BC13F7"/>
    <w:rsid w:val="00BC14C5"/>
    <w:rsid w:val="00BC1DB1"/>
    <w:rsid w:val="00BC2255"/>
    <w:rsid w:val="00BC231E"/>
    <w:rsid w:val="00BC2494"/>
    <w:rsid w:val="00BC37B8"/>
    <w:rsid w:val="00BC396E"/>
    <w:rsid w:val="00BC4087"/>
    <w:rsid w:val="00BC438A"/>
    <w:rsid w:val="00BC4B41"/>
    <w:rsid w:val="00BC6EB0"/>
    <w:rsid w:val="00BC702B"/>
    <w:rsid w:val="00BD0012"/>
    <w:rsid w:val="00BD022F"/>
    <w:rsid w:val="00BD030D"/>
    <w:rsid w:val="00BD0DFB"/>
    <w:rsid w:val="00BD1842"/>
    <w:rsid w:val="00BD224E"/>
    <w:rsid w:val="00BD2FD1"/>
    <w:rsid w:val="00BD3026"/>
    <w:rsid w:val="00BD4A86"/>
    <w:rsid w:val="00BD5237"/>
    <w:rsid w:val="00BD5B33"/>
    <w:rsid w:val="00BD61B4"/>
    <w:rsid w:val="00BD65BB"/>
    <w:rsid w:val="00BD6EED"/>
    <w:rsid w:val="00BD782D"/>
    <w:rsid w:val="00BE0144"/>
    <w:rsid w:val="00BE017C"/>
    <w:rsid w:val="00BE1E0F"/>
    <w:rsid w:val="00BE245A"/>
    <w:rsid w:val="00BE25E3"/>
    <w:rsid w:val="00BE30B9"/>
    <w:rsid w:val="00BE3324"/>
    <w:rsid w:val="00BE3913"/>
    <w:rsid w:val="00BE3DBB"/>
    <w:rsid w:val="00BE5B14"/>
    <w:rsid w:val="00BE5B88"/>
    <w:rsid w:val="00BE5C4A"/>
    <w:rsid w:val="00BE5F48"/>
    <w:rsid w:val="00BE6989"/>
    <w:rsid w:val="00BE777E"/>
    <w:rsid w:val="00BE797B"/>
    <w:rsid w:val="00BE7AAC"/>
    <w:rsid w:val="00BE7D15"/>
    <w:rsid w:val="00BF063F"/>
    <w:rsid w:val="00BF18E2"/>
    <w:rsid w:val="00BF20C2"/>
    <w:rsid w:val="00BF25F1"/>
    <w:rsid w:val="00BF2CD2"/>
    <w:rsid w:val="00BF2E79"/>
    <w:rsid w:val="00BF34ED"/>
    <w:rsid w:val="00BF4866"/>
    <w:rsid w:val="00BF5269"/>
    <w:rsid w:val="00BF5429"/>
    <w:rsid w:val="00BF57EA"/>
    <w:rsid w:val="00BF6853"/>
    <w:rsid w:val="00BF7384"/>
    <w:rsid w:val="00BF75A5"/>
    <w:rsid w:val="00BF7DB0"/>
    <w:rsid w:val="00C0097F"/>
    <w:rsid w:val="00C00C7B"/>
    <w:rsid w:val="00C00F3B"/>
    <w:rsid w:val="00C01EE6"/>
    <w:rsid w:val="00C0323A"/>
    <w:rsid w:val="00C04AAF"/>
    <w:rsid w:val="00C0511F"/>
    <w:rsid w:val="00C05529"/>
    <w:rsid w:val="00C063B8"/>
    <w:rsid w:val="00C07183"/>
    <w:rsid w:val="00C07516"/>
    <w:rsid w:val="00C123B5"/>
    <w:rsid w:val="00C1243E"/>
    <w:rsid w:val="00C12D7E"/>
    <w:rsid w:val="00C13AF9"/>
    <w:rsid w:val="00C13EEC"/>
    <w:rsid w:val="00C1462A"/>
    <w:rsid w:val="00C15C16"/>
    <w:rsid w:val="00C1688E"/>
    <w:rsid w:val="00C208A8"/>
    <w:rsid w:val="00C20DF8"/>
    <w:rsid w:val="00C21957"/>
    <w:rsid w:val="00C222D1"/>
    <w:rsid w:val="00C226EB"/>
    <w:rsid w:val="00C227F9"/>
    <w:rsid w:val="00C2308F"/>
    <w:rsid w:val="00C238DD"/>
    <w:rsid w:val="00C23A23"/>
    <w:rsid w:val="00C2436D"/>
    <w:rsid w:val="00C24BFA"/>
    <w:rsid w:val="00C25B24"/>
    <w:rsid w:val="00C2667E"/>
    <w:rsid w:val="00C30C2F"/>
    <w:rsid w:val="00C30EB6"/>
    <w:rsid w:val="00C31179"/>
    <w:rsid w:val="00C3117F"/>
    <w:rsid w:val="00C3163C"/>
    <w:rsid w:val="00C31740"/>
    <w:rsid w:val="00C33F13"/>
    <w:rsid w:val="00C3595F"/>
    <w:rsid w:val="00C35AB4"/>
    <w:rsid w:val="00C35E26"/>
    <w:rsid w:val="00C36777"/>
    <w:rsid w:val="00C37F03"/>
    <w:rsid w:val="00C41ABE"/>
    <w:rsid w:val="00C426E6"/>
    <w:rsid w:val="00C436F2"/>
    <w:rsid w:val="00C43C0C"/>
    <w:rsid w:val="00C45665"/>
    <w:rsid w:val="00C45C82"/>
    <w:rsid w:val="00C46BE1"/>
    <w:rsid w:val="00C46F47"/>
    <w:rsid w:val="00C470D4"/>
    <w:rsid w:val="00C473E8"/>
    <w:rsid w:val="00C50A76"/>
    <w:rsid w:val="00C50D8C"/>
    <w:rsid w:val="00C5161D"/>
    <w:rsid w:val="00C51633"/>
    <w:rsid w:val="00C53B21"/>
    <w:rsid w:val="00C555A5"/>
    <w:rsid w:val="00C55960"/>
    <w:rsid w:val="00C57263"/>
    <w:rsid w:val="00C57753"/>
    <w:rsid w:val="00C57C45"/>
    <w:rsid w:val="00C6073A"/>
    <w:rsid w:val="00C61999"/>
    <w:rsid w:val="00C62FF6"/>
    <w:rsid w:val="00C6323D"/>
    <w:rsid w:val="00C63A39"/>
    <w:rsid w:val="00C64F36"/>
    <w:rsid w:val="00C64F58"/>
    <w:rsid w:val="00C6530A"/>
    <w:rsid w:val="00C6566B"/>
    <w:rsid w:val="00C666FB"/>
    <w:rsid w:val="00C66DB9"/>
    <w:rsid w:val="00C702FF"/>
    <w:rsid w:val="00C70976"/>
    <w:rsid w:val="00C7131D"/>
    <w:rsid w:val="00C71CBD"/>
    <w:rsid w:val="00C73573"/>
    <w:rsid w:val="00C737BA"/>
    <w:rsid w:val="00C74A5B"/>
    <w:rsid w:val="00C74C09"/>
    <w:rsid w:val="00C74E09"/>
    <w:rsid w:val="00C74E26"/>
    <w:rsid w:val="00C75500"/>
    <w:rsid w:val="00C7569A"/>
    <w:rsid w:val="00C75FC1"/>
    <w:rsid w:val="00C769C5"/>
    <w:rsid w:val="00C80DF1"/>
    <w:rsid w:val="00C80F7C"/>
    <w:rsid w:val="00C815EB"/>
    <w:rsid w:val="00C81D81"/>
    <w:rsid w:val="00C831E9"/>
    <w:rsid w:val="00C83598"/>
    <w:rsid w:val="00C83872"/>
    <w:rsid w:val="00C83BA2"/>
    <w:rsid w:val="00C84C50"/>
    <w:rsid w:val="00C850E4"/>
    <w:rsid w:val="00C85D1B"/>
    <w:rsid w:val="00C85E00"/>
    <w:rsid w:val="00C867AC"/>
    <w:rsid w:val="00C87BB4"/>
    <w:rsid w:val="00C904DF"/>
    <w:rsid w:val="00C90583"/>
    <w:rsid w:val="00C906BE"/>
    <w:rsid w:val="00C90CE9"/>
    <w:rsid w:val="00C91332"/>
    <w:rsid w:val="00C91333"/>
    <w:rsid w:val="00C9170B"/>
    <w:rsid w:val="00C91F74"/>
    <w:rsid w:val="00C923F9"/>
    <w:rsid w:val="00C934E7"/>
    <w:rsid w:val="00C93592"/>
    <w:rsid w:val="00C94560"/>
    <w:rsid w:val="00C94C4D"/>
    <w:rsid w:val="00C94F94"/>
    <w:rsid w:val="00C955F6"/>
    <w:rsid w:val="00C95A21"/>
    <w:rsid w:val="00C96547"/>
    <w:rsid w:val="00C97BF9"/>
    <w:rsid w:val="00C97F04"/>
    <w:rsid w:val="00CA07DC"/>
    <w:rsid w:val="00CA0D17"/>
    <w:rsid w:val="00CA2574"/>
    <w:rsid w:val="00CA315F"/>
    <w:rsid w:val="00CA3229"/>
    <w:rsid w:val="00CA32A6"/>
    <w:rsid w:val="00CA3647"/>
    <w:rsid w:val="00CA3B1B"/>
    <w:rsid w:val="00CA3B3D"/>
    <w:rsid w:val="00CA3FF3"/>
    <w:rsid w:val="00CA4374"/>
    <w:rsid w:val="00CA46D3"/>
    <w:rsid w:val="00CA4C0C"/>
    <w:rsid w:val="00CA527B"/>
    <w:rsid w:val="00CA617A"/>
    <w:rsid w:val="00CA64E9"/>
    <w:rsid w:val="00CA6F26"/>
    <w:rsid w:val="00CA707F"/>
    <w:rsid w:val="00CA7246"/>
    <w:rsid w:val="00CA7C4B"/>
    <w:rsid w:val="00CB108E"/>
    <w:rsid w:val="00CB1622"/>
    <w:rsid w:val="00CB2013"/>
    <w:rsid w:val="00CB23B1"/>
    <w:rsid w:val="00CB279A"/>
    <w:rsid w:val="00CB291A"/>
    <w:rsid w:val="00CB3165"/>
    <w:rsid w:val="00CB3A71"/>
    <w:rsid w:val="00CB3F79"/>
    <w:rsid w:val="00CB4922"/>
    <w:rsid w:val="00CB57ED"/>
    <w:rsid w:val="00CB5AFB"/>
    <w:rsid w:val="00CB5F14"/>
    <w:rsid w:val="00CB64D2"/>
    <w:rsid w:val="00CB6BED"/>
    <w:rsid w:val="00CB7361"/>
    <w:rsid w:val="00CB79AE"/>
    <w:rsid w:val="00CC069B"/>
    <w:rsid w:val="00CC0A80"/>
    <w:rsid w:val="00CC1D59"/>
    <w:rsid w:val="00CC246A"/>
    <w:rsid w:val="00CC27FA"/>
    <w:rsid w:val="00CC2E0D"/>
    <w:rsid w:val="00CC320D"/>
    <w:rsid w:val="00CC3427"/>
    <w:rsid w:val="00CC3F12"/>
    <w:rsid w:val="00CC4D31"/>
    <w:rsid w:val="00CC53BB"/>
    <w:rsid w:val="00CC6053"/>
    <w:rsid w:val="00CC7498"/>
    <w:rsid w:val="00CC7567"/>
    <w:rsid w:val="00CC7AE5"/>
    <w:rsid w:val="00CC7B62"/>
    <w:rsid w:val="00CC7CD6"/>
    <w:rsid w:val="00CD01CA"/>
    <w:rsid w:val="00CD14EC"/>
    <w:rsid w:val="00CD1806"/>
    <w:rsid w:val="00CD1F49"/>
    <w:rsid w:val="00CD2446"/>
    <w:rsid w:val="00CD2772"/>
    <w:rsid w:val="00CD2B66"/>
    <w:rsid w:val="00CD3C48"/>
    <w:rsid w:val="00CD3C4E"/>
    <w:rsid w:val="00CD3EC7"/>
    <w:rsid w:val="00CD58EE"/>
    <w:rsid w:val="00CD6288"/>
    <w:rsid w:val="00CD7508"/>
    <w:rsid w:val="00CE0601"/>
    <w:rsid w:val="00CE1D10"/>
    <w:rsid w:val="00CE23D2"/>
    <w:rsid w:val="00CE2F55"/>
    <w:rsid w:val="00CE329B"/>
    <w:rsid w:val="00CE4A91"/>
    <w:rsid w:val="00CE4B59"/>
    <w:rsid w:val="00CE5292"/>
    <w:rsid w:val="00CE5543"/>
    <w:rsid w:val="00CE59EF"/>
    <w:rsid w:val="00CE673A"/>
    <w:rsid w:val="00CE6D3F"/>
    <w:rsid w:val="00CE7838"/>
    <w:rsid w:val="00CF16A5"/>
    <w:rsid w:val="00CF16EF"/>
    <w:rsid w:val="00CF1E6F"/>
    <w:rsid w:val="00CF214D"/>
    <w:rsid w:val="00CF24B2"/>
    <w:rsid w:val="00CF2B20"/>
    <w:rsid w:val="00CF33A8"/>
    <w:rsid w:val="00CF37B5"/>
    <w:rsid w:val="00CF43BD"/>
    <w:rsid w:val="00CF47B1"/>
    <w:rsid w:val="00CF5992"/>
    <w:rsid w:val="00CF5CE1"/>
    <w:rsid w:val="00D007FF"/>
    <w:rsid w:val="00D019A2"/>
    <w:rsid w:val="00D01A94"/>
    <w:rsid w:val="00D02841"/>
    <w:rsid w:val="00D02AF4"/>
    <w:rsid w:val="00D02DEF"/>
    <w:rsid w:val="00D035B0"/>
    <w:rsid w:val="00D03BB3"/>
    <w:rsid w:val="00D03C2B"/>
    <w:rsid w:val="00D03DF5"/>
    <w:rsid w:val="00D04179"/>
    <w:rsid w:val="00D04988"/>
    <w:rsid w:val="00D05685"/>
    <w:rsid w:val="00D0751B"/>
    <w:rsid w:val="00D077D7"/>
    <w:rsid w:val="00D1025A"/>
    <w:rsid w:val="00D10B6B"/>
    <w:rsid w:val="00D11035"/>
    <w:rsid w:val="00D116A1"/>
    <w:rsid w:val="00D116F3"/>
    <w:rsid w:val="00D13121"/>
    <w:rsid w:val="00D132D3"/>
    <w:rsid w:val="00D134F2"/>
    <w:rsid w:val="00D13A71"/>
    <w:rsid w:val="00D14022"/>
    <w:rsid w:val="00D14546"/>
    <w:rsid w:val="00D14926"/>
    <w:rsid w:val="00D14E6A"/>
    <w:rsid w:val="00D14FE6"/>
    <w:rsid w:val="00D15EBB"/>
    <w:rsid w:val="00D166F5"/>
    <w:rsid w:val="00D16D18"/>
    <w:rsid w:val="00D170EA"/>
    <w:rsid w:val="00D173E3"/>
    <w:rsid w:val="00D1761F"/>
    <w:rsid w:val="00D17B5D"/>
    <w:rsid w:val="00D2016E"/>
    <w:rsid w:val="00D21E13"/>
    <w:rsid w:val="00D220DC"/>
    <w:rsid w:val="00D22389"/>
    <w:rsid w:val="00D22501"/>
    <w:rsid w:val="00D22708"/>
    <w:rsid w:val="00D22836"/>
    <w:rsid w:val="00D22B1A"/>
    <w:rsid w:val="00D22CC4"/>
    <w:rsid w:val="00D22FC9"/>
    <w:rsid w:val="00D23C66"/>
    <w:rsid w:val="00D23E05"/>
    <w:rsid w:val="00D242FF"/>
    <w:rsid w:val="00D24ADB"/>
    <w:rsid w:val="00D24C1B"/>
    <w:rsid w:val="00D24F53"/>
    <w:rsid w:val="00D25B06"/>
    <w:rsid w:val="00D2650A"/>
    <w:rsid w:val="00D26C04"/>
    <w:rsid w:val="00D26D63"/>
    <w:rsid w:val="00D26F7B"/>
    <w:rsid w:val="00D27407"/>
    <w:rsid w:val="00D2741A"/>
    <w:rsid w:val="00D32C15"/>
    <w:rsid w:val="00D32EDB"/>
    <w:rsid w:val="00D33543"/>
    <w:rsid w:val="00D3359D"/>
    <w:rsid w:val="00D337E0"/>
    <w:rsid w:val="00D34E20"/>
    <w:rsid w:val="00D3577B"/>
    <w:rsid w:val="00D35911"/>
    <w:rsid w:val="00D37232"/>
    <w:rsid w:val="00D409EF"/>
    <w:rsid w:val="00D41DBA"/>
    <w:rsid w:val="00D431E9"/>
    <w:rsid w:val="00D432F4"/>
    <w:rsid w:val="00D44286"/>
    <w:rsid w:val="00D45186"/>
    <w:rsid w:val="00D452D0"/>
    <w:rsid w:val="00D45C65"/>
    <w:rsid w:val="00D47091"/>
    <w:rsid w:val="00D47954"/>
    <w:rsid w:val="00D47DAF"/>
    <w:rsid w:val="00D47F5D"/>
    <w:rsid w:val="00D50786"/>
    <w:rsid w:val="00D51386"/>
    <w:rsid w:val="00D51F3D"/>
    <w:rsid w:val="00D54927"/>
    <w:rsid w:val="00D5499F"/>
    <w:rsid w:val="00D54CFE"/>
    <w:rsid w:val="00D550CF"/>
    <w:rsid w:val="00D55160"/>
    <w:rsid w:val="00D553B1"/>
    <w:rsid w:val="00D558B5"/>
    <w:rsid w:val="00D55D75"/>
    <w:rsid w:val="00D56B97"/>
    <w:rsid w:val="00D60171"/>
    <w:rsid w:val="00D60C4C"/>
    <w:rsid w:val="00D61AAD"/>
    <w:rsid w:val="00D61D44"/>
    <w:rsid w:val="00D62031"/>
    <w:rsid w:val="00D62919"/>
    <w:rsid w:val="00D62DC0"/>
    <w:rsid w:val="00D63DBB"/>
    <w:rsid w:val="00D65349"/>
    <w:rsid w:val="00D65518"/>
    <w:rsid w:val="00D65833"/>
    <w:rsid w:val="00D6608B"/>
    <w:rsid w:val="00D66337"/>
    <w:rsid w:val="00D67250"/>
    <w:rsid w:val="00D70993"/>
    <w:rsid w:val="00D709BF"/>
    <w:rsid w:val="00D70F6D"/>
    <w:rsid w:val="00D71153"/>
    <w:rsid w:val="00D7160D"/>
    <w:rsid w:val="00D722C3"/>
    <w:rsid w:val="00D74215"/>
    <w:rsid w:val="00D743FC"/>
    <w:rsid w:val="00D76405"/>
    <w:rsid w:val="00D7743F"/>
    <w:rsid w:val="00D77773"/>
    <w:rsid w:val="00D77AE8"/>
    <w:rsid w:val="00D77F70"/>
    <w:rsid w:val="00D80023"/>
    <w:rsid w:val="00D81943"/>
    <w:rsid w:val="00D81F8D"/>
    <w:rsid w:val="00D8383C"/>
    <w:rsid w:val="00D83A7E"/>
    <w:rsid w:val="00D84D96"/>
    <w:rsid w:val="00D84DFF"/>
    <w:rsid w:val="00D85FB5"/>
    <w:rsid w:val="00D86ED7"/>
    <w:rsid w:val="00D87047"/>
    <w:rsid w:val="00D876B4"/>
    <w:rsid w:val="00D906EB"/>
    <w:rsid w:val="00D9096C"/>
    <w:rsid w:val="00D91132"/>
    <w:rsid w:val="00D919A3"/>
    <w:rsid w:val="00D9304B"/>
    <w:rsid w:val="00D93056"/>
    <w:rsid w:val="00D93786"/>
    <w:rsid w:val="00D939A6"/>
    <w:rsid w:val="00D939CB"/>
    <w:rsid w:val="00D94005"/>
    <w:rsid w:val="00D95096"/>
    <w:rsid w:val="00D95E9A"/>
    <w:rsid w:val="00D9659E"/>
    <w:rsid w:val="00D96B4D"/>
    <w:rsid w:val="00D97CC6"/>
    <w:rsid w:val="00D97D03"/>
    <w:rsid w:val="00DA0E0D"/>
    <w:rsid w:val="00DA11C1"/>
    <w:rsid w:val="00DA1866"/>
    <w:rsid w:val="00DA22B8"/>
    <w:rsid w:val="00DA22D3"/>
    <w:rsid w:val="00DA432F"/>
    <w:rsid w:val="00DA442F"/>
    <w:rsid w:val="00DA44F2"/>
    <w:rsid w:val="00DA468D"/>
    <w:rsid w:val="00DA48C7"/>
    <w:rsid w:val="00DA4963"/>
    <w:rsid w:val="00DA4AA9"/>
    <w:rsid w:val="00DA5F61"/>
    <w:rsid w:val="00DA6590"/>
    <w:rsid w:val="00DA7050"/>
    <w:rsid w:val="00DA7F87"/>
    <w:rsid w:val="00DB0389"/>
    <w:rsid w:val="00DB115C"/>
    <w:rsid w:val="00DB11C5"/>
    <w:rsid w:val="00DB17B5"/>
    <w:rsid w:val="00DB19AF"/>
    <w:rsid w:val="00DB1B03"/>
    <w:rsid w:val="00DB1D70"/>
    <w:rsid w:val="00DB235A"/>
    <w:rsid w:val="00DB2723"/>
    <w:rsid w:val="00DB2C62"/>
    <w:rsid w:val="00DB30F3"/>
    <w:rsid w:val="00DB46F2"/>
    <w:rsid w:val="00DB5489"/>
    <w:rsid w:val="00DB63A9"/>
    <w:rsid w:val="00DB7F6D"/>
    <w:rsid w:val="00DC02A0"/>
    <w:rsid w:val="00DC0735"/>
    <w:rsid w:val="00DC217C"/>
    <w:rsid w:val="00DC344E"/>
    <w:rsid w:val="00DC4822"/>
    <w:rsid w:val="00DC48D4"/>
    <w:rsid w:val="00DC5CDB"/>
    <w:rsid w:val="00DC71E4"/>
    <w:rsid w:val="00DC726C"/>
    <w:rsid w:val="00DC7351"/>
    <w:rsid w:val="00DC7588"/>
    <w:rsid w:val="00DD0954"/>
    <w:rsid w:val="00DD0E2C"/>
    <w:rsid w:val="00DD176E"/>
    <w:rsid w:val="00DD18EC"/>
    <w:rsid w:val="00DD1BA0"/>
    <w:rsid w:val="00DD2396"/>
    <w:rsid w:val="00DD346D"/>
    <w:rsid w:val="00DD3E78"/>
    <w:rsid w:val="00DD4CC9"/>
    <w:rsid w:val="00DD54A4"/>
    <w:rsid w:val="00DD5555"/>
    <w:rsid w:val="00DD579F"/>
    <w:rsid w:val="00DD5ECB"/>
    <w:rsid w:val="00DD5FC0"/>
    <w:rsid w:val="00DD66B4"/>
    <w:rsid w:val="00DD6CC2"/>
    <w:rsid w:val="00DE0A0C"/>
    <w:rsid w:val="00DE0BC3"/>
    <w:rsid w:val="00DE20C0"/>
    <w:rsid w:val="00DE2361"/>
    <w:rsid w:val="00DE2E63"/>
    <w:rsid w:val="00DE39D7"/>
    <w:rsid w:val="00DE4769"/>
    <w:rsid w:val="00DE4FB0"/>
    <w:rsid w:val="00DE5364"/>
    <w:rsid w:val="00DE6928"/>
    <w:rsid w:val="00DE6F66"/>
    <w:rsid w:val="00DE7C07"/>
    <w:rsid w:val="00DE7DA6"/>
    <w:rsid w:val="00DF22C8"/>
    <w:rsid w:val="00DF23CF"/>
    <w:rsid w:val="00DF23ED"/>
    <w:rsid w:val="00DF2E8C"/>
    <w:rsid w:val="00DF33C6"/>
    <w:rsid w:val="00DF394B"/>
    <w:rsid w:val="00DF3FAC"/>
    <w:rsid w:val="00DF4022"/>
    <w:rsid w:val="00DF50C7"/>
    <w:rsid w:val="00DF55FE"/>
    <w:rsid w:val="00DF5A11"/>
    <w:rsid w:val="00DF6288"/>
    <w:rsid w:val="00DF6307"/>
    <w:rsid w:val="00DF7832"/>
    <w:rsid w:val="00DF7BC5"/>
    <w:rsid w:val="00E0167D"/>
    <w:rsid w:val="00E01851"/>
    <w:rsid w:val="00E01C0B"/>
    <w:rsid w:val="00E0238C"/>
    <w:rsid w:val="00E02666"/>
    <w:rsid w:val="00E02AD4"/>
    <w:rsid w:val="00E03A23"/>
    <w:rsid w:val="00E03D65"/>
    <w:rsid w:val="00E041E4"/>
    <w:rsid w:val="00E058C7"/>
    <w:rsid w:val="00E069C8"/>
    <w:rsid w:val="00E06B7A"/>
    <w:rsid w:val="00E10ACB"/>
    <w:rsid w:val="00E110C6"/>
    <w:rsid w:val="00E11748"/>
    <w:rsid w:val="00E1187F"/>
    <w:rsid w:val="00E11CC0"/>
    <w:rsid w:val="00E12D66"/>
    <w:rsid w:val="00E13428"/>
    <w:rsid w:val="00E1348F"/>
    <w:rsid w:val="00E14A72"/>
    <w:rsid w:val="00E14AD4"/>
    <w:rsid w:val="00E156D1"/>
    <w:rsid w:val="00E158BC"/>
    <w:rsid w:val="00E15FE7"/>
    <w:rsid w:val="00E16254"/>
    <w:rsid w:val="00E162AD"/>
    <w:rsid w:val="00E169D4"/>
    <w:rsid w:val="00E17531"/>
    <w:rsid w:val="00E17C4C"/>
    <w:rsid w:val="00E20C40"/>
    <w:rsid w:val="00E20F72"/>
    <w:rsid w:val="00E21873"/>
    <w:rsid w:val="00E21D75"/>
    <w:rsid w:val="00E2291A"/>
    <w:rsid w:val="00E236DF"/>
    <w:rsid w:val="00E23BDE"/>
    <w:rsid w:val="00E23F14"/>
    <w:rsid w:val="00E24F16"/>
    <w:rsid w:val="00E256AA"/>
    <w:rsid w:val="00E25861"/>
    <w:rsid w:val="00E25A56"/>
    <w:rsid w:val="00E25A6B"/>
    <w:rsid w:val="00E26550"/>
    <w:rsid w:val="00E27A53"/>
    <w:rsid w:val="00E31201"/>
    <w:rsid w:val="00E3128C"/>
    <w:rsid w:val="00E31F75"/>
    <w:rsid w:val="00E32E95"/>
    <w:rsid w:val="00E333FE"/>
    <w:rsid w:val="00E341AC"/>
    <w:rsid w:val="00E37B9B"/>
    <w:rsid w:val="00E37DF2"/>
    <w:rsid w:val="00E4057A"/>
    <w:rsid w:val="00E41155"/>
    <w:rsid w:val="00E41219"/>
    <w:rsid w:val="00E41F2A"/>
    <w:rsid w:val="00E42F9E"/>
    <w:rsid w:val="00E4418D"/>
    <w:rsid w:val="00E44208"/>
    <w:rsid w:val="00E453BE"/>
    <w:rsid w:val="00E45DF8"/>
    <w:rsid w:val="00E4630D"/>
    <w:rsid w:val="00E47383"/>
    <w:rsid w:val="00E479CD"/>
    <w:rsid w:val="00E505B3"/>
    <w:rsid w:val="00E505F8"/>
    <w:rsid w:val="00E51A4D"/>
    <w:rsid w:val="00E51FD0"/>
    <w:rsid w:val="00E53046"/>
    <w:rsid w:val="00E534EC"/>
    <w:rsid w:val="00E536BA"/>
    <w:rsid w:val="00E53ADB"/>
    <w:rsid w:val="00E549D8"/>
    <w:rsid w:val="00E55039"/>
    <w:rsid w:val="00E60012"/>
    <w:rsid w:val="00E605AE"/>
    <w:rsid w:val="00E6073F"/>
    <w:rsid w:val="00E60A73"/>
    <w:rsid w:val="00E60AA2"/>
    <w:rsid w:val="00E60B61"/>
    <w:rsid w:val="00E613DF"/>
    <w:rsid w:val="00E61816"/>
    <w:rsid w:val="00E618D3"/>
    <w:rsid w:val="00E61958"/>
    <w:rsid w:val="00E62B55"/>
    <w:rsid w:val="00E63BC3"/>
    <w:rsid w:val="00E63C1F"/>
    <w:rsid w:val="00E63D61"/>
    <w:rsid w:val="00E640A7"/>
    <w:rsid w:val="00E6452A"/>
    <w:rsid w:val="00E64898"/>
    <w:rsid w:val="00E64A4E"/>
    <w:rsid w:val="00E64E2F"/>
    <w:rsid w:val="00E64FAF"/>
    <w:rsid w:val="00E65AFE"/>
    <w:rsid w:val="00E65B44"/>
    <w:rsid w:val="00E65F56"/>
    <w:rsid w:val="00E6676F"/>
    <w:rsid w:val="00E67328"/>
    <w:rsid w:val="00E7030E"/>
    <w:rsid w:val="00E707E7"/>
    <w:rsid w:val="00E70AC2"/>
    <w:rsid w:val="00E710D4"/>
    <w:rsid w:val="00E716D4"/>
    <w:rsid w:val="00E719D6"/>
    <w:rsid w:val="00E71C13"/>
    <w:rsid w:val="00E72304"/>
    <w:rsid w:val="00E72BE3"/>
    <w:rsid w:val="00E72CFF"/>
    <w:rsid w:val="00E73440"/>
    <w:rsid w:val="00E7459C"/>
    <w:rsid w:val="00E74DC6"/>
    <w:rsid w:val="00E7517D"/>
    <w:rsid w:val="00E75487"/>
    <w:rsid w:val="00E757C5"/>
    <w:rsid w:val="00E75D17"/>
    <w:rsid w:val="00E76650"/>
    <w:rsid w:val="00E76BFE"/>
    <w:rsid w:val="00E77297"/>
    <w:rsid w:val="00E778D4"/>
    <w:rsid w:val="00E77E95"/>
    <w:rsid w:val="00E802EE"/>
    <w:rsid w:val="00E8144F"/>
    <w:rsid w:val="00E815C8"/>
    <w:rsid w:val="00E81819"/>
    <w:rsid w:val="00E8202E"/>
    <w:rsid w:val="00E8232F"/>
    <w:rsid w:val="00E837DD"/>
    <w:rsid w:val="00E83DC2"/>
    <w:rsid w:val="00E84AAF"/>
    <w:rsid w:val="00E8548A"/>
    <w:rsid w:val="00E8573D"/>
    <w:rsid w:val="00E8618E"/>
    <w:rsid w:val="00E86965"/>
    <w:rsid w:val="00E87038"/>
    <w:rsid w:val="00E875B9"/>
    <w:rsid w:val="00E87C19"/>
    <w:rsid w:val="00E9064C"/>
    <w:rsid w:val="00E90945"/>
    <w:rsid w:val="00E916AC"/>
    <w:rsid w:val="00E91EED"/>
    <w:rsid w:val="00E92150"/>
    <w:rsid w:val="00E932F6"/>
    <w:rsid w:val="00E93F24"/>
    <w:rsid w:val="00E9666F"/>
    <w:rsid w:val="00E9702A"/>
    <w:rsid w:val="00E97276"/>
    <w:rsid w:val="00E97442"/>
    <w:rsid w:val="00EA0747"/>
    <w:rsid w:val="00EA075E"/>
    <w:rsid w:val="00EA0842"/>
    <w:rsid w:val="00EA0A70"/>
    <w:rsid w:val="00EA13AA"/>
    <w:rsid w:val="00EA19A7"/>
    <w:rsid w:val="00EA1DFD"/>
    <w:rsid w:val="00EA2D15"/>
    <w:rsid w:val="00EA2E02"/>
    <w:rsid w:val="00EA36CF"/>
    <w:rsid w:val="00EA3C1F"/>
    <w:rsid w:val="00EA432D"/>
    <w:rsid w:val="00EA49A3"/>
    <w:rsid w:val="00EA4FDB"/>
    <w:rsid w:val="00EA52FC"/>
    <w:rsid w:val="00EA660A"/>
    <w:rsid w:val="00EA69BB"/>
    <w:rsid w:val="00EB0331"/>
    <w:rsid w:val="00EB069B"/>
    <w:rsid w:val="00EB124B"/>
    <w:rsid w:val="00EB130E"/>
    <w:rsid w:val="00EB1BAE"/>
    <w:rsid w:val="00EB21C2"/>
    <w:rsid w:val="00EB26FA"/>
    <w:rsid w:val="00EB30D2"/>
    <w:rsid w:val="00EB3D02"/>
    <w:rsid w:val="00EB4380"/>
    <w:rsid w:val="00EB524B"/>
    <w:rsid w:val="00EB5E2A"/>
    <w:rsid w:val="00EB6248"/>
    <w:rsid w:val="00EB6825"/>
    <w:rsid w:val="00EB7DCA"/>
    <w:rsid w:val="00EB7F15"/>
    <w:rsid w:val="00EC0D15"/>
    <w:rsid w:val="00EC1905"/>
    <w:rsid w:val="00EC2892"/>
    <w:rsid w:val="00EC32B8"/>
    <w:rsid w:val="00EC3756"/>
    <w:rsid w:val="00EC3862"/>
    <w:rsid w:val="00EC4BFF"/>
    <w:rsid w:val="00EC4C31"/>
    <w:rsid w:val="00EC6949"/>
    <w:rsid w:val="00EC7277"/>
    <w:rsid w:val="00EC7D2C"/>
    <w:rsid w:val="00ED00EB"/>
    <w:rsid w:val="00ED0E41"/>
    <w:rsid w:val="00ED1624"/>
    <w:rsid w:val="00ED25E0"/>
    <w:rsid w:val="00ED3069"/>
    <w:rsid w:val="00ED3A13"/>
    <w:rsid w:val="00ED42D4"/>
    <w:rsid w:val="00ED4C01"/>
    <w:rsid w:val="00ED4E62"/>
    <w:rsid w:val="00ED52A1"/>
    <w:rsid w:val="00ED582B"/>
    <w:rsid w:val="00ED708B"/>
    <w:rsid w:val="00ED748E"/>
    <w:rsid w:val="00ED76A7"/>
    <w:rsid w:val="00EE031E"/>
    <w:rsid w:val="00EE04F0"/>
    <w:rsid w:val="00EE0520"/>
    <w:rsid w:val="00EE0E43"/>
    <w:rsid w:val="00EE1025"/>
    <w:rsid w:val="00EE1A38"/>
    <w:rsid w:val="00EE1FD6"/>
    <w:rsid w:val="00EE28A9"/>
    <w:rsid w:val="00EE2B25"/>
    <w:rsid w:val="00EE2BE5"/>
    <w:rsid w:val="00EE42BC"/>
    <w:rsid w:val="00EE47D1"/>
    <w:rsid w:val="00EE4F77"/>
    <w:rsid w:val="00EE633F"/>
    <w:rsid w:val="00EE69DC"/>
    <w:rsid w:val="00EE6D8D"/>
    <w:rsid w:val="00EE702F"/>
    <w:rsid w:val="00EE7957"/>
    <w:rsid w:val="00EE7C45"/>
    <w:rsid w:val="00EE7D17"/>
    <w:rsid w:val="00EF0897"/>
    <w:rsid w:val="00EF0D57"/>
    <w:rsid w:val="00EF1335"/>
    <w:rsid w:val="00EF2755"/>
    <w:rsid w:val="00EF2953"/>
    <w:rsid w:val="00EF2A7C"/>
    <w:rsid w:val="00EF345A"/>
    <w:rsid w:val="00EF380B"/>
    <w:rsid w:val="00EF3B65"/>
    <w:rsid w:val="00EF4F45"/>
    <w:rsid w:val="00EF555E"/>
    <w:rsid w:val="00EF5932"/>
    <w:rsid w:val="00EF717E"/>
    <w:rsid w:val="00F001D0"/>
    <w:rsid w:val="00F00C61"/>
    <w:rsid w:val="00F01608"/>
    <w:rsid w:val="00F01C56"/>
    <w:rsid w:val="00F01C6E"/>
    <w:rsid w:val="00F02606"/>
    <w:rsid w:val="00F02CA8"/>
    <w:rsid w:val="00F03FE3"/>
    <w:rsid w:val="00F049A2"/>
    <w:rsid w:val="00F04BB8"/>
    <w:rsid w:val="00F0514E"/>
    <w:rsid w:val="00F06448"/>
    <w:rsid w:val="00F064F5"/>
    <w:rsid w:val="00F06686"/>
    <w:rsid w:val="00F078BB"/>
    <w:rsid w:val="00F07A8D"/>
    <w:rsid w:val="00F10481"/>
    <w:rsid w:val="00F1062A"/>
    <w:rsid w:val="00F115D6"/>
    <w:rsid w:val="00F11945"/>
    <w:rsid w:val="00F119B6"/>
    <w:rsid w:val="00F120AD"/>
    <w:rsid w:val="00F13191"/>
    <w:rsid w:val="00F1381E"/>
    <w:rsid w:val="00F13841"/>
    <w:rsid w:val="00F1435A"/>
    <w:rsid w:val="00F15552"/>
    <w:rsid w:val="00F157DC"/>
    <w:rsid w:val="00F17B09"/>
    <w:rsid w:val="00F2027F"/>
    <w:rsid w:val="00F203CD"/>
    <w:rsid w:val="00F20AA3"/>
    <w:rsid w:val="00F20CF3"/>
    <w:rsid w:val="00F2162A"/>
    <w:rsid w:val="00F22BF6"/>
    <w:rsid w:val="00F23B29"/>
    <w:rsid w:val="00F2451D"/>
    <w:rsid w:val="00F24B2C"/>
    <w:rsid w:val="00F256A2"/>
    <w:rsid w:val="00F25A73"/>
    <w:rsid w:val="00F25C77"/>
    <w:rsid w:val="00F261D9"/>
    <w:rsid w:val="00F2748E"/>
    <w:rsid w:val="00F2795C"/>
    <w:rsid w:val="00F27E4B"/>
    <w:rsid w:val="00F308E4"/>
    <w:rsid w:val="00F30BAB"/>
    <w:rsid w:val="00F3140B"/>
    <w:rsid w:val="00F31601"/>
    <w:rsid w:val="00F31AB2"/>
    <w:rsid w:val="00F32644"/>
    <w:rsid w:val="00F32666"/>
    <w:rsid w:val="00F3336B"/>
    <w:rsid w:val="00F3358B"/>
    <w:rsid w:val="00F338A1"/>
    <w:rsid w:val="00F34031"/>
    <w:rsid w:val="00F35249"/>
    <w:rsid w:val="00F3593C"/>
    <w:rsid w:val="00F35F74"/>
    <w:rsid w:val="00F373BE"/>
    <w:rsid w:val="00F40578"/>
    <w:rsid w:val="00F411C8"/>
    <w:rsid w:val="00F41456"/>
    <w:rsid w:val="00F41695"/>
    <w:rsid w:val="00F4182A"/>
    <w:rsid w:val="00F41CF8"/>
    <w:rsid w:val="00F424BE"/>
    <w:rsid w:val="00F4270F"/>
    <w:rsid w:val="00F42DAD"/>
    <w:rsid w:val="00F433CE"/>
    <w:rsid w:val="00F45189"/>
    <w:rsid w:val="00F465FC"/>
    <w:rsid w:val="00F469F3"/>
    <w:rsid w:val="00F46BFB"/>
    <w:rsid w:val="00F47513"/>
    <w:rsid w:val="00F5189E"/>
    <w:rsid w:val="00F51A1C"/>
    <w:rsid w:val="00F51A72"/>
    <w:rsid w:val="00F51E7A"/>
    <w:rsid w:val="00F52BA0"/>
    <w:rsid w:val="00F52D75"/>
    <w:rsid w:val="00F53FCD"/>
    <w:rsid w:val="00F542D1"/>
    <w:rsid w:val="00F55364"/>
    <w:rsid w:val="00F55768"/>
    <w:rsid w:val="00F572D0"/>
    <w:rsid w:val="00F579AB"/>
    <w:rsid w:val="00F605DE"/>
    <w:rsid w:val="00F60724"/>
    <w:rsid w:val="00F60C4D"/>
    <w:rsid w:val="00F61529"/>
    <w:rsid w:val="00F6333F"/>
    <w:rsid w:val="00F6468A"/>
    <w:rsid w:val="00F64B92"/>
    <w:rsid w:val="00F6506E"/>
    <w:rsid w:val="00F65CD0"/>
    <w:rsid w:val="00F66C3C"/>
    <w:rsid w:val="00F670DA"/>
    <w:rsid w:val="00F7091C"/>
    <w:rsid w:val="00F70D12"/>
    <w:rsid w:val="00F71472"/>
    <w:rsid w:val="00F71ED6"/>
    <w:rsid w:val="00F723A5"/>
    <w:rsid w:val="00F745AE"/>
    <w:rsid w:val="00F757F8"/>
    <w:rsid w:val="00F76622"/>
    <w:rsid w:val="00F76D42"/>
    <w:rsid w:val="00F80D37"/>
    <w:rsid w:val="00F80EDD"/>
    <w:rsid w:val="00F81528"/>
    <w:rsid w:val="00F81650"/>
    <w:rsid w:val="00F817E2"/>
    <w:rsid w:val="00F82D26"/>
    <w:rsid w:val="00F84128"/>
    <w:rsid w:val="00F84176"/>
    <w:rsid w:val="00F8485C"/>
    <w:rsid w:val="00F84C77"/>
    <w:rsid w:val="00F85053"/>
    <w:rsid w:val="00F85211"/>
    <w:rsid w:val="00F85B60"/>
    <w:rsid w:val="00F87C0F"/>
    <w:rsid w:val="00F9004D"/>
    <w:rsid w:val="00F911D3"/>
    <w:rsid w:val="00F916AB"/>
    <w:rsid w:val="00F9198F"/>
    <w:rsid w:val="00F93377"/>
    <w:rsid w:val="00F94289"/>
    <w:rsid w:val="00F945A2"/>
    <w:rsid w:val="00F94642"/>
    <w:rsid w:val="00F9578E"/>
    <w:rsid w:val="00F958BE"/>
    <w:rsid w:val="00F95A08"/>
    <w:rsid w:val="00FA09B4"/>
    <w:rsid w:val="00FA2503"/>
    <w:rsid w:val="00FA2DF6"/>
    <w:rsid w:val="00FA2F93"/>
    <w:rsid w:val="00FA324D"/>
    <w:rsid w:val="00FA36A9"/>
    <w:rsid w:val="00FA4BD9"/>
    <w:rsid w:val="00FA5246"/>
    <w:rsid w:val="00FA6A07"/>
    <w:rsid w:val="00FA7CE8"/>
    <w:rsid w:val="00FB03C0"/>
    <w:rsid w:val="00FB379E"/>
    <w:rsid w:val="00FB394B"/>
    <w:rsid w:val="00FB3BA2"/>
    <w:rsid w:val="00FB45E2"/>
    <w:rsid w:val="00FB486A"/>
    <w:rsid w:val="00FB4D79"/>
    <w:rsid w:val="00FB5281"/>
    <w:rsid w:val="00FB6976"/>
    <w:rsid w:val="00FB6E75"/>
    <w:rsid w:val="00FB7157"/>
    <w:rsid w:val="00FB77F6"/>
    <w:rsid w:val="00FB7992"/>
    <w:rsid w:val="00FC07A1"/>
    <w:rsid w:val="00FC0E86"/>
    <w:rsid w:val="00FC1C3B"/>
    <w:rsid w:val="00FC2459"/>
    <w:rsid w:val="00FC29E4"/>
    <w:rsid w:val="00FC2F99"/>
    <w:rsid w:val="00FC32A8"/>
    <w:rsid w:val="00FC46B5"/>
    <w:rsid w:val="00FC4937"/>
    <w:rsid w:val="00FC4C6A"/>
    <w:rsid w:val="00FC6CAF"/>
    <w:rsid w:val="00FC73A0"/>
    <w:rsid w:val="00FC7560"/>
    <w:rsid w:val="00FD2DBA"/>
    <w:rsid w:val="00FD2E42"/>
    <w:rsid w:val="00FD32F4"/>
    <w:rsid w:val="00FD357A"/>
    <w:rsid w:val="00FD3866"/>
    <w:rsid w:val="00FD400C"/>
    <w:rsid w:val="00FD4245"/>
    <w:rsid w:val="00FD4929"/>
    <w:rsid w:val="00FD5A99"/>
    <w:rsid w:val="00FD5C58"/>
    <w:rsid w:val="00FD5D94"/>
    <w:rsid w:val="00FD631D"/>
    <w:rsid w:val="00FE01D1"/>
    <w:rsid w:val="00FE18A2"/>
    <w:rsid w:val="00FE18D7"/>
    <w:rsid w:val="00FE1C6B"/>
    <w:rsid w:val="00FE1CFA"/>
    <w:rsid w:val="00FE27DE"/>
    <w:rsid w:val="00FE2B4B"/>
    <w:rsid w:val="00FE2D48"/>
    <w:rsid w:val="00FE320D"/>
    <w:rsid w:val="00FE3445"/>
    <w:rsid w:val="00FE3F04"/>
    <w:rsid w:val="00FE5C30"/>
    <w:rsid w:val="00FE5CAB"/>
    <w:rsid w:val="00FE6804"/>
    <w:rsid w:val="00FE6AD0"/>
    <w:rsid w:val="00FE7376"/>
    <w:rsid w:val="00FE7923"/>
    <w:rsid w:val="00FE7E77"/>
    <w:rsid w:val="00FF02B2"/>
    <w:rsid w:val="00FF091C"/>
    <w:rsid w:val="00FF1691"/>
    <w:rsid w:val="00FF402F"/>
    <w:rsid w:val="00FF4416"/>
    <w:rsid w:val="00FF4458"/>
    <w:rsid w:val="00FF4E43"/>
    <w:rsid w:val="00FF5291"/>
    <w:rsid w:val="00FF6DA1"/>
    <w:rsid w:val="00FF75CA"/>
    <w:rsid w:val="00FF77BB"/>
    <w:rsid w:val="09687A41"/>
    <w:rsid w:val="49FC3A32"/>
    <w:rsid w:val="609F35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BA904"/>
  <w15:chartTrackingRefBased/>
  <w15:docId w15:val="{8679E0A9-1DD4-451C-8987-319EBAB43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13AA"/>
    <w:rPr>
      <w:rFonts w:ascii="Times New Roman" w:eastAsia="Times New Roman" w:hAnsi="Times New Roman"/>
      <w:sz w:val="24"/>
      <w:szCs w:val="24"/>
    </w:rPr>
  </w:style>
  <w:style w:type="paragraph" w:styleId="Nagwek1">
    <w:name w:val="heading 1"/>
    <w:basedOn w:val="Normalny"/>
    <w:next w:val="Normalny"/>
    <w:link w:val="Nagwek1Znak"/>
    <w:qFormat/>
    <w:rsid w:val="00BE245A"/>
    <w:pPr>
      <w:keepNext/>
      <w:spacing w:before="240" w:after="60"/>
      <w:jc w:val="both"/>
      <w:outlineLvl w:val="0"/>
    </w:pPr>
    <w:rPr>
      <w:b/>
      <w:bCs/>
      <w:sz w:val="25"/>
      <w:szCs w:val="25"/>
    </w:rPr>
  </w:style>
  <w:style w:type="paragraph" w:styleId="Nagwek2">
    <w:name w:val="heading 2"/>
    <w:basedOn w:val="Normalny"/>
    <w:next w:val="Normalny"/>
    <w:link w:val="Nagwek2Znak"/>
    <w:qFormat/>
    <w:rsid w:val="00BE245A"/>
    <w:pPr>
      <w:keepNext/>
      <w:jc w:val="both"/>
      <w:outlineLvl w:val="1"/>
    </w:pPr>
  </w:style>
  <w:style w:type="paragraph" w:styleId="Nagwek3">
    <w:name w:val="heading 3"/>
    <w:basedOn w:val="Normalny"/>
    <w:next w:val="Normalny"/>
    <w:link w:val="Nagwek3Znak"/>
    <w:qFormat/>
    <w:rsid w:val="00BE245A"/>
    <w:pPr>
      <w:keepNext/>
      <w:outlineLvl w:val="2"/>
    </w:pPr>
    <w:rPr>
      <w:i/>
      <w:iCs/>
    </w:rPr>
  </w:style>
  <w:style w:type="paragraph" w:styleId="Nagwek4">
    <w:name w:val="heading 4"/>
    <w:basedOn w:val="Normalny"/>
    <w:next w:val="Normalny"/>
    <w:link w:val="Nagwek4Znak"/>
    <w:qFormat/>
    <w:rsid w:val="00BE245A"/>
    <w:pPr>
      <w:keepNext/>
      <w:spacing w:before="120"/>
      <w:jc w:val="both"/>
      <w:outlineLvl w:val="3"/>
    </w:pPr>
    <w:rPr>
      <w:i/>
      <w:iCs/>
    </w:rPr>
  </w:style>
  <w:style w:type="paragraph" w:styleId="Nagwek5">
    <w:name w:val="heading 5"/>
    <w:basedOn w:val="Normalny"/>
    <w:next w:val="Normalny"/>
    <w:link w:val="Nagwek5Znak"/>
    <w:qFormat/>
    <w:rsid w:val="00BE245A"/>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BE245A"/>
    <w:pPr>
      <w:keepNext/>
      <w:jc w:val="both"/>
      <w:outlineLvl w:val="6"/>
    </w:pPr>
    <w:rPr>
      <w:b/>
      <w:bCs/>
    </w:rPr>
  </w:style>
  <w:style w:type="paragraph" w:styleId="Nagwek8">
    <w:name w:val="heading 8"/>
    <w:basedOn w:val="Normalny"/>
    <w:next w:val="Normalny"/>
    <w:link w:val="Nagwek8Znak"/>
    <w:qFormat/>
    <w:rsid w:val="00BE245A"/>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BE245A"/>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link w:val="Nagwek2"/>
    <w:rsid w:val="00BE245A"/>
    <w:rPr>
      <w:rFonts w:ascii="Times New Roman" w:eastAsia="Times New Roman" w:hAnsi="Times New Roman" w:cs="Times New Roman"/>
      <w:sz w:val="24"/>
      <w:szCs w:val="24"/>
      <w:lang w:eastAsia="pl-PL"/>
    </w:rPr>
  </w:style>
  <w:style w:type="character" w:customStyle="1" w:styleId="Nagwek3Znak">
    <w:name w:val="Nagłówek 3 Znak"/>
    <w:link w:val="Nagwek3"/>
    <w:rsid w:val="00BE245A"/>
    <w:rPr>
      <w:rFonts w:ascii="Times New Roman" w:eastAsia="Times New Roman" w:hAnsi="Times New Roman" w:cs="Times New Roman"/>
      <w:i/>
      <w:iCs/>
      <w:sz w:val="24"/>
      <w:szCs w:val="24"/>
      <w:lang w:eastAsia="pl-PL"/>
    </w:rPr>
  </w:style>
  <w:style w:type="character" w:customStyle="1" w:styleId="Nagwek4Znak">
    <w:name w:val="Nagłówek 4 Znak"/>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link w:val="Nagwek6"/>
    <w:rsid w:val="00BE245A"/>
    <w:rPr>
      <w:rFonts w:ascii="Arial" w:eastAsia="Times New Roman" w:hAnsi="Arial" w:cs="Arial"/>
      <w:b/>
      <w:bCs/>
      <w:sz w:val="24"/>
      <w:szCs w:val="24"/>
      <w:lang w:eastAsia="pl-PL"/>
    </w:rPr>
  </w:style>
  <w:style w:type="character" w:customStyle="1" w:styleId="Nagwek7Znak">
    <w:name w:val="Nagłówek 7 Znak"/>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link w:val="Nagwek8"/>
    <w:rsid w:val="00BE245A"/>
    <w:rPr>
      <w:rFonts w:ascii="Arial" w:eastAsia="Times New Roman" w:hAnsi="Arial" w:cs="Arial"/>
      <w:sz w:val="24"/>
      <w:szCs w:val="24"/>
    </w:rPr>
  </w:style>
  <w:style w:type="character" w:customStyle="1" w:styleId="Nagwek9Znak">
    <w:name w:val="Nagłówek 9 Znak"/>
    <w:link w:val="Nagwek9"/>
    <w:rsid w:val="00BE245A"/>
    <w:rPr>
      <w:rFonts w:ascii="Times New Roman" w:eastAsia="Times New Roman" w:hAnsi="Times New Roman" w:cs="Times New Roman"/>
      <w:b/>
      <w:bCs/>
      <w:sz w:val="24"/>
      <w:szCs w:val="24"/>
      <w:lang w:eastAsia="pl-PL"/>
    </w:rPr>
  </w:style>
  <w:style w:type="character" w:customStyle="1" w:styleId="ZnakZnak21">
    <w:name w:val="Znak Znak21"/>
    <w:locked/>
    <w:rsid w:val="00BE245A"/>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uiPriority w:val="99"/>
    <w:rsid w:val="00BE245A"/>
    <w:pPr>
      <w:spacing w:before="100" w:beforeAutospacing="1" w:after="100" w:afterAutospacing="1"/>
      <w:jc w:val="both"/>
    </w:pPr>
    <w:rPr>
      <w:sz w:val="20"/>
      <w:szCs w:val="20"/>
    </w:rPr>
  </w:style>
  <w:style w:type="paragraph" w:styleId="Nagwek">
    <w:name w:val="header"/>
    <w:basedOn w:val="Normalny"/>
    <w:link w:val="NagwekZnak"/>
    <w:uiPriority w:val="99"/>
    <w:rsid w:val="00BE245A"/>
    <w:pPr>
      <w:tabs>
        <w:tab w:val="center" w:pos="4536"/>
        <w:tab w:val="right" w:pos="9072"/>
      </w:tabs>
    </w:pPr>
  </w:style>
  <w:style w:type="character" w:customStyle="1" w:styleId="NagwekZnak">
    <w:name w:val="Nagłówek Znak"/>
    <w:link w:val="Nagwek"/>
    <w:uiPriority w:val="99"/>
    <w:rsid w:val="00BE245A"/>
    <w:rPr>
      <w:rFonts w:ascii="Times New Roman" w:eastAsia="Times New Roman" w:hAnsi="Times New Roman" w:cs="Times New Roman"/>
      <w:sz w:val="24"/>
      <w:szCs w:val="24"/>
      <w:lang w:eastAsia="pl-PL"/>
    </w:rPr>
  </w:style>
  <w:style w:type="character" w:customStyle="1" w:styleId="ZnakZnak12">
    <w:name w:val="Znak Znak12"/>
    <w:locked/>
    <w:rsid w:val="00BE245A"/>
    <w:rPr>
      <w:sz w:val="24"/>
      <w:szCs w:val="24"/>
      <w:lang w:val="pl-PL" w:eastAsia="pl-PL"/>
    </w:rPr>
  </w:style>
  <w:style w:type="paragraph" w:styleId="Stopka">
    <w:name w:val="footer"/>
    <w:basedOn w:val="Normalny"/>
    <w:link w:val="StopkaZnak"/>
    <w:uiPriority w:val="99"/>
    <w:rsid w:val="00BE245A"/>
    <w:pPr>
      <w:tabs>
        <w:tab w:val="center" w:pos="4536"/>
        <w:tab w:val="right" w:pos="9072"/>
      </w:tabs>
    </w:pPr>
    <w:rPr>
      <w:sz w:val="20"/>
      <w:szCs w:val="20"/>
    </w:rPr>
  </w:style>
  <w:style w:type="character" w:customStyle="1" w:styleId="StopkaZnak">
    <w:name w:val="Stopka Znak"/>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rsid w:val="00BE245A"/>
    <w:pPr>
      <w:ind w:left="283" w:hanging="283"/>
    </w:pPr>
    <w:rPr>
      <w:rFonts w:ascii="Arial" w:hAnsi="Arial" w:cs="Arial"/>
    </w:rPr>
  </w:style>
  <w:style w:type="paragraph" w:styleId="Lista2">
    <w:name w:val="List 2"/>
    <w:basedOn w:val="Normalny"/>
    <w:semiHidden/>
    <w:rsid w:val="00BE245A"/>
    <w:pPr>
      <w:ind w:left="566" w:hanging="283"/>
    </w:pPr>
  </w:style>
  <w:style w:type="paragraph" w:styleId="Tytu">
    <w:name w:val="Title"/>
    <w:basedOn w:val="Normalny"/>
    <w:link w:val="TytuZnak"/>
    <w:qFormat/>
    <w:rsid w:val="00BE245A"/>
    <w:pPr>
      <w:jc w:val="center"/>
    </w:pPr>
    <w:rPr>
      <w:sz w:val="28"/>
      <w:szCs w:val="28"/>
    </w:rPr>
  </w:style>
  <w:style w:type="character" w:customStyle="1" w:styleId="TytuZnak">
    <w:name w:val="Tytuł Znak"/>
    <w:link w:val="Tytu"/>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 Znak,Znak,Znak Znak Znak Znak Znak, Znak"/>
    <w:basedOn w:val="Normalny"/>
    <w:link w:val="TekstpodstawowyZnak"/>
    <w:rsid w:val="00BE245A"/>
    <w:rPr>
      <w:rFonts w:ascii="Arial" w:hAnsi="Arial" w:cs="Arial"/>
    </w:rPr>
  </w:style>
  <w:style w:type="character" w:customStyle="1" w:styleId="TekstpodstawowyZnak">
    <w:name w:val="Tekst podstawowy Znak"/>
    <w:aliases w:val="a2 Znak2,Znak Znak Znak2,Znak Znak22,Znak Znak Znak Znak Znak Znak, Znak Znak"/>
    <w:link w:val="Tekstpodstawowy"/>
    <w:rsid w:val="00BE245A"/>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BE245A"/>
    <w:rPr>
      <w:rFonts w:ascii="Arial" w:hAnsi="Arial" w:cs="Arial"/>
      <w:sz w:val="24"/>
      <w:szCs w:val="24"/>
      <w:lang w:val="pl-PL" w:eastAsia="pl-PL"/>
    </w:rPr>
  </w:style>
  <w:style w:type="paragraph" w:styleId="Tekstpodstawowywcity">
    <w:name w:val="Body Text Indent"/>
    <w:basedOn w:val="Normalny"/>
    <w:link w:val="TekstpodstawowywcityZnak"/>
    <w:rsid w:val="00BE245A"/>
    <w:pPr>
      <w:ind w:left="1416"/>
    </w:pPr>
    <w:rPr>
      <w:sz w:val="32"/>
      <w:szCs w:val="32"/>
    </w:rPr>
  </w:style>
  <w:style w:type="character" w:customStyle="1" w:styleId="TekstpodstawowywcityZnak">
    <w:name w:val="Tekst podstawowy wcięty Znak"/>
    <w:link w:val="Tekstpodstawowywcity"/>
    <w:semiHidden/>
    <w:rsid w:val="00BE245A"/>
    <w:rPr>
      <w:rFonts w:ascii="Times New Roman" w:eastAsia="Times New Roman" w:hAnsi="Times New Roman" w:cs="Times New Roman"/>
      <w:sz w:val="32"/>
      <w:szCs w:val="32"/>
      <w:lang w:eastAsia="pl-PL"/>
    </w:rPr>
  </w:style>
  <w:style w:type="character" w:customStyle="1" w:styleId="ZnakZnak9">
    <w:name w:val="Znak Znak9"/>
    <w:semiHidden/>
    <w:locked/>
    <w:rsid w:val="00BE245A"/>
    <w:rPr>
      <w:sz w:val="24"/>
      <w:szCs w:val="24"/>
    </w:rPr>
  </w:style>
  <w:style w:type="paragraph" w:styleId="Lista-kontynuacja2">
    <w:name w:val="List Continue 2"/>
    <w:basedOn w:val="Normalny"/>
    <w:semiHidden/>
    <w:rsid w:val="00BE245A"/>
    <w:pPr>
      <w:spacing w:after="120"/>
      <w:ind w:left="566"/>
    </w:pPr>
    <w:rPr>
      <w:sz w:val="20"/>
      <w:szCs w:val="20"/>
    </w:rPr>
  </w:style>
  <w:style w:type="paragraph" w:styleId="Tekstpodstawowy2">
    <w:name w:val="Body Text 2"/>
    <w:basedOn w:val="Normalny"/>
    <w:link w:val="Tekstpodstawowy2Znak"/>
    <w:rsid w:val="00BE245A"/>
    <w:pPr>
      <w:spacing w:before="120"/>
      <w:jc w:val="both"/>
    </w:pPr>
    <w:rPr>
      <w:b/>
      <w:bCs/>
      <w:sz w:val="25"/>
      <w:szCs w:val="25"/>
    </w:rPr>
  </w:style>
  <w:style w:type="character" w:customStyle="1" w:styleId="Tekstpodstawowy2Znak">
    <w:name w:val="Tekst podstawowy 2 Znak"/>
    <w:link w:val="Tekstpodstawowy2"/>
    <w:rsid w:val="00BE245A"/>
    <w:rPr>
      <w:rFonts w:ascii="Times New Roman" w:eastAsia="Times New Roman" w:hAnsi="Times New Roman" w:cs="Times New Roman"/>
      <w:b/>
      <w:bCs/>
      <w:sz w:val="25"/>
      <w:szCs w:val="25"/>
      <w:lang w:eastAsia="pl-PL"/>
    </w:rPr>
  </w:style>
  <w:style w:type="character" w:customStyle="1" w:styleId="ZnakZnak8">
    <w:name w:val="Znak Znak8"/>
    <w:semiHidden/>
    <w:locked/>
    <w:rsid w:val="00BE245A"/>
    <w:rPr>
      <w:sz w:val="24"/>
      <w:szCs w:val="24"/>
    </w:rPr>
  </w:style>
  <w:style w:type="paragraph" w:styleId="Tekstpodstawowy3">
    <w:name w:val="Body Text 3"/>
    <w:basedOn w:val="Normalny"/>
    <w:link w:val="Tekstpodstawowy3Znak"/>
    <w:rsid w:val="00BE245A"/>
    <w:pPr>
      <w:spacing w:before="120"/>
      <w:jc w:val="both"/>
    </w:pPr>
    <w:rPr>
      <w:i/>
      <w:iCs/>
    </w:rPr>
  </w:style>
  <w:style w:type="character" w:customStyle="1" w:styleId="Tekstpodstawowy3Znak">
    <w:name w:val="Tekst podstawowy 3 Znak"/>
    <w:link w:val="Tekstpodstawowy3"/>
    <w:semiHidden/>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rsid w:val="00BE245A"/>
    <w:pPr>
      <w:ind w:firstLine="420"/>
    </w:pPr>
    <w:rPr>
      <w:b/>
      <w:bCs/>
      <w:i/>
      <w:iCs/>
    </w:rPr>
  </w:style>
  <w:style w:type="character" w:customStyle="1" w:styleId="Tekstpodstawowywcity2Znak">
    <w:name w:val="Tekst podstawowy wcięty 2 Znak"/>
    <w:link w:val="Tekstpodstawowywcity2"/>
    <w:semiHidden/>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semiHidden/>
    <w:rsid w:val="00BE245A"/>
    <w:pPr>
      <w:spacing w:before="240" w:after="120"/>
      <w:ind w:left="567" w:hanging="567"/>
      <w:jc w:val="both"/>
    </w:pPr>
    <w:rPr>
      <w:sz w:val="22"/>
      <w:szCs w:val="22"/>
    </w:rPr>
  </w:style>
  <w:style w:type="character" w:customStyle="1" w:styleId="Tekstpodstawowywcity3Znak">
    <w:name w:val="Tekst podstawowy wcięty 3 Znak"/>
    <w:link w:val="Tekstpodstawowywcity3"/>
    <w:semiHidden/>
    <w:rsid w:val="00BE245A"/>
    <w:rPr>
      <w:rFonts w:ascii="Times New Roman" w:eastAsia="Times New Roman" w:hAnsi="Times New Roman" w:cs="Times New Roman"/>
      <w:lang w:eastAsia="pl-PL"/>
    </w:rPr>
  </w:style>
  <w:style w:type="character" w:customStyle="1" w:styleId="ZnakZnak5">
    <w:name w:val="Znak Znak5"/>
    <w:semiHidden/>
    <w:locked/>
    <w:rsid w:val="00BE245A"/>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link w:val="Zwykytekst"/>
    <w:rsid w:val="00BE245A"/>
    <w:rPr>
      <w:rFonts w:ascii="Courier New" w:eastAsia="Times New Roman" w:hAnsi="Courier New" w:cs="Courier New"/>
      <w:sz w:val="20"/>
      <w:szCs w:val="20"/>
      <w:lang w:eastAsia="pl-PL"/>
    </w:rPr>
  </w:style>
  <w:style w:type="character" w:customStyle="1" w:styleId="PlainTextChar">
    <w:name w:val="Plain Text Char"/>
    <w:locked/>
    <w:rsid w:val="00BE245A"/>
    <w:rPr>
      <w:rFonts w:ascii="Courier New" w:hAnsi="Courier New" w:cs="Courier New"/>
      <w:lang w:val="pl-PL" w:eastAsia="pl-PL"/>
    </w:rPr>
  </w:style>
  <w:style w:type="paragraph" w:customStyle="1" w:styleId="tytu0">
    <w:name w:val="tytuł"/>
    <w:basedOn w:val="Normalny"/>
    <w:next w:val="Normalny"/>
    <w:autoRedefine/>
    <w:rsid w:val="00BE245A"/>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BE245A"/>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BE245A"/>
    <w:pPr>
      <w:ind w:left="3480" w:right="-157" w:hanging="1800"/>
      <w:jc w:val="both"/>
    </w:pPr>
    <w:rPr>
      <w:rFonts w:ascii="Times New Roman" w:hAnsi="Times New Roman" w:cs="Times New Roman"/>
    </w:rPr>
  </w:style>
  <w:style w:type="paragraph" w:customStyle="1" w:styleId="rozdzia">
    <w:name w:val="rozdział"/>
    <w:basedOn w:val="Normalny"/>
    <w:autoRedefine/>
    <w:rsid w:val="00BE245A"/>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ind w:left="426" w:hanging="284"/>
      <w:jc w:val="both"/>
    </w:pPr>
    <w:rPr>
      <w:rFonts w:ascii="Times New Roman" w:eastAsia="Times New Roman" w:hAnsi="Times New Roman"/>
      <w:sz w:val="24"/>
      <w:szCs w:val="24"/>
    </w:rPr>
  </w:style>
  <w:style w:type="paragraph" w:customStyle="1" w:styleId="pkt">
    <w:name w:val="pkt"/>
    <w:basedOn w:val="Normalny"/>
    <w:uiPriority w:val="99"/>
    <w:rsid w:val="00BE245A"/>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
    <w:name w:val="numerowanie"/>
    <w:basedOn w:val="Normalny"/>
    <w:autoRedefine/>
    <w:rsid w:val="00BE245A"/>
    <w:pPr>
      <w:jc w:val="both"/>
    </w:pPr>
  </w:style>
  <w:style w:type="paragraph" w:customStyle="1" w:styleId="Nagwekstrony">
    <w:name w:val="Nag?—wek strony"/>
    <w:basedOn w:val="Normalny"/>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rsid w:val="00BE245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sid w:val="00BE245A"/>
    <w:rPr>
      <w:b/>
      <w:bCs/>
    </w:rPr>
  </w:style>
  <w:style w:type="character" w:styleId="Numerstrony">
    <w:name w:val="page number"/>
    <w:basedOn w:val="Domylnaczcionkaakapitu"/>
    <w:semiHidden/>
    <w:rsid w:val="00BE245A"/>
  </w:style>
  <w:style w:type="character" w:styleId="Pogrubienie">
    <w:name w:val="Strong"/>
    <w:qFormat/>
    <w:rsid w:val="00BE245A"/>
    <w:rPr>
      <w:b/>
      <w:bCs/>
    </w:rPr>
  </w:style>
  <w:style w:type="character" w:styleId="Uwydatnienie">
    <w:name w:val="Emphasis"/>
    <w:qFormat/>
    <w:rsid w:val="00BE245A"/>
    <w:rPr>
      <w:i/>
      <w:iCs/>
    </w:rPr>
  </w:style>
  <w:style w:type="paragraph" w:styleId="Tekstdymka">
    <w:name w:val="Balloon Text"/>
    <w:basedOn w:val="Normalny"/>
    <w:link w:val="TekstdymkaZnak"/>
    <w:semiHidden/>
    <w:rsid w:val="00BE245A"/>
    <w:rPr>
      <w:rFonts w:ascii="Tahoma" w:hAnsi="Tahoma" w:cs="Tahoma"/>
      <w:sz w:val="16"/>
      <w:szCs w:val="16"/>
    </w:rPr>
  </w:style>
  <w:style w:type="character" w:customStyle="1" w:styleId="TekstdymkaZnak">
    <w:name w:val="Tekst dymka Znak"/>
    <w:link w:val="Tekstdymka"/>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uiPriority w:val="99"/>
    <w:rsid w:val="00BE245A"/>
    <w:rPr>
      <w:sz w:val="16"/>
      <w:szCs w:val="16"/>
    </w:rPr>
  </w:style>
  <w:style w:type="paragraph" w:styleId="Tekstkomentarza">
    <w:name w:val="annotation text"/>
    <w:basedOn w:val="Normalny"/>
    <w:link w:val="TekstkomentarzaZnak"/>
    <w:uiPriority w:val="99"/>
    <w:rsid w:val="00BE245A"/>
    <w:rPr>
      <w:sz w:val="20"/>
      <w:szCs w:val="20"/>
    </w:rPr>
  </w:style>
  <w:style w:type="character" w:customStyle="1" w:styleId="TekstkomentarzaZnak">
    <w:name w:val="Tekst komentarza Znak"/>
    <w:link w:val="Tekstkomentarza"/>
    <w:uiPriority w:val="99"/>
    <w:rsid w:val="00BE245A"/>
    <w:rPr>
      <w:rFonts w:ascii="Times New Roman" w:eastAsia="Times New Roman" w:hAnsi="Times New Roman" w:cs="Times New Roman"/>
      <w:sz w:val="20"/>
      <w:szCs w:val="20"/>
      <w:lang w:eastAsia="pl-PL"/>
    </w:rPr>
  </w:style>
  <w:style w:type="character" w:customStyle="1" w:styleId="ZnakZnak2">
    <w:name w:val="Znak Znak2"/>
    <w:semiHidden/>
    <w:locked/>
    <w:rsid w:val="00BE245A"/>
    <w:rPr>
      <w:sz w:val="20"/>
      <w:szCs w:val="20"/>
    </w:rPr>
  </w:style>
  <w:style w:type="paragraph" w:styleId="Tematkomentarza">
    <w:name w:val="annotation subject"/>
    <w:basedOn w:val="Tekstkomentarza"/>
    <w:next w:val="Tekstkomentarza"/>
    <w:link w:val="TematkomentarzaZnak"/>
    <w:semiHidden/>
    <w:rsid w:val="00BE245A"/>
    <w:rPr>
      <w:b/>
      <w:bCs/>
    </w:rPr>
  </w:style>
  <w:style w:type="character" w:customStyle="1" w:styleId="TematkomentarzaZnak">
    <w:name w:val="Temat komentarza Znak"/>
    <w:link w:val="Tematkomentarza"/>
    <w:semiHidden/>
    <w:rsid w:val="00BE245A"/>
    <w:rPr>
      <w:rFonts w:ascii="Times New Roman" w:eastAsia="Times New Roman" w:hAnsi="Times New Roman" w:cs="Times New Roman"/>
      <w:b/>
      <w:bCs/>
      <w:sz w:val="20"/>
      <w:szCs w:val="20"/>
      <w:lang w:eastAsia="pl-PL"/>
    </w:rPr>
  </w:style>
  <w:style w:type="character" w:customStyle="1" w:styleId="ZnakZnak1">
    <w:name w:val="Znak Znak1"/>
    <w:semiHidden/>
    <w:locked/>
    <w:rsid w:val="00BE245A"/>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BE245A"/>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rsid w:val="00BE245A"/>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rsid w:val="00BE245A"/>
  </w:style>
  <w:style w:type="paragraph" w:styleId="Tekstprzypisudolnego">
    <w:name w:val="footnote text"/>
    <w:aliases w:val="Tekst przypisu Znak"/>
    <w:basedOn w:val="Normalny"/>
    <w:link w:val="TekstprzypisudolnegoZnak"/>
    <w:uiPriority w:val="99"/>
    <w:rsid w:val="00BE245A"/>
    <w:rPr>
      <w:sz w:val="20"/>
      <w:szCs w:val="20"/>
    </w:rPr>
  </w:style>
  <w:style w:type="character" w:customStyle="1" w:styleId="TekstprzypisudolnegoZnak">
    <w:name w:val="Tekst przypisu dolnego Znak"/>
    <w:aliases w:val="Tekst przypisu Znak Znak"/>
    <w:link w:val="Tekstprzypisudolnego"/>
    <w:uiPriority w:val="99"/>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BE245A"/>
    <w:rPr>
      <w:sz w:val="20"/>
      <w:szCs w:val="20"/>
    </w:rPr>
  </w:style>
  <w:style w:type="character" w:styleId="Odwoanieprzypisudolnego">
    <w:name w:val="footnote reference"/>
    <w:uiPriority w:val="99"/>
    <w:rsid w:val="00BE245A"/>
    <w:rPr>
      <w:vertAlign w:val="superscript"/>
    </w:rPr>
  </w:style>
  <w:style w:type="character" w:styleId="Hipercze">
    <w:name w:val="Hyperlink"/>
    <w:rsid w:val="00BE245A"/>
    <w:rPr>
      <w:color w:val="0000FF"/>
      <w:u w:val="single"/>
    </w:rPr>
  </w:style>
  <w:style w:type="paragraph" w:customStyle="1" w:styleId="Style7">
    <w:name w:val="Style7"/>
    <w:basedOn w:val="Normalny"/>
    <w:rsid w:val="00BE245A"/>
    <w:pPr>
      <w:widowControl w:val="0"/>
      <w:autoSpaceDE w:val="0"/>
      <w:autoSpaceDN w:val="0"/>
      <w:adjustRightInd w:val="0"/>
      <w:jc w:val="both"/>
    </w:pPr>
  </w:style>
  <w:style w:type="paragraph" w:customStyle="1" w:styleId="Style9">
    <w:name w:val="Style9"/>
    <w:basedOn w:val="Normalny"/>
    <w:rsid w:val="00BE245A"/>
    <w:pPr>
      <w:widowControl w:val="0"/>
      <w:autoSpaceDE w:val="0"/>
      <w:autoSpaceDN w:val="0"/>
      <w:adjustRightInd w:val="0"/>
      <w:spacing w:line="413" w:lineRule="exact"/>
      <w:jc w:val="right"/>
    </w:pPr>
  </w:style>
  <w:style w:type="paragraph" w:customStyle="1" w:styleId="Style10">
    <w:name w:val="Style10"/>
    <w:basedOn w:val="Normalny"/>
    <w:rsid w:val="00BE245A"/>
    <w:pPr>
      <w:widowControl w:val="0"/>
      <w:autoSpaceDE w:val="0"/>
      <w:autoSpaceDN w:val="0"/>
      <w:adjustRightInd w:val="0"/>
      <w:jc w:val="both"/>
    </w:pPr>
  </w:style>
  <w:style w:type="paragraph" w:customStyle="1" w:styleId="Style12">
    <w:name w:val="Style12"/>
    <w:basedOn w:val="Normalny"/>
    <w:rsid w:val="00BE245A"/>
    <w:pPr>
      <w:widowControl w:val="0"/>
      <w:autoSpaceDE w:val="0"/>
      <w:autoSpaceDN w:val="0"/>
      <w:adjustRightInd w:val="0"/>
    </w:pPr>
  </w:style>
  <w:style w:type="paragraph" w:customStyle="1" w:styleId="Style14">
    <w:name w:val="Style14"/>
    <w:basedOn w:val="Normalny"/>
    <w:rsid w:val="00BE245A"/>
    <w:pPr>
      <w:widowControl w:val="0"/>
      <w:autoSpaceDE w:val="0"/>
      <w:autoSpaceDN w:val="0"/>
      <w:adjustRightInd w:val="0"/>
      <w:spacing w:line="274" w:lineRule="exact"/>
      <w:ind w:hanging="1800"/>
      <w:jc w:val="both"/>
    </w:pPr>
  </w:style>
  <w:style w:type="paragraph" w:customStyle="1" w:styleId="Style15">
    <w:name w:val="Style15"/>
    <w:basedOn w:val="Normalny"/>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semiHidden/>
    <w:rsid w:val="00BE245A"/>
    <w:rPr>
      <w:color w:val="800080"/>
      <w:u w:val="single"/>
    </w:rPr>
  </w:style>
  <w:style w:type="paragraph" w:customStyle="1" w:styleId="Akapitzlist1">
    <w:name w:val="Akapit z listą1"/>
    <w:basedOn w:val="Normalny"/>
    <w:rsid w:val="00BE245A"/>
    <w:pPr>
      <w:ind w:left="708"/>
    </w:pPr>
  </w:style>
  <w:style w:type="character" w:customStyle="1" w:styleId="ZnakZnak40">
    <w:name w:val="Znak Znak40"/>
    <w:semiHidden/>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BE245A"/>
    <w:rPr>
      <w:sz w:val="20"/>
      <w:szCs w:val="20"/>
    </w:rPr>
  </w:style>
  <w:style w:type="character" w:customStyle="1" w:styleId="TekstprzypisukocowegoZnak">
    <w:name w:val="Tekst przypisu końcowego Znak"/>
    <w:link w:val="Tekstprzypisukocowego"/>
    <w:rsid w:val="00BE245A"/>
    <w:rPr>
      <w:rFonts w:ascii="Times New Roman" w:eastAsia="Times New Roman" w:hAnsi="Times New Roman" w:cs="Times New Roman"/>
      <w:sz w:val="20"/>
      <w:szCs w:val="20"/>
      <w:lang w:eastAsia="pl-PL"/>
    </w:rPr>
  </w:style>
  <w:style w:type="character" w:customStyle="1" w:styleId="ZnakZnak">
    <w:name w:val="Znak Znak"/>
    <w:basedOn w:val="Domylnaczcionkaakapitu"/>
    <w:locked/>
    <w:rsid w:val="00BE245A"/>
  </w:style>
  <w:style w:type="character" w:styleId="Odwoanieprzypisukocowego">
    <w:name w:val="endnote reference"/>
    <w:rsid w:val="00BE245A"/>
    <w:rPr>
      <w:vertAlign w:val="superscript"/>
    </w:rPr>
  </w:style>
  <w:style w:type="paragraph" w:styleId="Akapitzlist">
    <w:name w:val="List Paragraph"/>
    <w:aliases w:val="Numerowanie,List Paragraph,Alpha list,Podsis rysunku,BulletC,Obiekt,List Paragraph1,Akapit z listą31,Wyliczanie,Bullets,normalny tekst,Normal,Normalny2,A_wyliczenie,maz_wyliczenie,opis dzialania,K-P_odwolanie,x.,Punktowani,Bullet Number,l"/>
    <w:basedOn w:val="Normalny"/>
    <w:link w:val="AkapitzlistZnak"/>
    <w:qFormat/>
    <w:rsid w:val="00BE245A"/>
    <w:pPr>
      <w:spacing w:line="276" w:lineRule="auto"/>
      <w:ind w:left="720"/>
    </w:pPr>
    <w:rPr>
      <w:rFonts w:ascii="Arial" w:hAnsi="Arial" w:cs="Arial"/>
      <w:sz w:val="22"/>
      <w:szCs w:val="22"/>
      <w:lang w:eastAsia="en-US"/>
    </w:rPr>
  </w:style>
  <w:style w:type="paragraph" w:customStyle="1" w:styleId="Zwykytekst1">
    <w:name w:val="Zwykły tekst1"/>
    <w:basedOn w:val="Normalny"/>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rsid w:val="00BE245A"/>
    <w:pPr>
      <w:suppressAutoHyphens/>
      <w:jc w:val="both"/>
    </w:pPr>
    <w:rPr>
      <w:lang w:eastAsia="ar-SA"/>
    </w:rPr>
  </w:style>
  <w:style w:type="table" w:styleId="Tabela-Siatka">
    <w:name w:val="Table Grid"/>
    <w:basedOn w:val="Standardowy"/>
    <w:uiPriority w:val="59"/>
    <w:rsid w:val="00BE245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BE245A"/>
    <w:rPr>
      <w:rFonts w:ascii="Times New Roman" w:eastAsia="Times New Roman" w:hAnsi="Times New Roman"/>
      <w:sz w:val="24"/>
      <w:szCs w:val="24"/>
    </w:rPr>
  </w:style>
  <w:style w:type="paragraph" w:styleId="Podtytu">
    <w:name w:val="Subtitle"/>
    <w:basedOn w:val="Normalny"/>
    <w:next w:val="Tekstpodstawowy"/>
    <w:link w:val="PodtytuZnak"/>
    <w:qFormat/>
    <w:rsid w:val="00BE245A"/>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sid w:val="00BE245A"/>
    <w:rPr>
      <w:rFonts w:ascii="Arial" w:eastAsia="DejaVu Sans" w:hAnsi="Arial" w:cs="DejaVu Sans"/>
      <w:i/>
      <w:iCs/>
      <w:sz w:val="28"/>
      <w:szCs w:val="28"/>
      <w:lang w:eastAsia="ar-SA"/>
    </w:rPr>
  </w:style>
  <w:style w:type="character" w:customStyle="1" w:styleId="AkapitzlistZnak">
    <w:name w:val="Akapit z listą Znak"/>
    <w:aliases w:val="Numerowanie Znak,List Paragraph Znak,Alpha list Znak,Podsis rysunku Znak,BulletC Znak,Obiekt Znak,List Paragraph1 Znak,Akapit z listą31 Znak,Wyliczanie Znak,Bullets Znak,normalny tekst Znak,Normal Znak,Normalny2 Znak,x. Znak,l Znak"/>
    <w:link w:val="Akapitzlist"/>
    <w:qFormat/>
    <w:rsid w:val="00BE245A"/>
    <w:rPr>
      <w:rFonts w:ascii="Arial" w:eastAsia="Times New Roman" w:hAnsi="Arial" w:cs="Arial"/>
    </w:rPr>
  </w:style>
  <w:style w:type="paragraph" w:customStyle="1" w:styleId="Tekstpodstawowy21">
    <w:name w:val="Tekst podstawowy 21"/>
    <w:basedOn w:val="Normalny"/>
    <w:rsid w:val="005E6D74"/>
    <w:pPr>
      <w:suppressAutoHyphens/>
      <w:spacing w:before="120"/>
      <w:jc w:val="both"/>
    </w:pPr>
    <w:rPr>
      <w:b/>
      <w:bCs/>
      <w:sz w:val="25"/>
      <w:lang w:eastAsia="ar-SA"/>
    </w:rPr>
  </w:style>
  <w:style w:type="character" w:styleId="Wyrnieniedelikatne">
    <w:name w:val="Subtle Emphasis"/>
    <w:uiPriority w:val="19"/>
    <w:qFormat/>
    <w:rsid w:val="00120421"/>
    <w:rPr>
      <w:i/>
      <w:iCs/>
      <w:color w:val="808080"/>
    </w:rPr>
  </w:style>
  <w:style w:type="paragraph" w:customStyle="1" w:styleId="Lista21">
    <w:name w:val="Lista 21"/>
    <w:basedOn w:val="Normalny"/>
    <w:rsid w:val="00835D08"/>
    <w:pPr>
      <w:suppressAutoHyphens/>
      <w:ind w:left="566" w:hanging="283"/>
    </w:pPr>
    <w:rPr>
      <w:lang w:eastAsia="ar-SA"/>
    </w:rPr>
  </w:style>
  <w:style w:type="paragraph" w:customStyle="1" w:styleId="Zwykytekst3">
    <w:name w:val="Zwykły tekst3"/>
    <w:basedOn w:val="Normalny"/>
    <w:rsid w:val="00835D08"/>
    <w:rPr>
      <w:rFonts w:ascii="Courier New" w:hAnsi="Courier New"/>
      <w:sz w:val="20"/>
      <w:szCs w:val="20"/>
      <w:lang w:eastAsia="ar-SA"/>
    </w:rPr>
  </w:style>
  <w:style w:type="paragraph" w:customStyle="1" w:styleId="Zwykytekst4">
    <w:name w:val="Zwykły tekst4"/>
    <w:basedOn w:val="Normalny"/>
    <w:rsid w:val="00835D08"/>
    <w:rPr>
      <w:rFonts w:ascii="Courier New" w:hAnsi="Courier New"/>
      <w:sz w:val="20"/>
      <w:szCs w:val="20"/>
      <w:lang w:eastAsia="ar-SA"/>
    </w:rPr>
  </w:style>
  <w:style w:type="paragraph" w:customStyle="1" w:styleId="FR1">
    <w:name w:val="FR1"/>
    <w:rsid w:val="00CC0A80"/>
    <w:pPr>
      <w:widowControl w:val="0"/>
      <w:autoSpaceDE w:val="0"/>
      <w:autoSpaceDN w:val="0"/>
      <w:adjustRightInd w:val="0"/>
      <w:spacing w:before="300"/>
      <w:ind w:left="5280"/>
    </w:pPr>
    <w:rPr>
      <w:rFonts w:ascii="Arial" w:eastAsia="Times New Roman" w:hAnsi="Arial" w:cs="Arial"/>
      <w:noProof/>
    </w:rPr>
  </w:style>
  <w:style w:type="character" w:customStyle="1" w:styleId="akapitustep1">
    <w:name w:val="akapitustep1"/>
    <w:basedOn w:val="Domylnaczcionkaakapitu"/>
    <w:rsid w:val="00CC0A80"/>
  </w:style>
  <w:style w:type="paragraph" w:customStyle="1" w:styleId="H3">
    <w:name w:val="H3"/>
    <w:basedOn w:val="Normalny"/>
    <w:next w:val="Normalny"/>
    <w:rsid w:val="00CC0A80"/>
    <w:pPr>
      <w:keepNext/>
      <w:spacing w:before="100" w:after="100"/>
      <w:outlineLvl w:val="3"/>
    </w:pPr>
    <w:rPr>
      <w:b/>
      <w:snapToGrid w:val="0"/>
      <w:sz w:val="28"/>
      <w:szCs w:val="20"/>
    </w:rPr>
  </w:style>
  <w:style w:type="paragraph" w:customStyle="1" w:styleId="H4">
    <w:name w:val="H4"/>
    <w:basedOn w:val="Normalny"/>
    <w:next w:val="Normalny"/>
    <w:rsid w:val="00CC0A80"/>
    <w:pPr>
      <w:keepNext/>
      <w:spacing w:before="100" w:after="100"/>
      <w:outlineLvl w:val="4"/>
    </w:pPr>
    <w:rPr>
      <w:b/>
      <w:snapToGrid w:val="0"/>
      <w:szCs w:val="20"/>
    </w:rPr>
  </w:style>
  <w:style w:type="paragraph" w:styleId="Listapunktowana">
    <w:name w:val="List Bullet"/>
    <w:basedOn w:val="Normalny"/>
    <w:autoRedefine/>
    <w:rsid w:val="00CC0A80"/>
    <w:pPr>
      <w:widowControl w:val="0"/>
      <w:jc w:val="center"/>
    </w:pPr>
    <w:rPr>
      <w:rFonts w:ascii="Verdana" w:hAnsi="Verdana"/>
      <w:bCs/>
      <w:i/>
      <w:iCs/>
      <w:sz w:val="16"/>
      <w:szCs w:val="16"/>
    </w:rPr>
  </w:style>
  <w:style w:type="character" w:customStyle="1" w:styleId="akapitdomyslny1">
    <w:name w:val="akapitdomyslny1"/>
    <w:basedOn w:val="Domylnaczcionkaakapitu"/>
    <w:rsid w:val="00CC0A80"/>
  </w:style>
  <w:style w:type="paragraph" w:customStyle="1" w:styleId="Default">
    <w:name w:val="Default"/>
    <w:rsid w:val="00CC0A80"/>
    <w:pPr>
      <w:autoSpaceDE w:val="0"/>
      <w:autoSpaceDN w:val="0"/>
      <w:adjustRightInd w:val="0"/>
    </w:pPr>
    <w:rPr>
      <w:rFonts w:ascii="Times New Roman" w:eastAsia="Times New Roman" w:hAnsi="Times New Roman"/>
      <w:color w:val="000000"/>
      <w:sz w:val="24"/>
      <w:szCs w:val="24"/>
    </w:rPr>
  </w:style>
  <w:style w:type="paragraph" w:customStyle="1" w:styleId="Style3">
    <w:name w:val="Style 3"/>
    <w:uiPriority w:val="99"/>
    <w:rsid w:val="00CC0A80"/>
    <w:pPr>
      <w:widowControl w:val="0"/>
      <w:autoSpaceDE w:val="0"/>
      <w:autoSpaceDN w:val="0"/>
      <w:ind w:left="432"/>
    </w:pPr>
    <w:rPr>
      <w:rFonts w:ascii="Tahoma" w:eastAsia="Times New Roman" w:hAnsi="Tahoma" w:cs="Tahoma"/>
      <w:sz w:val="22"/>
      <w:szCs w:val="22"/>
      <w:lang w:val="en-US"/>
    </w:rPr>
  </w:style>
  <w:style w:type="table" w:customStyle="1" w:styleId="Tabela-Siatka1">
    <w:name w:val="Tabela - Siatka1"/>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677B24"/>
    <w:pPr>
      <w:suppressAutoHyphens/>
      <w:spacing w:before="120"/>
      <w:jc w:val="both"/>
    </w:pPr>
    <w:rPr>
      <w:b/>
      <w:bCs/>
      <w:sz w:val="25"/>
      <w:szCs w:val="25"/>
      <w:lang w:eastAsia="ar-SA"/>
    </w:rPr>
  </w:style>
  <w:style w:type="paragraph" w:customStyle="1" w:styleId="Tekstpodstawowy32">
    <w:name w:val="Tekst podstawowy 32"/>
    <w:basedOn w:val="Normalny"/>
    <w:rsid w:val="00D22389"/>
    <w:pPr>
      <w:suppressAutoHyphens/>
      <w:spacing w:after="120"/>
    </w:pPr>
    <w:rPr>
      <w:sz w:val="16"/>
      <w:szCs w:val="16"/>
      <w:lang w:eastAsia="ar-SA"/>
    </w:rPr>
  </w:style>
  <w:style w:type="character" w:customStyle="1" w:styleId="Teksttreci">
    <w:name w:val="Tekst treści_"/>
    <w:basedOn w:val="Domylnaczcionkaakapitu"/>
    <w:link w:val="Teksttreci0"/>
    <w:rsid w:val="00EF2953"/>
    <w:rPr>
      <w:rFonts w:ascii="Arial" w:eastAsia="Arial" w:hAnsi="Arial" w:cs="Arial"/>
      <w:sz w:val="22"/>
      <w:szCs w:val="22"/>
    </w:rPr>
  </w:style>
  <w:style w:type="paragraph" w:customStyle="1" w:styleId="Teksttreci0">
    <w:name w:val="Tekst treści"/>
    <w:basedOn w:val="Normalny"/>
    <w:link w:val="Teksttreci"/>
    <w:rsid w:val="00EF2953"/>
    <w:pPr>
      <w:widowControl w:val="0"/>
    </w:pPr>
    <w:rPr>
      <w:rFonts w:ascii="Arial" w:eastAsia="Arial" w:hAnsi="Arial" w:cs="Arial"/>
      <w:sz w:val="22"/>
      <w:szCs w:val="22"/>
    </w:rPr>
  </w:style>
  <w:style w:type="numbering" w:customStyle="1" w:styleId="Nagwki31">
    <w:name w:val="Nagłówki31"/>
    <w:uiPriority w:val="99"/>
    <w:rsid w:val="007B6382"/>
    <w:pPr>
      <w:numPr>
        <w:numId w:val="3"/>
      </w:numPr>
    </w:pPr>
  </w:style>
  <w:style w:type="paragraph" w:customStyle="1" w:styleId="DomylneA">
    <w:name w:val="Domyślne A"/>
    <w:rsid w:val="00F11945"/>
    <w:pPr>
      <w:pBdr>
        <w:top w:val="nil"/>
        <w:left w:val="nil"/>
        <w:bottom w:val="nil"/>
        <w:right w:val="nil"/>
        <w:between w:val="nil"/>
        <w:bar w:val="nil"/>
      </w:pBdr>
      <w:suppressAutoHyphens/>
    </w:pPr>
    <w:rPr>
      <w:rFonts w:ascii="Helvetica" w:eastAsia="Arial Unicode MS" w:hAnsi="Helvetica" w:cs="Arial Unicode MS"/>
      <w:color w:val="000000"/>
      <w:sz w:val="22"/>
      <w:szCs w:val="22"/>
      <w:u w:color="000000"/>
      <w:bdr w:val="nil"/>
    </w:rPr>
  </w:style>
  <w:style w:type="character" w:customStyle="1" w:styleId="ui-provider">
    <w:name w:val="ui-provider"/>
    <w:basedOn w:val="Domylnaczcionkaakapitu"/>
    <w:rsid w:val="00D24F53"/>
  </w:style>
  <w:style w:type="character" w:styleId="Nierozpoznanawzmianka">
    <w:name w:val="Unresolved Mention"/>
    <w:basedOn w:val="Domylnaczcionkaakapitu"/>
    <w:uiPriority w:val="99"/>
    <w:semiHidden/>
    <w:unhideWhenUsed/>
    <w:rsid w:val="009E5B9D"/>
    <w:rPr>
      <w:color w:val="605E5C"/>
      <w:shd w:val="clear" w:color="auto" w:fill="E1DFDD"/>
    </w:rPr>
  </w:style>
  <w:style w:type="paragraph" w:customStyle="1" w:styleId="Blockquote">
    <w:name w:val="Blockquote"/>
    <w:basedOn w:val="Normalny"/>
    <w:rsid w:val="00F078BB"/>
    <w:pPr>
      <w:widowControl w:val="0"/>
      <w:spacing w:before="100" w:after="100"/>
      <w:ind w:left="360" w:right="360"/>
    </w:pPr>
    <w:rPr>
      <w:snapToGrid w:val="0"/>
      <w:szCs w:val="20"/>
      <w:lang w:val="en-US"/>
    </w:rPr>
  </w:style>
  <w:style w:type="paragraph" w:customStyle="1" w:styleId="awciety">
    <w:name w:val="a) wciety"/>
    <w:basedOn w:val="Normalny"/>
    <w:rsid w:val="0051544A"/>
    <w:pPr>
      <w:suppressAutoHyphens/>
      <w:spacing w:after="120"/>
      <w:ind w:left="284" w:hanging="284"/>
      <w:jc w:val="both"/>
    </w:pPr>
    <w:rPr>
      <w:kern w:val="1"/>
      <w:szCs w:val="20"/>
      <w:lang w:eastAsia="ar-SA"/>
    </w:rPr>
  </w:style>
  <w:style w:type="paragraph" w:customStyle="1" w:styleId="Standarduser">
    <w:name w:val="Standard (user)"/>
    <w:rsid w:val="00255CD8"/>
    <w:pPr>
      <w:widowControl w:val="0"/>
      <w:suppressAutoHyphens/>
      <w:autoSpaceDN w:val="0"/>
      <w:textAlignment w:val="baseline"/>
    </w:pPr>
    <w:rPr>
      <w:rFonts w:ascii="Times New Roman" w:eastAsia="Times New Roman" w:hAnsi="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114503">
      <w:bodyDiv w:val="1"/>
      <w:marLeft w:val="0"/>
      <w:marRight w:val="0"/>
      <w:marTop w:val="0"/>
      <w:marBottom w:val="0"/>
      <w:divBdr>
        <w:top w:val="none" w:sz="0" w:space="0" w:color="auto"/>
        <w:left w:val="none" w:sz="0" w:space="0" w:color="auto"/>
        <w:bottom w:val="none" w:sz="0" w:space="0" w:color="auto"/>
        <w:right w:val="none" w:sz="0" w:space="0" w:color="auto"/>
      </w:divBdr>
    </w:div>
    <w:div w:id="395666629">
      <w:bodyDiv w:val="1"/>
      <w:marLeft w:val="0"/>
      <w:marRight w:val="0"/>
      <w:marTop w:val="0"/>
      <w:marBottom w:val="0"/>
      <w:divBdr>
        <w:top w:val="none" w:sz="0" w:space="0" w:color="auto"/>
        <w:left w:val="none" w:sz="0" w:space="0" w:color="auto"/>
        <w:bottom w:val="none" w:sz="0" w:space="0" w:color="auto"/>
        <w:right w:val="none" w:sz="0" w:space="0" w:color="auto"/>
      </w:divBdr>
    </w:div>
    <w:div w:id="425227893">
      <w:bodyDiv w:val="1"/>
      <w:marLeft w:val="0"/>
      <w:marRight w:val="0"/>
      <w:marTop w:val="0"/>
      <w:marBottom w:val="0"/>
      <w:divBdr>
        <w:top w:val="none" w:sz="0" w:space="0" w:color="auto"/>
        <w:left w:val="none" w:sz="0" w:space="0" w:color="auto"/>
        <w:bottom w:val="none" w:sz="0" w:space="0" w:color="auto"/>
        <w:right w:val="none" w:sz="0" w:space="0" w:color="auto"/>
      </w:divBdr>
    </w:div>
    <w:div w:id="644971156">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96991694">
      <w:bodyDiv w:val="1"/>
      <w:marLeft w:val="0"/>
      <w:marRight w:val="0"/>
      <w:marTop w:val="0"/>
      <w:marBottom w:val="0"/>
      <w:divBdr>
        <w:top w:val="none" w:sz="0" w:space="0" w:color="auto"/>
        <w:left w:val="none" w:sz="0" w:space="0" w:color="auto"/>
        <w:bottom w:val="none" w:sz="0" w:space="0" w:color="auto"/>
        <w:right w:val="none" w:sz="0" w:space="0" w:color="auto"/>
      </w:divBdr>
    </w:div>
    <w:div w:id="951396884">
      <w:bodyDiv w:val="1"/>
      <w:marLeft w:val="0"/>
      <w:marRight w:val="0"/>
      <w:marTop w:val="0"/>
      <w:marBottom w:val="0"/>
      <w:divBdr>
        <w:top w:val="none" w:sz="0" w:space="0" w:color="auto"/>
        <w:left w:val="none" w:sz="0" w:space="0" w:color="auto"/>
        <w:bottom w:val="none" w:sz="0" w:space="0" w:color="auto"/>
        <w:right w:val="none" w:sz="0" w:space="0" w:color="auto"/>
      </w:divBdr>
    </w:div>
    <w:div w:id="1599097414">
      <w:bodyDiv w:val="1"/>
      <w:marLeft w:val="0"/>
      <w:marRight w:val="0"/>
      <w:marTop w:val="0"/>
      <w:marBottom w:val="0"/>
      <w:divBdr>
        <w:top w:val="none" w:sz="0" w:space="0" w:color="auto"/>
        <w:left w:val="none" w:sz="0" w:space="0" w:color="auto"/>
        <w:bottom w:val="none" w:sz="0" w:space="0" w:color="auto"/>
        <w:right w:val="none" w:sz="0" w:space="0" w:color="auto"/>
      </w:divBdr>
    </w:div>
    <w:div w:id="1765495217">
      <w:bodyDiv w:val="1"/>
      <w:marLeft w:val="0"/>
      <w:marRight w:val="0"/>
      <w:marTop w:val="0"/>
      <w:marBottom w:val="0"/>
      <w:divBdr>
        <w:top w:val="none" w:sz="0" w:space="0" w:color="auto"/>
        <w:left w:val="none" w:sz="0" w:space="0" w:color="auto"/>
        <w:bottom w:val="none" w:sz="0" w:space="0" w:color="auto"/>
        <w:right w:val="none" w:sz="0" w:space="0" w:color="auto"/>
      </w:divBdr>
    </w:div>
    <w:div w:id="1766539695">
      <w:bodyDiv w:val="1"/>
      <w:marLeft w:val="0"/>
      <w:marRight w:val="0"/>
      <w:marTop w:val="0"/>
      <w:marBottom w:val="0"/>
      <w:divBdr>
        <w:top w:val="none" w:sz="0" w:space="0" w:color="auto"/>
        <w:left w:val="none" w:sz="0" w:space="0" w:color="auto"/>
        <w:bottom w:val="none" w:sz="0" w:space="0" w:color="auto"/>
        <w:right w:val="none" w:sz="0" w:space="0" w:color="auto"/>
      </w:divBdr>
    </w:div>
    <w:div w:id="1867792538">
      <w:bodyDiv w:val="1"/>
      <w:marLeft w:val="0"/>
      <w:marRight w:val="0"/>
      <w:marTop w:val="0"/>
      <w:marBottom w:val="0"/>
      <w:divBdr>
        <w:top w:val="none" w:sz="0" w:space="0" w:color="auto"/>
        <w:left w:val="none" w:sz="0" w:space="0" w:color="auto"/>
        <w:bottom w:val="none" w:sz="0" w:space="0" w:color="auto"/>
        <w:right w:val="none" w:sz="0" w:space="0" w:color="auto"/>
      </w:divBdr>
    </w:div>
    <w:div w:id="18766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gkim.com.pl" TargetMode="External"/><Relationship Id="rId13" Type="http://schemas.openxmlformats.org/officeDocument/2006/relationships/hyperlink" Target="mailto:zamowienia@pgkim.com.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sip.lex.pl/%23/document/17938059?cm=DOCUMENT" TargetMode="Externa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gkim.com.pl/" TargetMode="External"/><Relationship Id="rId14" Type="http://schemas.openxmlformats.org/officeDocument/2006/relationships/hyperlink" Target="mailto:ewa.przybylo@pgkim.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B0E59-8936-415A-B54D-FEB77901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39</Pages>
  <Words>12161</Words>
  <Characters>72971</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DareK</dc:creator>
  <cp:keywords/>
  <cp:lastModifiedBy>Ewa Przybyło</cp:lastModifiedBy>
  <cp:revision>8</cp:revision>
  <cp:lastPrinted>2019-06-17T13:12:00Z</cp:lastPrinted>
  <dcterms:created xsi:type="dcterms:W3CDTF">2026-03-25T21:46:00Z</dcterms:created>
  <dcterms:modified xsi:type="dcterms:W3CDTF">2026-03-31T10:16:00Z</dcterms:modified>
</cp:coreProperties>
</file>