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B42B6" w14:textId="77777777" w:rsidR="00F27A95" w:rsidRDefault="00F27A95">
      <w:pPr>
        <w:jc w:val="center"/>
        <w:rPr>
          <w:b/>
          <w:sz w:val="28"/>
          <w:lang w:val="pl-PL"/>
        </w:rPr>
      </w:pPr>
    </w:p>
    <w:p w14:paraId="306F488F" w14:textId="77777777" w:rsidR="00F27A95" w:rsidRDefault="00F27A95">
      <w:pPr>
        <w:jc w:val="center"/>
        <w:rPr>
          <w:b/>
          <w:sz w:val="28"/>
          <w:lang w:val="pl-PL"/>
        </w:rPr>
      </w:pPr>
    </w:p>
    <w:p w14:paraId="768D2B81" w14:textId="1A0AEE93" w:rsidR="00644D2E" w:rsidRPr="0053690B" w:rsidRDefault="0053690B">
      <w:pPr>
        <w:jc w:val="center"/>
        <w:rPr>
          <w:lang w:val="pl-PL"/>
        </w:rPr>
      </w:pPr>
      <w:r w:rsidRPr="0053690B">
        <w:rPr>
          <w:b/>
          <w:sz w:val="28"/>
          <w:lang w:val="pl-PL"/>
        </w:rPr>
        <w:t>ZAŁĄCZNIK NR 5 DO UMOWY</w:t>
      </w:r>
      <w:r w:rsidRPr="0053690B">
        <w:rPr>
          <w:b/>
          <w:sz w:val="28"/>
          <w:lang w:val="pl-PL"/>
        </w:rPr>
        <w:br/>
      </w:r>
      <w:r w:rsidR="00E56FF9">
        <w:rPr>
          <w:b/>
          <w:sz w:val="28"/>
          <w:lang w:val="pl-PL"/>
        </w:rPr>
        <w:t>PÓŁROCZNY (6 MIESIĘCZNY)</w:t>
      </w:r>
      <w:r w:rsidRPr="0053690B">
        <w:rPr>
          <w:b/>
          <w:sz w:val="28"/>
          <w:lang w:val="pl-PL"/>
        </w:rPr>
        <w:t xml:space="preserve"> RAPORT/ CHECKLISTA DNSH (Do No Significant Harm)</w:t>
      </w:r>
    </w:p>
    <w:p w14:paraId="20CADF9D" w14:textId="77777777" w:rsidR="00644D2E" w:rsidRPr="0053690B" w:rsidRDefault="0053690B">
      <w:pPr>
        <w:rPr>
          <w:lang w:val="pl-PL"/>
        </w:rPr>
      </w:pPr>
      <w:r w:rsidRPr="0053690B">
        <w:rPr>
          <w:lang w:val="pl-PL"/>
        </w:rPr>
        <w:t>Projekt: „Kompleksowe wsparcie osób niesamodzielnych”</w:t>
      </w:r>
    </w:p>
    <w:p w14:paraId="21F1454E" w14:textId="77777777" w:rsidR="00644D2E" w:rsidRPr="0053690B" w:rsidRDefault="0053690B">
      <w:pPr>
        <w:rPr>
          <w:lang w:val="pl-PL"/>
        </w:rPr>
      </w:pPr>
      <w:r w:rsidRPr="0053690B">
        <w:rPr>
          <w:lang w:val="pl-PL"/>
        </w:rPr>
        <w:t>Okres realizacji umowy: 01.05.2026–31.03.2028</w:t>
      </w:r>
    </w:p>
    <w:p w14:paraId="3FFC8ED0" w14:textId="77777777" w:rsidR="00644D2E" w:rsidRPr="0053690B" w:rsidRDefault="00644D2E">
      <w:pPr>
        <w:rPr>
          <w:lang w:val="pl-PL"/>
        </w:rPr>
      </w:pPr>
    </w:p>
    <w:p w14:paraId="56FF945B" w14:textId="77777777" w:rsidR="00644D2E" w:rsidRPr="0053690B" w:rsidRDefault="0053690B">
      <w:pPr>
        <w:rPr>
          <w:lang w:val="pl-PL"/>
        </w:rPr>
      </w:pPr>
      <w:r w:rsidRPr="0053690B">
        <w:rPr>
          <w:b/>
          <w:lang w:val="pl-PL"/>
        </w:rPr>
        <w:t>A. Dane raportu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4320"/>
      </w:tblGrid>
      <w:tr w:rsidR="00644D2E" w14:paraId="6E73498D" w14:textId="77777777">
        <w:trPr>
          <w:jc w:val="center"/>
        </w:trPr>
        <w:tc>
          <w:tcPr>
            <w:tcW w:w="4320" w:type="dxa"/>
          </w:tcPr>
          <w:p w14:paraId="25EB5C40" w14:textId="77777777" w:rsidR="00644D2E" w:rsidRPr="00C119E5" w:rsidRDefault="0053690B">
            <w:pPr>
              <w:rPr>
                <w:lang w:val="pl-PL"/>
              </w:rPr>
            </w:pPr>
            <w:r w:rsidRPr="00C119E5">
              <w:rPr>
                <w:lang w:val="pl-PL"/>
              </w:rPr>
              <w:t>Miesiąc rozliczeniowy:</w:t>
            </w:r>
          </w:p>
        </w:tc>
        <w:tc>
          <w:tcPr>
            <w:tcW w:w="4320" w:type="dxa"/>
          </w:tcPr>
          <w:p w14:paraId="513EBA06" w14:textId="77777777" w:rsidR="00644D2E" w:rsidRDefault="00644D2E"/>
        </w:tc>
      </w:tr>
      <w:tr w:rsidR="00644D2E" w14:paraId="77F436A7" w14:textId="77777777">
        <w:trPr>
          <w:jc w:val="center"/>
        </w:trPr>
        <w:tc>
          <w:tcPr>
            <w:tcW w:w="4320" w:type="dxa"/>
          </w:tcPr>
          <w:p w14:paraId="57D98A1A" w14:textId="77777777" w:rsidR="00644D2E" w:rsidRDefault="0053690B">
            <w:r>
              <w:t>Wykonawca:</w:t>
            </w:r>
          </w:p>
        </w:tc>
        <w:tc>
          <w:tcPr>
            <w:tcW w:w="4320" w:type="dxa"/>
          </w:tcPr>
          <w:p w14:paraId="4F93E63B" w14:textId="77777777" w:rsidR="00644D2E" w:rsidRDefault="00644D2E"/>
        </w:tc>
      </w:tr>
      <w:tr w:rsidR="00644D2E" w14:paraId="72CE0098" w14:textId="77777777">
        <w:trPr>
          <w:jc w:val="center"/>
        </w:trPr>
        <w:tc>
          <w:tcPr>
            <w:tcW w:w="4320" w:type="dxa"/>
          </w:tcPr>
          <w:p w14:paraId="6EE1A0F9" w14:textId="77777777" w:rsidR="00644D2E" w:rsidRDefault="0053690B">
            <w:r>
              <w:t>Nr umowy / nr postępowania:</w:t>
            </w:r>
          </w:p>
        </w:tc>
        <w:tc>
          <w:tcPr>
            <w:tcW w:w="4320" w:type="dxa"/>
          </w:tcPr>
          <w:p w14:paraId="60E9577B" w14:textId="77777777" w:rsidR="00644D2E" w:rsidRDefault="00644D2E"/>
        </w:tc>
      </w:tr>
      <w:tr w:rsidR="00644D2E" w14:paraId="3D14ABA2" w14:textId="77777777">
        <w:trPr>
          <w:jc w:val="center"/>
        </w:trPr>
        <w:tc>
          <w:tcPr>
            <w:tcW w:w="4320" w:type="dxa"/>
          </w:tcPr>
          <w:p w14:paraId="63F9AB2C" w14:textId="77777777" w:rsidR="00644D2E" w:rsidRDefault="0053690B">
            <w:r>
              <w:t>Osoba sporządzająca:</w:t>
            </w:r>
          </w:p>
        </w:tc>
        <w:tc>
          <w:tcPr>
            <w:tcW w:w="4320" w:type="dxa"/>
          </w:tcPr>
          <w:p w14:paraId="7C289CCF" w14:textId="77777777" w:rsidR="00644D2E" w:rsidRDefault="00644D2E"/>
        </w:tc>
      </w:tr>
      <w:tr w:rsidR="00644D2E" w14:paraId="1CAADEC8" w14:textId="77777777">
        <w:trPr>
          <w:jc w:val="center"/>
        </w:trPr>
        <w:tc>
          <w:tcPr>
            <w:tcW w:w="4320" w:type="dxa"/>
          </w:tcPr>
          <w:p w14:paraId="5D093832" w14:textId="77777777" w:rsidR="00644D2E" w:rsidRDefault="0053690B">
            <w:r>
              <w:t>Data sporządzenia:</w:t>
            </w:r>
          </w:p>
        </w:tc>
        <w:tc>
          <w:tcPr>
            <w:tcW w:w="4320" w:type="dxa"/>
          </w:tcPr>
          <w:p w14:paraId="45BDC7E8" w14:textId="77777777" w:rsidR="00644D2E" w:rsidRDefault="00644D2E"/>
        </w:tc>
      </w:tr>
      <w:tr w:rsidR="00644D2E" w:rsidRPr="00E56FF9" w14:paraId="3D0DC539" w14:textId="77777777">
        <w:trPr>
          <w:jc w:val="center"/>
        </w:trPr>
        <w:tc>
          <w:tcPr>
            <w:tcW w:w="4320" w:type="dxa"/>
          </w:tcPr>
          <w:p w14:paraId="62316DC7" w14:textId="77777777" w:rsidR="00644D2E" w:rsidRPr="0053690B" w:rsidRDefault="0053690B">
            <w:pPr>
              <w:rPr>
                <w:lang w:val="pl-PL"/>
              </w:rPr>
            </w:pPr>
            <w:r w:rsidRPr="0053690B">
              <w:rPr>
                <w:lang w:val="pl-PL"/>
              </w:rPr>
              <w:t>Termin przekazania (do 5. dnia miesiąca):</w:t>
            </w:r>
          </w:p>
        </w:tc>
        <w:tc>
          <w:tcPr>
            <w:tcW w:w="4320" w:type="dxa"/>
          </w:tcPr>
          <w:p w14:paraId="1D4D644E" w14:textId="77777777" w:rsidR="00644D2E" w:rsidRPr="0053690B" w:rsidRDefault="00644D2E">
            <w:pPr>
              <w:rPr>
                <w:lang w:val="pl-PL"/>
              </w:rPr>
            </w:pPr>
          </w:p>
        </w:tc>
      </w:tr>
    </w:tbl>
    <w:p w14:paraId="54540116" w14:textId="77777777" w:rsidR="00644D2E" w:rsidRPr="0053690B" w:rsidRDefault="00644D2E">
      <w:pPr>
        <w:rPr>
          <w:lang w:val="pl-PL"/>
        </w:rPr>
      </w:pPr>
    </w:p>
    <w:p w14:paraId="35BA799E" w14:textId="77777777" w:rsidR="00644D2E" w:rsidRPr="0053690B" w:rsidRDefault="0053690B">
      <w:pPr>
        <w:rPr>
          <w:lang w:val="pl-PL"/>
        </w:rPr>
      </w:pPr>
      <w:r w:rsidRPr="0053690B">
        <w:rPr>
          <w:b/>
          <w:lang w:val="pl-PL"/>
        </w:rPr>
        <w:t>B. Oświadczenie DNSH</w:t>
      </w:r>
    </w:p>
    <w:p w14:paraId="4DD866F5" w14:textId="77777777" w:rsidR="00644D2E" w:rsidRPr="0053690B" w:rsidRDefault="0053690B">
      <w:pPr>
        <w:rPr>
          <w:lang w:val="pl-PL"/>
        </w:rPr>
      </w:pPr>
      <w:r w:rsidRPr="0053690B">
        <w:rPr>
          <w:lang w:val="pl-PL"/>
        </w:rPr>
        <w:t>1) Oświadczam, że w okresie sprawozdawczym realizacja usługi asystencji osobistej odbywała się zgodnie z zasadą DNSH, tj. bez podejmowania działań powodujących istotne szkody dla środowiska.</w:t>
      </w:r>
    </w:p>
    <w:p w14:paraId="01F2A691" w14:textId="77777777" w:rsidR="00644D2E" w:rsidRPr="0053690B" w:rsidRDefault="00644D2E">
      <w:pPr>
        <w:rPr>
          <w:lang w:val="pl-PL"/>
        </w:rPr>
      </w:pPr>
    </w:p>
    <w:p w14:paraId="54ECA8D2" w14:textId="77777777" w:rsidR="00644D2E" w:rsidRPr="0053690B" w:rsidRDefault="0053690B">
      <w:pPr>
        <w:rPr>
          <w:lang w:val="pl-PL"/>
        </w:rPr>
      </w:pPr>
      <w:r w:rsidRPr="0053690B">
        <w:rPr>
          <w:b/>
          <w:lang w:val="pl-PL"/>
        </w:rPr>
        <w:t>C. Checklista działań minimalnych (zaznaczyć)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1"/>
        <w:gridCol w:w="2670"/>
        <w:gridCol w:w="2106"/>
        <w:gridCol w:w="2059"/>
      </w:tblGrid>
      <w:tr w:rsidR="00644D2E" w14:paraId="1DA98980" w14:textId="77777777" w:rsidTr="0053690B">
        <w:trPr>
          <w:jc w:val="center"/>
        </w:trPr>
        <w:tc>
          <w:tcPr>
            <w:tcW w:w="2160" w:type="dxa"/>
          </w:tcPr>
          <w:p w14:paraId="16155736" w14:textId="77777777" w:rsidR="00644D2E" w:rsidRDefault="0053690B">
            <w:r>
              <w:t>Lp.</w:t>
            </w:r>
          </w:p>
        </w:tc>
        <w:tc>
          <w:tcPr>
            <w:tcW w:w="2160" w:type="dxa"/>
          </w:tcPr>
          <w:p w14:paraId="4BBF71B5" w14:textId="77777777" w:rsidR="00644D2E" w:rsidRDefault="0053690B">
            <w:r>
              <w:t>Wymóg / działanie</w:t>
            </w:r>
          </w:p>
        </w:tc>
        <w:tc>
          <w:tcPr>
            <w:tcW w:w="2160" w:type="dxa"/>
          </w:tcPr>
          <w:p w14:paraId="0A7A0459" w14:textId="77777777" w:rsidR="00644D2E" w:rsidRDefault="0053690B">
            <w:r>
              <w:t>Tak/Nie/N.D.*</w:t>
            </w:r>
          </w:p>
        </w:tc>
        <w:tc>
          <w:tcPr>
            <w:tcW w:w="2160" w:type="dxa"/>
          </w:tcPr>
          <w:p w14:paraId="06058AC6" w14:textId="77777777" w:rsidR="00644D2E" w:rsidRDefault="0053690B">
            <w:r>
              <w:t>Uwagi / dowód (krótko)</w:t>
            </w:r>
          </w:p>
        </w:tc>
      </w:tr>
      <w:tr w:rsidR="00644D2E" w:rsidRPr="00E56FF9" w14:paraId="36255C2F" w14:textId="77777777" w:rsidTr="0053690B">
        <w:trPr>
          <w:jc w:val="center"/>
        </w:trPr>
        <w:tc>
          <w:tcPr>
            <w:tcW w:w="2160" w:type="dxa"/>
          </w:tcPr>
          <w:p w14:paraId="0C0CB67D" w14:textId="77777777" w:rsidR="00644D2E" w:rsidRDefault="0053690B">
            <w:r>
              <w:t>1</w:t>
            </w:r>
          </w:p>
        </w:tc>
        <w:tc>
          <w:tcPr>
            <w:tcW w:w="2160" w:type="dxa"/>
          </w:tcPr>
          <w:p w14:paraId="5EC19BB8" w14:textId="77777777" w:rsidR="00644D2E" w:rsidRPr="0053690B" w:rsidRDefault="0053690B">
            <w:pPr>
              <w:rPr>
                <w:lang w:val="pl-PL"/>
              </w:rPr>
            </w:pPr>
            <w:r w:rsidRPr="0053690B">
              <w:rPr>
                <w:lang w:val="pl-PL"/>
              </w:rPr>
              <w:t xml:space="preserve">Ograniczanie zużycia zasobów: obieg </w:t>
            </w:r>
            <w:r w:rsidRPr="0053690B">
              <w:rPr>
                <w:lang w:val="pl-PL"/>
              </w:rPr>
              <w:lastRenderedPageBreak/>
              <w:t>elektroniczny dokumentów / ograniczenie druku</w:t>
            </w:r>
          </w:p>
        </w:tc>
        <w:tc>
          <w:tcPr>
            <w:tcW w:w="2160" w:type="dxa"/>
          </w:tcPr>
          <w:p w14:paraId="447FD888" w14:textId="77777777" w:rsidR="00644D2E" w:rsidRPr="0053690B" w:rsidRDefault="00644D2E">
            <w:pPr>
              <w:rPr>
                <w:lang w:val="pl-PL"/>
              </w:rPr>
            </w:pPr>
          </w:p>
        </w:tc>
        <w:tc>
          <w:tcPr>
            <w:tcW w:w="2160" w:type="dxa"/>
          </w:tcPr>
          <w:p w14:paraId="77A2A874" w14:textId="77777777" w:rsidR="00644D2E" w:rsidRPr="0053690B" w:rsidRDefault="00644D2E">
            <w:pPr>
              <w:rPr>
                <w:lang w:val="pl-PL"/>
              </w:rPr>
            </w:pPr>
          </w:p>
        </w:tc>
      </w:tr>
      <w:tr w:rsidR="00644D2E" w:rsidRPr="00E56FF9" w14:paraId="31AA51E5" w14:textId="77777777" w:rsidTr="0053690B">
        <w:trPr>
          <w:jc w:val="center"/>
        </w:trPr>
        <w:tc>
          <w:tcPr>
            <w:tcW w:w="2160" w:type="dxa"/>
          </w:tcPr>
          <w:p w14:paraId="524E3C3B" w14:textId="77777777" w:rsidR="00644D2E" w:rsidRDefault="0053690B">
            <w:r>
              <w:t>2</w:t>
            </w:r>
          </w:p>
        </w:tc>
        <w:tc>
          <w:tcPr>
            <w:tcW w:w="2160" w:type="dxa"/>
          </w:tcPr>
          <w:p w14:paraId="1E699660" w14:textId="77777777" w:rsidR="00644D2E" w:rsidRPr="0053690B" w:rsidRDefault="0053690B">
            <w:pPr>
              <w:rPr>
                <w:lang w:val="pl-PL"/>
              </w:rPr>
            </w:pPr>
            <w:r w:rsidRPr="0053690B">
              <w:rPr>
                <w:lang w:val="pl-PL"/>
              </w:rPr>
              <w:t>Oszczędzanie energii i wody w czynnościach organizacyjnych związanych z realizacją umowy</w:t>
            </w:r>
          </w:p>
        </w:tc>
        <w:tc>
          <w:tcPr>
            <w:tcW w:w="2160" w:type="dxa"/>
          </w:tcPr>
          <w:p w14:paraId="53BAACC7" w14:textId="77777777" w:rsidR="00644D2E" w:rsidRPr="0053690B" w:rsidRDefault="00644D2E">
            <w:pPr>
              <w:rPr>
                <w:lang w:val="pl-PL"/>
              </w:rPr>
            </w:pPr>
          </w:p>
        </w:tc>
        <w:tc>
          <w:tcPr>
            <w:tcW w:w="2160" w:type="dxa"/>
          </w:tcPr>
          <w:p w14:paraId="3B832835" w14:textId="77777777" w:rsidR="00644D2E" w:rsidRPr="0053690B" w:rsidRDefault="00644D2E">
            <w:pPr>
              <w:rPr>
                <w:lang w:val="pl-PL"/>
              </w:rPr>
            </w:pPr>
          </w:p>
        </w:tc>
      </w:tr>
      <w:tr w:rsidR="00644D2E" w:rsidRPr="00E56FF9" w14:paraId="6742BD9C" w14:textId="77777777" w:rsidTr="0053690B">
        <w:trPr>
          <w:jc w:val="center"/>
        </w:trPr>
        <w:tc>
          <w:tcPr>
            <w:tcW w:w="2160" w:type="dxa"/>
          </w:tcPr>
          <w:p w14:paraId="6E149375" w14:textId="77777777" w:rsidR="00644D2E" w:rsidRDefault="0053690B">
            <w:r>
              <w:t>3</w:t>
            </w:r>
          </w:p>
        </w:tc>
        <w:tc>
          <w:tcPr>
            <w:tcW w:w="2160" w:type="dxa"/>
          </w:tcPr>
          <w:p w14:paraId="2669E478" w14:textId="77777777" w:rsidR="00644D2E" w:rsidRPr="0053690B" w:rsidRDefault="0053690B">
            <w:pPr>
              <w:rPr>
                <w:lang w:val="pl-PL"/>
              </w:rPr>
            </w:pPr>
            <w:r w:rsidRPr="0053690B">
              <w:rPr>
                <w:lang w:val="pl-PL"/>
              </w:rPr>
              <w:t>Segregacja odpadów w miejscach działań organizacyjnych/biurowych</w:t>
            </w:r>
          </w:p>
        </w:tc>
        <w:tc>
          <w:tcPr>
            <w:tcW w:w="2160" w:type="dxa"/>
          </w:tcPr>
          <w:p w14:paraId="476E97E6" w14:textId="77777777" w:rsidR="00644D2E" w:rsidRPr="0053690B" w:rsidRDefault="00644D2E">
            <w:pPr>
              <w:rPr>
                <w:lang w:val="pl-PL"/>
              </w:rPr>
            </w:pPr>
          </w:p>
        </w:tc>
        <w:tc>
          <w:tcPr>
            <w:tcW w:w="2160" w:type="dxa"/>
          </w:tcPr>
          <w:p w14:paraId="78C63741" w14:textId="77777777" w:rsidR="00644D2E" w:rsidRPr="0053690B" w:rsidRDefault="00644D2E">
            <w:pPr>
              <w:rPr>
                <w:lang w:val="pl-PL"/>
              </w:rPr>
            </w:pPr>
          </w:p>
        </w:tc>
      </w:tr>
      <w:tr w:rsidR="00644D2E" w:rsidRPr="00E56FF9" w14:paraId="451A1BE0" w14:textId="77777777" w:rsidTr="0053690B">
        <w:trPr>
          <w:jc w:val="center"/>
        </w:trPr>
        <w:tc>
          <w:tcPr>
            <w:tcW w:w="2160" w:type="dxa"/>
          </w:tcPr>
          <w:p w14:paraId="0670F366" w14:textId="77777777" w:rsidR="00644D2E" w:rsidRDefault="0053690B">
            <w:r>
              <w:t>4</w:t>
            </w:r>
          </w:p>
        </w:tc>
        <w:tc>
          <w:tcPr>
            <w:tcW w:w="2160" w:type="dxa"/>
          </w:tcPr>
          <w:p w14:paraId="36364ED8" w14:textId="77777777" w:rsidR="00644D2E" w:rsidRPr="0053690B" w:rsidRDefault="0053690B">
            <w:pPr>
              <w:rPr>
                <w:lang w:val="pl-PL"/>
              </w:rPr>
            </w:pPr>
            <w:r w:rsidRPr="0053690B">
              <w:rPr>
                <w:lang w:val="pl-PL"/>
              </w:rPr>
              <w:t>Elektroodpady przekazane do PSZOK / uprawnionego punktu (jeśli dotyczy)</w:t>
            </w:r>
          </w:p>
        </w:tc>
        <w:tc>
          <w:tcPr>
            <w:tcW w:w="2160" w:type="dxa"/>
          </w:tcPr>
          <w:p w14:paraId="5C7B968C" w14:textId="77777777" w:rsidR="00644D2E" w:rsidRPr="0053690B" w:rsidRDefault="00644D2E">
            <w:pPr>
              <w:rPr>
                <w:lang w:val="pl-PL"/>
              </w:rPr>
            </w:pPr>
          </w:p>
        </w:tc>
        <w:tc>
          <w:tcPr>
            <w:tcW w:w="2160" w:type="dxa"/>
          </w:tcPr>
          <w:p w14:paraId="0C4B7026" w14:textId="77777777" w:rsidR="00644D2E" w:rsidRPr="0053690B" w:rsidRDefault="00644D2E">
            <w:pPr>
              <w:rPr>
                <w:lang w:val="pl-PL"/>
              </w:rPr>
            </w:pPr>
          </w:p>
        </w:tc>
      </w:tr>
      <w:tr w:rsidR="00644D2E" w:rsidRPr="00E56FF9" w14:paraId="2039886E" w14:textId="77777777" w:rsidTr="0053690B">
        <w:trPr>
          <w:jc w:val="center"/>
        </w:trPr>
        <w:tc>
          <w:tcPr>
            <w:tcW w:w="2160" w:type="dxa"/>
          </w:tcPr>
          <w:p w14:paraId="15AC3173" w14:textId="77777777" w:rsidR="00644D2E" w:rsidRDefault="0053690B">
            <w:r>
              <w:t>5</w:t>
            </w:r>
          </w:p>
        </w:tc>
        <w:tc>
          <w:tcPr>
            <w:tcW w:w="2160" w:type="dxa"/>
          </w:tcPr>
          <w:p w14:paraId="09F1D0C9" w14:textId="77777777" w:rsidR="00644D2E" w:rsidRPr="0053690B" w:rsidRDefault="0053690B">
            <w:pPr>
              <w:rPr>
                <w:lang w:val="pl-PL"/>
              </w:rPr>
            </w:pPr>
            <w:r w:rsidRPr="0053690B">
              <w:rPr>
                <w:lang w:val="pl-PL"/>
              </w:rPr>
              <w:t>Upowszechnianie praktyk proekologicznych (np. zachęcanie do transportu publicznego, segregacji odpadów)</w:t>
            </w:r>
          </w:p>
        </w:tc>
        <w:tc>
          <w:tcPr>
            <w:tcW w:w="2160" w:type="dxa"/>
          </w:tcPr>
          <w:p w14:paraId="1CE377DA" w14:textId="77777777" w:rsidR="00644D2E" w:rsidRPr="0053690B" w:rsidRDefault="00644D2E">
            <w:pPr>
              <w:rPr>
                <w:lang w:val="pl-PL"/>
              </w:rPr>
            </w:pPr>
          </w:p>
        </w:tc>
        <w:tc>
          <w:tcPr>
            <w:tcW w:w="2160" w:type="dxa"/>
          </w:tcPr>
          <w:p w14:paraId="5D79AEF3" w14:textId="77777777" w:rsidR="00644D2E" w:rsidRPr="0053690B" w:rsidRDefault="00644D2E">
            <w:pPr>
              <w:rPr>
                <w:lang w:val="pl-PL"/>
              </w:rPr>
            </w:pPr>
          </w:p>
        </w:tc>
      </w:tr>
    </w:tbl>
    <w:p w14:paraId="5A33A9DE" w14:textId="77777777" w:rsidR="00644D2E" w:rsidRPr="0053690B" w:rsidRDefault="00644D2E">
      <w:pPr>
        <w:rPr>
          <w:lang w:val="pl-PL"/>
        </w:rPr>
      </w:pPr>
    </w:p>
    <w:p w14:paraId="0B08958C" w14:textId="77777777" w:rsidR="00644D2E" w:rsidRPr="0053690B" w:rsidRDefault="0053690B">
      <w:pPr>
        <w:rPr>
          <w:lang w:val="pl-PL"/>
        </w:rPr>
      </w:pPr>
      <w:r w:rsidRPr="0053690B">
        <w:rPr>
          <w:lang w:val="pl-PL"/>
        </w:rPr>
        <w:t>* N.D. – nie dotyczy w danym miesiącu (np. brak elektroodpadów).</w:t>
      </w:r>
    </w:p>
    <w:p w14:paraId="635DE4EA" w14:textId="77777777" w:rsidR="00644D2E" w:rsidRPr="0053690B" w:rsidRDefault="00644D2E">
      <w:pPr>
        <w:rPr>
          <w:lang w:val="pl-PL"/>
        </w:rPr>
      </w:pPr>
    </w:p>
    <w:p w14:paraId="2423C2AC" w14:textId="77777777" w:rsidR="00644D2E" w:rsidRPr="0053690B" w:rsidRDefault="0053690B">
      <w:pPr>
        <w:rPr>
          <w:lang w:val="pl-PL"/>
        </w:rPr>
      </w:pPr>
      <w:r w:rsidRPr="0053690B">
        <w:rPr>
          <w:b/>
          <w:lang w:val="pl-PL"/>
        </w:rPr>
        <w:t>D. Incydenty/ryzyka i działania korygujące (jeśli wystąpiły)</w:t>
      </w:r>
    </w:p>
    <w:p w14:paraId="0AEFF5E9" w14:textId="77777777" w:rsidR="00644D2E" w:rsidRPr="0053690B" w:rsidRDefault="0053690B">
      <w:pPr>
        <w:rPr>
          <w:lang w:val="pl-PL"/>
        </w:rPr>
      </w:pPr>
      <w:r w:rsidRPr="0053690B">
        <w:rPr>
          <w:lang w:val="pl-PL"/>
        </w:rPr>
        <w:t>Opis incydentu/ryzyka: ..............................................................</w:t>
      </w:r>
    </w:p>
    <w:p w14:paraId="32B9B2AD" w14:textId="77777777" w:rsidR="00644D2E" w:rsidRPr="0053690B" w:rsidRDefault="0053690B">
      <w:pPr>
        <w:rPr>
          <w:lang w:val="pl-PL"/>
        </w:rPr>
      </w:pPr>
      <w:r w:rsidRPr="0053690B">
        <w:rPr>
          <w:lang w:val="pl-PL"/>
        </w:rPr>
        <w:t>Działania korygujące: ...............................................................</w:t>
      </w:r>
    </w:p>
    <w:p w14:paraId="1908782F" w14:textId="77777777" w:rsidR="00644D2E" w:rsidRPr="0053690B" w:rsidRDefault="0053690B">
      <w:pPr>
        <w:rPr>
          <w:lang w:val="pl-PL"/>
        </w:rPr>
      </w:pPr>
      <w:r w:rsidRPr="0053690B">
        <w:rPr>
          <w:lang w:val="pl-PL"/>
        </w:rPr>
        <w:t>Termin wdrożenia: .................................................................</w:t>
      </w:r>
    </w:p>
    <w:p w14:paraId="74F754AD" w14:textId="77777777" w:rsidR="00644D2E" w:rsidRPr="0053690B" w:rsidRDefault="00644D2E">
      <w:pPr>
        <w:rPr>
          <w:lang w:val="pl-PL"/>
        </w:rPr>
      </w:pPr>
    </w:p>
    <w:p w14:paraId="4F785421" w14:textId="77777777" w:rsidR="00644D2E" w:rsidRPr="0053690B" w:rsidRDefault="0053690B">
      <w:pPr>
        <w:rPr>
          <w:lang w:val="pl-PL"/>
        </w:rPr>
      </w:pPr>
      <w:r w:rsidRPr="0053690B">
        <w:rPr>
          <w:b/>
          <w:lang w:val="pl-PL"/>
        </w:rPr>
        <w:t>E. Załączniki (opcjonalnie)</w:t>
      </w:r>
    </w:p>
    <w:p w14:paraId="56404363" w14:textId="77777777" w:rsidR="00644D2E" w:rsidRPr="0053690B" w:rsidRDefault="0053690B">
      <w:pPr>
        <w:rPr>
          <w:lang w:val="pl-PL"/>
        </w:rPr>
      </w:pPr>
      <w:r w:rsidRPr="0053690B">
        <w:rPr>
          <w:lang w:val="pl-PL"/>
        </w:rPr>
        <w:t>□ potwierdzenia przekazania elektroodpadów / inne dowody (jeśli występują)</w:t>
      </w:r>
      <w:r w:rsidRPr="0053690B">
        <w:rPr>
          <w:lang w:val="pl-PL"/>
        </w:rPr>
        <w:br/>
        <w:t>□ inne: .............................................</w:t>
      </w:r>
    </w:p>
    <w:p w14:paraId="7A661F27" w14:textId="77777777" w:rsidR="00644D2E" w:rsidRPr="00C119E5" w:rsidRDefault="00644D2E">
      <w:pPr>
        <w:rPr>
          <w:lang w:val="pl-PL"/>
        </w:rPr>
      </w:pPr>
    </w:p>
    <w:p w14:paraId="3AC6147A" w14:textId="77777777" w:rsidR="00644D2E" w:rsidRPr="00C119E5" w:rsidRDefault="0053690B">
      <w:pPr>
        <w:rPr>
          <w:lang w:val="pl-PL"/>
        </w:rPr>
      </w:pPr>
      <w:r w:rsidRPr="00C119E5">
        <w:rPr>
          <w:b/>
          <w:lang w:val="pl-PL"/>
        </w:rPr>
        <w:lastRenderedPageBreak/>
        <w:t>F. Podpis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4320"/>
      </w:tblGrid>
      <w:tr w:rsidR="00644D2E" w:rsidRPr="00C119E5" w14:paraId="039493B2" w14:textId="77777777">
        <w:trPr>
          <w:jc w:val="center"/>
        </w:trPr>
        <w:tc>
          <w:tcPr>
            <w:tcW w:w="4320" w:type="dxa"/>
          </w:tcPr>
          <w:p w14:paraId="5C0C6928" w14:textId="77777777" w:rsidR="00644D2E" w:rsidRPr="00C119E5" w:rsidRDefault="0053690B">
            <w:pPr>
              <w:rPr>
                <w:lang w:val="pl-PL"/>
              </w:rPr>
            </w:pPr>
            <w:r w:rsidRPr="00C119E5">
              <w:rPr>
                <w:lang w:val="pl-PL"/>
              </w:rPr>
              <w:t>Podpis osoby uprawnionej po stronie Wykonawcy</w:t>
            </w:r>
          </w:p>
        </w:tc>
        <w:tc>
          <w:tcPr>
            <w:tcW w:w="4320" w:type="dxa"/>
          </w:tcPr>
          <w:p w14:paraId="632AFF64" w14:textId="77777777" w:rsidR="00644D2E" w:rsidRPr="00C119E5" w:rsidRDefault="0053690B">
            <w:pPr>
              <w:rPr>
                <w:lang w:val="pl-PL"/>
              </w:rPr>
            </w:pPr>
            <w:r w:rsidRPr="00C119E5">
              <w:rPr>
                <w:lang w:val="pl-PL"/>
              </w:rPr>
              <w:t>Potwierdzenie</w:t>
            </w:r>
            <w:r w:rsidR="00C119E5" w:rsidRPr="00C119E5">
              <w:rPr>
                <w:lang w:val="pl-PL"/>
              </w:rPr>
              <w:t xml:space="preserve"> </w:t>
            </w:r>
            <w:r w:rsidRPr="00C119E5">
              <w:rPr>
                <w:lang w:val="pl-PL"/>
              </w:rPr>
              <w:t xml:space="preserve"> Zamawiającego </w:t>
            </w:r>
            <w:r w:rsidR="00C119E5" w:rsidRPr="00C119E5">
              <w:rPr>
                <w:lang w:val="pl-PL"/>
              </w:rPr>
              <w:t xml:space="preserve"> </w:t>
            </w:r>
            <w:r w:rsidRPr="00C119E5">
              <w:rPr>
                <w:lang w:val="pl-PL"/>
              </w:rPr>
              <w:t>(opcjonalnie)</w:t>
            </w:r>
          </w:p>
        </w:tc>
      </w:tr>
      <w:tr w:rsidR="00644D2E" w14:paraId="58B5194B" w14:textId="77777777">
        <w:trPr>
          <w:jc w:val="center"/>
        </w:trPr>
        <w:tc>
          <w:tcPr>
            <w:tcW w:w="4320" w:type="dxa"/>
          </w:tcPr>
          <w:p w14:paraId="75F2CA82" w14:textId="77777777" w:rsidR="00644D2E" w:rsidRDefault="0053690B">
            <w:r>
              <w:t>...............................................</w:t>
            </w:r>
            <w:r>
              <w:br/>
              <w:t>(data)</w:t>
            </w:r>
          </w:p>
        </w:tc>
        <w:tc>
          <w:tcPr>
            <w:tcW w:w="4320" w:type="dxa"/>
          </w:tcPr>
          <w:p w14:paraId="7E4FDBED" w14:textId="77777777" w:rsidR="00644D2E" w:rsidRDefault="0053690B">
            <w:r>
              <w:t>...............................................</w:t>
            </w:r>
            <w:r>
              <w:br/>
              <w:t>(data)</w:t>
            </w:r>
          </w:p>
        </w:tc>
      </w:tr>
    </w:tbl>
    <w:p w14:paraId="36983860" w14:textId="77777777" w:rsidR="00C67047" w:rsidRDefault="00C67047"/>
    <w:sectPr w:rsidR="00C67047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851E5" w14:textId="77777777" w:rsidR="0095224D" w:rsidRDefault="0095224D" w:rsidP="00554BFE">
      <w:pPr>
        <w:spacing w:after="0" w:line="240" w:lineRule="auto"/>
      </w:pPr>
      <w:r>
        <w:separator/>
      </w:r>
    </w:p>
  </w:endnote>
  <w:endnote w:type="continuationSeparator" w:id="0">
    <w:p w14:paraId="30712BF8" w14:textId="77777777" w:rsidR="0095224D" w:rsidRDefault="0095224D" w:rsidP="00554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EDC0A" w14:textId="77777777" w:rsidR="0095224D" w:rsidRDefault="0095224D" w:rsidP="00554BFE">
      <w:pPr>
        <w:spacing w:after="0" w:line="240" w:lineRule="auto"/>
      </w:pPr>
      <w:r>
        <w:separator/>
      </w:r>
    </w:p>
  </w:footnote>
  <w:footnote w:type="continuationSeparator" w:id="0">
    <w:p w14:paraId="667A9FFD" w14:textId="77777777" w:rsidR="0095224D" w:rsidRDefault="0095224D" w:rsidP="00554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38EA9" w14:textId="77777777" w:rsidR="00554BFE" w:rsidRPr="00554BFE" w:rsidRDefault="00554BFE" w:rsidP="00554BFE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x-none" w:eastAsia="zh-CN"/>
      </w:rPr>
    </w:pPr>
    <w:bookmarkStart w:id="0" w:name="_Hlk221358797"/>
    <w:r w:rsidRPr="00554BFE">
      <w:rPr>
        <w:rFonts w:ascii="Times New Roman" w:eastAsia="Times New Roman" w:hAnsi="Times New Roman" w:cs="Times New Roman"/>
        <w:noProof/>
        <w:sz w:val="24"/>
        <w:szCs w:val="24"/>
        <w:lang w:val="x-none" w:eastAsia="pl-PL"/>
      </w:rPr>
      <w:drawing>
        <wp:inline distT="0" distB="0" distL="0" distR="0" wp14:anchorId="680C35A9" wp14:editId="37737A4D">
          <wp:extent cx="5761355" cy="448945"/>
          <wp:effectExtent l="0" t="0" r="0" b="8255"/>
          <wp:docPr id="3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48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6A34B0F3" w14:textId="77777777" w:rsidR="00554BFE" w:rsidRPr="00554BFE" w:rsidRDefault="00554BFE" w:rsidP="00554BFE">
    <w:pPr>
      <w:suppressAutoHyphens/>
      <w:spacing w:after="0" w:line="240" w:lineRule="auto"/>
      <w:rPr>
        <w:rFonts w:ascii="Cambria" w:eastAsia="Times New Roman" w:hAnsi="Cambria" w:cs="Cambria"/>
        <w:b/>
        <w:sz w:val="20"/>
        <w:szCs w:val="20"/>
        <w:lang w:val="pl-PL" w:eastAsia="zh-CN"/>
      </w:rPr>
    </w:pPr>
  </w:p>
  <w:p w14:paraId="1818FF83" w14:textId="02754607" w:rsidR="00554BFE" w:rsidRDefault="00554BFE" w:rsidP="00554BFE">
    <w:pPr>
      <w:pStyle w:val="Nagwek"/>
    </w:pPr>
    <w:r w:rsidRPr="00554BFE">
      <w:rPr>
        <w:rFonts w:ascii="Cambria" w:eastAsia="Times New Roman" w:hAnsi="Cambria" w:cs="Cambria"/>
        <w:b/>
        <w:sz w:val="20"/>
        <w:szCs w:val="20"/>
        <w:lang w:val="pl-PL" w:eastAsia="zh-CN"/>
      </w:rPr>
      <w:t>Numer referencyjny: 1/2026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80918377">
    <w:abstractNumId w:val="8"/>
  </w:num>
  <w:num w:numId="2" w16cid:durableId="1391536626">
    <w:abstractNumId w:val="6"/>
  </w:num>
  <w:num w:numId="3" w16cid:durableId="1900432055">
    <w:abstractNumId w:val="5"/>
  </w:num>
  <w:num w:numId="4" w16cid:durableId="1032026800">
    <w:abstractNumId w:val="4"/>
  </w:num>
  <w:num w:numId="5" w16cid:durableId="82381983">
    <w:abstractNumId w:val="7"/>
  </w:num>
  <w:num w:numId="6" w16cid:durableId="746149039">
    <w:abstractNumId w:val="3"/>
  </w:num>
  <w:num w:numId="7" w16cid:durableId="1584414647">
    <w:abstractNumId w:val="2"/>
  </w:num>
  <w:num w:numId="8" w16cid:durableId="1223176433">
    <w:abstractNumId w:val="1"/>
  </w:num>
  <w:num w:numId="9" w16cid:durableId="101847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3690B"/>
    <w:rsid w:val="00554BFE"/>
    <w:rsid w:val="00644D2E"/>
    <w:rsid w:val="0065242C"/>
    <w:rsid w:val="007A5D66"/>
    <w:rsid w:val="0095224D"/>
    <w:rsid w:val="00AA1D8D"/>
    <w:rsid w:val="00B47730"/>
    <w:rsid w:val="00B61A06"/>
    <w:rsid w:val="00C119E5"/>
    <w:rsid w:val="00C67047"/>
    <w:rsid w:val="00CB0664"/>
    <w:rsid w:val="00CF6ADF"/>
    <w:rsid w:val="00E56FF9"/>
    <w:rsid w:val="00F27A9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171F2C"/>
  <w14:defaultImageDpi w14:val="300"/>
  <w15:docId w15:val="{5E05E02C-205B-433E-B725-AE08798B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74F3F37-2F30-4984-BB5B-6CB4C2363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7</cp:revision>
  <dcterms:created xsi:type="dcterms:W3CDTF">2013-12-23T23:15:00Z</dcterms:created>
  <dcterms:modified xsi:type="dcterms:W3CDTF">2026-03-23T14:13:00Z</dcterms:modified>
  <cp:category/>
</cp:coreProperties>
</file>