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2DD47" w14:textId="77777777" w:rsidR="005936A0" w:rsidRDefault="005936A0">
      <w:pPr>
        <w:jc w:val="center"/>
        <w:rPr>
          <w:b/>
          <w:sz w:val="28"/>
          <w:lang w:val="pl-PL"/>
        </w:rPr>
      </w:pPr>
    </w:p>
    <w:p w14:paraId="780F10AD" w14:textId="0AE2AFE7" w:rsidR="00765759" w:rsidRPr="008232BA" w:rsidRDefault="006F459B">
      <w:pPr>
        <w:jc w:val="center"/>
        <w:rPr>
          <w:lang w:val="pl-PL"/>
        </w:rPr>
      </w:pPr>
      <w:r w:rsidRPr="008232BA">
        <w:rPr>
          <w:b/>
          <w:sz w:val="28"/>
          <w:lang w:val="pl-PL"/>
        </w:rPr>
        <w:t>ZAŁĄCZNIK NR 4 DO UMOWY</w:t>
      </w:r>
      <w:r w:rsidRPr="008232BA">
        <w:rPr>
          <w:b/>
          <w:sz w:val="28"/>
          <w:lang w:val="pl-PL"/>
        </w:rPr>
        <w:br/>
        <w:t>ZBIORCZY WYKAZ GODZIN WYKONANYCH USŁUG (MIESIĘCZNY)</w:t>
      </w:r>
    </w:p>
    <w:p w14:paraId="74FFA4EC" w14:textId="77777777" w:rsidR="00765759" w:rsidRPr="008232BA" w:rsidRDefault="006F459B">
      <w:pPr>
        <w:rPr>
          <w:lang w:val="pl-PL"/>
        </w:rPr>
      </w:pPr>
      <w:r w:rsidRPr="008232BA">
        <w:rPr>
          <w:lang w:val="pl-PL"/>
        </w:rPr>
        <w:t>Projekt: „Kompleksowe wsparcie osób niesamodzielnych”</w:t>
      </w:r>
    </w:p>
    <w:p w14:paraId="0E66D71E" w14:textId="77777777" w:rsidR="00765759" w:rsidRPr="008232BA" w:rsidRDefault="006F459B">
      <w:pPr>
        <w:rPr>
          <w:lang w:val="pl-PL"/>
        </w:rPr>
      </w:pPr>
      <w:r w:rsidRPr="008232BA">
        <w:rPr>
          <w:lang w:val="pl-PL"/>
        </w:rPr>
        <w:t>Okres realizacji umowy: 01.05.2026–31.03.2028</w:t>
      </w:r>
    </w:p>
    <w:p w14:paraId="1A57443C" w14:textId="77777777" w:rsidR="00765759" w:rsidRPr="008232BA" w:rsidRDefault="00765759">
      <w:pPr>
        <w:rPr>
          <w:lang w:val="pl-PL"/>
        </w:rPr>
      </w:pPr>
    </w:p>
    <w:p w14:paraId="20E17D54" w14:textId="77777777" w:rsidR="00765759" w:rsidRPr="008232BA" w:rsidRDefault="006F459B">
      <w:pPr>
        <w:rPr>
          <w:lang w:val="pl-PL"/>
        </w:rPr>
      </w:pPr>
      <w:r w:rsidRPr="008232BA">
        <w:rPr>
          <w:b/>
          <w:lang w:val="pl-PL"/>
        </w:rPr>
        <w:t>A. Dane rozliczenia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765759" w14:paraId="7515770D" w14:textId="77777777">
        <w:trPr>
          <w:jc w:val="center"/>
        </w:trPr>
        <w:tc>
          <w:tcPr>
            <w:tcW w:w="4320" w:type="dxa"/>
          </w:tcPr>
          <w:p w14:paraId="0591B698" w14:textId="77777777" w:rsidR="00765759" w:rsidRDefault="006F459B">
            <w:r>
              <w:t>Miesiąc rozliczeniowy:</w:t>
            </w:r>
          </w:p>
        </w:tc>
        <w:tc>
          <w:tcPr>
            <w:tcW w:w="4320" w:type="dxa"/>
          </w:tcPr>
          <w:p w14:paraId="421685BD" w14:textId="77777777" w:rsidR="00765759" w:rsidRDefault="00765759"/>
        </w:tc>
      </w:tr>
      <w:tr w:rsidR="00765759" w14:paraId="3E81BDAA" w14:textId="77777777">
        <w:trPr>
          <w:jc w:val="center"/>
        </w:trPr>
        <w:tc>
          <w:tcPr>
            <w:tcW w:w="4320" w:type="dxa"/>
          </w:tcPr>
          <w:p w14:paraId="5385344B" w14:textId="77777777" w:rsidR="00765759" w:rsidRDefault="006F459B">
            <w:r>
              <w:t>Wykonawca:</w:t>
            </w:r>
          </w:p>
        </w:tc>
        <w:tc>
          <w:tcPr>
            <w:tcW w:w="4320" w:type="dxa"/>
          </w:tcPr>
          <w:p w14:paraId="383403C7" w14:textId="77777777" w:rsidR="00765759" w:rsidRDefault="00765759"/>
        </w:tc>
      </w:tr>
      <w:tr w:rsidR="00765759" w14:paraId="6B6BBC76" w14:textId="77777777">
        <w:trPr>
          <w:jc w:val="center"/>
        </w:trPr>
        <w:tc>
          <w:tcPr>
            <w:tcW w:w="4320" w:type="dxa"/>
          </w:tcPr>
          <w:p w14:paraId="1255EA78" w14:textId="77777777" w:rsidR="00765759" w:rsidRDefault="006F459B">
            <w:r>
              <w:t>Nr umowy / nr postępowania:</w:t>
            </w:r>
          </w:p>
        </w:tc>
        <w:tc>
          <w:tcPr>
            <w:tcW w:w="4320" w:type="dxa"/>
          </w:tcPr>
          <w:p w14:paraId="0510AA8E" w14:textId="77777777" w:rsidR="00765759" w:rsidRDefault="00765759"/>
        </w:tc>
      </w:tr>
      <w:tr w:rsidR="00765759" w:rsidRPr="008232BA" w14:paraId="14CFAB09" w14:textId="77777777">
        <w:trPr>
          <w:jc w:val="center"/>
        </w:trPr>
        <w:tc>
          <w:tcPr>
            <w:tcW w:w="4320" w:type="dxa"/>
          </w:tcPr>
          <w:p w14:paraId="1F29E185" w14:textId="77777777" w:rsidR="00765759" w:rsidRPr="008232BA" w:rsidRDefault="006F459B">
            <w:pPr>
              <w:rPr>
                <w:lang w:val="pl-PL"/>
              </w:rPr>
            </w:pPr>
            <w:r w:rsidRPr="008232BA">
              <w:rPr>
                <w:lang w:val="pl-PL"/>
              </w:rPr>
              <w:t>Stawka za 1 godzinę (brutto) zgodnie z umową:</w:t>
            </w:r>
          </w:p>
        </w:tc>
        <w:tc>
          <w:tcPr>
            <w:tcW w:w="4320" w:type="dxa"/>
          </w:tcPr>
          <w:p w14:paraId="24BD7F76" w14:textId="77777777" w:rsidR="00765759" w:rsidRPr="008232BA" w:rsidRDefault="00765759">
            <w:pPr>
              <w:rPr>
                <w:lang w:val="pl-PL"/>
              </w:rPr>
            </w:pPr>
          </w:p>
        </w:tc>
      </w:tr>
      <w:tr w:rsidR="00765759" w14:paraId="60E12C4F" w14:textId="77777777">
        <w:trPr>
          <w:jc w:val="center"/>
        </w:trPr>
        <w:tc>
          <w:tcPr>
            <w:tcW w:w="4320" w:type="dxa"/>
          </w:tcPr>
          <w:p w14:paraId="7DE13196" w14:textId="77777777" w:rsidR="00765759" w:rsidRDefault="006F459B">
            <w:r>
              <w:t>Data sporządzenia:</w:t>
            </w:r>
          </w:p>
        </w:tc>
        <w:tc>
          <w:tcPr>
            <w:tcW w:w="4320" w:type="dxa"/>
          </w:tcPr>
          <w:p w14:paraId="433845F9" w14:textId="77777777" w:rsidR="00765759" w:rsidRDefault="00765759"/>
        </w:tc>
      </w:tr>
    </w:tbl>
    <w:p w14:paraId="396DBE26" w14:textId="77777777" w:rsidR="00765759" w:rsidRDefault="00765759"/>
    <w:p w14:paraId="42247D6A" w14:textId="77777777" w:rsidR="00765759" w:rsidRPr="008232BA" w:rsidRDefault="006F459B">
      <w:pPr>
        <w:rPr>
          <w:lang w:val="pl-PL"/>
        </w:rPr>
      </w:pPr>
      <w:r w:rsidRPr="008232BA">
        <w:rPr>
          <w:b/>
          <w:lang w:val="pl-PL"/>
        </w:rPr>
        <w:t>B. Zestawienie godzin (wg Uczestników/OPW)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"/>
        <w:gridCol w:w="1718"/>
        <w:gridCol w:w="1219"/>
        <w:gridCol w:w="1196"/>
        <w:gridCol w:w="1187"/>
        <w:gridCol w:w="1199"/>
        <w:gridCol w:w="1184"/>
      </w:tblGrid>
      <w:tr w:rsidR="00765759" w14:paraId="509C87FB" w14:textId="77777777" w:rsidTr="008232BA">
        <w:trPr>
          <w:jc w:val="center"/>
        </w:trPr>
        <w:tc>
          <w:tcPr>
            <w:tcW w:w="1234" w:type="dxa"/>
          </w:tcPr>
          <w:p w14:paraId="0CEC1B89" w14:textId="77777777" w:rsidR="00765759" w:rsidRDefault="006F459B">
            <w:r>
              <w:t>Lp.</w:t>
            </w:r>
          </w:p>
        </w:tc>
        <w:tc>
          <w:tcPr>
            <w:tcW w:w="1234" w:type="dxa"/>
          </w:tcPr>
          <w:p w14:paraId="58E909F2" w14:textId="77777777" w:rsidR="00765759" w:rsidRPr="008232BA" w:rsidRDefault="006F459B">
            <w:pPr>
              <w:rPr>
                <w:lang w:val="pl-PL"/>
              </w:rPr>
            </w:pPr>
            <w:r w:rsidRPr="008232BA">
              <w:rPr>
                <w:lang w:val="pl-PL"/>
              </w:rPr>
              <w:t>Imię i nazwisko Uczestnika/OPW</w:t>
            </w:r>
          </w:p>
        </w:tc>
        <w:tc>
          <w:tcPr>
            <w:tcW w:w="1234" w:type="dxa"/>
          </w:tcPr>
          <w:p w14:paraId="7F2F6513" w14:textId="77777777" w:rsidR="00765759" w:rsidRDefault="006F459B">
            <w:r>
              <w:t>Imię i nazwisko Asystenta</w:t>
            </w:r>
          </w:p>
        </w:tc>
        <w:tc>
          <w:tcPr>
            <w:tcW w:w="1234" w:type="dxa"/>
          </w:tcPr>
          <w:p w14:paraId="584573C6" w14:textId="77777777" w:rsidR="00765759" w:rsidRDefault="006F459B">
            <w:r>
              <w:t>Nr Karty (Zał. 3) / miesiąc</w:t>
            </w:r>
          </w:p>
        </w:tc>
        <w:tc>
          <w:tcPr>
            <w:tcW w:w="1234" w:type="dxa"/>
          </w:tcPr>
          <w:p w14:paraId="7B776617" w14:textId="77777777" w:rsidR="00765759" w:rsidRDefault="006F459B">
            <w:r>
              <w:t>Liczba godzin</w:t>
            </w:r>
          </w:p>
        </w:tc>
        <w:tc>
          <w:tcPr>
            <w:tcW w:w="1234" w:type="dxa"/>
          </w:tcPr>
          <w:p w14:paraId="2E948787" w14:textId="77777777" w:rsidR="00765759" w:rsidRDefault="006F459B">
            <w:r>
              <w:t>Kwota brutto (godz. × stawka)</w:t>
            </w:r>
          </w:p>
        </w:tc>
        <w:tc>
          <w:tcPr>
            <w:tcW w:w="1234" w:type="dxa"/>
          </w:tcPr>
          <w:p w14:paraId="13201399" w14:textId="77777777" w:rsidR="00765759" w:rsidRDefault="006F459B">
            <w:r>
              <w:t>Uwagi</w:t>
            </w:r>
          </w:p>
        </w:tc>
      </w:tr>
      <w:tr w:rsidR="00765759" w14:paraId="39231810" w14:textId="77777777" w:rsidTr="008232BA">
        <w:trPr>
          <w:jc w:val="center"/>
        </w:trPr>
        <w:tc>
          <w:tcPr>
            <w:tcW w:w="1234" w:type="dxa"/>
          </w:tcPr>
          <w:p w14:paraId="20199941" w14:textId="77777777" w:rsidR="00765759" w:rsidRDefault="006F459B">
            <w:r>
              <w:t>1</w:t>
            </w:r>
          </w:p>
        </w:tc>
        <w:tc>
          <w:tcPr>
            <w:tcW w:w="1234" w:type="dxa"/>
          </w:tcPr>
          <w:p w14:paraId="111909C4" w14:textId="77777777" w:rsidR="00765759" w:rsidRDefault="00765759"/>
        </w:tc>
        <w:tc>
          <w:tcPr>
            <w:tcW w:w="1234" w:type="dxa"/>
          </w:tcPr>
          <w:p w14:paraId="08984BB2" w14:textId="77777777" w:rsidR="00765759" w:rsidRDefault="00765759"/>
        </w:tc>
        <w:tc>
          <w:tcPr>
            <w:tcW w:w="1234" w:type="dxa"/>
          </w:tcPr>
          <w:p w14:paraId="559C9493" w14:textId="77777777" w:rsidR="00765759" w:rsidRDefault="00765759"/>
        </w:tc>
        <w:tc>
          <w:tcPr>
            <w:tcW w:w="1234" w:type="dxa"/>
          </w:tcPr>
          <w:p w14:paraId="72FCABFB" w14:textId="77777777" w:rsidR="00765759" w:rsidRDefault="00765759"/>
        </w:tc>
        <w:tc>
          <w:tcPr>
            <w:tcW w:w="1234" w:type="dxa"/>
          </w:tcPr>
          <w:p w14:paraId="625EC18E" w14:textId="77777777" w:rsidR="00765759" w:rsidRDefault="00765759"/>
        </w:tc>
        <w:tc>
          <w:tcPr>
            <w:tcW w:w="1234" w:type="dxa"/>
          </w:tcPr>
          <w:p w14:paraId="68344AB6" w14:textId="77777777" w:rsidR="00765759" w:rsidRDefault="00765759"/>
        </w:tc>
      </w:tr>
      <w:tr w:rsidR="00765759" w14:paraId="52EF85DD" w14:textId="77777777" w:rsidTr="008232BA">
        <w:trPr>
          <w:jc w:val="center"/>
        </w:trPr>
        <w:tc>
          <w:tcPr>
            <w:tcW w:w="1234" w:type="dxa"/>
          </w:tcPr>
          <w:p w14:paraId="125EDF87" w14:textId="77777777" w:rsidR="00765759" w:rsidRDefault="006F459B">
            <w:r>
              <w:t>2</w:t>
            </w:r>
          </w:p>
        </w:tc>
        <w:tc>
          <w:tcPr>
            <w:tcW w:w="1234" w:type="dxa"/>
          </w:tcPr>
          <w:p w14:paraId="5CB1FCFB" w14:textId="77777777" w:rsidR="00765759" w:rsidRDefault="00765759"/>
        </w:tc>
        <w:tc>
          <w:tcPr>
            <w:tcW w:w="1234" w:type="dxa"/>
          </w:tcPr>
          <w:p w14:paraId="33431934" w14:textId="77777777" w:rsidR="00765759" w:rsidRDefault="00765759"/>
        </w:tc>
        <w:tc>
          <w:tcPr>
            <w:tcW w:w="1234" w:type="dxa"/>
          </w:tcPr>
          <w:p w14:paraId="302AA893" w14:textId="77777777" w:rsidR="00765759" w:rsidRDefault="00765759"/>
        </w:tc>
        <w:tc>
          <w:tcPr>
            <w:tcW w:w="1234" w:type="dxa"/>
          </w:tcPr>
          <w:p w14:paraId="6F91CA38" w14:textId="77777777" w:rsidR="00765759" w:rsidRDefault="00765759"/>
        </w:tc>
        <w:tc>
          <w:tcPr>
            <w:tcW w:w="1234" w:type="dxa"/>
          </w:tcPr>
          <w:p w14:paraId="4707B6BC" w14:textId="77777777" w:rsidR="00765759" w:rsidRDefault="00765759"/>
        </w:tc>
        <w:tc>
          <w:tcPr>
            <w:tcW w:w="1234" w:type="dxa"/>
          </w:tcPr>
          <w:p w14:paraId="0DFA35D3" w14:textId="77777777" w:rsidR="00765759" w:rsidRDefault="00765759"/>
        </w:tc>
      </w:tr>
      <w:tr w:rsidR="00765759" w14:paraId="0EB91956" w14:textId="77777777" w:rsidTr="008232BA">
        <w:trPr>
          <w:jc w:val="center"/>
        </w:trPr>
        <w:tc>
          <w:tcPr>
            <w:tcW w:w="1234" w:type="dxa"/>
          </w:tcPr>
          <w:p w14:paraId="49EF618D" w14:textId="77777777" w:rsidR="00765759" w:rsidRDefault="006F459B">
            <w:r>
              <w:t>3</w:t>
            </w:r>
          </w:p>
        </w:tc>
        <w:tc>
          <w:tcPr>
            <w:tcW w:w="1234" w:type="dxa"/>
          </w:tcPr>
          <w:p w14:paraId="7F7E3822" w14:textId="77777777" w:rsidR="00765759" w:rsidRDefault="00765759"/>
        </w:tc>
        <w:tc>
          <w:tcPr>
            <w:tcW w:w="1234" w:type="dxa"/>
          </w:tcPr>
          <w:p w14:paraId="283C6F5B" w14:textId="77777777" w:rsidR="00765759" w:rsidRDefault="00765759"/>
        </w:tc>
        <w:tc>
          <w:tcPr>
            <w:tcW w:w="1234" w:type="dxa"/>
          </w:tcPr>
          <w:p w14:paraId="3188CB67" w14:textId="77777777" w:rsidR="00765759" w:rsidRDefault="00765759"/>
        </w:tc>
        <w:tc>
          <w:tcPr>
            <w:tcW w:w="1234" w:type="dxa"/>
          </w:tcPr>
          <w:p w14:paraId="67F003FC" w14:textId="77777777" w:rsidR="00765759" w:rsidRDefault="00765759"/>
        </w:tc>
        <w:tc>
          <w:tcPr>
            <w:tcW w:w="1234" w:type="dxa"/>
          </w:tcPr>
          <w:p w14:paraId="7DD5C504" w14:textId="77777777" w:rsidR="00765759" w:rsidRDefault="00765759"/>
        </w:tc>
        <w:tc>
          <w:tcPr>
            <w:tcW w:w="1234" w:type="dxa"/>
          </w:tcPr>
          <w:p w14:paraId="0CF42EEE" w14:textId="77777777" w:rsidR="00765759" w:rsidRDefault="00765759"/>
        </w:tc>
      </w:tr>
      <w:tr w:rsidR="00765759" w14:paraId="68801C9A" w14:textId="77777777" w:rsidTr="008232BA">
        <w:trPr>
          <w:jc w:val="center"/>
        </w:trPr>
        <w:tc>
          <w:tcPr>
            <w:tcW w:w="1234" w:type="dxa"/>
          </w:tcPr>
          <w:p w14:paraId="6E0DA68C" w14:textId="77777777" w:rsidR="00765759" w:rsidRDefault="006F459B">
            <w:r>
              <w:t>4</w:t>
            </w:r>
          </w:p>
        </w:tc>
        <w:tc>
          <w:tcPr>
            <w:tcW w:w="1234" w:type="dxa"/>
          </w:tcPr>
          <w:p w14:paraId="1CBB2C71" w14:textId="77777777" w:rsidR="00765759" w:rsidRDefault="00765759"/>
        </w:tc>
        <w:tc>
          <w:tcPr>
            <w:tcW w:w="1234" w:type="dxa"/>
          </w:tcPr>
          <w:p w14:paraId="53A4ADF6" w14:textId="77777777" w:rsidR="00765759" w:rsidRDefault="00765759"/>
        </w:tc>
        <w:tc>
          <w:tcPr>
            <w:tcW w:w="1234" w:type="dxa"/>
          </w:tcPr>
          <w:p w14:paraId="6FB29812" w14:textId="77777777" w:rsidR="00765759" w:rsidRDefault="00765759"/>
        </w:tc>
        <w:tc>
          <w:tcPr>
            <w:tcW w:w="1234" w:type="dxa"/>
          </w:tcPr>
          <w:p w14:paraId="3180E559" w14:textId="77777777" w:rsidR="00765759" w:rsidRDefault="00765759"/>
        </w:tc>
        <w:tc>
          <w:tcPr>
            <w:tcW w:w="1234" w:type="dxa"/>
          </w:tcPr>
          <w:p w14:paraId="38EB5615" w14:textId="77777777" w:rsidR="00765759" w:rsidRDefault="00765759"/>
        </w:tc>
        <w:tc>
          <w:tcPr>
            <w:tcW w:w="1234" w:type="dxa"/>
          </w:tcPr>
          <w:p w14:paraId="375239CC" w14:textId="77777777" w:rsidR="00765759" w:rsidRDefault="00765759"/>
        </w:tc>
      </w:tr>
      <w:tr w:rsidR="00765759" w14:paraId="1EDB74FA" w14:textId="77777777" w:rsidTr="008232BA">
        <w:trPr>
          <w:jc w:val="center"/>
        </w:trPr>
        <w:tc>
          <w:tcPr>
            <w:tcW w:w="1234" w:type="dxa"/>
          </w:tcPr>
          <w:p w14:paraId="15D62374" w14:textId="77777777" w:rsidR="00765759" w:rsidRDefault="006F459B">
            <w:r>
              <w:t>5</w:t>
            </w:r>
          </w:p>
        </w:tc>
        <w:tc>
          <w:tcPr>
            <w:tcW w:w="1234" w:type="dxa"/>
          </w:tcPr>
          <w:p w14:paraId="531AD502" w14:textId="77777777" w:rsidR="00765759" w:rsidRDefault="00765759"/>
        </w:tc>
        <w:tc>
          <w:tcPr>
            <w:tcW w:w="1234" w:type="dxa"/>
          </w:tcPr>
          <w:p w14:paraId="476A8C96" w14:textId="77777777" w:rsidR="00765759" w:rsidRDefault="00765759"/>
        </w:tc>
        <w:tc>
          <w:tcPr>
            <w:tcW w:w="1234" w:type="dxa"/>
          </w:tcPr>
          <w:p w14:paraId="5DA02EAE" w14:textId="77777777" w:rsidR="00765759" w:rsidRDefault="00765759"/>
        </w:tc>
        <w:tc>
          <w:tcPr>
            <w:tcW w:w="1234" w:type="dxa"/>
          </w:tcPr>
          <w:p w14:paraId="652BC165" w14:textId="77777777" w:rsidR="00765759" w:rsidRDefault="00765759"/>
        </w:tc>
        <w:tc>
          <w:tcPr>
            <w:tcW w:w="1234" w:type="dxa"/>
          </w:tcPr>
          <w:p w14:paraId="5AA72704" w14:textId="77777777" w:rsidR="00765759" w:rsidRDefault="00765759"/>
        </w:tc>
        <w:tc>
          <w:tcPr>
            <w:tcW w:w="1234" w:type="dxa"/>
          </w:tcPr>
          <w:p w14:paraId="5990B0CC" w14:textId="77777777" w:rsidR="00765759" w:rsidRDefault="00765759"/>
        </w:tc>
      </w:tr>
      <w:tr w:rsidR="00765759" w14:paraId="194370BA" w14:textId="77777777" w:rsidTr="008232BA">
        <w:trPr>
          <w:jc w:val="center"/>
        </w:trPr>
        <w:tc>
          <w:tcPr>
            <w:tcW w:w="1234" w:type="dxa"/>
          </w:tcPr>
          <w:p w14:paraId="64235FC1" w14:textId="77777777" w:rsidR="00765759" w:rsidRDefault="006F459B">
            <w:r>
              <w:t>6</w:t>
            </w:r>
          </w:p>
        </w:tc>
        <w:tc>
          <w:tcPr>
            <w:tcW w:w="1234" w:type="dxa"/>
          </w:tcPr>
          <w:p w14:paraId="3C1D4D26" w14:textId="77777777" w:rsidR="00765759" w:rsidRDefault="00765759"/>
        </w:tc>
        <w:tc>
          <w:tcPr>
            <w:tcW w:w="1234" w:type="dxa"/>
          </w:tcPr>
          <w:p w14:paraId="4B258312" w14:textId="77777777" w:rsidR="00765759" w:rsidRDefault="00765759"/>
        </w:tc>
        <w:tc>
          <w:tcPr>
            <w:tcW w:w="1234" w:type="dxa"/>
          </w:tcPr>
          <w:p w14:paraId="79222253" w14:textId="77777777" w:rsidR="00765759" w:rsidRDefault="00765759"/>
        </w:tc>
        <w:tc>
          <w:tcPr>
            <w:tcW w:w="1234" w:type="dxa"/>
          </w:tcPr>
          <w:p w14:paraId="2D8BD3B9" w14:textId="77777777" w:rsidR="00765759" w:rsidRDefault="00765759"/>
        </w:tc>
        <w:tc>
          <w:tcPr>
            <w:tcW w:w="1234" w:type="dxa"/>
          </w:tcPr>
          <w:p w14:paraId="68462690" w14:textId="77777777" w:rsidR="00765759" w:rsidRDefault="00765759"/>
        </w:tc>
        <w:tc>
          <w:tcPr>
            <w:tcW w:w="1234" w:type="dxa"/>
          </w:tcPr>
          <w:p w14:paraId="664251A7" w14:textId="77777777" w:rsidR="00765759" w:rsidRDefault="00765759"/>
        </w:tc>
      </w:tr>
      <w:tr w:rsidR="00765759" w14:paraId="08D0685E" w14:textId="77777777" w:rsidTr="008232BA">
        <w:trPr>
          <w:jc w:val="center"/>
        </w:trPr>
        <w:tc>
          <w:tcPr>
            <w:tcW w:w="1234" w:type="dxa"/>
          </w:tcPr>
          <w:p w14:paraId="4B48491D" w14:textId="77777777" w:rsidR="00765759" w:rsidRDefault="006F459B">
            <w:r>
              <w:lastRenderedPageBreak/>
              <w:t>7</w:t>
            </w:r>
          </w:p>
        </w:tc>
        <w:tc>
          <w:tcPr>
            <w:tcW w:w="1234" w:type="dxa"/>
          </w:tcPr>
          <w:p w14:paraId="2F29CA8F" w14:textId="77777777" w:rsidR="00765759" w:rsidRDefault="00765759"/>
        </w:tc>
        <w:tc>
          <w:tcPr>
            <w:tcW w:w="1234" w:type="dxa"/>
          </w:tcPr>
          <w:p w14:paraId="714C8E70" w14:textId="77777777" w:rsidR="00765759" w:rsidRDefault="00765759"/>
        </w:tc>
        <w:tc>
          <w:tcPr>
            <w:tcW w:w="1234" w:type="dxa"/>
          </w:tcPr>
          <w:p w14:paraId="21014B43" w14:textId="77777777" w:rsidR="00765759" w:rsidRDefault="00765759"/>
        </w:tc>
        <w:tc>
          <w:tcPr>
            <w:tcW w:w="1234" w:type="dxa"/>
          </w:tcPr>
          <w:p w14:paraId="49B10475" w14:textId="77777777" w:rsidR="00765759" w:rsidRDefault="00765759"/>
        </w:tc>
        <w:tc>
          <w:tcPr>
            <w:tcW w:w="1234" w:type="dxa"/>
          </w:tcPr>
          <w:p w14:paraId="2704E269" w14:textId="77777777" w:rsidR="00765759" w:rsidRDefault="00765759"/>
        </w:tc>
        <w:tc>
          <w:tcPr>
            <w:tcW w:w="1234" w:type="dxa"/>
          </w:tcPr>
          <w:p w14:paraId="016E8AD3" w14:textId="77777777" w:rsidR="00765759" w:rsidRDefault="00765759"/>
        </w:tc>
      </w:tr>
      <w:tr w:rsidR="00765759" w14:paraId="715DCD2C" w14:textId="77777777" w:rsidTr="008232BA">
        <w:trPr>
          <w:jc w:val="center"/>
        </w:trPr>
        <w:tc>
          <w:tcPr>
            <w:tcW w:w="1234" w:type="dxa"/>
          </w:tcPr>
          <w:p w14:paraId="3E409BF7" w14:textId="77777777" w:rsidR="00765759" w:rsidRDefault="006F459B">
            <w:r>
              <w:t>8</w:t>
            </w:r>
          </w:p>
        </w:tc>
        <w:tc>
          <w:tcPr>
            <w:tcW w:w="1234" w:type="dxa"/>
          </w:tcPr>
          <w:p w14:paraId="4FAC3273" w14:textId="77777777" w:rsidR="00765759" w:rsidRDefault="00765759"/>
        </w:tc>
        <w:tc>
          <w:tcPr>
            <w:tcW w:w="1234" w:type="dxa"/>
          </w:tcPr>
          <w:p w14:paraId="1C185486" w14:textId="77777777" w:rsidR="00765759" w:rsidRDefault="00765759"/>
        </w:tc>
        <w:tc>
          <w:tcPr>
            <w:tcW w:w="1234" w:type="dxa"/>
          </w:tcPr>
          <w:p w14:paraId="6C6F5DFC" w14:textId="77777777" w:rsidR="00765759" w:rsidRDefault="00765759"/>
        </w:tc>
        <w:tc>
          <w:tcPr>
            <w:tcW w:w="1234" w:type="dxa"/>
          </w:tcPr>
          <w:p w14:paraId="07758D6D" w14:textId="77777777" w:rsidR="00765759" w:rsidRDefault="00765759"/>
        </w:tc>
        <w:tc>
          <w:tcPr>
            <w:tcW w:w="1234" w:type="dxa"/>
          </w:tcPr>
          <w:p w14:paraId="43BF5242" w14:textId="77777777" w:rsidR="00765759" w:rsidRDefault="00765759"/>
        </w:tc>
        <w:tc>
          <w:tcPr>
            <w:tcW w:w="1234" w:type="dxa"/>
          </w:tcPr>
          <w:p w14:paraId="1DC388A4" w14:textId="77777777" w:rsidR="00765759" w:rsidRDefault="00765759"/>
        </w:tc>
      </w:tr>
      <w:tr w:rsidR="00765759" w14:paraId="1720532C" w14:textId="77777777" w:rsidTr="008232BA">
        <w:trPr>
          <w:jc w:val="center"/>
        </w:trPr>
        <w:tc>
          <w:tcPr>
            <w:tcW w:w="1234" w:type="dxa"/>
          </w:tcPr>
          <w:p w14:paraId="369509C5" w14:textId="77777777" w:rsidR="00765759" w:rsidRDefault="006F459B">
            <w:r>
              <w:t>9</w:t>
            </w:r>
          </w:p>
        </w:tc>
        <w:tc>
          <w:tcPr>
            <w:tcW w:w="1234" w:type="dxa"/>
          </w:tcPr>
          <w:p w14:paraId="0EA49CEA" w14:textId="77777777" w:rsidR="00765759" w:rsidRDefault="00765759"/>
        </w:tc>
        <w:tc>
          <w:tcPr>
            <w:tcW w:w="1234" w:type="dxa"/>
          </w:tcPr>
          <w:p w14:paraId="5C248862" w14:textId="77777777" w:rsidR="00765759" w:rsidRDefault="00765759"/>
        </w:tc>
        <w:tc>
          <w:tcPr>
            <w:tcW w:w="1234" w:type="dxa"/>
          </w:tcPr>
          <w:p w14:paraId="00910D78" w14:textId="77777777" w:rsidR="00765759" w:rsidRDefault="00765759"/>
        </w:tc>
        <w:tc>
          <w:tcPr>
            <w:tcW w:w="1234" w:type="dxa"/>
          </w:tcPr>
          <w:p w14:paraId="57BE5D5B" w14:textId="77777777" w:rsidR="00765759" w:rsidRDefault="00765759"/>
        </w:tc>
        <w:tc>
          <w:tcPr>
            <w:tcW w:w="1234" w:type="dxa"/>
          </w:tcPr>
          <w:p w14:paraId="3D103EB5" w14:textId="77777777" w:rsidR="00765759" w:rsidRDefault="00765759"/>
        </w:tc>
        <w:tc>
          <w:tcPr>
            <w:tcW w:w="1234" w:type="dxa"/>
          </w:tcPr>
          <w:p w14:paraId="3342721B" w14:textId="77777777" w:rsidR="00765759" w:rsidRDefault="00765759"/>
        </w:tc>
      </w:tr>
      <w:tr w:rsidR="00765759" w14:paraId="00551C66" w14:textId="77777777" w:rsidTr="008232BA">
        <w:trPr>
          <w:jc w:val="center"/>
        </w:trPr>
        <w:tc>
          <w:tcPr>
            <w:tcW w:w="1234" w:type="dxa"/>
          </w:tcPr>
          <w:p w14:paraId="4E237EE6" w14:textId="77777777" w:rsidR="00765759" w:rsidRDefault="006F459B">
            <w:r>
              <w:t>10</w:t>
            </w:r>
          </w:p>
        </w:tc>
        <w:tc>
          <w:tcPr>
            <w:tcW w:w="1234" w:type="dxa"/>
          </w:tcPr>
          <w:p w14:paraId="42C81512" w14:textId="77777777" w:rsidR="00765759" w:rsidRDefault="00765759"/>
        </w:tc>
        <w:tc>
          <w:tcPr>
            <w:tcW w:w="1234" w:type="dxa"/>
          </w:tcPr>
          <w:p w14:paraId="10DD3360" w14:textId="77777777" w:rsidR="00765759" w:rsidRDefault="00765759"/>
        </w:tc>
        <w:tc>
          <w:tcPr>
            <w:tcW w:w="1234" w:type="dxa"/>
          </w:tcPr>
          <w:p w14:paraId="1108A991" w14:textId="77777777" w:rsidR="00765759" w:rsidRDefault="00765759"/>
        </w:tc>
        <w:tc>
          <w:tcPr>
            <w:tcW w:w="1234" w:type="dxa"/>
          </w:tcPr>
          <w:p w14:paraId="145DE24A" w14:textId="77777777" w:rsidR="00765759" w:rsidRDefault="00765759"/>
        </w:tc>
        <w:tc>
          <w:tcPr>
            <w:tcW w:w="1234" w:type="dxa"/>
          </w:tcPr>
          <w:p w14:paraId="70BEF6B7" w14:textId="77777777" w:rsidR="00765759" w:rsidRDefault="00765759"/>
        </w:tc>
        <w:tc>
          <w:tcPr>
            <w:tcW w:w="1234" w:type="dxa"/>
          </w:tcPr>
          <w:p w14:paraId="690BAF68" w14:textId="77777777" w:rsidR="00765759" w:rsidRDefault="00765759"/>
        </w:tc>
      </w:tr>
      <w:tr w:rsidR="00765759" w14:paraId="11858AEA" w14:textId="77777777" w:rsidTr="008232BA">
        <w:trPr>
          <w:jc w:val="center"/>
        </w:trPr>
        <w:tc>
          <w:tcPr>
            <w:tcW w:w="1234" w:type="dxa"/>
          </w:tcPr>
          <w:p w14:paraId="5C2F32F2" w14:textId="77777777" w:rsidR="00765759" w:rsidRDefault="006F459B">
            <w:r>
              <w:t>11</w:t>
            </w:r>
          </w:p>
        </w:tc>
        <w:tc>
          <w:tcPr>
            <w:tcW w:w="1234" w:type="dxa"/>
          </w:tcPr>
          <w:p w14:paraId="19C2491B" w14:textId="77777777" w:rsidR="00765759" w:rsidRDefault="00765759"/>
        </w:tc>
        <w:tc>
          <w:tcPr>
            <w:tcW w:w="1234" w:type="dxa"/>
          </w:tcPr>
          <w:p w14:paraId="4D7B54D8" w14:textId="77777777" w:rsidR="00765759" w:rsidRDefault="00765759"/>
        </w:tc>
        <w:tc>
          <w:tcPr>
            <w:tcW w:w="1234" w:type="dxa"/>
          </w:tcPr>
          <w:p w14:paraId="0F72B99D" w14:textId="77777777" w:rsidR="00765759" w:rsidRDefault="00765759"/>
        </w:tc>
        <w:tc>
          <w:tcPr>
            <w:tcW w:w="1234" w:type="dxa"/>
          </w:tcPr>
          <w:p w14:paraId="3F477907" w14:textId="77777777" w:rsidR="00765759" w:rsidRDefault="00765759"/>
        </w:tc>
        <w:tc>
          <w:tcPr>
            <w:tcW w:w="1234" w:type="dxa"/>
          </w:tcPr>
          <w:p w14:paraId="33FAD5D7" w14:textId="77777777" w:rsidR="00765759" w:rsidRDefault="00765759"/>
        </w:tc>
        <w:tc>
          <w:tcPr>
            <w:tcW w:w="1234" w:type="dxa"/>
          </w:tcPr>
          <w:p w14:paraId="38EA59D8" w14:textId="77777777" w:rsidR="00765759" w:rsidRDefault="00765759"/>
        </w:tc>
      </w:tr>
      <w:tr w:rsidR="00765759" w14:paraId="481D9194" w14:textId="77777777" w:rsidTr="008232BA">
        <w:trPr>
          <w:jc w:val="center"/>
        </w:trPr>
        <w:tc>
          <w:tcPr>
            <w:tcW w:w="1234" w:type="dxa"/>
          </w:tcPr>
          <w:p w14:paraId="4B2EE582" w14:textId="77777777" w:rsidR="00765759" w:rsidRDefault="006F459B">
            <w:r>
              <w:t>12</w:t>
            </w:r>
          </w:p>
        </w:tc>
        <w:tc>
          <w:tcPr>
            <w:tcW w:w="1234" w:type="dxa"/>
          </w:tcPr>
          <w:p w14:paraId="61279666" w14:textId="77777777" w:rsidR="00765759" w:rsidRDefault="00765759"/>
        </w:tc>
        <w:tc>
          <w:tcPr>
            <w:tcW w:w="1234" w:type="dxa"/>
          </w:tcPr>
          <w:p w14:paraId="46C1AFA8" w14:textId="77777777" w:rsidR="00765759" w:rsidRDefault="00765759"/>
        </w:tc>
        <w:tc>
          <w:tcPr>
            <w:tcW w:w="1234" w:type="dxa"/>
          </w:tcPr>
          <w:p w14:paraId="0F7C8964" w14:textId="77777777" w:rsidR="00765759" w:rsidRDefault="00765759"/>
        </w:tc>
        <w:tc>
          <w:tcPr>
            <w:tcW w:w="1234" w:type="dxa"/>
          </w:tcPr>
          <w:p w14:paraId="37AF6E23" w14:textId="77777777" w:rsidR="00765759" w:rsidRDefault="00765759"/>
        </w:tc>
        <w:tc>
          <w:tcPr>
            <w:tcW w:w="1234" w:type="dxa"/>
          </w:tcPr>
          <w:p w14:paraId="60210004" w14:textId="77777777" w:rsidR="00765759" w:rsidRDefault="00765759"/>
        </w:tc>
        <w:tc>
          <w:tcPr>
            <w:tcW w:w="1234" w:type="dxa"/>
          </w:tcPr>
          <w:p w14:paraId="6D0A8858" w14:textId="77777777" w:rsidR="00765759" w:rsidRDefault="00765759"/>
        </w:tc>
      </w:tr>
      <w:tr w:rsidR="00765759" w14:paraId="677946CF" w14:textId="77777777" w:rsidTr="008232BA">
        <w:trPr>
          <w:jc w:val="center"/>
        </w:trPr>
        <w:tc>
          <w:tcPr>
            <w:tcW w:w="1234" w:type="dxa"/>
          </w:tcPr>
          <w:p w14:paraId="3166AD1D" w14:textId="77777777" w:rsidR="00765759" w:rsidRDefault="006F459B">
            <w:r>
              <w:t>13</w:t>
            </w:r>
          </w:p>
        </w:tc>
        <w:tc>
          <w:tcPr>
            <w:tcW w:w="1234" w:type="dxa"/>
          </w:tcPr>
          <w:p w14:paraId="4B0BFCEA" w14:textId="77777777" w:rsidR="00765759" w:rsidRDefault="00765759"/>
        </w:tc>
        <w:tc>
          <w:tcPr>
            <w:tcW w:w="1234" w:type="dxa"/>
          </w:tcPr>
          <w:p w14:paraId="25F26C82" w14:textId="77777777" w:rsidR="00765759" w:rsidRDefault="00765759"/>
        </w:tc>
        <w:tc>
          <w:tcPr>
            <w:tcW w:w="1234" w:type="dxa"/>
          </w:tcPr>
          <w:p w14:paraId="60398659" w14:textId="77777777" w:rsidR="00765759" w:rsidRDefault="00765759"/>
        </w:tc>
        <w:tc>
          <w:tcPr>
            <w:tcW w:w="1234" w:type="dxa"/>
          </w:tcPr>
          <w:p w14:paraId="19E3FD58" w14:textId="77777777" w:rsidR="00765759" w:rsidRDefault="00765759"/>
        </w:tc>
        <w:tc>
          <w:tcPr>
            <w:tcW w:w="1234" w:type="dxa"/>
          </w:tcPr>
          <w:p w14:paraId="5A7AD9DB" w14:textId="77777777" w:rsidR="00765759" w:rsidRDefault="00765759"/>
        </w:tc>
        <w:tc>
          <w:tcPr>
            <w:tcW w:w="1234" w:type="dxa"/>
          </w:tcPr>
          <w:p w14:paraId="36048BF0" w14:textId="77777777" w:rsidR="00765759" w:rsidRDefault="00765759"/>
        </w:tc>
      </w:tr>
      <w:tr w:rsidR="00765759" w14:paraId="4C4486B7" w14:textId="77777777" w:rsidTr="008232BA">
        <w:trPr>
          <w:jc w:val="center"/>
        </w:trPr>
        <w:tc>
          <w:tcPr>
            <w:tcW w:w="1234" w:type="dxa"/>
          </w:tcPr>
          <w:p w14:paraId="329E5E1F" w14:textId="77777777" w:rsidR="00765759" w:rsidRDefault="006F459B">
            <w:r>
              <w:t>14</w:t>
            </w:r>
          </w:p>
        </w:tc>
        <w:tc>
          <w:tcPr>
            <w:tcW w:w="1234" w:type="dxa"/>
          </w:tcPr>
          <w:p w14:paraId="008DACD3" w14:textId="77777777" w:rsidR="00765759" w:rsidRDefault="00765759"/>
        </w:tc>
        <w:tc>
          <w:tcPr>
            <w:tcW w:w="1234" w:type="dxa"/>
          </w:tcPr>
          <w:p w14:paraId="562BBACC" w14:textId="77777777" w:rsidR="00765759" w:rsidRDefault="00765759"/>
        </w:tc>
        <w:tc>
          <w:tcPr>
            <w:tcW w:w="1234" w:type="dxa"/>
          </w:tcPr>
          <w:p w14:paraId="66A9FB06" w14:textId="77777777" w:rsidR="00765759" w:rsidRDefault="00765759"/>
        </w:tc>
        <w:tc>
          <w:tcPr>
            <w:tcW w:w="1234" w:type="dxa"/>
          </w:tcPr>
          <w:p w14:paraId="22101576" w14:textId="77777777" w:rsidR="00765759" w:rsidRDefault="00765759"/>
        </w:tc>
        <w:tc>
          <w:tcPr>
            <w:tcW w:w="1234" w:type="dxa"/>
          </w:tcPr>
          <w:p w14:paraId="5E140224" w14:textId="77777777" w:rsidR="00765759" w:rsidRDefault="00765759"/>
        </w:tc>
        <w:tc>
          <w:tcPr>
            <w:tcW w:w="1234" w:type="dxa"/>
          </w:tcPr>
          <w:p w14:paraId="40A31AB6" w14:textId="77777777" w:rsidR="00765759" w:rsidRDefault="00765759"/>
        </w:tc>
      </w:tr>
      <w:tr w:rsidR="00765759" w14:paraId="2B75E4BD" w14:textId="77777777" w:rsidTr="008232BA">
        <w:trPr>
          <w:jc w:val="center"/>
        </w:trPr>
        <w:tc>
          <w:tcPr>
            <w:tcW w:w="1234" w:type="dxa"/>
          </w:tcPr>
          <w:p w14:paraId="7BF10912" w14:textId="77777777" w:rsidR="00765759" w:rsidRDefault="006F459B">
            <w:r>
              <w:t>15</w:t>
            </w:r>
          </w:p>
        </w:tc>
        <w:tc>
          <w:tcPr>
            <w:tcW w:w="1234" w:type="dxa"/>
          </w:tcPr>
          <w:p w14:paraId="68F5FBA3" w14:textId="77777777" w:rsidR="00765759" w:rsidRDefault="00765759"/>
        </w:tc>
        <w:tc>
          <w:tcPr>
            <w:tcW w:w="1234" w:type="dxa"/>
          </w:tcPr>
          <w:p w14:paraId="3FC37F0C" w14:textId="77777777" w:rsidR="00765759" w:rsidRDefault="00765759"/>
        </w:tc>
        <w:tc>
          <w:tcPr>
            <w:tcW w:w="1234" w:type="dxa"/>
          </w:tcPr>
          <w:p w14:paraId="49EDB93D" w14:textId="77777777" w:rsidR="00765759" w:rsidRDefault="00765759"/>
        </w:tc>
        <w:tc>
          <w:tcPr>
            <w:tcW w:w="1234" w:type="dxa"/>
          </w:tcPr>
          <w:p w14:paraId="3FE836BF" w14:textId="77777777" w:rsidR="00765759" w:rsidRDefault="00765759"/>
        </w:tc>
        <w:tc>
          <w:tcPr>
            <w:tcW w:w="1234" w:type="dxa"/>
          </w:tcPr>
          <w:p w14:paraId="4A891235" w14:textId="77777777" w:rsidR="00765759" w:rsidRDefault="00765759"/>
        </w:tc>
        <w:tc>
          <w:tcPr>
            <w:tcW w:w="1234" w:type="dxa"/>
          </w:tcPr>
          <w:p w14:paraId="078C4669" w14:textId="77777777" w:rsidR="00765759" w:rsidRDefault="00765759"/>
        </w:tc>
      </w:tr>
    </w:tbl>
    <w:p w14:paraId="64D50225" w14:textId="77777777" w:rsidR="00765759" w:rsidRDefault="00765759"/>
    <w:p w14:paraId="5AC03D53" w14:textId="77777777" w:rsidR="00765759" w:rsidRDefault="006F459B">
      <w:r>
        <w:rPr>
          <w:b/>
        </w:rPr>
        <w:t>C. Podsumowanie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765759" w:rsidRPr="008232BA" w14:paraId="073FB952" w14:textId="77777777">
        <w:trPr>
          <w:jc w:val="center"/>
        </w:trPr>
        <w:tc>
          <w:tcPr>
            <w:tcW w:w="4320" w:type="dxa"/>
          </w:tcPr>
          <w:p w14:paraId="1BFD8AF9" w14:textId="77777777" w:rsidR="00765759" w:rsidRPr="008232BA" w:rsidRDefault="006F459B">
            <w:pPr>
              <w:rPr>
                <w:lang w:val="pl-PL"/>
              </w:rPr>
            </w:pPr>
            <w:r w:rsidRPr="008232BA">
              <w:rPr>
                <w:lang w:val="pl-PL"/>
              </w:rPr>
              <w:t>Łączna liczba godzin w miesiącu:</w:t>
            </w:r>
          </w:p>
        </w:tc>
        <w:tc>
          <w:tcPr>
            <w:tcW w:w="4320" w:type="dxa"/>
          </w:tcPr>
          <w:p w14:paraId="68C9228F" w14:textId="77777777" w:rsidR="00765759" w:rsidRPr="008232BA" w:rsidRDefault="00765759">
            <w:pPr>
              <w:rPr>
                <w:lang w:val="pl-PL"/>
              </w:rPr>
            </w:pPr>
          </w:p>
        </w:tc>
      </w:tr>
      <w:tr w:rsidR="00765759" w14:paraId="0DE99438" w14:textId="77777777">
        <w:trPr>
          <w:jc w:val="center"/>
        </w:trPr>
        <w:tc>
          <w:tcPr>
            <w:tcW w:w="4320" w:type="dxa"/>
          </w:tcPr>
          <w:p w14:paraId="32B52B73" w14:textId="77777777" w:rsidR="00765759" w:rsidRDefault="006F459B">
            <w:r>
              <w:t>Łączna kwota brutto:</w:t>
            </w:r>
          </w:p>
        </w:tc>
        <w:tc>
          <w:tcPr>
            <w:tcW w:w="4320" w:type="dxa"/>
          </w:tcPr>
          <w:p w14:paraId="6B509824" w14:textId="77777777" w:rsidR="00765759" w:rsidRDefault="00765759"/>
        </w:tc>
      </w:tr>
      <w:tr w:rsidR="00765759" w:rsidRPr="008232BA" w14:paraId="6E707940" w14:textId="77777777">
        <w:trPr>
          <w:jc w:val="center"/>
        </w:trPr>
        <w:tc>
          <w:tcPr>
            <w:tcW w:w="4320" w:type="dxa"/>
          </w:tcPr>
          <w:p w14:paraId="54E7D4A0" w14:textId="77777777" w:rsidR="00765759" w:rsidRPr="008232BA" w:rsidRDefault="006F459B">
            <w:pPr>
              <w:rPr>
                <w:lang w:val="pl-PL"/>
              </w:rPr>
            </w:pPr>
            <w:r w:rsidRPr="008232BA">
              <w:rPr>
                <w:lang w:val="pl-PL"/>
              </w:rPr>
              <w:t>Oświadczenie: dane zgodne z Kartami realizacji (Zał. 3) i umową.</w:t>
            </w:r>
          </w:p>
        </w:tc>
        <w:tc>
          <w:tcPr>
            <w:tcW w:w="4320" w:type="dxa"/>
          </w:tcPr>
          <w:p w14:paraId="5CD4E560" w14:textId="77777777" w:rsidR="00765759" w:rsidRPr="008232BA" w:rsidRDefault="00765759">
            <w:pPr>
              <w:rPr>
                <w:lang w:val="pl-PL"/>
              </w:rPr>
            </w:pPr>
          </w:p>
        </w:tc>
      </w:tr>
    </w:tbl>
    <w:p w14:paraId="6BE8833C" w14:textId="77777777" w:rsidR="00765759" w:rsidRPr="008232BA" w:rsidRDefault="00765759">
      <w:pPr>
        <w:rPr>
          <w:lang w:val="pl-PL"/>
        </w:rPr>
      </w:pPr>
    </w:p>
    <w:p w14:paraId="51FF7FB8" w14:textId="77777777" w:rsidR="00765759" w:rsidRDefault="006F459B">
      <w:r>
        <w:rPr>
          <w:b/>
        </w:rPr>
        <w:t>D. Podpisy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765759" w14:paraId="313094E8" w14:textId="77777777">
        <w:trPr>
          <w:jc w:val="center"/>
        </w:trPr>
        <w:tc>
          <w:tcPr>
            <w:tcW w:w="4320" w:type="dxa"/>
          </w:tcPr>
          <w:p w14:paraId="51D39779" w14:textId="77777777" w:rsidR="00765759" w:rsidRPr="008232BA" w:rsidRDefault="006F459B">
            <w:pPr>
              <w:rPr>
                <w:lang w:val="pl-PL"/>
              </w:rPr>
            </w:pPr>
            <w:r w:rsidRPr="008232BA">
              <w:rPr>
                <w:lang w:val="pl-PL"/>
              </w:rPr>
              <w:t>Podpis osoby uprawnionej po stronie Wykonawcy</w:t>
            </w:r>
          </w:p>
        </w:tc>
        <w:tc>
          <w:tcPr>
            <w:tcW w:w="4320" w:type="dxa"/>
          </w:tcPr>
          <w:p w14:paraId="3D66F0CC" w14:textId="77777777" w:rsidR="00765759" w:rsidRDefault="006F459B">
            <w:r>
              <w:t>Potwierdzenie Zamawiającego (opcjonalnie)</w:t>
            </w:r>
          </w:p>
        </w:tc>
      </w:tr>
      <w:tr w:rsidR="00765759" w14:paraId="7D39AC48" w14:textId="77777777">
        <w:trPr>
          <w:jc w:val="center"/>
        </w:trPr>
        <w:tc>
          <w:tcPr>
            <w:tcW w:w="4320" w:type="dxa"/>
          </w:tcPr>
          <w:p w14:paraId="2FCD571B" w14:textId="77777777" w:rsidR="00765759" w:rsidRDefault="006F459B">
            <w:r>
              <w:t>...............................................</w:t>
            </w:r>
            <w:r>
              <w:br/>
              <w:t>(data)</w:t>
            </w:r>
          </w:p>
        </w:tc>
        <w:tc>
          <w:tcPr>
            <w:tcW w:w="4320" w:type="dxa"/>
          </w:tcPr>
          <w:p w14:paraId="739383F1" w14:textId="77777777" w:rsidR="00765759" w:rsidRDefault="006F459B">
            <w:r>
              <w:t>...............................................</w:t>
            </w:r>
            <w:r>
              <w:br/>
              <w:t>(data)</w:t>
            </w:r>
          </w:p>
        </w:tc>
      </w:tr>
    </w:tbl>
    <w:p w14:paraId="2893508D" w14:textId="77777777" w:rsidR="00470032" w:rsidRDefault="00470032"/>
    <w:sectPr w:rsidR="00470032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D577D" w14:textId="77777777" w:rsidR="007224DE" w:rsidRDefault="007224DE" w:rsidP="00D755CE">
      <w:pPr>
        <w:spacing w:after="0" w:line="240" w:lineRule="auto"/>
      </w:pPr>
      <w:r>
        <w:separator/>
      </w:r>
    </w:p>
  </w:endnote>
  <w:endnote w:type="continuationSeparator" w:id="0">
    <w:p w14:paraId="5489E133" w14:textId="77777777" w:rsidR="007224DE" w:rsidRDefault="007224DE" w:rsidP="00D75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8F00" w14:textId="77777777" w:rsidR="00D755CE" w:rsidRDefault="00D755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CCA3" w14:textId="77777777" w:rsidR="00D755CE" w:rsidRDefault="00D755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A202" w14:textId="77777777" w:rsidR="00D755CE" w:rsidRDefault="00D755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CDE0A" w14:textId="77777777" w:rsidR="007224DE" w:rsidRDefault="007224DE" w:rsidP="00D755CE">
      <w:pPr>
        <w:spacing w:after="0" w:line="240" w:lineRule="auto"/>
      </w:pPr>
      <w:r>
        <w:separator/>
      </w:r>
    </w:p>
  </w:footnote>
  <w:footnote w:type="continuationSeparator" w:id="0">
    <w:p w14:paraId="360EAE50" w14:textId="77777777" w:rsidR="007224DE" w:rsidRDefault="007224DE" w:rsidP="00D75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65C9" w14:textId="77777777" w:rsidR="00D755CE" w:rsidRDefault="00D755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7CB22" w14:textId="77777777" w:rsidR="00D755CE" w:rsidRPr="00D755CE" w:rsidRDefault="00D755CE" w:rsidP="00D755CE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zh-CN"/>
      </w:rPr>
    </w:pPr>
    <w:bookmarkStart w:id="0" w:name="_Hlk221358797"/>
    <w:r w:rsidRPr="00D755CE">
      <w:rPr>
        <w:rFonts w:ascii="Times New Roman" w:eastAsia="Times New Roman" w:hAnsi="Times New Roman" w:cs="Times New Roman"/>
        <w:noProof/>
        <w:sz w:val="24"/>
        <w:szCs w:val="24"/>
        <w:lang w:val="x-none" w:eastAsia="pl-PL"/>
      </w:rPr>
      <w:drawing>
        <wp:inline distT="0" distB="0" distL="0" distR="0" wp14:anchorId="48B92D0C" wp14:editId="0301FCE1">
          <wp:extent cx="5761355" cy="448945"/>
          <wp:effectExtent l="0" t="0" r="0" b="8255"/>
          <wp:docPr id="3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A68CA11" w14:textId="77777777" w:rsidR="00D755CE" w:rsidRPr="00D755CE" w:rsidRDefault="00D755CE" w:rsidP="00D755CE">
    <w:pPr>
      <w:suppressAutoHyphens/>
      <w:spacing w:after="0" w:line="240" w:lineRule="auto"/>
      <w:rPr>
        <w:rFonts w:ascii="Cambria" w:eastAsia="Times New Roman" w:hAnsi="Cambria" w:cs="Cambria"/>
        <w:b/>
        <w:sz w:val="20"/>
        <w:szCs w:val="20"/>
        <w:lang w:val="pl-PL" w:eastAsia="zh-CN"/>
      </w:rPr>
    </w:pPr>
  </w:p>
  <w:p w14:paraId="6B11ED4C" w14:textId="011CCB8A" w:rsidR="00D755CE" w:rsidRDefault="00D755CE" w:rsidP="00D755CE">
    <w:pPr>
      <w:pStyle w:val="Nagwek"/>
    </w:pPr>
    <w:r w:rsidRPr="00D755CE">
      <w:rPr>
        <w:rFonts w:ascii="Cambria" w:eastAsia="Times New Roman" w:hAnsi="Cambria" w:cs="Cambria"/>
        <w:b/>
        <w:sz w:val="20"/>
        <w:szCs w:val="20"/>
        <w:lang w:val="pl-PL" w:eastAsia="zh-CN"/>
      </w:rPr>
      <w:t>Numer referencyjny: 1/2026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990E" w14:textId="77777777" w:rsidR="00D755CE" w:rsidRDefault="00D755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5728460">
    <w:abstractNumId w:val="8"/>
  </w:num>
  <w:num w:numId="2" w16cid:durableId="1064910643">
    <w:abstractNumId w:val="6"/>
  </w:num>
  <w:num w:numId="3" w16cid:durableId="998273114">
    <w:abstractNumId w:val="5"/>
  </w:num>
  <w:num w:numId="4" w16cid:durableId="471288483">
    <w:abstractNumId w:val="4"/>
  </w:num>
  <w:num w:numId="5" w16cid:durableId="59523338">
    <w:abstractNumId w:val="7"/>
  </w:num>
  <w:num w:numId="6" w16cid:durableId="1940874364">
    <w:abstractNumId w:val="3"/>
  </w:num>
  <w:num w:numId="7" w16cid:durableId="1941984626">
    <w:abstractNumId w:val="2"/>
  </w:num>
  <w:num w:numId="8" w16cid:durableId="1113212419">
    <w:abstractNumId w:val="1"/>
  </w:num>
  <w:num w:numId="9" w16cid:durableId="1791632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70032"/>
    <w:rsid w:val="005936A0"/>
    <w:rsid w:val="00694B05"/>
    <w:rsid w:val="006F459B"/>
    <w:rsid w:val="007224DE"/>
    <w:rsid w:val="00765759"/>
    <w:rsid w:val="00794F97"/>
    <w:rsid w:val="008232BA"/>
    <w:rsid w:val="00AA1D8D"/>
    <w:rsid w:val="00AC3B83"/>
    <w:rsid w:val="00B47730"/>
    <w:rsid w:val="00CB0664"/>
    <w:rsid w:val="00D755C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1E7E32"/>
  <w14:defaultImageDpi w14:val="300"/>
  <w15:docId w15:val="{0F0807EF-151F-4CC3-AA1E-C0EF38D2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92379B-26AB-4167-9F70-46561EB9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5</cp:revision>
  <dcterms:created xsi:type="dcterms:W3CDTF">2013-12-23T23:15:00Z</dcterms:created>
  <dcterms:modified xsi:type="dcterms:W3CDTF">2026-03-23T14:13:00Z</dcterms:modified>
  <cp:category/>
</cp:coreProperties>
</file>