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33C05" w14:textId="77777777" w:rsidR="00E974A4" w:rsidRDefault="00E974A4">
      <w:pPr>
        <w:jc w:val="center"/>
        <w:rPr>
          <w:b/>
          <w:sz w:val="28"/>
          <w:lang w:val="pl-PL"/>
        </w:rPr>
      </w:pPr>
    </w:p>
    <w:p w14:paraId="5269BF29" w14:textId="469B60F4" w:rsidR="007F2E54" w:rsidRPr="007D7098" w:rsidRDefault="002A0C8B">
      <w:pPr>
        <w:jc w:val="center"/>
        <w:rPr>
          <w:lang w:val="pl-PL"/>
        </w:rPr>
      </w:pPr>
      <w:r w:rsidRPr="007D7098">
        <w:rPr>
          <w:b/>
          <w:sz w:val="28"/>
          <w:lang w:val="pl-PL"/>
        </w:rPr>
        <w:t>ZAŁĄCZNIK NR 3 DO UMOWY</w:t>
      </w:r>
      <w:r w:rsidRPr="007D7098">
        <w:rPr>
          <w:b/>
          <w:sz w:val="28"/>
          <w:lang w:val="pl-PL"/>
        </w:rPr>
        <w:br/>
        <w:t>KARTA REALIZACJI USŁUG ASYSTENCJI OSOBISTEJ</w:t>
      </w:r>
    </w:p>
    <w:p w14:paraId="3DD77477" w14:textId="77777777" w:rsidR="007F2E54" w:rsidRPr="007D7098" w:rsidRDefault="002A0C8B">
      <w:pPr>
        <w:rPr>
          <w:lang w:val="pl-PL"/>
        </w:rPr>
      </w:pPr>
      <w:r w:rsidRPr="007D7098">
        <w:rPr>
          <w:lang w:val="pl-PL"/>
        </w:rPr>
        <w:t>Projekt: „Kompleksowe wsparcie osób niesamodzielnych”</w:t>
      </w:r>
    </w:p>
    <w:p w14:paraId="0D9BDAA4" w14:textId="77777777" w:rsidR="007F2E54" w:rsidRPr="007D7098" w:rsidRDefault="002A0C8B">
      <w:pPr>
        <w:rPr>
          <w:lang w:val="pl-PL"/>
        </w:rPr>
      </w:pPr>
      <w:r w:rsidRPr="007D7098">
        <w:rPr>
          <w:lang w:val="pl-PL"/>
        </w:rPr>
        <w:t>Okres realizacji umowy: 01.05.2026–31.03.2028</w:t>
      </w:r>
    </w:p>
    <w:p w14:paraId="2F1F7E26" w14:textId="77777777" w:rsidR="007F2E54" w:rsidRPr="007D7098" w:rsidRDefault="007F2E54">
      <w:pPr>
        <w:rPr>
          <w:lang w:val="pl-PL"/>
        </w:rPr>
      </w:pPr>
    </w:p>
    <w:p w14:paraId="663756F6" w14:textId="77777777" w:rsidR="007F2E54" w:rsidRPr="007D7098" w:rsidRDefault="002A0C8B">
      <w:pPr>
        <w:rPr>
          <w:lang w:val="pl-PL"/>
        </w:rPr>
      </w:pPr>
      <w:r w:rsidRPr="007D7098">
        <w:rPr>
          <w:b/>
          <w:lang w:val="pl-PL"/>
        </w:rPr>
        <w:t>A. Dane podstawowe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320"/>
        <w:gridCol w:w="4320"/>
      </w:tblGrid>
      <w:tr w:rsidR="007F2E54" w:rsidRPr="00E974A4" w14:paraId="7E33FA37" w14:textId="77777777">
        <w:trPr>
          <w:jc w:val="center"/>
        </w:trPr>
        <w:tc>
          <w:tcPr>
            <w:tcW w:w="4320" w:type="dxa"/>
          </w:tcPr>
          <w:p w14:paraId="74100F6E" w14:textId="77777777" w:rsidR="007F2E54" w:rsidRPr="007D7098" w:rsidRDefault="002A0C8B">
            <w:pPr>
              <w:rPr>
                <w:lang w:val="pl-PL"/>
              </w:rPr>
            </w:pPr>
            <w:r w:rsidRPr="007D7098">
              <w:rPr>
                <w:lang w:val="pl-PL"/>
              </w:rPr>
              <w:t>Imię i nazwisko Uczestnika/OPW:</w:t>
            </w:r>
          </w:p>
        </w:tc>
        <w:tc>
          <w:tcPr>
            <w:tcW w:w="4320" w:type="dxa"/>
          </w:tcPr>
          <w:p w14:paraId="272CD6AA" w14:textId="77777777" w:rsidR="007F2E54" w:rsidRPr="007D7098" w:rsidRDefault="007F2E54">
            <w:pPr>
              <w:rPr>
                <w:lang w:val="pl-PL"/>
              </w:rPr>
            </w:pPr>
          </w:p>
        </w:tc>
      </w:tr>
      <w:tr w:rsidR="007F2E54" w14:paraId="23101C12" w14:textId="77777777">
        <w:trPr>
          <w:jc w:val="center"/>
        </w:trPr>
        <w:tc>
          <w:tcPr>
            <w:tcW w:w="4320" w:type="dxa"/>
          </w:tcPr>
          <w:p w14:paraId="2B13149B" w14:textId="77777777" w:rsidR="007F2E54" w:rsidRDefault="002A0C8B">
            <w:r>
              <w:t xml:space="preserve">Adres </w:t>
            </w:r>
            <w:proofErr w:type="spellStart"/>
            <w:r>
              <w:t>świadczenia</w:t>
            </w:r>
            <w:proofErr w:type="spellEnd"/>
            <w:r>
              <w:t xml:space="preserve"> </w:t>
            </w:r>
            <w:proofErr w:type="spellStart"/>
            <w:r>
              <w:t>usługi</w:t>
            </w:r>
            <w:proofErr w:type="spellEnd"/>
            <w:r>
              <w:t>:</w:t>
            </w:r>
          </w:p>
        </w:tc>
        <w:tc>
          <w:tcPr>
            <w:tcW w:w="4320" w:type="dxa"/>
          </w:tcPr>
          <w:p w14:paraId="160A4545" w14:textId="77777777" w:rsidR="007F2E54" w:rsidRDefault="007F2E54"/>
        </w:tc>
      </w:tr>
      <w:tr w:rsidR="007F2E54" w14:paraId="69A98EBB" w14:textId="77777777">
        <w:trPr>
          <w:jc w:val="center"/>
        </w:trPr>
        <w:tc>
          <w:tcPr>
            <w:tcW w:w="4320" w:type="dxa"/>
          </w:tcPr>
          <w:p w14:paraId="3C119443" w14:textId="77777777" w:rsidR="007F2E54" w:rsidRDefault="002A0C8B">
            <w:r>
              <w:t>Telefon kontaktowy (opcjonalnie):</w:t>
            </w:r>
          </w:p>
        </w:tc>
        <w:tc>
          <w:tcPr>
            <w:tcW w:w="4320" w:type="dxa"/>
          </w:tcPr>
          <w:p w14:paraId="0971B140" w14:textId="77777777" w:rsidR="007F2E54" w:rsidRDefault="007F2E54"/>
        </w:tc>
      </w:tr>
      <w:tr w:rsidR="007F2E54" w14:paraId="1F8EE9E7" w14:textId="77777777">
        <w:trPr>
          <w:jc w:val="center"/>
        </w:trPr>
        <w:tc>
          <w:tcPr>
            <w:tcW w:w="4320" w:type="dxa"/>
          </w:tcPr>
          <w:p w14:paraId="28D59BC3" w14:textId="77777777" w:rsidR="007F2E54" w:rsidRDefault="002A0C8B">
            <w:r>
              <w:t>Imię i nazwisko Asystenta:</w:t>
            </w:r>
          </w:p>
        </w:tc>
        <w:tc>
          <w:tcPr>
            <w:tcW w:w="4320" w:type="dxa"/>
          </w:tcPr>
          <w:p w14:paraId="25C55D09" w14:textId="77777777" w:rsidR="007F2E54" w:rsidRDefault="007F2E54"/>
        </w:tc>
      </w:tr>
      <w:tr w:rsidR="007F2E54" w14:paraId="2291E6E0" w14:textId="77777777">
        <w:trPr>
          <w:jc w:val="center"/>
        </w:trPr>
        <w:tc>
          <w:tcPr>
            <w:tcW w:w="4320" w:type="dxa"/>
          </w:tcPr>
          <w:p w14:paraId="48B00F45" w14:textId="77777777" w:rsidR="007F2E54" w:rsidRDefault="002A0C8B">
            <w:r>
              <w:t>Miesiąc rozliczeniowy:</w:t>
            </w:r>
          </w:p>
        </w:tc>
        <w:tc>
          <w:tcPr>
            <w:tcW w:w="4320" w:type="dxa"/>
          </w:tcPr>
          <w:p w14:paraId="2546A76E" w14:textId="77777777" w:rsidR="007F2E54" w:rsidRDefault="007F2E54"/>
        </w:tc>
      </w:tr>
      <w:tr w:rsidR="007F2E54" w14:paraId="637A0172" w14:textId="77777777">
        <w:trPr>
          <w:jc w:val="center"/>
        </w:trPr>
        <w:tc>
          <w:tcPr>
            <w:tcW w:w="4320" w:type="dxa"/>
          </w:tcPr>
          <w:p w14:paraId="5252F6E4" w14:textId="77777777" w:rsidR="007F2E54" w:rsidRDefault="002A0C8B">
            <w:r>
              <w:t>Nr umowy / nr postępowania:</w:t>
            </w:r>
          </w:p>
        </w:tc>
        <w:tc>
          <w:tcPr>
            <w:tcW w:w="4320" w:type="dxa"/>
          </w:tcPr>
          <w:p w14:paraId="53D668A9" w14:textId="77777777" w:rsidR="007F2E54" w:rsidRDefault="007F2E54"/>
        </w:tc>
      </w:tr>
    </w:tbl>
    <w:p w14:paraId="5A965B63" w14:textId="77777777" w:rsidR="007F2E54" w:rsidRDefault="007F2E54"/>
    <w:p w14:paraId="553CD129" w14:textId="77777777" w:rsidR="007F2E54" w:rsidRPr="007D7098" w:rsidRDefault="002A0C8B">
      <w:pPr>
        <w:rPr>
          <w:lang w:val="pl-PL"/>
        </w:rPr>
      </w:pPr>
      <w:r w:rsidRPr="007D7098">
        <w:rPr>
          <w:b/>
          <w:lang w:val="pl-PL"/>
        </w:rPr>
        <w:t>B. Ewidencja wykonanych godzin (wpisy dzienne)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"/>
        <w:gridCol w:w="920"/>
        <w:gridCol w:w="953"/>
        <w:gridCol w:w="953"/>
        <w:gridCol w:w="981"/>
        <w:gridCol w:w="1017"/>
        <w:gridCol w:w="1077"/>
        <w:gridCol w:w="2091"/>
      </w:tblGrid>
      <w:tr w:rsidR="007F2E54" w14:paraId="5AC95F9B" w14:textId="77777777" w:rsidTr="007D7098">
        <w:trPr>
          <w:jc w:val="center"/>
        </w:trPr>
        <w:tc>
          <w:tcPr>
            <w:tcW w:w="1080" w:type="dxa"/>
          </w:tcPr>
          <w:p w14:paraId="1930F6D3" w14:textId="77777777" w:rsidR="007F2E54" w:rsidRDefault="002A0C8B">
            <w:proofErr w:type="spellStart"/>
            <w:r>
              <w:t>Lp</w:t>
            </w:r>
            <w:proofErr w:type="spellEnd"/>
            <w:r>
              <w:t>.</w:t>
            </w:r>
          </w:p>
        </w:tc>
        <w:tc>
          <w:tcPr>
            <w:tcW w:w="1080" w:type="dxa"/>
          </w:tcPr>
          <w:p w14:paraId="0679C9D5" w14:textId="77777777" w:rsidR="007F2E54" w:rsidRDefault="002A0C8B">
            <w:r>
              <w:t>Data</w:t>
            </w:r>
          </w:p>
        </w:tc>
        <w:tc>
          <w:tcPr>
            <w:tcW w:w="1080" w:type="dxa"/>
          </w:tcPr>
          <w:p w14:paraId="0940A74E" w14:textId="77777777" w:rsidR="007F2E54" w:rsidRDefault="002A0C8B">
            <w:r>
              <w:t>Godz. od</w:t>
            </w:r>
          </w:p>
        </w:tc>
        <w:tc>
          <w:tcPr>
            <w:tcW w:w="1080" w:type="dxa"/>
          </w:tcPr>
          <w:p w14:paraId="105F1449" w14:textId="77777777" w:rsidR="007F2E54" w:rsidRDefault="002A0C8B">
            <w:r>
              <w:t>Godz. do</w:t>
            </w:r>
          </w:p>
        </w:tc>
        <w:tc>
          <w:tcPr>
            <w:tcW w:w="1080" w:type="dxa"/>
          </w:tcPr>
          <w:p w14:paraId="2A99E9CC" w14:textId="77777777" w:rsidR="007F2E54" w:rsidRDefault="002A0C8B">
            <w:r>
              <w:t>Liczba godzin</w:t>
            </w:r>
          </w:p>
        </w:tc>
        <w:tc>
          <w:tcPr>
            <w:tcW w:w="1080" w:type="dxa"/>
          </w:tcPr>
          <w:p w14:paraId="6DAAF034" w14:textId="77777777" w:rsidR="007F2E54" w:rsidRDefault="002A0C8B">
            <w:r>
              <w:t xml:space="preserve">Miejsce (adres / </w:t>
            </w:r>
          </w:p>
        </w:tc>
        <w:tc>
          <w:tcPr>
            <w:tcW w:w="1080" w:type="dxa"/>
          </w:tcPr>
          <w:p w14:paraId="51CDE477" w14:textId="77777777" w:rsidR="007F2E54" w:rsidRDefault="002A0C8B">
            <w:r>
              <w:t>Opis czynności (krótko)</w:t>
            </w:r>
          </w:p>
        </w:tc>
        <w:tc>
          <w:tcPr>
            <w:tcW w:w="1080" w:type="dxa"/>
          </w:tcPr>
          <w:p w14:paraId="62C28085" w14:textId="77777777" w:rsidR="007F2E54" w:rsidRDefault="002A0C8B">
            <w:r>
              <w:t>Podpis Uczestnika/opiekuna</w:t>
            </w:r>
          </w:p>
        </w:tc>
      </w:tr>
      <w:tr w:rsidR="007F2E54" w14:paraId="72DFB130" w14:textId="77777777" w:rsidTr="007D7098">
        <w:trPr>
          <w:jc w:val="center"/>
        </w:trPr>
        <w:tc>
          <w:tcPr>
            <w:tcW w:w="1080" w:type="dxa"/>
          </w:tcPr>
          <w:p w14:paraId="7A65AFB9" w14:textId="77777777" w:rsidR="007F2E54" w:rsidRDefault="002A0C8B">
            <w:r>
              <w:t>1</w:t>
            </w:r>
          </w:p>
        </w:tc>
        <w:tc>
          <w:tcPr>
            <w:tcW w:w="1080" w:type="dxa"/>
          </w:tcPr>
          <w:p w14:paraId="2A13340F" w14:textId="77777777" w:rsidR="007F2E54" w:rsidRDefault="007F2E54"/>
        </w:tc>
        <w:tc>
          <w:tcPr>
            <w:tcW w:w="1080" w:type="dxa"/>
          </w:tcPr>
          <w:p w14:paraId="3DC0F3FF" w14:textId="77777777" w:rsidR="007F2E54" w:rsidRDefault="007F2E54"/>
        </w:tc>
        <w:tc>
          <w:tcPr>
            <w:tcW w:w="1080" w:type="dxa"/>
          </w:tcPr>
          <w:p w14:paraId="2E5D6198" w14:textId="77777777" w:rsidR="007F2E54" w:rsidRDefault="007F2E54"/>
        </w:tc>
        <w:tc>
          <w:tcPr>
            <w:tcW w:w="1080" w:type="dxa"/>
          </w:tcPr>
          <w:p w14:paraId="4F75C388" w14:textId="77777777" w:rsidR="007F2E54" w:rsidRDefault="007F2E54"/>
        </w:tc>
        <w:tc>
          <w:tcPr>
            <w:tcW w:w="1080" w:type="dxa"/>
          </w:tcPr>
          <w:p w14:paraId="73DB24E6" w14:textId="77777777" w:rsidR="007F2E54" w:rsidRDefault="007F2E54"/>
        </w:tc>
        <w:tc>
          <w:tcPr>
            <w:tcW w:w="1080" w:type="dxa"/>
          </w:tcPr>
          <w:p w14:paraId="39238C5B" w14:textId="77777777" w:rsidR="007F2E54" w:rsidRDefault="007F2E54"/>
        </w:tc>
        <w:tc>
          <w:tcPr>
            <w:tcW w:w="1080" w:type="dxa"/>
          </w:tcPr>
          <w:p w14:paraId="23CC6231" w14:textId="77777777" w:rsidR="007F2E54" w:rsidRDefault="007F2E54"/>
        </w:tc>
      </w:tr>
      <w:tr w:rsidR="007F2E54" w14:paraId="7E54DCDB" w14:textId="77777777" w:rsidTr="007D7098">
        <w:trPr>
          <w:jc w:val="center"/>
        </w:trPr>
        <w:tc>
          <w:tcPr>
            <w:tcW w:w="1080" w:type="dxa"/>
          </w:tcPr>
          <w:p w14:paraId="0A9D71E8" w14:textId="77777777" w:rsidR="007F2E54" w:rsidRDefault="002A0C8B">
            <w:r>
              <w:t>2</w:t>
            </w:r>
          </w:p>
        </w:tc>
        <w:tc>
          <w:tcPr>
            <w:tcW w:w="1080" w:type="dxa"/>
          </w:tcPr>
          <w:p w14:paraId="5527814F" w14:textId="77777777" w:rsidR="007F2E54" w:rsidRDefault="007F2E54"/>
        </w:tc>
        <w:tc>
          <w:tcPr>
            <w:tcW w:w="1080" w:type="dxa"/>
          </w:tcPr>
          <w:p w14:paraId="67989E18" w14:textId="77777777" w:rsidR="007F2E54" w:rsidRDefault="007F2E54"/>
        </w:tc>
        <w:tc>
          <w:tcPr>
            <w:tcW w:w="1080" w:type="dxa"/>
          </w:tcPr>
          <w:p w14:paraId="64F5FC39" w14:textId="77777777" w:rsidR="007F2E54" w:rsidRDefault="007F2E54"/>
        </w:tc>
        <w:tc>
          <w:tcPr>
            <w:tcW w:w="1080" w:type="dxa"/>
          </w:tcPr>
          <w:p w14:paraId="4BD9FA10" w14:textId="77777777" w:rsidR="007F2E54" w:rsidRDefault="007F2E54"/>
        </w:tc>
        <w:tc>
          <w:tcPr>
            <w:tcW w:w="1080" w:type="dxa"/>
          </w:tcPr>
          <w:p w14:paraId="045B0C1C" w14:textId="77777777" w:rsidR="007F2E54" w:rsidRDefault="007F2E54"/>
        </w:tc>
        <w:tc>
          <w:tcPr>
            <w:tcW w:w="1080" w:type="dxa"/>
          </w:tcPr>
          <w:p w14:paraId="33EC4EE9" w14:textId="77777777" w:rsidR="007F2E54" w:rsidRDefault="007F2E54"/>
        </w:tc>
        <w:tc>
          <w:tcPr>
            <w:tcW w:w="1080" w:type="dxa"/>
          </w:tcPr>
          <w:p w14:paraId="0B9C1817" w14:textId="77777777" w:rsidR="007F2E54" w:rsidRDefault="007F2E54"/>
        </w:tc>
      </w:tr>
      <w:tr w:rsidR="007F2E54" w14:paraId="0F12686D" w14:textId="77777777" w:rsidTr="007D7098">
        <w:trPr>
          <w:jc w:val="center"/>
        </w:trPr>
        <w:tc>
          <w:tcPr>
            <w:tcW w:w="1080" w:type="dxa"/>
          </w:tcPr>
          <w:p w14:paraId="18A9A7BC" w14:textId="77777777" w:rsidR="007F2E54" w:rsidRDefault="002A0C8B">
            <w:r>
              <w:t>3</w:t>
            </w:r>
          </w:p>
        </w:tc>
        <w:tc>
          <w:tcPr>
            <w:tcW w:w="1080" w:type="dxa"/>
          </w:tcPr>
          <w:p w14:paraId="3F94999C" w14:textId="77777777" w:rsidR="007F2E54" w:rsidRDefault="007F2E54"/>
        </w:tc>
        <w:tc>
          <w:tcPr>
            <w:tcW w:w="1080" w:type="dxa"/>
          </w:tcPr>
          <w:p w14:paraId="42D5C5FF" w14:textId="77777777" w:rsidR="007F2E54" w:rsidRDefault="007F2E54"/>
        </w:tc>
        <w:tc>
          <w:tcPr>
            <w:tcW w:w="1080" w:type="dxa"/>
          </w:tcPr>
          <w:p w14:paraId="1E1996B0" w14:textId="77777777" w:rsidR="007F2E54" w:rsidRDefault="007F2E54"/>
        </w:tc>
        <w:tc>
          <w:tcPr>
            <w:tcW w:w="1080" w:type="dxa"/>
          </w:tcPr>
          <w:p w14:paraId="56B6A99D" w14:textId="77777777" w:rsidR="007F2E54" w:rsidRDefault="007F2E54"/>
        </w:tc>
        <w:tc>
          <w:tcPr>
            <w:tcW w:w="1080" w:type="dxa"/>
          </w:tcPr>
          <w:p w14:paraId="3895D768" w14:textId="77777777" w:rsidR="007F2E54" w:rsidRDefault="007F2E54"/>
        </w:tc>
        <w:tc>
          <w:tcPr>
            <w:tcW w:w="1080" w:type="dxa"/>
          </w:tcPr>
          <w:p w14:paraId="677595C8" w14:textId="77777777" w:rsidR="007F2E54" w:rsidRDefault="007F2E54"/>
        </w:tc>
        <w:tc>
          <w:tcPr>
            <w:tcW w:w="1080" w:type="dxa"/>
          </w:tcPr>
          <w:p w14:paraId="2500142A" w14:textId="77777777" w:rsidR="007F2E54" w:rsidRDefault="007F2E54"/>
        </w:tc>
      </w:tr>
      <w:tr w:rsidR="007F2E54" w14:paraId="1D9B4D9B" w14:textId="77777777" w:rsidTr="007D7098">
        <w:trPr>
          <w:jc w:val="center"/>
        </w:trPr>
        <w:tc>
          <w:tcPr>
            <w:tcW w:w="1080" w:type="dxa"/>
          </w:tcPr>
          <w:p w14:paraId="503CD6EB" w14:textId="77777777" w:rsidR="007F2E54" w:rsidRDefault="002A0C8B">
            <w:r>
              <w:t>4</w:t>
            </w:r>
          </w:p>
        </w:tc>
        <w:tc>
          <w:tcPr>
            <w:tcW w:w="1080" w:type="dxa"/>
          </w:tcPr>
          <w:p w14:paraId="490DCD7D" w14:textId="77777777" w:rsidR="007F2E54" w:rsidRDefault="007F2E54"/>
        </w:tc>
        <w:tc>
          <w:tcPr>
            <w:tcW w:w="1080" w:type="dxa"/>
          </w:tcPr>
          <w:p w14:paraId="3190FF44" w14:textId="77777777" w:rsidR="007F2E54" w:rsidRDefault="007F2E54"/>
        </w:tc>
        <w:tc>
          <w:tcPr>
            <w:tcW w:w="1080" w:type="dxa"/>
          </w:tcPr>
          <w:p w14:paraId="229D98CA" w14:textId="77777777" w:rsidR="007F2E54" w:rsidRDefault="007F2E54"/>
        </w:tc>
        <w:tc>
          <w:tcPr>
            <w:tcW w:w="1080" w:type="dxa"/>
          </w:tcPr>
          <w:p w14:paraId="12FB42FF" w14:textId="77777777" w:rsidR="007F2E54" w:rsidRDefault="007F2E54"/>
        </w:tc>
        <w:tc>
          <w:tcPr>
            <w:tcW w:w="1080" w:type="dxa"/>
          </w:tcPr>
          <w:p w14:paraId="4C45DA4C" w14:textId="77777777" w:rsidR="007F2E54" w:rsidRDefault="007F2E54"/>
        </w:tc>
        <w:tc>
          <w:tcPr>
            <w:tcW w:w="1080" w:type="dxa"/>
          </w:tcPr>
          <w:p w14:paraId="2ED46F26" w14:textId="77777777" w:rsidR="007F2E54" w:rsidRDefault="007F2E54"/>
        </w:tc>
        <w:tc>
          <w:tcPr>
            <w:tcW w:w="1080" w:type="dxa"/>
          </w:tcPr>
          <w:p w14:paraId="26B8E0F8" w14:textId="77777777" w:rsidR="007F2E54" w:rsidRDefault="007F2E54"/>
        </w:tc>
      </w:tr>
      <w:tr w:rsidR="007F2E54" w14:paraId="1DFD02B5" w14:textId="77777777" w:rsidTr="007D7098">
        <w:trPr>
          <w:jc w:val="center"/>
        </w:trPr>
        <w:tc>
          <w:tcPr>
            <w:tcW w:w="1080" w:type="dxa"/>
          </w:tcPr>
          <w:p w14:paraId="69FD0008" w14:textId="77777777" w:rsidR="007F2E54" w:rsidRDefault="002A0C8B">
            <w:r>
              <w:t>5</w:t>
            </w:r>
          </w:p>
        </w:tc>
        <w:tc>
          <w:tcPr>
            <w:tcW w:w="1080" w:type="dxa"/>
          </w:tcPr>
          <w:p w14:paraId="29F7331C" w14:textId="77777777" w:rsidR="007F2E54" w:rsidRDefault="007F2E54"/>
        </w:tc>
        <w:tc>
          <w:tcPr>
            <w:tcW w:w="1080" w:type="dxa"/>
          </w:tcPr>
          <w:p w14:paraId="0B708AD9" w14:textId="77777777" w:rsidR="007F2E54" w:rsidRDefault="007F2E54"/>
        </w:tc>
        <w:tc>
          <w:tcPr>
            <w:tcW w:w="1080" w:type="dxa"/>
          </w:tcPr>
          <w:p w14:paraId="778B59DB" w14:textId="77777777" w:rsidR="007F2E54" w:rsidRDefault="007F2E54"/>
        </w:tc>
        <w:tc>
          <w:tcPr>
            <w:tcW w:w="1080" w:type="dxa"/>
          </w:tcPr>
          <w:p w14:paraId="38031B26" w14:textId="77777777" w:rsidR="007F2E54" w:rsidRDefault="007F2E54"/>
        </w:tc>
        <w:tc>
          <w:tcPr>
            <w:tcW w:w="1080" w:type="dxa"/>
          </w:tcPr>
          <w:p w14:paraId="6A354C8E" w14:textId="77777777" w:rsidR="007F2E54" w:rsidRDefault="007F2E54"/>
        </w:tc>
        <w:tc>
          <w:tcPr>
            <w:tcW w:w="1080" w:type="dxa"/>
          </w:tcPr>
          <w:p w14:paraId="19C6D5EE" w14:textId="77777777" w:rsidR="007F2E54" w:rsidRDefault="007F2E54"/>
        </w:tc>
        <w:tc>
          <w:tcPr>
            <w:tcW w:w="1080" w:type="dxa"/>
          </w:tcPr>
          <w:p w14:paraId="7C09C5FA" w14:textId="77777777" w:rsidR="007F2E54" w:rsidRDefault="007F2E54"/>
        </w:tc>
      </w:tr>
      <w:tr w:rsidR="007F2E54" w14:paraId="503B255A" w14:textId="77777777" w:rsidTr="007D7098">
        <w:trPr>
          <w:jc w:val="center"/>
        </w:trPr>
        <w:tc>
          <w:tcPr>
            <w:tcW w:w="1080" w:type="dxa"/>
          </w:tcPr>
          <w:p w14:paraId="0E5D8909" w14:textId="77777777" w:rsidR="007F2E54" w:rsidRDefault="002A0C8B">
            <w:r>
              <w:t>6</w:t>
            </w:r>
          </w:p>
        </w:tc>
        <w:tc>
          <w:tcPr>
            <w:tcW w:w="1080" w:type="dxa"/>
          </w:tcPr>
          <w:p w14:paraId="355EE959" w14:textId="77777777" w:rsidR="007F2E54" w:rsidRDefault="007F2E54"/>
        </w:tc>
        <w:tc>
          <w:tcPr>
            <w:tcW w:w="1080" w:type="dxa"/>
          </w:tcPr>
          <w:p w14:paraId="152AD553" w14:textId="77777777" w:rsidR="007F2E54" w:rsidRDefault="007F2E54"/>
        </w:tc>
        <w:tc>
          <w:tcPr>
            <w:tcW w:w="1080" w:type="dxa"/>
          </w:tcPr>
          <w:p w14:paraId="27468A66" w14:textId="77777777" w:rsidR="007F2E54" w:rsidRDefault="007F2E54"/>
        </w:tc>
        <w:tc>
          <w:tcPr>
            <w:tcW w:w="1080" w:type="dxa"/>
          </w:tcPr>
          <w:p w14:paraId="58383C33" w14:textId="77777777" w:rsidR="007F2E54" w:rsidRDefault="007F2E54"/>
        </w:tc>
        <w:tc>
          <w:tcPr>
            <w:tcW w:w="1080" w:type="dxa"/>
          </w:tcPr>
          <w:p w14:paraId="006A65DF" w14:textId="77777777" w:rsidR="007F2E54" w:rsidRDefault="007F2E54"/>
        </w:tc>
        <w:tc>
          <w:tcPr>
            <w:tcW w:w="1080" w:type="dxa"/>
          </w:tcPr>
          <w:p w14:paraId="0CD2BA5C" w14:textId="77777777" w:rsidR="007F2E54" w:rsidRDefault="007F2E54"/>
        </w:tc>
        <w:tc>
          <w:tcPr>
            <w:tcW w:w="1080" w:type="dxa"/>
          </w:tcPr>
          <w:p w14:paraId="0B44248E" w14:textId="77777777" w:rsidR="007F2E54" w:rsidRDefault="007F2E54"/>
        </w:tc>
      </w:tr>
      <w:tr w:rsidR="007F2E54" w14:paraId="73FC7875" w14:textId="77777777" w:rsidTr="007D7098">
        <w:trPr>
          <w:jc w:val="center"/>
        </w:trPr>
        <w:tc>
          <w:tcPr>
            <w:tcW w:w="1080" w:type="dxa"/>
          </w:tcPr>
          <w:p w14:paraId="0814D403" w14:textId="77777777" w:rsidR="007F2E54" w:rsidRDefault="002A0C8B">
            <w:r>
              <w:t>7</w:t>
            </w:r>
          </w:p>
        </w:tc>
        <w:tc>
          <w:tcPr>
            <w:tcW w:w="1080" w:type="dxa"/>
          </w:tcPr>
          <w:p w14:paraId="22163EE0" w14:textId="77777777" w:rsidR="007F2E54" w:rsidRDefault="007F2E54"/>
        </w:tc>
        <w:tc>
          <w:tcPr>
            <w:tcW w:w="1080" w:type="dxa"/>
          </w:tcPr>
          <w:p w14:paraId="4A76CB4D" w14:textId="77777777" w:rsidR="007F2E54" w:rsidRDefault="007F2E54"/>
        </w:tc>
        <w:tc>
          <w:tcPr>
            <w:tcW w:w="1080" w:type="dxa"/>
          </w:tcPr>
          <w:p w14:paraId="4A621E17" w14:textId="77777777" w:rsidR="007F2E54" w:rsidRDefault="007F2E54"/>
        </w:tc>
        <w:tc>
          <w:tcPr>
            <w:tcW w:w="1080" w:type="dxa"/>
          </w:tcPr>
          <w:p w14:paraId="31293F62" w14:textId="77777777" w:rsidR="007F2E54" w:rsidRDefault="007F2E54"/>
        </w:tc>
        <w:tc>
          <w:tcPr>
            <w:tcW w:w="1080" w:type="dxa"/>
          </w:tcPr>
          <w:p w14:paraId="16716314" w14:textId="77777777" w:rsidR="007F2E54" w:rsidRDefault="007F2E54"/>
        </w:tc>
        <w:tc>
          <w:tcPr>
            <w:tcW w:w="1080" w:type="dxa"/>
          </w:tcPr>
          <w:p w14:paraId="16F2ACE4" w14:textId="77777777" w:rsidR="007F2E54" w:rsidRDefault="007F2E54"/>
        </w:tc>
        <w:tc>
          <w:tcPr>
            <w:tcW w:w="1080" w:type="dxa"/>
          </w:tcPr>
          <w:p w14:paraId="76DF6A43" w14:textId="77777777" w:rsidR="007F2E54" w:rsidRDefault="007F2E54"/>
        </w:tc>
      </w:tr>
      <w:tr w:rsidR="007F2E54" w14:paraId="133985AC" w14:textId="77777777" w:rsidTr="007D7098">
        <w:trPr>
          <w:jc w:val="center"/>
        </w:trPr>
        <w:tc>
          <w:tcPr>
            <w:tcW w:w="1080" w:type="dxa"/>
          </w:tcPr>
          <w:p w14:paraId="37A624E7" w14:textId="77777777" w:rsidR="007F2E54" w:rsidRDefault="002A0C8B">
            <w:r>
              <w:lastRenderedPageBreak/>
              <w:t>8</w:t>
            </w:r>
          </w:p>
        </w:tc>
        <w:tc>
          <w:tcPr>
            <w:tcW w:w="1080" w:type="dxa"/>
          </w:tcPr>
          <w:p w14:paraId="7BE28A41" w14:textId="77777777" w:rsidR="007F2E54" w:rsidRDefault="007F2E54"/>
        </w:tc>
        <w:tc>
          <w:tcPr>
            <w:tcW w:w="1080" w:type="dxa"/>
          </w:tcPr>
          <w:p w14:paraId="3CDEE5BC" w14:textId="77777777" w:rsidR="007F2E54" w:rsidRDefault="007F2E54"/>
        </w:tc>
        <w:tc>
          <w:tcPr>
            <w:tcW w:w="1080" w:type="dxa"/>
          </w:tcPr>
          <w:p w14:paraId="4E203C88" w14:textId="77777777" w:rsidR="007F2E54" w:rsidRDefault="007F2E54"/>
        </w:tc>
        <w:tc>
          <w:tcPr>
            <w:tcW w:w="1080" w:type="dxa"/>
          </w:tcPr>
          <w:p w14:paraId="45BF0213" w14:textId="77777777" w:rsidR="007F2E54" w:rsidRDefault="007F2E54"/>
        </w:tc>
        <w:tc>
          <w:tcPr>
            <w:tcW w:w="1080" w:type="dxa"/>
          </w:tcPr>
          <w:p w14:paraId="4BBF767B" w14:textId="77777777" w:rsidR="007F2E54" w:rsidRDefault="007F2E54"/>
        </w:tc>
        <w:tc>
          <w:tcPr>
            <w:tcW w:w="1080" w:type="dxa"/>
          </w:tcPr>
          <w:p w14:paraId="0B3135E3" w14:textId="77777777" w:rsidR="007F2E54" w:rsidRDefault="007F2E54"/>
        </w:tc>
        <w:tc>
          <w:tcPr>
            <w:tcW w:w="1080" w:type="dxa"/>
          </w:tcPr>
          <w:p w14:paraId="79ECF9D6" w14:textId="77777777" w:rsidR="007F2E54" w:rsidRDefault="007F2E54"/>
        </w:tc>
      </w:tr>
      <w:tr w:rsidR="007F2E54" w14:paraId="34C26343" w14:textId="77777777" w:rsidTr="007D7098">
        <w:trPr>
          <w:jc w:val="center"/>
        </w:trPr>
        <w:tc>
          <w:tcPr>
            <w:tcW w:w="1080" w:type="dxa"/>
          </w:tcPr>
          <w:p w14:paraId="20C9E5F0" w14:textId="77777777" w:rsidR="007F2E54" w:rsidRDefault="002A0C8B">
            <w:r>
              <w:t>9</w:t>
            </w:r>
          </w:p>
        </w:tc>
        <w:tc>
          <w:tcPr>
            <w:tcW w:w="1080" w:type="dxa"/>
          </w:tcPr>
          <w:p w14:paraId="7C86E27A" w14:textId="77777777" w:rsidR="007F2E54" w:rsidRDefault="007F2E54"/>
        </w:tc>
        <w:tc>
          <w:tcPr>
            <w:tcW w:w="1080" w:type="dxa"/>
          </w:tcPr>
          <w:p w14:paraId="5DAB6EA9" w14:textId="77777777" w:rsidR="007F2E54" w:rsidRDefault="007F2E54"/>
        </w:tc>
        <w:tc>
          <w:tcPr>
            <w:tcW w:w="1080" w:type="dxa"/>
          </w:tcPr>
          <w:p w14:paraId="14C12B7B" w14:textId="77777777" w:rsidR="007F2E54" w:rsidRDefault="007F2E54"/>
        </w:tc>
        <w:tc>
          <w:tcPr>
            <w:tcW w:w="1080" w:type="dxa"/>
          </w:tcPr>
          <w:p w14:paraId="51ADB83E" w14:textId="77777777" w:rsidR="007F2E54" w:rsidRDefault="007F2E54"/>
        </w:tc>
        <w:tc>
          <w:tcPr>
            <w:tcW w:w="1080" w:type="dxa"/>
          </w:tcPr>
          <w:p w14:paraId="108202F6" w14:textId="77777777" w:rsidR="007F2E54" w:rsidRDefault="007F2E54"/>
        </w:tc>
        <w:tc>
          <w:tcPr>
            <w:tcW w:w="1080" w:type="dxa"/>
          </w:tcPr>
          <w:p w14:paraId="66B84213" w14:textId="77777777" w:rsidR="007F2E54" w:rsidRDefault="007F2E54"/>
        </w:tc>
        <w:tc>
          <w:tcPr>
            <w:tcW w:w="1080" w:type="dxa"/>
          </w:tcPr>
          <w:p w14:paraId="45CBC146" w14:textId="77777777" w:rsidR="007F2E54" w:rsidRDefault="007F2E54"/>
        </w:tc>
      </w:tr>
      <w:tr w:rsidR="007F2E54" w14:paraId="29EAC273" w14:textId="77777777" w:rsidTr="007D7098">
        <w:trPr>
          <w:jc w:val="center"/>
        </w:trPr>
        <w:tc>
          <w:tcPr>
            <w:tcW w:w="1080" w:type="dxa"/>
          </w:tcPr>
          <w:p w14:paraId="2066CA19" w14:textId="77777777" w:rsidR="007F2E54" w:rsidRDefault="002A0C8B">
            <w:r>
              <w:t>10</w:t>
            </w:r>
          </w:p>
        </w:tc>
        <w:tc>
          <w:tcPr>
            <w:tcW w:w="1080" w:type="dxa"/>
          </w:tcPr>
          <w:p w14:paraId="2263E2DF" w14:textId="77777777" w:rsidR="007F2E54" w:rsidRDefault="007F2E54"/>
        </w:tc>
        <w:tc>
          <w:tcPr>
            <w:tcW w:w="1080" w:type="dxa"/>
          </w:tcPr>
          <w:p w14:paraId="6D034AEB" w14:textId="77777777" w:rsidR="007F2E54" w:rsidRDefault="007F2E54"/>
        </w:tc>
        <w:tc>
          <w:tcPr>
            <w:tcW w:w="1080" w:type="dxa"/>
          </w:tcPr>
          <w:p w14:paraId="325E0545" w14:textId="77777777" w:rsidR="007F2E54" w:rsidRDefault="007F2E54"/>
        </w:tc>
        <w:tc>
          <w:tcPr>
            <w:tcW w:w="1080" w:type="dxa"/>
          </w:tcPr>
          <w:p w14:paraId="5BFCF11F" w14:textId="77777777" w:rsidR="007F2E54" w:rsidRDefault="007F2E54"/>
        </w:tc>
        <w:tc>
          <w:tcPr>
            <w:tcW w:w="1080" w:type="dxa"/>
          </w:tcPr>
          <w:p w14:paraId="11BB0FED" w14:textId="77777777" w:rsidR="007F2E54" w:rsidRDefault="007F2E54"/>
        </w:tc>
        <w:tc>
          <w:tcPr>
            <w:tcW w:w="1080" w:type="dxa"/>
          </w:tcPr>
          <w:p w14:paraId="505EAC85" w14:textId="77777777" w:rsidR="007F2E54" w:rsidRDefault="007F2E54"/>
        </w:tc>
        <w:tc>
          <w:tcPr>
            <w:tcW w:w="1080" w:type="dxa"/>
          </w:tcPr>
          <w:p w14:paraId="5B0D57B6" w14:textId="77777777" w:rsidR="007F2E54" w:rsidRDefault="007F2E54"/>
        </w:tc>
      </w:tr>
    </w:tbl>
    <w:p w14:paraId="2E328DBF" w14:textId="77777777" w:rsidR="007F2E54" w:rsidRDefault="007F2E54"/>
    <w:p w14:paraId="6474954D" w14:textId="77777777" w:rsidR="007F2E54" w:rsidRDefault="002A0C8B">
      <w:r>
        <w:rPr>
          <w:b/>
        </w:rPr>
        <w:t>C. Podsumowanie miesiąca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320"/>
        <w:gridCol w:w="4320"/>
      </w:tblGrid>
      <w:tr w:rsidR="007F2E54" w:rsidRPr="00E974A4" w14:paraId="1C6F1878" w14:textId="77777777">
        <w:trPr>
          <w:jc w:val="center"/>
        </w:trPr>
        <w:tc>
          <w:tcPr>
            <w:tcW w:w="4320" w:type="dxa"/>
          </w:tcPr>
          <w:p w14:paraId="67909EA9" w14:textId="77777777" w:rsidR="007F2E54" w:rsidRPr="007D7098" w:rsidRDefault="002A0C8B">
            <w:pPr>
              <w:rPr>
                <w:lang w:val="pl-PL"/>
              </w:rPr>
            </w:pPr>
            <w:r w:rsidRPr="007D7098">
              <w:rPr>
                <w:lang w:val="pl-PL"/>
              </w:rPr>
              <w:t xml:space="preserve">Łączna liczba godzin w </w:t>
            </w:r>
            <w:proofErr w:type="gramStart"/>
            <w:r w:rsidRPr="007D7098">
              <w:rPr>
                <w:lang w:val="pl-PL"/>
              </w:rPr>
              <w:t>miesiącu:</w:t>
            </w:r>
            <w:r w:rsidR="007D7098">
              <w:rPr>
                <w:lang w:val="pl-PL"/>
              </w:rPr>
              <w:t>…</w:t>
            </w:r>
            <w:proofErr w:type="gramEnd"/>
            <w:r w:rsidR="007D7098">
              <w:rPr>
                <w:lang w:val="pl-PL"/>
              </w:rPr>
              <w:t>………………</w:t>
            </w:r>
          </w:p>
        </w:tc>
        <w:tc>
          <w:tcPr>
            <w:tcW w:w="4320" w:type="dxa"/>
          </w:tcPr>
          <w:p w14:paraId="3223A49E" w14:textId="77777777" w:rsidR="007F2E54" w:rsidRPr="007D7098" w:rsidRDefault="007F2E54">
            <w:pPr>
              <w:rPr>
                <w:lang w:val="pl-PL"/>
              </w:rPr>
            </w:pPr>
          </w:p>
        </w:tc>
      </w:tr>
      <w:tr w:rsidR="007F2E54" w14:paraId="06DFD44B" w14:textId="77777777">
        <w:trPr>
          <w:jc w:val="center"/>
        </w:trPr>
        <w:tc>
          <w:tcPr>
            <w:tcW w:w="4320" w:type="dxa"/>
          </w:tcPr>
          <w:p w14:paraId="6D0A699D" w14:textId="77777777" w:rsidR="007F2E54" w:rsidRDefault="002A0C8B">
            <w:proofErr w:type="spellStart"/>
            <w:r>
              <w:t>Liczba</w:t>
            </w:r>
            <w:proofErr w:type="spellEnd"/>
            <w:r>
              <w:t xml:space="preserve"> </w:t>
            </w:r>
            <w:proofErr w:type="spellStart"/>
            <w:r>
              <w:t>dni</w:t>
            </w:r>
            <w:proofErr w:type="spellEnd"/>
            <w:r>
              <w:t xml:space="preserve"> </w:t>
            </w:r>
            <w:proofErr w:type="spellStart"/>
            <w:r>
              <w:t>świadczenia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usługi</w:t>
            </w:r>
            <w:proofErr w:type="spellEnd"/>
            <w:r>
              <w:t>:</w:t>
            </w:r>
            <w:r w:rsidR="007D7098">
              <w:t>…</w:t>
            </w:r>
            <w:proofErr w:type="gramEnd"/>
            <w:r w:rsidR="007D7098">
              <w:t>…………</w:t>
            </w:r>
          </w:p>
        </w:tc>
        <w:tc>
          <w:tcPr>
            <w:tcW w:w="4320" w:type="dxa"/>
          </w:tcPr>
          <w:p w14:paraId="4382AAD0" w14:textId="77777777" w:rsidR="007F2E54" w:rsidRDefault="007F2E54"/>
        </w:tc>
      </w:tr>
      <w:tr w:rsidR="007F2E54" w:rsidRPr="00E974A4" w14:paraId="317F7B7D" w14:textId="77777777">
        <w:trPr>
          <w:jc w:val="center"/>
        </w:trPr>
        <w:tc>
          <w:tcPr>
            <w:tcW w:w="4320" w:type="dxa"/>
          </w:tcPr>
          <w:p w14:paraId="53DFF5D8" w14:textId="77777777" w:rsidR="007F2E54" w:rsidRPr="007D7098" w:rsidRDefault="002A0C8B">
            <w:pPr>
              <w:rPr>
                <w:lang w:val="pl-PL"/>
              </w:rPr>
            </w:pPr>
            <w:r w:rsidRPr="007D7098">
              <w:rPr>
                <w:lang w:val="pl-PL"/>
              </w:rPr>
              <w:t>Uwagi (np. nieobecności, zdarzenia, zastępstwa</w:t>
            </w:r>
            <w:proofErr w:type="gramStart"/>
            <w:r w:rsidRPr="007D7098">
              <w:rPr>
                <w:lang w:val="pl-PL"/>
              </w:rPr>
              <w:t>):</w:t>
            </w:r>
            <w:r w:rsidR="007D7098">
              <w:rPr>
                <w:lang w:val="pl-PL"/>
              </w:rPr>
              <w:t>…</w:t>
            </w:r>
            <w:proofErr w:type="gramEnd"/>
            <w:r w:rsidR="007D7098">
              <w:rPr>
                <w:lang w:val="pl-PL"/>
              </w:rPr>
              <w:t>…………………</w:t>
            </w:r>
          </w:p>
        </w:tc>
        <w:tc>
          <w:tcPr>
            <w:tcW w:w="4320" w:type="dxa"/>
          </w:tcPr>
          <w:p w14:paraId="51E74CF0" w14:textId="77777777" w:rsidR="007F2E54" w:rsidRPr="007D7098" w:rsidRDefault="007F2E54">
            <w:pPr>
              <w:rPr>
                <w:lang w:val="pl-PL"/>
              </w:rPr>
            </w:pPr>
          </w:p>
        </w:tc>
      </w:tr>
      <w:tr w:rsidR="007F2E54" w:rsidRPr="00E974A4" w14:paraId="08254BE0" w14:textId="77777777">
        <w:trPr>
          <w:jc w:val="center"/>
        </w:trPr>
        <w:tc>
          <w:tcPr>
            <w:tcW w:w="4320" w:type="dxa"/>
          </w:tcPr>
          <w:p w14:paraId="02B13E42" w14:textId="77777777" w:rsidR="007F2E54" w:rsidRPr="007D7098" w:rsidRDefault="002A0C8B">
            <w:pPr>
              <w:rPr>
                <w:lang w:val="pl-PL"/>
              </w:rPr>
            </w:pPr>
            <w:r w:rsidRPr="007D7098">
              <w:rPr>
                <w:lang w:val="pl-PL"/>
              </w:rPr>
              <w:t>Oświadczenie: Usługa wykonana zgodnie z IPW i umową.</w:t>
            </w:r>
          </w:p>
        </w:tc>
        <w:tc>
          <w:tcPr>
            <w:tcW w:w="4320" w:type="dxa"/>
          </w:tcPr>
          <w:p w14:paraId="64AE2744" w14:textId="77777777" w:rsidR="007F2E54" w:rsidRPr="007D7098" w:rsidRDefault="007F2E54">
            <w:pPr>
              <w:rPr>
                <w:lang w:val="pl-PL"/>
              </w:rPr>
            </w:pPr>
          </w:p>
        </w:tc>
      </w:tr>
    </w:tbl>
    <w:p w14:paraId="19DC97A2" w14:textId="77777777" w:rsidR="007F2E54" w:rsidRPr="007D7098" w:rsidRDefault="007F2E54">
      <w:pPr>
        <w:rPr>
          <w:lang w:val="pl-PL"/>
        </w:rPr>
      </w:pPr>
    </w:p>
    <w:p w14:paraId="3EB1F1BA" w14:textId="77777777" w:rsidR="007F2E54" w:rsidRDefault="002A0C8B">
      <w:r>
        <w:rPr>
          <w:b/>
        </w:rPr>
        <w:t>D. Podpisy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320"/>
        <w:gridCol w:w="4320"/>
      </w:tblGrid>
      <w:tr w:rsidR="007F2E54" w14:paraId="2486C317" w14:textId="77777777">
        <w:trPr>
          <w:jc w:val="center"/>
        </w:trPr>
        <w:tc>
          <w:tcPr>
            <w:tcW w:w="4320" w:type="dxa"/>
          </w:tcPr>
          <w:p w14:paraId="4B93382C" w14:textId="77777777" w:rsidR="007F2E54" w:rsidRDefault="002A0C8B">
            <w:r>
              <w:t>Podpis Asystenta</w:t>
            </w:r>
          </w:p>
        </w:tc>
        <w:tc>
          <w:tcPr>
            <w:tcW w:w="4320" w:type="dxa"/>
          </w:tcPr>
          <w:p w14:paraId="69DED463" w14:textId="77777777" w:rsidR="007F2E54" w:rsidRDefault="002A0C8B">
            <w:r>
              <w:t>Podpis Uczestnika / opiekuna prawnego</w:t>
            </w:r>
          </w:p>
        </w:tc>
      </w:tr>
      <w:tr w:rsidR="007F2E54" w14:paraId="44E197FD" w14:textId="77777777">
        <w:trPr>
          <w:jc w:val="center"/>
        </w:trPr>
        <w:tc>
          <w:tcPr>
            <w:tcW w:w="4320" w:type="dxa"/>
          </w:tcPr>
          <w:p w14:paraId="60F71D20" w14:textId="77777777" w:rsidR="007F2E54" w:rsidRDefault="002A0C8B">
            <w:r>
              <w:t>...............................................</w:t>
            </w:r>
            <w:r>
              <w:br/>
              <w:t>(data)</w:t>
            </w:r>
          </w:p>
        </w:tc>
        <w:tc>
          <w:tcPr>
            <w:tcW w:w="4320" w:type="dxa"/>
          </w:tcPr>
          <w:p w14:paraId="03253151" w14:textId="77777777" w:rsidR="007F2E54" w:rsidRDefault="002A0C8B">
            <w:r>
              <w:t>...............................................</w:t>
            </w:r>
            <w:r>
              <w:br/>
              <w:t>(data)</w:t>
            </w:r>
          </w:p>
        </w:tc>
      </w:tr>
    </w:tbl>
    <w:p w14:paraId="1D909B28" w14:textId="77777777" w:rsidR="007F2E54" w:rsidRDefault="007F2E54"/>
    <w:p w14:paraId="4F9D1AA2" w14:textId="77777777" w:rsidR="007F2E54" w:rsidRPr="007D7098" w:rsidRDefault="002A0C8B">
      <w:pPr>
        <w:rPr>
          <w:lang w:val="pl-PL"/>
        </w:rPr>
      </w:pPr>
      <w:r w:rsidRPr="007D7098">
        <w:rPr>
          <w:lang w:val="pl-PL"/>
        </w:rPr>
        <w:t>Uwaga: Karta jest dokumentem rozliczeniowym i powinna być wypełniana na bieżąco.</w:t>
      </w:r>
    </w:p>
    <w:sectPr w:rsidR="007F2E54" w:rsidRPr="007D7098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CB2FC" w14:textId="77777777" w:rsidR="008B7A01" w:rsidRDefault="008B7A01" w:rsidP="002C6607">
      <w:pPr>
        <w:spacing w:after="0" w:line="240" w:lineRule="auto"/>
      </w:pPr>
      <w:r>
        <w:separator/>
      </w:r>
    </w:p>
  </w:endnote>
  <w:endnote w:type="continuationSeparator" w:id="0">
    <w:p w14:paraId="006322EB" w14:textId="77777777" w:rsidR="008B7A01" w:rsidRDefault="008B7A01" w:rsidP="002C6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BC0F0" w14:textId="77777777" w:rsidR="008B7A01" w:rsidRDefault="008B7A01" w:rsidP="002C6607">
      <w:pPr>
        <w:spacing w:after="0" w:line="240" w:lineRule="auto"/>
      </w:pPr>
      <w:r>
        <w:separator/>
      </w:r>
    </w:p>
  </w:footnote>
  <w:footnote w:type="continuationSeparator" w:id="0">
    <w:p w14:paraId="6B2F7050" w14:textId="77777777" w:rsidR="008B7A01" w:rsidRDefault="008B7A01" w:rsidP="002C6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7D755" w14:textId="77777777" w:rsidR="002C6607" w:rsidRPr="002C6607" w:rsidRDefault="002C6607" w:rsidP="002C6607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x-none" w:eastAsia="zh-CN"/>
      </w:rPr>
    </w:pPr>
    <w:bookmarkStart w:id="0" w:name="_Hlk221358797"/>
    <w:r w:rsidRPr="002C6607">
      <w:rPr>
        <w:rFonts w:ascii="Times New Roman" w:eastAsia="Times New Roman" w:hAnsi="Times New Roman" w:cs="Times New Roman"/>
        <w:noProof/>
        <w:sz w:val="24"/>
        <w:szCs w:val="24"/>
        <w:lang w:val="x-none" w:eastAsia="pl-PL"/>
      </w:rPr>
      <w:drawing>
        <wp:inline distT="0" distB="0" distL="0" distR="0" wp14:anchorId="1CF8742C" wp14:editId="028D7D1A">
          <wp:extent cx="5761355" cy="448945"/>
          <wp:effectExtent l="0" t="0" r="0" b="8255"/>
          <wp:docPr id="4" name="Obraz 3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Zestawienie znaków tj.: &#10;Znak marki Fundusze Europejskie dla Świętokrzyskiego, &#10;Znak barw Rzeczpospolitej Polskiej, Znak UE, Znak województwa świętokrzy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48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1EDCAF19" w14:textId="77777777" w:rsidR="002C6607" w:rsidRPr="002C6607" w:rsidRDefault="002C6607" w:rsidP="002C6607">
    <w:pPr>
      <w:suppressAutoHyphens/>
      <w:spacing w:after="0" w:line="240" w:lineRule="auto"/>
      <w:rPr>
        <w:rFonts w:ascii="Cambria" w:eastAsia="Times New Roman" w:hAnsi="Cambria" w:cs="Cambria"/>
        <w:b/>
        <w:sz w:val="20"/>
        <w:szCs w:val="20"/>
        <w:lang w:val="pl-PL" w:eastAsia="zh-CN"/>
      </w:rPr>
    </w:pPr>
  </w:p>
  <w:p w14:paraId="151A3C11" w14:textId="1336160C" w:rsidR="002C6607" w:rsidRDefault="002C6607" w:rsidP="002C6607">
    <w:pPr>
      <w:pStyle w:val="Nagwek"/>
    </w:pPr>
    <w:r w:rsidRPr="002C6607">
      <w:rPr>
        <w:rFonts w:ascii="Cambria" w:eastAsia="Times New Roman" w:hAnsi="Cambria" w:cs="Cambria"/>
        <w:b/>
        <w:sz w:val="20"/>
        <w:szCs w:val="20"/>
        <w:lang w:val="pl-PL" w:eastAsia="zh-CN"/>
      </w:rPr>
      <w:t>Numer referencyjny: 1/2026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44537476">
    <w:abstractNumId w:val="8"/>
  </w:num>
  <w:num w:numId="2" w16cid:durableId="1837499465">
    <w:abstractNumId w:val="6"/>
  </w:num>
  <w:num w:numId="3" w16cid:durableId="12657971">
    <w:abstractNumId w:val="5"/>
  </w:num>
  <w:num w:numId="4" w16cid:durableId="515652543">
    <w:abstractNumId w:val="4"/>
  </w:num>
  <w:num w:numId="5" w16cid:durableId="1743523987">
    <w:abstractNumId w:val="7"/>
  </w:num>
  <w:num w:numId="6" w16cid:durableId="1864973176">
    <w:abstractNumId w:val="3"/>
  </w:num>
  <w:num w:numId="7" w16cid:durableId="1878004323">
    <w:abstractNumId w:val="2"/>
  </w:num>
  <w:num w:numId="8" w16cid:durableId="23210502">
    <w:abstractNumId w:val="1"/>
  </w:num>
  <w:num w:numId="9" w16cid:durableId="1558473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B718F"/>
    <w:rsid w:val="0029639D"/>
    <w:rsid w:val="002A0C8B"/>
    <w:rsid w:val="002C6607"/>
    <w:rsid w:val="00326F90"/>
    <w:rsid w:val="007D7098"/>
    <w:rsid w:val="007F2E54"/>
    <w:rsid w:val="008B7A01"/>
    <w:rsid w:val="00A43163"/>
    <w:rsid w:val="00AA1D8D"/>
    <w:rsid w:val="00B22044"/>
    <w:rsid w:val="00B47730"/>
    <w:rsid w:val="00CB0664"/>
    <w:rsid w:val="00E974A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09A786"/>
  <w14:defaultImageDpi w14:val="300"/>
  <w15:docId w15:val="{5E05E02C-205B-433E-B725-AE08798B4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Calibri" w:eastAsia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BEADAB3-039F-4630-8DF8-C676BAB99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158</Words>
  <Characters>954</Characters>
  <Application>Microsoft Office Word</Application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1110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</cp:lastModifiedBy>
  <cp:revision>4</cp:revision>
  <dcterms:created xsi:type="dcterms:W3CDTF">2013-12-23T23:15:00Z</dcterms:created>
  <dcterms:modified xsi:type="dcterms:W3CDTF">2026-03-23T14:12:00Z</dcterms:modified>
  <cp:category/>
</cp:coreProperties>
</file>