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3A7FD019" w:rsidR="00DA509A" w:rsidRPr="00F2737E" w:rsidRDefault="00A05CA5" w:rsidP="00F54FEF">
      <w:pPr>
        <w:pStyle w:val="Bezodstpw"/>
        <w:jc w:val="right"/>
        <w:rPr>
          <w:rFonts w:ascii="Calibri" w:hAnsi="Calibri" w:cs="Calibri"/>
          <w:sz w:val="20"/>
          <w:szCs w:val="20"/>
        </w:rPr>
      </w:pPr>
      <w:r w:rsidRPr="00F2737E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DA509A" w:rsidRPr="00F2737E">
        <w:rPr>
          <w:rFonts w:ascii="Calibri" w:hAnsi="Calibri" w:cs="Calibri"/>
          <w:sz w:val="20"/>
          <w:szCs w:val="20"/>
        </w:rPr>
        <w:t xml:space="preserve">Załącznik nr </w:t>
      </w:r>
      <w:r w:rsidR="00F54FEF">
        <w:rPr>
          <w:rFonts w:ascii="Calibri" w:hAnsi="Calibri" w:cs="Calibri"/>
          <w:sz w:val="20"/>
          <w:szCs w:val="20"/>
        </w:rPr>
        <w:t>9</w:t>
      </w:r>
      <w:r w:rsidR="0029492E" w:rsidRPr="00F2737E">
        <w:rPr>
          <w:rFonts w:ascii="Calibri" w:hAnsi="Calibri" w:cs="Calibri"/>
          <w:sz w:val="20"/>
          <w:szCs w:val="20"/>
        </w:rPr>
        <w:t xml:space="preserve"> do SWZ</w:t>
      </w:r>
    </w:p>
    <w:p w14:paraId="7AA94264" w14:textId="77777777" w:rsidR="00DA509A" w:rsidRPr="00F2737E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F2737E">
        <w:rPr>
          <w:rFonts w:ascii="Calibri" w:hAnsi="Calibri" w:cs="Calibri"/>
          <w:b/>
          <w:sz w:val="20"/>
          <w:szCs w:val="20"/>
        </w:rPr>
        <w:tab/>
      </w:r>
    </w:p>
    <w:p w14:paraId="4A64EFDD" w14:textId="6A8F1AF4" w:rsidR="009E1C8A" w:rsidRPr="00F2737E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F2737E">
        <w:rPr>
          <w:rFonts w:ascii="Calibri" w:hAnsi="Calibri" w:cs="Calibri"/>
          <w:sz w:val="20"/>
          <w:szCs w:val="20"/>
        </w:rPr>
        <w:t>................................................................</w:t>
      </w:r>
      <w:r w:rsidRPr="00F2737E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F2737E">
        <w:rPr>
          <w:rFonts w:ascii="Calibri" w:hAnsi="Calibri" w:cs="Calibri"/>
          <w:sz w:val="20"/>
          <w:szCs w:val="20"/>
        </w:rPr>
        <w:tab/>
      </w:r>
      <w:r w:rsidR="00EC6B7B" w:rsidRPr="00F2737E">
        <w:rPr>
          <w:rFonts w:ascii="Calibri" w:hAnsi="Calibri" w:cs="Calibri"/>
          <w:sz w:val="20"/>
          <w:szCs w:val="20"/>
        </w:rPr>
        <w:tab/>
      </w:r>
      <w:r w:rsidR="00EC6B7B" w:rsidRPr="00F2737E">
        <w:rPr>
          <w:rFonts w:ascii="Calibri" w:hAnsi="Calibri" w:cs="Calibri"/>
          <w:sz w:val="20"/>
          <w:szCs w:val="20"/>
        </w:rPr>
        <w:tab/>
      </w:r>
      <w:r w:rsidR="008E4166" w:rsidRPr="00F2737E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F2737E">
        <w:rPr>
          <w:rFonts w:ascii="Calibri" w:hAnsi="Calibri" w:cs="Calibri"/>
          <w:sz w:val="20"/>
          <w:szCs w:val="20"/>
        </w:rPr>
        <w:t xml:space="preserve">        </w:t>
      </w:r>
      <w:r w:rsidR="00090709" w:rsidRPr="00F2737E">
        <w:rPr>
          <w:rFonts w:ascii="Calibri" w:hAnsi="Calibri" w:cs="Calibri"/>
          <w:sz w:val="20"/>
          <w:szCs w:val="20"/>
        </w:rPr>
        <w:tab/>
      </w:r>
      <w:r w:rsidR="00090709" w:rsidRPr="00F2737E">
        <w:rPr>
          <w:rFonts w:ascii="Calibri" w:hAnsi="Calibri" w:cs="Calibri"/>
          <w:sz w:val="20"/>
          <w:szCs w:val="20"/>
        </w:rPr>
        <w:tab/>
      </w:r>
      <w:r w:rsidR="00090709" w:rsidRPr="00F2737E">
        <w:rPr>
          <w:rFonts w:ascii="Calibri" w:hAnsi="Calibri" w:cs="Calibri"/>
          <w:sz w:val="20"/>
          <w:szCs w:val="20"/>
        </w:rPr>
        <w:tab/>
      </w:r>
      <w:r w:rsidR="00090709" w:rsidRPr="00F2737E">
        <w:rPr>
          <w:rFonts w:ascii="Calibri" w:hAnsi="Calibri" w:cs="Calibri"/>
          <w:sz w:val="20"/>
          <w:szCs w:val="20"/>
        </w:rPr>
        <w:tab/>
      </w:r>
      <w:r w:rsidR="00CB6878" w:rsidRPr="00F2737E">
        <w:rPr>
          <w:rFonts w:ascii="Calibri" w:hAnsi="Calibri" w:cs="Calibri"/>
          <w:sz w:val="20"/>
          <w:szCs w:val="20"/>
        </w:rPr>
        <w:t xml:space="preserve">     </w:t>
      </w:r>
      <w:r w:rsidR="008E4166" w:rsidRPr="00F2737E">
        <w:rPr>
          <w:rFonts w:ascii="Calibri" w:hAnsi="Calibri" w:cs="Calibri"/>
          <w:sz w:val="20"/>
          <w:szCs w:val="20"/>
        </w:rPr>
        <w:t xml:space="preserve"> </w:t>
      </w:r>
      <w:r w:rsidRPr="00F2737E">
        <w:rPr>
          <w:rFonts w:ascii="Calibri" w:hAnsi="Calibri" w:cs="Calibri"/>
          <w:sz w:val="20"/>
          <w:szCs w:val="20"/>
        </w:rPr>
        <w:t>..................................., d</w:t>
      </w:r>
      <w:r w:rsidR="000C6D2A" w:rsidRPr="00F2737E">
        <w:rPr>
          <w:rFonts w:ascii="Calibri" w:hAnsi="Calibri" w:cs="Calibri"/>
          <w:sz w:val="20"/>
          <w:szCs w:val="20"/>
        </w:rPr>
        <w:t>nia ....................</w:t>
      </w:r>
      <w:r w:rsidR="00897D37" w:rsidRPr="00F2737E">
        <w:rPr>
          <w:rFonts w:ascii="Calibri" w:hAnsi="Calibri" w:cs="Calibri"/>
          <w:sz w:val="20"/>
          <w:szCs w:val="20"/>
        </w:rPr>
        <w:t>... 20</w:t>
      </w:r>
      <w:r w:rsidR="004E2748" w:rsidRPr="00F2737E">
        <w:rPr>
          <w:rFonts w:ascii="Calibri" w:hAnsi="Calibri" w:cs="Calibri"/>
          <w:sz w:val="20"/>
          <w:szCs w:val="20"/>
        </w:rPr>
        <w:t>2</w:t>
      </w:r>
      <w:r w:rsidR="00BD716E">
        <w:rPr>
          <w:rFonts w:ascii="Calibri" w:hAnsi="Calibri" w:cs="Calibri"/>
          <w:sz w:val="20"/>
          <w:szCs w:val="20"/>
        </w:rPr>
        <w:t>6</w:t>
      </w:r>
      <w:r w:rsidRPr="00F2737E">
        <w:rPr>
          <w:rFonts w:ascii="Calibri" w:hAnsi="Calibri" w:cs="Calibri"/>
          <w:sz w:val="20"/>
          <w:szCs w:val="20"/>
        </w:rPr>
        <w:t xml:space="preserve"> r.</w:t>
      </w:r>
    </w:p>
    <w:p w14:paraId="1D52BCBE" w14:textId="05307C2D" w:rsidR="009E1C8A" w:rsidRPr="00F2737E" w:rsidRDefault="00CB6878" w:rsidP="009E1C8A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F2737E">
        <w:rPr>
          <w:rFonts w:ascii="Calibri" w:eastAsia="Batang" w:hAnsi="Calibri" w:cs="Calibri"/>
          <w:i/>
          <w:sz w:val="20"/>
          <w:szCs w:val="20"/>
        </w:rPr>
        <w:t xml:space="preserve">            </w:t>
      </w:r>
      <w:r w:rsidR="009E1C8A" w:rsidRPr="00F2737E">
        <w:rPr>
          <w:rFonts w:ascii="Calibri" w:eastAsia="Batang" w:hAnsi="Calibri" w:cs="Calibri"/>
          <w:i/>
          <w:sz w:val="20"/>
          <w:szCs w:val="20"/>
        </w:rPr>
        <w:t xml:space="preserve">  (Nazwa i adres Wykonawcy)</w:t>
      </w:r>
      <w:r w:rsidR="00B746EC">
        <w:rPr>
          <w:rFonts w:ascii="Calibri" w:eastAsia="Batang" w:hAnsi="Calibri" w:cs="Calibri"/>
          <w:i/>
          <w:sz w:val="20"/>
          <w:szCs w:val="20"/>
        </w:rPr>
        <w:t xml:space="preserve"> </w:t>
      </w:r>
    </w:p>
    <w:p w14:paraId="0A1F7522" w14:textId="77777777" w:rsidR="00DA509A" w:rsidRPr="00F2737E" w:rsidRDefault="00DA509A" w:rsidP="00DA509A">
      <w:pPr>
        <w:rPr>
          <w:rFonts w:ascii="Calibri" w:hAnsi="Calibri" w:cs="Calibri"/>
          <w:sz w:val="20"/>
          <w:szCs w:val="20"/>
        </w:rPr>
      </w:pPr>
    </w:p>
    <w:p w14:paraId="128056A5" w14:textId="77777777" w:rsidR="00F2737E" w:rsidRPr="00F2737E" w:rsidRDefault="00F2737E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73DD3DFD" w14:textId="1775851D" w:rsidR="00EC6B7B" w:rsidRPr="00F2737E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F2737E">
        <w:rPr>
          <w:rFonts w:ascii="Calibri" w:hAnsi="Calibri" w:cs="Calibri"/>
          <w:b/>
          <w:sz w:val="20"/>
          <w:szCs w:val="20"/>
        </w:rPr>
        <w:t xml:space="preserve">WYKAZ WYKONANYCH  </w:t>
      </w:r>
      <w:r w:rsidR="00A06D0B" w:rsidRPr="00F2737E">
        <w:rPr>
          <w:rFonts w:ascii="Calibri" w:hAnsi="Calibri" w:cs="Calibri"/>
          <w:b/>
          <w:sz w:val="20"/>
          <w:szCs w:val="20"/>
        </w:rPr>
        <w:t>USŁUG</w:t>
      </w:r>
      <w:r w:rsidRPr="00F2737E">
        <w:rPr>
          <w:rFonts w:ascii="Calibri" w:hAnsi="Calibri" w:cs="Calibri"/>
          <w:b/>
          <w:sz w:val="20"/>
          <w:szCs w:val="20"/>
        </w:rPr>
        <w:t xml:space="preserve"> W CIĄGU OSTATNICH </w:t>
      </w:r>
      <w:r w:rsidR="00A06D0B" w:rsidRPr="00F2737E">
        <w:rPr>
          <w:rFonts w:ascii="Calibri" w:hAnsi="Calibri" w:cs="Calibri"/>
          <w:b/>
          <w:sz w:val="20"/>
          <w:szCs w:val="20"/>
        </w:rPr>
        <w:t>3</w:t>
      </w:r>
      <w:r w:rsidRPr="00F2737E">
        <w:rPr>
          <w:rFonts w:ascii="Calibri" w:hAnsi="Calibri" w:cs="Calibri"/>
          <w:b/>
          <w:sz w:val="20"/>
          <w:szCs w:val="20"/>
        </w:rPr>
        <w:t xml:space="preserve"> LAT, A JEŻELI OKRES PROWADZENIA DZIAŁALNOŚCI JEST KRÓTSZY – W TYM OKRESIE</w:t>
      </w:r>
    </w:p>
    <w:p w14:paraId="09A00C4C" w14:textId="75A400E2" w:rsidR="00CB6878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F2737E">
        <w:rPr>
          <w:rFonts w:ascii="Calibri" w:hAnsi="Calibri" w:cs="Calibri"/>
          <w:sz w:val="20"/>
          <w:szCs w:val="20"/>
        </w:rPr>
        <w:t>Składany do zadania</w:t>
      </w:r>
    </w:p>
    <w:p w14:paraId="151C4CA5" w14:textId="77777777" w:rsidR="00F46E5F" w:rsidRPr="00F2737E" w:rsidRDefault="00F46E5F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5C047CF9" w14:textId="77777777" w:rsidR="0026141D" w:rsidRPr="00F2737E" w:rsidRDefault="0026141D" w:rsidP="00D377E9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333B5398" w14:textId="2E5439DA" w:rsidR="0078061D" w:rsidRPr="00F2737E" w:rsidRDefault="0087630F" w:rsidP="00D377E9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„</w:t>
      </w:r>
      <w:r w:rsidRPr="0087630F">
        <w:rPr>
          <w:rFonts w:ascii="Calibri" w:hAnsi="Calibri" w:cs="Calibri"/>
          <w:b/>
          <w:bCs/>
          <w:sz w:val="20"/>
          <w:szCs w:val="20"/>
        </w:rPr>
        <w:t>Przeprowadzenie kursu  prawa jazdy kategorii B, szkolenia w ramach kwalifikacji wstępnej oraz kursu łączonego na prawo jazdy kategorii C, CE dla uczniów Zespołu Szkół Mechanicznych w Kielcach</w:t>
      </w:r>
      <w:r>
        <w:rPr>
          <w:rFonts w:ascii="Calibri" w:hAnsi="Calibri" w:cs="Calibri"/>
          <w:b/>
          <w:bCs/>
          <w:sz w:val="20"/>
          <w:szCs w:val="20"/>
        </w:rPr>
        <w:t>”</w:t>
      </w:r>
    </w:p>
    <w:p w14:paraId="0602C0B8" w14:textId="77777777" w:rsidR="00F047F5" w:rsidRPr="00F2737E" w:rsidRDefault="00F047F5" w:rsidP="00D377E9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19AD19A5" w14:textId="77777777" w:rsidR="00F46E5F" w:rsidRDefault="00F46E5F" w:rsidP="00EC6B7B">
      <w:pPr>
        <w:jc w:val="center"/>
        <w:rPr>
          <w:rFonts w:ascii="Calibri" w:hAnsi="Calibri" w:cs="Calibri"/>
          <w:b/>
          <w:sz w:val="20"/>
          <w:szCs w:val="20"/>
        </w:rPr>
      </w:pPr>
    </w:p>
    <w:p w14:paraId="72F32A5D" w14:textId="401250A8" w:rsidR="00DA509A" w:rsidRPr="00F2737E" w:rsidRDefault="00DA509A" w:rsidP="00EC6B7B">
      <w:pPr>
        <w:jc w:val="center"/>
        <w:rPr>
          <w:rFonts w:ascii="Calibri" w:hAnsi="Calibri" w:cs="Calibri"/>
          <w:sz w:val="20"/>
          <w:szCs w:val="20"/>
        </w:rPr>
      </w:pPr>
      <w:r w:rsidRPr="00F2737E">
        <w:rPr>
          <w:rFonts w:ascii="Calibri" w:hAnsi="Calibri" w:cs="Calibri"/>
          <w:b/>
          <w:sz w:val="20"/>
          <w:szCs w:val="20"/>
        </w:rPr>
        <w:t>OŚWIADCZAM(Y), ŻE</w:t>
      </w:r>
    </w:p>
    <w:p w14:paraId="75AD2805" w14:textId="382F0FB7" w:rsidR="00DA509A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F2737E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082747" w:rsidRPr="00F2737E">
        <w:rPr>
          <w:rFonts w:ascii="Calibri" w:hAnsi="Calibri" w:cs="Calibri"/>
          <w:sz w:val="20"/>
          <w:szCs w:val="20"/>
        </w:rPr>
        <w:t>USŁUGI</w:t>
      </w:r>
      <w:r w:rsidRPr="00F2737E">
        <w:rPr>
          <w:rFonts w:ascii="Calibri" w:hAnsi="Calibri" w:cs="Calibri"/>
          <w:sz w:val="20"/>
          <w:szCs w:val="20"/>
        </w:rPr>
        <w:t>:</w:t>
      </w:r>
    </w:p>
    <w:p w14:paraId="6F5AFF5C" w14:textId="77777777" w:rsidR="00F46E5F" w:rsidRPr="00F2737E" w:rsidRDefault="00F46E5F" w:rsidP="00DA509A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1439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"/>
        <w:gridCol w:w="6850"/>
        <w:gridCol w:w="1566"/>
        <w:gridCol w:w="1423"/>
        <w:gridCol w:w="2135"/>
        <w:gridCol w:w="1955"/>
      </w:tblGrid>
      <w:tr w:rsidR="00EC6B7B" w:rsidRPr="00F2737E" w14:paraId="12BF338A" w14:textId="77777777" w:rsidTr="00420542">
        <w:trPr>
          <w:cantSplit/>
          <w:trHeight w:hRule="exact" w:val="1294"/>
          <w:jc w:val="center"/>
        </w:trPr>
        <w:tc>
          <w:tcPr>
            <w:tcW w:w="4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F2737E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2737E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595BCFDF" w:rsidR="00EC6B7B" w:rsidRPr="00F2737E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2737E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Rodzaj </w:t>
            </w:r>
            <w:r w:rsidR="00082747" w:rsidRPr="00F2737E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usługi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41E08138" w:rsidR="00EC6B7B" w:rsidRPr="00F2737E" w:rsidRDefault="00EC6B7B" w:rsidP="00311091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2737E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Całkowita wartość </w:t>
            </w:r>
            <w:r w:rsidR="00082747" w:rsidRPr="00F2737E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usługi</w:t>
            </w:r>
            <w:r w:rsidRPr="00F2737E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 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27F74475" w:rsidR="0087630F" w:rsidRPr="0087630F" w:rsidRDefault="00EC6B7B" w:rsidP="00065B2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2737E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F2737E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2737E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4C953280" w14:textId="29E74ACA" w:rsidR="00EC6B7B" w:rsidRPr="00420542" w:rsidRDefault="00EC6B7B" w:rsidP="00420542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2737E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D752BC" w:rsidRPr="00F2737E" w14:paraId="0E976864" w14:textId="77777777" w:rsidTr="00420542">
        <w:trPr>
          <w:cantSplit/>
          <w:trHeight w:val="986"/>
          <w:jc w:val="center"/>
        </w:trPr>
        <w:tc>
          <w:tcPr>
            <w:tcW w:w="4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21CFBC4" w14:textId="77777777" w:rsidR="00D752BC" w:rsidRPr="00F2737E" w:rsidRDefault="00D752BC" w:rsidP="006011F8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2737E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84AEB3" w14:textId="77777777" w:rsidR="006F5501" w:rsidRDefault="006F5501" w:rsidP="004B55CD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3424C8CF" w14:textId="797A43B7" w:rsidR="004B55CD" w:rsidRDefault="00D752BC" w:rsidP="004B55CD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2737E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 </w:t>
            </w:r>
          </w:p>
          <w:p w14:paraId="61926D96" w14:textId="1BF7D73A" w:rsidR="004B55CD" w:rsidRDefault="00D752BC" w:rsidP="004B55CD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2737E">
              <w:rPr>
                <w:rFonts w:ascii="Calibri" w:hAnsi="Calibri" w:cs="Calibri"/>
                <w:spacing w:val="4"/>
                <w:sz w:val="20"/>
                <w:szCs w:val="20"/>
              </w:rPr>
              <w:t xml:space="preserve">W ramach ww. </w:t>
            </w:r>
            <w:r w:rsidR="00921718" w:rsidRPr="00F2737E">
              <w:rPr>
                <w:rFonts w:ascii="Calibri" w:hAnsi="Calibri" w:cs="Calibri"/>
                <w:spacing w:val="4"/>
                <w:sz w:val="20"/>
                <w:szCs w:val="20"/>
              </w:rPr>
              <w:t>usługi</w:t>
            </w:r>
            <w:r w:rsidRPr="00F2737E">
              <w:rPr>
                <w:rFonts w:ascii="Calibri" w:hAnsi="Calibri" w:cs="Calibri"/>
                <w:spacing w:val="4"/>
                <w:sz w:val="20"/>
                <w:szCs w:val="20"/>
              </w:rPr>
              <w:t xml:space="preserve"> wykonano</w:t>
            </w:r>
            <w:r w:rsidRPr="00F2737E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336A95FA" w14:textId="33295D64" w:rsidR="00FB6860" w:rsidRPr="004B55CD" w:rsidRDefault="00921718" w:rsidP="004B55CD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2737E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Usługę </w:t>
            </w:r>
            <w:r w:rsidR="004B55CD" w:rsidRPr="00792C4F">
              <w:rPr>
                <w:rFonts w:ascii="Calibri" w:hAnsi="Calibri" w:cs="Calibri"/>
                <w:bCs/>
                <w:sz w:val="20"/>
                <w:szCs w:val="20"/>
              </w:rPr>
              <w:t xml:space="preserve">polegającą na </w:t>
            </w:r>
            <w:r w:rsidR="006D66DC" w:rsidRPr="00FE2FF5">
              <w:rPr>
                <w:rFonts w:ascii="Calibri" w:hAnsi="Calibri" w:cs="Calibri"/>
                <w:sz w:val="20"/>
                <w:szCs w:val="20"/>
              </w:rPr>
              <w:t>przeprowadzeniu</w:t>
            </w:r>
            <w:r w:rsidR="006D66D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6D66DC" w:rsidRPr="00987812">
              <w:rPr>
                <w:rFonts w:ascii="Calibri" w:hAnsi="Calibri" w:cs="Calibri"/>
                <w:bCs/>
                <w:sz w:val="20"/>
                <w:szCs w:val="20"/>
              </w:rPr>
              <w:t xml:space="preserve">szkolenia grupy młodzieży szkolnej w zakresie kursu prawa jazdy kategorii </w:t>
            </w:r>
            <w:r w:rsidR="006D66DC">
              <w:rPr>
                <w:rFonts w:ascii="Calibri" w:hAnsi="Calibri" w:cs="Calibri"/>
                <w:bCs/>
                <w:sz w:val="20"/>
                <w:szCs w:val="20"/>
              </w:rPr>
              <w:t>B</w:t>
            </w:r>
            <w:r w:rsidR="006F5501">
              <w:rPr>
                <w:rFonts w:ascii="Calibri" w:hAnsi="Calibri" w:cs="Calibri"/>
                <w:bCs/>
                <w:sz w:val="20"/>
                <w:szCs w:val="20"/>
              </w:rPr>
              <w:t>,</w:t>
            </w:r>
          </w:p>
          <w:p w14:paraId="021A72C4" w14:textId="77777777" w:rsidR="00F46E5F" w:rsidRDefault="00921718" w:rsidP="0087630F">
            <w:pPr>
              <w:pStyle w:val="Bezodstpw"/>
              <w:spacing w:before="120" w:line="276" w:lineRule="auto"/>
              <w:ind w:left="142" w:right="223"/>
              <w:jc w:val="both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 w:rsidRPr="00F2737E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o wartości</w:t>
            </w:r>
            <w:r w:rsidR="00D12160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 zrealizowanej usługi</w:t>
            </w:r>
            <w:r w:rsidRPr="00F2737E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 ………………………………… zł brutto.</w:t>
            </w:r>
          </w:p>
          <w:p w14:paraId="6D17FA9E" w14:textId="35A50580" w:rsidR="006F5501" w:rsidRPr="004B55CD" w:rsidRDefault="006F5501" w:rsidP="0087630F">
            <w:pPr>
              <w:pStyle w:val="Bezodstpw"/>
              <w:spacing w:before="120" w:line="276" w:lineRule="auto"/>
              <w:ind w:left="142" w:right="223"/>
              <w:jc w:val="both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BF68299" w14:textId="6E63547E" w:rsidR="00D752BC" w:rsidRPr="00F2737E" w:rsidRDefault="00FB6860" w:rsidP="006011F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2737E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FD0385" w14:textId="2E23F795" w:rsidR="0087630F" w:rsidRPr="0087630F" w:rsidRDefault="00FB6860" w:rsidP="0087630F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2737E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7CDA48" w14:textId="2E9B52EA" w:rsidR="00D752BC" w:rsidRPr="00F2737E" w:rsidRDefault="00FB6860" w:rsidP="006011F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2737E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BCEFB9C" w14:textId="77777777" w:rsidR="00D752BC" w:rsidRPr="00F2737E" w:rsidRDefault="00D752BC" w:rsidP="006011F8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2737E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F2737E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6D66DC" w:rsidRPr="00F2737E" w14:paraId="15208F9D" w14:textId="77777777" w:rsidTr="00420542">
        <w:trPr>
          <w:cantSplit/>
          <w:trHeight w:val="986"/>
          <w:jc w:val="center"/>
        </w:trPr>
        <w:tc>
          <w:tcPr>
            <w:tcW w:w="4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46E6DB6" w14:textId="48135B18" w:rsidR="006D66DC" w:rsidRPr="00F2737E" w:rsidRDefault="006D66DC" w:rsidP="006D66DC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lastRenderedPageBreak/>
              <w:t>2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DAA1B3" w14:textId="77777777" w:rsidR="006F5501" w:rsidRDefault="006F5501" w:rsidP="006D66DC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6F539495" w14:textId="2F36795D" w:rsidR="006D66DC" w:rsidRDefault="006D66DC" w:rsidP="006D66DC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2737E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 </w:t>
            </w:r>
          </w:p>
          <w:p w14:paraId="74780DC3" w14:textId="77777777" w:rsidR="006D66DC" w:rsidRDefault="006D66DC" w:rsidP="006D66DC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F2737E">
              <w:rPr>
                <w:rFonts w:ascii="Calibri" w:hAnsi="Calibri" w:cs="Calibri"/>
                <w:spacing w:val="4"/>
                <w:sz w:val="20"/>
                <w:szCs w:val="20"/>
              </w:rPr>
              <w:t>W ramach ww. usługi wykonano</w:t>
            </w:r>
            <w:r w:rsidRPr="00F2737E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3CB4F8F0" w14:textId="54F0A6A9" w:rsidR="006D66DC" w:rsidRPr="004B55CD" w:rsidRDefault="006D66DC" w:rsidP="006D66DC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2737E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Usługę </w:t>
            </w:r>
            <w:r w:rsidRPr="00792C4F">
              <w:rPr>
                <w:rFonts w:ascii="Calibri" w:hAnsi="Calibri" w:cs="Calibri"/>
                <w:bCs/>
                <w:sz w:val="20"/>
                <w:szCs w:val="20"/>
              </w:rPr>
              <w:t xml:space="preserve">polegającą na </w:t>
            </w:r>
            <w:r w:rsidR="006F5501">
              <w:rPr>
                <w:rFonts w:ascii="Calibri" w:hAnsi="Calibri" w:cs="Calibri"/>
                <w:bCs/>
                <w:sz w:val="20"/>
                <w:szCs w:val="20"/>
              </w:rPr>
              <w:t xml:space="preserve">przeprowadzeniu kursu </w:t>
            </w:r>
            <w:r w:rsidR="006F5501" w:rsidRPr="00D25799">
              <w:rPr>
                <w:rFonts w:ascii="Calibri" w:hAnsi="Calibri" w:cs="Calibri"/>
                <w:bCs/>
                <w:sz w:val="20"/>
                <w:szCs w:val="20"/>
              </w:rPr>
              <w:t xml:space="preserve">kwalifikacji wstępnej w którym </w:t>
            </w:r>
            <w:r w:rsidR="006F5501" w:rsidRPr="00762A73">
              <w:rPr>
                <w:rFonts w:ascii="Calibri" w:hAnsi="Calibri" w:cs="Calibri"/>
                <w:bCs/>
                <w:sz w:val="20"/>
                <w:szCs w:val="20"/>
              </w:rPr>
              <w:t>uczestniczyły co najmniej 3 osoby, zakończonego otrzymaniem przez te osoby świadectwa kwalifikacji zawodowej potwierdzającym</w:t>
            </w:r>
            <w:r w:rsidR="006F5501" w:rsidRPr="00D25799">
              <w:rPr>
                <w:rFonts w:ascii="Calibri" w:hAnsi="Calibri" w:cs="Calibri"/>
                <w:bCs/>
                <w:sz w:val="20"/>
                <w:szCs w:val="20"/>
              </w:rPr>
              <w:t xml:space="preserve"> uzyskanie kwalifikacji wstępnej a następnie ukończyły z wynikiem pozytywnym kurs łączony prawa jazdy kategorii C,</w:t>
            </w:r>
            <w:r w:rsidR="006F5501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6F5501" w:rsidRPr="00D25799">
              <w:rPr>
                <w:rFonts w:ascii="Calibri" w:hAnsi="Calibri" w:cs="Calibri"/>
                <w:bCs/>
                <w:sz w:val="20"/>
                <w:szCs w:val="20"/>
              </w:rPr>
              <w:t>CE</w:t>
            </w:r>
            <w:r w:rsidR="006F5501">
              <w:rPr>
                <w:rFonts w:ascii="Calibri" w:hAnsi="Calibri" w:cs="Calibri"/>
                <w:bCs/>
                <w:sz w:val="20"/>
                <w:szCs w:val="20"/>
              </w:rPr>
              <w:t>,</w:t>
            </w:r>
          </w:p>
          <w:p w14:paraId="72343A74" w14:textId="77777777" w:rsidR="006D66DC" w:rsidRDefault="006D66DC" w:rsidP="006D66DC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 w:rsidRPr="00F2737E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o wartości</w:t>
            </w:r>
            <w:r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 zrealizowanej usługi</w:t>
            </w:r>
            <w:r w:rsidRPr="00F2737E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 ………………………………… zł brutto.</w:t>
            </w:r>
          </w:p>
          <w:p w14:paraId="2B73C924" w14:textId="05BED5D9" w:rsidR="006F5501" w:rsidRPr="00F2737E" w:rsidRDefault="006F5501" w:rsidP="006D66DC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3F844BF" w14:textId="051EA453" w:rsidR="006D66DC" w:rsidRPr="00F2737E" w:rsidRDefault="006D66DC" w:rsidP="006D66DC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2737E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71FE9F" w14:textId="0392CA5D" w:rsidR="006D66DC" w:rsidRPr="00F2737E" w:rsidRDefault="006D66DC" w:rsidP="006D66DC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2737E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E41EC2F" w14:textId="316A0CD4" w:rsidR="006D66DC" w:rsidRPr="00F2737E" w:rsidRDefault="006D66DC" w:rsidP="006D66DC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2737E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0E996B" w14:textId="4C7AFFF3" w:rsidR="006D66DC" w:rsidRPr="00F2737E" w:rsidRDefault="006D66DC" w:rsidP="006D66DC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2737E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F2737E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40E964DB" w14:textId="77777777" w:rsidR="003E32A9" w:rsidRDefault="003E32A9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</w:p>
    <w:p w14:paraId="72613DAD" w14:textId="77777777" w:rsidR="00762A73" w:rsidRDefault="00EC6B7B" w:rsidP="0087630F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F2737E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F2737E">
        <w:rPr>
          <w:rFonts w:ascii="Calibri" w:hAnsi="Calibri" w:cs="Calibri"/>
          <w:sz w:val="20"/>
          <w:szCs w:val="20"/>
        </w:rPr>
        <w:t xml:space="preserve">       </w:t>
      </w:r>
    </w:p>
    <w:p w14:paraId="5BD6B60E" w14:textId="77777777" w:rsidR="00762A73" w:rsidRDefault="00762A73" w:rsidP="0087630F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</w:p>
    <w:p w14:paraId="61FC5F21" w14:textId="08F585D4" w:rsidR="00DA509A" w:rsidRPr="00415FE1" w:rsidRDefault="00762A73" w:rsidP="0087630F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b/>
          <w:bCs/>
          <w:sz w:val="20"/>
          <w:szCs w:val="20"/>
        </w:rPr>
      </w:pPr>
      <w:r w:rsidRPr="00415FE1">
        <w:rPr>
          <w:rFonts w:ascii="Calibri" w:hAnsi="Calibri" w:cs="Calibri"/>
          <w:b/>
          <w:bCs/>
          <w:sz w:val="20"/>
          <w:szCs w:val="20"/>
        </w:rPr>
        <w:t xml:space="preserve">UWAGA: Do każdej pozycji wykazu należy </w:t>
      </w:r>
      <w:r w:rsidR="00A94859" w:rsidRPr="00415FE1">
        <w:rPr>
          <w:rFonts w:ascii="Calibri" w:hAnsi="Calibri" w:cs="Calibri"/>
          <w:b/>
          <w:bCs/>
          <w:sz w:val="20"/>
          <w:szCs w:val="20"/>
        </w:rPr>
        <w:t xml:space="preserve">załączyć </w:t>
      </w:r>
      <w:r w:rsidR="00415FE1" w:rsidRPr="00415FE1">
        <w:rPr>
          <w:rFonts w:ascii="Calibri" w:hAnsi="Calibri" w:cs="Calibri"/>
          <w:b/>
          <w:bCs/>
          <w:sz w:val="20"/>
          <w:szCs w:val="20"/>
        </w:rPr>
        <w:t>dowody określające, czy te usługi zostały wykonane należycie.</w:t>
      </w:r>
      <w:r w:rsidR="00DB210B" w:rsidRPr="00415FE1">
        <w:rPr>
          <w:rFonts w:ascii="Calibri" w:hAnsi="Calibri" w:cs="Calibri"/>
          <w:b/>
          <w:bCs/>
          <w:sz w:val="20"/>
          <w:szCs w:val="20"/>
        </w:rPr>
        <w:t xml:space="preserve">                 </w:t>
      </w:r>
      <w:r w:rsidR="00DB210B" w:rsidRPr="00415FE1">
        <w:rPr>
          <w:rFonts w:ascii="Calibri" w:hAnsi="Calibri" w:cs="Calibri"/>
          <w:b/>
          <w:bCs/>
          <w:sz w:val="20"/>
          <w:szCs w:val="20"/>
        </w:rPr>
        <w:tab/>
      </w:r>
      <w:r w:rsidR="00DB210B" w:rsidRPr="00415FE1">
        <w:rPr>
          <w:rFonts w:ascii="Calibri" w:hAnsi="Calibri" w:cs="Calibri"/>
          <w:b/>
          <w:bCs/>
          <w:sz w:val="20"/>
          <w:szCs w:val="20"/>
        </w:rPr>
        <w:tab/>
      </w:r>
      <w:r w:rsidR="00DB210B" w:rsidRPr="00415FE1">
        <w:rPr>
          <w:rFonts w:ascii="Calibri" w:hAnsi="Calibri" w:cs="Calibri"/>
          <w:b/>
          <w:bCs/>
          <w:sz w:val="20"/>
          <w:szCs w:val="20"/>
        </w:rPr>
        <w:tab/>
      </w:r>
    </w:p>
    <w:sectPr w:rsidR="00DA509A" w:rsidRPr="00415FE1" w:rsidSect="00AE5085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276" w:right="1134" w:bottom="1134" w:left="1134" w:header="28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6D0EB" w14:textId="77777777" w:rsidR="00CF20E1" w:rsidRDefault="00CF20E1">
      <w:r>
        <w:separator/>
      </w:r>
    </w:p>
  </w:endnote>
  <w:endnote w:type="continuationSeparator" w:id="0">
    <w:p w14:paraId="3470F347" w14:textId="77777777" w:rsidR="00CF20E1" w:rsidRDefault="00CF2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altName w:val="Optima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AF90A" w14:textId="60D6B7B3" w:rsidR="000E6874" w:rsidRPr="00957F81" w:rsidRDefault="0087630F" w:rsidP="000E6874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 w:rsidRPr="006D1476">
      <w:rPr>
        <w:rFonts w:ascii="Calibri" w:hAnsi="Calibri" w:cs="Calibri"/>
        <w:b/>
        <w:sz w:val="20"/>
        <w:szCs w:val="20"/>
        <w:highlight w:val="yellow"/>
      </w:rPr>
      <w:t xml:space="preserve">Dokument musi być podpisany kwalifikowanym podpisem elektronicznym lub podpisem zaufanym </w:t>
    </w:r>
    <w:r w:rsidRPr="006D1476">
      <w:rPr>
        <w:rFonts w:ascii="Calibri" w:hAnsi="Calibri" w:cs="Calibri"/>
        <w:b/>
        <w:sz w:val="20"/>
        <w:szCs w:val="20"/>
        <w:highlight w:val="yellow"/>
      </w:rPr>
      <w:br/>
      <w:t>lub podpisem osobistym</w:t>
    </w:r>
    <w:r w:rsidRPr="006D1476">
      <w:rPr>
        <w:rFonts w:ascii="Calibri" w:hAnsi="Calibri" w:cs="Calibri"/>
        <w:sz w:val="20"/>
        <w:szCs w:val="20"/>
        <w:highlight w:val="yellow"/>
      </w:rPr>
      <w:t>.</w:t>
    </w:r>
  </w:p>
  <w:p w14:paraId="269C705D" w14:textId="77777777" w:rsidR="00AE02C5" w:rsidRPr="000E6874" w:rsidRDefault="00AE02C5" w:rsidP="000E6874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5821" w14:textId="73BEDF73" w:rsidR="00145CAC" w:rsidRPr="00957F81" w:rsidRDefault="0087630F" w:rsidP="00145CAC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6D1476">
      <w:rPr>
        <w:rFonts w:ascii="Calibri" w:hAnsi="Calibri" w:cs="Calibri"/>
        <w:b/>
        <w:sz w:val="20"/>
        <w:szCs w:val="20"/>
        <w:highlight w:val="yellow"/>
      </w:rPr>
      <w:t xml:space="preserve">Dokument musi być </w:t>
    </w:r>
    <w:bookmarkStart w:id="1" w:name="_Hlk67762173"/>
    <w:r w:rsidRPr="006D1476">
      <w:rPr>
        <w:rFonts w:ascii="Calibri" w:hAnsi="Calibri" w:cs="Calibri"/>
        <w:b/>
        <w:sz w:val="20"/>
        <w:szCs w:val="20"/>
        <w:highlight w:val="yellow"/>
      </w:rPr>
      <w:t xml:space="preserve">podpisany </w:t>
    </w:r>
    <w:bookmarkStart w:id="2" w:name="_Hlk67762143"/>
    <w:r w:rsidRPr="006D1476">
      <w:rPr>
        <w:rFonts w:ascii="Calibri" w:hAnsi="Calibri" w:cs="Calibri"/>
        <w:b/>
        <w:sz w:val="20"/>
        <w:szCs w:val="20"/>
        <w:highlight w:val="yellow"/>
      </w:rPr>
      <w:t xml:space="preserve">kwalifikowanym podpisem elektronicznym lub podpisem zaufanym </w:t>
    </w:r>
    <w:r w:rsidRPr="006D1476">
      <w:rPr>
        <w:rFonts w:ascii="Calibri" w:hAnsi="Calibri" w:cs="Calibri"/>
        <w:b/>
        <w:sz w:val="20"/>
        <w:szCs w:val="20"/>
        <w:highlight w:val="yellow"/>
      </w:rPr>
      <w:br/>
      <w:t>lub podpisem osobistym</w:t>
    </w:r>
    <w:r w:rsidRPr="006D1476">
      <w:rPr>
        <w:rFonts w:ascii="Calibri" w:hAnsi="Calibri" w:cs="Calibri"/>
        <w:sz w:val="20"/>
        <w:szCs w:val="20"/>
        <w:highlight w:val="yellow"/>
      </w:rPr>
      <w:t>.</w:t>
    </w:r>
    <w:bookmarkEnd w:id="1"/>
    <w:bookmarkEnd w:id="2"/>
  </w:p>
  <w:bookmarkEnd w:id="0"/>
  <w:p w14:paraId="5DE7608C" w14:textId="77777777" w:rsidR="00B44CA4" w:rsidRPr="00145CAC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11ED2" w14:textId="77777777" w:rsidR="00CF20E1" w:rsidRDefault="00CF20E1">
      <w:r>
        <w:separator/>
      </w:r>
    </w:p>
  </w:footnote>
  <w:footnote w:type="continuationSeparator" w:id="0">
    <w:p w14:paraId="7FB13DBE" w14:textId="77777777" w:rsidR="00CF20E1" w:rsidRDefault="00CF2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19FEC" w14:textId="77777777" w:rsidR="00A12EF5" w:rsidRDefault="00A12EF5" w:rsidP="00A12EF5">
    <w:pPr>
      <w:pStyle w:val="Nagwek"/>
      <w:rPr>
        <w:rFonts w:ascii="Calibri" w:hAnsi="Calibri" w:cs="Calibri"/>
        <w:sz w:val="20"/>
        <w:szCs w:val="20"/>
        <w:lang w:val="pl-PL" w:eastAsia="pl-PL"/>
      </w:rPr>
    </w:pPr>
  </w:p>
  <w:p w14:paraId="6D67538D" w14:textId="0DADFA22" w:rsidR="000C6D2A" w:rsidRPr="00A12EF5" w:rsidRDefault="00A12EF5" w:rsidP="00A12EF5">
    <w:pPr>
      <w:pStyle w:val="Nagwek"/>
    </w:pPr>
    <w:r w:rsidRPr="00A12EF5">
      <w:rPr>
        <w:rFonts w:ascii="Calibri" w:hAnsi="Calibri" w:cs="Calibri"/>
        <w:sz w:val="20"/>
        <w:szCs w:val="20"/>
        <w:lang w:val="pl-PL" w:eastAsia="pl-PL"/>
      </w:rPr>
      <w:t>Nr referencyjny: TP/1/03/2026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C40FC" w14:textId="77777777" w:rsidR="000B305E" w:rsidRDefault="000B305E" w:rsidP="000B305E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0"/>
        <w:szCs w:val="20"/>
      </w:rPr>
    </w:pPr>
  </w:p>
  <w:p w14:paraId="43F33583" w14:textId="3F894563" w:rsidR="00F54608" w:rsidRPr="000B305E" w:rsidRDefault="000B305E" w:rsidP="000B305E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0"/>
        <w:szCs w:val="20"/>
      </w:rPr>
    </w:pPr>
    <w:r w:rsidRPr="00181820">
      <w:rPr>
        <w:rFonts w:ascii="Calibri" w:hAnsi="Calibri" w:cs="Calibri"/>
        <w:sz w:val="20"/>
        <w:szCs w:val="20"/>
      </w:rPr>
      <w:t>Nr referencyjny:</w:t>
    </w:r>
    <w:r>
      <w:rPr>
        <w:rFonts w:ascii="Calibri" w:hAnsi="Calibri" w:cs="Calibri"/>
        <w:sz w:val="20"/>
        <w:szCs w:val="20"/>
      </w:rPr>
      <w:t xml:space="preserve"> </w:t>
    </w:r>
    <w:r w:rsidR="00BD716E">
      <w:rPr>
        <w:rFonts w:ascii="Calibri" w:hAnsi="Calibri" w:cs="Calibri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8611CB2"/>
    <w:multiLevelType w:val="hybridMultilevel"/>
    <w:tmpl w:val="7B7A54DA"/>
    <w:lvl w:ilvl="0" w:tplc="34CE50C6">
      <w:start w:val="1"/>
      <w:numFmt w:val="bullet"/>
      <w:lvlText w:val="-"/>
      <w:lvlJc w:val="left"/>
      <w:pPr>
        <w:ind w:left="96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9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0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2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4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5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6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8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2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5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8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1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29198425">
    <w:abstractNumId w:val="34"/>
  </w:num>
  <w:num w:numId="2" w16cid:durableId="1223907196">
    <w:abstractNumId w:val="39"/>
  </w:num>
  <w:num w:numId="3" w16cid:durableId="864443275">
    <w:abstractNumId w:val="28"/>
  </w:num>
  <w:num w:numId="4" w16cid:durableId="1201356414">
    <w:abstractNumId w:val="25"/>
  </w:num>
  <w:num w:numId="5" w16cid:durableId="561715363">
    <w:abstractNumId w:val="19"/>
  </w:num>
  <w:num w:numId="6" w16cid:durableId="1066421117">
    <w:abstractNumId w:val="31"/>
  </w:num>
  <w:num w:numId="7" w16cid:durableId="233854830">
    <w:abstractNumId w:val="35"/>
  </w:num>
  <w:num w:numId="8" w16cid:durableId="1355962688">
    <w:abstractNumId w:val="23"/>
  </w:num>
  <w:num w:numId="9" w16cid:durableId="774980173">
    <w:abstractNumId w:val="46"/>
  </w:num>
  <w:num w:numId="10" w16cid:durableId="74013478">
    <w:abstractNumId w:val="51"/>
  </w:num>
  <w:num w:numId="11" w16cid:durableId="1656375531">
    <w:abstractNumId w:val="20"/>
  </w:num>
  <w:num w:numId="12" w16cid:durableId="127359016">
    <w:abstractNumId w:val="49"/>
  </w:num>
  <w:num w:numId="13" w16cid:durableId="1387337174">
    <w:abstractNumId w:val="50"/>
  </w:num>
  <w:num w:numId="14" w16cid:durableId="571502937">
    <w:abstractNumId w:val="13"/>
  </w:num>
  <w:num w:numId="15" w16cid:durableId="787089575">
    <w:abstractNumId w:val="26"/>
  </w:num>
  <w:num w:numId="16" w16cid:durableId="126822423">
    <w:abstractNumId w:val="30"/>
  </w:num>
  <w:num w:numId="17" w16cid:durableId="172839705">
    <w:abstractNumId w:val="45"/>
  </w:num>
  <w:num w:numId="18" w16cid:durableId="441608829">
    <w:abstractNumId w:val="22"/>
  </w:num>
  <w:num w:numId="19" w16cid:durableId="745223922">
    <w:abstractNumId w:val="14"/>
  </w:num>
  <w:num w:numId="20" w16cid:durableId="1628974588">
    <w:abstractNumId w:val="17"/>
  </w:num>
  <w:num w:numId="21" w16cid:durableId="2118720004">
    <w:abstractNumId w:val="40"/>
  </w:num>
  <w:num w:numId="22" w16cid:durableId="526065290">
    <w:abstractNumId w:val="18"/>
  </w:num>
  <w:num w:numId="23" w16cid:durableId="1755781183">
    <w:abstractNumId w:val="44"/>
  </w:num>
  <w:num w:numId="24" w16cid:durableId="1804468830">
    <w:abstractNumId w:val="42"/>
  </w:num>
  <w:num w:numId="25" w16cid:durableId="332539386">
    <w:abstractNumId w:val="21"/>
  </w:num>
  <w:num w:numId="26" w16cid:durableId="194461069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47487892">
    <w:abstractNumId w:val="47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1467706">
    <w:abstractNumId w:val="3"/>
  </w:num>
  <w:num w:numId="29" w16cid:durableId="1352222305">
    <w:abstractNumId w:val="8"/>
  </w:num>
  <w:num w:numId="30" w16cid:durableId="357580881">
    <w:abstractNumId w:val="2"/>
  </w:num>
  <w:num w:numId="31" w16cid:durableId="1656107704">
    <w:abstractNumId w:val="38"/>
  </w:num>
  <w:num w:numId="32" w16cid:durableId="1182236529">
    <w:abstractNumId w:val="12"/>
  </w:num>
  <w:num w:numId="33" w16cid:durableId="1940596836">
    <w:abstractNumId w:val="27"/>
  </w:num>
  <w:num w:numId="34" w16cid:durableId="1207185870">
    <w:abstractNumId w:val="41"/>
  </w:num>
  <w:num w:numId="35" w16cid:durableId="32196888">
    <w:abstractNumId w:val="16"/>
  </w:num>
  <w:num w:numId="36" w16cid:durableId="810827774">
    <w:abstractNumId w:val="48"/>
  </w:num>
  <w:num w:numId="37" w16cid:durableId="847792886">
    <w:abstractNumId w:val="15"/>
  </w:num>
  <w:num w:numId="38" w16cid:durableId="846554868">
    <w:abstractNumId w:val="10"/>
  </w:num>
  <w:num w:numId="39" w16cid:durableId="1337883970">
    <w:abstractNumId w:val="24"/>
  </w:num>
  <w:num w:numId="40" w16cid:durableId="103696714">
    <w:abstractNumId w:val="36"/>
  </w:num>
  <w:num w:numId="41" w16cid:durableId="464855966">
    <w:abstractNumId w:val="32"/>
  </w:num>
  <w:num w:numId="42" w16cid:durableId="10164651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72184967">
    <w:abstractNumId w:val="9"/>
  </w:num>
  <w:num w:numId="44" w16cid:durableId="1357804532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174B3"/>
    <w:rsid w:val="00021FEA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EF2"/>
    <w:rsid w:val="00054BF5"/>
    <w:rsid w:val="00055851"/>
    <w:rsid w:val="00061F88"/>
    <w:rsid w:val="00063849"/>
    <w:rsid w:val="00065B28"/>
    <w:rsid w:val="000675E7"/>
    <w:rsid w:val="00070743"/>
    <w:rsid w:val="000726CE"/>
    <w:rsid w:val="00075847"/>
    <w:rsid w:val="00080D85"/>
    <w:rsid w:val="000812A3"/>
    <w:rsid w:val="00082747"/>
    <w:rsid w:val="00084151"/>
    <w:rsid w:val="000858B3"/>
    <w:rsid w:val="00090709"/>
    <w:rsid w:val="00090A82"/>
    <w:rsid w:val="00090FBB"/>
    <w:rsid w:val="000957CF"/>
    <w:rsid w:val="000970DD"/>
    <w:rsid w:val="000A0528"/>
    <w:rsid w:val="000A1940"/>
    <w:rsid w:val="000A1981"/>
    <w:rsid w:val="000A27ED"/>
    <w:rsid w:val="000A3588"/>
    <w:rsid w:val="000A3BB7"/>
    <w:rsid w:val="000A660B"/>
    <w:rsid w:val="000B0B94"/>
    <w:rsid w:val="000B0FF6"/>
    <w:rsid w:val="000B15BA"/>
    <w:rsid w:val="000B2EE7"/>
    <w:rsid w:val="000B305E"/>
    <w:rsid w:val="000B37AC"/>
    <w:rsid w:val="000B4C54"/>
    <w:rsid w:val="000B76A6"/>
    <w:rsid w:val="000C0C18"/>
    <w:rsid w:val="000C152C"/>
    <w:rsid w:val="000C1FE3"/>
    <w:rsid w:val="000C3646"/>
    <w:rsid w:val="000C3D5F"/>
    <w:rsid w:val="000C6204"/>
    <w:rsid w:val="000C6D2A"/>
    <w:rsid w:val="000D40FD"/>
    <w:rsid w:val="000D7F84"/>
    <w:rsid w:val="000E05B9"/>
    <w:rsid w:val="000E1B13"/>
    <w:rsid w:val="000E4E2A"/>
    <w:rsid w:val="000E6874"/>
    <w:rsid w:val="000E7D87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65EF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B6B2D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2141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374CF"/>
    <w:rsid w:val="00241C6C"/>
    <w:rsid w:val="002447F6"/>
    <w:rsid w:val="00245DD9"/>
    <w:rsid w:val="0024697F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1E9E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1091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4B26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4AEE"/>
    <w:rsid w:val="00365834"/>
    <w:rsid w:val="00366630"/>
    <w:rsid w:val="00366F45"/>
    <w:rsid w:val="00367880"/>
    <w:rsid w:val="00367A44"/>
    <w:rsid w:val="00373135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32A9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15FE1"/>
    <w:rsid w:val="00420542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37550"/>
    <w:rsid w:val="004409ED"/>
    <w:rsid w:val="0044374E"/>
    <w:rsid w:val="0044434A"/>
    <w:rsid w:val="00445639"/>
    <w:rsid w:val="00446E5C"/>
    <w:rsid w:val="00446F08"/>
    <w:rsid w:val="004501D1"/>
    <w:rsid w:val="0045165D"/>
    <w:rsid w:val="004519E7"/>
    <w:rsid w:val="004531C6"/>
    <w:rsid w:val="004538F2"/>
    <w:rsid w:val="00454238"/>
    <w:rsid w:val="00454ECA"/>
    <w:rsid w:val="004565FC"/>
    <w:rsid w:val="00460E98"/>
    <w:rsid w:val="00460EBC"/>
    <w:rsid w:val="004617BB"/>
    <w:rsid w:val="00462A4F"/>
    <w:rsid w:val="004630E7"/>
    <w:rsid w:val="0046316E"/>
    <w:rsid w:val="004639B5"/>
    <w:rsid w:val="0047062C"/>
    <w:rsid w:val="0047630E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B55CD"/>
    <w:rsid w:val="004C0C45"/>
    <w:rsid w:val="004C1036"/>
    <w:rsid w:val="004C10D6"/>
    <w:rsid w:val="004C2620"/>
    <w:rsid w:val="004C52C0"/>
    <w:rsid w:val="004C6EE4"/>
    <w:rsid w:val="004D17C9"/>
    <w:rsid w:val="004D4CCE"/>
    <w:rsid w:val="004D63E9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40B"/>
    <w:rsid w:val="005038D7"/>
    <w:rsid w:val="005065B3"/>
    <w:rsid w:val="00506B73"/>
    <w:rsid w:val="00507296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0FD6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677"/>
    <w:rsid w:val="00593ACF"/>
    <w:rsid w:val="00595F14"/>
    <w:rsid w:val="00596C55"/>
    <w:rsid w:val="00596D74"/>
    <w:rsid w:val="005973E7"/>
    <w:rsid w:val="005A12CA"/>
    <w:rsid w:val="005A1915"/>
    <w:rsid w:val="005A3AF6"/>
    <w:rsid w:val="005A4EF6"/>
    <w:rsid w:val="005A5899"/>
    <w:rsid w:val="005A7D9C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54E0"/>
    <w:rsid w:val="006B004E"/>
    <w:rsid w:val="006B167A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1476"/>
    <w:rsid w:val="006D2130"/>
    <w:rsid w:val="006D262F"/>
    <w:rsid w:val="006D2F13"/>
    <w:rsid w:val="006D4C80"/>
    <w:rsid w:val="006D66DC"/>
    <w:rsid w:val="006D7514"/>
    <w:rsid w:val="006E2914"/>
    <w:rsid w:val="006E3411"/>
    <w:rsid w:val="006E500A"/>
    <w:rsid w:val="006E7876"/>
    <w:rsid w:val="006E797B"/>
    <w:rsid w:val="006E7E6C"/>
    <w:rsid w:val="006F02D0"/>
    <w:rsid w:val="006F3079"/>
    <w:rsid w:val="006F3C6D"/>
    <w:rsid w:val="006F4070"/>
    <w:rsid w:val="006F4D47"/>
    <w:rsid w:val="006F5501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6CC6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2A73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5677"/>
    <w:rsid w:val="007C62EE"/>
    <w:rsid w:val="007C73C6"/>
    <w:rsid w:val="007D29F5"/>
    <w:rsid w:val="007D2EDC"/>
    <w:rsid w:val="007D5D10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15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7630F"/>
    <w:rsid w:val="00892186"/>
    <w:rsid w:val="00896C0F"/>
    <w:rsid w:val="00896CA3"/>
    <w:rsid w:val="00897D37"/>
    <w:rsid w:val="008A0763"/>
    <w:rsid w:val="008A10C0"/>
    <w:rsid w:val="008A1345"/>
    <w:rsid w:val="008A27B1"/>
    <w:rsid w:val="008A41DF"/>
    <w:rsid w:val="008A43FC"/>
    <w:rsid w:val="008A58B3"/>
    <w:rsid w:val="008B11F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9D9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718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6437"/>
    <w:rsid w:val="00937018"/>
    <w:rsid w:val="009370DA"/>
    <w:rsid w:val="00937E37"/>
    <w:rsid w:val="009413EB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603A"/>
    <w:rsid w:val="009863C6"/>
    <w:rsid w:val="00990BF1"/>
    <w:rsid w:val="009952C7"/>
    <w:rsid w:val="009970AA"/>
    <w:rsid w:val="009A0530"/>
    <w:rsid w:val="009A05A0"/>
    <w:rsid w:val="009A3442"/>
    <w:rsid w:val="009A410D"/>
    <w:rsid w:val="009A4C9A"/>
    <w:rsid w:val="009A5616"/>
    <w:rsid w:val="009A63E0"/>
    <w:rsid w:val="009A72D7"/>
    <w:rsid w:val="009B10C5"/>
    <w:rsid w:val="009B5FB0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E7D0C"/>
    <w:rsid w:val="009F246A"/>
    <w:rsid w:val="009F3788"/>
    <w:rsid w:val="009F41F4"/>
    <w:rsid w:val="009F7330"/>
    <w:rsid w:val="00A01864"/>
    <w:rsid w:val="00A0223C"/>
    <w:rsid w:val="00A05579"/>
    <w:rsid w:val="00A05C0F"/>
    <w:rsid w:val="00A05CA5"/>
    <w:rsid w:val="00A06B79"/>
    <w:rsid w:val="00A06C60"/>
    <w:rsid w:val="00A06D0B"/>
    <w:rsid w:val="00A1134B"/>
    <w:rsid w:val="00A12029"/>
    <w:rsid w:val="00A12EF5"/>
    <w:rsid w:val="00A14EE6"/>
    <w:rsid w:val="00A17D18"/>
    <w:rsid w:val="00A20B08"/>
    <w:rsid w:val="00A20E8F"/>
    <w:rsid w:val="00A2116D"/>
    <w:rsid w:val="00A22727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14B1"/>
    <w:rsid w:val="00A424E2"/>
    <w:rsid w:val="00A431D6"/>
    <w:rsid w:val="00A45ED0"/>
    <w:rsid w:val="00A46A06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4859"/>
    <w:rsid w:val="00A97F70"/>
    <w:rsid w:val="00AA3048"/>
    <w:rsid w:val="00AA4266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0E80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085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6EC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D00E5"/>
    <w:rsid w:val="00BD1112"/>
    <w:rsid w:val="00BD1F4D"/>
    <w:rsid w:val="00BD2D8F"/>
    <w:rsid w:val="00BD716E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2E6"/>
    <w:rsid w:val="00C67F59"/>
    <w:rsid w:val="00C70026"/>
    <w:rsid w:val="00C7042E"/>
    <w:rsid w:val="00C71407"/>
    <w:rsid w:val="00C71DB7"/>
    <w:rsid w:val="00C734AB"/>
    <w:rsid w:val="00C74421"/>
    <w:rsid w:val="00C7601A"/>
    <w:rsid w:val="00C80674"/>
    <w:rsid w:val="00C810D6"/>
    <w:rsid w:val="00C82F0B"/>
    <w:rsid w:val="00C870AF"/>
    <w:rsid w:val="00C87D00"/>
    <w:rsid w:val="00C91637"/>
    <w:rsid w:val="00C9266C"/>
    <w:rsid w:val="00C97C1D"/>
    <w:rsid w:val="00CA152F"/>
    <w:rsid w:val="00CA4619"/>
    <w:rsid w:val="00CA4E25"/>
    <w:rsid w:val="00CA66FE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0E1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160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7E9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3DB7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582B"/>
    <w:rsid w:val="00DB6B37"/>
    <w:rsid w:val="00DB72DA"/>
    <w:rsid w:val="00DB746E"/>
    <w:rsid w:val="00DB7F36"/>
    <w:rsid w:val="00DC067B"/>
    <w:rsid w:val="00DC08B6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5D19"/>
    <w:rsid w:val="00E7613E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D5305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559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3820"/>
    <w:rsid w:val="00F2663A"/>
    <w:rsid w:val="00F26E45"/>
    <w:rsid w:val="00F26F8C"/>
    <w:rsid w:val="00F2737E"/>
    <w:rsid w:val="00F31509"/>
    <w:rsid w:val="00F31F89"/>
    <w:rsid w:val="00F325B6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6E5F"/>
    <w:rsid w:val="00F47D12"/>
    <w:rsid w:val="00F50F5F"/>
    <w:rsid w:val="00F53E1F"/>
    <w:rsid w:val="00F54288"/>
    <w:rsid w:val="00F54608"/>
    <w:rsid w:val="00F54FEF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3725"/>
    <w:rsid w:val="00F752BE"/>
    <w:rsid w:val="00F7713A"/>
    <w:rsid w:val="00F779FB"/>
    <w:rsid w:val="00F80B9A"/>
    <w:rsid w:val="00F81D19"/>
    <w:rsid w:val="00F84122"/>
    <w:rsid w:val="00F920EB"/>
    <w:rsid w:val="00F92BD6"/>
    <w:rsid w:val="00F9329D"/>
    <w:rsid w:val="00F957A1"/>
    <w:rsid w:val="00FA0A3C"/>
    <w:rsid w:val="00FA12D9"/>
    <w:rsid w:val="00FA1C7E"/>
    <w:rsid w:val="00FB1331"/>
    <w:rsid w:val="00FB2E1F"/>
    <w:rsid w:val="00FB6860"/>
    <w:rsid w:val="00FB68C3"/>
    <w:rsid w:val="00FC0A58"/>
    <w:rsid w:val="00FC1440"/>
    <w:rsid w:val="00FC30EC"/>
    <w:rsid w:val="00FC51CC"/>
    <w:rsid w:val="00FC7FCD"/>
    <w:rsid w:val="00FD05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CC58E39F-B223-4EC0-9A79-E2B662003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77613-8FB1-4051-953E-38A8591DA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Lasota</dc:creator>
  <cp:lastModifiedBy>Krzysztof</cp:lastModifiedBy>
  <cp:revision>11</cp:revision>
  <cp:lastPrinted>2020-12-21T07:19:00Z</cp:lastPrinted>
  <dcterms:created xsi:type="dcterms:W3CDTF">2025-03-05T13:00:00Z</dcterms:created>
  <dcterms:modified xsi:type="dcterms:W3CDTF">2026-03-23T11:31:00Z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