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46732" w14:textId="32101F1D" w:rsidR="00DA509A" w:rsidRPr="0064661C" w:rsidRDefault="00940C71" w:rsidP="00111ECF">
      <w:pPr>
        <w:pStyle w:val="ust"/>
        <w:spacing w:before="120" w:after="120"/>
        <w:ind w:left="0" w:firstLine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 w:rsidR="007F1E54" w:rsidRPr="0064661C"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="0056694D" w:rsidRPr="0064661C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0841EF">
        <w:rPr>
          <w:rFonts w:asciiTheme="minorHAnsi" w:hAnsiTheme="minorHAnsi" w:cstheme="minorHAnsi"/>
          <w:sz w:val="20"/>
          <w:szCs w:val="20"/>
        </w:rPr>
        <w:t>7</w:t>
      </w:r>
      <w:r w:rsidR="003E08F8" w:rsidRPr="0064661C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1C146733" w14:textId="77777777" w:rsidR="00DA509A" w:rsidRPr="0064661C" w:rsidRDefault="00DA509A" w:rsidP="00D26572">
      <w:pPr>
        <w:ind w:right="39"/>
        <w:rPr>
          <w:rFonts w:asciiTheme="minorHAnsi" w:hAnsiTheme="minorHAnsi" w:cstheme="minorHAnsi"/>
          <w:sz w:val="20"/>
          <w:szCs w:val="20"/>
        </w:rPr>
      </w:pPr>
    </w:p>
    <w:p w14:paraId="1C146734" w14:textId="36DBF8F2" w:rsidR="00D22BE4" w:rsidRPr="0064661C" w:rsidRDefault="00DA509A" w:rsidP="00D22BE4">
      <w:pPr>
        <w:jc w:val="center"/>
        <w:rPr>
          <w:rFonts w:asciiTheme="minorHAnsi" w:hAnsiTheme="minorHAnsi" w:cstheme="minorHAnsi"/>
          <w:sz w:val="20"/>
          <w:szCs w:val="20"/>
        </w:rPr>
      </w:pPr>
      <w:r w:rsidRPr="0064661C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  <w:r w:rsidR="00D22BE4" w:rsidRPr="0064661C">
        <w:rPr>
          <w:rFonts w:asciiTheme="minorHAnsi" w:hAnsiTheme="minorHAnsi" w:cstheme="minorHAnsi"/>
          <w:sz w:val="20"/>
          <w:szCs w:val="20"/>
        </w:rPr>
        <w:t>........</w:t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D22BE4" w:rsidRPr="0064661C">
        <w:rPr>
          <w:rFonts w:asciiTheme="minorHAnsi" w:hAnsiTheme="minorHAnsi" w:cstheme="minorHAnsi"/>
          <w:sz w:val="20"/>
          <w:szCs w:val="20"/>
        </w:rPr>
        <w:t xml:space="preserve">   </w:t>
      </w:r>
      <w:r w:rsidR="00697986">
        <w:rPr>
          <w:rFonts w:asciiTheme="minorHAnsi" w:hAnsiTheme="minorHAnsi" w:cstheme="minorHAnsi"/>
          <w:sz w:val="20"/>
          <w:szCs w:val="20"/>
        </w:rPr>
        <w:tab/>
      </w:r>
      <w:r w:rsidR="00697986">
        <w:rPr>
          <w:rFonts w:asciiTheme="minorHAnsi" w:hAnsiTheme="minorHAnsi" w:cstheme="minorHAnsi"/>
          <w:sz w:val="20"/>
          <w:szCs w:val="20"/>
        </w:rPr>
        <w:tab/>
      </w:r>
      <w:r w:rsidR="00D22BE4" w:rsidRPr="0064661C">
        <w:rPr>
          <w:rFonts w:asciiTheme="minorHAnsi" w:hAnsiTheme="minorHAnsi" w:cstheme="minorHAnsi"/>
          <w:sz w:val="20"/>
          <w:szCs w:val="20"/>
        </w:rPr>
        <w:t xml:space="preserve"> ..................................., dnia ....................... 20</w:t>
      </w:r>
      <w:r w:rsidR="000A40F9" w:rsidRPr="0064661C">
        <w:rPr>
          <w:rFonts w:asciiTheme="minorHAnsi" w:hAnsiTheme="minorHAnsi" w:cstheme="minorHAnsi"/>
          <w:sz w:val="20"/>
          <w:szCs w:val="20"/>
        </w:rPr>
        <w:t>2</w:t>
      </w:r>
      <w:r w:rsidR="00544659">
        <w:rPr>
          <w:rFonts w:asciiTheme="minorHAnsi" w:hAnsiTheme="minorHAnsi" w:cstheme="minorHAnsi"/>
          <w:sz w:val="20"/>
          <w:szCs w:val="20"/>
        </w:rPr>
        <w:t>6</w:t>
      </w:r>
      <w:r w:rsidR="00D22BE4" w:rsidRPr="0064661C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1C146735" w14:textId="77777777" w:rsidR="00DA509A" w:rsidRPr="0064661C" w:rsidRDefault="00DA509A" w:rsidP="00D22BE4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64661C">
        <w:rPr>
          <w:rFonts w:asciiTheme="minorHAnsi" w:hAnsiTheme="minorHAnsi" w:cstheme="minorHAnsi"/>
          <w:sz w:val="20"/>
          <w:szCs w:val="20"/>
        </w:rPr>
        <w:tab/>
      </w:r>
      <w:r w:rsidR="00910410" w:rsidRPr="0064661C">
        <w:rPr>
          <w:rFonts w:asciiTheme="minorHAnsi" w:eastAsia="Batang" w:hAnsiTheme="minorHAnsi" w:cstheme="minorHAnsi"/>
          <w:i/>
          <w:sz w:val="20"/>
          <w:szCs w:val="20"/>
        </w:rPr>
        <w:t>(N</w:t>
      </w:r>
      <w:r w:rsidR="00D22BE4" w:rsidRPr="0064661C">
        <w:rPr>
          <w:rFonts w:asciiTheme="minorHAnsi" w:eastAsia="Batang" w:hAnsiTheme="minorHAnsi" w:cstheme="minorHAnsi"/>
          <w:i/>
          <w:sz w:val="20"/>
          <w:szCs w:val="20"/>
        </w:rPr>
        <w:t>azwa i adres Wykonawcy)</w:t>
      </w:r>
    </w:p>
    <w:p w14:paraId="1C146736" w14:textId="77777777" w:rsidR="00DA509A" w:rsidRPr="0064661C" w:rsidRDefault="00DA509A" w:rsidP="00DA509A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</w:p>
    <w:p w14:paraId="1C146737" w14:textId="6ED3BDF6" w:rsidR="0032655D" w:rsidRPr="0064661C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64661C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64661C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b/>
          <w:color w:val="auto"/>
          <w:sz w:val="20"/>
          <w:szCs w:val="20"/>
        </w:rPr>
        <w:t>WYKAZ OSÓB</w:t>
      </w:r>
      <w:r w:rsidR="00357A3E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</w:p>
    <w:p w14:paraId="1C146738" w14:textId="77777777" w:rsidR="002A5798" w:rsidRPr="0064661C" w:rsidRDefault="0032655D" w:rsidP="0032655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64661C">
        <w:rPr>
          <w:rFonts w:asciiTheme="minorHAnsi" w:hAnsiTheme="minorHAnsi" w:cstheme="minorHAnsi"/>
          <w:sz w:val="20"/>
          <w:szCs w:val="20"/>
        </w:rPr>
        <w:t>Składany do zadania</w:t>
      </w:r>
      <w:r w:rsidRPr="0064661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1C146739" w14:textId="77777777" w:rsidR="007B2867" w:rsidRPr="0064661C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1C14673A" w14:textId="7F5AE0F5" w:rsidR="00BD6239" w:rsidRPr="0064661C" w:rsidRDefault="00374D2F" w:rsidP="00F06457">
      <w:pPr>
        <w:shd w:val="clear" w:color="auto" w:fill="D9E2F3" w:themeFill="accent1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Theme="minorHAnsi" w:hAnsiTheme="minorHAnsi" w:cstheme="minorHAnsi"/>
          <w:b/>
          <w:bCs/>
        </w:rPr>
      </w:pPr>
      <w:r w:rsidRPr="00374D2F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592DFA" w:rsidRPr="00592DFA">
        <w:rPr>
          <w:rFonts w:asciiTheme="minorHAnsi" w:hAnsiTheme="minorHAnsi" w:cstheme="minorHAnsi"/>
          <w:b/>
          <w:bCs/>
          <w:sz w:val="20"/>
          <w:szCs w:val="20"/>
        </w:rPr>
        <w:t>Przeprowadzenie kursu  prawa jazdy kategorii B, szkolenia w ramach kwalifikacji wstępnej oraz kursu łączonego na prawo jazdy kategorii C, CE dla uczniów Zespołu Szkół Mechanicznych w Kielcach</w:t>
      </w:r>
      <w:r w:rsidRPr="00374D2F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14:paraId="1C14673B" w14:textId="77777777" w:rsidR="00CA23A0" w:rsidRPr="0064661C" w:rsidRDefault="00CA23A0" w:rsidP="00DD6A7C">
      <w:pPr>
        <w:shd w:val="clear" w:color="auto" w:fill="D9E2F3" w:themeFill="accent1" w:themeFillTint="33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374D2F" w14:paraId="1C146743" w14:textId="77777777" w:rsidTr="00DB41A9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673C" w14:textId="77777777" w:rsidR="00532237" w:rsidRPr="00DB41A9" w:rsidRDefault="00532237" w:rsidP="00374D2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41A9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673D" w14:textId="77777777" w:rsidR="00532237" w:rsidRPr="00DB41A9" w:rsidRDefault="00532237" w:rsidP="00374D2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41A9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673E" w14:textId="77777777" w:rsidR="00532237" w:rsidRPr="00DB41A9" w:rsidRDefault="00532237" w:rsidP="00374D2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41A9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6741" w14:textId="14F058F4" w:rsidR="00532237" w:rsidRPr="00DB41A9" w:rsidRDefault="00532237" w:rsidP="00B035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41A9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6742" w14:textId="77777777" w:rsidR="00532237" w:rsidRPr="00DB41A9" w:rsidRDefault="00532237" w:rsidP="00374D2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41A9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D61E9D" w:rsidRPr="0064661C" w14:paraId="1C14674E" w14:textId="77777777" w:rsidTr="00DC62F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146746" w14:textId="77777777" w:rsidR="00D61E9D" w:rsidRPr="0064661C" w:rsidRDefault="00D61E9D" w:rsidP="00DC62F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146747" w14:textId="4FAF86EC" w:rsidR="00D61E9D" w:rsidRPr="0064661C" w:rsidRDefault="00B03552" w:rsidP="00DC62FE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146748" w14:textId="3C5369CF" w:rsidR="00D61E9D" w:rsidRPr="0064661C" w:rsidRDefault="00592DFA" w:rsidP="00DC62FE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Instruktor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nauki jazdy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14674C" w14:textId="474C6459" w:rsidR="007133B0" w:rsidRPr="0064661C" w:rsidRDefault="00E32D6A" w:rsidP="000841EF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Osoba do prowadzenia zajęć dydaktycznych – instruktor nauki jazdy, </w:t>
            </w:r>
            <w:r w:rsidR="00E92737" w:rsidRPr="00E92737">
              <w:rPr>
                <w:rFonts w:asciiTheme="minorHAnsi" w:hAnsiTheme="minorHAnsi" w:cstheme="minorHAnsi"/>
                <w:sz w:val="20"/>
                <w:szCs w:val="20"/>
              </w:rPr>
              <w:t>posiadając</w:t>
            </w:r>
            <w:r w:rsidR="00B03552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E92737" w:rsidRPr="00E92737">
              <w:rPr>
                <w:rFonts w:asciiTheme="minorHAnsi" w:hAnsiTheme="minorHAnsi" w:cstheme="minorHAnsi"/>
                <w:sz w:val="20"/>
                <w:szCs w:val="20"/>
              </w:rPr>
              <w:t xml:space="preserve"> odpowiednie uprawnienia zgodne z aktualnie obowiązującymi przepisami prawa w tym zakresie</w:t>
            </w:r>
            <w:r w:rsidR="00E9273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C14674D" w14:textId="77777777" w:rsidR="00D61E9D" w:rsidRPr="0064661C" w:rsidRDefault="00D61E9D" w:rsidP="00DC62FE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B03552" w:rsidRPr="0064661C" w14:paraId="66420C9E" w14:textId="77777777" w:rsidTr="00DC62F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C9EAC5" w14:textId="70D92B59" w:rsidR="00B03552" w:rsidRPr="0064661C" w:rsidRDefault="00B03552" w:rsidP="00B0355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4403D4A" w14:textId="3D889E6B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7C22C9" w14:textId="3D323B86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Instruktor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nauki jazdy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84F703C" w14:textId="6124BE2C" w:rsidR="00B03552" w:rsidRDefault="00B03552" w:rsidP="000841EF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Osoba do prowadzenia zajęć dydaktycznych – instruktor nauki jazdy, 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>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 xml:space="preserve"> odpowiednie uprawnienia zgodne z aktualnie obowiązującymi przepisami prawa w tym zakresie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A9160F8" w14:textId="44CED457" w:rsidR="00B03552" w:rsidRPr="0064661C" w:rsidRDefault="00B03552" w:rsidP="00B03552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B03552" w:rsidRPr="0064661C" w14:paraId="21247C77" w14:textId="77777777" w:rsidTr="00DC62F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626662B" w14:textId="37485B11" w:rsidR="00B03552" w:rsidRPr="0064661C" w:rsidRDefault="00B03552" w:rsidP="00B0355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A2A6958" w14:textId="2D2F8161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8183A33" w14:textId="12831ED0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Instruktor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nauki jazdy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47D7937" w14:textId="7174D4FD" w:rsidR="00B03552" w:rsidRDefault="00B03552" w:rsidP="000841EF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Osoba do prowadzenia zajęć dydaktycznych – instruktor nauki jazdy, 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>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 xml:space="preserve"> odpowiednie uprawnienia zgodne z aktualnie obowiązującymi przepisami prawa w tym zakresie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C9FFFC7" w14:textId="79CE2330" w:rsidR="00B03552" w:rsidRPr="0064661C" w:rsidRDefault="00B03552" w:rsidP="00B03552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B03552" w:rsidRPr="0064661C" w14:paraId="095CD37F" w14:textId="77777777" w:rsidTr="00DC62F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BA7C9C5" w14:textId="30679885" w:rsidR="00B03552" w:rsidRPr="0064661C" w:rsidRDefault="00B03552" w:rsidP="00B0355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EF48DC5" w14:textId="2F53681F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6EF7424" w14:textId="2DCE2F6D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Instruktor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nauki jazdy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B475E0C" w14:textId="6EE041CC" w:rsidR="00B03552" w:rsidRDefault="00B03552" w:rsidP="000841EF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Osoba do prowadzenia zajęć dydaktycznych – instruktor nauki jazdy, 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>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 xml:space="preserve"> odpowiednie uprawnienia zgodne z aktualnie obowiązującymi przepisami prawa w tym zakresie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BEFCB74" w14:textId="360DF853" w:rsidR="00B03552" w:rsidRPr="0064661C" w:rsidRDefault="00B03552" w:rsidP="00B03552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1C14674F" w14:textId="5BC649B8" w:rsidR="0032655D" w:rsidRPr="0064661C" w:rsidRDefault="0032655D" w:rsidP="007133B0">
      <w:pPr>
        <w:pStyle w:val="default0"/>
        <w:spacing w:before="120" w:beforeAutospacing="0" w:after="120" w:afterAutospacing="0"/>
        <w:ind w:right="110"/>
        <w:jc w:val="both"/>
        <w:rPr>
          <w:rFonts w:asciiTheme="minorHAnsi" w:hAnsiTheme="minorHAnsi" w:cstheme="minorHAnsi"/>
          <w:sz w:val="20"/>
          <w:szCs w:val="20"/>
        </w:rPr>
      </w:pPr>
      <w:r w:rsidRPr="0064661C">
        <w:rPr>
          <w:rFonts w:asciiTheme="minorHAnsi" w:hAnsiTheme="minorHAnsi" w:cstheme="minorHAnsi"/>
          <w:b/>
          <w:bCs/>
          <w:sz w:val="20"/>
          <w:szCs w:val="20"/>
        </w:rPr>
        <w:t xml:space="preserve">Uwaga! </w:t>
      </w:r>
      <w:r w:rsidRPr="0064661C">
        <w:rPr>
          <w:rFonts w:asciiTheme="minorHAnsi" w:hAnsiTheme="minorHAnsi" w:cstheme="minorHAnsi"/>
          <w:sz w:val="20"/>
          <w:szCs w:val="20"/>
        </w:rPr>
        <w:t xml:space="preserve">oświadczam(my), </w:t>
      </w:r>
      <w:r w:rsidRPr="0064661C">
        <w:rPr>
          <w:rFonts w:asciiTheme="minorHAnsi" w:hAnsiTheme="minorHAnsi" w:cstheme="minorHAnsi"/>
          <w:b/>
          <w:bCs/>
          <w:sz w:val="20"/>
          <w:szCs w:val="20"/>
        </w:rPr>
        <w:t>że osoba wskazana</w:t>
      </w:r>
      <w:r w:rsidRPr="0064661C">
        <w:rPr>
          <w:rFonts w:asciiTheme="minorHAnsi" w:hAnsiTheme="minorHAnsi" w:cstheme="minorHAnsi"/>
          <w:sz w:val="20"/>
          <w:szCs w:val="20"/>
        </w:rPr>
        <w:t>, będzie uczestniczyć w wykonywaniu zamówienia i posiada upr</w:t>
      </w:r>
      <w:r w:rsidR="00B7099A" w:rsidRPr="0064661C">
        <w:rPr>
          <w:rFonts w:asciiTheme="minorHAnsi" w:hAnsiTheme="minorHAnsi" w:cstheme="minorHAnsi"/>
          <w:sz w:val="20"/>
          <w:szCs w:val="20"/>
        </w:rPr>
        <w:t xml:space="preserve">awnienia wymagane w postawionym </w:t>
      </w:r>
      <w:r w:rsidRPr="0064661C">
        <w:rPr>
          <w:rFonts w:asciiTheme="minorHAnsi" w:hAnsiTheme="minorHAnsi" w:cstheme="minorHAnsi"/>
          <w:sz w:val="20"/>
          <w:szCs w:val="20"/>
        </w:rPr>
        <w:t>warunku w SWZ i może sprawować wymienioną funkcję</w:t>
      </w:r>
      <w:r w:rsidR="008513C9" w:rsidRPr="0064661C">
        <w:rPr>
          <w:rFonts w:asciiTheme="minorHAnsi" w:hAnsiTheme="minorHAnsi" w:cstheme="minorHAnsi"/>
          <w:sz w:val="20"/>
          <w:szCs w:val="20"/>
        </w:rPr>
        <w:t>.</w:t>
      </w:r>
      <w:r w:rsidRPr="0064661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C146750" w14:textId="1629A73F" w:rsidR="00461FBB" w:rsidRPr="0064661C" w:rsidRDefault="0032655D" w:rsidP="0032655D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64661C">
        <w:rPr>
          <w:rFonts w:asciiTheme="minorHAnsi" w:hAnsiTheme="minorHAnsi" w:cstheme="minorHAnsi"/>
          <w:sz w:val="20"/>
          <w:szCs w:val="20"/>
        </w:rPr>
        <w:t xml:space="preserve">* niepotrzebne skreślić (jeżeli wykonawca pozostaje w stosunku umowy </w:t>
      </w:r>
      <w:proofErr w:type="spellStart"/>
      <w:r w:rsidRPr="0064661C">
        <w:rPr>
          <w:rFonts w:asciiTheme="minorHAnsi" w:hAnsiTheme="minorHAnsi" w:cstheme="minorHAnsi"/>
          <w:sz w:val="20"/>
          <w:szCs w:val="20"/>
        </w:rPr>
        <w:t>cywilno</w:t>
      </w:r>
      <w:proofErr w:type="spellEnd"/>
      <w:r w:rsidRPr="0064661C">
        <w:rPr>
          <w:rFonts w:asciiTheme="minorHAnsi" w:hAnsiTheme="minorHAnsi" w:cstheme="minorHAnsi"/>
          <w:sz w:val="20"/>
          <w:szCs w:val="20"/>
        </w:rPr>
        <w:t xml:space="preserve"> prawnej pozostawiamy własne)</w:t>
      </w:r>
    </w:p>
    <w:sectPr w:rsidR="00461FBB" w:rsidRPr="0064661C" w:rsidSect="00127B5D"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96E25" w14:textId="77777777" w:rsidR="000301D0" w:rsidRDefault="000301D0">
      <w:r>
        <w:separator/>
      </w:r>
    </w:p>
  </w:endnote>
  <w:endnote w:type="continuationSeparator" w:id="0">
    <w:p w14:paraId="7F98C4BF" w14:textId="77777777" w:rsidR="000301D0" w:rsidRDefault="000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altName w:val="Optima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6757" w14:textId="77777777" w:rsidR="003F0785" w:rsidRDefault="00D5236D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F078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C146758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6759" w14:textId="77777777" w:rsidR="00FF4FFE" w:rsidRPr="00A20DEC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A20DEC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A20DEC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A20DEC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A20DEC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</w:p>
  <w:bookmarkEnd w:id="0"/>
  <w:p w14:paraId="1C14675A" w14:textId="77777777" w:rsidR="003F0785" w:rsidRPr="00A20DEC" w:rsidRDefault="003F0785" w:rsidP="00A81BE2">
    <w:pPr>
      <w:pStyle w:val="Nagwek"/>
      <w:jc w:val="center"/>
      <w:rPr>
        <w:rFonts w:ascii="Calibri" w:hAnsi="Calibri" w:cs="Calibri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675F" w14:textId="77777777" w:rsidR="00FF4FFE" w:rsidRPr="00DB41A9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r w:rsidRPr="00DB41A9">
      <w:rPr>
        <w:rFonts w:ascii="Calibri" w:hAnsi="Calibri" w:cs="Calibri"/>
        <w:b/>
        <w:sz w:val="20"/>
        <w:szCs w:val="20"/>
        <w:highlight w:val="yellow"/>
      </w:rPr>
      <w:t>Dokument musi być podpisany kwalifikowanym podpisem elektronicznym lub podpisem zaufanym lub podpisem osobistym</w:t>
    </w:r>
    <w:r w:rsidRPr="00DB41A9">
      <w:rPr>
        <w:rFonts w:ascii="Calibri" w:hAnsi="Calibri" w:cs="Calibri"/>
        <w:sz w:val="20"/>
        <w:szCs w:val="20"/>
        <w:highlight w:val="yellow"/>
      </w:rPr>
      <w:t>.</w:t>
    </w:r>
  </w:p>
  <w:p w14:paraId="1C146760" w14:textId="77777777" w:rsidR="00FF4FFE" w:rsidRPr="00DB41A9" w:rsidRDefault="00FF4FFE">
    <w:pPr>
      <w:pStyle w:val="Stopka"/>
      <w:rPr>
        <w:rFonts w:ascii="Calibri" w:hAnsi="Calibri" w:cs="Calibr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F8823" w14:textId="77777777" w:rsidR="000301D0" w:rsidRDefault="000301D0">
      <w:r>
        <w:separator/>
      </w:r>
    </w:p>
  </w:footnote>
  <w:footnote w:type="continuationSeparator" w:id="0">
    <w:p w14:paraId="76BFC3F9" w14:textId="77777777" w:rsidR="000301D0" w:rsidRDefault="000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92659" w14:textId="77777777" w:rsidR="006430B4" w:rsidRDefault="006430B4" w:rsidP="006430B4">
    <w:pPr>
      <w:pStyle w:val="Nagwek"/>
      <w:rPr>
        <w:rFonts w:ascii="Calibri" w:hAnsi="Calibri" w:cs="Calibri"/>
        <w:sz w:val="20"/>
        <w:szCs w:val="20"/>
      </w:rPr>
    </w:pPr>
  </w:p>
  <w:p w14:paraId="1C14675E" w14:textId="684D1630" w:rsidR="00127B5D" w:rsidRPr="006430B4" w:rsidRDefault="006430B4" w:rsidP="006430B4">
    <w:pPr>
      <w:pStyle w:val="Nagwek"/>
    </w:pPr>
    <w:r w:rsidRPr="006430B4">
      <w:rPr>
        <w:rFonts w:ascii="Calibri" w:hAnsi="Calibri" w:cs="Calibri"/>
        <w:sz w:val="20"/>
        <w:szCs w:val="20"/>
      </w:rPr>
      <w:t>Nr referencyjny: TP/1/03/2026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DE51E30"/>
    <w:multiLevelType w:val="hybridMultilevel"/>
    <w:tmpl w:val="F5B82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5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1930850700">
    <w:abstractNumId w:val="13"/>
  </w:num>
  <w:num w:numId="2" w16cid:durableId="753744406">
    <w:abstractNumId w:val="9"/>
  </w:num>
  <w:num w:numId="3" w16cid:durableId="296029135">
    <w:abstractNumId w:val="15"/>
  </w:num>
  <w:num w:numId="4" w16cid:durableId="717973815">
    <w:abstractNumId w:val="16"/>
  </w:num>
  <w:num w:numId="5" w16cid:durableId="934827558">
    <w:abstractNumId w:val="10"/>
  </w:num>
  <w:num w:numId="6" w16cid:durableId="1066412518">
    <w:abstractNumId w:val="12"/>
  </w:num>
  <w:num w:numId="7" w16cid:durableId="61906607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6F94"/>
    <w:rsid w:val="00027CE9"/>
    <w:rsid w:val="000301D0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1EF"/>
    <w:rsid w:val="00084BF3"/>
    <w:rsid w:val="000858B3"/>
    <w:rsid w:val="00090A82"/>
    <w:rsid w:val="00094945"/>
    <w:rsid w:val="00095478"/>
    <w:rsid w:val="000970DD"/>
    <w:rsid w:val="0009728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167F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569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3225"/>
    <w:rsid w:val="0017416A"/>
    <w:rsid w:val="00174344"/>
    <w:rsid w:val="00176E50"/>
    <w:rsid w:val="001816EE"/>
    <w:rsid w:val="00183D35"/>
    <w:rsid w:val="001866AD"/>
    <w:rsid w:val="00191FF7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0E31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D79A1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17C40"/>
    <w:rsid w:val="00222F60"/>
    <w:rsid w:val="002232E2"/>
    <w:rsid w:val="00223335"/>
    <w:rsid w:val="00223750"/>
    <w:rsid w:val="002248A3"/>
    <w:rsid w:val="00224C77"/>
    <w:rsid w:val="00225324"/>
    <w:rsid w:val="00226FF9"/>
    <w:rsid w:val="00227E39"/>
    <w:rsid w:val="00233770"/>
    <w:rsid w:val="00233795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1D6"/>
    <w:rsid w:val="002678AB"/>
    <w:rsid w:val="00271D38"/>
    <w:rsid w:val="00272E2B"/>
    <w:rsid w:val="00274765"/>
    <w:rsid w:val="002752EB"/>
    <w:rsid w:val="002814D4"/>
    <w:rsid w:val="00281E9E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6067"/>
    <w:rsid w:val="002A7F4E"/>
    <w:rsid w:val="002B14BE"/>
    <w:rsid w:val="002B17BD"/>
    <w:rsid w:val="002B40E8"/>
    <w:rsid w:val="002B6740"/>
    <w:rsid w:val="002C317E"/>
    <w:rsid w:val="002C49D9"/>
    <w:rsid w:val="002C6B65"/>
    <w:rsid w:val="002C75A5"/>
    <w:rsid w:val="002D4D09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3772C"/>
    <w:rsid w:val="00341028"/>
    <w:rsid w:val="003429D7"/>
    <w:rsid w:val="003462FB"/>
    <w:rsid w:val="00350282"/>
    <w:rsid w:val="00351E47"/>
    <w:rsid w:val="00353E34"/>
    <w:rsid w:val="00354735"/>
    <w:rsid w:val="00356E54"/>
    <w:rsid w:val="00357A3E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344D"/>
    <w:rsid w:val="00373FF6"/>
    <w:rsid w:val="003743D2"/>
    <w:rsid w:val="00374D2F"/>
    <w:rsid w:val="003809D8"/>
    <w:rsid w:val="00382285"/>
    <w:rsid w:val="00382504"/>
    <w:rsid w:val="00383D3C"/>
    <w:rsid w:val="00386C8E"/>
    <w:rsid w:val="00387243"/>
    <w:rsid w:val="003877BF"/>
    <w:rsid w:val="00392B0F"/>
    <w:rsid w:val="00392B43"/>
    <w:rsid w:val="00392F4F"/>
    <w:rsid w:val="00394CB7"/>
    <w:rsid w:val="00396AE5"/>
    <w:rsid w:val="003A1A6D"/>
    <w:rsid w:val="003A21AC"/>
    <w:rsid w:val="003A2551"/>
    <w:rsid w:val="003A37BA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45DB"/>
    <w:rsid w:val="003B4FBC"/>
    <w:rsid w:val="003B58BF"/>
    <w:rsid w:val="003B6F73"/>
    <w:rsid w:val="003C48F1"/>
    <w:rsid w:val="003C4B19"/>
    <w:rsid w:val="003C659A"/>
    <w:rsid w:val="003C7514"/>
    <w:rsid w:val="003D1E5F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629C"/>
    <w:rsid w:val="00427A12"/>
    <w:rsid w:val="00433015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67153"/>
    <w:rsid w:val="0047062C"/>
    <w:rsid w:val="00472923"/>
    <w:rsid w:val="004748C0"/>
    <w:rsid w:val="0047630E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2EE6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4659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DFA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3835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601FA4"/>
    <w:rsid w:val="0060403A"/>
    <w:rsid w:val="006042A2"/>
    <w:rsid w:val="00606915"/>
    <w:rsid w:val="00607529"/>
    <w:rsid w:val="00607E94"/>
    <w:rsid w:val="00612F9F"/>
    <w:rsid w:val="00620792"/>
    <w:rsid w:val="006230E3"/>
    <w:rsid w:val="00631F41"/>
    <w:rsid w:val="00633F9C"/>
    <w:rsid w:val="00635E34"/>
    <w:rsid w:val="00640A98"/>
    <w:rsid w:val="00642664"/>
    <w:rsid w:val="006430B4"/>
    <w:rsid w:val="00644615"/>
    <w:rsid w:val="00644938"/>
    <w:rsid w:val="00645158"/>
    <w:rsid w:val="0064532E"/>
    <w:rsid w:val="0064661C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561C"/>
    <w:rsid w:val="006800B9"/>
    <w:rsid w:val="00680380"/>
    <w:rsid w:val="00681012"/>
    <w:rsid w:val="00682577"/>
    <w:rsid w:val="00682CD1"/>
    <w:rsid w:val="00683021"/>
    <w:rsid w:val="00683F12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986"/>
    <w:rsid w:val="00697CEE"/>
    <w:rsid w:val="006B004E"/>
    <w:rsid w:val="006B04DE"/>
    <w:rsid w:val="006B4024"/>
    <w:rsid w:val="006B48EB"/>
    <w:rsid w:val="006B5088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33B0"/>
    <w:rsid w:val="007165C0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72CC"/>
    <w:rsid w:val="0076070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9756A"/>
    <w:rsid w:val="007A0335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6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97A90"/>
    <w:rsid w:val="008A024D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13F7"/>
    <w:rsid w:val="008C3348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1B9A"/>
    <w:rsid w:val="008E5B27"/>
    <w:rsid w:val="008E7D42"/>
    <w:rsid w:val="008F0BFB"/>
    <w:rsid w:val="008F21F2"/>
    <w:rsid w:val="008F2E6F"/>
    <w:rsid w:val="008F65CC"/>
    <w:rsid w:val="009007BF"/>
    <w:rsid w:val="00901EC6"/>
    <w:rsid w:val="009023E2"/>
    <w:rsid w:val="00902957"/>
    <w:rsid w:val="00903561"/>
    <w:rsid w:val="0090440F"/>
    <w:rsid w:val="009062BC"/>
    <w:rsid w:val="00910410"/>
    <w:rsid w:val="00910F57"/>
    <w:rsid w:val="0091104C"/>
    <w:rsid w:val="009137CE"/>
    <w:rsid w:val="00915DB0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2570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29FF"/>
    <w:rsid w:val="00963663"/>
    <w:rsid w:val="00964B98"/>
    <w:rsid w:val="009660DD"/>
    <w:rsid w:val="00966BB2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1D18"/>
    <w:rsid w:val="009B4E9E"/>
    <w:rsid w:val="009C0789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1BD0"/>
    <w:rsid w:val="009D4D28"/>
    <w:rsid w:val="009D5F18"/>
    <w:rsid w:val="009D6C0A"/>
    <w:rsid w:val="009E13F4"/>
    <w:rsid w:val="009E3072"/>
    <w:rsid w:val="009E3077"/>
    <w:rsid w:val="009E3C0C"/>
    <w:rsid w:val="009E446B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DEC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0A01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26FD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3DD"/>
    <w:rsid w:val="00B01A2A"/>
    <w:rsid w:val="00B02E5B"/>
    <w:rsid w:val="00B03552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18A3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1024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87FB2"/>
    <w:rsid w:val="00C9266C"/>
    <w:rsid w:val="00C97C1D"/>
    <w:rsid w:val="00CA152F"/>
    <w:rsid w:val="00CA23A0"/>
    <w:rsid w:val="00CA4619"/>
    <w:rsid w:val="00CA66FE"/>
    <w:rsid w:val="00CB0684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CF799D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265"/>
    <w:rsid w:val="00D4687A"/>
    <w:rsid w:val="00D46968"/>
    <w:rsid w:val="00D50826"/>
    <w:rsid w:val="00D5236D"/>
    <w:rsid w:val="00D52D85"/>
    <w:rsid w:val="00D53879"/>
    <w:rsid w:val="00D55CC8"/>
    <w:rsid w:val="00D56446"/>
    <w:rsid w:val="00D6108E"/>
    <w:rsid w:val="00D61235"/>
    <w:rsid w:val="00D61E9D"/>
    <w:rsid w:val="00D62C30"/>
    <w:rsid w:val="00D62FF6"/>
    <w:rsid w:val="00D64008"/>
    <w:rsid w:val="00D653D3"/>
    <w:rsid w:val="00D65ACF"/>
    <w:rsid w:val="00D66C5E"/>
    <w:rsid w:val="00D67073"/>
    <w:rsid w:val="00D74199"/>
    <w:rsid w:val="00D744B1"/>
    <w:rsid w:val="00D75890"/>
    <w:rsid w:val="00D763BF"/>
    <w:rsid w:val="00D76B99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97536"/>
    <w:rsid w:val="00DA0090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1A9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4811"/>
    <w:rsid w:val="00DD6A7C"/>
    <w:rsid w:val="00DE01F6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D6A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AD5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737"/>
    <w:rsid w:val="00E928B8"/>
    <w:rsid w:val="00E94A97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0645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918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321B"/>
    <w:rsid w:val="00F75A5F"/>
    <w:rsid w:val="00F7713A"/>
    <w:rsid w:val="00F80B9A"/>
    <w:rsid w:val="00F81D19"/>
    <w:rsid w:val="00F84122"/>
    <w:rsid w:val="00F8618B"/>
    <w:rsid w:val="00F91DA7"/>
    <w:rsid w:val="00F920EB"/>
    <w:rsid w:val="00F92B36"/>
    <w:rsid w:val="00F92BD6"/>
    <w:rsid w:val="00F93F5F"/>
    <w:rsid w:val="00F957FE"/>
    <w:rsid w:val="00F9770C"/>
    <w:rsid w:val="00FA12D9"/>
    <w:rsid w:val="00FA1C7E"/>
    <w:rsid w:val="00FA49A1"/>
    <w:rsid w:val="00FB1331"/>
    <w:rsid w:val="00FB2E1F"/>
    <w:rsid w:val="00FB75A2"/>
    <w:rsid w:val="00FC51CC"/>
    <w:rsid w:val="00FC6A5D"/>
    <w:rsid w:val="00FD0F46"/>
    <w:rsid w:val="00FD24DC"/>
    <w:rsid w:val="00FD2552"/>
    <w:rsid w:val="00FD27EC"/>
    <w:rsid w:val="00FD5CB9"/>
    <w:rsid w:val="00FD6B97"/>
    <w:rsid w:val="00FD77B3"/>
    <w:rsid w:val="00FE370A"/>
    <w:rsid w:val="00FE39AD"/>
    <w:rsid w:val="00FE3D47"/>
    <w:rsid w:val="00FE4CFE"/>
    <w:rsid w:val="00FF0881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146732"/>
  <w15:docId w15:val="{AB3A87F2-D566-485F-9B28-12FB71EF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23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CDFB2350-CCA2-4EC6-A039-90FE97D4FA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62520D-7B34-48F0-9E44-01C0DF4DB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Lasota</dc:creator>
  <cp:lastModifiedBy>Krzysztof</cp:lastModifiedBy>
  <cp:revision>5</cp:revision>
  <cp:lastPrinted>2020-12-21T07:11:00Z</cp:lastPrinted>
  <dcterms:created xsi:type="dcterms:W3CDTF">2025-03-05T12:59:00Z</dcterms:created>
  <dcterms:modified xsi:type="dcterms:W3CDTF">2026-03-23T11:30:00Z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