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46732" w14:textId="7C3EA705" w:rsidR="00DA509A" w:rsidRPr="0064661C" w:rsidRDefault="00940C71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Pr="0064661C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64661C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64661C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FF0881" w:rsidRPr="0064661C">
        <w:rPr>
          <w:rFonts w:asciiTheme="minorHAnsi" w:hAnsiTheme="minorHAnsi" w:cstheme="minorHAnsi"/>
          <w:sz w:val="20"/>
          <w:szCs w:val="20"/>
        </w:rPr>
        <w:t>2</w:t>
      </w:r>
      <w:r w:rsidR="003E08F8" w:rsidRPr="0064661C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C146733" w14:textId="77777777" w:rsidR="00DA509A" w:rsidRPr="0064661C" w:rsidRDefault="00DA509A" w:rsidP="00D26572">
      <w:pPr>
        <w:ind w:right="39"/>
        <w:rPr>
          <w:rFonts w:asciiTheme="minorHAnsi" w:hAnsiTheme="minorHAnsi" w:cstheme="minorHAnsi"/>
          <w:sz w:val="20"/>
          <w:szCs w:val="20"/>
        </w:rPr>
      </w:pPr>
    </w:p>
    <w:p w14:paraId="1C146734" w14:textId="414A95D4" w:rsidR="00D22BE4" w:rsidRPr="0064661C" w:rsidRDefault="00DA509A" w:rsidP="00D22BE4">
      <w:pPr>
        <w:jc w:val="center"/>
        <w:rPr>
          <w:rFonts w:asciiTheme="minorHAnsi" w:hAnsiTheme="minorHAnsi" w:cstheme="minorHAnsi"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64661C">
        <w:rPr>
          <w:rFonts w:asciiTheme="minorHAnsi" w:hAnsiTheme="minorHAnsi" w:cstheme="minorHAnsi"/>
          <w:sz w:val="20"/>
          <w:szCs w:val="20"/>
        </w:rPr>
        <w:t>........</w:t>
      </w:r>
      <w:r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sz w:val="20"/>
          <w:szCs w:val="20"/>
        </w:rPr>
        <w:tab/>
      </w:r>
      <w:r w:rsidR="00D22BE4" w:rsidRPr="0064661C">
        <w:rPr>
          <w:rFonts w:asciiTheme="minorHAnsi" w:hAnsiTheme="minorHAnsi" w:cstheme="minorHAnsi"/>
          <w:sz w:val="20"/>
          <w:szCs w:val="20"/>
        </w:rPr>
        <w:t xml:space="preserve">   </w:t>
      </w:r>
      <w:r w:rsidR="00697986">
        <w:rPr>
          <w:rFonts w:asciiTheme="minorHAnsi" w:hAnsiTheme="minorHAnsi" w:cstheme="minorHAnsi"/>
          <w:sz w:val="20"/>
          <w:szCs w:val="20"/>
        </w:rPr>
        <w:tab/>
      </w:r>
      <w:r w:rsidR="00697986">
        <w:rPr>
          <w:rFonts w:asciiTheme="minorHAnsi" w:hAnsiTheme="minorHAnsi" w:cstheme="minorHAnsi"/>
          <w:sz w:val="20"/>
          <w:szCs w:val="20"/>
        </w:rPr>
        <w:tab/>
      </w:r>
      <w:r w:rsidR="00D22BE4" w:rsidRPr="0064661C">
        <w:rPr>
          <w:rFonts w:asciiTheme="minorHAnsi" w:hAnsiTheme="minorHAnsi" w:cstheme="minorHAnsi"/>
          <w:sz w:val="20"/>
          <w:szCs w:val="20"/>
        </w:rPr>
        <w:t xml:space="preserve"> ..................................., dnia ....................... 20</w:t>
      </w:r>
      <w:r w:rsidR="000A40F9" w:rsidRPr="0064661C">
        <w:rPr>
          <w:rFonts w:asciiTheme="minorHAnsi" w:hAnsiTheme="minorHAnsi" w:cstheme="minorHAnsi"/>
          <w:sz w:val="20"/>
          <w:szCs w:val="20"/>
        </w:rPr>
        <w:t>2</w:t>
      </w:r>
      <w:r w:rsidR="004161B7">
        <w:rPr>
          <w:rFonts w:asciiTheme="minorHAnsi" w:hAnsiTheme="minorHAnsi" w:cstheme="minorHAnsi"/>
          <w:sz w:val="20"/>
          <w:szCs w:val="20"/>
        </w:rPr>
        <w:t>6</w:t>
      </w:r>
      <w:r w:rsidR="00D22BE4" w:rsidRPr="0064661C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C146735" w14:textId="77777777" w:rsidR="00DA509A" w:rsidRPr="0064661C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ab/>
      </w:r>
      <w:r w:rsidR="00910410" w:rsidRPr="0064661C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64661C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1C146736" w14:textId="77777777" w:rsidR="00DA509A" w:rsidRPr="0064661C" w:rsidRDefault="00DA509A" w:rsidP="00DA509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</w:p>
    <w:p w14:paraId="1C146737" w14:textId="04F3118E" w:rsidR="0032655D" w:rsidRPr="006E5908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64661C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64661C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32655D" w:rsidRPr="0064661C">
        <w:rPr>
          <w:rFonts w:asciiTheme="minorHAnsi" w:hAnsiTheme="minorHAnsi" w:cstheme="minorHAnsi"/>
          <w:b/>
          <w:color w:val="auto"/>
          <w:sz w:val="20"/>
          <w:szCs w:val="20"/>
        </w:rPr>
        <w:t>WYKAZ OSÓB</w:t>
      </w:r>
      <w:r w:rsidR="00FF0881" w:rsidRPr="0064661C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DO PUNKTACJI</w:t>
      </w:r>
      <w:r w:rsidR="00C03E5C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6E5908">
        <w:rPr>
          <w:rFonts w:asciiTheme="minorHAnsi" w:hAnsiTheme="minorHAnsi" w:cstheme="minorHAnsi"/>
          <w:b/>
          <w:color w:val="FF0000"/>
          <w:sz w:val="20"/>
          <w:szCs w:val="20"/>
        </w:rPr>
        <w:t>– ZŁOŻYĆ Z OFERTĄ</w:t>
      </w:r>
    </w:p>
    <w:p w14:paraId="1C146738" w14:textId="77777777" w:rsidR="002A5798" w:rsidRPr="0064661C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>Składany do zadania</w:t>
      </w:r>
      <w:r w:rsidRPr="0064661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C146739" w14:textId="77777777" w:rsidR="007B2867" w:rsidRPr="0064661C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1C14673A" w14:textId="7F5AE0F5" w:rsidR="00BD6239" w:rsidRPr="0064661C" w:rsidRDefault="00374D2F" w:rsidP="00F06457">
      <w:pPr>
        <w:shd w:val="clear" w:color="auto" w:fill="D9E2F3" w:themeFill="accent1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Theme="minorHAnsi" w:hAnsiTheme="minorHAnsi" w:cstheme="minorHAnsi"/>
          <w:b/>
          <w:bCs/>
        </w:rPr>
      </w:pPr>
      <w:r w:rsidRPr="00374D2F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592DFA" w:rsidRPr="00592DFA">
        <w:rPr>
          <w:rFonts w:asciiTheme="minorHAnsi" w:hAnsiTheme="minorHAnsi" w:cstheme="minorHAns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Pr="00374D2F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1C14673B" w14:textId="77777777" w:rsidR="00CA23A0" w:rsidRPr="0064661C" w:rsidRDefault="00CA23A0" w:rsidP="00DD6A7C">
      <w:pPr>
        <w:shd w:val="clear" w:color="auto" w:fill="D9E2F3" w:themeFill="accent1" w:themeFillTint="33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374D2F" w14:paraId="1C146743" w14:textId="77777777" w:rsidTr="00DB41A9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3C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3D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3E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41" w14:textId="14F058F4" w:rsidR="00532237" w:rsidRPr="00DB41A9" w:rsidRDefault="00532237" w:rsidP="00B0355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6742" w14:textId="77777777" w:rsidR="00532237" w:rsidRPr="00DB41A9" w:rsidRDefault="00532237" w:rsidP="00374D2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1A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D61E9D" w:rsidRPr="0064661C" w14:paraId="1C14674E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6" w14:textId="77777777" w:rsidR="00D61E9D" w:rsidRPr="0064661C" w:rsidRDefault="00D61E9D" w:rsidP="00DC62F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7" w14:textId="4FAF86EC" w:rsidR="00D61E9D" w:rsidRPr="0064661C" w:rsidRDefault="00B03552" w:rsidP="00DC62FE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8" w14:textId="3C5369CF" w:rsidR="00D61E9D" w:rsidRPr="0064661C" w:rsidRDefault="00592DFA" w:rsidP="00DC62FE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14674A" w14:textId="2D00503F" w:rsidR="00D61E9D" w:rsidRPr="0064661C" w:rsidRDefault="00E32D6A" w:rsidP="00DB41A9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="00E92737"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 w:rsidR="00B03552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E92737"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 w:rsidR="00E927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38790CA" w14:textId="77777777" w:rsidR="00B013DD" w:rsidRPr="0064661C" w:rsidRDefault="00B013DD" w:rsidP="00DB41A9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C14674C" w14:textId="523AFC2B" w:rsidR="007133B0" w:rsidRPr="0064661C" w:rsidRDefault="00B013DD" w:rsidP="00B03552">
            <w:pPr>
              <w:pStyle w:val="Default"/>
              <w:spacing w:after="240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sz w:val="20"/>
                <w:szCs w:val="20"/>
              </w:rPr>
              <w:t>Posiada doświadczenie</w:t>
            </w:r>
            <w:r w:rsidR="00E92737">
              <w:rPr>
                <w:rFonts w:asciiTheme="minorHAnsi" w:hAnsiTheme="minorHAnsi" w:cstheme="minorHAnsi"/>
                <w:sz w:val="20"/>
                <w:szCs w:val="20"/>
              </w:rPr>
              <w:t xml:space="preserve"> zawodowe na st</w:t>
            </w:r>
            <w:r w:rsidR="0009728D">
              <w:rPr>
                <w:rFonts w:asciiTheme="minorHAnsi" w:hAnsiTheme="minorHAnsi" w:cstheme="minorHAnsi"/>
                <w:sz w:val="20"/>
                <w:szCs w:val="20"/>
              </w:rPr>
              <w:t>anowisku instruktor nauki jazdy</w:t>
            </w:r>
            <w:r w:rsidR="0009728D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7133B0">
              <w:rPr>
                <w:rFonts w:asciiTheme="minorHAnsi" w:hAnsiTheme="minorHAnsi" w:cstheme="minorHAnsi"/>
                <w:sz w:val="20"/>
                <w:szCs w:val="20"/>
              </w:rPr>
              <w:t xml:space="preserve">w ilości </w:t>
            </w:r>
            <w:r w:rsidR="007133B0" w:rsidRPr="00B035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……… </w:t>
            </w:r>
            <w:r w:rsidR="00B03552" w:rsidRPr="00B035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miesięcy</w:t>
            </w:r>
            <w:r w:rsidR="00B035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C14674D" w14:textId="77777777" w:rsidR="00D61E9D" w:rsidRPr="0064661C" w:rsidRDefault="00D61E9D" w:rsidP="00DC62FE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03552" w:rsidRPr="0064661C" w14:paraId="66420C9E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C9EAC5" w14:textId="70D92B59" w:rsidR="00B03552" w:rsidRPr="0064661C" w:rsidRDefault="00B03552" w:rsidP="00B0355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403D4A" w14:textId="3D889E6B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7C22C9" w14:textId="3D323B86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22568D" w14:textId="77777777" w:rsidR="00B03552" w:rsidRPr="0064661C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F5F3503" w14:textId="77777777" w:rsidR="00B03552" w:rsidRPr="0064661C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4F703C" w14:textId="0281B379" w:rsidR="00B03552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sz w:val="20"/>
                <w:szCs w:val="20"/>
              </w:rPr>
              <w:t>Posiada doświadczenie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zawodowe na stanowisku instruktor nauki jazdy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 ilości </w:t>
            </w:r>
            <w:r w:rsidRPr="00B035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……… miesięcy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A9160F8" w14:textId="44CED457" w:rsidR="00B03552" w:rsidRPr="0064661C" w:rsidRDefault="00B03552" w:rsidP="00B0355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03552" w:rsidRPr="0064661C" w14:paraId="21247C77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26662B" w14:textId="37485B11" w:rsidR="00B03552" w:rsidRPr="0064661C" w:rsidRDefault="00B03552" w:rsidP="00B0355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A2A6958" w14:textId="2D2F8161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183A33" w14:textId="12831ED0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41CA5C" w14:textId="77777777" w:rsidR="00B03552" w:rsidRPr="0064661C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5FCF920" w14:textId="77777777" w:rsidR="00B03552" w:rsidRPr="0064661C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7D7937" w14:textId="44EE01F6" w:rsidR="00B03552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sz w:val="20"/>
                <w:szCs w:val="20"/>
              </w:rPr>
              <w:t>Posiada doświadczenie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zawodowe na stanowisku instruktor nauki jazdy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 ilości </w:t>
            </w:r>
            <w:r w:rsidRPr="00B035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……… miesięcy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C9FFFC7" w14:textId="79CE2330" w:rsidR="00B03552" w:rsidRPr="0064661C" w:rsidRDefault="00B03552" w:rsidP="00B0355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B03552" w:rsidRPr="0064661C" w14:paraId="095CD37F" w14:textId="77777777" w:rsidTr="00DC62F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BA7C9C5" w14:textId="30679885" w:rsidR="00B03552" w:rsidRPr="0064661C" w:rsidRDefault="00B03552" w:rsidP="00B0355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lastRenderedPageBreak/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EF48DC5" w14:textId="2F53681F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EF7424" w14:textId="2DCE2F6D" w:rsidR="00B03552" w:rsidRDefault="00B03552" w:rsidP="00B0355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Instruktor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nauki jazdy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9FE2AFC" w14:textId="77777777" w:rsidR="00B03552" w:rsidRPr="0064661C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Osoba do prowadzenia zajęć dydaktycznych – instruktor nauki jazdy, 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>posiadając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E92737">
              <w:rPr>
                <w:rFonts w:asciiTheme="minorHAnsi" w:hAnsiTheme="minorHAnsi" w:cstheme="minorHAnsi"/>
                <w:sz w:val="20"/>
                <w:szCs w:val="20"/>
              </w:rPr>
              <w:t xml:space="preserve"> odpowiednie uprawnienia zgodne z aktualnie obowiązującymi przepisami prawa w tym zakresie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6C3DCD8" w14:textId="77777777" w:rsidR="00B03552" w:rsidRPr="0064661C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475E0C" w14:textId="22FBEF09" w:rsidR="00B03552" w:rsidRDefault="00B03552" w:rsidP="00B03552">
            <w:pPr>
              <w:pStyle w:val="Bezodstpw"/>
              <w:spacing w:line="276" w:lineRule="auto"/>
              <w:ind w:left="145" w:right="13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sz w:val="20"/>
                <w:szCs w:val="20"/>
              </w:rPr>
              <w:t>Posiada doświadczenie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zawodowe na stanowisku instruktor nauki jazdy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 ilości </w:t>
            </w:r>
            <w:r w:rsidRPr="00B035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……… miesięcy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BEFCB74" w14:textId="360DF853" w:rsidR="00B03552" w:rsidRPr="0064661C" w:rsidRDefault="00B03552" w:rsidP="00B0355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61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1C14674F" w14:textId="5BC649B8" w:rsidR="0032655D" w:rsidRPr="0064661C" w:rsidRDefault="0032655D" w:rsidP="007133B0">
      <w:pPr>
        <w:pStyle w:val="default0"/>
        <w:spacing w:before="120" w:beforeAutospacing="0" w:after="120" w:afterAutospacing="0"/>
        <w:ind w:right="110"/>
        <w:jc w:val="both"/>
        <w:rPr>
          <w:rFonts w:asciiTheme="minorHAnsi" w:hAnsiTheme="minorHAnsi" w:cstheme="minorHAnsi"/>
          <w:sz w:val="20"/>
          <w:szCs w:val="20"/>
        </w:rPr>
      </w:pPr>
      <w:r w:rsidRPr="0064661C">
        <w:rPr>
          <w:rFonts w:asciiTheme="minorHAnsi" w:hAnsiTheme="minorHAnsi" w:cstheme="minorHAnsi"/>
          <w:b/>
          <w:bCs/>
          <w:sz w:val="20"/>
          <w:szCs w:val="20"/>
        </w:rPr>
        <w:t xml:space="preserve">Uwaga! </w:t>
      </w:r>
      <w:r w:rsidRPr="0064661C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64661C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64661C">
        <w:rPr>
          <w:rFonts w:asciiTheme="minorHAnsi" w:hAnsiTheme="minorHAnsi" w:cstheme="minorHAnsi"/>
          <w:sz w:val="20"/>
          <w:szCs w:val="20"/>
        </w:rPr>
        <w:t>, będzie uczestniczyć w wykonywaniu zamówienia i posiada upr</w:t>
      </w:r>
      <w:r w:rsidR="00B7099A" w:rsidRPr="0064661C">
        <w:rPr>
          <w:rFonts w:asciiTheme="minorHAnsi" w:hAnsiTheme="minorHAnsi" w:cstheme="minorHAnsi"/>
          <w:sz w:val="20"/>
          <w:szCs w:val="20"/>
        </w:rPr>
        <w:t xml:space="preserve">awnienia wymagane w postawionym </w:t>
      </w:r>
      <w:r w:rsidRPr="0064661C">
        <w:rPr>
          <w:rFonts w:asciiTheme="minorHAnsi" w:hAnsiTheme="minorHAnsi" w:cstheme="minorHAnsi"/>
          <w:sz w:val="20"/>
          <w:szCs w:val="20"/>
        </w:rPr>
        <w:t>warunku w SWZ i może sprawować wymienioną funkcję</w:t>
      </w:r>
      <w:r w:rsidR="008513C9" w:rsidRPr="0064661C">
        <w:rPr>
          <w:rFonts w:asciiTheme="minorHAnsi" w:hAnsiTheme="minorHAnsi" w:cstheme="minorHAnsi"/>
          <w:sz w:val="20"/>
          <w:szCs w:val="20"/>
        </w:rPr>
        <w:t>.</w:t>
      </w:r>
      <w:r w:rsidRPr="0064661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146750" w14:textId="1629A73F" w:rsidR="00461FBB" w:rsidRPr="0064661C" w:rsidRDefault="0032655D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64661C">
        <w:rPr>
          <w:rFonts w:asciiTheme="minorHAnsi" w:hAnsiTheme="minorHAnsi" w:cstheme="minorHAnsi"/>
          <w:sz w:val="20"/>
          <w:szCs w:val="20"/>
        </w:rPr>
        <w:t xml:space="preserve">* niepotrzebne skreślić (jeżeli wykonawca pozostaje w stosunku umowy </w:t>
      </w:r>
      <w:proofErr w:type="spellStart"/>
      <w:r w:rsidRPr="0064661C">
        <w:rPr>
          <w:rFonts w:asciiTheme="minorHAnsi" w:hAnsiTheme="minorHAnsi" w:cstheme="minorHAnsi"/>
          <w:sz w:val="20"/>
          <w:szCs w:val="20"/>
        </w:rPr>
        <w:t>cywilno</w:t>
      </w:r>
      <w:proofErr w:type="spellEnd"/>
      <w:r w:rsidRPr="0064661C">
        <w:rPr>
          <w:rFonts w:asciiTheme="minorHAnsi" w:hAnsiTheme="minorHAnsi" w:cstheme="minorHAnsi"/>
          <w:sz w:val="20"/>
          <w:szCs w:val="20"/>
        </w:rPr>
        <w:t xml:space="preserve"> prawnej pozostawiamy własne)</w:t>
      </w:r>
    </w:p>
    <w:sectPr w:rsidR="00461FBB" w:rsidRPr="0064661C" w:rsidSect="00127B5D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DB5D3" w14:textId="77777777" w:rsidR="003B0E0B" w:rsidRDefault="003B0E0B">
      <w:r>
        <w:separator/>
      </w:r>
    </w:p>
  </w:endnote>
  <w:endnote w:type="continuationSeparator" w:id="0">
    <w:p w14:paraId="2AEE696D" w14:textId="77777777" w:rsidR="003B0E0B" w:rsidRDefault="003B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6757" w14:textId="77777777" w:rsidR="003F0785" w:rsidRDefault="00D5236D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146758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6759" w14:textId="77777777" w:rsidR="00FF4FFE" w:rsidRPr="00A20DEC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A20DEC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20DEC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A20DEC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A20DEC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bookmarkEnd w:id="0"/>
  <w:p w14:paraId="1C14675A" w14:textId="77777777" w:rsidR="003F0785" w:rsidRPr="00A20DEC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675F" w14:textId="77777777" w:rsidR="00FF4FFE" w:rsidRPr="00DB41A9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r w:rsidRPr="00DB41A9">
      <w:rPr>
        <w:rFonts w:ascii="Calibri" w:hAnsi="Calibri" w:cs="Calibri"/>
        <w:b/>
        <w:sz w:val="20"/>
        <w:szCs w:val="20"/>
        <w:highlight w:val="yellow"/>
      </w:rPr>
      <w:t>Dokument musi być podpisany kwalifikowanym podpisem elektronicznym lub podpisem zaufanym lub podpisem osobistym</w:t>
    </w:r>
    <w:r w:rsidRPr="00DB41A9">
      <w:rPr>
        <w:rFonts w:ascii="Calibri" w:hAnsi="Calibri" w:cs="Calibri"/>
        <w:sz w:val="20"/>
        <w:szCs w:val="20"/>
        <w:highlight w:val="yellow"/>
      </w:rPr>
      <w:t>.</w:t>
    </w:r>
  </w:p>
  <w:p w14:paraId="1C146760" w14:textId="77777777" w:rsidR="00FF4FFE" w:rsidRPr="00DB41A9" w:rsidRDefault="00FF4FFE">
    <w:pPr>
      <w:pStyle w:val="Stopka"/>
      <w:rPr>
        <w:rFonts w:ascii="Calibri" w:hAnsi="Calibri" w:cs="Calibr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7816" w14:textId="77777777" w:rsidR="003B0E0B" w:rsidRDefault="003B0E0B">
      <w:r>
        <w:separator/>
      </w:r>
    </w:p>
  </w:footnote>
  <w:footnote w:type="continuationSeparator" w:id="0">
    <w:p w14:paraId="61DF1CAB" w14:textId="77777777" w:rsidR="003B0E0B" w:rsidRDefault="003B0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3688" w14:textId="77777777" w:rsidR="00F578A7" w:rsidRDefault="00F578A7" w:rsidP="00F578A7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</w:p>
  <w:p w14:paraId="1C14675E" w14:textId="55E9A391" w:rsidR="00127B5D" w:rsidRPr="00F578A7" w:rsidRDefault="00064FE9" w:rsidP="00064FE9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064FE9">
      <w:rPr>
        <w:rFonts w:ascii="Calibri" w:hAnsi="Calibri"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DE51E30"/>
    <w:multiLevelType w:val="hybridMultilevel"/>
    <w:tmpl w:val="F5B82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5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609702134">
    <w:abstractNumId w:val="13"/>
  </w:num>
  <w:num w:numId="2" w16cid:durableId="1554198617">
    <w:abstractNumId w:val="9"/>
  </w:num>
  <w:num w:numId="3" w16cid:durableId="648872576">
    <w:abstractNumId w:val="15"/>
  </w:num>
  <w:num w:numId="4" w16cid:durableId="2031956531">
    <w:abstractNumId w:val="16"/>
  </w:num>
  <w:num w:numId="5" w16cid:durableId="1043558323">
    <w:abstractNumId w:val="10"/>
  </w:num>
  <w:num w:numId="6" w16cid:durableId="1749038012">
    <w:abstractNumId w:val="12"/>
  </w:num>
  <w:num w:numId="7" w16cid:durableId="83919461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485C"/>
    <w:rsid w:val="00025659"/>
    <w:rsid w:val="00026E3B"/>
    <w:rsid w:val="00026F94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4FE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9728D"/>
    <w:rsid w:val="000A0528"/>
    <w:rsid w:val="000A1940"/>
    <w:rsid w:val="000A1981"/>
    <w:rsid w:val="000A27ED"/>
    <w:rsid w:val="000A3BB7"/>
    <w:rsid w:val="000A40F9"/>
    <w:rsid w:val="000A660B"/>
    <w:rsid w:val="000B0B94"/>
    <w:rsid w:val="000B0BDA"/>
    <w:rsid w:val="000B0FF6"/>
    <w:rsid w:val="000B167F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5D5B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569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3D35"/>
    <w:rsid w:val="001866AD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0E31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D79A1"/>
    <w:rsid w:val="001E319E"/>
    <w:rsid w:val="001E6C02"/>
    <w:rsid w:val="001E6F19"/>
    <w:rsid w:val="001E70D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17C40"/>
    <w:rsid w:val="00222F60"/>
    <w:rsid w:val="002232E2"/>
    <w:rsid w:val="00223335"/>
    <w:rsid w:val="00223750"/>
    <w:rsid w:val="002248A3"/>
    <w:rsid w:val="00224C77"/>
    <w:rsid w:val="00225324"/>
    <w:rsid w:val="00226FF9"/>
    <w:rsid w:val="00227E39"/>
    <w:rsid w:val="00233770"/>
    <w:rsid w:val="00233795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4765"/>
    <w:rsid w:val="002752EB"/>
    <w:rsid w:val="002814D4"/>
    <w:rsid w:val="00281E9E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6067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44D"/>
    <w:rsid w:val="00373FF6"/>
    <w:rsid w:val="003743D2"/>
    <w:rsid w:val="00374D2F"/>
    <w:rsid w:val="003809D8"/>
    <w:rsid w:val="00382285"/>
    <w:rsid w:val="00382504"/>
    <w:rsid w:val="00383D3C"/>
    <w:rsid w:val="00386C8E"/>
    <w:rsid w:val="00387243"/>
    <w:rsid w:val="003877BF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0E0B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7514"/>
    <w:rsid w:val="003D1E5F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61B7"/>
    <w:rsid w:val="00420580"/>
    <w:rsid w:val="00422FC5"/>
    <w:rsid w:val="00423457"/>
    <w:rsid w:val="004245B7"/>
    <w:rsid w:val="0042629C"/>
    <w:rsid w:val="00427A12"/>
    <w:rsid w:val="00433015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67153"/>
    <w:rsid w:val="0047062C"/>
    <w:rsid w:val="00472923"/>
    <w:rsid w:val="004748C0"/>
    <w:rsid w:val="0047630E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214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2EE6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DFA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3835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403A"/>
    <w:rsid w:val="006042A2"/>
    <w:rsid w:val="00606915"/>
    <w:rsid w:val="00607529"/>
    <w:rsid w:val="00607E94"/>
    <w:rsid w:val="00612F9F"/>
    <w:rsid w:val="00620792"/>
    <w:rsid w:val="006230E3"/>
    <w:rsid w:val="00625CFE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4661C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986"/>
    <w:rsid w:val="00697CEE"/>
    <w:rsid w:val="006B004E"/>
    <w:rsid w:val="006B04DE"/>
    <w:rsid w:val="006B4024"/>
    <w:rsid w:val="006B48EB"/>
    <w:rsid w:val="006B5088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908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33B0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9756A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6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97A90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13F7"/>
    <w:rsid w:val="008C3348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1B9A"/>
    <w:rsid w:val="008E5B27"/>
    <w:rsid w:val="008E7D42"/>
    <w:rsid w:val="008F0BFB"/>
    <w:rsid w:val="008F21F2"/>
    <w:rsid w:val="008F2E6F"/>
    <w:rsid w:val="008F65CC"/>
    <w:rsid w:val="009007BF"/>
    <w:rsid w:val="00901EC6"/>
    <w:rsid w:val="009023E2"/>
    <w:rsid w:val="00902957"/>
    <w:rsid w:val="00903561"/>
    <w:rsid w:val="0090440F"/>
    <w:rsid w:val="009062BC"/>
    <w:rsid w:val="00910410"/>
    <w:rsid w:val="00910F57"/>
    <w:rsid w:val="0091104C"/>
    <w:rsid w:val="009137CE"/>
    <w:rsid w:val="00915DB0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29FF"/>
    <w:rsid w:val="00963663"/>
    <w:rsid w:val="00964B98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1D18"/>
    <w:rsid w:val="009B4E9E"/>
    <w:rsid w:val="009C0789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1BD0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DEC"/>
    <w:rsid w:val="00A20E8F"/>
    <w:rsid w:val="00A2116D"/>
    <w:rsid w:val="00A22727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0A01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1E80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3DD"/>
    <w:rsid w:val="00B01A2A"/>
    <w:rsid w:val="00B02E5B"/>
    <w:rsid w:val="00B03552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3E5C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1024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4AE"/>
    <w:rsid w:val="00C9266C"/>
    <w:rsid w:val="00C97C1D"/>
    <w:rsid w:val="00CA152F"/>
    <w:rsid w:val="00CA23A0"/>
    <w:rsid w:val="00CA4619"/>
    <w:rsid w:val="00CA66FE"/>
    <w:rsid w:val="00CB0684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CF799D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265"/>
    <w:rsid w:val="00D4687A"/>
    <w:rsid w:val="00D46968"/>
    <w:rsid w:val="00D50826"/>
    <w:rsid w:val="00D5236D"/>
    <w:rsid w:val="00D52D85"/>
    <w:rsid w:val="00D53879"/>
    <w:rsid w:val="00D55CC8"/>
    <w:rsid w:val="00D56446"/>
    <w:rsid w:val="00D6108E"/>
    <w:rsid w:val="00D61235"/>
    <w:rsid w:val="00D61E9D"/>
    <w:rsid w:val="00D62C30"/>
    <w:rsid w:val="00D62FF6"/>
    <w:rsid w:val="00D64008"/>
    <w:rsid w:val="00D653D3"/>
    <w:rsid w:val="00D65ACF"/>
    <w:rsid w:val="00D66C5E"/>
    <w:rsid w:val="00D67073"/>
    <w:rsid w:val="00D74199"/>
    <w:rsid w:val="00D744B1"/>
    <w:rsid w:val="00D75890"/>
    <w:rsid w:val="00D763BF"/>
    <w:rsid w:val="00D76B99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97536"/>
    <w:rsid w:val="00DA009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A9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4811"/>
    <w:rsid w:val="00DD6A7C"/>
    <w:rsid w:val="00DE01F6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D6A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AD5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737"/>
    <w:rsid w:val="00E928B8"/>
    <w:rsid w:val="00E94A97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0645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918"/>
    <w:rsid w:val="00F53E1F"/>
    <w:rsid w:val="00F54288"/>
    <w:rsid w:val="00F55344"/>
    <w:rsid w:val="00F55409"/>
    <w:rsid w:val="00F578A7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321B"/>
    <w:rsid w:val="00F75A5F"/>
    <w:rsid w:val="00F7713A"/>
    <w:rsid w:val="00F80B9A"/>
    <w:rsid w:val="00F81D19"/>
    <w:rsid w:val="00F84122"/>
    <w:rsid w:val="00F8618B"/>
    <w:rsid w:val="00F91DA7"/>
    <w:rsid w:val="00F920EB"/>
    <w:rsid w:val="00F92B36"/>
    <w:rsid w:val="00F92BD6"/>
    <w:rsid w:val="00F93F5F"/>
    <w:rsid w:val="00F957FE"/>
    <w:rsid w:val="00F9770C"/>
    <w:rsid w:val="00FA12D9"/>
    <w:rsid w:val="00FA1C7E"/>
    <w:rsid w:val="00FA49A1"/>
    <w:rsid w:val="00FB1331"/>
    <w:rsid w:val="00FB2E1F"/>
    <w:rsid w:val="00FB75A2"/>
    <w:rsid w:val="00FC51CC"/>
    <w:rsid w:val="00FC6A5D"/>
    <w:rsid w:val="00FD0F46"/>
    <w:rsid w:val="00FD24DC"/>
    <w:rsid w:val="00FD2552"/>
    <w:rsid w:val="00FD27EC"/>
    <w:rsid w:val="00FD5CB9"/>
    <w:rsid w:val="00FD6B97"/>
    <w:rsid w:val="00FD77B3"/>
    <w:rsid w:val="00FE370A"/>
    <w:rsid w:val="00FE39AD"/>
    <w:rsid w:val="00FE3D47"/>
    <w:rsid w:val="00FE4CFE"/>
    <w:rsid w:val="00FF0881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146732"/>
  <w15:docId w15:val="{CC58E39F-B223-4EC0-9A79-E2B66200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23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51AB9-5413-49FE-B818-250334FC1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DA3159A6-78B4-4CE1-A144-CF598511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6</cp:revision>
  <cp:lastPrinted>2020-12-21T07:11:00Z</cp:lastPrinted>
  <dcterms:created xsi:type="dcterms:W3CDTF">2025-03-05T12:57:00Z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