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3B88D" w14:textId="77777777" w:rsidR="00FA33A5" w:rsidRPr="00FA33A5" w:rsidRDefault="009D515A" w:rsidP="00EF0FD7">
      <w:pPr>
        <w:spacing w:line="276" w:lineRule="auto"/>
        <w:jc w:val="right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ab/>
      </w:r>
      <w:r w:rsidRPr="00FA33A5">
        <w:rPr>
          <w:rFonts w:ascii="Calibri" w:hAnsi="Calibri" w:cs="Calibri"/>
          <w:sz w:val="20"/>
          <w:szCs w:val="20"/>
        </w:rPr>
        <w:tab/>
      </w:r>
      <w:r w:rsidRPr="00FA33A5">
        <w:rPr>
          <w:rFonts w:ascii="Calibri" w:hAnsi="Calibri" w:cs="Calibri"/>
          <w:sz w:val="20"/>
          <w:szCs w:val="20"/>
        </w:rPr>
        <w:tab/>
      </w:r>
      <w:r w:rsidR="0090420C" w:rsidRPr="00FA33A5">
        <w:rPr>
          <w:rFonts w:ascii="Calibri" w:hAnsi="Calibri" w:cs="Calibri"/>
          <w:sz w:val="20"/>
          <w:szCs w:val="20"/>
        </w:rPr>
        <w:t xml:space="preserve">                 </w:t>
      </w:r>
      <w:r w:rsidR="00E23EF5" w:rsidRPr="00FA33A5">
        <w:rPr>
          <w:rFonts w:ascii="Calibri" w:hAnsi="Calibri" w:cs="Calibri"/>
          <w:sz w:val="20"/>
          <w:szCs w:val="20"/>
        </w:rPr>
        <w:t xml:space="preserve">                              </w:t>
      </w:r>
      <w:r w:rsidR="005B659A" w:rsidRPr="00FA33A5">
        <w:rPr>
          <w:rFonts w:ascii="Calibri" w:hAnsi="Calibri" w:cs="Calibri"/>
          <w:sz w:val="20"/>
          <w:szCs w:val="20"/>
        </w:rPr>
        <w:tab/>
      </w:r>
      <w:r w:rsidR="005B659A" w:rsidRPr="00FA33A5">
        <w:rPr>
          <w:rFonts w:ascii="Calibri" w:hAnsi="Calibri" w:cs="Calibri"/>
          <w:sz w:val="20"/>
          <w:szCs w:val="20"/>
        </w:rPr>
        <w:tab/>
      </w:r>
      <w:r w:rsidR="005B659A" w:rsidRPr="00FA33A5">
        <w:rPr>
          <w:rFonts w:ascii="Calibri" w:hAnsi="Calibri" w:cs="Calibri"/>
          <w:sz w:val="20"/>
          <w:szCs w:val="20"/>
        </w:rPr>
        <w:tab/>
      </w:r>
      <w:r w:rsidR="00D37E9A" w:rsidRPr="00FA33A5">
        <w:rPr>
          <w:rFonts w:ascii="Calibri" w:hAnsi="Calibri" w:cs="Calibri"/>
          <w:sz w:val="20"/>
          <w:szCs w:val="20"/>
        </w:rPr>
        <w:t>Z</w:t>
      </w:r>
      <w:r w:rsidR="00983423" w:rsidRPr="00FA33A5">
        <w:rPr>
          <w:rFonts w:ascii="Calibri" w:hAnsi="Calibri" w:cs="Calibri"/>
          <w:sz w:val="20"/>
          <w:szCs w:val="20"/>
        </w:rPr>
        <w:t>ałącznik</w:t>
      </w:r>
      <w:r w:rsidRPr="00FA33A5">
        <w:rPr>
          <w:rFonts w:ascii="Calibri" w:hAnsi="Calibri" w:cs="Calibri"/>
          <w:sz w:val="20"/>
          <w:szCs w:val="20"/>
        </w:rPr>
        <w:t xml:space="preserve"> nr </w:t>
      </w:r>
      <w:r w:rsidR="00983423" w:rsidRPr="00FA33A5">
        <w:rPr>
          <w:rFonts w:ascii="Calibri" w:hAnsi="Calibri" w:cs="Calibri"/>
          <w:sz w:val="20"/>
          <w:szCs w:val="20"/>
        </w:rPr>
        <w:t xml:space="preserve"> </w:t>
      </w:r>
      <w:r w:rsidR="00EE1CDF" w:rsidRPr="00FA33A5">
        <w:rPr>
          <w:rFonts w:ascii="Calibri" w:hAnsi="Calibri" w:cs="Calibri"/>
          <w:sz w:val="20"/>
          <w:szCs w:val="20"/>
        </w:rPr>
        <w:t>1</w:t>
      </w:r>
      <w:r w:rsidR="00D62E51" w:rsidRPr="00FA33A5">
        <w:rPr>
          <w:rFonts w:ascii="Calibri" w:hAnsi="Calibri" w:cs="Calibri"/>
          <w:sz w:val="20"/>
          <w:szCs w:val="20"/>
        </w:rPr>
        <w:t xml:space="preserve"> do SWZ</w:t>
      </w:r>
    </w:p>
    <w:p w14:paraId="0380E61A" w14:textId="4077F375" w:rsidR="00DA509A" w:rsidRPr="00FA33A5" w:rsidRDefault="00DA509A" w:rsidP="00EF0FD7">
      <w:pPr>
        <w:spacing w:line="276" w:lineRule="auto"/>
        <w:jc w:val="right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ab/>
      </w:r>
      <w:r w:rsidRPr="00FA33A5">
        <w:rPr>
          <w:rFonts w:ascii="Calibri" w:hAnsi="Calibri" w:cs="Calibri"/>
          <w:sz w:val="20"/>
          <w:szCs w:val="20"/>
        </w:rPr>
        <w:tab/>
      </w:r>
      <w:r w:rsidRPr="00FA33A5">
        <w:rPr>
          <w:rFonts w:ascii="Calibri" w:hAnsi="Calibri" w:cs="Calibri"/>
          <w:sz w:val="20"/>
          <w:szCs w:val="20"/>
        </w:rPr>
        <w:tab/>
      </w:r>
      <w:r w:rsidRPr="00FA33A5">
        <w:rPr>
          <w:rFonts w:ascii="Calibri" w:hAnsi="Calibri" w:cs="Calibri"/>
          <w:sz w:val="20"/>
          <w:szCs w:val="20"/>
        </w:rPr>
        <w:tab/>
      </w:r>
      <w:r w:rsidRPr="00FA33A5">
        <w:rPr>
          <w:rFonts w:ascii="Calibri" w:hAnsi="Calibri" w:cs="Calibri"/>
          <w:sz w:val="20"/>
          <w:szCs w:val="20"/>
        </w:rPr>
        <w:tab/>
        <w:t xml:space="preserve">                                  </w:t>
      </w:r>
    </w:p>
    <w:p w14:paraId="03082C65" w14:textId="36E502A0" w:rsidR="00DA509A" w:rsidRPr="00FA33A5" w:rsidRDefault="00F30C2A" w:rsidP="00EF0FD7">
      <w:pPr>
        <w:spacing w:line="276" w:lineRule="auto"/>
        <w:ind w:left="4248"/>
        <w:jc w:val="right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 xml:space="preserve">………………  </w:t>
      </w:r>
      <w:r w:rsidR="00AB0AE0" w:rsidRPr="00FA33A5">
        <w:rPr>
          <w:rFonts w:ascii="Calibri" w:hAnsi="Calibri" w:cs="Calibri"/>
          <w:sz w:val="20"/>
          <w:szCs w:val="20"/>
        </w:rPr>
        <w:t>dn.</w:t>
      </w:r>
      <w:r w:rsidR="00DA509A" w:rsidRPr="00FA33A5">
        <w:rPr>
          <w:rFonts w:ascii="Calibri" w:hAnsi="Calibri" w:cs="Calibri"/>
          <w:sz w:val="20"/>
          <w:szCs w:val="20"/>
        </w:rPr>
        <w:t>………………</w:t>
      </w:r>
      <w:r w:rsidR="00D80BA5" w:rsidRPr="00FA33A5">
        <w:rPr>
          <w:rFonts w:ascii="Calibri" w:hAnsi="Calibri" w:cs="Calibri"/>
          <w:sz w:val="20"/>
          <w:szCs w:val="20"/>
        </w:rPr>
        <w:t>20</w:t>
      </w:r>
      <w:r w:rsidR="007D20F7" w:rsidRPr="00FA33A5">
        <w:rPr>
          <w:rFonts w:ascii="Calibri" w:hAnsi="Calibri" w:cs="Calibri"/>
          <w:sz w:val="20"/>
          <w:szCs w:val="20"/>
        </w:rPr>
        <w:t>2</w:t>
      </w:r>
      <w:r w:rsidR="00B10F15">
        <w:rPr>
          <w:rFonts w:ascii="Calibri" w:hAnsi="Calibri" w:cs="Calibri"/>
          <w:sz w:val="20"/>
          <w:szCs w:val="20"/>
        </w:rPr>
        <w:t>6</w:t>
      </w:r>
      <w:r w:rsidR="003E134C" w:rsidRPr="00FA33A5">
        <w:rPr>
          <w:rFonts w:ascii="Calibri" w:hAnsi="Calibri" w:cs="Calibri"/>
          <w:sz w:val="20"/>
          <w:szCs w:val="20"/>
        </w:rPr>
        <w:t xml:space="preserve"> </w:t>
      </w:r>
      <w:r w:rsidR="00D80BA5" w:rsidRPr="00FA33A5">
        <w:rPr>
          <w:rFonts w:ascii="Calibri" w:hAnsi="Calibri" w:cs="Calibri"/>
          <w:sz w:val="20"/>
          <w:szCs w:val="20"/>
        </w:rPr>
        <w:t>r.</w:t>
      </w:r>
    </w:p>
    <w:p w14:paraId="6B9BD3F7" w14:textId="488E42E6" w:rsidR="00DA509A" w:rsidRPr="00FA33A5" w:rsidRDefault="004050DD" w:rsidP="00EF0FD7">
      <w:pPr>
        <w:spacing w:line="276" w:lineRule="auto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>……..</w:t>
      </w:r>
      <w:r w:rsidR="00DA509A" w:rsidRPr="00FA33A5">
        <w:rPr>
          <w:rFonts w:ascii="Calibri" w:hAnsi="Calibri" w:cs="Calibri"/>
          <w:sz w:val="20"/>
          <w:szCs w:val="20"/>
        </w:rPr>
        <w:t>......................................</w:t>
      </w:r>
    </w:p>
    <w:p w14:paraId="541F8A31" w14:textId="2ECF0A1F" w:rsidR="00DA509A" w:rsidRPr="00FA33A5" w:rsidRDefault="00235B00" w:rsidP="00EF0FD7">
      <w:pPr>
        <w:spacing w:line="276" w:lineRule="auto"/>
        <w:rPr>
          <w:rFonts w:ascii="Calibri" w:hAnsi="Calibri" w:cs="Calibri"/>
          <w:iCs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>(Nazwa i adres W</w:t>
      </w:r>
      <w:r w:rsidR="006C262E" w:rsidRPr="00FA33A5">
        <w:rPr>
          <w:rFonts w:ascii="Calibri" w:hAnsi="Calibri" w:cs="Calibri"/>
          <w:sz w:val="20"/>
          <w:szCs w:val="20"/>
        </w:rPr>
        <w:t xml:space="preserve">ykonawcy)  </w:t>
      </w:r>
      <w:r w:rsidR="00137E39">
        <w:rPr>
          <w:rFonts w:ascii="Calibri" w:hAnsi="Calibri" w:cs="Calibri"/>
          <w:sz w:val="20"/>
          <w:szCs w:val="20"/>
        </w:rPr>
        <w:t xml:space="preserve"> </w:t>
      </w:r>
    </w:p>
    <w:p w14:paraId="59055417" w14:textId="35EC26BC" w:rsidR="00E3479B" w:rsidRPr="00FA33A5" w:rsidRDefault="000E0C33" w:rsidP="000E0C33">
      <w:pPr>
        <w:pStyle w:val="Nagwek1"/>
        <w:tabs>
          <w:tab w:val="left" w:pos="1047"/>
        </w:tabs>
        <w:spacing w:before="0" w:line="276" w:lineRule="auto"/>
        <w:rPr>
          <w:rFonts w:ascii="Calibri" w:hAnsi="Calibri" w:cs="Calibri"/>
          <w:iCs/>
          <w:color w:val="auto"/>
          <w:sz w:val="20"/>
          <w:szCs w:val="20"/>
          <w:lang w:val="pl-PL"/>
        </w:rPr>
      </w:pPr>
      <w:r>
        <w:rPr>
          <w:rFonts w:ascii="Calibri" w:hAnsi="Calibri" w:cs="Calibri"/>
          <w:iCs/>
          <w:color w:val="auto"/>
          <w:sz w:val="20"/>
          <w:szCs w:val="20"/>
          <w:lang w:val="pl-PL"/>
        </w:rPr>
        <w:tab/>
      </w:r>
    </w:p>
    <w:p w14:paraId="42410969" w14:textId="77777777" w:rsidR="003A3487" w:rsidRDefault="003A3487" w:rsidP="00EF0FD7">
      <w:pPr>
        <w:pStyle w:val="Nagwek1"/>
        <w:spacing w:before="0" w:line="276" w:lineRule="auto"/>
        <w:jc w:val="center"/>
        <w:rPr>
          <w:rFonts w:ascii="Calibri" w:hAnsi="Calibri" w:cs="Calibri"/>
          <w:iCs/>
          <w:color w:val="auto"/>
          <w:sz w:val="20"/>
          <w:szCs w:val="20"/>
          <w:lang w:val="pl-PL"/>
        </w:rPr>
      </w:pPr>
    </w:p>
    <w:p w14:paraId="5AC5C7FB" w14:textId="063F3781" w:rsidR="00DA509A" w:rsidRPr="00FA33A5" w:rsidRDefault="00983423" w:rsidP="00EF0FD7">
      <w:pPr>
        <w:pStyle w:val="Nagwek1"/>
        <w:spacing w:before="0" w:line="276" w:lineRule="auto"/>
        <w:jc w:val="center"/>
        <w:rPr>
          <w:rFonts w:ascii="Calibri" w:hAnsi="Calibri" w:cs="Calibri"/>
          <w:iCs/>
          <w:color w:val="auto"/>
          <w:sz w:val="20"/>
          <w:szCs w:val="20"/>
        </w:rPr>
      </w:pPr>
      <w:r w:rsidRPr="00FA33A5">
        <w:rPr>
          <w:rFonts w:ascii="Calibri" w:hAnsi="Calibri" w:cs="Calibri"/>
          <w:iCs/>
          <w:color w:val="auto"/>
          <w:sz w:val="20"/>
          <w:szCs w:val="20"/>
          <w:lang w:val="pl-PL"/>
        </w:rPr>
        <w:t>O</w:t>
      </w:r>
      <w:r w:rsidR="00DA509A" w:rsidRPr="00FA33A5">
        <w:rPr>
          <w:rFonts w:ascii="Calibri" w:hAnsi="Calibri" w:cs="Calibri"/>
          <w:iCs/>
          <w:color w:val="auto"/>
          <w:sz w:val="20"/>
          <w:szCs w:val="20"/>
        </w:rPr>
        <w:t xml:space="preserve"> F E R T A  C E N O W A</w:t>
      </w:r>
    </w:p>
    <w:p w14:paraId="40999FCD" w14:textId="6C12EB59" w:rsidR="00804FED" w:rsidRPr="00FA33A5" w:rsidRDefault="00307E4B" w:rsidP="00307E4B">
      <w:pPr>
        <w:pStyle w:val="Tytu"/>
        <w:spacing w:before="120" w:line="360" w:lineRule="auto"/>
        <w:ind w:firstLine="360"/>
        <w:rPr>
          <w:rFonts w:ascii="Calibri" w:hAnsi="Calibri" w:cs="Calibri"/>
          <w:b w:val="0"/>
          <w:bCs w:val="0"/>
          <w:sz w:val="20"/>
          <w:szCs w:val="20"/>
        </w:rPr>
      </w:pPr>
      <w:r w:rsidRPr="00FA33A5">
        <w:rPr>
          <w:rFonts w:ascii="Calibri" w:hAnsi="Calibri" w:cs="Calibri"/>
          <w:b w:val="0"/>
          <w:bCs w:val="0"/>
          <w:sz w:val="20"/>
          <w:szCs w:val="20"/>
        </w:rPr>
        <w:t>na  realizację zamówienia  publicznego:</w:t>
      </w:r>
    </w:p>
    <w:p w14:paraId="41B91DD9" w14:textId="77777777" w:rsidR="00DE45EB" w:rsidRPr="00FA33A5" w:rsidRDefault="00DE45EB" w:rsidP="00360956">
      <w:pPr>
        <w:shd w:val="clear" w:color="auto" w:fill="DEEAF6" w:themeFill="accent5" w:themeFillTint="33"/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1411159B" w14:textId="2DC6ACD8" w:rsidR="00CB0293" w:rsidRPr="00FA33A5" w:rsidRDefault="00BA2A91" w:rsidP="00802B11">
      <w:pPr>
        <w:shd w:val="clear" w:color="auto" w:fill="DEEAF6" w:themeFill="accent5" w:themeFillTint="33"/>
        <w:tabs>
          <w:tab w:val="center" w:pos="4536"/>
          <w:tab w:val="left" w:pos="6945"/>
        </w:tabs>
        <w:spacing w:before="40" w:line="276" w:lineRule="auto"/>
        <w:jc w:val="center"/>
        <w:rPr>
          <w:rFonts w:ascii="Calibri" w:hAnsi="Calibri" w:cs="Calibri"/>
          <w:b/>
          <w:bCs/>
        </w:rPr>
      </w:pPr>
      <w:r>
        <w:rPr>
          <w:rFonts w:asciiTheme="minorHAnsi" w:hAnsiTheme="minorHAnsi" w:cstheme="minorHAnsi"/>
          <w:b/>
          <w:sz w:val="20"/>
          <w:szCs w:val="20"/>
        </w:rPr>
        <w:t>„</w:t>
      </w:r>
      <w:r w:rsidRPr="00445D2D">
        <w:rPr>
          <w:rFonts w:asciiTheme="minorHAnsi" w:hAnsiTheme="minorHAnsi" w:cstheme="minorHAnsi"/>
          <w:b/>
          <w:sz w:val="20"/>
          <w:szCs w:val="20"/>
        </w:rPr>
        <w:t>Kompleksowe świadczenie usług remontowo–sprzątających</w:t>
      </w:r>
      <w:r>
        <w:rPr>
          <w:rFonts w:asciiTheme="minorHAnsi" w:hAnsiTheme="minorHAnsi" w:cstheme="minorHAnsi"/>
          <w:b/>
          <w:sz w:val="20"/>
          <w:szCs w:val="20"/>
        </w:rPr>
        <w:t>”</w:t>
      </w:r>
    </w:p>
    <w:p w14:paraId="1FC0B2DD" w14:textId="7DAC8AD0" w:rsidR="00DE45EB" w:rsidRPr="00FA33A5" w:rsidRDefault="00DE45EB" w:rsidP="00360956">
      <w:pPr>
        <w:shd w:val="clear" w:color="auto" w:fill="DEEAF6" w:themeFill="accent5" w:themeFillTint="33"/>
        <w:spacing w:line="276" w:lineRule="auto"/>
        <w:rPr>
          <w:rFonts w:ascii="Calibri" w:hAnsi="Calibri" w:cs="Calibri"/>
          <w:b/>
          <w:bCs/>
          <w:sz w:val="20"/>
          <w:szCs w:val="20"/>
        </w:rPr>
      </w:pPr>
    </w:p>
    <w:p w14:paraId="0BBF34C8" w14:textId="77777777" w:rsidR="00F81C9B" w:rsidRPr="00FA33A5" w:rsidRDefault="00F81C9B" w:rsidP="000C25EB">
      <w:pPr>
        <w:pStyle w:val="Bezodstpw"/>
        <w:spacing w:line="276" w:lineRule="auto"/>
        <w:ind w:left="426"/>
        <w:jc w:val="both"/>
        <w:rPr>
          <w:rFonts w:ascii="Calibri" w:hAnsi="Calibri" w:cs="Calibri"/>
          <w:sz w:val="20"/>
          <w:szCs w:val="20"/>
        </w:rPr>
      </w:pPr>
    </w:p>
    <w:p w14:paraId="12D41D4B" w14:textId="7B7372FB" w:rsidR="002858C6" w:rsidRPr="00FA33A5" w:rsidRDefault="00F81C9B" w:rsidP="000C25EB">
      <w:pPr>
        <w:pStyle w:val="Bezodstpw"/>
        <w:spacing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>Z</w:t>
      </w:r>
      <w:r w:rsidR="00016153" w:rsidRPr="00FA33A5">
        <w:rPr>
          <w:rFonts w:ascii="Calibri" w:hAnsi="Calibri" w:cs="Calibri"/>
          <w:sz w:val="20"/>
          <w:szCs w:val="20"/>
        </w:rPr>
        <w:t xml:space="preserve">godnie z wymaganiami określonymi w specyfikacji warunków zamówienia dla tego </w:t>
      </w:r>
      <w:r w:rsidR="00AB0AE0" w:rsidRPr="00FA33A5">
        <w:rPr>
          <w:rFonts w:ascii="Calibri" w:hAnsi="Calibri" w:cs="Calibri"/>
          <w:sz w:val="20"/>
          <w:szCs w:val="20"/>
        </w:rPr>
        <w:t>postępowania składamy</w:t>
      </w:r>
      <w:r w:rsidR="00016153" w:rsidRPr="00FA33A5">
        <w:rPr>
          <w:rFonts w:ascii="Calibri" w:hAnsi="Calibri" w:cs="Calibri"/>
          <w:sz w:val="20"/>
          <w:szCs w:val="20"/>
        </w:rPr>
        <w:t xml:space="preserve"> niniejszą ofertę: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8634"/>
      </w:tblGrid>
      <w:tr w:rsidR="00A4340F" w:rsidRPr="00FA33A5" w14:paraId="083BA4D6" w14:textId="77777777" w:rsidTr="002238C6">
        <w:tc>
          <w:tcPr>
            <w:tcW w:w="8634" w:type="dxa"/>
          </w:tcPr>
          <w:p w14:paraId="732F6069" w14:textId="77777777" w:rsidR="00A4340F" w:rsidRDefault="00A4340F" w:rsidP="00CD64E9">
            <w:pPr>
              <w:pStyle w:val="NormalnyWeb"/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A33A5">
              <w:rPr>
                <w:rFonts w:ascii="Calibri" w:hAnsi="Calibri" w:cs="Calibri"/>
                <w:sz w:val="20"/>
                <w:szCs w:val="20"/>
              </w:rPr>
              <w:t>Za wykonanie przedmiotu zamówienia oferujemy cenę w kwocie łącznej brutto:</w:t>
            </w:r>
          </w:p>
          <w:p w14:paraId="3E0FA77F" w14:textId="491741AD" w:rsidR="00A4340F" w:rsidRDefault="00A4340F" w:rsidP="00A4340F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A33A5">
              <w:rPr>
                <w:rFonts w:ascii="Calibri" w:hAnsi="Calibri" w:cs="Calibri"/>
                <w:b/>
                <w:sz w:val="20"/>
                <w:szCs w:val="20"/>
              </w:rPr>
              <w:t>...................... złotych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, </w:t>
            </w:r>
            <w:r w:rsidRPr="00FA33A5">
              <w:rPr>
                <w:rFonts w:ascii="Calibri" w:hAnsi="Calibri" w:cs="Calibri"/>
                <w:sz w:val="20"/>
                <w:szCs w:val="20"/>
              </w:rPr>
              <w:t xml:space="preserve">w tym podatek </w:t>
            </w:r>
            <w:r w:rsidRPr="00ED6283">
              <w:rPr>
                <w:rFonts w:ascii="Calibri" w:hAnsi="Calibri" w:cs="Calibri"/>
                <w:b/>
                <w:bCs/>
                <w:sz w:val="20"/>
                <w:szCs w:val="20"/>
              </w:rPr>
              <w:t>VAT</w:t>
            </w:r>
            <w:r w:rsidR="0041389C" w:rsidRPr="00ED6283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…</w:t>
            </w:r>
            <w:r w:rsidR="00CC01EA" w:rsidRPr="00ED6283">
              <w:rPr>
                <w:rFonts w:ascii="Calibri" w:hAnsi="Calibri" w:cs="Calibri"/>
                <w:b/>
                <w:bCs/>
                <w:sz w:val="20"/>
                <w:szCs w:val="20"/>
              </w:rPr>
              <w:t>….</w:t>
            </w:r>
            <w:r w:rsidR="0041389C" w:rsidRPr="00ED6283">
              <w:rPr>
                <w:rFonts w:ascii="Calibri" w:hAnsi="Calibri" w:cs="Calibri"/>
                <w:b/>
                <w:bCs/>
                <w:sz w:val="20"/>
                <w:szCs w:val="20"/>
              </w:rPr>
              <w:t>…. %</w:t>
            </w:r>
            <w:r w:rsidR="00672EF2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/ zwolniony *</w:t>
            </w:r>
          </w:p>
          <w:p w14:paraId="77B6BAC2" w14:textId="77777777" w:rsidR="00641FA5" w:rsidRDefault="006558CC" w:rsidP="00641FA5">
            <w:pPr>
              <w:tabs>
                <w:tab w:val="left" w:pos="426"/>
              </w:tabs>
              <w:spacing w:before="120" w:line="36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W</w:t>
            </w:r>
            <w:r w:rsidR="00EA4043">
              <w:rPr>
                <w:rFonts w:ascii="Calibri" w:hAnsi="Calibri" w:cs="Calibri"/>
                <w:sz w:val="20"/>
                <w:szCs w:val="20"/>
              </w:rPr>
              <w:t>ynikającą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z poniższej kalkulacji:</w:t>
            </w:r>
          </w:p>
          <w:p w14:paraId="0EBAE1CC" w14:textId="1A422CA0" w:rsidR="006558CC" w:rsidRPr="00641FA5" w:rsidRDefault="006558CC" w:rsidP="00641FA5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41FA5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………… zł brutto za </w:t>
            </w:r>
            <w:r w:rsidR="00622AF6" w:rsidRPr="00641FA5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1 </w:t>
            </w:r>
            <w:r w:rsidR="00BA2A91" w:rsidRPr="00641FA5">
              <w:rPr>
                <w:rFonts w:ascii="Calibri" w:hAnsi="Calibri" w:cs="Calibri"/>
                <w:b/>
                <w:bCs/>
                <w:sz w:val="20"/>
                <w:szCs w:val="20"/>
              </w:rPr>
              <w:t>usługę</w:t>
            </w:r>
            <w:r w:rsidRPr="00641FA5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x </w:t>
            </w:r>
            <w:r w:rsidR="00D14C08" w:rsidRPr="00641FA5">
              <w:rPr>
                <w:rFonts w:ascii="Calibri" w:hAnsi="Calibri" w:cs="Calibri"/>
                <w:b/>
                <w:bCs/>
                <w:sz w:val="20"/>
                <w:szCs w:val="20"/>
              </w:rPr>
              <w:t>423</w:t>
            </w:r>
            <w:r w:rsidRPr="00641FA5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="00D14C08" w:rsidRPr="00641FA5">
              <w:rPr>
                <w:rFonts w:ascii="Calibri" w:hAnsi="Calibri" w:cs="Calibri"/>
                <w:b/>
                <w:bCs/>
                <w:sz w:val="20"/>
                <w:szCs w:val="20"/>
              </w:rPr>
              <w:t>usługi</w:t>
            </w:r>
            <w:r w:rsidRPr="00641FA5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="003665E7" w:rsidRPr="00641FA5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remontowo–sprzątające </w:t>
            </w:r>
            <w:r w:rsidR="00622AF6" w:rsidRPr="00641FA5">
              <w:rPr>
                <w:rFonts w:ascii="Calibri" w:hAnsi="Calibri" w:cs="Calibri"/>
                <w:b/>
                <w:bCs/>
                <w:sz w:val="20"/>
                <w:szCs w:val="20"/>
              </w:rPr>
              <w:t>= …………. złotych brutto łącznie</w:t>
            </w:r>
            <w:r w:rsidR="0041389C" w:rsidRPr="00641FA5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</w:p>
          <w:p w14:paraId="3727B381" w14:textId="77777777" w:rsidR="005A1A7F" w:rsidRDefault="005A1A7F" w:rsidP="00A4340F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12C2247F" w14:textId="28E01238" w:rsidR="00A4340F" w:rsidRPr="00641FA5" w:rsidRDefault="00A4340F" w:rsidP="00A4340F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</w:pPr>
            <w:r w:rsidRPr="00641FA5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 xml:space="preserve">Kryteria </w:t>
            </w:r>
            <w:proofErr w:type="spellStart"/>
            <w:r w:rsidRPr="00641FA5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>pozacenowe</w:t>
            </w:r>
            <w:proofErr w:type="spellEnd"/>
            <w:r w:rsidRPr="00641FA5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>:</w:t>
            </w:r>
          </w:p>
          <w:p w14:paraId="3CFECF50" w14:textId="77777777" w:rsidR="00A4340F" w:rsidRDefault="00A4340F" w:rsidP="00A4340F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2981DCF1" w14:textId="10F60FFC" w:rsidR="00476169" w:rsidRDefault="00A4340F" w:rsidP="00641FA5">
            <w:pPr>
              <w:pStyle w:val="Akapitzlist"/>
              <w:numPr>
                <w:ilvl w:val="0"/>
                <w:numId w:val="7"/>
              </w:numPr>
              <w:ind w:left="310" w:hanging="284"/>
              <w:jc w:val="both"/>
              <w:rPr>
                <w:b/>
                <w:bCs/>
                <w:sz w:val="20"/>
                <w:szCs w:val="20"/>
              </w:rPr>
            </w:pPr>
            <w:r w:rsidRPr="007C334A">
              <w:rPr>
                <w:b/>
                <w:bCs/>
                <w:sz w:val="20"/>
                <w:szCs w:val="20"/>
              </w:rPr>
              <w:t>Klauzula społeczna</w:t>
            </w:r>
            <w:r w:rsidR="00476169">
              <w:rPr>
                <w:b/>
                <w:bCs/>
                <w:sz w:val="20"/>
                <w:szCs w:val="20"/>
              </w:rPr>
              <w:t>.</w:t>
            </w:r>
          </w:p>
          <w:p w14:paraId="16640C3A" w14:textId="25435A80" w:rsidR="00A4340F" w:rsidRPr="007C334A" w:rsidRDefault="00476169" w:rsidP="00641FA5">
            <w:pPr>
              <w:pStyle w:val="Akapitzlist"/>
              <w:ind w:left="31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</w:t>
            </w:r>
            <w:r w:rsidR="00A4340F" w:rsidRPr="007C334A">
              <w:rPr>
                <w:b/>
                <w:bCs/>
                <w:sz w:val="20"/>
                <w:szCs w:val="20"/>
              </w:rPr>
              <w:t>eklarujemy zatrudnienie lub oddelegowanie osoby już zatrudnionej u Wykonawcy, do bezpośredniej realizacji zamówienia 1 osoby z grupy osób wymienionej w rozdziale XIX ust. 2 pkt 3 lit. a-f SWZ:</w:t>
            </w:r>
          </w:p>
          <w:p w14:paraId="33320C77" w14:textId="77777777" w:rsidR="00D77BDD" w:rsidRDefault="00A4340F" w:rsidP="00641FA5">
            <w:pPr>
              <w:ind w:left="426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FA33A5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TAK / NIE </w:t>
            </w:r>
            <w:r w:rsidR="00476169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- </w:t>
            </w:r>
            <w:r w:rsidRPr="00FA33A5">
              <w:rPr>
                <w:rFonts w:ascii="Calibri" w:hAnsi="Calibri" w:cs="Calibri"/>
                <w:b/>
                <w:bCs/>
                <w:sz w:val="20"/>
                <w:szCs w:val="20"/>
              </w:rPr>
              <w:t>(skreślić niewłaściwe)</w:t>
            </w:r>
          </w:p>
          <w:p w14:paraId="60D1424A" w14:textId="77777777" w:rsidR="00D77BDD" w:rsidRDefault="00D77BDD" w:rsidP="00641FA5">
            <w:pPr>
              <w:ind w:left="426"/>
              <w:jc w:val="both"/>
              <w:rPr>
                <w:sz w:val="20"/>
                <w:szCs w:val="20"/>
              </w:rPr>
            </w:pPr>
          </w:p>
          <w:p w14:paraId="4DD669BA" w14:textId="2D926168" w:rsidR="00A4340F" w:rsidRPr="00EA233B" w:rsidRDefault="00D77BDD" w:rsidP="00641FA5">
            <w:pPr>
              <w:ind w:left="310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A233B">
              <w:rPr>
                <w:rFonts w:ascii="Calibri" w:hAnsi="Calibri" w:cs="Calibri"/>
                <w:sz w:val="20"/>
                <w:szCs w:val="20"/>
              </w:rPr>
              <w:t>W</w:t>
            </w:r>
            <w:r w:rsidR="00A4340F" w:rsidRPr="00EA233B">
              <w:rPr>
                <w:rFonts w:ascii="Calibri" w:hAnsi="Calibri" w:cs="Calibri"/>
                <w:sz w:val="20"/>
                <w:szCs w:val="20"/>
              </w:rPr>
              <w:t xml:space="preserve"> przypadku braku skreślenia, Zamawiający przyzna 0 pkt</w:t>
            </w:r>
            <w:r w:rsidR="00EA233B">
              <w:rPr>
                <w:rFonts w:ascii="Calibri" w:hAnsi="Calibri" w:cs="Calibri"/>
                <w:sz w:val="20"/>
                <w:szCs w:val="20"/>
              </w:rPr>
              <w:t xml:space="preserve"> i przyjmie, że Wykonawca nie deklaruje </w:t>
            </w:r>
            <w:r w:rsidR="00641FA5">
              <w:rPr>
                <w:rFonts w:ascii="Calibri" w:hAnsi="Calibri" w:cs="Calibri"/>
                <w:sz w:val="20"/>
                <w:szCs w:val="20"/>
              </w:rPr>
              <w:t xml:space="preserve">spełnienia klauzuli społecznej. </w:t>
            </w:r>
          </w:p>
          <w:p w14:paraId="128BFEE4" w14:textId="77777777" w:rsidR="007C334A" w:rsidRDefault="007C334A" w:rsidP="007C334A">
            <w:pPr>
              <w:widowControl w:val="0"/>
              <w:suppressAutoHyphens/>
              <w:autoSpaceDN w:val="0"/>
              <w:contextualSpacing/>
              <w:rPr>
                <w:rFonts w:eastAsia="Calibri" w:cstheme="minorHAnsi"/>
                <w:bCs/>
                <w:iCs/>
                <w:kern w:val="3"/>
                <w:sz w:val="20"/>
                <w:szCs w:val="20"/>
              </w:rPr>
            </w:pPr>
          </w:p>
          <w:p w14:paraId="7ED9B100" w14:textId="000AEA9B" w:rsidR="007C334A" w:rsidRPr="007C334A" w:rsidRDefault="007C334A" w:rsidP="00D73903">
            <w:pPr>
              <w:pStyle w:val="Akapitzlist"/>
              <w:widowControl w:val="0"/>
              <w:numPr>
                <w:ilvl w:val="0"/>
                <w:numId w:val="7"/>
              </w:numPr>
              <w:suppressAutoHyphens/>
              <w:autoSpaceDN w:val="0"/>
              <w:ind w:left="311" w:hanging="284"/>
              <w:contextualSpacing/>
              <w:rPr>
                <w:rFonts w:eastAsia="Calibri" w:cstheme="minorHAnsi"/>
                <w:b/>
                <w:iCs/>
                <w:kern w:val="3"/>
                <w:sz w:val="20"/>
                <w:szCs w:val="20"/>
              </w:rPr>
            </w:pPr>
            <w:r w:rsidRPr="007C334A">
              <w:rPr>
                <w:rFonts w:eastAsia="Calibri" w:cstheme="minorHAnsi"/>
                <w:b/>
                <w:iCs/>
                <w:kern w:val="3"/>
                <w:sz w:val="20"/>
                <w:szCs w:val="20"/>
              </w:rPr>
              <w:t>Termin realizacji usługi.</w:t>
            </w:r>
          </w:p>
          <w:p w14:paraId="2C50FCAF" w14:textId="77777777" w:rsidR="007C334A" w:rsidRDefault="007C334A" w:rsidP="007C334A">
            <w:pPr>
              <w:pStyle w:val="Akapitzlist"/>
              <w:widowControl w:val="0"/>
              <w:suppressAutoHyphens/>
              <w:autoSpaceDN w:val="0"/>
              <w:ind w:left="310"/>
              <w:contextualSpacing/>
              <w:rPr>
                <w:rFonts w:eastAsia="Calibri" w:cstheme="minorHAnsi"/>
                <w:bCs/>
                <w:iCs/>
                <w:kern w:val="3"/>
                <w:sz w:val="20"/>
                <w:szCs w:val="20"/>
              </w:rPr>
            </w:pPr>
          </w:p>
          <w:p w14:paraId="2EC88D32" w14:textId="39FF4D89" w:rsidR="007C334A" w:rsidRDefault="007C334A" w:rsidP="007C334A">
            <w:pPr>
              <w:pStyle w:val="Akapitzlist"/>
              <w:widowControl w:val="0"/>
              <w:suppressAutoHyphens/>
              <w:autoSpaceDN w:val="0"/>
              <w:ind w:left="310"/>
              <w:contextualSpacing/>
              <w:rPr>
                <w:rFonts w:eastAsia="Calibri" w:cstheme="minorHAnsi"/>
                <w:b/>
                <w:iCs/>
                <w:kern w:val="3"/>
                <w:sz w:val="20"/>
                <w:szCs w:val="20"/>
              </w:rPr>
            </w:pPr>
            <w:r w:rsidRPr="007C334A">
              <w:rPr>
                <w:rFonts w:eastAsia="Calibri" w:cstheme="minorHAnsi"/>
                <w:b/>
                <w:iCs/>
                <w:kern w:val="3"/>
                <w:sz w:val="20"/>
                <w:szCs w:val="20"/>
              </w:rPr>
              <w:t xml:space="preserve">Oferujemy realizację jednej usługi obejmującej łącznie 12 godzin świadczenia usługi w terminie </w:t>
            </w:r>
          </w:p>
          <w:p w14:paraId="6DAC3016" w14:textId="77777777" w:rsidR="00476169" w:rsidRDefault="00476169" w:rsidP="007C334A">
            <w:pPr>
              <w:pStyle w:val="Akapitzlist"/>
              <w:widowControl w:val="0"/>
              <w:suppressAutoHyphens/>
              <w:autoSpaceDN w:val="0"/>
              <w:ind w:left="310"/>
              <w:contextualSpacing/>
              <w:rPr>
                <w:rFonts w:eastAsia="Calibri" w:cstheme="minorHAnsi"/>
                <w:b/>
                <w:iCs/>
                <w:kern w:val="3"/>
                <w:sz w:val="20"/>
                <w:szCs w:val="20"/>
              </w:rPr>
            </w:pPr>
          </w:p>
          <w:p w14:paraId="6461140C" w14:textId="7701C778" w:rsidR="007C334A" w:rsidRDefault="00476169" w:rsidP="00476169">
            <w:pPr>
              <w:pStyle w:val="Akapitzlist"/>
              <w:widowControl w:val="0"/>
              <w:suppressAutoHyphens/>
              <w:autoSpaceDN w:val="0"/>
              <w:ind w:left="310"/>
              <w:contextualSpacing/>
              <w:jc w:val="center"/>
              <w:rPr>
                <w:rFonts w:eastAsia="Calibri" w:cstheme="minorHAnsi"/>
                <w:b/>
                <w:iCs/>
                <w:kern w:val="3"/>
                <w:sz w:val="20"/>
                <w:szCs w:val="20"/>
              </w:rPr>
            </w:pPr>
            <w:r>
              <w:rPr>
                <w:rFonts w:eastAsia="Calibri" w:cstheme="minorHAnsi"/>
                <w:b/>
                <w:iCs/>
                <w:kern w:val="3"/>
                <w:sz w:val="20"/>
                <w:szCs w:val="20"/>
              </w:rPr>
              <w:t xml:space="preserve">2 (dwóch) / 3 (trzech) - </w:t>
            </w:r>
            <w:r w:rsidRPr="00FA33A5">
              <w:rPr>
                <w:b/>
                <w:bCs/>
                <w:sz w:val="20"/>
                <w:szCs w:val="20"/>
              </w:rPr>
              <w:t>(skreślić niewłaściwe)</w:t>
            </w:r>
          </w:p>
          <w:p w14:paraId="656F85F3" w14:textId="77777777" w:rsidR="00476169" w:rsidRPr="00476169" w:rsidRDefault="00476169" w:rsidP="00476169">
            <w:pPr>
              <w:pStyle w:val="Akapitzlist"/>
              <w:widowControl w:val="0"/>
              <w:suppressAutoHyphens/>
              <w:autoSpaceDN w:val="0"/>
              <w:ind w:left="310"/>
              <w:contextualSpacing/>
              <w:jc w:val="center"/>
              <w:rPr>
                <w:rFonts w:eastAsia="Calibri" w:cstheme="minorHAnsi"/>
                <w:b/>
                <w:iCs/>
                <w:kern w:val="3"/>
                <w:sz w:val="20"/>
                <w:szCs w:val="20"/>
              </w:rPr>
            </w:pPr>
          </w:p>
          <w:p w14:paraId="3EEF1E96" w14:textId="74279D40" w:rsidR="007C334A" w:rsidRPr="007C334A" w:rsidRDefault="007C334A" w:rsidP="007C334A">
            <w:pPr>
              <w:pStyle w:val="Akapitzlist"/>
              <w:widowControl w:val="0"/>
              <w:suppressAutoHyphens/>
              <w:autoSpaceDN w:val="0"/>
              <w:ind w:left="310"/>
              <w:contextualSpacing/>
              <w:rPr>
                <w:rFonts w:eastAsia="Calibri" w:cstheme="minorHAnsi"/>
                <w:b/>
                <w:iCs/>
                <w:kern w:val="3"/>
                <w:sz w:val="20"/>
                <w:szCs w:val="20"/>
              </w:rPr>
            </w:pPr>
            <w:r w:rsidRPr="007C334A">
              <w:rPr>
                <w:rFonts w:eastAsia="Calibri" w:cstheme="minorHAnsi"/>
                <w:b/>
                <w:iCs/>
                <w:kern w:val="3"/>
                <w:sz w:val="20"/>
                <w:szCs w:val="20"/>
              </w:rPr>
              <w:t>dni roboczych od dnia rozpoczęcia realizacji danej usługi.</w:t>
            </w:r>
          </w:p>
          <w:p w14:paraId="092F0D5C" w14:textId="77777777" w:rsidR="007C334A" w:rsidRDefault="007C334A" w:rsidP="007C334A">
            <w:pPr>
              <w:pStyle w:val="Akapitzlist"/>
              <w:widowControl w:val="0"/>
              <w:suppressAutoHyphens/>
              <w:autoSpaceDN w:val="0"/>
              <w:ind w:left="310"/>
              <w:contextualSpacing/>
              <w:rPr>
                <w:rFonts w:eastAsia="Calibri" w:cstheme="minorHAnsi"/>
                <w:bCs/>
                <w:iCs/>
                <w:kern w:val="3"/>
                <w:sz w:val="20"/>
                <w:szCs w:val="20"/>
              </w:rPr>
            </w:pPr>
          </w:p>
          <w:p w14:paraId="4ED97A74" w14:textId="1E2521F6" w:rsidR="007F0C30" w:rsidRPr="007C334A" w:rsidRDefault="007C334A" w:rsidP="00641FA5">
            <w:pPr>
              <w:pStyle w:val="Akapitzlist"/>
              <w:widowControl w:val="0"/>
              <w:suppressAutoHyphens/>
              <w:autoSpaceDN w:val="0"/>
              <w:ind w:left="310"/>
              <w:contextualSpacing/>
              <w:jc w:val="both"/>
              <w:rPr>
                <w:rFonts w:eastAsia="Calibri" w:cstheme="minorHAnsi"/>
                <w:bCs/>
                <w:iCs/>
                <w:kern w:val="3"/>
                <w:sz w:val="20"/>
                <w:szCs w:val="20"/>
              </w:rPr>
            </w:pPr>
            <w:r w:rsidRPr="007C334A">
              <w:rPr>
                <w:rFonts w:eastAsia="Calibri" w:cstheme="minorHAnsi"/>
                <w:bCs/>
                <w:iCs/>
                <w:kern w:val="3"/>
                <w:sz w:val="20"/>
                <w:szCs w:val="20"/>
              </w:rPr>
              <w:t xml:space="preserve">W przypadku </w:t>
            </w:r>
            <w:r w:rsidR="00476169">
              <w:rPr>
                <w:rFonts w:eastAsia="Calibri" w:cstheme="minorHAnsi"/>
                <w:bCs/>
                <w:iCs/>
                <w:kern w:val="3"/>
                <w:sz w:val="20"/>
                <w:szCs w:val="20"/>
              </w:rPr>
              <w:t>braku skreślenia</w:t>
            </w:r>
            <w:r w:rsidRPr="007C334A">
              <w:rPr>
                <w:rFonts w:eastAsia="Calibri" w:cstheme="minorHAnsi"/>
                <w:bCs/>
                <w:iCs/>
                <w:kern w:val="3"/>
                <w:sz w:val="20"/>
                <w:szCs w:val="20"/>
              </w:rPr>
              <w:t xml:space="preserve"> Zamawiający </w:t>
            </w:r>
            <w:r w:rsidR="00D77BDD">
              <w:rPr>
                <w:rFonts w:eastAsia="Calibri" w:cstheme="minorHAnsi"/>
                <w:bCs/>
                <w:iCs/>
                <w:kern w:val="3"/>
                <w:sz w:val="20"/>
                <w:szCs w:val="20"/>
              </w:rPr>
              <w:t xml:space="preserve">przyzna 0 pkt i </w:t>
            </w:r>
            <w:r w:rsidRPr="007C334A">
              <w:rPr>
                <w:rFonts w:eastAsia="Calibri" w:cstheme="minorHAnsi"/>
                <w:bCs/>
                <w:iCs/>
                <w:kern w:val="3"/>
                <w:sz w:val="20"/>
                <w:szCs w:val="20"/>
              </w:rPr>
              <w:t>przyjmie, że Wykonawca oferuje realizację usługi w terminie 3 dni roboczych.</w:t>
            </w:r>
          </w:p>
        </w:tc>
      </w:tr>
    </w:tbl>
    <w:p w14:paraId="1035C761" w14:textId="77777777" w:rsidR="00CD64E9" w:rsidRDefault="00CD64E9" w:rsidP="00956C71">
      <w:pPr>
        <w:tabs>
          <w:tab w:val="left" w:pos="426"/>
        </w:tabs>
        <w:spacing w:line="276" w:lineRule="auto"/>
        <w:ind w:left="426"/>
        <w:jc w:val="both"/>
        <w:rPr>
          <w:rFonts w:ascii="Calibri" w:hAnsi="Calibri" w:cs="Calibri"/>
          <w:b/>
          <w:sz w:val="20"/>
          <w:szCs w:val="20"/>
        </w:rPr>
      </w:pPr>
    </w:p>
    <w:p w14:paraId="438F3E4B" w14:textId="60AAB6DB" w:rsidR="00956C71" w:rsidRPr="00956C71" w:rsidRDefault="00956C71" w:rsidP="00956C71">
      <w:pPr>
        <w:tabs>
          <w:tab w:val="left" w:pos="426"/>
        </w:tabs>
        <w:spacing w:line="276" w:lineRule="auto"/>
        <w:ind w:left="426"/>
        <w:jc w:val="both"/>
        <w:rPr>
          <w:rFonts w:ascii="Calibri" w:hAnsi="Calibri" w:cs="Calibri"/>
          <w:b/>
          <w:sz w:val="20"/>
          <w:szCs w:val="20"/>
        </w:rPr>
      </w:pPr>
      <w:r w:rsidRPr="00956C71">
        <w:rPr>
          <w:rFonts w:ascii="Calibri" w:hAnsi="Calibri" w:cs="Calibri"/>
          <w:b/>
          <w:sz w:val="20"/>
          <w:szCs w:val="20"/>
        </w:rPr>
        <w:lastRenderedPageBreak/>
        <w:t>UWAGA!</w:t>
      </w:r>
    </w:p>
    <w:p w14:paraId="6955AB78" w14:textId="77777777" w:rsidR="00956C71" w:rsidRPr="00956C71" w:rsidRDefault="00956C71" w:rsidP="00956C71">
      <w:pPr>
        <w:tabs>
          <w:tab w:val="left" w:pos="426"/>
        </w:tabs>
        <w:spacing w:line="276" w:lineRule="auto"/>
        <w:ind w:left="426"/>
        <w:jc w:val="both"/>
        <w:rPr>
          <w:rFonts w:ascii="Calibri" w:hAnsi="Calibri" w:cs="Calibri"/>
          <w:b/>
          <w:sz w:val="20"/>
          <w:szCs w:val="20"/>
        </w:rPr>
      </w:pPr>
      <w:r w:rsidRPr="00956C71">
        <w:rPr>
          <w:rFonts w:ascii="Calibri" w:hAnsi="Calibri" w:cs="Calibri"/>
          <w:b/>
          <w:sz w:val="20"/>
          <w:szCs w:val="20"/>
        </w:rPr>
        <w:t>W rozdziale XV ust. 3 SWZ Zamawiający wymaga złożenia wraz z ofertą informacji o powstaniu u zamawiającego obowiązku podatkowego zgodnie z przepisami o podatku od towarów i usług (VAT) wskazując nazwę (rodzaj) towaru lub usługi, których dostawa lub świadczenie będzie prowadzić do jego powstania, oraz wskazując ich wartość bez kwoty podatku.</w:t>
      </w:r>
    </w:p>
    <w:p w14:paraId="6F6C667B" w14:textId="446E0BA2" w:rsidR="00956C71" w:rsidRPr="00FA33A5" w:rsidRDefault="00956C71" w:rsidP="00956C71">
      <w:pPr>
        <w:tabs>
          <w:tab w:val="left" w:pos="426"/>
        </w:tabs>
        <w:spacing w:line="276" w:lineRule="auto"/>
        <w:ind w:left="426"/>
        <w:jc w:val="both"/>
        <w:rPr>
          <w:rFonts w:ascii="Calibri" w:hAnsi="Calibri" w:cs="Calibri"/>
          <w:b/>
          <w:sz w:val="20"/>
          <w:szCs w:val="20"/>
        </w:rPr>
      </w:pPr>
      <w:r w:rsidRPr="00956C71">
        <w:rPr>
          <w:rFonts w:ascii="Calibri" w:hAnsi="Calibri" w:cs="Calibri"/>
          <w:b/>
          <w:sz w:val="20"/>
          <w:szCs w:val="20"/>
        </w:rPr>
        <w:t>Niezłożenie przez Wykonawcę informacji będzie oznaczało, że taki obowiązek nie powstaje</w:t>
      </w:r>
      <w:r>
        <w:rPr>
          <w:rFonts w:ascii="Calibri" w:hAnsi="Calibri" w:cs="Calibri"/>
          <w:b/>
          <w:sz w:val="20"/>
          <w:szCs w:val="20"/>
        </w:rPr>
        <w:t>.</w:t>
      </w:r>
    </w:p>
    <w:p w14:paraId="264BD2FF" w14:textId="77777777" w:rsidR="00016153" w:rsidRPr="00FA33A5" w:rsidRDefault="00016153" w:rsidP="0013113B">
      <w:pPr>
        <w:numPr>
          <w:ilvl w:val="0"/>
          <w:numId w:val="2"/>
        </w:numPr>
        <w:tabs>
          <w:tab w:val="left" w:pos="426"/>
        </w:tabs>
        <w:spacing w:before="120" w:line="276" w:lineRule="auto"/>
        <w:ind w:left="426" w:hanging="426"/>
        <w:jc w:val="both"/>
        <w:rPr>
          <w:rFonts w:ascii="Calibri" w:hAnsi="Calibri" w:cs="Calibri"/>
          <w:sz w:val="20"/>
          <w:szCs w:val="20"/>
          <w:u w:val="single"/>
        </w:rPr>
      </w:pPr>
      <w:r w:rsidRPr="00FA33A5">
        <w:rPr>
          <w:rFonts w:ascii="Calibri" w:hAnsi="Calibri" w:cs="Calibri"/>
          <w:b/>
          <w:sz w:val="20"/>
          <w:szCs w:val="20"/>
          <w:u w:val="single"/>
        </w:rPr>
        <w:t>Dane dotyczące Wykonawcy:</w:t>
      </w:r>
    </w:p>
    <w:p w14:paraId="45EA42BA" w14:textId="77777777" w:rsidR="00016153" w:rsidRPr="00FA33A5" w:rsidRDefault="00016153" w:rsidP="00193488">
      <w:pPr>
        <w:tabs>
          <w:tab w:val="left" w:pos="1560"/>
        </w:tabs>
        <w:spacing w:after="120" w:line="276" w:lineRule="auto"/>
        <w:ind w:left="426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 xml:space="preserve">Imię Nazwisko osoby (osób) upoważnionych do podpisania umowy: </w:t>
      </w:r>
    </w:p>
    <w:p w14:paraId="470EABFE" w14:textId="77777777" w:rsidR="00016153" w:rsidRPr="00FA33A5" w:rsidRDefault="00016153" w:rsidP="00193488">
      <w:pPr>
        <w:tabs>
          <w:tab w:val="left" w:pos="1560"/>
        </w:tabs>
        <w:spacing w:after="120" w:line="276" w:lineRule="auto"/>
        <w:ind w:left="426"/>
        <w:rPr>
          <w:rFonts w:ascii="Calibri" w:hAnsi="Calibri" w:cs="Calibri"/>
          <w:sz w:val="20"/>
          <w:szCs w:val="20"/>
          <w:lang w:val="de-DE"/>
        </w:rPr>
      </w:pPr>
      <w:r w:rsidRPr="00FA33A5">
        <w:rPr>
          <w:rFonts w:ascii="Calibri" w:hAnsi="Calibri" w:cs="Calibri"/>
          <w:sz w:val="20"/>
          <w:szCs w:val="20"/>
          <w:lang w:val="de-DE"/>
        </w:rPr>
        <w:t>……………………………………………………………………………………………………………………………………………………</w:t>
      </w:r>
    </w:p>
    <w:p w14:paraId="18E9019F" w14:textId="68DE6AB2" w:rsidR="00016153" w:rsidRPr="00FA33A5" w:rsidRDefault="00016153" w:rsidP="00193488">
      <w:pPr>
        <w:tabs>
          <w:tab w:val="left" w:pos="1560"/>
        </w:tabs>
        <w:spacing w:after="120" w:line="276" w:lineRule="auto"/>
        <w:ind w:left="426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 xml:space="preserve">Numer </w:t>
      </w:r>
      <w:r w:rsidR="0096379F" w:rsidRPr="00FA33A5">
        <w:rPr>
          <w:rFonts w:ascii="Calibri" w:hAnsi="Calibri" w:cs="Calibri"/>
          <w:sz w:val="20"/>
          <w:szCs w:val="20"/>
        </w:rPr>
        <w:t xml:space="preserve">telefonu: </w:t>
      </w:r>
      <w:r w:rsidR="0096379F" w:rsidRPr="00FA33A5">
        <w:rPr>
          <w:rFonts w:ascii="Calibri" w:hAnsi="Calibri" w:cs="Calibri"/>
          <w:sz w:val="20"/>
          <w:szCs w:val="20"/>
        </w:rPr>
        <w:tab/>
        <w:t>.…</w:t>
      </w:r>
      <w:r w:rsidRPr="00FA33A5">
        <w:rPr>
          <w:rFonts w:ascii="Calibri" w:hAnsi="Calibri" w:cs="Calibri"/>
          <w:sz w:val="20"/>
          <w:szCs w:val="20"/>
        </w:rPr>
        <w:t>/ ……………………</w:t>
      </w:r>
    </w:p>
    <w:p w14:paraId="3AA8C094" w14:textId="77777777" w:rsidR="00016153" w:rsidRPr="00FA33A5" w:rsidRDefault="00016153" w:rsidP="00193488">
      <w:pPr>
        <w:tabs>
          <w:tab w:val="left" w:pos="1560"/>
        </w:tabs>
        <w:spacing w:after="120" w:line="276" w:lineRule="auto"/>
        <w:ind w:left="426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>Numer REGON:</w:t>
      </w:r>
      <w:r w:rsidRPr="00FA33A5">
        <w:rPr>
          <w:rFonts w:ascii="Calibri" w:hAnsi="Calibri" w:cs="Calibri"/>
          <w:sz w:val="20"/>
          <w:szCs w:val="20"/>
        </w:rPr>
        <w:tab/>
        <w:t>..........................................   Numer NIP: ..........................................</w:t>
      </w:r>
    </w:p>
    <w:p w14:paraId="600EBC29" w14:textId="4BC62EAF" w:rsidR="00222248" w:rsidRPr="00193488" w:rsidRDefault="00016153" w:rsidP="00193488">
      <w:pPr>
        <w:tabs>
          <w:tab w:val="left" w:pos="1560"/>
        </w:tabs>
        <w:spacing w:after="60" w:line="276" w:lineRule="auto"/>
        <w:ind w:left="426"/>
        <w:rPr>
          <w:rFonts w:ascii="Calibri" w:hAnsi="Calibri" w:cs="Calibri"/>
          <w:sz w:val="20"/>
          <w:szCs w:val="20"/>
        </w:rPr>
      </w:pPr>
      <w:r w:rsidRPr="00193488">
        <w:rPr>
          <w:rFonts w:ascii="Calibri" w:hAnsi="Calibri" w:cs="Calibri"/>
          <w:sz w:val="20"/>
          <w:szCs w:val="20"/>
        </w:rPr>
        <w:t>Adres kontaktowy e</w:t>
      </w:r>
      <w:r w:rsidR="00F30C2A" w:rsidRPr="00193488">
        <w:rPr>
          <w:rFonts w:ascii="Calibri" w:hAnsi="Calibri" w:cs="Calibri"/>
          <w:sz w:val="20"/>
          <w:szCs w:val="20"/>
        </w:rPr>
        <w:t>-</w:t>
      </w:r>
      <w:r w:rsidRPr="00193488">
        <w:rPr>
          <w:rFonts w:ascii="Calibri" w:hAnsi="Calibri" w:cs="Calibri"/>
          <w:sz w:val="20"/>
          <w:szCs w:val="20"/>
        </w:rPr>
        <w:t>mail: ……………………………………………………………</w:t>
      </w:r>
    </w:p>
    <w:p w14:paraId="6E69CF6D" w14:textId="77777777" w:rsidR="006A798D" w:rsidRPr="00FA33A5" w:rsidRDefault="006A798D" w:rsidP="00BA0FBA">
      <w:pPr>
        <w:spacing w:after="60" w:line="276" w:lineRule="auto"/>
        <w:ind w:left="426"/>
        <w:jc w:val="both"/>
        <w:rPr>
          <w:rFonts w:ascii="Calibri" w:hAnsi="Calibri" w:cs="Calibri"/>
          <w:b/>
          <w:sz w:val="20"/>
          <w:szCs w:val="20"/>
        </w:rPr>
      </w:pPr>
    </w:p>
    <w:p w14:paraId="568E8E48" w14:textId="252A79EC" w:rsidR="00964FD5" w:rsidRPr="00FA33A5" w:rsidRDefault="00964FD5" w:rsidP="0013113B">
      <w:pPr>
        <w:numPr>
          <w:ilvl w:val="0"/>
          <w:numId w:val="2"/>
        </w:numPr>
        <w:spacing w:after="60" w:line="276" w:lineRule="auto"/>
        <w:ind w:left="426" w:hanging="426"/>
        <w:jc w:val="both"/>
        <w:rPr>
          <w:rFonts w:ascii="Calibri" w:hAnsi="Calibri" w:cs="Calibri"/>
          <w:b/>
          <w:sz w:val="20"/>
          <w:szCs w:val="20"/>
        </w:rPr>
      </w:pPr>
      <w:r w:rsidRPr="00FA33A5">
        <w:rPr>
          <w:rFonts w:ascii="Calibri" w:hAnsi="Calibri" w:cs="Calibri"/>
          <w:snapToGrid w:val="0"/>
          <w:sz w:val="20"/>
          <w:szCs w:val="20"/>
        </w:rPr>
        <w:t xml:space="preserve">Termin wykonania zamówienia zgodnie z zapisami </w:t>
      </w:r>
      <w:r w:rsidR="00307E4B" w:rsidRPr="00FA33A5">
        <w:rPr>
          <w:rFonts w:ascii="Calibri" w:hAnsi="Calibri" w:cs="Calibri"/>
          <w:snapToGrid w:val="0"/>
          <w:sz w:val="20"/>
          <w:szCs w:val="20"/>
        </w:rPr>
        <w:t>rozdziału VII ust. 1 SWZ</w:t>
      </w:r>
      <w:r w:rsidRPr="00FA33A5">
        <w:rPr>
          <w:rFonts w:ascii="Calibri" w:eastAsia="Times-Roman" w:hAnsi="Calibri" w:cs="Calibri"/>
          <w:b/>
          <w:sz w:val="20"/>
          <w:szCs w:val="20"/>
        </w:rPr>
        <w:t>.</w:t>
      </w:r>
    </w:p>
    <w:p w14:paraId="35F54C81" w14:textId="69941605" w:rsidR="00016153" w:rsidRPr="00FA33A5" w:rsidRDefault="00016153" w:rsidP="0013113B">
      <w:pPr>
        <w:numPr>
          <w:ilvl w:val="0"/>
          <w:numId w:val="2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napToGrid w:val="0"/>
          <w:sz w:val="20"/>
          <w:szCs w:val="20"/>
        </w:rPr>
        <w:t xml:space="preserve">Warunki płatności </w:t>
      </w:r>
      <w:r w:rsidRPr="00FA33A5">
        <w:rPr>
          <w:rFonts w:ascii="Calibri" w:hAnsi="Calibri" w:cs="Calibri"/>
          <w:sz w:val="20"/>
          <w:szCs w:val="20"/>
        </w:rPr>
        <w:t>będą zgodne z</w:t>
      </w:r>
      <w:r w:rsidR="007E4294" w:rsidRPr="00FA33A5">
        <w:rPr>
          <w:rFonts w:ascii="Calibri" w:hAnsi="Calibri" w:cs="Calibri"/>
          <w:sz w:val="20"/>
          <w:szCs w:val="20"/>
        </w:rPr>
        <w:t>e</w:t>
      </w:r>
      <w:r w:rsidRPr="00FA33A5">
        <w:rPr>
          <w:rFonts w:ascii="Calibri" w:hAnsi="Calibri" w:cs="Calibri"/>
          <w:sz w:val="20"/>
          <w:szCs w:val="20"/>
        </w:rPr>
        <w:t xml:space="preserve"> wzorem umowy będącym załącznikiem do SWZ.</w:t>
      </w:r>
    </w:p>
    <w:p w14:paraId="1E84BD5E" w14:textId="48FE9DA4" w:rsidR="00016153" w:rsidRPr="00FA33A5" w:rsidRDefault="00016153" w:rsidP="0013113B">
      <w:pPr>
        <w:numPr>
          <w:ilvl w:val="0"/>
          <w:numId w:val="2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>Oświadczamy, że zapoznaliśmy się ze specyfikacją warunków zamówienia, w tym z</w:t>
      </w:r>
      <w:r w:rsidR="007E4294" w:rsidRPr="00FA33A5">
        <w:rPr>
          <w:rFonts w:ascii="Calibri" w:hAnsi="Calibri" w:cs="Calibri"/>
          <w:sz w:val="20"/>
          <w:szCs w:val="20"/>
        </w:rPr>
        <w:t>e</w:t>
      </w:r>
      <w:r w:rsidRPr="00FA33A5">
        <w:rPr>
          <w:rFonts w:ascii="Calibri" w:hAnsi="Calibri" w:cs="Calibri"/>
          <w:sz w:val="20"/>
          <w:szCs w:val="20"/>
        </w:rPr>
        <w:t xml:space="preserve"> wzorem umowy w sprawie zamówienia publicznego i uzyskaliśmy wszelkie informacje niezbędne do przygotowania niniejszej oferty. Przedstawione w specyfikacji warunków zamówienia warunki zawarcia umowy oraz wzór umowy zostały przez nas zaakceptowane.</w:t>
      </w:r>
    </w:p>
    <w:p w14:paraId="65618415" w14:textId="711D9C00" w:rsidR="00016153" w:rsidRPr="00FA33A5" w:rsidRDefault="00016153" w:rsidP="0013113B">
      <w:pPr>
        <w:numPr>
          <w:ilvl w:val="0"/>
          <w:numId w:val="2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>Oświadczamy, że uważamy się za związanych niniejszą ofertą przez czas wskazany w specyfikacji warunków zamówienia.</w:t>
      </w:r>
    </w:p>
    <w:p w14:paraId="6914F7A9" w14:textId="77777777" w:rsidR="00795888" w:rsidRPr="00FA33A5" w:rsidRDefault="00795888" w:rsidP="0013113B">
      <w:pPr>
        <w:numPr>
          <w:ilvl w:val="0"/>
          <w:numId w:val="2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>Oświadczam, że wypełniłem obowiązki informacyjne przewidziane w art. 13 lub art. 14 RODO</w:t>
      </w:r>
      <w:r w:rsidRPr="00FA33A5">
        <w:rPr>
          <w:rFonts w:ascii="Calibri" w:hAnsi="Calibri" w:cs="Calibri"/>
          <w:sz w:val="20"/>
          <w:szCs w:val="20"/>
          <w:vertAlign w:val="superscript"/>
        </w:rPr>
        <w:t>1)</w:t>
      </w:r>
      <w:r w:rsidRPr="00FA33A5">
        <w:rPr>
          <w:rFonts w:ascii="Calibri" w:hAnsi="Calibri" w:cs="Calibri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288AD4D9" w14:textId="21DD74F8" w:rsidR="000636EC" w:rsidRPr="00FA33A5" w:rsidRDefault="00016153" w:rsidP="0013113B">
      <w:pPr>
        <w:numPr>
          <w:ilvl w:val="0"/>
          <w:numId w:val="2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z w:val="20"/>
          <w:szCs w:val="20"/>
        </w:rPr>
        <w:t>W przypadku uznania niniejszej oferty za ofertę najkorzystniejszą zobowiązujemy si</w:t>
      </w:r>
      <w:r w:rsidR="00573F11" w:rsidRPr="00FA33A5">
        <w:rPr>
          <w:rFonts w:ascii="Calibri" w:hAnsi="Calibri" w:cs="Calibri"/>
          <w:sz w:val="20"/>
          <w:szCs w:val="20"/>
        </w:rPr>
        <w:t xml:space="preserve">ę do zawarcia umowy w miejscu i </w:t>
      </w:r>
      <w:r w:rsidRPr="00FA33A5">
        <w:rPr>
          <w:rFonts w:ascii="Calibri" w:hAnsi="Calibri" w:cs="Calibri"/>
          <w:sz w:val="20"/>
          <w:szCs w:val="20"/>
        </w:rPr>
        <w:t>terminie wskazanym przez Zamawiającego, a przed zawarciem umowy wniesienia zabezpieczenia należytego wykonania umowy</w:t>
      </w:r>
      <w:r w:rsidR="000B2FAE">
        <w:rPr>
          <w:rFonts w:ascii="Calibri" w:hAnsi="Calibri" w:cs="Calibri"/>
          <w:sz w:val="20"/>
          <w:szCs w:val="20"/>
        </w:rPr>
        <w:t>, jeżeli jest wymagane.</w:t>
      </w:r>
    </w:p>
    <w:p w14:paraId="72C0D9F5" w14:textId="1C7AA7FA" w:rsidR="000636EC" w:rsidRPr="00FA33A5" w:rsidRDefault="000636EC" w:rsidP="0013113B">
      <w:pPr>
        <w:numPr>
          <w:ilvl w:val="0"/>
          <w:numId w:val="2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FA33A5">
        <w:rPr>
          <w:rFonts w:ascii="Calibri" w:eastAsia="Calibri" w:hAnsi="Calibri" w:cs="Calibri"/>
          <w:color w:val="000000"/>
          <w:sz w:val="20"/>
          <w:szCs w:val="20"/>
          <w:lang w:eastAsia="en-US"/>
        </w:rPr>
        <w:t>Oświadczam/my, że jestem/</w:t>
      </w:r>
      <w:proofErr w:type="spellStart"/>
      <w:r w:rsidRPr="00FA33A5">
        <w:rPr>
          <w:rFonts w:ascii="Calibri" w:eastAsia="Calibri" w:hAnsi="Calibri" w:cs="Calibri"/>
          <w:color w:val="000000"/>
          <w:sz w:val="20"/>
          <w:szCs w:val="20"/>
          <w:lang w:eastAsia="en-US"/>
        </w:rPr>
        <w:t>śmy</w:t>
      </w:r>
      <w:proofErr w:type="spellEnd"/>
      <w:r w:rsidRPr="00FA33A5">
        <w:rPr>
          <w:rFonts w:ascii="Calibri" w:eastAsia="Calibri" w:hAnsi="Calibri" w:cs="Calibri"/>
          <w:color w:val="000000"/>
          <w:sz w:val="20"/>
          <w:szCs w:val="20"/>
          <w:lang w:eastAsia="en-US"/>
        </w:rPr>
        <w:t xml:space="preserve">: </w:t>
      </w:r>
    </w:p>
    <w:p w14:paraId="6B76780D" w14:textId="77777777" w:rsidR="000636EC" w:rsidRPr="00FA33A5" w:rsidRDefault="000636EC" w:rsidP="0013113B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FA33A5">
        <w:rPr>
          <w:rFonts w:ascii="Calibri" w:eastAsia="Calibri" w:hAnsi="Calibri" w:cs="Calibri"/>
          <w:color w:val="000000"/>
          <w:sz w:val="20"/>
          <w:szCs w:val="20"/>
          <w:lang w:eastAsia="en-US"/>
        </w:rPr>
        <w:t>Mikroprzedsiębiorstwem TAK/NIE*</w:t>
      </w:r>
    </w:p>
    <w:p w14:paraId="3AE86D41" w14:textId="77777777" w:rsidR="000636EC" w:rsidRPr="00FA33A5" w:rsidRDefault="000636EC" w:rsidP="0013113B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FA33A5">
        <w:rPr>
          <w:rFonts w:ascii="Calibri" w:eastAsia="Calibri" w:hAnsi="Calibri" w:cs="Calibri"/>
          <w:color w:val="000000"/>
          <w:sz w:val="20"/>
          <w:szCs w:val="20"/>
          <w:lang w:eastAsia="en-US"/>
        </w:rPr>
        <w:t>Małym przedsiębiorstwem TAK/NIE*</w:t>
      </w:r>
    </w:p>
    <w:p w14:paraId="01B42B10" w14:textId="7114628E" w:rsidR="000636EC" w:rsidRPr="00FA33A5" w:rsidRDefault="000636EC" w:rsidP="0013113B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FA33A5">
        <w:rPr>
          <w:rFonts w:ascii="Calibri" w:eastAsia="Calibri" w:hAnsi="Calibri" w:cs="Calibri"/>
          <w:color w:val="000000"/>
          <w:sz w:val="20"/>
          <w:szCs w:val="20"/>
          <w:lang w:eastAsia="en-US"/>
        </w:rPr>
        <w:t>Średnim przedsiębiorstwem TAK/NIE*</w:t>
      </w:r>
    </w:p>
    <w:p w14:paraId="3615E25A" w14:textId="41EAEA14" w:rsidR="000636EC" w:rsidRDefault="000636EC" w:rsidP="0013113B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FA33A5">
        <w:rPr>
          <w:rFonts w:ascii="Calibri" w:eastAsia="Calibri" w:hAnsi="Calibri" w:cs="Calibri"/>
          <w:color w:val="000000"/>
          <w:sz w:val="20"/>
          <w:szCs w:val="20"/>
          <w:lang w:eastAsia="en-US"/>
        </w:rPr>
        <w:t>Dużym przedsiębiorstwem TAK/NIE*</w:t>
      </w:r>
    </w:p>
    <w:p w14:paraId="4665484C" w14:textId="77777777" w:rsidR="00016153" w:rsidRPr="00FA33A5" w:rsidRDefault="00016153" w:rsidP="0013113B">
      <w:pPr>
        <w:numPr>
          <w:ilvl w:val="0"/>
          <w:numId w:val="2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FA33A5">
        <w:rPr>
          <w:rFonts w:ascii="Calibri" w:hAnsi="Calibri" w:cs="Calibri"/>
          <w:snapToGrid w:val="0"/>
          <w:sz w:val="20"/>
          <w:szCs w:val="20"/>
        </w:rPr>
        <w:t>Załącznikami do niniejszej oferty są:</w:t>
      </w:r>
    </w:p>
    <w:p w14:paraId="36937855" w14:textId="77777777" w:rsidR="00016153" w:rsidRPr="00FA33A5" w:rsidRDefault="00016153" w:rsidP="00EF0FD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FA33A5">
        <w:rPr>
          <w:rFonts w:ascii="Calibri" w:hAnsi="Calibri" w:cs="Calibri"/>
          <w:snapToGrid w:val="0"/>
          <w:sz w:val="20"/>
        </w:rPr>
        <w:t>.........................................................</w:t>
      </w:r>
    </w:p>
    <w:p w14:paraId="527C1DDC" w14:textId="77777777" w:rsidR="00016153" w:rsidRPr="00FA33A5" w:rsidRDefault="00016153" w:rsidP="00EF0FD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FA33A5">
        <w:rPr>
          <w:rFonts w:ascii="Calibri" w:hAnsi="Calibri" w:cs="Calibri"/>
          <w:snapToGrid w:val="0"/>
          <w:sz w:val="20"/>
        </w:rPr>
        <w:t>.........................................................</w:t>
      </w:r>
    </w:p>
    <w:p w14:paraId="43D18766" w14:textId="77777777" w:rsidR="004301EB" w:rsidRPr="00FA33A5" w:rsidRDefault="004301EB" w:rsidP="00E40864">
      <w:pPr>
        <w:pStyle w:val="Lista5"/>
        <w:spacing w:line="276" w:lineRule="auto"/>
        <w:ind w:left="284" w:hanging="284"/>
        <w:jc w:val="both"/>
        <w:rPr>
          <w:rFonts w:ascii="Calibri" w:hAnsi="Calibri" w:cs="Calibri"/>
          <w:snapToGrid w:val="0"/>
          <w:sz w:val="20"/>
        </w:rPr>
      </w:pPr>
      <w:r w:rsidRPr="00FA33A5">
        <w:rPr>
          <w:rFonts w:ascii="Calibri" w:hAnsi="Calibri" w:cs="Calibri"/>
          <w:snapToGrid w:val="0"/>
          <w:sz w:val="20"/>
        </w:rPr>
        <w:t>* niepotrzebne skreślić</w:t>
      </w:r>
    </w:p>
    <w:p w14:paraId="58443576" w14:textId="2C227ADA" w:rsidR="004301EB" w:rsidRPr="00FA33A5" w:rsidRDefault="004301EB" w:rsidP="00E40864">
      <w:pPr>
        <w:pStyle w:val="Lista5"/>
        <w:ind w:left="142" w:hanging="142"/>
        <w:jc w:val="both"/>
        <w:rPr>
          <w:rFonts w:ascii="Calibri" w:hAnsi="Calibri" w:cs="Calibri"/>
          <w:snapToGrid w:val="0"/>
          <w:sz w:val="20"/>
        </w:rPr>
      </w:pPr>
      <w:r w:rsidRPr="00FA33A5">
        <w:rPr>
          <w:rFonts w:ascii="Calibri" w:hAnsi="Calibri" w:cs="Calibri"/>
          <w:snapToGrid w:val="0"/>
          <w:sz w:val="20"/>
        </w:rPr>
        <w:t xml:space="preserve">** W </w:t>
      </w:r>
      <w:r w:rsidR="00FE0753" w:rsidRPr="00FA33A5">
        <w:rPr>
          <w:rFonts w:ascii="Calibri" w:hAnsi="Calibri" w:cs="Calibri"/>
          <w:snapToGrid w:val="0"/>
          <w:sz w:val="20"/>
        </w:rPr>
        <w:t>przypadku,</w:t>
      </w:r>
      <w:r w:rsidRPr="00FA33A5">
        <w:rPr>
          <w:rFonts w:ascii="Calibri" w:hAnsi="Calibri" w:cs="Calibri"/>
          <w:snapToGrid w:val="0"/>
          <w:sz w:val="20"/>
        </w:rPr>
        <w:t xml:space="preserve">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14:paraId="31E16DA2" w14:textId="688D8588" w:rsidR="004301EB" w:rsidRPr="00FA33A5" w:rsidRDefault="004301EB" w:rsidP="0045678D">
      <w:pPr>
        <w:pStyle w:val="Lista5"/>
        <w:spacing w:line="276" w:lineRule="auto"/>
        <w:ind w:left="142" w:hanging="142"/>
        <w:jc w:val="both"/>
        <w:rPr>
          <w:rFonts w:ascii="Calibri" w:hAnsi="Calibri" w:cs="Calibri"/>
          <w:sz w:val="20"/>
        </w:rPr>
      </w:pPr>
      <w:r w:rsidRPr="00FA33A5">
        <w:rPr>
          <w:rFonts w:ascii="Calibri" w:hAnsi="Calibri" w:cs="Calibri"/>
          <w:b/>
          <w:sz w:val="20"/>
          <w:vertAlign w:val="superscript"/>
        </w:rPr>
        <w:t>1)</w:t>
      </w:r>
      <w:r w:rsidRPr="00FA33A5">
        <w:rPr>
          <w:rFonts w:ascii="Calibri" w:hAnsi="Calibri" w:cs="Calibri"/>
          <w:sz w:val="20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sectPr w:rsidR="004301EB" w:rsidRPr="00FA33A5" w:rsidSect="00FD7F10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21" w:right="1418" w:bottom="1418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4B834B" w14:textId="77777777" w:rsidR="007E7983" w:rsidRDefault="007E7983">
      <w:r>
        <w:separator/>
      </w:r>
    </w:p>
  </w:endnote>
  <w:endnote w:type="continuationSeparator" w:id="0">
    <w:p w14:paraId="706FBF60" w14:textId="77777777" w:rsidR="007E7983" w:rsidRDefault="007E7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Times-Roman">
    <w:altName w:val="Times New Roman"/>
    <w:charset w:val="00"/>
    <w:family w:val="auto"/>
    <w:pitch w:val="default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Microsoft Tai Le">
    <w:panose1 w:val="020B0502040204020203"/>
    <w:charset w:val="00"/>
    <w:family w:val="swiss"/>
    <w:pitch w:val="variable"/>
    <w:sig w:usb0="00000003" w:usb1="00000000" w:usb2="4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1DA90" w14:textId="77777777" w:rsidR="000C25EB" w:rsidRDefault="000C25EB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02A991C" w14:textId="77777777" w:rsidR="000C25EB" w:rsidRDefault="000C25EB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56636" w14:textId="74F6B23F" w:rsidR="00127BB7" w:rsidRDefault="00127BB7" w:rsidP="008B76E7">
    <w:pPr>
      <w:tabs>
        <w:tab w:val="left" w:pos="540"/>
        <w:tab w:val="left" w:pos="780"/>
      </w:tabs>
      <w:rPr>
        <w:rFonts w:ascii="Calibri" w:hAnsi="Calibri" w:cs="Calibri"/>
        <w:sz w:val="18"/>
        <w:szCs w:val="18"/>
      </w:rPr>
    </w:pPr>
    <w:r w:rsidRPr="00956C71">
      <w:rPr>
        <w:rFonts w:ascii="Calibri" w:hAnsi="Calibri" w:cs="Calibri"/>
        <w:b/>
        <w:sz w:val="18"/>
        <w:szCs w:val="18"/>
        <w:highlight w:val="yellow"/>
      </w:rPr>
      <w:t>Oferta</w:t>
    </w:r>
    <w:r w:rsidRPr="00956C71">
      <w:rPr>
        <w:rFonts w:ascii="Calibri" w:hAnsi="Calibri" w:cs="Calibri"/>
        <w:sz w:val="18"/>
        <w:szCs w:val="18"/>
        <w:highlight w:val="yellow"/>
      </w:rPr>
      <w:t xml:space="preserve"> </w:t>
    </w:r>
    <w:r w:rsidRPr="00956C71">
      <w:rPr>
        <w:rFonts w:ascii="Calibri" w:hAnsi="Calibri" w:cs="Calibri"/>
        <w:b/>
        <w:sz w:val="18"/>
        <w:szCs w:val="18"/>
        <w:highlight w:val="yellow"/>
      </w:rPr>
      <w:t>musi</w:t>
    </w:r>
    <w:r w:rsidRPr="00956C71">
      <w:rPr>
        <w:rFonts w:ascii="Calibri" w:hAnsi="Calibri" w:cs="Calibri"/>
        <w:sz w:val="18"/>
        <w:szCs w:val="18"/>
        <w:highlight w:val="yellow"/>
      </w:rPr>
      <w:t xml:space="preserve"> </w:t>
    </w:r>
    <w:r w:rsidRPr="00956C71">
      <w:rPr>
        <w:rFonts w:ascii="Calibri" w:hAnsi="Calibri" w:cs="Calibri"/>
        <w:b/>
        <w:sz w:val="18"/>
        <w:szCs w:val="18"/>
        <w:highlight w:val="yellow"/>
      </w:rPr>
      <w:t>być podpisana kwalifikowanym podpisem elektronicznym lub podpisem zaufanym lub podpisem osobistym</w:t>
    </w:r>
    <w:r w:rsidRPr="00956C71">
      <w:rPr>
        <w:rFonts w:ascii="Calibri" w:hAnsi="Calibri" w:cs="Calibri"/>
        <w:sz w:val="18"/>
        <w:szCs w:val="18"/>
        <w:highlight w:val="yellow"/>
      </w:rPr>
      <w:t>.</w:t>
    </w:r>
  </w:p>
  <w:p w14:paraId="018DE5BF" w14:textId="77777777" w:rsidR="008B76E7" w:rsidRDefault="008B76E7" w:rsidP="008B76E7">
    <w:pPr>
      <w:tabs>
        <w:tab w:val="left" w:pos="540"/>
        <w:tab w:val="left" w:pos="780"/>
      </w:tabs>
      <w:rPr>
        <w:rFonts w:ascii="Calibri" w:hAnsi="Calibri" w:cs="Calibri"/>
        <w:sz w:val="18"/>
        <w:szCs w:val="18"/>
      </w:rPr>
    </w:pPr>
  </w:p>
  <w:p w14:paraId="72A83201" w14:textId="39934C25" w:rsidR="008B76E7" w:rsidRPr="00956C71" w:rsidRDefault="008B76E7" w:rsidP="008B76E7">
    <w:pPr>
      <w:tabs>
        <w:tab w:val="left" w:pos="540"/>
        <w:tab w:val="left" w:pos="780"/>
      </w:tabs>
      <w:jc w:val="both"/>
      <w:rPr>
        <w:rFonts w:ascii="Calibri" w:hAnsi="Calibri" w:cs="Calibri"/>
        <w:sz w:val="18"/>
        <w:szCs w:val="18"/>
      </w:rPr>
    </w:pPr>
    <w:r w:rsidRPr="000D4C6D">
      <w:rPr>
        <w:rFonts w:ascii="Calibri" w:eastAsia="Microsoft Tai Le" w:hAnsi="Calibri" w:cs="Calibri"/>
        <w:sz w:val="16"/>
        <w:szCs w:val="16"/>
      </w:rPr>
      <w:t xml:space="preserve">Projekt pn. </w:t>
    </w:r>
    <w:r w:rsidRPr="000D4C6D">
      <w:rPr>
        <w:rFonts w:ascii="Calibri" w:eastAsia="Microsoft Tai Le" w:hAnsi="Calibri" w:cs="Calibri"/>
        <w:b/>
        <w:bCs/>
        <w:sz w:val="16"/>
        <w:szCs w:val="16"/>
      </w:rPr>
      <w:t>„Utworzenie Centrum Usług Społeczny</w:t>
    </w:r>
    <w:r>
      <w:rPr>
        <w:rFonts w:ascii="Calibri" w:eastAsia="Microsoft Tai Le" w:hAnsi="Calibri" w:cs="Calibri"/>
        <w:b/>
        <w:bCs/>
        <w:sz w:val="16"/>
        <w:szCs w:val="16"/>
      </w:rPr>
      <w:t>ch</w:t>
    </w:r>
    <w:r w:rsidRPr="000D4C6D">
      <w:rPr>
        <w:rFonts w:ascii="Calibri" w:eastAsia="Microsoft Tai Le" w:hAnsi="Calibri" w:cs="Calibri"/>
        <w:b/>
        <w:bCs/>
        <w:sz w:val="16"/>
        <w:szCs w:val="16"/>
      </w:rPr>
      <w:t xml:space="preserve"> w Gminie Michałów”</w:t>
    </w:r>
    <w:r w:rsidRPr="000D4C6D">
      <w:rPr>
        <w:rFonts w:ascii="Calibri" w:eastAsia="Microsoft Tai Le" w:hAnsi="Calibri" w:cs="Calibri"/>
        <w:sz w:val="16"/>
        <w:szCs w:val="16"/>
      </w:rPr>
      <w:t xml:space="preserve"> realizowany na podstawie umowy o dofinansowanie nr umowy: </w:t>
    </w:r>
    <w:r w:rsidRPr="00C0530A">
      <w:rPr>
        <w:rFonts w:ascii="Calibri" w:eastAsia="Microsoft Tai Le" w:hAnsi="Calibri" w:cs="Calibri"/>
        <w:b/>
        <w:bCs/>
        <w:sz w:val="16"/>
        <w:szCs w:val="16"/>
      </w:rPr>
      <w:t>FESW.09.04-IZ.00-0073/24</w:t>
    </w:r>
    <w:r w:rsidRPr="000D4C6D">
      <w:rPr>
        <w:rFonts w:ascii="Calibri" w:eastAsia="Microsoft Tai Le" w:hAnsi="Calibri" w:cs="Calibri"/>
        <w:sz w:val="16"/>
        <w:szCs w:val="16"/>
      </w:rPr>
      <w:t xml:space="preserve"> zawartej z Województwem Świętokrzyskim reprezentowanym przez Zarząd Województwa pełniącym funkcję Instytucji Zarządzającej programem regionalnym Fundusze Europejskie dla Świętokrzyskiego 2021-2027</w:t>
    </w:r>
  </w:p>
  <w:p w14:paraId="51C734C6" w14:textId="427AF714" w:rsidR="000C25EB" w:rsidRPr="00956C71" w:rsidRDefault="000C25EB" w:rsidP="00016153">
    <w:pPr>
      <w:pStyle w:val="Nagwek"/>
      <w:jc w:val="right"/>
      <w:rPr>
        <w:rFonts w:ascii="Calibri" w:hAnsi="Calibri" w:cs="Calibri"/>
        <w:b/>
        <w:caps/>
        <w:w w:val="90"/>
        <w:sz w:val="20"/>
        <w:szCs w:val="20"/>
        <w:lang w:val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B1A9F" w14:textId="1FDE1A56" w:rsidR="004124CD" w:rsidRDefault="004124CD" w:rsidP="004124CD">
    <w:pPr>
      <w:tabs>
        <w:tab w:val="left" w:pos="540"/>
        <w:tab w:val="left" w:pos="780"/>
      </w:tabs>
      <w:jc w:val="both"/>
      <w:rPr>
        <w:rFonts w:ascii="Calibri" w:hAnsi="Calibri" w:cs="Calibri"/>
        <w:b/>
        <w:sz w:val="18"/>
        <w:szCs w:val="18"/>
        <w:highlight w:val="yellow"/>
      </w:rPr>
    </w:pPr>
    <w:r w:rsidRPr="00D3333A">
      <w:rPr>
        <w:rFonts w:ascii="Calibri" w:eastAsia="Microsoft Tai Le" w:hAnsi="Calibri" w:cs="Calibri"/>
        <w:sz w:val="18"/>
      </w:rPr>
      <w:t>Projekt</w:t>
    </w:r>
    <w:r w:rsidRPr="00D3333A">
      <w:rPr>
        <w:rFonts w:ascii="Calibri" w:eastAsia="Microsoft Tai Le" w:hAnsi="Calibri" w:cs="Calibri"/>
        <w:spacing w:val="-4"/>
        <w:sz w:val="18"/>
      </w:rPr>
      <w:t xml:space="preserve"> </w:t>
    </w:r>
    <w:r w:rsidRPr="00D3333A">
      <w:rPr>
        <w:rFonts w:ascii="Calibri" w:eastAsia="Microsoft Tai Le" w:hAnsi="Calibri" w:cs="Calibri"/>
        <w:sz w:val="18"/>
      </w:rPr>
      <w:t>pn.</w:t>
    </w:r>
    <w:r w:rsidRPr="00D3333A">
      <w:rPr>
        <w:rFonts w:ascii="Calibri" w:eastAsia="Microsoft Tai Le" w:hAnsi="Calibri" w:cs="Calibri"/>
        <w:spacing w:val="-4"/>
        <w:sz w:val="18"/>
      </w:rPr>
      <w:t xml:space="preserve"> </w:t>
    </w:r>
    <w:r w:rsidRPr="00D3333A">
      <w:rPr>
        <w:rFonts w:ascii="Calibri" w:eastAsia="Microsoft Tai Le" w:hAnsi="Calibri" w:cs="Calibri"/>
        <w:sz w:val="18"/>
      </w:rPr>
      <w:t>„</w:t>
    </w:r>
    <w:r w:rsidRPr="00D3333A">
      <w:rPr>
        <w:rFonts w:ascii="Calibri" w:eastAsia="Microsoft Tai Le" w:hAnsi="Calibri" w:cs="Calibri"/>
        <w:b/>
        <w:bCs/>
        <w:sz w:val="18"/>
      </w:rPr>
      <w:t>Zrealizuj SWOJE PASJE i MARZENIA”</w:t>
    </w:r>
    <w:r w:rsidRPr="00D3333A">
      <w:rPr>
        <w:rFonts w:ascii="Calibri" w:eastAsia="Microsoft Tai Le" w:hAnsi="Calibri" w:cs="Calibri"/>
        <w:spacing w:val="-2"/>
        <w:sz w:val="18"/>
      </w:rPr>
      <w:t xml:space="preserve"> </w:t>
    </w:r>
    <w:r w:rsidRPr="00D3333A">
      <w:rPr>
        <w:rFonts w:ascii="Calibri" w:eastAsia="Microsoft Tai Le" w:hAnsi="Calibri" w:cs="Calibri"/>
        <w:sz w:val="18"/>
      </w:rPr>
      <w:t>realizowany</w:t>
    </w:r>
    <w:r w:rsidRPr="00D3333A">
      <w:rPr>
        <w:rFonts w:ascii="Calibri" w:eastAsia="Microsoft Tai Le" w:hAnsi="Calibri" w:cs="Calibri"/>
        <w:spacing w:val="-2"/>
        <w:sz w:val="18"/>
      </w:rPr>
      <w:t xml:space="preserve"> </w:t>
    </w:r>
    <w:r w:rsidRPr="00D3333A">
      <w:rPr>
        <w:rFonts w:ascii="Calibri" w:eastAsia="Microsoft Tai Le" w:hAnsi="Calibri" w:cs="Calibri"/>
        <w:sz w:val="18"/>
      </w:rPr>
      <w:t>na</w:t>
    </w:r>
    <w:r w:rsidRPr="00D3333A">
      <w:rPr>
        <w:rFonts w:ascii="Calibri" w:eastAsia="Microsoft Tai Le" w:hAnsi="Calibri" w:cs="Calibri"/>
        <w:spacing w:val="-4"/>
        <w:sz w:val="18"/>
      </w:rPr>
      <w:t xml:space="preserve"> </w:t>
    </w:r>
    <w:r w:rsidRPr="00D3333A">
      <w:rPr>
        <w:rFonts w:ascii="Calibri" w:eastAsia="Microsoft Tai Le" w:hAnsi="Calibri" w:cs="Calibri"/>
        <w:sz w:val="18"/>
      </w:rPr>
      <w:t>podstawie</w:t>
    </w:r>
    <w:r w:rsidRPr="00D3333A">
      <w:rPr>
        <w:rFonts w:ascii="Calibri" w:eastAsia="Microsoft Tai Le" w:hAnsi="Calibri" w:cs="Calibri"/>
        <w:spacing w:val="-4"/>
        <w:sz w:val="18"/>
      </w:rPr>
      <w:t xml:space="preserve"> </w:t>
    </w:r>
    <w:r w:rsidRPr="00D3333A">
      <w:rPr>
        <w:rFonts w:ascii="Calibri" w:eastAsia="Microsoft Tai Le" w:hAnsi="Calibri" w:cs="Calibri"/>
        <w:sz w:val="18"/>
      </w:rPr>
      <w:t>umowy</w:t>
    </w:r>
    <w:r w:rsidRPr="00D3333A">
      <w:rPr>
        <w:rFonts w:ascii="Calibri" w:eastAsia="Microsoft Tai Le" w:hAnsi="Calibri" w:cs="Calibri"/>
        <w:spacing w:val="-4"/>
        <w:sz w:val="18"/>
      </w:rPr>
      <w:t xml:space="preserve"> </w:t>
    </w:r>
    <w:r w:rsidRPr="00D3333A">
      <w:rPr>
        <w:rFonts w:ascii="Calibri" w:eastAsia="Microsoft Tai Le" w:hAnsi="Calibri" w:cs="Calibri"/>
        <w:sz w:val="18"/>
      </w:rPr>
      <w:t>o</w:t>
    </w:r>
    <w:r w:rsidRPr="00D3333A">
      <w:rPr>
        <w:rFonts w:ascii="Calibri" w:eastAsia="Microsoft Tai Le" w:hAnsi="Calibri" w:cs="Calibri"/>
        <w:spacing w:val="-3"/>
        <w:sz w:val="18"/>
      </w:rPr>
      <w:t xml:space="preserve"> </w:t>
    </w:r>
    <w:r w:rsidRPr="00D3333A">
      <w:rPr>
        <w:rFonts w:ascii="Calibri" w:eastAsia="Microsoft Tai Le" w:hAnsi="Calibri" w:cs="Calibri"/>
        <w:sz w:val="18"/>
      </w:rPr>
      <w:t>dofinansowanie nr umowy: FESW.09.05-IZ.00-0009/24 z dnia 17.12.2024 r. zawartej z Województwem Świętokrzyskim reprezentowanym przez Zarząd Województwa pełniącym funkcję Instytucji Zarządzającej programem regionalnym Fundusze Europejskie dla Świętokrzyskiego 2021-2027</w:t>
    </w:r>
  </w:p>
  <w:p w14:paraId="1995B8C5" w14:textId="77777777" w:rsidR="004124CD" w:rsidRDefault="004124CD" w:rsidP="00771C89">
    <w:pPr>
      <w:tabs>
        <w:tab w:val="left" w:pos="540"/>
        <w:tab w:val="left" w:pos="780"/>
      </w:tabs>
      <w:jc w:val="center"/>
      <w:rPr>
        <w:rFonts w:ascii="Calibri" w:hAnsi="Calibri" w:cs="Calibri"/>
        <w:b/>
        <w:sz w:val="18"/>
        <w:szCs w:val="18"/>
        <w:highlight w:val="yellow"/>
      </w:rPr>
    </w:pPr>
  </w:p>
  <w:p w14:paraId="62DB0A58" w14:textId="07E93B54" w:rsidR="00771C89" w:rsidRPr="000775F4" w:rsidRDefault="00771C89" w:rsidP="00771C89">
    <w:pPr>
      <w:tabs>
        <w:tab w:val="left" w:pos="540"/>
        <w:tab w:val="left" w:pos="780"/>
      </w:tabs>
      <w:jc w:val="center"/>
      <w:rPr>
        <w:rFonts w:ascii="Calibri" w:hAnsi="Calibri" w:cs="Calibri"/>
        <w:sz w:val="18"/>
        <w:szCs w:val="18"/>
      </w:rPr>
    </w:pPr>
    <w:r w:rsidRPr="000775F4">
      <w:rPr>
        <w:rFonts w:ascii="Calibri" w:hAnsi="Calibri" w:cs="Calibri"/>
        <w:b/>
        <w:sz w:val="18"/>
        <w:szCs w:val="18"/>
        <w:highlight w:val="yellow"/>
      </w:rPr>
      <w:t>Oferta</w:t>
    </w:r>
    <w:r w:rsidRPr="000775F4">
      <w:rPr>
        <w:rFonts w:ascii="Calibri" w:hAnsi="Calibri" w:cs="Calibri"/>
        <w:sz w:val="18"/>
        <w:szCs w:val="18"/>
        <w:highlight w:val="yellow"/>
      </w:rPr>
      <w:t xml:space="preserve"> </w:t>
    </w:r>
    <w:r w:rsidRPr="000775F4">
      <w:rPr>
        <w:rFonts w:ascii="Calibri" w:hAnsi="Calibri" w:cs="Calibri"/>
        <w:b/>
        <w:sz w:val="18"/>
        <w:szCs w:val="18"/>
        <w:highlight w:val="yellow"/>
      </w:rPr>
      <w:t>musi</w:t>
    </w:r>
    <w:r w:rsidRPr="000775F4">
      <w:rPr>
        <w:rFonts w:ascii="Calibri" w:hAnsi="Calibri" w:cs="Calibri"/>
        <w:sz w:val="18"/>
        <w:szCs w:val="18"/>
        <w:highlight w:val="yellow"/>
      </w:rPr>
      <w:t xml:space="preserve"> </w:t>
    </w:r>
    <w:r w:rsidRPr="000775F4">
      <w:rPr>
        <w:rFonts w:ascii="Calibri" w:hAnsi="Calibri" w:cs="Calibri"/>
        <w:b/>
        <w:sz w:val="18"/>
        <w:szCs w:val="18"/>
        <w:highlight w:val="yellow"/>
      </w:rPr>
      <w:t xml:space="preserve">być podpisana </w:t>
    </w:r>
    <w:r w:rsidR="00127BB7" w:rsidRPr="000775F4">
      <w:rPr>
        <w:rFonts w:ascii="Calibri" w:hAnsi="Calibri" w:cs="Calibri"/>
        <w:b/>
        <w:sz w:val="18"/>
        <w:szCs w:val="18"/>
        <w:highlight w:val="yellow"/>
      </w:rPr>
      <w:t>kwalifikowanym podpisem elektronicznym lub podpisem zaufanym lub podpisem osobistym</w:t>
    </w:r>
    <w:r w:rsidR="00127BB7" w:rsidRPr="000775F4">
      <w:rPr>
        <w:rFonts w:ascii="Calibri" w:hAnsi="Calibri" w:cs="Calibri"/>
        <w:sz w:val="18"/>
        <w:szCs w:val="18"/>
        <w:highlight w:val="yellow"/>
      </w:rPr>
      <w:t>.</w:t>
    </w:r>
  </w:p>
  <w:p w14:paraId="713BA4F7" w14:textId="77777777" w:rsidR="00D504FA" w:rsidRPr="000775F4" w:rsidRDefault="00D504FA" w:rsidP="00D504FA">
    <w:pPr>
      <w:ind w:right="-250"/>
      <w:jc w:val="center"/>
      <w:rPr>
        <w:rFonts w:ascii="Calibri" w:hAnsi="Calibri" w:cs="Calibri"/>
        <w:b/>
        <w:sz w:val="20"/>
        <w:szCs w:val="20"/>
      </w:rPr>
    </w:pPr>
  </w:p>
  <w:p w14:paraId="3470B4F6" w14:textId="77777777" w:rsidR="00771C89" w:rsidRPr="000775F4" w:rsidRDefault="00771C89">
    <w:pPr>
      <w:pStyle w:val="Stopka"/>
      <w:rPr>
        <w:rFonts w:ascii="Calibri" w:hAnsi="Calibri" w:cs="Calibri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289068" w14:textId="77777777" w:rsidR="007E7983" w:rsidRDefault="007E7983">
      <w:r>
        <w:separator/>
      </w:r>
    </w:p>
  </w:footnote>
  <w:footnote w:type="continuationSeparator" w:id="0">
    <w:p w14:paraId="5818FD0D" w14:textId="77777777" w:rsidR="007E7983" w:rsidRDefault="007E79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2A95E" w14:textId="77777777" w:rsidR="00CB77CA" w:rsidRDefault="00CB77CA" w:rsidP="00CB77CA">
    <w:pPr>
      <w:pStyle w:val="Nagwek"/>
      <w:tabs>
        <w:tab w:val="clear" w:pos="9072"/>
        <w:tab w:val="left" w:pos="9639"/>
      </w:tabs>
      <w:jc w:val="center"/>
      <w:rPr>
        <w:rFonts w:ascii="Microsoft Sans Serif" w:hAnsi="Microsoft Sans Serif" w:cs="Microsoft Sans Serif"/>
        <w:sz w:val="12"/>
        <w:szCs w:val="12"/>
      </w:rPr>
    </w:pPr>
    <w:r w:rsidRPr="0092792F">
      <w:rPr>
        <w:noProof/>
      </w:rPr>
      <w:drawing>
        <wp:inline distT="0" distB="0" distL="0" distR="0" wp14:anchorId="5469AFAC" wp14:editId="7585418F">
          <wp:extent cx="6118860" cy="518160"/>
          <wp:effectExtent l="0" t="0" r="0" b="0"/>
          <wp:docPr id="918683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7282BB4" w14:textId="77777777" w:rsidR="00CB77CA" w:rsidRPr="007850ED" w:rsidRDefault="00CB77CA" w:rsidP="00CB77CA">
    <w:pPr>
      <w:pStyle w:val="Nagwek"/>
      <w:tabs>
        <w:tab w:val="clear" w:pos="9072"/>
        <w:tab w:val="left" w:pos="9639"/>
      </w:tabs>
      <w:jc w:val="center"/>
      <w:rPr>
        <w:sz w:val="12"/>
        <w:szCs w:val="12"/>
      </w:rPr>
    </w:pPr>
    <w:r w:rsidRPr="007850ED">
      <w:rPr>
        <w:rFonts w:ascii="Microsoft Sans Serif" w:hAnsi="Microsoft Sans Serif" w:cs="Microsoft Sans Serif"/>
        <w:sz w:val="12"/>
        <w:szCs w:val="12"/>
      </w:rPr>
      <w:t>Projekt współfinansowany ze środków Europejskiego Funduszu Społecznego w ramach programu regionalnego Fundusze Europejskie dla Świętokrzyskiego 2021-2027</w:t>
    </w:r>
  </w:p>
  <w:p w14:paraId="7B2166D6" w14:textId="77777777" w:rsidR="00CB77CA" w:rsidRDefault="00CB77CA" w:rsidP="00CB77CA">
    <w:pPr>
      <w:pStyle w:val="Tekstpodstawowy"/>
      <w:spacing w:line="14" w:lineRule="auto"/>
      <w:jc w:val="left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8241" behindDoc="1" locked="0" layoutInCell="1" allowOverlap="1" wp14:anchorId="1430F041" wp14:editId="347DB745">
              <wp:simplePos x="0" y="0"/>
              <wp:positionH relativeFrom="page">
                <wp:posOffset>680719</wp:posOffset>
              </wp:positionH>
              <wp:positionV relativeFrom="page">
                <wp:posOffset>755226</wp:posOffset>
              </wp:positionV>
              <wp:extent cx="6388735" cy="180340"/>
              <wp:effectExtent l="0" t="0" r="0" b="0"/>
              <wp:wrapNone/>
              <wp:docPr id="589272817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8873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DA42A97" w14:textId="77777777" w:rsidR="00CB77CA" w:rsidRDefault="00CB77CA" w:rsidP="00CB77CA">
                          <w:pPr>
                            <w:spacing w:before="19"/>
                            <w:ind w:left="20"/>
                            <w:rPr>
                              <w:sz w:val="1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30F041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3.6pt;margin-top:59.45pt;width:503.05pt;height:14.2pt;z-index:-251658239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" filled="f" stroked="f">
              <v:textbox inset="0,0,0,0">
                <w:txbxContent>
                  <w:p w14:paraId="2DA42A97" w14:textId="77777777" w:rsidR="00CB77CA" w:rsidRDefault="00CB77CA" w:rsidP="00CB77CA">
                    <w:pPr>
                      <w:spacing w:before="19"/>
                      <w:ind w:left="20"/>
                      <w:rPr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4B7326C3" w14:textId="77777777" w:rsidR="00CB77CA" w:rsidRDefault="00CB77CA" w:rsidP="00CB77CA">
    <w:pPr>
      <w:pStyle w:val="Nagwek"/>
      <w:rPr>
        <w:rFonts w:ascii="Calibri" w:hAnsi="Calibri" w:cs="Calibri"/>
        <w:sz w:val="20"/>
        <w:szCs w:val="20"/>
      </w:rPr>
    </w:pPr>
  </w:p>
  <w:p w14:paraId="1BA2ECF8" w14:textId="3D812EE3" w:rsidR="00CB77CA" w:rsidRPr="00153643" w:rsidRDefault="00CB77CA" w:rsidP="00CB77CA">
    <w:pPr>
      <w:pStyle w:val="Nagwek"/>
      <w:rPr>
        <w:rFonts w:ascii="Calibri" w:hAnsi="Calibri" w:cs="Calibri"/>
        <w:sz w:val="20"/>
        <w:szCs w:val="20"/>
      </w:rPr>
    </w:pPr>
    <w:r w:rsidRPr="00153643">
      <w:rPr>
        <w:rFonts w:ascii="Calibri" w:hAnsi="Calibri" w:cs="Calibri"/>
        <w:sz w:val="20"/>
        <w:szCs w:val="20"/>
      </w:rPr>
      <w:t xml:space="preserve">Nr referencyjny: </w:t>
    </w:r>
    <w:r w:rsidR="000E12E5">
      <w:rPr>
        <w:rFonts w:ascii="Calibri" w:hAnsi="Calibri" w:cs="Calibri"/>
        <w:sz w:val="20"/>
        <w:szCs w:val="20"/>
      </w:rPr>
      <w:t>3</w:t>
    </w:r>
    <w:r w:rsidR="00B10F15">
      <w:rPr>
        <w:rFonts w:ascii="Calibri" w:hAnsi="Calibri" w:cs="Calibri"/>
        <w:sz w:val="20"/>
        <w:szCs w:val="20"/>
      </w:rPr>
      <w:t>/2026</w:t>
    </w:r>
  </w:p>
  <w:p w14:paraId="626512B2" w14:textId="77777777" w:rsidR="00361D5F" w:rsidRPr="00CB77CA" w:rsidRDefault="00361D5F" w:rsidP="00CB77C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9B99F" w14:textId="77777777" w:rsidR="00D27D6B" w:rsidRDefault="00D27D6B" w:rsidP="00D27D6B">
    <w:pPr>
      <w:pStyle w:val="Nagwek"/>
      <w:tabs>
        <w:tab w:val="clear" w:pos="9072"/>
        <w:tab w:val="left" w:pos="9639"/>
      </w:tabs>
      <w:jc w:val="center"/>
      <w:rPr>
        <w:rFonts w:ascii="Microsoft Sans Serif" w:hAnsi="Microsoft Sans Serif" w:cs="Microsoft Sans Serif"/>
        <w:sz w:val="12"/>
        <w:szCs w:val="12"/>
      </w:rPr>
    </w:pPr>
    <w:r w:rsidRPr="0092792F">
      <w:rPr>
        <w:noProof/>
      </w:rPr>
      <w:drawing>
        <wp:inline distT="0" distB="0" distL="0" distR="0" wp14:anchorId="29409D50" wp14:editId="2EDFD50A">
          <wp:extent cx="6118860" cy="518160"/>
          <wp:effectExtent l="0" t="0" r="0" b="0"/>
          <wp:docPr id="166495319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AC301D9" w14:textId="77777777" w:rsidR="00D27D6B" w:rsidRPr="007850ED" w:rsidRDefault="00D27D6B" w:rsidP="00D27D6B">
    <w:pPr>
      <w:pStyle w:val="Nagwek"/>
      <w:tabs>
        <w:tab w:val="clear" w:pos="9072"/>
        <w:tab w:val="left" w:pos="9639"/>
      </w:tabs>
      <w:jc w:val="center"/>
      <w:rPr>
        <w:sz w:val="12"/>
        <w:szCs w:val="12"/>
      </w:rPr>
    </w:pPr>
    <w:r w:rsidRPr="007850ED">
      <w:rPr>
        <w:rFonts w:ascii="Microsoft Sans Serif" w:hAnsi="Microsoft Sans Serif" w:cs="Microsoft Sans Serif"/>
        <w:sz w:val="12"/>
        <w:szCs w:val="12"/>
      </w:rPr>
      <w:t>Projekt współfinansowany ze środków Europejskiego Funduszu Społecznego w ramach programu regionalnego Fundusze Europejskie dla Świętokrzyskiego 2021-2027</w:t>
    </w:r>
  </w:p>
  <w:p w14:paraId="762AA9AF" w14:textId="77777777" w:rsidR="00D27D6B" w:rsidRDefault="00D27D6B" w:rsidP="00D27D6B">
    <w:pPr>
      <w:pStyle w:val="Tekstpodstawowy"/>
      <w:spacing w:line="14" w:lineRule="auto"/>
      <w:jc w:val="left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5BFCA557" wp14:editId="065FEA1A">
              <wp:simplePos x="0" y="0"/>
              <wp:positionH relativeFrom="page">
                <wp:posOffset>680719</wp:posOffset>
              </wp:positionH>
              <wp:positionV relativeFrom="page">
                <wp:posOffset>755226</wp:posOffset>
              </wp:positionV>
              <wp:extent cx="6388735" cy="18034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8873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D584E76" w14:textId="77777777" w:rsidR="00D27D6B" w:rsidRDefault="00D27D6B" w:rsidP="00D27D6B">
                          <w:pPr>
                            <w:spacing w:before="19"/>
                            <w:ind w:left="20"/>
                            <w:rPr>
                              <w:sz w:val="1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FCA55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53.6pt;margin-top:59.45pt;width:503.05pt;height:14.2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" filled="f" stroked="f">
              <v:textbox inset="0,0,0,0">
                <w:txbxContent>
                  <w:p w14:paraId="2D584E76" w14:textId="77777777" w:rsidR="00D27D6B" w:rsidRDefault="00D27D6B" w:rsidP="00D27D6B">
                    <w:pPr>
                      <w:spacing w:before="19"/>
                      <w:ind w:left="20"/>
                      <w:rPr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055361E6" w14:textId="77777777" w:rsidR="00DF6F16" w:rsidRDefault="00DF6F16" w:rsidP="00D27D6B">
    <w:pPr>
      <w:pStyle w:val="Nagwek"/>
      <w:rPr>
        <w:rFonts w:ascii="Calibri" w:hAnsi="Calibri" w:cs="Calibri"/>
        <w:sz w:val="20"/>
        <w:szCs w:val="20"/>
      </w:rPr>
    </w:pPr>
  </w:p>
  <w:p w14:paraId="1E644BE8" w14:textId="458B1FE5" w:rsidR="00A46408" w:rsidRPr="00153643" w:rsidRDefault="00153643" w:rsidP="00D27D6B">
    <w:pPr>
      <w:pStyle w:val="Nagwek"/>
      <w:rPr>
        <w:rFonts w:ascii="Calibri" w:hAnsi="Calibri" w:cs="Calibri"/>
        <w:sz w:val="20"/>
        <w:szCs w:val="20"/>
      </w:rPr>
    </w:pPr>
    <w:r w:rsidRPr="00153643">
      <w:rPr>
        <w:rFonts w:ascii="Calibri" w:hAnsi="Calibri" w:cs="Calibri"/>
        <w:sz w:val="20"/>
        <w:szCs w:val="20"/>
      </w:rPr>
      <w:t xml:space="preserve">Nr referencyjny: </w:t>
    </w:r>
    <w:r w:rsidR="00DF6F16">
      <w:rPr>
        <w:rFonts w:ascii="Calibri" w:hAnsi="Calibri" w:cs="Calibri"/>
        <w:sz w:val="20"/>
        <w:szCs w:val="20"/>
      </w:rPr>
      <w:t>4</w:t>
    </w:r>
    <w:r w:rsidRPr="00153643">
      <w:rPr>
        <w:rFonts w:ascii="Calibri" w:hAnsi="Calibri" w:cs="Calibri"/>
        <w:sz w:val="20"/>
        <w:szCs w:val="20"/>
      </w:rPr>
      <w:t>/PRZ/2025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5E00D5D"/>
    <w:multiLevelType w:val="hybridMultilevel"/>
    <w:tmpl w:val="535C5928"/>
    <w:lvl w:ilvl="0" w:tplc="D7628BCC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5A6235"/>
    <w:multiLevelType w:val="hybridMultilevel"/>
    <w:tmpl w:val="C4CEA96C"/>
    <w:lvl w:ilvl="0" w:tplc="A80C58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5F1980"/>
    <w:multiLevelType w:val="hybridMultilevel"/>
    <w:tmpl w:val="6450D2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31960"/>
    <w:multiLevelType w:val="hybridMultilevel"/>
    <w:tmpl w:val="72F0D4A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14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15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16" w15:restartNumberingAfterBreak="0">
    <w:nsid w:val="66884676"/>
    <w:multiLevelType w:val="hybridMultilevel"/>
    <w:tmpl w:val="6B4E2C86"/>
    <w:lvl w:ilvl="0" w:tplc="8724CEFA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220F92"/>
    <w:multiLevelType w:val="hybridMultilevel"/>
    <w:tmpl w:val="16D8E0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8279290">
    <w:abstractNumId w:val="13"/>
  </w:num>
  <w:num w:numId="2" w16cid:durableId="960956159">
    <w:abstractNumId w:val="10"/>
  </w:num>
  <w:num w:numId="3" w16cid:durableId="1467353225">
    <w:abstractNumId w:val="12"/>
  </w:num>
  <w:num w:numId="4" w16cid:durableId="1803308793">
    <w:abstractNumId w:val="17"/>
  </w:num>
  <w:num w:numId="5" w16cid:durableId="183786184">
    <w:abstractNumId w:val="9"/>
  </w:num>
  <w:num w:numId="6" w16cid:durableId="117728758">
    <w:abstractNumId w:val="16"/>
  </w:num>
  <w:num w:numId="7" w16cid:durableId="131414230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932"/>
    <w:rsid w:val="00000243"/>
    <w:rsid w:val="00001A43"/>
    <w:rsid w:val="0000347E"/>
    <w:rsid w:val="00005154"/>
    <w:rsid w:val="000065EB"/>
    <w:rsid w:val="000066DD"/>
    <w:rsid w:val="00006898"/>
    <w:rsid w:val="00006D71"/>
    <w:rsid w:val="00010E65"/>
    <w:rsid w:val="00016153"/>
    <w:rsid w:val="000231AC"/>
    <w:rsid w:val="000239BF"/>
    <w:rsid w:val="000239D4"/>
    <w:rsid w:val="00023F47"/>
    <w:rsid w:val="00025659"/>
    <w:rsid w:val="00026E3B"/>
    <w:rsid w:val="00027890"/>
    <w:rsid w:val="00027CE9"/>
    <w:rsid w:val="0003008B"/>
    <w:rsid w:val="00033E37"/>
    <w:rsid w:val="0003703F"/>
    <w:rsid w:val="000379F7"/>
    <w:rsid w:val="00041617"/>
    <w:rsid w:val="00042263"/>
    <w:rsid w:val="00042B17"/>
    <w:rsid w:val="00042B31"/>
    <w:rsid w:val="00043B97"/>
    <w:rsid w:val="00044B6B"/>
    <w:rsid w:val="00047EF2"/>
    <w:rsid w:val="00051405"/>
    <w:rsid w:val="00054BF5"/>
    <w:rsid w:val="00055851"/>
    <w:rsid w:val="0005763C"/>
    <w:rsid w:val="00060689"/>
    <w:rsid w:val="00060F62"/>
    <w:rsid w:val="00061F88"/>
    <w:rsid w:val="000636EC"/>
    <w:rsid w:val="00063849"/>
    <w:rsid w:val="000654DE"/>
    <w:rsid w:val="0006639C"/>
    <w:rsid w:val="000675E7"/>
    <w:rsid w:val="00070743"/>
    <w:rsid w:val="000726CE"/>
    <w:rsid w:val="0007488E"/>
    <w:rsid w:val="00075847"/>
    <w:rsid w:val="000775F4"/>
    <w:rsid w:val="00080D85"/>
    <w:rsid w:val="00080E0F"/>
    <w:rsid w:val="00084151"/>
    <w:rsid w:val="000858B3"/>
    <w:rsid w:val="00090A82"/>
    <w:rsid w:val="0009480E"/>
    <w:rsid w:val="00096C5E"/>
    <w:rsid w:val="00096E40"/>
    <w:rsid w:val="000970DD"/>
    <w:rsid w:val="000A016F"/>
    <w:rsid w:val="000A0528"/>
    <w:rsid w:val="000A14D0"/>
    <w:rsid w:val="000A1940"/>
    <w:rsid w:val="000A1981"/>
    <w:rsid w:val="000A27ED"/>
    <w:rsid w:val="000A3AB9"/>
    <w:rsid w:val="000A3BB7"/>
    <w:rsid w:val="000A660B"/>
    <w:rsid w:val="000B0B94"/>
    <w:rsid w:val="000B0FF6"/>
    <w:rsid w:val="000B1141"/>
    <w:rsid w:val="000B275C"/>
    <w:rsid w:val="000B2EE7"/>
    <w:rsid w:val="000B2FAE"/>
    <w:rsid w:val="000B37AC"/>
    <w:rsid w:val="000B3E3B"/>
    <w:rsid w:val="000C152C"/>
    <w:rsid w:val="000C1907"/>
    <w:rsid w:val="000C1FE3"/>
    <w:rsid w:val="000C25EB"/>
    <w:rsid w:val="000C2A84"/>
    <w:rsid w:val="000C3646"/>
    <w:rsid w:val="000D40FD"/>
    <w:rsid w:val="000D4EBA"/>
    <w:rsid w:val="000E05B9"/>
    <w:rsid w:val="000E05C1"/>
    <w:rsid w:val="000E0C33"/>
    <w:rsid w:val="000E12E5"/>
    <w:rsid w:val="000E17E1"/>
    <w:rsid w:val="000E18DD"/>
    <w:rsid w:val="000E4E2A"/>
    <w:rsid w:val="000E7F53"/>
    <w:rsid w:val="0010294D"/>
    <w:rsid w:val="00102A85"/>
    <w:rsid w:val="00102C0C"/>
    <w:rsid w:val="00103155"/>
    <w:rsid w:val="001054D9"/>
    <w:rsid w:val="00113222"/>
    <w:rsid w:val="00114AAA"/>
    <w:rsid w:val="00114EE9"/>
    <w:rsid w:val="00115D22"/>
    <w:rsid w:val="001201D6"/>
    <w:rsid w:val="001218E1"/>
    <w:rsid w:val="00122276"/>
    <w:rsid w:val="00126E65"/>
    <w:rsid w:val="00127BB7"/>
    <w:rsid w:val="0013113B"/>
    <w:rsid w:val="00131262"/>
    <w:rsid w:val="00134702"/>
    <w:rsid w:val="001357B0"/>
    <w:rsid w:val="00135BB5"/>
    <w:rsid w:val="001366BB"/>
    <w:rsid w:val="00136D09"/>
    <w:rsid w:val="00137870"/>
    <w:rsid w:val="00137A93"/>
    <w:rsid w:val="00137E39"/>
    <w:rsid w:val="0014059B"/>
    <w:rsid w:val="001405D1"/>
    <w:rsid w:val="00140DF0"/>
    <w:rsid w:val="00142B56"/>
    <w:rsid w:val="00142C53"/>
    <w:rsid w:val="00143371"/>
    <w:rsid w:val="00143610"/>
    <w:rsid w:val="0014366A"/>
    <w:rsid w:val="00143CA2"/>
    <w:rsid w:val="00145F79"/>
    <w:rsid w:val="0014707D"/>
    <w:rsid w:val="00153643"/>
    <w:rsid w:val="001568FB"/>
    <w:rsid w:val="00157704"/>
    <w:rsid w:val="00157C65"/>
    <w:rsid w:val="0016161F"/>
    <w:rsid w:val="0016212F"/>
    <w:rsid w:val="00162505"/>
    <w:rsid w:val="00162560"/>
    <w:rsid w:val="00162FC1"/>
    <w:rsid w:val="00164656"/>
    <w:rsid w:val="00164F38"/>
    <w:rsid w:val="00165D29"/>
    <w:rsid w:val="001663DA"/>
    <w:rsid w:val="001720B9"/>
    <w:rsid w:val="0017416A"/>
    <w:rsid w:val="00174344"/>
    <w:rsid w:val="001816EE"/>
    <w:rsid w:val="00183B7F"/>
    <w:rsid w:val="001866AD"/>
    <w:rsid w:val="00187823"/>
    <w:rsid w:val="00191FF7"/>
    <w:rsid w:val="00192C7B"/>
    <w:rsid w:val="00193488"/>
    <w:rsid w:val="00194CF3"/>
    <w:rsid w:val="00197122"/>
    <w:rsid w:val="001979DB"/>
    <w:rsid w:val="001A01C8"/>
    <w:rsid w:val="001A05B2"/>
    <w:rsid w:val="001A1117"/>
    <w:rsid w:val="001A11D5"/>
    <w:rsid w:val="001A3CF0"/>
    <w:rsid w:val="001A4C70"/>
    <w:rsid w:val="001A4F79"/>
    <w:rsid w:val="001A5611"/>
    <w:rsid w:val="001B000A"/>
    <w:rsid w:val="001B3135"/>
    <w:rsid w:val="001B49CA"/>
    <w:rsid w:val="001B65FF"/>
    <w:rsid w:val="001C12C8"/>
    <w:rsid w:val="001C256F"/>
    <w:rsid w:val="001C33AC"/>
    <w:rsid w:val="001C3C1E"/>
    <w:rsid w:val="001C4E52"/>
    <w:rsid w:val="001C67DA"/>
    <w:rsid w:val="001C7926"/>
    <w:rsid w:val="001C7C3F"/>
    <w:rsid w:val="001D5F32"/>
    <w:rsid w:val="001D6CF9"/>
    <w:rsid w:val="001E0755"/>
    <w:rsid w:val="001E314A"/>
    <w:rsid w:val="001E319E"/>
    <w:rsid w:val="001E6C02"/>
    <w:rsid w:val="001E6F19"/>
    <w:rsid w:val="001E7DDE"/>
    <w:rsid w:val="001F05AA"/>
    <w:rsid w:val="001F1C7C"/>
    <w:rsid w:val="001F322B"/>
    <w:rsid w:val="001F3802"/>
    <w:rsid w:val="001F4FD3"/>
    <w:rsid w:val="001F516F"/>
    <w:rsid w:val="001F60E2"/>
    <w:rsid w:val="001F6ECF"/>
    <w:rsid w:val="002013CA"/>
    <w:rsid w:val="00204600"/>
    <w:rsid w:val="00205194"/>
    <w:rsid w:val="002060F1"/>
    <w:rsid w:val="00207F9E"/>
    <w:rsid w:val="0021097F"/>
    <w:rsid w:val="00211D44"/>
    <w:rsid w:val="00213968"/>
    <w:rsid w:val="002149A4"/>
    <w:rsid w:val="00222248"/>
    <w:rsid w:val="002232E2"/>
    <w:rsid w:val="00223684"/>
    <w:rsid w:val="00223750"/>
    <w:rsid w:val="002238C6"/>
    <w:rsid w:val="00223ABE"/>
    <w:rsid w:val="002248A3"/>
    <w:rsid w:val="00224C77"/>
    <w:rsid w:val="00225324"/>
    <w:rsid w:val="00226348"/>
    <w:rsid w:val="00227E39"/>
    <w:rsid w:val="00231FBA"/>
    <w:rsid w:val="00232ED3"/>
    <w:rsid w:val="00233049"/>
    <w:rsid w:val="00233770"/>
    <w:rsid w:val="002340E3"/>
    <w:rsid w:val="0023487A"/>
    <w:rsid w:val="00235B00"/>
    <w:rsid w:val="00236A98"/>
    <w:rsid w:val="00241C6C"/>
    <w:rsid w:val="00242296"/>
    <w:rsid w:val="002446ED"/>
    <w:rsid w:val="002447F6"/>
    <w:rsid w:val="00244E57"/>
    <w:rsid w:val="00246A11"/>
    <w:rsid w:val="00251778"/>
    <w:rsid w:val="00252051"/>
    <w:rsid w:val="00255734"/>
    <w:rsid w:val="00256EDD"/>
    <w:rsid w:val="00257369"/>
    <w:rsid w:val="00261B89"/>
    <w:rsid w:val="002651E9"/>
    <w:rsid w:val="0026568F"/>
    <w:rsid w:val="0026697F"/>
    <w:rsid w:val="0026706B"/>
    <w:rsid w:val="002678AB"/>
    <w:rsid w:val="00270DBE"/>
    <w:rsid w:val="00271D38"/>
    <w:rsid w:val="00272E2B"/>
    <w:rsid w:val="00274347"/>
    <w:rsid w:val="002814D4"/>
    <w:rsid w:val="00281C50"/>
    <w:rsid w:val="002837ED"/>
    <w:rsid w:val="002858C6"/>
    <w:rsid w:val="00286338"/>
    <w:rsid w:val="0029217F"/>
    <w:rsid w:val="002953C0"/>
    <w:rsid w:val="002A2237"/>
    <w:rsid w:val="002A2640"/>
    <w:rsid w:val="002A4CEF"/>
    <w:rsid w:val="002A5876"/>
    <w:rsid w:val="002A746A"/>
    <w:rsid w:val="002A7F4E"/>
    <w:rsid w:val="002B021D"/>
    <w:rsid w:val="002B6740"/>
    <w:rsid w:val="002C49D9"/>
    <w:rsid w:val="002C6255"/>
    <w:rsid w:val="002C6B65"/>
    <w:rsid w:val="002C75A5"/>
    <w:rsid w:val="002D201A"/>
    <w:rsid w:val="002D645D"/>
    <w:rsid w:val="002D67E0"/>
    <w:rsid w:val="002D6BEA"/>
    <w:rsid w:val="002D74BE"/>
    <w:rsid w:val="002D7AED"/>
    <w:rsid w:val="002E0A89"/>
    <w:rsid w:val="002E1A64"/>
    <w:rsid w:val="002E27FD"/>
    <w:rsid w:val="002E3EB2"/>
    <w:rsid w:val="002F0291"/>
    <w:rsid w:val="002F16D6"/>
    <w:rsid w:val="002F26C4"/>
    <w:rsid w:val="002F294C"/>
    <w:rsid w:val="002F413E"/>
    <w:rsid w:val="002F450E"/>
    <w:rsid w:val="002F79CA"/>
    <w:rsid w:val="00302515"/>
    <w:rsid w:val="00302B07"/>
    <w:rsid w:val="003040E7"/>
    <w:rsid w:val="00304675"/>
    <w:rsid w:val="003062AC"/>
    <w:rsid w:val="00307E4B"/>
    <w:rsid w:val="0031027E"/>
    <w:rsid w:val="00310A34"/>
    <w:rsid w:val="0031250C"/>
    <w:rsid w:val="0031370D"/>
    <w:rsid w:val="00313888"/>
    <w:rsid w:val="00315240"/>
    <w:rsid w:val="00320DC8"/>
    <w:rsid w:val="00325720"/>
    <w:rsid w:val="0032633D"/>
    <w:rsid w:val="00330A77"/>
    <w:rsid w:val="00331D6C"/>
    <w:rsid w:val="0033364D"/>
    <w:rsid w:val="00333E3F"/>
    <w:rsid w:val="00333F61"/>
    <w:rsid w:val="00334999"/>
    <w:rsid w:val="00336289"/>
    <w:rsid w:val="00341028"/>
    <w:rsid w:val="003429D7"/>
    <w:rsid w:val="00350282"/>
    <w:rsid w:val="00351E47"/>
    <w:rsid w:val="00353E34"/>
    <w:rsid w:val="00354735"/>
    <w:rsid w:val="0035536E"/>
    <w:rsid w:val="003563B4"/>
    <w:rsid w:val="00357ADB"/>
    <w:rsid w:val="003600E2"/>
    <w:rsid w:val="00360956"/>
    <w:rsid w:val="00361D5F"/>
    <w:rsid w:val="00362C90"/>
    <w:rsid w:val="00364AEE"/>
    <w:rsid w:val="00365834"/>
    <w:rsid w:val="00366345"/>
    <w:rsid w:val="003665E7"/>
    <w:rsid w:val="00366630"/>
    <w:rsid w:val="003670B4"/>
    <w:rsid w:val="00367880"/>
    <w:rsid w:val="00367A44"/>
    <w:rsid w:val="003736AF"/>
    <w:rsid w:val="003809D8"/>
    <w:rsid w:val="00382125"/>
    <w:rsid w:val="00382285"/>
    <w:rsid w:val="00382504"/>
    <w:rsid w:val="00383D3C"/>
    <w:rsid w:val="00385450"/>
    <w:rsid w:val="00386C8E"/>
    <w:rsid w:val="00387243"/>
    <w:rsid w:val="003909E4"/>
    <w:rsid w:val="00390F39"/>
    <w:rsid w:val="00392B0F"/>
    <w:rsid w:val="00392B43"/>
    <w:rsid w:val="00392F4F"/>
    <w:rsid w:val="003948EE"/>
    <w:rsid w:val="00394CB7"/>
    <w:rsid w:val="00396AE5"/>
    <w:rsid w:val="003A1A6D"/>
    <w:rsid w:val="003A21AC"/>
    <w:rsid w:val="003A2551"/>
    <w:rsid w:val="003A3487"/>
    <w:rsid w:val="003A41B1"/>
    <w:rsid w:val="003A4DC1"/>
    <w:rsid w:val="003A5A9D"/>
    <w:rsid w:val="003A5E55"/>
    <w:rsid w:val="003A665A"/>
    <w:rsid w:val="003B13A9"/>
    <w:rsid w:val="003B6F73"/>
    <w:rsid w:val="003C48F1"/>
    <w:rsid w:val="003C4B19"/>
    <w:rsid w:val="003C659A"/>
    <w:rsid w:val="003C6719"/>
    <w:rsid w:val="003C7514"/>
    <w:rsid w:val="003D1ED1"/>
    <w:rsid w:val="003D4FCB"/>
    <w:rsid w:val="003E134C"/>
    <w:rsid w:val="003E3DE0"/>
    <w:rsid w:val="003E464A"/>
    <w:rsid w:val="003E711C"/>
    <w:rsid w:val="003E719D"/>
    <w:rsid w:val="003E71BA"/>
    <w:rsid w:val="003F0669"/>
    <w:rsid w:val="003F3B23"/>
    <w:rsid w:val="003F3E9E"/>
    <w:rsid w:val="003F49E2"/>
    <w:rsid w:val="003F503B"/>
    <w:rsid w:val="003F5826"/>
    <w:rsid w:val="003F60D2"/>
    <w:rsid w:val="00400735"/>
    <w:rsid w:val="00404595"/>
    <w:rsid w:val="004050DD"/>
    <w:rsid w:val="00405505"/>
    <w:rsid w:val="00410D38"/>
    <w:rsid w:val="0041133F"/>
    <w:rsid w:val="004124CD"/>
    <w:rsid w:val="0041331B"/>
    <w:rsid w:val="0041389C"/>
    <w:rsid w:val="00413D44"/>
    <w:rsid w:val="00414CF9"/>
    <w:rsid w:val="00414F47"/>
    <w:rsid w:val="004174D2"/>
    <w:rsid w:val="00420580"/>
    <w:rsid w:val="00422175"/>
    <w:rsid w:val="00422FC5"/>
    <w:rsid w:val="00423457"/>
    <w:rsid w:val="004245B7"/>
    <w:rsid w:val="00427A12"/>
    <w:rsid w:val="004301EB"/>
    <w:rsid w:val="00436078"/>
    <w:rsid w:val="00436F25"/>
    <w:rsid w:val="00440648"/>
    <w:rsid w:val="004407D8"/>
    <w:rsid w:val="004409ED"/>
    <w:rsid w:val="0044374E"/>
    <w:rsid w:val="0044434A"/>
    <w:rsid w:val="00445639"/>
    <w:rsid w:val="00446E5C"/>
    <w:rsid w:val="004501D1"/>
    <w:rsid w:val="0045165D"/>
    <w:rsid w:val="004519E7"/>
    <w:rsid w:val="004538F2"/>
    <w:rsid w:val="0045678D"/>
    <w:rsid w:val="00460E98"/>
    <w:rsid w:val="00460EBC"/>
    <w:rsid w:val="004617BB"/>
    <w:rsid w:val="00462527"/>
    <w:rsid w:val="00462A4F"/>
    <w:rsid w:val="00463893"/>
    <w:rsid w:val="004639B5"/>
    <w:rsid w:val="00464F2B"/>
    <w:rsid w:val="00466E4C"/>
    <w:rsid w:val="0047062C"/>
    <w:rsid w:val="00471C4D"/>
    <w:rsid w:val="00476169"/>
    <w:rsid w:val="0047794A"/>
    <w:rsid w:val="00477ADD"/>
    <w:rsid w:val="00480774"/>
    <w:rsid w:val="004822B7"/>
    <w:rsid w:val="004825FF"/>
    <w:rsid w:val="00483B12"/>
    <w:rsid w:val="00485B52"/>
    <w:rsid w:val="00490F36"/>
    <w:rsid w:val="004934C5"/>
    <w:rsid w:val="00494033"/>
    <w:rsid w:val="00494A82"/>
    <w:rsid w:val="00494BF8"/>
    <w:rsid w:val="0049543B"/>
    <w:rsid w:val="00496F86"/>
    <w:rsid w:val="004A1963"/>
    <w:rsid w:val="004A25D2"/>
    <w:rsid w:val="004A4341"/>
    <w:rsid w:val="004A50BC"/>
    <w:rsid w:val="004A57A5"/>
    <w:rsid w:val="004A731F"/>
    <w:rsid w:val="004A76EB"/>
    <w:rsid w:val="004A7E36"/>
    <w:rsid w:val="004B0A6D"/>
    <w:rsid w:val="004B14A3"/>
    <w:rsid w:val="004B50F0"/>
    <w:rsid w:val="004B5569"/>
    <w:rsid w:val="004C0C45"/>
    <w:rsid w:val="004C1036"/>
    <w:rsid w:val="004C10D6"/>
    <w:rsid w:val="004C2620"/>
    <w:rsid w:val="004C52C0"/>
    <w:rsid w:val="004C5B49"/>
    <w:rsid w:val="004C6EE4"/>
    <w:rsid w:val="004C719F"/>
    <w:rsid w:val="004D4CCE"/>
    <w:rsid w:val="004D63E9"/>
    <w:rsid w:val="004E3410"/>
    <w:rsid w:val="004E4827"/>
    <w:rsid w:val="004E5DD6"/>
    <w:rsid w:val="004E6D1D"/>
    <w:rsid w:val="004E7F7A"/>
    <w:rsid w:val="004F1DB6"/>
    <w:rsid w:val="004F31B5"/>
    <w:rsid w:val="004F4AC8"/>
    <w:rsid w:val="004F6C26"/>
    <w:rsid w:val="004F7682"/>
    <w:rsid w:val="005021E7"/>
    <w:rsid w:val="00502765"/>
    <w:rsid w:val="005038D7"/>
    <w:rsid w:val="005101DD"/>
    <w:rsid w:val="00510327"/>
    <w:rsid w:val="00511D6F"/>
    <w:rsid w:val="005127C5"/>
    <w:rsid w:val="005128AA"/>
    <w:rsid w:val="00512AA2"/>
    <w:rsid w:val="005131C0"/>
    <w:rsid w:val="005140D4"/>
    <w:rsid w:val="00515E60"/>
    <w:rsid w:val="00516445"/>
    <w:rsid w:val="0051755C"/>
    <w:rsid w:val="00522BE4"/>
    <w:rsid w:val="005327E3"/>
    <w:rsid w:val="00532D41"/>
    <w:rsid w:val="00532DC9"/>
    <w:rsid w:val="00534E6E"/>
    <w:rsid w:val="00535B3B"/>
    <w:rsid w:val="0053629E"/>
    <w:rsid w:val="00537A9C"/>
    <w:rsid w:val="00540AA5"/>
    <w:rsid w:val="0054161F"/>
    <w:rsid w:val="00541932"/>
    <w:rsid w:val="005455F3"/>
    <w:rsid w:val="005457DC"/>
    <w:rsid w:val="00545A25"/>
    <w:rsid w:val="00545BD7"/>
    <w:rsid w:val="00546BDE"/>
    <w:rsid w:val="00546FE9"/>
    <w:rsid w:val="00547AC7"/>
    <w:rsid w:val="0055188B"/>
    <w:rsid w:val="005522C9"/>
    <w:rsid w:val="00552CB7"/>
    <w:rsid w:val="005578DF"/>
    <w:rsid w:val="00562ABE"/>
    <w:rsid w:val="00563C92"/>
    <w:rsid w:val="00563E2F"/>
    <w:rsid w:val="00564049"/>
    <w:rsid w:val="00564ED6"/>
    <w:rsid w:val="005724C6"/>
    <w:rsid w:val="0057348E"/>
    <w:rsid w:val="00573F11"/>
    <w:rsid w:val="005748ED"/>
    <w:rsid w:val="00574FD8"/>
    <w:rsid w:val="00580642"/>
    <w:rsid w:val="00581CA3"/>
    <w:rsid w:val="00582873"/>
    <w:rsid w:val="00582D56"/>
    <w:rsid w:val="00584CE1"/>
    <w:rsid w:val="005861B3"/>
    <w:rsid w:val="00586F80"/>
    <w:rsid w:val="005870B8"/>
    <w:rsid w:val="00587533"/>
    <w:rsid w:val="00590A2F"/>
    <w:rsid w:val="00590EC3"/>
    <w:rsid w:val="005916C5"/>
    <w:rsid w:val="005921A0"/>
    <w:rsid w:val="00592FE4"/>
    <w:rsid w:val="00593ACF"/>
    <w:rsid w:val="00594583"/>
    <w:rsid w:val="005956AA"/>
    <w:rsid w:val="00595F14"/>
    <w:rsid w:val="00595F43"/>
    <w:rsid w:val="00596470"/>
    <w:rsid w:val="00596C55"/>
    <w:rsid w:val="005A015E"/>
    <w:rsid w:val="005A1915"/>
    <w:rsid w:val="005A1A7F"/>
    <w:rsid w:val="005A3AF6"/>
    <w:rsid w:val="005A4EF6"/>
    <w:rsid w:val="005A62C2"/>
    <w:rsid w:val="005A7D9C"/>
    <w:rsid w:val="005B0EC6"/>
    <w:rsid w:val="005B588A"/>
    <w:rsid w:val="005B659A"/>
    <w:rsid w:val="005B759E"/>
    <w:rsid w:val="005B7900"/>
    <w:rsid w:val="005C02F8"/>
    <w:rsid w:val="005C13F5"/>
    <w:rsid w:val="005C1C2E"/>
    <w:rsid w:val="005C2B74"/>
    <w:rsid w:val="005C52B4"/>
    <w:rsid w:val="005C74D9"/>
    <w:rsid w:val="005D2779"/>
    <w:rsid w:val="005D3855"/>
    <w:rsid w:val="005D3916"/>
    <w:rsid w:val="005D3E53"/>
    <w:rsid w:val="005D4231"/>
    <w:rsid w:val="005D49B2"/>
    <w:rsid w:val="005D75ED"/>
    <w:rsid w:val="005E0085"/>
    <w:rsid w:val="005E109B"/>
    <w:rsid w:val="005E25BB"/>
    <w:rsid w:val="005E789A"/>
    <w:rsid w:val="005F248D"/>
    <w:rsid w:val="005F3C52"/>
    <w:rsid w:val="005F51FC"/>
    <w:rsid w:val="005F53FF"/>
    <w:rsid w:val="005F5656"/>
    <w:rsid w:val="005F71D8"/>
    <w:rsid w:val="00601FA4"/>
    <w:rsid w:val="00603D81"/>
    <w:rsid w:val="00603DA3"/>
    <w:rsid w:val="006042A2"/>
    <w:rsid w:val="00606915"/>
    <w:rsid w:val="006071DE"/>
    <w:rsid w:val="00607529"/>
    <w:rsid w:val="00607E94"/>
    <w:rsid w:val="006111A3"/>
    <w:rsid w:val="00611934"/>
    <w:rsid w:val="006203E8"/>
    <w:rsid w:val="0062063C"/>
    <w:rsid w:val="00622AF6"/>
    <w:rsid w:val="006230E3"/>
    <w:rsid w:val="00625F95"/>
    <w:rsid w:val="00626D3C"/>
    <w:rsid w:val="00631F41"/>
    <w:rsid w:val="00633F9C"/>
    <w:rsid w:val="00641FA5"/>
    <w:rsid w:val="00642664"/>
    <w:rsid w:val="00644938"/>
    <w:rsid w:val="00644EF0"/>
    <w:rsid w:val="00645158"/>
    <w:rsid w:val="0064532E"/>
    <w:rsid w:val="00651164"/>
    <w:rsid w:val="00651753"/>
    <w:rsid w:val="006524E0"/>
    <w:rsid w:val="00652544"/>
    <w:rsid w:val="00652ADE"/>
    <w:rsid w:val="0065381F"/>
    <w:rsid w:val="006542AE"/>
    <w:rsid w:val="00654508"/>
    <w:rsid w:val="006558CC"/>
    <w:rsid w:val="00657045"/>
    <w:rsid w:val="006575DF"/>
    <w:rsid w:val="006615B0"/>
    <w:rsid w:val="00662A16"/>
    <w:rsid w:val="0066323E"/>
    <w:rsid w:val="00664AC0"/>
    <w:rsid w:val="00667F63"/>
    <w:rsid w:val="00670104"/>
    <w:rsid w:val="006701F1"/>
    <w:rsid w:val="006720B8"/>
    <w:rsid w:val="00672EF2"/>
    <w:rsid w:val="00672FAA"/>
    <w:rsid w:val="0067561C"/>
    <w:rsid w:val="006800B9"/>
    <w:rsid w:val="00680380"/>
    <w:rsid w:val="00681012"/>
    <w:rsid w:val="006810ED"/>
    <w:rsid w:val="00682577"/>
    <w:rsid w:val="00682CD1"/>
    <w:rsid w:val="00683021"/>
    <w:rsid w:val="00685194"/>
    <w:rsid w:val="00685B3C"/>
    <w:rsid w:val="00685B8D"/>
    <w:rsid w:val="0068677E"/>
    <w:rsid w:val="00687B09"/>
    <w:rsid w:val="00693630"/>
    <w:rsid w:val="00694955"/>
    <w:rsid w:val="006952AC"/>
    <w:rsid w:val="00696298"/>
    <w:rsid w:val="00697548"/>
    <w:rsid w:val="00697CEE"/>
    <w:rsid w:val="006A19FD"/>
    <w:rsid w:val="006A452A"/>
    <w:rsid w:val="006A693C"/>
    <w:rsid w:val="006A798D"/>
    <w:rsid w:val="006B004E"/>
    <w:rsid w:val="006B12F4"/>
    <w:rsid w:val="006B17B0"/>
    <w:rsid w:val="006B48EB"/>
    <w:rsid w:val="006B5051"/>
    <w:rsid w:val="006B65EA"/>
    <w:rsid w:val="006B6D15"/>
    <w:rsid w:val="006C1399"/>
    <w:rsid w:val="006C200F"/>
    <w:rsid w:val="006C262E"/>
    <w:rsid w:val="006C3D0A"/>
    <w:rsid w:val="006C3D86"/>
    <w:rsid w:val="006C5798"/>
    <w:rsid w:val="006C5872"/>
    <w:rsid w:val="006C5B73"/>
    <w:rsid w:val="006D0804"/>
    <w:rsid w:val="006D2130"/>
    <w:rsid w:val="006D262F"/>
    <w:rsid w:val="006D2F13"/>
    <w:rsid w:val="006D4C80"/>
    <w:rsid w:val="006D741B"/>
    <w:rsid w:val="006E2914"/>
    <w:rsid w:val="006E2960"/>
    <w:rsid w:val="006E3411"/>
    <w:rsid w:val="006E500A"/>
    <w:rsid w:val="006E7876"/>
    <w:rsid w:val="006E797B"/>
    <w:rsid w:val="006E7E6C"/>
    <w:rsid w:val="006F02D0"/>
    <w:rsid w:val="006F249A"/>
    <w:rsid w:val="006F38A6"/>
    <w:rsid w:val="006F4070"/>
    <w:rsid w:val="006F4D47"/>
    <w:rsid w:val="006F572A"/>
    <w:rsid w:val="006F5C85"/>
    <w:rsid w:val="007003FF"/>
    <w:rsid w:val="00703B58"/>
    <w:rsid w:val="00703CB8"/>
    <w:rsid w:val="00704EE2"/>
    <w:rsid w:val="0070555D"/>
    <w:rsid w:val="00706AFC"/>
    <w:rsid w:val="00706ED2"/>
    <w:rsid w:val="007105BD"/>
    <w:rsid w:val="00711A5E"/>
    <w:rsid w:val="007125C8"/>
    <w:rsid w:val="00720FCE"/>
    <w:rsid w:val="00722E1D"/>
    <w:rsid w:val="00725372"/>
    <w:rsid w:val="007308DE"/>
    <w:rsid w:val="00730CDE"/>
    <w:rsid w:val="0073327C"/>
    <w:rsid w:val="00733CAF"/>
    <w:rsid w:val="00734D6E"/>
    <w:rsid w:val="00735678"/>
    <w:rsid w:val="007358E6"/>
    <w:rsid w:val="00737587"/>
    <w:rsid w:val="00740162"/>
    <w:rsid w:val="00743AA5"/>
    <w:rsid w:val="00747E30"/>
    <w:rsid w:val="00751817"/>
    <w:rsid w:val="0075289B"/>
    <w:rsid w:val="00753B3D"/>
    <w:rsid w:val="007548DB"/>
    <w:rsid w:val="0075499B"/>
    <w:rsid w:val="00755404"/>
    <w:rsid w:val="007572CC"/>
    <w:rsid w:val="00760F63"/>
    <w:rsid w:val="00762138"/>
    <w:rsid w:val="00763549"/>
    <w:rsid w:val="00763840"/>
    <w:rsid w:val="007646D7"/>
    <w:rsid w:val="00767954"/>
    <w:rsid w:val="00767A53"/>
    <w:rsid w:val="007700CF"/>
    <w:rsid w:val="00770C2E"/>
    <w:rsid w:val="00771C89"/>
    <w:rsid w:val="007728A3"/>
    <w:rsid w:val="0077405F"/>
    <w:rsid w:val="007763E7"/>
    <w:rsid w:val="00777472"/>
    <w:rsid w:val="00780A2C"/>
    <w:rsid w:val="00782C86"/>
    <w:rsid w:val="00784738"/>
    <w:rsid w:val="007849D0"/>
    <w:rsid w:val="007877E3"/>
    <w:rsid w:val="007877EA"/>
    <w:rsid w:val="00787E16"/>
    <w:rsid w:val="00790524"/>
    <w:rsid w:val="00790E02"/>
    <w:rsid w:val="00792EE6"/>
    <w:rsid w:val="00793775"/>
    <w:rsid w:val="0079444B"/>
    <w:rsid w:val="00795888"/>
    <w:rsid w:val="007A0335"/>
    <w:rsid w:val="007A7C26"/>
    <w:rsid w:val="007B21B2"/>
    <w:rsid w:val="007B4461"/>
    <w:rsid w:val="007B5670"/>
    <w:rsid w:val="007C0CCF"/>
    <w:rsid w:val="007C334A"/>
    <w:rsid w:val="007C4815"/>
    <w:rsid w:val="007C73C6"/>
    <w:rsid w:val="007D0AD4"/>
    <w:rsid w:val="007D20F7"/>
    <w:rsid w:val="007D29F5"/>
    <w:rsid w:val="007D2EDC"/>
    <w:rsid w:val="007D5D10"/>
    <w:rsid w:val="007D6FDF"/>
    <w:rsid w:val="007E08D6"/>
    <w:rsid w:val="007E4294"/>
    <w:rsid w:val="007E584C"/>
    <w:rsid w:val="007E6310"/>
    <w:rsid w:val="007E7983"/>
    <w:rsid w:val="007F0C30"/>
    <w:rsid w:val="007F34EC"/>
    <w:rsid w:val="007F3FE7"/>
    <w:rsid w:val="007F4967"/>
    <w:rsid w:val="007F4FAE"/>
    <w:rsid w:val="007F76A1"/>
    <w:rsid w:val="007F7A95"/>
    <w:rsid w:val="00802B11"/>
    <w:rsid w:val="00802C0B"/>
    <w:rsid w:val="00803828"/>
    <w:rsid w:val="00804FED"/>
    <w:rsid w:val="008079C8"/>
    <w:rsid w:val="00807F68"/>
    <w:rsid w:val="00810A21"/>
    <w:rsid w:val="00811081"/>
    <w:rsid w:val="008115F9"/>
    <w:rsid w:val="00812831"/>
    <w:rsid w:val="00820AD8"/>
    <w:rsid w:val="00821422"/>
    <w:rsid w:val="008215CC"/>
    <w:rsid w:val="00822E62"/>
    <w:rsid w:val="00823981"/>
    <w:rsid w:val="00824F4A"/>
    <w:rsid w:val="00825EA0"/>
    <w:rsid w:val="00826C7F"/>
    <w:rsid w:val="0083125D"/>
    <w:rsid w:val="008339EA"/>
    <w:rsid w:val="008344A7"/>
    <w:rsid w:val="00835ABD"/>
    <w:rsid w:val="00837320"/>
    <w:rsid w:val="008375EC"/>
    <w:rsid w:val="008409B8"/>
    <w:rsid w:val="00840E8D"/>
    <w:rsid w:val="008454AD"/>
    <w:rsid w:val="00845544"/>
    <w:rsid w:val="00845908"/>
    <w:rsid w:val="00851265"/>
    <w:rsid w:val="00852689"/>
    <w:rsid w:val="00854866"/>
    <w:rsid w:val="008548DD"/>
    <w:rsid w:val="008552CB"/>
    <w:rsid w:val="00855491"/>
    <w:rsid w:val="00855CCF"/>
    <w:rsid w:val="0085612C"/>
    <w:rsid w:val="00857561"/>
    <w:rsid w:val="008575C7"/>
    <w:rsid w:val="00860A81"/>
    <w:rsid w:val="008614E2"/>
    <w:rsid w:val="008620C2"/>
    <w:rsid w:val="00862263"/>
    <w:rsid w:val="00863213"/>
    <w:rsid w:val="008674E4"/>
    <w:rsid w:val="00870445"/>
    <w:rsid w:val="00872D84"/>
    <w:rsid w:val="00875908"/>
    <w:rsid w:val="00885032"/>
    <w:rsid w:val="00886F1B"/>
    <w:rsid w:val="00892186"/>
    <w:rsid w:val="0089236A"/>
    <w:rsid w:val="00896C0F"/>
    <w:rsid w:val="008A0763"/>
    <w:rsid w:val="008A10C0"/>
    <w:rsid w:val="008A1345"/>
    <w:rsid w:val="008A27B1"/>
    <w:rsid w:val="008A31A5"/>
    <w:rsid w:val="008A41DF"/>
    <w:rsid w:val="008A41F0"/>
    <w:rsid w:val="008A44FF"/>
    <w:rsid w:val="008B11F9"/>
    <w:rsid w:val="008B3B91"/>
    <w:rsid w:val="008B504A"/>
    <w:rsid w:val="008B56C6"/>
    <w:rsid w:val="008B76E7"/>
    <w:rsid w:val="008B7A42"/>
    <w:rsid w:val="008C400B"/>
    <w:rsid w:val="008C53F2"/>
    <w:rsid w:val="008C5A0B"/>
    <w:rsid w:val="008C5EBB"/>
    <w:rsid w:val="008C6142"/>
    <w:rsid w:val="008C7214"/>
    <w:rsid w:val="008C7516"/>
    <w:rsid w:val="008C7FE8"/>
    <w:rsid w:val="008D1ABD"/>
    <w:rsid w:val="008D220B"/>
    <w:rsid w:val="008D26A9"/>
    <w:rsid w:val="008D38B4"/>
    <w:rsid w:val="008D5091"/>
    <w:rsid w:val="008D5AC9"/>
    <w:rsid w:val="008D7041"/>
    <w:rsid w:val="008E5B27"/>
    <w:rsid w:val="008F0BFB"/>
    <w:rsid w:val="008F0D60"/>
    <w:rsid w:val="008F1BB3"/>
    <w:rsid w:val="008F21F2"/>
    <w:rsid w:val="008F2E6F"/>
    <w:rsid w:val="008F32A4"/>
    <w:rsid w:val="00901B7A"/>
    <w:rsid w:val="00901EC6"/>
    <w:rsid w:val="009023E2"/>
    <w:rsid w:val="00902957"/>
    <w:rsid w:val="0090420C"/>
    <w:rsid w:val="0090440F"/>
    <w:rsid w:val="009062BC"/>
    <w:rsid w:val="00906FA7"/>
    <w:rsid w:val="00910F57"/>
    <w:rsid w:val="0091104C"/>
    <w:rsid w:val="00912731"/>
    <w:rsid w:val="009137CE"/>
    <w:rsid w:val="00917F68"/>
    <w:rsid w:val="0092033A"/>
    <w:rsid w:val="0092052A"/>
    <w:rsid w:val="009218A5"/>
    <w:rsid w:val="00921AA6"/>
    <w:rsid w:val="00921B5B"/>
    <w:rsid w:val="00922357"/>
    <w:rsid w:val="00922A84"/>
    <w:rsid w:val="00925FAA"/>
    <w:rsid w:val="009269F6"/>
    <w:rsid w:val="00926A77"/>
    <w:rsid w:val="00930CC4"/>
    <w:rsid w:val="00931125"/>
    <w:rsid w:val="009336A6"/>
    <w:rsid w:val="00936437"/>
    <w:rsid w:val="00937018"/>
    <w:rsid w:val="009370DA"/>
    <w:rsid w:val="00937E32"/>
    <w:rsid w:val="00937E37"/>
    <w:rsid w:val="009427CB"/>
    <w:rsid w:val="009430E6"/>
    <w:rsid w:val="009433BE"/>
    <w:rsid w:val="009510D6"/>
    <w:rsid w:val="009516CD"/>
    <w:rsid w:val="00952F96"/>
    <w:rsid w:val="0095353E"/>
    <w:rsid w:val="00953976"/>
    <w:rsid w:val="00956C71"/>
    <w:rsid w:val="0095725E"/>
    <w:rsid w:val="009575DB"/>
    <w:rsid w:val="0096046C"/>
    <w:rsid w:val="00960760"/>
    <w:rsid w:val="00960BB2"/>
    <w:rsid w:val="0096108A"/>
    <w:rsid w:val="0096263A"/>
    <w:rsid w:val="00963663"/>
    <w:rsid w:val="0096379F"/>
    <w:rsid w:val="00964FD5"/>
    <w:rsid w:val="009660DD"/>
    <w:rsid w:val="00966BB2"/>
    <w:rsid w:val="00972D8C"/>
    <w:rsid w:val="009829D9"/>
    <w:rsid w:val="00982B3D"/>
    <w:rsid w:val="00983423"/>
    <w:rsid w:val="00983D87"/>
    <w:rsid w:val="00985F22"/>
    <w:rsid w:val="0098603A"/>
    <w:rsid w:val="00990C28"/>
    <w:rsid w:val="00994E6E"/>
    <w:rsid w:val="009952C7"/>
    <w:rsid w:val="00995DDC"/>
    <w:rsid w:val="009970AA"/>
    <w:rsid w:val="00997C25"/>
    <w:rsid w:val="009A0530"/>
    <w:rsid w:val="009A0A84"/>
    <w:rsid w:val="009A24F2"/>
    <w:rsid w:val="009A410D"/>
    <w:rsid w:val="009A48CD"/>
    <w:rsid w:val="009A4C9A"/>
    <w:rsid w:val="009A5616"/>
    <w:rsid w:val="009A63E0"/>
    <w:rsid w:val="009B4269"/>
    <w:rsid w:val="009B54B3"/>
    <w:rsid w:val="009C042A"/>
    <w:rsid w:val="009C0A20"/>
    <w:rsid w:val="009C19C0"/>
    <w:rsid w:val="009C390D"/>
    <w:rsid w:val="009C5089"/>
    <w:rsid w:val="009C58F9"/>
    <w:rsid w:val="009C6657"/>
    <w:rsid w:val="009C7250"/>
    <w:rsid w:val="009C7EB8"/>
    <w:rsid w:val="009D0427"/>
    <w:rsid w:val="009D0A67"/>
    <w:rsid w:val="009D4648"/>
    <w:rsid w:val="009D4D28"/>
    <w:rsid w:val="009D515A"/>
    <w:rsid w:val="009D5F18"/>
    <w:rsid w:val="009D6663"/>
    <w:rsid w:val="009D6C0A"/>
    <w:rsid w:val="009E13F4"/>
    <w:rsid w:val="009E321D"/>
    <w:rsid w:val="009E3C0C"/>
    <w:rsid w:val="009E6B1D"/>
    <w:rsid w:val="009F246A"/>
    <w:rsid w:val="009F2CBB"/>
    <w:rsid w:val="009F3788"/>
    <w:rsid w:val="009F41F4"/>
    <w:rsid w:val="009F7330"/>
    <w:rsid w:val="00A01864"/>
    <w:rsid w:val="00A0223C"/>
    <w:rsid w:val="00A028DB"/>
    <w:rsid w:val="00A05C0F"/>
    <w:rsid w:val="00A06B79"/>
    <w:rsid w:val="00A06C60"/>
    <w:rsid w:val="00A1134B"/>
    <w:rsid w:val="00A14EE6"/>
    <w:rsid w:val="00A1597C"/>
    <w:rsid w:val="00A17D18"/>
    <w:rsid w:val="00A208A8"/>
    <w:rsid w:val="00A20B08"/>
    <w:rsid w:val="00A20E8F"/>
    <w:rsid w:val="00A2116D"/>
    <w:rsid w:val="00A22B36"/>
    <w:rsid w:val="00A25019"/>
    <w:rsid w:val="00A266B8"/>
    <w:rsid w:val="00A30E35"/>
    <w:rsid w:val="00A3160B"/>
    <w:rsid w:val="00A330D6"/>
    <w:rsid w:val="00A33198"/>
    <w:rsid w:val="00A344F2"/>
    <w:rsid w:val="00A358DE"/>
    <w:rsid w:val="00A36B36"/>
    <w:rsid w:val="00A3787E"/>
    <w:rsid w:val="00A379CE"/>
    <w:rsid w:val="00A4101C"/>
    <w:rsid w:val="00A431D6"/>
    <w:rsid w:val="00A4340F"/>
    <w:rsid w:val="00A45ED0"/>
    <w:rsid w:val="00A46408"/>
    <w:rsid w:val="00A46A06"/>
    <w:rsid w:val="00A57250"/>
    <w:rsid w:val="00A578F5"/>
    <w:rsid w:val="00A6013A"/>
    <w:rsid w:val="00A609CB"/>
    <w:rsid w:val="00A61538"/>
    <w:rsid w:val="00A627DB"/>
    <w:rsid w:val="00A62E79"/>
    <w:rsid w:val="00A63036"/>
    <w:rsid w:val="00A70ABC"/>
    <w:rsid w:val="00A71CB4"/>
    <w:rsid w:val="00A72986"/>
    <w:rsid w:val="00A7299C"/>
    <w:rsid w:val="00A74A76"/>
    <w:rsid w:val="00A74B97"/>
    <w:rsid w:val="00A7645F"/>
    <w:rsid w:val="00A8102D"/>
    <w:rsid w:val="00A81BE2"/>
    <w:rsid w:val="00A82DF2"/>
    <w:rsid w:val="00A85586"/>
    <w:rsid w:val="00A9175F"/>
    <w:rsid w:val="00A91FE0"/>
    <w:rsid w:val="00A97F70"/>
    <w:rsid w:val="00AA4266"/>
    <w:rsid w:val="00AA727C"/>
    <w:rsid w:val="00AB0AE0"/>
    <w:rsid w:val="00AB2527"/>
    <w:rsid w:val="00AB3D1E"/>
    <w:rsid w:val="00AB77F2"/>
    <w:rsid w:val="00AC1184"/>
    <w:rsid w:val="00AC2D83"/>
    <w:rsid w:val="00AC4555"/>
    <w:rsid w:val="00AC4C9D"/>
    <w:rsid w:val="00AC5669"/>
    <w:rsid w:val="00AC754C"/>
    <w:rsid w:val="00AC780F"/>
    <w:rsid w:val="00AC785C"/>
    <w:rsid w:val="00AC7C81"/>
    <w:rsid w:val="00AD03C7"/>
    <w:rsid w:val="00AD1D8F"/>
    <w:rsid w:val="00AD34D0"/>
    <w:rsid w:val="00AD3D26"/>
    <w:rsid w:val="00AD55FC"/>
    <w:rsid w:val="00AD5F90"/>
    <w:rsid w:val="00AE02C5"/>
    <w:rsid w:val="00AE0C14"/>
    <w:rsid w:val="00AE1879"/>
    <w:rsid w:val="00AE1DEB"/>
    <w:rsid w:val="00AE1FD9"/>
    <w:rsid w:val="00AE25F5"/>
    <w:rsid w:val="00AE267D"/>
    <w:rsid w:val="00AE3179"/>
    <w:rsid w:val="00AE5AB8"/>
    <w:rsid w:val="00AE6EDA"/>
    <w:rsid w:val="00AE6FEB"/>
    <w:rsid w:val="00AF0521"/>
    <w:rsid w:val="00AF22BE"/>
    <w:rsid w:val="00AF2E5E"/>
    <w:rsid w:val="00AF4F4E"/>
    <w:rsid w:val="00AF6582"/>
    <w:rsid w:val="00B01A2A"/>
    <w:rsid w:val="00B02E5B"/>
    <w:rsid w:val="00B03EB2"/>
    <w:rsid w:val="00B0402C"/>
    <w:rsid w:val="00B04961"/>
    <w:rsid w:val="00B04CF4"/>
    <w:rsid w:val="00B04E14"/>
    <w:rsid w:val="00B06D15"/>
    <w:rsid w:val="00B10F15"/>
    <w:rsid w:val="00B119CC"/>
    <w:rsid w:val="00B11C33"/>
    <w:rsid w:val="00B13028"/>
    <w:rsid w:val="00B1499E"/>
    <w:rsid w:val="00B153AF"/>
    <w:rsid w:val="00B17B28"/>
    <w:rsid w:val="00B20941"/>
    <w:rsid w:val="00B20BCF"/>
    <w:rsid w:val="00B21D2F"/>
    <w:rsid w:val="00B21E12"/>
    <w:rsid w:val="00B23C94"/>
    <w:rsid w:val="00B24B09"/>
    <w:rsid w:val="00B2594C"/>
    <w:rsid w:val="00B2696B"/>
    <w:rsid w:val="00B26FE4"/>
    <w:rsid w:val="00B309FD"/>
    <w:rsid w:val="00B325D8"/>
    <w:rsid w:val="00B333E3"/>
    <w:rsid w:val="00B3383A"/>
    <w:rsid w:val="00B357F6"/>
    <w:rsid w:val="00B36246"/>
    <w:rsid w:val="00B4095C"/>
    <w:rsid w:val="00B43BC5"/>
    <w:rsid w:val="00B44508"/>
    <w:rsid w:val="00B4506D"/>
    <w:rsid w:val="00B45139"/>
    <w:rsid w:val="00B47146"/>
    <w:rsid w:val="00B47214"/>
    <w:rsid w:val="00B500CD"/>
    <w:rsid w:val="00B51547"/>
    <w:rsid w:val="00B52161"/>
    <w:rsid w:val="00B53FDD"/>
    <w:rsid w:val="00B5465B"/>
    <w:rsid w:val="00B55B34"/>
    <w:rsid w:val="00B563D2"/>
    <w:rsid w:val="00B57C21"/>
    <w:rsid w:val="00B604FC"/>
    <w:rsid w:val="00B6181B"/>
    <w:rsid w:val="00B64E61"/>
    <w:rsid w:val="00B66728"/>
    <w:rsid w:val="00B66F2C"/>
    <w:rsid w:val="00B71B9B"/>
    <w:rsid w:val="00B7256E"/>
    <w:rsid w:val="00B72784"/>
    <w:rsid w:val="00B736C3"/>
    <w:rsid w:val="00B73CB3"/>
    <w:rsid w:val="00B7769F"/>
    <w:rsid w:val="00B777A4"/>
    <w:rsid w:val="00B80C77"/>
    <w:rsid w:val="00B828B4"/>
    <w:rsid w:val="00B83427"/>
    <w:rsid w:val="00B84913"/>
    <w:rsid w:val="00B84DB4"/>
    <w:rsid w:val="00B8549E"/>
    <w:rsid w:val="00B85841"/>
    <w:rsid w:val="00B87C19"/>
    <w:rsid w:val="00B906F6"/>
    <w:rsid w:val="00B90FB9"/>
    <w:rsid w:val="00B9124A"/>
    <w:rsid w:val="00B914B6"/>
    <w:rsid w:val="00B9238C"/>
    <w:rsid w:val="00B9651A"/>
    <w:rsid w:val="00B969EC"/>
    <w:rsid w:val="00BA0FBA"/>
    <w:rsid w:val="00BA1A68"/>
    <w:rsid w:val="00BA1A8D"/>
    <w:rsid w:val="00BA2601"/>
    <w:rsid w:val="00BA2A91"/>
    <w:rsid w:val="00BA3337"/>
    <w:rsid w:val="00BA4BBD"/>
    <w:rsid w:val="00BA5C7E"/>
    <w:rsid w:val="00BA684B"/>
    <w:rsid w:val="00BB19B8"/>
    <w:rsid w:val="00BB2056"/>
    <w:rsid w:val="00BB5390"/>
    <w:rsid w:val="00BB7015"/>
    <w:rsid w:val="00BC052E"/>
    <w:rsid w:val="00BC077D"/>
    <w:rsid w:val="00BC4A55"/>
    <w:rsid w:val="00BC6C4B"/>
    <w:rsid w:val="00BC7A43"/>
    <w:rsid w:val="00BD0D28"/>
    <w:rsid w:val="00BD1112"/>
    <w:rsid w:val="00BD1B85"/>
    <w:rsid w:val="00BD2D8F"/>
    <w:rsid w:val="00BD7949"/>
    <w:rsid w:val="00BE0528"/>
    <w:rsid w:val="00BE087A"/>
    <w:rsid w:val="00BE0A7B"/>
    <w:rsid w:val="00BE1F84"/>
    <w:rsid w:val="00BE28EE"/>
    <w:rsid w:val="00BE3694"/>
    <w:rsid w:val="00BE38A8"/>
    <w:rsid w:val="00BF15F1"/>
    <w:rsid w:val="00BF1BAE"/>
    <w:rsid w:val="00BF2F81"/>
    <w:rsid w:val="00BF3244"/>
    <w:rsid w:val="00BF353D"/>
    <w:rsid w:val="00BF6FF2"/>
    <w:rsid w:val="00BF78FD"/>
    <w:rsid w:val="00BF7BD6"/>
    <w:rsid w:val="00C00603"/>
    <w:rsid w:val="00C015A6"/>
    <w:rsid w:val="00C015DF"/>
    <w:rsid w:val="00C0164D"/>
    <w:rsid w:val="00C023B6"/>
    <w:rsid w:val="00C02FE9"/>
    <w:rsid w:val="00C10042"/>
    <w:rsid w:val="00C10098"/>
    <w:rsid w:val="00C10C91"/>
    <w:rsid w:val="00C12D87"/>
    <w:rsid w:val="00C14458"/>
    <w:rsid w:val="00C14AFC"/>
    <w:rsid w:val="00C153BB"/>
    <w:rsid w:val="00C22F62"/>
    <w:rsid w:val="00C24130"/>
    <w:rsid w:val="00C244CC"/>
    <w:rsid w:val="00C244E8"/>
    <w:rsid w:val="00C256CC"/>
    <w:rsid w:val="00C27669"/>
    <w:rsid w:val="00C27BFA"/>
    <w:rsid w:val="00C31DF3"/>
    <w:rsid w:val="00C31EC8"/>
    <w:rsid w:val="00C34684"/>
    <w:rsid w:val="00C34CF4"/>
    <w:rsid w:val="00C34DE1"/>
    <w:rsid w:val="00C353CF"/>
    <w:rsid w:val="00C359DA"/>
    <w:rsid w:val="00C428FC"/>
    <w:rsid w:val="00C42DD5"/>
    <w:rsid w:val="00C4348A"/>
    <w:rsid w:val="00C451BB"/>
    <w:rsid w:val="00C477A8"/>
    <w:rsid w:val="00C51F8C"/>
    <w:rsid w:val="00C54946"/>
    <w:rsid w:val="00C5533B"/>
    <w:rsid w:val="00C57F0E"/>
    <w:rsid w:val="00C6357F"/>
    <w:rsid w:val="00C64003"/>
    <w:rsid w:val="00C640EF"/>
    <w:rsid w:val="00C650A4"/>
    <w:rsid w:val="00C652B5"/>
    <w:rsid w:val="00C67F59"/>
    <w:rsid w:val="00C70026"/>
    <w:rsid w:val="00C7042E"/>
    <w:rsid w:val="00C71407"/>
    <w:rsid w:val="00C71597"/>
    <w:rsid w:val="00C71DB7"/>
    <w:rsid w:val="00C734AB"/>
    <w:rsid w:val="00C74421"/>
    <w:rsid w:val="00C74AEC"/>
    <w:rsid w:val="00C7601A"/>
    <w:rsid w:val="00C76994"/>
    <w:rsid w:val="00C810D6"/>
    <w:rsid w:val="00C8153F"/>
    <w:rsid w:val="00C82F0B"/>
    <w:rsid w:val="00C82F8E"/>
    <w:rsid w:val="00C85440"/>
    <w:rsid w:val="00C9266C"/>
    <w:rsid w:val="00C9327B"/>
    <w:rsid w:val="00C97C1D"/>
    <w:rsid w:val="00CA09A2"/>
    <w:rsid w:val="00CA152F"/>
    <w:rsid w:val="00CA391A"/>
    <w:rsid w:val="00CA4619"/>
    <w:rsid w:val="00CA646B"/>
    <w:rsid w:val="00CB0293"/>
    <w:rsid w:val="00CB13AC"/>
    <w:rsid w:val="00CB49E0"/>
    <w:rsid w:val="00CB5137"/>
    <w:rsid w:val="00CB6C60"/>
    <w:rsid w:val="00CB77CA"/>
    <w:rsid w:val="00CB7A01"/>
    <w:rsid w:val="00CC01EA"/>
    <w:rsid w:val="00CC238E"/>
    <w:rsid w:val="00CC2C7F"/>
    <w:rsid w:val="00CC41E1"/>
    <w:rsid w:val="00CC43FF"/>
    <w:rsid w:val="00CC63D6"/>
    <w:rsid w:val="00CD1B83"/>
    <w:rsid w:val="00CD267E"/>
    <w:rsid w:val="00CD2A35"/>
    <w:rsid w:val="00CD3240"/>
    <w:rsid w:val="00CD369D"/>
    <w:rsid w:val="00CD3717"/>
    <w:rsid w:val="00CD4E49"/>
    <w:rsid w:val="00CD5AE9"/>
    <w:rsid w:val="00CD64E9"/>
    <w:rsid w:val="00CD6773"/>
    <w:rsid w:val="00CE1BA2"/>
    <w:rsid w:val="00CE1F34"/>
    <w:rsid w:val="00CE2168"/>
    <w:rsid w:val="00CE222D"/>
    <w:rsid w:val="00CE37D9"/>
    <w:rsid w:val="00CE4C78"/>
    <w:rsid w:val="00CE514E"/>
    <w:rsid w:val="00CE5A77"/>
    <w:rsid w:val="00CE5B34"/>
    <w:rsid w:val="00CE5ED5"/>
    <w:rsid w:val="00CE7014"/>
    <w:rsid w:val="00CF04AF"/>
    <w:rsid w:val="00CF1CAD"/>
    <w:rsid w:val="00CF2B9E"/>
    <w:rsid w:val="00CF2E3A"/>
    <w:rsid w:val="00CF3E72"/>
    <w:rsid w:val="00CF46BA"/>
    <w:rsid w:val="00D00567"/>
    <w:rsid w:val="00D00943"/>
    <w:rsid w:val="00D01504"/>
    <w:rsid w:val="00D024C6"/>
    <w:rsid w:val="00D03663"/>
    <w:rsid w:val="00D04517"/>
    <w:rsid w:val="00D047F6"/>
    <w:rsid w:val="00D0511E"/>
    <w:rsid w:val="00D064C5"/>
    <w:rsid w:val="00D1025F"/>
    <w:rsid w:val="00D120AD"/>
    <w:rsid w:val="00D12DCC"/>
    <w:rsid w:val="00D14073"/>
    <w:rsid w:val="00D1415B"/>
    <w:rsid w:val="00D14C08"/>
    <w:rsid w:val="00D14DCB"/>
    <w:rsid w:val="00D16E6D"/>
    <w:rsid w:val="00D24084"/>
    <w:rsid w:val="00D24228"/>
    <w:rsid w:val="00D24604"/>
    <w:rsid w:val="00D25F02"/>
    <w:rsid w:val="00D27D6B"/>
    <w:rsid w:val="00D323C0"/>
    <w:rsid w:val="00D32776"/>
    <w:rsid w:val="00D32BB1"/>
    <w:rsid w:val="00D34237"/>
    <w:rsid w:val="00D3459A"/>
    <w:rsid w:val="00D35DF6"/>
    <w:rsid w:val="00D37E9A"/>
    <w:rsid w:val="00D40B46"/>
    <w:rsid w:val="00D4132A"/>
    <w:rsid w:val="00D4235E"/>
    <w:rsid w:val="00D42743"/>
    <w:rsid w:val="00D42B29"/>
    <w:rsid w:val="00D4332B"/>
    <w:rsid w:val="00D43B7C"/>
    <w:rsid w:val="00D45251"/>
    <w:rsid w:val="00D45FA3"/>
    <w:rsid w:val="00D4687A"/>
    <w:rsid w:val="00D46968"/>
    <w:rsid w:val="00D46CA6"/>
    <w:rsid w:val="00D504FA"/>
    <w:rsid w:val="00D51307"/>
    <w:rsid w:val="00D52D85"/>
    <w:rsid w:val="00D53879"/>
    <w:rsid w:val="00D542E4"/>
    <w:rsid w:val="00D55FC7"/>
    <w:rsid w:val="00D56446"/>
    <w:rsid w:val="00D6108E"/>
    <w:rsid w:val="00D61235"/>
    <w:rsid w:val="00D62C30"/>
    <w:rsid w:val="00D62E51"/>
    <w:rsid w:val="00D62FF6"/>
    <w:rsid w:val="00D64008"/>
    <w:rsid w:val="00D647E6"/>
    <w:rsid w:val="00D66C5E"/>
    <w:rsid w:val="00D67073"/>
    <w:rsid w:val="00D7201C"/>
    <w:rsid w:val="00D73903"/>
    <w:rsid w:val="00D74199"/>
    <w:rsid w:val="00D744B1"/>
    <w:rsid w:val="00D75890"/>
    <w:rsid w:val="00D763BF"/>
    <w:rsid w:val="00D7723B"/>
    <w:rsid w:val="00D77B5D"/>
    <w:rsid w:val="00D77BDD"/>
    <w:rsid w:val="00D77E3D"/>
    <w:rsid w:val="00D80548"/>
    <w:rsid w:val="00D80BA5"/>
    <w:rsid w:val="00D823C9"/>
    <w:rsid w:val="00D838D5"/>
    <w:rsid w:val="00D84681"/>
    <w:rsid w:val="00D87117"/>
    <w:rsid w:val="00D871CB"/>
    <w:rsid w:val="00D91670"/>
    <w:rsid w:val="00D92624"/>
    <w:rsid w:val="00D93276"/>
    <w:rsid w:val="00D93CF7"/>
    <w:rsid w:val="00D9416F"/>
    <w:rsid w:val="00D96540"/>
    <w:rsid w:val="00DA0FCE"/>
    <w:rsid w:val="00DA3046"/>
    <w:rsid w:val="00DA509A"/>
    <w:rsid w:val="00DA7DDD"/>
    <w:rsid w:val="00DB17AA"/>
    <w:rsid w:val="00DB1FC3"/>
    <w:rsid w:val="00DB2AC9"/>
    <w:rsid w:val="00DB394F"/>
    <w:rsid w:val="00DB3C30"/>
    <w:rsid w:val="00DB4875"/>
    <w:rsid w:val="00DB6B37"/>
    <w:rsid w:val="00DB7F36"/>
    <w:rsid w:val="00DC067B"/>
    <w:rsid w:val="00DC08B6"/>
    <w:rsid w:val="00DC2739"/>
    <w:rsid w:val="00DC3754"/>
    <w:rsid w:val="00DC65FE"/>
    <w:rsid w:val="00DC6FCE"/>
    <w:rsid w:val="00DC7F87"/>
    <w:rsid w:val="00DD0167"/>
    <w:rsid w:val="00DD27CF"/>
    <w:rsid w:val="00DD2EAB"/>
    <w:rsid w:val="00DD3005"/>
    <w:rsid w:val="00DD3AAC"/>
    <w:rsid w:val="00DD7838"/>
    <w:rsid w:val="00DD7EF3"/>
    <w:rsid w:val="00DE0673"/>
    <w:rsid w:val="00DE45EB"/>
    <w:rsid w:val="00DE5733"/>
    <w:rsid w:val="00DE67E4"/>
    <w:rsid w:val="00DE75D3"/>
    <w:rsid w:val="00DE7EFD"/>
    <w:rsid w:val="00DE7F85"/>
    <w:rsid w:val="00DF01CD"/>
    <w:rsid w:val="00DF14A5"/>
    <w:rsid w:val="00DF1AE3"/>
    <w:rsid w:val="00DF52F2"/>
    <w:rsid w:val="00DF5D0D"/>
    <w:rsid w:val="00DF68C8"/>
    <w:rsid w:val="00DF6F16"/>
    <w:rsid w:val="00E00090"/>
    <w:rsid w:val="00E110B9"/>
    <w:rsid w:val="00E11444"/>
    <w:rsid w:val="00E15ED1"/>
    <w:rsid w:val="00E16B67"/>
    <w:rsid w:val="00E17474"/>
    <w:rsid w:val="00E176CD"/>
    <w:rsid w:val="00E21C70"/>
    <w:rsid w:val="00E2384B"/>
    <w:rsid w:val="00E23DFE"/>
    <w:rsid w:val="00E23EF5"/>
    <w:rsid w:val="00E274B5"/>
    <w:rsid w:val="00E27D50"/>
    <w:rsid w:val="00E306A1"/>
    <w:rsid w:val="00E306CF"/>
    <w:rsid w:val="00E315F1"/>
    <w:rsid w:val="00E31776"/>
    <w:rsid w:val="00E333F5"/>
    <w:rsid w:val="00E3479B"/>
    <w:rsid w:val="00E34B1B"/>
    <w:rsid w:val="00E359BD"/>
    <w:rsid w:val="00E35C33"/>
    <w:rsid w:val="00E35D31"/>
    <w:rsid w:val="00E3633F"/>
    <w:rsid w:val="00E40864"/>
    <w:rsid w:val="00E40BB6"/>
    <w:rsid w:val="00E449A6"/>
    <w:rsid w:val="00E44E6C"/>
    <w:rsid w:val="00E45537"/>
    <w:rsid w:val="00E46519"/>
    <w:rsid w:val="00E51A55"/>
    <w:rsid w:val="00E52614"/>
    <w:rsid w:val="00E54022"/>
    <w:rsid w:val="00E55C88"/>
    <w:rsid w:val="00E5600C"/>
    <w:rsid w:val="00E568CF"/>
    <w:rsid w:val="00E57351"/>
    <w:rsid w:val="00E6178E"/>
    <w:rsid w:val="00E61DB6"/>
    <w:rsid w:val="00E6447A"/>
    <w:rsid w:val="00E64657"/>
    <w:rsid w:val="00E70BF5"/>
    <w:rsid w:val="00E711A3"/>
    <w:rsid w:val="00E73219"/>
    <w:rsid w:val="00E73A59"/>
    <w:rsid w:val="00E73DDD"/>
    <w:rsid w:val="00E75634"/>
    <w:rsid w:val="00E76BC2"/>
    <w:rsid w:val="00E80EE3"/>
    <w:rsid w:val="00E81CE2"/>
    <w:rsid w:val="00E82BB2"/>
    <w:rsid w:val="00E83F5C"/>
    <w:rsid w:val="00E84110"/>
    <w:rsid w:val="00E85038"/>
    <w:rsid w:val="00E85655"/>
    <w:rsid w:val="00E8697B"/>
    <w:rsid w:val="00E87B49"/>
    <w:rsid w:val="00E87C3A"/>
    <w:rsid w:val="00E90116"/>
    <w:rsid w:val="00E90EB4"/>
    <w:rsid w:val="00E917B0"/>
    <w:rsid w:val="00E928B8"/>
    <w:rsid w:val="00E93D12"/>
    <w:rsid w:val="00E97562"/>
    <w:rsid w:val="00EA065A"/>
    <w:rsid w:val="00EA0715"/>
    <w:rsid w:val="00EA233B"/>
    <w:rsid w:val="00EA2BDF"/>
    <w:rsid w:val="00EA395D"/>
    <w:rsid w:val="00EA3B83"/>
    <w:rsid w:val="00EA4043"/>
    <w:rsid w:val="00EA4C1A"/>
    <w:rsid w:val="00EA4F5C"/>
    <w:rsid w:val="00EB1584"/>
    <w:rsid w:val="00EB26BF"/>
    <w:rsid w:val="00EB448B"/>
    <w:rsid w:val="00EB567B"/>
    <w:rsid w:val="00EB56F4"/>
    <w:rsid w:val="00EB5DC0"/>
    <w:rsid w:val="00EB6A66"/>
    <w:rsid w:val="00EB6E2F"/>
    <w:rsid w:val="00EB6F6F"/>
    <w:rsid w:val="00EC0ED8"/>
    <w:rsid w:val="00EC1621"/>
    <w:rsid w:val="00EC4352"/>
    <w:rsid w:val="00EC538A"/>
    <w:rsid w:val="00ED0D85"/>
    <w:rsid w:val="00ED4C88"/>
    <w:rsid w:val="00ED6283"/>
    <w:rsid w:val="00EE1CDF"/>
    <w:rsid w:val="00EE318B"/>
    <w:rsid w:val="00EE3C74"/>
    <w:rsid w:val="00EE7A37"/>
    <w:rsid w:val="00EE7A93"/>
    <w:rsid w:val="00EF0428"/>
    <w:rsid w:val="00EF07E9"/>
    <w:rsid w:val="00EF0C90"/>
    <w:rsid w:val="00EF0FD7"/>
    <w:rsid w:val="00EF1B4A"/>
    <w:rsid w:val="00EF2387"/>
    <w:rsid w:val="00EF2963"/>
    <w:rsid w:val="00EF39FF"/>
    <w:rsid w:val="00EF4A52"/>
    <w:rsid w:val="00EF537E"/>
    <w:rsid w:val="00EF77D9"/>
    <w:rsid w:val="00F0084C"/>
    <w:rsid w:val="00F042DF"/>
    <w:rsid w:val="00F050B8"/>
    <w:rsid w:val="00F05931"/>
    <w:rsid w:val="00F05BE3"/>
    <w:rsid w:val="00F05C67"/>
    <w:rsid w:val="00F11020"/>
    <w:rsid w:val="00F128BC"/>
    <w:rsid w:val="00F1323B"/>
    <w:rsid w:val="00F21C6C"/>
    <w:rsid w:val="00F21EE8"/>
    <w:rsid w:val="00F226D3"/>
    <w:rsid w:val="00F237E1"/>
    <w:rsid w:val="00F24D90"/>
    <w:rsid w:val="00F24F96"/>
    <w:rsid w:val="00F26F8C"/>
    <w:rsid w:val="00F275FC"/>
    <w:rsid w:val="00F30C2A"/>
    <w:rsid w:val="00F31701"/>
    <w:rsid w:val="00F31F89"/>
    <w:rsid w:val="00F320E0"/>
    <w:rsid w:val="00F3327F"/>
    <w:rsid w:val="00F33424"/>
    <w:rsid w:val="00F35450"/>
    <w:rsid w:val="00F37CEB"/>
    <w:rsid w:val="00F4067B"/>
    <w:rsid w:val="00F40AF9"/>
    <w:rsid w:val="00F41D8C"/>
    <w:rsid w:val="00F41E2A"/>
    <w:rsid w:val="00F41F7D"/>
    <w:rsid w:val="00F45126"/>
    <w:rsid w:val="00F455E4"/>
    <w:rsid w:val="00F45687"/>
    <w:rsid w:val="00F46165"/>
    <w:rsid w:val="00F53E1F"/>
    <w:rsid w:val="00F54288"/>
    <w:rsid w:val="00F55344"/>
    <w:rsid w:val="00F55409"/>
    <w:rsid w:val="00F57FC5"/>
    <w:rsid w:val="00F60FDC"/>
    <w:rsid w:val="00F6150A"/>
    <w:rsid w:val="00F621DC"/>
    <w:rsid w:val="00F63B18"/>
    <w:rsid w:val="00F642A5"/>
    <w:rsid w:val="00F66BC0"/>
    <w:rsid w:val="00F713BE"/>
    <w:rsid w:val="00F722E1"/>
    <w:rsid w:val="00F72305"/>
    <w:rsid w:val="00F72671"/>
    <w:rsid w:val="00F72739"/>
    <w:rsid w:val="00F728E0"/>
    <w:rsid w:val="00F7713A"/>
    <w:rsid w:val="00F80B9A"/>
    <w:rsid w:val="00F81C9B"/>
    <w:rsid w:val="00F81D19"/>
    <w:rsid w:val="00F85AFE"/>
    <w:rsid w:val="00F920EB"/>
    <w:rsid w:val="00F9291E"/>
    <w:rsid w:val="00F92BD6"/>
    <w:rsid w:val="00F94E4E"/>
    <w:rsid w:val="00FA12D9"/>
    <w:rsid w:val="00FA1C7E"/>
    <w:rsid w:val="00FA33A5"/>
    <w:rsid w:val="00FA400E"/>
    <w:rsid w:val="00FA40F8"/>
    <w:rsid w:val="00FB1331"/>
    <w:rsid w:val="00FB2E1F"/>
    <w:rsid w:val="00FB475E"/>
    <w:rsid w:val="00FB4BAC"/>
    <w:rsid w:val="00FB6A3E"/>
    <w:rsid w:val="00FC101F"/>
    <w:rsid w:val="00FC51CC"/>
    <w:rsid w:val="00FC58EE"/>
    <w:rsid w:val="00FD1B1B"/>
    <w:rsid w:val="00FD24DC"/>
    <w:rsid w:val="00FD2552"/>
    <w:rsid w:val="00FD27EC"/>
    <w:rsid w:val="00FD5023"/>
    <w:rsid w:val="00FD77B3"/>
    <w:rsid w:val="00FD7F10"/>
    <w:rsid w:val="00FE0753"/>
    <w:rsid w:val="00FE25ED"/>
    <w:rsid w:val="00FE39AD"/>
    <w:rsid w:val="00FE3D47"/>
    <w:rsid w:val="00FE3F73"/>
    <w:rsid w:val="00FE4CFE"/>
    <w:rsid w:val="00FE4E85"/>
    <w:rsid w:val="00FE67D9"/>
    <w:rsid w:val="00FF1B19"/>
    <w:rsid w:val="00FF27A4"/>
    <w:rsid w:val="00FF2A5D"/>
    <w:rsid w:val="00FF4295"/>
    <w:rsid w:val="00FF5177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3D9B08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1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qFormat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aliases w:val="L1,Numerowanie,Akapit z listą5,T_SZ_List Paragraph,normalny tekst,Akapit z listą BS,Kolorowa lista — akcent 11,Podsis rysunku,Preambuła,Akapit z listą1,Średnia siatka 1 — akcent 21,List Paragraph,sw tekst,CW_Lista,2 heading,A_wyliczenie"/>
    <w:basedOn w:val="Normalny"/>
    <w:link w:val="AkapitzlistZnak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Preambuła Znak,Akapit z listą1 Znak,List Paragraph Znak"/>
    <w:link w:val="Akapitzlist"/>
    <w:uiPriority w:val="34"/>
    <w:qFormat/>
    <w:rsid w:val="00E85038"/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47221e5-76b2-4806-a46b-4cccc38c7e2f" xsi:nil="true"/>
    <lcf76f155ced4ddcb4097134ff3c332f xmlns="bd155054-772e-4cf4-9f0e-8a32a9d0e2a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D9F4FE-F48C-4D82-AFA9-E9247E1DDBF3}">
  <ds:schemaRefs>
    <ds:schemaRef ds:uri="http://schemas.microsoft.com/office/2006/metadata/properties"/>
    <ds:schemaRef ds:uri="http://schemas.microsoft.com/office/infopath/2007/PartnerControls"/>
    <ds:schemaRef ds:uri="147221e5-76b2-4806-a46b-4cccc38c7e2f"/>
    <ds:schemaRef ds:uri="bd155054-772e-4cf4-9f0e-8a32a9d0e2ad"/>
  </ds:schemaRefs>
</ds:datastoreItem>
</file>

<file path=customXml/itemProps2.xml><?xml version="1.0" encoding="utf-8"?>
<ds:datastoreItem xmlns:ds="http://schemas.openxmlformats.org/officeDocument/2006/customXml" ds:itemID="{0E8FF2CF-A002-4EAE-B349-2898D2EB4C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43F552-209E-4107-A63E-90BF19B122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BD635AF-B37F-48B0-9698-480FA94D0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626</Words>
  <Characters>3756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Anna Gorecka-Drabik</dc:creator>
  <cp:keywords/>
  <cp:lastModifiedBy>Krzysztof</cp:lastModifiedBy>
  <cp:revision>173</cp:revision>
  <cp:lastPrinted>2020-12-21T07:21:00Z</cp:lastPrinted>
  <dcterms:created xsi:type="dcterms:W3CDTF">2023-06-23T07:57:00Z</dcterms:created>
  <dcterms:modified xsi:type="dcterms:W3CDTF">2026-03-10T22:22:00Z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