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542DEB0D" w:rsidR="00DA509A" w:rsidRPr="00156492" w:rsidRDefault="00940C71" w:rsidP="00111ECF">
      <w:pPr>
        <w:pStyle w:val="ust"/>
        <w:spacing w:before="120" w:after="12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56492">
        <w:rPr>
          <w:rFonts w:asciiTheme="minorHAnsi" w:hAnsiTheme="minorHAnsi" w:cstheme="minorHAnsi"/>
          <w:sz w:val="20"/>
          <w:szCs w:val="20"/>
        </w:rPr>
        <w:tab/>
      </w:r>
      <w:r w:rsidRPr="00156492">
        <w:rPr>
          <w:rFonts w:asciiTheme="minorHAnsi" w:hAnsiTheme="minorHAnsi" w:cstheme="minorHAnsi"/>
          <w:sz w:val="20"/>
          <w:szCs w:val="20"/>
        </w:rPr>
        <w:tab/>
      </w:r>
      <w:r w:rsidRPr="00156492">
        <w:rPr>
          <w:rFonts w:asciiTheme="minorHAnsi" w:hAnsiTheme="minorHAnsi" w:cstheme="minorHAnsi"/>
          <w:sz w:val="20"/>
          <w:szCs w:val="20"/>
        </w:rPr>
        <w:tab/>
      </w:r>
      <w:r w:rsidRPr="00156492">
        <w:rPr>
          <w:rFonts w:asciiTheme="minorHAnsi" w:hAnsiTheme="minorHAnsi" w:cstheme="minorHAnsi"/>
          <w:sz w:val="20"/>
          <w:szCs w:val="20"/>
        </w:rPr>
        <w:tab/>
      </w:r>
      <w:r w:rsidRPr="00156492">
        <w:rPr>
          <w:rFonts w:asciiTheme="minorHAnsi" w:hAnsiTheme="minorHAnsi" w:cstheme="minorHAnsi"/>
          <w:sz w:val="20"/>
          <w:szCs w:val="20"/>
        </w:rPr>
        <w:tab/>
      </w:r>
      <w:r w:rsidRPr="00156492">
        <w:rPr>
          <w:rFonts w:asciiTheme="minorHAnsi" w:hAnsiTheme="minorHAnsi" w:cstheme="minorHAnsi"/>
          <w:sz w:val="20"/>
          <w:szCs w:val="20"/>
        </w:rPr>
        <w:tab/>
      </w:r>
      <w:r w:rsidRPr="00156492">
        <w:rPr>
          <w:rFonts w:asciiTheme="minorHAnsi" w:hAnsiTheme="minorHAnsi" w:cstheme="minorHAnsi"/>
          <w:sz w:val="20"/>
          <w:szCs w:val="20"/>
        </w:rPr>
        <w:tab/>
      </w:r>
      <w:r w:rsidRPr="00156492">
        <w:rPr>
          <w:rFonts w:asciiTheme="minorHAnsi" w:hAnsiTheme="minorHAnsi" w:cstheme="minorHAnsi"/>
          <w:sz w:val="20"/>
          <w:szCs w:val="20"/>
        </w:rPr>
        <w:tab/>
        <w:t xml:space="preserve">           </w:t>
      </w:r>
      <w:r w:rsidR="007F1E54" w:rsidRPr="00156492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56694D" w:rsidRPr="00156492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EA0AC9" w:rsidRPr="00156492">
        <w:rPr>
          <w:rFonts w:asciiTheme="minorHAnsi" w:hAnsiTheme="minorHAnsi" w:cstheme="minorHAnsi"/>
          <w:sz w:val="20"/>
          <w:szCs w:val="20"/>
        </w:rPr>
        <w:t>7</w:t>
      </w:r>
      <w:r w:rsidR="003E08F8" w:rsidRPr="00156492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4D569304" w14:textId="77777777" w:rsidR="00DA509A" w:rsidRPr="00156492" w:rsidRDefault="00DA509A" w:rsidP="00D26572">
      <w:pPr>
        <w:ind w:right="39"/>
        <w:rPr>
          <w:rFonts w:asciiTheme="minorHAnsi" w:hAnsiTheme="minorHAnsi" w:cstheme="minorHAnsi"/>
          <w:sz w:val="20"/>
          <w:szCs w:val="20"/>
        </w:rPr>
      </w:pPr>
    </w:p>
    <w:p w14:paraId="61AD1964" w14:textId="1600496D" w:rsidR="000C6E88" w:rsidRPr="00156492" w:rsidRDefault="00DA509A" w:rsidP="00845A7B">
      <w:pPr>
        <w:rPr>
          <w:rFonts w:asciiTheme="minorHAnsi" w:hAnsiTheme="minorHAnsi" w:cstheme="minorHAnsi"/>
          <w:sz w:val="20"/>
          <w:szCs w:val="20"/>
        </w:rPr>
      </w:pPr>
      <w:r w:rsidRPr="00156492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  <w:r w:rsidR="00D22BE4" w:rsidRPr="00156492">
        <w:rPr>
          <w:rFonts w:asciiTheme="minorHAnsi" w:hAnsiTheme="minorHAnsi" w:cstheme="minorHAnsi"/>
          <w:sz w:val="20"/>
          <w:szCs w:val="20"/>
        </w:rPr>
        <w:t>...................</w:t>
      </w:r>
      <w:r w:rsidRPr="00156492">
        <w:rPr>
          <w:rFonts w:asciiTheme="minorHAnsi" w:hAnsiTheme="minorHAnsi" w:cstheme="minorHAnsi"/>
          <w:sz w:val="20"/>
          <w:szCs w:val="20"/>
        </w:rPr>
        <w:tab/>
      </w:r>
      <w:r w:rsidR="0032655D" w:rsidRPr="00156492">
        <w:rPr>
          <w:rFonts w:asciiTheme="minorHAnsi" w:hAnsiTheme="minorHAnsi" w:cstheme="minorHAnsi"/>
          <w:sz w:val="20"/>
          <w:szCs w:val="20"/>
        </w:rPr>
        <w:tab/>
      </w:r>
      <w:r w:rsidR="0032655D" w:rsidRPr="00156492">
        <w:rPr>
          <w:rFonts w:asciiTheme="minorHAnsi" w:hAnsiTheme="minorHAnsi" w:cstheme="minorHAnsi"/>
          <w:sz w:val="20"/>
          <w:szCs w:val="20"/>
        </w:rPr>
        <w:tab/>
      </w:r>
      <w:r w:rsidR="0032655D" w:rsidRPr="00156492">
        <w:rPr>
          <w:rFonts w:asciiTheme="minorHAnsi" w:hAnsiTheme="minorHAnsi" w:cstheme="minorHAnsi"/>
          <w:sz w:val="20"/>
          <w:szCs w:val="20"/>
        </w:rPr>
        <w:tab/>
      </w:r>
      <w:r w:rsidR="0032655D" w:rsidRPr="00156492">
        <w:rPr>
          <w:rFonts w:asciiTheme="minorHAnsi" w:hAnsiTheme="minorHAnsi" w:cstheme="minorHAnsi"/>
          <w:sz w:val="20"/>
          <w:szCs w:val="20"/>
        </w:rPr>
        <w:tab/>
      </w:r>
      <w:r w:rsidR="0032655D" w:rsidRPr="00156492">
        <w:rPr>
          <w:rFonts w:asciiTheme="minorHAnsi" w:hAnsiTheme="minorHAnsi" w:cstheme="minorHAnsi"/>
          <w:sz w:val="20"/>
          <w:szCs w:val="20"/>
        </w:rPr>
        <w:tab/>
      </w:r>
      <w:r w:rsidR="0032655D" w:rsidRPr="00156492">
        <w:rPr>
          <w:rFonts w:asciiTheme="minorHAnsi" w:hAnsiTheme="minorHAnsi" w:cstheme="minorHAnsi"/>
          <w:sz w:val="20"/>
          <w:szCs w:val="20"/>
        </w:rPr>
        <w:tab/>
      </w:r>
      <w:r w:rsidR="00845A7B" w:rsidRPr="00156492"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="00D22BE4" w:rsidRPr="00156492">
        <w:rPr>
          <w:rFonts w:asciiTheme="minorHAnsi" w:hAnsiTheme="minorHAnsi" w:cstheme="minorHAnsi"/>
          <w:sz w:val="20"/>
          <w:szCs w:val="20"/>
        </w:rPr>
        <w:t xml:space="preserve">    </w:t>
      </w:r>
      <w:r w:rsidR="00845A7B" w:rsidRPr="00156492">
        <w:rPr>
          <w:rFonts w:asciiTheme="minorHAnsi" w:hAnsiTheme="minorHAnsi" w:cstheme="minorHAnsi"/>
          <w:sz w:val="20"/>
          <w:szCs w:val="20"/>
        </w:rPr>
        <w:t>…</w:t>
      </w:r>
      <w:r w:rsidR="00D22BE4" w:rsidRPr="00156492">
        <w:rPr>
          <w:rFonts w:asciiTheme="minorHAnsi" w:hAnsiTheme="minorHAnsi" w:cstheme="minorHAnsi"/>
          <w:sz w:val="20"/>
          <w:szCs w:val="20"/>
        </w:rPr>
        <w:t xml:space="preserve">................................., dnia </w:t>
      </w:r>
      <w:r w:rsidR="00845A7B" w:rsidRPr="00156492">
        <w:rPr>
          <w:rFonts w:asciiTheme="minorHAnsi" w:hAnsiTheme="minorHAnsi" w:cstheme="minorHAnsi"/>
          <w:sz w:val="20"/>
          <w:szCs w:val="20"/>
        </w:rPr>
        <w:t>…</w:t>
      </w:r>
      <w:r w:rsidR="00D22BE4" w:rsidRPr="00156492">
        <w:rPr>
          <w:rFonts w:asciiTheme="minorHAnsi" w:hAnsiTheme="minorHAnsi" w:cstheme="minorHAnsi"/>
          <w:sz w:val="20"/>
          <w:szCs w:val="20"/>
        </w:rPr>
        <w:t>.................... 20</w:t>
      </w:r>
      <w:r w:rsidR="000A40F9" w:rsidRPr="00156492">
        <w:rPr>
          <w:rFonts w:asciiTheme="minorHAnsi" w:hAnsiTheme="minorHAnsi" w:cstheme="minorHAnsi"/>
          <w:sz w:val="20"/>
          <w:szCs w:val="20"/>
        </w:rPr>
        <w:t>2</w:t>
      </w:r>
      <w:r w:rsidR="0057124A">
        <w:rPr>
          <w:rFonts w:asciiTheme="minorHAnsi" w:hAnsiTheme="minorHAnsi" w:cstheme="minorHAnsi"/>
          <w:sz w:val="20"/>
          <w:szCs w:val="20"/>
        </w:rPr>
        <w:t>6</w:t>
      </w:r>
      <w:r w:rsidR="00D22BE4" w:rsidRPr="00156492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4019EF12" w14:textId="24898846" w:rsidR="00DA509A" w:rsidRPr="00156492" w:rsidRDefault="00DA509A" w:rsidP="00D22BE4">
      <w:pPr>
        <w:ind w:right="39"/>
        <w:rPr>
          <w:rFonts w:asciiTheme="minorHAnsi" w:eastAsia="Batang" w:hAnsiTheme="minorHAnsi" w:cstheme="minorHAnsi"/>
          <w:i/>
          <w:sz w:val="20"/>
          <w:szCs w:val="20"/>
        </w:rPr>
      </w:pPr>
      <w:r w:rsidRPr="00156492">
        <w:rPr>
          <w:rFonts w:asciiTheme="minorHAnsi" w:hAnsiTheme="minorHAnsi" w:cstheme="minorHAnsi"/>
          <w:sz w:val="20"/>
          <w:szCs w:val="20"/>
        </w:rPr>
        <w:tab/>
      </w:r>
      <w:r w:rsidR="00910410" w:rsidRPr="00156492">
        <w:rPr>
          <w:rFonts w:asciiTheme="minorHAnsi" w:eastAsia="Batang" w:hAnsiTheme="minorHAnsi" w:cstheme="minorHAnsi"/>
          <w:i/>
          <w:sz w:val="20"/>
          <w:szCs w:val="20"/>
        </w:rPr>
        <w:t>(N</w:t>
      </w:r>
      <w:r w:rsidR="00D22BE4" w:rsidRPr="00156492">
        <w:rPr>
          <w:rFonts w:asciiTheme="minorHAnsi" w:eastAsia="Batang" w:hAnsiTheme="minorHAnsi" w:cstheme="minorHAnsi"/>
          <w:i/>
          <w:sz w:val="20"/>
          <w:szCs w:val="20"/>
        </w:rPr>
        <w:t>azwa i adres Wykonawcy)</w:t>
      </w:r>
      <w:r w:rsidR="0046364F" w:rsidRPr="00156492">
        <w:rPr>
          <w:rFonts w:asciiTheme="minorHAnsi" w:eastAsia="Batang" w:hAnsiTheme="minorHAnsi" w:cstheme="minorHAnsi"/>
          <w:i/>
          <w:sz w:val="20"/>
          <w:szCs w:val="20"/>
        </w:rPr>
        <w:t xml:space="preserve"> </w:t>
      </w:r>
    </w:p>
    <w:p w14:paraId="0A4A530D" w14:textId="7A77D803" w:rsidR="0032655D" w:rsidRPr="00156492" w:rsidRDefault="0032655D" w:rsidP="009176B3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156492">
        <w:rPr>
          <w:rFonts w:asciiTheme="minorHAnsi" w:hAnsiTheme="minorHAnsi" w:cstheme="minorHAnsi"/>
          <w:b/>
          <w:color w:val="auto"/>
          <w:sz w:val="20"/>
          <w:szCs w:val="20"/>
        </w:rPr>
        <w:t>WYKAZ OSÓB</w:t>
      </w:r>
      <w:r w:rsidR="00160789" w:rsidRPr="00156492">
        <w:rPr>
          <w:rFonts w:asciiTheme="minorHAnsi" w:hAnsiTheme="minorHAnsi" w:cstheme="minorHAnsi"/>
          <w:b/>
          <w:color w:val="auto"/>
          <w:sz w:val="20"/>
          <w:szCs w:val="20"/>
        </w:rPr>
        <w:t xml:space="preserve"> DO PUNKTACJI</w:t>
      </w:r>
    </w:p>
    <w:p w14:paraId="6060CBD9" w14:textId="77777777" w:rsidR="002A5798" w:rsidRPr="00156492" w:rsidRDefault="0032655D" w:rsidP="0032655D">
      <w:pPr>
        <w:jc w:val="center"/>
        <w:rPr>
          <w:rFonts w:asciiTheme="minorHAnsi" w:hAnsiTheme="minorHAnsi" w:cstheme="minorHAnsi"/>
          <w:b/>
          <w:bCs/>
          <w:sz w:val="20"/>
          <w:szCs w:val="20"/>
          <w:lang w:eastAsia="x-none"/>
        </w:rPr>
      </w:pPr>
      <w:r w:rsidRPr="00156492">
        <w:rPr>
          <w:rFonts w:asciiTheme="minorHAnsi" w:hAnsiTheme="minorHAnsi" w:cstheme="minorHAnsi"/>
          <w:sz w:val="20"/>
          <w:szCs w:val="20"/>
        </w:rPr>
        <w:t>Składany do zadania</w:t>
      </w:r>
      <w:r w:rsidRPr="00156492">
        <w:rPr>
          <w:rFonts w:asciiTheme="minorHAnsi" w:hAnsiTheme="minorHAnsi" w:cstheme="minorHAnsi"/>
          <w:b/>
          <w:bCs/>
          <w:sz w:val="20"/>
          <w:szCs w:val="20"/>
          <w:lang w:val="x-none" w:eastAsia="x-none"/>
        </w:rPr>
        <w:t xml:space="preserve"> </w:t>
      </w:r>
    </w:p>
    <w:p w14:paraId="527F1590" w14:textId="5DEFF564" w:rsidR="00CA23A0" w:rsidRPr="00156492" w:rsidRDefault="000C734F" w:rsidP="003F43E1">
      <w:pPr>
        <w:shd w:val="clear" w:color="auto" w:fill="D9E2F3" w:themeFill="accent1" w:themeFillTint="33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6492">
        <w:rPr>
          <w:rFonts w:asciiTheme="minorHAnsi" w:hAnsiTheme="minorHAnsi" w:cstheme="minorHAnsi"/>
          <w:b/>
          <w:bCs/>
          <w:sz w:val="20"/>
          <w:szCs w:val="20"/>
        </w:rPr>
        <w:t xml:space="preserve">Organizacja szkoleń, warsztatów wyjazdowych dla II Liceum Ogólnokształcące im. Jana Śniadeckiego w Kielcach w ramach projektu pn. „Śniadek 4 </w:t>
      </w:r>
      <w:proofErr w:type="spellStart"/>
      <w:r w:rsidRPr="00156492">
        <w:rPr>
          <w:rFonts w:asciiTheme="minorHAnsi" w:hAnsiTheme="minorHAnsi" w:cstheme="minorHAnsi"/>
          <w:b/>
          <w:bCs/>
          <w:sz w:val="20"/>
          <w:szCs w:val="20"/>
        </w:rPr>
        <w:t>ever</w:t>
      </w:r>
      <w:proofErr w:type="spellEnd"/>
      <w:r w:rsidRPr="00156492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tbl>
      <w:tblPr>
        <w:tblW w:w="14031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21"/>
        <w:gridCol w:w="1701"/>
        <w:gridCol w:w="6945"/>
        <w:gridCol w:w="2697"/>
      </w:tblGrid>
      <w:tr w:rsidR="00532237" w:rsidRPr="00156492" w14:paraId="57245AC3" w14:textId="77777777" w:rsidTr="009A4FD0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16CB" w14:textId="77777777" w:rsidR="00532237" w:rsidRPr="00156492" w:rsidRDefault="00532237" w:rsidP="00845A7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4FA6" w14:textId="5F8EA954" w:rsidR="00532237" w:rsidRPr="00156492" w:rsidRDefault="00596A06" w:rsidP="00845A7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6E58" w14:textId="77777777" w:rsidR="00532237" w:rsidRPr="00156492" w:rsidRDefault="00532237" w:rsidP="00845A7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F40B" w14:textId="77777777" w:rsidR="00532237" w:rsidRPr="00156492" w:rsidRDefault="00532237" w:rsidP="00845A7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F4A2E2D" w14:textId="00302C3E" w:rsidR="0022074F" w:rsidRPr="00156492" w:rsidRDefault="009C142F" w:rsidP="00845A7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Doświadczenie</w:t>
            </w:r>
            <w:r w:rsidR="00532237"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zawodowe</w:t>
            </w:r>
          </w:p>
          <w:p w14:paraId="1BDA4892" w14:textId="0E0A61C5" w:rsidR="00532237" w:rsidRPr="00156492" w:rsidRDefault="00532237" w:rsidP="00845A7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2D0" w14:textId="77777777" w:rsidR="00532237" w:rsidRPr="00156492" w:rsidRDefault="00532237" w:rsidP="00845A7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156492" w:rsidRPr="00156492" w14:paraId="5BE6CB3B" w14:textId="77777777" w:rsidTr="009A4FD0">
        <w:trPr>
          <w:trHeight w:val="454"/>
        </w:trPr>
        <w:tc>
          <w:tcPr>
            <w:tcW w:w="14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93ED" w14:textId="44FAB336" w:rsidR="00156492" w:rsidRPr="00156492" w:rsidRDefault="00156492" w:rsidP="001349D1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CZĘŚĆ </w:t>
            </w:r>
            <w:r w:rsidR="0057124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</w:tr>
      <w:tr w:rsidR="00156492" w:rsidRPr="00156492" w14:paraId="6E80CF1D" w14:textId="77777777" w:rsidTr="00160BD3">
        <w:trPr>
          <w:trHeight w:val="15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00F7212" w14:textId="77777777" w:rsidR="00156492" w:rsidRPr="00156492" w:rsidRDefault="00156492" w:rsidP="001349D1">
            <w:pPr>
              <w:snapToGrid w:val="0"/>
              <w:jc w:val="center"/>
              <w:rPr>
                <w:rFonts w:asciiTheme="minorHAnsi" w:hAnsiTheme="minorHAnsi" w:cstheme="minorHAnsi"/>
                <w:spacing w:val="4"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spacing w:val="4"/>
                <w:sz w:val="20"/>
                <w:szCs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B97FC00" w14:textId="77777777" w:rsidR="00156492" w:rsidRPr="00156492" w:rsidRDefault="00156492" w:rsidP="001349D1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sz w:val="20"/>
                <w:szCs w:val="20"/>
              </w:rPr>
              <w:t>………….. …………..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0AB4F37" w14:textId="77777777" w:rsidR="00156492" w:rsidRPr="00156492" w:rsidRDefault="00156492" w:rsidP="001349D1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Trener 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70AA1D5" w14:textId="77777777" w:rsidR="00156492" w:rsidRPr="00156492" w:rsidRDefault="00156492" w:rsidP="001349D1">
            <w:pPr>
              <w:pStyle w:val="Bezodstpw"/>
              <w:spacing w:line="276" w:lineRule="auto"/>
              <w:ind w:left="145" w:right="139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Osoba </w:t>
            </w:r>
            <w:r w:rsidRPr="0015649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która w okresie ostatnich 5 lat przeprowadziła min. 1 warsztaty lub szkolenie  grupowe z zakresu wykorzystania wodoru jako OZE na łączną liczbę co najmniej 8 godzin lekcyjnych. </w:t>
            </w:r>
          </w:p>
          <w:p w14:paraId="61449F07" w14:textId="77777777" w:rsidR="00156492" w:rsidRPr="00156492" w:rsidRDefault="00156492" w:rsidP="001349D1">
            <w:pPr>
              <w:pStyle w:val="Bezodstpw"/>
              <w:spacing w:line="276" w:lineRule="auto"/>
              <w:ind w:left="145" w:right="139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sz w:val="20"/>
                <w:szCs w:val="20"/>
              </w:rPr>
              <w:t>Doświadczenie zostało zdobyte podczas realizacji następujących usług:</w:t>
            </w:r>
          </w:p>
          <w:p w14:paraId="296A5C72" w14:textId="77777777" w:rsidR="00156492" w:rsidRPr="00156492" w:rsidRDefault="00156492" w:rsidP="004C22B5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Nazwa usługi</w:t>
            </w: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 ………………………..………………………</w:t>
            </w:r>
          </w:p>
          <w:p w14:paraId="70695482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zakończenia: ………………………………………………………..</w:t>
            </w:r>
          </w:p>
          <w:p w14:paraId="13DBE9ED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Liczba godzin lekcyjnych: …………………..</w:t>
            </w:r>
          </w:p>
          <w:p w14:paraId="76A9F5BF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Zamawiający: ….……………………………………………………………………………</w:t>
            </w:r>
          </w:p>
          <w:p w14:paraId="7145999E" w14:textId="77777777" w:rsidR="00156492" w:rsidRPr="00156492" w:rsidRDefault="00156492" w:rsidP="004C22B5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Nazwa usługi</w:t>
            </w: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 ………………………..………………………</w:t>
            </w:r>
          </w:p>
          <w:p w14:paraId="16233EB5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zakończenia: ………………………………………………………..</w:t>
            </w:r>
          </w:p>
          <w:p w14:paraId="6129666A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Liczba godzin lekcyjnych: …………………..</w:t>
            </w:r>
          </w:p>
          <w:p w14:paraId="0C4AE759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Zamawiający: ….……………………………………………………………………………</w:t>
            </w:r>
          </w:p>
          <w:p w14:paraId="3099F7F5" w14:textId="77777777" w:rsidR="00156492" w:rsidRPr="00156492" w:rsidRDefault="00156492" w:rsidP="004C22B5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Nazwa usługi</w:t>
            </w: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 ………………………..………………………</w:t>
            </w:r>
          </w:p>
          <w:p w14:paraId="1DCA3571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zakończenia: ………………………………………………………..</w:t>
            </w:r>
          </w:p>
          <w:p w14:paraId="7170F5CE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Liczba godzin lekcyjnych: …………………..</w:t>
            </w:r>
          </w:p>
          <w:p w14:paraId="1592E42A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Zamawiający: ….……………………………………………………………………………</w:t>
            </w:r>
          </w:p>
          <w:p w14:paraId="3F47CA58" w14:textId="77777777" w:rsidR="00156492" w:rsidRPr="00156492" w:rsidRDefault="00156492" w:rsidP="004C22B5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Nazwa usługi</w:t>
            </w: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 ………………………..………………………</w:t>
            </w:r>
          </w:p>
          <w:p w14:paraId="402A5674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zakończenia: ………………………………………………………..</w:t>
            </w:r>
          </w:p>
          <w:p w14:paraId="33437ABB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Liczba godzin lekcyjnych: …………………..</w:t>
            </w:r>
          </w:p>
          <w:p w14:paraId="3EC82290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Zamawiający: ….……………………………………………………………………………</w:t>
            </w:r>
          </w:p>
          <w:p w14:paraId="1EE2C4DB" w14:textId="77777777" w:rsidR="00156492" w:rsidRPr="00156492" w:rsidRDefault="00156492" w:rsidP="004C22B5">
            <w:pPr>
              <w:pStyle w:val="Default"/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Nazwa usługi</w:t>
            </w: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 ………………………..………………………</w:t>
            </w:r>
          </w:p>
          <w:p w14:paraId="7CA6D787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zakończenia: ………………………………………………………..</w:t>
            </w:r>
          </w:p>
          <w:p w14:paraId="27A74B4F" w14:textId="77777777" w:rsidR="00156492" w:rsidRPr="00156492" w:rsidRDefault="00156492" w:rsidP="001349D1">
            <w:pPr>
              <w:pStyle w:val="Default"/>
              <w:spacing w:line="276" w:lineRule="auto"/>
              <w:ind w:left="502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Liczba godzin lekcyjnych: …………………..</w:t>
            </w:r>
          </w:p>
          <w:p w14:paraId="5800D384" w14:textId="71E3A9E3" w:rsidR="00156492" w:rsidRPr="00156492" w:rsidRDefault="004D4265" w:rsidP="001349D1">
            <w:pPr>
              <w:spacing w:line="276" w:lineRule="auto"/>
              <w:ind w:left="131" w:right="148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</w:t>
            </w:r>
            <w:r w:rsidR="00156492"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Zamawiający: ….……………………………………………………………………………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2BF432C" w14:textId="77777777" w:rsidR="00156492" w:rsidRPr="00156492" w:rsidRDefault="00156492" w:rsidP="001349D1">
            <w:pPr>
              <w:pStyle w:val="Default"/>
              <w:ind w:left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564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356FE75F" w14:textId="467DDB58" w:rsidR="00461FBB" w:rsidRPr="00156492" w:rsidRDefault="0032655D" w:rsidP="0032655D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156492">
        <w:rPr>
          <w:rFonts w:asciiTheme="minorHAnsi" w:hAnsiTheme="minorHAnsi" w:cstheme="minorHAnsi"/>
          <w:sz w:val="20"/>
          <w:szCs w:val="20"/>
        </w:rPr>
        <w:t>* niepotrzebne skreślić (jeżeli wykonawca pozostaje w stosunku umowy cywilno</w:t>
      </w:r>
      <w:r w:rsidR="00EF4847" w:rsidRPr="00156492">
        <w:rPr>
          <w:rFonts w:asciiTheme="minorHAnsi" w:hAnsiTheme="minorHAnsi" w:cstheme="minorHAnsi"/>
          <w:sz w:val="20"/>
          <w:szCs w:val="20"/>
        </w:rPr>
        <w:t>-</w:t>
      </w:r>
      <w:r w:rsidRPr="00156492">
        <w:rPr>
          <w:rFonts w:asciiTheme="minorHAnsi" w:hAnsiTheme="minorHAnsi" w:cstheme="minorHAnsi"/>
          <w:sz w:val="20"/>
          <w:szCs w:val="20"/>
        </w:rPr>
        <w:t xml:space="preserve">prawnej pozostawiamy </w:t>
      </w:r>
      <w:r w:rsidRPr="00156492">
        <w:rPr>
          <w:rFonts w:asciiTheme="minorHAnsi" w:hAnsiTheme="minorHAnsi" w:cstheme="minorHAnsi"/>
          <w:b/>
          <w:bCs/>
          <w:sz w:val="20"/>
          <w:szCs w:val="20"/>
        </w:rPr>
        <w:t>własne</w:t>
      </w:r>
      <w:r w:rsidRPr="00156492">
        <w:rPr>
          <w:rFonts w:asciiTheme="minorHAnsi" w:hAnsiTheme="minorHAnsi" w:cstheme="minorHAnsi"/>
          <w:sz w:val="20"/>
          <w:szCs w:val="20"/>
        </w:rPr>
        <w:t>)</w:t>
      </w:r>
    </w:p>
    <w:sectPr w:rsidR="00461FBB" w:rsidRPr="00156492" w:rsidSect="009D4B6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8" w:right="1418" w:bottom="993" w:left="1418" w:header="426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7B1E7" w14:textId="77777777" w:rsidR="006F5B45" w:rsidRDefault="006F5B45">
      <w:r>
        <w:separator/>
      </w:r>
    </w:p>
  </w:endnote>
  <w:endnote w:type="continuationSeparator" w:id="0">
    <w:p w14:paraId="62395E9D" w14:textId="77777777" w:rsidR="006F5B45" w:rsidRDefault="006F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0B7FD0D4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D79A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F720C8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F720C8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F720C8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  <w:bookmarkEnd w:id="1"/>
    <w:bookmarkEnd w:id="2"/>
  </w:p>
  <w:p w14:paraId="033FA04A" w14:textId="77777777" w:rsidR="00F720C8" w:rsidRPr="00F720C8" w:rsidRDefault="00F720C8" w:rsidP="00F720C8">
    <w:pPr>
      <w:ind w:right="-250"/>
      <w:jc w:val="center"/>
      <w:rPr>
        <w:rFonts w:ascii="Calibri" w:hAnsi="Calibri" w:cs="Calibri"/>
        <w:b/>
        <w:sz w:val="20"/>
        <w:szCs w:val="20"/>
      </w:rPr>
    </w:pPr>
  </w:p>
  <w:bookmarkEnd w:id="0"/>
  <w:p w14:paraId="177E523B" w14:textId="77777777" w:rsidR="003F0785" w:rsidRPr="00F720C8" w:rsidRDefault="003F0785" w:rsidP="009C142F">
    <w:pPr>
      <w:pStyle w:val="Nagwek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0335" w14:textId="77777777" w:rsidR="00711915" w:rsidRDefault="00711915" w:rsidP="00FF4FF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  <w:lang w:val="x-none"/>
      </w:rPr>
    </w:pPr>
  </w:p>
  <w:p w14:paraId="306A2FD5" w14:textId="4772669A" w:rsidR="00FF4FFE" w:rsidRPr="00F720C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F720C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F720C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F720C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9D0DD" w14:textId="77777777" w:rsidR="006F5B45" w:rsidRDefault="006F5B45">
      <w:r>
        <w:separator/>
      </w:r>
    </w:p>
  </w:footnote>
  <w:footnote w:type="continuationSeparator" w:id="0">
    <w:p w14:paraId="15D9F9CE" w14:textId="77777777" w:rsidR="006F5B45" w:rsidRDefault="006F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A2E4" w14:textId="77777777" w:rsidR="00156492" w:rsidRDefault="00156492" w:rsidP="00156492">
    <w:pPr>
      <w:pStyle w:val="Nagwek"/>
      <w:jc w:val="center"/>
    </w:pPr>
    <w:r>
      <w:rPr>
        <w:noProof/>
      </w:rPr>
      <w:drawing>
        <wp:inline distT="0" distB="0" distL="0" distR="0" wp14:anchorId="60EB8076" wp14:editId="45AC0B2E">
          <wp:extent cx="5904230" cy="752716"/>
          <wp:effectExtent l="0" t="0" r="1270" b="9525"/>
          <wp:docPr id="212924817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83F79F" w14:textId="77777777" w:rsidR="00156492" w:rsidRPr="006302FC" w:rsidRDefault="00156492" w:rsidP="00156492">
    <w:pPr>
      <w:pStyle w:val="Tekstpodstawowy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7435B528" wp14:editId="4B73AA61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06701975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BEF986" w14:textId="77777777" w:rsidR="00156492" w:rsidRDefault="00156492" w:rsidP="00156492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35B52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0ABEF986" w14:textId="77777777" w:rsidR="00156492" w:rsidRDefault="00156492" w:rsidP="00156492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26BF4CBB" w14:textId="77777777" w:rsidR="00156492" w:rsidRPr="006302FC" w:rsidRDefault="00156492" w:rsidP="00156492">
    <w:pPr>
      <w:pStyle w:val="Tekstpodstawowy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2F5C25FA" wp14:editId="7D29C062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70282931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85C148" w14:textId="77777777" w:rsidR="00156492" w:rsidRDefault="00156492" w:rsidP="00156492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5C25FA" id="_x0000_s1027" type="#_x0000_t202" style="position:absolute;margin-left:53.6pt;margin-top:59.45pt;width:503.05pt;height:14.2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0A85C148" w14:textId="77777777" w:rsidR="00156492" w:rsidRDefault="00156492" w:rsidP="00156492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32533E7" w14:textId="39869853" w:rsidR="00FA6062" w:rsidRPr="00156492" w:rsidRDefault="00156492" w:rsidP="00156492">
    <w:pPr>
      <w:tabs>
        <w:tab w:val="center" w:pos="4536"/>
        <w:tab w:val="right" w:pos="9072"/>
      </w:tabs>
      <w:rPr>
        <w:rFonts w:ascii="Calibri" w:hAnsi="Calibri" w:cs="Calibri"/>
        <w:sz w:val="18"/>
        <w:szCs w:val="18"/>
        <w:lang w:val="x-none" w:eastAsia="en-US"/>
      </w:rPr>
    </w:pPr>
    <w:r w:rsidRPr="00653BA1">
      <w:rPr>
        <w:rFonts w:ascii="Calibri" w:hAnsi="Calibri" w:cs="Calibri"/>
        <w:sz w:val="18"/>
        <w:szCs w:val="18"/>
        <w:lang w:val="x-none" w:eastAsia="en-US"/>
      </w:rPr>
      <w:t xml:space="preserve">Nr referencyjny: </w:t>
    </w:r>
    <w:r>
      <w:rPr>
        <w:rFonts w:ascii="Calibri" w:hAnsi="Calibri" w:cs="Calibri"/>
        <w:sz w:val="18"/>
        <w:szCs w:val="18"/>
        <w:lang w:val="x-none" w:eastAsia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37E9" w14:textId="134F9093" w:rsidR="003F43E1" w:rsidRDefault="003F43E1" w:rsidP="00156492">
    <w:pPr>
      <w:pStyle w:val="Nagwek"/>
      <w:jc w:val="center"/>
    </w:pPr>
    <w:bookmarkStart w:id="3" w:name="_Hlk199846301"/>
    <w:bookmarkStart w:id="4" w:name="_Hlk196476193"/>
    <w:bookmarkStart w:id="5" w:name="_Hlk196476194"/>
    <w:bookmarkStart w:id="6" w:name="_Hlk196476487"/>
    <w:bookmarkStart w:id="7" w:name="_Hlk196476488"/>
    <w:r>
      <w:rPr>
        <w:noProof/>
      </w:rPr>
      <w:drawing>
        <wp:inline distT="0" distB="0" distL="0" distR="0" wp14:anchorId="3D1B8C0E" wp14:editId="64D8BAFE">
          <wp:extent cx="5904230" cy="752716"/>
          <wp:effectExtent l="0" t="0" r="1270" b="9525"/>
          <wp:docPr id="21572645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14:paraId="2E884714" w14:textId="77777777" w:rsidR="003F43E1" w:rsidRPr="006302FC" w:rsidRDefault="003F43E1" w:rsidP="003F43E1">
    <w:pPr>
      <w:pStyle w:val="Tekstpodstawowy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98A8E2B" wp14:editId="037CF70B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2022402423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675A00" w14:textId="77777777" w:rsidR="003F43E1" w:rsidRDefault="003F43E1" w:rsidP="003F43E1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A8E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3.6pt;margin-top:59.45pt;width:503.05pt;height:14.2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D21N6r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4F675A00" w14:textId="77777777" w:rsidR="003F43E1" w:rsidRDefault="003F43E1" w:rsidP="003F43E1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bookmarkEnd w:id="4"/>
    <w:bookmarkEnd w:id="5"/>
    <w:bookmarkEnd w:id="6"/>
    <w:bookmarkEnd w:id="7"/>
  </w:p>
  <w:p w14:paraId="03AF9E78" w14:textId="5844A87D" w:rsidR="00711915" w:rsidRPr="006302FC" w:rsidRDefault="00711915" w:rsidP="00711915">
    <w:pPr>
      <w:pStyle w:val="Tekstpodstawowy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00F953F" wp14:editId="20DD9158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269900" w14:textId="77777777" w:rsidR="00711915" w:rsidRDefault="00711915" w:rsidP="00711915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0F953F" id="_x0000_s1029" type="#_x0000_t202" style="position:absolute;margin-left:53.6pt;margin-top:59.45pt;width:503.05pt;height:14.2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CxDHLa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0C269900" w14:textId="77777777" w:rsidR="00711915" w:rsidRDefault="00711915" w:rsidP="00711915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C7B6012" w14:textId="2C40CE30" w:rsidR="00340EC8" w:rsidRPr="00340EC8" w:rsidRDefault="00340EC8" w:rsidP="00340EC8">
    <w:pPr>
      <w:tabs>
        <w:tab w:val="center" w:pos="4536"/>
        <w:tab w:val="right" w:pos="9072"/>
      </w:tabs>
      <w:rPr>
        <w:rFonts w:ascii="Calibri" w:hAnsi="Calibri" w:cs="Calibri"/>
        <w:sz w:val="18"/>
        <w:szCs w:val="18"/>
        <w:lang w:val="x-none" w:eastAsia="en-US"/>
      </w:rPr>
    </w:pPr>
    <w:r w:rsidRPr="00340EC8">
      <w:rPr>
        <w:rFonts w:ascii="Calibri" w:hAnsi="Calibri" w:cs="Calibri"/>
        <w:sz w:val="18"/>
        <w:szCs w:val="18"/>
        <w:lang w:val="x-none" w:eastAsia="en-US"/>
      </w:rPr>
      <w:t xml:space="preserve">Nr referencyjny: </w:t>
    </w:r>
    <w:r w:rsidR="00160BD3">
      <w:rPr>
        <w:rFonts w:ascii="Calibri" w:hAnsi="Calibri" w:cs="Calibri"/>
        <w:sz w:val="18"/>
        <w:szCs w:val="18"/>
        <w:lang w:val="x-none" w:eastAsia="en-US"/>
      </w:rPr>
      <w:t>1</w:t>
    </w:r>
    <w:r w:rsidRPr="00340EC8">
      <w:rPr>
        <w:rFonts w:ascii="Calibri" w:hAnsi="Calibri" w:cs="Calibri"/>
        <w:sz w:val="18"/>
        <w:szCs w:val="18"/>
        <w:lang w:val="x-none" w:eastAsia="en-US"/>
      </w:rPr>
      <w:t>/TP/2026</w:t>
    </w:r>
  </w:p>
  <w:p w14:paraId="3365C5DF" w14:textId="1F138FAB" w:rsidR="00127B5D" w:rsidRPr="00653BA1" w:rsidRDefault="00127B5D" w:rsidP="00340EC8">
    <w:pPr>
      <w:tabs>
        <w:tab w:val="center" w:pos="4536"/>
        <w:tab w:val="right" w:pos="9072"/>
      </w:tabs>
      <w:rPr>
        <w:rFonts w:ascii="Calibri" w:hAnsi="Calibri" w:cs="Calibri"/>
        <w:sz w:val="18"/>
        <w:szCs w:val="18"/>
        <w:lang w:val="x-none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6A10AF6"/>
    <w:multiLevelType w:val="hybridMultilevel"/>
    <w:tmpl w:val="0468678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84D3267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2382198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9BD7E07"/>
    <w:multiLevelType w:val="hybridMultilevel"/>
    <w:tmpl w:val="04686780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DCF14C0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46661EB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85135B8"/>
    <w:multiLevelType w:val="multilevel"/>
    <w:tmpl w:val="AC34D4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9" w15:restartNumberingAfterBreak="0">
    <w:nsid w:val="4FBF298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09C295D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1975127"/>
    <w:multiLevelType w:val="hybridMultilevel"/>
    <w:tmpl w:val="0468678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6EC6513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24" w15:restartNumberingAfterBreak="0">
    <w:nsid w:val="6AF04649"/>
    <w:multiLevelType w:val="hybridMultilevel"/>
    <w:tmpl w:val="04686780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54202391">
    <w:abstractNumId w:val="17"/>
  </w:num>
  <w:num w:numId="2" w16cid:durableId="1582717822">
    <w:abstractNumId w:val="11"/>
  </w:num>
  <w:num w:numId="3" w16cid:durableId="2144693789">
    <w:abstractNumId w:val="20"/>
  </w:num>
  <w:num w:numId="4" w16cid:durableId="1308776817">
    <w:abstractNumId w:val="22"/>
  </w:num>
  <w:num w:numId="5" w16cid:durableId="256866634">
    <w:abstractNumId w:val="12"/>
  </w:num>
  <w:num w:numId="6" w16cid:durableId="1331786178">
    <w:abstractNumId w:val="14"/>
  </w:num>
  <w:num w:numId="7" w16cid:durableId="1574854323">
    <w:abstractNumId w:val="16"/>
  </w:num>
  <w:num w:numId="8" w16cid:durableId="58134537">
    <w:abstractNumId w:val="19"/>
  </w:num>
  <w:num w:numId="9" w16cid:durableId="1340811776">
    <w:abstractNumId w:val="10"/>
  </w:num>
  <w:num w:numId="10" w16cid:durableId="1373457682">
    <w:abstractNumId w:val="13"/>
  </w:num>
  <w:num w:numId="11" w16cid:durableId="1005328155">
    <w:abstractNumId w:val="15"/>
  </w:num>
  <w:num w:numId="12" w16cid:durableId="17439839">
    <w:abstractNumId w:val="21"/>
  </w:num>
  <w:num w:numId="13" w16cid:durableId="1078020690">
    <w:abstractNumId w:val="9"/>
  </w:num>
  <w:num w:numId="14" w16cid:durableId="769392998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12B"/>
    <w:rsid w:val="0000347E"/>
    <w:rsid w:val="00005154"/>
    <w:rsid w:val="00005603"/>
    <w:rsid w:val="000065EB"/>
    <w:rsid w:val="000066DD"/>
    <w:rsid w:val="00006898"/>
    <w:rsid w:val="00006D71"/>
    <w:rsid w:val="00007E0C"/>
    <w:rsid w:val="00012004"/>
    <w:rsid w:val="00020983"/>
    <w:rsid w:val="000231AC"/>
    <w:rsid w:val="000239D4"/>
    <w:rsid w:val="00023F47"/>
    <w:rsid w:val="00025659"/>
    <w:rsid w:val="00026E3B"/>
    <w:rsid w:val="00027CE9"/>
    <w:rsid w:val="00033DF6"/>
    <w:rsid w:val="00033E37"/>
    <w:rsid w:val="000369E2"/>
    <w:rsid w:val="0003703F"/>
    <w:rsid w:val="000379F7"/>
    <w:rsid w:val="00041617"/>
    <w:rsid w:val="00041E37"/>
    <w:rsid w:val="00042263"/>
    <w:rsid w:val="00042314"/>
    <w:rsid w:val="00042B17"/>
    <w:rsid w:val="000433F8"/>
    <w:rsid w:val="00044B6B"/>
    <w:rsid w:val="00047EF2"/>
    <w:rsid w:val="0005033E"/>
    <w:rsid w:val="000529C8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6F85"/>
    <w:rsid w:val="000970DD"/>
    <w:rsid w:val="000A0528"/>
    <w:rsid w:val="000A1940"/>
    <w:rsid w:val="000A1981"/>
    <w:rsid w:val="000A27ED"/>
    <w:rsid w:val="000A3BB7"/>
    <w:rsid w:val="000A40F9"/>
    <w:rsid w:val="000A660B"/>
    <w:rsid w:val="000B0715"/>
    <w:rsid w:val="000B0B94"/>
    <w:rsid w:val="000B0FF6"/>
    <w:rsid w:val="000B275C"/>
    <w:rsid w:val="000B2EE7"/>
    <w:rsid w:val="000B37AC"/>
    <w:rsid w:val="000B59DA"/>
    <w:rsid w:val="000C0237"/>
    <w:rsid w:val="000C152C"/>
    <w:rsid w:val="000C1FE3"/>
    <w:rsid w:val="000C3646"/>
    <w:rsid w:val="000C5FAE"/>
    <w:rsid w:val="000C6826"/>
    <w:rsid w:val="000C6E74"/>
    <w:rsid w:val="000C6E88"/>
    <w:rsid w:val="000C734F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3B6A"/>
    <w:rsid w:val="001054D9"/>
    <w:rsid w:val="00107FB9"/>
    <w:rsid w:val="00111ECF"/>
    <w:rsid w:val="00114AAA"/>
    <w:rsid w:val="00114EE9"/>
    <w:rsid w:val="0011507F"/>
    <w:rsid w:val="001201D6"/>
    <w:rsid w:val="001218E1"/>
    <w:rsid w:val="00121E99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330"/>
    <w:rsid w:val="0014185A"/>
    <w:rsid w:val="0014290E"/>
    <w:rsid w:val="00143610"/>
    <w:rsid w:val="0014366A"/>
    <w:rsid w:val="00143B62"/>
    <w:rsid w:val="00145F79"/>
    <w:rsid w:val="0014707D"/>
    <w:rsid w:val="00153332"/>
    <w:rsid w:val="00156492"/>
    <w:rsid w:val="00156724"/>
    <w:rsid w:val="001568FB"/>
    <w:rsid w:val="00157704"/>
    <w:rsid w:val="00160789"/>
    <w:rsid w:val="00160BD3"/>
    <w:rsid w:val="0016212F"/>
    <w:rsid w:val="00162505"/>
    <w:rsid w:val="00162560"/>
    <w:rsid w:val="00164F38"/>
    <w:rsid w:val="00165648"/>
    <w:rsid w:val="00165D29"/>
    <w:rsid w:val="001720B9"/>
    <w:rsid w:val="00173138"/>
    <w:rsid w:val="0017416A"/>
    <w:rsid w:val="00174344"/>
    <w:rsid w:val="00176E50"/>
    <w:rsid w:val="001816EE"/>
    <w:rsid w:val="00183D35"/>
    <w:rsid w:val="001866AD"/>
    <w:rsid w:val="00187823"/>
    <w:rsid w:val="00191FF7"/>
    <w:rsid w:val="00192C7B"/>
    <w:rsid w:val="00194CF3"/>
    <w:rsid w:val="00197122"/>
    <w:rsid w:val="001979DB"/>
    <w:rsid w:val="001A4C70"/>
    <w:rsid w:val="001A5524"/>
    <w:rsid w:val="001A5611"/>
    <w:rsid w:val="001A61CA"/>
    <w:rsid w:val="001A7799"/>
    <w:rsid w:val="001B000A"/>
    <w:rsid w:val="001B10C5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C7E49"/>
    <w:rsid w:val="001D6CF9"/>
    <w:rsid w:val="001D79A1"/>
    <w:rsid w:val="001D7D70"/>
    <w:rsid w:val="001E319E"/>
    <w:rsid w:val="001E6C02"/>
    <w:rsid w:val="001E6F19"/>
    <w:rsid w:val="001F1C7C"/>
    <w:rsid w:val="001F29C0"/>
    <w:rsid w:val="001F3802"/>
    <w:rsid w:val="001F49EB"/>
    <w:rsid w:val="001F4FD3"/>
    <w:rsid w:val="001F516F"/>
    <w:rsid w:val="001F60E2"/>
    <w:rsid w:val="001F6B2B"/>
    <w:rsid w:val="001F6ECF"/>
    <w:rsid w:val="002013CA"/>
    <w:rsid w:val="0020146F"/>
    <w:rsid w:val="0020315B"/>
    <w:rsid w:val="00204600"/>
    <w:rsid w:val="00205194"/>
    <w:rsid w:val="00210DCE"/>
    <w:rsid w:val="00211D44"/>
    <w:rsid w:val="0021284A"/>
    <w:rsid w:val="00213968"/>
    <w:rsid w:val="00214586"/>
    <w:rsid w:val="0022074F"/>
    <w:rsid w:val="00222F5A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40E3"/>
    <w:rsid w:val="00236234"/>
    <w:rsid w:val="00240772"/>
    <w:rsid w:val="00241840"/>
    <w:rsid w:val="00241C6C"/>
    <w:rsid w:val="002447F6"/>
    <w:rsid w:val="00244BB6"/>
    <w:rsid w:val="00246434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1D6"/>
    <w:rsid w:val="002678AB"/>
    <w:rsid w:val="00271D38"/>
    <w:rsid w:val="00272E2B"/>
    <w:rsid w:val="002752EB"/>
    <w:rsid w:val="002814D4"/>
    <w:rsid w:val="002837ED"/>
    <w:rsid w:val="0028785C"/>
    <w:rsid w:val="00291C06"/>
    <w:rsid w:val="002947F3"/>
    <w:rsid w:val="002953C0"/>
    <w:rsid w:val="002A2237"/>
    <w:rsid w:val="002A2640"/>
    <w:rsid w:val="002A4CEF"/>
    <w:rsid w:val="002A5798"/>
    <w:rsid w:val="002A5876"/>
    <w:rsid w:val="002A5C1A"/>
    <w:rsid w:val="002A7F4E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E0EC7"/>
    <w:rsid w:val="002E5422"/>
    <w:rsid w:val="002F0291"/>
    <w:rsid w:val="002F16D6"/>
    <w:rsid w:val="002F26C4"/>
    <w:rsid w:val="002F60B5"/>
    <w:rsid w:val="002F79CA"/>
    <w:rsid w:val="003008FD"/>
    <w:rsid w:val="00301638"/>
    <w:rsid w:val="00302515"/>
    <w:rsid w:val="00302B07"/>
    <w:rsid w:val="00302C90"/>
    <w:rsid w:val="00302FBE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0EC8"/>
    <w:rsid w:val="00341028"/>
    <w:rsid w:val="003429D7"/>
    <w:rsid w:val="003462FB"/>
    <w:rsid w:val="00347858"/>
    <w:rsid w:val="00350282"/>
    <w:rsid w:val="00351E47"/>
    <w:rsid w:val="00353E34"/>
    <w:rsid w:val="00354735"/>
    <w:rsid w:val="00356E54"/>
    <w:rsid w:val="003600E2"/>
    <w:rsid w:val="00362231"/>
    <w:rsid w:val="0036264B"/>
    <w:rsid w:val="00362C90"/>
    <w:rsid w:val="00364AEE"/>
    <w:rsid w:val="00365834"/>
    <w:rsid w:val="00366630"/>
    <w:rsid w:val="00367880"/>
    <w:rsid w:val="00367A44"/>
    <w:rsid w:val="00373893"/>
    <w:rsid w:val="003743D2"/>
    <w:rsid w:val="003809D8"/>
    <w:rsid w:val="00382285"/>
    <w:rsid w:val="00382504"/>
    <w:rsid w:val="00383D3C"/>
    <w:rsid w:val="00386C8E"/>
    <w:rsid w:val="00387243"/>
    <w:rsid w:val="00390F39"/>
    <w:rsid w:val="00392B0F"/>
    <w:rsid w:val="00392B43"/>
    <w:rsid w:val="00392F4F"/>
    <w:rsid w:val="00394CB7"/>
    <w:rsid w:val="00395E8C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45DB"/>
    <w:rsid w:val="003B4FBC"/>
    <w:rsid w:val="003B58BF"/>
    <w:rsid w:val="003B6F73"/>
    <w:rsid w:val="003C48F1"/>
    <w:rsid w:val="003C4B19"/>
    <w:rsid w:val="003C659A"/>
    <w:rsid w:val="003C6B42"/>
    <w:rsid w:val="003C7514"/>
    <w:rsid w:val="003D1E5F"/>
    <w:rsid w:val="003D1ED1"/>
    <w:rsid w:val="003D4FCB"/>
    <w:rsid w:val="003E08F8"/>
    <w:rsid w:val="003E22B8"/>
    <w:rsid w:val="003E2FE9"/>
    <w:rsid w:val="003E4162"/>
    <w:rsid w:val="003E464A"/>
    <w:rsid w:val="003E719D"/>
    <w:rsid w:val="003F0669"/>
    <w:rsid w:val="003F0785"/>
    <w:rsid w:val="003F2C77"/>
    <w:rsid w:val="003F3E9E"/>
    <w:rsid w:val="003F43E1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036"/>
    <w:rsid w:val="00414CF9"/>
    <w:rsid w:val="00420580"/>
    <w:rsid w:val="00420642"/>
    <w:rsid w:val="00422FC5"/>
    <w:rsid w:val="00423457"/>
    <w:rsid w:val="004245B7"/>
    <w:rsid w:val="0042629C"/>
    <w:rsid w:val="00427A12"/>
    <w:rsid w:val="00431A7F"/>
    <w:rsid w:val="00431AC7"/>
    <w:rsid w:val="00436078"/>
    <w:rsid w:val="00436F25"/>
    <w:rsid w:val="004409ED"/>
    <w:rsid w:val="004420E4"/>
    <w:rsid w:val="0044299C"/>
    <w:rsid w:val="0044374E"/>
    <w:rsid w:val="0044434A"/>
    <w:rsid w:val="00445639"/>
    <w:rsid w:val="0044653D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64F"/>
    <w:rsid w:val="004639B5"/>
    <w:rsid w:val="0047062C"/>
    <w:rsid w:val="00471F98"/>
    <w:rsid w:val="004723FE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877B4"/>
    <w:rsid w:val="00490F36"/>
    <w:rsid w:val="004934C5"/>
    <w:rsid w:val="00494A82"/>
    <w:rsid w:val="00494BF8"/>
    <w:rsid w:val="0049543B"/>
    <w:rsid w:val="004A1963"/>
    <w:rsid w:val="004A1FD9"/>
    <w:rsid w:val="004A50BC"/>
    <w:rsid w:val="004A57A5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2B5"/>
    <w:rsid w:val="004C2620"/>
    <w:rsid w:val="004C2704"/>
    <w:rsid w:val="004C4725"/>
    <w:rsid w:val="004C52C0"/>
    <w:rsid w:val="004C6EE4"/>
    <w:rsid w:val="004D1405"/>
    <w:rsid w:val="004D1A35"/>
    <w:rsid w:val="004D4265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4F73BB"/>
    <w:rsid w:val="00500D3B"/>
    <w:rsid w:val="005038D7"/>
    <w:rsid w:val="00506BA7"/>
    <w:rsid w:val="00506F83"/>
    <w:rsid w:val="00510327"/>
    <w:rsid w:val="00511D6F"/>
    <w:rsid w:val="00512290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01F3"/>
    <w:rsid w:val="0054161F"/>
    <w:rsid w:val="00541932"/>
    <w:rsid w:val="00544239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124A"/>
    <w:rsid w:val="005724C6"/>
    <w:rsid w:val="0057348E"/>
    <w:rsid w:val="005748ED"/>
    <w:rsid w:val="00580351"/>
    <w:rsid w:val="00580642"/>
    <w:rsid w:val="00581CA3"/>
    <w:rsid w:val="00582873"/>
    <w:rsid w:val="00582D56"/>
    <w:rsid w:val="00585EB9"/>
    <w:rsid w:val="00586183"/>
    <w:rsid w:val="00586F80"/>
    <w:rsid w:val="00590EC3"/>
    <w:rsid w:val="005916C5"/>
    <w:rsid w:val="005921A0"/>
    <w:rsid w:val="00592FE4"/>
    <w:rsid w:val="00593ACF"/>
    <w:rsid w:val="0059590C"/>
    <w:rsid w:val="00595F14"/>
    <w:rsid w:val="00596A06"/>
    <w:rsid w:val="00596C55"/>
    <w:rsid w:val="005A1915"/>
    <w:rsid w:val="005A2D0E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3968"/>
    <w:rsid w:val="005C52B4"/>
    <w:rsid w:val="005C74D9"/>
    <w:rsid w:val="005D2FD5"/>
    <w:rsid w:val="005D3855"/>
    <w:rsid w:val="005D3E53"/>
    <w:rsid w:val="005D49B2"/>
    <w:rsid w:val="005E109B"/>
    <w:rsid w:val="005E23B8"/>
    <w:rsid w:val="005E25BB"/>
    <w:rsid w:val="005E342A"/>
    <w:rsid w:val="005E7368"/>
    <w:rsid w:val="005F248D"/>
    <w:rsid w:val="005F3C52"/>
    <w:rsid w:val="005F51FC"/>
    <w:rsid w:val="005F53FF"/>
    <w:rsid w:val="00601FA4"/>
    <w:rsid w:val="0060340D"/>
    <w:rsid w:val="0060403A"/>
    <w:rsid w:val="006042A2"/>
    <w:rsid w:val="00606915"/>
    <w:rsid w:val="006071DE"/>
    <w:rsid w:val="00607529"/>
    <w:rsid w:val="00607E94"/>
    <w:rsid w:val="00610DAB"/>
    <w:rsid w:val="00612A2E"/>
    <w:rsid w:val="00612F9F"/>
    <w:rsid w:val="00622E12"/>
    <w:rsid w:val="006230E3"/>
    <w:rsid w:val="00631F41"/>
    <w:rsid w:val="00632820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3BA1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0DEA"/>
    <w:rsid w:val="00671493"/>
    <w:rsid w:val="00672FAA"/>
    <w:rsid w:val="0067375C"/>
    <w:rsid w:val="0067561C"/>
    <w:rsid w:val="006800B9"/>
    <w:rsid w:val="00680380"/>
    <w:rsid w:val="00681012"/>
    <w:rsid w:val="0068186E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1BF6"/>
    <w:rsid w:val="006A3208"/>
    <w:rsid w:val="006A53D7"/>
    <w:rsid w:val="006A78D2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D5226"/>
    <w:rsid w:val="006E04F8"/>
    <w:rsid w:val="006E1C0D"/>
    <w:rsid w:val="006E259A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B45"/>
    <w:rsid w:val="006F5C85"/>
    <w:rsid w:val="006F7A42"/>
    <w:rsid w:val="007002D1"/>
    <w:rsid w:val="007003FF"/>
    <w:rsid w:val="00702B45"/>
    <w:rsid w:val="00703B58"/>
    <w:rsid w:val="00703CB8"/>
    <w:rsid w:val="0070555D"/>
    <w:rsid w:val="00706AFC"/>
    <w:rsid w:val="00706ED2"/>
    <w:rsid w:val="007105BD"/>
    <w:rsid w:val="00711915"/>
    <w:rsid w:val="00711A5E"/>
    <w:rsid w:val="007125C8"/>
    <w:rsid w:val="007165C0"/>
    <w:rsid w:val="00720FCE"/>
    <w:rsid w:val="00722E1D"/>
    <w:rsid w:val="00725372"/>
    <w:rsid w:val="0072713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33C7"/>
    <w:rsid w:val="00753B3D"/>
    <w:rsid w:val="007548DB"/>
    <w:rsid w:val="00754904"/>
    <w:rsid w:val="0075499B"/>
    <w:rsid w:val="00755404"/>
    <w:rsid w:val="007572CC"/>
    <w:rsid w:val="0076070C"/>
    <w:rsid w:val="00760F63"/>
    <w:rsid w:val="00762138"/>
    <w:rsid w:val="007646D7"/>
    <w:rsid w:val="0076615D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48"/>
    <w:rsid w:val="00785B61"/>
    <w:rsid w:val="007877E3"/>
    <w:rsid w:val="00787E16"/>
    <w:rsid w:val="00792EE6"/>
    <w:rsid w:val="00793775"/>
    <w:rsid w:val="0079444B"/>
    <w:rsid w:val="007A0335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16D9"/>
    <w:rsid w:val="007D29F5"/>
    <w:rsid w:val="007D2D31"/>
    <w:rsid w:val="007D2EDC"/>
    <w:rsid w:val="007D3348"/>
    <w:rsid w:val="007D430B"/>
    <w:rsid w:val="007D4592"/>
    <w:rsid w:val="007D59BA"/>
    <w:rsid w:val="007D5C18"/>
    <w:rsid w:val="007D5D10"/>
    <w:rsid w:val="007E08D6"/>
    <w:rsid w:val="007E30C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4498"/>
    <w:rsid w:val="008079C8"/>
    <w:rsid w:val="00807F68"/>
    <w:rsid w:val="008102A6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1D4"/>
    <w:rsid w:val="0082698F"/>
    <w:rsid w:val="00826C7F"/>
    <w:rsid w:val="00832CA3"/>
    <w:rsid w:val="008344A7"/>
    <w:rsid w:val="008375EC"/>
    <w:rsid w:val="008406C1"/>
    <w:rsid w:val="008409B8"/>
    <w:rsid w:val="00840E8D"/>
    <w:rsid w:val="008454AD"/>
    <w:rsid w:val="00845544"/>
    <w:rsid w:val="00845A7B"/>
    <w:rsid w:val="00851265"/>
    <w:rsid w:val="008513C9"/>
    <w:rsid w:val="00851F42"/>
    <w:rsid w:val="00852623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2C0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16C"/>
    <w:rsid w:val="008D1ABD"/>
    <w:rsid w:val="008D38B4"/>
    <w:rsid w:val="008D5AC9"/>
    <w:rsid w:val="008D5EBB"/>
    <w:rsid w:val="008D7041"/>
    <w:rsid w:val="008E5B27"/>
    <w:rsid w:val="008F0BFB"/>
    <w:rsid w:val="008F21F2"/>
    <w:rsid w:val="008F2E6F"/>
    <w:rsid w:val="008F65CC"/>
    <w:rsid w:val="008F68EE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407B"/>
    <w:rsid w:val="009176B3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632"/>
    <w:rsid w:val="00930CC4"/>
    <w:rsid w:val="00931125"/>
    <w:rsid w:val="00932570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1080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4FD0"/>
    <w:rsid w:val="009A5616"/>
    <w:rsid w:val="009A63E0"/>
    <w:rsid w:val="009A681C"/>
    <w:rsid w:val="009B4E9E"/>
    <w:rsid w:val="009C0A20"/>
    <w:rsid w:val="009C100E"/>
    <w:rsid w:val="009C142F"/>
    <w:rsid w:val="009C390D"/>
    <w:rsid w:val="009C5089"/>
    <w:rsid w:val="009C58F9"/>
    <w:rsid w:val="009C6657"/>
    <w:rsid w:val="009C7250"/>
    <w:rsid w:val="009C7EB8"/>
    <w:rsid w:val="009D0427"/>
    <w:rsid w:val="009D0A67"/>
    <w:rsid w:val="009D4B64"/>
    <w:rsid w:val="009D4D28"/>
    <w:rsid w:val="009D5F18"/>
    <w:rsid w:val="009D64A0"/>
    <w:rsid w:val="009D6C0A"/>
    <w:rsid w:val="009E0D96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6C1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37B61"/>
    <w:rsid w:val="00A40A01"/>
    <w:rsid w:val="00A4101C"/>
    <w:rsid w:val="00A431D6"/>
    <w:rsid w:val="00A45ED0"/>
    <w:rsid w:val="00A461B5"/>
    <w:rsid w:val="00A46A06"/>
    <w:rsid w:val="00A560DD"/>
    <w:rsid w:val="00A578F5"/>
    <w:rsid w:val="00A6013A"/>
    <w:rsid w:val="00A60544"/>
    <w:rsid w:val="00A62E79"/>
    <w:rsid w:val="00A63956"/>
    <w:rsid w:val="00A66F9F"/>
    <w:rsid w:val="00A71927"/>
    <w:rsid w:val="00A71CB4"/>
    <w:rsid w:val="00A748FF"/>
    <w:rsid w:val="00A74A76"/>
    <w:rsid w:val="00A74B97"/>
    <w:rsid w:val="00A75172"/>
    <w:rsid w:val="00A7645F"/>
    <w:rsid w:val="00A76911"/>
    <w:rsid w:val="00A8102D"/>
    <w:rsid w:val="00A81BE2"/>
    <w:rsid w:val="00A826FD"/>
    <w:rsid w:val="00A85586"/>
    <w:rsid w:val="00A86616"/>
    <w:rsid w:val="00A86C15"/>
    <w:rsid w:val="00A9175F"/>
    <w:rsid w:val="00A91DA3"/>
    <w:rsid w:val="00A91FE0"/>
    <w:rsid w:val="00A964C9"/>
    <w:rsid w:val="00A9660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25E"/>
    <w:rsid w:val="00AE1DEB"/>
    <w:rsid w:val="00AE25F5"/>
    <w:rsid w:val="00AE267D"/>
    <w:rsid w:val="00AE2A48"/>
    <w:rsid w:val="00AE3179"/>
    <w:rsid w:val="00AE5948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2989"/>
    <w:rsid w:val="00B45139"/>
    <w:rsid w:val="00B4584B"/>
    <w:rsid w:val="00B45E56"/>
    <w:rsid w:val="00B47146"/>
    <w:rsid w:val="00B51C14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606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2BB7"/>
    <w:rsid w:val="00BE3276"/>
    <w:rsid w:val="00BE38A8"/>
    <w:rsid w:val="00BE51EC"/>
    <w:rsid w:val="00BE7AE1"/>
    <w:rsid w:val="00BF023B"/>
    <w:rsid w:val="00BF0427"/>
    <w:rsid w:val="00BF15F1"/>
    <w:rsid w:val="00BF1BAE"/>
    <w:rsid w:val="00BF3244"/>
    <w:rsid w:val="00BF353D"/>
    <w:rsid w:val="00BF69FF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3452"/>
    <w:rsid w:val="00C13E05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45996"/>
    <w:rsid w:val="00C45F4A"/>
    <w:rsid w:val="00C50D8B"/>
    <w:rsid w:val="00C51398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8B7"/>
    <w:rsid w:val="00C67F59"/>
    <w:rsid w:val="00C70026"/>
    <w:rsid w:val="00C7042E"/>
    <w:rsid w:val="00C71407"/>
    <w:rsid w:val="00C71DB7"/>
    <w:rsid w:val="00C734AB"/>
    <w:rsid w:val="00C74421"/>
    <w:rsid w:val="00C7601A"/>
    <w:rsid w:val="00C77301"/>
    <w:rsid w:val="00C7771A"/>
    <w:rsid w:val="00C810D6"/>
    <w:rsid w:val="00C82F0B"/>
    <w:rsid w:val="00C87777"/>
    <w:rsid w:val="00C9266C"/>
    <w:rsid w:val="00C92982"/>
    <w:rsid w:val="00C97C1D"/>
    <w:rsid w:val="00CA152F"/>
    <w:rsid w:val="00CA23A0"/>
    <w:rsid w:val="00CA4619"/>
    <w:rsid w:val="00CB0684"/>
    <w:rsid w:val="00CB1C76"/>
    <w:rsid w:val="00CB49E0"/>
    <w:rsid w:val="00CB6C60"/>
    <w:rsid w:val="00CC1E7F"/>
    <w:rsid w:val="00CC2C7F"/>
    <w:rsid w:val="00CC41E1"/>
    <w:rsid w:val="00CC43FF"/>
    <w:rsid w:val="00CC63D6"/>
    <w:rsid w:val="00CC798D"/>
    <w:rsid w:val="00CC7ED5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64C5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1538"/>
    <w:rsid w:val="00D323C0"/>
    <w:rsid w:val="00D32776"/>
    <w:rsid w:val="00D32BB1"/>
    <w:rsid w:val="00D336DB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1E9D"/>
    <w:rsid w:val="00D62675"/>
    <w:rsid w:val="00D62C30"/>
    <w:rsid w:val="00D62FF6"/>
    <w:rsid w:val="00D64008"/>
    <w:rsid w:val="00D653D3"/>
    <w:rsid w:val="00D66C5E"/>
    <w:rsid w:val="00D67073"/>
    <w:rsid w:val="00D74199"/>
    <w:rsid w:val="00D744B1"/>
    <w:rsid w:val="00D7550E"/>
    <w:rsid w:val="00D75890"/>
    <w:rsid w:val="00D75939"/>
    <w:rsid w:val="00D763BF"/>
    <w:rsid w:val="00D76B99"/>
    <w:rsid w:val="00D7723B"/>
    <w:rsid w:val="00D77B5D"/>
    <w:rsid w:val="00D77E3D"/>
    <w:rsid w:val="00D80548"/>
    <w:rsid w:val="00D823C9"/>
    <w:rsid w:val="00D824C8"/>
    <w:rsid w:val="00D83216"/>
    <w:rsid w:val="00D838D5"/>
    <w:rsid w:val="00D841C8"/>
    <w:rsid w:val="00D84681"/>
    <w:rsid w:val="00D8552D"/>
    <w:rsid w:val="00D87117"/>
    <w:rsid w:val="00D871CB"/>
    <w:rsid w:val="00D9076C"/>
    <w:rsid w:val="00D90AAB"/>
    <w:rsid w:val="00D91670"/>
    <w:rsid w:val="00D93276"/>
    <w:rsid w:val="00D93CF7"/>
    <w:rsid w:val="00D96540"/>
    <w:rsid w:val="00DA24CB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30D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5113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0FE"/>
    <w:rsid w:val="00DF5D0D"/>
    <w:rsid w:val="00DF68C8"/>
    <w:rsid w:val="00DF733B"/>
    <w:rsid w:val="00E00090"/>
    <w:rsid w:val="00E01CAB"/>
    <w:rsid w:val="00E061EE"/>
    <w:rsid w:val="00E110B9"/>
    <w:rsid w:val="00E11444"/>
    <w:rsid w:val="00E16B67"/>
    <w:rsid w:val="00E176CD"/>
    <w:rsid w:val="00E21C70"/>
    <w:rsid w:val="00E2384B"/>
    <w:rsid w:val="00E23DFE"/>
    <w:rsid w:val="00E24791"/>
    <w:rsid w:val="00E249A0"/>
    <w:rsid w:val="00E2619A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685D"/>
    <w:rsid w:val="00E60528"/>
    <w:rsid w:val="00E6178E"/>
    <w:rsid w:val="00E61DB6"/>
    <w:rsid w:val="00E6447A"/>
    <w:rsid w:val="00E661AD"/>
    <w:rsid w:val="00E70BF5"/>
    <w:rsid w:val="00E71246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5D1"/>
    <w:rsid w:val="00E928B8"/>
    <w:rsid w:val="00E96613"/>
    <w:rsid w:val="00E97562"/>
    <w:rsid w:val="00E97F36"/>
    <w:rsid w:val="00EA065A"/>
    <w:rsid w:val="00EA0715"/>
    <w:rsid w:val="00EA0AC9"/>
    <w:rsid w:val="00EA2330"/>
    <w:rsid w:val="00EA2BDF"/>
    <w:rsid w:val="00EA3B83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C6973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847"/>
    <w:rsid w:val="00EF6C4F"/>
    <w:rsid w:val="00F0084C"/>
    <w:rsid w:val="00F042DF"/>
    <w:rsid w:val="00F05931"/>
    <w:rsid w:val="00F05BE3"/>
    <w:rsid w:val="00F05C67"/>
    <w:rsid w:val="00F06144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2791D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1E5"/>
    <w:rsid w:val="00F455E4"/>
    <w:rsid w:val="00F45687"/>
    <w:rsid w:val="00F46869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0C8"/>
    <w:rsid w:val="00F722E1"/>
    <w:rsid w:val="00F72305"/>
    <w:rsid w:val="00F72671"/>
    <w:rsid w:val="00F728E0"/>
    <w:rsid w:val="00F72DD0"/>
    <w:rsid w:val="00F75A5F"/>
    <w:rsid w:val="00F7713A"/>
    <w:rsid w:val="00F80B9A"/>
    <w:rsid w:val="00F81D19"/>
    <w:rsid w:val="00F84122"/>
    <w:rsid w:val="00F85A46"/>
    <w:rsid w:val="00F920EB"/>
    <w:rsid w:val="00F92B36"/>
    <w:rsid w:val="00F92BD6"/>
    <w:rsid w:val="00F93F5F"/>
    <w:rsid w:val="00F957FE"/>
    <w:rsid w:val="00FA12D9"/>
    <w:rsid w:val="00FA1C7E"/>
    <w:rsid w:val="00FA49A1"/>
    <w:rsid w:val="00FA6062"/>
    <w:rsid w:val="00FB074D"/>
    <w:rsid w:val="00FB1331"/>
    <w:rsid w:val="00FB2E1F"/>
    <w:rsid w:val="00FB75A2"/>
    <w:rsid w:val="00FC51CC"/>
    <w:rsid w:val="00FC6A5D"/>
    <w:rsid w:val="00FD0F46"/>
    <w:rsid w:val="00FD1674"/>
    <w:rsid w:val="00FD24DC"/>
    <w:rsid w:val="00FD2552"/>
    <w:rsid w:val="00FD27EC"/>
    <w:rsid w:val="00FD5C77"/>
    <w:rsid w:val="00FD5CB9"/>
    <w:rsid w:val="00FD6B97"/>
    <w:rsid w:val="00FD77B3"/>
    <w:rsid w:val="00FE370A"/>
    <w:rsid w:val="00FE39AD"/>
    <w:rsid w:val="00FE3D47"/>
    <w:rsid w:val="00FE4CFE"/>
    <w:rsid w:val="00FF1B19"/>
    <w:rsid w:val="00FF27A4"/>
    <w:rsid w:val="00FF4295"/>
    <w:rsid w:val="00FF4FFE"/>
    <w:rsid w:val="00FF609C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  <w:style w:type="character" w:styleId="Pogrubienie">
    <w:name w:val="Strong"/>
    <w:uiPriority w:val="22"/>
    <w:qFormat/>
    <w:rsid w:val="002F6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3.xml><?xml version="1.0" encoding="utf-8"?>
<ds:datastoreItem xmlns:ds="http://schemas.openxmlformats.org/officeDocument/2006/customXml" ds:itemID="{9E9F1CB2-9E90-4363-BEEB-65A3683A62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A37533-E3E4-4471-892A-1226869D2F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185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Tomasz </cp:lastModifiedBy>
  <cp:revision>18</cp:revision>
  <cp:lastPrinted>2020-12-21T07:11:00Z</cp:lastPrinted>
  <dcterms:created xsi:type="dcterms:W3CDTF">2022-04-28T11:52:00Z</dcterms:created>
  <dcterms:modified xsi:type="dcterms:W3CDTF">2026-03-10T08:53:00Z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