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47F6E66F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AE06C7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77777777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59ED935D" w:rsidR="00CB0293" w:rsidRPr="00FA33A5" w:rsidRDefault="00936A38" w:rsidP="00802B11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936A38">
        <w:rPr>
          <w:rFonts w:ascii="Calibri" w:hAnsi="Calibri" w:cs="Calibri"/>
          <w:b/>
          <w:sz w:val="20"/>
          <w:szCs w:val="20"/>
        </w:rPr>
        <w:t xml:space="preserve">Organizacja szkoleń, warsztatów wyjazdowych dla II Liceum Ogólnokształcące im. Jana Śniadeckiego w Kielcach w ramach projektu pn. „Śniadek 4 </w:t>
      </w:r>
      <w:proofErr w:type="spellStart"/>
      <w:r w:rsidRPr="00936A38">
        <w:rPr>
          <w:rFonts w:ascii="Calibri" w:hAnsi="Calibri" w:cs="Calibri"/>
          <w:b/>
          <w:sz w:val="20"/>
          <w:szCs w:val="20"/>
        </w:rPr>
        <w:t>ever</w:t>
      </w:r>
      <w:proofErr w:type="spellEnd"/>
      <w:r w:rsidRPr="00936A38">
        <w:rPr>
          <w:rFonts w:ascii="Calibri" w:hAnsi="Calibri" w:cs="Calibri"/>
          <w:b/>
          <w:sz w:val="20"/>
          <w:szCs w:val="20"/>
        </w:rPr>
        <w:t>”</w:t>
      </w:r>
    </w:p>
    <w:p w14:paraId="1FC0B2DD" w14:textId="7DAC8AD0" w:rsidR="00DE45EB" w:rsidRPr="00FA33A5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FA33A5" w14:paraId="083BA4D6" w14:textId="77777777" w:rsidTr="00936A38">
        <w:trPr>
          <w:trHeight w:val="4952"/>
        </w:trPr>
        <w:tc>
          <w:tcPr>
            <w:tcW w:w="8634" w:type="dxa"/>
          </w:tcPr>
          <w:p w14:paraId="732F6069" w14:textId="77777777" w:rsidR="00A4340F" w:rsidRDefault="00A4340F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79775B43" w14:textId="77777777" w:rsidR="00F4652E" w:rsidRDefault="00F4652E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B927E99" w14:textId="25341B65" w:rsidR="00A4340F" w:rsidRPr="00FA33A5" w:rsidRDefault="00A4340F" w:rsidP="00A4340F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3E0FA77F" w14:textId="77777777" w:rsidR="00A4340F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79998CF9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CFECF50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29A6E52" w14:textId="4FB427AB" w:rsidR="00AE06C7" w:rsidRDefault="002D4729" w:rsidP="00AE06C7">
            <w:pPr>
              <w:pStyle w:val="Akapitzlist"/>
              <w:numPr>
                <w:ilvl w:val="0"/>
                <w:numId w:val="51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2D4729">
              <w:rPr>
                <w:b/>
                <w:bCs/>
                <w:sz w:val="20"/>
                <w:szCs w:val="20"/>
              </w:rPr>
              <w:t>Standard środowiskowy środka transportu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</w:p>
          <w:p w14:paraId="1F6225E5" w14:textId="70AAA3EC" w:rsidR="00F03371" w:rsidRDefault="00A563A9" w:rsidP="00F03371">
            <w:pPr>
              <w:pStyle w:val="Akapitzlist"/>
              <w:numPr>
                <w:ilvl w:val="0"/>
                <w:numId w:val="5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A563A9">
              <w:rPr>
                <w:b/>
                <w:bCs/>
                <w:sz w:val="20"/>
                <w:szCs w:val="20"/>
              </w:rPr>
              <w:t>EURO 6 lub pojazd niskoemisyjny (hybrydowy / elektryczny)</w:t>
            </w:r>
          </w:p>
          <w:p w14:paraId="333B570B" w14:textId="29214BBB" w:rsidR="00A563A9" w:rsidRDefault="0070692A" w:rsidP="00F03371">
            <w:pPr>
              <w:pStyle w:val="Akapitzlist"/>
              <w:numPr>
                <w:ilvl w:val="0"/>
                <w:numId w:val="5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0692A">
              <w:rPr>
                <w:b/>
                <w:bCs/>
                <w:sz w:val="20"/>
                <w:szCs w:val="20"/>
              </w:rPr>
              <w:t>EURO 5</w:t>
            </w:r>
          </w:p>
          <w:p w14:paraId="5EA34378" w14:textId="3BF5EABF" w:rsidR="0070692A" w:rsidRDefault="00EB0CB1" w:rsidP="00F03371">
            <w:pPr>
              <w:pStyle w:val="Akapitzlist"/>
              <w:numPr>
                <w:ilvl w:val="0"/>
                <w:numId w:val="5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EB0CB1">
              <w:rPr>
                <w:b/>
                <w:bCs/>
                <w:sz w:val="20"/>
                <w:szCs w:val="20"/>
              </w:rPr>
              <w:t>poniżej EURO 5</w:t>
            </w:r>
          </w:p>
          <w:p w14:paraId="3CD2477E" w14:textId="5B0AF4A8" w:rsidR="00F4652E" w:rsidRDefault="00F4652E" w:rsidP="00F4652E">
            <w:pPr>
              <w:ind w:left="108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(skreślić niewłaściwe)</w:t>
            </w:r>
          </w:p>
          <w:p w14:paraId="3FFC736A" w14:textId="77777777" w:rsidR="00F4652E" w:rsidRPr="00F4652E" w:rsidRDefault="00F4652E" w:rsidP="00F4652E">
            <w:pPr>
              <w:ind w:left="1080"/>
              <w:jc w:val="both"/>
              <w:rPr>
                <w:b/>
                <w:bCs/>
                <w:sz w:val="20"/>
                <w:szCs w:val="20"/>
              </w:rPr>
            </w:pPr>
          </w:p>
          <w:p w14:paraId="16640C3A" w14:textId="111375CA" w:rsidR="00A4340F" w:rsidRPr="00AE06C7" w:rsidRDefault="00A4340F" w:rsidP="00AE06C7">
            <w:pPr>
              <w:pStyle w:val="Akapitzlist"/>
              <w:numPr>
                <w:ilvl w:val="0"/>
                <w:numId w:val="51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AE06C7">
              <w:rPr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1735D095" w14:textId="77777777" w:rsidR="00A4340F" w:rsidRPr="00FA33A5" w:rsidRDefault="00A4340F" w:rsidP="00A4340F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8FB0DC" w14:textId="77777777" w:rsidR="00A4340F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1809B66" w14:textId="77777777" w:rsidR="00A4340F" w:rsidRPr="00FA33A5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DD669BA" w14:textId="77777777" w:rsidR="00A4340F" w:rsidRDefault="00A4340F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6CFCC1C3" w14:textId="77777777" w:rsidR="00B777A4" w:rsidRDefault="00B777A4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377FCB9F" w14:textId="77777777" w:rsidR="00F4652E" w:rsidRDefault="00F4652E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7514529E" w14:textId="5AE3529C" w:rsidR="007F0C30" w:rsidRPr="00FA33A5" w:rsidRDefault="007F0C30" w:rsidP="007F0C30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lastRenderedPageBreak/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2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27B25DFA" w14:textId="77777777" w:rsidR="007F0C30" w:rsidRDefault="007F0C30" w:rsidP="007F0C30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00CC0CED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2EA99CC" w14:textId="77777777" w:rsidR="00F4652E" w:rsidRDefault="00F4652E" w:rsidP="00F4652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D1B1C13" w14:textId="77777777" w:rsidR="00F4652E" w:rsidRDefault="00F4652E" w:rsidP="00F4652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410CD36" w14:textId="77777777" w:rsidR="00F4652E" w:rsidRDefault="00F4652E" w:rsidP="00F4652E">
            <w:pPr>
              <w:pStyle w:val="Akapitzlist"/>
              <w:numPr>
                <w:ilvl w:val="0"/>
                <w:numId w:val="53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2D4729">
              <w:rPr>
                <w:b/>
                <w:bCs/>
                <w:sz w:val="20"/>
                <w:szCs w:val="20"/>
              </w:rPr>
              <w:t>Standard środowiskowy środka transportu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</w:p>
          <w:p w14:paraId="139D4EF6" w14:textId="77777777" w:rsidR="00F4652E" w:rsidRDefault="00F4652E" w:rsidP="00F4652E">
            <w:pPr>
              <w:pStyle w:val="Akapitzlist"/>
              <w:numPr>
                <w:ilvl w:val="0"/>
                <w:numId w:val="5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A563A9">
              <w:rPr>
                <w:b/>
                <w:bCs/>
                <w:sz w:val="20"/>
                <w:szCs w:val="20"/>
              </w:rPr>
              <w:t>EURO 6 lub pojazd niskoemisyjny (hybrydowy / elektryczny)</w:t>
            </w:r>
          </w:p>
          <w:p w14:paraId="14EAEBA4" w14:textId="77777777" w:rsidR="00F4652E" w:rsidRDefault="00F4652E" w:rsidP="00F4652E">
            <w:pPr>
              <w:pStyle w:val="Akapitzlist"/>
              <w:numPr>
                <w:ilvl w:val="0"/>
                <w:numId w:val="5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0692A">
              <w:rPr>
                <w:b/>
                <w:bCs/>
                <w:sz w:val="20"/>
                <w:szCs w:val="20"/>
              </w:rPr>
              <w:t>EURO 5</w:t>
            </w:r>
          </w:p>
          <w:p w14:paraId="135EB5DE" w14:textId="77777777" w:rsidR="00F4652E" w:rsidRDefault="00F4652E" w:rsidP="00F4652E">
            <w:pPr>
              <w:pStyle w:val="Akapitzlist"/>
              <w:numPr>
                <w:ilvl w:val="0"/>
                <w:numId w:val="5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EB0CB1">
              <w:rPr>
                <w:b/>
                <w:bCs/>
                <w:sz w:val="20"/>
                <w:szCs w:val="20"/>
              </w:rPr>
              <w:t>poniżej EURO 5</w:t>
            </w:r>
          </w:p>
          <w:p w14:paraId="3373BD79" w14:textId="77777777" w:rsidR="00F4652E" w:rsidRDefault="00F4652E" w:rsidP="00F4652E">
            <w:pPr>
              <w:ind w:left="108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(skreślić niewłaściwe)</w:t>
            </w:r>
          </w:p>
          <w:p w14:paraId="7A388ACB" w14:textId="77777777" w:rsidR="00F4652E" w:rsidRPr="00F4652E" w:rsidRDefault="00F4652E" w:rsidP="00F4652E">
            <w:pPr>
              <w:ind w:left="1080"/>
              <w:jc w:val="both"/>
              <w:rPr>
                <w:b/>
                <w:bCs/>
                <w:sz w:val="20"/>
                <w:szCs w:val="20"/>
              </w:rPr>
            </w:pPr>
          </w:p>
          <w:p w14:paraId="663184A8" w14:textId="77777777" w:rsidR="00F4652E" w:rsidRPr="00AE06C7" w:rsidRDefault="00F4652E" w:rsidP="00F4652E">
            <w:pPr>
              <w:pStyle w:val="Akapitzlist"/>
              <w:numPr>
                <w:ilvl w:val="0"/>
                <w:numId w:val="53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AE06C7">
              <w:rPr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14BB0510" w14:textId="77777777" w:rsidR="00F4652E" w:rsidRPr="00FA33A5" w:rsidRDefault="00F4652E" w:rsidP="00F4652E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5BDFD18" w14:textId="77777777" w:rsidR="00F4652E" w:rsidRDefault="00F4652E" w:rsidP="00F4652E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44A36A18" w14:textId="77777777" w:rsidR="00F4652E" w:rsidRPr="00FA33A5" w:rsidRDefault="00F4652E" w:rsidP="00F4652E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C29F588" w14:textId="77777777" w:rsidR="00F4652E" w:rsidRDefault="00F4652E" w:rsidP="00F4652E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10035349" w14:textId="77777777" w:rsidR="00936A38" w:rsidRDefault="00936A38" w:rsidP="009F3414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7CBC7701" w14:textId="562C67AE" w:rsidR="00936A38" w:rsidRPr="00FA33A5" w:rsidRDefault="00936A38" w:rsidP="00936A38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nr </w:t>
            </w:r>
            <w:r w:rsidR="00F4652E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3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652E4949" w14:textId="77777777" w:rsidR="00936A38" w:rsidRDefault="00936A38" w:rsidP="00936A3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3BBE7353" w14:textId="77777777" w:rsidR="00936A38" w:rsidRDefault="00936A38" w:rsidP="00936A3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45B1005" w14:textId="77777777" w:rsidR="00936A38" w:rsidRDefault="00936A38" w:rsidP="00936A3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48253A1" w14:textId="77777777" w:rsidR="00936A38" w:rsidRDefault="00936A38" w:rsidP="00936A3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6CF09BA" w14:textId="77777777" w:rsidR="00936A38" w:rsidRPr="00FA33A5" w:rsidRDefault="00936A38" w:rsidP="00936A3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1FB4EDED" w14:textId="77777777" w:rsidR="00936A38" w:rsidRPr="00FA33A5" w:rsidRDefault="00936A38" w:rsidP="00936A38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B187044" w14:textId="77777777" w:rsidR="00936A38" w:rsidRDefault="00936A38" w:rsidP="00936A3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7397D25E" w14:textId="77777777" w:rsidR="00936A38" w:rsidRPr="00FA33A5" w:rsidRDefault="00936A38" w:rsidP="00936A38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ED97A74" w14:textId="226E4F1F" w:rsidR="00936A38" w:rsidRPr="009F3414" w:rsidRDefault="00936A38" w:rsidP="00936A38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</w:tc>
      </w:tr>
    </w:tbl>
    <w:p w14:paraId="796426A9" w14:textId="77777777" w:rsidR="00471C4D" w:rsidRDefault="00471C4D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EE6149E" w14:textId="77777777" w:rsidR="00F128BC" w:rsidRDefault="00F128BC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F8F3F6F" w14:textId="77777777" w:rsidR="00F81C9B" w:rsidRPr="00FA33A5" w:rsidRDefault="00F81C9B" w:rsidP="00956C71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64BD2FF" w14:textId="77777777" w:rsidR="00016153" w:rsidRPr="00FA33A5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lastRenderedPageBreak/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B80C77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Adres kontaktowy e</w:t>
      </w:r>
      <w:r w:rsidR="00F30C2A" w:rsidRPr="00B80C77">
        <w:rPr>
          <w:rFonts w:ascii="Calibri" w:hAnsi="Calibri" w:cs="Calibri"/>
          <w:sz w:val="20"/>
          <w:szCs w:val="20"/>
        </w:rPr>
        <w:t>-</w:t>
      </w:r>
      <w:r w:rsidRPr="00B80C77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FA33A5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FA33A5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FA33A5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FA33A5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FA33A5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FA33A5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FA33A5" w:rsidSect="004124CD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21" w:right="1418" w:bottom="1702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06458" w14:textId="77777777" w:rsidR="00730CB7" w:rsidRDefault="00730CB7">
      <w:r>
        <w:separator/>
      </w:r>
    </w:p>
  </w:endnote>
  <w:endnote w:type="continuationSeparator" w:id="0">
    <w:p w14:paraId="27A09470" w14:textId="77777777" w:rsidR="00730CB7" w:rsidRDefault="0073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Pr="00956C71" w:rsidRDefault="00127BB7" w:rsidP="00127BB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  <w:p w14:paraId="51C734C6" w14:textId="427AF714" w:rsidR="000C25EB" w:rsidRPr="00956C71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1A2D6" w14:textId="77777777" w:rsidR="00730CB7" w:rsidRDefault="00730CB7">
      <w:r>
        <w:separator/>
      </w:r>
    </w:p>
  </w:footnote>
  <w:footnote w:type="continuationSeparator" w:id="0">
    <w:p w14:paraId="534D41DF" w14:textId="77777777" w:rsidR="00730CB7" w:rsidRDefault="0073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B367" w14:textId="77777777" w:rsidR="009F3414" w:rsidRDefault="009F3414" w:rsidP="009F3414">
    <w:pPr>
      <w:pStyle w:val="Nagwek"/>
    </w:pPr>
    <w:r>
      <w:rPr>
        <w:noProof/>
      </w:rPr>
      <w:drawing>
        <wp:inline distT="0" distB="0" distL="0" distR="0" wp14:anchorId="2BA855BA" wp14:editId="73ED9C34">
          <wp:extent cx="5904230" cy="752716"/>
          <wp:effectExtent l="0" t="0" r="1270" b="9525"/>
          <wp:docPr id="651918254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E644BE8" w14:textId="26711051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2A4F99">
      <w:rPr>
        <w:rFonts w:ascii="Calibri" w:hAnsi="Calibri" w:cs="Calibri"/>
        <w:sz w:val="20"/>
        <w:szCs w:val="20"/>
      </w:rPr>
      <w:t>1</w:t>
    </w:r>
    <w:r w:rsidR="00EB539F" w:rsidRPr="00EB539F">
      <w:rPr>
        <w:rFonts w:ascii="Calibri" w:hAnsi="Calibri" w:cs="Calibri"/>
        <w:sz w:val="20"/>
        <w:szCs w:val="20"/>
      </w:rPr>
      <w:t>/TP/202</w:t>
    </w:r>
    <w:r w:rsidR="00AE06C7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861E2E"/>
    <w:multiLevelType w:val="hybridMultilevel"/>
    <w:tmpl w:val="EAE280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521C2D"/>
    <w:multiLevelType w:val="hybridMultilevel"/>
    <w:tmpl w:val="A7A03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655F78"/>
    <w:multiLevelType w:val="hybridMultilevel"/>
    <w:tmpl w:val="A7A034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3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6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80379484">
    <w:abstractNumId w:val="39"/>
  </w:num>
  <w:num w:numId="2" w16cid:durableId="868876465">
    <w:abstractNumId w:val="46"/>
  </w:num>
  <w:num w:numId="3" w16cid:durableId="1488279290">
    <w:abstractNumId w:val="32"/>
  </w:num>
  <w:num w:numId="4" w16cid:durableId="796291512">
    <w:abstractNumId w:val="27"/>
  </w:num>
  <w:num w:numId="5" w16cid:durableId="496267963">
    <w:abstractNumId w:val="20"/>
  </w:num>
  <w:num w:numId="6" w16cid:durableId="892353348">
    <w:abstractNumId w:val="36"/>
  </w:num>
  <w:num w:numId="7" w16cid:durableId="1275139351">
    <w:abstractNumId w:val="41"/>
  </w:num>
  <w:num w:numId="8" w16cid:durableId="1450856637">
    <w:abstractNumId w:val="25"/>
  </w:num>
  <w:num w:numId="9" w16cid:durableId="1901135325">
    <w:abstractNumId w:val="54"/>
  </w:num>
  <w:num w:numId="10" w16cid:durableId="472992105">
    <w:abstractNumId w:val="60"/>
  </w:num>
  <w:num w:numId="11" w16cid:durableId="341589083">
    <w:abstractNumId w:val="21"/>
  </w:num>
  <w:num w:numId="12" w16cid:durableId="1272542815">
    <w:abstractNumId w:val="58"/>
  </w:num>
  <w:num w:numId="13" w16cid:durableId="808085353">
    <w:abstractNumId w:val="59"/>
  </w:num>
  <w:num w:numId="14" w16cid:durableId="96752384">
    <w:abstractNumId w:val="13"/>
  </w:num>
  <w:num w:numId="15" w16cid:durableId="1930582928">
    <w:abstractNumId w:val="30"/>
  </w:num>
  <w:num w:numId="16" w16cid:durableId="879364245">
    <w:abstractNumId w:val="34"/>
  </w:num>
  <w:num w:numId="17" w16cid:durableId="1561286733">
    <w:abstractNumId w:val="53"/>
  </w:num>
  <w:num w:numId="18" w16cid:durableId="794954794">
    <w:abstractNumId w:val="23"/>
  </w:num>
  <w:num w:numId="19" w16cid:durableId="1009261431">
    <w:abstractNumId w:val="14"/>
  </w:num>
  <w:num w:numId="20" w16cid:durableId="1790081263">
    <w:abstractNumId w:val="18"/>
  </w:num>
  <w:num w:numId="21" w16cid:durableId="90782014">
    <w:abstractNumId w:val="47"/>
  </w:num>
  <w:num w:numId="22" w16cid:durableId="446657222">
    <w:abstractNumId w:val="19"/>
  </w:num>
  <w:num w:numId="23" w16cid:durableId="1625891531">
    <w:abstractNumId w:val="52"/>
  </w:num>
  <w:num w:numId="24" w16cid:durableId="1732463759">
    <w:abstractNumId w:val="49"/>
  </w:num>
  <w:num w:numId="25" w16cid:durableId="854222589">
    <w:abstractNumId w:val="22"/>
  </w:num>
  <w:num w:numId="26" w16cid:durableId="119859019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44319350">
    <w:abstractNumId w:val="5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4665">
    <w:abstractNumId w:val="3"/>
  </w:num>
  <w:num w:numId="29" w16cid:durableId="1276059159">
    <w:abstractNumId w:val="8"/>
  </w:num>
  <w:num w:numId="30" w16cid:durableId="2142724414">
    <w:abstractNumId w:val="2"/>
  </w:num>
  <w:num w:numId="31" w16cid:durableId="948851908">
    <w:abstractNumId w:val="45"/>
  </w:num>
  <w:num w:numId="32" w16cid:durableId="73164163">
    <w:abstractNumId w:val="11"/>
  </w:num>
  <w:num w:numId="33" w16cid:durableId="472718455">
    <w:abstractNumId w:val="31"/>
  </w:num>
  <w:num w:numId="34" w16cid:durableId="1565527461">
    <w:abstractNumId w:val="48"/>
  </w:num>
  <w:num w:numId="35" w16cid:durableId="1592659294">
    <w:abstractNumId w:val="17"/>
  </w:num>
  <w:num w:numId="36" w16cid:durableId="1188325742">
    <w:abstractNumId w:val="57"/>
  </w:num>
  <w:num w:numId="37" w16cid:durableId="921137828">
    <w:abstractNumId w:val="15"/>
  </w:num>
  <w:num w:numId="38" w16cid:durableId="1635060762">
    <w:abstractNumId w:val="9"/>
  </w:num>
  <w:num w:numId="39" w16cid:durableId="1473290">
    <w:abstractNumId w:val="26"/>
  </w:num>
  <w:num w:numId="40" w16cid:durableId="1099451303">
    <w:abstractNumId w:val="43"/>
  </w:num>
  <w:num w:numId="41" w16cid:durableId="915742921">
    <w:abstractNumId w:val="37"/>
  </w:num>
  <w:num w:numId="42" w16cid:durableId="12740383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08896113">
    <w:abstractNumId w:val="40"/>
  </w:num>
  <w:num w:numId="44" w16cid:durableId="80761917">
    <w:abstractNumId w:val="12"/>
  </w:num>
  <w:num w:numId="45" w16cid:durableId="960956159">
    <w:abstractNumId w:val="16"/>
  </w:num>
  <w:num w:numId="46" w16cid:durableId="500199849">
    <w:abstractNumId w:val="28"/>
  </w:num>
  <w:num w:numId="47" w16cid:durableId="391734221">
    <w:abstractNumId w:val="55"/>
  </w:num>
  <w:num w:numId="48" w16cid:durableId="1467353225">
    <w:abstractNumId w:val="24"/>
  </w:num>
  <w:num w:numId="49" w16cid:durableId="1966766277">
    <w:abstractNumId w:val="42"/>
  </w:num>
  <w:num w:numId="50" w16cid:durableId="1218395030">
    <w:abstractNumId w:val="29"/>
  </w:num>
  <w:num w:numId="51" w16cid:durableId="510223124">
    <w:abstractNumId w:val="35"/>
  </w:num>
  <w:num w:numId="52" w16cid:durableId="184369075">
    <w:abstractNumId w:val="10"/>
  </w:num>
  <w:num w:numId="53" w16cid:durableId="1296259925">
    <w:abstractNumId w:val="5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3903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D6D3B"/>
    <w:rsid w:val="000E05B9"/>
    <w:rsid w:val="000E05C1"/>
    <w:rsid w:val="000E0C33"/>
    <w:rsid w:val="000E17E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4DBF"/>
    <w:rsid w:val="00145F79"/>
    <w:rsid w:val="0014707D"/>
    <w:rsid w:val="00153643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278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4F99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201A"/>
    <w:rsid w:val="002D4729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D6C"/>
    <w:rsid w:val="0033364D"/>
    <w:rsid w:val="00333E3F"/>
    <w:rsid w:val="00333F61"/>
    <w:rsid w:val="00334999"/>
    <w:rsid w:val="0033628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2C90"/>
    <w:rsid w:val="00364AEE"/>
    <w:rsid w:val="00365834"/>
    <w:rsid w:val="00366345"/>
    <w:rsid w:val="00366630"/>
    <w:rsid w:val="003670B4"/>
    <w:rsid w:val="00367880"/>
    <w:rsid w:val="00367A44"/>
    <w:rsid w:val="0037141E"/>
    <w:rsid w:val="003736AF"/>
    <w:rsid w:val="003809D8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24CD"/>
    <w:rsid w:val="0041331B"/>
    <w:rsid w:val="00413D44"/>
    <w:rsid w:val="00414CF9"/>
    <w:rsid w:val="00414F47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0E3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4583"/>
    <w:rsid w:val="00595F14"/>
    <w:rsid w:val="00595F43"/>
    <w:rsid w:val="00596470"/>
    <w:rsid w:val="00596C55"/>
    <w:rsid w:val="005A015E"/>
    <w:rsid w:val="005A1915"/>
    <w:rsid w:val="005A3AF6"/>
    <w:rsid w:val="005A4EF6"/>
    <w:rsid w:val="005A62C2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11A3"/>
    <w:rsid w:val="00611934"/>
    <w:rsid w:val="0062063C"/>
    <w:rsid w:val="006230E3"/>
    <w:rsid w:val="00625F95"/>
    <w:rsid w:val="00626D3C"/>
    <w:rsid w:val="00631F41"/>
    <w:rsid w:val="00632950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2A16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186E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452A"/>
    <w:rsid w:val="006A693C"/>
    <w:rsid w:val="006A798D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92A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B7"/>
    <w:rsid w:val="00730CDE"/>
    <w:rsid w:val="0073327C"/>
    <w:rsid w:val="00733CAF"/>
    <w:rsid w:val="00734D6E"/>
    <w:rsid w:val="00735678"/>
    <w:rsid w:val="007358E6"/>
    <w:rsid w:val="00737587"/>
    <w:rsid w:val="00741AE6"/>
    <w:rsid w:val="00743AA5"/>
    <w:rsid w:val="007460BD"/>
    <w:rsid w:val="00747E30"/>
    <w:rsid w:val="00751817"/>
    <w:rsid w:val="0075289B"/>
    <w:rsid w:val="00753B3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22D"/>
    <w:rsid w:val="00826C7F"/>
    <w:rsid w:val="0083125D"/>
    <w:rsid w:val="008344A7"/>
    <w:rsid w:val="00835ABD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6A38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414"/>
    <w:rsid w:val="009F3788"/>
    <w:rsid w:val="009F41F4"/>
    <w:rsid w:val="009F7330"/>
    <w:rsid w:val="00A01864"/>
    <w:rsid w:val="00A0223C"/>
    <w:rsid w:val="00A05C0F"/>
    <w:rsid w:val="00A066C1"/>
    <w:rsid w:val="00A06B79"/>
    <w:rsid w:val="00A06C60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63A9"/>
    <w:rsid w:val="00A57250"/>
    <w:rsid w:val="00A578F5"/>
    <w:rsid w:val="00A6013A"/>
    <w:rsid w:val="00A609CB"/>
    <w:rsid w:val="00A61538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2DF2"/>
    <w:rsid w:val="00A85586"/>
    <w:rsid w:val="00A9175F"/>
    <w:rsid w:val="00A91FE0"/>
    <w:rsid w:val="00A97F70"/>
    <w:rsid w:val="00AA4266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E02C5"/>
    <w:rsid w:val="00AE06C7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3F5C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0F0B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A681D"/>
    <w:rsid w:val="00BB19B8"/>
    <w:rsid w:val="00BB2056"/>
    <w:rsid w:val="00BB5390"/>
    <w:rsid w:val="00BB7015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E5DB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DF3"/>
    <w:rsid w:val="00C31EC8"/>
    <w:rsid w:val="00C34684"/>
    <w:rsid w:val="00C34DE1"/>
    <w:rsid w:val="00C353CF"/>
    <w:rsid w:val="00C359DA"/>
    <w:rsid w:val="00C4054E"/>
    <w:rsid w:val="00C428FC"/>
    <w:rsid w:val="00C42DD5"/>
    <w:rsid w:val="00C4348A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D00567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7838"/>
    <w:rsid w:val="00DD7EF3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C1A"/>
    <w:rsid w:val="00EA4F5C"/>
    <w:rsid w:val="00EB0CB1"/>
    <w:rsid w:val="00EB1584"/>
    <w:rsid w:val="00EB26BF"/>
    <w:rsid w:val="00EB448B"/>
    <w:rsid w:val="00EB539F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3371"/>
    <w:rsid w:val="00F042DF"/>
    <w:rsid w:val="00F050B8"/>
    <w:rsid w:val="00F05931"/>
    <w:rsid w:val="00F05BE3"/>
    <w:rsid w:val="00F05C67"/>
    <w:rsid w:val="00F11020"/>
    <w:rsid w:val="00F128BC"/>
    <w:rsid w:val="00F1323B"/>
    <w:rsid w:val="00F21C6C"/>
    <w:rsid w:val="00F21EE8"/>
    <w:rsid w:val="00F226D3"/>
    <w:rsid w:val="00F237E1"/>
    <w:rsid w:val="00F24D90"/>
    <w:rsid w:val="00F25EFF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4652E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1B1B"/>
    <w:rsid w:val="00FD24DC"/>
    <w:rsid w:val="00FD2552"/>
    <w:rsid w:val="00FD27EC"/>
    <w:rsid w:val="00FD5023"/>
    <w:rsid w:val="00FD77B3"/>
    <w:rsid w:val="00FE0753"/>
    <w:rsid w:val="00FE0809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871EE3-0D95-4AF6-8F75-2147ADA76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16</cp:revision>
  <cp:lastPrinted>2020-12-21T07:21:00Z</cp:lastPrinted>
  <dcterms:created xsi:type="dcterms:W3CDTF">2023-06-23T07:57:00Z</dcterms:created>
  <dcterms:modified xsi:type="dcterms:W3CDTF">2026-03-10T08:50:00Z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