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36C6944E" w:rsidR="00DA509A" w:rsidRPr="00AA2AAC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DA509A" w:rsidRPr="00AA2AAC">
        <w:rPr>
          <w:rFonts w:ascii="Calibri" w:hAnsi="Calibri" w:cs="Calibri"/>
          <w:sz w:val="20"/>
          <w:szCs w:val="20"/>
        </w:rPr>
        <w:t xml:space="preserve">Załącznik nr </w:t>
      </w:r>
      <w:r w:rsidR="00D627DB" w:rsidRPr="00AA2AAC">
        <w:rPr>
          <w:rFonts w:ascii="Calibri" w:hAnsi="Calibri" w:cs="Calibri"/>
          <w:sz w:val="20"/>
          <w:szCs w:val="20"/>
        </w:rPr>
        <w:t>9</w:t>
      </w:r>
      <w:r w:rsidR="0029492E" w:rsidRPr="00AA2AAC">
        <w:rPr>
          <w:rFonts w:ascii="Calibri" w:hAnsi="Calibri" w:cs="Calibri"/>
          <w:sz w:val="20"/>
          <w:szCs w:val="20"/>
        </w:rPr>
        <w:t xml:space="preserve"> do SWZ</w:t>
      </w:r>
      <w:r w:rsidR="00DA509A" w:rsidRPr="00AA2AAC">
        <w:rPr>
          <w:rFonts w:ascii="Calibri" w:hAnsi="Calibri" w:cs="Calibri"/>
          <w:sz w:val="20"/>
          <w:szCs w:val="20"/>
        </w:rPr>
        <w:t xml:space="preserve"> </w:t>
      </w:r>
      <w:r w:rsidR="0000234F" w:rsidRPr="00AA2AAC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AA2AAC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AA2AAC">
        <w:rPr>
          <w:rFonts w:ascii="Calibri" w:hAnsi="Calibri" w:cs="Calibri"/>
          <w:b/>
          <w:sz w:val="20"/>
          <w:szCs w:val="20"/>
        </w:rPr>
        <w:tab/>
      </w:r>
    </w:p>
    <w:p w14:paraId="4A64EFDD" w14:textId="1B8CB8DF" w:rsidR="009E1C8A" w:rsidRPr="00AA2AAC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sz w:val="20"/>
          <w:szCs w:val="20"/>
        </w:rPr>
        <w:t>...................................................................................</w:t>
      </w:r>
      <w:r w:rsidRPr="00AA2AAC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8E4166" w:rsidRPr="00AA2AAC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AA2AAC">
        <w:rPr>
          <w:rFonts w:ascii="Calibri" w:hAnsi="Calibri" w:cs="Calibri"/>
          <w:sz w:val="20"/>
          <w:szCs w:val="20"/>
        </w:rPr>
        <w:t xml:space="preserve">             </w:t>
      </w:r>
      <w:r w:rsidR="008E4166" w:rsidRPr="00AA2AAC">
        <w:rPr>
          <w:rFonts w:ascii="Calibri" w:hAnsi="Calibri" w:cs="Calibri"/>
          <w:sz w:val="20"/>
          <w:szCs w:val="20"/>
        </w:rPr>
        <w:t xml:space="preserve"> </w:t>
      </w:r>
      <w:r w:rsidRPr="00AA2AAC">
        <w:rPr>
          <w:rFonts w:ascii="Calibri" w:hAnsi="Calibri" w:cs="Calibri"/>
          <w:sz w:val="20"/>
          <w:szCs w:val="20"/>
        </w:rPr>
        <w:t>..................................., d</w:t>
      </w:r>
      <w:r w:rsidR="000C6D2A" w:rsidRPr="00AA2AAC">
        <w:rPr>
          <w:rFonts w:ascii="Calibri" w:hAnsi="Calibri" w:cs="Calibri"/>
          <w:sz w:val="20"/>
          <w:szCs w:val="20"/>
        </w:rPr>
        <w:t>nia ....................</w:t>
      </w:r>
      <w:r w:rsidR="00897D37" w:rsidRPr="00AA2AAC">
        <w:rPr>
          <w:rFonts w:ascii="Calibri" w:hAnsi="Calibri" w:cs="Calibri"/>
          <w:sz w:val="20"/>
          <w:szCs w:val="20"/>
        </w:rPr>
        <w:t>... 20</w:t>
      </w:r>
      <w:r w:rsidR="004E2748" w:rsidRPr="00AA2AAC">
        <w:rPr>
          <w:rFonts w:ascii="Calibri" w:hAnsi="Calibri" w:cs="Calibri"/>
          <w:sz w:val="20"/>
          <w:szCs w:val="20"/>
        </w:rPr>
        <w:t>2</w:t>
      </w:r>
      <w:r w:rsidR="00AA2AAC">
        <w:rPr>
          <w:rFonts w:ascii="Calibri" w:hAnsi="Calibri" w:cs="Calibri"/>
          <w:sz w:val="20"/>
          <w:szCs w:val="20"/>
        </w:rPr>
        <w:t>6</w:t>
      </w:r>
      <w:r w:rsidRPr="00AA2AAC">
        <w:rPr>
          <w:rFonts w:ascii="Calibri" w:hAnsi="Calibri" w:cs="Calibri"/>
          <w:sz w:val="20"/>
          <w:szCs w:val="20"/>
        </w:rPr>
        <w:t xml:space="preserve"> r.</w:t>
      </w:r>
    </w:p>
    <w:p w14:paraId="1D52BCBE" w14:textId="77777777" w:rsidR="009E1C8A" w:rsidRPr="00AA2AAC" w:rsidRDefault="00CB6878" w:rsidP="009E1C8A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AA2AAC">
        <w:rPr>
          <w:rFonts w:ascii="Calibri" w:eastAsia="Batang" w:hAnsi="Calibri" w:cs="Calibri"/>
          <w:i/>
          <w:sz w:val="20"/>
          <w:szCs w:val="20"/>
        </w:rPr>
        <w:t xml:space="preserve">            </w:t>
      </w:r>
      <w:r w:rsidR="009E1C8A" w:rsidRPr="00AA2AAC">
        <w:rPr>
          <w:rFonts w:ascii="Calibri" w:eastAsia="Batang" w:hAnsi="Calibri" w:cs="Calibri"/>
          <w:i/>
          <w:sz w:val="20"/>
          <w:szCs w:val="20"/>
        </w:rPr>
        <w:t xml:space="preserve">  (Nazwa i adres Wykonawcy)</w:t>
      </w:r>
    </w:p>
    <w:p w14:paraId="0A1F7522" w14:textId="77777777" w:rsidR="00DA509A" w:rsidRPr="00AA2AAC" w:rsidRDefault="00DA509A" w:rsidP="00DA509A">
      <w:pPr>
        <w:rPr>
          <w:rFonts w:ascii="Calibri" w:hAnsi="Calibri" w:cs="Calibri"/>
          <w:sz w:val="20"/>
          <w:szCs w:val="20"/>
        </w:rPr>
      </w:pPr>
    </w:p>
    <w:p w14:paraId="73DD3DFD" w14:textId="77777777" w:rsidR="00EC6B7B" w:rsidRPr="00AA2AAC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AA2AAC">
        <w:rPr>
          <w:rFonts w:ascii="Calibri" w:hAnsi="Calibri" w:cs="Calibri"/>
          <w:b/>
          <w:sz w:val="20"/>
          <w:szCs w:val="20"/>
        </w:rPr>
        <w:t>WYKAZ WYKONANYCH  ROBÓT BUDOWLANYCH W CIĄGU OSTATNICH 5 LAT, A JEŻELI OKRES PROWADZENIA DZIAŁALNOŚCI JEST KRÓTSZY – W TYM OKRESIE</w:t>
      </w:r>
    </w:p>
    <w:p w14:paraId="09A00C4C" w14:textId="77777777" w:rsidR="00CB6878" w:rsidRPr="00AA2AAC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sz w:val="20"/>
          <w:szCs w:val="20"/>
        </w:rPr>
        <w:t xml:space="preserve">Składany do zadania </w:t>
      </w:r>
    </w:p>
    <w:p w14:paraId="5C047CF9" w14:textId="77777777" w:rsidR="0026141D" w:rsidRPr="00AA2AAC" w:rsidRDefault="0026141D" w:rsidP="00962148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66BBB7D3" w:rsidR="0078061D" w:rsidRPr="00AA2AAC" w:rsidRDefault="0078061D" w:rsidP="0096214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AA2AAC">
        <w:rPr>
          <w:rFonts w:ascii="Calibri" w:hAnsi="Calibri" w:cs="Calibri"/>
          <w:b/>
          <w:bCs/>
          <w:sz w:val="22"/>
          <w:szCs w:val="22"/>
        </w:rPr>
        <w:t>„</w:t>
      </w:r>
      <w:r w:rsidR="008B4FD8" w:rsidRPr="008B4FD8">
        <w:rPr>
          <w:rFonts w:ascii="Calibri" w:hAnsi="Calibri" w:cs="Calibri"/>
          <w:b/>
          <w:bCs/>
          <w:sz w:val="22"/>
          <w:szCs w:val="22"/>
        </w:rPr>
        <w:t>Poprawa efektywności energetycznej budynków szkoły podstawowej oraz urzędu w gminie Smyków</w:t>
      </w:r>
      <w:r w:rsidRPr="00AA2AAC">
        <w:rPr>
          <w:rFonts w:ascii="Calibri" w:hAnsi="Calibri" w:cs="Calibri"/>
          <w:b/>
          <w:bCs/>
          <w:sz w:val="22"/>
          <w:szCs w:val="22"/>
        </w:rPr>
        <w:t>”</w:t>
      </w:r>
    </w:p>
    <w:p w14:paraId="0602C0B8" w14:textId="77777777" w:rsidR="00F047F5" w:rsidRPr="00AA2AAC" w:rsidRDefault="00F047F5" w:rsidP="0096214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32A805CC" w14:textId="77777777" w:rsidR="00CB6878" w:rsidRPr="00AA2AAC" w:rsidRDefault="00CB6878" w:rsidP="00EC6B7B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2F32A5D" w14:textId="77777777" w:rsidR="00DA509A" w:rsidRPr="00AA2AAC" w:rsidRDefault="00DA509A" w:rsidP="00EC6B7B">
      <w:pPr>
        <w:jc w:val="center"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b/>
          <w:sz w:val="20"/>
          <w:szCs w:val="20"/>
        </w:rPr>
        <w:t>OŚWIADCZAM(Y), ŻE</w:t>
      </w:r>
    </w:p>
    <w:p w14:paraId="75AD2805" w14:textId="77777777" w:rsidR="00DA509A" w:rsidRPr="00AA2AAC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AA2AAC">
        <w:rPr>
          <w:rFonts w:ascii="Calibri" w:hAnsi="Calibri" w:cs="Calibri"/>
          <w:sz w:val="20"/>
          <w:szCs w:val="20"/>
        </w:rPr>
        <w:t>ROBOTY BUDOWLANE</w:t>
      </w:r>
      <w:r w:rsidRPr="00AA2AAC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AA2AAC" w14:paraId="12BF338A" w14:textId="77777777" w:rsidTr="00962148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AA2AAC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70DE63A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14:paraId="5B460F78" w14:textId="77777777" w:rsidR="00535003" w:rsidRPr="00AA2AAC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  <w:p w14:paraId="29CC449D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AA2AAC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8B4FD8" w:rsidRPr="00AA2AAC" w14:paraId="01013A6E" w14:textId="77777777" w:rsidTr="008B4FD8">
        <w:trPr>
          <w:cantSplit/>
          <w:trHeight w:hRule="exact" w:val="485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83AC0BE" w14:textId="76147030" w:rsidR="008B4FD8" w:rsidRPr="00AA2AAC" w:rsidRDefault="008B4FD8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1</w:t>
            </w:r>
          </w:p>
        </w:tc>
      </w:tr>
      <w:tr w:rsidR="00812228" w:rsidRPr="00AA2AAC" w14:paraId="71AC0B5E" w14:textId="77777777" w:rsidTr="00307BEF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290335" w14:textId="77777777" w:rsidR="00812228" w:rsidRPr="00AA2AAC" w:rsidRDefault="00812228" w:rsidP="00812228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9F8B04C" w14:textId="77777777" w:rsidR="00812228" w:rsidRPr="00AA2AAC" w:rsidRDefault="00812228" w:rsidP="00812228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0444700" w14:textId="77777777" w:rsidR="0076323B" w:rsidRPr="0051651D" w:rsidRDefault="0076323B" w:rsidP="0076323B">
            <w:pPr>
              <w:snapToGrid w:val="0"/>
              <w:spacing w:line="276" w:lineRule="auto"/>
              <w:ind w:left="142" w:right="141"/>
              <w:contextualSpacing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51651D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3664C0DD" w14:textId="77777777" w:rsidR="0076323B" w:rsidRPr="0051651D" w:rsidRDefault="0076323B" w:rsidP="0076323B">
            <w:pPr>
              <w:pStyle w:val="Bezodstpw"/>
              <w:spacing w:line="276" w:lineRule="auto"/>
              <w:ind w:firstLine="186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51651D">
              <w:rPr>
                <w:rFonts w:asciiTheme="minorHAnsi" w:eastAsia="Times New Roman" w:hAnsiTheme="minorHAnsi" w:cstheme="minorHAnsi"/>
                <w:spacing w:val="4"/>
                <w:sz w:val="20"/>
                <w:szCs w:val="20"/>
              </w:rPr>
              <w:t>W ramach ww.  robót wykonano</w:t>
            </w:r>
            <w:r w:rsidRPr="0051651D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5247AD69" w14:textId="77777777" w:rsidR="0076323B" w:rsidRPr="0051651D" w:rsidRDefault="0076323B" w:rsidP="0076323B">
            <w:pPr>
              <w:pStyle w:val="Bezodstpw"/>
              <w:spacing w:line="276" w:lineRule="auto"/>
              <w:ind w:left="186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651D">
              <w:rPr>
                <w:rFonts w:asciiTheme="minorHAnsi" w:hAnsiTheme="minorHAnsi" w:cstheme="minorHAnsi"/>
                <w:b/>
                <w:sz w:val="20"/>
                <w:szCs w:val="20"/>
              </w:rPr>
              <w:t>robotę budowlaną (wykonaną w ramach jednej umowy/kontraktu)w systemie „zaprojektuj i wybuduj” lub „wybuduj” polegającą na budowie lub przebudowie lub rozbudowie lub modernizacji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lub termomodernizacji</w:t>
            </w:r>
            <w:r w:rsidRPr="0051651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budynku/budynków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51651D">
              <w:rPr>
                <w:rFonts w:asciiTheme="minorHAnsi" w:hAnsiTheme="minorHAnsi" w:cstheme="minorHAnsi"/>
                <w:b/>
                <w:sz w:val="20"/>
                <w:szCs w:val="20"/>
              </w:rPr>
              <w:t>o wartości ………………………………….</w:t>
            </w:r>
          </w:p>
          <w:p w14:paraId="05E4A538" w14:textId="77777777" w:rsidR="00812228" w:rsidRPr="00AA2AAC" w:rsidRDefault="00812228" w:rsidP="00812228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A2F663" w14:textId="77777777" w:rsidR="00812228" w:rsidRPr="00AA2AAC" w:rsidRDefault="00812228" w:rsidP="0081222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9D311C7" w14:textId="77777777" w:rsidR="00812228" w:rsidRPr="00AA2AAC" w:rsidRDefault="00812228" w:rsidP="0081222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5DC2A7" w14:textId="77777777" w:rsidR="00812228" w:rsidRPr="00AA2AAC" w:rsidRDefault="00812228" w:rsidP="0081222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50165D3" w14:textId="2908AE18" w:rsidR="00812228" w:rsidRPr="00AA2AAC" w:rsidRDefault="00812228" w:rsidP="00812228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A2AAC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AA2AAC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76323B" w:rsidRPr="00AA2AAC" w14:paraId="0B926BCB" w14:textId="77777777" w:rsidTr="00A94AC5">
        <w:trPr>
          <w:cantSplit/>
          <w:trHeight w:hRule="exact" w:val="485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0EE2872" w14:textId="4620CF20" w:rsidR="0076323B" w:rsidRPr="00AA2AAC" w:rsidRDefault="0076323B" w:rsidP="00A94AC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2</w:t>
            </w:r>
          </w:p>
        </w:tc>
      </w:tr>
      <w:tr w:rsidR="0076323B" w:rsidRPr="00AA2AAC" w14:paraId="371E4968" w14:textId="77777777" w:rsidTr="00A94AC5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B3DFE13" w14:textId="77777777" w:rsidR="0076323B" w:rsidRPr="00AA2AAC" w:rsidRDefault="0076323B" w:rsidP="00A94AC5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spacing w:val="4"/>
                <w:sz w:val="20"/>
                <w:szCs w:val="20"/>
              </w:rPr>
              <w:lastRenderedPageBreak/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48E2A3" w14:textId="77777777" w:rsidR="0076323B" w:rsidRPr="00AA2AAC" w:rsidRDefault="0076323B" w:rsidP="00A94AC5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5B2B68D8" w14:textId="77777777" w:rsidR="0076323B" w:rsidRPr="0051651D" w:rsidRDefault="0076323B" w:rsidP="00A94AC5">
            <w:pPr>
              <w:snapToGrid w:val="0"/>
              <w:spacing w:line="276" w:lineRule="auto"/>
              <w:ind w:left="142" w:right="141"/>
              <w:contextualSpacing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51651D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2B621A4F" w14:textId="77777777" w:rsidR="0076323B" w:rsidRPr="0051651D" w:rsidRDefault="0076323B" w:rsidP="00A94AC5">
            <w:pPr>
              <w:pStyle w:val="Bezodstpw"/>
              <w:spacing w:line="276" w:lineRule="auto"/>
              <w:ind w:firstLine="186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51651D">
              <w:rPr>
                <w:rFonts w:asciiTheme="minorHAnsi" w:eastAsia="Times New Roman" w:hAnsiTheme="minorHAnsi" w:cstheme="minorHAnsi"/>
                <w:spacing w:val="4"/>
                <w:sz w:val="20"/>
                <w:szCs w:val="20"/>
              </w:rPr>
              <w:t>W ramach ww.  robót wykonano</w:t>
            </w:r>
            <w:r w:rsidRPr="0051651D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6D981B7E" w14:textId="77777777" w:rsidR="0076323B" w:rsidRPr="0051651D" w:rsidRDefault="0076323B" w:rsidP="00A94AC5">
            <w:pPr>
              <w:pStyle w:val="Bezodstpw"/>
              <w:spacing w:line="276" w:lineRule="auto"/>
              <w:ind w:left="186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651D">
              <w:rPr>
                <w:rFonts w:asciiTheme="minorHAnsi" w:hAnsiTheme="minorHAnsi" w:cstheme="minorHAnsi"/>
                <w:b/>
                <w:sz w:val="20"/>
                <w:szCs w:val="20"/>
              </w:rPr>
              <w:t>robotę budowlaną (wykonaną w ramach jednej umowy/kontraktu)w systemie „zaprojektuj i wybuduj” lub „wybuduj” polegającą na budowie lub przebudowie lub rozbudowie lub modernizacji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lub termomodernizacji</w:t>
            </w:r>
            <w:r w:rsidRPr="0051651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budynku/budynków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51651D">
              <w:rPr>
                <w:rFonts w:asciiTheme="minorHAnsi" w:hAnsiTheme="minorHAnsi" w:cstheme="minorHAnsi"/>
                <w:b/>
                <w:sz w:val="20"/>
                <w:szCs w:val="20"/>
              </w:rPr>
              <w:t>o wartości ………………………………….</w:t>
            </w:r>
          </w:p>
          <w:p w14:paraId="7F63A5F5" w14:textId="77777777" w:rsidR="0076323B" w:rsidRPr="00AA2AAC" w:rsidRDefault="0076323B" w:rsidP="00A94AC5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E2AB81" w14:textId="77777777" w:rsidR="0076323B" w:rsidRPr="00AA2AAC" w:rsidRDefault="0076323B" w:rsidP="00A94AC5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EDA4550" w14:textId="77777777" w:rsidR="0076323B" w:rsidRPr="00AA2AAC" w:rsidRDefault="0076323B" w:rsidP="00A94AC5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A1D28C" w14:textId="77777777" w:rsidR="0076323B" w:rsidRPr="00AA2AAC" w:rsidRDefault="0076323B" w:rsidP="00A94AC5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9171F72" w14:textId="77777777" w:rsidR="0076323B" w:rsidRPr="00AA2AAC" w:rsidRDefault="0076323B" w:rsidP="00A94AC5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A2AAC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AA2AAC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7F7FB980" w14:textId="77777777" w:rsidR="00EF19B7" w:rsidRPr="00AA2AAC" w:rsidRDefault="00EF19B7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</w:p>
    <w:p w14:paraId="61FC5F21" w14:textId="77777777" w:rsidR="00DA509A" w:rsidRPr="00AA2AAC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AA2AAC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AA2AAC">
        <w:rPr>
          <w:rFonts w:ascii="Calibri" w:hAnsi="Calibri" w:cs="Calibri"/>
          <w:sz w:val="20"/>
          <w:szCs w:val="20"/>
        </w:rPr>
        <w:tab/>
      </w:r>
      <w:r w:rsidR="00DB210B" w:rsidRPr="00AA2AAC">
        <w:rPr>
          <w:rFonts w:ascii="Calibri" w:hAnsi="Calibri" w:cs="Calibri"/>
          <w:sz w:val="20"/>
          <w:szCs w:val="20"/>
        </w:rPr>
        <w:tab/>
      </w:r>
      <w:r w:rsidR="00DB210B" w:rsidRPr="00AA2AAC">
        <w:rPr>
          <w:rFonts w:ascii="Calibri" w:hAnsi="Calibri" w:cs="Calibri"/>
          <w:sz w:val="20"/>
          <w:szCs w:val="20"/>
        </w:rPr>
        <w:tab/>
      </w:r>
      <w:r w:rsidR="00DB210B" w:rsidRPr="00AA2AAC">
        <w:rPr>
          <w:rFonts w:ascii="Calibri" w:hAnsi="Calibri" w:cs="Calibri"/>
          <w:sz w:val="20"/>
          <w:szCs w:val="20"/>
        </w:rPr>
        <w:tab/>
      </w:r>
    </w:p>
    <w:sectPr w:rsidR="00DA509A" w:rsidRPr="00AA2AAC" w:rsidSect="00C0262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709" w:left="1134" w:header="28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2A055" w14:textId="77777777" w:rsidR="009B231F" w:rsidRDefault="009B231F">
      <w:r>
        <w:separator/>
      </w:r>
    </w:p>
  </w:endnote>
  <w:endnote w:type="continuationSeparator" w:id="0">
    <w:p w14:paraId="228A837F" w14:textId="77777777" w:rsidR="009B231F" w:rsidRDefault="009B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E7BE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2</w:t>
    </w:r>
  </w:p>
  <w:p w14:paraId="0A1D2EE1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1C9C32D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2F568E4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  <w:r w:rsidRPr="00454238">
      <w:rPr>
        <w:rFonts w:ascii="Cambria" w:hAnsi="Cambria" w:cs="Arial"/>
        <w:sz w:val="20"/>
        <w:szCs w:val="20"/>
      </w:rPr>
      <w:t>....................................................................</w:t>
    </w:r>
    <w:r w:rsidRPr="00454238">
      <w:rPr>
        <w:rFonts w:ascii="Cambria" w:hAnsi="Cambria" w:cs="Arial"/>
        <w:sz w:val="20"/>
        <w:szCs w:val="20"/>
      </w:rPr>
      <w:br/>
      <w:t xml:space="preserve"> (podpis osoby uprawnionej do reprezentacji)</w:t>
    </w:r>
  </w:p>
  <w:p w14:paraId="269C705D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5821" w14:textId="77777777" w:rsidR="00145CAC" w:rsidRPr="00957F81" w:rsidRDefault="00145CAC" w:rsidP="00145CAC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5DE7608C" w14:textId="77777777" w:rsidR="00B44CA4" w:rsidRPr="00145CAC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46DE9" w14:textId="77777777" w:rsidR="009B231F" w:rsidRDefault="009B231F">
      <w:r>
        <w:separator/>
      </w:r>
    </w:p>
  </w:footnote>
  <w:footnote w:type="continuationSeparator" w:id="0">
    <w:p w14:paraId="0B35CC1E" w14:textId="77777777" w:rsidR="009B231F" w:rsidRDefault="009B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F62A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6F276F3D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72154D9C" w14:textId="77777777" w:rsidR="00F62516" w:rsidRDefault="00F62516" w:rsidP="00F62516">
    <w:pPr>
      <w:pStyle w:val="Nagwek"/>
      <w:jc w:val="center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27F8E396" wp14:editId="123FBC93">
          <wp:extent cx="5762625" cy="447675"/>
          <wp:effectExtent l="0" t="0" r="9525" b="9525"/>
          <wp:docPr id="19260051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4F4CD6" w14:textId="77777777" w:rsidR="00F62516" w:rsidRDefault="00F62516" w:rsidP="00F62516">
    <w:pPr>
      <w:pStyle w:val="Nagwek"/>
      <w:rPr>
        <w:rFonts w:cs="Calibri"/>
        <w:sz w:val="20"/>
        <w:szCs w:val="20"/>
      </w:rPr>
    </w:pPr>
  </w:p>
  <w:p w14:paraId="1B438EA1" w14:textId="77777777" w:rsidR="00F62516" w:rsidRPr="001636A1" w:rsidRDefault="00F62516" w:rsidP="00F62516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Nr referencyjny: B.Zp.271.5.2026</w:t>
    </w:r>
  </w:p>
  <w:p w14:paraId="09C364A6" w14:textId="77777777" w:rsidR="00F62516" w:rsidRPr="00B21E06" w:rsidRDefault="00F62516" w:rsidP="00F625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9618B" w14:textId="194627C0" w:rsidR="00B21E06" w:rsidRDefault="00B21E06" w:rsidP="00B21E06">
    <w:pPr>
      <w:pStyle w:val="Nagwek"/>
      <w:jc w:val="center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00FE8D8F" wp14:editId="68E44C0B">
          <wp:extent cx="5762625" cy="447675"/>
          <wp:effectExtent l="0" t="0" r="9525" b="9525"/>
          <wp:docPr id="383758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6FECFB" w14:textId="77777777" w:rsidR="00B21E06" w:rsidRDefault="00B21E06" w:rsidP="00B21E06">
    <w:pPr>
      <w:pStyle w:val="Nagwek"/>
      <w:rPr>
        <w:rFonts w:cs="Calibri"/>
        <w:sz w:val="20"/>
        <w:szCs w:val="20"/>
      </w:rPr>
    </w:pPr>
  </w:p>
  <w:p w14:paraId="6DE35C88" w14:textId="77777777" w:rsidR="00B21E06" w:rsidRPr="001636A1" w:rsidRDefault="00B21E06" w:rsidP="00B21E06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Nr referencyjny: B.Zp.271.5.2026</w:t>
    </w:r>
  </w:p>
  <w:p w14:paraId="63AE5AEA" w14:textId="06B8F794" w:rsidR="00C02626" w:rsidRPr="00B21E06" w:rsidRDefault="00C02626" w:rsidP="00B21E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07196339">
    <w:abstractNumId w:val="33"/>
  </w:num>
  <w:num w:numId="2" w16cid:durableId="708068694">
    <w:abstractNumId w:val="38"/>
  </w:num>
  <w:num w:numId="3" w16cid:durableId="1449353132">
    <w:abstractNumId w:val="27"/>
  </w:num>
  <w:num w:numId="4" w16cid:durableId="1553157385">
    <w:abstractNumId w:val="24"/>
  </w:num>
  <w:num w:numId="5" w16cid:durableId="253248907">
    <w:abstractNumId w:val="18"/>
  </w:num>
  <w:num w:numId="6" w16cid:durableId="1970280462">
    <w:abstractNumId w:val="30"/>
  </w:num>
  <w:num w:numId="7" w16cid:durableId="1270354344">
    <w:abstractNumId w:val="34"/>
  </w:num>
  <w:num w:numId="8" w16cid:durableId="1720284296">
    <w:abstractNumId w:val="22"/>
  </w:num>
  <w:num w:numId="9" w16cid:durableId="989945781">
    <w:abstractNumId w:val="45"/>
  </w:num>
  <w:num w:numId="10" w16cid:durableId="192693507">
    <w:abstractNumId w:val="50"/>
  </w:num>
  <w:num w:numId="11" w16cid:durableId="758405303">
    <w:abstractNumId w:val="19"/>
  </w:num>
  <w:num w:numId="12" w16cid:durableId="1327050961">
    <w:abstractNumId w:val="48"/>
  </w:num>
  <w:num w:numId="13" w16cid:durableId="396443415">
    <w:abstractNumId w:val="49"/>
  </w:num>
  <w:num w:numId="14" w16cid:durableId="618536830">
    <w:abstractNumId w:val="12"/>
  </w:num>
  <w:num w:numId="15" w16cid:durableId="822741968">
    <w:abstractNumId w:val="25"/>
  </w:num>
  <w:num w:numId="16" w16cid:durableId="342435870">
    <w:abstractNumId w:val="29"/>
  </w:num>
  <w:num w:numId="17" w16cid:durableId="1008796637">
    <w:abstractNumId w:val="44"/>
  </w:num>
  <w:num w:numId="18" w16cid:durableId="1128091526">
    <w:abstractNumId w:val="21"/>
  </w:num>
  <w:num w:numId="19" w16cid:durableId="1462074917">
    <w:abstractNumId w:val="13"/>
  </w:num>
  <w:num w:numId="20" w16cid:durableId="1428846035">
    <w:abstractNumId w:val="16"/>
  </w:num>
  <w:num w:numId="21" w16cid:durableId="2111196895">
    <w:abstractNumId w:val="39"/>
  </w:num>
  <w:num w:numId="22" w16cid:durableId="653024650">
    <w:abstractNumId w:val="17"/>
  </w:num>
  <w:num w:numId="23" w16cid:durableId="1434473112">
    <w:abstractNumId w:val="43"/>
  </w:num>
  <w:num w:numId="24" w16cid:durableId="947276354">
    <w:abstractNumId w:val="41"/>
  </w:num>
  <w:num w:numId="25" w16cid:durableId="954486475">
    <w:abstractNumId w:val="20"/>
  </w:num>
  <w:num w:numId="26" w16cid:durableId="442964887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9239209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52360478">
    <w:abstractNumId w:val="3"/>
  </w:num>
  <w:num w:numId="29" w16cid:durableId="12608588">
    <w:abstractNumId w:val="8"/>
  </w:num>
  <w:num w:numId="30" w16cid:durableId="903444409">
    <w:abstractNumId w:val="2"/>
  </w:num>
  <w:num w:numId="31" w16cid:durableId="1987854310">
    <w:abstractNumId w:val="37"/>
  </w:num>
  <w:num w:numId="32" w16cid:durableId="1198542578">
    <w:abstractNumId w:val="11"/>
  </w:num>
  <w:num w:numId="33" w16cid:durableId="824593695">
    <w:abstractNumId w:val="26"/>
  </w:num>
  <w:num w:numId="34" w16cid:durableId="860824843">
    <w:abstractNumId w:val="40"/>
  </w:num>
  <w:num w:numId="35" w16cid:durableId="1943876972">
    <w:abstractNumId w:val="15"/>
  </w:num>
  <w:num w:numId="36" w16cid:durableId="1531652295">
    <w:abstractNumId w:val="47"/>
  </w:num>
  <w:num w:numId="37" w16cid:durableId="335227629">
    <w:abstractNumId w:val="14"/>
  </w:num>
  <w:num w:numId="38" w16cid:durableId="1854227362">
    <w:abstractNumId w:val="10"/>
  </w:num>
  <w:num w:numId="39" w16cid:durableId="1841195674">
    <w:abstractNumId w:val="23"/>
  </w:num>
  <w:num w:numId="40" w16cid:durableId="1354498836">
    <w:abstractNumId w:val="35"/>
  </w:num>
  <w:num w:numId="41" w16cid:durableId="252587280">
    <w:abstractNumId w:val="31"/>
  </w:num>
  <w:num w:numId="42" w16cid:durableId="28011536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44239482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1B13"/>
    <w:rsid w:val="000E33F7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17388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568B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0DC1"/>
    <w:rsid w:val="001D6CF9"/>
    <w:rsid w:val="001D7BDD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2F5E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27E7"/>
    <w:rsid w:val="00392B0F"/>
    <w:rsid w:val="00392B43"/>
    <w:rsid w:val="00392F4F"/>
    <w:rsid w:val="00394CB7"/>
    <w:rsid w:val="003952F5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A7B5A"/>
    <w:rsid w:val="003B13A9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081F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6139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85E"/>
    <w:rsid w:val="004A1963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17C9"/>
    <w:rsid w:val="004D4BB4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87B43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41F1D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111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323B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2228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44A7"/>
    <w:rsid w:val="00834CD9"/>
    <w:rsid w:val="008359D6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4FD8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492B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148"/>
    <w:rsid w:val="0096263A"/>
    <w:rsid w:val="00963663"/>
    <w:rsid w:val="009660DD"/>
    <w:rsid w:val="009669EB"/>
    <w:rsid w:val="00966BB2"/>
    <w:rsid w:val="009829D9"/>
    <w:rsid w:val="00983423"/>
    <w:rsid w:val="00983D87"/>
    <w:rsid w:val="0098603A"/>
    <w:rsid w:val="009863C6"/>
    <w:rsid w:val="00990BF1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B231F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5F83"/>
    <w:rsid w:val="009D6868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6A80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473CC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386"/>
    <w:rsid w:val="00A85586"/>
    <w:rsid w:val="00A9175F"/>
    <w:rsid w:val="00A91FE0"/>
    <w:rsid w:val="00A97F70"/>
    <w:rsid w:val="00AA2AAC"/>
    <w:rsid w:val="00AA4266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06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6A96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3244"/>
    <w:rsid w:val="00BF353D"/>
    <w:rsid w:val="00BF642C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7285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60FDC"/>
    <w:rsid w:val="00F6150A"/>
    <w:rsid w:val="00F62516"/>
    <w:rsid w:val="00F642A5"/>
    <w:rsid w:val="00F66BC0"/>
    <w:rsid w:val="00F713BE"/>
    <w:rsid w:val="00F722E1"/>
    <w:rsid w:val="00F72305"/>
    <w:rsid w:val="00F72671"/>
    <w:rsid w:val="00F728E0"/>
    <w:rsid w:val="00F73F20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A2E16"/>
    <w:rsid w:val="00FB1331"/>
    <w:rsid w:val="00FB2E1F"/>
    <w:rsid w:val="00FC0A58"/>
    <w:rsid w:val="00FC1440"/>
    <w:rsid w:val="00FC51CC"/>
    <w:rsid w:val="00FC7FCD"/>
    <w:rsid w:val="00FD0595"/>
    <w:rsid w:val="00FD24DC"/>
    <w:rsid w:val="00FD2552"/>
    <w:rsid w:val="00FD27EC"/>
    <w:rsid w:val="00FD52F1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chartTrackingRefBased/>
  <w15:docId w15:val="{0C418D8E-A287-49C7-B45F-ABC46978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5AC04-499D-4872-8624-FBA831D0C9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EB9DB6-41C2-442F-A72A-A83E304DEC0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82CBE8F2-6950-44FD-952B-D3B83729B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158</Words>
  <Characters>1362</Characters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2020-12-21T07:19:00Z</cp:lastPrinted>
  <dcterms:created xsi:type="dcterms:W3CDTF">2020-12-21T07:19:00Z</dcterms:created>
  <dcterms:modified xsi:type="dcterms:W3CDTF">2026-03-04T14:03:00Z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