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E87A6" w14:textId="3FE88873" w:rsidR="00DA509A" w:rsidRPr="00573D34" w:rsidRDefault="00940C71" w:rsidP="00111ECF">
      <w:pPr>
        <w:pStyle w:val="ust"/>
        <w:spacing w:before="120" w:after="120"/>
        <w:ind w:left="0" w:firstLine="0"/>
        <w:jc w:val="right"/>
        <w:rPr>
          <w:rFonts w:ascii="Calibri" w:hAnsi="Calibri" w:cs="Calibri"/>
          <w:b/>
          <w:sz w:val="20"/>
          <w:szCs w:val="20"/>
        </w:rPr>
      </w:pPr>
      <w:r w:rsidRPr="00573D34">
        <w:rPr>
          <w:rFonts w:ascii="Calibri" w:hAnsi="Calibri" w:cs="Calibri"/>
          <w:sz w:val="20"/>
          <w:szCs w:val="20"/>
        </w:rPr>
        <w:tab/>
      </w:r>
      <w:r w:rsidRPr="00573D34">
        <w:rPr>
          <w:rFonts w:ascii="Calibri" w:hAnsi="Calibri" w:cs="Calibri"/>
          <w:sz w:val="20"/>
          <w:szCs w:val="20"/>
        </w:rPr>
        <w:tab/>
      </w:r>
      <w:r w:rsidRPr="00573D34">
        <w:rPr>
          <w:rFonts w:ascii="Calibri" w:hAnsi="Calibri" w:cs="Calibri"/>
          <w:sz w:val="20"/>
          <w:szCs w:val="20"/>
        </w:rPr>
        <w:tab/>
      </w:r>
      <w:r w:rsidRPr="00573D34">
        <w:rPr>
          <w:rFonts w:ascii="Calibri" w:hAnsi="Calibri" w:cs="Calibri"/>
          <w:sz w:val="20"/>
          <w:szCs w:val="20"/>
        </w:rPr>
        <w:tab/>
      </w:r>
      <w:r w:rsidRPr="00573D34">
        <w:rPr>
          <w:rFonts w:ascii="Calibri" w:hAnsi="Calibri" w:cs="Calibri"/>
          <w:sz w:val="20"/>
          <w:szCs w:val="20"/>
        </w:rPr>
        <w:tab/>
      </w:r>
      <w:r w:rsidRPr="00573D34">
        <w:rPr>
          <w:rFonts w:ascii="Calibri" w:hAnsi="Calibri" w:cs="Calibri"/>
          <w:sz w:val="20"/>
          <w:szCs w:val="20"/>
        </w:rPr>
        <w:tab/>
      </w:r>
      <w:r w:rsidRPr="00573D34">
        <w:rPr>
          <w:rFonts w:ascii="Calibri" w:hAnsi="Calibri" w:cs="Calibri"/>
          <w:sz w:val="20"/>
          <w:szCs w:val="20"/>
        </w:rPr>
        <w:tab/>
      </w:r>
      <w:r w:rsidRPr="00573D34">
        <w:rPr>
          <w:rFonts w:ascii="Calibri" w:hAnsi="Calibri" w:cs="Calibri"/>
          <w:sz w:val="20"/>
          <w:szCs w:val="20"/>
        </w:rPr>
        <w:tab/>
      </w:r>
      <w:r w:rsidRPr="00573D34">
        <w:rPr>
          <w:rFonts w:ascii="Calibri" w:hAnsi="Calibri" w:cs="Calibri"/>
          <w:sz w:val="20"/>
          <w:szCs w:val="20"/>
        </w:rPr>
        <w:tab/>
      </w:r>
      <w:r w:rsidRPr="00573D34">
        <w:rPr>
          <w:rFonts w:ascii="Calibri" w:hAnsi="Calibri" w:cs="Calibri"/>
          <w:sz w:val="20"/>
          <w:szCs w:val="20"/>
        </w:rPr>
        <w:tab/>
      </w:r>
      <w:r w:rsidRPr="00573D34">
        <w:rPr>
          <w:rFonts w:ascii="Calibri" w:hAnsi="Calibri" w:cs="Calibri"/>
          <w:sz w:val="20"/>
          <w:szCs w:val="20"/>
        </w:rPr>
        <w:tab/>
        <w:t xml:space="preserve">           </w:t>
      </w:r>
      <w:r w:rsidR="007F1E54" w:rsidRPr="00573D34">
        <w:rPr>
          <w:rFonts w:ascii="Calibri" w:hAnsi="Calibri" w:cs="Calibri"/>
          <w:sz w:val="20"/>
          <w:szCs w:val="20"/>
        </w:rPr>
        <w:t xml:space="preserve">                     </w:t>
      </w:r>
      <w:r w:rsidR="0056694D" w:rsidRPr="00573D34">
        <w:rPr>
          <w:rFonts w:ascii="Calibri" w:hAnsi="Calibri" w:cs="Calibri"/>
          <w:sz w:val="20"/>
          <w:szCs w:val="20"/>
        </w:rPr>
        <w:t xml:space="preserve">Załącznik nr </w:t>
      </w:r>
      <w:r w:rsidR="00EA0AC9" w:rsidRPr="00573D34">
        <w:rPr>
          <w:rFonts w:ascii="Calibri" w:hAnsi="Calibri" w:cs="Calibri"/>
          <w:sz w:val="20"/>
          <w:szCs w:val="20"/>
        </w:rPr>
        <w:t>7</w:t>
      </w:r>
      <w:r w:rsidR="003E08F8" w:rsidRPr="00573D34">
        <w:rPr>
          <w:rFonts w:ascii="Calibri" w:hAnsi="Calibri" w:cs="Calibri"/>
          <w:sz w:val="20"/>
          <w:szCs w:val="20"/>
        </w:rPr>
        <w:t xml:space="preserve"> do SWZ</w:t>
      </w:r>
    </w:p>
    <w:p w14:paraId="4D569304" w14:textId="77777777" w:rsidR="00DA509A" w:rsidRPr="00573D34" w:rsidRDefault="00DA509A" w:rsidP="00D26572">
      <w:pPr>
        <w:ind w:right="39"/>
        <w:rPr>
          <w:rFonts w:ascii="Calibri" w:hAnsi="Calibri" w:cs="Calibri"/>
          <w:sz w:val="20"/>
          <w:szCs w:val="20"/>
        </w:rPr>
      </w:pPr>
    </w:p>
    <w:p w14:paraId="0D52E4A3" w14:textId="05787834" w:rsidR="00D22BE4" w:rsidRPr="00573D34" w:rsidRDefault="00DA509A" w:rsidP="00D22BE4">
      <w:pPr>
        <w:jc w:val="center"/>
        <w:rPr>
          <w:rFonts w:ascii="Calibri" w:hAnsi="Calibri" w:cs="Calibri"/>
          <w:sz w:val="20"/>
          <w:szCs w:val="20"/>
        </w:rPr>
      </w:pPr>
      <w:r w:rsidRPr="00573D34">
        <w:rPr>
          <w:rFonts w:ascii="Calibri" w:hAnsi="Calibri" w:cs="Calibri"/>
          <w:sz w:val="20"/>
          <w:szCs w:val="20"/>
        </w:rPr>
        <w:t>................................................................</w:t>
      </w:r>
      <w:r w:rsidR="00D22BE4" w:rsidRPr="00573D34">
        <w:rPr>
          <w:rFonts w:ascii="Calibri" w:hAnsi="Calibri" w:cs="Calibri"/>
          <w:sz w:val="20"/>
          <w:szCs w:val="20"/>
        </w:rPr>
        <w:t>...................</w:t>
      </w:r>
      <w:r w:rsidRPr="00573D34">
        <w:rPr>
          <w:rFonts w:ascii="Calibri" w:hAnsi="Calibri" w:cs="Calibri"/>
          <w:sz w:val="20"/>
          <w:szCs w:val="20"/>
        </w:rPr>
        <w:tab/>
      </w:r>
      <w:r w:rsidR="0032655D" w:rsidRPr="00573D34">
        <w:rPr>
          <w:rFonts w:ascii="Calibri" w:hAnsi="Calibri" w:cs="Calibri"/>
          <w:sz w:val="20"/>
          <w:szCs w:val="20"/>
        </w:rPr>
        <w:tab/>
      </w:r>
      <w:r w:rsidR="0032655D" w:rsidRPr="00573D34">
        <w:rPr>
          <w:rFonts w:ascii="Calibri" w:hAnsi="Calibri" w:cs="Calibri"/>
          <w:sz w:val="20"/>
          <w:szCs w:val="20"/>
        </w:rPr>
        <w:tab/>
      </w:r>
      <w:r w:rsidR="0032655D" w:rsidRPr="00573D34">
        <w:rPr>
          <w:rFonts w:ascii="Calibri" w:hAnsi="Calibri" w:cs="Calibri"/>
          <w:sz w:val="20"/>
          <w:szCs w:val="20"/>
        </w:rPr>
        <w:tab/>
      </w:r>
      <w:r w:rsidR="0032655D" w:rsidRPr="00573D34">
        <w:rPr>
          <w:rFonts w:ascii="Calibri" w:hAnsi="Calibri" w:cs="Calibri"/>
          <w:sz w:val="20"/>
          <w:szCs w:val="20"/>
        </w:rPr>
        <w:tab/>
      </w:r>
      <w:r w:rsidR="0032655D" w:rsidRPr="00573D34">
        <w:rPr>
          <w:rFonts w:ascii="Calibri" w:hAnsi="Calibri" w:cs="Calibri"/>
          <w:sz w:val="20"/>
          <w:szCs w:val="20"/>
        </w:rPr>
        <w:tab/>
      </w:r>
      <w:r w:rsidR="0032655D" w:rsidRPr="00573D34">
        <w:rPr>
          <w:rFonts w:ascii="Calibri" w:hAnsi="Calibri" w:cs="Calibri"/>
          <w:sz w:val="20"/>
          <w:szCs w:val="20"/>
        </w:rPr>
        <w:tab/>
      </w:r>
      <w:r w:rsidR="00D22BE4" w:rsidRPr="00573D34">
        <w:rPr>
          <w:rFonts w:ascii="Calibri" w:hAnsi="Calibri" w:cs="Calibri"/>
          <w:sz w:val="20"/>
          <w:szCs w:val="20"/>
        </w:rPr>
        <w:t xml:space="preserve">    ...................................., dnia ....................... 20</w:t>
      </w:r>
      <w:r w:rsidR="000A40F9" w:rsidRPr="00573D34">
        <w:rPr>
          <w:rFonts w:ascii="Calibri" w:hAnsi="Calibri" w:cs="Calibri"/>
          <w:sz w:val="20"/>
          <w:szCs w:val="20"/>
        </w:rPr>
        <w:t>2</w:t>
      </w:r>
      <w:r w:rsidR="00573D34" w:rsidRPr="00573D34">
        <w:rPr>
          <w:rFonts w:ascii="Calibri" w:hAnsi="Calibri" w:cs="Calibri"/>
          <w:sz w:val="20"/>
          <w:szCs w:val="20"/>
        </w:rPr>
        <w:t>6</w:t>
      </w:r>
      <w:r w:rsidR="00D22BE4" w:rsidRPr="00573D34">
        <w:rPr>
          <w:rFonts w:ascii="Calibri" w:hAnsi="Calibri" w:cs="Calibri"/>
          <w:sz w:val="20"/>
          <w:szCs w:val="20"/>
        </w:rPr>
        <w:t xml:space="preserve"> r.</w:t>
      </w:r>
    </w:p>
    <w:p w14:paraId="4019EF12" w14:textId="77777777" w:rsidR="00DA509A" w:rsidRPr="00573D34" w:rsidRDefault="00DA509A" w:rsidP="00D22BE4">
      <w:pPr>
        <w:ind w:right="39"/>
        <w:rPr>
          <w:rFonts w:ascii="Calibri" w:eastAsia="Batang" w:hAnsi="Calibri" w:cs="Calibri"/>
          <w:i/>
          <w:sz w:val="20"/>
          <w:szCs w:val="20"/>
        </w:rPr>
      </w:pPr>
      <w:r w:rsidRPr="00573D34">
        <w:rPr>
          <w:rFonts w:ascii="Calibri" w:hAnsi="Calibri" w:cs="Calibri"/>
          <w:sz w:val="20"/>
          <w:szCs w:val="20"/>
        </w:rPr>
        <w:tab/>
      </w:r>
      <w:r w:rsidR="00910410" w:rsidRPr="00573D34">
        <w:rPr>
          <w:rFonts w:ascii="Calibri" w:eastAsia="Batang" w:hAnsi="Calibri" w:cs="Calibri"/>
          <w:i/>
          <w:sz w:val="20"/>
          <w:szCs w:val="20"/>
        </w:rPr>
        <w:t>(N</w:t>
      </w:r>
      <w:r w:rsidR="00D22BE4" w:rsidRPr="00573D34">
        <w:rPr>
          <w:rFonts w:ascii="Calibri" w:eastAsia="Batang" w:hAnsi="Calibri" w:cs="Calibri"/>
          <w:i/>
          <w:sz w:val="20"/>
          <w:szCs w:val="20"/>
        </w:rPr>
        <w:t>azwa i adres Wykonawcy)</w:t>
      </w:r>
    </w:p>
    <w:p w14:paraId="3DF565AC" w14:textId="77777777" w:rsidR="00DA509A" w:rsidRPr="00573D34" w:rsidRDefault="00DA509A" w:rsidP="00DA509A">
      <w:pPr>
        <w:ind w:right="39"/>
        <w:rPr>
          <w:rFonts w:ascii="Calibri" w:eastAsia="Batang" w:hAnsi="Calibri" w:cs="Calibri"/>
          <w:i/>
          <w:sz w:val="16"/>
          <w:szCs w:val="16"/>
        </w:rPr>
      </w:pPr>
    </w:p>
    <w:p w14:paraId="0A4A530D" w14:textId="77777777" w:rsidR="0032655D" w:rsidRPr="00573D34" w:rsidRDefault="002947F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rFonts w:ascii="Calibri" w:hAnsi="Calibri" w:cs="Calibri"/>
          <w:b/>
          <w:color w:val="auto"/>
          <w:sz w:val="20"/>
          <w:szCs w:val="20"/>
        </w:rPr>
      </w:pPr>
      <w:r w:rsidRPr="00573D34">
        <w:rPr>
          <w:rFonts w:ascii="Calibri" w:hAnsi="Calibri" w:cs="Calibri"/>
          <w:b/>
          <w:color w:val="auto"/>
          <w:sz w:val="20"/>
          <w:szCs w:val="20"/>
        </w:rPr>
        <w:tab/>
      </w:r>
      <w:r w:rsidRPr="00573D34">
        <w:rPr>
          <w:rFonts w:ascii="Calibri" w:hAnsi="Calibri" w:cs="Calibri"/>
          <w:b/>
          <w:color w:val="auto"/>
          <w:sz w:val="20"/>
          <w:szCs w:val="20"/>
        </w:rPr>
        <w:tab/>
      </w:r>
      <w:r w:rsidR="0032655D" w:rsidRPr="00573D34">
        <w:rPr>
          <w:rFonts w:ascii="Calibri" w:hAnsi="Calibri" w:cs="Calibri"/>
          <w:b/>
          <w:color w:val="auto"/>
          <w:sz w:val="20"/>
          <w:szCs w:val="20"/>
        </w:rPr>
        <w:t>WYKAZ OSÓB, KTÓRE BĘDĄ UCZESTNICZYĆ W WYKONYWANIU ZAMÓWIENIA</w:t>
      </w:r>
    </w:p>
    <w:p w14:paraId="6060CBD9" w14:textId="77777777" w:rsidR="002A5798" w:rsidRPr="00573D34" w:rsidRDefault="0032655D" w:rsidP="0032655D">
      <w:pPr>
        <w:jc w:val="center"/>
        <w:rPr>
          <w:rFonts w:ascii="Calibri" w:hAnsi="Calibri" w:cs="Calibri"/>
          <w:b/>
          <w:bCs/>
          <w:sz w:val="20"/>
          <w:szCs w:val="20"/>
          <w:lang w:eastAsia="x-none"/>
        </w:rPr>
      </w:pPr>
      <w:r w:rsidRPr="00573D34">
        <w:rPr>
          <w:rFonts w:ascii="Calibri" w:hAnsi="Calibri" w:cs="Calibri"/>
          <w:sz w:val="20"/>
          <w:szCs w:val="20"/>
        </w:rPr>
        <w:t>Składany do zadania</w:t>
      </w:r>
      <w:r w:rsidRPr="00573D34">
        <w:rPr>
          <w:rFonts w:ascii="Calibri" w:hAnsi="Calibri" w:cs="Calibri"/>
          <w:b/>
          <w:bCs/>
          <w:sz w:val="20"/>
          <w:szCs w:val="20"/>
          <w:lang w:val="x-none" w:eastAsia="x-none"/>
        </w:rPr>
        <w:t xml:space="preserve"> </w:t>
      </w:r>
    </w:p>
    <w:p w14:paraId="220C7206" w14:textId="0D588E55" w:rsidR="006F0E01" w:rsidRPr="00573D34" w:rsidRDefault="00BD6239" w:rsidP="008630B1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573D34">
        <w:rPr>
          <w:rFonts w:ascii="Calibri" w:hAnsi="Calibri" w:cs="Calibri"/>
          <w:b/>
          <w:bCs/>
          <w:sz w:val="20"/>
          <w:szCs w:val="20"/>
        </w:rPr>
        <w:t>„</w:t>
      </w:r>
      <w:r w:rsidR="00573D34" w:rsidRPr="00573D34">
        <w:rPr>
          <w:rFonts w:ascii="Calibri" w:hAnsi="Calibri" w:cs="Calibri"/>
          <w:b/>
          <w:bCs/>
          <w:sz w:val="22"/>
          <w:szCs w:val="22"/>
        </w:rPr>
        <w:t>Poprawa efektywności energetycznej budynków szkoły podstawowej oraz urzędu w gminie Smyków</w:t>
      </w:r>
      <w:r w:rsidRPr="00573D34">
        <w:rPr>
          <w:rFonts w:ascii="Calibri" w:hAnsi="Calibri" w:cs="Calibri"/>
          <w:b/>
          <w:bCs/>
          <w:sz w:val="20"/>
          <w:szCs w:val="20"/>
        </w:rPr>
        <w:t>”</w:t>
      </w:r>
    </w:p>
    <w:p w14:paraId="527F1590" w14:textId="77777777" w:rsidR="00CA23A0" w:rsidRPr="00573D34" w:rsidRDefault="00CA23A0" w:rsidP="008630B1">
      <w:pPr>
        <w:shd w:val="clear" w:color="auto" w:fill="D9E2F3" w:themeFill="accent1" w:themeFillTint="33"/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1403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843"/>
        <w:gridCol w:w="6662"/>
        <w:gridCol w:w="2694"/>
      </w:tblGrid>
      <w:tr w:rsidR="00532237" w:rsidRPr="00573D34" w14:paraId="57245AC3" w14:textId="77777777" w:rsidTr="009769D4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06B16CB" w14:textId="77777777" w:rsidR="00532237" w:rsidRPr="00573D34" w:rsidRDefault="00532237" w:rsidP="008630B1">
            <w:pPr>
              <w:shd w:val="clear" w:color="auto" w:fill="D9E2F3" w:themeFill="accent1" w:themeFillTint="33"/>
              <w:snapToGrid w:val="0"/>
              <w:spacing w:before="120"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73D34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7564FA6" w14:textId="77777777" w:rsidR="00532237" w:rsidRPr="00573D34" w:rsidRDefault="00532237" w:rsidP="008630B1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3D34">
              <w:rPr>
                <w:rFonts w:ascii="Calibri" w:hAnsi="Calibri" w:cs="Calibri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53A6E58" w14:textId="77777777" w:rsidR="00532237" w:rsidRPr="00573D34" w:rsidRDefault="00532237" w:rsidP="008630B1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3D34">
              <w:rPr>
                <w:rFonts w:ascii="Calibri" w:hAnsi="Calibri" w:cs="Calibri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DA7F40B" w14:textId="77777777" w:rsidR="00532237" w:rsidRPr="00573D34" w:rsidRDefault="00532237" w:rsidP="008630B1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F4A2E2D" w14:textId="77777777" w:rsidR="00532237" w:rsidRPr="00573D34" w:rsidRDefault="00532237" w:rsidP="008630B1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73D34">
              <w:rPr>
                <w:rFonts w:ascii="Calibri" w:hAnsi="Calibri" w:cs="Calibri"/>
                <w:b/>
                <w:bCs/>
                <w:sz w:val="20"/>
                <w:szCs w:val="20"/>
              </w:rPr>
              <w:t>Kwalifikacje zawodowe tj.</w:t>
            </w:r>
          </w:p>
          <w:p w14:paraId="1BDA4892" w14:textId="77777777" w:rsidR="00532237" w:rsidRPr="00573D34" w:rsidRDefault="00532237" w:rsidP="008630B1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73D34">
              <w:rPr>
                <w:rFonts w:ascii="Calibri" w:hAnsi="Calibri" w:cs="Calibri"/>
                <w:b/>
                <w:bCs/>
                <w:sz w:val="20"/>
                <w:szCs w:val="20"/>
              </w:rPr>
              <w:t>rodzaj i numer uprawnień budowlanych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01EC2D0" w14:textId="77777777" w:rsidR="00532237" w:rsidRPr="00573D34" w:rsidRDefault="00532237" w:rsidP="008630B1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3D34">
              <w:rPr>
                <w:rFonts w:ascii="Calibri" w:hAnsi="Calibri" w:cs="Calibri"/>
                <w:b/>
                <w:bCs/>
                <w:sz w:val="20"/>
                <w:szCs w:val="20"/>
              </w:rPr>
              <w:t>Osoby będące w dyspozycji wykonawcy/oddane do dyspozycji przez inny podmiot</w:t>
            </w:r>
          </w:p>
        </w:tc>
      </w:tr>
      <w:tr w:rsidR="00532237" w:rsidRPr="00573D34" w14:paraId="79FC6475" w14:textId="77777777" w:rsidTr="002B14B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8BAC355" w14:textId="77777777" w:rsidR="00532237" w:rsidRPr="00573D34" w:rsidRDefault="00264077" w:rsidP="00F84122">
            <w:pPr>
              <w:snapToGrid w:val="0"/>
              <w:spacing w:before="12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73D34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FE45B37" w14:textId="77777777" w:rsidR="00532237" w:rsidRPr="00573D34" w:rsidRDefault="00532237" w:rsidP="00F8412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11DBC3A" w14:textId="77777777" w:rsidR="008630B1" w:rsidRPr="00573D34" w:rsidRDefault="008630B1" w:rsidP="008630B1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73D34">
              <w:rPr>
                <w:rFonts w:ascii="Calibri" w:hAnsi="Calibri" w:cs="Calibri"/>
                <w:b/>
                <w:sz w:val="20"/>
                <w:szCs w:val="20"/>
              </w:rPr>
              <w:t xml:space="preserve">Kierownik </w:t>
            </w:r>
          </w:p>
          <w:p w14:paraId="168BFD76" w14:textId="074949F9" w:rsidR="00532237" w:rsidRPr="00573D34" w:rsidRDefault="000F2B47" w:rsidP="008630B1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73D34">
              <w:rPr>
                <w:rFonts w:ascii="Calibri" w:hAnsi="Calibri" w:cs="Calibri"/>
                <w:b/>
                <w:sz w:val="20"/>
                <w:szCs w:val="20"/>
              </w:rPr>
              <w:t>budowy</w:t>
            </w:r>
            <w:r w:rsidR="004058D7" w:rsidRPr="00573D34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AE5ABE9" w14:textId="2261EE4E" w:rsidR="008630B1" w:rsidRPr="00573D34" w:rsidRDefault="008630B1" w:rsidP="008630B1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27DE4D71" w14:textId="541DA46C" w:rsidR="004058D7" w:rsidRPr="00573D34" w:rsidRDefault="004058D7" w:rsidP="00771AB5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73D34">
              <w:rPr>
                <w:rFonts w:ascii="Calibri" w:hAnsi="Calibri" w:cs="Calibri"/>
                <w:sz w:val="20"/>
                <w:szCs w:val="20"/>
              </w:rPr>
              <w:t xml:space="preserve">Uprawnienia budowlane do kierowania budowami w specjalności </w:t>
            </w:r>
            <w:proofErr w:type="spellStart"/>
            <w:r w:rsidR="006C5FAD" w:rsidRPr="00573D34">
              <w:rPr>
                <w:rFonts w:ascii="Calibri" w:hAnsi="Calibri" w:cs="Calibri"/>
                <w:sz w:val="20"/>
                <w:szCs w:val="20"/>
              </w:rPr>
              <w:t>konstrukcyjno</w:t>
            </w:r>
            <w:proofErr w:type="spellEnd"/>
            <w:r w:rsidR="006C5FAD" w:rsidRPr="00573D34">
              <w:rPr>
                <w:rFonts w:ascii="Calibri" w:hAnsi="Calibri" w:cs="Calibri"/>
                <w:sz w:val="20"/>
                <w:szCs w:val="20"/>
              </w:rPr>
              <w:t xml:space="preserve"> – budowlanej</w:t>
            </w:r>
            <w:r w:rsidRPr="00573D34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38166B0A" w14:textId="0DCAA2C7" w:rsidR="008630B1" w:rsidRPr="00573D34" w:rsidRDefault="004058D7" w:rsidP="00771AB5">
            <w:pPr>
              <w:pStyle w:val="Default"/>
              <w:spacing w:after="240"/>
              <w:ind w:left="142"/>
              <w:rPr>
                <w:rFonts w:ascii="Calibri" w:hAnsi="Calibri" w:cs="Calibri"/>
                <w:bCs/>
                <w:sz w:val="20"/>
                <w:szCs w:val="20"/>
              </w:rPr>
            </w:pPr>
            <w:r w:rsidRPr="00573D34">
              <w:rPr>
                <w:rFonts w:ascii="Calibri" w:hAnsi="Calibri" w:cs="Calibri"/>
                <w:bCs/>
                <w:sz w:val="20"/>
                <w:szCs w:val="20"/>
              </w:rPr>
              <w:t>Nr uprawnień ……………………..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F152A16" w14:textId="77777777" w:rsidR="00532237" w:rsidRPr="00573D34" w:rsidRDefault="00532237" w:rsidP="00F84122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3D34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</w:tbl>
    <w:p w14:paraId="356FE75F" w14:textId="77777777" w:rsidR="00461FBB" w:rsidRPr="00573D34" w:rsidRDefault="0032655D" w:rsidP="0032655D">
      <w:pPr>
        <w:pStyle w:val="Default"/>
        <w:rPr>
          <w:rFonts w:ascii="Calibri" w:hAnsi="Calibri" w:cs="Calibri"/>
          <w:color w:val="auto"/>
          <w:sz w:val="20"/>
          <w:szCs w:val="20"/>
        </w:rPr>
      </w:pPr>
      <w:r w:rsidRPr="00573D34">
        <w:rPr>
          <w:rFonts w:ascii="Calibri" w:hAnsi="Calibri" w:cs="Calibri"/>
          <w:sz w:val="16"/>
          <w:szCs w:val="16"/>
        </w:rPr>
        <w:t xml:space="preserve">* niepotrzebne skreślić ( jeżeli wykonawca pozostaje w stosunku umowy </w:t>
      </w:r>
      <w:proofErr w:type="spellStart"/>
      <w:r w:rsidRPr="00573D34">
        <w:rPr>
          <w:rFonts w:ascii="Calibri" w:hAnsi="Calibri" w:cs="Calibri"/>
          <w:sz w:val="16"/>
          <w:szCs w:val="16"/>
        </w:rPr>
        <w:t>cywilno</w:t>
      </w:r>
      <w:proofErr w:type="spellEnd"/>
      <w:r w:rsidRPr="00573D34">
        <w:rPr>
          <w:rFonts w:ascii="Calibri" w:hAnsi="Calibri" w:cs="Calibri"/>
          <w:sz w:val="16"/>
          <w:szCs w:val="16"/>
        </w:rPr>
        <w:t xml:space="preserve"> prawnej pozostawiamy własne)</w:t>
      </w:r>
    </w:p>
    <w:sectPr w:rsidR="00461FBB" w:rsidRPr="00573D34" w:rsidSect="00E02062">
      <w:headerReference w:type="default" r:id="rId11"/>
      <w:footerReference w:type="even" r:id="rId12"/>
      <w:footerReference w:type="default" r:id="rId13"/>
      <w:headerReference w:type="first" r:id="rId14"/>
      <w:pgSz w:w="16838" w:h="11906" w:orient="landscape"/>
      <w:pgMar w:top="966" w:right="1418" w:bottom="1276" w:left="1418" w:header="142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1F234" w14:textId="77777777" w:rsidR="0060438F" w:rsidRDefault="0060438F">
      <w:r>
        <w:separator/>
      </w:r>
    </w:p>
  </w:endnote>
  <w:endnote w:type="continuationSeparator" w:id="0">
    <w:p w14:paraId="71C64977" w14:textId="77777777" w:rsidR="0060438F" w:rsidRDefault="00604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AF45" w14:textId="77777777" w:rsidR="003F0785" w:rsidRDefault="003F07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E5595C0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703F2" w14:textId="08ED532B" w:rsidR="00722E12" w:rsidRPr="00957F81" w:rsidRDefault="00722E12" w:rsidP="00722E12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bookmarkStart w:id="0" w:name="_Hlk69027743"/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</w:t>
    </w:r>
    <w:r w:rsidR="00983235">
      <w:rPr>
        <w:rFonts w:ascii="Arial" w:hAnsi="Arial" w:cs="Arial"/>
        <w:b/>
        <w:sz w:val="20"/>
        <w:szCs w:val="20"/>
        <w:highlight w:val="yellow"/>
      </w:rPr>
      <w:t>y</w:t>
    </w:r>
    <w:r w:rsidRPr="00957F81">
      <w:rPr>
        <w:rFonts w:ascii="Arial" w:hAnsi="Arial" w:cs="Arial"/>
        <w:b/>
        <w:sz w:val="20"/>
        <w:szCs w:val="20"/>
        <w:highlight w:val="yellow"/>
      </w:rPr>
      <w:t xml:space="preserve">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bookmarkEnd w:id="0"/>
  <w:p w14:paraId="177E523B" w14:textId="77777777" w:rsidR="003F0785" w:rsidRPr="00722E12" w:rsidRDefault="003F0785" w:rsidP="00722E12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C2D55" w14:textId="77777777" w:rsidR="0060438F" w:rsidRDefault="0060438F">
      <w:r>
        <w:separator/>
      </w:r>
    </w:p>
  </w:footnote>
  <w:footnote w:type="continuationSeparator" w:id="0">
    <w:p w14:paraId="1A9C2727" w14:textId="77777777" w:rsidR="0060438F" w:rsidRDefault="00604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159BA" w14:textId="77777777" w:rsidR="002248FF" w:rsidRDefault="002248FF" w:rsidP="00EB5407">
    <w:pPr>
      <w:pStyle w:val="Nagwek"/>
      <w:rPr>
        <w:rFonts w:ascii="Calibri" w:eastAsia="Times-Roman" w:hAnsi="Calibri" w:cs="Calibri"/>
        <w:sz w:val="20"/>
        <w:szCs w:val="14"/>
      </w:rPr>
    </w:pPr>
  </w:p>
  <w:p w14:paraId="5E83C284" w14:textId="46A0CBEE" w:rsidR="00EF6A5E" w:rsidRDefault="00EF6A5E" w:rsidP="00EF6A5E">
    <w:pPr>
      <w:pStyle w:val="Nagwek"/>
      <w:jc w:val="center"/>
      <w:rPr>
        <w:rFonts w:cs="Calibri"/>
        <w:sz w:val="20"/>
        <w:szCs w:val="20"/>
      </w:rPr>
    </w:pPr>
    <w:r>
      <w:rPr>
        <w:rFonts w:cs="Calibri"/>
        <w:noProof/>
        <w:sz w:val="20"/>
        <w:szCs w:val="20"/>
      </w:rPr>
      <w:drawing>
        <wp:inline distT="0" distB="0" distL="0" distR="0" wp14:anchorId="398FD8FA" wp14:editId="386CF286">
          <wp:extent cx="5762625" cy="447675"/>
          <wp:effectExtent l="0" t="0" r="9525" b="9525"/>
          <wp:docPr id="5701582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CA17AB" w14:textId="77777777" w:rsidR="00EF6A5E" w:rsidRDefault="00EF6A5E" w:rsidP="00EF6A5E">
    <w:pPr>
      <w:pStyle w:val="Nagwek"/>
      <w:rPr>
        <w:rFonts w:cs="Calibri"/>
        <w:sz w:val="20"/>
        <w:szCs w:val="20"/>
      </w:rPr>
    </w:pPr>
  </w:p>
  <w:p w14:paraId="06FAF389" w14:textId="77777777" w:rsidR="00EF6A5E" w:rsidRPr="001636A1" w:rsidRDefault="00EF6A5E" w:rsidP="00EF6A5E">
    <w:pPr>
      <w:pStyle w:val="Nagwek"/>
      <w:rPr>
        <w:rFonts w:asciiTheme="minorHAnsi" w:hAnsiTheme="minorHAnsi" w:cstheme="minorHAnsi"/>
      </w:rPr>
    </w:pPr>
    <w:r w:rsidRPr="001636A1">
      <w:rPr>
        <w:rFonts w:asciiTheme="minorHAnsi" w:eastAsia="Times-Roman" w:hAnsiTheme="minorHAnsi" w:cstheme="minorHAnsi"/>
        <w:bCs/>
        <w:iCs/>
        <w:sz w:val="20"/>
        <w:szCs w:val="20"/>
      </w:rPr>
      <w:t>Nr referencyjny: B.Zp.271.5.2026</w:t>
    </w:r>
  </w:p>
  <w:p w14:paraId="30C784E6" w14:textId="72A4DBC4" w:rsidR="003F0785" w:rsidRPr="002248FF" w:rsidRDefault="003F0785" w:rsidP="00EF6A5E">
    <w:pPr>
      <w:pStyle w:val="Nagwek"/>
      <w:rPr>
        <w:rFonts w:ascii="Calibri" w:eastAsia="Times-Roman" w:hAnsi="Calibri" w:cs="Calibri"/>
        <w:sz w:val="20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FB46C" w14:textId="77777777" w:rsidR="00084BF3" w:rsidRDefault="00084BF3" w:rsidP="00084BF3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jc w:val="center"/>
      <w:rPr>
        <w:rFonts w:ascii="Cambria" w:eastAsia="Times-Roman" w:hAnsi="Cambria" w:cs="Arial"/>
        <w:color w:val="FF0000"/>
        <w:sz w:val="18"/>
        <w:szCs w:val="18"/>
        <w:lang w:val="pl-PL"/>
      </w:rPr>
    </w:pPr>
    <w:bookmarkStart w:id="1" w:name="_Hlk34856524"/>
    <w:bookmarkStart w:id="2" w:name="_Hlk34856525"/>
  </w:p>
  <w:p w14:paraId="6AE4EBF3" w14:textId="77777777" w:rsidR="004A0E98" w:rsidRPr="00C60A45" w:rsidRDefault="004A0E98" w:rsidP="004A0E98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rPr>
        <w:rFonts w:ascii="Cambria" w:hAnsi="Cambria"/>
        <w:bCs/>
        <w:iCs/>
        <w:sz w:val="20"/>
        <w:szCs w:val="20"/>
      </w:rPr>
    </w:pPr>
    <w:bookmarkStart w:id="3" w:name="_Hlk79438113"/>
    <w:bookmarkEnd w:id="1"/>
    <w:bookmarkEnd w:id="2"/>
    <w:r>
      <w:rPr>
        <w:rFonts w:ascii="Cambria" w:eastAsia="Times-Roman" w:hAnsi="Cambria" w:cs="Arial"/>
        <w:bCs/>
        <w:iCs/>
        <w:sz w:val="20"/>
        <w:szCs w:val="20"/>
      </w:rPr>
      <w:t xml:space="preserve">Nr </w:t>
    </w:r>
    <w:r w:rsidRPr="00C11AF4">
      <w:rPr>
        <w:rFonts w:ascii="Cambria" w:eastAsia="Times-Roman" w:hAnsi="Cambria" w:cs="Arial"/>
        <w:bCs/>
        <w:iCs/>
        <w:sz w:val="20"/>
        <w:szCs w:val="20"/>
      </w:rPr>
      <w:t>postępowania : Zp.271.</w:t>
    </w:r>
    <w:r>
      <w:rPr>
        <w:rFonts w:ascii="Cambria" w:eastAsia="Times-Roman" w:hAnsi="Cambria" w:cs="Arial"/>
        <w:bCs/>
        <w:iCs/>
        <w:sz w:val="20"/>
        <w:szCs w:val="20"/>
      </w:rPr>
      <w:t>8</w:t>
    </w:r>
    <w:r w:rsidRPr="00C11AF4">
      <w:rPr>
        <w:rFonts w:ascii="Cambria" w:eastAsia="Times-Roman" w:hAnsi="Cambria" w:cs="Arial"/>
        <w:bCs/>
        <w:iCs/>
        <w:sz w:val="20"/>
        <w:szCs w:val="20"/>
      </w:rPr>
      <w:t>.2021</w:t>
    </w:r>
    <w:bookmarkEnd w:id="3"/>
  </w:p>
  <w:p w14:paraId="0CB5BECF" w14:textId="77777777" w:rsidR="00084BF3" w:rsidRPr="00C90667" w:rsidRDefault="00084BF3" w:rsidP="00084BF3">
    <w:pPr>
      <w:pStyle w:val="Nagwek"/>
    </w:pPr>
  </w:p>
  <w:p w14:paraId="3365C5DF" w14:textId="77777777" w:rsidR="00127B5D" w:rsidRPr="00084BF3" w:rsidRDefault="00127B5D" w:rsidP="00084B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FDB004E"/>
    <w:multiLevelType w:val="hybridMultilevel"/>
    <w:tmpl w:val="2E8881E6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A3C1BE5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96A7FE4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D537BEE"/>
    <w:multiLevelType w:val="hybridMultilevel"/>
    <w:tmpl w:val="2E8881E6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E011589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15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16" w15:restartNumberingAfterBreak="0">
    <w:nsid w:val="4CC7292A"/>
    <w:multiLevelType w:val="hybridMultilevel"/>
    <w:tmpl w:val="2E8881E6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18" w15:restartNumberingAfterBreak="0">
    <w:nsid w:val="6E352EAB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505896875">
    <w:abstractNumId w:val="14"/>
  </w:num>
  <w:num w:numId="2" w16cid:durableId="778456242">
    <w:abstractNumId w:val="9"/>
  </w:num>
  <w:num w:numId="3" w16cid:durableId="312411817">
    <w:abstractNumId w:val="11"/>
  </w:num>
  <w:num w:numId="4" w16cid:durableId="945429124">
    <w:abstractNumId w:val="12"/>
  </w:num>
  <w:num w:numId="5" w16cid:durableId="1988128256">
    <w:abstractNumId w:val="16"/>
  </w:num>
  <w:num w:numId="6" w16cid:durableId="1590187640">
    <w:abstractNumId w:val="13"/>
  </w:num>
  <w:num w:numId="7" w16cid:durableId="443614669">
    <w:abstractNumId w:val="18"/>
  </w:num>
  <w:num w:numId="8" w16cid:durableId="1185050819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1A81"/>
    <w:rsid w:val="00012004"/>
    <w:rsid w:val="000231AC"/>
    <w:rsid w:val="000239D4"/>
    <w:rsid w:val="00023F47"/>
    <w:rsid w:val="00025659"/>
    <w:rsid w:val="00026E3B"/>
    <w:rsid w:val="00027CE9"/>
    <w:rsid w:val="00033DF6"/>
    <w:rsid w:val="00033E37"/>
    <w:rsid w:val="0003703F"/>
    <w:rsid w:val="000379F7"/>
    <w:rsid w:val="00041617"/>
    <w:rsid w:val="00042263"/>
    <w:rsid w:val="00042314"/>
    <w:rsid w:val="00042B17"/>
    <w:rsid w:val="000433F8"/>
    <w:rsid w:val="00044B6B"/>
    <w:rsid w:val="00047EF2"/>
    <w:rsid w:val="0005033E"/>
    <w:rsid w:val="00054BF5"/>
    <w:rsid w:val="00055851"/>
    <w:rsid w:val="00057602"/>
    <w:rsid w:val="00061F88"/>
    <w:rsid w:val="00063849"/>
    <w:rsid w:val="000675E7"/>
    <w:rsid w:val="00070743"/>
    <w:rsid w:val="00070AE1"/>
    <w:rsid w:val="000726CE"/>
    <w:rsid w:val="00075847"/>
    <w:rsid w:val="00080D85"/>
    <w:rsid w:val="000811E5"/>
    <w:rsid w:val="00083030"/>
    <w:rsid w:val="0008384E"/>
    <w:rsid w:val="00084151"/>
    <w:rsid w:val="00084BF3"/>
    <w:rsid w:val="000858B3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B0B94"/>
    <w:rsid w:val="000B0FF6"/>
    <w:rsid w:val="000B2EE7"/>
    <w:rsid w:val="000B37AC"/>
    <w:rsid w:val="000B59DA"/>
    <w:rsid w:val="000C0237"/>
    <w:rsid w:val="000C152C"/>
    <w:rsid w:val="000C1FE3"/>
    <w:rsid w:val="000C3646"/>
    <w:rsid w:val="000C6E74"/>
    <w:rsid w:val="000D2A17"/>
    <w:rsid w:val="000D40FD"/>
    <w:rsid w:val="000E05B9"/>
    <w:rsid w:val="000E4E2A"/>
    <w:rsid w:val="000E7F53"/>
    <w:rsid w:val="000F2B47"/>
    <w:rsid w:val="0010294D"/>
    <w:rsid w:val="00102A85"/>
    <w:rsid w:val="00102C0C"/>
    <w:rsid w:val="00103155"/>
    <w:rsid w:val="001054D9"/>
    <w:rsid w:val="00107FB9"/>
    <w:rsid w:val="00111ECF"/>
    <w:rsid w:val="00114AAA"/>
    <w:rsid w:val="00114EE9"/>
    <w:rsid w:val="0011507F"/>
    <w:rsid w:val="001201D6"/>
    <w:rsid w:val="001218E1"/>
    <w:rsid w:val="00122276"/>
    <w:rsid w:val="00126E65"/>
    <w:rsid w:val="00127126"/>
    <w:rsid w:val="00127B5D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85A"/>
    <w:rsid w:val="0014290E"/>
    <w:rsid w:val="00143610"/>
    <w:rsid w:val="0014366A"/>
    <w:rsid w:val="00145F79"/>
    <w:rsid w:val="0014707D"/>
    <w:rsid w:val="00153332"/>
    <w:rsid w:val="00156724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6E50"/>
    <w:rsid w:val="00180952"/>
    <w:rsid w:val="001816EE"/>
    <w:rsid w:val="0018314E"/>
    <w:rsid w:val="001866AD"/>
    <w:rsid w:val="00191FF7"/>
    <w:rsid w:val="00192C7B"/>
    <w:rsid w:val="00194CF3"/>
    <w:rsid w:val="00197122"/>
    <w:rsid w:val="001979DB"/>
    <w:rsid w:val="001A4C70"/>
    <w:rsid w:val="001A5611"/>
    <w:rsid w:val="001A7799"/>
    <w:rsid w:val="001B000A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D6CF9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146F"/>
    <w:rsid w:val="00204600"/>
    <w:rsid w:val="00205194"/>
    <w:rsid w:val="00210DCE"/>
    <w:rsid w:val="00211D44"/>
    <w:rsid w:val="0021284A"/>
    <w:rsid w:val="00213968"/>
    <w:rsid w:val="00214586"/>
    <w:rsid w:val="00222F60"/>
    <w:rsid w:val="002232E2"/>
    <w:rsid w:val="00223335"/>
    <w:rsid w:val="00223750"/>
    <w:rsid w:val="002248A3"/>
    <w:rsid w:val="002248FF"/>
    <w:rsid w:val="00224C77"/>
    <w:rsid w:val="00225324"/>
    <w:rsid w:val="00227E39"/>
    <w:rsid w:val="00233770"/>
    <w:rsid w:val="00236234"/>
    <w:rsid w:val="00241840"/>
    <w:rsid w:val="00241C6C"/>
    <w:rsid w:val="002447F6"/>
    <w:rsid w:val="00244BB6"/>
    <w:rsid w:val="00246A11"/>
    <w:rsid w:val="00252051"/>
    <w:rsid w:val="00255734"/>
    <w:rsid w:val="00256EDD"/>
    <w:rsid w:val="00257369"/>
    <w:rsid w:val="00261B89"/>
    <w:rsid w:val="00264077"/>
    <w:rsid w:val="0026568F"/>
    <w:rsid w:val="0026706B"/>
    <w:rsid w:val="002678AB"/>
    <w:rsid w:val="00271D38"/>
    <w:rsid w:val="00272E2B"/>
    <w:rsid w:val="002752EB"/>
    <w:rsid w:val="002814D4"/>
    <w:rsid w:val="00282F5E"/>
    <w:rsid w:val="002837ED"/>
    <w:rsid w:val="0028785C"/>
    <w:rsid w:val="002947F3"/>
    <w:rsid w:val="002953C0"/>
    <w:rsid w:val="002A2237"/>
    <w:rsid w:val="002A2640"/>
    <w:rsid w:val="002A4CEF"/>
    <w:rsid w:val="002A5798"/>
    <w:rsid w:val="002A5876"/>
    <w:rsid w:val="002A7F4E"/>
    <w:rsid w:val="002B14BE"/>
    <w:rsid w:val="002B17BD"/>
    <w:rsid w:val="002B6740"/>
    <w:rsid w:val="002C317E"/>
    <w:rsid w:val="002C49D9"/>
    <w:rsid w:val="002C6B65"/>
    <w:rsid w:val="002C75A5"/>
    <w:rsid w:val="002D645D"/>
    <w:rsid w:val="002D67E0"/>
    <w:rsid w:val="002D6BEA"/>
    <w:rsid w:val="002D711A"/>
    <w:rsid w:val="002D7208"/>
    <w:rsid w:val="002D74BE"/>
    <w:rsid w:val="002D7AED"/>
    <w:rsid w:val="002E0A89"/>
    <w:rsid w:val="002F0291"/>
    <w:rsid w:val="002F16D6"/>
    <w:rsid w:val="002F26C4"/>
    <w:rsid w:val="002F79CA"/>
    <w:rsid w:val="003008FD"/>
    <w:rsid w:val="00301638"/>
    <w:rsid w:val="00302515"/>
    <w:rsid w:val="00302B07"/>
    <w:rsid w:val="00302C90"/>
    <w:rsid w:val="003059C3"/>
    <w:rsid w:val="003062AC"/>
    <w:rsid w:val="00310A34"/>
    <w:rsid w:val="0031370D"/>
    <w:rsid w:val="00313888"/>
    <w:rsid w:val="00315240"/>
    <w:rsid w:val="00315A87"/>
    <w:rsid w:val="00316939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3E34"/>
    <w:rsid w:val="00354735"/>
    <w:rsid w:val="003600E2"/>
    <w:rsid w:val="00362231"/>
    <w:rsid w:val="00362C90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23CA"/>
    <w:rsid w:val="003B58BF"/>
    <w:rsid w:val="003B6F73"/>
    <w:rsid w:val="003C48F1"/>
    <w:rsid w:val="003C4B19"/>
    <w:rsid w:val="003C659A"/>
    <w:rsid w:val="003C7514"/>
    <w:rsid w:val="003D1ED1"/>
    <w:rsid w:val="003D4FCB"/>
    <w:rsid w:val="003E08F8"/>
    <w:rsid w:val="003E2FE9"/>
    <w:rsid w:val="003E4162"/>
    <w:rsid w:val="003E464A"/>
    <w:rsid w:val="003E719D"/>
    <w:rsid w:val="003F0669"/>
    <w:rsid w:val="003F0785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058D7"/>
    <w:rsid w:val="00410D38"/>
    <w:rsid w:val="0041331B"/>
    <w:rsid w:val="00414CF9"/>
    <w:rsid w:val="00420580"/>
    <w:rsid w:val="00422FC5"/>
    <w:rsid w:val="00423457"/>
    <w:rsid w:val="004245B7"/>
    <w:rsid w:val="00427A12"/>
    <w:rsid w:val="00431433"/>
    <w:rsid w:val="00436078"/>
    <w:rsid w:val="00436F25"/>
    <w:rsid w:val="004409ED"/>
    <w:rsid w:val="0044299C"/>
    <w:rsid w:val="0044374E"/>
    <w:rsid w:val="0044434A"/>
    <w:rsid w:val="00445639"/>
    <w:rsid w:val="00446E5C"/>
    <w:rsid w:val="004501D1"/>
    <w:rsid w:val="0045165D"/>
    <w:rsid w:val="004519E7"/>
    <w:rsid w:val="00451F84"/>
    <w:rsid w:val="004538F2"/>
    <w:rsid w:val="00456DFA"/>
    <w:rsid w:val="00460E98"/>
    <w:rsid w:val="00460EBC"/>
    <w:rsid w:val="004617BB"/>
    <w:rsid w:val="00461FBB"/>
    <w:rsid w:val="00462A4F"/>
    <w:rsid w:val="004639B5"/>
    <w:rsid w:val="0047062C"/>
    <w:rsid w:val="00472923"/>
    <w:rsid w:val="004748C0"/>
    <w:rsid w:val="00476528"/>
    <w:rsid w:val="00477ADD"/>
    <w:rsid w:val="00480774"/>
    <w:rsid w:val="004825FF"/>
    <w:rsid w:val="00483B12"/>
    <w:rsid w:val="00485B52"/>
    <w:rsid w:val="00485F70"/>
    <w:rsid w:val="00490F36"/>
    <w:rsid w:val="004934C5"/>
    <w:rsid w:val="00494A82"/>
    <w:rsid w:val="00494BF8"/>
    <w:rsid w:val="0049543B"/>
    <w:rsid w:val="004A0E98"/>
    <w:rsid w:val="004A1963"/>
    <w:rsid w:val="004A50BC"/>
    <w:rsid w:val="004A57A5"/>
    <w:rsid w:val="004A731F"/>
    <w:rsid w:val="004A76EB"/>
    <w:rsid w:val="004A7E36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4725"/>
    <w:rsid w:val="004C52C0"/>
    <w:rsid w:val="004C6EE4"/>
    <w:rsid w:val="004D0FFD"/>
    <w:rsid w:val="004D4CCE"/>
    <w:rsid w:val="004D63E9"/>
    <w:rsid w:val="004E179B"/>
    <w:rsid w:val="004E3410"/>
    <w:rsid w:val="004E4827"/>
    <w:rsid w:val="004E5DD6"/>
    <w:rsid w:val="004E6D1D"/>
    <w:rsid w:val="004E7F7A"/>
    <w:rsid w:val="004F1DB6"/>
    <w:rsid w:val="004F31B5"/>
    <w:rsid w:val="004F4549"/>
    <w:rsid w:val="004F4AC8"/>
    <w:rsid w:val="00500D3B"/>
    <w:rsid w:val="005038D7"/>
    <w:rsid w:val="00506BA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3BF0"/>
    <w:rsid w:val="00532237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333"/>
    <w:rsid w:val="0056694D"/>
    <w:rsid w:val="005724C6"/>
    <w:rsid w:val="0057348E"/>
    <w:rsid w:val="00573D34"/>
    <w:rsid w:val="005748ED"/>
    <w:rsid w:val="00580351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90C"/>
    <w:rsid w:val="00595F14"/>
    <w:rsid w:val="00596C55"/>
    <w:rsid w:val="005A1915"/>
    <w:rsid w:val="005A3AF6"/>
    <w:rsid w:val="005A4EF6"/>
    <w:rsid w:val="005A7D9C"/>
    <w:rsid w:val="005B07E1"/>
    <w:rsid w:val="005B1E12"/>
    <w:rsid w:val="005B588A"/>
    <w:rsid w:val="005C02F8"/>
    <w:rsid w:val="005C13F5"/>
    <w:rsid w:val="005C1C2E"/>
    <w:rsid w:val="005C2B74"/>
    <w:rsid w:val="005C52B4"/>
    <w:rsid w:val="005C74D9"/>
    <w:rsid w:val="005D2FD5"/>
    <w:rsid w:val="005D3855"/>
    <w:rsid w:val="005D3E53"/>
    <w:rsid w:val="005D49B2"/>
    <w:rsid w:val="005E109B"/>
    <w:rsid w:val="005E25BB"/>
    <w:rsid w:val="005E342A"/>
    <w:rsid w:val="005E7368"/>
    <w:rsid w:val="005F248D"/>
    <w:rsid w:val="005F3C52"/>
    <w:rsid w:val="005F51FC"/>
    <w:rsid w:val="005F53FF"/>
    <w:rsid w:val="00601FA4"/>
    <w:rsid w:val="006042A2"/>
    <w:rsid w:val="0060438F"/>
    <w:rsid w:val="00606915"/>
    <w:rsid w:val="00607529"/>
    <w:rsid w:val="00607E94"/>
    <w:rsid w:val="00612F9F"/>
    <w:rsid w:val="00615EE2"/>
    <w:rsid w:val="006230E3"/>
    <w:rsid w:val="00631F41"/>
    <w:rsid w:val="00633F9C"/>
    <w:rsid w:val="00635E34"/>
    <w:rsid w:val="00640A98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40B"/>
    <w:rsid w:val="006615B0"/>
    <w:rsid w:val="0066323E"/>
    <w:rsid w:val="006644D5"/>
    <w:rsid w:val="00664AC0"/>
    <w:rsid w:val="006658B2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4877"/>
    <w:rsid w:val="00685194"/>
    <w:rsid w:val="00685980"/>
    <w:rsid w:val="00685B3C"/>
    <w:rsid w:val="00685B8D"/>
    <w:rsid w:val="0068677E"/>
    <w:rsid w:val="00694955"/>
    <w:rsid w:val="006952AC"/>
    <w:rsid w:val="00696298"/>
    <w:rsid w:val="006963C8"/>
    <w:rsid w:val="00697CEE"/>
    <w:rsid w:val="006B004E"/>
    <w:rsid w:val="006B4024"/>
    <w:rsid w:val="006B48EB"/>
    <w:rsid w:val="006B65EA"/>
    <w:rsid w:val="006B6D15"/>
    <w:rsid w:val="006C1399"/>
    <w:rsid w:val="006C3755"/>
    <w:rsid w:val="006C3D0A"/>
    <w:rsid w:val="006C3D86"/>
    <w:rsid w:val="006C5B73"/>
    <w:rsid w:val="006C5FAD"/>
    <w:rsid w:val="006D0804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3FF"/>
    <w:rsid w:val="00702B45"/>
    <w:rsid w:val="00703B58"/>
    <w:rsid w:val="00703CB8"/>
    <w:rsid w:val="0070555D"/>
    <w:rsid w:val="00706AFC"/>
    <w:rsid w:val="00706ED2"/>
    <w:rsid w:val="007105BD"/>
    <w:rsid w:val="00711A5E"/>
    <w:rsid w:val="007125C8"/>
    <w:rsid w:val="007165C0"/>
    <w:rsid w:val="00720FCE"/>
    <w:rsid w:val="00722E12"/>
    <w:rsid w:val="00722E1D"/>
    <w:rsid w:val="00725372"/>
    <w:rsid w:val="007308DE"/>
    <w:rsid w:val="00730CDE"/>
    <w:rsid w:val="0073327C"/>
    <w:rsid w:val="00733CAF"/>
    <w:rsid w:val="00734D6E"/>
    <w:rsid w:val="007358E6"/>
    <w:rsid w:val="007362F9"/>
    <w:rsid w:val="00737587"/>
    <w:rsid w:val="00747E30"/>
    <w:rsid w:val="00750A35"/>
    <w:rsid w:val="0075289B"/>
    <w:rsid w:val="007548DB"/>
    <w:rsid w:val="0075499B"/>
    <w:rsid w:val="00755404"/>
    <w:rsid w:val="007572CC"/>
    <w:rsid w:val="00760F63"/>
    <w:rsid w:val="00762138"/>
    <w:rsid w:val="007646D7"/>
    <w:rsid w:val="00767954"/>
    <w:rsid w:val="00767A53"/>
    <w:rsid w:val="00770C2E"/>
    <w:rsid w:val="00771AB5"/>
    <w:rsid w:val="00771D75"/>
    <w:rsid w:val="00775572"/>
    <w:rsid w:val="007763E7"/>
    <w:rsid w:val="00776BF0"/>
    <w:rsid w:val="00777472"/>
    <w:rsid w:val="00780A2C"/>
    <w:rsid w:val="007815A6"/>
    <w:rsid w:val="00784738"/>
    <w:rsid w:val="00785B61"/>
    <w:rsid w:val="007877E3"/>
    <w:rsid w:val="00787E16"/>
    <w:rsid w:val="00792EE6"/>
    <w:rsid w:val="00793775"/>
    <w:rsid w:val="0079444B"/>
    <w:rsid w:val="007A0335"/>
    <w:rsid w:val="007A62A2"/>
    <w:rsid w:val="007A7C26"/>
    <w:rsid w:val="007B21B2"/>
    <w:rsid w:val="007B2867"/>
    <w:rsid w:val="007B7CB3"/>
    <w:rsid w:val="007C0CCF"/>
    <w:rsid w:val="007C47FF"/>
    <w:rsid w:val="007C4815"/>
    <w:rsid w:val="007C73C6"/>
    <w:rsid w:val="007D29F5"/>
    <w:rsid w:val="007D2D31"/>
    <w:rsid w:val="007D2EDC"/>
    <w:rsid w:val="007D3348"/>
    <w:rsid w:val="007D430B"/>
    <w:rsid w:val="007D59BA"/>
    <w:rsid w:val="007D5D10"/>
    <w:rsid w:val="007E08D6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597F"/>
    <w:rsid w:val="008079C8"/>
    <w:rsid w:val="00807F68"/>
    <w:rsid w:val="008102DB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E8D"/>
    <w:rsid w:val="008454AD"/>
    <w:rsid w:val="00845544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0B1"/>
    <w:rsid w:val="00863213"/>
    <w:rsid w:val="00863D24"/>
    <w:rsid w:val="008674E4"/>
    <w:rsid w:val="00870445"/>
    <w:rsid w:val="00872C40"/>
    <w:rsid w:val="00872D84"/>
    <w:rsid w:val="0087454E"/>
    <w:rsid w:val="00876906"/>
    <w:rsid w:val="008875A2"/>
    <w:rsid w:val="00892186"/>
    <w:rsid w:val="00896895"/>
    <w:rsid w:val="00896C0F"/>
    <w:rsid w:val="008A024D"/>
    <w:rsid w:val="008A0763"/>
    <w:rsid w:val="008A10C0"/>
    <w:rsid w:val="008A1345"/>
    <w:rsid w:val="008A27B1"/>
    <w:rsid w:val="008A41DF"/>
    <w:rsid w:val="008B11F9"/>
    <w:rsid w:val="008B3B91"/>
    <w:rsid w:val="008B504A"/>
    <w:rsid w:val="008C5A0B"/>
    <w:rsid w:val="008C5EBB"/>
    <w:rsid w:val="008C6142"/>
    <w:rsid w:val="008C7216"/>
    <w:rsid w:val="008C7516"/>
    <w:rsid w:val="008D1ABD"/>
    <w:rsid w:val="008D38B4"/>
    <w:rsid w:val="008D5AC9"/>
    <w:rsid w:val="008D7041"/>
    <w:rsid w:val="008E5B27"/>
    <w:rsid w:val="008F0BFB"/>
    <w:rsid w:val="008F21F2"/>
    <w:rsid w:val="008F2E6F"/>
    <w:rsid w:val="008F65CC"/>
    <w:rsid w:val="009007BF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7F68"/>
    <w:rsid w:val="0092033A"/>
    <w:rsid w:val="0092052A"/>
    <w:rsid w:val="009207CE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C71"/>
    <w:rsid w:val="009427CB"/>
    <w:rsid w:val="009433BE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769D4"/>
    <w:rsid w:val="009829D9"/>
    <w:rsid w:val="00983235"/>
    <w:rsid w:val="00983423"/>
    <w:rsid w:val="009834CE"/>
    <w:rsid w:val="00983D87"/>
    <w:rsid w:val="0098603A"/>
    <w:rsid w:val="009860A0"/>
    <w:rsid w:val="009952C7"/>
    <w:rsid w:val="0099600D"/>
    <w:rsid w:val="009970AA"/>
    <w:rsid w:val="009A0530"/>
    <w:rsid w:val="009A32D4"/>
    <w:rsid w:val="009A410D"/>
    <w:rsid w:val="009A4C9A"/>
    <w:rsid w:val="009A5616"/>
    <w:rsid w:val="009A63E0"/>
    <w:rsid w:val="009B4E9E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0151"/>
    <w:rsid w:val="009E13F4"/>
    <w:rsid w:val="009E3072"/>
    <w:rsid w:val="009E3077"/>
    <w:rsid w:val="009E3C0C"/>
    <w:rsid w:val="009E6B1D"/>
    <w:rsid w:val="009F246A"/>
    <w:rsid w:val="009F3788"/>
    <w:rsid w:val="009F41F4"/>
    <w:rsid w:val="009F7330"/>
    <w:rsid w:val="00A01864"/>
    <w:rsid w:val="00A0223C"/>
    <w:rsid w:val="00A05061"/>
    <w:rsid w:val="00A05C0F"/>
    <w:rsid w:val="00A06B79"/>
    <w:rsid w:val="00A06C60"/>
    <w:rsid w:val="00A10FFA"/>
    <w:rsid w:val="00A1134B"/>
    <w:rsid w:val="00A1288A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268FD"/>
    <w:rsid w:val="00A30E35"/>
    <w:rsid w:val="00A3160B"/>
    <w:rsid w:val="00A330D6"/>
    <w:rsid w:val="00A3513D"/>
    <w:rsid w:val="00A36B36"/>
    <w:rsid w:val="00A3787E"/>
    <w:rsid w:val="00A4101C"/>
    <w:rsid w:val="00A431D6"/>
    <w:rsid w:val="00A45ED0"/>
    <w:rsid w:val="00A46A06"/>
    <w:rsid w:val="00A560DD"/>
    <w:rsid w:val="00A578F5"/>
    <w:rsid w:val="00A6013A"/>
    <w:rsid w:val="00A60544"/>
    <w:rsid w:val="00A62E79"/>
    <w:rsid w:val="00A71927"/>
    <w:rsid w:val="00A71CB4"/>
    <w:rsid w:val="00A748FF"/>
    <w:rsid w:val="00A74A76"/>
    <w:rsid w:val="00A74B97"/>
    <w:rsid w:val="00A7645F"/>
    <w:rsid w:val="00A76911"/>
    <w:rsid w:val="00A8102D"/>
    <w:rsid w:val="00A81BE2"/>
    <w:rsid w:val="00A85586"/>
    <w:rsid w:val="00A9175F"/>
    <w:rsid w:val="00A91DA3"/>
    <w:rsid w:val="00A91FE0"/>
    <w:rsid w:val="00A97F70"/>
    <w:rsid w:val="00AA4266"/>
    <w:rsid w:val="00AB2527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40A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119CC"/>
    <w:rsid w:val="00B11C33"/>
    <w:rsid w:val="00B130E8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40125"/>
    <w:rsid w:val="00B4095C"/>
    <w:rsid w:val="00B47146"/>
    <w:rsid w:val="00B52161"/>
    <w:rsid w:val="00B5465B"/>
    <w:rsid w:val="00B55B34"/>
    <w:rsid w:val="00B57C21"/>
    <w:rsid w:val="00B604FC"/>
    <w:rsid w:val="00B61394"/>
    <w:rsid w:val="00B6181B"/>
    <w:rsid w:val="00B64E61"/>
    <w:rsid w:val="00B659EA"/>
    <w:rsid w:val="00B66F2C"/>
    <w:rsid w:val="00B7099A"/>
    <w:rsid w:val="00B71B9B"/>
    <w:rsid w:val="00B72784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969EE"/>
    <w:rsid w:val="00B97F0F"/>
    <w:rsid w:val="00BA130E"/>
    <w:rsid w:val="00BA1A68"/>
    <w:rsid w:val="00BA1A8D"/>
    <w:rsid w:val="00BA2601"/>
    <w:rsid w:val="00BA3337"/>
    <w:rsid w:val="00BA4BBD"/>
    <w:rsid w:val="00BA5C7E"/>
    <w:rsid w:val="00BA7C69"/>
    <w:rsid w:val="00BB19B8"/>
    <w:rsid w:val="00BB6D55"/>
    <w:rsid w:val="00BB7015"/>
    <w:rsid w:val="00BC0322"/>
    <w:rsid w:val="00BC037F"/>
    <w:rsid w:val="00BC077D"/>
    <w:rsid w:val="00BC4A55"/>
    <w:rsid w:val="00BD1112"/>
    <w:rsid w:val="00BD2D8F"/>
    <w:rsid w:val="00BD58A4"/>
    <w:rsid w:val="00BD6239"/>
    <w:rsid w:val="00BD7949"/>
    <w:rsid w:val="00BD7E21"/>
    <w:rsid w:val="00BE087A"/>
    <w:rsid w:val="00BE0A7B"/>
    <w:rsid w:val="00BE28EE"/>
    <w:rsid w:val="00BE38A8"/>
    <w:rsid w:val="00BE7AE1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FE9"/>
    <w:rsid w:val="00C05CC4"/>
    <w:rsid w:val="00C0613F"/>
    <w:rsid w:val="00C10C91"/>
    <w:rsid w:val="00C12D87"/>
    <w:rsid w:val="00C14458"/>
    <w:rsid w:val="00C14580"/>
    <w:rsid w:val="00C153BB"/>
    <w:rsid w:val="00C15862"/>
    <w:rsid w:val="00C179E7"/>
    <w:rsid w:val="00C22F62"/>
    <w:rsid w:val="00C24130"/>
    <w:rsid w:val="00C244CC"/>
    <w:rsid w:val="00C244E8"/>
    <w:rsid w:val="00C24B37"/>
    <w:rsid w:val="00C25922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51BB"/>
    <w:rsid w:val="00C51F8C"/>
    <w:rsid w:val="00C5533B"/>
    <w:rsid w:val="00C57F0E"/>
    <w:rsid w:val="00C63010"/>
    <w:rsid w:val="00C6357F"/>
    <w:rsid w:val="00C64003"/>
    <w:rsid w:val="00C640EF"/>
    <w:rsid w:val="00C652B5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71A"/>
    <w:rsid w:val="00C810D6"/>
    <w:rsid w:val="00C82F0B"/>
    <w:rsid w:val="00C87777"/>
    <w:rsid w:val="00C9266C"/>
    <w:rsid w:val="00C97C1D"/>
    <w:rsid w:val="00CA152F"/>
    <w:rsid w:val="00CA23A0"/>
    <w:rsid w:val="00CA4619"/>
    <w:rsid w:val="00CB49E0"/>
    <w:rsid w:val="00CB6C60"/>
    <w:rsid w:val="00CC1E7F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014C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7768"/>
    <w:rsid w:val="00D04517"/>
    <w:rsid w:val="00D04D15"/>
    <w:rsid w:val="00D0511E"/>
    <w:rsid w:val="00D07EA0"/>
    <w:rsid w:val="00D1025F"/>
    <w:rsid w:val="00D12DCC"/>
    <w:rsid w:val="00D14073"/>
    <w:rsid w:val="00D1415B"/>
    <w:rsid w:val="00D14DCB"/>
    <w:rsid w:val="00D16E6D"/>
    <w:rsid w:val="00D16EB7"/>
    <w:rsid w:val="00D21929"/>
    <w:rsid w:val="00D22BE4"/>
    <w:rsid w:val="00D24228"/>
    <w:rsid w:val="00D25F02"/>
    <w:rsid w:val="00D26572"/>
    <w:rsid w:val="00D26C21"/>
    <w:rsid w:val="00D271C0"/>
    <w:rsid w:val="00D323C0"/>
    <w:rsid w:val="00D32776"/>
    <w:rsid w:val="00D32BB1"/>
    <w:rsid w:val="00D33464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1C8"/>
    <w:rsid w:val="00D84681"/>
    <w:rsid w:val="00D8552D"/>
    <w:rsid w:val="00D87117"/>
    <w:rsid w:val="00D871CB"/>
    <w:rsid w:val="00D8764F"/>
    <w:rsid w:val="00D91670"/>
    <w:rsid w:val="00D93276"/>
    <w:rsid w:val="00D93CF7"/>
    <w:rsid w:val="00D96540"/>
    <w:rsid w:val="00DA3046"/>
    <w:rsid w:val="00DA509A"/>
    <w:rsid w:val="00DA7DDD"/>
    <w:rsid w:val="00DB1405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0E2B"/>
    <w:rsid w:val="00DD2EAB"/>
    <w:rsid w:val="00DD3005"/>
    <w:rsid w:val="00DD3AAC"/>
    <w:rsid w:val="00DE0673"/>
    <w:rsid w:val="00DE5733"/>
    <w:rsid w:val="00DE67E4"/>
    <w:rsid w:val="00DE6A89"/>
    <w:rsid w:val="00DE75D3"/>
    <w:rsid w:val="00DE7EFD"/>
    <w:rsid w:val="00DF01CD"/>
    <w:rsid w:val="00DF1AE3"/>
    <w:rsid w:val="00DF2B18"/>
    <w:rsid w:val="00DF5D0D"/>
    <w:rsid w:val="00DF68C8"/>
    <w:rsid w:val="00DF733B"/>
    <w:rsid w:val="00E00090"/>
    <w:rsid w:val="00E01CAB"/>
    <w:rsid w:val="00E02062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4763"/>
    <w:rsid w:val="00E54FB9"/>
    <w:rsid w:val="00E55C88"/>
    <w:rsid w:val="00E5600C"/>
    <w:rsid w:val="00E6178E"/>
    <w:rsid w:val="00E61DB6"/>
    <w:rsid w:val="00E6447A"/>
    <w:rsid w:val="00E661AD"/>
    <w:rsid w:val="00E70BF5"/>
    <w:rsid w:val="00E73219"/>
    <w:rsid w:val="00E73A59"/>
    <w:rsid w:val="00E73DDD"/>
    <w:rsid w:val="00E74F5C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28B8"/>
    <w:rsid w:val="00E97562"/>
    <w:rsid w:val="00EA065A"/>
    <w:rsid w:val="00EA0715"/>
    <w:rsid w:val="00EA0AC9"/>
    <w:rsid w:val="00EA2330"/>
    <w:rsid w:val="00EA2BDF"/>
    <w:rsid w:val="00EA4C1A"/>
    <w:rsid w:val="00EA608B"/>
    <w:rsid w:val="00EB1584"/>
    <w:rsid w:val="00EB26BF"/>
    <w:rsid w:val="00EB5407"/>
    <w:rsid w:val="00EB567B"/>
    <w:rsid w:val="00EB5DC0"/>
    <w:rsid w:val="00EB6A66"/>
    <w:rsid w:val="00EB6F6F"/>
    <w:rsid w:val="00EC1621"/>
    <w:rsid w:val="00EC4352"/>
    <w:rsid w:val="00EC49D8"/>
    <w:rsid w:val="00EC538A"/>
    <w:rsid w:val="00EC665B"/>
    <w:rsid w:val="00ED4C88"/>
    <w:rsid w:val="00ED567F"/>
    <w:rsid w:val="00EE318B"/>
    <w:rsid w:val="00EE3C74"/>
    <w:rsid w:val="00EE7A93"/>
    <w:rsid w:val="00EF0428"/>
    <w:rsid w:val="00EF07DA"/>
    <w:rsid w:val="00EF07E9"/>
    <w:rsid w:val="00EF0C90"/>
    <w:rsid w:val="00EF1B4A"/>
    <w:rsid w:val="00EF2963"/>
    <w:rsid w:val="00EF39FF"/>
    <w:rsid w:val="00EF6A5E"/>
    <w:rsid w:val="00F0084C"/>
    <w:rsid w:val="00F042DF"/>
    <w:rsid w:val="00F05931"/>
    <w:rsid w:val="00F05BE3"/>
    <w:rsid w:val="00F05C67"/>
    <w:rsid w:val="00F10360"/>
    <w:rsid w:val="00F11020"/>
    <w:rsid w:val="00F1323B"/>
    <w:rsid w:val="00F13549"/>
    <w:rsid w:val="00F14DB7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37CE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566D"/>
    <w:rsid w:val="00F66BC0"/>
    <w:rsid w:val="00F713BE"/>
    <w:rsid w:val="00F722E1"/>
    <w:rsid w:val="00F72305"/>
    <w:rsid w:val="00F72671"/>
    <w:rsid w:val="00F728E0"/>
    <w:rsid w:val="00F73F20"/>
    <w:rsid w:val="00F75A5F"/>
    <w:rsid w:val="00F7713A"/>
    <w:rsid w:val="00F80B9A"/>
    <w:rsid w:val="00F81D19"/>
    <w:rsid w:val="00F84122"/>
    <w:rsid w:val="00F920EB"/>
    <w:rsid w:val="00F92B36"/>
    <w:rsid w:val="00F92BD6"/>
    <w:rsid w:val="00F93F5F"/>
    <w:rsid w:val="00FA12D9"/>
    <w:rsid w:val="00FA1C7E"/>
    <w:rsid w:val="00FA49A1"/>
    <w:rsid w:val="00FB1331"/>
    <w:rsid w:val="00FB2E1F"/>
    <w:rsid w:val="00FB75A2"/>
    <w:rsid w:val="00FC076E"/>
    <w:rsid w:val="00FC51CC"/>
    <w:rsid w:val="00FC6A5D"/>
    <w:rsid w:val="00FD0F46"/>
    <w:rsid w:val="00FD24DC"/>
    <w:rsid w:val="00FD2552"/>
    <w:rsid w:val="00FD27EC"/>
    <w:rsid w:val="00FD5CB9"/>
    <w:rsid w:val="00FD77B3"/>
    <w:rsid w:val="00FE39AD"/>
    <w:rsid w:val="00FE3D47"/>
    <w:rsid w:val="00FE4CFE"/>
    <w:rsid w:val="00FF1B19"/>
    <w:rsid w:val="00FF27A4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D585C"/>
  <w15:chartTrackingRefBased/>
  <w15:docId w15:val="{0B558862-5907-464E-B0B4-FE92EE98A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1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E4495E-B77B-447E-816E-43D17300D014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AFD043FE-0192-4173-9AAB-FD1E7A86A1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98D391-1D19-4145-8A36-02F96375D5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77D54E-108B-44E6-B17F-1EA1DB636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97</Words>
  <Characters>810</Characters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2020-12-21T07:11:00Z</cp:lastPrinted>
  <dcterms:created xsi:type="dcterms:W3CDTF">2020-12-21T07:11:00Z</dcterms:created>
  <dcterms:modified xsi:type="dcterms:W3CDTF">2026-03-04T14:02:00Z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