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36C6944E" w:rsidR="00DA509A" w:rsidRPr="0080448E" w:rsidRDefault="000B4C54" w:rsidP="00CB6878">
      <w:pPr>
        <w:pageBreakBefore/>
        <w:tabs>
          <w:tab w:val="right" w:pos="9070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DA509A" w:rsidRPr="0080448E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D627DB" w:rsidRPr="0080448E">
        <w:rPr>
          <w:rFonts w:asciiTheme="minorHAnsi" w:hAnsiTheme="minorHAnsi" w:cstheme="minorHAnsi"/>
          <w:sz w:val="20"/>
          <w:szCs w:val="20"/>
        </w:rPr>
        <w:t>9</w:t>
      </w:r>
      <w:r w:rsidR="0029492E" w:rsidRPr="0080448E">
        <w:rPr>
          <w:rFonts w:asciiTheme="minorHAnsi" w:hAnsiTheme="minorHAnsi" w:cstheme="minorHAnsi"/>
          <w:sz w:val="20"/>
          <w:szCs w:val="20"/>
        </w:rPr>
        <w:t xml:space="preserve"> do SWZ</w:t>
      </w:r>
      <w:r w:rsidR="00DA509A" w:rsidRPr="0080448E">
        <w:rPr>
          <w:rFonts w:asciiTheme="minorHAnsi" w:hAnsiTheme="minorHAnsi" w:cstheme="minorHAnsi"/>
          <w:sz w:val="20"/>
          <w:szCs w:val="20"/>
        </w:rPr>
        <w:t xml:space="preserve"> </w:t>
      </w:r>
      <w:r w:rsidR="0000234F" w:rsidRPr="008044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A94264" w14:textId="77777777" w:rsidR="00DA509A" w:rsidRPr="0080448E" w:rsidRDefault="00DA509A" w:rsidP="00DA509A">
      <w:pPr>
        <w:tabs>
          <w:tab w:val="left" w:pos="1140"/>
        </w:tabs>
        <w:rPr>
          <w:rFonts w:asciiTheme="minorHAnsi" w:hAnsiTheme="minorHAnsi" w:cstheme="minorHAnsi"/>
          <w:b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ab/>
      </w:r>
    </w:p>
    <w:p w14:paraId="4A64EFDD" w14:textId="2D4D1935" w:rsidR="009E1C8A" w:rsidRPr="0080448E" w:rsidRDefault="009E1C8A" w:rsidP="009E1C8A">
      <w:pPr>
        <w:spacing w:before="120"/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</w:t>
      </w:r>
      <w:r w:rsidRPr="0080448E">
        <w:rPr>
          <w:rFonts w:asciiTheme="minorHAnsi" w:hAnsiTheme="minorHAnsi" w:cstheme="minorHAnsi"/>
          <w:sz w:val="20"/>
          <w:szCs w:val="20"/>
        </w:rPr>
        <w:tab/>
        <w:t xml:space="preserve">      </w:t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EC6B7B" w:rsidRPr="0080448E">
        <w:rPr>
          <w:rFonts w:asciiTheme="minorHAnsi" w:hAnsiTheme="minorHAnsi" w:cstheme="minorHAnsi"/>
          <w:sz w:val="20"/>
          <w:szCs w:val="20"/>
        </w:rPr>
        <w:tab/>
      </w:r>
      <w:r w:rsidR="008E4166" w:rsidRPr="0080448E">
        <w:rPr>
          <w:rFonts w:asciiTheme="minorHAnsi" w:hAnsiTheme="minorHAnsi" w:cstheme="minorHAnsi"/>
          <w:sz w:val="20"/>
          <w:szCs w:val="20"/>
        </w:rPr>
        <w:t xml:space="preserve">                                     </w:t>
      </w:r>
      <w:r w:rsidR="00CB6878" w:rsidRPr="0080448E">
        <w:rPr>
          <w:rFonts w:asciiTheme="minorHAnsi" w:hAnsiTheme="minorHAnsi" w:cstheme="minorHAnsi"/>
          <w:sz w:val="20"/>
          <w:szCs w:val="20"/>
        </w:rPr>
        <w:t xml:space="preserve">         </w:t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D07146" w:rsidRPr="0080448E">
        <w:rPr>
          <w:rFonts w:asciiTheme="minorHAnsi" w:hAnsiTheme="minorHAnsi" w:cstheme="minorHAnsi"/>
          <w:sz w:val="20"/>
          <w:szCs w:val="20"/>
        </w:rPr>
        <w:tab/>
      </w:r>
      <w:r w:rsidR="008E4166" w:rsidRPr="0080448E">
        <w:rPr>
          <w:rFonts w:asciiTheme="minorHAnsi" w:hAnsiTheme="minorHAnsi" w:cstheme="minorHAnsi"/>
          <w:sz w:val="20"/>
          <w:szCs w:val="20"/>
        </w:rPr>
        <w:t xml:space="preserve"> </w:t>
      </w:r>
      <w:r w:rsidRPr="0080448E">
        <w:rPr>
          <w:rFonts w:asciiTheme="minorHAnsi" w:hAnsiTheme="minorHAnsi" w:cstheme="minorHAnsi"/>
          <w:sz w:val="20"/>
          <w:szCs w:val="20"/>
        </w:rPr>
        <w:t>..................................., d</w:t>
      </w:r>
      <w:r w:rsidR="000C6D2A" w:rsidRPr="0080448E">
        <w:rPr>
          <w:rFonts w:asciiTheme="minorHAnsi" w:hAnsiTheme="minorHAnsi" w:cstheme="minorHAnsi"/>
          <w:sz w:val="20"/>
          <w:szCs w:val="20"/>
        </w:rPr>
        <w:t>nia ....................</w:t>
      </w:r>
      <w:r w:rsidR="00897D37" w:rsidRPr="0080448E">
        <w:rPr>
          <w:rFonts w:asciiTheme="minorHAnsi" w:hAnsiTheme="minorHAnsi" w:cstheme="minorHAnsi"/>
          <w:sz w:val="20"/>
          <w:szCs w:val="20"/>
        </w:rPr>
        <w:t>... 20</w:t>
      </w:r>
      <w:r w:rsidR="004E2748" w:rsidRPr="0080448E">
        <w:rPr>
          <w:rFonts w:asciiTheme="minorHAnsi" w:hAnsiTheme="minorHAnsi" w:cstheme="minorHAnsi"/>
          <w:sz w:val="20"/>
          <w:szCs w:val="20"/>
        </w:rPr>
        <w:t>2</w:t>
      </w:r>
      <w:r w:rsidR="00BE25E0">
        <w:rPr>
          <w:rFonts w:asciiTheme="minorHAnsi" w:hAnsiTheme="minorHAnsi" w:cstheme="minorHAnsi"/>
          <w:sz w:val="20"/>
          <w:szCs w:val="20"/>
        </w:rPr>
        <w:t>6</w:t>
      </w:r>
      <w:r w:rsidRPr="0080448E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D52BCBE" w14:textId="77777777" w:rsidR="009E1C8A" w:rsidRPr="0080448E" w:rsidRDefault="00CB6878" w:rsidP="009E1C8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80448E">
        <w:rPr>
          <w:rFonts w:asciiTheme="minorHAnsi" w:eastAsia="Batang" w:hAnsiTheme="minorHAnsi" w:cstheme="minorHAnsi"/>
          <w:i/>
          <w:sz w:val="20"/>
          <w:szCs w:val="20"/>
        </w:rPr>
        <w:t xml:space="preserve">            </w:t>
      </w:r>
      <w:r w:rsidR="009E1C8A" w:rsidRPr="0080448E">
        <w:rPr>
          <w:rFonts w:asciiTheme="minorHAnsi" w:eastAsia="Batang" w:hAnsiTheme="minorHAnsi" w:cstheme="minorHAnsi"/>
          <w:i/>
          <w:sz w:val="20"/>
          <w:szCs w:val="20"/>
        </w:rPr>
        <w:t xml:space="preserve">  (Nazwa i adres Wykonawcy)</w:t>
      </w:r>
    </w:p>
    <w:p w14:paraId="0A1F7522" w14:textId="77777777" w:rsidR="00DA509A" w:rsidRPr="0080448E" w:rsidRDefault="00DA509A" w:rsidP="00DA509A">
      <w:pPr>
        <w:rPr>
          <w:rFonts w:asciiTheme="minorHAnsi" w:hAnsiTheme="minorHAnsi" w:cstheme="minorHAnsi"/>
          <w:sz w:val="20"/>
          <w:szCs w:val="20"/>
        </w:rPr>
      </w:pPr>
    </w:p>
    <w:p w14:paraId="73DD3DFD" w14:textId="7AB1D4EE" w:rsidR="00EC6B7B" w:rsidRPr="0080448E" w:rsidRDefault="00EC6B7B" w:rsidP="00EC6B7B">
      <w:pPr>
        <w:spacing w:line="276" w:lineRule="auto"/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 xml:space="preserve">WYKAZ </w:t>
      </w:r>
      <w:r w:rsidR="00E1795F" w:rsidRPr="0080448E">
        <w:rPr>
          <w:rFonts w:asciiTheme="minorHAnsi" w:hAnsiTheme="minorHAnsi" w:cstheme="minorHAnsi"/>
          <w:b/>
          <w:sz w:val="20"/>
          <w:szCs w:val="20"/>
        </w:rPr>
        <w:t>WYKONANYCH ROBÓT</w:t>
      </w:r>
      <w:r w:rsidRPr="0080448E">
        <w:rPr>
          <w:rFonts w:asciiTheme="minorHAnsi" w:hAnsiTheme="minorHAnsi" w:cstheme="minorHAnsi"/>
          <w:b/>
          <w:sz w:val="20"/>
          <w:szCs w:val="20"/>
        </w:rPr>
        <w:t xml:space="preserve"> BUDOWLANYCH W CIĄGU OSTATNICH 5 LAT, A JEŻELI OKRES PROWADZENIA DZIAŁALNOŚCI JEST KRÓTSZY – W TYM OKRESIE</w:t>
      </w:r>
    </w:p>
    <w:p w14:paraId="09A00C4C" w14:textId="77777777" w:rsidR="00CB6878" w:rsidRPr="0080448E" w:rsidRDefault="00EC6B7B" w:rsidP="00EC6B7B">
      <w:pPr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Składany do zadania </w:t>
      </w:r>
    </w:p>
    <w:p w14:paraId="5C047CF9" w14:textId="77777777" w:rsidR="0026141D" w:rsidRPr="0080448E" w:rsidRDefault="0026141D" w:rsidP="0073005E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iCs/>
          <w:sz w:val="16"/>
          <w:szCs w:val="16"/>
        </w:rPr>
      </w:pPr>
    </w:p>
    <w:p w14:paraId="0518492A" w14:textId="77777777" w:rsidR="00CE235F" w:rsidRPr="00CE235F" w:rsidRDefault="00CE235F" w:rsidP="00CE235F">
      <w:pPr>
        <w:shd w:val="clear" w:color="auto" w:fill="D9E2F3" w:themeFill="accent1" w:themeFillTint="33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E235F">
        <w:rPr>
          <w:rFonts w:asciiTheme="minorHAnsi" w:hAnsiTheme="minorHAnsi" w:cstheme="minorHAnsi"/>
          <w:b/>
          <w:bCs/>
          <w:sz w:val="20"/>
          <w:szCs w:val="20"/>
        </w:rPr>
        <w:t>Kompleksowa modernizacja energetyczna budynków użyteczności publicznej w Gminie Łopuszno:</w:t>
      </w:r>
    </w:p>
    <w:p w14:paraId="0FBB79D9" w14:textId="29878BF0" w:rsidR="00CE235F" w:rsidRPr="00CE235F" w:rsidRDefault="006C1000" w:rsidP="006C1000">
      <w:pPr>
        <w:shd w:val="clear" w:color="auto" w:fill="D9E2F3" w:themeFill="accent1" w:themeFillTint="33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Część 1 - </w:t>
      </w:r>
      <w:r w:rsidR="00CE235F" w:rsidRPr="00CE235F">
        <w:rPr>
          <w:rFonts w:asciiTheme="minorHAnsi" w:hAnsiTheme="minorHAnsi" w:cstheme="minorHAnsi"/>
          <w:b/>
          <w:bCs/>
          <w:sz w:val="20"/>
          <w:szCs w:val="20"/>
        </w:rPr>
        <w:t>Modernizacja energetyczna budynku Szkoły Podstawowej w Łopusznie.</w:t>
      </w:r>
    </w:p>
    <w:p w14:paraId="263E260B" w14:textId="0AD00119" w:rsidR="00CE235F" w:rsidRPr="00CE235F" w:rsidRDefault="006C1000" w:rsidP="006C1000">
      <w:pPr>
        <w:shd w:val="clear" w:color="auto" w:fill="D9E2F3" w:themeFill="accent1" w:themeFillTint="33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Część 2 - </w:t>
      </w:r>
      <w:r w:rsidR="00CE235F" w:rsidRPr="00CE235F">
        <w:rPr>
          <w:rFonts w:asciiTheme="minorHAnsi" w:hAnsiTheme="minorHAnsi" w:cstheme="minorHAnsi"/>
          <w:b/>
          <w:bCs/>
          <w:sz w:val="20"/>
          <w:szCs w:val="20"/>
        </w:rPr>
        <w:t>Modernizacja energetyczna budynku Miejsko – Gminnego Ośrodka Sportu i Rekreacji w Łopusznie.</w:t>
      </w:r>
    </w:p>
    <w:p w14:paraId="0602C0B8" w14:textId="77777777" w:rsidR="00F047F5" w:rsidRPr="00CE235F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2A805CC" w14:textId="77777777" w:rsidR="00CB6878" w:rsidRPr="0080448E" w:rsidRDefault="00CB6878" w:rsidP="00EC6B7B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</w:p>
    <w:p w14:paraId="72F32A5D" w14:textId="77777777" w:rsidR="00DA509A" w:rsidRPr="0080448E" w:rsidRDefault="00DA509A" w:rsidP="00EC6B7B">
      <w:pPr>
        <w:jc w:val="center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b/>
          <w:sz w:val="20"/>
          <w:szCs w:val="20"/>
        </w:rPr>
        <w:t>OŚWIADCZAM(Y), ŻE</w:t>
      </w:r>
    </w:p>
    <w:p w14:paraId="75AD2805" w14:textId="77777777" w:rsidR="00DA509A" w:rsidRPr="0080448E" w:rsidRDefault="00DA509A" w:rsidP="00DA509A">
      <w:pPr>
        <w:jc w:val="both"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wykonałem(wykonaliśmy) następujące </w:t>
      </w:r>
      <w:r w:rsidR="00623033" w:rsidRPr="0080448E">
        <w:rPr>
          <w:rFonts w:asciiTheme="minorHAnsi" w:hAnsiTheme="minorHAnsi" w:cstheme="minorHAnsi"/>
          <w:sz w:val="20"/>
          <w:szCs w:val="20"/>
        </w:rPr>
        <w:t>ROBOTY BUDOWLANE</w:t>
      </w:r>
      <w:r w:rsidRPr="0080448E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143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446"/>
        <w:gridCol w:w="1984"/>
        <w:gridCol w:w="1418"/>
        <w:gridCol w:w="2126"/>
        <w:gridCol w:w="1855"/>
      </w:tblGrid>
      <w:tr w:rsidR="00EC6B7B" w:rsidRPr="0080448E" w14:paraId="12BF338A" w14:textId="77777777" w:rsidTr="00C44AAC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80448E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ECBA265" w:rsidR="00EC6B7B" w:rsidRPr="0080448E" w:rsidRDefault="00EC6B7B" w:rsidP="00792C0A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Całkowita wartość robót całej </w:t>
            </w:r>
            <w:r w:rsidR="009813BC"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inwestycji (</w:t>
            </w: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zł)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80448E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77D4EFB4" w:rsidR="00EC6B7B" w:rsidRPr="0080448E" w:rsidRDefault="00EC6B7B" w:rsidP="00FD638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3673CD" w:rsidRPr="0080448E" w14:paraId="4A082417" w14:textId="77777777" w:rsidTr="00C44AAC">
        <w:trPr>
          <w:cantSplit/>
          <w:trHeight w:hRule="exact" w:val="2028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76D177" w14:textId="2CC4F096" w:rsidR="003673CD" w:rsidRPr="0080448E" w:rsidRDefault="003673CD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4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8BC7C8" w14:textId="77777777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  <w:p w14:paraId="36488B66" w14:textId="1B99FD01" w:rsidR="003673CD" w:rsidRPr="0080448E" w:rsidRDefault="00E21E97" w:rsidP="00DE1770">
            <w:pPr>
              <w:snapToGrid w:val="0"/>
              <w:spacing w:line="276" w:lineRule="auto"/>
              <w:ind w:left="52"/>
              <w:contextualSpacing/>
              <w:jc w:val="both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………………………………………………………</w:t>
            </w:r>
          </w:p>
          <w:p w14:paraId="2D2C1788" w14:textId="300B1269" w:rsidR="00655487" w:rsidRPr="0080448E" w:rsidRDefault="00E21E97" w:rsidP="00DE1770">
            <w:pPr>
              <w:snapToGrid w:val="0"/>
              <w:spacing w:line="276" w:lineRule="auto"/>
              <w:ind w:left="52" w:right="170"/>
              <w:contextualSpacing/>
              <w:jc w:val="both"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W ramach wskazanej </w:t>
            </w:r>
            <w:r w:rsidR="00C57165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inwestycji</w:t>
            </w: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wykonano 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roboty budowalne</w:t>
            </w:r>
            <w:r w:rsidR="00C57165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polegające na budowie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</w:t>
            </w:r>
            <w:r w:rsidR="0080448E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lub przebudowie lub rozbudowie lub modernizacji lub termomodernizacji budynku/budynków</w:t>
            </w:r>
            <w:r w:rsidR="00831B1C"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 xml:space="preserve"> o wartości </w:t>
            </w:r>
          </w:p>
          <w:p w14:paraId="7EAD4772" w14:textId="42C57BD3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  <w:t>………………………………………… zł brutto</w:t>
            </w:r>
          </w:p>
          <w:p w14:paraId="49265974" w14:textId="77777777" w:rsidR="00831B1C" w:rsidRPr="0080448E" w:rsidRDefault="00831B1C" w:rsidP="00DE1770">
            <w:pPr>
              <w:snapToGrid w:val="0"/>
              <w:spacing w:line="276" w:lineRule="auto"/>
              <w:ind w:left="52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</w:p>
          <w:p w14:paraId="334E9554" w14:textId="76411C28" w:rsidR="00831B1C" w:rsidRPr="0080448E" w:rsidRDefault="00831B1C" w:rsidP="00E21E97">
            <w:pPr>
              <w:snapToGrid w:val="0"/>
              <w:spacing w:line="276" w:lineRule="auto"/>
              <w:contextualSpacing/>
              <w:rPr>
                <w:rFonts w:asciiTheme="minorHAnsi" w:hAnsiTheme="minorHAnsi" w:cstheme="minorHAnsi"/>
                <w:bCs/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C37BD9" w14:textId="77777777" w:rsidR="003673CD" w:rsidRPr="0080448E" w:rsidRDefault="003673CD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7326D9" w14:textId="77777777" w:rsidR="003673CD" w:rsidRPr="0080448E" w:rsidRDefault="003673CD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625B5" w14:textId="77777777" w:rsidR="003673CD" w:rsidRPr="0080448E" w:rsidRDefault="003673CD" w:rsidP="006A38F2">
            <w:pPr>
              <w:snapToGri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014030" w14:textId="21995531" w:rsidR="003673CD" w:rsidRPr="0080448E" w:rsidRDefault="003673CD" w:rsidP="00844F25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448E">
              <w:rPr>
                <w:rFonts w:asciiTheme="minorHAnsi" w:hAnsiTheme="minorHAnsi" w:cstheme="minorHAnsi"/>
                <w:sz w:val="20"/>
                <w:szCs w:val="20"/>
              </w:rPr>
              <w:t xml:space="preserve">Własne/ </w:t>
            </w:r>
            <w:r w:rsidRPr="0080448E">
              <w:rPr>
                <w:rFonts w:asciiTheme="minorHAnsi" w:hAnsiTheme="minorHAnsi" w:cstheme="minorHAnsi"/>
                <w:sz w:val="20"/>
                <w:szCs w:val="20"/>
              </w:rPr>
              <w:br/>
              <w:t>oddane do dyspozycji*</w:t>
            </w:r>
          </w:p>
        </w:tc>
      </w:tr>
    </w:tbl>
    <w:p w14:paraId="6962DE05" w14:textId="77777777" w:rsidR="00A34E3E" w:rsidRPr="0080448E" w:rsidRDefault="00A34E3E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</w:p>
    <w:p w14:paraId="2BA57B5D" w14:textId="11B5ED1B" w:rsidR="00A34E3E" w:rsidRDefault="00EC6B7B" w:rsidP="00792C0A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0"/>
          <w:szCs w:val="20"/>
        </w:rPr>
      </w:pPr>
      <w:r w:rsidRPr="0080448E">
        <w:rPr>
          <w:rFonts w:asciiTheme="minorHAnsi" w:hAnsiTheme="minorHAnsi" w:cstheme="minorHAnsi"/>
          <w:sz w:val="20"/>
          <w:szCs w:val="20"/>
        </w:rPr>
        <w:t xml:space="preserve">*  niepotrzebne skreślić </w:t>
      </w:r>
      <w:r w:rsidR="00DB210B" w:rsidRPr="0080448E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  <w:r w:rsidR="00DB210B" w:rsidRPr="0080448E">
        <w:rPr>
          <w:rFonts w:asciiTheme="minorHAnsi" w:hAnsiTheme="minorHAnsi" w:cstheme="minorHAnsi"/>
          <w:sz w:val="20"/>
          <w:szCs w:val="20"/>
        </w:rPr>
        <w:tab/>
      </w:r>
    </w:p>
    <w:p w14:paraId="6E8DF140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33E5AA45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07BB9E04" w14:textId="77777777" w:rsidR="00DE1770" w:rsidRPr="00DE1770" w:rsidRDefault="00DE1770" w:rsidP="00DE1770">
      <w:pPr>
        <w:rPr>
          <w:rFonts w:asciiTheme="minorHAnsi" w:hAnsiTheme="minorHAnsi" w:cstheme="minorHAnsi"/>
          <w:sz w:val="20"/>
          <w:szCs w:val="20"/>
        </w:rPr>
      </w:pPr>
    </w:p>
    <w:p w14:paraId="41B9D449" w14:textId="02B82219" w:rsidR="00DE1770" w:rsidRPr="00DE1770" w:rsidRDefault="00DE1770" w:rsidP="00DE1770">
      <w:pPr>
        <w:tabs>
          <w:tab w:val="left" w:pos="6267"/>
        </w:tabs>
        <w:rPr>
          <w:rFonts w:asciiTheme="minorHAnsi" w:hAnsiTheme="minorHAnsi" w:cstheme="minorHAnsi"/>
          <w:sz w:val="20"/>
          <w:szCs w:val="20"/>
        </w:rPr>
      </w:pPr>
    </w:p>
    <w:sectPr w:rsidR="00DE1770" w:rsidRPr="00DE1770" w:rsidSect="00177DD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1228" w14:textId="77777777" w:rsidR="0012226B" w:rsidRDefault="0012226B">
      <w:r>
        <w:separator/>
      </w:r>
    </w:p>
  </w:endnote>
  <w:endnote w:type="continuationSeparator" w:id="0">
    <w:p w14:paraId="1D133A68" w14:textId="77777777" w:rsidR="0012226B" w:rsidRDefault="0012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67C0DED0" w14:textId="77777777" w:rsidR="004F3CEF" w:rsidRDefault="004F3CEF" w:rsidP="004F3CE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DEE8" w14:textId="77777777" w:rsidR="0012226B" w:rsidRDefault="0012226B">
      <w:bookmarkStart w:id="0" w:name="_Hlk205900303"/>
      <w:bookmarkEnd w:id="0"/>
      <w:r>
        <w:separator/>
      </w:r>
    </w:p>
  </w:footnote>
  <w:footnote w:type="continuationSeparator" w:id="0">
    <w:p w14:paraId="2F0EA31E" w14:textId="77777777" w:rsidR="0012226B" w:rsidRDefault="0012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C5AAE" w14:textId="72EAAF6F" w:rsidR="00177DD2" w:rsidRDefault="00177DD2" w:rsidP="00177DD2">
    <w:pPr>
      <w:pStyle w:val="Nagwek"/>
      <w:jc w:val="center"/>
      <w:rPr>
        <w:rFonts w:ascii="Calibri" w:hAnsi="Calibri" w:cs="Calibri"/>
        <w:sz w:val="20"/>
        <w:szCs w:val="20"/>
      </w:rPr>
    </w:pPr>
  </w:p>
  <w:p w14:paraId="3A78B752" w14:textId="68C6B2B4" w:rsidR="00BE25E0" w:rsidRDefault="00BE25E0" w:rsidP="00BE25E0">
    <w:pPr>
      <w:jc w:val="center"/>
    </w:pPr>
    <w:r w:rsidRPr="005F138C">
      <w:rPr>
        <w:noProof/>
      </w:rPr>
      <w:drawing>
        <wp:inline distT="0" distB="0" distL="0" distR="0" wp14:anchorId="50F3F7DD" wp14:editId="681AD769">
          <wp:extent cx="5762625" cy="447675"/>
          <wp:effectExtent l="0" t="0" r="9525" b="9525"/>
          <wp:docPr id="1537027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1D9D0E" w14:textId="77777777" w:rsidR="00BE25E0" w:rsidRDefault="00BE25E0" w:rsidP="00BE25E0">
    <w:pPr>
      <w:pStyle w:val="Nagwek"/>
      <w:rPr>
        <w:rFonts w:cs="Calibri"/>
        <w:sz w:val="20"/>
        <w:szCs w:val="20"/>
      </w:rPr>
    </w:pPr>
  </w:p>
  <w:p w14:paraId="6D67538D" w14:textId="551821D4" w:rsidR="000C6D2A" w:rsidRPr="00BE25E0" w:rsidRDefault="00BE25E0" w:rsidP="00DE1770">
    <w:pPr>
      <w:pStyle w:val="Nagwek"/>
      <w:rPr>
        <w:rFonts w:asciiTheme="minorHAnsi" w:hAnsiTheme="minorHAnsi" w:cstheme="minorHAnsi"/>
        <w:sz w:val="32"/>
        <w:szCs w:val="32"/>
      </w:rPr>
    </w:pPr>
    <w:r w:rsidRPr="00BE25E0">
      <w:rPr>
        <w:rFonts w:asciiTheme="minorHAnsi" w:hAnsiTheme="minorHAnsi" w:cstheme="minorHAnsi"/>
        <w:sz w:val="20"/>
        <w:szCs w:val="20"/>
      </w:rPr>
      <w:t>Nr referencyjny:</w:t>
    </w:r>
    <w:r w:rsidR="00AD0C09">
      <w:rPr>
        <w:rFonts w:asciiTheme="minorHAnsi" w:hAnsiTheme="minorHAnsi" w:cstheme="minorHAnsi"/>
        <w:sz w:val="20"/>
        <w:szCs w:val="20"/>
      </w:rPr>
      <w:t xml:space="preserve"> </w:t>
    </w:r>
    <w:r w:rsidRPr="00BE25E0">
      <w:rPr>
        <w:rFonts w:asciiTheme="minorHAnsi" w:hAnsiTheme="minorHAnsi" w:cstheme="minorHAnsi"/>
        <w:sz w:val="20"/>
        <w:szCs w:val="20"/>
      </w:rPr>
      <w:t xml:space="preserve"> </w:t>
    </w:r>
    <w:r w:rsidR="006C1000">
      <w:rPr>
        <w:rFonts w:asciiTheme="minorHAnsi" w:hAnsiTheme="minorHAnsi" w:cstheme="minorHAnsi"/>
        <w:sz w:val="20"/>
        <w:szCs w:val="20"/>
      </w:rPr>
      <w:t>IROŚ.271.01.2026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01C9" w14:textId="77777777" w:rsidR="002F7662" w:rsidRDefault="002F7662" w:rsidP="002F7662">
    <w:pPr>
      <w:pStyle w:val="Nagwek"/>
      <w:jc w:val="center"/>
      <w:rPr>
        <w:rFonts w:ascii="Calibri" w:hAnsi="Calibri" w:cs="Calibri"/>
        <w:sz w:val="20"/>
        <w:szCs w:val="20"/>
      </w:rPr>
    </w:pPr>
    <w:r w:rsidRPr="002F7662">
      <w:rPr>
        <w:noProof/>
      </w:rPr>
      <w:drawing>
        <wp:inline distT="0" distB="0" distL="0" distR="0" wp14:anchorId="38443BFA" wp14:editId="3E7CBAE5">
          <wp:extent cx="5984875" cy="768134"/>
          <wp:effectExtent l="0" t="0" r="0" b="0"/>
          <wp:docPr id="1621600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3879" cy="774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4C10D" w14:textId="1031CE22" w:rsidR="00DE1770" w:rsidRPr="00FA2B9A" w:rsidRDefault="00DE1770" w:rsidP="002F7662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1F7826" w:rsidRPr="001F7826">
      <w:rPr>
        <w:rFonts w:ascii="Calibri" w:hAnsi="Calibri" w:cs="Calibri"/>
        <w:sz w:val="20"/>
        <w:szCs w:val="20"/>
      </w:rPr>
      <w:t>ECZ.272.15.2025</w:t>
    </w:r>
  </w:p>
  <w:p w14:paraId="63AE5AEA" w14:textId="73AB2F50" w:rsidR="00C02626" w:rsidRPr="00DE1770" w:rsidRDefault="00C02626" w:rsidP="00DE17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90590709">
    <w:abstractNumId w:val="34"/>
  </w:num>
  <w:num w:numId="2" w16cid:durableId="2057386607">
    <w:abstractNumId w:val="39"/>
  </w:num>
  <w:num w:numId="3" w16cid:durableId="1603879797">
    <w:abstractNumId w:val="28"/>
  </w:num>
  <w:num w:numId="4" w16cid:durableId="1597059352">
    <w:abstractNumId w:val="24"/>
  </w:num>
  <w:num w:numId="5" w16cid:durableId="915552879">
    <w:abstractNumId w:val="18"/>
  </w:num>
  <w:num w:numId="6" w16cid:durableId="242492339">
    <w:abstractNumId w:val="31"/>
  </w:num>
  <w:num w:numId="7" w16cid:durableId="659384728">
    <w:abstractNumId w:val="35"/>
  </w:num>
  <w:num w:numId="8" w16cid:durableId="1595943364">
    <w:abstractNumId w:val="22"/>
  </w:num>
  <w:num w:numId="9" w16cid:durableId="704138619">
    <w:abstractNumId w:val="46"/>
  </w:num>
  <w:num w:numId="10" w16cid:durableId="843861600">
    <w:abstractNumId w:val="51"/>
  </w:num>
  <w:num w:numId="11" w16cid:durableId="1813793130">
    <w:abstractNumId w:val="19"/>
  </w:num>
  <w:num w:numId="12" w16cid:durableId="1221789570">
    <w:abstractNumId w:val="49"/>
  </w:num>
  <w:num w:numId="13" w16cid:durableId="1682273405">
    <w:abstractNumId w:val="50"/>
  </w:num>
  <w:num w:numId="14" w16cid:durableId="1171680326">
    <w:abstractNumId w:val="12"/>
  </w:num>
  <w:num w:numId="15" w16cid:durableId="1121463538">
    <w:abstractNumId w:val="25"/>
  </w:num>
  <w:num w:numId="16" w16cid:durableId="457378702">
    <w:abstractNumId w:val="30"/>
  </w:num>
  <w:num w:numId="17" w16cid:durableId="1234044759">
    <w:abstractNumId w:val="45"/>
  </w:num>
  <w:num w:numId="18" w16cid:durableId="1105539271">
    <w:abstractNumId w:val="21"/>
  </w:num>
  <w:num w:numId="19" w16cid:durableId="1779643402">
    <w:abstractNumId w:val="13"/>
  </w:num>
  <w:num w:numId="20" w16cid:durableId="1976568590">
    <w:abstractNumId w:val="16"/>
  </w:num>
  <w:num w:numId="21" w16cid:durableId="399208122">
    <w:abstractNumId w:val="40"/>
  </w:num>
  <w:num w:numId="22" w16cid:durableId="7106533">
    <w:abstractNumId w:val="17"/>
  </w:num>
  <w:num w:numId="23" w16cid:durableId="1991059411">
    <w:abstractNumId w:val="44"/>
  </w:num>
  <w:num w:numId="24" w16cid:durableId="471144477">
    <w:abstractNumId w:val="42"/>
  </w:num>
  <w:num w:numId="25" w16cid:durableId="1502312133">
    <w:abstractNumId w:val="20"/>
  </w:num>
  <w:num w:numId="26" w16cid:durableId="119866621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0639112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07284697">
    <w:abstractNumId w:val="3"/>
  </w:num>
  <w:num w:numId="29" w16cid:durableId="822552719">
    <w:abstractNumId w:val="8"/>
  </w:num>
  <w:num w:numId="30" w16cid:durableId="1788574353">
    <w:abstractNumId w:val="2"/>
  </w:num>
  <w:num w:numId="31" w16cid:durableId="232199749">
    <w:abstractNumId w:val="38"/>
  </w:num>
  <w:num w:numId="32" w16cid:durableId="156310617">
    <w:abstractNumId w:val="11"/>
  </w:num>
  <w:num w:numId="33" w16cid:durableId="1773478262">
    <w:abstractNumId w:val="26"/>
  </w:num>
  <w:num w:numId="34" w16cid:durableId="1109080698">
    <w:abstractNumId w:val="41"/>
  </w:num>
  <w:num w:numId="35" w16cid:durableId="925724894">
    <w:abstractNumId w:val="15"/>
  </w:num>
  <w:num w:numId="36" w16cid:durableId="399015698">
    <w:abstractNumId w:val="48"/>
  </w:num>
  <w:num w:numId="37" w16cid:durableId="1609314594">
    <w:abstractNumId w:val="14"/>
  </w:num>
  <w:num w:numId="38" w16cid:durableId="1061708687">
    <w:abstractNumId w:val="10"/>
  </w:num>
  <w:num w:numId="39" w16cid:durableId="1860923775">
    <w:abstractNumId w:val="23"/>
  </w:num>
  <w:num w:numId="40" w16cid:durableId="95951005">
    <w:abstractNumId w:val="36"/>
  </w:num>
  <w:num w:numId="41" w16cid:durableId="1090858501">
    <w:abstractNumId w:val="32"/>
  </w:num>
  <w:num w:numId="42" w16cid:durableId="15727377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8360677">
    <w:abstractNumId w:val="9"/>
  </w:num>
  <w:num w:numId="44" w16cid:durableId="13349186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29FA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87608"/>
    <w:rsid w:val="00090A82"/>
    <w:rsid w:val="00090FBB"/>
    <w:rsid w:val="00091707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D4F"/>
    <w:rsid w:val="000C6204"/>
    <w:rsid w:val="000C6D2A"/>
    <w:rsid w:val="000D40FD"/>
    <w:rsid w:val="000E05B9"/>
    <w:rsid w:val="000E1B13"/>
    <w:rsid w:val="000E4E2A"/>
    <w:rsid w:val="000E7F53"/>
    <w:rsid w:val="000F2AF5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6B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52C6"/>
    <w:rsid w:val="001568FB"/>
    <w:rsid w:val="00157704"/>
    <w:rsid w:val="0016212F"/>
    <w:rsid w:val="00162505"/>
    <w:rsid w:val="00162560"/>
    <w:rsid w:val="00163C25"/>
    <w:rsid w:val="00164F38"/>
    <w:rsid w:val="00165D29"/>
    <w:rsid w:val="001720B9"/>
    <w:rsid w:val="0017416A"/>
    <w:rsid w:val="00174344"/>
    <w:rsid w:val="0017467C"/>
    <w:rsid w:val="00177904"/>
    <w:rsid w:val="00177DD2"/>
    <w:rsid w:val="001816EE"/>
    <w:rsid w:val="001866AD"/>
    <w:rsid w:val="00191FF7"/>
    <w:rsid w:val="00192C7B"/>
    <w:rsid w:val="00194CF3"/>
    <w:rsid w:val="00195172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40A8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1F7826"/>
    <w:rsid w:val="002013CA"/>
    <w:rsid w:val="00204600"/>
    <w:rsid w:val="00205194"/>
    <w:rsid w:val="002100E5"/>
    <w:rsid w:val="00211D44"/>
    <w:rsid w:val="00213968"/>
    <w:rsid w:val="00217E22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21A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5B5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662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3CD"/>
    <w:rsid w:val="00367880"/>
    <w:rsid w:val="00367A44"/>
    <w:rsid w:val="003809D8"/>
    <w:rsid w:val="00382285"/>
    <w:rsid w:val="00382504"/>
    <w:rsid w:val="00383D3C"/>
    <w:rsid w:val="003841B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47A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0283"/>
    <w:rsid w:val="0045165D"/>
    <w:rsid w:val="004519E7"/>
    <w:rsid w:val="004531C6"/>
    <w:rsid w:val="004538F2"/>
    <w:rsid w:val="00453D9F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87188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3CEF"/>
    <w:rsid w:val="004F4AC8"/>
    <w:rsid w:val="00502287"/>
    <w:rsid w:val="00502D88"/>
    <w:rsid w:val="005038D7"/>
    <w:rsid w:val="00504B84"/>
    <w:rsid w:val="005065B3"/>
    <w:rsid w:val="00510327"/>
    <w:rsid w:val="00511D6F"/>
    <w:rsid w:val="005127C5"/>
    <w:rsid w:val="005128AA"/>
    <w:rsid w:val="005131C0"/>
    <w:rsid w:val="005140D4"/>
    <w:rsid w:val="00514F53"/>
    <w:rsid w:val="00515E60"/>
    <w:rsid w:val="00516445"/>
    <w:rsid w:val="0051755C"/>
    <w:rsid w:val="00522BE4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20D"/>
    <w:rsid w:val="00562ABE"/>
    <w:rsid w:val="00563C92"/>
    <w:rsid w:val="00564049"/>
    <w:rsid w:val="00564ED6"/>
    <w:rsid w:val="005662B2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7FC"/>
    <w:rsid w:val="005A5899"/>
    <w:rsid w:val="005A7D9C"/>
    <w:rsid w:val="005B588A"/>
    <w:rsid w:val="005B7F37"/>
    <w:rsid w:val="005C02F8"/>
    <w:rsid w:val="005C13F5"/>
    <w:rsid w:val="005C1C2E"/>
    <w:rsid w:val="005C286F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4B33"/>
    <w:rsid w:val="00655487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A5E15"/>
    <w:rsid w:val="006B004E"/>
    <w:rsid w:val="006B48EB"/>
    <w:rsid w:val="006B65EA"/>
    <w:rsid w:val="006B6D15"/>
    <w:rsid w:val="006C1000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61A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2FE"/>
    <w:rsid w:val="00711A5E"/>
    <w:rsid w:val="007125C8"/>
    <w:rsid w:val="00720FCE"/>
    <w:rsid w:val="00722E1D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07A0"/>
    <w:rsid w:val="00744FF5"/>
    <w:rsid w:val="00747E30"/>
    <w:rsid w:val="0075289B"/>
    <w:rsid w:val="007548DB"/>
    <w:rsid w:val="0075499B"/>
    <w:rsid w:val="00755404"/>
    <w:rsid w:val="007572CC"/>
    <w:rsid w:val="007603A6"/>
    <w:rsid w:val="00760F63"/>
    <w:rsid w:val="0076101F"/>
    <w:rsid w:val="00762138"/>
    <w:rsid w:val="00763388"/>
    <w:rsid w:val="007646D7"/>
    <w:rsid w:val="00767954"/>
    <w:rsid w:val="00767A53"/>
    <w:rsid w:val="00770C2E"/>
    <w:rsid w:val="00774DE6"/>
    <w:rsid w:val="007763E7"/>
    <w:rsid w:val="0077659B"/>
    <w:rsid w:val="00777472"/>
    <w:rsid w:val="0078061D"/>
    <w:rsid w:val="00780A2C"/>
    <w:rsid w:val="007843F3"/>
    <w:rsid w:val="00784738"/>
    <w:rsid w:val="007877E3"/>
    <w:rsid w:val="00787E16"/>
    <w:rsid w:val="00791CDB"/>
    <w:rsid w:val="00792C0A"/>
    <w:rsid w:val="00792EE6"/>
    <w:rsid w:val="00793775"/>
    <w:rsid w:val="0079444B"/>
    <w:rsid w:val="00795DFE"/>
    <w:rsid w:val="007A0335"/>
    <w:rsid w:val="007A7C26"/>
    <w:rsid w:val="007B21B2"/>
    <w:rsid w:val="007B35BF"/>
    <w:rsid w:val="007B3C49"/>
    <w:rsid w:val="007B5935"/>
    <w:rsid w:val="007C0CCF"/>
    <w:rsid w:val="007C4815"/>
    <w:rsid w:val="007C62EE"/>
    <w:rsid w:val="007C6BFF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448E"/>
    <w:rsid w:val="008079C8"/>
    <w:rsid w:val="00807F68"/>
    <w:rsid w:val="00810A21"/>
    <w:rsid w:val="008115F9"/>
    <w:rsid w:val="00812831"/>
    <w:rsid w:val="00812E49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1B1C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A23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108D"/>
    <w:rsid w:val="009813BC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79B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4E3E"/>
    <w:rsid w:val="00A3555A"/>
    <w:rsid w:val="00A36B36"/>
    <w:rsid w:val="00A3787E"/>
    <w:rsid w:val="00A4101C"/>
    <w:rsid w:val="00A410E8"/>
    <w:rsid w:val="00A424E2"/>
    <w:rsid w:val="00A431D6"/>
    <w:rsid w:val="00A44BA9"/>
    <w:rsid w:val="00A45ED0"/>
    <w:rsid w:val="00A46A06"/>
    <w:rsid w:val="00A51EF7"/>
    <w:rsid w:val="00A578F5"/>
    <w:rsid w:val="00A6006F"/>
    <w:rsid w:val="00A6013A"/>
    <w:rsid w:val="00A62E79"/>
    <w:rsid w:val="00A7008B"/>
    <w:rsid w:val="00A71CB4"/>
    <w:rsid w:val="00A74A76"/>
    <w:rsid w:val="00A74B97"/>
    <w:rsid w:val="00A74CBD"/>
    <w:rsid w:val="00A7645F"/>
    <w:rsid w:val="00A8102D"/>
    <w:rsid w:val="00A81BE2"/>
    <w:rsid w:val="00A840BC"/>
    <w:rsid w:val="00A85586"/>
    <w:rsid w:val="00A9175F"/>
    <w:rsid w:val="00A91FE0"/>
    <w:rsid w:val="00A93C15"/>
    <w:rsid w:val="00A97F70"/>
    <w:rsid w:val="00AA4266"/>
    <w:rsid w:val="00AA5D71"/>
    <w:rsid w:val="00AB058C"/>
    <w:rsid w:val="00AB224B"/>
    <w:rsid w:val="00AB2527"/>
    <w:rsid w:val="00AC11CD"/>
    <w:rsid w:val="00AC2D83"/>
    <w:rsid w:val="00AC4555"/>
    <w:rsid w:val="00AC4C9D"/>
    <w:rsid w:val="00AC5669"/>
    <w:rsid w:val="00AC754C"/>
    <w:rsid w:val="00AC780F"/>
    <w:rsid w:val="00AD0C09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597E"/>
    <w:rsid w:val="00B20941"/>
    <w:rsid w:val="00B20BCF"/>
    <w:rsid w:val="00B211E5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5E0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076F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1C"/>
    <w:rsid w:val="00C34684"/>
    <w:rsid w:val="00C34DE1"/>
    <w:rsid w:val="00C353CF"/>
    <w:rsid w:val="00C359DA"/>
    <w:rsid w:val="00C4348A"/>
    <w:rsid w:val="00C44AAC"/>
    <w:rsid w:val="00C451BB"/>
    <w:rsid w:val="00C452EE"/>
    <w:rsid w:val="00C45CD6"/>
    <w:rsid w:val="00C51F8C"/>
    <w:rsid w:val="00C54FDB"/>
    <w:rsid w:val="00C5533B"/>
    <w:rsid w:val="00C57165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1A02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235F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3942"/>
    <w:rsid w:val="00D04517"/>
    <w:rsid w:val="00D0511E"/>
    <w:rsid w:val="00D07146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202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3BA2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1770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1795F"/>
    <w:rsid w:val="00E21C70"/>
    <w:rsid w:val="00E21E97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65977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32E1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D73AB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0DCE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942"/>
    <w:rsid w:val="00F81D19"/>
    <w:rsid w:val="00F84122"/>
    <w:rsid w:val="00F850F7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6384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031B054-274D-4AE9-8FBB-C2D5A61E8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Zenon Głowala</cp:lastModifiedBy>
  <cp:revision>56</cp:revision>
  <cp:lastPrinted>2020-12-21T07:19:00Z</cp:lastPrinted>
  <dcterms:created xsi:type="dcterms:W3CDTF">2020-12-21T07:19:00Z</dcterms:created>
  <dcterms:modified xsi:type="dcterms:W3CDTF">2026-02-12T11:23:00Z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