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B175F" w14:textId="77777777" w:rsidR="00DA509A" w:rsidRPr="007847F9" w:rsidRDefault="00940C71" w:rsidP="00FF06AA">
      <w:pPr>
        <w:pStyle w:val="ust"/>
        <w:spacing w:before="120" w:after="120"/>
        <w:ind w:left="0" w:firstLine="0"/>
        <w:jc w:val="right"/>
        <w:rPr>
          <w:rFonts w:ascii="Calibri" w:hAnsi="Calibri" w:cs="Calibri"/>
          <w:b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Pr="007847F9">
        <w:rPr>
          <w:rFonts w:ascii="Calibri" w:hAnsi="Calibri" w:cs="Calibri"/>
          <w:sz w:val="20"/>
          <w:szCs w:val="20"/>
        </w:rPr>
        <w:tab/>
      </w:r>
      <w:r w:rsidR="0056694D" w:rsidRPr="007847F9">
        <w:rPr>
          <w:rFonts w:ascii="Calibri" w:hAnsi="Calibri" w:cs="Calibri"/>
          <w:sz w:val="20"/>
          <w:szCs w:val="20"/>
        </w:rPr>
        <w:t xml:space="preserve">Załącznik nr </w:t>
      </w:r>
      <w:r w:rsidR="00EA0AC9" w:rsidRPr="007847F9">
        <w:rPr>
          <w:rFonts w:ascii="Calibri" w:hAnsi="Calibri" w:cs="Calibri"/>
          <w:sz w:val="20"/>
          <w:szCs w:val="20"/>
        </w:rPr>
        <w:t>7</w:t>
      </w:r>
      <w:r w:rsidR="003E08F8" w:rsidRPr="007847F9">
        <w:rPr>
          <w:rFonts w:ascii="Calibri" w:hAnsi="Calibri" w:cs="Calibri"/>
          <w:sz w:val="20"/>
          <w:szCs w:val="20"/>
        </w:rPr>
        <w:t xml:space="preserve"> do SWZ</w:t>
      </w:r>
    </w:p>
    <w:p w14:paraId="39BB1760" w14:textId="77777777" w:rsidR="00DA509A" w:rsidRPr="007847F9" w:rsidRDefault="00DA509A" w:rsidP="00D26572">
      <w:pPr>
        <w:ind w:right="39"/>
        <w:rPr>
          <w:rFonts w:ascii="Calibri" w:hAnsi="Calibri" w:cs="Calibri"/>
          <w:sz w:val="20"/>
          <w:szCs w:val="20"/>
        </w:rPr>
      </w:pPr>
    </w:p>
    <w:p w14:paraId="39BB1761" w14:textId="5AAF2BE7" w:rsidR="00D22BE4" w:rsidRPr="007847F9" w:rsidRDefault="00DA509A" w:rsidP="00D22BE4">
      <w:pPr>
        <w:jc w:val="center"/>
        <w:rPr>
          <w:rFonts w:ascii="Calibri" w:hAnsi="Calibri" w:cs="Calibri"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>................................................................</w:t>
      </w:r>
      <w:r w:rsidR="00D22BE4" w:rsidRPr="007847F9">
        <w:rPr>
          <w:rFonts w:ascii="Calibri" w:hAnsi="Calibri" w:cs="Calibri"/>
          <w:sz w:val="20"/>
          <w:szCs w:val="20"/>
        </w:rPr>
        <w:t>...................</w:t>
      </w:r>
      <w:r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2655D" w:rsidRPr="007847F9">
        <w:rPr>
          <w:rFonts w:ascii="Calibri" w:hAnsi="Calibri" w:cs="Calibri"/>
          <w:sz w:val="20"/>
          <w:szCs w:val="20"/>
        </w:rPr>
        <w:tab/>
      </w:r>
      <w:r w:rsidR="00341069" w:rsidRPr="007847F9">
        <w:rPr>
          <w:rFonts w:ascii="Calibri" w:hAnsi="Calibri" w:cs="Calibri"/>
          <w:sz w:val="20"/>
          <w:szCs w:val="20"/>
        </w:rPr>
        <w:tab/>
      </w:r>
      <w:r w:rsidR="00D22BE4" w:rsidRPr="007847F9">
        <w:rPr>
          <w:rFonts w:ascii="Calibri" w:hAnsi="Calibri" w:cs="Calibri"/>
          <w:sz w:val="20"/>
          <w:szCs w:val="20"/>
        </w:rPr>
        <w:t xml:space="preserve">    ...................................., dnia ....................... 20</w:t>
      </w:r>
      <w:r w:rsidR="000A40F9" w:rsidRPr="007847F9">
        <w:rPr>
          <w:rFonts w:ascii="Calibri" w:hAnsi="Calibri" w:cs="Calibri"/>
          <w:sz w:val="20"/>
          <w:szCs w:val="20"/>
        </w:rPr>
        <w:t>2</w:t>
      </w:r>
      <w:r w:rsidR="009E4BB5">
        <w:rPr>
          <w:rFonts w:ascii="Calibri" w:hAnsi="Calibri" w:cs="Calibri"/>
          <w:sz w:val="20"/>
          <w:szCs w:val="20"/>
        </w:rPr>
        <w:t>6</w:t>
      </w:r>
      <w:r w:rsidR="00D22BE4" w:rsidRPr="007847F9">
        <w:rPr>
          <w:rFonts w:ascii="Calibri" w:hAnsi="Calibri" w:cs="Calibri"/>
          <w:sz w:val="20"/>
          <w:szCs w:val="20"/>
        </w:rPr>
        <w:t>r.</w:t>
      </w:r>
    </w:p>
    <w:p w14:paraId="39BB1762" w14:textId="77777777" w:rsidR="00DA509A" w:rsidRPr="007847F9" w:rsidRDefault="00DA509A" w:rsidP="00D22BE4">
      <w:pPr>
        <w:ind w:right="39"/>
        <w:rPr>
          <w:rFonts w:ascii="Calibri" w:eastAsia="Batang" w:hAnsi="Calibri" w:cs="Calibri"/>
          <w:i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ab/>
      </w:r>
      <w:r w:rsidR="00910410" w:rsidRPr="007847F9">
        <w:rPr>
          <w:rFonts w:ascii="Calibri" w:eastAsia="Batang" w:hAnsi="Calibri" w:cs="Calibri"/>
          <w:i/>
          <w:sz w:val="20"/>
          <w:szCs w:val="20"/>
        </w:rPr>
        <w:t>(N</w:t>
      </w:r>
      <w:r w:rsidR="00D22BE4" w:rsidRPr="007847F9">
        <w:rPr>
          <w:rFonts w:ascii="Calibri" w:eastAsia="Batang" w:hAnsi="Calibri" w:cs="Calibri"/>
          <w:i/>
          <w:sz w:val="20"/>
          <w:szCs w:val="20"/>
        </w:rPr>
        <w:t>azwa i adres Wykonawcy)</w:t>
      </w:r>
    </w:p>
    <w:p w14:paraId="39BB1763" w14:textId="0D343016" w:rsidR="00DA509A" w:rsidRPr="007847F9" w:rsidRDefault="009E4BB5" w:rsidP="009E4BB5">
      <w:pPr>
        <w:tabs>
          <w:tab w:val="left" w:pos="11685"/>
        </w:tabs>
        <w:ind w:right="39"/>
        <w:rPr>
          <w:rFonts w:ascii="Calibri" w:eastAsia="Batang" w:hAnsi="Calibri" w:cs="Calibri"/>
          <w:i/>
          <w:sz w:val="20"/>
          <w:szCs w:val="20"/>
        </w:rPr>
      </w:pPr>
      <w:r>
        <w:rPr>
          <w:rFonts w:ascii="Calibri" w:eastAsia="Batang" w:hAnsi="Calibri" w:cs="Calibri"/>
          <w:i/>
          <w:sz w:val="20"/>
          <w:szCs w:val="20"/>
        </w:rPr>
        <w:tab/>
      </w:r>
    </w:p>
    <w:p w14:paraId="39BB1764" w14:textId="77777777" w:rsidR="0032655D" w:rsidRPr="007847F9" w:rsidRDefault="002947F3" w:rsidP="002947F3">
      <w:pPr>
        <w:pStyle w:val="Default"/>
        <w:tabs>
          <w:tab w:val="left" w:pos="3030"/>
          <w:tab w:val="center" w:pos="7001"/>
        </w:tabs>
        <w:spacing w:line="276" w:lineRule="auto"/>
        <w:contextualSpacing/>
        <w:rPr>
          <w:rFonts w:ascii="Calibri" w:hAnsi="Calibri" w:cs="Calibri"/>
          <w:b/>
          <w:color w:val="auto"/>
          <w:sz w:val="20"/>
          <w:szCs w:val="20"/>
        </w:rPr>
      </w:pPr>
      <w:r w:rsidRPr="007847F9">
        <w:rPr>
          <w:rFonts w:ascii="Calibri" w:hAnsi="Calibri" w:cs="Calibri"/>
          <w:b/>
          <w:color w:val="auto"/>
          <w:sz w:val="20"/>
          <w:szCs w:val="20"/>
        </w:rPr>
        <w:tab/>
      </w:r>
      <w:r w:rsidRPr="007847F9">
        <w:rPr>
          <w:rFonts w:ascii="Calibri" w:hAnsi="Calibri" w:cs="Calibri"/>
          <w:b/>
          <w:color w:val="auto"/>
          <w:sz w:val="20"/>
          <w:szCs w:val="20"/>
        </w:rPr>
        <w:tab/>
      </w:r>
      <w:r w:rsidR="0032655D" w:rsidRPr="007847F9">
        <w:rPr>
          <w:rFonts w:ascii="Calibri" w:hAnsi="Calibri" w:cs="Calibri"/>
          <w:b/>
          <w:color w:val="auto"/>
          <w:sz w:val="20"/>
          <w:szCs w:val="20"/>
        </w:rPr>
        <w:t>WYKAZ OSÓB, KTÓRE BĘDĄ UCZESTNICZYĆ W WYKONYWANIU ZAMÓWIENIA</w:t>
      </w:r>
    </w:p>
    <w:p w14:paraId="39BB1765" w14:textId="77777777" w:rsidR="002A5798" w:rsidRPr="007847F9" w:rsidRDefault="0032655D" w:rsidP="0032655D">
      <w:pPr>
        <w:jc w:val="center"/>
        <w:rPr>
          <w:rFonts w:ascii="Calibri" w:hAnsi="Calibri" w:cs="Calibri"/>
          <w:b/>
          <w:bCs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>Składany do zadania</w:t>
      </w:r>
    </w:p>
    <w:p w14:paraId="39BB1766" w14:textId="77777777" w:rsidR="007B2867" w:rsidRPr="007847F9" w:rsidRDefault="007B2867" w:rsidP="000E0F0E">
      <w:pPr>
        <w:shd w:val="clear" w:color="auto" w:fill="D9E2F3" w:themeFill="accent1" w:themeFillTint="33"/>
        <w:spacing w:line="276" w:lineRule="auto"/>
        <w:jc w:val="center"/>
        <w:rPr>
          <w:rFonts w:ascii="Calibri" w:hAnsi="Calibri" w:cs="Calibri"/>
          <w:b/>
          <w:bCs/>
          <w:iCs/>
          <w:sz w:val="20"/>
          <w:szCs w:val="20"/>
        </w:rPr>
      </w:pPr>
    </w:p>
    <w:p w14:paraId="6A67C0DD" w14:textId="77777777" w:rsidR="001B3982" w:rsidRPr="001B3982" w:rsidRDefault="001B3982" w:rsidP="001B3982">
      <w:pPr>
        <w:shd w:val="clear" w:color="auto" w:fill="D9E2F3" w:themeFill="accent1" w:themeFillTint="33"/>
        <w:rPr>
          <w:rFonts w:ascii="Calibri" w:hAnsi="Calibri" w:cs="Calibri"/>
          <w:b/>
          <w:bCs/>
          <w:sz w:val="20"/>
          <w:szCs w:val="20"/>
        </w:rPr>
      </w:pPr>
      <w:r w:rsidRPr="001B3982">
        <w:rPr>
          <w:rFonts w:ascii="Calibri" w:hAnsi="Calibri" w:cs="Calibri"/>
          <w:b/>
          <w:bCs/>
          <w:sz w:val="20"/>
          <w:szCs w:val="20"/>
        </w:rPr>
        <w:t>Kompleksowa modernizacja energetyczna budynków użyteczności publicznej w Gminie Łopuszno:</w:t>
      </w:r>
    </w:p>
    <w:p w14:paraId="295EC3F7" w14:textId="1B9FA5D0" w:rsidR="001B3982" w:rsidRPr="001B3982" w:rsidRDefault="00C46E22" w:rsidP="00C46E22">
      <w:pPr>
        <w:shd w:val="clear" w:color="auto" w:fill="D9E2F3" w:themeFill="accent1" w:themeFillTint="33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Część 1 - </w:t>
      </w:r>
      <w:r w:rsidR="001B3982" w:rsidRPr="001B3982">
        <w:rPr>
          <w:rFonts w:ascii="Calibri" w:hAnsi="Calibri" w:cs="Calibri"/>
          <w:b/>
          <w:bCs/>
          <w:sz w:val="20"/>
          <w:szCs w:val="20"/>
        </w:rPr>
        <w:t>Modernizacja energetyczna budynku Szkoły Podstawowej w Łopusznie.</w:t>
      </w:r>
    </w:p>
    <w:p w14:paraId="3390A0DD" w14:textId="08EC84B6" w:rsidR="001B3982" w:rsidRPr="001B3982" w:rsidRDefault="00C46E22" w:rsidP="00C46E22">
      <w:pPr>
        <w:shd w:val="clear" w:color="auto" w:fill="D9E2F3" w:themeFill="accent1" w:themeFillTint="33"/>
        <w:rPr>
          <w:rFonts w:ascii="Calibri" w:hAnsi="Calibri" w:cs="Calibri"/>
          <w:b/>
          <w:bCs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t xml:space="preserve">Część 2 - </w:t>
      </w:r>
      <w:r w:rsidR="001B3982" w:rsidRPr="001B3982">
        <w:rPr>
          <w:rFonts w:ascii="Calibri" w:hAnsi="Calibri" w:cs="Calibri"/>
          <w:b/>
          <w:bCs/>
          <w:sz w:val="20"/>
          <w:szCs w:val="20"/>
        </w:rPr>
        <w:t>Modernizacja energetyczna budynku Miejsko – Gminnego Ośrodka Sportu i Rekreacji w Łopusznie.</w:t>
      </w:r>
    </w:p>
    <w:p w14:paraId="39BB1768" w14:textId="77777777" w:rsidR="00CA23A0" w:rsidRPr="007847F9" w:rsidRDefault="00CA23A0" w:rsidP="000E0F0E">
      <w:pPr>
        <w:shd w:val="clear" w:color="auto" w:fill="D9E2F3" w:themeFill="accent1" w:themeFillTint="33"/>
        <w:rPr>
          <w:rFonts w:ascii="Calibri" w:hAnsi="Calibri" w:cs="Calibri"/>
          <w:b/>
          <w:sz w:val="20"/>
          <w:szCs w:val="20"/>
        </w:rPr>
      </w:pPr>
    </w:p>
    <w:tbl>
      <w:tblPr>
        <w:tblpPr w:leftFromText="141" w:rightFromText="141" w:vertAnchor="text" w:tblpX="1" w:tblpY="1"/>
        <w:tblOverlap w:val="never"/>
        <w:tblW w:w="140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2272"/>
        <w:gridCol w:w="1843"/>
        <w:gridCol w:w="6662"/>
        <w:gridCol w:w="2694"/>
      </w:tblGrid>
      <w:tr w:rsidR="00532237" w:rsidRPr="007847F9" w14:paraId="39BB1770" w14:textId="77777777" w:rsidTr="000E0F0E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9BB1769" w14:textId="77777777" w:rsidR="00532237" w:rsidRPr="007847F9" w:rsidRDefault="00532237" w:rsidP="000E0F0E">
            <w:pPr>
              <w:shd w:val="clear" w:color="auto" w:fill="D9E2F3" w:themeFill="accent1" w:themeFillTint="33"/>
              <w:snapToGrid w:val="0"/>
              <w:spacing w:before="120"/>
              <w:jc w:val="center"/>
              <w:rPr>
                <w:rFonts w:ascii="Calibri" w:hAnsi="Calibri" w:cs="Calibri"/>
                <w:b/>
                <w:spacing w:val="4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spacing w:val="4"/>
                <w:sz w:val="20"/>
                <w:szCs w:val="20"/>
              </w:rPr>
              <w:t>Lp.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9BB176A" w14:textId="77777777" w:rsidR="00532237" w:rsidRPr="007847F9" w:rsidRDefault="00532237" w:rsidP="000E0F0E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Nazwisko i imię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9BB176B" w14:textId="77777777" w:rsidR="00532237" w:rsidRPr="007847F9" w:rsidRDefault="00532237" w:rsidP="000E0F0E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Zakres wykonywanych czynności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</w:tcPr>
          <w:p w14:paraId="39BB176C" w14:textId="77777777" w:rsidR="00532237" w:rsidRPr="007847F9" w:rsidRDefault="00532237" w:rsidP="000E0F0E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BB176D" w14:textId="77777777" w:rsidR="00532237" w:rsidRPr="007847F9" w:rsidRDefault="00532237" w:rsidP="000E0F0E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Kwalifikacje zawodowe tj.</w:t>
            </w:r>
          </w:p>
          <w:p w14:paraId="39BB176E" w14:textId="77777777" w:rsidR="00532237" w:rsidRPr="007847F9" w:rsidRDefault="00532237" w:rsidP="000E0F0E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rodzaj i numer uprawnień budowlanych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E2F3" w:themeFill="accent1" w:themeFillTint="33"/>
            <w:vAlign w:val="center"/>
          </w:tcPr>
          <w:p w14:paraId="39BB176F" w14:textId="77777777" w:rsidR="00532237" w:rsidRPr="007847F9" w:rsidRDefault="00532237" w:rsidP="000E0F0E">
            <w:pPr>
              <w:pStyle w:val="Default"/>
              <w:shd w:val="clear" w:color="auto" w:fill="D9E2F3" w:themeFill="accent1" w:themeFillTint="33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Osoby będące w dyspozycji wykonawcy/oddane do dyspozycji przez inny podmiot</w:t>
            </w:r>
          </w:p>
        </w:tc>
      </w:tr>
      <w:tr w:rsidR="00532237" w:rsidRPr="007847F9" w14:paraId="39BB1789" w14:textId="77777777" w:rsidTr="00875F01">
        <w:trPr>
          <w:trHeight w:val="942"/>
        </w:trPr>
        <w:tc>
          <w:tcPr>
            <w:tcW w:w="567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1" w14:textId="77777777" w:rsidR="00532237" w:rsidRPr="007847F9" w:rsidRDefault="00264077" w:rsidP="00875F01">
            <w:pPr>
              <w:snapToGrid w:val="0"/>
              <w:spacing w:before="120"/>
              <w:jc w:val="center"/>
              <w:rPr>
                <w:rFonts w:ascii="Calibri" w:hAnsi="Calibri" w:cs="Calibri"/>
                <w:spacing w:val="4"/>
                <w:sz w:val="20"/>
                <w:szCs w:val="20"/>
              </w:rPr>
            </w:pPr>
            <w:r w:rsidRPr="007847F9">
              <w:rPr>
                <w:rFonts w:ascii="Calibri" w:hAnsi="Calibri" w:cs="Calibri"/>
                <w:spacing w:val="4"/>
                <w:sz w:val="20"/>
                <w:szCs w:val="20"/>
              </w:rPr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2" w14:textId="77777777" w:rsidR="00532237" w:rsidRPr="007847F9" w:rsidRDefault="00532237" w:rsidP="00875F01">
            <w:pPr>
              <w:pStyle w:val="Default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3" w14:textId="77777777" w:rsidR="00532237" w:rsidRPr="007847F9" w:rsidRDefault="00532237" w:rsidP="00875F01">
            <w:pPr>
              <w:pStyle w:val="Default"/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sz w:val="20"/>
                <w:szCs w:val="20"/>
              </w:rPr>
              <w:t>Kierownik  budowy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</w:tcBorders>
            <w:vAlign w:val="center"/>
          </w:tcPr>
          <w:p w14:paraId="39BB1774" w14:textId="7B752C15" w:rsidR="004066AE" w:rsidRPr="007847F9" w:rsidRDefault="004066AE" w:rsidP="00875F01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sz w:val="20"/>
                <w:szCs w:val="20"/>
              </w:rPr>
              <w:t>Uprawnienia budowlane do kierowania robotami budowlanymi w specjalności konstrukcyjno-budowlanej</w:t>
            </w:r>
            <w:r w:rsidR="001559CA" w:rsidRPr="007847F9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A13136" w:rsidRPr="007847F9">
              <w:rPr>
                <w:rFonts w:ascii="Calibri" w:hAnsi="Calibri" w:cs="Calibri"/>
                <w:sz w:val="20"/>
                <w:szCs w:val="20"/>
              </w:rPr>
              <w:t>.</w:t>
            </w:r>
          </w:p>
          <w:p w14:paraId="39BB1775" w14:textId="77777777" w:rsidR="004066AE" w:rsidRPr="007847F9" w:rsidRDefault="004066AE" w:rsidP="00875F01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9BB1776" w14:textId="77777777" w:rsidR="004066AE" w:rsidRPr="007847F9" w:rsidRDefault="004066AE" w:rsidP="00875F01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sz w:val="20"/>
                <w:szCs w:val="20"/>
              </w:rPr>
              <w:t>Nr uprawnień ……………………..</w:t>
            </w:r>
          </w:p>
          <w:p w14:paraId="39BB1777" w14:textId="77777777" w:rsidR="00A13136" w:rsidRPr="007847F9" w:rsidRDefault="00A13136" w:rsidP="00875F01">
            <w:pPr>
              <w:pStyle w:val="Default"/>
              <w:ind w:left="142" w:right="141"/>
              <w:jc w:val="both"/>
              <w:rPr>
                <w:rFonts w:ascii="Calibri" w:hAnsi="Calibri" w:cs="Calibri"/>
                <w:sz w:val="20"/>
                <w:szCs w:val="20"/>
              </w:rPr>
            </w:pPr>
          </w:p>
          <w:p w14:paraId="39BB1778" w14:textId="2D1021A7" w:rsidR="004066AE" w:rsidRPr="007847F9" w:rsidRDefault="004066AE" w:rsidP="00875F01">
            <w:pPr>
              <w:pStyle w:val="Default"/>
              <w:spacing w:line="276" w:lineRule="auto"/>
              <w:ind w:left="142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sz w:val="20"/>
                <w:szCs w:val="20"/>
              </w:rPr>
              <w:t>Posiada doświadczenie zawodowe, jako kierownik robót/budowy, robót budowlanych na ………… inwestycjach związanych z budową/ przebudową/ modernizacją/ rozbudową</w:t>
            </w:r>
            <w:r w:rsidR="00456931" w:rsidRPr="007847F9">
              <w:rPr>
                <w:rFonts w:ascii="Calibri" w:hAnsi="Calibri" w:cs="Calibri"/>
                <w:sz w:val="20"/>
                <w:szCs w:val="20"/>
              </w:rPr>
              <w:t xml:space="preserve">/termomodernizacją </w:t>
            </w:r>
            <w:r w:rsidR="00187068" w:rsidRPr="007847F9">
              <w:rPr>
                <w:rFonts w:ascii="Calibri" w:hAnsi="Calibri" w:cs="Calibri"/>
                <w:sz w:val="20"/>
                <w:szCs w:val="20"/>
              </w:rPr>
              <w:t>budynku</w:t>
            </w:r>
            <w:r w:rsidR="004D7B14" w:rsidRPr="007847F9">
              <w:rPr>
                <w:rFonts w:ascii="Calibri" w:hAnsi="Calibri" w:cs="Calibri"/>
                <w:sz w:val="20"/>
                <w:szCs w:val="20"/>
              </w:rPr>
              <w:t xml:space="preserve">/budynków </w:t>
            </w:r>
          </w:p>
          <w:p w14:paraId="39BB1779" w14:textId="77777777" w:rsidR="003E08F8" w:rsidRPr="007847F9" w:rsidRDefault="003E08F8" w:rsidP="00875F01">
            <w:pPr>
              <w:pStyle w:val="Default"/>
              <w:spacing w:line="276" w:lineRule="auto"/>
              <w:ind w:left="14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Doświadczenie zostało nabyte na następujących inwestycjach:</w:t>
            </w:r>
          </w:p>
          <w:p w14:paraId="39BB177A" w14:textId="77777777" w:rsidR="003E08F8" w:rsidRPr="007847F9" w:rsidRDefault="003E08F8" w:rsidP="00875F01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39BB177B" w14:textId="77777777" w:rsidR="003E08F8" w:rsidRPr="007847F9" w:rsidRDefault="003E08F8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39BB177C" w14:textId="77777777" w:rsidR="003E08F8" w:rsidRPr="007847F9" w:rsidRDefault="003E08F8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39BB177D" w14:textId="77777777" w:rsidR="003E08F8" w:rsidRPr="007847F9" w:rsidRDefault="003E08F8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  <w:p w14:paraId="39BB177E" w14:textId="77777777" w:rsidR="00A57A55" w:rsidRPr="007847F9" w:rsidRDefault="00A57A55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BB177F" w14:textId="77777777" w:rsidR="003E08F8" w:rsidRPr="007847F9" w:rsidRDefault="003E08F8" w:rsidP="00875F01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39BB1780" w14:textId="77777777" w:rsidR="00FF4FFE" w:rsidRPr="007847F9" w:rsidRDefault="00FF4FFE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39BB1781" w14:textId="77777777" w:rsidR="00FF4FFE" w:rsidRPr="007847F9" w:rsidRDefault="00FF4FFE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39BB1782" w14:textId="77777777" w:rsidR="00FF4FFE" w:rsidRPr="007847F9" w:rsidRDefault="00FF4FFE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Zamawiający: ….…………………………………………………………………</w:t>
            </w:r>
          </w:p>
          <w:p w14:paraId="39BB1783" w14:textId="77777777" w:rsidR="00A57A55" w:rsidRPr="007847F9" w:rsidRDefault="00A57A55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39BB1784" w14:textId="77777777" w:rsidR="003E08F8" w:rsidRPr="007847F9" w:rsidRDefault="003E08F8" w:rsidP="00875F01">
            <w:pPr>
              <w:pStyle w:val="Default"/>
              <w:numPr>
                <w:ilvl w:val="0"/>
                <w:numId w:val="45"/>
              </w:numPr>
              <w:spacing w:line="276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  <w:u w:val="single"/>
              </w:rPr>
              <w:t>Nazwa inwestycji</w:t>
            </w: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:………………………………………………………………</w:t>
            </w:r>
          </w:p>
          <w:p w14:paraId="39BB1785" w14:textId="77777777" w:rsidR="00FF4FFE" w:rsidRPr="007847F9" w:rsidRDefault="00FF4FFE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…………………………………………………………………………………………</w:t>
            </w:r>
          </w:p>
          <w:p w14:paraId="39BB1786" w14:textId="77777777" w:rsidR="00FF4FFE" w:rsidRPr="007847F9" w:rsidRDefault="00FF4FFE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Data zakończenia inwestycji:………………………………………………..</w:t>
            </w:r>
          </w:p>
          <w:p w14:paraId="39BB1787" w14:textId="77777777" w:rsidR="0014290E" w:rsidRPr="007847F9" w:rsidRDefault="00FF4FFE" w:rsidP="00875F01">
            <w:pPr>
              <w:pStyle w:val="Default"/>
              <w:spacing w:line="276" w:lineRule="auto"/>
              <w:ind w:left="502"/>
              <w:rPr>
                <w:rFonts w:ascii="Calibri" w:hAnsi="Calibri" w:cs="Calibri"/>
                <w:b/>
                <w:bCs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t>Zamawiający: ….…………………………………………………………………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1" w:space="0" w:color="000000"/>
              <w:bottom w:val="single" w:sz="4" w:space="0" w:color="auto"/>
              <w:right w:val="single" w:sz="1" w:space="0" w:color="000000"/>
            </w:tcBorders>
            <w:vAlign w:val="center"/>
          </w:tcPr>
          <w:p w14:paraId="39BB1788" w14:textId="77777777" w:rsidR="00532237" w:rsidRPr="007847F9" w:rsidRDefault="00532237" w:rsidP="00875F01">
            <w:pPr>
              <w:pStyle w:val="Default"/>
              <w:ind w:left="142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7847F9">
              <w:rPr>
                <w:rFonts w:ascii="Calibri" w:hAnsi="Calibri" w:cs="Calibri"/>
                <w:b/>
                <w:bCs/>
                <w:sz w:val="20"/>
                <w:szCs w:val="20"/>
              </w:rPr>
              <w:lastRenderedPageBreak/>
              <w:t>Własne / oddane do dyspozycji *</w:t>
            </w:r>
          </w:p>
        </w:tc>
      </w:tr>
    </w:tbl>
    <w:p w14:paraId="39BB178A" w14:textId="7197FDC3" w:rsidR="0032655D" w:rsidRPr="007847F9" w:rsidRDefault="00875F01" w:rsidP="0032655D">
      <w:pPr>
        <w:pStyle w:val="default0"/>
        <w:spacing w:before="120" w:beforeAutospacing="0" w:after="120" w:afterAutospacing="0"/>
        <w:ind w:right="81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b/>
          <w:bCs/>
          <w:sz w:val="20"/>
          <w:szCs w:val="20"/>
        </w:rPr>
        <w:br w:type="textWrapping" w:clear="all"/>
      </w:r>
      <w:r w:rsidR="0032655D" w:rsidRPr="007847F9">
        <w:rPr>
          <w:rFonts w:ascii="Calibri" w:hAnsi="Calibri" w:cs="Calibri"/>
          <w:b/>
          <w:bCs/>
          <w:sz w:val="20"/>
          <w:szCs w:val="20"/>
        </w:rPr>
        <w:t xml:space="preserve">Uwaga! </w:t>
      </w:r>
      <w:r w:rsidR="0032655D" w:rsidRPr="007847F9">
        <w:rPr>
          <w:rFonts w:ascii="Calibri" w:hAnsi="Calibri" w:cs="Calibri"/>
          <w:sz w:val="20"/>
          <w:szCs w:val="20"/>
        </w:rPr>
        <w:t xml:space="preserve">oświadczam(my), </w:t>
      </w:r>
      <w:r w:rsidR="0032655D" w:rsidRPr="007847F9">
        <w:rPr>
          <w:rFonts w:ascii="Calibri" w:hAnsi="Calibri" w:cs="Calibri"/>
          <w:b/>
          <w:bCs/>
          <w:sz w:val="20"/>
          <w:szCs w:val="20"/>
        </w:rPr>
        <w:t>że osoba wskazana</w:t>
      </w:r>
      <w:r w:rsidR="0032655D" w:rsidRPr="007847F9">
        <w:rPr>
          <w:rFonts w:ascii="Calibri" w:hAnsi="Calibri" w:cs="Calibri"/>
          <w:sz w:val="20"/>
          <w:szCs w:val="20"/>
        </w:rPr>
        <w:t>, będzie uczestniczyć w wykonywaniu zamówienia i posiada upr</w:t>
      </w:r>
      <w:r w:rsidR="00B7099A" w:rsidRPr="007847F9">
        <w:rPr>
          <w:rFonts w:ascii="Calibri" w:hAnsi="Calibri" w:cs="Calibri"/>
          <w:sz w:val="20"/>
          <w:szCs w:val="20"/>
        </w:rPr>
        <w:t xml:space="preserve">awnienia wymagane w postawionym </w:t>
      </w:r>
      <w:r w:rsidR="0032655D" w:rsidRPr="007847F9">
        <w:rPr>
          <w:rFonts w:ascii="Calibri" w:hAnsi="Calibri" w:cs="Calibri"/>
          <w:sz w:val="20"/>
          <w:szCs w:val="20"/>
        </w:rPr>
        <w:t>warunku w SWZ i może sprawować wymienioną funkcję zgodnie z Prawem Budowlanym</w:t>
      </w:r>
      <w:r w:rsidR="008513C9" w:rsidRPr="007847F9">
        <w:rPr>
          <w:rFonts w:ascii="Calibri" w:hAnsi="Calibri" w:cs="Calibri"/>
          <w:sz w:val="20"/>
          <w:szCs w:val="20"/>
        </w:rPr>
        <w:t>.</w:t>
      </w:r>
    </w:p>
    <w:p w14:paraId="39BB178B" w14:textId="77777777" w:rsidR="00461FBB" w:rsidRPr="007847F9" w:rsidRDefault="0032655D" w:rsidP="0032655D">
      <w:pPr>
        <w:pStyle w:val="Default"/>
        <w:rPr>
          <w:rFonts w:ascii="Calibri" w:hAnsi="Calibri" w:cs="Calibri"/>
          <w:color w:val="auto"/>
          <w:sz w:val="20"/>
          <w:szCs w:val="20"/>
        </w:rPr>
      </w:pPr>
      <w:r w:rsidRPr="007847F9">
        <w:rPr>
          <w:rFonts w:ascii="Calibri" w:hAnsi="Calibri" w:cs="Calibri"/>
          <w:sz w:val="20"/>
          <w:szCs w:val="20"/>
        </w:rPr>
        <w:t>* niepotrzebne skreślić ( jeżeli wykonawca pozostaje w stosunku umowy cywilno prawnej pozostawiamy własne)</w:t>
      </w:r>
    </w:p>
    <w:sectPr w:rsidR="00461FBB" w:rsidRPr="007847F9" w:rsidSect="00694E78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6838" w:h="11906" w:orient="landscape"/>
      <w:pgMar w:top="966" w:right="1418" w:bottom="1276" w:left="1418" w:header="426" w:footer="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594968" w14:textId="77777777" w:rsidR="00C32119" w:rsidRDefault="00C32119">
      <w:r>
        <w:separator/>
      </w:r>
    </w:p>
  </w:endnote>
  <w:endnote w:type="continuationSeparator" w:id="0">
    <w:p w14:paraId="5F36EF4F" w14:textId="77777777" w:rsidR="00C32119" w:rsidRDefault="00C3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(W1)">
    <w:altName w:val="Times New Roman"/>
    <w:charset w:val="EE"/>
    <w:family w:val="roman"/>
    <w:pitch w:val="variable"/>
    <w:sig w:usb0="00000007" w:usb1="80000000" w:usb2="00000008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1795" w14:textId="77777777" w:rsidR="003F0785" w:rsidRDefault="00380EAE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F0785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9BB1796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1797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r>
      <w:rPr>
        <w:rFonts w:ascii="Courier New" w:hAnsi="Courier New" w:cs="Courier New"/>
        <w:b/>
        <w:sz w:val="18"/>
        <w:szCs w:val="18"/>
        <w:highlight w:val="yellow"/>
      </w:rPr>
      <w:t xml:space="preserve">Dokument musi być </w:t>
    </w:r>
    <w:bookmarkStart w:id="1" w:name="_Hlk67762173"/>
    <w:r>
      <w:rPr>
        <w:rFonts w:ascii="Courier New" w:hAnsi="Courier New" w:cs="Courier New"/>
        <w:b/>
        <w:sz w:val="18"/>
        <w:szCs w:val="18"/>
        <w:highlight w:val="yellow"/>
      </w:rPr>
      <w:t xml:space="preserve">podpisany </w:t>
    </w:r>
    <w:bookmarkStart w:id="2" w:name="_Hlk67762143"/>
    <w:r>
      <w:rPr>
        <w:rFonts w:ascii="Courier New" w:hAnsi="Courier New" w:cs="Courier New"/>
        <w:b/>
        <w:sz w:val="18"/>
        <w:szCs w:val="18"/>
        <w:highlight w:val="yellow"/>
      </w:rPr>
      <w:t>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  <w:bookmarkEnd w:id="0"/>
    <w:bookmarkEnd w:id="1"/>
    <w:bookmarkEnd w:id="2"/>
  </w:p>
  <w:p w14:paraId="39BB1798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B179A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39BB179B" w14:textId="77777777" w:rsidR="00FF4FFE" w:rsidRPr="00FF4FFE" w:rsidRDefault="00FF4F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A4383" w14:textId="77777777" w:rsidR="00C32119" w:rsidRDefault="00C32119">
      <w:r>
        <w:separator/>
      </w:r>
    </w:p>
  </w:footnote>
  <w:footnote w:type="continuationSeparator" w:id="0">
    <w:p w14:paraId="5F2EC22A" w14:textId="77777777" w:rsidR="00C32119" w:rsidRDefault="00C321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E2870" w14:textId="366A0F7A" w:rsidR="009E4BB5" w:rsidRDefault="009E4BB5" w:rsidP="009E4BB5">
    <w:pPr>
      <w:jc w:val="center"/>
    </w:pPr>
    <w:r w:rsidRPr="005F138C">
      <w:rPr>
        <w:noProof/>
      </w:rPr>
      <w:drawing>
        <wp:inline distT="0" distB="0" distL="0" distR="0" wp14:anchorId="721B6C14" wp14:editId="071E748E">
          <wp:extent cx="5762625" cy="447675"/>
          <wp:effectExtent l="0" t="0" r="0" b="0"/>
          <wp:docPr id="18813555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47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321D31" w14:textId="77777777" w:rsidR="009E4BB5" w:rsidRDefault="009E4BB5" w:rsidP="009E4BB5">
    <w:pPr>
      <w:pStyle w:val="Nagwek"/>
      <w:rPr>
        <w:rFonts w:cs="Calibri"/>
        <w:sz w:val="20"/>
        <w:szCs w:val="20"/>
      </w:rPr>
    </w:pPr>
  </w:p>
  <w:p w14:paraId="39BB1794" w14:textId="00FAF77F" w:rsidR="003F0785" w:rsidRPr="009E4BB5" w:rsidRDefault="009E4BB5" w:rsidP="009E4BB5">
    <w:pPr>
      <w:pStyle w:val="Nagwek"/>
      <w:rPr>
        <w:rFonts w:cs="Calibri"/>
        <w:sz w:val="32"/>
        <w:szCs w:val="32"/>
      </w:rPr>
    </w:pPr>
    <w:r w:rsidRPr="00FA2B9A">
      <w:rPr>
        <w:rFonts w:cs="Calibri"/>
        <w:sz w:val="20"/>
        <w:szCs w:val="20"/>
      </w:rPr>
      <w:t>Nr referencyjny:</w:t>
    </w:r>
    <w:r w:rsidR="00C46E22">
      <w:rPr>
        <w:rFonts w:cs="Calibri"/>
        <w:sz w:val="20"/>
        <w:szCs w:val="20"/>
      </w:rPr>
      <w:t xml:space="preserve"> IROŚ.271.01.2026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C6951" w14:textId="10BA3013" w:rsidR="006E0AEC" w:rsidRDefault="00B52A15" w:rsidP="00875F01">
    <w:pPr>
      <w:pStyle w:val="Nagwek"/>
      <w:jc w:val="center"/>
    </w:pPr>
    <w:r w:rsidRPr="00B52A15">
      <w:rPr>
        <w:noProof/>
      </w:rPr>
      <w:drawing>
        <wp:inline distT="0" distB="0" distL="0" distR="0" wp14:anchorId="1C9C91B3" wp14:editId="78C60186">
          <wp:extent cx="4976495" cy="638677"/>
          <wp:effectExtent l="0" t="0" r="0" b="0"/>
          <wp:docPr id="8412709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028913" cy="64540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D712B1A" w14:textId="239C1341" w:rsidR="006E0AEC" w:rsidRPr="00FA2B9A" w:rsidRDefault="006E0AEC" w:rsidP="006E0AEC">
    <w:pPr>
      <w:pStyle w:val="Nagwek"/>
      <w:rPr>
        <w:rFonts w:ascii="Calibri" w:hAnsi="Calibri" w:cs="Calibri"/>
        <w:sz w:val="32"/>
        <w:szCs w:val="32"/>
      </w:rPr>
    </w:pPr>
    <w:r w:rsidRPr="00FA2B9A">
      <w:rPr>
        <w:rFonts w:ascii="Calibri" w:hAnsi="Calibri" w:cs="Calibri"/>
        <w:sz w:val="20"/>
        <w:szCs w:val="20"/>
      </w:rPr>
      <w:t xml:space="preserve">Nr referencyjny: </w:t>
    </w:r>
    <w:r w:rsidR="00C07B36" w:rsidRPr="00C07B36">
      <w:rPr>
        <w:rFonts w:ascii="Calibri" w:hAnsi="Calibri" w:cs="Calibri"/>
        <w:sz w:val="20"/>
        <w:szCs w:val="20"/>
      </w:rPr>
      <w:t>ECZ.272.15.2025</w:t>
    </w:r>
  </w:p>
  <w:p w14:paraId="39BB1799" w14:textId="71661780" w:rsidR="00127B5D" w:rsidRPr="006E0AEC" w:rsidRDefault="00127B5D" w:rsidP="006E0AE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02F5F6F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4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5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6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B65645C"/>
    <w:multiLevelType w:val="hybridMultilevel"/>
    <w:tmpl w:val="AEC2D912"/>
    <w:lvl w:ilvl="0" w:tplc="3FAE649A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4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5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7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9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40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1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3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4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6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8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9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63679949">
    <w:abstractNumId w:val="39"/>
  </w:num>
  <w:num w:numId="2" w16cid:durableId="441001572">
    <w:abstractNumId w:val="45"/>
  </w:num>
  <w:num w:numId="3" w16cid:durableId="835656363">
    <w:abstractNumId w:val="33"/>
  </w:num>
  <w:num w:numId="4" w16cid:durableId="331882736">
    <w:abstractNumId w:val="28"/>
  </w:num>
  <w:num w:numId="5" w16cid:durableId="1579484659">
    <w:abstractNumId w:val="20"/>
  </w:num>
  <w:num w:numId="6" w16cid:durableId="1581603209">
    <w:abstractNumId w:val="36"/>
  </w:num>
  <w:num w:numId="7" w16cid:durableId="429662664">
    <w:abstractNumId w:val="40"/>
  </w:num>
  <w:num w:numId="8" w16cid:durableId="1606502409">
    <w:abstractNumId w:val="25"/>
  </w:num>
  <w:num w:numId="9" w16cid:durableId="1345475858">
    <w:abstractNumId w:val="53"/>
  </w:num>
  <w:num w:numId="10" w16cid:durableId="1859732803">
    <w:abstractNumId w:val="59"/>
  </w:num>
  <w:num w:numId="11" w16cid:durableId="719548711">
    <w:abstractNumId w:val="21"/>
  </w:num>
  <w:num w:numId="12" w16cid:durableId="468329709">
    <w:abstractNumId w:val="56"/>
  </w:num>
  <w:num w:numId="13" w16cid:durableId="1421951735">
    <w:abstractNumId w:val="57"/>
  </w:num>
  <w:num w:numId="14" w16cid:durableId="1710761258">
    <w:abstractNumId w:val="13"/>
  </w:num>
  <w:num w:numId="15" w16cid:durableId="50009814">
    <w:abstractNumId w:val="29"/>
  </w:num>
  <w:num w:numId="16" w16cid:durableId="1052579238">
    <w:abstractNumId w:val="35"/>
  </w:num>
  <w:num w:numId="17" w16cid:durableId="619458117">
    <w:abstractNumId w:val="52"/>
  </w:num>
  <w:num w:numId="18" w16cid:durableId="1118718068">
    <w:abstractNumId w:val="24"/>
  </w:num>
  <w:num w:numId="19" w16cid:durableId="249776687">
    <w:abstractNumId w:val="14"/>
  </w:num>
  <w:num w:numId="20" w16cid:durableId="1530608857">
    <w:abstractNumId w:val="17"/>
  </w:num>
  <w:num w:numId="21" w16cid:durableId="1581401637">
    <w:abstractNumId w:val="46"/>
  </w:num>
  <w:num w:numId="22" w16cid:durableId="1466116927">
    <w:abstractNumId w:val="18"/>
  </w:num>
  <w:num w:numId="23" w16cid:durableId="1570578422">
    <w:abstractNumId w:val="51"/>
  </w:num>
  <w:num w:numId="24" w16cid:durableId="592511933">
    <w:abstractNumId w:val="48"/>
  </w:num>
  <w:num w:numId="25" w16cid:durableId="724530523">
    <w:abstractNumId w:val="23"/>
  </w:num>
  <w:num w:numId="26" w16cid:durableId="531385950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393552439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64928066">
    <w:abstractNumId w:val="3"/>
  </w:num>
  <w:num w:numId="29" w16cid:durableId="1418018946">
    <w:abstractNumId w:val="8"/>
  </w:num>
  <w:num w:numId="30" w16cid:durableId="1755544964">
    <w:abstractNumId w:val="2"/>
  </w:num>
  <w:num w:numId="31" w16cid:durableId="1410688688">
    <w:abstractNumId w:val="44"/>
  </w:num>
  <w:num w:numId="32" w16cid:durableId="955865248">
    <w:abstractNumId w:val="11"/>
  </w:num>
  <w:num w:numId="33" w16cid:durableId="1246184347">
    <w:abstractNumId w:val="31"/>
  </w:num>
  <w:num w:numId="34" w16cid:durableId="191960132">
    <w:abstractNumId w:val="47"/>
  </w:num>
  <w:num w:numId="35" w16cid:durableId="1416324820">
    <w:abstractNumId w:val="16"/>
  </w:num>
  <w:num w:numId="36" w16cid:durableId="433938344">
    <w:abstractNumId w:val="55"/>
  </w:num>
  <w:num w:numId="37" w16cid:durableId="1215392427">
    <w:abstractNumId w:val="15"/>
  </w:num>
  <w:num w:numId="38" w16cid:durableId="1278096281">
    <w:abstractNumId w:val="9"/>
  </w:num>
  <w:num w:numId="39" w16cid:durableId="234975003">
    <w:abstractNumId w:val="26"/>
  </w:num>
  <w:num w:numId="40" w16cid:durableId="1150824439">
    <w:abstractNumId w:val="41"/>
  </w:num>
  <w:num w:numId="41" w16cid:durableId="340201027">
    <w:abstractNumId w:val="37"/>
  </w:num>
  <w:num w:numId="42" w16cid:durableId="89085818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2052802152">
    <w:abstractNumId w:val="30"/>
  </w:num>
  <w:num w:numId="44" w16cid:durableId="92747428">
    <w:abstractNumId w:val="27"/>
  </w:num>
  <w:num w:numId="45" w16cid:durableId="944729846">
    <w:abstractNumId w:val="12"/>
  </w:num>
  <w:num w:numId="46" w16cid:durableId="644429699">
    <w:abstractNumId w:val="19"/>
  </w:num>
  <w:num w:numId="47" w16cid:durableId="39325360">
    <w:abstractNumId w:val="58"/>
  </w:num>
  <w:num w:numId="48" w16cid:durableId="584001517">
    <w:abstractNumId w:val="50"/>
  </w:num>
  <w:num w:numId="49" w16cid:durableId="931939402">
    <w:abstractNumId w:val="43"/>
  </w:num>
  <w:num w:numId="50" w16cid:durableId="1274678474">
    <w:abstractNumId w:val="10"/>
  </w:num>
  <w:num w:numId="51" w16cid:durableId="1200043926">
    <w:abstractNumId w:val="22"/>
  </w:num>
  <w:num w:numId="52" w16cid:durableId="567692448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41932"/>
    <w:rsid w:val="0000347E"/>
    <w:rsid w:val="00005154"/>
    <w:rsid w:val="000065EB"/>
    <w:rsid w:val="000066DD"/>
    <w:rsid w:val="00006898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1F36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6373"/>
    <w:rsid w:val="00057602"/>
    <w:rsid w:val="00061F88"/>
    <w:rsid w:val="00063849"/>
    <w:rsid w:val="000675E7"/>
    <w:rsid w:val="00070743"/>
    <w:rsid w:val="00070AE1"/>
    <w:rsid w:val="000713DE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6E74"/>
    <w:rsid w:val="000D2A17"/>
    <w:rsid w:val="000D40FD"/>
    <w:rsid w:val="000E05B9"/>
    <w:rsid w:val="000E0F0E"/>
    <w:rsid w:val="000E4E2A"/>
    <w:rsid w:val="000E7F53"/>
    <w:rsid w:val="000F6278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1F85"/>
    <w:rsid w:val="00122276"/>
    <w:rsid w:val="00126E65"/>
    <w:rsid w:val="00127B5D"/>
    <w:rsid w:val="001308CE"/>
    <w:rsid w:val="00131262"/>
    <w:rsid w:val="0013384A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59CA"/>
    <w:rsid w:val="00156724"/>
    <w:rsid w:val="001568FB"/>
    <w:rsid w:val="00157704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87068"/>
    <w:rsid w:val="00191FF7"/>
    <w:rsid w:val="001927FB"/>
    <w:rsid w:val="00192C7B"/>
    <w:rsid w:val="00192F63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3982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A9F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0841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3406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A2237"/>
    <w:rsid w:val="002A2640"/>
    <w:rsid w:val="002A4CEF"/>
    <w:rsid w:val="002A5798"/>
    <w:rsid w:val="002A5876"/>
    <w:rsid w:val="002A7F4E"/>
    <w:rsid w:val="002B14BE"/>
    <w:rsid w:val="002B17BD"/>
    <w:rsid w:val="002B6740"/>
    <w:rsid w:val="002C1EB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1069"/>
    <w:rsid w:val="003429D7"/>
    <w:rsid w:val="00350282"/>
    <w:rsid w:val="00351E47"/>
    <w:rsid w:val="00352F3B"/>
    <w:rsid w:val="00353E34"/>
    <w:rsid w:val="00354735"/>
    <w:rsid w:val="003600E2"/>
    <w:rsid w:val="00362231"/>
    <w:rsid w:val="00362C90"/>
    <w:rsid w:val="00364AEE"/>
    <w:rsid w:val="00365834"/>
    <w:rsid w:val="00366630"/>
    <w:rsid w:val="00367880"/>
    <w:rsid w:val="00367A44"/>
    <w:rsid w:val="003743D2"/>
    <w:rsid w:val="003809D8"/>
    <w:rsid w:val="00380EAE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1A7E"/>
    <w:rsid w:val="003B23CA"/>
    <w:rsid w:val="003B58BF"/>
    <w:rsid w:val="003B6F73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6AC6"/>
    <w:rsid w:val="003E719D"/>
    <w:rsid w:val="003F0669"/>
    <w:rsid w:val="003F0785"/>
    <w:rsid w:val="003F3E9E"/>
    <w:rsid w:val="003F447A"/>
    <w:rsid w:val="003F49E2"/>
    <w:rsid w:val="003F503B"/>
    <w:rsid w:val="003F5826"/>
    <w:rsid w:val="003F5882"/>
    <w:rsid w:val="003F5DDB"/>
    <w:rsid w:val="003F60D2"/>
    <w:rsid w:val="00400735"/>
    <w:rsid w:val="004011D6"/>
    <w:rsid w:val="00404595"/>
    <w:rsid w:val="00405505"/>
    <w:rsid w:val="004066AE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56931"/>
    <w:rsid w:val="00460E98"/>
    <w:rsid w:val="00460EBC"/>
    <w:rsid w:val="004617BB"/>
    <w:rsid w:val="00461FBB"/>
    <w:rsid w:val="00462A4F"/>
    <w:rsid w:val="004639B5"/>
    <w:rsid w:val="0047062C"/>
    <w:rsid w:val="00472923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3CB5"/>
    <w:rsid w:val="00494A82"/>
    <w:rsid w:val="00494BF8"/>
    <w:rsid w:val="0049543B"/>
    <w:rsid w:val="004A1963"/>
    <w:rsid w:val="004A50BC"/>
    <w:rsid w:val="004A57A5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2DCF"/>
    <w:rsid w:val="004D4CCE"/>
    <w:rsid w:val="004D63E9"/>
    <w:rsid w:val="004D7B14"/>
    <w:rsid w:val="004E179B"/>
    <w:rsid w:val="004E3410"/>
    <w:rsid w:val="004E34F8"/>
    <w:rsid w:val="004E4827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3960"/>
    <w:rsid w:val="00506BA7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BE4"/>
    <w:rsid w:val="00523BF0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4CC"/>
    <w:rsid w:val="00563C92"/>
    <w:rsid w:val="00564049"/>
    <w:rsid w:val="005643BE"/>
    <w:rsid w:val="00564ED6"/>
    <w:rsid w:val="00566333"/>
    <w:rsid w:val="0056694D"/>
    <w:rsid w:val="005724C6"/>
    <w:rsid w:val="0057348E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3C52"/>
    <w:rsid w:val="005F51FC"/>
    <w:rsid w:val="005F53FF"/>
    <w:rsid w:val="005F7368"/>
    <w:rsid w:val="00601FA4"/>
    <w:rsid w:val="006042A2"/>
    <w:rsid w:val="00606915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4E78"/>
    <w:rsid w:val="006952AC"/>
    <w:rsid w:val="00696298"/>
    <w:rsid w:val="006963C8"/>
    <w:rsid w:val="006977EB"/>
    <w:rsid w:val="00697CEE"/>
    <w:rsid w:val="006B004E"/>
    <w:rsid w:val="006B4024"/>
    <w:rsid w:val="006B48EB"/>
    <w:rsid w:val="006B65EA"/>
    <w:rsid w:val="006B6D15"/>
    <w:rsid w:val="006C1399"/>
    <w:rsid w:val="006C3755"/>
    <w:rsid w:val="006C3D0A"/>
    <w:rsid w:val="006C3D86"/>
    <w:rsid w:val="006C5B73"/>
    <w:rsid w:val="006D0804"/>
    <w:rsid w:val="006D2130"/>
    <w:rsid w:val="006D262F"/>
    <w:rsid w:val="006D2F13"/>
    <w:rsid w:val="006D4C80"/>
    <w:rsid w:val="006E0AEC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2FE"/>
    <w:rsid w:val="00711A5E"/>
    <w:rsid w:val="007125C8"/>
    <w:rsid w:val="007165C0"/>
    <w:rsid w:val="00720FCE"/>
    <w:rsid w:val="00722E1D"/>
    <w:rsid w:val="00725372"/>
    <w:rsid w:val="00727B13"/>
    <w:rsid w:val="007308DE"/>
    <w:rsid w:val="00730CDE"/>
    <w:rsid w:val="0073144C"/>
    <w:rsid w:val="0073327C"/>
    <w:rsid w:val="00733CAF"/>
    <w:rsid w:val="00734D6E"/>
    <w:rsid w:val="007358E6"/>
    <w:rsid w:val="007362F9"/>
    <w:rsid w:val="00737587"/>
    <w:rsid w:val="00744579"/>
    <w:rsid w:val="00747E30"/>
    <w:rsid w:val="00750A35"/>
    <w:rsid w:val="0075289B"/>
    <w:rsid w:val="007548DB"/>
    <w:rsid w:val="0075499B"/>
    <w:rsid w:val="00755404"/>
    <w:rsid w:val="007572CC"/>
    <w:rsid w:val="00760F63"/>
    <w:rsid w:val="00761996"/>
    <w:rsid w:val="00762138"/>
    <w:rsid w:val="00763388"/>
    <w:rsid w:val="007646D7"/>
    <w:rsid w:val="00767954"/>
    <w:rsid w:val="00767A53"/>
    <w:rsid w:val="00770C2E"/>
    <w:rsid w:val="00771D75"/>
    <w:rsid w:val="00774B5B"/>
    <w:rsid w:val="007763E7"/>
    <w:rsid w:val="00777472"/>
    <w:rsid w:val="00780A2C"/>
    <w:rsid w:val="007815A6"/>
    <w:rsid w:val="00784738"/>
    <w:rsid w:val="007847F9"/>
    <w:rsid w:val="00785B61"/>
    <w:rsid w:val="007877E3"/>
    <w:rsid w:val="00787E16"/>
    <w:rsid w:val="00792EE6"/>
    <w:rsid w:val="00793775"/>
    <w:rsid w:val="0079444B"/>
    <w:rsid w:val="007A0335"/>
    <w:rsid w:val="007A5C25"/>
    <w:rsid w:val="007A5E15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5A72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C8"/>
    <w:rsid w:val="00807F68"/>
    <w:rsid w:val="008102DB"/>
    <w:rsid w:val="00810A21"/>
    <w:rsid w:val="008115F9"/>
    <w:rsid w:val="00812831"/>
    <w:rsid w:val="008215C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5F01"/>
    <w:rsid w:val="00876906"/>
    <w:rsid w:val="008875A2"/>
    <w:rsid w:val="00892186"/>
    <w:rsid w:val="00894B23"/>
    <w:rsid w:val="00896895"/>
    <w:rsid w:val="00896C0F"/>
    <w:rsid w:val="008A024D"/>
    <w:rsid w:val="008A0763"/>
    <w:rsid w:val="008A10C0"/>
    <w:rsid w:val="008A1345"/>
    <w:rsid w:val="008A27B1"/>
    <w:rsid w:val="008A41DF"/>
    <w:rsid w:val="008A7349"/>
    <w:rsid w:val="008B11F9"/>
    <w:rsid w:val="008B3B91"/>
    <w:rsid w:val="008B3BE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3292"/>
    <w:rsid w:val="00936437"/>
    <w:rsid w:val="00937018"/>
    <w:rsid w:val="009370DA"/>
    <w:rsid w:val="00937E37"/>
    <w:rsid w:val="00940C71"/>
    <w:rsid w:val="009427CB"/>
    <w:rsid w:val="009433BE"/>
    <w:rsid w:val="009510D6"/>
    <w:rsid w:val="009516CD"/>
    <w:rsid w:val="00952F96"/>
    <w:rsid w:val="0095353E"/>
    <w:rsid w:val="00953976"/>
    <w:rsid w:val="0095725E"/>
    <w:rsid w:val="009575DB"/>
    <w:rsid w:val="0096046C"/>
    <w:rsid w:val="00960760"/>
    <w:rsid w:val="0096108A"/>
    <w:rsid w:val="0096263A"/>
    <w:rsid w:val="00963663"/>
    <w:rsid w:val="009660DD"/>
    <w:rsid w:val="00966BB2"/>
    <w:rsid w:val="009769AD"/>
    <w:rsid w:val="009829D9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A67"/>
    <w:rsid w:val="009D4D28"/>
    <w:rsid w:val="009D5F18"/>
    <w:rsid w:val="009D6C0A"/>
    <w:rsid w:val="009E13F4"/>
    <w:rsid w:val="009E3072"/>
    <w:rsid w:val="009E3077"/>
    <w:rsid w:val="009E3C0C"/>
    <w:rsid w:val="009E4BB5"/>
    <w:rsid w:val="009E6B1D"/>
    <w:rsid w:val="009F246A"/>
    <w:rsid w:val="009F3788"/>
    <w:rsid w:val="009F41F4"/>
    <w:rsid w:val="009F55D9"/>
    <w:rsid w:val="009F7330"/>
    <w:rsid w:val="00A01323"/>
    <w:rsid w:val="00A01864"/>
    <w:rsid w:val="00A0223C"/>
    <w:rsid w:val="00A05061"/>
    <w:rsid w:val="00A05C0F"/>
    <w:rsid w:val="00A06B79"/>
    <w:rsid w:val="00A06C60"/>
    <w:rsid w:val="00A10FFA"/>
    <w:rsid w:val="00A1134B"/>
    <w:rsid w:val="00A1288A"/>
    <w:rsid w:val="00A13136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0D8"/>
    <w:rsid w:val="00A3513D"/>
    <w:rsid w:val="00A36B36"/>
    <w:rsid w:val="00A3787E"/>
    <w:rsid w:val="00A4101C"/>
    <w:rsid w:val="00A431D6"/>
    <w:rsid w:val="00A45ED0"/>
    <w:rsid w:val="00A463F6"/>
    <w:rsid w:val="00A46A06"/>
    <w:rsid w:val="00A560DD"/>
    <w:rsid w:val="00A578F5"/>
    <w:rsid w:val="00A57A5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77AC2"/>
    <w:rsid w:val="00A8102D"/>
    <w:rsid w:val="00A81BE2"/>
    <w:rsid w:val="00A85586"/>
    <w:rsid w:val="00A9175F"/>
    <w:rsid w:val="00A91DA3"/>
    <w:rsid w:val="00A91FE0"/>
    <w:rsid w:val="00A97F70"/>
    <w:rsid w:val="00AA4266"/>
    <w:rsid w:val="00AB2527"/>
    <w:rsid w:val="00AC2D83"/>
    <w:rsid w:val="00AC33F5"/>
    <w:rsid w:val="00AC4555"/>
    <w:rsid w:val="00AC4C9D"/>
    <w:rsid w:val="00AC5669"/>
    <w:rsid w:val="00AC754C"/>
    <w:rsid w:val="00AC780F"/>
    <w:rsid w:val="00AD34D0"/>
    <w:rsid w:val="00AD3D26"/>
    <w:rsid w:val="00AD55FC"/>
    <w:rsid w:val="00AD565D"/>
    <w:rsid w:val="00AE02C5"/>
    <w:rsid w:val="00AE1DEB"/>
    <w:rsid w:val="00AE25F5"/>
    <w:rsid w:val="00AE267D"/>
    <w:rsid w:val="00AE3179"/>
    <w:rsid w:val="00AE5AB8"/>
    <w:rsid w:val="00AE6CD9"/>
    <w:rsid w:val="00AE6EDA"/>
    <w:rsid w:val="00AE6FEB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0A4A"/>
    <w:rsid w:val="00B52161"/>
    <w:rsid w:val="00B52A15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784"/>
    <w:rsid w:val="00B736C3"/>
    <w:rsid w:val="00B73CB3"/>
    <w:rsid w:val="00B7769F"/>
    <w:rsid w:val="00B80B1E"/>
    <w:rsid w:val="00B81460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BBD"/>
    <w:rsid w:val="00BA5C7E"/>
    <w:rsid w:val="00BA7C69"/>
    <w:rsid w:val="00BB19B8"/>
    <w:rsid w:val="00BB6D55"/>
    <w:rsid w:val="00BB7015"/>
    <w:rsid w:val="00BC0322"/>
    <w:rsid w:val="00BC077D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7203"/>
    <w:rsid w:val="00BE7AE1"/>
    <w:rsid w:val="00BF0427"/>
    <w:rsid w:val="00BF15F1"/>
    <w:rsid w:val="00BF1BAE"/>
    <w:rsid w:val="00BF2503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07B36"/>
    <w:rsid w:val="00C10C91"/>
    <w:rsid w:val="00C12D87"/>
    <w:rsid w:val="00C14458"/>
    <w:rsid w:val="00C14580"/>
    <w:rsid w:val="00C153BB"/>
    <w:rsid w:val="00C15862"/>
    <w:rsid w:val="00C165FA"/>
    <w:rsid w:val="00C179E7"/>
    <w:rsid w:val="00C22F62"/>
    <w:rsid w:val="00C24130"/>
    <w:rsid w:val="00C244CC"/>
    <w:rsid w:val="00C244E8"/>
    <w:rsid w:val="00C24B37"/>
    <w:rsid w:val="00C25922"/>
    <w:rsid w:val="00C26478"/>
    <w:rsid w:val="00C27669"/>
    <w:rsid w:val="00C27BFA"/>
    <w:rsid w:val="00C300AC"/>
    <w:rsid w:val="00C3103E"/>
    <w:rsid w:val="00C31DF3"/>
    <w:rsid w:val="00C31EC8"/>
    <w:rsid w:val="00C32119"/>
    <w:rsid w:val="00C34684"/>
    <w:rsid w:val="00C34DE1"/>
    <w:rsid w:val="00C353CF"/>
    <w:rsid w:val="00C359DA"/>
    <w:rsid w:val="00C4348A"/>
    <w:rsid w:val="00C451BB"/>
    <w:rsid w:val="00C46E22"/>
    <w:rsid w:val="00C51F8C"/>
    <w:rsid w:val="00C52571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4421"/>
    <w:rsid w:val="00C7601A"/>
    <w:rsid w:val="00C7771A"/>
    <w:rsid w:val="00C810D6"/>
    <w:rsid w:val="00C82F0B"/>
    <w:rsid w:val="00C87777"/>
    <w:rsid w:val="00C9266C"/>
    <w:rsid w:val="00C97C1D"/>
    <w:rsid w:val="00CA152F"/>
    <w:rsid w:val="00CA1A02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57AB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6BCB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2D0"/>
    <w:rsid w:val="00D84681"/>
    <w:rsid w:val="00D8552D"/>
    <w:rsid w:val="00D87117"/>
    <w:rsid w:val="00D871CB"/>
    <w:rsid w:val="00D91670"/>
    <w:rsid w:val="00D93276"/>
    <w:rsid w:val="00D93CF7"/>
    <w:rsid w:val="00D96540"/>
    <w:rsid w:val="00DA3046"/>
    <w:rsid w:val="00DA509A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6BD7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5D0D"/>
    <w:rsid w:val="00DF68C8"/>
    <w:rsid w:val="00DF733B"/>
    <w:rsid w:val="00E00090"/>
    <w:rsid w:val="00E01CAB"/>
    <w:rsid w:val="00E04348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9A6"/>
    <w:rsid w:val="00E44E6C"/>
    <w:rsid w:val="00E45537"/>
    <w:rsid w:val="00E46519"/>
    <w:rsid w:val="00E51A55"/>
    <w:rsid w:val="00E54763"/>
    <w:rsid w:val="00E54FB9"/>
    <w:rsid w:val="00E55C88"/>
    <w:rsid w:val="00E5600C"/>
    <w:rsid w:val="00E6178E"/>
    <w:rsid w:val="00E61DB6"/>
    <w:rsid w:val="00E6447A"/>
    <w:rsid w:val="00E661AD"/>
    <w:rsid w:val="00E70BF5"/>
    <w:rsid w:val="00E71831"/>
    <w:rsid w:val="00E73219"/>
    <w:rsid w:val="00E73A59"/>
    <w:rsid w:val="00E73DDD"/>
    <w:rsid w:val="00E74F5C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28B8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5407"/>
    <w:rsid w:val="00EB567B"/>
    <w:rsid w:val="00EB5DC0"/>
    <w:rsid w:val="00EB6A66"/>
    <w:rsid w:val="00EB6F6F"/>
    <w:rsid w:val="00EC1621"/>
    <w:rsid w:val="00EC4352"/>
    <w:rsid w:val="00EC49D8"/>
    <w:rsid w:val="00EC538A"/>
    <w:rsid w:val="00EC665B"/>
    <w:rsid w:val="00ED4C88"/>
    <w:rsid w:val="00ED567F"/>
    <w:rsid w:val="00ED71AD"/>
    <w:rsid w:val="00ED75F1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4EDE"/>
    <w:rsid w:val="00F05931"/>
    <w:rsid w:val="00F05BE3"/>
    <w:rsid w:val="00F05C67"/>
    <w:rsid w:val="00F10DCE"/>
    <w:rsid w:val="00F11020"/>
    <w:rsid w:val="00F1323B"/>
    <w:rsid w:val="00F13549"/>
    <w:rsid w:val="00F14DB7"/>
    <w:rsid w:val="00F21C6C"/>
    <w:rsid w:val="00F21EE8"/>
    <w:rsid w:val="00F226D3"/>
    <w:rsid w:val="00F237E1"/>
    <w:rsid w:val="00F25859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1864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B36"/>
    <w:rsid w:val="00F92BD6"/>
    <w:rsid w:val="00F93F5F"/>
    <w:rsid w:val="00FA12D9"/>
    <w:rsid w:val="00FA1C7E"/>
    <w:rsid w:val="00FA49A1"/>
    <w:rsid w:val="00FB1331"/>
    <w:rsid w:val="00FB2E1F"/>
    <w:rsid w:val="00FB75A2"/>
    <w:rsid w:val="00FC51CC"/>
    <w:rsid w:val="00FC6A5D"/>
    <w:rsid w:val="00FD0F46"/>
    <w:rsid w:val="00FD24DC"/>
    <w:rsid w:val="00FD2552"/>
    <w:rsid w:val="00FD27EC"/>
    <w:rsid w:val="00FD5CB9"/>
    <w:rsid w:val="00FD6DD7"/>
    <w:rsid w:val="00FD77B3"/>
    <w:rsid w:val="00FE39AD"/>
    <w:rsid w:val="00FE3D47"/>
    <w:rsid w:val="00FE4CFE"/>
    <w:rsid w:val="00FE61AF"/>
    <w:rsid w:val="00FF06AA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B175F"/>
  <w15:docId w15:val="{6BBDD009-AE54-4BBD-95F7-802EBD4A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header" w:uiPriority="99" w:qFormat="1"/>
    <w:lsdException w:name="caption" w:semiHidden="1" w:unhideWhenUsed="1" w:qFormat="1"/>
    <w:lsdException w:name="List 5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2F3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qFormat/>
    <w:rsid w:val="00541932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eastAsia="en-US"/>
    </w:rPr>
  </w:style>
  <w:style w:type="character" w:customStyle="1" w:styleId="Nagwek9Znak">
    <w:name w:val="Nagłówek 9 Znak"/>
    <w:link w:val="Nagwek9"/>
    <w:rsid w:val="00DA509A"/>
    <w:rPr>
      <w:sz w:val="32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DA509A"/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01FE58-F003-4523-8661-5D8405BB4A94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1E648B39-3CAA-4A60-93F9-3BFD4CE44A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06F915-C8EF-4AE6-A507-C12194794B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290</Words>
  <Characters>1741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</dc:creator>
  <cp:lastModifiedBy>Zenon Głowala</cp:lastModifiedBy>
  <cp:revision>38</cp:revision>
  <cp:lastPrinted>2020-12-21T08:11:00Z</cp:lastPrinted>
  <dcterms:created xsi:type="dcterms:W3CDTF">2023-11-22T13:04:00Z</dcterms:created>
  <dcterms:modified xsi:type="dcterms:W3CDTF">2026-02-12T11:20:00Z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