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BA534" w14:textId="77777777" w:rsidR="00C052CE" w:rsidRPr="00CE0041" w:rsidRDefault="009D515A" w:rsidP="00C052CE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ab/>
      </w:r>
      <w:r w:rsidRPr="00CE0041">
        <w:rPr>
          <w:rFonts w:ascii="Calibri" w:hAnsi="Calibri" w:cs="Calibri"/>
          <w:sz w:val="20"/>
          <w:szCs w:val="20"/>
        </w:rPr>
        <w:tab/>
      </w:r>
      <w:r w:rsidRPr="00CE0041">
        <w:rPr>
          <w:rFonts w:ascii="Calibri" w:hAnsi="Calibri" w:cs="Calibri"/>
          <w:sz w:val="20"/>
          <w:szCs w:val="20"/>
        </w:rPr>
        <w:tab/>
      </w:r>
      <w:r w:rsidR="0090420C" w:rsidRPr="00CE0041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CE0041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CE0041">
        <w:rPr>
          <w:rFonts w:ascii="Calibri" w:hAnsi="Calibri" w:cs="Calibri"/>
          <w:sz w:val="20"/>
          <w:szCs w:val="20"/>
        </w:rPr>
        <w:tab/>
      </w:r>
      <w:r w:rsidR="005B659A" w:rsidRPr="00CE0041">
        <w:rPr>
          <w:rFonts w:ascii="Calibri" w:hAnsi="Calibri" w:cs="Calibri"/>
          <w:sz w:val="20"/>
          <w:szCs w:val="20"/>
        </w:rPr>
        <w:tab/>
      </w:r>
      <w:r w:rsidR="005B659A" w:rsidRPr="00CE0041">
        <w:rPr>
          <w:rFonts w:ascii="Calibri" w:hAnsi="Calibri" w:cs="Calibri"/>
          <w:sz w:val="20"/>
          <w:szCs w:val="20"/>
        </w:rPr>
        <w:tab/>
      </w:r>
      <w:r w:rsidR="00D37E9A" w:rsidRPr="00CE0041">
        <w:rPr>
          <w:rFonts w:ascii="Calibri" w:hAnsi="Calibri" w:cs="Calibri"/>
          <w:sz w:val="20"/>
          <w:szCs w:val="20"/>
        </w:rPr>
        <w:t>Z</w:t>
      </w:r>
      <w:r w:rsidR="00983423" w:rsidRPr="00CE0041">
        <w:rPr>
          <w:rFonts w:ascii="Calibri" w:hAnsi="Calibri" w:cs="Calibri"/>
          <w:sz w:val="20"/>
          <w:szCs w:val="20"/>
        </w:rPr>
        <w:t>ałącznik</w:t>
      </w:r>
      <w:r w:rsidRPr="00CE0041">
        <w:rPr>
          <w:rFonts w:ascii="Calibri" w:hAnsi="Calibri" w:cs="Calibri"/>
          <w:sz w:val="20"/>
          <w:szCs w:val="20"/>
        </w:rPr>
        <w:t xml:space="preserve"> nr </w:t>
      </w:r>
      <w:r w:rsidR="00983423" w:rsidRPr="00CE0041">
        <w:rPr>
          <w:rFonts w:ascii="Calibri" w:hAnsi="Calibri" w:cs="Calibri"/>
          <w:sz w:val="20"/>
          <w:szCs w:val="20"/>
        </w:rPr>
        <w:t xml:space="preserve"> </w:t>
      </w:r>
      <w:r w:rsidR="00EE1CDF" w:rsidRPr="00CE0041">
        <w:rPr>
          <w:rFonts w:ascii="Calibri" w:hAnsi="Calibri" w:cs="Calibri"/>
          <w:sz w:val="20"/>
          <w:szCs w:val="20"/>
        </w:rPr>
        <w:t>1</w:t>
      </w:r>
      <w:r w:rsidR="00D62E51" w:rsidRPr="00CE0041">
        <w:rPr>
          <w:rFonts w:ascii="Calibri" w:hAnsi="Calibri" w:cs="Calibri"/>
          <w:sz w:val="20"/>
          <w:szCs w:val="20"/>
        </w:rPr>
        <w:t xml:space="preserve"> do SW</w:t>
      </w:r>
      <w:r w:rsidR="00C052CE" w:rsidRPr="00CE0041">
        <w:rPr>
          <w:rFonts w:ascii="Calibri" w:hAnsi="Calibri" w:cs="Calibri"/>
          <w:sz w:val="20"/>
          <w:szCs w:val="20"/>
        </w:rPr>
        <w:t>Z</w:t>
      </w:r>
    </w:p>
    <w:p w14:paraId="0380E61A" w14:textId="4015E9EB" w:rsidR="00DA509A" w:rsidRPr="00CE0041" w:rsidRDefault="00DA509A" w:rsidP="00C052CE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 xml:space="preserve">                                  </w:t>
      </w:r>
    </w:p>
    <w:p w14:paraId="03082C65" w14:textId="2F129A24" w:rsidR="00DA509A" w:rsidRPr="00CE0041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CE0041">
        <w:rPr>
          <w:rFonts w:ascii="Calibri" w:hAnsi="Calibri" w:cs="Calibri"/>
          <w:sz w:val="20"/>
          <w:szCs w:val="20"/>
        </w:rPr>
        <w:t>dn.</w:t>
      </w:r>
      <w:r w:rsidR="00DA509A" w:rsidRPr="00CE0041">
        <w:rPr>
          <w:rFonts w:ascii="Calibri" w:hAnsi="Calibri" w:cs="Calibri"/>
          <w:sz w:val="20"/>
          <w:szCs w:val="20"/>
        </w:rPr>
        <w:t>………………</w:t>
      </w:r>
      <w:r w:rsidR="00D80BA5" w:rsidRPr="00CE0041">
        <w:rPr>
          <w:rFonts w:ascii="Calibri" w:hAnsi="Calibri" w:cs="Calibri"/>
          <w:sz w:val="20"/>
          <w:szCs w:val="20"/>
        </w:rPr>
        <w:t>20</w:t>
      </w:r>
      <w:r w:rsidR="007D20F7" w:rsidRPr="00CE0041">
        <w:rPr>
          <w:rFonts w:ascii="Calibri" w:hAnsi="Calibri" w:cs="Calibri"/>
          <w:sz w:val="20"/>
          <w:szCs w:val="20"/>
        </w:rPr>
        <w:t>2</w:t>
      </w:r>
      <w:r w:rsidR="006A3064">
        <w:rPr>
          <w:rFonts w:ascii="Calibri" w:hAnsi="Calibri" w:cs="Calibri"/>
          <w:sz w:val="20"/>
          <w:szCs w:val="20"/>
        </w:rPr>
        <w:t>6</w:t>
      </w:r>
      <w:r w:rsidR="003E134C" w:rsidRPr="00CE0041">
        <w:rPr>
          <w:rFonts w:ascii="Calibri" w:hAnsi="Calibri" w:cs="Calibri"/>
          <w:sz w:val="20"/>
          <w:szCs w:val="20"/>
        </w:rPr>
        <w:t xml:space="preserve"> </w:t>
      </w:r>
      <w:r w:rsidR="00D80BA5" w:rsidRPr="00CE0041">
        <w:rPr>
          <w:rFonts w:ascii="Calibri" w:hAnsi="Calibri" w:cs="Calibri"/>
          <w:sz w:val="20"/>
          <w:szCs w:val="20"/>
        </w:rPr>
        <w:t>r.</w:t>
      </w:r>
    </w:p>
    <w:p w14:paraId="6B9BD3F7" w14:textId="77777777" w:rsidR="00DA509A" w:rsidRPr="00CE0041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……..</w:t>
      </w:r>
      <w:r w:rsidR="00DA509A" w:rsidRPr="00CE0041">
        <w:rPr>
          <w:rFonts w:ascii="Calibri" w:hAnsi="Calibri" w:cs="Calibri"/>
          <w:sz w:val="20"/>
          <w:szCs w:val="20"/>
        </w:rPr>
        <w:t>................................................</w:t>
      </w:r>
    </w:p>
    <w:p w14:paraId="541F8A31" w14:textId="07E1FB82" w:rsidR="00DA509A" w:rsidRPr="00CE0041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(Nazwa i adres W</w:t>
      </w:r>
      <w:r w:rsidR="006C262E" w:rsidRPr="00CE0041">
        <w:rPr>
          <w:rFonts w:ascii="Calibri" w:hAnsi="Calibri" w:cs="Calibri"/>
          <w:sz w:val="20"/>
          <w:szCs w:val="20"/>
        </w:rPr>
        <w:t xml:space="preserve">ykonawcy)  </w:t>
      </w:r>
    </w:p>
    <w:p w14:paraId="59055417" w14:textId="77777777" w:rsidR="00E3479B" w:rsidRPr="00CE0041" w:rsidRDefault="00E3479B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77777777" w:rsidR="00DA509A" w:rsidRPr="00CE0041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CE0041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CE0041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CE0041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CE0041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CE0041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03AEE10" w14:textId="77777777" w:rsidR="008650B0" w:rsidRPr="008650B0" w:rsidRDefault="008650B0" w:rsidP="008650B0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8650B0">
        <w:rPr>
          <w:rFonts w:ascii="Calibri" w:hAnsi="Calibri" w:cs="Calibri"/>
          <w:b/>
          <w:bCs/>
          <w:sz w:val="20"/>
          <w:szCs w:val="20"/>
        </w:rPr>
        <w:t>Kompleksowa modernizacja energetyczna budynków użyteczności publicznej w Gminie Łopuszno:</w:t>
      </w:r>
    </w:p>
    <w:p w14:paraId="5FCBA098" w14:textId="51D92E29" w:rsidR="008650B0" w:rsidRPr="008650B0" w:rsidRDefault="0001653C" w:rsidP="0001653C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Część Nr 1 - </w:t>
      </w:r>
      <w:r w:rsidR="008650B0" w:rsidRPr="008650B0">
        <w:rPr>
          <w:rFonts w:ascii="Calibri" w:hAnsi="Calibri" w:cs="Calibri"/>
          <w:b/>
          <w:bCs/>
          <w:sz w:val="20"/>
          <w:szCs w:val="20"/>
        </w:rPr>
        <w:t>Modernizacja energetyczna budynku Szkoły Podstawowej w Łopusznie.</w:t>
      </w:r>
    </w:p>
    <w:p w14:paraId="21DCDDAF" w14:textId="23783999" w:rsidR="008650B0" w:rsidRPr="008650B0" w:rsidRDefault="0001653C" w:rsidP="0001653C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Część Nr 2 - </w:t>
      </w:r>
      <w:r w:rsidR="008650B0" w:rsidRPr="008650B0">
        <w:rPr>
          <w:rFonts w:ascii="Calibri" w:hAnsi="Calibri" w:cs="Calibri"/>
          <w:b/>
          <w:bCs/>
          <w:sz w:val="20"/>
          <w:szCs w:val="20"/>
        </w:rPr>
        <w:t>Modernizacja energetyczna budynku Miejsko – Gminnego Ośrodka Sportu i Rekreacji w Łopusznie.</w:t>
      </w:r>
    </w:p>
    <w:p w14:paraId="1FC0B2DD" w14:textId="7DAC8AD0" w:rsidR="00DE45EB" w:rsidRPr="00CE0041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2D41D4B" w14:textId="66BAD6BA" w:rsidR="002858C6" w:rsidRPr="00CE0041" w:rsidRDefault="00016153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 xml:space="preserve">zgodnie z wymaganiami określonymi w specyfikacji warunków zamówienia dla tego </w:t>
      </w:r>
      <w:r w:rsidR="00AB0AE0" w:rsidRPr="00CE0041">
        <w:rPr>
          <w:rFonts w:ascii="Calibri" w:hAnsi="Calibri" w:cs="Calibri"/>
          <w:sz w:val="20"/>
          <w:szCs w:val="20"/>
        </w:rPr>
        <w:t>postępowania składamy</w:t>
      </w:r>
      <w:r w:rsidRPr="00CE0041">
        <w:rPr>
          <w:rFonts w:ascii="Calibri" w:hAnsi="Calibri" w:cs="Calibri"/>
          <w:sz w:val="20"/>
          <w:szCs w:val="20"/>
        </w:rPr>
        <w:t xml:space="preserve"> niniejszą ofertę:</w:t>
      </w:r>
    </w:p>
    <w:p w14:paraId="6E74718D" w14:textId="77777777" w:rsidR="002858C6" w:rsidRPr="00CE0041" w:rsidRDefault="002858C6" w:rsidP="002858C6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B66728" w:rsidRPr="00CE0041" w14:paraId="31CFD468" w14:textId="77777777" w:rsidTr="0001653C">
        <w:trPr>
          <w:trHeight w:val="2009"/>
        </w:trPr>
        <w:tc>
          <w:tcPr>
            <w:tcW w:w="9498" w:type="dxa"/>
          </w:tcPr>
          <w:p w14:paraId="78446D42" w14:textId="77777777" w:rsidR="0001653C" w:rsidRPr="008650B0" w:rsidRDefault="0001653C" w:rsidP="0001653C">
            <w:pPr>
              <w:shd w:val="clear" w:color="auto" w:fill="DEEAF6" w:themeFill="accent5" w:themeFillTint="33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1 - </w:t>
            </w:r>
            <w:r w:rsidRPr="008650B0">
              <w:rPr>
                <w:rFonts w:ascii="Calibri" w:hAnsi="Calibri" w:cs="Calibri"/>
                <w:b/>
                <w:bCs/>
                <w:sz w:val="20"/>
                <w:szCs w:val="20"/>
              </w:rPr>
              <w:t>Modernizacja energetyczna budynku Szkoły Podstawowej w Łopusznie.</w:t>
            </w:r>
          </w:p>
          <w:p w14:paraId="1991C11F" w14:textId="5AD88C06" w:rsidR="00F63B18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0041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79CE2884" w14:textId="3D5992BC" w:rsidR="00166985" w:rsidRPr="0001653C" w:rsidRDefault="00F63B18" w:rsidP="0001653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0041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 w:rsidR="00A359CF" w:rsidRPr="00CE004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CE0041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158BDDFC" w14:textId="2A9C0E74" w:rsidR="0001653C" w:rsidRPr="00CE0041" w:rsidRDefault="00F63B18" w:rsidP="00FB0019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CE004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CE004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E004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  <w:tr w:rsidR="0001653C" w:rsidRPr="00CE0041" w14:paraId="4BB55E18" w14:textId="77777777" w:rsidTr="0001653C">
        <w:trPr>
          <w:trHeight w:val="2192"/>
        </w:trPr>
        <w:tc>
          <w:tcPr>
            <w:tcW w:w="9498" w:type="dxa"/>
          </w:tcPr>
          <w:p w14:paraId="58F18D59" w14:textId="77777777" w:rsidR="0001653C" w:rsidRPr="008650B0" w:rsidRDefault="0001653C" w:rsidP="0001653C">
            <w:pPr>
              <w:shd w:val="clear" w:color="auto" w:fill="DEEAF6" w:themeFill="accent5" w:themeFillTint="33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2 - </w:t>
            </w:r>
            <w:r w:rsidRPr="008650B0">
              <w:rPr>
                <w:rFonts w:ascii="Calibri" w:hAnsi="Calibri" w:cs="Calibri"/>
                <w:b/>
                <w:bCs/>
                <w:sz w:val="20"/>
                <w:szCs w:val="20"/>
              </w:rPr>
              <w:t>Modernizacja energetyczna budynku Miejsko – Gminnego Ośrodka Sportu i Rekreacji w Łopusznie.</w:t>
            </w:r>
          </w:p>
          <w:p w14:paraId="45C86A85" w14:textId="77777777" w:rsidR="0001653C" w:rsidRDefault="0001653C" w:rsidP="0001653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0041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34AB4C54" w14:textId="77777777" w:rsidR="0001653C" w:rsidRPr="0001653C" w:rsidRDefault="0001653C" w:rsidP="0001653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0041">
              <w:rPr>
                <w:rFonts w:ascii="Calibri" w:hAnsi="Calibri" w:cs="Calibri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CE0041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7A954642" w14:textId="77777777" w:rsidR="0001653C" w:rsidRDefault="0001653C" w:rsidP="0001653C">
            <w:pPr>
              <w:spacing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004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CE004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E004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</w:tbl>
    <w:p w14:paraId="600141D8" w14:textId="77777777" w:rsidR="00BB5390" w:rsidRPr="00CE0041" w:rsidRDefault="00BB5390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B47E2DF" w14:textId="77777777" w:rsidR="002858C6" w:rsidRPr="00CE004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CE0041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7FD751F6" w14:textId="3269FB23" w:rsidR="002858C6" w:rsidRPr="00CE004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CE0041">
        <w:rPr>
          <w:rFonts w:ascii="Calibri" w:eastAsia="Arial Unicode MS" w:hAnsi="Calibri" w:cs="Calibri"/>
          <w:b/>
          <w:sz w:val="20"/>
          <w:szCs w:val="20"/>
        </w:rPr>
        <w:t xml:space="preserve">W </w:t>
      </w:r>
      <w:r w:rsidR="00307E4B" w:rsidRPr="00CE0041">
        <w:rPr>
          <w:rFonts w:ascii="Calibri" w:eastAsia="Arial Unicode MS" w:hAnsi="Calibri" w:cs="Calibri"/>
          <w:b/>
          <w:sz w:val="20"/>
          <w:szCs w:val="20"/>
        </w:rPr>
        <w:t xml:space="preserve">rozdziale XV ust. </w:t>
      </w:r>
      <w:r w:rsidR="00B42F9C" w:rsidRPr="00CE0041">
        <w:rPr>
          <w:rFonts w:ascii="Calibri" w:eastAsia="Arial Unicode MS" w:hAnsi="Calibri" w:cs="Calibri"/>
          <w:b/>
          <w:sz w:val="20"/>
          <w:szCs w:val="20"/>
        </w:rPr>
        <w:t xml:space="preserve">3 </w:t>
      </w:r>
      <w:r w:rsidRPr="00CE0041">
        <w:rPr>
          <w:rFonts w:ascii="Calibri" w:eastAsia="Arial Unicode MS" w:hAnsi="Calibri" w:cs="Calibri"/>
          <w:b/>
          <w:sz w:val="20"/>
          <w:szCs w:val="20"/>
        </w:rPr>
        <w:t xml:space="preserve">SWZ Zamawiający wymaga złożenia wraz z ofertą informacji o </w:t>
      </w:r>
      <w:r w:rsidRPr="00CE0041">
        <w:rPr>
          <w:rFonts w:ascii="Calibri" w:hAnsi="Calibri" w:cs="Calibri"/>
          <w:b/>
          <w:sz w:val="20"/>
          <w:szCs w:val="20"/>
        </w:rPr>
        <w:t xml:space="preserve">powstaniu </w:t>
      </w:r>
      <w:r w:rsidR="00F275FC" w:rsidRPr="00CE0041">
        <w:rPr>
          <w:rFonts w:ascii="Calibri" w:hAnsi="Calibri" w:cs="Calibri"/>
          <w:b/>
          <w:sz w:val="20"/>
          <w:szCs w:val="20"/>
        </w:rPr>
        <w:t xml:space="preserve">u </w:t>
      </w:r>
      <w:r w:rsidRPr="00CE0041">
        <w:rPr>
          <w:rFonts w:ascii="Calibri" w:hAnsi="Calibri" w:cs="Calibri"/>
          <w:b/>
          <w:sz w:val="20"/>
          <w:szCs w:val="20"/>
        </w:rPr>
        <w:t xml:space="preserve">zamawiającego </w:t>
      </w:r>
      <w:r w:rsidRPr="00CE0041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CE004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CE0041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CE0041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CE0041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CE004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CE004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CE0041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CE004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Numer telefonu:</w:t>
      </w:r>
      <w:r w:rsidRPr="00CE0041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3AA8C094" w14:textId="77777777" w:rsidR="00016153" w:rsidRPr="00CE004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Numer REGON:</w:t>
      </w:r>
      <w:r w:rsidRPr="00CE0041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5D1DBEFC" w:rsidR="00016153" w:rsidRPr="00CE0041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Adres kontaktowy e</w:t>
      </w:r>
      <w:r w:rsidR="00F30C2A" w:rsidRPr="00CE0041">
        <w:rPr>
          <w:rFonts w:ascii="Calibri" w:hAnsi="Calibri" w:cs="Calibri"/>
          <w:sz w:val="20"/>
          <w:szCs w:val="20"/>
        </w:rPr>
        <w:t>-</w:t>
      </w:r>
      <w:r w:rsidRPr="00CE0041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5934C0E8" w14:textId="2C269AD6" w:rsidR="00771C89" w:rsidRPr="00CE0041" w:rsidRDefault="00771C89" w:rsidP="00BA0FB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lastRenderedPageBreak/>
        <w:t>Adres e-mail gwaranta do zwrotu wadium (wniesionego w formie gwarancji) ………………………………………………….</w:t>
      </w:r>
    </w:p>
    <w:p w14:paraId="3055687B" w14:textId="77777777" w:rsidR="00222248" w:rsidRPr="00CE0041" w:rsidRDefault="00222248" w:rsidP="00222248">
      <w:pPr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Nr. Rachunku do zwrotu wadium ……………………………………………………………………….</w:t>
      </w:r>
    </w:p>
    <w:p w14:paraId="568E8E48" w14:textId="252A79EC" w:rsidR="00964FD5" w:rsidRPr="00CE0041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CE0041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CE0041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CE0041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CE004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CE0041">
        <w:rPr>
          <w:rFonts w:ascii="Calibri" w:hAnsi="Calibri" w:cs="Calibri"/>
          <w:sz w:val="20"/>
          <w:szCs w:val="20"/>
        </w:rPr>
        <w:t>będą zgodne z</w:t>
      </w:r>
      <w:r w:rsidR="007E4294" w:rsidRPr="00CE0041">
        <w:rPr>
          <w:rFonts w:ascii="Calibri" w:hAnsi="Calibri" w:cs="Calibri"/>
          <w:sz w:val="20"/>
          <w:szCs w:val="20"/>
        </w:rPr>
        <w:t>e</w:t>
      </w:r>
      <w:r w:rsidRPr="00CE0041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CE004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CE0041">
        <w:rPr>
          <w:rFonts w:ascii="Calibri" w:hAnsi="Calibri" w:cs="Calibri"/>
          <w:sz w:val="20"/>
          <w:szCs w:val="20"/>
        </w:rPr>
        <w:t>e</w:t>
      </w:r>
      <w:r w:rsidRPr="00CE0041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CE004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CE0041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CE0041">
        <w:rPr>
          <w:rFonts w:ascii="Calibri" w:hAnsi="Calibri" w:cs="Calibri"/>
          <w:sz w:val="20"/>
          <w:szCs w:val="20"/>
          <w:vertAlign w:val="superscript"/>
        </w:rPr>
        <w:t>1)</w:t>
      </w:r>
      <w:r w:rsidRPr="00CE0041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CE0041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CE0041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CE0041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CE0041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CE0041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CE0041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CE0041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Pr="00CE0041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665484C" w14:textId="77777777" w:rsidR="00016153" w:rsidRPr="00CE004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CE0041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E0041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CE0041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E0041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43D18766" w14:textId="77777777" w:rsidR="004301EB" w:rsidRPr="00CE0041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CE0041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77777777" w:rsidR="004301EB" w:rsidRPr="00CE0041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CE0041">
        <w:rPr>
          <w:rFonts w:ascii="Calibri" w:hAnsi="Calibri" w:cs="Calibri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1422FF44" w:rsidR="004301EB" w:rsidRPr="00CE0041" w:rsidRDefault="004301EB" w:rsidP="00B42F9C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CE0041">
        <w:rPr>
          <w:rFonts w:ascii="Calibri" w:hAnsi="Calibri" w:cs="Calibri"/>
          <w:b/>
          <w:sz w:val="20"/>
          <w:vertAlign w:val="superscript"/>
        </w:rPr>
        <w:t>1)</w:t>
      </w:r>
      <w:r w:rsidRPr="00CE0041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CE0041" w:rsidSect="00414F4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133" w:bottom="1702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BAD69" w14:textId="77777777" w:rsidR="00685495" w:rsidRDefault="00685495">
      <w:r>
        <w:separator/>
      </w:r>
    </w:p>
  </w:endnote>
  <w:endnote w:type="continuationSeparator" w:id="0">
    <w:p w14:paraId="27CC9BD5" w14:textId="77777777" w:rsidR="00685495" w:rsidRDefault="0068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6636" w14:textId="77777777" w:rsidR="00127BB7" w:rsidRDefault="00127BB7" w:rsidP="00127BB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>być podpisana kwalifikowanym podpisem elektronicznym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51C734C6" w14:textId="427AF714" w:rsidR="000C25EB" w:rsidRPr="004050DD" w:rsidRDefault="000C25EB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0A58" w14:textId="2131AC04" w:rsidR="00771C89" w:rsidRDefault="00771C89" w:rsidP="00771C89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 xml:space="preserve">być podpisana </w:t>
    </w:r>
    <w:r w:rsidR="00127BB7" w:rsidRPr="008C2B2C">
      <w:rPr>
        <w:rFonts w:ascii="Courier New" w:hAnsi="Courier New" w:cs="Courier New"/>
        <w:b/>
        <w:sz w:val="18"/>
        <w:szCs w:val="18"/>
        <w:highlight w:val="yellow"/>
      </w:rPr>
      <w:t>kwalifikowanym podpisem elektronicznym</w:t>
    </w:r>
    <w:r w:rsidR="00127BB7"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="00127BB7"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="00127BB7"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3470B4F6" w14:textId="77777777" w:rsidR="00771C89" w:rsidRPr="00771C89" w:rsidRDefault="00771C8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CAF0C" w14:textId="77777777" w:rsidR="00685495" w:rsidRDefault="00685495">
      <w:bookmarkStart w:id="0" w:name="_Hlk160794665"/>
      <w:bookmarkEnd w:id="0"/>
      <w:r>
        <w:separator/>
      </w:r>
    </w:p>
  </w:footnote>
  <w:footnote w:type="continuationSeparator" w:id="0">
    <w:p w14:paraId="7064154D" w14:textId="77777777" w:rsidR="00685495" w:rsidRDefault="00685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93FC" w14:textId="77777777" w:rsidR="006A724F" w:rsidRDefault="006A724F" w:rsidP="00AD3097">
    <w:pPr>
      <w:pStyle w:val="Nagwek"/>
      <w:rPr>
        <w:rFonts w:ascii="Arial" w:hAnsi="Arial" w:cs="Arial"/>
        <w:sz w:val="16"/>
        <w:szCs w:val="16"/>
      </w:rPr>
    </w:pPr>
    <w:r>
      <w:rPr>
        <w:noProof/>
        <w:lang w:eastAsia="pl-PL"/>
      </w:rPr>
      <w:drawing>
        <wp:inline distT="0" distB="0" distL="0" distR="0" wp14:anchorId="4C3861C7" wp14:editId="2A0BF845">
          <wp:extent cx="5756707" cy="4464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707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D315D1" w14:textId="77777777" w:rsidR="006A724F" w:rsidRDefault="006A724F" w:rsidP="00AD3097">
    <w:pPr>
      <w:pStyle w:val="Nagwek"/>
      <w:rPr>
        <w:rFonts w:ascii="Arial" w:hAnsi="Arial" w:cs="Arial"/>
        <w:sz w:val="16"/>
        <w:szCs w:val="16"/>
      </w:rPr>
    </w:pPr>
  </w:p>
  <w:p w14:paraId="5983A7EC" w14:textId="23A7B6BD" w:rsidR="00AD3097" w:rsidRPr="00AA2D16" w:rsidRDefault="00AD3097" w:rsidP="00AD3097">
    <w:pPr>
      <w:pStyle w:val="Nagwek"/>
      <w:rPr>
        <w:rFonts w:ascii="Calibri" w:hAnsi="Calibri" w:cs="Calibri"/>
        <w:sz w:val="20"/>
        <w:szCs w:val="20"/>
      </w:rPr>
    </w:pPr>
    <w:r w:rsidRPr="00AA2D16">
      <w:rPr>
        <w:rFonts w:ascii="Calibri" w:hAnsi="Calibri" w:cs="Calibri"/>
        <w:sz w:val="20"/>
        <w:szCs w:val="20"/>
      </w:rPr>
      <w:t xml:space="preserve">Nr referencyjny: </w:t>
    </w:r>
    <w:r w:rsidR="003B2CCE">
      <w:rPr>
        <w:rFonts w:ascii="Calibri" w:hAnsi="Calibri" w:cs="Calibri"/>
        <w:sz w:val="20"/>
        <w:szCs w:val="20"/>
      </w:rPr>
      <w:t>IROŚ.271.01.2026</w:t>
    </w:r>
  </w:p>
  <w:p w14:paraId="5CA0AD5C" w14:textId="4648BCD0" w:rsidR="000C25EB" w:rsidRPr="00FA2B9A" w:rsidRDefault="00414F4B" w:rsidP="00414F4B">
    <w:pPr>
      <w:pStyle w:val="Nagwek"/>
      <w:tabs>
        <w:tab w:val="clear" w:pos="4536"/>
        <w:tab w:val="clear" w:pos="9072"/>
        <w:tab w:val="left" w:pos="175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0F493" w14:textId="7712C5F8" w:rsidR="009E78B7" w:rsidRDefault="00A15B98" w:rsidP="009E78B7">
    <w:pPr>
      <w:pStyle w:val="Nagwek"/>
    </w:pPr>
    <w:r w:rsidRPr="00A15B98">
      <w:rPr>
        <w:rFonts w:ascii="Arial" w:hAnsi="Arial" w:cs="Arial"/>
        <w:noProof/>
        <w:sz w:val="16"/>
        <w:szCs w:val="16"/>
      </w:rPr>
      <w:drawing>
        <wp:inline distT="0" distB="0" distL="0" distR="0" wp14:anchorId="48C4E6D7" wp14:editId="2DF8FBC4">
          <wp:extent cx="5940425" cy="762635"/>
          <wp:effectExtent l="0" t="0" r="3175" b="0"/>
          <wp:docPr id="154238722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644BE8" w14:textId="6DF5DEC7" w:rsidR="00A46408" w:rsidRPr="00FA2B9A" w:rsidRDefault="006B12F4" w:rsidP="007D20F7">
    <w:pPr>
      <w:pStyle w:val="Nagwek"/>
      <w:rPr>
        <w:rFonts w:ascii="Calibri" w:hAnsi="Calibri" w:cs="Calibri"/>
        <w:sz w:val="32"/>
        <w:szCs w:val="32"/>
      </w:rPr>
    </w:pPr>
    <w:r w:rsidRPr="00FA2B9A">
      <w:rPr>
        <w:rFonts w:ascii="Calibri" w:hAnsi="Calibri" w:cs="Calibri"/>
        <w:sz w:val="20"/>
        <w:szCs w:val="20"/>
      </w:rPr>
      <w:t xml:space="preserve">Nr referencyjny: </w:t>
    </w:r>
    <w:r w:rsidR="00A27BDB" w:rsidRPr="00A27BDB">
      <w:rPr>
        <w:rFonts w:ascii="Calibri" w:hAnsi="Calibri" w:cs="Calibri"/>
        <w:sz w:val="20"/>
        <w:szCs w:val="20"/>
      </w:rPr>
      <w:t>ECZ.272.15.2025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F02448"/>
    <w:multiLevelType w:val="hybridMultilevel"/>
    <w:tmpl w:val="3DBEEE92"/>
    <w:lvl w:ilvl="0" w:tplc="E8D24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1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97588555">
    <w:abstractNumId w:val="38"/>
  </w:num>
  <w:num w:numId="2" w16cid:durableId="50154181">
    <w:abstractNumId w:val="45"/>
  </w:num>
  <w:num w:numId="3" w16cid:durableId="1880780577">
    <w:abstractNumId w:val="32"/>
  </w:num>
  <w:num w:numId="4" w16cid:durableId="1958753875">
    <w:abstractNumId w:val="26"/>
  </w:num>
  <w:num w:numId="5" w16cid:durableId="1038897227">
    <w:abstractNumId w:val="19"/>
  </w:num>
  <w:num w:numId="6" w16cid:durableId="1145196434">
    <w:abstractNumId w:val="35"/>
  </w:num>
  <w:num w:numId="7" w16cid:durableId="579755598">
    <w:abstractNumId w:val="40"/>
  </w:num>
  <w:num w:numId="8" w16cid:durableId="560016634">
    <w:abstractNumId w:val="24"/>
  </w:num>
  <w:num w:numId="9" w16cid:durableId="1686326636">
    <w:abstractNumId w:val="52"/>
  </w:num>
  <w:num w:numId="10" w16cid:durableId="293413498">
    <w:abstractNumId w:val="58"/>
  </w:num>
  <w:num w:numId="11" w16cid:durableId="809521113">
    <w:abstractNumId w:val="20"/>
  </w:num>
  <w:num w:numId="12" w16cid:durableId="2039969410">
    <w:abstractNumId w:val="56"/>
  </w:num>
  <w:num w:numId="13" w16cid:durableId="130370930">
    <w:abstractNumId w:val="57"/>
  </w:num>
  <w:num w:numId="14" w16cid:durableId="1575122407">
    <w:abstractNumId w:val="12"/>
  </w:num>
  <w:num w:numId="15" w16cid:durableId="1339968298">
    <w:abstractNumId w:val="29"/>
  </w:num>
  <w:num w:numId="16" w16cid:durableId="703025349">
    <w:abstractNumId w:val="34"/>
  </w:num>
  <w:num w:numId="17" w16cid:durableId="1239369253">
    <w:abstractNumId w:val="51"/>
  </w:num>
  <w:num w:numId="18" w16cid:durableId="2020892462">
    <w:abstractNumId w:val="22"/>
  </w:num>
  <w:num w:numId="19" w16cid:durableId="1267813092">
    <w:abstractNumId w:val="13"/>
  </w:num>
  <w:num w:numId="20" w16cid:durableId="750857004">
    <w:abstractNumId w:val="17"/>
  </w:num>
  <w:num w:numId="21" w16cid:durableId="840392626">
    <w:abstractNumId w:val="46"/>
  </w:num>
  <w:num w:numId="22" w16cid:durableId="857351661">
    <w:abstractNumId w:val="18"/>
  </w:num>
  <w:num w:numId="23" w16cid:durableId="1950165882">
    <w:abstractNumId w:val="50"/>
  </w:num>
  <w:num w:numId="24" w16cid:durableId="1693414652">
    <w:abstractNumId w:val="48"/>
  </w:num>
  <w:num w:numId="25" w16cid:durableId="1222517431">
    <w:abstractNumId w:val="21"/>
  </w:num>
  <w:num w:numId="26" w16cid:durableId="69265358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8444839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6040373">
    <w:abstractNumId w:val="3"/>
  </w:num>
  <w:num w:numId="29" w16cid:durableId="748575895">
    <w:abstractNumId w:val="8"/>
  </w:num>
  <w:num w:numId="30" w16cid:durableId="2093425478">
    <w:abstractNumId w:val="2"/>
  </w:num>
  <w:num w:numId="31" w16cid:durableId="2071734256">
    <w:abstractNumId w:val="44"/>
  </w:num>
  <w:num w:numId="32" w16cid:durableId="274095043">
    <w:abstractNumId w:val="10"/>
  </w:num>
  <w:num w:numId="33" w16cid:durableId="1929147469">
    <w:abstractNumId w:val="30"/>
  </w:num>
  <w:num w:numId="34" w16cid:durableId="1414081872">
    <w:abstractNumId w:val="47"/>
  </w:num>
  <w:num w:numId="35" w16cid:durableId="162353268">
    <w:abstractNumId w:val="16"/>
  </w:num>
  <w:num w:numId="36" w16cid:durableId="1925257561">
    <w:abstractNumId w:val="55"/>
  </w:num>
  <w:num w:numId="37" w16cid:durableId="475140">
    <w:abstractNumId w:val="14"/>
  </w:num>
  <w:num w:numId="38" w16cid:durableId="1640263323">
    <w:abstractNumId w:val="9"/>
  </w:num>
  <w:num w:numId="39" w16cid:durableId="454520307">
    <w:abstractNumId w:val="25"/>
  </w:num>
  <w:num w:numId="40" w16cid:durableId="248003900">
    <w:abstractNumId w:val="42"/>
  </w:num>
  <w:num w:numId="41" w16cid:durableId="543173908">
    <w:abstractNumId w:val="36"/>
  </w:num>
  <w:num w:numId="42" w16cid:durableId="199009328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14371882">
    <w:abstractNumId w:val="39"/>
  </w:num>
  <w:num w:numId="44" w16cid:durableId="1126435769">
    <w:abstractNumId w:val="11"/>
  </w:num>
  <w:num w:numId="45" w16cid:durableId="65764592">
    <w:abstractNumId w:val="15"/>
  </w:num>
  <w:num w:numId="46" w16cid:durableId="561722140">
    <w:abstractNumId w:val="27"/>
  </w:num>
  <w:num w:numId="47" w16cid:durableId="1179926458">
    <w:abstractNumId w:val="53"/>
  </w:num>
  <w:num w:numId="48" w16cid:durableId="1312909180">
    <w:abstractNumId w:val="23"/>
  </w:num>
  <w:num w:numId="49" w16cid:durableId="955722453">
    <w:abstractNumId w:val="41"/>
  </w:num>
  <w:num w:numId="50" w16cid:durableId="1347246960">
    <w:abstractNumId w:val="28"/>
  </w:num>
  <w:num w:numId="51" w16cid:durableId="15572015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10E65"/>
    <w:rsid w:val="00016153"/>
    <w:rsid w:val="0001653C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5763C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C16"/>
    <w:rsid w:val="00080D85"/>
    <w:rsid w:val="00084151"/>
    <w:rsid w:val="000858B3"/>
    <w:rsid w:val="00087608"/>
    <w:rsid w:val="00090A82"/>
    <w:rsid w:val="0009480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C5D4F"/>
    <w:rsid w:val="000D40FD"/>
    <w:rsid w:val="000D4EBA"/>
    <w:rsid w:val="000E05B9"/>
    <w:rsid w:val="000E05C1"/>
    <w:rsid w:val="000E18DD"/>
    <w:rsid w:val="000E4E2A"/>
    <w:rsid w:val="000E7F53"/>
    <w:rsid w:val="000F02E6"/>
    <w:rsid w:val="000F60F2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3A5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66985"/>
    <w:rsid w:val="001720B9"/>
    <w:rsid w:val="001732E0"/>
    <w:rsid w:val="0017416A"/>
    <w:rsid w:val="00174344"/>
    <w:rsid w:val="00177904"/>
    <w:rsid w:val="001816EE"/>
    <w:rsid w:val="00183B7F"/>
    <w:rsid w:val="00186609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5DDB"/>
    <w:rsid w:val="001C67DA"/>
    <w:rsid w:val="001C7926"/>
    <w:rsid w:val="001C7C3F"/>
    <w:rsid w:val="001D5F32"/>
    <w:rsid w:val="001D6CF9"/>
    <w:rsid w:val="001E0976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0A6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049"/>
    <w:rsid w:val="00233770"/>
    <w:rsid w:val="0023487A"/>
    <w:rsid w:val="00235B00"/>
    <w:rsid w:val="00236A98"/>
    <w:rsid w:val="00241C6C"/>
    <w:rsid w:val="002447F6"/>
    <w:rsid w:val="00244E57"/>
    <w:rsid w:val="00246A11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37ED"/>
    <w:rsid w:val="002858C6"/>
    <w:rsid w:val="00286338"/>
    <w:rsid w:val="0029217F"/>
    <w:rsid w:val="002953C0"/>
    <w:rsid w:val="002A2237"/>
    <w:rsid w:val="002A2640"/>
    <w:rsid w:val="002A2EC5"/>
    <w:rsid w:val="002A4CEF"/>
    <w:rsid w:val="002A5876"/>
    <w:rsid w:val="002A746A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E435C"/>
    <w:rsid w:val="002F0291"/>
    <w:rsid w:val="002F16D6"/>
    <w:rsid w:val="002F26C4"/>
    <w:rsid w:val="002F294C"/>
    <w:rsid w:val="002F79CA"/>
    <w:rsid w:val="00302515"/>
    <w:rsid w:val="00302B07"/>
    <w:rsid w:val="00303E50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63B4"/>
    <w:rsid w:val="003600E2"/>
    <w:rsid w:val="00360956"/>
    <w:rsid w:val="00362C90"/>
    <w:rsid w:val="00364AEE"/>
    <w:rsid w:val="00365675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2CCE"/>
    <w:rsid w:val="003B6F73"/>
    <w:rsid w:val="003C48F1"/>
    <w:rsid w:val="003C4B19"/>
    <w:rsid w:val="003C659A"/>
    <w:rsid w:val="003C7514"/>
    <w:rsid w:val="003D1ED1"/>
    <w:rsid w:val="003D4FCB"/>
    <w:rsid w:val="003E134C"/>
    <w:rsid w:val="003E464A"/>
    <w:rsid w:val="003E711C"/>
    <w:rsid w:val="003E719D"/>
    <w:rsid w:val="003F0669"/>
    <w:rsid w:val="003F3B23"/>
    <w:rsid w:val="003F3E9E"/>
    <w:rsid w:val="003F447A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4F4B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2C50"/>
    <w:rsid w:val="004639B5"/>
    <w:rsid w:val="004640A6"/>
    <w:rsid w:val="00466E4C"/>
    <w:rsid w:val="0047062C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1B8A"/>
    <w:rsid w:val="004D4CCE"/>
    <w:rsid w:val="004D63E9"/>
    <w:rsid w:val="004E3410"/>
    <w:rsid w:val="004E34F8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04A2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57C75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E30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06E3"/>
    <w:rsid w:val="006111A3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6D4C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495"/>
    <w:rsid w:val="00685B3C"/>
    <w:rsid w:val="00685B8D"/>
    <w:rsid w:val="0068677E"/>
    <w:rsid w:val="00687B09"/>
    <w:rsid w:val="00694955"/>
    <w:rsid w:val="006952AC"/>
    <w:rsid w:val="00696298"/>
    <w:rsid w:val="00697CEE"/>
    <w:rsid w:val="006A3064"/>
    <w:rsid w:val="006A693C"/>
    <w:rsid w:val="006A724F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4D6D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2FE"/>
    <w:rsid w:val="00711A5E"/>
    <w:rsid w:val="007125C8"/>
    <w:rsid w:val="00712C68"/>
    <w:rsid w:val="0071520B"/>
    <w:rsid w:val="007155EB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38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77964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0BC9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459D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20C2"/>
    <w:rsid w:val="00862263"/>
    <w:rsid w:val="00863213"/>
    <w:rsid w:val="008650B0"/>
    <w:rsid w:val="008674E4"/>
    <w:rsid w:val="00870445"/>
    <w:rsid w:val="00872D84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6437"/>
    <w:rsid w:val="00936E90"/>
    <w:rsid w:val="00937018"/>
    <w:rsid w:val="009370DA"/>
    <w:rsid w:val="00937E37"/>
    <w:rsid w:val="009415AE"/>
    <w:rsid w:val="009427CB"/>
    <w:rsid w:val="009430E6"/>
    <w:rsid w:val="009433BE"/>
    <w:rsid w:val="009510D6"/>
    <w:rsid w:val="009516CD"/>
    <w:rsid w:val="00952F96"/>
    <w:rsid w:val="0095353E"/>
    <w:rsid w:val="00953976"/>
    <w:rsid w:val="00953E9D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00A8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4BC6"/>
    <w:rsid w:val="009E6B1D"/>
    <w:rsid w:val="009E78B7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5B98"/>
    <w:rsid w:val="00A17D18"/>
    <w:rsid w:val="00A208A8"/>
    <w:rsid w:val="00A20B08"/>
    <w:rsid w:val="00A20E8F"/>
    <w:rsid w:val="00A2116D"/>
    <w:rsid w:val="00A22B36"/>
    <w:rsid w:val="00A25019"/>
    <w:rsid w:val="00A266B8"/>
    <w:rsid w:val="00A27BDB"/>
    <w:rsid w:val="00A30E35"/>
    <w:rsid w:val="00A3160B"/>
    <w:rsid w:val="00A330D6"/>
    <w:rsid w:val="00A33198"/>
    <w:rsid w:val="00A344F2"/>
    <w:rsid w:val="00A359CF"/>
    <w:rsid w:val="00A36B36"/>
    <w:rsid w:val="00A3787E"/>
    <w:rsid w:val="00A379CE"/>
    <w:rsid w:val="00A4101C"/>
    <w:rsid w:val="00A42A1B"/>
    <w:rsid w:val="00A431D6"/>
    <w:rsid w:val="00A45ED0"/>
    <w:rsid w:val="00A46408"/>
    <w:rsid w:val="00A46A06"/>
    <w:rsid w:val="00A57250"/>
    <w:rsid w:val="00A578F5"/>
    <w:rsid w:val="00A6013A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3B8F"/>
    <w:rsid w:val="00A85586"/>
    <w:rsid w:val="00A9175F"/>
    <w:rsid w:val="00A91FE0"/>
    <w:rsid w:val="00A97F70"/>
    <w:rsid w:val="00AA2D16"/>
    <w:rsid w:val="00AA4266"/>
    <w:rsid w:val="00AB0AE0"/>
    <w:rsid w:val="00AB2527"/>
    <w:rsid w:val="00AB3D1E"/>
    <w:rsid w:val="00AC2D83"/>
    <w:rsid w:val="00AC4555"/>
    <w:rsid w:val="00AC4C9D"/>
    <w:rsid w:val="00AC5669"/>
    <w:rsid w:val="00AC754C"/>
    <w:rsid w:val="00AC780F"/>
    <w:rsid w:val="00AC7C81"/>
    <w:rsid w:val="00AD03C7"/>
    <w:rsid w:val="00AD1D8F"/>
    <w:rsid w:val="00AD3097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7F6"/>
    <w:rsid w:val="00B36246"/>
    <w:rsid w:val="00B4095C"/>
    <w:rsid w:val="00B42F9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3E56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04A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052CE"/>
    <w:rsid w:val="00C10042"/>
    <w:rsid w:val="00C10098"/>
    <w:rsid w:val="00C10C91"/>
    <w:rsid w:val="00C11EB7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0C7C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85440"/>
    <w:rsid w:val="00C9266C"/>
    <w:rsid w:val="00C97C1D"/>
    <w:rsid w:val="00CA09A2"/>
    <w:rsid w:val="00CA152F"/>
    <w:rsid w:val="00CA1A02"/>
    <w:rsid w:val="00CA391A"/>
    <w:rsid w:val="00CA4619"/>
    <w:rsid w:val="00CB0293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0041"/>
    <w:rsid w:val="00CE1BA2"/>
    <w:rsid w:val="00CE1F34"/>
    <w:rsid w:val="00CE2168"/>
    <w:rsid w:val="00CE222D"/>
    <w:rsid w:val="00CE37D9"/>
    <w:rsid w:val="00CE4C78"/>
    <w:rsid w:val="00CE56A5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32B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154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24F"/>
    <w:rsid w:val="00DC3754"/>
    <w:rsid w:val="00DC6FCE"/>
    <w:rsid w:val="00DD0167"/>
    <w:rsid w:val="00DD2EAB"/>
    <w:rsid w:val="00DD3005"/>
    <w:rsid w:val="00DD3AAC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31A2"/>
    <w:rsid w:val="00E55C88"/>
    <w:rsid w:val="00E5600C"/>
    <w:rsid w:val="00E568CF"/>
    <w:rsid w:val="00E6178E"/>
    <w:rsid w:val="00E61DB6"/>
    <w:rsid w:val="00E6447A"/>
    <w:rsid w:val="00E64657"/>
    <w:rsid w:val="00E70BF5"/>
    <w:rsid w:val="00E711A3"/>
    <w:rsid w:val="00E7233D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42DF"/>
    <w:rsid w:val="00F050B8"/>
    <w:rsid w:val="00F05931"/>
    <w:rsid w:val="00F05BE3"/>
    <w:rsid w:val="00F05C67"/>
    <w:rsid w:val="00F10DCE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4661C"/>
    <w:rsid w:val="00F53E1F"/>
    <w:rsid w:val="00F54288"/>
    <w:rsid w:val="00F55344"/>
    <w:rsid w:val="00F55409"/>
    <w:rsid w:val="00F6009D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0F7"/>
    <w:rsid w:val="00F85AFE"/>
    <w:rsid w:val="00F920EB"/>
    <w:rsid w:val="00F92BD6"/>
    <w:rsid w:val="00F94E4E"/>
    <w:rsid w:val="00FA12D9"/>
    <w:rsid w:val="00FA1C7E"/>
    <w:rsid w:val="00FA2B9A"/>
    <w:rsid w:val="00FA400E"/>
    <w:rsid w:val="00FA40F8"/>
    <w:rsid w:val="00FB0019"/>
    <w:rsid w:val="00FB1331"/>
    <w:rsid w:val="00FB2E1F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A054123-6C8C-4A25-B990-065EA3BE1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CBF0A1-AB0E-4432-BA46-91412BF21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633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Zenon Głowala</cp:lastModifiedBy>
  <cp:revision>57</cp:revision>
  <cp:lastPrinted>2020-12-21T07:21:00Z</cp:lastPrinted>
  <dcterms:created xsi:type="dcterms:W3CDTF">2020-12-21T07:21:00Z</dcterms:created>
  <dcterms:modified xsi:type="dcterms:W3CDTF">2026-02-12T11:09:00Z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