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E4B4C" w14:textId="750AAA79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4B0AC3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4B418009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4D4D7B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9C2B0C7" w14:textId="759747C1" w:rsidR="00F141E3" w:rsidRPr="0017113D" w:rsidRDefault="0032655D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r w:rsidR="009A135D" w:rsidRPr="00AF78DE">
        <w:rPr>
          <w:rFonts w:ascii="Cambria" w:hAnsi="Cambria" w:cs="Arial"/>
          <w:sz w:val="20"/>
          <w:szCs w:val="20"/>
        </w:rPr>
        <w:t xml:space="preserve"> </w:t>
      </w:r>
      <w:r w:rsidR="004D4D7B" w:rsidRPr="004D4D7B">
        <w:rPr>
          <w:rFonts w:ascii="Cambria" w:hAnsi="Cambria" w:cs="Arial"/>
          <w:b/>
          <w:i/>
          <w:sz w:val="20"/>
          <w:szCs w:val="20"/>
        </w:rPr>
        <w:t>Budowa instalacji oświetleniowej na zewnątrz użytkowanego budynku hali sportowej przy Zespole Szkół Nr 1 w Jędrzejowie, dla potrzeb oświetlenia boiska sportowego.</w:t>
      </w: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976"/>
      </w:tblGrid>
      <w:tr w:rsidR="0032655D" w:rsidRPr="00940ADF" w14:paraId="1C6CE486" w14:textId="77777777" w:rsidTr="00A66B1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CD1626" w:rsidRPr="00940ADF" w14:paraId="626D1053" w14:textId="77777777" w:rsidTr="00A66B1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A55D4F" w14:textId="7E8D1B1F" w:rsidR="00CD1626" w:rsidRPr="004D4D7B" w:rsidRDefault="00CD1626" w:rsidP="004D4D7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4D4D7B">
              <w:rPr>
                <w:rFonts w:ascii="Cambria" w:hAnsi="Cambria" w:cs="Arial"/>
                <w:sz w:val="18"/>
                <w:szCs w:val="18"/>
              </w:rPr>
              <w:t xml:space="preserve">Osoba posiadająca </w:t>
            </w:r>
            <w:r w:rsidR="004D4D7B" w:rsidRPr="004D4D7B">
              <w:rPr>
                <w:rFonts w:ascii="Cambria" w:hAnsi="Cambria" w:cs="Arial"/>
                <w:sz w:val="18"/>
                <w:szCs w:val="18"/>
              </w:rPr>
              <w:t xml:space="preserve">uprawnienia w specjalności instalacyjnej w zakresie sieci, instalacji i urządzeń elektrycznych i elektroenergetycznych oraz doświadczenie w pełnieniu funkcji kierownika budowy lub kierownika robót (od rozpoczęcia do zakończenia inwestycji), przy co najmniej jednej zakończonej inwestycji ( zrealizowanej w ramach jednej umowy/kontraktu) </w:t>
            </w:r>
            <w:r w:rsidR="004D4D7B">
              <w:rPr>
                <w:rFonts w:ascii="Cambria" w:hAnsi="Cambria" w:cs="Arial"/>
                <w:sz w:val="18"/>
                <w:szCs w:val="18"/>
              </w:rPr>
              <w:t xml:space="preserve">o </w:t>
            </w:r>
            <w:r w:rsidR="004D4D7B" w:rsidRPr="002A5B59">
              <w:rPr>
                <w:rFonts w:ascii="Cambria" w:hAnsi="Cambria" w:cs="Arial"/>
                <w:b/>
                <w:sz w:val="18"/>
                <w:szCs w:val="18"/>
              </w:rPr>
              <w:t xml:space="preserve">nazwie ……………………………………………….. </w:t>
            </w:r>
            <w:r w:rsidR="002A5B59" w:rsidRPr="002A5B59">
              <w:rPr>
                <w:rFonts w:ascii="Cambria" w:hAnsi="Cambria" w:cs="Arial"/>
                <w:b/>
                <w:sz w:val="18"/>
                <w:szCs w:val="18"/>
              </w:rPr>
              <w:t>zrealizowanej</w:t>
            </w:r>
            <w:r w:rsidR="004D4D7B" w:rsidRPr="002A5B59">
              <w:rPr>
                <w:rFonts w:ascii="Cambria" w:hAnsi="Cambria" w:cs="Arial"/>
                <w:b/>
                <w:sz w:val="18"/>
                <w:szCs w:val="18"/>
              </w:rPr>
              <w:t xml:space="preserve"> na </w:t>
            </w:r>
            <w:r w:rsidR="002A5B59" w:rsidRPr="002A5B59">
              <w:rPr>
                <w:rFonts w:ascii="Cambria" w:hAnsi="Cambria" w:cs="Arial"/>
                <w:b/>
                <w:sz w:val="18"/>
                <w:szCs w:val="18"/>
              </w:rPr>
              <w:t>rzecz</w:t>
            </w:r>
            <w:r w:rsidR="004D4D7B" w:rsidRPr="002A5B59">
              <w:rPr>
                <w:rFonts w:ascii="Cambria" w:hAnsi="Cambria" w:cs="Arial"/>
                <w:b/>
                <w:sz w:val="18"/>
                <w:szCs w:val="18"/>
              </w:rPr>
              <w:t xml:space="preserve"> …………………………………………………………</w:t>
            </w:r>
            <w:r w:rsidR="002A5B59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="002A5B59" w:rsidRPr="002A5B59">
              <w:rPr>
                <w:rFonts w:ascii="Cambria" w:hAnsi="Cambria" w:cs="Arial"/>
                <w:sz w:val="16"/>
                <w:szCs w:val="16"/>
              </w:rPr>
              <w:t>(należy wskazać Zamawiającego)</w:t>
            </w:r>
            <w:r w:rsidR="002A5B59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="004D4D7B" w:rsidRPr="004D4D7B">
              <w:rPr>
                <w:rFonts w:ascii="Cambria" w:hAnsi="Cambria" w:cs="Arial"/>
                <w:sz w:val="18"/>
                <w:szCs w:val="18"/>
              </w:rPr>
              <w:t>polegającej na budowie i/lub rozbudowie i/lub przebudowie i/lub modernizacji i/lub remontu oświetlenia terenowego w tym: ulicznego i/lub obiektów sportowych i/lub parkowego i/lub placów i/lub innych przestrzeni publicznych (z wyłączeniem oświetlenia budynków)</w:t>
            </w:r>
            <w:r w:rsidR="004D4D7B">
              <w:rPr>
                <w:rFonts w:ascii="Cambria" w:hAnsi="Cambria" w:cs="Arial"/>
                <w:sz w:val="18"/>
                <w:szCs w:val="18"/>
              </w:rPr>
              <w:t xml:space="preserve"> którą zrealizowałem </w:t>
            </w:r>
            <w:r w:rsidR="004D4D7B" w:rsidRPr="002A5B59">
              <w:rPr>
                <w:rFonts w:ascii="Cambria" w:hAnsi="Cambria" w:cs="Arial"/>
                <w:b/>
                <w:sz w:val="18"/>
                <w:szCs w:val="18"/>
              </w:rPr>
              <w:t>………………………………..</w:t>
            </w:r>
            <w:r w:rsidR="004D4D7B">
              <w:rPr>
                <w:rFonts w:ascii="Cambria" w:hAnsi="Cambria" w:cs="Arial"/>
                <w:sz w:val="18"/>
                <w:szCs w:val="18"/>
              </w:rPr>
              <w:t xml:space="preserve"> </w:t>
            </w:r>
            <w:r w:rsidR="004D4D7B" w:rsidRPr="004D4D7B">
              <w:rPr>
                <w:rFonts w:ascii="Cambria" w:hAnsi="Cambria" w:cs="Arial"/>
                <w:sz w:val="16"/>
                <w:szCs w:val="16"/>
              </w:rPr>
              <w:t>(należy wskazać datę zakończenia)</w:t>
            </w:r>
            <w:r w:rsidR="00F5029F">
              <w:rPr>
                <w:rFonts w:ascii="Cambria" w:hAnsi="Cambria" w:cs="Arial"/>
                <w:sz w:val="18"/>
                <w:szCs w:val="18"/>
              </w:rPr>
              <w:t xml:space="preserve">. </w:t>
            </w:r>
            <w:bookmarkStart w:id="0" w:name="_GoBack"/>
            <w:bookmarkEnd w:id="0"/>
          </w:p>
          <w:p w14:paraId="7DF99050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6A224D7D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41039B23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3E529A2A" w14:textId="43ECCCDA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40D54C2B" w14:textId="77777777" w:rsidR="00CD1626" w:rsidRPr="000179C9" w:rsidRDefault="00CD1626" w:rsidP="004D4D7B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dyspozycji*</w:t>
            </w:r>
          </w:p>
        </w:tc>
      </w:tr>
    </w:tbl>
    <w:p w14:paraId="7464589E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 niezbędne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 xml:space="preserve">* niepotrzebne skreślić ( jeżeli wykonawca pozostaje w stosunku umowy </w:t>
      </w:r>
      <w:proofErr w:type="spellStart"/>
      <w:r w:rsidRPr="00905E0F">
        <w:rPr>
          <w:rFonts w:ascii="Cambria" w:hAnsi="Cambria"/>
          <w:sz w:val="16"/>
          <w:szCs w:val="16"/>
        </w:rPr>
        <w:t>cywilno</w:t>
      </w:r>
      <w:proofErr w:type="spellEnd"/>
      <w:r w:rsidRPr="00905E0F">
        <w:rPr>
          <w:rFonts w:ascii="Cambria" w:hAnsi="Cambria"/>
          <w:sz w:val="16"/>
          <w:szCs w:val="16"/>
        </w:rPr>
        <w:t xml:space="preserve">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DE5D8" w14:textId="77777777" w:rsidR="00BC2239" w:rsidRDefault="00BC2239">
      <w:r>
        <w:separator/>
      </w:r>
    </w:p>
  </w:endnote>
  <w:endnote w:type="continuationSeparator" w:id="0">
    <w:p w14:paraId="7395D4AD" w14:textId="77777777" w:rsidR="00BC2239" w:rsidRDefault="00BC2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1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87153" w14:textId="77777777" w:rsidR="00BC2239" w:rsidRDefault="00BC2239">
      <w:r>
        <w:separator/>
      </w:r>
    </w:p>
  </w:footnote>
  <w:footnote w:type="continuationSeparator" w:id="0">
    <w:p w14:paraId="332A8582" w14:textId="77777777" w:rsidR="00BC2239" w:rsidRDefault="00BC2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06A14" w14:textId="62668817" w:rsidR="00192A16" w:rsidRPr="002A77AE" w:rsidRDefault="004B0AC3" w:rsidP="004B0AC3">
    <w:pPr>
      <w:pStyle w:val="Nagwek"/>
      <w:tabs>
        <w:tab w:val="clear" w:pos="4536"/>
        <w:tab w:val="clear" w:pos="9072"/>
        <w:tab w:val="left" w:pos="1440"/>
      </w:tabs>
      <w:ind w:firstLine="1701"/>
    </w:pPr>
    <w:r w:rsidRPr="001E4F28">
      <w:rPr>
        <w:noProof/>
      </w:rPr>
      <w:drawing>
        <wp:inline distT="0" distB="0" distL="0" distR="0" wp14:anchorId="65C18807" wp14:editId="75B6018D">
          <wp:extent cx="5759450" cy="12966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96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2070D64"/>
    <w:multiLevelType w:val="hybridMultilevel"/>
    <w:tmpl w:val="915CE1CA"/>
    <w:lvl w:ilvl="0" w:tplc="C9845E78">
      <w:start w:val="1"/>
      <w:numFmt w:val="decimal"/>
      <w:lvlText w:val="%1)"/>
      <w:lvlJc w:val="left"/>
      <w:pPr>
        <w:ind w:left="16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8"/>
  </w:num>
  <w:num w:numId="2">
    <w:abstractNumId w:val="45"/>
  </w:num>
  <w:num w:numId="3">
    <w:abstractNumId w:val="31"/>
  </w:num>
  <w:num w:numId="4">
    <w:abstractNumId w:val="26"/>
  </w:num>
  <w:num w:numId="5">
    <w:abstractNumId w:val="19"/>
  </w:num>
  <w:num w:numId="6">
    <w:abstractNumId w:val="35"/>
  </w:num>
  <w:num w:numId="7">
    <w:abstractNumId w:val="39"/>
  </w:num>
  <w:num w:numId="8">
    <w:abstractNumId w:val="23"/>
  </w:num>
  <w:num w:numId="9">
    <w:abstractNumId w:val="52"/>
  </w:num>
  <w:num w:numId="10">
    <w:abstractNumId w:val="57"/>
  </w:num>
  <w:num w:numId="11">
    <w:abstractNumId w:val="20"/>
  </w:num>
  <w:num w:numId="12">
    <w:abstractNumId w:val="55"/>
  </w:num>
  <w:num w:numId="13">
    <w:abstractNumId w:val="56"/>
  </w:num>
  <w:num w:numId="14">
    <w:abstractNumId w:val="12"/>
  </w:num>
  <w:num w:numId="15">
    <w:abstractNumId w:val="27"/>
  </w:num>
  <w:num w:numId="16">
    <w:abstractNumId w:val="34"/>
  </w:num>
  <w:num w:numId="17">
    <w:abstractNumId w:val="51"/>
  </w:num>
  <w:num w:numId="18">
    <w:abstractNumId w:val="22"/>
  </w:num>
  <w:num w:numId="19">
    <w:abstractNumId w:val="14"/>
  </w:num>
  <w:num w:numId="20">
    <w:abstractNumId w:val="17"/>
  </w:num>
  <w:num w:numId="21">
    <w:abstractNumId w:val="46"/>
  </w:num>
  <w:num w:numId="22">
    <w:abstractNumId w:val="18"/>
  </w:num>
  <w:num w:numId="23">
    <w:abstractNumId w:val="50"/>
  </w:num>
  <w:num w:numId="24">
    <w:abstractNumId w:val="48"/>
  </w:num>
  <w:num w:numId="25">
    <w:abstractNumId w:val="21"/>
  </w:num>
  <w:num w:numId="26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4"/>
  </w:num>
  <w:num w:numId="32">
    <w:abstractNumId w:val="10"/>
  </w:num>
  <w:num w:numId="33">
    <w:abstractNumId w:val="29"/>
  </w:num>
  <w:num w:numId="34">
    <w:abstractNumId w:val="47"/>
  </w:num>
  <w:num w:numId="35">
    <w:abstractNumId w:val="16"/>
  </w:num>
  <w:num w:numId="36">
    <w:abstractNumId w:val="54"/>
  </w:num>
  <w:num w:numId="37">
    <w:abstractNumId w:val="15"/>
  </w:num>
  <w:num w:numId="38">
    <w:abstractNumId w:val="9"/>
  </w:num>
  <w:num w:numId="39">
    <w:abstractNumId w:val="24"/>
  </w:num>
  <w:num w:numId="40">
    <w:abstractNumId w:val="41"/>
  </w:num>
  <w:num w:numId="41">
    <w:abstractNumId w:val="36"/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25"/>
  </w:num>
  <w:num w:numId="45">
    <w:abstractNumId w:val="13"/>
  </w:num>
  <w:num w:numId="46">
    <w:abstractNumId w:val="30"/>
  </w:num>
  <w:num w:numId="47">
    <w:abstractNumId w:val="42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>
    <w:abstractNumId w:val="33"/>
  </w:num>
  <w:num w:numId="49">
    <w:abstractNumId w:val="11"/>
  </w:num>
  <w:num w:numId="50">
    <w:abstractNumId w:val="42"/>
  </w:num>
  <w:num w:numId="51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4151"/>
    <w:rsid w:val="000858B3"/>
    <w:rsid w:val="00090A82"/>
    <w:rsid w:val="00091FCF"/>
    <w:rsid w:val="000957A0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5B59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A12"/>
    <w:rsid w:val="00433028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7BC4"/>
    <w:rsid w:val="00460E98"/>
    <w:rsid w:val="00460EBC"/>
    <w:rsid w:val="004617BB"/>
    <w:rsid w:val="00462A4F"/>
    <w:rsid w:val="004639B5"/>
    <w:rsid w:val="0047062C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0AC3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4D7B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75EC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029F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0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226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18</cp:revision>
  <cp:lastPrinted>2013-04-03T06:33:00Z</cp:lastPrinted>
  <dcterms:created xsi:type="dcterms:W3CDTF">2021-12-17T08:05:00Z</dcterms:created>
  <dcterms:modified xsi:type="dcterms:W3CDTF">2026-03-02T09:00:00Z</dcterms:modified>
</cp:coreProperties>
</file>