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B1E6E" w14:textId="77777777" w:rsidR="00DA509A" w:rsidRPr="00940C71" w:rsidRDefault="00940C71" w:rsidP="005B0415">
      <w:pPr>
        <w:pStyle w:val="ust"/>
        <w:spacing w:before="120" w:after="120"/>
        <w:ind w:left="0" w:firstLine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1C2B3270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403AA94F" w14:textId="77777777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5B0415">
        <w:rPr>
          <w:rFonts w:ascii="Cambria" w:hAnsi="Cambria" w:cs="Arial"/>
          <w:sz w:val="20"/>
          <w:szCs w:val="20"/>
        </w:rPr>
        <w:t xml:space="preserve">6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257E2580" w14:textId="77777777" w:rsidR="00DA509A" w:rsidRPr="0021284A" w:rsidRDefault="00910410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73716541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604672EF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9B432A3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61075BB3" w14:textId="77777777" w:rsidR="0032655D" w:rsidRDefault="008B1B5F" w:rsidP="008B1B5F">
      <w:pPr>
        <w:pStyle w:val="Default"/>
        <w:tabs>
          <w:tab w:val="left" w:pos="435"/>
          <w:tab w:val="center" w:pos="7001"/>
        </w:tabs>
        <w:spacing w:line="276" w:lineRule="auto"/>
        <w:contextualSpacing/>
        <w:rPr>
          <w:rFonts w:ascii="Cambria" w:hAnsi="Cambria"/>
          <w:b/>
          <w:color w:val="auto"/>
          <w:sz w:val="20"/>
          <w:szCs w:val="20"/>
        </w:rPr>
      </w:pPr>
      <w:r>
        <w:rPr>
          <w:rFonts w:ascii="Cambria" w:hAnsi="Cambria"/>
          <w:b/>
          <w:color w:val="auto"/>
          <w:sz w:val="20"/>
          <w:szCs w:val="20"/>
        </w:rPr>
        <w:tab/>
      </w:r>
      <w:r>
        <w:rPr>
          <w:rFonts w:ascii="Cambria" w:hAnsi="Cambria"/>
          <w:b/>
          <w:color w:val="auto"/>
          <w:sz w:val="20"/>
          <w:szCs w:val="20"/>
        </w:rPr>
        <w:tab/>
      </w:r>
      <w:r w:rsidR="0032655D"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="0032655D"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7255BC9D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5E31C407" w14:textId="77777777" w:rsidR="00F141E3" w:rsidRDefault="0032655D" w:rsidP="0017113D">
      <w:pPr>
        <w:spacing w:line="259" w:lineRule="auto"/>
        <w:jc w:val="center"/>
        <w:rPr>
          <w:rFonts w:ascii="Cambria" w:hAnsi="Cambria"/>
          <w:b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F5511D" w:rsidRPr="00F5511D">
        <w:rPr>
          <w:rFonts w:ascii="Cambria" w:hAnsi="Cambria"/>
          <w:b/>
          <w:sz w:val="20"/>
          <w:szCs w:val="20"/>
        </w:rPr>
        <w:t xml:space="preserve"> </w:t>
      </w:r>
      <w:r w:rsidR="00F5511D" w:rsidRPr="00E5112A">
        <w:rPr>
          <w:rFonts w:ascii="Cambria" w:hAnsi="Cambria"/>
          <w:b/>
          <w:sz w:val="20"/>
          <w:szCs w:val="20"/>
        </w:rPr>
        <w:t>„Modernizacja infrastruktury wodociągowej w gminie Annopol”</w:t>
      </w:r>
    </w:p>
    <w:p w14:paraId="363A1716" w14:textId="77777777" w:rsidR="002A4024" w:rsidRPr="0017113D" w:rsidRDefault="002A4024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268"/>
        <w:gridCol w:w="6662"/>
        <w:gridCol w:w="2976"/>
      </w:tblGrid>
      <w:tr w:rsidR="0032655D" w:rsidRPr="00940ADF" w14:paraId="37F9A73B" w14:textId="77777777" w:rsidTr="005C2A3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78F6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6AA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86A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226A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09D8239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43DAEF1D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0466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940ADF" w14:paraId="4AD2E308" w14:textId="77777777" w:rsidTr="005C2A30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F9144A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30443D8" w14:textId="77777777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5AB625A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AE8E8F8" w14:textId="77777777" w:rsidR="008E732C" w:rsidRPr="00966E3F" w:rsidRDefault="00CD1626" w:rsidP="008E732C">
            <w:pPr>
              <w:pStyle w:val="Bezodstpw"/>
              <w:spacing w:line="276" w:lineRule="auto"/>
              <w:ind w:left="142" w:right="142"/>
              <w:jc w:val="both"/>
              <w:rPr>
                <w:rFonts w:ascii="Cambria" w:hAnsi="Cambria" w:cs="Arial"/>
                <w:b/>
                <w:sz w:val="18"/>
                <w:szCs w:val="18"/>
                <w:u w:val="single"/>
              </w:rPr>
            </w:pPr>
            <w:r w:rsidRPr="00966E3F">
              <w:rPr>
                <w:rFonts w:ascii="Cambria" w:hAnsi="Cambria" w:cs="Arial"/>
                <w:sz w:val="18"/>
                <w:szCs w:val="18"/>
                <w:u w:val="single"/>
              </w:rPr>
              <w:t>Osoba posiadająca</w:t>
            </w:r>
            <w:r w:rsidR="008E732C" w:rsidRPr="00966E3F">
              <w:rPr>
                <w:rFonts w:ascii="Cambria" w:hAnsi="Cambria" w:cs="Arial"/>
                <w:b/>
                <w:sz w:val="18"/>
                <w:szCs w:val="18"/>
                <w:u w:val="single"/>
              </w:rPr>
              <w:t>:</w:t>
            </w:r>
          </w:p>
          <w:p w14:paraId="443E4D82" w14:textId="77777777" w:rsidR="008E732C" w:rsidRPr="00966E3F" w:rsidRDefault="00BE4F5E" w:rsidP="00182992">
            <w:pPr>
              <w:pStyle w:val="Bezodstpw"/>
              <w:numPr>
                <w:ilvl w:val="0"/>
                <w:numId w:val="5"/>
              </w:numPr>
              <w:spacing w:line="276" w:lineRule="auto"/>
              <w:ind w:left="425" w:right="142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966E3F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budowami w specjalności instalacyjnej w zakresie sieci, instalacji i urządzeń cieplnych, wentylacyjnych, gazowych, wodociągowych i kanalizacyjnych </w:t>
            </w:r>
          </w:p>
          <w:p w14:paraId="25303EC8" w14:textId="64929CA6" w:rsidR="008E732C" w:rsidRPr="00966E3F" w:rsidRDefault="00BE4F5E" w:rsidP="00182992">
            <w:pPr>
              <w:pStyle w:val="Bezodstpw"/>
              <w:numPr>
                <w:ilvl w:val="0"/>
                <w:numId w:val="5"/>
              </w:numPr>
              <w:spacing w:line="276" w:lineRule="auto"/>
              <w:ind w:left="425" w:right="142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966E3F">
              <w:rPr>
                <w:rFonts w:ascii="Cambria" w:hAnsi="Cambria" w:cs="Arial"/>
                <w:sz w:val="18"/>
                <w:szCs w:val="18"/>
              </w:rPr>
              <w:t xml:space="preserve">oraz </w:t>
            </w:r>
            <w:r w:rsidRPr="00966E3F">
              <w:rPr>
                <w:rFonts w:ascii="Cambria" w:hAnsi="Cambria" w:cs="Arial"/>
                <w:b/>
                <w:sz w:val="18"/>
                <w:szCs w:val="18"/>
              </w:rPr>
              <w:t xml:space="preserve">doświadczenie zawodowe w pełnieniu funkcji kierownika budowy/robót przy co najmniej jednej zakończonej inwestycji </w:t>
            </w:r>
            <w:r w:rsidR="008E732C" w:rsidRPr="00966E3F">
              <w:rPr>
                <w:rFonts w:ascii="Cambria" w:hAnsi="Cambria" w:cs="Arial"/>
                <w:b/>
                <w:sz w:val="18"/>
                <w:szCs w:val="18"/>
                <w:u w:val="single"/>
              </w:rPr>
              <w:t>(zrealizowanej w ramach jednej lub maksymalnie</w:t>
            </w:r>
            <w:r w:rsidR="00966E3F" w:rsidRPr="00966E3F">
              <w:rPr>
                <w:rFonts w:ascii="Cambria" w:hAnsi="Cambria" w:cs="Arial"/>
                <w:b/>
                <w:sz w:val="18"/>
                <w:szCs w:val="18"/>
                <w:u w:val="single"/>
              </w:rPr>
              <w:t xml:space="preserve"> do</w:t>
            </w:r>
            <w:r w:rsidR="008E732C" w:rsidRPr="00966E3F">
              <w:rPr>
                <w:rFonts w:ascii="Cambria" w:hAnsi="Cambria" w:cs="Arial"/>
                <w:b/>
                <w:sz w:val="18"/>
                <w:szCs w:val="18"/>
                <w:u w:val="single"/>
              </w:rPr>
              <w:t xml:space="preserve"> </w:t>
            </w:r>
            <w:r w:rsidR="00966E3F" w:rsidRPr="00966E3F">
              <w:rPr>
                <w:rFonts w:ascii="Cambria" w:hAnsi="Cambria" w:cs="Arial"/>
                <w:b/>
                <w:sz w:val="18"/>
                <w:szCs w:val="18"/>
                <w:u w:val="single"/>
              </w:rPr>
              <w:t>2</w:t>
            </w:r>
            <w:r w:rsidR="008E732C" w:rsidRPr="00966E3F">
              <w:rPr>
                <w:rFonts w:ascii="Cambria" w:hAnsi="Cambria" w:cs="Arial"/>
                <w:b/>
                <w:sz w:val="18"/>
                <w:szCs w:val="18"/>
                <w:u w:val="single"/>
              </w:rPr>
              <w:t xml:space="preserve">  umów/kontraktów),</w:t>
            </w:r>
            <w:r w:rsidR="008E732C" w:rsidRPr="00966E3F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="008E732C" w:rsidRPr="00966E3F">
              <w:rPr>
                <w:rFonts w:ascii="Cambria" w:hAnsi="Cambria" w:cs="Arial"/>
                <w:sz w:val="18"/>
                <w:szCs w:val="18"/>
              </w:rPr>
              <w:t>obejmującej łącznie</w:t>
            </w:r>
            <w:r w:rsidR="008E732C" w:rsidRPr="00966E3F">
              <w:rPr>
                <w:rFonts w:ascii="Cambria" w:hAnsi="Cambria"/>
                <w:sz w:val="18"/>
                <w:szCs w:val="18"/>
              </w:rPr>
              <w:t>:</w:t>
            </w:r>
          </w:p>
          <w:p w14:paraId="46E54E3B" w14:textId="77777777" w:rsidR="008E732C" w:rsidRPr="00966E3F" w:rsidRDefault="008E732C" w:rsidP="00182992">
            <w:pPr>
              <w:numPr>
                <w:ilvl w:val="0"/>
                <w:numId w:val="4"/>
              </w:numPr>
              <w:spacing w:line="276" w:lineRule="auto"/>
              <w:ind w:left="567" w:right="142" w:hanging="141"/>
              <w:jc w:val="both"/>
              <w:rPr>
                <w:rFonts w:ascii="Cambria" w:hAnsi="Cambria" w:cs="Arial"/>
                <w:sz w:val="18"/>
                <w:szCs w:val="18"/>
                <w:lang w:bidi="pl-PL"/>
              </w:rPr>
            </w:pPr>
            <w:r w:rsidRPr="00966E3F">
              <w:rPr>
                <w:rFonts w:ascii="Cambria" w:hAnsi="Cambria" w:cs="Arial"/>
                <w:b/>
                <w:sz w:val="18"/>
                <w:szCs w:val="18"/>
              </w:rPr>
              <w:t>budowę</w:t>
            </w:r>
            <w:r w:rsidRPr="00966E3F">
              <w:rPr>
                <w:rFonts w:ascii="Cambria" w:hAnsi="Cambria" w:cs="Arial"/>
                <w:sz w:val="18"/>
                <w:szCs w:val="18"/>
              </w:rPr>
              <w:t xml:space="preserve"> lub </w:t>
            </w:r>
            <w:r w:rsidRPr="00966E3F">
              <w:rPr>
                <w:rFonts w:ascii="Cambria" w:hAnsi="Cambria" w:cs="Arial"/>
                <w:b/>
                <w:sz w:val="18"/>
                <w:szCs w:val="18"/>
              </w:rPr>
              <w:t>rozbudowę</w:t>
            </w:r>
            <w:r w:rsidRPr="00966E3F">
              <w:rPr>
                <w:rFonts w:ascii="Cambria" w:hAnsi="Cambria" w:cs="Arial"/>
                <w:sz w:val="18"/>
                <w:szCs w:val="18"/>
              </w:rPr>
              <w:t xml:space="preserve"> lub </w:t>
            </w:r>
            <w:r w:rsidRPr="00966E3F">
              <w:rPr>
                <w:rFonts w:ascii="Cambria" w:hAnsi="Cambria" w:cs="Arial"/>
                <w:b/>
                <w:sz w:val="18"/>
                <w:szCs w:val="18"/>
              </w:rPr>
              <w:t>przebudowę</w:t>
            </w:r>
            <w:r w:rsidRPr="00966E3F">
              <w:rPr>
                <w:rFonts w:ascii="Cambria" w:hAnsi="Cambria" w:cs="Arial"/>
                <w:sz w:val="18"/>
                <w:szCs w:val="18"/>
              </w:rPr>
              <w:t xml:space="preserve"> lub </w:t>
            </w:r>
            <w:r w:rsidRPr="00966E3F">
              <w:rPr>
                <w:rFonts w:ascii="Cambria" w:hAnsi="Cambria" w:cs="Arial"/>
                <w:b/>
                <w:sz w:val="18"/>
                <w:szCs w:val="18"/>
              </w:rPr>
              <w:t xml:space="preserve">modernizację </w:t>
            </w:r>
            <w:r w:rsidRPr="00966E3F">
              <w:rPr>
                <w:rFonts w:ascii="Cambria" w:hAnsi="Cambria" w:cs="Arial"/>
                <w:b/>
                <w:sz w:val="18"/>
                <w:szCs w:val="18"/>
                <w:lang w:bidi="pl-PL"/>
              </w:rPr>
              <w:t>sieci wodociągowej  lub sieci kanalizacyjnej lub sieci wodociągowo-kanalizacyjnej,</w:t>
            </w:r>
          </w:p>
          <w:p w14:paraId="65F70386" w14:textId="77777777" w:rsidR="008E732C" w:rsidRPr="00966E3F" w:rsidRDefault="008E732C" w:rsidP="00182992">
            <w:pPr>
              <w:numPr>
                <w:ilvl w:val="0"/>
                <w:numId w:val="4"/>
              </w:numPr>
              <w:spacing w:line="276" w:lineRule="auto"/>
              <w:ind w:left="567" w:right="142" w:hanging="141"/>
              <w:jc w:val="both"/>
              <w:rPr>
                <w:rFonts w:ascii="Cambria" w:hAnsi="Cambria" w:cs="Arial"/>
                <w:sz w:val="18"/>
                <w:szCs w:val="18"/>
                <w:lang w:bidi="pl-PL"/>
              </w:rPr>
            </w:pPr>
            <w:r w:rsidRPr="00966E3F">
              <w:rPr>
                <w:rFonts w:ascii="Cambria" w:hAnsi="Cambria" w:cs="Arial"/>
                <w:b/>
                <w:sz w:val="18"/>
                <w:szCs w:val="18"/>
              </w:rPr>
              <w:t>budowę</w:t>
            </w:r>
            <w:r w:rsidRPr="00966E3F">
              <w:rPr>
                <w:rFonts w:ascii="Cambria" w:hAnsi="Cambria" w:cs="Arial"/>
                <w:sz w:val="18"/>
                <w:szCs w:val="18"/>
              </w:rPr>
              <w:t xml:space="preserve"> lub </w:t>
            </w:r>
            <w:r w:rsidRPr="00966E3F">
              <w:rPr>
                <w:rFonts w:ascii="Cambria" w:hAnsi="Cambria" w:cs="Arial"/>
                <w:b/>
                <w:sz w:val="18"/>
                <w:szCs w:val="18"/>
              </w:rPr>
              <w:t>rozbudowę</w:t>
            </w:r>
            <w:r w:rsidRPr="00966E3F">
              <w:rPr>
                <w:rFonts w:ascii="Cambria" w:hAnsi="Cambria" w:cs="Arial"/>
                <w:sz w:val="18"/>
                <w:szCs w:val="18"/>
              </w:rPr>
              <w:t xml:space="preserve"> lub </w:t>
            </w:r>
            <w:r w:rsidRPr="00966E3F">
              <w:rPr>
                <w:rFonts w:ascii="Cambria" w:hAnsi="Cambria" w:cs="Arial"/>
                <w:b/>
                <w:sz w:val="18"/>
                <w:szCs w:val="18"/>
              </w:rPr>
              <w:t>przebudowę</w:t>
            </w:r>
            <w:r w:rsidRPr="00966E3F">
              <w:rPr>
                <w:rFonts w:ascii="Cambria" w:hAnsi="Cambria" w:cs="Arial"/>
                <w:sz w:val="18"/>
                <w:szCs w:val="18"/>
              </w:rPr>
              <w:t xml:space="preserve"> lub </w:t>
            </w:r>
            <w:r w:rsidRPr="00966E3F">
              <w:rPr>
                <w:rFonts w:ascii="Cambria" w:hAnsi="Cambria" w:cs="Arial"/>
                <w:b/>
                <w:sz w:val="18"/>
                <w:szCs w:val="18"/>
              </w:rPr>
              <w:t xml:space="preserve">modernizację </w:t>
            </w:r>
            <w:r w:rsidRPr="00966E3F">
              <w:rPr>
                <w:rFonts w:ascii="Cambria" w:hAnsi="Cambria" w:cs="Arial"/>
                <w:b/>
                <w:sz w:val="18"/>
                <w:szCs w:val="18"/>
                <w:lang w:bidi="pl-PL"/>
              </w:rPr>
              <w:t>ujęcia/ć wody,</w:t>
            </w:r>
          </w:p>
          <w:p w14:paraId="06A1424E" w14:textId="1B13ED66" w:rsidR="00CD1626" w:rsidRPr="00966E3F" w:rsidRDefault="00BE4F5E" w:rsidP="008E732C">
            <w:pPr>
              <w:spacing w:line="276" w:lineRule="auto"/>
              <w:ind w:left="425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966E3F">
              <w:rPr>
                <w:rFonts w:ascii="Cambria" w:hAnsi="Cambria" w:cs="Arial"/>
                <w:b/>
                <w:sz w:val="18"/>
                <w:szCs w:val="18"/>
              </w:rPr>
              <w:t xml:space="preserve">o </w:t>
            </w:r>
            <w:r w:rsidR="008E732C" w:rsidRPr="00966E3F">
              <w:rPr>
                <w:rFonts w:ascii="Cambria" w:hAnsi="Cambria" w:cs="Arial"/>
                <w:b/>
                <w:sz w:val="18"/>
                <w:szCs w:val="18"/>
              </w:rPr>
              <w:t xml:space="preserve">łącznej </w:t>
            </w:r>
            <w:r w:rsidRPr="00966E3F">
              <w:rPr>
                <w:rFonts w:ascii="Cambria" w:hAnsi="Cambria" w:cs="Arial"/>
                <w:b/>
                <w:sz w:val="18"/>
                <w:szCs w:val="18"/>
              </w:rPr>
              <w:t xml:space="preserve">wartości minimum </w:t>
            </w:r>
            <w:r w:rsidR="00966E3F" w:rsidRPr="00966E3F">
              <w:rPr>
                <w:rFonts w:ascii="Cambria" w:hAnsi="Cambria" w:cs="Arial"/>
                <w:b/>
                <w:sz w:val="18"/>
                <w:szCs w:val="18"/>
              </w:rPr>
              <w:t>8</w:t>
            </w:r>
            <w:r w:rsidRPr="00966E3F">
              <w:rPr>
                <w:rFonts w:ascii="Cambria" w:hAnsi="Cambria" w:cs="Arial"/>
                <w:b/>
                <w:sz w:val="18"/>
                <w:szCs w:val="18"/>
              </w:rPr>
              <w:t>00 000,00 zł brutto.</w:t>
            </w:r>
          </w:p>
          <w:p w14:paraId="737965D4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13445866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lastRenderedPageBreak/>
              <w:t>Nr uprawnień ……………………..</w:t>
            </w:r>
          </w:p>
          <w:p w14:paraId="40000790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5C2EF63A" w14:textId="77777777" w:rsidR="00CD1626" w:rsidRPr="00572AEA" w:rsidRDefault="00CD1626" w:rsidP="00CD162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10A903E3" w14:textId="77777777" w:rsidR="00CD1626" w:rsidRPr="00572AEA" w:rsidRDefault="00CD1626" w:rsidP="00182992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3F06D5C2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04435975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26CB9926" w14:textId="77777777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6BBF10C2" w14:textId="77777777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1BF2C708" w14:textId="77777777" w:rsidR="008E732C" w:rsidRPr="00572AEA" w:rsidRDefault="008E732C" w:rsidP="00182992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4BCA4EC1" w14:textId="77777777" w:rsidR="008E732C" w:rsidRPr="00572AEA" w:rsidRDefault="008E732C" w:rsidP="008E732C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2B3C1B94" w14:textId="77777777" w:rsidR="008E732C" w:rsidRPr="00572AEA" w:rsidRDefault="008E732C" w:rsidP="008E732C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3BFAD1F6" w14:textId="77777777" w:rsidR="008E732C" w:rsidRDefault="008E732C" w:rsidP="008E732C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20559200" w14:textId="77777777" w:rsidR="008E732C" w:rsidRPr="00572AEA" w:rsidRDefault="008E732C" w:rsidP="008E732C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2071BBE4" w14:textId="77777777" w:rsidR="008E732C" w:rsidRPr="00572AEA" w:rsidRDefault="008E732C" w:rsidP="008E732C">
            <w:pPr>
              <w:pStyle w:val="Default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4641DC70" w14:textId="77777777" w:rsidR="00CD1626" w:rsidRPr="000179C9" w:rsidRDefault="00CD1626" w:rsidP="0024032C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7B2A0E2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dyspozycji*</w:t>
            </w:r>
          </w:p>
        </w:tc>
      </w:tr>
      <w:tr w:rsidR="00966E3F" w:rsidRPr="00940ADF" w14:paraId="275AE625" w14:textId="77777777" w:rsidTr="005C2A30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409B177" w14:textId="78D05C55" w:rsidR="00966E3F" w:rsidRPr="00940ADF" w:rsidRDefault="00966E3F" w:rsidP="00966E3F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2E9D735" w14:textId="6C733179" w:rsidR="00966E3F" w:rsidRDefault="00966E3F" w:rsidP="00966E3F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FF1CFD6" w14:textId="4AE6B194" w:rsidR="00966E3F" w:rsidRPr="00091FCF" w:rsidRDefault="00966E3F" w:rsidP="00966E3F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 xml:space="preserve">Kierownik </w:t>
            </w:r>
            <w:r>
              <w:rPr>
                <w:rFonts w:ascii="Cambria" w:hAnsi="Cambria"/>
                <w:b/>
                <w:sz w:val="18"/>
                <w:szCs w:val="18"/>
              </w:rPr>
              <w:t>robót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1C9419" w14:textId="77777777" w:rsidR="00966E3F" w:rsidRPr="00966E3F" w:rsidRDefault="00966E3F" w:rsidP="00966E3F">
            <w:pPr>
              <w:pStyle w:val="Bezodstpw"/>
              <w:spacing w:line="276" w:lineRule="auto"/>
              <w:ind w:left="142" w:right="142"/>
              <w:jc w:val="both"/>
              <w:rPr>
                <w:rFonts w:ascii="Cambria" w:hAnsi="Cambria" w:cs="Arial"/>
                <w:b/>
                <w:sz w:val="18"/>
                <w:szCs w:val="18"/>
                <w:u w:val="single"/>
              </w:rPr>
            </w:pPr>
            <w:r w:rsidRPr="00966E3F">
              <w:rPr>
                <w:rFonts w:ascii="Cambria" w:hAnsi="Cambria" w:cs="Arial"/>
                <w:sz w:val="18"/>
                <w:szCs w:val="18"/>
                <w:u w:val="single"/>
              </w:rPr>
              <w:t>Osoba posiadająca</w:t>
            </w:r>
            <w:r w:rsidRPr="00966E3F">
              <w:rPr>
                <w:rFonts w:ascii="Cambria" w:hAnsi="Cambria" w:cs="Arial"/>
                <w:b/>
                <w:sz w:val="18"/>
                <w:szCs w:val="18"/>
                <w:u w:val="single"/>
              </w:rPr>
              <w:t>:</w:t>
            </w:r>
          </w:p>
          <w:p w14:paraId="6C954270" w14:textId="77777777" w:rsidR="00966E3F" w:rsidRPr="00966E3F" w:rsidRDefault="00966E3F" w:rsidP="00966E3F">
            <w:pPr>
              <w:pStyle w:val="Bezodstpw"/>
              <w:numPr>
                <w:ilvl w:val="0"/>
                <w:numId w:val="5"/>
              </w:numPr>
              <w:spacing w:line="276" w:lineRule="auto"/>
              <w:ind w:left="425" w:right="142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966E3F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budowami w specjalności instalacyjnej w zakresie sieci, instalacji i urządzeń cieplnych, wentylacyjnych, gazowych, wodociągowych i kanalizacyjnych </w:t>
            </w:r>
          </w:p>
          <w:p w14:paraId="325FE7E8" w14:textId="5684CB02" w:rsidR="00966E3F" w:rsidRPr="00966E3F" w:rsidRDefault="00966E3F" w:rsidP="00966E3F">
            <w:pPr>
              <w:pStyle w:val="Bezodstpw"/>
              <w:numPr>
                <w:ilvl w:val="0"/>
                <w:numId w:val="5"/>
              </w:numPr>
              <w:spacing w:line="276" w:lineRule="auto"/>
              <w:ind w:left="425" w:right="142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966E3F">
              <w:rPr>
                <w:rFonts w:ascii="Cambria" w:hAnsi="Cambria" w:cs="Arial"/>
                <w:sz w:val="18"/>
                <w:szCs w:val="18"/>
              </w:rPr>
              <w:t xml:space="preserve">oraz </w:t>
            </w:r>
            <w:r w:rsidRPr="00966E3F">
              <w:rPr>
                <w:rFonts w:ascii="Cambria" w:hAnsi="Cambria" w:cs="Arial"/>
                <w:b/>
                <w:sz w:val="18"/>
                <w:szCs w:val="18"/>
              </w:rPr>
              <w:t>doświadczenie zawodowe w pełnieniu funkcji kierownika budowy/robót przy co najmniej jednej zakończonej inwestycji</w:t>
            </w:r>
            <w:r w:rsidR="005C2A30">
              <w:rPr>
                <w:rFonts w:ascii="Cambria" w:hAnsi="Cambria" w:cs="Arial"/>
                <w:b/>
                <w:sz w:val="18"/>
                <w:szCs w:val="18"/>
              </w:rPr>
              <w:t>, w ramach której zrealizowano:</w:t>
            </w:r>
          </w:p>
          <w:p w14:paraId="3AD47635" w14:textId="67047DED" w:rsidR="00966E3F" w:rsidRPr="005C2A30" w:rsidRDefault="00966E3F" w:rsidP="00966E3F">
            <w:pPr>
              <w:numPr>
                <w:ilvl w:val="0"/>
                <w:numId w:val="4"/>
              </w:numPr>
              <w:spacing w:line="276" w:lineRule="auto"/>
              <w:ind w:left="567" w:right="142" w:hanging="141"/>
              <w:jc w:val="both"/>
              <w:rPr>
                <w:rFonts w:ascii="Cambria" w:hAnsi="Cambria" w:cs="Arial"/>
                <w:sz w:val="18"/>
                <w:szCs w:val="18"/>
                <w:lang w:bidi="pl-PL"/>
              </w:rPr>
            </w:pPr>
            <w:r w:rsidRPr="00966E3F">
              <w:rPr>
                <w:rFonts w:ascii="Cambria" w:hAnsi="Cambria" w:cs="Arial"/>
                <w:b/>
                <w:sz w:val="18"/>
                <w:szCs w:val="18"/>
              </w:rPr>
              <w:t>budowę</w:t>
            </w:r>
            <w:r w:rsidRPr="00966E3F">
              <w:rPr>
                <w:rFonts w:ascii="Cambria" w:hAnsi="Cambria" w:cs="Arial"/>
                <w:sz w:val="18"/>
                <w:szCs w:val="18"/>
              </w:rPr>
              <w:t xml:space="preserve"> lub </w:t>
            </w:r>
            <w:r w:rsidRPr="00966E3F">
              <w:rPr>
                <w:rFonts w:ascii="Cambria" w:hAnsi="Cambria" w:cs="Arial"/>
                <w:b/>
                <w:sz w:val="18"/>
                <w:szCs w:val="18"/>
              </w:rPr>
              <w:t>rozbudowę</w:t>
            </w:r>
            <w:r w:rsidRPr="00966E3F">
              <w:rPr>
                <w:rFonts w:ascii="Cambria" w:hAnsi="Cambria" w:cs="Arial"/>
                <w:sz w:val="18"/>
                <w:szCs w:val="18"/>
              </w:rPr>
              <w:t xml:space="preserve"> lub </w:t>
            </w:r>
            <w:r w:rsidRPr="00966E3F">
              <w:rPr>
                <w:rFonts w:ascii="Cambria" w:hAnsi="Cambria" w:cs="Arial"/>
                <w:b/>
                <w:sz w:val="18"/>
                <w:szCs w:val="18"/>
              </w:rPr>
              <w:t>przebudowę</w:t>
            </w:r>
            <w:r w:rsidRPr="00966E3F">
              <w:rPr>
                <w:rFonts w:ascii="Cambria" w:hAnsi="Cambria" w:cs="Arial"/>
                <w:sz w:val="18"/>
                <w:szCs w:val="18"/>
              </w:rPr>
              <w:t xml:space="preserve"> lub </w:t>
            </w:r>
            <w:r w:rsidRPr="00966E3F">
              <w:rPr>
                <w:rFonts w:ascii="Cambria" w:hAnsi="Cambria" w:cs="Arial"/>
                <w:b/>
                <w:sz w:val="18"/>
                <w:szCs w:val="18"/>
              </w:rPr>
              <w:t xml:space="preserve">modernizację </w:t>
            </w:r>
            <w:r w:rsidRPr="00966E3F">
              <w:rPr>
                <w:rFonts w:ascii="Cambria" w:hAnsi="Cambria" w:cs="Arial"/>
                <w:b/>
                <w:sz w:val="18"/>
                <w:szCs w:val="18"/>
                <w:lang w:bidi="pl-PL"/>
              </w:rPr>
              <w:t>monitoringu sieci wodociągowej.</w:t>
            </w:r>
          </w:p>
          <w:p w14:paraId="06BCAE01" w14:textId="77777777" w:rsidR="005C2A30" w:rsidRDefault="005C2A30" w:rsidP="005C2A30">
            <w:pPr>
              <w:spacing w:line="276" w:lineRule="auto"/>
              <w:ind w:right="142"/>
              <w:jc w:val="both"/>
              <w:rPr>
                <w:rFonts w:ascii="Cambria" w:hAnsi="Cambria" w:cs="Arial"/>
                <w:b/>
                <w:sz w:val="18"/>
                <w:szCs w:val="18"/>
                <w:lang w:bidi="pl-PL"/>
              </w:rPr>
            </w:pPr>
          </w:p>
          <w:p w14:paraId="6FB50446" w14:textId="77777777" w:rsidR="005C2A30" w:rsidRDefault="005C2A30" w:rsidP="005C2A30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5AF12212" w14:textId="77777777" w:rsidR="005C2A30" w:rsidRDefault="005C2A30" w:rsidP="005C2A30">
            <w:pPr>
              <w:spacing w:line="276" w:lineRule="auto"/>
              <w:ind w:right="142"/>
              <w:jc w:val="both"/>
              <w:rPr>
                <w:rFonts w:ascii="Cambria" w:hAnsi="Cambria" w:cs="Arial"/>
                <w:b/>
                <w:sz w:val="18"/>
                <w:szCs w:val="18"/>
                <w:lang w:bidi="pl-PL"/>
              </w:rPr>
            </w:pPr>
          </w:p>
          <w:p w14:paraId="3EAD5BC4" w14:textId="77777777" w:rsidR="005C2A30" w:rsidRPr="00572AEA" w:rsidRDefault="005C2A30" w:rsidP="005C2A30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1BA63C95" w14:textId="77777777" w:rsidR="005C2A30" w:rsidRPr="00572AEA" w:rsidRDefault="005C2A30" w:rsidP="005C2A30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36ED374" w14:textId="77777777" w:rsidR="005C2A30" w:rsidRPr="00572AEA" w:rsidRDefault="005C2A30" w:rsidP="005C2A3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5DB2F33D" w14:textId="77777777" w:rsidR="005C2A30" w:rsidRPr="00572AEA" w:rsidRDefault="005C2A30" w:rsidP="005C2A3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352A4CCB" w14:textId="77777777" w:rsidR="005C2A30" w:rsidRDefault="005C2A30" w:rsidP="005C2A3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32D0D539" w14:textId="77777777" w:rsidR="005C2A30" w:rsidRDefault="005C2A30" w:rsidP="005C2A3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Wartość inwestycji: …………………… zł</w:t>
            </w:r>
          </w:p>
          <w:p w14:paraId="713E0831" w14:textId="77777777" w:rsidR="005C2A30" w:rsidRPr="00966E3F" w:rsidRDefault="005C2A30" w:rsidP="005C2A30">
            <w:pPr>
              <w:spacing w:line="276" w:lineRule="auto"/>
              <w:ind w:right="142"/>
              <w:jc w:val="both"/>
              <w:rPr>
                <w:rFonts w:ascii="Cambria" w:hAnsi="Cambria" w:cs="Arial"/>
                <w:sz w:val="18"/>
                <w:szCs w:val="18"/>
                <w:lang w:bidi="pl-PL"/>
              </w:rPr>
            </w:pPr>
          </w:p>
          <w:p w14:paraId="5ABF3ECD" w14:textId="77777777" w:rsidR="00966E3F" w:rsidRPr="008E732C" w:rsidRDefault="00966E3F" w:rsidP="00966E3F">
            <w:pPr>
              <w:pStyle w:val="Bezodstpw"/>
              <w:spacing w:line="276" w:lineRule="auto"/>
              <w:ind w:left="142" w:right="142"/>
              <w:jc w:val="both"/>
              <w:rPr>
                <w:rFonts w:ascii="Cambria" w:hAnsi="Cambria" w:cs="Arial"/>
                <w:sz w:val="18"/>
                <w:szCs w:val="18"/>
                <w:u w:val="singl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5D92B31" w14:textId="2791A2C6" w:rsidR="00966E3F" w:rsidRPr="00940ADF" w:rsidRDefault="005C2A30" w:rsidP="00966E3F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dyspozycji*</w:t>
            </w:r>
          </w:p>
        </w:tc>
      </w:tr>
    </w:tbl>
    <w:p w14:paraId="175C7716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</w:p>
    <w:p w14:paraId="51513DEA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 xml:space="preserve">* niepotrzebne skreślić ( jeżeli wykonawca pozostaje w stosunku umowy </w:t>
      </w:r>
      <w:proofErr w:type="spellStart"/>
      <w:r w:rsidRPr="00905E0F">
        <w:rPr>
          <w:rFonts w:ascii="Cambria" w:hAnsi="Cambria"/>
          <w:sz w:val="16"/>
          <w:szCs w:val="16"/>
        </w:rPr>
        <w:t>cywilno</w:t>
      </w:r>
      <w:proofErr w:type="spellEnd"/>
      <w:r w:rsidRPr="00905E0F">
        <w:rPr>
          <w:rFonts w:ascii="Cambria" w:hAnsi="Cambria"/>
          <w:sz w:val="16"/>
          <w:szCs w:val="16"/>
        </w:rPr>
        <w:t xml:space="preserve">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70542" w14:textId="77777777" w:rsidR="00007757" w:rsidRDefault="00007757">
      <w:r>
        <w:separator/>
      </w:r>
    </w:p>
  </w:endnote>
  <w:endnote w:type="continuationSeparator" w:id="0">
    <w:p w14:paraId="1F971293" w14:textId="77777777" w:rsidR="00007757" w:rsidRDefault="00007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13DB4" w14:textId="77777777" w:rsidR="00FA5362" w:rsidRDefault="009F0DCA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A536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38D62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505BD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718A19BF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A0A986A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66E1C" w14:textId="77777777" w:rsidR="00007757" w:rsidRDefault="00007757">
      <w:r>
        <w:separator/>
      </w:r>
    </w:p>
  </w:footnote>
  <w:footnote w:type="continuationSeparator" w:id="0">
    <w:p w14:paraId="2D23B726" w14:textId="77777777" w:rsidR="00007757" w:rsidRDefault="00007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87878" w14:textId="77777777" w:rsidR="004A1E1C" w:rsidRDefault="004A1E1C" w:rsidP="004A1E1C">
    <w:pPr>
      <w:pStyle w:val="Nagwek6"/>
      <w:jc w:val="center"/>
      <w:rPr>
        <w:rFonts w:ascii="Cambria" w:hAnsi="Cambria"/>
        <w:sz w:val="20"/>
      </w:rPr>
    </w:pPr>
    <w:r>
      <w:rPr>
        <w:noProof/>
      </w:rPr>
      <w:drawing>
        <wp:inline distT="0" distB="0" distL="0" distR="0" wp14:anchorId="411A5BDC" wp14:editId="2B42E855">
          <wp:extent cx="5762625" cy="609600"/>
          <wp:effectExtent l="1905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FE27BD2" w14:textId="23DD0C46" w:rsidR="00261BFD" w:rsidRDefault="00261BFD" w:rsidP="00261BFD">
    <w:pPr>
      <w:pStyle w:val="Nagwek6"/>
      <w:rPr>
        <w:rFonts w:ascii="Cambria" w:hAnsi="Cambria"/>
        <w:sz w:val="20"/>
      </w:rPr>
    </w:pPr>
    <w:r>
      <w:rPr>
        <w:rFonts w:ascii="Cambria" w:hAnsi="Cambria"/>
        <w:sz w:val="20"/>
      </w:rPr>
      <w:t xml:space="preserve">Numer referencyjny: </w:t>
    </w:r>
    <w:r w:rsidR="00B4297A" w:rsidRPr="00ED1A48">
      <w:rPr>
        <w:rFonts w:ascii="Cambria" w:hAnsi="Cambria"/>
        <w:sz w:val="20"/>
      </w:rPr>
      <w:t>ZP.271.1.5.2026</w:t>
    </w:r>
  </w:p>
  <w:p w14:paraId="1EB4F42B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3074218"/>
    <w:multiLevelType w:val="hybridMultilevel"/>
    <w:tmpl w:val="BF0EFF76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A5951D0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4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6" w15:restartNumberingAfterBreak="0">
    <w:nsid w:val="7FAA71FE"/>
    <w:multiLevelType w:val="hybridMultilevel"/>
    <w:tmpl w:val="DF683BEA"/>
    <w:lvl w:ilvl="0" w:tplc="D944B23E">
      <w:start w:val="1"/>
      <w:numFmt w:val="bullet"/>
      <w:lvlText w:val="−"/>
      <w:lvlJc w:val="left"/>
      <w:pPr>
        <w:ind w:left="78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79795237">
    <w:abstractNumId w:val="12"/>
  </w:num>
  <w:num w:numId="2" w16cid:durableId="751463888">
    <w:abstractNumId w:val="10"/>
  </w:num>
  <w:num w:numId="3" w16cid:durableId="741829901">
    <w:abstractNumId w:val="14"/>
  </w:num>
  <w:num w:numId="4" w16cid:durableId="625427263">
    <w:abstractNumId w:val="16"/>
  </w:num>
  <w:num w:numId="5" w16cid:durableId="1309021208">
    <w:abstractNumId w:val="9"/>
  </w:num>
  <w:num w:numId="6" w16cid:durableId="134173452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757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2992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0C5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032C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1BFD"/>
    <w:rsid w:val="002654BA"/>
    <w:rsid w:val="0026568F"/>
    <w:rsid w:val="0026706B"/>
    <w:rsid w:val="002678AB"/>
    <w:rsid w:val="00271D38"/>
    <w:rsid w:val="00272E2B"/>
    <w:rsid w:val="00277681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024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769AE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233B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956"/>
    <w:rsid w:val="00427A12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7BC4"/>
    <w:rsid w:val="00460E98"/>
    <w:rsid w:val="00460EBC"/>
    <w:rsid w:val="004617BB"/>
    <w:rsid w:val="00462A4F"/>
    <w:rsid w:val="004639B5"/>
    <w:rsid w:val="0047062C"/>
    <w:rsid w:val="00472F97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1E1C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3B4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248BF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0415"/>
    <w:rsid w:val="005B588A"/>
    <w:rsid w:val="005C02F8"/>
    <w:rsid w:val="005C13F5"/>
    <w:rsid w:val="005C1C2E"/>
    <w:rsid w:val="005C1DCB"/>
    <w:rsid w:val="005C2A30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16EC9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1B5F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E732C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66E3F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0DCA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B3F60"/>
    <w:rsid w:val="00AC2D83"/>
    <w:rsid w:val="00AC3CE6"/>
    <w:rsid w:val="00AC4555"/>
    <w:rsid w:val="00AC4C9D"/>
    <w:rsid w:val="00AC5669"/>
    <w:rsid w:val="00AC754C"/>
    <w:rsid w:val="00AC7753"/>
    <w:rsid w:val="00AC780F"/>
    <w:rsid w:val="00AD0C25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274AF"/>
    <w:rsid w:val="00B325D8"/>
    <w:rsid w:val="00B333E3"/>
    <w:rsid w:val="00B3383A"/>
    <w:rsid w:val="00B33C22"/>
    <w:rsid w:val="00B36246"/>
    <w:rsid w:val="00B40125"/>
    <w:rsid w:val="00B4095C"/>
    <w:rsid w:val="00B4297A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E4F5E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306E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27FB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37FEA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11D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BC3F0"/>
  <w15:docId w15:val="{193D4FB5-8C47-4581-AF43-FB0CCECF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37FE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aliases w:val="Trop Bez Odstępów"/>
    <w:link w:val="BezodstpwZnak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3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  <w:style w:type="character" w:customStyle="1" w:styleId="BezodstpwZnak">
    <w:name w:val="Bez odstępów Znak"/>
    <w:aliases w:val="Trop Bez Odstępów Znak"/>
    <w:link w:val="Bezodstpw"/>
    <w:uiPriority w:val="99"/>
    <w:locked/>
    <w:rsid w:val="008E732C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432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25</cp:revision>
  <cp:lastPrinted>2013-04-03T06:33:00Z</cp:lastPrinted>
  <dcterms:created xsi:type="dcterms:W3CDTF">2025-04-11T09:24:00Z</dcterms:created>
  <dcterms:modified xsi:type="dcterms:W3CDTF">2026-05-04T07:41:00Z</dcterms:modified>
</cp:coreProperties>
</file>