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3A635" w14:textId="77777777" w:rsidR="00696C8B" w:rsidRDefault="00696C8B" w:rsidP="00696C8B">
      <w:pPr>
        <w:spacing w:line="360" w:lineRule="auto"/>
        <w:rPr>
          <w:rFonts w:ascii="Arial" w:hAnsi="Arial" w:cs="Arial"/>
          <w:b/>
          <w:u w:val="single"/>
        </w:rPr>
      </w:pPr>
      <w:bookmarkStart w:id="0" w:name="_GoBack"/>
      <w:bookmarkEnd w:id="0"/>
    </w:p>
    <w:p w14:paraId="52EB7520" w14:textId="57E4FC65" w:rsidR="00696C8B" w:rsidRPr="00696C8B" w:rsidRDefault="00696C8B" w:rsidP="00696C8B">
      <w:pPr>
        <w:spacing w:line="360" w:lineRule="auto"/>
        <w:rPr>
          <w:rFonts w:ascii="Verdana" w:hAnsi="Verdana" w:cs="Arial"/>
          <w:b/>
        </w:rPr>
      </w:pPr>
      <w:r w:rsidRPr="00696C8B">
        <w:rPr>
          <w:rFonts w:ascii="Verdana" w:hAnsi="Verdana" w:cs="Arial"/>
          <w:b/>
          <w:u w:val="single"/>
        </w:rPr>
        <w:t>Załącznik nr 4 do SWZ</w:t>
      </w:r>
      <w:r w:rsidRPr="00696C8B">
        <w:rPr>
          <w:rFonts w:ascii="Verdana" w:hAnsi="Verdana" w:cs="Arial"/>
          <w:b/>
        </w:rPr>
        <w:t xml:space="preserve"> – PROJEKTOWANE POSTANOWIENIA UMOWY </w:t>
      </w:r>
    </w:p>
    <w:p w14:paraId="3322EC67" w14:textId="77777777" w:rsidR="00696C8B" w:rsidRPr="00696C8B" w:rsidRDefault="00696C8B" w:rsidP="00696C8B">
      <w:pPr>
        <w:spacing w:line="360" w:lineRule="auto"/>
        <w:rPr>
          <w:rFonts w:ascii="Verdana" w:hAnsi="Verdana" w:cstheme="minorHAnsi"/>
          <w:b/>
        </w:rPr>
      </w:pPr>
    </w:p>
    <w:p w14:paraId="581CD178" w14:textId="0659BD33" w:rsidR="00696C8B" w:rsidRPr="00696C8B" w:rsidRDefault="00696C8B" w:rsidP="00696C8B">
      <w:pPr>
        <w:spacing w:line="360" w:lineRule="auto"/>
        <w:rPr>
          <w:rFonts w:ascii="Verdana" w:hAnsi="Verdana" w:cs="Arial"/>
        </w:rPr>
      </w:pPr>
      <w:r w:rsidRPr="00696C8B">
        <w:rPr>
          <w:rFonts w:ascii="Verdana" w:hAnsi="Verdana" w:cs="Arial"/>
          <w:b/>
          <w:u w:val="single"/>
        </w:rPr>
        <w:t xml:space="preserve">Nazwa zamówienia: </w:t>
      </w:r>
      <w:r w:rsidRPr="00696C8B">
        <w:rPr>
          <w:rFonts w:ascii="Verdana" w:hAnsi="Verdana" w:cs="Arial"/>
        </w:rPr>
        <w:t>Dostawa zestawów komputerowych dla Zakładu Fizjologii Człowieka</w:t>
      </w:r>
    </w:p>
    <w:p w14:paraId="3BBBFA09" w14:textId="77777777" w:rsidR="00696C8B" w:rsidRPr="00696C8B" w:rsidRDefault="00696C8B" w:rsidP="00696C8B">
      <w:pPr>
        <w:spacing w:line="360" w:lineRule="auto"/>
        <w:rPr>
          <w:rFonts w:ascii="Verdana" w:hAnsi="Verdana" w:cstheme="minorHAnsi"/>
          <w:b/>
        </w:rPr>
      </w:pPr>
    </w:p>
    <w:p w14:paraId="42FB2489" w14:textId="1E11FA88" w:rsidR="00E95CB2" w:rsidRPr="009B2E53" w:rsidRDefault="00590E4A" w:rsidP="00696C8B">
      <w:pPr>
        <w:spacing w:line="360" w:lineRule="auto"/>
        <w:rPr>
          <w:rFonts w:ascii="Verdana" w:hAnsi="Verdana" w:cstheme="minorHAnsi"/>
          <w:b/>
        </w:rPr>
      </w:pPr>
      <w:r w:rsidRPr="00696C8B">
        <w:rPr>
          <w:rFonts w:ascii="Verdana" w:hAnsi="Verdana" w:cstheme="minorHAnsi"/>
          <w:b/>
        </w:rPr>
        <w:t>Umowa nr</w:t>
      </w:r>
      <w:r w:rsidRPr="009B2E53">
        <w:rPr>
          <w:rFonts w:ascii="Verdana" w:hAnsi="Verdana" w:cstheme="minorHAnsi"/>
          <w:b/>
        </w:rPr>
        <w:t xml:space="preserve"> </w:t>
      </w:r>
      <w:r w:rsidR="00696C8B">
        <w:rPr>
          <w:rFonts w:ascii="Verdana" w:hAnsi="Verdana" w:cstheme="minorHAnsi"/>
          <w:b/>
        </w:rPr>
        <w:t>DZP.25.27.2026</w:t>
      </w:r>
    </w:p>
    <w:p w14:paraId="37B56E44" w14:textId="5A90CA47" w:rsidR="00E95CB2" w:rsidRPr="009B2E53" w:rsidRDefault="00E95CB2" w:rsidP="00696C8B">
      <w:pPr>
        <w:spacing w:line="360" w:lineRule="auto"/>
        <w:rPr>
          <w:rFonts w:ascii="Verdana" w:hAnsi="Verdana" w:cstheme="minorHAnsi"/>
        </w:rPr>
      </w:pPr>
      <w:r w:rsidRPr="009B2E53">
        <w:rPr>
          <w:rFonts w:ascii="Verdana" w:hAnsi="Verdana" w:cstheme="minorHAnsi"/>
        </w:rPr>
        <w:t>zawarta w  dniu  …………………… r. w Lublinie (*w sytuacji zawierania umowy w formie elektronicznej zapis zostanie usunięty)</w:t>
      </w:r>
    </w:p>
    <w:p w14:paraId="46540005" w14:textId="77777777" w:rsidR="00E95CB2" w:rsidRPr="009B2E53" w:rsidRDefault="00E95CB2" w:rsidP="00696C8B">
      <w:pPr>
        <w:shd w:val="clear" w:color="auto" w:fill="FFFFFF"/>
        <w:tabs>
          <w:tab w:val="left" w:leader="dot" w:pos="3984"/>
          <w:tab w:val="left" w:leader="dot" w:pos="6787"/>
        </w:tabs>
        <w:spacing w:line="360" w:lineRule="auto"/>
        <w:ind w:left="6"/>
        <w:rPr>
          <w:rFonts w:ascii="Verdana" w:hAnsi="Verdana" w:cstheme="minorHAnsi"/>
        </w:rPr>
      </w:pPr>
      <w:r w:rsidRPr="009B2E53">
        <w:rPr>
          <w:rFonts w:ascii="Verdana" w:hAnsi="Verdana" w:cstheme="minorHAnsi"/>
        </w:rPr>
        <w:t>(zwana dalej „Umową”)</w:t>
      </w:r>
    </w:p>
    <w:p w14:paraId="1F918713" w14:textId="77777777" w:rsidR="00E95CB2" w:rsidRPr="009B2E53" w:rsidRDefault="00E95CB2" w:rsidP="00696C8B">
      <w:pPr>
        <w:spacing w:line="360" w:lineRule="auto"/>
        <w:rPr>
          <w:rFonts w:ascii="Verdana" w:hAnsi="Verdana" w:cstheme="minorHAnsi"/>
        </w:rPr>
      </w:pPr>
    </w:p>
    <w:p w14:paraId="2CF7B3C7" w14:textId="77777777" w:rsidR="00E95CB2" w:rsidRPr="009B2E53" w:rsidRDefault="00E95CB2" w:rsidP="00696C8B">
      <w:pPr>
        <w:tabs>
          <w:tab w:val="right" w:pos="9212"/>
        </w:tabs>
        <w:spacing w:line="360" w:lineRule="auto"/>
        <w:rPr>
          <w:rFonts w:ascii="Verdana" w:hAnsi="Verdana" w:cstheme="minorHAnsi"/>
        </w:rPr>
      </w:pPr>
      <w:r w:rsidRPr="009B2E53">
        <w:rPr>
          <w:rFonts w:ascii="Verdana" w:hAnsi="Verdana" w:cstheme="minorHAnsi"/>
        </w:rPr>
        <w:t>pomiędzy:</w:t>
      </w:r>
      <w:r w:rsidRPr="009B2E53">
        <w:rPr>
          <w:rFonts w:ascii="Verdana" w:hAnsi="Verdana" w:cstheme="minorHAnsi"/>
        </w:rPr>
        <w:tab/>
      </w:r>
    </w:p>
    <w:p w14:paraId="35B8A4E6" w14:textId="5757C839" w:rsidR="00E95CB2" w:rsidRPr="009B2E53" w:rsidRDefault="00E95CB2" w:rsidP="00696C8B">
      <w:pPr>
        <w:spacing w:line="360" w:lineRule="auto"/>
        <w:rPr>
          <w:rFonts w:ascii="Verdana" w:hAnsi="Verdana" w:cstheme="minorHAnsi"/>
        </w:rPr>
      </w:pPr>
      <w:r w:rsidRPr="009B2E53">
        <w:rPr>
          <w:rFonts w:ascii="Verdana" w:hAnsi="Verdana" w:cstheme="minorHAnsi"/>
          <w:b/>
        </w:rPr>
        <w:t>Uniwersytetem Medycznym w Lublinie</w:t>
      </w:r>
      <w:r w:rsidR="009D4E9D" w:rsidRPr="009B2E53">
        <w:rPr>
          <w:rFonts w:ascii="Verdana" w:hAnsi="Verdana" w:cstheme="minorHAnsi"/>
          <w:b/>
        </w:rPr>
        <w:t>,</w:t>
      </w:r>
      <w:r w:rsidRPr="009B2E53">
        <w:rPr>
          <w:rFonts w:ascii="Verdana" w:hAnsi="Verdana" w:cstheme="minorHAnsi"/>
        </w:rPr>
        <w:t xml:space="preserve"> działającym na podstawie aktu powołania</w:t>
      </w:r>
    </w:p>
    <w:p w14:paraId="079AC999" w14:textId="77777777" w:rsidR="00E95CB2" w:rsidRPr="009B2E53" w:rsidRDefault="00E95CB2" w:rsidP="00696C8B">
      <w:pPr>
        <w:spacing w:line="360" w:lineRule="auto"/>
        <w:rPr>
          <w:rFonts w:ascii="Verdana" w:hAnsi="Verdana" w:cstheme="minorHAnsi"/>
        </w:rPr>
      </w:pPr>
      <w:r w:rsidRPr="009B2E53">
        <w:rPr>
          <w:rFonts w:ascii="Verdana" w:hAnsi="Verdana" w:cstheme="minorHAnsi"/>
        </w:rPr>
        <w:t>adres: Al. Racławickie 1, 20-059 Lublin</w:t>
      </w:r>
    </w:p>
    <w:p w14:paraId="5834B558" w14:textId="77777777" w:rsidR="00E95CB2" w:rsidRPr="009B2E53" w:rsidRDefault="00E95CB2" w:rsidP="00696C8B">
      <w:pPr>
        <w:tabs>
          <w:tab w:val="left" w:pos="1260"/>
        </w:tabs>
        <w:spacing w:line="360" w:lineRule="auto"/>
        <w:rPr>
          <w:rFonts w:ascii="Verdana" w:hAnsi="Verdana" w:cstheme="minorHAnsi"/>
        </w:rPr>
      </w:pPr>
      <w:r w:rsidRPr="009B2E53">
        <w:rPr>
          <w:rFonts w:ascii="Verdana" w:hAnsi="Verdana" w:cstheme="minorHAnsi"/>
        </w:rPr>
        <w:t>NIP: 7120106911 REGON: 000288716</w:t>
      </w:r>
    </w:p>
    <w:p w14:paraId="791DC4BC" w14:textId="77777777" w:rsidR="00E95CB2" w:rsidRPr="009B2E53" w:rsidRDefault="00E95CB2" w:rsidP="00696C8B">
      <w:pPr>
        <w:tabs>
          <w:tab w:val="left" w:pos="1260"/>
        </w:tabs>
        <w:spacing w:line="360" w:lineRule="auto"/>
        <w:rPr>
          <w:rFonts w:ascii="Verdana" w:hAnsi="Verdana" w:cstheme="minorHAnsi"/>
          <w:b/>
        </w:rPr>
      </w:pPr>
      <w:r w:rsidRPr="009B2E53">
        <w:rPr>
          <w:rFonts w:ascii="Verdana" w:hAnsi="Verdana" w:cstheme="minorHAnsi"/>
          <w:b/>
        </w:rPr>
        <w:t>reprezentowanym przez:</w:t>
      </w:r>
    </w:p>
    <w:p w14:paraId="0611635A" w14:textId="77777777" w:rsidR="00E95CB2" w:rsidRPr="009B2E53" w:rsidRDefault="00E95CB2" w:rsidP="00696C8B">
      <w:pPr>
        <w:spacing w:line="360" w:lineRule="auto"/>
        <w:rPr>
          <w:rFonts w:ascii="Verdana" w:hAnsi="Verdana" w:cstheme="minorHAnsi"/>
        </w:rPr>
      </w:pPr>
      <w:r w:rsidRPr="009B2E53">
        <w:rPr>
          <w:rFonts w:ascii="Verdana" w:hAnsi="Verdana" w:cstheme="minorHAnsi"/>
          <w:lang w:val="de-DE"/>
        </w:rPr>
        <w:t>…………………………………………</w:t>
      </w:r>
      <w:r w:rsidRPr="009B2E53">
        <w:rPr>
          <w:rFonts w:ascii="Verdana" w:hAnsi="Verdana" w:cstheme="minorHAnsi"/>
        </w:rPr>
        <w:t>……………..……</w:t>
      </w:r>
    </w:p>
    <w:p w14:paraId="641D1B55" w14:textId="5365E90E" w:rsidR="00E95CB2" w:rsidRPr="009B2E53" w:rsidRDefault="00E95CB2" w:rsidP="00696C8B">
      <w:pPr>
        <w:tabs>
          <w:tab w:val="left" w:pos="426"/>
          <w:tab w:val="left" w:pos="851"/>
        </w:tabs>
        <w:spacing w:line="360" w:lineRule="auto"/>
        <w:rPr>
          <w:rFonts w:ascii="Verdana" w:hAnsi="Verdana" w:cstheme="minorHAnsi"/>
        </w:rPr>
      </w:pPr>
      <w:r w:rsidRPr="009B2E53">
        <w:rPr>
          <w:rFonts w:ascii="Verdana" w:hAnsi="Verdana" w:cstheme="minorHAnsi"/>
        </w:rPr>
        <w:t xml:space="preserve">zwanym w dalszej części Umowy </w:t>
      </w:r>
      <w:r w:rsidR="007D5B7A" w:rsidRPr="009B2E53">
        <w:rPr>
          <w:rFonts w:ascii="Verdana" w:hAnsi="Verdana" w:cstheme="minorHAnsi"/>
          <w:b/>
        </w:rPr>
        <w:t>Zamawiającym,</w:t>
      </w:r>
    </w:p>
    <w:p w14:paraId="4BAE6917" w14:textId="77777777" w:rsidR="00E95CB2" w:rsidRPr="009B2E53" w:rsidRDefault="00E95CB2" w:rsidP="00696C8B">
      <w:pPr>
        <w:pStyle w:val="Tekstpodstawowy"/>
        <w:tabs>
          <w:tab w:val="left" w:pos="426"/>
          <w:tab w:val="left" w:pos="851"/>
        </w:tabs>
        <w:spacing w:after="0" w:line="360" w:lineRule="auto"/>
        <w:rPr>
          <w:rFonts w:ascii="Verdana" w:hAnsi="Verdana" w:cstheme="minorHAnsi"/>
          <w:bCs/>
          <w:sz w:val="24"/>
          <w:szCs w:val="24"/>
        </w:rPr>
      </w:pPr>
      <w:r w:rsidRPr="009B2E53">
        <w:rPr>
          <w:rFonts w:ascii="Verdana" w:hAnsi="Verdana" w:cstheme="minorHAnsi"/>
          <w:sz w:val="24"/>
          <w:szCs w:val="24"/>
        </w:rPr>
        <w:t>a</w:t>
      </w:r>
      <w:r w:rsidRPr="009B2E53">
        <w:rPr>
          <w:rFonts w:ascii="Verdana" w:hAnsi="Verdana" w:cstheme="minorHAnsi"/>
          <w:bCs/>
          <w:sz w:val="24"/>
          <w:szCs w:val="24"/>
        </w:rPr>
        <w:t>:</w:t>
      </w:r>
    </w:p>
    <w:p w14:paraId="7D026FB1" w14:textId="77777777" w:rsidR="00E95CB2" w:rsidRPr="009B2E53" w:rsidRDefault="00E95CB2" w:rsidP="00696C8B">
      <w:pPr>
        <w:pStyle w:val="Tekstpodstawowy"/>
        <w:tabs>
          <w:tab w:val="left" w:pos="426"/>
          <w:tab w:val="left" w:pos="851"/>
        </w:tabs>
        <w:spacing w:after="0" w:line="360" w:lineRule="auto"/>
        <w:rPr>
          <w:rFonts w:ascii="Verdana" w:hAnsi="Verdana" w:cstheme="minorHAnsi"/>
          <w:b/>
          <w:bCs/>
          <w:sz w:val="24"/>
          <w:szCs w:val="24"/>
        </w:rPr>
      </w:pPr>
      <w:r w:rsidRPr="009B2E53">
        <w:rPr>
          <w:rFonts w:ascii="Verdana" w:hAnsi="Verdana" w:cstheme="minorHAnsi"/>
          <w:bCs/>
          <w:sz w:val="24"/>
          <w:szCs w:val="24"/>
        </w:rPr>
        <w:t>………………………………………………………………</w:t>
      </w:r>
    </w:p>
    <w:p w14:paraId="6183DF6C" w14:textId="6055C43F" w:rsidR="00E95CB2" w:rsidRPr="009B2E53" w:rsidRDefault="00E95CB2" w:rsidP="00696C8B">
      <w:pPr>
        <w:pStyle w:val="Tekstpodstawowy"/>
        <w:tabs>
          <w:tab w:val="left" w:pos="426"/>
          <w:tab w:val="left" w:pos="851"/>
        </w:tabs>
        <w:spacing w:after="0" w:line="360" w:lineRule="auto"/>
        <w:rPr>
          <w:rFonts w:ascii="Verdana" w:hAnsi="Verdana" w:cstheme="minorHAnsi"/>
          <w:b/>
          <w:bCs/>
          <w:sz w:val="24"/>
          <w:szCs w:val="24"/>
        </w:rPr>
      </w:pPr>
      <w:r w:rsidRPr="009B2E53">
        <w:rPr>
          <w:rFonts w:ascii="Verdana" w:hAnsi="Verdana" w:cstheme="minorHAnsi"/>
          <w:bCs/>
          <w:sz w:val="24"/>
          <w:szCs w:val="24"/>
        </w:rPr>
        <w:t>……………………………………</w:t>
      </w:r>
      <w:r w:rsidR="009D4E9D" w:rsidRPr="009B2E53">
        <w:rPr>
          <w:rFonts w:ascii="Verdana" w:hAnsi="Verdana" w:cstheme="minorHAnsi"/>
          <w:bCs/>
          <w:sz w:val="24"/>
          <w:szCs w:val="24"/>
        </w:rPr>
        <w:t>…………</w:t>
      </w:r>
      <w:r w:rsidRPr="009B2E53">
        <w:rPr>
          <w:rFonts w:ascii="Verdana" w:hAnsi="Verdana" w:cstheme="minorHAnsi"/>
          <w:bCs/>
          <w:sz w:val="24"/>
          <w:szCs w:val="24"/>
        </w:rPr>
        <w:t>………………</w:t>
      </w:r>
    </w:p>
    <w:p w14:paraId="11EDFD44" w14:textId="77777777" w:rsidR="00E95CB2" w:rsidRPr="009B2E53" w:rsidRDefault="00E95CB2" w:rsidP="00696C8B">
      <w:pPr>
        <w:pStyle w:val="Tekstpodstawowy"/>
        <w:tabs>
          <w:tab w:val="left" w:pos="426"/>
          <w:tab w:val="left" w:pos="851"/>
        </w:tabs>
        <w:spacing w:after="0" w:line="360" w:lineRule="auto"/>
        <w:rPr>
          <w:rFonts w:ascii="Verdana" w:hAnsi="Verdana" w:cstheme="minorHAnsi"/>
          <w:b/>
          <w:bCs/>
          <w:sz w:val="24"/>
          <w:szCs w:val="24"/>
        </w:rPr>
      </w:pPr>
      <w:r w:rsidRPr="009B2E53">
        <w:rPr>
          <w:rFonts w:ascii="Verdana" w:hAnsi="Verdana" w:cstheme="minorHAnsi"/>
          <w:b/>
          <w:bCs/>
          <w:sz w:val="24"/>
          <w:szCs w:val="24"/>
        </w:rPr>
        <w:t xml:space="preserve">reprezentowaną przez: </w:t>
      </w:r>
    </w:p>
    <w:p w14:paraId="7219D6EB" w14:textId="77777777" w:rsidR="00E95CB2" w:rsidRPr="009B2E53" w:rsidRDefault="00E95CB2" w:rsidP="00696C8B">
      <w:pPr>
        <w:spacing w:line="360" w:lineRule="auto"/>
        <w:rPr>
          <w:rFonts w:ascii="Verdana" w:hAnsi="Verdana" w:cstheme="minorHAnsi"/>
          <w:bCs/>
        </w:rPr>
      </w:pPr>
      <w:r w:rsidRPr="009B2E53">
        <w:rPr>
          <w:rFonts w:ascii="Verdana" w:hAnsi="Verdana" w:cstheme="minorHAnsi"/>
          <w:bCs/>
        </w:rPr>
        <w:t>…………………………………………………………….</w:t>
      </w:r>
    </w:p>
    <w:p w14:paraId="55656FE9" w14:textId="77777777" w:rsidR="003971D0" w:rsidRPr="009B2E53" w:rsidRDefault="00E95CB2" w:rsidP="00696C8B">
      <w:pPr>
        <w:tabs>
          <w:tab w:val="left" w:pos="7980"/>
        </w:tabs>
        <w:spacing w:line="360" w:lineRule="auto"/>
        <w:rPr>
          <w:rFonts w:ascii="Verdana" w:hAnsi="Verdana" w:cstheme="minorHAnsi"/>
          <w:b/>
          <w:bCs/>
        </w:rPr>
      </w:pPr>
      <w:r w:rsidRPr="009B2E53">
        <w:rPr>
          <w:rFonts w:ascii="Verdana" w:hAnsi="Verdana" w:cstheme="minorHAnsi"/>
          <w:bCs/>
        </w:rPr>
        <w:t xml:space="preserve">zwaną w dalszej części Umowy </w:t>
      </w:r>
      <w:r w:rsidR="007D5B7A" w:rsidRPr="009B2E53">
        <w:rPr>
          <w:rFonts w:ascii="Verdana" w:hAnsi="Verdana" w:cstheme="minorHAnsi"/>
          <w:b/>
          <w:bCs/>
        </w:rPr>
        <w:t>Wykonawcą,</w:t>
      </w:r>
      <w:r w:rsidR="003971D0" w:rsidRPr="009B2E53">
        <w:rPr>
          <w:rFonts w:ascii="Verdana" w:hAnsi="Verdana" w:cstheme="minorHAnsi"/>
          <w:b/>
          <w:bCs/>
        </w:rPr>
        <w:t xml:space="preserve"> </w:t>
      </w:r>
    </w:p>
    <w:p w14:paraId="73A561C6" w14:textId="099E9E62" w:rsidR="00E95CB2" w:rsidRPr="009B2E53" w:rsidRDefault="003971D0" w:rsidP="00696C8B">
      <w:pPr>
        <w:tabs>
          <w:tab w:val="left" w:pos="7980"/>
        </w:tabs>
        <w:spacing w:line="360" w:lineRule="auto"/>
        <w:rPr>
          <w:rFonts w:ascii="Verdana" w:hAnsi="Verdana" w:cstheme="minorHAnsi"/>
          <w:b/>
          <w:bCs/>
          <w:iCs/>
        </w:rPr>
      </w:pPr>
      <w:r w:rsidRPr="009B2E53">
        <w:rPr>
          <w:rFonts w:ascii="Verdana" w:hAnsi="Verdana" w:cstheme="minorHAnsi"/>
          <w:b/>
          <w:bCs/>
          <w:iCs/>
        </w:rPr>
        <w:t>łącznie</w:t>
      </w:r>
      <w:r w:rsidR="00E95CB2" w:rsidRPr="009B2E53">
        <w:rPr>
          <w:rFonts w:ascii="Verdana" w:hAnsi="Verdana" w:cstheme="minorHAnsi"/>
          <w:b/>
          <w:bCs/>
          <w:iCs/>
        </w:rPr>
        <w:t xml:space="preserve"> zwanymi dalej „Stronami”</w:t>
      </w:r>
    </w:p>
    <w:p w14:paraId="7017D6CC" w14:textId="5F76D6D8" w:rsidR="00013E55" w:rsidRPr="009B2E53" w:rsidRDefault="00C56E02" w:rsidP="00696C8B">
      <w:pPr>
        <w:shd w:val="clear" w:color="auto" w:fill="FFFFFF"/>
        <w:spacing w:line="360" w:lineRule="auto"/>
        <w:rPr>
          <w:rFonts w:ascii="Verdana" w:hAnsi="Verdana" w:cstheme="minorHAnsi"/>
          <w:i/>
        </w:rPr>
      </w:pPr>
      <w:r w:rsidRPr="009B2E53">
        <w:rPr>
          <w:rFonts w:ascii="Verdana" w:hAnsi="Verdana" w:cstheme="minorHAnsi"/>
          <w:iCs/>
        </w:rPr>
        <w:t xml:space="preserve"> </w:t>
      </w:r>
      <w:r w:rsidR="003971D0" w:rsidRPr="009B2E53">
        <w:rPr>
          <w:rFonts w:ascii="Verdana" w:hAnsi="Verdana" w:cstheme="minorHAnsi"/>
          <w:i/>
        </w:rPr>
        <w:t>o następującej treści:</w:t>
      </w:r>
    </w:p>
    <w:p w14:paraId="6D1D0C42" w14:textId="77777777" w:rsidR="0073625E" w:rsidRPr="009B2E53" w:rsidRDefault="0073625E" w:rsidP="00696C8B">
      <w:pPr>
        <w:shd w:val="clear" w:color="auto" w:fill="FFFFFF"/>
        <w:spacing w:line="360" w:lineRule="auto"/>
        <w:rPr>
          <w:rFonts w:ascii="Verdana" w:hAnsi="Verdana" w:cstheme="minorHAnsi"/>
          <w:i/>
        </w:rPr>
      </w:pPr>
    </w:p>
    <w:p w14:paraId="135FB160" w14:textId="2688B353" w:rsidR="00E95CB2" w:rsidRPr="009B2E53" w:rsidRDefault="00E95CB2" w:rsidP="00696C8B">
      <w:pPr>
        <w:spacing w:line="360" w:lineRule="auto"/>
        <w:rPr>
          <w:rFonts w:ascii="Verdana" w:hAnsi="Verdana" w:cstheme="minorHAnsi"/>
          <w:b/>
        </w:rPr>
      </w:pPr>
      <w:r w:rsidRPr="009B2E53">
        <w:rPr>
          <w:rFonts w:ascii="Verdana" w:hAnsi="Verdana" w:cstheme="minorHAnsi"/>
          <w:b/>
        </w:rPr>
        <w:t>§</w:t>
      </w:r>
      <w:r w:rsidR="00E12341" w:rsidRPr="009B2E53">
        <w:rPr>
          <w:rFonts w:ascii="Verdana" w:hAnsi="Verdana" w:cstheme="minorHAnsi"/>
          <w:b/>
        </w:rPr>
        <w:t xml:space="preserve"> </w:t>
      </w:r>
      <w:r w:rsidRPr="009B2E53">
        <w:rPr>
          <w:rFonts w:ascii="Verdana" w:hAnsi="Verdana" w:cstheme="minorHAnsi"/>
          <w:b/>
        </w:rPr>
        <w:t>1</w:t>
      </w:r>
    </w:p>
    <w:p w14:paraId="59246A2B" w14:textId="409FE756" w:rsidR="00E95CB2" w:rsidRPr="009B2E53" w:rsidRDefault="00E95CB2" w:rsidP="00696C8B">
      <w:pPr>
        <w:spacing w:line="360" w:lineRule="auto"/>
        <w:rPr>
          <w:rFonts w:ascii="Verdana" w:hAnsi="Verdana" w:cstheme="minorHAnsi"/>
          <w:b/>
        </w:rPr>
      </w:pPr>
      <w:r w:rsidRPr="009B2E53">
        <w:rPr>
          <w:rFonts w:ascii="Verdana" w:hAnsi="Verdana" w:cstheme="minorHAnsi"/>
          <w:b/>
        </w:rPr>
        <w:t>Podstawa zawarcia Umowy</w:t>
      </w:r>
      <w:r w:rsidR="00696C8B" w:rsidRPr="002347E2">
        <w:rPr>
          <w:rFonts w:ascii="Verdana" w:hAnsi="Verdana" w:cstheme="minorHAnsi"/>
          <w:b/>
        </w:rPr>
        <w:t>, nazwa projektu</w:t>
      </w:r>
    </w:p>
    <w:p w14:paraId="7093A53C" w14:textId="3FEBB4FF" w:rsidR="008E4614" w:rsidRPr="00696C8B" w:rsidRDefault="008E4614" w:rsidP="00696C8B">
      <w:pPr>
        <w:numPr>
          <w:ilvl w:val="0"/>
          <w:numId w:val="29"/>
        </w:numPr>
        <w:spacing w:line="360" w:lineRule="auto"/>
        <w:rPr>
          <w:rFonts w:ascii="Verdana" w:hAnsi="Verdana" w:cs="Calibri"/>
        </w:rPr>
      </w:pPr>
      <w:r w:rsidRPr="00696C8B">
        <w:rPr>
          <w:rFonts w:ascii="Verdana" w:hAnsi="Verdana" w:cs="Calibri"/>
        </w:rPr>
        <w:lastRenderedPageBreak/>
        <w:t>Umowa została zawarta w wyniku przeprowadzenia postępowania o udzielenie zamówienia publicznego w trybie przetargu nieograniczonego zgodnie z art. 132</w:t>
      </w:r>
      <w:r w:rsidR="00E620CB" w:rsidRPr="00696C8B">
        <w:rPr>
          <w:rFonts w:ascii="Verdana" w:hAnsi="Verdana" w:cs="Calibri"/>
        </w:rPr>
        <w:t xml:space="preserve"> </w:t>
      </w:r>
      <w:r w:rsidRPr="00696C8B">
        <w:rPr>
          <w:rFonts w:ascii="Verdana" w:hAnsi="Verdana" w:cs="Calibri"/>
        </w:rPr>
        <w:t>ustawy z dnia 11 września 2019 r. Prawo zamówień publicznych, zwanej dalej „ustawą Pzp”.</w:t>
      </w:r>
    </w:p>
    <w:p w14:paraId="1D2A680D" w14:textId="0F6F8AC9" w:rsidR="003971D0" w:rsidRPr="00696C8B" w:rsidRDefault="003971D0" w:rsidP="00696C8B">
      <w:pPr>
        <w:numPr>
          <w:ilvl w:val="0"/>
          <w:numId w:val="29"/>
        </w:numPr>
        <w:spacing w:line="360" w:lineRule="auto"/>
        <w:rPr>
          <w:rFonts w:ascii="Verdana" w:hAnsi="Verdana" w:cstheme="minorHAnsi"/>
        </w:rPr>
      </w:pPr>
      <w:r w:rsidRPr="008E4614">
        <w:rPr>
          <w:rFonts w:ascii="Verdana" w:hAnsi="Verdana" w:cstheme="minorHAnsi"/>
        </w:rPr>
        <w:t xml:space="preserve">Zamówienie </w:t>
      </w:r>
      <w:r w:rsidR="00B90A24">
        <w:rPr>
          <w:rFonts w:ascii="Verdana" w:hAnsi="Verdana" w:cstheme="minorHAnsi"/>
        </w:rPr>
        <w:t>realizowane</w:t>
      </w:r>
      <w:r w:rsidR="00DF28F3" w:rsidRPr="008E4614">
        <w:rPr>
          <w:rFonts w:ascii="Verdana" w:hAnsi="Verdana" w:cstheme="minorHAnsi"/>
        </w:rPr>
        <w:t xml:space="preserve"> </w:t>
      </w:r>
      <w:r w:rsidRPr="008E4614">
        <w:rPr>
          <w:rFonts w:ascii="Verdana" w:hAnsi="Verdana" w:cstheme="minorHAnsi"/>
        </w:rPr>
        <w:t>jest w ramach projektu UE - Planu rozwojowego Przedsięwzięcia pn. "</w:t>
      </w:r>
      <w:r w:rsidR="00696C8B" w:rsidRPr="00696C8B">
        <w:rPr>
          <w:rFonts w:ascii="Verdana" w:hAnsi="Verdana" w:cstheme="minorHAnsi"/>
        </w:rPr>
        <w:t>Modernizacja i wyposażenie obiektów dydaktycznych w związku ze zwiększeniem limitów przyjęć na studia medyczne – Uniwersytet Medyczny w Lublinie’’ realizowanego w ramach Krajowego Planu Odbudowy i Zwiększania Odporności, Komponent D „Efektywność, dostępność i jakość systemu ochrony zdrowia”, będącego elementem Inwestycji D2.1.1 pn. „Inwestycje związane z modernizacją i doposażeniem obiektów dydaktycznych oraz zwiększeniem liczby osób podejmujących studia medyczne” w ramach Umowy nr KPOD.07.05-IP.10-0023/24/KPO/1206/2025/99 i Aneksu nr 1 oraz wkładu własnego</w:t>
      </w:r>
      <w:r w:rsidRPr="00696C8B">
        <w:rPr>
          <w:rFonts w:ascii="Verdana" w:hAnsi="Verdana" w:cstheme="minorHAnsi"/>
        </w:rPr>
        <w:t>.</w:t>
      </w:r>
    </w:p>
    <w:p w14:paraId="48CFFECF" w14:textId="0AE4EF4C" w:rsidR="00E95CB2" w:rsidRPr="009B2E53" w:rsidRDefault="00E95CB2" w:rsidP="00696C8B">
      <w:pPr>
        <w:spacing w:line="360" w:lineRule="auto"/>
        <w:rPr>
          <w:rFonts w:ascii="Verdana" w:hAnsi="Verdana" w:cstheme="minorHAnsi"/>
          <w:b/>
        </w:rPr>
      </w:pPr>
      <w:r w:rsidRPr="009B2E53">
        <w:rPr>
          <w:rFonts w:ascii="Verdana" w:hAnsi="Verdana" w:cstheme="minorHAnsi"/>
          <w:b/>
        </w:rPr>
        <w:t>§</w:t>
      </w:r>
      <w:r w:rsidR="00E12341" w:rsidRPr="009B2E53">
        <w:rPr>
          <w:rFonts w:ascii="Verdana" w:hAnsi="Verdana" w:cstheme="minorHAnsi"/>
          <w:b/>
        </w:rPr>
        <w:t xml:space="preserve"> </w:t>
      </w:r>
      <w:r w:rsidRPr="009B2E53">
        <w:rPr>
          <w:rFonts w:ascii="Verdana" w:hAnsi="Verdana" w:cstheme="minorHAnsi"/>
          <w:b/>
        </w:rPr>
        <w:t>2</w:t>
      </w:r>
    </w:p>
    <w:p w14:paraId="6E6F2FC0" w14:textId="7B3FA5CF" w:rsidR="00E95CB2" w:rsidRPr="009B2E53" w:rsidRDefault="00E95CB2" w:rsidP="00696C8B">
      <w:pPr>
        <w:spacing w:line="360" w:lineRule="auto"/>
        <w:ind w:left="284" w:hanging="284"/>
        <w:rPr>
          <w:rFonts w:ascii="Verdana" w:hAnsi="Verdana" w:cstheme="minorHAnsi"/>
          <w:b/>
        </w:rPr>
      </w:pPr>
      <w:r w:rsidRPr="009B2E53">
        <w:rPr>
          <w:rFonts w:ascii="Verdana" w:hAnsi="Verdana" w:cstheme="minorHAnsi"/>
          <w:b/>
        </w:rPr>
        <w:t>Przedmiot Umowy</w:t>
      </w:r>
    </w:p>
    <w:p w14:paraId="53A980EB" w14:textId="5A01ECD9" w:rsidR="00FA7B32" w:rsidRPr="007C151F" w:rsidRDefault="00E95CB2" w:rsidP="00696C8B">
      <w:pPr>
        <w:pStyle w:val="Akapitzlist"/>
        <w:numPr>
          <w:ilvl w:val="0"/>
          <w:numId w:val="10"/>
        </w:numPr>
        <w:spacing w:line="360" w:lineRule="auto"/>
        <w:rPr>
          <w:rFonts w:ascii="Verdana" w:hAnsi="Verdana" w:cstheme="minorHAnsi"/>
        </w:rPr>
      </w:pPr>
      <w:r w:rsidRPr="009B2E53">
        <w:rPr>
          <w:rFonts w:ascii="Verdana" w:hAnsi="Verdana" w:cstheme="minorHAnsi"/>
        </w:rPr>
        <w:t>P</w:t>
      </w:r>
      <w:r w:rsidR="000D2C3E" w:rsidRPr="009B2E53">
        <w:rPr>
          <w:rFonts w:ascii="Verdana" w:hAnsi="Verdana" w:cstheme="minorHAnsi"/>
        </w:rPr>
        <w:t xml:space="preserve">rzedmiotem Umowy jest </w:t>
      </w:r>
      <w:r w:rsidR="00A912D2" w:rsidRPr="00696C8B">
        <w:rPr>
          <w:rFonts w:ascii="Verdana" w:hAnsi="Verdana" w:cstheme="minorHAnsi"/>
        </w:rPr>
        <w:t xml:space="preserve">dostawa </w:t>
      </w:r>
      <w:r w:rsidR="008E4614" w:rsidRPr="00696C8B">
        <w:rPr>
          <w:rFonts w:ascii="Verdana" w:hAnsi="Verdana" w:cstheme="minorHAnsi"/>
        </w:rPr>
        <w:t>6</w:t>
      </w:r>
      <w:r w:rsidR="00760E4D" w:rsidRPr="00696C8B">
        <w:rPr>
          <w:rFonts w:ascii="Verdana" w:hAnsi="Verdana" w:cstheme="minorHAnsi"/>
        </w:rPr>
        <w:t>0</w:t>
      </w:r>
      <w:r w:rsidR="008E4614" w:rsidRPr="00696C8B">
        <w:rPr>
          <w:rFonts w:ascii="Verdana" w:hAnsi="Verdana" w:cstheme="minorHAnsi"/>
        </w:rPr>
        <w:t xml:space="preserve"> sztuk </w:t>
      </w:r>
      <w:r w:rsidR="002833A3" w:rsidRPr="00696C8B">
        <w:rPr>
          <w:rFonts w:ascii="Verdana" w:hAnsi="Verdana" w:cstheme="minorHAnsi"/>
        </w:rPr>
        <w:t>zestaw</w:t>
      </w:r>
      <w:r w:rsidR="002833A3">
        <w:rPr>
          <w:rFonts w:ascii="Verdana" w:hAnsi="Verdana" w:cstheme="minorHAnsi"/>
        </w:rPr>
        <w:t>ów</w:t>
      </w:r>
      <w:r w:rsidR="002833A3" w:rsidRPr="00696C8B">
        <w:rPr>
          <w:rFonts w:ascii="Verdana" w:hAnsi="Verdana" w:cstheme="minorHAnsi"/>
        </w:rPr>
        <w:t xml:space="preserve"> komputerow</w:t>
      </w:r>
      <w:r w:rsidR="002833A3">
        <w:rPr>
          <w:rFonts w:ascii="Verdana" w:hAnsi="Verdana" w:cstheme="minorHAnsi"/>
        </w:rPr>
        <w:t>ych</w:t>
      </w:r>
      <w:r w:rsidR="002833A3" w:rsidRPr="00696C8B">
        <w:rPr>
          <w:rFonts w:ascii="Verdana" w:hAnsi="Verdana" w:cstheme="minorHAnsi"/>
        </w:rPr>
        <w:t xml:space="preserve"> </w:t>
      </w:r>
      <w:r w:rsidR="00696C8B" w:rsidRPr="00696C8B">
        <w:rPr>
          <w:rFonts w:ascii="Verdana" w:hAnsi="Verdana" w:cstheme="minorHAnsi"/>
        </w:rPr>
        <w:t>dla Zakładu Fizjologii Człowieka</w:t>
      </w:r>
      <w:r w:rsidR="00696C8B">
        <w:rPr>
          <w:rFonts w:ascii="Verdana" w:hAnsi="Verdana" w:cstheme="minorHAnsi"/>
        </w:rPr>
        <w:t>,</w:t>
      </w:r>
      <w:r w:rsidR="00696C8B" w:rsidRPr="00696C8B">
        <w:rPr>
          <w:rFonts w:ascii="Verdana" w:hAnsi="Verdana" w:cstheme="minorHAnsi"/>
        </w:rPr>
        <w:t xml:space="preserve"> spełniającego parametry techniczne i funkcjonalne w konfiguracji określonej w Załączniku nr 2 do niniejszej umowy </w:t>
      </w:r>
      <w:r w:rsidR="00696C8B">
        <w:rPr>
          <w:rFonts w:ascii="Verdana" w:hAnsi="Verdana" w:cstheme="minorHAnsi"/>
        </w:rPr>
        <w:t xml:space="preserve"> </w:t>
      </w:r>
      <w:r w:rsidR="00A96632" w:rsidRPr="009B2E53">
        <w:rPr>
          <w:rFonts w:ascii="Verdana" w:hAnsi="Verdana" w:cstheme="minorHAnsi"/>
          <w:bCs/>
        </w:rPr>
        <w:t xml:space="preserve">w </w:t>
      </w:r>
      <w:r w:rsidR="00477143" w:rsidRPr="009B2E53">
        <w:rPr>
          <w:rFonts w:ascii="Verdana" w:hAnsi="Verdana" w:cstheme="minorHAnsi"/>
          <w:bCs/>
        </w:rPr>
        <w:t>„</w:t>
      </w:r>
      <w:r w:rsidR="00477143" w:rsidRPr="009B2E53">
        <w:rPr>
          <w:rFonts w:ascii="Verdana" w:hAnsi="Verdana" w:cstheme="minorHAnsi"/>
        </w:rPr>
        <w:t>Opis</w:t>
      </w:r>
      <w:r w:rsidR="00A96632" w:rsidRPr="009B2E53">
        <w:rPr>
          <w:rFonts w:ascii="Verdana" w:hAnsi="Verdana" w:cstheme="minorHAnsi"/>
        </w:rPr>
        <w:t>ie</w:t>
      </w:r>
      <w:r w:rsidR="00477143" w:rsidRPr="009B2E53">
        <w:rPr>
          <w:rFonts w:ascii="Verdana" w:hAnsi="Verdana" w:cstheme="minorHAnsi"/>
        </w:rPr>
        <w:t xml:space="preserve"> przedmiotu zamówienia”, stanowiącym</w:t>
      </w:r>
      <w:r w:rsidR="00897DB0" w:rsidRPr="009B2E53">
        <w:rPr>
          <w:rFonts w:ascii="Verdana" w:hAnsi="Verdana" w:cstheme="minorHAnsi"/>
        </w:rPr>
        <w:t xml:space="preserve"> Załącznik nr </w:t>
      </w:r>
      <w:r w:rsidR="00477143" w:rsidRPr="009B2E53">
        <w:rPr>
          <w:rFonts w:ascii="Verdana" w:hAnsi="Verdana" w:cstheme="minorHAnsi"/>
        </w:rPr>
        <w:t>2 do niniejszej Umowy</w:t>
      </w:r>
      <w:r w:rsidR="00A96632" w:rsidRPr="009B2E53">
        <w:rPr>
          <w:rFonts w:ascii="Verdana" w:hAnsi="Verdana" w:cstheme="minorHAnsi"/>
        </w:rPr>
        <w:t xml:space="preserve"> </w:t>
      </w:r>
      <w:r w:rsidR="00FA7B32" w:rsidRPr="00B90A24">
        <w:rPr>
          <w:rFonts w:ascii="Verdana" w:hAnsi="Verdana" w:cstheme="minorHAnsi"/>
        </w:rPr>
        <w:t>(dalej: Przedmiot Umowy).</w:t>
      </w:r>
      <w:r w:rsidR="00A96632" w:rsidRPr="009B2E53">
        <w:rPr>
          <w:rFonts w:ascii="Verdana" w:hAnsi="Verdana" w:cstheme="minorHAnsi"/>
        </w:rPr>
        <w:t xml:space="preserve"> Powyższe załączniki stanowią integralną część umowy.</w:t>
      </w:r>
    </w:p>
    <w:p w14:paraId="0A444EF1" w14:textId="53C81EDB" w:rsidR="00C353BB" w:rsidRPr="007C151F" w:rsidRDefault="00FA7B32" w:rsidP="00696C8B">
      <w:pPr>
        <w:numPr>
          <w:ilvl w:val="0"/>
          <w:numId w:val="10"/>
        </w:numPr>
        <w:spacing w:line="360" w:lineRule="auto"/>
        <w:ind w:left="284" w:hanging="284"/>
        <w:rPr>
          <w:rFonts w:ascii="Verdana" w:hAnsi="Verdana" w:cstheme="minorHAnsi"/>
        </w:rPr>
      </w:pPr>
      <w:r w:rsidRPr="007C151F">
        <w:rPr>
          <w:rFonts w:ascii="Verdana" w:hAnsi="Verdana" w:cstheme="minorHAnsi"/>
        </w:rPr>
        <w:t>Wykonawca zobowiązuje się wykonać Przedmiot Umowy, o którym mowa w ust. 1</w:t>
      </w:r>
      <w:r w:rsidR="00810901" w:rsidRPr="007C151F">
        <w:rPr>
          <w:rFonts w:ascii="Verdana" w:hAnsi="Verdana" w:cstheme="minorHAnsi"/>
        </w:rPr>
        <w:t xml:space="preserve"> powyżej</w:t>
      </w:r>
      <w:r w:rsidRPr="007C151F">
        <w:rPr>
          <w:rFonts w:ascii="Verdana" w:hAnsi="Verdana" w:cstheme="minorHAnsi"/>
        </w:rPr>
        <w:t xml:space="preserve"> </w:t>
      </w:r>
      <w:r w:rsidR="00573B95" w:rsidRPr="007C151F">
        <w:rPr>
          <w:rFonts w:ascii="Verdana" w:hAnsi="Verdana" w:cstheme="minorHAnsi"/>
        </w:rPr>
        <w:t xml:space="preserve">z najwyższą starannością, </w:t>
      </w:r>
      <w:r w:rsidRPr="007C151F">
        <w:rPr>
          <w:rFonts w:ascii="Verdana" w:hAnsi="Verdana" w:cstheme="minorHAnsi"/>
        </w:rPr>
        <w:t>zgodnie</w:t>
      </w:r>
      <w:r w:rsidR="00BC39B8" w:rsidRPr="007C151F">
        <w:rPr>
          <w:rFonts w:ascii="Verdana" w:hAnsi="Verdana" w:cstheme="minorHAnsi"/>
        </w:rPr>
        <w:t xml:space="preserve"> przepisami prawa powszechnie obowiązującego, </w:t>
      </w:r>
      <w:r w:rsidRPr="007C151F">
        <w:rPr>
          <w:rFonts w:ascii="Verdana" w:hAnsi="Verdana" w:cstheme="minorHAnsi"/>
        </w:rPr>
        <w:t xml:space="preserve">postanowieniami Umowy, </w:t>
      </w:r>
      <w:r w:rsidR="00BC39B8" w:rsidRPr="007C151F">
        <w:rPr>
          <w:rFonts w:ascii="Verdana" w:hAnsi="Verdana" w:cstheme="minorHAnsi"/>
        </w:rPr>
        <w:t>Opisem przedmiotu zamówienia</w:t>
      </w:r>
      <w:r w:rsidRPr="007C151F">
        <w:rPr>
          <w:rFonts w:ascii="Verdana" w:hAnsi="Verdana" w:cstheme="minorHAnsi"/>
        </w:rPr>
        <w:t xml:space="preserve"> oraz Ofertą</w:t>
      </w:r>
      <w:r w:rsidR="00393F10" w:rsidRPr="007C151F">
        <w:rPr>
          <w:rFonts w:ascii="Verdana" w:hAnsi="Verdana" w:cstheme="minorHAnsi"/>
        </w:rPr>
        <w:t xml:space="preserve"> Wykonawcy, </w:t>
      </w:r>
      <w:r w:rsidR="0084294C" w:rsidRPr="007C151F">
        <w:rPr>
          <w:rFonts w:ascii="Verdana" w:hAnsi="Verdana" w:cstheme="minorHAnsi"/>
        </w:rPr>
        <w:t xml:space="preserve">a także </w:t>
      </w:r>
      <w:r w:rsidR="00072A09" w:rsidRPr="007C151F">
        <w:rPr>
          <w:rFonts w:ascii="Verdana" w:hAnsi="Verdana" w:cstheme="minorHAnsi"/>
        </w:rPr>
        <w:t xml:space="preserve">zapewnić wydanie  Zamawiającemu Przedmiotu Umowy </w:t>
      </w:r>
      <w:r w:rsidRPr="007C151F">
        <w:rPr>
          <w:rFonts w:ascii="Verdana" w:hAnsi="Verdana" w:cstheme="minorHAnsi"/>
        </w:rPr>
        <w:t>na własny koszt w stanie należytym</w:t>
      </w:r>
      <w:r w:rsidR="004C51F9" w:rsidRPr="007C151F">
        <w:rPr>
          <w:rFonts w:ascii="Verdana" w:hAnsi="Verdana" w:cstheme="minorHAnsi"/>
        </w:rPr>
        <w:t xml:space="preserve"> oraz kompletnym</w:t>
      </w:r>
      <w:r w:rsidRPr="007C151F">
        <w:rPr>
          <w:rFonts w:ascii="Verdana" w:hAnsi="Verdana" w:cstheme="minorHAnsi"/>
        </w:rPr>
        <w:t>.</w:t>
      </w:r>
      <w:r w:rsidR="00696C8B">
        <w:rPr>
          <w:rFonts w:ascii="Verdana" w:hAnsi="Verdana" w:cstheme="minorHAnsi"/>
        </w:rPr>
        <w:t xml:space="preserve"> Formularz oferty Wykonawcy stanowi załącznik nr 1 do mierniejszej umowy.</w:t>
      </w:r>
    </w:p>
    <w:p w14:paraId="2A2A71AA" w14:textId="784473F7" w:rsidR="00E95CB2" w:rsidRPr="007C151F" w:rsidRDefault="00C353BB" w:rsidP="00696C8B">
      <w:pPr>
        <w:numPr>
          <w:ilvl w:val="0"/>
          <w:numId w:val="10"/>
        </w:numPr>
        <w:spacing w:line="360" w:lineRule="auto"/>
        <w:ind w:left="284" w:hanging="284"/>
        <w:rPr>
          <w:rFonts w:ascii="Verdana" w:hAnsi="Verdana" w:cstheme="minorHAnsi"/>
          <w:b/>
        </w:rPr>
      </w:pPr>
      <w:r w:rsidRPr="007C151F">
        <w:rPr>
          <w:rFonts w:ascii="Verdana" w:hAnsi="Verdana" w:cstheme="minorHAnsi"/>
        </w:rPr>
        <w:t xml:space="preserve">Wykonawca zapewnia, że </w:t>
      </w:r>
      <w:r w:rsidR="00E95CB2" w:rsidRPr="007C151F">
        <w:rPr>
          <w:rFonts w:ascii="Verdana" w:hAnsi="Verdana" w:cstheme="minorHAnsi"/>
        </w:rPr>
        <w:t xml:space="preserve">Przedmiot Umowy jest fabrycznie nowy, nieuszkodzony, nie regenerowany, nie był uprzednio przedmiotem wystaw i prezentacji, kompletny i gotowy do użycia (tj. bez jakichkolwiek dodatkowych zakupów i inwestycji), nieobciążony prawami osób lub </w:t>
      </w:r>
      <w:r w:rsidR="00442018" w:rsidRPr="007C151F">
        <w:rPr>
          <w:rFonts w:ascii="Verdana" w:hAnsi="Verdana" w:cstheme="minorHAnsi"/>
        </w:rPr>
        <w:t>podmiotów trzecich.</w:t>
      </w:r>
    </w:p>
    <w:p w14:paraId="539EC95B" w14:textId="5FF3E2B7" w:rsidR="00607477" w:rsidRPr="00354824" w:rsidRDefault="00354824" w:rsidP="00696C8B">
      <w:pPr>
        <w:numPr>
          <w:ilvl w:val="0"/>
          <w:numId w:val="10"/>
        </w:numPr>
        <w:spacing w:line="360" w:lineRule="auto"/>
        <w:rPr>
          <w:rFonts w:ascii="Verdana" w:hAnsi="Verdana" w:cstheme="minorHAnsi"/>
          <w:b/>
        </w:rPr>
      </w:pPr>
      <w:r w:rsidRPr="001D3594">
        <w:rPr>
          <w:rFonts w:ascii="Verdana" w:hAnsi="Verdana" w:cstheme="minorHAnsi"/>
        </w:rPr>
        <w:t xml:space="preserve">Na mocy niniejszej Umowy Wykonawca zapewni Zamawiającemu, w ramach wynagrodzenia określonego w § </w:t>
      </w:r>
      <w:r>
        <w:rPr>
          <w:rFonts w:ascii="Verdana" w:hAnsi="Verdana" w:cstheme="minorHAnsi"/>
        </w:rPr>
        <w:t>6</w:t>
      </w:r>
      <w:r w:rsidRPr="001D3594">
        <w:rPr>
          <w:rFonts w:ascii="Verdana" w:hAnsi="Verdana" w:cstheme="minorHAnsi"/>
        </w:rPr>
        <w:t xml:space="preserve"> ust. 1 Umowy, udzielenie licencji na Oprogramowanie przez producenta Sprzętu dostarczonego w ramach Umowy zgodnie </w:t>
      </w:r>
      <w:r w:rsidRPr="008A601B">
        <w:rPr>
          <w:rFonts w:ascii="Verdana" w:hAnsi="Verdana" w:cstheme="minorHAnsi"/>
        </w:rPr>
        <w:t>parametr</w:t>
      </w:r>
      <w:r>
        <w:rPr>
          <w:rFonts w:ascii="Verdana" w:hAnsi="Verdana" w:cstheme="minorHAnsi"/>
        </w:rPr>
        <w:t xml:space="preserve">ami </w:t>
      </w:r>
      <w:r w:rsidRPr="008A601B">
        <w:rPr>
          <w:rFonts w:ascii="Verdana" w:hAnsi="Verdana" w:cstheme="minorHAnsi"/>
        </w:rPr>
        <w:t>konfiguracji określonej w Załączniku nr 2 do niniejszej umowy  w „Opisie przedmiotu zamówienia”, stanowiącym Załącznik nr 2 do niniejszej Umowy</w:t>
      </w:r>
      <w:r w:rsidR="00383EBE" w:rsidRPr="00E12EC6">
        <w:rPr>
          <w:rFonts w:ascii="Verdana" w:hAnsi="Verdana" w:cstheme="minorHAnsi"/>
        </w:rPr>
        <w:t>.</w:t>
      </w:r>
    </w:p>
    <w:p w14:paraId="183313D0" w14:textId="0518866B" w:rsidR="00354824" w:rsidRPr="00354824" w:rsidRDefault="00354824" w:rsidP="00696C8B">
      <w:pPr>
        <w:numPr>
          <w:ilvl w:val="0"/>
          <w:numId w:val="10"/>
        </w:numPr>
        <w:spacing w:line="360" w:lineRule="auto"/>
        <w:rPr>
          <w:rFonts w:ascii="Verdana" w:hAnsi="Verdana" w:cstheme="minorHAnsi"/>
          <w:b/>
        </w:rPr>
      </w:pPr>
      <w:r w:rsidRPr="001D3594">
        <w:rPr>
          <w:rFonts w:ascii="Verdana" w:hAnsi="Verdana" w:cstheme="minorHAnsi"/>
        </w:rPr>
        <w:t>Wykonawca zapewni Zamawiającemu możliwość korzystania z Oprogramowania dostarczanego w ramach Umowy jako całości, jak i wszystkich jego elementów i aktualizacji, w sposób i w zakresie opisanym w Umowie na terytorium Rzeczpospolitej Polskiej, na następujących polach eksploatacji i wyraża zgodę na wykonywanie wszystkich czynności określonych poniżej bez ograniczeń</w:t>
      </w:r>
      <w:r>
        <w:rPr>
          <w:rFonts w:ascii="Verdana" w:hAnsi="Verdana" w:cstheme="minorHAnsi"/>
        </w:rPr>
        <w:t>:</w:t>
      </w:r>
    </w:p>
    <w:p w14:paraId="18E96AE0" w14:textId="74834C8F" w:rsidR="00354824" w:rsidRPr="00354824" w:rsidRDefault="00354824" w:rsidP="00354824">
      <w:pPr>
        <w:pStyle w:val="Akapitzlist"/>
        <w:numPr>
          <w:ilvl w:val="0"/>
          <w:numId w:val="59"/>
        </w:numPr>
        <w:spacing w:line="360" w:lineRule="auto"/>
        <w:rPr>
          <w:rFonts w:ascii="Verdana" w:hAnsi="Verdana" w:cstheme="minorHAnsi"/>
        </w:rPr>
      </w:pPr>
      <w:r w:rsidRPr="00354824">
        <w:rPr>
          <w:rFonts w:ascii="Verdana" w:hAnsi="Verdana" w:cstheme="minorHAnsi"/>
        </w:rPr>
        <w:t>możliwość użytkowania Oprogramowania;</w:t>
      </w:r>
    </w:p>
    <w:p w14:paraId="34E9C46C" w14:textId="245B8FB7" w:rsidR="00354824" w:rsidRPr="00354824" w:rsidRDefault="00354824" w:rsidP="00354824">
      <w:pPr>
        <w:pStyle w:val="Akapitzlist"/>
        <w:numPr>
          <w:ilvl w:val="0"/>
          <w:numId w:val="59"/>
        </w:numPr>
        <w:spacing w:line="360" w:lineRule="auto"/>
        <w:jc w:val="both"/>
        <w:rPr>
          <w:rFonts w:ascii="Verdana" w:hAnsi="Verdana" w:cstheme="minorHAnsi"/>
        </w:rPr>
      </w:pPr>
      <w:r w:rsidRPr="00354824">
        <w:rPr>
          <w:rFonts w:ascii="Verdana" w:hAnsi="Verdana" w:cstheme="minorHAnsi"/>
        </w:rPr>
        <w:t>korzystania ze wszystkich funkcjonalności Oprogramowania w ramach posiadanych licencji;</w:t>
      </w:r>
    </w:p>
    <w:p w14:paraId="07212E3E" w14:textId="4F5DB357" w:rsidR="00354824" w:rsidRPr="00354824" w:rsidRDefault="00354824" w:rsidP="00354824">
      <w:pPr>
        <w:pStyle w:val="Akapitzlist"/>
        <w:numPr>
          <w:ilvl w:val="0"/>
          <w:numId w:val="59"/>
        </w:numPr>
        <w:spacing w:line="360" w:lineRule="auto"/>
        <w:jc w:val="both"/>
        <w:rPr>
          <w:rFonts w:ascii="Verdana" w:hAnsi="Verdana" w:cstheme="minorHAnsi"/>
        </w:rPr>
      </w:pPr>
      <w:r w:rsidRPr="00354824">
        <w:rPr>
          <w:rFonts w:ascii="Verdana" w:hAnsi="Verdana" w:cstheme="minorHAnsi"/>
        </w:rPr>
        <w:t>instalowania i deinstalowania pod warunkiem zachowania liczby udzielonych licencji/sublicencji;</w:t>
      </w:r>
    </w:p>
    <w:p w14:paraId="1EF7AD2F" w14:textId="56D9034B" w:rsidR="00354824" w:rsidRPr="00354824" w:rsidRDefault="00354824" w:rsidP="00354824">
      <w:pPr>
        <w:pStyle w:val="Akapitzlist"/>
        <w:numPr>
          <w:ilvl w:val="0"/>
          <w:numId w:val="59"/>
        </w:numPr>
        <w:spacing w:line="360" w:lineRule="auto"/>
        <w:jc w:val="both"/>
        <w:rPr>
          <w:rFonts w:ascii="Verdana" w:hAnsi="Verdana" w:cstheme="minorHAnsi"/>
        </w:rPr>
      </w:pPr>
      <w:r w:rsidRPr="00354824">
        <w:rPr>
          <w:rFonts w:ascii="Verdana" w:hAnsi="Verdana" w:cstheme="minorHAnsi"/>
        </w:rPr>
        <w:t>korzystania w dowolny sposób, w tym modyfikowania, zmieniania, powielania rozpowszechniania produktów, dokumentów oraz danych wytworzonych przy pomocy Oprogramowania;</w:t>
      </w:r>
    </w:p>
    <w:p w14:paraId="1EBBA171" w14:textId="0BDCA3CC" w:rsidR="00354824" w:rsidRPr="00354824" w:rsidRDefault="00354824" w:rsidP="00354824">
      <w:pPr>
        <w:pStyle w:val="Akapitzlist"/>
        <w:numPr>
          <w:ilvl w:val="0"/>
          <w:numId w:val="59"/>
        </w:numPr>
        <w:spacing w:line="360" w:lineRule="auto"/>
        <w:jc w:val="both"/>
        <w:rPr>
          <w:rFonts w:ascii="Verdana" w:hAnsi="Verdana" w:cstheme="minorHAnsi"/>
        </w:rPr>
      </w:pPr>
      <w:r w:rsidRPr="00354824">
        <w:rPr>
          <w:rFonts w:ascii="Verdana" w:hAnsi="Verdana" w:cstheme="minorHAnsi"/>
        </w:rPr>
        <w:t>sporządzania kopii zapasowej (kopii bezpieczeństwa) nośników instalacyjnych i nośników z zainstalowanym oprogramowaniem;</w:t>
      </w:r>
    </w:p>
    <w:p w14:paraId="1F2D3CD3" w14:textId="7D52CA7B" w:rsidR="00354824" w:rsidRPr="00354824" w:rsidRDefault="00354824" w:rsidP="00354824">
      <w:pPr>
        <w:pStyle w:val="Akapitzlist"/>
        <w:numPr>
          <w:ilvl w:val="0"/>
          <w:numId w:val="59"/>
        </w:numPr>
        <w:spacing w:line="360" w:lineRule="auto"/>
        <w:jc w:val="both"/>
        <w:rPr>
          <w:rFonts w:ascii="Verdana" w:hAnsi="Verdana" w:cstheme="minorHAnsi"/>
        </w:rPr>
      </w:pPr>
      <w:r w:rsidRPr="00354824">
        <w:rPr>
          <w:rFonts w:ascii="Verdana" w:hAnsi="Verdana" w:cstheme="minorHAnsi"/>
        </w:rPr>
        <w:t>wprowadzania/zapisywania w pamięci komputerów;</w:t>
      </w:r>
    </w:p>
    <w:p w14:paraId="25833D26" w14:textId="50AFA7EB" w:rsidR="00354824" w:rsidRPr="00354824" w:rsidRDefault="00354824" w:rsidP="00354824">
      <w:pPr>
        <w:pStyle w:val="Akapitzlist"/>
        <w:numPr>
          <w:ilvl w:val="0"/>
          <w:numId w:val="59"/>
        </w:numPr>
        <w:spacing w:line="360" w:lineRule="auto"/>
        <w:jc w:val="both"/>
        <w:rPr>
          <w:rFonts w:ascii="Verdana" w:hAnsi="Verdana" w:cstheme="minorHAnsi"/>
        </w:rPr>
      </w:pPr>
      <w:r w:rsidRPr="00354824">
        <w:rPr>
          <w:rFonts w:ascii="Verdana" w:hAnsi="Verdana" w:cstheme="minorHAnsi"/>
        </w:rPr>
        <w:t>odtwarzania;</w:t>
      </w:r>
    </w:p>
    <w:p w14:paraId="36CDB41F" w14:textId="02265810" w:rsidR="00354824" w:rsidRPr="00354824" w:rsidRDefault="00354824" w:rsidP="00354824">
      <w:pPr>
        <w:pStyle w:val="Akapitzlist"/>
        <w:numPr>
          <w:ilvl w:val="0"/>
          <w:numId w:val="59"/>
        </w:numPr>
        <w:spacing w:line="360" w:lineRule="auto"/>
        <w:jc w:val="both"/>
        <w:rPr>
          <w:rFonts w:ascii="Verdana" w:hAnsi="Verdana" w:cstheme="minorHAnsi"/>
        </w:rPr>
      </w:pPr>
      <w:r w:rsidRPr="00354824">
        <w:rPr>
          <w:rFonts w:ascii="Verdana" w:hAnsi="Verdana" w:cstheme="minorHAnsi"/>
        </w:rPr>
        <w:t>przechowywania;</w:t>
      </w:r>
    </w:p>
    <w:p w14:paraId="0C83D086" w14:textId="26908864" w:rsidR="00354824" w:rsidRPr="00354824" w:rsidRDefault="00354824" w:rsidP="00354824">
      <w:pPr>
        <w:pStyle w:val="Akapitzlist"/>
        <w:numPr>
          <w:ilvl w:val="0"/>
          <w:numId w:val="59"/>
        </w:numPr>
        <w:spacing w:line="360" w:lineRule="auto"/>
        <w:jc w:val="both"/>
        <w:rPr>
          <w:rFonts w:ascii="Verdana" w:hAnsi="Verdana" w:cstheme="minorHAnsi"/>
        </w:rPr>
      </w:pPr>
      <w:r w:rsidRPr="00354824">
        <w:rPr>
          <w:rFonts w:ascii="Verdana" w:hAnsi="Verdana" w:cstheme="minorHAnsi"/>
        </w:rPr>
        <w:t>wyświetlania;</w:t>
      </w:r>
    </w:p>
    <w:p w14:paraId="37E34E31" w14:textId="11CD1F60" w:rsidR="00354824" w:rsidRPr="00354824" w:rsidRDefault="00354824" w:rsidP="00354824">
      <w:pPr>
        <w:pStyle w:val="Akapitzlist"/>
        <w:numPr>
          <w:ilvl w:val="0"/>
          <w:numId w:val="59"/>
        </w:numPr>
        <w:spacing w:line="360" w:lineRule="auto"/>
        <w:ind w:left="709" w:hanging="425"/>
        <w:jc w:val="both"/>
        <w:rPr>
          <w:rFonts w:ascii="Verdana" w:hAnsi="Verdana" w:cstheme="minorHAnsi"/>
        </w:rPr>
      </w:pPr>
      <w:r w:rsidRPr="00354824">
        <w:rPr>
          <w:rFonts w:ascii="Verdana" w:hAnsi="Verdana" w:cstheme="minorHAnsi"/>
        </w:rPr>
        <w:t>stosowania;</w:t>
      </w:r>
    </w:p>
    <w:p w14:paraId="263B7968" w14:textId="05395E73" w:rsidR="00354824" w:rsidRPr="00354824" w:rsidRDefault="00354824" w:rsidP="00354824">
      <w:pPr>
        <w:pStyle w:val="Akapitzlist"/>
        <w:numPr>
          <w:ilvl w:val="0"/>
          <w:numId w:val="59"/>
        </w:numPr>
        <w:spacing w:line="360" w:lineRule="auto"/>
        <w:ind w:left="709" w:hanging="425"/>
        <w:jc w:val="both"/>
        <w:rPr>
          <w:rFonts w:ascii="Verdana" w:hAnsi="Verdana" w:cstheme="minorHAnsi"/>
        </w:rPr>
      </w:pPr>
      <w:r w:rsidRPr="00354824">
        <w:rPr>
          <w:rFonts w:ascii="Verdana" w:hAnsi="Verdana" w:cstheme="minorHAnsi"/>
        </w:rPr>
        <w:t>przystosowywania (customizacja) w zakresie zgodnym z warunkami licencyjnymi producenta.</w:t>
      </w:r>
    </w:p>
    <w:p w14:paraId="415F078A" w14:textId="62947CA1" w:rsidR="00354824" w:rsidRPr="00354824" w:rsidRDefault="00354824" w:rsidP="00354824">
      <w:pPr>
        <w:numPr>
          <w:ilvl w:val="0"/>
          <w:numId w:val="10"/>
        </w:numPr>
        <w:spacing w:line="360" w:lineRule="auto"/>
        <w:rPr>
          <w:rFonts w:ascii="Verdana" w:hAnsi="Verdana" w:cstheme="minorHAnsi"/>
          <w:bCs/>
        </w:rPr>
      </w:pPr>
      <w:r w:rsidRPr="00354824">
        <w:rPr>
          <w:rFonts w:ascii="Verdana" w:hAnsi="Verdana" w:cstheme="minorHAnsi"/>
          <w:bCs/>
        </w:rPr>
        <w:t>Do licencji na Oprogramowanie dostarczane w ramach niniejszej Umowy mają zastosowanie tzw. standardowe warunki licencyjne producenta Oprogramowania.</w:t>
      </w:r>
    </w:p>
    <w:p w14:paraId="75B111CA" w14:textId="757E0F51" w:rsidR="00354824" w:rsidRPr="00354824" w:rsidRDefault="00354824" w:rsidP="00354824">
      <w:pPr>
        <w:numPr>
          <w:ilvl w:val="0"/>
          <w:numId w:val="10"/>
        </w:numPr>
        <w:spacing w:line="360" w:lineRule="auto"/>
        <w:rPr>
          <w:rFonts w:ascii="Verdana" w:hAnsi="Verdana" w:cstheme="minorHAnsi"/>
          <w:bCs/>
        </w:rPr>
      </w:pPr>
      <w:r w:rsidRPr="00354824">
        <w:rPr>
          <w:rFonts w:ascii="Verdana" w:hAnsi="Verdana" w:cstheme="minorHAnsi"/>
          <w:bCs/>
        </w:rPr>
        <w:t>Wykonawca oświadcza i gwarantuje, że warunki korzystania przez Zamawiającego z Oprogramowania zgodnie z Umową nie będą wymagać od Zamawiającego ponoszenia jakichkolwiek dodatkowych opłat lub kosztów na rzecz Wykonawcy, producenta lub innych podmiotów, które nie zostały wprost wskazane w Umowie. Wynagrodzenie obejmować będzie całość wynagrodzenia za korzystanie z Oprogramowania objętego Umową.</w:t>
      </w:r>
    </w:p>
    <w:p w14:paraId="25046626" w14:textId="001E86AC" w:rsidR="00354824" w:rsidRPr="00354824" w:rsidRDefault="00354824" w:rsidP="00354824">
      <w:pPr>
        <w:numPr>
          <w:ilvl w:val="0"/>
          <w:numId w:val="10"/>
        </w:numPr>
        <w:spacing w:line="360" w:lineRule="auto"/>
        <w:rPr>
          <w:rFonts w:ascii="Verdana" w:hAnsi="Verdana" w:cstheme="minorHAnsi"/>
          <w:bCs/>
        </w:rPr>
      </w:pPr>
      <w:r w:rsidRPr="00354824">
        <w:rPr>
          <w:rFonts w:ascii="Verdana" w:hAnsi="Verdana" w:cstheme="minorHAnsi"/>
          <w:bCs/>
        </w:rPr>
        <w:t>Wykonawca zapewnia, że wszelkie licencje i aktualizacje licencji na korzystanie z Oprogramowania będącego przedmiotem Umowy udzielone przez Wykonawcę lub producenta nie będą zawierały ograniczeń polegających na tym, że dane Oprogramowanie może być używane wyłączenie z innym oprogramowaniem lub może być wdrażane, serwisowane itp. wyłącznie przez określony podmiot lub grupę podmiotów.</w:t>
      </w:r>
    </w:p>
    <w:p w14:paraId="34CF8BB5" w14:textId="2E212BDC" w:rsidR="00354824" w:rsidRPr="00076680" w:rsidRDefault="00354824" w:rsidP="00354824">
      <w:pPr>
        <w:numPr>
          <w:ilvl w:val="0"/>
          <w:numId w:val="10"/>
        </w:numPr>
        <w:spacing w:line="360" w:lineRule="auto"/>
        <w:rPr>
          <w:rFonts w:ascii="Verdana" w:hAnsi="Verdana" w:cstheme="minorHAnsi"/>
          <w:bCs/>
        </w:rPr>
      </w:pPr>
      <w:r w:rsidRPr="00321FA7">
        <w:rPr>
          <w:rFonts w:ascii="Verdana" w:hAnsi="Verdana" w:cstheme="minorHAnsi"/>
          <w:bCs/>
        </w:rPr>
        <w:t>W ramach wynagrodzenia, o którym mowa w § 6 ust. 1 Umowy, Wykonawca przenosi na Zamawiającego własność nośników, na których utrwalone zostało Oprogramowanie lub jego aktualizacje.</w:t>
      </w:r>
    </w:p>
    <w:p w14:paraId="17D7803B" w14:textId="499C5351" w:rsidR="00354824" w:rsidRDefault="00354824" w:rsidP="00354824">
      <w:pPr>
        <w:numPr>
          <w:ilvl w:val="0"/>
          <w:numId w:val="10"/>
        </w:numPr>
        <w:spacing w:line="360" w:lineRule="auto"/>
        <w:rPr>
          <w:rFonts w:ascii="Verdana" w:hAnsi="Verdana" w:cstheme="minorHAnsi"/>
          <w:bCs/>
        </w:rPr>
      </w:pPr>
      <w:r w:rsidRPr="00076680">
        <w:rPr>
          <w:rFonts w:ascii="Verdana" w:hAnsi="Verdana" w:cstheme="minorHAnsi"/>
          <w:bCs/>
        </w:rPr>
        <w:t xml:space="preserve">Wykonawca oświadcza, że osoby trzecie nie będą zgłaszać względem Zamawiającego żadnych roszczeń, w tym z tytułu swoich autorskich praw osobistych, ani roszczeń z tytułu autorskich praw majątkowych w stosunku do Oprogramowania lub poszczególnych jego części będących przedmiotem niniejszej Umowy. W przypadku wystąpienia względem Zamawiającego przez osoby trzecie </w:t>
      </w:r>
      <w:r w:rsidRPr="00D15622">
        <w:rPr>
          <w:rFonts w:ascii="Verdana" w:hAnsi="Verdana" w:cstheme="minorHAnsi"/>
        </w:rPr>
        <w:t>z roszczeniami, Wykonawca zobowiązany jest do pokrycia wszelkich kosztów poniesionych przez Zamawiającego, w tym kosztów postępowania sądowego, związanych z roszczeniami osób trzecich</w:t>
      </w:r>
    </w:p>
    <w:p w14:paraId="48000F6D" w14:textId="0D351BBA" w:rsidR="006D34EE" w:rsidRPr="004F05AF" w:rsidRDefault="00362526" w:rsidP="00696C8B">
      <w:pPr>
        <w:numPr>
          <w:ilvl w:val="0"/>
          <w:numId w:val="10"/>
        </w:numPr>
        <w:spacing w:line="360" w:lineRule="auto"/>
        <w:rPr>
          <w:rFonts w:ascii="Verdana" w:hAnsi="Verdana" w:cstheme="minorHAnsi"/>
          <w:bCs/>
        </w:rPr>
      </w:pPr>
      <w:r w:rsidRPr="004F05AF">
        <w:rPr>
          <w:rFonts w:ascii="Verdana" w:hAnsi="Verdana" w:cstheme="minorHAnsi"/>
          <w:bCs/>
        </w:rPr>
        <w:t xml:space="preserve">Wykonawca dostarczy </w:t>
      </w:r>
      <w:r w:rsidR="00696C8B" w:rsidRPr="004F05AF">
        <w:rPr>
          <w:rFonts w:ascii="Verdana" w:hAnsi="Verdana" w:cstheme="minorHAnsi"/>
          <w:bCs/>
        </w:rPr>
        <w:t xml:space="preserve">Przedmiot </w:t>
      </w:r>
      <w:r w:rsidRPr="004F05AF">
        <w:rPr>
          <w:rFonts w:ascii="Verdana" w:hAnsi="Verdana" w:cstheme="minorHAnsi"/>
          <w:bCs/>
        </w:rPr>
        <w:t xml:space="preserve">Umowy do budynków Uniwersytetu Medycznego w Lublinie znajdujących się na terenie miasta Lublin wskazanych przez upoważnionego przedstawiciela Zamawiającego, o którym mowa w  § </w:t>
      </w:r>
      <w:r w:rsidR="004F05AF" w:rsidRPr="004F05AF">
        <w:rPr>
          <w:rFonts w:ascii="Verdana" w:hAnsi="Verdana" w:cstheme="minorHAnsi"/>
          <w:bCs/>
        </w:rPr>
        <w:t>1</w:t>
      </w:r>
      <w:r w:rsidR="00104749">
        <w:rPr>
          <w:rFonts w:ascii="Verdana" w:hAnsi="Verdana" w:cstheme="minorHAnsi"/>
          <w:bCs/>
        </w:rPr>
        <w:t>3</w:t>
      </w:r>
      <w:r w:rsidR="004F05AF" w:rsidRPr="004F05AF">
        <w:rPr>
          <w:rFonts w:ascii="Verdana" w:hAnsi="Verdana" w:cstheme="minorHAnsi"/>
          <w:bCs/>
        </w:rPr>
        <w:t xml:space="preserve"> </w:t>
      </w:r>
      <w:r w:rsidRPr="004F05AF">
        <w:rPr>
          <w:rFonts w:ascii="Verdana" w:hAnsi="Verdana" w:cstheme="minorHAnsi"/>
          <w:bCs/>
        </w:rPr>
        <w:t>ust. 1 punkt 2</w:t>
      </w:r>
      <w:r w:rsidR="00354824">
        <w:rPr>
          <w:rFonts w:ascii="Verdana" w:hAnsi="Verdana" w:cstheme="minorHAnsi"/>
          <w:bCs/>
        </w:rPr>
        <w:t>)</w:t>
      </w:r>
      <w:r w:rsidRPr="004F05AF">
        <w:rPr>
          <w:rFonts w:ascii="Verdana" w:hAnsi="Verdana" w:cstheme="minorHAnsi"/>
          <w:bCs/>
        </w:rPr>
        <w:t xml:space="preserve"> Umowy - własnym środkiem transportu i na własny koszt oraz własne ryzyko</w:t>
      </w:r>
      <w:r w:rsidR="00325865" w:rsidRPr="004F05AF">
        <w:rPr>
          <w:rFonts w:ascii="Verdana" w:hAnsi="Verdana" w:cstheme="minorHAnsi"/>
          <w:bCs/>
        </w:rPr>
        <w:t>.</w:t>
      </w:r>
      <w:r w:rsidR="00383EBE" w:rsidRPr="004F05AF">
        <w:rPr>
          <w:rFonts w:ascii="Verdana" w:hAnsi="Verdana" w:cstheme="minorHAnsi"/>
          <w:bCs/>
        </w:rPr>
        <w:t xml:space="preserve"> </w:t>
      </w:r>
    </w:p>
    <w:p w14:paraId="3BD21BD1" w14:textId="5218E2D5" w:rsidR="00325865" w:rsidRPr="00E12EC6" w:rsidRDefault="006D34EE" w:rsidP="00696C8B">
      <w:pPr>
        <w:numPr>
          <w:ilvl w:val="0"/>
          <w:numId w:val="10"/>
        </w:numPr>
        <w:spacing w:line="360" w:lineRule="auto"/>
        <w:rPr>
          <w:rFonts w:ascii="Verdana" w:hAnsi="Verdana" w:cstheme="minorHAnsi"/>
          <w:bCs/>
        </w:rPr>
      </w:pPr>
      <w:r w:rsidRPr="00E12EC6">
        <w:rPr>
          <w:rFonts w:ascii="Verdana" w:hAnsi="Verdana" w:cstheme="minorHAnsi"/>
          <w:bCs/>
        </w:rPr>
        <w:t xml:space="preserve">Wykonawca </w:t>
      </w:r>
      <w:r w:rsidR="005B1F18" w:rsidRPr="00E12EC6">
        <w:rPr>
          <w:rFonts w:ascii="Verdana" w:hAnsi="Verdana" w:cstheme="minorHAnsi"/>
          <w:bCs/>
        </w:rPr>
        <w:t xml:space="preserve">na zasadzie ryzyka </w:t>
      </w:r>
      <w:r w:rsidRPr="00E12EC6">
        <w:rPr>
          <w:rFonts w:ascii="Verdana" w:hAnsi="Verdana" w:cstheme="minorHAnsi"/>
          <w:bCs/>
        </w:rPr>
        <w:t>ponosi odpowiedzialność za utratę</w:t>
      </w:r>
      <w:r w:rsidR="00B80248" w:rsidRPr="00E12EC6">
        <w:rPr>
          <w:rFonts w:ascii="Verdana" w:hAnsi="Verdana" w:cstheme="minorHAnsi"/>
          <w:bCs/>
        </w:rPr>
        <w:t>, zniszczeni</w:t>
      </w:r>
      <w:r w:rsidR="005B1F18" w:rsidRPr="00E12EC6">
        <w:rPr>
          <w:rFonts w:ascii="Verdana" w:hAnsi="Verdana" w:cstheme="minorHAnsi"/>
          <w:bCs/>
        </w:rPr>
        <w:t>e</w:t>
      </w:r>
      <w:r w:rsidR="00B80248" w:rsidRPr="00E12EC6">
        <w:rPr>
          <w:rFonts w:ascii="Verdana" w:hAnsi="Verdana" w:cstheme="minorHAnsi"/>
          <w:bCs/>
        </w:rPr>
        <w:t xml:space="preserve"> lub uszkodzeni</w:t>
      </w:r>
      <w:r w:rsidR="005B1F18" w:rsidRPr="00E12EC6">
        <w:rPr>
          <w:rFonts w:ascii="Verdana" w:hAnsi="Verdana" w:cstheme="minorHAnsi"/>
          <w:bCs/>
        </w:rPr>
        <w:t xml:space="preserve">e </w:t>
      </w:r>
      <w:r w:rsidR="00B80248" w:rsidRPr="00E12EC6">
        <w:rPr>
          <w:rFonts w:ascii="Verdana" w:hAnsi="Verdana" w:cstheme="minorHAnsi"/>
          <w:bCs/>
        </w:rPr>
        <w:t>Przedmiotu Umowy</w:t>
      </w:r>
      <w:r w:rsidR="005B1F18" w:rsidRPr="00E12EC6">
        <w:rPr>
          <w:rFonts w:ascii="Verdana" w:hAnsi="Verdana" w:cstheme="minorHAnsi"/>
          <w:bCs/>
        </w:rPr>
        <w:t xml:space="preserve"> </w:t>
      </w:r>
      <w:r w:rsidR="00B80248" w:rsidRPr="00E12EC6">
        <w:rPr>
          <w:rFonts w:ascii="Verdana" w:hAnsi="Verdana" w:cstheme="minorHAnsi"/>
          <w:bCs/>
        </w:rPr>
        <w:t xml:space="preserve">do chwili wydania Przedmiotu Umowy, </w:t>
      </w:r>
      <w:r w:rsidR="005B1F18" w:rsidRPr="00E12EC6">
        <w:rPr>
          <w:rFonts w:ascii="Verdana" w:hAnsi="Verdana" w:cstheme="minorHAnsi"/>
          <w:bCs/>
        </w:rPr>
        <w:t xml:space="preserve">tj. do chwili </w:t>
      </w:r>
      <w:r w:rsidR="00B80248" w:rsidRPr="00E12EC6">
        <w:rPr>
          <w:rFonts w:ascii="Verdana" w:hAnsi="Verdana" w:cstheme="minorHAnsi"/>
          <w:bCs/>
        </w:rPr>
        <w:t>podpisania Protokołu odbioru, o którym mowa w § 5</w:t>
      </w:r>
      <w:r w:rsidR="002B3A8D">
        <w:rPr>
          <w:rFonts w:ascii="Verdana" w:hAnsi="Verdana" w:cstheme="minorHAnsi"/>
          <w:bCs/>
        </w:rPr>
        <w:t xml:space="preserve"> ust. 1</w:t>
      </w:r>
      <w:r w:rsidR="00B80248" w:rsidRPr="00E12EC6">
        <w:rPr>
          <w:rFonts w:ascii="Verdana" w:hAnsi="Verdana" w:cstheme="minorHAnsi"/>
          <w:bCs/>
        </w:rPr>
        <w:t xml:space="preserve"> Umow</w:t>
      </w:r>
      <w:r w:rsidR="005B1F18" w:rsidRPr="00E12EC6">
        <w:rPr>
          <w:rFonts w:ascii="Verdana" w:hAnsi="Verdana" w:cstheme="minorHAnsi"/>
          <w:bCs/>
        </w:rPr>
        <w:t>y</w:t>
      </w:r>
      <w:r w:rsidR="00B80248" w:rsidRPr="00E12EC6">
        <w:rPr>
          <w:rFonts w:ascii="Verdana" w:hAnsi="Verdana" w:cstheme="minorHAnsi"/>
          <w:bCs/>
        </w:rPr>
        <w:t xml:space="preserve">. </w:t>
      </w:r>
      <w:r w:rsidR="00C46901" w:rsidRPr="00E12EC6">
        <w:rPr>
          <w:rFonts w:ascii="Verdana" w:hAnsi="Verdana" w:cstheme="minorHAnsi"/>
          <w:bCs/>
        </w:rPr>
        <w:t xml:space="preserve">Zamawiający ponosi ryzyko utraty lub uszkodzenia Przedmiotu Umowy od chwili podpisania </w:t>
      </w:r>
      <w:r w:rsidR="004F05AF">
        <w:rPr>
          <w:rFonts w:ascii="Verdana" w:hAnsi="Verdana" w:cstheme="minorHAnsi"/>
          <w:bCs/>
        </w:rPr>
        <w:t>p</w:t>
      </w:r>
      <w:r w:rsidR="004F05AF" w:rsidRPr="00E12EC6">
        <w:rPr>
          <w:rFonts w:ascii="Verdana" w:hAnsi="Verdana" w:cstheme="minorHAnsi"/>
          <w:bCs/>
        </w:rPr>
        <w:t xml:space="preserve">rotokołu </w:t>
      </w:r>
      <w:r w:rsidR="00C46901" w:rsidRPr="00E12EC6">
        <w:rPr>
          <w:rFonts w:ascii="Verdana" w:hAnsi="Verdana" w:cstheme="minorHAnsi"/>
          <w:bCs/>
        </w:rPr>
        <w:t>odbioru, o którym mowa w § 5</w:t>
      </w:r>
      <w:r w:rsidR="002B3A8D">
        <w:rPr>
          <w:rFonts w:ascii="Verdana" w:hAnsi="Verdana" w:cstheme="minorHAnsi"/>
          <w:bCs/>
        </w:rPr>
        <w:t xml:space="preserve"> ust. 1</w:t>
      </w:r>
      <w:r w:rsidR="00C46901" w:rsidRPr="00E12EC6">
        <w:rPr>
          <w:rFonts w:ascii="Verdana" w:hAnsi="Verdana" w:cstheme="minorHAnsi"/>
          <w:bCs/>
        </w:rPr>
        <w:t xml:space="preserve"> Umowy.</w:t>
      </w:r>
    </w:p>
    <w:p w14:paraId="23FFD604" w14:textId="5ABF1B91" w:rsidR="00607477" w:rsidRPr="00E12EC6" w:rsidRDefault="00607477" w:rsidP="00696C8B">
      <w:pPr>
        <w:numPr>
          <w:ilvl w:val="0"/>
          <w:numId w:val="10"/>
        </w:numPr>
        <w:spacing w:line="360" w:lineRule="auto"/>
        <w:ind w:left="284" w:hanging="284"/>
        <w:rPr>
          <w:rFonts w:ascii="Verdana" w:hAnsi="Verdana" w:cstheme="minorHAnsi"/>
        </w:rPr>
      </w:pPr>
      <w:r w:rsidRPr="00E12EC6">
        <w:rPr>
          <w:rFonts w:ascii="Verdana" w:hAnsi="Verdana" w:cstheme="minorHAnsi"/>
        </w:rPr>
        <w:t>W celu uniknięcia wątpliwości przyjmuje się, że jeżeli Strony nie zdefiniowały danego działania niezbędnego do prawidłowej realizacji Umowy jako obowiązku Zamawiającego, a zobowiązanie takie nie wynika z obowiązujących przepisów prawa lub nie jest w sposób oczywisty zobowiązaniem Zamawiającego, stroną zobowiązaną do wykonania takiego działania jest Wykonawca.</w:t>
      </w:r>
    </w:p>
    <w:p w14:paraId="621EA78B" w14:textId="100E5F31" w:rsidR="00505CB6" w:rsidRDefault="00505CB6" w:rsidP="00696C8B">
      <w:pPr>
        <w:numPr>
          <w:ilvl w:val="0"/>
          <w:numId w:val="10"/>
        </w:numPr>
        <w:spacing w:line="360" w:lineRule="auto"/>
        <w:ind w:left="284" w:hanging="284"/>
        <w:rPr>
          <w:rFonts w:ascii="Verdana" w:hAnsi="Verdana" w:cstheme="minorHAnsi"/>
          <w:bCs/>
        </w:rPr>
      </w:pPr>
      <w:r w:rsidRPr="00E12EC6">
        <w:rPr>
          <w:rFonts w:ascii="Verdana" w:hAnsi="Verdana" w:cstheme="minorHAnsi"/>
          <w:bCs/>
        </w:rPr>
        <w:t xml:space="preserve">Wykonawca oświadcza, że podczas realizacji Umowy, a także podczas korzystania </w:t>
      </w:r>
      <w:r w:rsidRPr="004F05AF">
        <w:rPr>
          <w:rFonts w:ascii="Verdana" w:hAnsi="Verdana" w:cstheme="minorHAnsi"/>
          <w:bCs/>
        </w:rPr>
        <w:t>z</w:t>
      </w:r>
      <w:r w:rsidR="009A3415" w:rsidRPr="004F05AF">
        <w:rPr>
          <w:rFonts w:ascii="Verdana" w:hAnsi="Verdana" w:cstheme="minorHAnsi"/>
          <w:bCs/>
        </w:rPr>
        <w:t xml:space="preserve"> </w:t>
      </w:r>
      <w:r w:rsidR="00E12EC6" w:rsidRPr="004F05AF">
        <w:rPr>
          <w:rFonts w:ascii="Verdana" w:hAnsi="Verdana" w:cstheme="minorHAnsi"/>
        </w:rPr>
        <w:t>6</w:t>
      </w:r>
      <w:r w:rsidR="0098206F" w:rsidRPr="004F05AF">
        <w:rPr>
          <w:rFonts w:ascii="Verdana" w:hAnsi="Verdana" w:cstheme="minorHAnsi"/>
        </w:rPr>
        <w:t>0</w:t>
      </w:r>
      <w:r w:rsidR="00E12EC6" w:rsidRPr="004F05AF">
        <w:rPr>
          <w:rFonts w:ascii="Verdana" w:hAnsi="Verdana" w:cstheme="minorHAnsi"/>
        </w:rPr>
        <w:t xml:space="preserve"> sztuk zestawu komputerowego</w:t>
      </w:r>
      <w:r w:rsidR="00E12EC6" w:rsidRPr="00E12EC6">
        <w:rPr>
          <w:rFonts w:ascii="Verdana" w:hAnsi="Verdana" w:cstheme="minorHAnsi"/>
          <w:b/>
        </w:rPr>
        <w:t xml:space="preserve"> </w:t>
      </w:r>
      <w:r w:rsidRPr="00E12EC6">
        <w:rPr>
          <w:rFonts w:ascii="Verdana" w:hAnsi="Verdana" w:cstheme="minorHAnsi"/>
          <w:bCs/>
        </w:rPr>
        <w:t xml:space="preserve">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w tym w szczególności  korzystanie z </w:t>
      </w:r>
      <w:r w:rsidR="00E12EC6" w:rsidRPr="004F05AF">
        <w:rPr>
          <w:rFonts w:ascii="Verdana" w:hAnsi="Verdana" w:cstheme="minorHAnsi"/>
        </w:rPr>
        <w:t>6</w:t>
      </w:r>
      <w:r w:rsidR="0098206F" w:rsidRPr="004F05AF">
        <w:rPr>
          <w:rFonts w:ascii="Verdana" w:hAnsi="Verdana" w:cstheme="minorHAnsi"/>
        </w:rPr>
        <w:t>0</w:t>
      </w:r>
      <w:r w:rsidR="00E12EC6" w:rsidRPr="004F05AF">
        <w:rPr>
          <w:rFonts w:ascii="Verdana" w:hAnsi="Verdana" w:cstheme="minorHAnsi"/>
        </w:rPr>
        <w:t xml:space="preserve"> sztuk zestawu komputerowego</w:t>
      </w:r>
      <w:r w:rsidRPr="004F05AF">
        <w:rPr>
          <w:rFonts w:ascii="Verdana" w:hAnsi="Verdana" w:cstheme="minorHAnsi"/>
        </w:rPr>
        <w:t xml:space="preserve"> </w:t>
      </w:r>
      <w:r w:rsidRPr="004F05AF">
        <w:rPr>
          <w:rFonts w:ascii="Verdana" w:hAnsi="Verdana" w:cstheme="minorHAnsi"/>
          <w:bCs/>
        </w:rPr>
        <w:t>nie spowoduje konieczności nabycia</w:t>
      </w:r>
      <w:r w:rsidRPr="00E12EC6">
        <w:rPr>
          <w:rFonts w:ascii="Verdana" w:hAnsi="Verdana" w:cstheme="minorHAnsi"/>
          <w:bCs/>
        </w:rPr>
        <w:t xml:space="preserve"> takich licencji lub uprawnień.</w:t>
      </w:r>
    </w:p>
    <w:p w14:paraId="0EF19D01" w14:textId="77777777" w:rsidR="00196171" w:rsidRPr="00196171" w:rsidRDefault="00196171" w:rsidP="00196171">
      <w:pPr>
        <w:numPr>
          <w:ilvl w:val="0"/>
          <w:numId w:val="10"/>
        </w:numPr>
        <w:spacing w:line="360" w:lineRule="auto"/>
        <w:rPr>
          <w:rFonts w:ascii="Verdana" w:hAnsi="Verdana" w:cstheme="minorHAnsi"/>
          <w:bCs/>
        </w:rPr>
      </w:pPr>
      <w:r w:rsidRPr="00196171">
        <w:rPr>
          <w:rFonts w:ascii="Verdana" w:hAnsi="Verdana" w:cstheme="minorHAnsi"/>
          <w:bCs/>
        </w:rPr>
        <w:t>Zamawiający oświadcza, że przedmiot umowy zapewnia dostępność osobom ze szczególnymi potrzebami w sposób określony w ustawie z dnia 19 lipca 2019 r. o zapewnianiu dostępności osobom ze szczególnymi potrzebami (dalej "ustawa o dostępności").</w:t>
      </w:r>
    </w:p>
    <w:p w14:paraId="6620EC5A" w14:textId="77777777" w:rsidR="00196171" w:rsidRPr="00196171" w:rsidRDefault="00196171" w:rsidP="00196171">
      <w:pPr>
        <w:numPr>
          <w:ilvl w:val="0"/>
          <w:numId w:val="10"/>
        </w:numPr>
        <w:spacing w:line="360" w:lineRule="auto"/>
        <w:rPr>
          <w:rFonts w:ascii="Verdana" w:hAnsi="Verdana" w:cstheme="minorHAnsi"/>
          <w:bCs/>
        </w:rPr>
      </w:pPr>
      <w:r w:rsidRPr="00196171">
        <w:rPr>
          <w:rFonts w:ascii="Verdana" w:hAnsi="Verdana" w:cstheme="minorHAnsi"/>
          <w:bCs/>
        </w:rPr>
        <w:t>Wykonawca zrealizuje przedmiot umowy z zachowaniem wymogów służących zapewnieniu dostępności osobom ze szczególnymi potrzebami, w tym wymogów minimalnych wskazanych w art. 6 ustawy o dostępności, a które określone zostały szczegółowo przez Zamawiającego w OPZ.</w:t>
      </w:r>
    </w:p>
    <w:p w14:paraId="70916862" w14:textId="40212278" w:rsidR="00505CB6" w:rsidRPr="00462FFA" w:rsidRDefault="008C68BD" w:rsidP="00696C8B">
      <w:pPr>
        <w:spacing w:line="360" w:lineRule="auto"/>
        <w:rPr>
          <w:rFonts w:ascii="Verdana" w:hAnsi="Verdana" w:cstheme="minorHAnsi"/>
          <w:b/>
          <w:bCs/>
        </w:rPr>
      </w:pPr>
      <w:r w:rsidRPr="00462FFA">
        <w:rPr>
          <w:rFonts w:ascii="Verdana" w:hAnsi="Verdana" w:cstheme="minorHAnsi"/>
          <w:b/>
          <w:bCs/>
        </w:rPr>
        <w:t>§ 3</w:t>
      </w:r>
    </w:p>
    <w:p w14:paraId="680F0292" w14:textId="2646B9EC" w:rsidR="008C68BD" w:rsidRPr="00462FFA" w:rsidRDefault="008C68BD" w:rsidP="00696C8B">
      <w:pPr>
        <w:spacing w:line="360" w:lineRule="auto"/>
        <w:rPr>
          <w:rFonts w:ascii="Verdana" w:hAnsi="Verdana" w:cstheme="minorHAnsi"/>
          <w:b/>
          <w:bCs/>
        </w:rPr>
      </w:pPr>
      <w:r w:rsidRPr="00462FFA">
        <w:rPr>
          <w:rFonts w:ascii="Verdana" w:hAnsi="Verdana" w:cstheme="minorHAnsi"/>
          <w:b/>
          <w:bCs/>
        </w:rPr>
        <w:t>Obowiązki</w:t>
      </w:r>
      <w:r w:rsidR="00187960" w:rsidRPr="00462FFA">
        <w:rPr>
          <w:rFonts w:ascii="Verdana" w:hAnsi="Verdana" w:cstheme="minorHAnsi"/>
          <w:b/>
          <w:bCs/>
        </w:rPr>
        <w:t xml:space="preserve"> Wykonawcy</w:t>
      </w:r>
    </w:p>
    <w:p w14:paraId="3B59C780" w14:textId="2705011F" w:rsidR="008C68BD" w:rsidRPr="00462FFA" w:rsidRDefault="008C68BD" w:rsidP="00696C8B">
      <w:pPr>
        <w:pStyle w:val="Akapitzlist"/>
        <w:numPr>
          <w:ilvl w:val="0"/>
          <w:numId w:val="31"/>
        </w:numPr>
        <w:spacing w:line="360" w:lineRule="auto"/>
        <w:rPr>
          <w:rFonts w:ascii="Verdana" w:hAnsi="Verdana" w:cstheme="minorHAnsi"/>
          <w:bCs/>
        </w:rPr>
      </w:pPr>
      <w:r w:rsidRPr="00462FFA">
        <w:rPr>
          <w:rFonts w:ascii="Verdana" w:hAnsi="Verdana" w:cstheme="minorHAnsi"/>
          <w:bCs/>
        </w:rPr>
        <w:t>Wykonawca oświadcza i gwarantuje, że:</w:t>
      </w:r>
    </w:p>
    <w:p w14:paraId="23F797F0" w14:textId="0E351582" w:rsidR="00F857A9" w:rsidRPr="00462FFA" w:rsidRDefault="00F857A9" w:rsidP="00696C8B">
      <w:pPr>
        <w:pStyle w:val="Akapitzlist"/>
        <w:numPr>
          <w:ilvl w:val="0"/>
          <w:numId w:val="32"/>
        </w:numPr>
        <w:spacing w:line="360" w:lineRule="auto"/>
        <w:rPr>
          <w:rFonts w:ascii="Verdana" w:hAnsi="Verdana" w:cstheme="minorHAnsi"/>
          <w:bCs/>
        </w:rPr>
      </w:pPr>
      <w:r w:rsidRPr="00462FFA">
        <w:rPr>
          <w:rFonts w:ascii="Verdana" w:hAnsi="Verdana" w:cstheme="minorHAnsi"/>
          <w:bCs/>
        </w:rPr>
        <w:t>zapoznał się z wymaganiami Zamawiającego określonymi w Umowie i potwierdza techniczną możliwość i organizacyjną gotowość do wykonania przedmiotu Umowy;</w:t>
      </w:r>
    </w:p>
    <w:p w14:paraId="5FC84FDD" w14:textId="1FC2D7E1" w:rsidR="00DA58DC" w:rsidRPr="00462FFA" w:rsidRDefault="00B91E67" w:rsidP="00696C8B">
      <w:pPr>
        <w:pStyle w:val="Akapitzlist"/>
        <w:numPr>
          <w:ilvl w:val="0"/>
          <w:numId w:val="32"/>
        </w:numPr>
        <w:spacing w:line="360" w:lineRule="auto"/>
        <w:rPr>
          <w:rFonts w:ascii="Verdana" w:hAnsi="Verdana" w:cstheme="minorHAnsi"/>
          <w:bCs/>
        </w:rPr>
      </w:pPr>
      <w:r w:rsidRPr="00462FFA">
        <w:rPr>
          <w:rFonts w:ascii="Verdana" w:hAnsi="Verdana" w:cstheme="minorHAnsi"/>
          <w:bCs/>
        </w:rPr>
        <w:t xml:space="preserve">posiada wiedzę fachową w dziedzinie objętej </w:t>
      </w:r>
      <w:r w:rsidR="004F05AF">
        <w:rPr>
          <w:rFonts w:ascii="Verdana" w:hAnsi="Verdana" w:cstheme="minorHAnsi"/>
          <w:bCs/>
        </w:rPr>
        <w:t>P</w:t>
      </w:r>
      <w:r w:rsidR="004F05AF" w:rsidRPr="00462FFA">
        <w:rPr>
          <w:rFonts w:ascii="Verdana" w:hAnsi="Verdana" w:cstheme="minorHAnsi"/>
          <w:bCs/>
        </w:rPr>
        <w:t xml:space="preserve">rzedmiotem </w:t>
      </w:r>
      <w:r w:rsidRPr="00462FFA">
        <w:rPr>
          <w:rFonts w:ascii="Verdana" w:hAnsi="Verdana" w:cstheme="minorHAnsi"/>
          <w:bCs/>
        </w:rPr>
        <w:t>Umowy i dysponuje wszelkimi niezbędnymi informacjami</w:t>
      </w:r>
      <w:r w:rsidR="00DA58DC" w:rsidRPr="00462FFA">
        <w:rPr>
          <w:rFonts w:ascii="Verdana" w:hAnsi="Verdana" w:cstheme="minorHAnsi"/>
          <w:bCs/>
        </w:rPr>
        <w:t>;</w:t>
      </w:r>
    </w:p>
    <w:p w14:paraId="0F3828F7" w14:textId="4FCCCC28" w:rsidR="00EA01DE" w:rsidRPr="00462FFA" w:rsidRDefault="00F857A9" w:rsidP="00696C8B">
      <w:pPr>
        <w:pStyle w:val="Akapitzlist"/>
        <w:numPr>
          <w:ilvl w:val="0"/>
          <w:numId w:val="32"/>
        </w:numPr>
        <w:spacing w:line="360" w:lineRule="auto"/>
        <w:rPr>
          <w:rFonts w:ascii="Verdana" w:hAnsi="Verdana" w:cstheme="minorHAnsi"/>
          <w:bCs/>
        </w:rPr>
      </w:pPr>
      <w:r w:rsidRPr="00462FFA">
        <w:rPr>
          <w:rFonts w:ascii="Verdana" w:hAnsi="Verdana" w:cstheme="minorHAnsi"/>
          <w:bCs/>
        </w:rPr>
        <w:t>w ramach swojego p</w:t>
      </w:r>
      <w:r w:rsidR="00EA01DE" w:rsidRPr="00462FFA">
        <w:rPr>
          <w:rFonts w:ascii="Verdana" w:hAnsi="Verdana" w:cstheme="minorHAnsi"/>
          <w:bCs/>
        </w:rPr>
        <w:t xml:space="preserve">ersonelu </w:t>
      </w:r>
      <w:r w:rsidR="00B91E67" w:rsidRPr="00462FFA">
        <w:rPr>
          <w:rFonts w:ascii="Verdana" w:hAnsi="Verdana" w:cstheme="minorHAnsi"/>
          <w:bCs/>
        </w:rPr>
        <w:t>dysponuje</w:t>
      </w:r>
      <w:r w:rsidR="00EA01DE" w:rsidRPr="00462FFA">
        <w:rPr>
          <w:rFonts w:ascii="Verdana" w:hAnsi="Verdana" w:cstheme="minorHAnsi"/>
          <w:bCs/>
        </w:rPr>
        <w:t xml:space="preserve"> </w:t>
      </w:r>
      <w:r w:rsidR="007F3126" w:rsidRPr="00462FFA">
        <w:rPr>
          <w:rFonts w:ascii="Verdana" w:hAnsi="Verdana" w:cstheme="minorHAnsi"/>
          <w:bCs/>
        </w:rPr>
        <w:t>wykwalifikowanymi oraz doświadczonymi</w:t>
      </w:r>
      <w:r w:rsidR="00EA01DE" w:rsidRPr="00462FFA">
        <w:rPr>
          <w:rFonts w:ascii="Verdana" w:hAnsi="Verdana" w:cstheme="minorHAnsi"/>
          <w:bCs/>
        </w:rPr>
        <w:t xml:space="preserve"> </w:t>
      </w:r>
      <w:r w:rsidR="00B91E67" w:rsidRPr="00462FFA">
        <w:rPr>
          <w:rFonts w:ascii="Verdana" w:hAnsi="Verdana" w:cstheme="minorHAnsi"/>
          <w:bCs/>
        </w:rPr>
        <w:t xml:space="preserve"> </w:t>
      </w:r>
      <w:r w:rsidR="00EA01DE" w:rsidRPr="00462FFA">
        <w:rPr>
          <w:rFonts w:ascii="Verdana" w:hAnsi="Verdana" w:cstheme="minorHAnsi"/>
          <w:bCs/>
        </w:rPr>
        <w:t>osobami</w:t>
      </w:r>
      <w:r w:rsidR="007F3126" w:rsidRPr="00462FFA">
        <w:rPr>
          <w:rFonts w:ascii="Verdana" w:hAnsi="Verdana" w:cstheme="minorHAnsi"/>
          <w:bCs/>
        </w:rPr>
        <w:t>,</w:t>
      </w:r>
      <w:r w:rsidR="00EA01DE" w:rsidRPr="00462FFA">
        <w:rPr>
          <w:rFonts w:ascii="Verdana" w:hAnsi="Verdana" w:cstheme="minorHAnsi"/>
          <w:bCs/>
        </w:rPr>
        <w:t xml:space="preserve"> posiadającymi niezbędną wiedzę, uprawnienia, kwalifikacje i umiejętności konieczne do właściwego wykonania Umowy;</w:t>
      </w:r>
    </w:p>
    <w:p w14:paraId="40352E28" w14:textId="647E2C15" w:rsidR="009837D4" w:rsidRPr="00462FFA" w:rsidRDefault="00736368" w:rsidP="00696C8B">
      <w:pPr>
        <w:pStyle w:val="Akapitzlist"/>
        <w:numPr>
          <w:ilvl w:val="0"/>
          <w:numId w:val="32"/>
        </w:numPr>
        <w:spacing w:line="360" w:lineRule="auto"/>
        <w:rPr>
          <w:rFonts w:ascii="Verdana" w:hAnsi="Verdana" w:cstheme="minorHAnsi"/>
          <w:bCs/>
        </w:rPr>
      </w:pPr>
      <w:r w:rsidRPr="00462FFA">
        <w:rPr>
          <w:rFonts w:ascii="Verdana" w:hAnsi="Verdana" w:cstheme="minorHAnsi"/>
          <w:bCs/>
        </w:rPr>
        <w:t>dysponuje</w:t>
      </w:r>
      <w:r w:rsidR="00B91E67" w:rsidRPr="00462FFA">
        <w:rPr>
          <w:rFonts w:ascii="Verdana" w:hAnsi="Verdana" w:cstheme="minorHAnsi"/>
          <w:bCs/>
        </w:rPr>
        <w:t xml:space="preserve"> odpowiednimi środkami, gwarantującymi profesjonalną realizację przedmiotu niniejszej Umowy</w:t>
      </w:r>
      <w:r w:rsidR="009837D4" w:rsidRPr="00462FFA">
        <w:rPr>
          <w:rFonts w:ascii="Verdana" w:hAnsi="Verdana" w:cstheme="minorHAnsi"/>
          <w:bCs/>
        </w:rPr>
        <w:t xml:space="preserve">; </w:t>
      </w:r>
    </w:p>
    <w:p w14:paraId="3263E0D3" w14:textId="10E085B1" w:rsidR="009837D4" w:rsidRPr="00462FFA" w:rsidRDefault="009837D4" w:rsidP="00696C8B">
      <w:pPr>
        <w:numPr>
          <w:ilvl w:val="0"/>
          <w:numId w:val="32"/>
        </w:numPr>
        <w:spacing w:line="360" w:lineRule="auto"/>
        <w:rPr>
          <w:rFonts w:ascii="Verdana" w:hAnsi="Verdana" w:cstheme="minorHAnsi"/>
          <w:bCs/>
        </w:rPr>
      </w:pPr>
      <w:r w:rsidRPr="00462FFA">
        <w:rPr>
          <w:rFonts w:ascii="Verdana" w:hAnsi="Verdana" w:cstheme="minorHAnsi"/>
          <w:bCs/>
        </w:rPr>
        <w:t xml:space="preserve">posiada wszelkie certyfikaty, atesty i autoryzacje wymagane polskim prawem, które są niezbędne do realizacji </w:t>
      </w:r>
      <w:r w:rsidR="004F05AF">
        <w:rPr>
          <w:rFonts w:ascii="Verdana" w:hAnsi="Verdana" w:cstheme="minorHAnsi"/>
          <w:bCs/>
        </w:rPr>
        <w:t>P</w:t>
      </w:r>
      <w:r w:rsidR="004F05AF" w:rsidRPr="00462FFA">
        <w:rPr>
          <w:rFonts w:ascii="Verdana" w:hAnsi="Verdana" w:cstheme="minorHAnsi"/>
          <w:bCs/>
        </w:rPr>
        <w:t xml:space="preserve">rzedmiotu </w:t>
      </w:r>
      <w:r w:rsidRPr="00462FFA">
        <w:rPr>
          <w:rFonts w:ascii="Verdana" w:hAnsi="Verdana" w:cstheme="minorHAnsi"/>
          <w:bCs/>
        </w:rPr>
        <w:t>Umowy</w:t>
      </w:r>
      <w:r w:rsidR="00114B22" w:rsidRPr="00462FFA">
        <w:rPr>
          <w:rFonts w:ascii="Verdana" w:hAnsi="Verdana" w:cstheme="minorHAnsi"/>
          <w:bCs/>
        </w:rPr>
        <w:t>;</w:t>
      </w:r>
    </w:p>
    <w:p w14:paraId="49D830E0" w14:textId="77777777" w:rsidR="00114B22" w:rsidRPr="00462FFA" w:rsidRDefault="00114B22" w:rsidP="00696C8B">
      <w:pPr>
        <w:pStyle w:val="Akapitzlist"/>
        <w:numPr>
          <w:ilvl w:val="0"/>
          <w:numId w:val="32"/>
        </w:numPr>
        <w:spacing w:line="360" w:lineRule="auto"/>
        <w:rPr>
          <w:rFonts w:ascii="Verdana" w:hAnsi="Verdana" w:cstheme="minorHAnsi"/>
          <w:bCs/>
        </w:rPr>
      </w:pPr>
      <w:r w:rsidRPr="00462FFA">
        <w:rPr>
          <w:rFonts w:ascii="Verdana" w:hAnsi="Verdana" w:cstheme="minorHAnsi"/>
          <w:bCs/>
        </w:rPr>
        <w:t>realizacja Umowy nie będzie naruszać praw osób trzecich, w tym autorskich praw majątkowych;</w:t>
      </w:r>
    </w:p>
    <w:p w14:paraId="17774890" w14:textId="755B13FB" w:rsidR="009837D4" w:rsidRPr="00462FFA" w:rsidRDefault="00114B22" w:rsidP="00696C8B">
      <w:pPr>
        <w:pStyle w:val="Akapitzlist"/>
        <w:numPr>
          <w:ilvl w:val="0"/>
          <w:numId w:val="32"/>
        </w:numPr>
        <w:spacing w:line="360" w:lineRule="auto"/>
        <w:rPr>
          <w:rFonts w:ascii="Verdana" w:hAnsi="Verdana" w:cstheme="minorHAnsi"/>
          <w:bCs/>
        </w:rPr>
      </w:pPr>
      <w:r w:rsidRPr="00462FFA">
        <w:rPr>
          <w:rFonts w:ascii="Verdana" w:hAnsi="Verdana" w:cstheme="minorHAnsi"/>
          <w:bCs/>
        </w:rPr>
        <w:t>posiada wiedzę, doświadczenie, urządzenia i narzędzia niezbędne do prawidłowego wykonania Umowy;</w:t>
      </w:r>
    </w:p>
    <w:p w14:paraId="421A8A01" w14:textId="26C0EE30" w:rsidR="00114B22" w:rsidRPr="00462FFA" w:rsidRDefault="00114B22" w:rsidP="00696C8B">
      <w:pPr>
        <w:pStyle w:val="Akapitzlist"/>
        <w:numPr>
          <w:ilvl w:val="0"/>
          <w:numId w:val="32"/>
        </w:numPr>
        <w:spacing w:line="360" w:lineRule="auto"/>
        <w:rPr>
          <w:rFonts w:ascii="Verdana" w:hAnsi="Verdana" w:cstheme="minorHAnsi"/>
          <w:bCs/>
        </w:rPr>
      </w:pPr>
      <w:r w:rsidRPr="00462FFA">
        <w:rPr>
          <w:rFonts w:ascii="Verdana" w:hAnsi="Verdana" w:cstheme="minorHAnsi"/>
          <w:bCs/>
        </w:rPr>
        <w:t>licencje oraz jakiekolwiek inne przekazane utwory, nie będą naruszać praw własności intelektualnej osób trzecich, w tym praw autorskich, patentów, ani praw do baz danych ani nie będą ograniczać korzystania z nich oraz będą zgodne z Umową;</w:t>
      </w:r>
    </w:p>
    <w:p w14:paraId="5EFE3C2F" w14:textId="10759E90" w:rsidR="009837D4" w:rsidRPr="00462FFA" w:rsidRDefault="00B91E67" w:rsidP="00696C8B">
      <w:pPr>
        <w:pStyle w:val="Akapitzlist"/>
        <w:numPr>
          <w:ilvl w:val="0"/>
          <w:numId w:val="31"/>
        </w:numPr>
        <w:spacing w:line="360" w:lineRule="auto"/>
        <w:rPr>
          <w:rFonts w:ascii="Verdana" w:hAnsi="Verdana" w:cstheme="minorHAnsi"/>
          <w:bCs/>
        </w:rPr>
      </w:pPr>
      <w:r w:rsidRPr="00462FFA">
        <w:rPr>
          <w:rFonts w:ascii="Verdana" w:hAnsi="Verdana" w:cstheme="minorHAnsi"/>
          <w:bCs/>
        </w:rPr>
        <w:t xml:space="preserve">Wykonawca zobowiązuje się do realizacji </w:t>
      </w:r>
      <w:r w:rsidR="004F05AF">
        <w:rPr>
          <w:rFonts w:ascii="Verdana" w:hAnsi="Verdana" w:cstheme="minorHAnsi"/>
          <w:bCs/>
        </w:rPr>
        <w:t>P</w:t>
      </w:r>
      <w:r w:rsidR="004F05AF" w:rsidRPr="00462FFA">
        <w:rPr>
          <w:rFonts w:ascii="Verdana" w:hAnsi="Verdana" w:cstheme="minorHAnsi"/>
          <w:bCs/>
        </w:rPr>
        <w:t xml:space="preserve">rzedmiotu </w:t>
      </w:r>
      <w:r w:rsidRPr="00462FFA">
        <w:rPr>
          <w:rFonts w:ascii="Verdana" w:hAnsi="Verdana" w:cstheme="minorHAnsi"/>
          <w:bCs/>
        </w:rPr>
        <w:t>Umowy z dochowaniem na</w:t>
      </w:r>
      <w:r w:rsidR="00935EE5" w:rsidRPr="00462FFA">
        <w:rPr>
          <w:rFonts w:ascii="Verdana" w:hAnsi="Verdana" w:cstheme="minorHAnsi"/>
          <w:bCs/>
        </w:rPr>
        <w:t xml:space="preserve">jwyższej </w:t>
      </w:r>
      <w:r w:rsidRPr="00462FFA">
        <w:rPr>
          <w:rFonts w:ascii="Verdana" w:hAnsi="Verdana" w:cstheme="minorHAnsi"/>
          <w:bCs/>
        </w:rPr>
        <w:t xml:space="preserve"> staranności, przy uwzględnieniu zawodowego charakteru swojej działalności, z wykorzystaniem całej posiadanej wiedzy i doświadczenia oraz zgodnie z obowiązującymi przepisami prawa. </w:t>
      </w:r>
    </w:p>
    <w:p w14:paraId="0A008D15" w14:textId="77777777" w:rsidR="00C32134" w:rsidRPr="00167DD3" w:rsidRDefault="00C32134" w:rsidP="00696C8B">
      <w:pPr>
        <w:pStyle w:val="Akapitzlist"/>
        <w:numPr>
          <w:ilvl w:val="0"/>
          <w:numId w:val="31"/>
        </w:numPr>
        <w:spacing w:line="360" w:lineRule="auto"/>
        <w:rPr>
          <w:rFonts w:ascii="Verdana" w:hAnsi="Verdana" w:cstheme="minorHAnsi"/>
          <w:bCs/>
        </w:rPr>
      </w:pPr>
      <w:r w:rsidRPr="00167DD3">
        <w:rPr>
          <w:rFonts w:ascii="Verdana" w:hAnsi="Verdana" w:cstheme="minorHAnsi"/>
          <w:bCs/>
        </w:rPr>
        <w:t>Niezależnie od innych obowiązków określonych w Umowie, Wykonawca zobowiązuje się do:</w:t>
      </w:r>
    </w:p>
    <w:p w14:paraId="52310F42" w14:textId="64E979E3" w:rsidR="00C32134" w:rsidRPr="00167DD3" w:rsidRDefault="00C32134" w:rsidP="00696C8B">
      <w:pPr>
        <w:pStyle w:val="Akapitzlist"/>
        <w:numPr>
          <w:ilvl w:val="1"/>
          <w:numId w:val="33"/>
        </w:numPr>
        <w:spacing w:line="360" w:lineRule="auto"/>
        <w:rPr>
          <w:rFonts w:ascii="Verdana" w:hAnsi="Verdana" w:cstheme="minorHAnsi"/>
          <w:bCs/>
        </w:rPr>
      </w:pPr>
      <w:r w:rsidRPr="00167DD3">
        <w:rPr>
          <w:rFonts w:ascii="Verdana" w:hAnsi="Verdana" w:cstheme="minorHAnsi"/>
          <w:bCs/>
        </w:rPr>
        <w:t>wykonania Umowy przy wykorzystaniu całej posiadanej wiedzy i doświadczenia zgodnie z obowiązującymi przepisami prawa, treścią i celem Umowy, przy zachowaniu najwyższej staranności, uwzględniając zawodowy charakter prowadzonej działalności, zgodnie z zasadami współczesnej wiedzy technicznej i stosowanymi normami technicznymi;</w:t>
      </w:r>
    </w:p>
    <w:p w14:paraId="3F232C65" w14:textId="7E9D7893" w:rsidR="00C32134" w:rsidRPr="00167DD3" w:rsidRDefault="00C32134" w:rsidP="00696C8B">
      <w:pPr>
        <w:pStyle w:val="Akapitzlist"/>
        <w:numPr>
          <w:ilvl w:val="1"/>
          <w:numId w:val="33"/>
        </w:numPr>
        <w:spacing w:line="360" w:lineRule="auto"/>
        <w:rPr>
          <w:rFonts w:ascii="Verdana" w:hAnsi="Verdana" w:cstheme="minorHAnsi"/>
          <w:bCs/>
        </w:rPr>
      </w:pPr>
      <w:r w:rsidRPr="00167DD3">
        <w:rPr>
          <w:rFonts w:ascii="Verdana" w:hAnsi="Verdana" w:cstheme="minorHAnsi"/>
          <w:bCs/>
        </w:rPr>
        <w:t>bieżącego informowania Zamawiającego o okolicznościach mających istotny wpływ na wykonywanie Umowy i zidentyfikowanych ryzykach związanych z realizacją Umowy;</w:t>
      </w:r>
    </w:p>
    <w:p w14:paraId="3CED596E" w14:textId="7A2C506A" w:rsidR="00114B22" w:rsidRPr="00167DD3" w:rsidRDefault="00C32134" w:rsidP="00696C8B">
      <w:pPr>
        <w:pStyle w:val="Akapitzlist"/>
        <w:numPr>
          <w:ilvl w:val="1"/>
          <w:numId w:val="33"/>
        </w:numPr>
        <w:spacing w:line="360" w:lineRule="auto"/>
        <w:rPr>
          <w:rFonts w:ascii="Verdana" w:hAnsi="Verdana" w:cstheme="minorHAnsi"/>
          <w:bCs/>
        </w:rPr>
      </w:pPr>
      <w:r w:rsidRPr="00167DD3">
        <w:rPr>
          <w:rFonts w:ascii="Verdana" w:hAnsi="Verdana" w:cstheme="minorHAnsi"/>
          <w:bCs/>
        </w:rPr>
        <w:t>zapewnienia we własnym zakresie i na swój koszt wszelkich uprawnień, w szczególności licencji, certyfikatów, wymaganych przez obowiązujące przepisy prawa niezbędnych do prawidłowej realizacji Przedmiotu Umowy, w tym umożliwienia Zamawiającemu niezakłóconego korzystania z Przedmiotu Umowy;</w:t>
      </w:r>
    </w:p>
    <w:p w14:paraId="1115F63C" w14:textId="62B27AF2" w:rsidR="006A541C" w:rsidRPr="00776062" w:rsidRDefault="006A541C" w:rsidP="00696C8B">
      <w:pPr>
        <w:pStyle w:val="Akapitzlist"/>
        <w:numPr>
          <w:ilvl w:val="1"/>
          <w:numId w:val="33"/>
        </w:numPr>
        <w:spacing w:line="360" w:lineRule="auto"/>
        <w:rPr>
          <w:rFonts w:ascii="Verdana" w:hAnsi="Verdana" w:cstheme="minorHAnsi"/>
          <w:bCs/>
        </w:rPr>
      </w:pPr>
      <w:r w:rsidRPr="00167DD3">
        <w:rPr>
          <w:rFonts w:ascii="Verdana" w:hAnsi="Verdana" w:cstheme="minorHAnsi"/>
          <w:bCs/>
        </w:rPr>
        <w:t xml:space="preserve">przestrzegania odpowiedniej organizacji prac związanych z realizacją </w:t>
      </w:r>
      <w:r w:rsidRPr="00776062">
        <w:rPr>
          <w:rFonts w:ascii="Verdana" w:hAnsi="Verdana" w:cstheme="minorHAnsi"/>
          <w:bCs/>
        </w:rPr>
        <w:t>Umowy tak, aby zapewnić terminowe i prawidłowe wykonanie Umowy oraz delegować do prac objętych Umową osoby posiadające niezbędne uprawnienia i kwalifikacje;</w:t>
      </w:r>
    </w:p>
    <w:p w14:paraId="7E6226F7" w14:textId="05F48B33" w:rsidR="00A37CF7" w:rsidRPr="00776062" w:rsidRDefault="00A37CF7" w:rsidP="004F05AF">
      <w:pPr>
        <w:pStyle w:val="Akapitzlist"/>
        <w:numPr>
          <w:ilvl w:val="1"/>
          <w:numId w:val="33"/>
        </w:numPr>
        <w:spacing w:line="360" w:lineRule="auto"/>
        <w:ind w:left="709"/>
        <w:rPr>
          <w:rFonts w:ascii="Verdana" w:hAnsi="Verdana" w:cstheme="minorHAnsi"/>
          <w:bCs/>
        </w:rPr>
      </w:pPr>
      <w:r w:rsidRPr="00776062">
        <w:rPr>
          <w:rFonts w:ascii="Verdana" w:hAnsi="Verdana" w:cstheme="minorHAnsi"/>
          <w:bCs/>
        </w:rPr>
        <w:t>przestrzegania wytycznych Zamawiającego związanych z realizacją Przedmiotu Umowy.</w:t>
      </w:r>
    </w:p>
    <w:p w14:paraId="2BC7141F" w14:textId="06435C8D" w:rsidR="006A541C" w:rsidRPr="00776062" w:rsidRDefault="006A541C" w:rsidP="00696C8B">
      <w:pPr>
        <w:pStyle w:val="Akapitzlist"/>
        <w:numPr>
          <w:ilvl w:val="0"/>
          <w:numId w:val="31"/>
        </w:numPr>
        <w:spacing w:line="360" w:lineRule="auto"/>
        <w:rPr>
          <w:rFonts w:ascii="Verdana" w:hAnsi="Verdana" w:cstheme="minorHAnsi"/>
          <w:bCs/>
        </w:rPr>
      </w:pPr>
      <w:r w:rsidRPr="00776062">
        <w:rPr>
          <w:rFonts w:ascii="Verdana" w:hAnsi="Verdana" w:cstheme="minorHAnsi"/>
          <w:bCs/>
        </w:rPr>
        <w:t>Wykonawca ma obowiązek przedstawienia Zamawiającemu szczegółowych informacji i wyjaśnień dotyczących realizacji Umowy na każde jego żądanie, w szczególności w razie uzasadnionego przypuszczenia, że doszło do nienależytego wykonania Umowy lub że takie nienależyte wykonanie Umowy może nastąpić.</w:t>
      </w:r>
    </w:p>
    <w:p w14:paraId="2779B4D4" w14:textId="77777777" w:rsidR="00935B96" w:rsidRPr="00776062" w:rsidRDefault="006A541C" w:rsidP="00696C8B">
      <w:pPr>
        <w:pStyle w:val="Akapitzlist"/>
        <w:numPr>
          <w:ilvl w:val="0"/>
          <w:numId w:val="31"/>
        </w:numPr>
        <w:spacing w:line="360" w:lineRule="auto"/>
        <w:rPr>
          <w:rFonts w:ascii="Verdana" w:hAnsi="Verdana" w:cstheme="minorHAnsi"/>
          <w:bCs/>
        </w:rPr>
      </w:pPr>
      <w:r w:rsidRPr="00776062">
        <w:rPr>
          <w:rFonts w:ascii="Verdana" w:hAnsi="Verdana" w:cstheme="minorHAnsi"/>
          <w:bCs/>
        </w:rPr>
        <w:t>W wypadku, gdy Zamawiający poweźmie wątpliwość co do należytego wykonywania przez Wykonawcę Umowy, może wezwać Wykonawcę do udzielenia wyjaśnień lub do usunięcia uchybień, wyznaczając stosowny termin.</w:t>
      </w:r>
    </w:p>
    <w:p w14:paraId="64AC4716" w14:textId="10D71CD4" w:rsidR="00E95CB2" w:rsidRPr="00776062" w:rsidRDefault="00E95CB2" w:rsidP="00696C8B">
      <w:pPr>
        <w:pStyle w:val="Akapitzlist"/>
        <w:numPr>
          <w:ilvl w:val="0"/>
          <w:numId w:val="31"/>
        </w:numPr>
        <w:spacing w:line="360" w:lineRule="auto"/>
        <w:rPr>
          <w:rFonts w:ascii="Verdana" w:hAnsi="Verdana" w:cstheme="minorHAnsi"/>
          <w:bCs/>
        </w:rPr>
      </w:pPr>
      <w:r w:rsidRPr="00776062">
        <w:rPr>
          <w:rFonts w:ascii="Verdana" w:hAnsi="Verdana" w:cstheme="minorHAnsi"/>
        </w:rPr>
        <w:t>Wykonawca przedmiot Umowy wykona własnymi siłami bez udziału podwykonawców/z udziałem podwykonawców: ………………………………..………………………. (nazwa i adres oraz zakres prac podwykonawcy, KRS/NIP, część zamówienia, którą zamierza powierzyć podwykonawcy). *</w:t>
      </w:r>
    </w:p>
    <w:p w14:paraId="402FF3AE" w14:textId="17113FD6" w:rsidR="00E95CB2" w:rsidRPr="00776062" w:rsidRDefault="00E95CB2" w:rsidP="00696C8B">
      <w:pPr>
        <w:pStyle w:val="Akapitzlist"/>
        <w:numPr>
          <w:ilvl w:val="0"/>
          <w:numId w:val="31"/>
        </w:numPr>
        <w:spacing w:line="360" w:lineRule="auto"/>
        <w:rPr>
          <w:rFonts w:ascii="Verdana" w:hAnsi="Verdana" w:cstheme="minorHAnsi"/>
          <w:b/>
        </w:rPr>
      </w:pPr>
      <w:r w:rsidRPr="00776062">
        <w:rPr>
          <w:rFonts w:ascii="Verdana" w:hAnsi="Verdana" w:cstheme="minorHAnsi"/>
          <w:shd w:val="clear" w:color="auto" w:fill="FFFFFF"/>
        </w:rPr>
        <w:t>Wykonawca ponosi odp</w:t>
      </w:r>
      <w:r w:rsidR="00872F5D" w:rsidRPr="00776062">
        <w:rPr>
          <w:rFonts w:ascii="Verdana" w:hAnsi="Verdana" w:cstheme="minorHAnsi"/>
          <w:shd w:val="clear" w:color="auto" w:fill="FFFFFF"/>
        </w:rPr>
        <w:t>owiedzialność za działania osób</w:t>
      </w:r>
      <w:r w:rsidRPr="00776062">
        <w:rPr>
          <w:rFonts w:ascii="Verdana" w:hAnsi="Verdana" w:cstheme="minorHAnsi"/>
          <w:shd w:val="clear" w:color="auto" w:fill="FFFFFF"/>
        </w:rPr>
        <w:t>/ podmiotów, którym powierza wykonanie określonych czynności związanych z wykonaniem przedmiotu Umowy.</w:t>
      </w:r>
    </w:p>
    <w:p w14:paraId="42271CD2" w14:textId="6CF0E3BD" w:rsidR="00273052" w:rsidRPr="00776062" w:rsidRDefault="00E95CB2" w:rsidP="00696C8B">
      <w:pPr>
        <w:pStyle w:val="Akapitzlist"/>
        <w:numPr>
          <w:ilvl w:val="0"/>
          <w:numId w:val="31"/>
        </w:numPr>
        <w:spacing w:line="360" w:lineRule="auto"/>
        <w:rPr>
          <w:rFonts w:ascii="Verdana" w:hAnsi="Verdana" w:cstheme="minorHAnsi"/>
        </w:rPr>
      </w:pPr>
      <w:r w:rsidRPr="00776062">
        <w:rPr>
          <w:rFonts w:ascii="Verdana" w:hAnsi="Verdana" w:cstheme="minorHAnsi"/>
          <w:shd w:val="clear" w:color="auto" w:fill="FFFFFF"/>
        </w:rPr>
        <w:t>Powierzenie wykonania części przedmiotu Umowy podwykonawcom nie zwalnia Wykonawcy z odpowiedzialności za należyte wykonanie tej Umowy.</w:t>
      </w:r>
      <w:r w:rsidR="0096343A" w:rsidRPr="00776062">
        <w:rPr>
          <w:rFonts w:ascii="Verdana" w:hAnsi="Verdana" w:cstheme="minorHAnsi"/>
          <w:shd w:val="clear" w:color="auto" w:fill="FFFFFF"/>
        </w:rPr>
        <w:t xml:space="preserve"> </w:t>
      </w:r>
      <w:r w:rsidR="0096343A" w:rsidRPr="00776062">
        <w:rPr>
          <w:rFonts w:ascii="Verdana" w:hAnsi="Verdana" w:cstheme="minorHAnsi"/>
        </w:rPr>
        <w:t>Wykonawca jest w pełni odpowiedzialny za działania lub uchybienia każdego podwykonawcy tak jak za działania i uchybienia własne.</w:t>
      </w:r>
    </w:p>
    <w:p w14:paraId="1B8305FA" w14:textId="2174907B" w:rsidR="00273052" w:rsidRPr="00776062" w:rsidRDefault="00273052" w:rsidP="00696C8B">
      <w:pPr>
        <w:pStyle w:val="Akapitzlist"/>
        <w:numPr>
          <w:ilvl w:val="0"/>
          <w:numId w:val="31"/>
        </w:numPr>
        <w:spacing w:line="360" w:lineRule="auto"/>
        <w:rPr>
          <w:rFonts w:ascii="Verdana" w:hAnsi="Verdana" w:cstheme="minorHAnsi"/>
          <w:b/>
        </w:rPr>
      </w:pPr>
      <w:r w:rsidRPr="00776062">
        <w:rPr>
          <w:rFonts w:ascii="Verdana" w:hAnsi="Verdana" w:cstheme="minorHAnsi"/>
        </w:rPr>
        <w:t xml:space="preserve">Wykonawca zawiadamia Zamawiającego o wszelkich zmianach w odniesieniu do informacji, o których mowa w ust. </w:t>
      </w:r>
      <w:r w:rsidR="00187960" w:rsidRPr="00776062">
        <w:rPr>
          <w:rFonts w:ascii="Verdana" w:hAnsi="Verdana" w:cstheme="minorHAnsi"/>
        </w:rPr>
        <w:t>6</w:t>
      </w:r>
      <w:r w:rsidR="000A6DC2" w:rsidRPr="00776062">
        <w:rPr>
          <w:rFonts w:ascii="Verdana" w:hAnsi="Verdana" w:cstheme="minorHAnsi"/>
        </w:rPr>
        <w:t xml:space="preserve"> </w:t>
      </w:r>
      <w:r w:rsidRPr="00776062">
        <w:rPr>
          <w:rFonts w:ascii="Verdana" w:hAnsi="Verdana" w:cstheme="minorHAnsi"/>
        </w:rPr>
        <w:t>w trakcie realizacji Umowy, a także przekazuje wymagane informacje na temat nowych podwykonawców, którym w późniejszym okresie zamierza powierzyć realizację przedmiotu Umowy.</w:t>
      </w:r>
    </w:p>
    <w:p w14:paraId="6A45B26F" w14:textId="373D2300" w:rsidR="00102DB9" w:rsidRPr="00776062" w:rsidRDefault="00E95CB2" w:rsidP="00696C8B">
      <w:pPr>
        <w:pStyle w:val="Akapitzlist"/>
        <w:numPr>
          <w:ilvl w:val="0"/>
          <w:numId w:val="31"/>
        </w:numPr>
        <w:spacing w:line="360" w:lineRule="auto"/>
        <w:rPr>
          <w:rFonts w:ascii="Verdana" w:hAnsi="Verdana" w:cstheme="minorHAnsi"/>
          <w:b/>
        </w:rPr>
      </w:pPr>
      <w:r w:rsidRPr="00776062">
        <w:rPr>
          <w:rFonts w:ascii="Verdana" w:hAnsi="Verdana" w:cstheme="minorHAnsi"/>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30900E7" w14:textId="499700E8" w:rsidR="00DA58DC" w:rsidRPr="004F05AF" w:rsidRDefault="00102DB9" w:rsidP="00696C8B">
      <w:pPr>
        <w:pStyle w:val="Akapitzlist"/>
        <w:numPr>
          <w:ilvl w:val="0"/>
          <w:numId w:val="31"/>
        </w:numPr>
        <w:spacing w:line="360" w:lineRule="auto"/>
        <w:rPr>
          <w:rFonts w:ascii="Verdana" w:hAnsi="Verdana" w:cstheme="minorHAnsi"/>
          <w:b/>
        </w:rPr>
      </w:pPr>
      <w:r w:rsidRPr="00776062">
        <w:rPr>
          <w:rFonts w:ascii="Verdana" w:hAnsi="Verdana" w:cstheme="minorHAnsi"/>
        </w:rPr>
        <w:t>Jeżeli Zamawiający stwierdzi, że wobec danego podwykonawcy zachodzą podstawy wykluczenia, Wykonawca obowiązany jest zastąpić tego podwykonawcę lub zrezygnować z powierzenia wykonania części zamówienia podwykonawcy. Jeżeli powierzenie podwykonawcy wykonania części zamówienia na usługę nastąpi w trakcie jego realizacji, Wykonawca na żądanie Zamawiającego przedstawi oświadczenia dotyczące tych podmiotów potwierdzające brak podstaw wykluczenia z postępowania.</w:t>
      </w:r>
    </w:p>
    <w:p w14:paraId="4F10608E" w14:textId="77777777" w:rsidR="004F05AF" w:rsidRPr="002347E2" w:rsidRDefault="004F05AF" w:rsidP="004F05AF">
      <w:pPr>
        <w:pStyle w:val="Akapitzlist"/>
        <w:numPr>
          <w:ilvl w:val="0"/>
          <w:numId w:val="31"/>
        </w:numPr>
        <w:spacing w:line="360" w:lineRule="auto"/>
        <w:ind w:left="426" w:hanging="426"/>
        <w:rPr>
          <w:rFonts w:ascii="Verdana" w:hAnsi="Verdana" w:cstheme="minorHAnsi"/>
        </w:rPr>
      </w:pPr>
      <w:r w:rsidRPr="002347E2">
        <w:rPr>
          <w:rFonts w:ascii="Verdana" w:hAnsi="Verdana" w:cstheme="minorHAnsi"/>
        </w:rPr>
        <w:t>Wykonawca nie może powierzyć wykonania części zamówienia podwykonawcom pochodzącym z państw trzecich niebędących stronami umów międzynarodowych. Powyższy zakaz dotyczy również dalszych podwykonawców, co oznacza, że umowa z podwykonawcą musi zawierać tożsamy zakaz.</w:t>
      </w:r>
    </w:p>
    <w:p w14:paraId="42550146" w14:textId="77777777" w:rsidR="004F05AF" w:rsidRPr="002347E2" w:rsidRDefault="004F05AF" w:rsidP="004F05AF">
      <w:pPr>
        <w:pStyle w:val="Akapitzlist"/>
        <w:numPr>
          <w:ilvl w:val="0"/>
          <w:numId w:val="31"/>
        </w:numPr>
        <w:spacing w:line="360" w:lineRule="auto"/>
        <w:ind w:left="426" w:hanging="426"/>
        <w:rPr>
          <w:rFonts w:ascii="Verdana" w:hAnsi="Verdana" w:cstheme="minorHAnsi"/>
        </w:rPr>
      </w:pPr>
      <w:r w:rsidRPr="002347E2">
        <w:rPr>
          <w:rFonts w:ascii="Verdana" w:hAnsi="Verdana" w:cstheme="minorHAnsi"/>
        </w:rPr>
        <w:t>Powierzenie wykonania części zamówienia podmiotom, o których mowa w ust. 12 powyżej stanowi naruszenie postanowień umowy i uprawnia Zamawiającego do  żądania natychmiastowego zastąpienia podwykonawcy/dalszego podwykonawcy, a Wykonawca zobowiązany jest do wykonania żądania Zamawiającego.</w:t>
      </w:r>
    </w:p>
    <w:p w14:paraId="04263F78" w14:textId="3207ABAC" w:rsidR="00E95CB2" w:rsidRPr="00776062" w:rsidRDefault="00E95CB2" w:rsidP="00696C8B">
      <w:pPr>
        <w:spacing w:line="360" w:lineRule="auto"/>
        <w:rPr>
          <w:rFonts w:ascii="Verdana" w:hAnsi="Verdana" w:cstheme="minorHAnsi"/>
          <w:b/>
        </w:rPr>
      </w:pPr>
      <w:r w:rsidRPr="00776062">
        <w:rPr>
          <w:rFonts w:ascii="Verdana" w:hAnsi="Verdana" w:cstheme="minorHAnsi"/>
          <w:b/>
        </w:rPr>
        <w:t>§</w:t>
      </w:r>
      <w:r w:rsidR="008C68BD" w:rsidRPr="00776062">
        <w:rPr>
          <w:rFonts w:ascii="Verdana" w:hAnsi="Verdana" w:cstheme="minorHAnsi"/>
          <w:b/>
        </w:rPr>
        <w:t xml:space="preserve"> 4</w:t>
      </w:r>
    </w:p>
    <w:p w14:paraId="7B49B672" w14:textId="1FCFE995" w:rsidR="00FD48A9" w:rsidRPr="00776062" w:rsidRDefault="00FD48A9" w:rsidP="00696C8B">
      <w:pPr>
        <w:spacing w:line="360" w:lineRule="auto"/>
        <w:rPr>
          <w:rFonts w:ascii="Verdana" w:hAnsi="Verdana" w:cstheme="minorHAnsi"/>
          <w:b/>
        </w:rPr>
      </w:pPr>
      <w:r w:rsidRPr="00776062">
        <w:rPr>
          <w:rFonts w:ascii="Verdana" w:hAnsi="Verdana" w:cstheme="minorHAnsi"/>
          <w:b/>
        </w:rPr>
        <w:t>Terminy</w:t>
      </w:r>
    </w:p>
    <w:p w14:paraId="035BB8A2" w14:textId="46FC355B" w:rsidR="00FD48A9" w:rsidRPr="004F05AF" w:rsidRDefault="00FD48A9" w:rsidP="00696C8B">
      <w:pPr>
        <w:pStyle w:val="Akapitzlist"/>
        <w:numPr>
          <w:ilvl w:val="0"/>
          <w:numId w:val="34"/>
        </w:numPr>
        <w:spacing w:line="360" w:lineRule="auto"/>
        <w:rPr>
          <w:rFonts w:ascii="Verdana" w:hAnsi="Verdana" w:cstheme="minorHAnsi"/>
        </w:rPr>
      </w:pPr>
      <w:r w:rsidRPr="00776062">
        <w:rPr>
          <w:rFonts w:ascii="Verdana" w:hAnsi="Verdana" w:cstheme="minorHAnsi"/>
        </w:rPr>
        <w:t>Wykonawca dostarczy</w:t>
      </w:r>
      <w:r w:rsidR="007A4BCB" w:rsidRPr="00776062">
        <w:rPr>
          <w:rFonts w:ascii="Verdana" w:hAnsi="Verdana" w:cstheme="minorHAnsi"/>
        </w:rPr>
        <w:t xml:space="preserve"> </w:t>
      </w:r>
      <w:r w:rsidR="004F05AF">
        <w:rPr>
          <w:rFonts w:ascii="Verdana" w:hAnsi="Verdana" w:cstheme="minorHAnsi"/>
        </w:rPr>
        <w:t>P</w:t>
      </w:r>
      <w:r w:rsidRPr="00776062">
        <w:rPr>
          <w:rFonts w:ascii="Verdana" w:hAnsi="Verdana" w:cstheme="minorHAnsi"/>
        </w:rPr>
        <w:t xml:space="preserve">rzedmiot Umowy </w:t>
      </w:r>
      <w:r w:rsidRPr="004F05AF">
        <w:rPr>
          <w:rFonts w:ascii="Verdana" w:hAnsi="Verdana" w:cstheme="minorHAnsi"/>
        </w:rPr>
        <w:t xml:space="preserve">nie później niż do dnia </w:t>
      </w:r>
      <w:r w:rsidR="004F05AF" w:rsidRPr="004F05AF">
        <w:rPr>
          <w:rFonts w:ascii="Verdana" w:hAnsi="Verdana" w:cstheme="minorHAnsi"/>
        </w:rPr>
        <w:t xml:space="preserve">22 czerwca </w:t>
      </w:r>
      <w:r w:rsidRPr="004F05AF">
        <w:rPr>
          <w:rFonts w:ascii="Verdana" w:hAnsi="Verdana" w:cstheme="minorHAnsi"/>
        </w:rPr>
        <w:t xml:space="preserve">2026 r. </w:t>
      </w:r>
    </w:p>
    <w:p w14:paraId="659DDC0E" w14:textId="2A4D778D" w:rsidR="007A4BCB" w:rsidRPr="00776062" w:rsidRDefault="007A4BCB" w:rsidP="00696C8B">
      <w:pPr>
        <w:pStyle w:val="Akapitzlist"/>
        <w:numPr>
          <w:ilvl w:val="0"/>
          <w:numId w:val="34"/>
        </w:numPr>
        <w:spacing w:line="360" w:lineRule="auto"/>
        <w:rPr>
          <w:rFonts w:ascii="Verdana" w:hAnsi="Verdana" w:cstheme="minorHAnsi"/>
        </w:rPr>
      </w:pPr>
      <w:r w:rsidRPr="00776062">
        <w:rPr>
          <w:rFonts w:ascii="Verdana" w:hAnsi="Verdana" w:cstheme="minorHAnsi"/>
        </w:rPr>
        <w:t xml:space="preserve">Za datę zakończenia wykonania Przedmiotu Umowy w całości uznaje się datę faktycznego zakończenia realizacji czynności objętych </w:t>
      </w:r>
      <w:r w:rsidR="008E6186" w:rsidRPr="00776062">
        <w:rPr>
          <w:rFonts w:ascii="Verdana" w:hAnsi="Verdana" w:cstheme="minorHAnsi"/>
        </w:rPr>
        <w:t xml:space="preserve">Przedmiotem Umowy, </w:t>
      </w:r>
      <w:r w:rsidRPr="00776062">
        <w:rPr>
          <w:rFonts w:ascii="Verdana" w:hAnsi="Verdana" w:cstheme="minorHAnsi"/>
        </w:rPr>
        <w:t xml:space="preserve"> potwierdzoną Protokołem Odbioru</w:t>
      </w:r>
      <w:r w:rsidR="008E6186" w:rsidRPr="00776062">
        <w:rPr>
          <w:rFonts w:ascii="Verdana" w:hAnsi="Verdana" w:cstheme="minorHAnsi"/>
        </w:rPr>
        <w:t xml:space="preserve">, o którym mowa w § </w:t>
      </w:r>
      <w:r w:rsidR="00C53C7F" w:rsidRPr="00776062">
        <w:rPr>
          <w:rFonts w:ascii="Verdana" w:hAnsi="Verdana" w:cstheme="minorHAnsi"/>
        </w:rPr>
        <w:t>5</w:t>
      </w:r>
      <w:r w:rsidR="002B3A8D">
        <w:rPr>
          <w:rFonts w:ascii="Verdana" w:hAnsi="Verdana" w:cstheme="minorHAnsi"/>
        </w:rPr>
        <w:t xml:space="preserve"> ust. 1</w:t>
      </w:r>
      <w:r w:rsidR="00C53C7F" w:rsidRPr="00776062">
        <w:rPr>
          <w:rFonts w:ascii="Verdana" w:hAnsi="Verdana" w:cstheme="minorHAnsi"/>
        </w:rPr>
        <w:t xml:space="preserve"> </w:t>
      </w:r>
      <w:r w:rsidR="008E6186" w:rsidRPr="00776062">
        <w:rPr>
          <w:rFonts w:ascii="Verdana" w:hAnsi="Verdana" w:cstheme="minorHAnsi"/>
        </w:rPr>
        <w:t>Umowy.</w:t>
      </w:r>
    </w:p>
    <w:p w14:paraId="273F3EC9" w14:textId="4F33908F" w:rsidR="00E95CB2" w:rsidRPr="00E64094" w:rsidRDefault="00E95CB2" w:rsidP="00696C8B">
      <w:pPr>
        <w:spacing w:line="360" w:lineRule="auto"/>
        <w:rPr>
          <w:rFonts w:ascii="Verdana" w:hAnsi="Verdana" w:cstheme="minorHAnsi"/>
          <w:b/>
        </w:rPr>
      </w:pPr>
      <w:r w:rsidRPr="00E64094">
        <w:rPr>
          <w:rFonts w:ascii="Verdana" w:hAnsi="Verdana" w:cstheme="minorHAnsi"/>
          <w:b/>
        </w:rPr>
        <w:t>§</w:t>
      </w:r>
      <w:r w:rsidR="00325865" w:rsidRPr="00E64094">
        <w:rPr>
          <w:rFonts w:ascii="Verdana" w:hAnsi="Verdana" w:cstheme="minorHAnsi"/>
          <w:b/>
        </w:rPr>
        <w:t xml:space="preserve"> 5</w:t>
      </w:r>
    </w:p>
    <w:p w14:paraId="405872B8" w14:textId="4410CF78" w:rsidR="00E95CB2" w:rsidRPr="00E64094" w:rsidRDefault="00325865" w:rsidP="00696C8B">
      <w:pPr>
        <w:spacing w:line="360" w:lineRule="auto"/>
        <w:rPr>
          <w:rFonts w:ascii="Verdana" w:hAnsi="Verdana" w:cstheme="minorHAnsi"/>
          <w:b/>
        </w:rPr>
      </w:pPr>
      <w:r w:rsidRPr="00E64094">
        <w:rPr>
          <w:rFonts w:ascii="Verdana" w:hAnsi="Verdana" w:cstheme="minorHAnsi"/>
          <w:b/>
        </w:rPr>
        <w:t xml:space="preserve">Procedura </w:t>
      </w:r>
      <w:r w:rsidR="00E95CB2" w:rsidRPr="00E64094">
        <w:rPr>
          <w:rFonts w:ascii="Verdana" w:hAnsi="Verdana" w:cstheme="minorHAnsi"/>
          <w:b/>
        </w:rPr>
        <w:t>odbioru</w:t>
      </w:r>
    </w:p>
    <w:p w14:paraId="76CDD464" w14:textId="2B9AE0A4" w:rsidR="00F450D7" w:rsidRPr="00E64094" w:rsidRDefault="003263BB" w:rsidP="00696C8B">
      <w:pPr>
        <w:numPr>
          <w:ilvl w:val="0"/>
          <w:numId w:val="11"/>
        </w:numPr>
        <w:tabs>
          <w:tab w:val="clear" w:pos="585"/>
        </w:tabs>
        <w:spacing w:line="360" w:lineRule="auto"/>
        <w:ind w:left="284" w:hanging="284"/>
        <w:rPr>
          <w:rFonts w:ascii="Verdana" w:hAnsi="Verdana" w:cstheme="minorHAnsi"/>
          <w:b/>
        </w:rPr>
      </w:pPr>
      <w:r w:rsidRPr="00E64094">
        <w:rPr>
          <w:rFonts w:ascii="Verdana" w:hAnsi="Verdana" w:cstheme="minorHAnsi"/>
        </w:rPr>
        <w:t xml:space="preserve">Realizacja przedmiotu Umowy potwierdzona zostanie </w:t>
      </w:r>
      <w:r w:rsidR="00E95CB2" w:rsidRPr="00E64094">
        <w:rPr>
          <w:rFonts w:ascii="Verdana" w:hAnsi="Verdana" w:cstheme="minorHAnsi"/>
        </w:rPr>
        <w:t>pisemnym protokołem ilościowo-jakoś</w:t>
      </w:r>
      <w:r w:rsidR="002E5C75" w:rsidRPr="00E64094">
        <w:rPr>
          <w:rFonts w:ascii="Verdana" w:hAnsi="Verdana" w:cstheme="minorHAnsi"/>
        </w:rPr>
        <w:t xml:space="preserve">ciowym, zwanym dalej </w:t>
      </w:r>
      <w:r w:rsidR="002E5C75" w:rsidRPr="004F05AF">
        <w:rPr>
          <w:rFonts w:ascii="Verdana" w:hAnsi="Verdana" w:cstheme="minorHAnsi"/>
        </w:rPr>
        <w:t xml:space="preserve">protokołem </w:t>
      </w:r>
      <w:r w:rsidR="00E95CB2" w:rsidRPr="004F05AF">
        <w:rPr>
          <w:rFonts w:ascii="Verdana" w:hAnsi="Verdana" w:cstheme="minorHAnsi"/>
        </w:rPr>
        <w:t>odbioru</w:t>
      </w:r>
      <w:r w:rsidR="00E95CB2" w:rsidRPr="00E64094">
        <w:rPr>
          <w:rFonts w:ascii="Verdana" w:hAnsi="Verdana" w:cstheme="minorHAnsi"/>
        </w:rPr>
        <w:t>, podpisanym przez upowa</w:t>
      </w:r>
      <w:r w:rsidR="00487BA1" w:rsidRPr="00E64094">
        <w:rPr>
          <w:rFonts w:ascii="Verdana" w:hAnsi="Verdana" w:cstheme="minorHAnsi"/>
        </w:rPr>
        <w:t>żnionych przedstawicieli Stron U</w:t>
      </w:r>
      <w:r w:rsidR="00E95CB2" w:rsidRPr="00E64094">
        <w:rPr>
          <w:rFonts w:ascii="Verdana" w:hAnsi="Verdana" w:cstheme="minorHAnsi"/>
        </w:rPr>
        <w:t>mowy</w:t>
      </w:r>
      <w:r w:rsidR="00F450D7" w:rsidRPr="00E64094">
        <w:rPr>
          <w:rFonts w:ascii="Verdana" w:hAnsi="Verdana" w:cstheme="minorHAnsi"/>
        </w:rPr>
        <w:t xml:space="preserve">, o których mowa w § </w:t>
      </w:r>
      <w:r w:rsidR="004F05AF" w:rsidRPr="00E64094">
        <w:rPr>
          <w:rFonts w:ascii="Verdana" w:hAnsi="Verdana" w:cstheme="minorHAnsi"/>
        </w:rPr>
        <w:t>1</w:t>
      </w:r>
      <w:r w:rsidR="00104749">
        <w:rPr>
          <w:rFonts w:ascii="Verdana" w:hAnsi="Verdana" w:cstheme="minorHAnsi"/>
        </w:rPr>
        <w:t>3</w:t>
      </w:r>
      <w:r w:rsidR="004F05AF">
        <w:rPr>
          <w:rFonts w:ascii="Verdana" w:hAnsi="Verdana" w:cstheme="minorHAnsi"/>
        </w:rPr>
        <w:t xml:space="preserve"> </w:t>
      </w:r>
      <w:r w:rsidR="00BA7A91" w:rsidRPr="00E64094">
        <w:rPr>
          <w:rFonts w:ascii="Verdana" w:hAnsi="Verdana" w:cstheme="minorHAnsi"/>
        </w:rPr>
        <w:t xml:space="preserve">ust. 1 oraz ust. 2. </w:t>
      </w:r>
      <w:r w:rsidR="00F450D7" w:rsidRPr="00E64094">
        <w:rPr>
          <w:rFonts w:ascii="Verdana" w:hAnsi="Verdana" w:cstheme="minorHAnsi"/>
        </w:rPr>
        <w:t>Umowy.</w:t>
      </w:r>
      <w:r w:rsidR="00E95CB2" w:rsidRPr="00E64094">
        <w:rPr>
          <w:rFonts w:ascii="Verdana" w:hAnsi="Verdana" w:cstheme="minorHAnsi"/>
        </w:rPr>
        <w:t xml:space="preserve"> </w:t>
      </w:r>
    </w:p>
    <w:p w14:paraId="293FA514" w14:textId="4BA5AE7F" w:rsidR="007B06ED" w:rsidRPr="00E64094" w:rsidRDefault="003E7B51" w:rsidP="00696C8B">
      <w:pPr>
        <w:numPr>
          <w:ilvl w:val="0"/>
          <w:numId w:val="11"/>
        </w:numPr>
        <w:tabs>
          <w:tab w:val="clear" w:pos="585"/>
        </w:tabs>
        <w:spacing w:line="360" w:lineRule="auto"/>
        <w:ind w:left="284" w:hanging="284"/>
        <w:rPr>
          <w:rFonts w:ascii="Verdana" w:hAnsi="Verdana" w:cstheme="minorHAnsi"/>
          <w:b/>
        </w:rPr>
      </w:pPr>
      <w:r w:rsidRPr="00E64094">
        <w:rPr>
          <w:rFonts w:ascii="Verdana" w:hAnsi="Verdana" w:cstheme="minorHAnsi"/>
        </w:rPr>
        <w:t>W przypadku wystąpienia wad w wykonanym przedmiocie Umowy</w:t>
      </w:r>
      <w:r w:rsidR="00C53C7F" w:rsidRPr="00E64094">
        <w:rPr>
          <w:rFonts w:ascii="Verdana" w:hAnsi="Verdana" w:cstheme="minorHAnsi"/>
        </w:rPr>
        <w:t xml:space="preserve"> </w:t>
      </w:r>
      <w:r w:rsidRPr="00E64094">
        <w:rPr>
          <w:rFonts w:ascii="Verdana" w:hAnsi="Verdana" w:cstheme="minorHAnsi"/>
        </w:rPr>
        <w:t xml:space="preserve">Zamawiający </w:t>
      </w:r>
      <w:r w:rsidR="00C53C7F" w:rsidRPr="00E64094">
        <w:rPr>
          <w:rFonts w:ascii="Verdana" w:hAnsi="Verdana" w:cstheme="minorHAnsi"/>
        </w:rPr>
        <w:t xml:space="preserve">jest uprawniony do odmowy </w:t>
      </w:r>
      <w:r w:rsidRPr="00E64094">
        <w:rPr>
          <w:rFonts w:ascii="Verdana" w:hAnsi="Verdana" w:cstheme="minorHAnsi"/>
        </w:rPr>
        <w:t>odbioru</w:t>
      </w:r>
      <w:r w:rsidR="00C53C7F" w:rsidRPr="00E64094">
        <w:rPr>
          <w:rFonts w:ascii="Verdana" w:hAnsi="Verdana" w:cstheme="minorHAnsi"/>
        </w:rPr>
        <w:t xml:space="preserve"> Przedmiotu Umowy</w:t>
      </w:r>
      <w:r w:rsidRPr="00E64094">
        <w:rPr>
          <w:rFonts w:ascii="Verdana" w:hAnsi="Verdana" w:cstheme="minorHAnsi"/>
        </w:rPr>
        <w:t xml:space="preserve"> a Wykonawca jest zobowiązany do ich niezwłocznego usunięcia, w terminie obustronnie uzgodnionym, </w:t>
      </w:r>
      <w:r w:rsidR="00E00298" w:rsidRPr="00E64094">
        <w:rPr>
          <w:rFonts w:ascii="Verdana" w:hAnsi="Verdana" w:cstheme="minorHAnsi"/>
        </w:rPr>
        <w:t xml:space="preserve">lecz </w:t>
      </w:r>
      <w:r w:rsidRPr="00E64094">
        <w:rPr>
          <w:rFonts w:ascii="Verdana" w:hAnsi="Verdana" w:cstheme="minorHAnsi"/>
        </w:rPr>
        <w:t xml:space="preserve">nie dłuższym niż </w:t>
      </w:r>
      <w:r w:rsidR="001310B7" w:rsidRPr="00E64094">
        <w:rPr>
          <w:rFonts w:ascii="Verdana" w:hAnsi="Verdana" w:cstheme="minorHAnsi"/>
        </w:rPr>
        <w:t>5</w:t>
      </w:r>
      <w:r w:rsidRPr="00E64094">
        <w:rPr>
          <w:rFonts w:ascii="Verdana" w:hAnsi="Verdana" w:cstheme="minorHAnsi"/>
        </w:rPr>
        <w:t xml:space="preserve"> dni licząc od dnia ich zgłoszenia, chyba że z przyczyn obiektywnych usunięcie wad w tym terminie okaże się niemożliwe.</w:t>
      </w:r>
      <w:r w:rsidR="007B06ED" w:rsidRPr="00E64094">
        <w:rPr>
          <w:rFonts w:ascii="Verdana" w:hAnsi="Verdana" w:cstheme="minorHAnsi"/>
        </w:rPr>
        <w:t xml:space="preserve"> </w:t>
      </w:r>
      <w:r w:rsidRPr="00E64094">
        <w:rPr>
          <w:rFonts w:ascii="Verdana" w:hAnsi="Verdana" w:cstheme="minorHAnsi"/>
        </w:rPr>
        <w:t>W przypadku, gdy Stronom nie uda się ustalić zgodnego terminu na usunięcie wad,</w:t>
      </w:r>
      <w:r w:rsidR="007B06ED" w:rsidRPr="00E64094">
        <w:rPr>
          <w:rFonts w:ascii="Verdana" w:hAnsi="Verdana" w:cstheme="minorHAnsi"/>
        </w:rPr>
        <w:t xml:space="preserve"> o których mowa powyżej</w:t>
      </w:r>
      <w:r w:rsidRPr="00E64094">
        <w:rPr>
          <w:rFonts w:ascii="Verdana" w:hAnsi="Verdana" w:cstheme="minorHAnsi"/>
        </w:rPr>
        <w:t xml:space="preserve"> Zamawiający jest uprawniony do jednostronnego wyznaczenia terminu na usunięcie tych wad, nie krótszego jednak niż </w:t>
      </w:r>
      <w:r w:rsidR="001310B7" w:rsidRPr="00E64094">
        <w:rPr>
          <w:rFonts w:ascii="Verdana" w:hAnsi="Verdana" w:cstheme="minorHAnsi"/>
        </w:rPr>
        <w:t>5</w:t>
      </w:r>
      <w:r w:rsidRPr="00E64094">
        <w:rPr>
          <w:rFonts w:ascii="Verdana" w:hAnsi="Verdana" w:cstheme="minorHAnsi"/>
        </w:rPr>
        <w:t xml:space="preserve"> dni licząc od dnia złożenia przez Zamawiającego oświadczenia w tym zakresie.</w:t>
      </w:r>
    </w:p>
    <w:p w14:paraId="6C140A8B" w14:textId="6DDAFEF1" w:rsidR="00B74A90" w:rsidRPr="00E64094" w:rsidRDefault="003E7B51" w:rsidP="00696C8B">
      <w:pPr>
        <w:numPr>
          <w:ilvl w:val="0"/>
          <w:numId w:val="11"/>
        </w:numPr>
        <w:tabs>
          <w:tab w:val="clear" w:pos="585"/>
        </w:tabs>
        <w:spacing w:line="360" w:lineRule="auto"/>
        <w:ind w:left="284" w:hanging="284"/>
        <w:rPr>
          <w:rFonts w:ascii="Verdana" w:hAnsi="Verdana" w:cstheme="minorHAnsi"/>
          <w:b/>
        </w:rPr>
      </w:pPr>
      <w:r w:rsidRPr="00E64094">
        <w:rPr>
          <w:rFonts w:ascii="Verdana" w:hAnsi="Verdana" w:cstheme="minorHAnsi"/>
        </w:rPr>
        <w:t>W przypadku braku występowania wad w wykonanym przedmiocie Umowy lub w przypadku usunięcia tych wad przez Wykonawcę w terminie wyznaczonym przez Zamawiającego Strony potwierdzą wykonanie danego Przedmiotu Umowy Protokołem Odbioru  podpisanym w formie elektronicznej lub pisemnej.</w:t>
      </w:r>
      <w:r w:rsidR="00177B24" w:rsidRPr="00E64094">
        <w:rPr>
          <w:rFonts w:ascii="Verdana" w:hAnsi="Verdana" w:cstheme="minorHAnsi"/>
        </w:rPr>
        <w:t xml:space="preserve"> Nieobecność osoby upoważnionej do czynności odbiorczych ze strony Wykonawcy nie wstrzymuje czynności odbiorczych i upoważnia Zamawiającego do dokonania odbioru jednostronnego.</w:t>
      </w:r>
    </w:p>
    <w:p w14:paraId="70B36F06" w14:textId="77777777" w:rsidR="00024698" w:rsidRPr="00E64094" w:rsidRDefault="00FA1CA0" w:rsidP="00696C8B">
      <w:pPr>
        <w:numPr>
          <w:ilvl w:val="0"/>
          <w:numId w:val="11"/>
        </w:numPr>
        <w:tabs>
          <w:tab w:val="clear" w:pos="585"/>
        </w:tabs>
        <w:spacing w:line="360" w:lineRule="auto"/>
        <w:ind w:left="284" w:hanging="284"/>
        <w:rPr>
          <w:rFonts w:ascii="Verdana" w:hAnsi="Verdana" w:cstheme="minorHAnsi"/>
          <w:b/>
        </w:rPr>
      </w:pPr>
      <w:r w:rsidRPr="00E64094">
        <w:rPr>
          <w:rFonts w:ascii="Verdana" w:hAnsi="Verdana" w:cstheme="minorHAnsi"/>
        </w:rPr>
        <w:t>Za wadę w wykonanym Przedmiocie Umowy uznaje się nie tylko brak funkcjonowania</w:t>
      </w:r>
      <w:r w:rsidR="00BA7A91" w:rsidRPr="00E64094">
        <w:rPr>
          <w:rFonts w:ascii="Verdana" w:hAnsi="Verdana" w:cstheme="minorHAnsi"/>
        </w:rPr>
        <w:t xml:space="preserve"> Przedmiotu Umowy </w:t>
      </w:r>
      <w:r w:rsidRPr="00E64094">
        <w:rPr>
          <w:rFonts w:ascii="Verdana" w:hAnsi="Verdana" w:cstheme="minorHAnsi"/>
        </w:rPr>
        <w:t>w części lub całości, ale</w:t>
      </w:r>
      <w:r w:rsidR="003C67FF" w:rsidRPr="00E64094">
        <w:rPr>
          <w:rFonts w:ascii="Verdana" w:hAnsi="Verdana" w:cstheme="minorHAnsi"/>
        </w:rPr>
        <w:t xml:space="preserve"> także </w:t>
      </w:r>
      <w:r w:rsidRPr="00E64094">
        <w:rPr>
          <w:rFonts w:ascii="Verdana" w:hAnsi="Verdana" w:cstheme="minorHAnsi"/>
        </w:rPr>
        <w:t>każdą jego niezgodnoś</w:t>
      </w:r>
      <w:r w:rsidR="00ED0192" w:rsidRPr="00E64094">
        <w:rPr>
          <w:rFonts w:ascii="Verdana" w:hAnsi="Verdana" w:cstheme="minorHAnsi"/>
        </w:rPr>
        <w:t>ć z Opisem Przedmiotu Zamówienia, stanowiącym Załącznik nr 2 do niniejszej Umowy</w:t>
      </w:r>
      <w:r w:rsidR="00690913" w:rsidRPr="00E64094">
        <w:rPr>
          <w:rFonts w:ascii="Verdana" w:hAnsi="Verdana" w:cstheme="minorHAnsi"/>
        </w:rPr>
        <w:t xml:space="preserve"> lub niekompletność</w:t>
      </w:r>
      <w:r w:rsidR="00ED0192" w:rsidRPr="00E64094">
        <w:rPr>
          <w:rFonts w:ascii="Verdana" w:hAnsi="Verdana" w:cstheme="minorHAnsi"/>
        </w:rPr>
        <w:t>.</w:t>
      </w:r>
    </w:p>
    <w:p w14:paraId="6FF1D89D" w14:textId="42BDEE47" w:rsidR="00024698" w:rsidRPr="00E64094" w:rsidRDefault="00423BC7" w:rsidP="004F05AF">
      <w:pPr>
        <w:numPr>
          <w:ilvl w:val="0"/>
          <w:numId w:val="11"/>
        </w:numPr>
        <w:tabs>
          <w:tab w:val="clear" w:pos="585"/>
        </w:tabs>
        <w:spacing w:line="360" w:lineRule="auto"/>
        <w:ind w:left="284" w:hanging="284"/>
        <w:rPr>
          <w:rFonts w:ascii="Verdana" w:hAnsi="Verdana" w:cstheme="minorHAnsi"/>
        </w:rPr>
      </w:pPr>
      <w:r w:rsidRPr="00E64094">
        <w:rPr>
          <w:rFonts w:ascii="Verdana" w:hAnsi="Verdana" w:cstheme="minorHAnsi"/>
        </w:rPr>
        <w:t xml:space="preserve">W przypadku występowania wad w wykonanym przedmiocie Umowy lub w przypadku </w:t>
      </w:r>
      <w:r w:rsidR="00E620CB">
        <w:rPr>
          <w:rFonts w:ascii="Verdana" w:hAnsi="Verdana" w:cstheme="minorHAnsi"/>
        </w:rPr>
        <w:t>braku</w:t>
      </w:r>
      <w:r w:rsidR="00E620CB" w:rsidRPr="00E64094">
        <w:rPr>
          <w:rFonts w:ascii="Verdana" w:hAnsi="Verdana" w:cstheme="minorHAnsi"/>
        </w:rPr>
        <w:t xml:space="preserve"> </w:t>
      </w:r>
      <w:r w:rsidRPr="00E64094">
        <w:rPr>
          <w:rFonts w:ascii="Verdana" w:hAnsi="Verdana" w:cstheme="minorHAnsi"/>
        </w:rPr>
        <w:t>usunięci</w:t>
      </w:r>
      <w:r w:rsidR="00E620CB">
        <w:rPr>
          <w:rFonts w:ascii="Verdana" w:hAnsi="Verdana" w:cstheme="minorHAnsi"/>
        </w:rPr>
        <w:t>a</w:t>
      </w:r>
      <w:r w:rsidRPr="00E64094">
        <w:rPr>
          <w:rFonts w:ascii="Verdana" w:hAnsi="Verdana" w:cstheme="minorHAnsi"/>
        </w:rPr>
        <w:t xml:space="preserve"> tych wad przez Wykonawcę w terminie wyznaczonym przez Zamawiającego, o którym mowa w ustępie</w:t>
      </w:r>
      <w:r w:rsidR="006366E8" w:rsidRPr="00E64094">
        <w:rPr>
          <w:rFonts w:ascii="Verdana" w:hAnsi="Verdana" w:cstheme="minorHAnsi"/>
        </w:rPr>
        <w:t xml:space="preserve"> </w:t>
      </w:r>
      <w:r w:rsidR="00E64094" w:rsidRPr="00E64094">
        <w:rPr>
          <w:rFonts w:ascii="Verdana" w:hAnsi="Verdana" w:cstheme="minorHAnsi"/>
        </w:rPr>
        <w:t>2</w:t>
      </w:r>
      <w:r w:rsidR="006366E8" w:rsidRPr="00E64094">
        <w:rPr>
          <w:rFonts w:ascii="Verdana" w:hAnsi="Verdana" w:cstheme="minorHAnsi"/>
        </w:rPr>
        <w:t xml:space="preserve"> powyżej </w:t>
      </w:r>
      <w:r w:rsidRPr="00E64094">
        <w:rPr>
          <w:rFonts w:ascii="Verdana" w:hAnsi="Verdana" w:cstheme="minorHAnsi"/>
        </w:rPr>
        <w:t xml:space="preserve"> </w:t>
      </w:r>
      <w:r w:rsidR="00E95CB2" w:rsidRPr="00E64094">
        <w:rPr>
          <w:rFonts w:ascii="Verdana" w:hAnsi="Verdana" w:cstheme="minorHAnsi"/>
        </w:rPr>
        <w:t>Zamawiający może</w:t>
      </w:r>
      <w:r w:rsidR="001058B3" w:rsidRPr="00E64094">
        <w:rPr>
          <w:rFonts w:ascii="Verdana" w:hAnsi="Verdana" w:cstheme="minorHAnsi"/>
        </w:rPr>
        <w:t xml:space="preserve"> również</w:t>
      </w:r>
      <w:r w:rsidR="00F279C9" w:rsidRPr="00E64094">
        <w:rPr>
          <w:rFonts w:ascii="Verdana" w:hAnsi="Verdana" w:cstheme="minorHAnsi"/>
        </w:rPr>
        <w:t xml:space="preserve"> </w:t>
      </w:r>
      <w:r w:rsidR="00E95CB2" w:rsidRPr="00E64094">
        <w:rPr>
          <w:rFonts w:ascii="Verdana" w:hAnsi="Verdana" w:cstheme="minorHAnsi"/>
        </w:rPr>
        <w:t>bez dodatkowego wezwania</w:t>
      </w:r>
      <w:r w:rsidR="00F52224" w:rsidRPr="00E64094">
        <w:rPr>
          <w:rFonts w:ascii="Verdana" w:hAnsi="Verdana" w:cstheme="minorHAnsi"/>
        </w:rPr>
        <w:t xml:space="preserve"> </w:t>
      </w:r>
      <w:r w:rsidR="00E95CB2" w:rsidRPr="00E64094">
        <w:rPr>
          <w:rFonts w:ascii="Verdana" w:hAnsi="Verdana" w:cstheme="minorHAnsi"/>
        </w:rPr>
        <w:t>odstąpić od Umowy ze skutkiem natychmiastowym, z winy Wykonawcy.</w:t>
      </w:r>
    </w:p>
    <w:p w14:paraId="646EC189" w14:textId="52FDDC1B" w:rsidR="00E95CB2" w:rsidRPr="00E64094" w:rsidRDefault="00E95CB2" w:rsidP="004F05AF">
      <w:pPr>
        <w:numPr>
          <w:ilvl w:val="0"/>
          <w:numId w:val="11"/>
        </w:numPr>
        <w:tabs>
          <w:tab w:val="clear" w:pos="585"/>
        </w:tabs>
        <w:spacing w:line="360" w:lineRule="auto"/>
        <w:ind w:left="284" w:hanging="284"/>
        <w:rPr>
          <w:rFonts w:ascii="Verdana" w:hAnsi="Verdana" w:cstheme="minorHAnsi"/>
        </w:rPr>
      </w:pPr>
      <w:r w:rsidRPr="00E64094">
        <w:rPr>
          <w:rFonts w:ascii="Verdana" w:hAnsi="Verdana" w:cstheme="minorHAnsi"/>
        </w:rPr>
        <w:t xml:space="preserve">Zamawiający zastrzega sobie prawo do wykonania we własnym zakresie dodatkowych prób, pomiarów i innych czynności mających na celu zbadanie (sprawdzenie) zgodności </w:t>
      </w:r>
      <w:r w:rsidR="0004004C" w:rsidRPr="00E64094">
        <w:rPr>
          <w:rFonts w:ascii="Verdana" w:hAnsi="Verdana" w:cstheme="minorHAnsi"/>
        </w:rPr>
        <w:t>P</w:t>
      </w:r>
      <w:r w:rsidRPr="00E64094">
        <w:rPr>
          <w:rFonts w:ascii="Verdana" w:hAnsi="Verdana" w:cstheme="minorHAnsi"/>
        </w:rPr>
        <w:t xml:space="preserve">rzedmiotu </w:t>
      </w:r>
      <w:r w:rsidR="0004004C" w:rsidRPr="00E64094">
        <w:rPr>
          <w:rFonts w:ascii="Verdana" w:hAnsi="Verdana" w:cstheme="minorHAnsi"/>
        </w:rPr>
        <w:t xml:space="preserve">Umowy </w:t>
      </w:r>
      <w:r w:rsidRPr="00E64094">
        <w:rPr>
          <w:rFonts w:ascii="Verdana" w:hAnsi="Verdana" w:cstheme="minorHAnsi"/>
        </w:rPr>
        <w:t xml:space="preserve">z Umową. </w:t>
      </w:r>
    </w:p>
    <w:p w14:paraId="08038116" w14:textId="713F8B2D" w:rsidR="00E95CB2" w:rsidRPr="00E64094" w:rsidRDefault="00E95CB2" w:rsidP="004F05AF">
      <w:pPr>
        <w:numPr>
          <w:ilvl w:val="0"/>
          <w:numId w:val="11"/>
        </w:numPr>
        <w:tabs>
          <w:tab w:val="clear" w:pos="585"/>
        </w:tabs>
        <w:spacing w:line="360" w:lineRule="auto"/>
        <w:ind w:left="284" w:hanging="284"/>
        <w:rPr>
          <w:rFonts w:ascii="Verdana" w:hAnsi="Verdana" w:cstheme="minorHAnsi"/>
        </w:rPr>
      </w:pPr>
      <w:r w:rsidRPr="00E64094">
        <w:rPr>
          <w:rFonts w:ascii="Verdana" w:hAnsi="Verdana" w:cstheme="minorHAnsi"/>
        </w:rPr>
        <w:t>W przypadku stwierdzenia niezgodności dostarczonego przedmiotu umowy z Umową, Zamawiający może obciążyć Wykonawcę kosztami poniesionymi z tytułu wykonani</w:t>
      </w:r>
      <w:r w:rsidR="00303424" w:rsidRPr="00E64094">
        <w:rPr>
          <w:rFonts w:ascii="Verdana" w:hAnsi="Verdana" w:cstheme="minorHAnsi"/>
        </w:rPr>
        <w:t xml:space="preserve">a czynności określonych w ust. </w:t>
      </w:r>
      <w:r w:rsidR="00E64094" w:rsidRPr="00E64094">
        <w:rPr>
          <w:rFonts w:ascii="Verdana" w:hAnsi="Verdana" w:cstheme="minorHAnsi"/>
        </w:rPr>
        <w:t>6</w:t>
      </w:r>
      <w:r w:rsidR="0084160D" w:rsidRPr="00E64094">
        <w:rPr>
          <w:rFonts w:ascii="Verdana" w:hAnsi="Verdana" w:cstheme="minorHAnsi"/>
        </w:rPr>
        <w:t>.</w:t>
      </w:r>
      <w:r w:rsidRPr="00E64094">
        <w:rPr>
          <w:rFonts w:ascii="Verdana" w:hAnsi="Verdana" w:cstheme="minorHAnsi"/>
        </w:rPr>
        <w:t xml:space="preserve"> </w:t>
      </w:r>
    </w:p>
    <w:p w14:paraId="6E83C7BF" w14:textId="3A19CD88" w:rsidR="00E95CB2" w:rsidRPr="00AA6CCF" w:rsidRDefault="00E95CB2" w:rsidP="00696C8B">
      <w:pPr>
        <w:spacing w:line="360" w:lineRule="auto"/>
        <w:rPr>
          <w:rFonts w:ascii="Verdana" w:hAnsi="Verdana" w:cstheme="minorHAnsi"/>
          <w:b/>
        </w:rPr>
      </w:pPr>
      <w:r w:rsidRPr="00AA6CCF">
        <w:rPr>
          <w:rFonts w:ascii="Verdana" w:hAnsi="Verdana" w:cstheme="minorHAnsi"/>
          <w:b/>
        </w:rPr>
        <w:t>§</w:t>
      </w:r>
      <w:r w:rsidR="00B86722" w:rsidRPr="00AA6CCF">
        <w:rPr>
          <w:rFonts w:ascii="Verdana" w:hAnsi="Verdana" w:cstheme="minorHAnsi"/>
          <w:b/>
        </w:rPr>
        <w:t xml:space="preserve"> 6</w:t>
      </w:r>
    </w:p>
    <w:p w14:paraId="5092EB56" w14:textId="77777777" w:rsidR="00E95CB2" w:rsidRPr="00AA6CCF" w:rsidRDefault="00E95CB2" w:rsidP="00696C8B">
      <w:pPr>
        <w:spacing w:line="360" w:lineRule="auto"/>
        <w:rPr>
          <w:rFonts w:ascii="Verdana" w:hAnsi="Verdana" w:cstheme="minorHAnsi"/>
          <w:b/>
        </w:rPr>
      </w:pPr>
      <w:r w:rsidRPr="00AA6CCF">
        <w:rPr>
          <w:rFonts w:ascii="Verdana" w:hAnsi="Verdana" w:cstheme="minorHAnsi"/>
          <w:b/>
        </w:rPr>
        <w:t>Wartość Umowy</w:t>
      </w:r>
    </w:p>
    <w:p w14:paraId="2F5B334F" w14:textId="0B6B0372" w:rsidR="00E95CB2" w:rsidRPr="004F05AF" w:rsidRDefault="00C22BE4" w:rsidP="00696C8B">
      <w:pPr>
        <w:numPr>
          <w:ilvl w:val="0"/>
          <w:numId w:val="13"/>
        </w:numPr>
        <w:tabs>
          <w:tab w:val="clear" w:pos="444"/>
        </w:tabs>
        <w:spacing w:line="360" w:lineRule="auto"/>
        <w:ind w:left="284" w:hanging="284"/>
        <w:rPr>
          <w:rFonts w:ascii="Verdana" w:hAnsi="Verdana" w:cstheme="minorHAnsi"/>
        </w:rPr>
      </w:pPr>
      <w:r w:rsidRPr="00AA6CCF">
        <w:rPr>
          <w:rFonts w:ascii="Verdana" w:hAnsi="Verdana" w:cstheme="minorHAnsi"/>
        </w:rPr>
        <w:t xml:space="preserve">Za prawidłowe i terminowe wykonanie </w:t>
      </w:r>
      <w:r w:rsidR="008971E1" w:rsidRPr="00AA6CCF">
        <w:rPr>
          <w:rFonts w:ascii="Verdana" w:hAnsi="Verdana" w:cstheme="minorHAnsi"/>
        </w:rPr>
        <w:t>P</w:t>
      </w:r>
      <w:r w:rsidRPr="00AA6CCF">
        <w:rPr>
          <w:rFonts w:ascii="Verdana" w:hAnsi="Verdana" w:cstheme="minorHAnsi"/>
        </w:rPr>
        <w:t>rzedmiotu Umowy Wykonawcy będzie przysługiwać wynagrodzenie w wysokości</w:t>
      </w:r>
      <w:r w:rsidR="008971E1" w:rsidRPr="00AA6CCF">
        <w:rPr>
          <w:rFonts w:ascii="Verdana" w:hAnsi="Verdana" w:cstheme="minorHAnsi"/>
        </w:rPr>
        <w:t xml:space="preserve"> </w:t>
      </w:r>
      <w:r w:rsidR="00E95CB2" w:rsidRPr="004F05AF">
        <w:rPr>
          <w:rFonts w:ascii="Verdana" w:hAnsi="Verdana" w:cstheme="minorHAnsi"/>
        </w:rPr>
        <w:t xml:space="preserve">brutto: ………………… </w:t>
      </w:r>
      <w:r w:rsidR="00E95CB2" w:rsidRPr="004F05AF">
        <w:rPr>
          <w:rFonts w:ascii="Verdana" w:hAnsi="Verdana" w:cstheme="minorHAnsi"/>
          <w:bCs/>
        </w:rPr>
        <w:t>PLN</w:t>
      </w:r>
      <w:r w:rsidR="00E95CB2" w:rsidRPr="004F05AF">
        <w:rPr>
          <w:rFonts w:ascii="Verdana" w:hAnsi="Verdana" w:cstheme="minorHAnsi"/>
        </w:rPr>
        <w:t xml:space="preserve"> (słownie: ……………………………………….………),</w:t>
      </w:r>
      <w:r w:rsidR="00CA729F" w:rsidRPr="004F05AF">
        <w:rPr>
          <w:rFonts w:ascii="Verdana" w:hAnsi="Verdana" w:cstheme="minorHAnsi"/>
        </w:rPr>
        <w:t xml:space="preserve"> </w:t>
      </w:r>
      <w:r w:rsidR="00E95CB2" w:rsidRPr="004F05AF">
        <w:rPr>
          <w:rFonts w:ascii="Verdana" w:hAnsi="Verdana" w:cstheme="minorHAnsi"/>
        </w:rPr>
        <w:t>w</w:t>
      </w:r>
      <w:r w:rsidR="00E95CB2" w:rsidRPr="00AA6CCF">
        <w:rPr>
          <w:rFonts w:ascii="Verdana" w:hAnsi="Verdana" w:cstheme="minorHAnsi"/>
        </w:rPr>
        <w:t xml:space="preserve"> tym wynagrodzenie netto w wysokości……………………. PLN (słownie: ………………………………………) </w:t>
      </w:r>
      <w:r w:rsidR="008971E1" w:rsidRPr="00AA6CCF">
        <w:rPr>
          <w:rFonts w:ascii="Verdana" w:hAnsi="Verdana" w:cstheme="minorHAnsi"/>
        </w:rPr>
        <w:t xml:space="preserve">powiększone o należny </w:t>
      </w:r>
      <w:r w:rsidR="00E95CB2" w:rsidRPr="00AA6CCF">
        <w:rPr>
          <w:rFonts w:ascii="Verdana" w:hAnsi="Verdana" w:cstheme="minorHAnsi"/>
        </w:rPr>
        <w:t>podatek</w:t>
      </w:r>
      <w:r w:rsidR="008971E1" w:rsidRPr="00AA6CCF">
        <w:rPr>
          <w:rFonts w:ascii="Verdana" w:hAnsi="Verdana" w:cstheme="minorHAnsi"/>
        </w:rPr>
        <w:t xml:space="preserve"> od towarów i usług (</w:t>
      </w:r>
      <w:r w:rsidR="00E95CB2" w:rsidRPr="00AA6CCF">
        <w:rPr>
          <w:rFonts w:ascii="Verdana" w:hAnsi="Verdana" w:cstheme="minorHAnsi"/>
        </w:rPr>
        <w:t>VAT</w:t>
      </w:r>
      <w:r w:rsidR="008971E1" w:rsidRPr="00AA6CCF">
        <w:rPr>
          <w:rFonts w:ascii="Verdana" w:hAnsi="Verdana" w:cstheme="minorHAnsi"/>
        </w:rPr>
        <w:t xml:space="preserve">) </w:t>
      </w:r>
      <w:r w:rsidR="00E95CB2" w:rsidRPr="00AA6CCF">
        <w:rPr>
          <w:rFonts w:ascii="Verdana" w:hAnsi="Verdana" w:cstheme="minorHAnsi"/>
        </w:rPr>
        <w:t xml:space="preserve">w kwocie ………………… PLN (słownie: …………………………………………………………….), wg stawki …….. </w:t>
      </w:r>
      <w:r w:rsidR="003864A7" w:rsidRPr="00AA6CCF">
        <w:rPr>
          <w:rFonts w:ascii="Verdana" w:hAnsi="Verdana" w:cstheme="minorHAnsi"/>
        </w:rPr>
        <w:t>%, z zastrzeżeniem ust. 5</w:t>
      </w:r>
      <w:r w:rsidR="008971E1" w:rsidRPr="00AA6CCF">
        <w:rPr>
          <w:rFonts w:ascii="Verdana" w:hAnsi="Verdana" w:cstheme="minorHAnsi"/>
        </w:rPr>
        <w:t xml:space="preserve"> (dalej zwane w Umowie </w:t>
      </w:r>
      <w:r w:rsidRPr="00AA6CCF">
        <w:rPr>
          <w:rFonts w:ascii="Verdana" w:hAnsi="Verdana" w:cstheme="minorHAnsi"/>
        </w:rPr>
        <w:t>także</w:t>
      </w:r>
      <w:r w:rsidR="00093E9C" w:rsidRPr="00AA6CCF">
        <w:rPr>
          <w:rFonts w:ascii="Verdana" w:hAnsi="Verdana" w:cstheme="minorHAnsi"/>
        </w:rPr>
        <w:t xml:space="preserve"> jako</w:t>
      </w:r>
      <w:r w:rsidRPr="00AA6CCF">
        <w:rPr>
          <w:rFonts w:ascii="Verdana" w:hAnsi="Verdana" w:cstheme="minorHAnsi"/>
        </w:rPr>
        <w:t xml:space="preserve">: </w:t>
      </w:r>
      <w:r w:rsidR="00093E9C" w:rsidRPr="004F05AF">
        <w:rPr>
          <w:rFonts w:ascii="Verdana" w:hAnsi="Verdana" w:cstheme="minorHAnsi"/>
          <w:bCs/>
        </w:rPr>
        <w:t>W</w:t>
      </w:r>
      <w:r w:rsidRPr="004F05AF">
        <w:rPr>
          <w:rFonts w:ascii="Verdana" w:hAnsi="Verdana" w:cstheme="minorHAnsi"/>
        </w:rPr>
        <w:t>artoś</w:t>
      </w:r>
      <w:r w:rsidR="00093E9C" w:rsidRPr="004F05AF">
        <w:rPr>
          <w:rFonts w:ascii="Verdana" w:hAnsi="Verdana" w:cstheme="minorHAnsi"/>
        </w:rPr>
        <w:t xml:space="preserve">ć </w:t>
      </w:r>
      <w:r w:rsidRPr="004F05AF">
        <w:rPr>
          <w:rFonts w:ascii="Verdana" w:hAnsi="Verdana" w:cstheme="minorHAnsi"/>
        </w:rPr>
        <w:t>Umowy</w:t>
      </w:r>
      <w:r w:rsidR="00584E3B" w:rsidRPr="004F05AF">
        <w:rPr>
          <w:rFonts w:ascii="Verdana" w:hAnsi="Verdana" w:cstheme="minorHAnsi"/>
        </w:rPr>
        <w:t xml:space="preserve"> Brutto</w:t>
      </w:r>
      <w:r w:rsidR="008971E1" w:rsidRPr="004F05AF">
        <w:rPr>
          <w:rFonts w:ascii="Verdana" w:hAnsi="Verdana" w:cstheme="minorHAnsi"/>
        </w:rPr>
        <w:t>)</w:t>
      </w:r>
      <w:r w:rsidR="003864A7" w:rsidRPr="004F05AF">
        <w:rPr>
          <w:rFonts w:ascii="Verdana" w:hAnsi="Verdana" w:cstheme="minorHAnsi"/>
        </w:rPr>
        <w:t>.</w:t>
      </w:r>
    </w:p>
    <w:p w14:paraId="7F8132AA" w14:textId="56EF4C22" w:rsidR="00571C7A" w:rsidRPr="00AA6CCF" w:rsidRDefault="006A1459" w:rsidP="00696C8B">
      <w:pPr>
        <w:numPr>
          <w:ilvl w:val="0"/>
          <w:numId w:val="13"/>
        </w:numPr>
        <w:tabs>
          <w:tab w:val="clear" w:pos="444"/>
        </w:tabs>
        <w:spacing w:line="360" w:lineRule="auto"/>
        <w:ind w:left="284" w:hanging="284"/>
        <w:rPr>
          <w:rFonts w:ascii="Verdana" w:hAnsi="Verdana" w:cstheme="minorHAnsi"/>
        </w:rPr>
      </w:pPr>
      <w:r w:rsidRPr="00AA6CCF">
        <w:rPr>
          <w:rFonts w:ascii="Verdana" w:hAnsi="Verdana" w:cstheme="minorHAnsi"/>
        </w:rPr>
        <w:t xml:space="preserve">Wysokość netto wynagrodzenia, określona w ustępie 1 powyżej, </w:t>
      </w:r>
      <w:r w:rsidR="00571C7A" w:rsidRPr="00AA6CCF">
        <w:rPr>
          <w:rFonts w:ascii="Verdana" w:hAnsi="Verdana" w:cstheme="minorHAnsi"/>
        </w:rPr>
        <w:t xml:space="preserve"> jest zgodna</w:t>
      </w:r>
      <w:r w:rsidR="00E95CB2" w:rsidRPr="00AA6CCF">
        <w:rPr>
          <w:rFonts w:ascii="Verdana" w:hAnsi="Verdana" w:cstheme="minorHAnsi"/>
        </w:rPr>
        <w:t xml:space="preserve"> z </w:t>
      </w:r>
      <w:r w:rsidR="00AA2701" w:rsidRPr="00AA6CCF">
        <w:rPr>
          <w:rFonts w:ascii="Verdana" w:hAnsi="Verdana" w:cstheme="minorHAnsi"/>
        </w:rPr>
        <w:t>Ofertą Wykonawcy,</w:t>
      </w:r>
      <w:r w:rsidR="00E95CB2" w:rsidRPr="00AA6CCF">
        <w:rPr>
          <w:rFonts w:ascii="Verdana" w:hAnsi="Verdana" w:cstheme="minorHAnsi"/>
        </w:rPr>
        <w:t xml:space="preserve"> stanowiąc</w:t>
      </w:r>
      <w:r w:rsidR="00AA2701" w:rsidRPr="00AA6CCF">
        <w:rPr>
          <w:rFonts w:ascii="Verdana" w:hAnsi="Verdana" w:cstheme="minorHAnsi"/>
        </w:rPr>
        <w:t xml:space="preserve">ą </w:t>
      </w:r>
      <w:r w:rsidR="00E95CB2" w:rsidRPr="00AA6CCF">
        <w:rPr>
          <w:rFonts w:ascii="Verdana" w:hAnsi="Verdana" w:cstheme="minorHAnsi"/>
        </w:rPr>
        <w:t>Załącznik nr 1 do Umowy</w:t>
      </w:r>
      <w:r w:rsidR="00E95CB2" w:rsidRPr="00AA6CCF">
        <w:rPr>
          <w:rFonts w:ascii="Verdana" w:hAnsi="Verdana" w:cstheme="minorHAnsi"/>
          <w:bCs/>
        </w:rPr>
        <w:t xml:space="preserve"> oraz</w:t>
      </w:r>
      <w:r w:rsidR="00571C7A" w:rsidRPr="00AA6CCF">
        <w:rPr>
          <w:rFonts w:ascii="Verdana" w:hAnsi="Verdana" w:cstheme="minorHAnsi"/>
          <w:bCs/>
        </w:rPr>
        <w:t xml:space="preserve"> nie ulegnie </w:t>
      </w:r>
      <w:r w:rsidR="00E95CB2" w:rsidRPr="00AA6CCF">
        <w:rPr>
          <w:rFonts w:ascii="Verdana" w:hAnsi="Verdana" w:cstheme="minorHAnsi"/>
          <w:bCs/>
        </w:rPr>
        <w:t>zmianie</w:t>
      </w:r>
      <w:r w:rsidR="00E95CB2" w:rsidRPr="00AA6CCF">
        <w:rPr>
          <w:rFonts w:ascii="Verdana" w:hAnsi="Verdana" w:cstheme="minorHAnsi"/>
        </w:rPr>
        <w:t xml:space="preserve"> w c</w:t>
      </w:r>
      <w:r w:rsidR="00571C7A" w:rsidRPr="00AA6CCF">
        <w:rPr>
          <w:rFonts w:ascii="Verdana" w:hAnsi="Verdana" w:cstheme="minorHAnsi"/>
        </w:rPr>
        <w:t>ałym okresie jej obowiązywania, z zastrzeżeniem zmian przewidzianych §</w:t>
      </w:r>
      <w:r w:rsidR="00354824" w:rsidRPr="00AA6CCF">
        <w:rPr>
          <w:rFonts w:ascii="Verdana" w:hAnsi="Verdana" w:cstheme="minorHAnsi"/>
        </w:rPr>
        <w:t>1</w:t>
      </w:r>
      <w:r w:rsidR="00354824">
        <w:rPr>
          <w:rFonts w:ascii="Verdana" w:hAnsi="Verdana" w:cstheme="minorHAnsi"/>
        </w:rPr>
        <w:t>4</w:t>
      </w:r>
      <w:r w:rsidR="00354824" w:rsidRPr="00AA6CCF">
        <w:rPr>
          <w:rFonts w:ascii="Verdana" w:hAnsi="Verdana" w:cstheme="minorHAnsi"/>
        </w:rPr>
        <w:t xml:space="preserve"> </w:t>
      </w:r>
      <w:r w:rsidR="00571C7A" w:rsidRPr="00AA6CCF">
        <w:rPr>
          <w:rFonts w:ascii="Verdana" w:hAnsi="Verdana" w:cstheme="minorHAnsi"/>
        </w:rPr>
        <w:t>Umowy.</w:t>
      </w:r>
    </w:p>
    <w:p w14:paraId="0C603E31" w14:textId="5E88F6C2" w:rsidR="00F53990" w:rsidRPr="00AA6CCF" w:rsidRDefault="00A53E2B" w:rsidP="00696C8B">
      <w:pPr>
        <w:numPr>
          <w:ilvl w:val="0"/>
          <w:numId w:val="13"/>
        </w:numPr>
        <w:tabs>
          <w:tab w:val="clear" w:pos="444"/>
        </w:tabs>
        <w:spacing w:line="360" w:lineRule="auto"/>
        <w:ind w:left="284" w:hanging="284"/>
        <w:rPr>
          <w:rFonts w:ascii="Verdana" w:hAnsi="Verdana" w:cstheme="minorHAnsi"/>
        </w:rPr>
      </w:pPr>
      <w:r w:rsidRPr="00AA6CCF">
        <w:rPr>
          <w:rFonts w:ascii="Verdana" w:hAnsi="Verdana" w:cstheme="minorHAnsi"/>
        </w:rPr>
        <w:t>Wynagrodzenie</w:t>
      </w:r>
      <w:r w:rsidR="00F53990" w:rsidRPr="00AA6CCF">
        <w:rPr>
          <w:rFonts w:ascii="Verdana" w:hAnsi="Verdana" w:cstheme="minorHAnsi"/>
        </w:rPr>
        <w:t xml:space="preserve"> netto</w:t>
      </w:r>
      <w:r w:rsidRPr="00AA6CCF">
        <w:rPr>
          <w:rFonts w:ascii="Verdana" w:hAnsi="Verdana" w:cstheme="minorHAnsi"/>
        </w:rPr>
        <w:t xml:space="preserve"> Wykonawcy, o którym mowa w ustępie 1 powyżej </w:t>
      </w:r>
      <w:r w:rsidR="00FE4BD4" w:rsidRPr="00AA6CCF">
        <w:rPr>
          <w:rFonts w:ascii="Verdana" w:hAnsi="Verdana" w:cstheme="minorHAnsi"/>
        </w:rPr>
        <w:t xml:space="preserve">obejmuje </w:t>
      </w:r>
      <w:r w:rsidR="00E95CB2" w:rsidRPr="00AA6CCF">
        <w:rPr>
          <w:rFonts w:ascii="Verdana" w:hAnsi="Verdana" w:cstheme="minorHAnsi"/>
        </w:rPr>
        <w:t>wszelkie koszty związane z należytą real</w:t>
      </w:r>
      <w:r w:rsidR="00571C7A" w:rsidRPr="00AA6CCF">
        <w:rPr>
          <w:rFonts w:ascii="Verdana" w:hAnsi="Verdana" w:cstheme="minorHAnsi"/>
        </w:rPr>
        <w:t xml:space="preserve">izacją przedmiotu Umowy, w tym </w:t>
      </w:r>
      <w:r w:rsidR="00172546" w:rsidRPr="00AA6CCF">
        <w:rPr>
          <w:rFonts w:ascii="Verdana" w:hAnsi="Verdana" w:cstheme="minorHAnsi"/>
        </w:rPr>
        <w:t xml:space="preserve">w szczególności: </w:t>
      </w:r>
      <w:r w:rsidR="00A004C2" w:rsidRPr="00AA6CCF">
        <w:rPr>
          <w:rFonts w:ascii="Verdana" w:hAnsi="Verdana" w:cstheme="minorHAnsi"/>
        </w:rPr>
        <w:t>k</w:t>
      </w:r>
      <w:r w:rsidR="00172546" w:rsidRPr="00AA6CCF">
        <w:rPr>
          <w:rFonts w:ascii="Verdana" w:hAnsi="Verdana" w:cstheme="minorHAnsi"/>
        </w:rPr>
        <w:t>oszty transportu, koszty załadunku,</w:t>
      </w:r>
      <w:r w:rsidR="004D1001" w:rsidRPr="00AA6CCF">
        <w:rPr>
          <w:rFonts w:ascii="Verdana" w:hAnsi="Verdana" w:cstheme="minorHAnsi"/>
        </w:rPr>
        <w:t xml:space="preserve"> koszty ubezp</w:t>
      </w:r>
      <w:r w:rsidR="00F30918" w:rsidRPr="00AA6CCF">
        <w:rPr>
          <w:rFonts w:ascii="Verdana" w:hAnsi="Verdana" w:cstheme="minorHAnsi"/>
        </w:rPr>
        <w:t xml:space="preserve">ieczenia, </w:t>
      </w:r>
      <w:r w:rsidR="00172546" w:rsidRPr="00AA6CCF">
        <w:rPr>
          <w:rFonts w:ascii="Verdana" w:hAnsi="Verdana" w:cstheme="minorHAnsi"/>
        </w:rPr>
        <w:t>rozładunku i gwarancja dostarczenia przedmiotu zamówienia w stanie nienaruszonym do miejsca dostawy,</w:t>
      </w:r>
      <w:r w:rsidR="0009741F" w:rsidRPr="00AA6CCF">
        <w:rPr>
          <w:rFonts w:ascii="Verdana" w:hAnsi="Verdana" w:cstheme="minorHAnsi"/>
        </w:rPr>
        <w:t xml:space="preserve"> koszty związane z udzieleniem wszystkich licencji i usług dostarczanych na podstawie Umowy. Nadto</w:t>
      </w:r>
      <w:r w:rsidR="00172546" w:rsidRPr="00AA6CCF">
        <w:rPr>
          <w:rFonts w:ascii="Verdana" w:hAnsi="Verdana" w:cstheme="minorHAnsi"/>
        </w:rPr>
        <w:t xml:space="preserve"> wszelkie ewentualne koszty cła i odprawy celnej, podatek akcyzowy, koszty związane z obsługą serwisową, naprawami, przeglądami technicznymi, modyfikacjami, oględzinami, opiniami, ekspertyzami, w tym koszty poczty kurierskiej, dojazdów, zakwaterowania - pozostają po stronie Wykonawcy.</w:t>
      </w:r>
      <w:r w:rsidR="0009741F" w:rsidRPr="00AA6CCF">
        <w:rPr>
          <w:rFonts w:ascii="Verdana" w:hAnsi="Verdana" w:cstheme="minorHAnsi"/>
        </w:rPr>
        <w:t xml:space="preserve"> Wynagrodzenie wyczerpuje wszelkie należności, w tym należności Wykonawcy wobec Zamawiającego związane z realizacją Umowy.</w:t>
      </w:r>
    </w:p>
    <w:p w14:paraId="47E65AFC" w14:textId="6BE14EE3" w:rsidR="006B6627" w:rsidRPr="00AA6CCF" w:rsidRDefault="00FE4BD4" w:rsidP="00696C8B">
      <w:pPr>
        <w:numPr>
          <w:ilvl w:val="0"/>
          <w:numId w:val="13"/>
        </w:numPr>
        <w:tabs>
          <w:tab w:val="clear" w:pos="444"/>
        </w:tabs>
        <w:spacing w:line="360" w:lineRule="auto"/>
        <w:ind w:left="284" w:hanging="284"/>
        <w:rPr>
          <w:rFonts w:ascii="Verdana" w:hAnsi="Verdana" w:cstheme="minorHAnsi"/>
        </w:rPr>
      </w:pPr>
      <w:r w:rsidRPr="00AA6CCF">
        <w:rPr>
          <w:rFonts w:ascii="Verdana" w:hAnsi="Verdana" w:cstheme="minorHAnsi"/>
        </w:rPr>
        <w:t>Wynagrodzenie brutto Wykonawcy, o którym mowa w ust. 1 obejmuje wszelkie koszty związane z realizacją Umowy łącznie z należnym podatkiem VAT i nie ulegnie zmianie przez cały okres obowiązywania Umowy, z zastrzeżeniem odmiennych postanowień Umowy lub przepisów prawa.</w:t>
      </w:r>
    </w:p>
    <w:p w14:paraId="4B45182C" w14:textId="77777777" w:rsidR="00CA729F" w:rsidRPr="00AA6CCF" w:rsidRDefault="00FE4BD4" w:rsidP="00696C8B">
      <w:pPr>
        <w:numPr>
          <w:ilvl w:val="0"/>
          <w:numId w:val="13"/>
        </w:numPr>
        <w:tabs>
          <w:tab w:val="clear" w:pos="444"/>
        </w:tabs>
        <w:spacing w:line="360" w:lineRule="auto"/>
        <w:ind w:left="284" w:hanging="284"/>
        <w:rPr>
          <w:rFonts w:ascii="Verdana" w:hAnsi="Verdana" w:cstheme="minorHAnsi"/>
        </w:rPr>
      </w:pPr>
      <w:r w:rsidRPr="00AA6CCF">
        <w:rPr>
          <w:rFonts w:ascii="Verdana" w:hAnsi="Verdana" w:cstheme="minorHAnsi"/>
        </w:rPr>
        <w:t>W przypadku gdy Wykonawca będzie podmiotem niemającym siedziby w Polsce, Zamawiający będzie odpowiedzialny za naliczenie i odprowadzenie podatku VAT należnego zgodnie z przepisami podatkowymi obowiązującymi w Polsce. Zamawiający dostarczy Wykonawcy swój numer identyfikacji podatkowej VAT jako warunek wystawienia przez Wykonawcę faktury na podstawie mechanizmu odwrotnego obciążenia, tzw. reverse chargé, z zastrzeżeniem ust. 4.</w:t>
      </w:r>
    </w:p>
    <w:p w14:paraId="109D4EDF" w14:textId="635FB428" w:rsidR="00E95CB2" w:rsidRPr="00AA6CCF" w:rsidRDefault="00E95CB2" w:rsidP="00696C8B">
      <w:pPr>
        <w:spacing w:line="360" w:lineRule="auto"/>
        <w:rPr>
          <w:rFonts w:ascii="Verdana" w:hAnsi="Verdana" w:cstheme="minorHAnsi"/>
          <w:b/>
        </w:rPr>
      </w:pPr>
      <w:r w:rsidRPr="00AA6CCF">
        <w:rPr>
          <w:rFonts w:ascii="Verdana" w:hAnsi="Verdana" w:cstheme="minorHAnsi"/>
          <w:b/>
        </w:rPr>
        <w:t>§</w:t>
      </w:r>
      <w:r w:rsidR="00B86722" w:rsidRPr="00AA6CCF">
        <w:rPr>
          <w:rFonts w:ascii="Verdana" w:hAnsi="Verdana" w:cstheme="minorHAnsi"/>
          <w:b/>
        </w:rPr>
        <w:t xml:space="preserve"> 7</w:t>
      </w:r>
    </w:p>
    <w:p w14:paraId="7DE77B3A" w14:textId="77777777" w:rsidR="00E95CB2" w:rsidRPr="00AA6CCF" w:rsidRDefault="00E95CB2" w:rsidP="00696C8B">
      <w:pPr>
        <w:spacing w:line="360" w:lineRule="auto"/>
        <w:rPr>
          <w:rFonts w:ascii="Verdana" w:hAnsi="Verdana" w:cstheme="minorHAnsi"/>
          <w:b/>
        </w:rPr>
      </w:pPr>
      <w:r w:rsidRPr="00AA6CCF">
        <w:rPr>
          <w:rFonts w:ascii="Verdana" w:hAnsi="Verdana" w:cstheme="minorHAnsi"/>
          <w:b/>
        </w:rPr>
        <w:t>Warunki Płatności</w:t>
      </w:r>
    </w:p>
    <w:p w14:paraId="2AEA0A96" w14:textId="0AC99428" w:rsidR="00FD4DE2" w:rsidRPr="00AA6CCF" w:rsidRDefault="000233E5" w:rsidP="00696C8B">
      <w:pPr>
        <w:numPr>
          <w:ilvl w:val="1"/>
          <w:numId w:val="7"/>
        </w:numPr>
        <w:tabs>
          <w:tab w:val="num" w:pos="426"/>
        </w:tabs>
        <w:spacing w:line="360" w:lineRule="auto"/>
        <w:ind w:left="426" w:hanging="426"/>
        <w:rPr>
          <w:rFonts w:ascii="Verdana" w:hAnsi="Verdana" w:cstheme="minorHAnsi"/>
        </w:rPr>
      </w:pPr>
      <w:r w:rsidRPr="00AA6CCF">
        <w:rPr>
          <w:rStyle w:val="xbrak"/>
          <w:rFonts w:ascii="Verdana" w:hAnsi="Verdana" w:cstheme="minorHAnsi"/>
        </w:rPr>
        <w:t xml:space="preserve">Zapłata wynagrodzenia, o którym mowa w </w:t>
      </w:r>
      <w:r w:rsidR="00B60F84" w:rsidRPr="00AA6CCF">
        <w:rPr>
          <w:rStyle w:val="xbrak"/>
          <w:rFonts w:ascii="Verdana" w:hAnsi="Verdana" w:cstheme="minorHAnsi"/>
        </w:rPr>
        <w:t xml:space="preserve"> </w:t>
      </w:r>
      <w:r w:rsidRPr="00AA6CCF">
        <w:rPr>
          <w:rFonts w:ascii="Verdana" w:hAnsi="Verdana" w:cstheme="minorHAnsi"/>
        </w:rPr>
        <w:t>§</w:t>
      </w:r>
      <w:r w:rsidR="00B60F84" w:rsidRPr="00AA6CCF">
        <w:rPr>
          <w:rFonts w:ascii="Verdana" w:hAnsi="Verdana" w:cstheme="minorHAnsi"/>
        </w:rPr>
        <w:t xml:space="preserve"> 6</w:t>
      </w:r>
      <w:r w:rsidRPr="00AA6CCF">
        <w:rPr>
          <w:rFonts w:ascii="Verdana" w:hAnsi="Verdana" w:cstheme="minorHAnsi"/>
        </w:rPr>
        <w:t xml:space="preserve"> ust. 1 Umowy </w:t>
      </w:r>
      <w:r w:rsidRPr="00AA6CCF">
        <w:rPr>
          <w:rStyle w:val="xbrak"/>
          <w:rFonts w:ascii="Verdana" w:hAnsi="Verdana" w:cstheme="minorHAnsi"/>
        </w:rPr>
        <w:t>zostanie dokonane</w:t>
      </w:r>
      <w:r w:rsidR="00FD4DE2" w:rsidRPr="00AA6CCF">
        <w:rPr>
          <w:rStyle w:val="xbrak"/>
          <w:rFonts w:ascii="Verdana" w:hAnsi="Verdana" w:cstheme="minorHAnsi"/>
        </w:rPr>
        <w:t xml:space="preserve"> w formie przelewu bankowego w terminie do 30 dni od daty o</w:t>
      </w:r>
      <w:r w:rsidRPr="00AA6CCF">
        <w:rPr>
          <w:rStyle w:val="xbrak"/>
          <w:rFonts w:ascii="Verdana" w:hAnsi="Verdana" w:cstheme="minorHAnsi"/>
        </w:rPr>
        <w:t>trzymania prawidłowo wystawion</w:t>
      </w:r>
      <w:r w:rsidR="00B60F84" w:rsidRPr="00AA6CCF">
        <w:rPr>
          <w:rStyle w:val="xbrak"/>
          <w:rFonts w:ascii="Verdana" w:hAnsi="Verdana" w:cstheme="minorHAnsi"/>
        </w:rPr>
        <w:t xml:space="preserve">ej </w:t>
      </w:r>
      <w:r w:rsidR="00FD4DE2" w:rsidRPr="00AA6CCF">
        <w:rPr>
          <w:rStyle w:val="xbrak"/>
          <w:rFonts w:ascii="Verdana" w:hAnsi="Verdana" w:cstheme="minorHAnsi"/>
        </w:rPr>
        <w:t xml:space="preserve">faktury </w:t>
      </w:r>
      <w:r w:rsidR="00B60F84" w:rsidRPr="00AA6CCF">
        <w:rPr>
          <w:rStyle w:val="xbrak"/>
          <w:rFonts w:ascii="Verdana" w:hAnsi="Verdana" w:cstheme="minorHAnsi"/>
        </w:rPr>
        <w:t>wraz</w:t>
      </w:r>
      <w:r w:rsidRPr="00AA6CCF">
        <w:rPr>
          <w:rStyle w:val="xbrak"/>
          <w:rFonts w:ascii="Verdana" w:hAnsi="Verdana" w:cstheme="minorHAnsi"/>
        </w:rPr>
        <w:t xml:space="preserve"> </w:t>
      </w:r>
      <w:r w:rsidR="00A12C0F" w:rsidRPr="00AA6CCF">
        <w:rPr>
          <w:rStyle w:val="xbrak"/>
          <w:rFonts w:ascii="Verdana" w:hAnsi="Verdana" w:cstheme="minorHAnsi"/>
        </w:rPr>
        <w:t>p</w:t>
      </w:r>
      <w:r w:rsidRPr="00AA6CCF">
        <w:rPr>
          <w:rStyle w:val="xbrak"/>
          <w:rFonts w:ascii="Verdana" w:hAnsi="Verdana" w:cstheme="minorHAnsi"/>
        </w:rPr>
        <w:t>rotokoł</w:t>
      </w:r>
      <w:r w:rsidR="00B60F84" w:rsidRPr="00AA6CCF">
        <w:rPr>
          <w:rStyle w:val="xbrak"/>
          <w:rFonts w:ascii="Verdana" w:hAnsi="Verdana" w:cstheme="minorHAnsi"/>
        </w:rPr>
        <w:t>em</w:t>
      </w:r>
      <w:r w:rsidRPr="00AA6CCF">
        <w:rPr>
          <w:rStyle w:val="xbrak"/>
          <w:rFonts w:ascii="Verdana" w:hAnsi="Verdana" w:cstheme="minorHAnsi"/>
        </w:rPr>
        <w:t xml:space="preserve"> </w:t>
      </w:r>
      <w:r w:rsidR="00A12C0F" w:rsidRPr="00AA6CCF">
        <w:rPr>
          <w:rStyle w:val="xbrak"/>
          <w:rFonts w:ascii="Verdana" w:hAnsi="Verdana" w:cstheme="minorHAnsi"/>
        </w:rPr>
        <w:t>o</w:t>
      </w:r>
      <w:r w:rsidRPr="00AA6CCF">
        <w:rPr>
          <w:rStyle w:val="xbrak"/>
          <w:rFonts w:ascii="Verdana" w:hAnsi="Verdana" w:cstheme="minorHAnsi"/>
        </w:rPr>
        <w:t>dbioru,</w:t>
      </w:r>
      <w:r w:rsidR="00FD4DE2" w:rsidRPr="00AA6CCF">
        <w:rPr>
          <w:rStyle w:val="xbrak"/>
          <w:rFonts w:ascii="Verdana" w:hAnsi="Verdana" w:cstheme="minorHAnsi"/>
        </w:rPr>
        <w:t xml:space="preserve"> na </w:t>
      </w:r>
      <w:r w:rsidR="005C32BB" w:rsidRPr="00AA6CCF">
        <w:rPr>
          <w:rStyle w:val="xbrak"/>
          <w:rFonts w:ascii="Verdana" w:hAnsi="Verdana" w:cstheme="minorHAnsi"/>
        </w:rPr>
        <w:t xml:space="preserve">rachunek bankowy </w:t>
      </w:r>
      <w:r w:rsidR="00FD4DE2" w:rsidRPr="00AA6CCF">
        <w:rPr>
          <w:rStyle w:val="xbrak"/>
          <w:rFonts w:ascii="Verdana" w:hAnsi="Verdana" w:cstheme="minorHAnsi"/>
        </w:rPr>
        <w:t>Wykonawcy podan</w:t>
      </w:r>
      <w:r w:rsidR="004C7872" w:rsidRPr="00AA6CCF">
        <w:rPr>
          <w:rStyle w:val="xbrak"/>
          <w:rFonts w:ascii="Verdana" w:hAnsi="Verdana" w:cstheme="minorHAnsi"/>
        </w:rPr>
        <w:t>y</w:t>
      </w:r>
      <w:r w:rsidR="00FD4DE2" w:rsidRPr="00AA6CCF">
        <w:rPr>
          <w:rStyle w:val="xbrak"/>
          <w:rFonts w:ascii="Verdana" w:hAnsi="Verdana" w:cstheme="minorHAnsi"/>
        </w:rPr>
        <w:t xml:space="preserve"> na fakturze i widniejąc</w:t>
      </w:r>
      <w:r w:rsidR="004C7872" w:rsidRPr="00AA6CCF">
        <w:rPr>
          <w:rStyle w:val="xbrak"/>
          <w:rFonts w:ascii="Verdana" w:hAnsi="Verdana" w:cstheme="minorHAnsi"/>
        </w:rPr>
        <w:t>y</w:t>
      </w:r>
      <w:r w:rsidR="00FD4DE2" w:rsidRPr="00AA6CCF">
        <w:rPr>
          <w:rStyle w:val="xbrak"/>
          <w:rFonts w:ascii="Verdana" w:hAnsi="Verdana" w:cstheme="minorHAnsi"/>
        </w:rPr>
        <w:t xml:space="preserve"> w elektronicznym wykazie czynnych podatników VAT, prowadzonym od  1 września 2019 r. przez Szefa Krajowej Administracji Skarbowej, o którym mowa w ustawie o podatku od towarów i usług (tzw. białej liście podatników VAT – dotyczy wyłącznie podmiotów ujętych w wykazie podmiotów zarejestrowanych w Polsce jako podatnicy VAT).</w:t>
      </w:r>
    </w:p>
    <w:p w14:paraId="08C88B6F" w14:textId="236FE43D" w:rsidR="004F1CC9" w:rsidRPr="00AA6CCF" w:rsidRDefault="00BE36AC" w:rsidP="00696C8B">
      <w:pPr>
        <w:numPr>
          <w:ilvl w:val="1"/>
          <w:numId w:val="7"/>
        </w:numPr>
        <w:tabs>
          <w:tab w:val="num" w:pos="426"/>
        </w:tabs>
        <w:spacing w:line="360" w:lineRule="auto"/>
        <w:ind w:left="426" w:hanging="426"/>
        <w:rPr>
          <w:rStyle w:val="Brak"/>
          <w:rFonts w:ascii="Verdana" w:hAnsi="Verdana" w:cstheme="minorHAnsi"/>
        </w:rPr>
      </w:pPr>
      <w:r w:rsidRPr="00AA6CCF">
        <w:rPr>
          <w:rStyle w:val="Brak"/>
          <w:rFonts w:ascii="Verdana" w:hAnsi="Verdana" w:cstheme="minorHAnsi"/>
          <w:kern w:val="16"/>
        </w:rPr>
        <w:t>Wykonawca</w:t>
      </w:r>
      <w:r w:rsidR="004C7872" w:rsidRPr="00AA6CCF">
        <w:rPr>
          <w:rStyle w:val="Brak"/>
          <w:rFonts w:ascii="Verdana" w:hAnsi="Verdana" w:cstheme="minorHAnsi"/>
          <w:kern w:val="16"/>
        </w:rPr>
        <w:t>,</w:t>
      </w:r>
      <w:r w:rsidRPr="00AA6CCF">
        <w:rPr>
          <w:rStyle w:val="Brak"/>
          <w:rFonts w:ascii="Verdana" w:hAnsi="Verdana" w:cstheme="minorHAnsi"/>
          <w:kern w:val="16"/>
        </w:rPr>
        <w:t xml:space="preserve"> będący czynnym podatnikiem podatku VAT</w:t>
      </w:r>
      <w:r w:rsidR="004C7872" w:rsidRPr="00AA6CCF">
        <w:rPr>
          <w:rStyle w:val="Brak"/>
          <w:rFonts w:ascii="Verdana" w:hAnsi="Verdana" w:cstheme="minorHAnsi"/>
          <w:kern w:val="16"/>
        </w:rPr>
        <w:t>,</w:t>
      </w:r>
      <w:r w:rsidRPr="00AA6CCF">
        <w:rPr>
          <w:rStyle w:val="Brak"/>
          <w:rFonts w:ascii="Verdana" w:hAnsi="Verdana" w:cstheme="minorHAnsi"/>
          <w:kern w:val="16"/>
        </w:rPr>
        <w:t xml:space="preserve"> oświadcza, że rachunek bankowy wskazany przez niego w fakturze jest rachunkiem znajdującym się w elektronicznym wykazie podmiotów, o którym mowa w ustawie o podatku od towarów i usług.</w:t>
      </w:r>
    </w:p>
    <w:p w14:paraId="0ADEB929" w14:textId="78CA8B0A" w:rsidR="00BE36AC" w:rsidRPr="00AA6CCF" w:rsidRDefault="00BE36AC" w:rsidP="00696C8B">
      <w:pPr>
        <w:numPr>
          <w:ilvl w:val="1"/>
          <w:numId w:val="7"/>
        </w:numPr>
        <w:tabs>
          <w:tab w:val="num" w:pos="426"/>
        </w:tabs>
        <w:spacing w:line="360" w:lineRule="auto"/>
        <w:ind w:left="426" w:hanging="426"/>
        <w:rPr>
          <w:rFonts w:ascii="Verdana" w:hAnsi="Verdana" w:cstheme="minorHAnsi"/>
        </w:rPr>
      </w:pPr>
      <w:r w:rsidRPr="00AA6CCF">
        <w:rPr>
          <w:rFonts w:ascii="Verdana" w:eastAsia="Calibri" w:hAnsi="Verdana" w:cstheme="minorHAnsi"/>
          <w:kern w:val="2"/>
          <w14:ligatures w14:val="standardContextual"/>
        </w:rPr>
        <w:t>W przypadku, gdy rachunek bankowy Wykonawcy będącego czynnym podatnikiem podatku VAT nie spełnia warun</w:t>
      </w:r>
      <w:r w:rsidR="00CC5CEB" w:rsidRPr="00AA6CCF">
        <w:rPr>
          <w:rFonts w:ascii="Verdana" w:eastAsia="Calibri" w:hAnsi="Verdana" w:cstheme="minorHAnsi"/>
          <w:kern w:val="2"/>
          <w14:ligatures w14:val="standardContextual"/>
        </w:rPr>
        <w:t>ków określonych powyżej w ust. 2</w:t>
      </w:r>
      <w:r w:rsidRPr="00AA6CCF">
        <w:rPr>
          <w:rFonts w:ascii="Verdana" w:eastAsia="Calibri" w:hAnsi="Verdana" w:cstheme="minorHAnsi"/>
          <w:kern w:val="2"/>
          <w14:ligatures w14:val="standardContextual"/>
        </w:rPr>
        <w:t>, opóźnienie w dokonaniu płatności  w terminie określonym w umowie, nie stanowi dla Wykonawcy podstawy do żądania od Zamawiającego jakichkolwiek odsetek/odszkodowań lub innych roszczeń z tytułu dokonania nieterminowej płatności.</w:t>
      </w:r>
    </w:p>
    <w:p w14:paraId="3093862E" w14:textId="2AF2B353" w:rsidR="00E95CB2" w:rsidRPr="00AA6CCF" w:rsidRDefault="00E95CB2" w:rsidP="00696C8B">
      <w:pPr>
        <w:numPr>
          <w:ilvl w:val="1"/>
          <w:numId w:val="7"/>
        </w:numPr>
        <w:tabs>
          <w:tab w:val="clear" w:pos="1440"/>
        </w:tabs>
        <w:spacing w:line="360" w:lineRule="auto"/>
        <w:ind w:left="426" w:hanging="426"/>
        <w:rPr>
          <w:rFonts w:ascii="Verdana" w:hAnsi="Verdana" w:cstheme="minorHAnsi"/>
        </w:rPr>
      </w:pPr>
      <w:r w:rsidRPr="00AA6CCF">
        <w:rPr>
          <w:rFonts w:ascii="Verdana" w:hAnsi="Verdana" w:cstheme="minorHAnsi"/>
        </w:rPr>
        <w:t>Podstawą wystawienia faktury będzie protokół odbioru, o którym mowa w §</w:t>
      </w:r>
      <w:r w:rsidR="004F1CC9" w:rsidRPr="00AA6CCF">
        <w:rPr>
          <w:rFonts w:ascii="Verdana" w:hAnsi="Verdana" w:cstheme="minorHAnsi"/>
        </w:rPr>
        <w:t xml:space="preserve"> 5</w:t>
      </w:r>
      <w:r w:rsidRPr="00AA6CCF">
        <w:rPr>
          <w:rFonts w:ascii="Verdana" w:hAnsi="Verdana" w:cstheme="minorHAnsi"/>
        </w:rPr>
        <w:t xml:space="preserve"> ust 1</w:t>
      </w:r>
      <w:r w:rsidR="001B2156" w:rsidRPr="00AA6CCF">
        <w:rPr>
          <w:rFonts w:ascii="Verdana" w:hAnsi="Verdana" w:cstheme="minorHAnsi"/>
        </w:rPr>
        <w:t>. Umowy</w:t>
      </w:r>
      <w:r w:rsidRPr="00AA6CCF">
        <w:rPr>
          <w:rFonts w:ascii="Verdana" w:hAnsi="Verdana" w:cstheme="minorHAnsi"/>
        </w:rPr>
        <w:t>.</w:t>
      </w:r>
    </w:p>
    <w:p w14:paraId="64D46AF5" w14:textId="4C42F667" w:rsidR="00E95CB2" w:rsidRPr="00CA375E" w:rsidRDefault="00E95CB2" w:rsidP="00696C8B">
      <w:pPr>
        <w:numPr>
          <w:ilvl w:val="1"/>
          <w:numId w:val="7"/>
        </w:numPr>
        <w:tabs>
          <w:tab w:val="clear" w:pos="1440"/>
          <w:tab w:val="num" w:pos="426"/>
        </w:tabs>
        <w:spacing w:line="360" w:lineRule="auto"/>
        <w:ind w:left="426" w:hanging="426"/>
        <w:rPr>
          <w:rFonts w:ascii="Verdana" w:hAnsi="Verdana" w:cstheme="minorHAnsi"/>
        </w:rPr>
      </w:pPr>
      <w:r w:rsidRPr="00CA375E">
        <w:rPr>
          <w:rFonts w:ascii="Verdana" w:hAnsi="Verdana" w:cstheme="minorHAnsi"/>
        </w:rPr>
        <w:t xml:space="preserve">Za datę dokonania zapłaty </w:t>
      </w:r>
      <w:r w:rsidR="004C7872" w:rsidRPr="00CA375E">
        <w:rPr>
          <w:rFonts w:ascii="Verdana" w:hAnsi="Verdana" w:cstheme="minorHAnsi"/>
        </w:rPr>
        <w:t xml:space="preserve">uważa się </w:t>
      </w:r>
      <w:r w:rsidRPr="00CA375E">
        <w:rPr>
          <w:rFonts w:ascii="Verdana" w:hAnsi="Verdana" w:cstheme="minorHAnsi"/>
        </w:rPr>
        <w:t>dzień obciążenia rachunku bankowego Zamawiającego.</w:t>
      </w:r>
    </w:p>
    <w:p w14:paraId="419C946B" w14:textId="77777777" w:rsidR="001E1D2F" w:rsidRPr="00AA6CCF" w:rsidRDefault="001E1D2F" w:rsidP="001E1D2F">
      <w:pPr>
        <w:numPr>
          <w:ilvl w:val="1"/>
          <w:numId w:val="7"/>
        </w:numPr>
        <w:tabs>
          <w:tab w:val="clear" w:pos="1440"/>
        </w:tabs>
        <w:spacing w:line="360" w:lineRule="auto"/>
        <w:ind w:left="426" w:hanging="426"/>
        <w:rPr>
          <w:rFonts w:ascii="Verdana" w:hAnsi="Verdana" w:cstheme="minorHAnsi"/>
        </w:rPr>
      </w:pPr>
      <w:r w:rsidRPr="00AA6CCF">
        <w:rPr>
          <w:rFonts w:ascii="Verdana" w:hAnsi="Verdana" w:cstheme="minorHAnsi"/>
        </w:rPr>
        <w:t>W przypadku uzyskania przez Zamawiającego zgody jednostki nadzorującej na zastosowanie zerowej stawki podatku VAT w odniesieniu do przedmiotu umowy, Wykonawca zobowiązuje się do sprzedaży Zamawiającemu sprzętu objętego umową po cenach netto, zgodnie ze złożoną ofertą i zerową stawką VAT w zakresie przedmiotów wymienionych w ustawie o podatku od towarów i usług.</w:t>
      </w:r>
    </w:p>
    <w:p w14:paraId="2EF6A4B0" w14:textId="77777777" w:rsidR="001E1D2F" w:rsidRDefault="001E1D2F" w:rsidP="001E1D2F">
      <w:pPr>
        <w:numPr>
          <w:ilvl w:val="1"/>
          <w:numId w:val="7"/>
        </w:numPr>
        <w:tabs>
          <w:tab w:val="clear" w:pos="1440"/>
        </w:tabs>
        <w:spacing w:line="360" w:lineRule="auto"/>
        <w:ind w:left="426" w:hanging="426"/>
        <w:rPr>
          <w:rFonts w:ascii="Verdana" w:hAnsi="Verdana" w:cstheme="minorHAnsi"/>
        </w:rPr>
      </w:pPr>
      <w:r w:rsidRPr="00AA6CCF">
        <w:rPr>
          <w:rFonts w:ascii="Verdana" w:hAnsi="Verdana" w:cstheme="minorHAnsi"/>
        </w:rPr>
        <w:t>Jeżeli uzyskanie przez Zamawiającego prawa stosowania 0% stawki VAT nastąpi po dokonaniu płatności, Wykonawca dokona korekt wystawionych faktur na podstawie których zwróci Zamawiającemu nadpłaconą kwotę podatku VAT w terminie do 30 dni od daty pisemnego powiadomienia przez Zamawiającego o stosowaniu 0% stawki VAT.</w:t>
      </w:r>
    </w:p>
    <w:p w14:paraId="44181E4F" w14:textId="7FC2865F" w:rsidR="00E95CB2" w:rsidRPr="00CA375E" w:rsidRDefault="00E95CB2" w:rsidP="00696C8B">
      <w:pPr>
        <w:numPr>
          <w:ilvl w:val="1"/>
          <w:numId w:val="7"/>
        </w:numPr>
        <w:tabs>
          <w:tab w:val="clear" w:pos="1440"/>
          <w:tab w:val="num" w:pos="426"/>
        </w:tabs>
        <w:spacing w:line="360" w:lineRule="auto"/>
        <w:ind w:left="426" w:hanging="426"/>
        <w:rPr>
          <w:rFonts w:ascii="Verdana" w:hAnsi="Verdana" w:cstheme="minorHAnsi"/>
        </w:rPr>
      </w:pPr>
      <w:r w:rsidRPr="00CA375E">
        <w:rPr>
          <w:rFonts w:ascii="Verdana" w:hAnsi="Verdana" w:cstheme="minorHAnsi"/>
        </w:rPr>
        <w:t>W razie zajęcia wierzytelności wynikającej z realizacji Umowy przypadającej któremukolwiek z Konsorcjantów, Zamawiający dokona potrącenia z kwoty należności wynikającej z wystawion</w:t>
      </w:r>
      <w:r w:rsidR="00C34586" w:rsidRPr="00CA375E">
        <w:rPr>
          <w:rFonts w:ascii="Verdana" w:hAnsi="Verdana" w:cstheme="minorHAnsi"/>
        </w:rPr>
        <w:t xml:space="preserve">ej faktury w całości, chyba że </w:t>
      </w:r>
      <w:r w:rsidRPr="00CA375E">
        <w:rPr>
          <w:rFonts w:ascii="Verdana" w:hAnsi="Verdana" w:cstheme="minorHAnsi"/>
        </w:rPr>
        <w:t>z umowy Konsorcjum, przedłożonej uprzednio Zamawiającemu, wynika po</w:t>
      </w:r>
      <w:r w:rsidR="00C34586" w:rsidRPr="00CA375E">
        <w:rPr>
          <w:rFonts w:ascii="Verdana" w:hAnsi="Verdana" w:cstheme="minorHAnsi"/>
        </w:rPr>
        <w:t xml:space="preserve">dział należności Konsorcjantów </w:t>
      </w:r>
      <w:r w:rsidRPr="00CA375E">
        <w:rPr>
          <w:rFonts w:ascii="Verdana" w:hAnsi="Verdana" w:cstheme="minorHAnsi"/>
        </w:rPr>
        <w:t xml:space="preserve">z tytułu realizacji Umowy. </w:t>
      </w:r>
      <w:r w:rsidRPr="001E1D2F">
        <w:rPr>
          <w:rFonts w:ascii="Verdana" w:hAnsi="Verdana" w:cstheme="minorHAnsi"/>
        </w:rPr>
        <w:t>(</w:t>
      </w:r>
      <w:r w:rsidRPr="001E1D2F">
        <w:rPr>
          <w:rFonts w:ascii="Verdana" w:hAnsi="Verdana" w:cstheme="minorHAnsi"/>
          <w:iCs/>
        </w:rPr>
        <w:t>Uwaga: jeśli umowa nie zostanie zawarta z Konsorcjum zapis zostanie usunięty.)</w:t>
      </w:r>
      <w:r w:rsidR="00C34586" w:rsidRPr="001E1D2F">
        <w:rPr>
          <w:rFonts w:ascii="Verdana" w:hAnsi="Verdana" w:cstheme="minorHAnsi"/>
          <w:bCs/>
        </w:rPr>
        <w:t xml:space="preserve"> *</w:t>
      </w:r>
    </w:p>
    <w:p w14:paraId="73C22B49" w14:textId="77777777" w:rsidR="00282771" w:rsidRPr="00282771" w:rsidRDefault="00282771" w:rsidP="00696C8B">
      <w:pPr>
        <w:spacing w:line="360" w:lineRule="auto"/>
        <w:rPr>
          <w:rFonts w:ascii="Verdana" w:hAnsi="Verdana" w:cstheme="minorHAnsi"/>
        </w:rPr>
      </w:pPr>
      <w:r w:rsidRPr="00282771">
        <w:rPr>
          <w:rFonts w:ascii="Verdana" w:hAnsi="Verdana" w:cstheme="minorHAnsi"/>
          <w:b/>
          <w:bCs/>
        </w:rPr>
        <w:t>§ 8</w:t>
      </w:r>
    </w:p>
    <w:p w14:paraId="52BEBD2D" w14:textId="4137CF93" w:rsidR="00282771" w:rsidRPr="00282771" w:rsidRDefault="00282771" w:rsidP="00696C8B">
      <w:pPr>
        <w:spacing w:line="360" w:lineRule="auto"/>
        <w:ind w:left="426" w:hanging="426"/>
        <w:rPr>
          <w:rFonts w:ascii="Verdana" w:hAnsi="Verdana" w:cstheme="minorHAnsi"/>
          <w:b/>
          <w:bCs/>
        </w:rPr>
      </w:pPr>
      <w:r w:rsidRPr="00282771">
        <w:rPr>
          <w:rFonts w:ascii="Verdana" w:hAnsi="Verdana" w:cstheme="minorHAnsi"/>
          <w:b/>
          <w:bCs/>
        </w:rPr>
        <w:t>KSeF</w:t>
      </w:r>
    </w:p>
    <w:p w14:paraId="7A6C556A" w14:textId="4DA9681C" w:rsidR="00282771" w:rsidRPr="00282771" w:rsidRDefault="00282771" w:rsidP="00696C8B">
      <w:pPr>
        <w:pStyle w:val="Akapitzlist"/>
        <w:numPr>
          <w:ilvl w:val="0"/>
          <w:numId w:val="48"/>
        </w:numPr>
        <w:spacing w:line="360" w:lineRule="auto"/>
        <w:ind w:left="426" w:hanging="426"/>
        <w:rPr>
          <w:rFonts w:ascii="Verdana" w:hAnsi="Verdana" w:cstheme="minorHAnsi"/>
        </w:rPr>
      </w:pPr>
      <w:r w:rsidRPr="00282771">
        <w:rPr>
          <w:rFonts w:ascii="Verdana" w:hAnsi="Verdana" w:cstheme="minorHAnsi"/>
        </w:rPr>
        <w:t>Z dniem 1 lutego 2026 roku w związku z wejściem w życie obowiązku stosowania Krajowego Systemu e-Faktur (zwanego dalej: „KSeF”) faktury są wystawiane oraz przesyłane za pośrednictwem tego systemu, zgodnie z przepisami powszechnie obowiązującego prawa, z uwzględnieniem wyjątków, dla których Ustawodawca dopuścił inne formy wystawiania faktur. W związku z powyższym Wykonawca zobowiązany jest do dostarczenia prawidłowo wystawionych faktur:</w:t>
      </w:r>
    </w:p>
    <w:p w14:paraId="2915BD31" w14:textId="6A9FA426" w:rsidR="00282771" w:rsidRPr="00282771" w:rsidRDefault="00282771" w:rsidP="00696C8B">
      <w:pPr>
        <w:pStyle w:val="Akapitzlist"/>
        <w:numPr>
          <w:ilvl w:val="0"/>
          <w:numId w:val="50"/>
        </w:numPr>
        <w:spacing w:line="360" w:lineRule="auto"/>
        <w:rPr>
          <w:rFonts w:ascii="Verdana" w:hAnsi="Verdana" w:cstheme="minorHAnsi"/>
        </w:rPr>
      </w:pPr>
      <w:r w:rsidRPr="00282771">
        <w:rPr>
          <w:rFonts w:ascii="Verdana" w:hAnsi="Verdana" w:cstheme="minorHAnsi"/>
        </w:rPr>
        <w:t xml:space="preserve">za pośrednictwem Krajowego Systemu e-Faktur zgodnie </w:t>
      </w:r>
      <w:r w:rsidRPr="00282771">
        <w:rPr>
          <w:rFonts w:ascii="Verdana" w:hAnsi="Verdana" w:cstheme="minorHAnsi"/>
        </w:rPr>
        <w:br/>
        <w:t xml:space="preserve">z obowiązującymi przepisami prawa (jeśli dotyczy) </w:t>
      </w:r>
      <w:r w:rsidR="001E1D2F">
        <w:rPr>
          <w:rFonts w:ascii="Verdana" w:hAnsi="Verdana" w:cstheme="minorHAnsi"/>
        </w:rPr>
        <w:t>oraz</w:t>
      </w:r>
    </w:p>
    <w:p w14:paraId="4207DA0A" w14:textId="77777777" w:rsidR="00282771" w:rsidRPr="00282771" w:rsidRDefault="00282771" w:rsidP="00696C8B">
      <w:pPr>
        <w:pStyle w:val="Akapitzlist"/>
        <w:numPr>
          <w:ilvl w:val="0"/>
          <w:numId w:val="50"/>
        </w:numPr>
        <w:spacing w:line="360" w:lineRule="auto"/>
        <w:rPr>
          <w:rFonts w:ascii="Verdana" w:hAnsi="Verdana" w:cstheme="minorHAnsi"/>
        </w:rPr>
      </w:pPr>
      <w:r w:rsidRPr="00282771">
        <w:rPr>
          <w:rFonts w:ascii="Verdana" w:hAnsi="Verdana" w:cstheme="minorHAnsi"/>
        </w:rPr>
        <w:t xml:space="preserve">za pośrednictwem poczty elektronicznej na adres mailowy: </w:t>
      </w:r>
      <w:hyperlink r:id="rId8" w:history="1">
        <w:r w:rsidRPr="00282771">
          <w:rPr>
            <w:rStyle w:val="Hipercze"/>
            <w:rFonts w:ascii="Verdana" w:hAnsi="Verdana" w:cstheme="minorHAnsi"/>
          </w:rPr>
          <w:t>faktura@umlub.edu.pl</w:t>
        </w:r>
      </w:hyperlink>
      <w:r w:rsidRPr="00282771">
        <w:rPr>
          <w:rFonts w:ascii="Verdana" w:hAnsi="Verdana" w:cstheme="minorHAnsi"/>
        </w:rPr>
        <w:t xml:space="preserve"> lub</w:t>
      </w:r>
    </w:p>
    <w:p w14:paraId="42449849" w14:textId="77777777" w:rsidR="00282771" w:rsidRPr="00282771" w:rsidRDefault="00282771" w:rsidP="00696C8B">
      <w:pPr>
        <w:pStyle w:val="Akapitzlist"/>
        <w:numPr>
          <w:ilvl w:val="0"/>
          <w:numId w:val="50"/>
        </w:numPr>
        <w:spacing w:line="360" w:lineRule="auto"/>
        <w:rPr>
          <w:rFonts w:ascii="Verdana" w:hAnsi="Verdana" w:cstheme="minorHAnsi"/>
        </w:rPr>
      </w:pPr>
      <w:r w:rsidRPr="00282771">
        <w:rPr>
          <w:rFonts w:ascii="Verdana" w:hAnsi="Verdana" w:cstheme="minorHAnsi"/>
        </w:rPr>
        <w:t>do siedziby Zamawiającego (Działu Organizacji i Obsługi Władz Uczelni – Biura Obsługi Kancelaryjnej), adres: Al. Racławickie 1, 20-059 Lublin.</w:t>
      </w:r>
    </w:p>
    <w:p w14:paraId="5C92FC83" w14:textId="77777777" w:rsidR="00282771" w:rsidRPr="00282771" w:rsidRDefault="00282771" w:rsidP="00696C8B">
      <w:pPr>
        <w:pStyle w:val="Akapitzlist"/>
        <w:numPr>
          <w:ilvl w:val="0"/>
          <w:numId w:val="48"/>
        </w:numPr>
        <w:spacing w:line="360" w:lineRule="auto"/>
        <w:ind w:left="426" w:hanging="426"/>
        <w:rPr>
          <w:rFonts w:ascii="Verdana" w:hAnsi="Verdana" w:cstheme="minorHAnsi"/>
        </w:rPr>
      </w:pPr>
      <w:r w:rsidRPr="00282771">
        <w:rPr>
          <w:rFonts w:ascii="Verdana" w:hAnsi="Verdana" w:cstheme="minorHAnsi"/>
        </w:rPr>
        <w:t xml:space="preserve">Zamawiający </w:t>
      </w:r>
      <w:r w:rsidRPr="001E1D2F">
        <w:rPr>
          <w:rFonts w:ascii="Verdana" w:hAnsi="Verdana" w:cstheme="minorHAnsi"/>
          <w:bCs/>
        </w:rPr>
        <w:t>nie</w:t>
      </w:r>
      <w:r w:rsidRPr="00282771">
        <w:rPr>
          <w:rFonts w:ascii="Verdana" w:hAnsi="Verdana" w:cstheme="minorHAnsi"/>
        </w:rPr>
        <w:t xml:space="preserve"> wyraża zgody na otrzymywanie wizualizacji faktury ustrukturyzowanej za wyjątkiem sytuacji awarii KSeF, o której mowa </w:t>
      </w:r>
      <w:r w:rsidRPr="00282771">
        <w:rPr>
          <w:rFonts w:ascii="Verdana" w:hAnsi="Verdana" w:cstheme="minorHAnsi"/>
        </w:rPr>
        <w:br/>
        <w:t>w ust. 5 poniżej.</w:t>
      </w:r>
    </w:p>
    <w:p w14:paraId="0DEE1F2F" w14:textId="77777777" w:rsidR="00282771" w:rsidRPr="00282771" w:rsidRDefault="00282771" w:rsidP="00696C8B">
      <w:pPr>
        <w:pStyle w:val="Akapitzlist"/>
        <w:numPr>
          <w:ilvl w:val="0"/>
          <w:numId w:val="48"/>
        </w:numPr>
        <w:spacing w:line="360" w:lineRule="auto"/>
        <w:ind w:left="426" w:hanging="426"/>
        <w:rPr>
          <w:rFonts w:ascii="Verdana" w:hAnsi="Verdana" w:cstheme="minorHAnsi"/>
        </w:rPr>
      </w:pPr>
      <w:r w:rsidRPr="00282771">
        <w:rPr>
          <w:rFonts w:ascii="Verdana" w:hAnsi="Verdana" w:cstheme="minorHAnsi"/>
        </w:rPr>
        <w:t xml:space="preserve">Wszelkie płatności w ramach niniejszej Umowy będą odbywać się na podstawie prawidłowo wystawionych faktur. Za </w:t>
      </w:r>
      <w:r w:rsidRPr="001E1D2F">
        <w:rPr>
          <w:rFonts w:ascii="Verdana" w:hAnsi="Verdana" w:cstheme="minorHAnsi"/>
          <w:bCs/>
        </w:rPr>
        <w:t>prawidłowo</w:t>
      </w:r>
      <w:r w:rsidRPr="00282771">
        <w:rPr>
          <w:rFonts w:ascii="Verdana" w:hAnsi="Verdana" w:cstheme="minorHAnsi"/>
        </w:rPr>
        <w:t xml:space="preserve"> wystawioną fakturę uznaje się fakturę wystawioną zgodnie z przepisami prawa, warunkami niniejszej umowy, prawidłową pod względem formalnym i rachunkowym oraz zawierającą </w:t>
      </w:r>
      <w:r w:rsidRPr="001E1D2F">
        <w:rPr>
          <w:rFonts w:ascii="Verdana" w:hAnsi="Verdana" w:cstheme="minorHAnsi"/>
          <w:bCs/>
        </w:rPr>
        <w:t>w swojej treści numer umowy</w:t>
      </w:r>
      <w:r w:rsidRPr="001E1D2F">
        <w:rPr>
          <w:rFonts w:ascii="Verdana" w:hAnsi="Verdana" w:cstheme="minorHAnsi"/>
        </w:rPr>
        <w:t>,</w:t>
      </w:r>
      <w:r w:rsidRPr="00282771">
        <w:rPr>
          <w:rFonts w:ascii="Verdana" w:hAnsi="Verdana" w:cstheme="minorHAnsi"/>
        </w:rPr>
        <w:t xml:space="preserve"> na podstawie której jest wystawiona.</w:t>
      </w:r>
    </w:p>
    <w:p w14:paraId="032F0FA4" w14:textId="77777777" w:rsidR="00282771" w:rsidRPr="00282771" w:rsidRDefault="00282771" w:rsidP="00696C8B">
      <w:pPr>
        <w:pStyle w:val="Akapitzlist"/>
        <w:numPr>
          <w:ilvl w:val="0"/>
          <w:numId w:val="48"/>
        </w:numPr>
        <w:tabs>
          <w:tab w:val="left" w:pos="426"/>
        </w:tabs>
        <w:spacing w:line="360" w:lineRule="auto"/>
        <w:ind w:left="426" w:hanging="426"/>
        <w:rPr>
          <w:rFonts w:ascii="Verdana" w:hAnsi="Verdana" w:cstheme="minorHAnsi"/>
        </w:rPr>
      </w:pPr>
      <w:r w:rsidRPr="00282771">
        <w:rPr>
          <w:rFonts w:ascii="Verdana" w:hAnsi="Verdana" w:cstheme="minorHAnsi"/>
        </w:rPr>
        <w:t>Za dzień otrzymania faktury uznaje się:</w:t>
      </w:r>
    </w:p>
    <w:p w14:paraId="3F77B795" w14:textId="77777777" w:rsidR="00282771" w:rsidRPr="00282771" w:rsidRDefault="00282771" w:rsidP="00696C8B">
      <w:pPr>
        <w:pStyle w:val="Akapitzlist"/>
        <w:numPr>
          <w:ilvl w:val="0"/>
          <w:numId w:val="51"/>
        </w:numPr>
        <w:tabs>
          <w:tab w:val="left" w:pos="426"/>
        </w:tabs>
        <w:spacing w:line="360" w:lineRule="auto"/>
        <w:rPr>
          <w:rFonts w:ascii="Verdana" w:hAnsi="Verdana" w:cstheme="minorHAnsi"/>
        </w:rPr>
      </w:pPr>
      <w:r w:rsidRPr="00282771">
        <w:rPr>
          <w:rFonts w:ascii="Verdana" w:hAnsi="Verdana" w:cstheme="minorHAnsi"/>
        </w:rPr>
        <w:t xml:space="preserve">dzień przydzielania jej numeru identyfikacyjnego w KSeF, </w:t>
      </w:r>
      <w:r w:rsidRPr="00282771">
        <w:rPr>
          <w:rFonts w:ascii="Verdana" w:hAnsi="Verdana" w:cstheme="minorHAnsi"/>
        </w:rPr>
        <w:br/>
        <w:t xml:space="preserve">z zastrzeżeniem postanowień ustępu 5 (awaria KSeF) lub </w:t>
      </w:r>
    </w:p>
    <w:p w14:paraId="6ECAA106" w14:textId="77777777" w:rsidR="00282771" w:rsidRPr="00282771" w:rsidRDefault="00282771" w:rsidP="00696C8B">
      <w:pPr>
        <w:pStyle w:val="Akapitzlist"/>
        <w:numPr>
          <w:ilvl w:val="0"/>
          <w:numId w:val="51"/>
        </w:numPr>
        <w:tabs>
          <w:tab w:val="left" w:pos="426"/>
        </w:tabs>
        <w:spacing w:line="360" w:lineRule="auto"/>
        <w:rPr>
          <w:rFonts w:ascii="Verdana" w:hAnsi="Verdana" w:cstheme="minorHAnsi"/>
        </w:rPr>
      </w:pPr>
      <w:r w:rsidRPr="00282771">
        <w:rPr>
          <w:rFonts w:ascii="Verdana" w:hAnsi="Verdana" w:cstheme="minorHAnsi"/>
        </w:rPr>
        <w:t xml:space="preserve">dzień otrzymania wiadomości mailowej zawierającej fakturę lub </w:t>
      </w:r>
    </w:p>
    <w:p w14:paraId="6E906879" w14:textId="77777777" w:rsidR="00282771" w:rsidRPr="00282771" w:rsidRDefault="00282771" w:rsidP="00696C8B">
      <w:pPr>
        <w:pStyle w:val="Akapitzlist"/>
        <w:numPr>
          <w:ilvl w:val="0"/>
          <w:numId w:val="51"/>
        </w:numPr>
        <w:tabs>
          <w:tab w:val="left" w:pos="426"/>
        </w:tabs>
        <w:spacing w:line="360" w:lineRule="auto"/>
        <w:rPr>
          <w:rFonts w:ascii="Verdana" w:hAnsi="Verdana" w:cstheme="minorHAnsi"/>
        </w:rPr>
      </w:pPr>
      <w:r w:rsidRPr="00282771">
        <w:rPr>
          <w:rFonts w:ascii="Verdana" w:hAnsi="Verdana" w:cstheme="minorHAnsi"/>
        </w:rPr>
        <w:t>dzień wpływu papierowej faktury do siedziby Zamawiającego.</w:t>
      </w:r>
    </w:p>
    <w:p w14:paraId="3504EF8E" w14:textId="77777777" w:rsidR="00282771" w:rsidRPr="00282771" w:rsidRDefault="00282771" w:rsidP="00696C8B">
      <w:pPr>
        <w:pStyle w:val="Akapitzlist"/>
        <w:numPr>
          <w:ilvl w:val="0"/>
          <w:numId w:val="48"/>
        </w:numPr>
        <w:tabs>
          <w:tab w:val="left" w:pos="426"/>
        </w:tabs>
        <w:spacing w:line="360" w:lineRule="auto"/>
        <w:ind w:left="426" w:hanging="426"/>
        <w:rPr>
          <w:rFonts w:ascii="Verdana" w:hAnsi="Verdana" w:cstheme="minorHAnsi"/>
        </w:rPr>
      </w:pPr>
      <w:r w:rsidRPr="00282771">
        <w:rPr>
          <w:rFonts w:ascii="Verdana" w:hAnsi="Verdana" w:cstheme="minorHAnsi"/>
        </w:rPr>
        <w:t>W przypadku awarii KSeF ogłoszonej w BIP Ministerstwa Finansów faktury OFF-LINE będą tymczasowo przesyłane:</w:t>
      </w:r>
    </w:p>
    <w:p w14:paraId="1966EF55" w14:textId="77777777" w:rsidR="00282771" w:rsidRPr="00282771" w:rsidRDefault="00282771" w:rsidP="00696C8B">
      <w:pPr>
        <w:pStyle w:val="Akapitzlist"/>
        <w:numPr>
          <w:ilvl w:val="0"/>
          <w:numId w:val="52"/>
        </w:numPr>
        <w:tabs>
          <w:tab w:val="left" w:pos="426"/>
        </w:tabs>
        <w:spacing w:line="360" w:lineRule="auto"/>
        <w:rPr>
          <w:rFonts w:ascii="Verdana" w:hAnsi="Verdana" w:cstheme="minorHAnsi"/>
        </w:rPr>
      </w:pPr>
      <w:r w:rsidRPr="00282771">
        <w:rPr>
          <w:rFonts w:ascii="Verdana" w:hAnsi="Verdana" w:cstheme="minorHAnsi"/>
        </w:rPr>
        <w:t xml:space="preserve">w formie elektronicznej w formacie pliku PDF za pośrednictwem poczty elektronicznej lub </w:t>
      </w:r>
    </w:p>
    <w:p w14:paraId="1CF85411" w14:textId="77777777" w:rsidR="00282771" w:rsidRPr="00282771" w:rsidRDefault="00282771" w:rsidP="00696C8B">
      <w:pPr>
        <w:pStyle w:val="Akapitzlist"/>
        <w:numPr>
          <w:ilvl w:val="0"/>
          <w:numId w:val="52"/>
        </w:numPr>
        <w:tabs>
          <w:tab w:val="left" w:pos="426"/>
        </w:tabs>
        <w:spacing w:line="360" w:lineRule="auto"/>
        <w:rPr>
          <w:rFonts w:ascii="Verdana" w:hAnsi="Verdana" w:cstheme="minorHAnsi"/>
        </w:rPr>
      </w:pPr>
      <w:r w:rsidRPr="00282771">
        <w:rPr>
          <w:rFonts w:ascii="Verdana" w:hAnsi="Verdana" w:cstheme="minorHAnsi"/>
        </w:rPr>
        <w:t xml:space="preserve">za pośrednictwem Platformy Elektronicznego Fakturowania: </w:t>
      </w:r>
      <w:hyperlink r:id="rId9" w:history="1">
        <w:r w:rsidRPr="00282771">
          <w:rPr>
            <w:rStyle w:val="Hipercze"/>
            <w:rFonts w:ascii="Verdana" w:hAnsi="Verdana" w:cstheme="minorHAnsi"/>
          </w:rPr>
          <w:t>https://efaktura.gov.pl</w:t>
        </w:r>
      </w:hyperlink>
      <w:r w:rsidRPr="00282771">
        <w:rPr>
          <w:rFonts w:ascii="Verdana" w:hAnsi="Verdana" w:cstheme="minorHAnsi"/>
        </w:rPr>
        <w:t xml:space="preserve"> lub</w:t>
      </w:r>
    </w:p>
    <w:p w14:paraId="7DBDCEE3" w14:textId="77777777" w:rsidR="00282771" w:rsidRPr="00282771" w:rsidRDefault="00282771" w:rsidP="00696C8B">
      <w:pPr>
        <w:pStyle w:val="Akapitzlist"/>
        <w:numPr>
          <w:ilvl w:val="0"/>
          <w:numId w:val="52"/>
        </w:numPr>
        <w:tabs>
          <w:tab w:val="left" w:pos="426"/>
        </w:tabs>
        <w:spacing w:line="360" w:lineRule="auto"/>
        <w:rPr>
          <w:rFonts w:ascii="Verdana" w:hAnsi="Verdana" w:cstheme="minorHAnsi"/>
        </w:rPr>
      </w:pPr>
      <w:r w:rsidRPr="00282771">
        <w:rPr>
          <w:rFonts w:ascii="Verdana" w:hAnsi="Verdana" w:cstheme="minorHAnsi"/>
        </w:rPr>
        <w:t>w formie papierowej na adres siedziby Zamawiającego.</w:t>
      </w:r>
    </w:p>
    <w:p w14:paraId="75B6DBF0" w14:textId="77777777" w:rsidR="00282771" w:rsidRPr="00282771" w:rsidRDefault="00282771" w:rsidP="00696C8B">
      <w:pPr>
        <w:tabs>
          <w:tab w:val="left" w:pos="426"/>
        </w:tabs>
        <w:spacing w:line="360" w:lineRule="auto"/>
        <w:rPr>
          <w:rFonts w:ascii="Verdana" w:hAnsi="Verdana" w:cstheme="minorHAnsi"/>
        </w:rPr>
      </w:pPr>
      <w:r w:rsidRPr="00282771">
        <w:rPr>
          <w:rFonts w:ascii="Verdana" w:hAnsi="Verdana" w:cstheme="minorHAnsi"/>
        </w:rPr>
        <w:t>Za dzień otrzymania faktury w trybie awaryjnym uważa się datę jej faktycznego dostarczenia, jeżeli będzie wcześniejsza niż data przydzielenia numeru KSeF.</w:t>
      </w:r>
    </w:p>
    <w:p w14:paraId="03208199" w14:textId="77777777" w:rsidR="00282771" w:rsidRPr="00282771" w:rsidRDefault="00282771" w:rsidP="00696C8B">
      <w:pPr>
        <w:pStyle w:val="Akapitzlist"/>
        <w:numPr>
          <w:ilvl w:val="0"/>
          <w:numId w:val="48"/>
        </w:numPr>
        <w:tabs>
          <w:tab w:val="left" w:pos="426"/>
        </w:tabs>
        <w:spacing w:line="360" w:lineRule="auto"/>
        <w:ind w:left="426" w:hanging="426"/>
        <w:rPr>
          <w:rFonts w:ascii="Verdana" w:hAnsi="Verdana" w:cstheme="minorHAnsi"/>
        </w:rPr>
      </w:pPr>
      <w:r w:rsidRPr="00282771">
        <w:rPr>
          <w:rFonts w:ascii="Verdana" w:hAnsi="Verdana" w:cstheme="minorHAnsi"/>
        </w:rPr>
        <w:t xml:space="preserve">Załączniki, które nie mogą, zgodnie z obowiązującymi przepisami, stanowić elementu faktury wystawionej w KSeF, należy przesłać </w:t>
      </w:r>
      <w:r w:rsidRPr="00282771">
        <w:rPr>
          <w:rFonts w:ascii="Verdana" w:hAnsi="Verdana" w:cstheme="minorHAnsi"/>
        </w:rPr>
        <w:br/>
        <w:t>w formie:</w:t>
      </w:r>
    </w:p>
    <w:p w14:paraId="1118845B" w14:textId="35489BE7" w:rsidR="00282771" w:rsidRPr="00282771" w:rsidRDefault="00282771" w:rsidP="00696C8B">
      <w:pPr>
        <w:pStyle w:val="Akapitzlist"/>
        <w:numPr>
          <w:ilvl w:val="1"/>
          <w:numId w:val="49"/>
        </w:numPr>
        <w:tabs>
          <w:tab w:val="left" w:pos="993"/>
        </w:tabs>
        <w:spacing w:line="360" w:lineRule="auto"/>
        <w:ind w:left="993"/>
        <w:rPr>
          <w:rFonts w:ascii="Verdana" w:hAnsi="Verdana" w:cstheme="minorHAnsi"/>
          <w:color w:val="FF0000"/>
        </w:rPr>
      </w:pPr>
      <w:r w:rsidRPr="00282771">
        <w:rPr>
          <w:rFonts w:ascii="Verdana" w:hAnsi="Verdana" w:cstheme="minorHAnsi"/>
        </w:rPr>
        <w:t xml:space="preserve">elektronicznej w formacie pliku PDF za pośrednictwem poczty elektronicznej na adres e-mail: </w:t>
      </w:r>
      <w:r w:rsidR="00354824">
        <w:rPr>
          <w:rFonts w:ascii="Verdana" w:hAnsi="Verdana" w:cstheme="minorHAnsi"/>
        </w:rPr>
        <w:t>.............................</w:t>
      </w:r>
      <w:r w:rsidRPr="00282771">
        <w:rPr>
          <w:rFonts w:ascii="Verdana" w:hAnsi="Verdana" w:cstheme="minorHAnsi"/>
        </w:rPr>
        <w:t>,</w:t>
      </w:r>
    </w:p>
    <w:p w14:paraId="749A4C42" w14:textId="77777777" w:rsidR="00282771" w:rsidRPr="00282771" w:rsidRDefault="00282771" w:rsidP="00696C8B">
      <w:pPr>
        <w:pStyle w:val="Akapitzlist"/>
        <w:numPr>
          <w:ilvl w:val="1"/>
          <w:numId w:val="49"/>
        </w:numPr>
        <w:tabs>
          <w:tab w:val="left" w:pos="993"/>
        </w:tabs>
        <w:spacing w:line="360" w:lineRule="auto"/>
        <w:ind w:left="993"/>
        <w:rPr>
          <w:rFonts w:ascii="Verdana" w:hAnsi="Verdana" w:cstheme="minorHAnsi"/>
        </w:rPr>
      </w:pPr>
      <w:r w:rsidRPr="00282771">
        <w:rPr>
          <w:rFonts w:ascii="Verdana" w:hAnsi="Verdana" w:cstheme="minorHAnsi"/>
        </w:rPr>
        <w:t>papierowej na adres siedziby Zamawiającego.</w:t>
      </w:r>
    </w:p>
    <w:p w14:paraId="5E6C6F78" w14:textId="77777777" w:rsidR="00282771" w:rsidRPr="00282771" w:rsidRDefault="00282771" w:rsidP="00696C8B">
      <w:pPr>
        <w:tabs>
          <w:tab w:val="left" w:pos="993"/>
        </w:tabs>
        <w:spacing w:line="360" w:lineRule="auto"/>
        <w:rPr>
          <w:rFonts w:ascii="Verdana" w:hAnsi="Verdana" w:cstheme="minorHAnsi"/>
        </w:rPr>
      </w:pPr>
      <w:r w:rsidRPr="00282771">
        <w:rPr>
          <w:rFonts w:ascii="Verdana" w:hAnsi="Verdana" w:cstheme="minorHAnsi"/>
        </w:rPr>
        <w:t xml:space="preserve">7. Zamawiający zastrzega sobie prawo do wstrzymania zapłaty do czasu otrzymania wszystkich wymaganych załączników. Załącznik do faktury musi zawierać numer umowy oraz numer faktury, których dotyczy. Po otrzymaniu wszystkich wymaganych załączników termin płatności będzie liczony zgodnie z § 6 ust. 1 Umowy. Zamawiający oświadcza, </w:t>
      </w:r>
      <w:r w:rsidRPr="00282771">
        <w:rPr>
          <w:rFonts w:ascii="Verdana" w:hAnsi="Verdana" w:cstheme="minorHAnsi"/>
        </w:rPr>
        <w:br/>
        <w:t xml:space="preserve">a Wykonawca akceptuje, że termin płatności, o którym mowa w § 6 ust. 1 Umowy będzie biegł od momentu otrzymania ostatniego z wymaganych załączników. </w:t>
      </w:r>
    </w:p>
    <w:p w14:paraId="00FD333A" w14:textId="77777777" w:rsidR="00282771" w:rsidRPr="00282771" w:rsidRDefault="00282771" w:rsidP="00696C8B">
      <w:pPr>
        <w:tabs>
          <w:tab w:val="left" w:pos="993"/>
        </w:tabs>
        <w:spacing w:line="360" w:lineRule="auto"/>
        <w:rPr>
          <w:rFonts w:ascii="Verdana" w:hAnsi="Verdana" w:cstheme="minorHAnsi"/>
        </w:rPr>
      </w:pPr>
      <w:r w:rsidRPr="00282771">
        <w:rPr>
          <w:rFonts w:ascii="Verdana" w:hAnsi="Verdana" w:cstheme="minorHAnsi"/>
        </w:rPr>
        <w:t>8. Zamawiający zastrzega sobie prawo do wstrzymania zapłaty do momentu otrzymania prawidłowo wystawionej faktury. Po jej otrzymaniu termin płatności będzie liczony zgodnie z § 6 ust. 1 Umowy.</w:t>
      </w:r>
    </w:p>
    <w:p w14:paraId="0CA2E960" w14:textId="77777777" w:rsidR="00282771" w:rsidRPr="00282771" w:rsidRDefault="00282771" w:rsidP="00696C8B">
      <w:pPr>
        <w:tabs>
          <w:tab w:val="left" w:pos="993"/>
        </w:tabs>
        <w:spacing w:line="360" w:lineRule="auto"/>
        <w:rPr>
          <w:rFonts w:ascii="Verdana" w:hAnsi="Verdana" w:cstheme="minorHAnsi"/>
        </w:rPr>
      </w:pPr>
      <w:r w:rsidRPr="00282771">
        <w:rPr>
          <w:rFonts w:ascii="Verdana" w:hAnsi="Verdana" w:cstheme="minorHAnsi"/>
        </w:rPr>
        <w:t>9. W przypadku, gdy w trakcie realizacji Przedmiotu Umowy wejdą w życie stosowne przepisy zobowiązujące Wykonawcę do wystawiania faktur elektronicznych w sposób obligatoryjny Wykonawca będzie wystawiał faktury elektroniczne (e-Faktury) zgodnie z obowiązującymi przepisami.</w:t>
      </w:r>
    </w:p>
    <w:p w14:paraId="6C4F865A" w14:textId="7BD0B4EC" w:rsidR="00E95CB2" w:rsidRPr="00CA375E" w:rsidRDefault="00E95CB2" w:rsidP="00696C8B">
      <w:pPr>
        <w:spacing w:line="360" w:lineRule="auto"/>
        <w:rPr>
          <w:rFonts w:ascii="Verdana" w:hAnsi="Verdana" w:cstheme="minorHAnsi"/>
          <w:b/>
        </w:rPr>
      </w:pPr>
      <w:r w:rsidRPr="00CA375E">
        <w:rPr>
          <w:rFonts w:ascii="Verdana" w:hAnsi="Verdana" w:cstheme="minorHAnsi"/>
          <w:b/>
        </w:rPr>
        <w:t>§</w:t>
      </w:r>
      <w:r w:rsidR="00B86722" w:rsidRPr="00CA375E">
        <w:rPr>
          <w:rFonts w:ascii="Verdana" w:hAnsi="Verdana" w:cstheme="minorHAnsi"/>
          <w:b/>
        </w:rPr>
        <w:t xml:space="preserve"> </w:t>
      </w:r>
      <w:r w:rsidR="009733CA">
        <w:rPr>
          <w:rFonts w:ascii="Verdana" w:hAnsi="Verdana" w:cstheme="minorHAnsi"/>
          <w:b/>
        </w:rPr>
        <w:t>9</w:t>
      </w:r>
    </w:p>
    <w:p w14:paraId="41E219BD" w14:textId="77777777" w:rsidR="00E95CB2" w:rsidRPr="00CA375E" w:rsidRDefault="00E95CB2" w:rsidP="00696C8B">
      <w:pPr>
        <w:spacing w:line="360" w:lineRule="auto"/>
        <w:rPr>
          <w:rFonts w:ascii="Verdana" w:hAnsi="Verdana" w:cstheme="minorHAnsi"/>
          <w:b/>
        </w:rPr>
      </w:pPr>
      <w:r w:rsidRPr="00CA375E">
        <w:rPr>
          <w:rFonts w:ascii="Verdana" w:hAnsi="Verdana" w:cstheme="minorHAnsi"/>
          <w:b/>
        </w:rPr>
        <w:t>Gwarancja i serwis gwarancyjny</w:t>
      </w:r>
    </w:p>
    <w:p w14:paraId="5BED9AD6" w14:textId="77777777" w:rsidR="002B3A8D" w:rsidRDefault="00E95CB2" w:rsidP="00696C8B">
      <w:pPr>
        <w:numPr>
          <w:ilvl w:val="1"/>
          <w:numId w:val="9"/>
        </w:numPr>
        <w:tabs>
          <w:tab w:val="num" w:pos="426"/>
        </w:tabs>
        <w:spacing w:line="360" w:lineRule="auto"/>
        <w:ind w:left="426" w:hanging="426"/>
        <w:rPr>
          <w:rFonts w:ascii="Verdana" w:hAnsi="Verdana" w:cstheme="minorHAnsi"/>
        </w:rPr>
      </w:pPr>
      <w:r w:rsidRPr="00CA375E">
        <w:rPr>
          <w:rFonts w:ascii="Verdana" w:hAnsi="Verdana" w:cstheme="minorHAnsi"/>
        </w:rPr>
        <w:t xml:space="preserve">Na dostarczony przedmiot Umowy Wykonawca udziela gwarancji na okres </w:t>
      </w:r>
      <w:r w:rsidR="00DF404B" w:rsidRPr="001E1D2F">
        <w:rPr>
          <w:rFonts w:ascii="Verdana" w:hAnsi="Verdana" w:cstheme="minorHAnsi"/>
        </w:rPr>
        <w:t>……… miesięcy</w:t>
      </w:r>
      <w:r w:rsidR="00DF404B" w:rsidRPr="00CA375E">
        <w:rPr>
          <w:rFonts w:ascii="Verdana" w:hAnsi="Verdana" w:cstheme="minorHAnsi"/>
          <w:b/>
        </w:rPr>
        <w:t xml:space="preserve"> </w:t>
      </w:r>
      <w:r w:rsidR="00DF404B" w:rsidRPr="00CA375E">
        <w:rPr>
          <w:rFonts w:ascii="Verdana" w:hAnsi="Verdana" w:cstheme="minorHAnsi"/>
        </w:rPr>
        <w:t>(</w:t>
      </w:r>
      <w:r w:rsidR="00DF404B" w:rsidRPr="00CA375E">
        <w:rPr>
          <w:rFonts w:ascii="Verdana" w:hAnsi="Verdana" w:cstheme="minorHAnsi"/>
          <w:i/>
          <w:iCs/>
        </w:rPr>
        <w:t>wpisana zostanie wart</w:t>
      </w:r>
      <w:r w:rsidR="00C052BC" w:rsidRPr="00CA375E">
        <w:rPr>
          <w:rFonts w:ascii="Verdana" w:hAnsi="Verdana" w:cstheme="minorHAnsi"/>
          <w:i/>
          <w:iCs/>
        </w:rPr>
        <w:t>ość wskazana przez Wykonawcę w F</w:t>
      </w:r>
      <w:r w:rsidR="00DF404B" w:rsidRPr="00CA375E">
        <w:rPr>
          <w:rFonts w:ascii="Verdana" w:hAnsi="Verdana" w:cstheme="minorHAnsi"/>
          <w:i/>
          <w:iCs/>
        </w:rPr>
        <w:t xml:space="preserve">ormularzu oferty) </w:t>
      </w:r>
      <w:r w:rsidR="00DF404B" w:rsidRPr="00CA375E">
        <w:rPr>
          <w:rFonts w:ascii="Verdana" w:hAnsi="Verdana" w:cstheme="minorHAnsi"/>
        </w:rPr>
        <w:t xml:space="preserve">zgodnie z zasadami określonymi </w:t>
      </w:r>
      <w:r w:rsidRPr="00CA375E">
        <w:rPr>
          <w:rFonts w:ascii="Verdana" w:hAnsi="Verdana" w:cstheme="minorHAnsi"/>
        </w:rPr>
        <w:t>w Załączniku nr 2 do Umowy.</w:t>
      </w:r>
      <w:r w:rsidR="00FB5B5B" w:rsidRPr="00CA375E">
        <w:rPr>
          <w:rFonts w:ascii="Verdana" w:hAnsi="Verdana" w:cstheme="minorHAnsi"/>
        </w:rPr>
        <w:t xml:space="preserve"> </w:t>
      </w:r>
    </w:p>
    <w:p w14:paraId="64B7103D" w14:textId="45F17A4C" w:rsidR="00E95CB2" w:rsidRPr="00CA375E" w:rsidRDefault="00E95CB2" w:rsidP="00696C8B">
      <w:pPr>
        <w:numPr>
          <w:ilvl w:val="1"/>
          <w:numId w:val="9"/>
        </w:numPr>
        <w:tabs>
          <w:tab w:val="num" w:pos="426"/>
        </w:tabs>
        <w:spacing w:line="360" w:lineRule="auto"/>
        <w:ind w:left="426" w:hanging="426"/>
        <w:rPr>
          <w:rFonts w:ascii="Verdana" w:hAnsi="Verdana" w:cstheme="minorHAnsi"/>
        </w:rPr>
      </w:pPr>
      <w:r w:rsidRPr="00CA375E">
        <w:rPr>
          <w:rFonts w:ascii="Verdana" w:hAnsi="Verdana" w:cstheme="minorHAnsi"/>
        </w:rPr>
        <w:t xml:space="preserve">Bieg okresu gwarancji rozpoczyna się od dnia odbioru przedmiotu Umowy potwierdzonego protokołem odbioru, o którym mowa w § </w:t>
      </w:r>
      <w:r w:rsidR="00D20FCB" w:rsidRPr="00CA375E">
        <w:rPr>
          <w:rFonts w:ascii="Verdana" w:hAnsi="Verdana" w:cstheme="minorHAnsi"/>
        </w:rPr>
        <w:t>5</w:t>
      </w:r>
      <w:r w:rsidRPr="00CA375E">
        <w:rPr>
          <w:rFonts w:ascii="Verdana" w:hAnsi="Verdana" w:cstheme="minorHAnsi"/>
        </w:rPr>
        <w:t xml:space="preserve"> ust. 1 Umowy.  </w:t>
      </w:r>
    </w:p>
    <w:p w14:paraId="5DF6D770" w14:textId="77777777" w:rsidR="00E95CB2" w:rsidRPr="00CA375E" w:rsidRDefault="00E95CB2" w:rsidP="00696C8B">
      <w:pPr>
        <w:pStyle w:val="Akapitzlist"/>
        <w:numPr>
          <w:ilvl w:val="0"/>
          <w:numId w:val="18"/>
        </w:numPr>
        <w:spacing w:line="360" w:lineRule="auto"/>
        <w:contextualSpacing w:val="0"/>
        <w:rPr>
          <w:rFonts w:ascii="Verdana" w:hAnsi="Verdana" w:cstheme="minorHAnsi"/>
          <w:vanish/>
        </w:rPr>
      </w:pPr>
    </w:p>
    <w:p w14:paraId="61B3D760" w14:textId="77777777" w:rsidR="00E95CB2" w:rsidRPr="00CA375E" w:rsidRDefault="00E95CB2" w:rsidP="00696C8B">
      <w:pPr>
        <w:pStyle w:val="Akapitzlist"/>
        <w:numPr>
          <w:ilvl w:val="0"/>
          <w:numId w:val="18"/>
        </w:numPr>
        <w:spacing w:line="360" w:lineRule="auto"/>
        <w:contextualSpacing w:val="0"/>
        <w:rPr>
          <w:rFonts w:ascii="Verdana" w:hAnsi="Verdana" w:cstheme="minorHAnsi"/>
          <w:vanish/>
        </w:rPr>
      </w:pPr>
    </w:p>
    <w:p w14:paraId="7DDDAC94" w14:textId="4E0EBBE2" w:rsidR="000B3F91" w:rsidRPr="00CA375E" w:rsidRDefault="00E95CB2" w:rsidP="00696C8B">
      <w:pPr>
        <w:numPr>
          <w:ilvl w:val="0"/>
          <w:numId w:val="18"/>
        </w:numPr>
        <w:spacing w:line="360" w:lineRule="auto"/>
        <w:ind w:left="426" w:hanging="426"/>
        <w:rPr>
          <w:rFonts w:ascii="Verdana" w:hAnsi="Verdana" w:cstheme="minorHAnsi"/>
        </w:rPr>
      </w:pPr>
      <w:r w:rsidRPr="00CA375E">
        <w:rPr>
          <w:rFonts w:ascii="Verdana" w:hAnsi="Verdana" w:cstheme="minorHAnsi"/>
        </w:rPr>
        <w:t>W okresie gwarancji, o której mowa w ust. 1</w:t>
      </w:r>
      <w:r w:rsidR="0071630E" w:rsidRPr="00CA375E">
        <w:rPr>
          <w:rFonts w:ascii="Verdana" w:hAnsi="Verdana" w:cstheme="minorHAnsi"/>
        </w:rPr>
        <w:t xml:space="preserve"> </w:t>
      </w:r>
      <w:r w:rsidR="00FB5B5B" w:rsidRPr="00CA375E">
        <w:rPr>
          <w:rFonts w:ascii="Verdana" w:hAnsi="Verdana" w:cstheme="minorHAnsi"/>
        </w:rPr>
        <w:t>p</w:t>
      </w:r>
      <w:r w:rsidR="0071630E" w:rsidRPr="00CA375E">
        <w:rPr>
          <w:rFonts w:ascii="Verdana" w:hAnsi="Verdana" w:cstheme="minorHAnsi"/>
        </w:rPr>
        <w:t>owyżej</w:t>
      </w:r>
      <w:r w:rsidRPr="00CA375E">
        <w:rPr>
          <w:rFonts w:ascii="Verdana" w:hAnsi="Verdana" w:cstheme="minorHAnsi"/>
        </w:rPr>
        <w:t xml:space="preserve"> Wykonawca przejmuje na sieb</w:t>
      </w:r>
      <w:r w:rsidR="00B36ABC" w:rsidRPr="00CA375E">
        <w:rPr>
          <w:rFonts w:ascii="Verdana" w:hAnsi="Verdana" w:cstheme="minorHAnsi"/>
        </w:rPr>
        <w:t xml:space="preserve">ie wszelkie obowiązki związane </w:t>
      </w:r>
      <w:r w:rsidRPr="00CA375E">
        <w:rPr>
          <w:rFonts w:ascii="Verdana" w:hAnsi="Verdana" w:cstheme="minorHAnsi"/>
        </w:rPr>
        <w:t xml:space="preserve">z obsługą serwisową </w:t>
      </w:r>
      <w:r w:rsidR="0071630E" w:rsidRPr="00CA375E">
        <w:rPr>
          <w:rFonts w:ascii="Verdana" w:hAnsi="Verdana" w:cstheme="minorHAnsi"/>
        </w:rPr>
        <w:t>P</w:t>
      </w:r>
      <w:r w:rsidRPr="00CA375E">
        <w:rPr>
          <w:rFonts w:ascii="Verdana" w:hAnsi="Verdana" w:cstheme="minorHAnsi"/>
        </w:rPr>
        <w:t>rzedmiotu Umowy, przy czym sposób realizacji obsług</w:t>
      </w:r>
      <w:r w:rsidR="00B36ABC" w:rsidRPr="00CA375E">
        <w:rPr>
          <w:rFonts w:ascii="Verdana" w:hAnsi="Verdana" w:cstheme="minorHAnsi"/>
        </w:rPr>
        <w:t xml:space="preserve">i jest zgodny z obowiązującymi </w:t>
      </w:r>
      <w:r w:rsidRPr="00CA375E">
        <w:rPr>
          <w:rFonts w:ascii="Verdana" w:hAnsi="Verdana" w:cstheme="minorHAnsi"/>
        </w:rPr>
        <w:t>u Zamawiającego zasadami bezpieczeństwa.</w:t>
      </w:r>
    </w:p>
    <w:p w14:paraId="0CDA20B8" w14:textId="0C72121A" w:rsidR="000B3F91" w:rsidRPr="00CA375E" w:rsidRDefault="00E95CB2" w:rsidP="00696C8B">
      <w:pPr>
        <w:pStyle w:val="Akapitzlist"/>
        <w:numPr>
          <w:ilvl w:val="0"/>
          <w:numId w:val="18"/>
        </w:numPr>
        <w:spacing w:line="360" w:lineRule="auto"/>
        <w:ind w:left="426" w:hanging="426"/>
        <w:rPr>
          <w:rFonts w:ascii="Verdana" w:hAnsi="Verdana" w:cstheme="minorHAnsi"/>
        </w:rPr>
      </w:pPr>
      <w:r w:rsidRPr="00CA375E">
        <w:rPr>
          <w:rFonts w:ascii="Verdana" w:hAnsi="Verdana" w:cstheme="minorHAnsi"/>
        </w:rPr>
        <w:t xml:space="preserve">W okresie gwarancji Zamawiający ma prawo do przenoszenia dostarczonego </w:t>
      </w:r>
      <w:r w:rsidR="0071630E" w:rsidRPr="00CA375E">
        <w:rPr>
          <w:rFonts w:ascii="Verdana" w:hAnsi="Verdana" w:cstheme="minorHAnsi"/>
        </w:rPr>
        <w:t xml:space="preserve">Przedmiotu Umowy </w:t>
      </w:r>
      <w:r w:rsidRPr="00CA375E">
        <w:rPr>
          <w:rFonts w:ascii="Verdana" w:hAnsi="Verdana" w:cstheme="minorHAnsi"/>
        </w:rPr>
        <w:t>w przypadku zmiany adresu jednostki organizacyjnej Zamawiającego.</w:t>
      </w:r>
    </w:p>
    <w:p w14:paraId="6D1AEB59" w14:textId="073A2F57" w:rsidR="00B416F7" w:rsidRPr="00CA375E" w:rsidRDefault="00E95CB2" w:rsidP="00696C8B">
      <w:pPr>
        <w:pStyle w:val="Akapitzlist"/>
        <w:numPr>
          <w:ilvl w:val="0"/>
          <w:numId w:val="18"/>
        </w:numPr>
        <w:spacing w:line="360" w:lineRule="auto"/>
        <w:ind w:left="426" w:hanging="426"/>
        <w:rPr>
          <w:rFonts w:ascii="Verdana" w:hAnsi="Verdana" w:cstheme="minorHAnsi"/>
        </w:rPr>
      </w:pPr>
      <w:r w:rsidRPr="00CA375E">
        <w:rPr>
          <w:rFonts w:ascii="Verdana" w:hAnsi="Verdana" w:cstheme="minorHAnsi"/>
        </w:rPr>
        <w:t>Gwarancja nie wyłącza, nie ogranicza ani nie zawiesza uprawnień Zamawiającego wynikających z innych przepisów prawa</w:t>
      </w:r>
      <w:r w:rsidR="00956C6F" w:rsidRPr="00CA375E">
        <w:rPr>
          <w:rFonts w:ascii="Verdana" w:hAnsi="Verdana" w:cstheme="minorHAnsi"/>
        </w:rPr>
        <w:t>, w szczególności</w:t>
      </w:r>
      <w:r w:rsidR="009C3372" w:rsidRPr="00CA375E">
        <w:rPr>
          <w:rFonts w:ascii="Verdana" w:hAnsi="Verdana" w:cstheme="minorHAnsi"/>
        </w:rPr>
        <w:t xml:space="preserve"> Zamawiający może wykonywać uprawnienia z tytułu gwarancji niezależnie od uprawnień z tytułu rękojmi. </w:t>
      </w:r>
    </w:p>
    <w:p w14:paraId="0D1BE4D7" w14:textId="776B4FC5" w:rsidR="00B416F7" w:rsidRPr="00CA375E" w:rsidRDefault="00B416F7" w:rsidP="00696C8B">
      <w:pPr>
        <w:pStyle w:val="Akapitzlist"/>
        <w:numPr>
          <w:ilvl w:val="0"/>
          <w:numId w:val="18"/>
        </w:numPr>
        <w:spacing w:line="360" w:lineRule="auto"/>
        <w:ind w:left="426" w:hanging="426"/>
        <w:rPr>
          <w:rFonts w:ascii="Verdana" w:hAnsi="Verdana" w:cstheme="minorHAnsi"/>
        </w:rPr>
      </w:pPr>
      <w:r w:rsidRPr="00CA375E">
        <w:rPr>
          <w:rFonts w:ascii="Verdana" w:hAnsi="Verdana" w:cstheme="minorHAnsi"/>
        </w:rPr>
        <w:t>Wykonawca udziela Zamawiającemu rękojm</w:t>
      </w:r>
      <w:r w:rsidR="008B7772" w:rsidRPr="00CA375E">
        <w:rPr>
          <w:rFonts w:ascii="Verdana" w:hAnsi="Verdana" w:cstheme="minorHAnsi"/>
        </w:rPr>
        <w:t>i</w:t>
      </w:r>
      <w:r w:rsidRPr="00CA375E">
        <w:rPr>
          <w:rFonts w:ascii="Verdana" w:hAnsi="Verdana" w:cstheme="minorHAnsi"/>
        </w:rPr>
        <w:t xml:space="preserve"> za wady Przedmiotu Umowy zgodnie przepisami Kodeksu cywilnego oraz niniejszymi postanowieniami Umowy w taki sposób, że:</w:t>
      </w:r>
    </w:p>
    <w:p w14:paraId="5999AC6E" w14:textId="77777777" w:rsidR="00B416F7" w:rsidRPr="00CA375E" w:rsidRDefault="00B416F7" w:rsidP="001E1D2F">
      <w:pPr>
        <w:pStyle w:val="Akapitzlist"/>
        <w:numPr>
          <w:ilvl w:val="0"/>
          <w:numId w:val="53"/>
        </w:numPr>
        <w:spacing w:line="360" w:lineRule="auto"/>
        <w:ind w:left="709"/>
        <w:rPr>
          <w:rFonts w:ascii="Verdana" w:hAnsi="Verdana" w:cstheme="minorHAnsi"/>
        </w:rPr>
      </w:pPr>
      <w:r w:rsidRPr="00CA375E">
        <w:rPr>
          <w:rFonts w:ascii="Verdana" w:hAnsi="Verdana" w:cstheme="minorHAnsi"/>
        </w:rPr>
        <w:t>jeżeli okres wskazanej w ustępie 1 powyżej gwarancji jest dłuższy od okresu rękojmi wynikającego z przepisów Kodeksu cywilnego, strony ustalają okres rękojmi równy okresowi udzielonej gwarancji,</w:t>
      </w:r>
    </w:p>
    <w:p w14:paraId="1781034D" w14:textId="7321F1D3" w:rsidR="00092E36" w:rsidRPr="00CA375E" w:rsidRDefault="00B416F7" w:rsidP="001E1D2F">
      <w:pPr>
        <w:pStyle w:val="Akapitzlist"/>
        <w:numPr>
          <w:ilvl w:val="0"/>
          <w:numId w:val="53"/>
        </w:numPr>
        <w:spacing w:line="360" w:lineRule="auto"/>
        <w:ind w:left="709"/>
        <w:rPr>
          <w:rFonts w:ascii="Verdana" w:hAnsi="Verdana" w:cstheme="minorHAnsi"/>
        </w:rPr>
      </w:pPr>
      <w:r w:rsidRPr="00CA375E">
        <w:rPr>
          <w:rFonts w:ascii="Verdana" w:hAnsi="Verdana" w:cstheme="minorHAnsi"/>
        </w:rPr>
        <w:t>jeżeli okres wskazanej w ustępie 1 powyżej gwarancji jest równy okresowi rękojmi wynikającemu z przepisów Kodeksu cywilnego, Strony ustalają okres rękojmi równy okresowi udzielonej gwarancji</w:t>
      </w:r>
      <w:r w:rsidR="00092E36" w:rsidRPr="00CA375E">
        <w:rPr>
          <w:rFonts w:ascii="Verdana" w:hAnsi="Verdana" w:cstheme="minorHAnsi"/>
        </w:rPr>
        <w:t>;</w:t>
      </w:r>
    </w:p>
    <w:p w14:paraId="62501020" w14:textId="20E321B2" w:rsidR="00B416F7" w:rsidRPr="00CA375E" w:rsidRDefault="00B416F7" w:rsidP="001E1D2F">
      <w:pPr>
        <w:pStyle w:val="Akapitzlist"/>
        <w:numPr>
          <w:ilvl w:val="0"/>
          <w:numId w:val="53"/>
        </w:numPr>
        <w:spacing w:line="360" w:lineRule="auto"/>
        <w:ind w:left="709"/>
        <w:rPr>
          <w:rFonts w:ascii="Verdana" w:hAnsi="Verdana" w:cstheme="minorHAnsi"/>
        </w:rPr>
      </w:pPr>
      <w:r w:rsidRPr="00CA375E">
        <w:rPr>
          <w:rFonts w:ascii="Verdana" w:hAnsi="Verdana" w:cstheme="minorHAnsi"/>
        </w:rPr>
        <w:t xml:space="preserve">jeżeli okres wskazanej </w:t>
      </w:r>
      <w:r w:rsidR="00092E36" w:rsidRPr="00CA375E">
        <w:rPr>
          <w:rFonts w:ascii="Verdana" w:hAnsi="Verdana" w:cstheme="minorHAnsi"/>
        </w:rPr>
        <w:t xml:space="preserve">w ustępie 1 powyżej </w:t>
      </w:r>
      <w:r w:rsidRPr="00CA375E">
        <w:rPr>
          <w:rFonts w:ascii="Verdana" w:hAnsi="Verdana" w:cstheme="minorHAnsi"/>
        </w:rPr>
        <w:t xml:space="preserve">gwarancji jest krótszy od okresu rękojmi wynikającego z przepisów Kodeksu cywilnego, strony ustalają okres rękojmi wynikający z </w:t>
      </w:r>
      <w:r w:rsidR="00092E36" w:rsidRPr="00CA375E">
        <w:rPr>
          <w:rFonts w:ascii="Verdana" w:hAnsi="Verdana" w:cstheme="minorHAnsi"/>
        </w:rPr>
        <w:t>K</w:t>
      </w:r>
      <w:r w:rsidRPr="00CA375E">
        <w:rPr>
          <w:rFonts w:ascii="Verdana" w:hAnsi="Verdana" w:cstheme="minorHAnsi"/>
        </w:rPr>
        <w:t xml:space="preserve">odeksu cywilnego tj. okres 2 </w:t>
      </w:r>
      <w:r w:rsidR="00092E36" w:rsidRPr="00CA375E">
        <w:rPr>
          <w:rFonts w:ascii="Verdana" w:hAnsi="Verdana" w:cstheme="minorHAnsi"/>
        </w:rPr>
        <w:t xml:space="preserve">(dwóch) </w:t>
      </w:r>
      <w:r w:rsidRPr="00CA375E">
        <w:rPr>
          <w:rFonts w:ascii="Verdana" w:hAnsi="Verdana" w:cstheme="minorHAnsi"/>
        </w:rPr>
        <w:t>lat.</w:t>
      </w:r>
    </w:p>
    <w:p w14:paraId="3CDD86E4" w14:textId="21748452" w:rsidR="000C7D73" w:rsidRPr="00CA375E" w:rsidRDefault="000C7D73" w:rsidP="00696C8B">
      <w:pPr>
        <w:pStyle w:val="Akapitzlist"/>
        <w:numPr>
          <w:ilvl w:val="0"/>
          <w:numId w:val="18"/>
        </w:numPr>
        <w:spacing w:line="360" w:lineRule="auto"/>
        <w:ind w:left="426" w:hanging="426"/>
        <w:rPr>
          <w:rFonts w:ascii="Verdana" w:hAnsi="Verdana" w:cstheme="minorHAnsi"/>
        </w:rPr>
      </w:pPr>
      <w:r w:rsidRPr="00CA375E">
        <w:rPr>
          <w:rFonts w:ascii="Verdana" w:hAnsi="Verdana" w:cstheme="minorHAnsi"/>
        </w:rPr>
        <w:t>Umowa wraz z jej integralnymi załącznikami stanowi dokument gwarancyjny bez konieczności składania dodatkowego dokumentu na okoliczność udzielenia gwarancji</w:t>
      </w:r>
      <w:r w:rsidR="003E7B47" w:rsidRPr="00CA375E">
        <w:rPr>
          <w:rFonts w:ascii="Verdana" w:hAnsi="Verdana" w:cstheme="minorHAnsi"/>
        </w:rPr>
        <w:t>.</w:t>
      </w:r>
    </w:p>
    <w:p w14:paraId="2DEBB358" w14:textId="24058AD8" w:rsidR="00DA6DB7" w:rsidRPr="00CA375E" w:rsidRDefault="00DF404B" w:rsidP="00696C8B">
      <w:pPr>
        <w:pStyle w:val="Akapitzlist"/>
        <w:numPr>
          <w:ilvl w:val="0"/>
          <w:numId w:val="18"/>
        </w:numPr>
        <w:spacing w:line="360" w:lineRule="auto"/>
        <w:ind w:left="426" w:hanging="426"/>
        <w:rPr>
          <w:rFonts w:ascii="Verdana" w:hAnsi="Verdana" w:cstheme="minorHAnsi"/>
        </w:rPr>
      </w:pPr>
      <w:r w:rsidRPr="00CA375E">
        <w:rPr>
          <w:rFonts w:ascii="Verdana" w:hAnsi="Verdana" w:cstheme="minorHAnsi"/>
        </w:rPr>
        <w:t>Serwis gwarancyjny wykonywać będzie serwis Wykonawcy (dane teleadresowe serwisu: adres e-mail: …………………., tel. …………………...).</w:t>
      </w:r>
    </w:p>
    <w:p w14:paraId="047AC563" w14:textId="526F5447" w:rsidR="009C3372" w:rsidRPr="00CA375E" w:rsidRDefault="009C3372" w:rsidP="00696C8B">
      <w:pPr>
        <w:pStyle w:val="Akapitzlist"/>
        <w:numPr>
          <w:ilvl w:val="0"/>
          <w:numId w:val="18"/>
        </w:numPr>
        <w:spacing w:line="360" w:lineRule="auto"/>
        <w:ind w:left="426" w:hanging="426"/>
        <w:rPr>
          <w:rFonts w:ascii="Verdana" w:hAnsi="Verdana" w:cstheme="minorHAnsi"/>
        </w:rPr>
      </w:pPr>
      <w:r w:rsidRPr="00CA375E">
        <w:rPr>
          <w:rFonts w:ascii="Verdana" w:hAnsi="Verdana" w:cstheme="minorHAnsi"/>
        </w:rPr>
        <w:t xml:space="preserve">Wykonawca jest odpowiedzialny względem Zamawiającego za wszelkie wady </w:t>
      </w:r>
      <w:r w:rsidR="00FB5B5B" w:rsidRPr="00CA375E">
        <w:rPr>
          <w:rFonts w:ascii="Verdana" w:hAnsi="Verdana" w:cstheme="minorHAnsi"/>
        </w:rPr>
        <w:t>P</w:t>
      </w:r>
      <w:r w:rsidRPr="00CA375E">
        <w:rPr>
          <w:rFonts w:ascii="Verdana" w:hAnsi="Verdana" w:cstheme="minorHAnsi"/>
        </w:rPr>
        <w:t xml:space="preserve">rzedmiotu Umowy, </w:t>
      </w:r>
      <w:r w:rsidR="00FB5B5B" w:rsidRPr="00CA375E">
        <w:rPr>
          <w:rFonts w:ascii="Verdana" w:hAnsi="Verdana" w:cstheme="minorHAnsi"/>
        </w:rPr>
        <w:t xml:space="preserve">w tym za wady prawne Przedmiotu Umowy, jak również </w:t>
      </w:r>
      <w:r w:rsidRPr="00CA375E">
        <w:rPr>
          <w:rFonts w:ascii="Verdana" w:hAnsi="Verdana" w:cstheme="minorHAnsi"/>
        </w:rPr>
        <w:t xml:space="preserve">ewentualne roszczenia osób trzecich wynikające z naruszenia praw własności intelektualnej lub przemysłowej, w tym praw autorskich, patentów, praw ochronnych na znaki towarowe oraz praw z rejestracji na wzory użytkowe i przemysłowe, pozostające w związku z wprowadzeniem </w:t>
      </w:r>
      <w:r w:rsidR="00FB5B5B" w:rsidRPr="00CA375E">
        <w:rPr>
          <w:rFonts w:ascii="Verdana" w:hAnsi="Verdana" w:cstheme="minorHAnsi"/>
        </w:rPr>
        <w:t>P</w:t>
      </w:r>
      <w:r w:rsidRPr="00CA375E">
        <w:rPr>
          <w:rFonts w:ascii="Verdana" w:hAnsi="Verdana" w:cstheme="minorHAnsi"/>
        </w:rPr>
        <w:t>rzedmiotu Umowy do obrotu na terytorium Rzeczypospolitej Polskiej. Udzielona przez Wykonawcę gwarancja obejmuje także odpowiedzialność za części przedmiotu Umowy zrealizowane przez podwykonawców Wykonawcy.</w:t>
      </w:r>
    </w:p>
    <w:p w14:paraId="5CD0819C" w14:textId="695840DA" w:rsidR="00BF7E3B" w:rsidRPr="00CA375E" w:rsidRDefault="009C3372" w:rsidP="00696C8B">
      <w:pPr>
        <w:pStyle w:val="Akapitzlist"/>
        <w:numPr>
          <w:ilvl w:val="0"/>
          <w:numId w:val="18"/>
        </w:numPr>
        <w:spacing w:line="360" w:lineRule="auto"/>
        <w:ind w:left="426" w:hanging="426"/>
        <w:rPr>
          <w:rFonts w:ascii="Verdana" w:hAnsi="Verdana" w:cstheme="minorHAnsi"/>
        </w:rPr>
      </w:pPr>
      <w:r w:rsidRPr="00CA375E">
        <w:rPr>
          <w:rFonts w:ascii="Verdana" w:hAnsi="Verdana" w:cstheme="minorHAnsi"/>
        </w:rPr>
        <w:t xml:space="preserve">Gwarancja nie obejmuje wad mechanicznych powstałych z przyczyn </w:t>
      </w:r>
      <w:r w:rsidR="000C7D73" w:rsidRPr="00CA375E">
        <w:rPr>
          <w:rFonts w:ascii="Verdana" w:hAnsi="Verdana" w:cstheme="minorHAnsi"/>
        </w:rPr>
        <w:t>zawinionych przez</w:t>
      </w:r>
      <w:r w:rsidRPr="00CA375E">
        <w:rPr>
          <w:rFonts w:ascii="Verdana" w:hAnsi="Verdana" w:cstheme="minorHAnsi"/>
        </w:rPr>
        <w:t xml:space="preserve"> Zamawiającego.</w:t>
      </w:r>
    </w:p>
    <w:p w14:paraId="6C7DA06B" w14:textId="3751321B" w:rsidR="00173F1C" w:rsidRPr="00CA375E" w:rsidRDefault="00532783" w:rsidP="00696C8B">
      <w:pPr>
        <w:pStyle w:val="Akapitzlist"/>
        <w:numPr>
          <w:ilvl w:val="0"/>
          <w:numId w:val="18"/>
        </w:numPr>
        <w:spacing w:line="360" w:lineRule="auto"/>
        <w:ind w:left="426" w:hanging="426"/>
        <w:rPr>
          <w:rFonts w:ascii="Verdana" w:hAnsi="Verdana" w:cstheme="minorHAnsi"/>
        </w:rPr>
      </w:pPr>
      <w:r w:rsidRPr="00CA375E">
        <w:rPr>
          <w:rFonts w:ascii="Verdana" w:hAnsi="Verdana" w:cstheme="minorHAnsi"/>
        </w:rPr>
        <w:t xml:space="preserve">Jeśli Wykonawca lub gwarant albo osoba przez nich upoważniona, po wezwaniu ich do wymiany </w:t>
      </w:r>
      <w:r w:rsidR="00173F1C" w:rsidRPr="00CA375E">
        <w:rPr>
          <w:rFonts w:ascii="Verdana" w:hAnsi="Verdana" w:cstheme="minorHAnsi"/>
        </w:rPr>
        <w:t>P</w:t>
      </w:r>
      <w:r w:rsidRPr="00CA375E">
        <w:rPr>
          <w:rFonts w:ascii="Verdana" w:hAnsi="Verdana" w:cstheme="minorHAnsi"/>
        </w:rPr>
        <w:t xml:space="preserve">rzedmiotu Umowy lub usunięcia wad, </w:t>
      </w:r>
      <w:r w:rsidR="0029635E" w:rsidRPr="00CA375E">
        <w:rPr>
          <w:rFonts w:ascii="Verdana" w:hAnsi="Verdana" w:cstheme="minorHAnsi"/>
        </w:rPr>
        <w:t>odmówił usunięcia wad lub nie usunął wad w wyznaczonym terminie</w:t>
      </w:r>
      <w:r w:rsidRPr="00CA375E">
        <w:rPr>
          <w:rFonts w:ascii="Verdana" w:hAnsi="Verdana" w:cstheme="minorHAnsi"/>
        </w:rPr>
        <w:t xml:space="preserve">, </w:t>
      </w:r>
      <w:r w:rsidR="0029635E" w:rsidRPr="00CA375E">
        <w:rPr>
          <w:rFonts w:ascii="Verdana" w:hAnsi="Verdana" w:cstheme="minorHAnsi"/>
        </w:rPr>
        <w:t>Zamawiający może usunąć wady, w tym powierzyć usunięcie wad innemu podmiotowi, na koszt i ryzyko Wykonawcy, bez konieczności uzyskania zgody sądu (wykonanie zastępcze), zachowując uprawnienia do kar umownych i do odszkodowania uzupełniającego oraz nie tracąc przy tym uprawnień wynikających z gwarancji i rękojmi.</w:t>
      </w:r>
    </w:p>
    <w:p w14:paraId="7A83B9B4" w14:textId="235AC2C6" w:rsidR="00E95CB2" w:rsidRPr="00CA375E" w:rsidRDefault="00E95CB2" w:rsidP="00696C8B">
      <w:pPr>
        <w:spacing w:line="360" w:lineRule="auto"/>
        <w:rPr>
          <w:rFonts w:ascii="Verdana" w:hAnsi="Verdana" w:cstheme="minorHAnsi"/>
          <w:b/>
        </w:rPr>
      </w:pPr>
      <w:r w:rsidRPr="00CA375E">
        <w:rPr>
          <w:rFonts w:ascii="Verdana" w:hAnsi="Verdana" w:cstheme="minorHAnsi"/>
          <w:b/>
        </w:rPr>
        <w:t>§</w:t>
      </w:r>
      <w:r w:rsidR="00B86722" w:rsidRPr="00CA375E">
        <w:rPr>
          <w:rFonts w:ascii="Verdana" w:hAnsi="Verdana" w:cstheme="minorHAnsi"/>
          <w:b/>
        </w:rPr>
        <w:t xml:space="preserve"> </w:t>
      </w:r>
      <w:r w:rsidR="009733CA">
        <w:rPr>
          <w:rFonts w:ascii="Verdana" w:hAnsi="Verdana" w:cstheme="minorHAnsi"/>
          <w:b/>
        </w:rPr>
        <w:t>10</w:t>
      </w:r>
    </w:p>
    <w:p w14:paraId="2A782FB8" w14:textId="77777777" w:rsidR="00E95CB2" w:rsidRPr="00CA375E" w:rsidRDefault="00E95CB2" w:rsidP="00696C8B">
      <w:pPr>
        <w:spacing w:line="360" w:lineRule="auto"/>
        <w:rPr>
          <w:rFonts w:ascii="Verdana" w:hAnsi="Verdana" w:cstheme="minorHAnsi"/>
          <w:b/>
        </w:rPr>
      </w:pPr>
      <w:r w:rsidRPr="00CA375E">
        <w:rPr>
          <w:rFonts w:ascii="Verdana" w:hAnsi="Verdana" w:cstheme="minorHAnsi"/>
          <w:b/>
        </w:rPr>
        <w:t>Kary umowne</w:t>
      </w:r>
    </w:p>
    <w:p w14:paraId="5FCB6D19" w14:textId="77777777" w:rsidR="00E95CB2" w:rsidRPr="00851027" w:rsidRDefault="00E95CB2" w:rsidP="00696C8B">
      <w:pPr>
        <w:numPr>
          <w:ilvl w:val="0"/>
          <w:numId w:val="8"/>
        </w:numPr>
        <w:spacing w:line="360" w:lineRule="auto"/>
        <w:ind w:left="426" w:hanging="426"/>
        <w:rPr>
          <w:rFonts w:ascii="Verdana" w:hAnsi="Verdana" w:cstheme="minorHAnsi"/>
        </w:rPr>
      </w:pPr>
      <w:r w:rsidRPr="00CA375E">
        <w:rPr>
          <w:rFonts w:ascii="Verdana" w:hAnsi="Verdana" w:cstheme="minorHAnsi"/>
        </w:rPr>
        <w:t xml:space="preserve">Strony postanawiają, że obowiązującą je formą odszkodowania będą kary </w:t>
      </w:r>
      <w:r w:rsidRPr="00851027">
        <w:rPr>
          <w:rFonts w:ascii="Verdana" w:hAnsi="Verdana" w:cstheme="minorHAnsi"/>
        </w:rPr>
        <w:t>umowne.</w:t>
      </w:r>
    </w:p>
    <w:p w14:paraId="1A254E52" w14:textId="29E3B686" w:rsidR="00E95CB2" w:rsidRPr="00851027" w:rsidRDefault="00E95CB2" w:rsidP="00696C8B">
      <w:pPr>
        <w:numPr>
          <w:ilvl w:val="0"/>
          <w:numId w:val="8"/>
        </w:numPr>
        <w:spacing w:line="360" w:lineRule="auto"/>
        <w:ind w:left="426" w:hanging="426"/>
        <w:rPr>
          <w:rFonts w:ascii="Verdana" w:hAnsi="Verdana" w:cstheme="minorHAnsi"/>
        </w:rPr>
      </w:pPr>
      <w:r w:rsidRPr="00851027">
        <w:rPr>
          <w:rFonts w:ascii="Verdana" w:hAnsi="Verdana" w:cstheme="minorHAnsi"/>
        </w:rPr>
        <w:t>Zamawiający może naliczyć Wykonawcy kary umowne w następujących wypadkach i wysokościach</w:t>
      </w:r>
      <w:r w:rsidR="005A666C" w:rsidRPr="00851027">
        <w:rPr>
          <w:rFonts w:ascii="Verdana" w:hAnsi="Verdana" w:cstheme="minorHAnsi"/>
        </w:rPr>
        <w:t xml:space="preserve"> ustalonych poniżej</w:t>
      </w:r>
      <w:r w:rsidRPr="00851027">
        <w:rPr>
          <w:rFonts w:ascii="Verdana" w:hAnsi="Verdana" w:cstheme="minorHAnsi"/>
        </w:rPr>
        <w:t>:</w:t>
      </w:r>
    </w:p>
    <w:p w14:paraId="3068B9B0" w14:textId="70561540" w:rsidR="00B36ABC" w:rsidRPr="00851027" w:rsidRDefault="00E95CB2" w:rsidP="00696C8B">
      <w:pPr>
        <w:pStyle w:val="Akapitzlist"/>
        <w:numPr>
          <w:ilvl w:val="1"/>
          <w:numId w:val="12"/>
        </w:numPr>
        <w:spacing w:line="360" w:lineRule="auto"/>
        <w:ind w:left="851" w:hanging="425"/>
        <w:contextualSpacing w:val="0"/>
        <w:rPr>
          <w:rFonts w:ascii="Verdana" w:hAnsi="Verdana" w:cstheme="minorHAnsi"/>
        </w:rPr>
      </w:pPr>
      <w:r w:rsidRPr="00851027">
        <w:rPr>
          <w:rFonts w:ascii="Verdana" w:hAnsi="Verdana" w:cstheme="minorHAnsi"/>
        </w:rPr>
        <w:t xml:space="preserve">za zwłokę w realizacji </w:t>
      </w:r>
      <w:r w:rsidR="005A666C" w:rsidRPr="00851027">
        <w:rPr>
          <w:rFonts w:ascii="Verdana" w:hAnsi="Verdana" w:cstheme="minorHAnsi"/>
        </w:rPr>
        <w:t>P</w:t>
      </w:r>
      <w:r w:rsidRPr="00851027">
        <w:rPr>
          <w:rFonts w:ascii="Verdana" w:hAnsi="Verdana" w:cstheme="minorHAnsi"/>
        </w:rPr>
        <w:t>rzedmiotu Umowy</w:t>
      </w:r>
      <w:r w:rsidR="005A666C" w:rsidRPr="00851027">
        <w:rPr>
          <w:rFonts w:ascii="Verdana" w:hAnsi="Verdana" w:cstheme="minorHAnsi"/>
        </w:rPr>
        <w:t xml:space="preserve">, w jakimkolwiek zakresie, </w:t>
      </w:r>
      <w:r w:rsidR="00F25D92" w:rsidRPr="00851027">
        <w:rPr>
          <w:rFonts w:ascii="Verdana" w:hAnsi="Verdana" w:cstheme="minorHAnsi"/>
        </w:rPr>
        <w:t xml:space="preserve">w stosunku do terminu określonego w § </w:t>
      </w:r>
      <w:r w:rsidR="00093E9C" w:rsidRPr="00851027">
        <w:rPr>
          <w:rFonts w:ascii="Verdana" w:hAnsi="Verdana" w:cstheme="minorHAnsi"/>
        </w:rPr>
        <w:t>4</w:t>
      </w:r>
      <w:r w:rsidR="00F25D92" w:rsidRPr="00851027">
        <w:rPr>
          <w:rFonts w:ascii="Verdana" w:hAnsi="Verdana" w:cstheme="minorHAnsi"/>
        </w:rPr>
        <w:t xml:space="preserve"> ust. 1 niniejszej Umowy </w:t>
      </w:r>
      <w:r w:rsidRPr="00851027">
        <w:rPr>
          <w:rFonts w:ascii="Verdana" w:hAnsi="Verdana" w:cstheme="minorHAnsi"/>
        </w:rPr>
        <w:t xml:space="preserve">- w wysokości 0,2% </w:t>
      </w:r>
      <w:r w:rsidR="00093E9C" w:rsidRPr="00851027">
        <w:rPr>
          <w:rFonts w:ascii="Verdana" w:hAnsi="Verdana" w:cstheme="minorHAnsi"/>
        </w:rPr>
        <w:t xml:space="preserve"> całkowitego wynagrodzenia brutto, o  którym mowa w § </w:t>
      </w:r>
      <w:r w:rsidR="00584E3B" w:rsidRPr="00851027">
        <w:rPr>
          <w:rFonts w:ascii="Verdana" w:hAnsi="Verdana" w:cstheme="minorHAnsi"/>
        </w:rPr>
        <w:t>6</w:t>
      </w:r>
      <w:r w:rsidR="00093E9C" w:rsidRPr="00851027">
        <w:rPr>
          <w:rFonts w:ascii="Verdana" w:hAnsi="Verdana" w:cstheme="minorHAnsi"/>
        </w:rPr>
        <w:t xml:space="preserve"> ust. 1 Umowy (Wartość Umowy</w:t>
      </w:r>
      <w:r w:rsidR="00584E3B" w:rsidRPr="00851027">
        <w:rPr>
          <w:rFonts w:ascii="Verdana" w:hAnsi="Verdana" w:cstheme="minorHAnsi"/>
        </w:rPr>
        <w:t xml:space="preserve"> Brutto</w:t>
      </w:r>
      <w:r w:rsidR="00093E9C" w:rsidRPr="00851027">
        <w:rPr>
          <w:rFonts w:ascii="Verdana" w:hAnsi="Verdana" w:cstheme="minorHAnsi"/>
        </w:rPr>
        <w:t>)</w:t>
      </w:r>
      <w:r w:rsidRPr="00851027">
        <w:rPr>
          <w:rFonts w:ascii="Verdana" w:hAnsi="Verdana" w:cstheme="minorHAnsi"/>
        </w:rPr>
        <w:t xml:space="preserve"> za każdy rozpoczęty dzień</w:t>
      </w:r>
      <w:r w:rsidR="00F231B3" w:rsidRPr="00851027">
        <w:rPr>
          <w:rFonts w:ascii="Verdana" w:hAnsi="Verdana" w:cstheme="minorHAnsi"/>
        </w:rPr>
        <w:t xml:space="preserve"> zwłoki</w:t>
      </w:r>
      <w:r w:rsidR="00BE1CE7" w:rsidRPr="00851027">
        <w:rPr>
          <w:rFonts w:ascii="Verdana" w:hAnsi="Verdana" w:cstheme="minorHAnsi"/>
        </w:rPr>
        <w:t>, z zastrzeżeniem ust. 7</w:t>
      </w:r>
      <w:r w:rsidR="006D32C8" w:rsidRPr="00851027">
        <w:rPr>
          <w:rFonts w:ascii="Verdana" w:hAnsi="Verdana" w:cstheme="minorHAnsi"/>
        </w:rPr>
        <w:t>;</w:t>
      </w:r>
      <w:r w:rsidR="00BE1CE7" w:rsidRPr="00851027">
        <w:rPr>
          <w:rFonts w:ascii="Verdana" w:hAnsi="Verdana" w:cstheme="minorHAnsi"/>
        </w:rPr>
        <w:t xml:space="preserve"> </w:t>
      </w:r>
    </w:p>
    <w:p w14:paraId="1385AB04" w14:textId="3C264AD2" w:rsidR="00AC1449" w:rsidRPr="00851027" w:rsidRDefault="00E95CB2" w:rsidP="00696C8B">
      <w:pPr>
        <w:pStyle w:val="Akapitzlist"/>
        <w:numPr>
          <w:ilvl w:val="1"/>
          <w:numId w:val="12"/>
        </w:numPr>
        <w:spacing w:line="360" w:lineRule="auto"/>
        <w:ind w:left="851" w:hanging="425"/>
        <w:contextualSpacing w:val="0"/>
        <w:rPr>
          <w:rFonts w:ascii="Verdana" w:hAnsi="Verdana" w:cstheme="minorHAnsi"/>
        </w:rPr>
      </w:pPr>
      <w:r w:rsidRPr="00851027">
        <w:rPr>
          <w:rFonts w:ascii="Verdana" w:hAnsi="Verdana" w:cstheme="minorHAnsi"/>
        </w:rPr>
        <w:t>za zwłokę w usunięciu wad stwierdzonych</w:t>
      </w:r>
      <w:r w:rsidR="00AC1449" w:rsidRPr="00851027">
        <w:rPr>
          <w:rFonts w:ascii="Verdana" w:hAnsi="Verdana" w:cstheme="minorHAnsi"/>
        </w:rPr>
        <w:t xml:space="preserve"> </w:t>
      </w:r>
      <w:r w:rsidR="00BE6C58" w:rsidRPr="00851027">
        <w:rPr>
          <w:rFonts w:ascii="Verdana" w:hAnsi="Verdana" w:cstheme="minorHAnsi"/>
        </w:rPr>
        <w:t xml:space="preserve">w </w:t>
      </w:r>
      <w:r w:rsidR="00AC1449" w:rsidRPr="00851027">
        <w:rPr>
          <w:rFonts w:ascii="Verdana" w:hAnsi="Verdana" w:cstheme="minorHAnsi"/>
        </w:rPr>
        <w:t>P</w:t>
      </w:r>
      <w:r w:rsidR="00BE6C58" w:rsidRPr="00851027">
        <w:rPr>
          <w:rFonts w:ascii="Verdana" w:hAnsi="Verdana" w:cstheme="minorHAnsi"/>
        </w:rPr>
        <w:t>rotokole odbioru lub</w:t>
      </w:r>
      <w:r w:rsidRPr="00851027">
        <w:rPr>
          <w:rFonts w:ascii="Verdana" w:hAnsi="Verdana" w:cstheme="minorHAnsi"/>
        </w:rPr>
        <w:t xml:space="preserve"> w okresie gwarancji – w wysokości 0,2% </w:t>
      </w:r>
      <w:r w:rsidR="00584E3B" w:rsidRPr="00851027">
        <w:rPr>
          <w:rFonts w:ascii="Verdana" w:hAnsi="Verdana" w:cstheme="minorHAnsi"/>
        </w:rPr>
        <w:t xml:space="preserve"> całkowitego wynagrodzenia brutto, o którym mowa w § 6 ust. 1 Umowy (Wartość Umowy Brutto) </w:t>
      </w:r>
      <w:r w:rsidRPr="00851027">
        <w:rPr>
          <w:rFonts w:ascii="Verdana" w:hAnsi="Verdana" w:cstheme="minorHAnsi"/>
        </w:rPr>
        <w:t xml:space="preserve"> za każd</w:t>
      </w:r>
      <w:r w:rsidR="00851027" w:rsidRPr="00851027">
        <w:rPr>
          <w:rFonts w:ascii="Verdana" w:hAnsi="Verdana" w:cstheme="minorHAnsi"/>
        </w:rPr>
        <w:t>y rozpoczęty dzień</w:t>
      </w:r>
      <w:r w:rsidRPr="00851027">
        <w:rPr>
          <w:rFonts w:ascii="Verdana" w:hAnsi="Verdana" w:cstheme="minorHAnsi"/>
        </w:rPr>
        <w:t xml:space="preserve"> zwłoki</w:t>
      </w:r>
      <w:r w:rsidR="00054B35" w:rsidRPr="00851027">
        <w:rPr>
          <w:rFonts w:ascii="Verdana" w:hAnsi="Verdana" w:cstheme="minorHAnsi"/>
        </w:rPr>
        <w:t xml:space="preserve"> względem </w:t>
      </w:r>
      <w:r w:rsidR="00FD266A" w:rsidRPr="00851027">
        <w:rPr>
          <w:rFonts w:ascii="Verdana" w:hAnsi="Verdana" w:cstheme="minorHAnsi"/>
        </w:rPr>
        <w:t xml:space="preserve">terminu określonego </w:t>
      </w:r>
      <w:r w:rsidR="00851027" w:rsidRPr="00851027">
        <w:rPr>
          <w:rFonts w:ascii="Verdana" w:hAnsi="Verdana" w:cstheme="minorHAnsi"/>
        </w:rPr>
        <w:t>w</w:t>
      </w:r>
      <w:r w:rsidR="00FD266A" w:rsidRPr="00851027">
        <w:rPr>
          <w:rFonts w:ascii="Verdana" w:hAnsi="Verdana" w:cstheme="minorHAnsi"/>
        </w:rPr>
        <w:t xml:space="preserve"> </w:t>
      </w:r>
      <w:r w:rsidR="00851027" w:rsidRPr="00851027">
        <w:rPr>
          <w:rFonts w:ascii="Verdana" w:hAnsi="Verdana" w:cstheme="minorHAnsi"/>
        </w:rPr>
        <w:t>§ 5 ust</w:t>
      </w:r>
      <w:r w:rsidR="00354824">
        <w:rPr>
          <w:rFonts w:ascii="Verdana" w:hAnsi="Verdana" w:cstheme="minorHAnsi"/>
        </w:rPr>
        <w:t>.</w:t>
      </w:r>
      <w:r w:rsidR="00851027" w:rsidRPr="00851027">
        <w:rPr>
          <w:rFonts w:ascii="Verdana" w:hAnsi="Verdana" w:cstheme="minorHAnsi"/>
        </w:rPr>
        <w:t xml:space="preserve"> 2 </w:t>
      </w:r>
      <w:r w:rsidR="00FD266A" w:rsidRPr="00851027">
        <w:rPr>
          <w:rFonts w:ascii="Verdana" w:hAnsi="Verdana" w:cstheme="minorHAnsi"/>
        </w:rPr>
        <w:t>- z</w:t>
      </w:r>
      <w:r w:rsidR="00054B35" w:rsidRPr="00851027">
        <w:rPr>
          <w:rFonts w:ascii="Verdana" w:hAnsi="Verdana" w:cstheme="minorHAnsi"/>
        </w:rPr>
        <w:t xml:space="preserve"> zastrzeżeniem ust. 7 poniżej;</w:t>
      </w:r>
    </w:p>
    <w:p w14:paraId="5B063EB4" w14:textId="54B24619" w:rsidR="00B36ABC" w:rsidRPr="00851027" w:rsidRDefault="00E95CB2" w:rsidP="00696C8B">
      <w:pPr>
        <w:pStyle w:val="Akapitzlist"/>
        <w:numPr>
          <w:ilvl w:val="1"/>
          <w:numId w:val="12"/>
        </w:numPr>
        <w:spacing w:line="360" w:lineRule="auto"/>
        <w:ind w:left="851" w:hanging="425"/>
        <w:contextualSpacing w:val="0"/>
        <w:rPr>
          <w:rFonts w:ascii="Verdana" w:hAnsi="Verdana" w:cstheme="minorHAnsi"/>
        </w:rPr>
      </w:pPr>
      <w:r w:rsidRPr="00851027">
        <w:rPr>
          <w:rFonts w:ascii="Verdana" w:hAnsi="Verdana" w:cstheme="minorHAnsi"/>
        </w:rPr>
        <w:t>za odstąpienie od Umowy przez Zamawiającego z winy Wyko</w:t>
      </w:r>
      <w:r w:rsidR="00B36ABC" w:rsidRPr="00851027">
        <w:rPr>
          <w:rFonts w:ascii="Verdana" w:hAnsi="Verdana" w:cstheme="minorHAnsi"/>
        </w:rPr>
        <w:t>nawcy w sytuacj</w:t>
      </w:r>
      <w:r w:rsidR="00C95D1E" w:rsidRPr="00851027">
        <w:rPr>
          <w:rFonts w:ascii="Verdana" w:hAnsi="Verdana" w:cstheme="minorHAnsi"/>
        </w:rPr>
        <w:t>ach</w:t>
      </w:r>
      <w:r w:rsidR="00B36ABC" w:rsidRPr="00851027">
        <w:rPr>
          <w:rFonts w:ascii="Verdana" w:hAnsi="Verdana" w:cstheme="minorHAnsi"/>
        </w:rPr>
        <w:t xml:space="preserve"> przewidzian</w:t>
      </w:r>
      <w:r w:rsidR="00C95D1E" w:rsidRPr="00851027">
        <w:rPr>
          <w:rFonts w:ascii="Verdana" w:hAnsi="Verdana" w:cstheme="minorHAnsi"/>
        </w:rPr>
        <w:t xml:space="preserve">ych </w:t>
      </w:r>
      <w:r w:rsidRPr="00851027">
        <w:rPr>
          <w:rFonts w:ascii="Verdana" w:hAnsi="Verdana" w:cstheme="minorHAnsi"/>
        </w:rPr>
        <w:t>w §</w:t>
      </w:r>
      <w:r w:rsidR="0027229D" w:rsidRPr="00851027">
        <w:rPr>
          <w:rFonts w:ascii="Verdana" w:hAnsi="Verdana" w:cstheme="minorHAnsi"/>
        </w:rPr>
        <w:t xml:space="preserve"> </w:t>
      </w:r>
      <w:r w:rsidR="00104749">
        <w:rPr>
          <w:rFonts w:ascii="Verdana" w:hAnsi="Verdana" w:cstheme="minorHAnsi"/>
        </w:rPr>
        <w:t xml:space="preserve">11 i </w:t>
      </w:r>
      <w:r w:rsidR="00104749" w:rsidRPr="00851027">
        <w:rPr>
          <w:rFonts w:ascii="Verdana" w:hAnsi="Verdana" w:cstheme="minorHAnsi"/>
        </w:rPr>
        <w:t>§</w:t>
      </w:r>
      <w:r w:rsidR="00104749">
        <w:rPr>
          <w:rFonts w:ascii="Verdana" w:hAnsi="Verdana" w:cstheme="minorHAnsi"/>
        </w:rPr>
        <w:t xml:space="preserve"> 12</w:t>
      </w:r>
      <w:r w:rsidR="00104749" w:rsidRPr="00851027">
        <w:rPr>
          <w:rFonts w:ascii="Verdana" w:hAnsi="Verdana" w:cstheme="minorHAnsi"/>
        </w:rPr>
        <w:t xml:space="preserve">  </w:t>
      </w:r>
      <w:r w:rsidRPr="00851027">
        <w:rPr>
          <w:rFonts w:ascii="Verdana" w:hAnsi="Verdana" w:cstheme="minorHAnsi"/>
        </w:rPr>
        <w:t>U</w:t>
      </w:r>
      <w:r w:rsidR="0020007C" w:rsidRPr="00851027">
        <w:rPr>
          <w:rFonts w:ascii="Verdana" w:hAnsi="Verdana" w:cstheme="minorHAnsi"/>
        </w:rPr>
        <w:t xml:space="preserve">mowy - w wysokości 7% </w:t>
      </w:r>
      <w:r w:rsidR="00DE413D" w:rsidRPr="00851027">
        <w:rPr>
          <w:rFonts w:ascii="Verdana" w:hAnsi="Verdana" w:cstheme="minorHAnsi"/>
        </w:rPr>
        <w:t>całkowitego wynagrodzenia brutto, o  którym mowa w § 6 ust. 1 Umowy (Wartość Umowy Brutto)</w:t>
      </w:r>
      <w:r w:rsidR="00BE1CE7" w:rsidRPr="00851027">
        <w:rPr>
          <w:rFonts w:ascii="Verdana" w:hAnsi="Verdana" w:cstheme="minorHAnsi"/>
        </w:rPr>
        <w:t>, z zastrzeżeniem ust. 7</w:t>
      </w:r>
      <w:r w:rsidRPr="00851027">
        <w:rPr>
          <w:rFonts w:ascii="Verdana" w:hAnsi="Verdana" w:cstheme="minorHAnsi"/>
        </w:rPr>
        <w:t>;</w:t>
      </w:r>
    </w:p>
    <w:p w14:paraId="4360E0E1" w14:textId="423CD191" w:rsidR="00B36ABC" w:rsidRPr="00851027" w:rsidRDefault="00E95CB2" w:rsidP="00696C8B">
      <w:pPr>
        <w:pStyle w:val="Akapitzlist"/>
        <w:numPr>
          <w:ilvl w:val="1"/>
          <w:numId w:val="12"/>
        </w:numPr>
        <w:spacing w:line="360" w:lineRule="auto"/>
        <w:ind w:left="851" w:hanging="425"/>
        <w:contextualSpacing w:val="0"/>
        <w:rPr>
          <w:rFonts w:ascii="Verdana" w:hAnsi="Verdana" w:cstheme="minorHAnsi"/>
        </w:rPr>
      </w:pPr>
      <w:r w:rsidRPr="00851027">
        <w:rPr>
          <w:rFonts w:ascii="Verdana" w:hAnsi="Verdana" w:cstheme="minorHAnsi"/>
        </w:rPr>
        <w:t>z tytułu odstąpienia od umowy przez Zamawiającego z przyczyn leżących p</w:t>
      </w:r>
      <w:r w:rsidR="00B36ABC" w:rsidRPr="00851027">
        <w:rPr>
          <w:rFonts w:ascii="Verdana" w:hAnsi="Verdana" w:cstheme="minorHAnsi"/>
        </w:rPr>
        <w:t xml:space="preserve">o stronie Wykonawcy </w:t>
      </w:r>
      <w:r w:rsidRPr="00851027">
        <w:rPr>
          <w:rFonts w:ascii="Verdana" w:hAnsi="Verdana" w:cstheme="minorHAnsi"/>
        </w:rPr>
        <w:t xml:space="preserve">w sytuacji przewidzianej w § </w:t>
      </w:r>
      <w:r w:rsidR="00104749" w:rsidRPr="00851027">
        <w:rPr>
          <w:rFonts w:ascii="Verdana" w:hAnsi="Verdana" w:cstheme="minorHAnsi"/>
        </w:rPr>
        <w:t>2</w:t>
      </w:r>
      <w:r w:rsidR="00104749">
        <w:rPr>
          <w:rFonts w:ascii="Verdana" w:hAnsi="Verdana" w:cstheme="minorHAnsi"/>
        </w:rPr>
        <w:t>5</w:t>
      </w:r>
      <w:r w:rsidR="00104749" w:rsidRPr="00851027">
        <w:rPr>
          <w:rFonts w:ascii="Verdana" w:hAnsi="Verdana" w:cstheme="minorHAnsi"/>
        </w:rPr>
        <w:t xml:space="preserve"> </w:t>
      </w:r>
      <w:r w:rsidRPr="00851027">
        <w:rPr>
          <w:rFonts w:ascii="Verdana" w:hAnsi="Verdana" w:cstheme="minorHAnsi"/>
        </w:rPr>
        <w:t>Umowy w wysok</w:t>
      </w:r>
      <w:r w:rsidR="0020007C" w:rsidRPr="00851027">
        <w:rPr>
          <w:rFonts w:ascii="Verdana" w:hAnsi="Verdana" w:cstheme="minorHAnsi"/>
        </w:rPr>
        <w:t>ości 20%</w:t>
      </w:r>
      <w:r w:rsidR="00DE413D" w:rsidRPr="00851027">
        <w:rPr>
          <w:rFonts w:ascii="Verdana" w:hAnsi="Verdana" w:cstheme="minorHAnsi"/>
        </w:rPr>
        <w:t xml:space="preserve"> całkowitego wynagrodzenia brutto, o  którym mowa w § 6 ust. 1 Umowy (Wartość Umowy Brutto),</w:t>
      </w:r>
      <w:r w:rsidR="00BE1CE7" w:rsidRPr="00851027">
        <w:rPr>
          <w:rFonts w:ascii="Verdana" w:hAnsi="Verdana" w:cstheme="minorHAnsi"/>
        </w:rPr>
        <w:t xml:space="preserve"> z zastrzeżeniem ust. 7;</w:t>
      </w:r>
    </w:p>
    <w:p w14:paraId="6C4469F9" w14:textId="07514F32" w:rsidR="00E95CB2" w:rsidRPr="00851027" w:rsidRDefault="00E95CB2" w:rsidP="00696C8B">
      <w:pPr>
        <w:numPr>
          <w:ilvl w:val="0"/>
          <w:numId w:val="12"/>
        </w:numPr>
        <w:tabs>
          <w:tab w:val="left" w:pos="-1560"/>
        </w:tabs>
        <w:spacing w:line="360" w:lineRule="auto"/>
        <w:ind w:left="426" w:hanging="426"/>
        <w:rPr>
          <w:rFonts w:ascii="Verdana" w:hAnsi="Verdana" w:cstheme="minorHAnsi"/>
        </w:rPr>
      </w:pPr>
      <w:r w:rsidRPr="00851027">
        <w:rPr>
          <w:rFonts w:ascii="Verdana" w:hAnsi="Verdana" w:cstheme="minorHAnsi"/>
        </w:rPr>
        <w:t>Za przekroczenie terminu płatności przez Zamawiającego Wykonawcy przysługują odsetki ustawowe za opóźnienie w transakcjach handlowych.</w:t>
      </w:r>
    </w:p>
    <w:p w14:paraId="17A26C99" w14:textId="6433BE48" w:rsidR="00E95CB2" w:rsidRPr="00851027" w:rsidRDefault="00E95CB2" w:rsidP="00696C8B">
      <w:pPr>
        <w:numPr>
          <w:ilvl w:val="0"/>
          <w:numId w:val="12"/>
        </w:numPr>
        <w:tabs>
          <w:tab w:val="left" w:pos="-1560"/>
          <w:tab w:val="left" w:pos="426"/>
        </w:tabs>
        <w:spacing w:line="360" w:lineRule="auto"/>
        <w:ind w:left="426" w:hanging="426"/>
        <w:rPr>
          <w:rFonts w:ascii="Verdana" w:hAnsi="Verdana" w:cstheme="minorHAnsi"/>
        </w:rPr>
      </w:pPr>
      <w:r w:rsidRPr="00851027">
        <w:rPr>
          <w:rFonts w:ascii="Verdana" w:hAnsi="Verdana" w:cstheme="minorHAnsi"/>
        </w:rPr>
        <w:t>Wykonawca wyraża zgodę na potrącenie kar umownych z należności wynikających z wystawionej faktury</w:t>
      </w:r>
      <w:r w:rsidR="007D72D5" w:rsidRPr="00851027">
        <w:rPr>
          <w:rFonts w:ascii="Verdana" w:hAnsi="Verdana" w:cstheme="minorHAnsi"/>
        </w:rPr>
        <w:t>, w tym jeszcze niewymagalnych</w:t>
      </w:r>
      <w:r w:rsidR="003445FA" w:rsidRPr="00851027">
        <w:rPr>
          <w:rFonts w:ascii="Verdana" w:hAnsi="Verdana" w:cstheme="minorHAnsi"/>
        </w:rPr>
        <w:t xml:space="preserve"> (potrącenie umowne)</w:t>
      </w:r>
      <w:r w:rsidR="006D32C8" w:rsidRPr="00851027">
        <w:rPr>
          <w:rFonts w:ascii="Verdana" w:hAnsi="Verdana" w:cstheme="minorHAnsi"/>
        </w:rPr>
        <w:t>.</w:t>
      </w:r>
    </w:p>
    <w:p w14:paraId="4D2CD5DD" w14:textId="77777777" w:rsidR="00E95CB2" w:rsidRPr="00851027" w:rsidRDefault="00E95CB2" w:rsidP="00696C8B">
      <w:pPr>
        <w:numPr>
          <w:ilvl w:val="0"/>
          <w:numId w:val="12"/>
        </w:numPr>
        <w:tabs>
          <w:tab w:val="left" w:pos="426"/>
        </w:tabs>
        <w:spacing w:line="360" w:lineRule="auto"/>
        <w:ind w:left="426" w:hanging="426"/>
        <w:rPr>
          <w:rFonts w:ascii="Verdana" w:hAnsi="Verdana" w:cstheme="minorHAnsi"/>
        </w:rPr>
      </w:pPr>
      <w:r w:rsidRPr="00851027">
        <w:rPr>
          <w:rFonts w:ascii="Verdana" w:hAnsi="Verdana" w:cstheme="minorHAnsi"/>
        </w:rPr>
        <w:t>O naliczeniu kar umownych Zamawiający informuje Wykonawcę pocztą elektroniczną i potwierdza pisemnie (listem poleconym). Na wniosek Zamawiającego, Wykonawca ma obowiązek potwierdzenia otrzymania przedmiotowej informacji.</w:t>
      </w:r>
    </w:p>
    <w:p w14:paraId="1C7166EA" w14:textId="1870FB56" w:rsidR="00AB3BAF" w:rsidRPr="00851027" w:rsidRDefault="00F74121" w:rsidP="00696C8B">
      <w:pPr>
        <w:numPr>
          <w:ilvl w:val="0"/>
          <w:numId w:val="12"/>
        </w:numPr>
        <w:tabs>
          <w:tab w:val="left" w:pos="-1560"/>
        </w:tabs>
        <w:spacing w:line="360" w:lineRule="auto"/>
        <w:ind w:left="426" w:hanging="426"/>
        <w:rPr>
          <w:rFonts w:ascii="Verdana" w:hAnsi="Verdana" w:cstheme="minorHAnsi"/>
        </w:rPr>
      </w:pPr>
      <w:r w:rsidRPr="00851027">
        <w:rPr>
          <w:rFonts w:ascii="Verdana" w:hAnsi="Verdana" w:cstheme="minorHAnsi"/>
        </w:rPr>
        <w:t xml:space="preserve">Zamawiający zastrzega sobie prawo do dochodzenia odszkodowania uzupełniającego, przewyższającego wysokość zastrzeżonych kar umownych, do wysokości rzeczywiście poniesionej szkody na zasadach ogólnych. </w:t>
      </w:r>
    </w:p>
    <w:p w14:paraId="36D44528" w14:textId="77777777" w:rsidR="00AB3BAF" w:rsidRPr="00851027" w:rsidRDefault="00AB3BAF" w:rsidP="00696C8B">
      <w:pPr>
        <w:numPr>
          <w:ilvl w:val="0"/>
          <w:numId w:val="12"/>
        </w:numPr>
        <w:tabs>
          <w:tab w:val="left" w:pos="-1560"/>
          <w:tab w:val="left" w:pos="426"/>
        </w:tabs>
        <w:spacing w:line="360" w:lineRule="auto"/>
        <w:ind w:left="426" w:hanging="426"/>
        <w:rPr>
          <w:rFonts w:ascii="Verdana" w:hAnsi="Verdana" w:cstheme="minorHAnsi"/>
        </w:rPr>
      </w:pPr>
      <w:r w:rsidRPr="00851027">
        <w:rPr>
          <w:rStyle w:val="Brak"/>
          <w:rFonts w:ascii="Verdana" w:eastAsia="Arial" w:hAnsi="Verdana" w:cstheme="minorHAnsi"/>
        </w:rPr>
        <w:t>Kary umowne są niezależne od siebie i należą się w pełnej wysokości, nawet w przypadku, gdy w wyniku jednego zdarzenia naliczana jest więcej niż jedna kara umowna.</w:t>
      </w:r>
      <w:r w:rsidRPr="00851027">
        <w:rPr>
          <w:rFonts w:ascii="Verdana" w:hAnsi="Verdana" w:cstheme="minorHAnsi"/>
        </w:rPr>
        <w:t xml:space="preserve"> </w:t>
      </w:r>
      <w:r w:rsidR="00E95CB2" w:rsidRPr="00851027">
        <w:rPr>
          <w:rFonts w:ascii="Verdana" w:hAnsi="Verdana" w:cstheme="minorHAnsi"/>
        </w:rPr>
        <w:t>Ustala się maksymalną łączną wysokość kar umownych w wyso</w:t>
      </w:r>
      <w:r w:rsidR="0020007C" w:rsidRPr="00851027">
        <w:rPr>
          <w:rFonts w:ascii="Verdana" w:hAnsi="Verdana" w:cstheme="minorHAnsi"/>
        </w:rPr>
        <w:t>kości 30% wartości Umowy brutto, o której mowa w §5 ust. 1 Umowy.</w:t>
      </w:r>
    </w:p>
    <w:p w14:paraId="0B3BE718" w14:textId="77777777" w:rsidR="00AB3BAF" w:rsidRPr="00851027" w:rsidRDefault="00AB3BAF" w:rsidP="00696C8B">
      <w:pPr>
        <w:numPr>
          <w:ilvl w:val="0"/>
          <w:numId w:val="12"/>
        </w:numPr>
        <w:tabs>
          <w:tab w:val="left" w:pos="-1560"/>
          <w:tab w:val="left" w:pos="426"/>
        </w:tabs>
        <w:spacing w:line="360" w:lineRule="auto"/>
        <w:ind w:left="426" w:hanging="426"/>
        <w:rPr>
          <w:rFonts w:ascii="Verdana" w:hAnsi="Verdana" w:cstheme="minorHAnsi"/>
        </w:rPr>
      </w:pPr>
      <w:r w:rsidRPr="00851027">
        <w:rPr>
          <w:rFonts w:ascii="Verdana" w:hAnsi="Verdana" w:cstheme="minorHAnsi"/>
        </w:rPr>
        <w:t>Strony zgodnie ustalają, że odstąpienie od Umowy jak i rozwiązanie Umowy ze skutkiem natychmiastowym bądź za wypowiedzeniem przez którąkolwiek ze Stron nie pozbawia Zamawiającego prawa do naliczenia kar umownych na podstawie niniejszego paragrafu.</w:t>
      </w:r>
    </w:p>
    <w:p w14:paraId="7B6CC1AE" w14:textId="77777777" w:rsidR="00AB3BAF" w:rsidRPr="00851027" w:rsidRDefault="00AB3BAF" w:rsidP="00696C8B">
      <w:pPr>
        <w:numPr>
          <w:ilvl w:val="0"/>
          <w:numId w:val="12"/>
        </w:numPr>
        <w:tabs>
          <w:tab w:val="left" w:pos="-1560"/>
          <w:tab w:val="left" w:pos="426"/>
        </w:tabs>
        <w:spacing w:line="360" w:lineRule="auto"/>
        <w:ind w:left="426" w:hanging="426"/>
        <w:rPr>
          <w:rFonts w:ascii="Verdana" w:hAnsi="Verdana" w:cstheme="minorHAnsi"/>
        </w:rPr>
      </w:pPr>
      <w:r w:rsidRPr="00851027">
        <w:rPr>
          <w:rFonts w:ascii="Verdana" w:hAnsi="Verdana" w:cstheme="minorHAnsi"/>
        </w:rPr>
        <w:t>Naliczenie i zapłata kar umownych nie zwalnia Wykonawcy z obowiązku realizacji dostawy lub jakichkolwiek innych obowiązków i zobowiązań wynikających z Umowy.</w:t>
      </w:r>
    </w:p>
    <w:p w14:paraId="57B37E0B" w14:textId="0A03C54D" w:rsidR="00AB3BAF" w:rsidRPr="00851027" w:rsidRDefault="00AB3BAF" w:rsidP="00696C8B">
      <w:pPr>
        <w:numPr>
          <w:ilvl w:val="0"/>
          <w:numId w:val="12"/>
        </w:numPr>
        <w:tabs>
          <w:tab w:val="left" w:pos="-1560"/>
          <w:tab w:val="left" w:pos="426"/>
        </w:tabs>
        <w:spacing w:line="360" w:lineRule="auto"/>
        <w:ind w:left="426" w:hanging="426"/>
        <w:rPr>
          <w:rFonts w:ascii="Verdana" w:hAnsi="Verdana" w:cstheme="minorHAnsi"/>
        </w:rPr>
      </w:pPr>
      <w:r w:rsidRPr="00851027">
        <w:rPr>
          <w:rFonts w:ascii="Verdana" w:hAnsi="Verdana" w:cstheme="minorHAnsi"/>
        </w:rPr>
        <w:t xml:space="preserve">Każde z zobowiązań określonych w niniejszym paragrafie jest samodzielne i Zamawiający jest uprawniony do dochodzenia kar umownych z tytułu zaistnienia każdego ze zdarzeń wskazanych w tym postanowieniu zarówno wszystkich łącznie, jak i każdego z osobna. </w:t>
      </w:r>
    </w:p>
    <w:p w14:paraId="0F80316E" w14:textId="44F79DE0" w:rsidR="00E95CB2" w:rsidRPr="00851027" w:rsidRDefault="00E95CB2" w:rsidP="00696C8B">
      <w:pPr>
        <w:spacing w:line="360" w:lineRule="auto"/>
        <w:rPr>
          <w:rFonts w:ascii="Verdana" w:hAnsi="Verdana" w:cstheme="minorHAnsi"/>
          <w:b/>
        </w:rPr>
      </w:pPr>
      <w:r w:rsidRPr="00851027">
        <w:rPr>
          <w:rFonts w:ascii="Verdana" w:hAnsi="Verdana" w:cstheme="minorHAnsi"/>
          <w:b/>
        </w:rPr>
        <w:t>§</w:t>
      </w:r>
      <w:r w:rsidR="00B86722" w:rsidRPr="00851027">
        <w:rPr>
          <w:rFonts w:ascii="Verdana" w:hAnsi="Verdana" w:cstheme="minorHAnsi"/>
          <w:b/>
        </w:rPr>
        <w:t xml:space="preserve"> 1</w:t>
      </w:r>
      <w:r w:rsidR="009733CA">
        <w:rPr>
          <w:rFonts w:ascii="Verdana" w:hAnsi="Verdana" w:cstheme="minorHAnsi"/>
          <w:b/>
        </w:rPr>
        <w:t>1</w:t>
      </w:r>
    </w:p>
    <w:p w14:paraId="43F50D85" w14:textId="087322EF" w:rsidR="00E95CB2" w:rsidRDefault="001E1D2F" w:rsidP="00696C8B">
      <w:pPr>
        <w:spacing w:line="360" w:lineRule="auto"/>
        <w:rPr>
          <w:rFonts w:ascii="Verdana" w:hAnsi="Verdana" w:cstheme="minorHAnsi"/>
          <w:b/>
        </w:rPr>
      </w:pPr>
      <w:r>
        <w:rPr>
          <w:rFonts w:ascii="Verdana" w:hAnsi="Verdana" w:cstheme="minorHAnsi"/>
          <w:b/>
        </w:rPr>
        <w:t>Ustawowe  prawo o</w:t>
      </w:r>
      <w:r w:rsidR="00E95CB2" w:rsidRPr="00851027">
        <w:rPr>
          <w:rFonts w:ascii="Verdana" w:hAnsi="Verdana" w:cstheme="minorHAnsi"/>
          <w:b/>
        </w:rPr>
        <w:t>dstąpieni</w:t>
      </w:r>
      <w:r>
        <w:rPr>
          <w:rFonts w:ascii="Verdana" w:hAnsi="Verdana" w:cstheme="minorHAnsi"/>
          <w:b/>
        </w:rPr>
        <w:t>a</w:t>
      </w:r>
      <w:r w:rsidR="00E95CB2" w:rsidRPr="00851027">
        <w:rPr>
          <w:rFonts w:ascii="Verdana" w:hAnsi="Verdana" w:cstheme="minorHAnsi"/>
          <w:b/>
        </w:rPr>
        <w:t xml:space="preserve"> od Umowy</w:t>
      </w:r>
    </w:p>
    <w:p w14:paraId="5A274644" w14:textId="2630DAC6" w:rsidR="00E95CB2" w:rsidRPr="00851027" w:rsidRDefault="00E95CB2" w:rsidP="00696C8B">
      <w:pPr>
        <w:numPr>
          <w:ilvl w:val="0"/>
          <w:numId w:val="20"/>
        </w:numPr>
        <w:autoSpaceDE w:val="0"/>
        <w:autoSpaceDN w:val="0"/>
        <w:adjustRightInd w:val="0"/>
        <w:spacing w:line="360" w:lineRule="auto"/>
        <w:ind w:left="426" w:hanging="426"/>
        <w:rPr>
          <w:rFonts w:ascii="Verdana" w:hAnsi="Verdana" w:cstheme="minorHAnsi"/>
        </w:rPr>
      </w:pPr>
      <w:r w:rsidRPr="00851027">
        <w:rPr>
          <w:rFonts w:ascii="Verdana" w:hAnsi="Verdana" w:cstheme="minorHAnsi"/>
        </w:rPr>
        <w:t xml:space="preserve">Zamawiający </w:t>
      </w:r>
      <w:r w:rsidR="009A31D9" w:rsidRPr="00851027">
        <w:rPr>
          <w:rFonts w:ascii="Verdana" w:hAnsi="Verdana" w:cstheme="minorHAnsi"/>
        </w:rPr>
        <w:t xml:space="preserve">na podstawie art. 456 ustawy  Pzp </w:t>
      </w:r>
      <w:r w:rsidRPr="00851027">
        <w:rPr>
          <w:rFonts w:ascii="Verdana" w:hAnsi="Verdana" w:cstheme="minorHAnsi"/>
        </w:rPr>
        <w:t>może odstąpić od Umowy:</w:t>
      </w:r>
    </w:p>
    <w:p w14:paraId="2FBF7F5D" w14:textId="77777777" w:rsidR="00E95CB2" w:rsidRPr="00851027" w:rsidRDefault="00E95CB2" w:rsidP="00696C8B">
      <w:pPr>
        <w:pStyle w:val="Akapitzlist"/>
        <w:numPr>
          <w:ilvl w:val="0"/>
          <w:numId w:val="21"/>
        </w:numPr>
        <w:suppressAutoHyphens/>
        <w:spacing w:line="360" w:lineRule="auto"/>
        <w:ind w:left="993" w:hanging="567"/>
        <w:contextualSpacing w:val="0"/>
        <w:rPr>
          <w:rFonts w:ascii="Verdana" w:hAnsi="Verdana" w:cstheme="minorHAnsi"/>
        </w:rPr>
      </w:pPr>
      <w:r w:rsidRPr="00851027">
        <w:rPr>
          <w:rFonts w:ascii="Verdana" w:hAnsi="Verdana" w:cstheme="minorHAnsi"/>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085D266" w14:textId="77777777" w:rsidR="00E95CB2" w:rsidRPr="00851027" w:rsidRDefault="00E95CB2" w:rsidP="00696C8B">
      <w:pPr>
        <w:pStyle w:val="Akapitzlist"/>
        <w:numPr>
          <w:ilvl w:val="0"/>
          <w:numId w:val="21"/>
        </w:numPr>
        <w:suppressAutoHyphens/>
        <w:spacing w:line="360" w:lineRule="auto"/>
        <w:ind w:left="851" w:hanging="425"/>
        <w:contextualSpacing w:val="0"/>
        <w:rPr>
          <w:rFonts w:ascii="Verdana" w:hAnsi="Verdana" w:cstheme="minorHAnsi"/>
        </w:rPr>
      </w:pPr>
      <w:r w:rsidRPr="00851027">
        <w:rPr>
          <w:rFonts w:ascii="Verdana" w:hAnsi="Verdana" w:cstheme="minorHAnsi"/>
        </w:rPr>
        <w:t xml:space="preserve">   jeżeli zachodzi co najmniej jedna z następujących okoliczności:</w:t>
      </w:r>
    </w:p>
    <w:p w14:paraId="08E57511" w14:textId="77777777" w:rsidR="00E95CB2" w:rsidRPr="00851027" w:rsidRDefault="00E95CB2" w:rsidP="00696C8B">
      <w:pPr>
        <w:pStyle w:val="Akapitzlist"/>
        <w:numPr>
          <w:ilvl w:val="0"/>
          <w:numId w:val="22"/>
        </w:numPr>
        <w:suppressAutoHyphens/>
        <w:spacing w:line="360" w:lineRule="auto"/>
        <w:ind w:left="1276" w:hanging="283"/>
        <w:contextualSpacing w:val="0"/>
        <w:rPr>
          <w:rFonts w:ascii="Verdana" w:hAnsi="Verdana" w:cstheme="minorHAnsi"/>
        </w:rPr>
      </w:pPr>
      <w:r w:rsidRPr="00851027">
        <w:rPr>
          <w:rFonts w:ascii="Verdana" w:hAnsi="Verdana" w:cstheme="minorHAnsi"/>
        </w:rPr>
        <w:t>dokonano zmiany umowy z naruszeniem art. 454 i art. 455 ustawy Pzp;</w:t>
      </w:r>
    </w:p>
    <w:p w14:paraId="65C8B0C4" w14:textId="77777777" w:rsidR="00E95CB2" w:rsidRPr="00851027" w:rsidRDefault="00E95CB2" w:rsidP="00696C8B">
      <w:pPr>
        <w:pStyle w:val="Akapitzlist"/>
        <w:numPr>
          <w:ilvl w:val="0"/>
          <w:numId w:val="22"/>
        </w:numPr>
        <w:suppressAutoHyphens/>
        <w:spacing w:line="360" w:lineRule="auto"/>
        <w:ind w:left="1276" w:hanging="283"/>
        <w:contextualSpacing w:val="0"/>
        <w:rPr>
          <w:rFonts w:ascii="Verdana" w:hAnsi="Verdana" w:cstheme="minorHAnsi"/>
        </w:rPr>
      </w:pPr>
      <w:r w:rsidRPr="00851027">
        <w:rPr>
          <w:rFonts w:ascii="Verdana" w:hAnsi="Verdana" w:cstheme="minorHAnsi"/>
        </w:rPr>
        <w:t>wykonawca w chwili zawarcia umowy podlegał wykluczeniu na podstawie art. 108 ustawy Pzp;</w:t>
      </w:r>
    </w:p>
    <w:p w14:paraId="5F3233C1" w14:textId="77777777" w:rsidR="00E95CB2" w:rsidRPr="003663A3" w:rsidRDefault="00E95CB2" w:rsidP="00696C8B">
      <w:pPr>
        <w:pStyle w:val="Akapitzlist"/>
        <w:numPr>
          <w:ilvl w:val="0"/>
          <w:numId w:val="22"/>
        </w:numPr>
        <w:suppressAutoHyphens/>
        <w:spacing w:line="360" w:lineRule="auto"/>
        <w:ind w:left="1276" w:hanging="283"/>
        <w:contextualSpacing w:val="0"/>
        <w:rPr>
          <w:rFonts w:ascii="Verdana" w:hAnsi="Verdana" w:cstheme="minorHAnsi"/>
        </w:rPr>
      </w:pPr>
      <w:r w:rsidRPr="00851027">
        <w:rPr>
          <w:rFonts w:ascii="Verdana" w:hAnsi="Verdana" w:cstheme="minorHAnsi"/>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w:t>
      </w:r>
      <w:r w:rsidRPr="003663A3">
        <w:rPr>
          <w:rFonts w:ascii="Verdana" w:hAnsi="Verdana" w:cstheme="minorHAnsi"/>
        </w:rPr>
        <w:t>udzielił zamówienia z naruszeniem prawa Unii Europejskiej.</w:t>
      </w:r>
    </w:p>
    <w:p w14:paraId="23F86A2D" w14:textId="6562C6B0" w:rsidR="00E95CB2" w:rsidRPr="003663A3" w:rsidRDefault="00E95CB2" w:rsidP="00696C8B">
      <w:pPr>
        <w:numPr>
          <w:ilvl w:val="0"/>
          <w:numId w:val="20"/>
        </w:numPr>
        <w:autoSpaceDE w:val="0"/>
        <w:autoSpaceDN w:val="0"/>
        <w:adjustRightInd w:val="0"/>
        <w:spacing w:line="360" w:lineRule="auto"/>
        <w:ind w:left="426" w:hanging="426"/>
        <w:rPr>
          <w:rFonts w:ascii="Verdana" w:hAnsi="Verdana" w:cstheme="minorHAnsi"/>
        </w:rPr>
      </w:pPr>
      <w:r w:rsidRPr="003663A3">
        <w:rPr>
          <w:rFonts w:ascii="Verdana" w:hAnsi="Verdana" w:cstheme="minorHAnsi"/>
        </w:rPr>
        <w:t xml:space="preserve">W przypadku, o którym mowa w ust. </w:t>
      </w:r>
      <w:r w:rsidR="00CC3E4F" w:rsidRPr="003663A3">
        <w:rPr>
          <w:rFonts w:ascii="Verdana" w:hAnsi="Verdana" w:cstheme="minorHAnsi"/>
        </w:rPr>
        <w:t>1</w:t>
      </w:r>
      <w:r w:rsidRPr="003663A3">
        <w:rPr>
          <w:rFonts w:ascii="Verdana" w:hAnsi="Verdana" w:cstheme="minorHAnsi"/>
        </w:rPr>
        <w:t xml:space="preserve"> pkt 2) lit. a) Zamawiający odstępuje od Umowy w części, której zmiana dotyczy.</w:t>
      </w:r>
    </w:p>
    <w:p w14:paraId="0C0E0BE1" w14:textId="0C200905" w:rsidR="00E95CB2" w:rsidRPr="003663A3" w:rsidRDefault="00E95CB2" w:rsidP="00696C8B">
      <w:pPr>
        <w:numPr>
          <w:ilvl w:val="0"/>
          <w:numId w:val="20"/>
        </w:numPr>
        <w:autoSpaceDE w:val="0"/>
        <w:autoSpaceDN w:val="0"/>
        <w:adjustRightInd w:val="0"/>
        <w:spacing w:line="360" w:lineRule="auto"/>
        <w:ind w:left="426" w:hanging="426"/>
        <w:rPr>
          <w:rFonts w:ascii="Verdana" w:hAnsi="Verdana" w:cstheme="minorHAnsi"/>
        </w:rPr>
      </w:pPr>
      <w:r w:rsidRPr="003663A3">
        <w:rPr>
          <w:rFonts w:ascii="Verdana" w:hAnsi="Verdana" w:cstheme="minorHAnsi"/>
        </w:rPr>
        <w:t xml:space="preserve">W przypadku, o którym mowa w ust. </w:t>
      </w:r>
      <w:r w:rsidR="00CC3E4F" w:rsidRPr="003663A3">
        <w:rPr>
          <w:rFonts w:ascii="Verdana" w:hAnsi="Verdana" w:cstheme="minorHAnsi"/>
        </w:rPr>
        <w:t>1</w:t>
      </w:r>
      <w:r w:rsidRPr="003663A3">
        <w:rPr>
          <w:rFonts w:ascii="Verdana" w:hAnsi="Verdana" w:cstheme="minorHAnsi"/>
        </w:rPr>
        <w:t xml:space="preserve"> pkt 1) Wykonawca może żądać wył</w:t>
      </w:r>
      <w:r w:rsidR="00DC471D" w:rsidRPr="003663A3">
        <w:rPr>
          <w:rFonts w:ascii="Verdana" w:hAnsi="Verdana" w:cstheme="minorHAnsi"/>
        </w:rPr>
        <w:t xml:space="preserve">ącznie wynagrodzenia należnego </w:t>
      </w:r>
      <w:r w:rsidRPr="003663A3">
        <w:rPr>
          <w:rFonts w:ascii="Verdana" w:hAnsi="Verdana" w:cstheme="minorHAnsi"/>
        </w:rPr>
        <w:t>z tytułu wykonania części Umowy.</w:t>
      </w:r>
    </w:p>
    <w:p w14:paraId="11EA6DD0" w14:textId="511DE3D0" w:rsidR="00E95CB2" w:rsidRPr="003663A3" w:rsidRDefault="00E95CB2" w:rsidP="00696C8B">
      <w:pPr>
        <w:numPr>
          <w:ilvl w:val="0"/>
          <w:numId w:val="20"/>
        </w:numPr>
        <w:autoSpaceDE w:val="0"/>
        <w:autoSpaceDN w:val="0"/>
        <w:adjustRightInd w:val="0"/>
        <w:spacing w:line="360" w:lineRule="auto"/>
        <w:ind w:left="426" w:hanging="426"/>
        <w:rPr>
          <w:rFonts w:ascii="Verdana" w:hAnsi="Verdana" w:cstheme="minorHAnsi"/>
        </w:rPr>
      </w:pPr>
      <w:r w:rsidRPr="003663A3">
        <w:rPr>
          <w:rFonts w:ascii="Verdana" w:hAnsi="Verdana" w:cstheme="minorHAnsi"/>
        </w:rPr>
        <w:t xml:space="preserve">W razie odstąpienia od Umowy, o którym mowa w ust. </w:t>
      </w:r>
      <w:r w:rsidR="00CC3E4F" w:rsidRPr="003663A3">
        <w:rPr>
          <w:rFonts w:ascii="Verdana" w:hAnsi="Verdana" w:cstheme="minorHAnsi"/>
        </w:rPr>
        <w:t>1</w:t>
      </w:r>
      <w:r w:rsidRPr="003663A3">
        <w:rPr>
          <w:rFonts w:ascii="Verdana" w:hAnsi="Verdana" w:cstheme="minorHAnsi"/>
        </w:rPr>
        <w:t>, Wykonawca przy udziale Zamawiającego niezwłocznie sporządzi protokół inwentaryzacji przedmiotu Umowy.</w:t>
      </w:r>
    </w:p>
    <w:p w14:paraId="4ECCC5F2" w14:textId="63DAD913" w:rsidR="00C56B5F" w:rsidRDefault="00E95CB2" w:rsidP="00696C8B">
      <w:pPr>
        <w:numPr>
          <w:ilvl w:val="0"/>
          <w:numId w:val="20"/>
        </w:numPr>
        <w:autoSpaceDE w:val="0"/>
        <w:autoSpaceDN w:val="0"/>
        <w:adjustRightInd w:val="0"/>
        <w:spacing w:line="360" w:lineRule="auto"/>
        <w:ind w:left="426" w:hanging="426"/>
        <w:rPr>
          <w:rFonts w:ascii="Verdana" w:hAnsi="Verdana" w:cstheme="minorHAnsi"/>
        </w:rPr>
      </w:pPr>
      <w:r w:rsidRPr="003663A3">
        <w:rPr>
          <w:rFonts w:ascii="Verdana" w:hAnsi="Verdana" w:cstheme="minorHAnsi"/>
        </w:rPr>
        <w:t xml:space="preserve">Wykonawcy zostanie zapłacone wynagrodzenie, o którym mowa w ust. </w:t>
      </w:r>
      <w:r w:rsidR="001E1D2F">
        <w:rPr>
          <w:rFonts w:ascii="Verdana" w:hAnsi="Verdana" w:cstheme="minorHAnsi"/>
        </w:rPr>
        <w:t>3</w:t>
      </w:r>
      <w:r w:rsidR="001E1D2F" w:rsidRPr="003663A3">
        <w:rPr>
          <w:rFonts w:ascii="Verdana" w:hAnsi="Verdana" w:cstheme="minorHAnsi"/>
        </w:rPr>
        <w:t xml:space="preserve"> </w:t>
      </w:r>
      <w:r w:rsidRPr="003663A3">
        <w:rPr>
          <w:rFonts w:ascii="Verdana" w:hAnsi="Verdana" w:cstheme="minorHAnsi"/>
        </w:rPr>
        <w:t>na zasadach określonych w §</w:t>
      </w:r>
      <w:r w:rsidR="00854E89" w:rsidRPr="003663A3">
        <w:rPr>
          <w:rFonts w:ascii="Verdana" w:hAnsi="Verdana" w:cstheme="minorHAnsi"/>
        </w:rPr>
        <w:t xml:space="preserve"> </w:t>
      </w:r>
      <w:r w:rsidR="001E1D2F">
        <w:rPr>
          <w:rFonts w:ascii="Verdana" w:hAnsi="Verdana" w:cstheme="minorHAnsi"/>
        </w:rPr>
        <w:t>6</w:t>
      </w:r>
      <w:r w:rsidR="001E1D2F" w:rsidRPr="003663A3">
        <w:rPr>
          <w:rFonts w:ascii="Verdana" w:hAnsi="Verdana" w:cstheme="minorHAnsi"/>
        </w:rPr>
        <w:t xml:space="preserve"> </w:t>
      </w:r>
      <w:r w:rsidRPr="003663A3">
        <w:rPr>
          <w:rFonts w:ascii="Verdana" w:hAnsi="Verdana" w:cstheme="minorHAnsi"/>
        </w:rPr>
        <w:t>Umowy za właściwie wykonane dostawy zrealizowane do dnia odstąpienia od umowy, których zakres zostanie określony w protokole odbioru.</w:t>
      </w:r>
    </w:p>
    <w:p w14:paraId="6790B4CB" w14:textId="5C9EDA91" w:rsidR="001E1D2F" w:rsidRDefault="001E1D2F" w:rsidP="001E1D2F">
      <w:pPr>
        <w:numPr>
          <w:ilvl w:val="0"/>
          <w:numId w:val="20"/>
        </w:numPr>
        <w:autoSpaceDE w:val="0"/>
        <w:autoSpaceDN w:val="0"/>
        <w:adjustRightInd w:val="0"/>
        <w:spacing w:line="360" w:lineRule="auto"/>
        <w:ind w:left="426" w:hanging="426"/>
        <w:rPr>
          <w:rFonts w:ascii="Verdana" w:hAnsi="Verdana" w:cstheme="minorHAnsi"/>
        </w:rPr>
      </w:pPr>
      <w:r w:rsidRPr="00D25434">
        <w:rPr>
          <w:rFonts w:ascii="Verdana" w:hAnsi="Verdana" w:cstheme="minorHAnsi"/>
        </w:rPr>
        <w:t>Oświadczenie o odstąpieniu od Umowy wymaga złożenia drugiej stronie w formie pisemnej pod rygorem nieważności. Oświadczenie o odstąpieniu od Umowy musi zawierać uzasadnienie</w:t>
      </w:r>
      <w:r>
        <w:rPr>
          <w:rFonts w:ascii="Verdana" w:hAnsi="Verdana" w:cstheme="minorHAnsi"/>
        </w:rPr>
        <w:t>.</w:t>
      </w:r>
    </w:p>
    <w:p w14:paraId="01F6B445" w14:textId="0E9B1ACF" w:rsidR="001E1D2F" w:rsidRPr="001E1D2F" w:rsidRDefault="001E1D2F" w:rsidP="001E1D2F">
      <w:pPr>
        <w:spacing w:line="360" w:lineRule="auto"/>
        <w:rPr>
          <w:rFonts w:ascii="Verdana" w:hAnsi="Verdana" w:cstheme="minorHAnsi"/>
          <w:b/>
        </w:rPr>
      </w:pPr>
      <w:r w:rsidRPr="001E1D2F">
        <w:rPr>
          <w:rFonts w:ascii="Verdana" w:hAnsi="Verdana" w:cstheme="minorHAnsi"/>
          <w:b/>
        </w:rPr>
        <w:t>§ 1</w:t>
      </w:r>
      <w:r>
        <w:rPr>
          <w:rFonts w:ascii="Verdana" w:hAnsi="Verdana" w:cstheme="minorHAnsi"/>
          <w:b/>
        </w:rPr>
        <w:t>2</w:t>
      </w:r>
    </w:p>
    <w:p w14:paraId="5B723185" w14:textId="6C3C9C45" w:rsidR="001E1D2F" w:rsidRPr="001E1D2F" w:rsidRDefault="001E1D2F" w:rsidP="001E1D2F">
      <w:pPr>
        <w:autoSpaceDE w:val="0"/>
        <w:autoSpaceDN w:val="0"/>
        <w:adjustRightInd w:val="0"/>
        <w:spacing w:line="360" w:lineRule="auto"/>
        <w:rPr>
          <w:rFonts w:ascii="Verdana" w:hAnsi="Verdana" w:cstheme="minorHAnsi"/>
        </w:rPr>
      </w:pPr>
      <w:r>
        <w:rPr>
          <w:rFonts w:ascii="Verdana" w:hAnsi="Verdana" w:cstheme="minorHAnsi"/>
          <w:b/>
        </w:rPr>
        <w:t>Umowne</w:t>
      </w:r>
      <w:r w:rsidRPr="001E1D2F">
        <w:rPr>
          <w:rFonts w:ascii="Verdana" w:hAnsi="Verdana" w:cstheme="minorHAnsi"/>
          <w:b/>
        </w:rPr>
        <w:t xml:space="preserve">  prawo odstąpienia od Umowy</w:t>
      </w:r>
    </w:p>
    <w:p w14:paraId="71F22B01" w14:textId="0560103B" w:rsidR="00952DDB" w:rsidRPr="003663A3" w:rsidRDefault="001E1D2F" w:rsidP="00354824">
      <w:pPr>
        <w:numPr>
          <w:ilvl w:val="0"/>
          <w:numId w:val="60"/>
        </w:numPr>
        <w:autoSpaceDE w:val="0"/>
        <w:autoSpaceDN w:val="0"/>
        <w:adjustRightInd w:val="0"/>
        <w:spacing w:line="360" w:lineRule="auto"/>
        <w:rPr>
          <w:rFonts w:ascii="Verdana" w:hAnsi="Verdana" w:cstheme="minorHAnsi"/>
        </w:rPr>
      </w:pPr>
      <w:r w:rsidRPr="000B160E">
        <w:rPr>
          <w:rFonts w:ascii="Verdana" w:hAnsi="Verdana" w:cs="Arial"/>
        </w:rPr>
        <w:t xml:space="preserve">Zamawiający </w:t>
      </w:r>
      <w:r w:rsidR="00354824" w:rsidRPr="00690D69">
        <w:rPr>
          <w:rFonts w:ascii="Verdana" w:hAnsi="Verdana" w:cs="Arial"/>
        </w:rPr>
        <w:t xml:space="preserve">ma prawo odstąpić od Umowy w przypadkach określonych w Kodeksie Cywilnym, a ponadto </w:t>
      </w:r>
      <w:r w:rsidRPr="000B160E">
        <w:rPr>
          <w:rFonts w:ascii="Verdana" w:hAnsi="Verdana" w:cs="Arial"/>
        </w:rPr>
        <w:t xml:space="preserve">zastrzega sobie prawo </w:t>
      </w:r>
      <w:r w:rsidR="00354824">
        <w:rPr>
          <w:rFonts w:ascii="Verdana" w:hAnsi="Verdana" w:cs="Arial"/>
        </w:rPr>
        <w:t>do odstąpienia od Umowy w całości lub w części</w:t>
      </w:r>
      <w:r w:rsidRPr="000B160E">
        <w:rPr>
          <w:rFonts w:ascii="Verdana" w:hAnsi="Verdana" w:cs="Arial"/>
        </w:rPr>
        <w:t xml:space="preserve"> z przyczyn leżących po stronie Wykonawcy, w każdym czasie oraz bez prawa Wykonawcy do żądania odszkodowania w przypadku</w:t>
      </w:r>
      <w:r w:rsidR="00952DDB" w:rsidRPr="003663A3">
        <w:rPr>
          <w:rFonts w:ascii="Verdana" w:eastAsia="Calibri" w:hAnsi="Verdana" w:cstheme="minorHAnsi"/>
          <w:iCs/>
          <w:lang w:eastAsia="ar-SA"/>
        </w:rPr>
        <w:t xml:space="preserve">: </w:t>
      </w:r>
    </w:p>
    <w:p w14:paraId="3A3A3B75" w14:textId="4AA510C3" w:rsidR="00D27199" w:rsidRPr="003663A3" w:rsidRDefault="00952DDB" w:rsidP="00696C8B">
      <w:pPr>
        <w:numPr>
          <w:ilvl w:val="0"/>
          <w:numId w:val="19"/>
        </w:numPr>
        <w:suppressAutoHyphens/>
        <w:spacing w:line="360" w:lineRule="auto"/>
        <w:ind w:left="993" w:hanging="567"/>
        <w:rPr>
          <w:rFonts w:ascii="Verdana" w:eastAsia="Calibri" w:hAnsi="Verdana" w:cstheme="minorHAnsi"/>
          <w:iCs/>
          <w:lang w:eastAsia="ar-SA"/>
        </w:rPr>
      </w:pPr>
      <w:r w:rsidRPr="003663A3">
        <w:rPr>
          <w:rFonts w:ascii="Verdana" w:eastAsia="Calibri" w:hAnsi="Verdana" w:cstheme="minorHAnsi"/>
          <w:iCs/>
          <w:lang w:eastAsia="ar-SA"/>
        </w:rPr>
        <w:t>wystąpienia okoliczności, o których mowa w § 5 ust.</w:t>
      </w:r>
      <w:r w:rsidR="003663A3" w:rsidRPr="003663A3">
        <w:rPr>
          <w:rFonts w:ascii="Verdana" w:eastAsia="Calibri" w:hAnsi="Verdana" w:cstheme="minorHAnsi"/>
          <w:iCs/>
          <w:lang w:eastAsia="ar-SA"/>
        </w:rPr>
        <w:t xml:space="preserve"> 5</w:t>
      </w:r>
      <w:r w:rsidR="003A2BBE" w:rsidRPr="003663A3">
        <w:rPr>
          <w:rFonts w:ascii="Verdana" w:eastAsia="Calibri" w:hAnsi="Verdana" w:cstheme="minorHAnsi"/>
          <w:iCs/>
          <w:lang w:eastAsia="ar-SA"/>
        </w:rPr>
        <w:t xml:space="preserve"> </w:t>
      </w:r>
      <w:r w:rsidRPr="003663A3">
        <w:rPr>
          <w:rFonts w:ascii="Verdana" w:eastAsia="Calibri" w:hAnsi="Verdana" w:cstheme="minorHAnsi"/>
          <w:iCs/>
          <w:lang w:eastAsia="ar-SA"/>
        </w:rPr>
        <w:t xml:space="preserve"> Umowy;</w:t>
      </w:r>
    </w:p>
    <w:p w14:paraId="7B4F30FC" w14:textId="17C34BA8" w:rsidR="00D27199" w:rsidRPr="003663A3" w:rsidRDefault="00D27199" w:rsidP="00696C8B">
      <w:pPr>
        <w:numPr>
          <w:ilvl w:val="0"/>
          <w:numId w:val="19"/>
        </w:numPr>
        <w:suppressAutoHyphens/>
        <w:spacing w:line="360" w:lineRule="auto"/>
        <w:ind w:left="993" w:hanging="567"/>
        <w:rPr>
          <w:rFonts w:ascii="Verdana" w:eastAsia="Calibri" w:hAnsi="Verdana" w:cstheme="minorHAnsi"/>
          <w:iCs/>
          <w:lang w:eastAsia="ar-SA"/>
        </w:rPr>
      </w:pPr>
      <w:r w:rsidRPr="003663A3">
        <w:rPr>
          <w:rFonts w:ascii="Verdana" w:eastAsia="Calibri" w:hAnsi="Verdana" w:cstheme="minorHAnsi"/>
          <w:iCs/>
          <w:lang w:eastAsia="ar-SA"/>
        </w:rPr>
        <w:t>Wykonawca nie przystąpił do realizacji przedmiotu Umowy z przyczyn leżących po jego stronie;</w:t>
      </w:r>
    </w:p>
    <w:p w14:paraId="2D24220D" w14:textId="77777777" w:rsidR="008B2B63" w:rsidRPr="00C766D0" w:rsidRDefault="00D27199" w:rsidP="00696C8B">
      <w:pPr>
        <w:numPr>
          <w:ilvl w:val="0"/>
          <w:numId w:val="19"/>
        </w:numPr>
        <w:suppressAutoHyphens/>
        <w:spacing w:line="360" w:lineRule="auto"/>
        <w:ind w:left="993" w:hanging="567"/>
        <w:rPr>
          <w:rFonts w:ascii="Verdana" w:eastAsia="Calibri" w:hAnsi="Verdana" w:cstheme="minorHAnsi"/>
          <w:iCs/>
          <w:lang w:eastAsia="ar-SA"/>
        </w:rPr>
      </w:pPr>
      <w:r w:rsidRPr="00C766D0">
        <w:rPr>
          <w:rFonts w:ascii="Verdana" w:eastAsia="Calibri" w:hAnsi="Verdana" w:cstheme="minorHAnsi"/>
          <w:iCs/>
          <w:lang w:eastAsia="ar-SA"/>
        </w:rPr>
        <w:t>w przypadku przerwania wykonywania przedmiotu Umowy z przyczyn leżących po stronie Wykonawcy jeśli przerwa będzie dłuższa niż 14 dni;</w:t>
      </w:r>
    </w:p>
    <w:p w14:paraId="76772BB4" w14:textId="67B6077D" w:rsidR="002933F5" w:rsidRPr="00C766D0" w:rsidRDefault="008B2B63" w:rsidP="00696C8B">
      <w:pPr>
        <w:numPr>
          <w:ilvl w:val="0"/>
          <w:numId w:val="19"/>
        </w:numPr>
        <w:suppressAutoHyphens/>
        <w:spacing w:line="360" w:lineRule="auto"/>
        <w:ind w:left="993" w:hanging="567"/>
        <w:rPr>
          <w:rFonts w:ascii="Verdana" w:eastAsia="Calibri" w:hAnsi="Verdana" w:cstheme="minorHAnsi"/>
          <w:iCs/>
          <w:lang w:eastAsia="ar-SA"/>
        </w:rPr>
      </w:pPr>
      <w:r w:rsidRPr="00C766D0">
        <w:rPr>
          <w:rFonts w:ascii="Verdana" w:eastAsia="Calibri" w:hAnsi="Verdana" w:cstheme="minorHAnsi"/>
          <w:iCs/>
          <w:lang w:eastAsia="ar-SA"/>
        </w:rPr>
        <w:t>Przedmiot Umowy obarczony jest wadami, które uniemożliwiają korzystanie z niego w sposób przewidziany Umową</w:t>
      </w:r>
      <w:r w:rsidR="003663A3" w:rsidRPr="00C766D0">
        <w:rPr>
          <w:rFonts w:ascii="Verdana" w:eastAsia="Calibri" w:hAnsi="Verdana" w:cstheme="minorHAnsi"/>
          <w:iCs/>
          <w:lang w:eastAsia="ar-SA"/>
        </w:rPr>
        <w:t xml:space="preserve"> </w:t>
      </w:r>
      <w:r w:rsidR="00C766D0" w:rsidRPr="00C766D0">
        <w:rPr>
          <w:rFonts w:ascii="Verdana" w:eastAsia="Calibri" w:hAnsi="Verdana" w:cstheme="minorHAnsi"/>
          <w:iCs/>
          <w:lang w:eastAsia="ar-SA"/>
        </w:rPr>
        <w:t>wraz z z</w:t>
      </w:r>
      <w:r w:rsidRPr="00C766D0">
        <w:rPr>
          <w:rFonts w:ascii="Verdana" w:eastAsia="Calibri" w:hAnsi="Verdana" w:cstheme="minorHAnsi"/>
          <w:iCs/>
          <w:lang w:eastAsia="ar-SA"/>
        </w:rPr>
        <w:t>ałącznikami do Umowy;</w:t>
      </w:r>
    </w:p>
    <w:p w14:paraId="035278CE" w14:textId="77777777" w:rsidR="002933F5" w:rsidRPr="00C766D0" w:rsidRDefault="008B2B63" w:rsidP="00696C8B">
      <w:pPr>
        <w:numPr>
          <w:ilvl w:val="0"/>
          <w:numId w:val="19"/>
        </w:numPr>
        <w:suppressAutoHyphens/>
        <w:spacing w:line="360" w:lineRule="auto"/>
        <w:ind w:left="993" w:hanging="567"/>
        <w:rPr>
          <w:rFonts w:ascii="Verdana" w:eastAsia="Calibri" w:hAnsi="Verdana" w:cstheme="minorHAnsi"/>
          <w:iCs/>
          <w:lang w:eastAsia="ar-SA"/>
        </w:rPr>
      </w:pPr>
      <w:r w:rsidRPr="00C766D0">
        <w:rPr>
          <w:rFonts w:ascii="Verdana" w:eastAsia="Calibri" w:hAnsi="Verdana" w:cstheme="minorHAnsi"/>
          <w:iCs/>
          <w:lang w:eastAsia="ar-SA"/>
        </w:rPr>
        <w:t>Wykonywania przez Wykonawcę przedmiotu Umowy wadliwie lub w sposób sprzeczny z Umową lub obowiązującymi przepisami prawa, lub w przypadku zastosowania rozwiązań sprzecznych z dokonanymi z Zamawiającym uzgodnieniami, po bezskutecznym upływie terminu wyznaczonego przez Zamawiającego na dokonanie przez Wykonawcę zmiany sposobu wykonywania przedmiotu Umowy;</w:t>
      </w:r>
    </w:p>
    <w:p w14:paraId="1A2EE4B1" w14:textId="650590DB" w:rsidR="008B2B63" w:rsidRPr="00C766D0" w:rsidRDefault="008B2B63" w:rsidP="00696C8B">
      <w:pPr>
        <w:numPr>
          <w:ilvl w:val="0"/>
          <w:numId w:val="19"/>
        </w:numPr>
        <w:suppressAutoHyphens/>
        <w:spacing w:line="360" w:lineRule="auto"/>
        <w:ind w:left="993" w:hanging="567"/>
        <w:rPr>
          <w:rFonts w:ascii="Verdana" w:eastAsia="Calibri" w:hAnsi="Verdana" w:cstheme="minorHAnsi"/>
          <w:iCs/>
          <w:lang w:eastAsia="ar-SA"/>
        </w:rPr>
      </w:pPr>
      <w:r w:rsidRPr="00C766D0">
        <w:rPr>
          <w:rFonts w:ascii="Verdana" w:eastAsia="Calibri" w:hAnsi="Verdana" w:cstheme="minorHAnsi"/>
          <w:iCs/>
          <w:lang w:eastAsia="ar-SA"/>
        </w:rPr>
        <w:t xml:space="preserve">W przypadku stwierdzenia naruszenia przez Wykonawcę prawa własności intelektualnej </w:t>
      </w:r>
      <w:r w:rsidR="002933F5" w:rsidRPr="00C766D0">
        <w:rPr>
          <w:rFonts w:ascii="Verdana" w:eastAsia="Calibri" w:hAnsi="Verdana" w:cstheme="minorHAnsi"/>
          <w:iCs/>
          <w:lang w:eastAsia="ar-SA"/>
        </w:rPr>
        <w:t xml:space="preserve"> lub praw autorskich </w:t>
      </w:r>
      <w:r w:rsidRPr="00C766D0">
        <w:rPr>
          <w:rFonts w:ascii="Verdana" w:eastAsia="Calibri" w:hAnsi="Verdana" w:cstheme="minorHAnsi"/>
          <w:iCs/>
          <w:lang w:eastAsia="ar-SA"/>
        </w:rPr>
        <w:t>osób trzecich.</w:t>
      </w:r>
    </w:p>
    <w:p w14:paraId="587E046B" w14:textId="77777777" w:rsidR="009A31D9" w:rsidRPr="00C766D0" w:rsidRDefault="009A31D9" w:rsidP="00696C8B">
      <w:pPr>
        <w:numPr>
          <w:ilvl w:val="0"/>
          <w:numId w:val="19"/>
        </w:numPr>
        <w:suppressAutoHyphens/>
        <w:spacing w:line="360" w:lineRule="auto"/>
        <w:ind w:left="993" w:hanging="567"/>
        <w:rPr>
          <w:rStyle w:val="Brak"/>
          <w:rFonts w:ascii="Verdana" w:eastAsia="Calibri" w:hAnsi="Verdana" w:cstheme="minorHAnsi"/>
          <w:iCs/>
          <w:lang w:eastAsia="ar-SA"/>
        </w:rPr>
      </w:pPr>
      <w:r w:rsidRPr="00C766D0">
        <w:rPr>
          <w:rStyle w:val="Brak"/>
          <w:rFonts w:ascii="Verdana" w:hAnsi="Verdana" w:cstheme="minorHAnsi"/>
        </w:rPr>
        <w:t>w wyniku wszczętego postępowania egzekucyjnego nastąpiło zajęcie majątku Wykonawcy lub znacznej jego części, a także złożony został wniosek o ogłoszenie upadłości Wykonawcy, o czym Wykonawca zobowiązuje się powiadomić Zamawiającego następnego dnia po złożeniu wniosku lub powzięciu wiadomości o takim wniosku,</w:t>
      </w:r>
    </w:p>
    <w:p w14:paraId="757C5D27" w14:textId="77777777" w:rsidR="009A31D9" w:rsidRPr="00C766D0" w:rsidRDefault="009A31D9" w:rsidP="00696C8B">
      <w:pPr>
        <w:numPr>
          <w:ilvl w:val="0"/>
          <w:numId w:val="19"/>
        </w:numPr>
        <w:suppressAutoHyphens/>
        <w:spacing w:line="360" w:lineRule="auto"/>
        <w:ind w:left="993" w:hanging="567"/>
        <w:rPr>
          <w:rStyle w:val="Teksttreci"/>
          <w:rFonts w:ascii="Verdana" w:eastAsia="Calibri" w:hAnsi="Verdana" w:cstheme="minorHAnsi"/>
          <w:iCs/>
          <w:lang w:eastAsia="ar-SA"/>
        </w:rPr>
      </w:pPr>
      <w:r w:rsidRPr="00C766D0">
        <w:rPr>
          <w:rStyle w:val="Brak"/>
          <w:rFonts w:ascii="Verdana" w:hAnsi="Verdana" w:cstheme="minorHAnsi"/>
        </w:rPr>
        <w:t xml:space="preserve">Wykonawca przystąpił do likwidacji swojego przedsiębiorstwa, z wyjątkiem likwidacji przeprowadzonej w celu przekształcenia lub restrukturyzacji, </w:t>
      </w:r>
      <w:r w:rsidRPr="00C766D0">
        <w:rPr>
          <w:rStyle w:val="Teksttreci"/>
          <w:rFonts w:ascii="Verdana" w:hAnsi="Verdana" w:cstheme="minorHAnsi"/>
        </w:rPr>
        <w:t>a także w przypadku, gdy wystąpią inne zdarzenia uniemożliwiające mu wykonanie niniejszej Umowy,</w:t>
      </w:r>
    </w:p>
    <w:p w14:paraId="3F0E8AAB" w14:textId="77777777" w:rsidR="009A31D9" w:rsidRPr="00C766D0" w:rsidRDefault="009A31D9" w:rsidP="00696C8B">
      <w:pPr>
        <w:numPr>
          <w:ilvl w:val="0"/>
          <w:numId w:val="19"/>
        </w:numPr>
        <w:suppressAutoHyphens/>
        <w:spacing w:line="360" w:lineRule="auto"/>
        <w:ind w:left="993" w:hanging="567"/>
        <w:rPr>
          <w:rFonts w:ascii="Verdana" w:eastAsia="Calibri" w:hAnsi="Verdana" w:cstheme="minorHAnsi"/>
          <w:iCs/>
          <w:lang w:eastAsia="ar-SA"/>
        </w:rPr>
      </w:pPr>
      <w:r w:rsidRPr="00C766D0">
        <w:rPr>
          <w:rStyle w:val="Teksttreci"/>
          <w:rFonts w:ascii="Verdana" w:hAnsi="Verdana" w:cstheme="minorHAnsi"/>
        </w:rPr>
        <w:t>jeżeli zawarta umowa z instytucją współfinansującą wygaśnie, zostanie w trakcie obowiązywania niniejszej umowy rozwiązana bądź unieważniona przez sąd.</w:t>
      </w:r>
    </w:p>
    <w:p w14:paraId="1DB5DC80" w14:textId="77777777" w:rsidR="00C56B5F" w:rsidRPr="00C766D0" w:rsidRDefault="00C56B5F" w:rsidP="00696C8B">
      <w:pPr>
        <w:pStyle w:val="Akapitzlist"/>
        <w:numPr>
          <w:ilvl w:val="0"/>
          <w:numId w:val="14"/>
        </w:numPr>
        <w:tabs>
          <w:tab w:val="left" w:pos="426"/>
        </w:tabs>
        <w:spacing w:line="360" w:lineRule="auto"/>
        <w:ind w:left="426" w:hanging="426"/>
        <w:contextualSpacing w:val="0"/>
        <w:rPr>
          <w:rFonts w:ascii="Verdana" w:hAnsi="Verdana" w:cstheme="minorHAnsi"/>
          <w:vanish/>
        </w:rPr>
      </w:pPr>
    </w:p>
    <w:p w14:paraId="64D8DE4F" w14:textId="77777777" w:rsidR="00C56B5F" w:rsidRPr="00C766D0" w:rsidRDefault="00C56B5F" w:rsidP="00696C8B">
      <w:pPr>
        <w:pStyle w:val="Akapitzlist"/>
        <w:numPr>
          <w:ilvl w:val="0"/>
          <w:numId w:val="14"/>
        </w:numPr>
        <w:tabs>
          <w:tab w:val="left" w:pos="426"/>
        </w:tabs>
        <w:spacing w:line="360" w:lineRule="auto"/>
        <w:ind w:left="426" w:hanging="426"/>
        <w:contextualSpacing w:val="0"/>
        <w:rPr>
          <w:rFonts w:ascii="Verdana" w:hAnsi="Verdana" w:cstheme="minorHAnsi"/>
          <w:vanish/>
        </w:rPr>
      </w:pPr>
    </w:p>
    <w:p w14:paraId="6ED5654C" w14:textId="77777777" w:rsidR="00C56B5F" w:rsidRPr="00C766D0" w:rsidRDefault="00C56B5F" w:rsidP="00696C8B">
      <w:pPr>
        <w:pStyle w:val="Akapitzlist"/>
        <w:numPr>
          <w:ilvl w:val="0"/>
          <w:numId w:val="14"/>
        </w:numPr>
        <w:tabs>
          <w:tab w:val="left" w:pos="426"/>
        </w:tabs>
        <w:spacing w:line="360" w:lineRule="auto"/>
        <w:ind w:left="426" w:hanging="426"/>
        <w:contextualSpacing w:val="0"/>
        <w:rPr>
          <w:rFonts w:ascii="Verdana" w:hAnsi="Verdana" w:cstheme="minorHAnsi"/>
          <w:vanish/>
        </w:rPr>
      </w:pPr>
    </w:p>
    <w:p w14:paraId="0B9C0455" w14:textId="77777777" w:rsidR="00C56B5F" w:rsidRPr="00C766D0" w:rsidRDefault="00C56B5F" w:rsidP="00696C8B">
      <w:pPr>
        <w:pStyle w:val="Akapitzlist"/>
        <w:numPr>
          <w:ilvl w:val="0"/>
          <w:numId w:val="14"/>
        </w:numPr>
        <w:tabs>
          <w:tab w:val="left" w:pos="426"/>
        </w:tabs>
        <w:spacing w:line="360" w:lineRule="auto"/>
        <w:ind w:left="426" w:hanging="426"/>
        <w:contextualSpacing w:val="0"/>
        <w:rPr>
          <w:rFonts w:ascii="Verdana" w:hAnsi="Verdana" w:cstheme="minorHAnsi"/>
          <w:vanish/>
        </w:rPr>
      </w:pPr>
    </w:p>
    <w:p w14:paraId="7B5EDDC2" w14:textId="77777777" w:rsidR="00C56B5F" w:rsidRPr="00C766D0" w:rsidRDefault="00C56B5F" w:rsidP="00696C8B">
      <w:pPr>
        <w:pStyle w:val="Akapitzlist"/>
        <w:numPr>
          <w:ilvl w:val="0"/>
          <w:numId w:val="14"/>
        </w:numPr>
        <w:tabs>
          <w:tab w:val="left" w:pos="426"/>
        </w:tabs>
        <w:spacing w:line="360" w:lineRule="auto"/>
        <w:ind w:left="426" w:hanging="426"/>
        <w:contextualSpacing w:val="0"/>
        <w:rPr>
          <w:rFonts w:ascii="Verdana" w:hAnsi="Verdana" w:cstheme="minorHAnsi"/>
          <w:vanish/>
        </w:rPr>
      </w:pPr>
    </w:p>
    <w:p w14:paraId="016E541E" w14:textId="77777777" w:rsidR="00C56B5F" w:rsidRPr="00C766D0" w:rsidRDefault="00C56B5F" w:rsidP="00696C8B">
      <w:pPr>
        <w:pStyle w:val="Akapitzlist"/>
        <w:numPr>
          <w:ilvl w:val="0"/>
          <w:numId w:val="14"/>
        </w:numPr>
        <w:tabs>
          <w:tab w:val="left" w:pos="426"/>
        </w:tabs>
        <w:spacing w:line="360" w:lineRule="auto"/>
        <w:ind w:left="426" w:hanging="426"/>
        <w:contextualSpacing w:val="0"/>
        <w:rPr>
          <w:rFonts w:ascii="Verdana" w:hAnsi="Verdana" w:cstheme="minorHAnsi"/>
          <w:vanish/>
        </w:rPr>
      </w:pPr>
    </w:p>
    <w:p w14:paraId="0E8FC486" w14:textId="515B683F" w:rsidR="00EB4983" w:rsidRPr="00354824" w:rsidRDefault="007A7AAB" w:rsidP="00354824">
      <w:pPr>
        <w:numPr>
          <w:ilvl w:val="0"/>
          <w:numId w:val="60"/>
        </w:numPr>
        <w:autoSpaceDE w:val="0"/>
        <w:autoSpaceDN w:val="0"/>
        <w:adjustRightInd w:val="0"/>
        <w:spacing w:line="360" w:lineRule="auto"/>
        <w:rPr>
          <w:rFonts w:ascii="Verdana" w:hAnsi="Verdana" w:cs="Arial"/>
        </w:rPr>
      </w:pPr>
      <w:r w:rsidRPr="00354824">
        <w:rPr>
          <w:rFonts w:ascii="Verdana" w:hAnsi="Verdana" w:cs="Arial"/>
        </w:rPr>
        <w:t>Odstąpienie od umowy powinno być dokonane w formie pisemnej</w:t>
      </w:r>
      <w:r w:rsidR="00EB4983" w:rsidRPr="00354824">
        <w:rPr>
          <w:rFonts w:ascii="Verdana" w:hAnsi="Verdana" w:cs="Arial"/>
        </w:rPr>
        <w:t xml:space="preserve"> </w:t>
      </w:r>
      <w:r w:rsidRPr="00354824">
        <w:rPr>
          <w:rFonts w:ascii="Verdana" w:hAnsi="Verdana" w:cs="Arial"/>
        </w:rPr>
        <w:t xml:space="preserve">pod rygorem nieważności, z podaniem podstawy faktycznej, w terminie </w:t>
      </w:r>
      <w:r w:rsidR="00354824">
        <w:rPr>
          <w:rFonts w:ascii="Verdana" w:hAnsi="Verdana" w:cs="Arial"/>
        </w:rPr>
        <w:t>60</w:t>
      </w:r>
      <w:r w:rsidR="00354824" w:rsidRPr="00354824">
        <w:rPr>
          <w:rFonts w:ascii="Verdana" w:hAnsi="Verdana" w:cs="Arial"/>
        </w:rPr>
        <w:t xml:space="preserve"> </w:t>
      </w:r>
      <w:r w:rsidRPr="00354824">
        <w:rPr>
          <w:rFonts w:ascii="Verdana" w:hAnsi="Verdana" w:cs="Arial"/>
        </w:rPr>
        <w:t>dni od</w:t>
      </w:r>
      <w:r w:rsidR="00EB4983" w:rsidRPr="00354824">
        <w:rPr>
          <w:rFonts w:ascii="Verdana" w:hAnsi="Verdana" w:cs="Arial"/>
        </w:rPr>
        <w:t xml:space="preserve"> </w:t>
      </w:r>
      <w:r w:rsidRPr="00354824">
        <w:rPr>
          <w:rFonts w:ascii="Verdana" w:hAnsi="Verdana" w:cs="Arial"/>
        </w:rPr>
        <w:t xml:space="preserve">daty powzięcia wiadomości o przyczynie odstąpienia. </w:t>
      </w:r>
    </w:p>
    <w:p w14:paraId="18CCD871" w14:textId="64F4633B" w:rsidR="007A7AAB" w:rsidRPr="00354824" w:rsidRDefault="007A7AAB" w:rsidP="00354824">
      <w:pPr>
        <w:numPr>
          <w:ilvl w:val="0"/>
          <w:numId w:val="60"/>
        </w:numPr>
        <w:autoSpaceDE w:val="0"/>
        <w:autoSpaceDN w:val="0"/>
        <w:adjustRightInd w:val="0"/>
        <w:spacing w:line="360" w:lineRule="auto"/>
        <w:rPr>
          <w:rFonts w:ascii="Verdana" w:hAnsi="Verdana" w:cs="Arial"/>
        </w:rPr>
      </w:pPr>
      <w:r w:rsidRPr="00354824">
        <w:rPr>
          <w:rFonts w:ascii="Verdana" w:hAnsi="Verdana" w:cs="Arial"/>
        </w:rPr>
        <w:t>W razie odstąpienia od Umowy, Wykonawca ma obowiązek natychmiastowego wstrzymania realizacji Przedmiotu Umowy.</w:t>
      </w:r>
    </w:p>
    <w:p w14:paraId="7234A172" w14:textId="50E230D6" w:rsidR="007A7AAB" w:rsidRPr="00354824" w:rsidRDefault="007A7AAB" w:rsidP="00354824">
      <w:pPr>
        <w:numPr>
          <w:ilvl w:val="0"/>
          <w:numId w:val="60"/>
        </w:numPr>
        <w:autoSpaceDE w:val="0"/>
        <w:autoSpaceDN w:val="0"/>
        <w:adjustRightInd w:val="0"/>
        <w:spacing w:line="360" w:lineRule="auto"/>
        <w:rPr>
          <w:rFonts w:ascii="Verdana" w:hAnsi="Verdana" w:cs="Arial"/>
        </w:rPr>
      </w:pPr>
      <w:r w:rsidRPr="00354824">
        <w:rPr>
          <w:rFonts w:ascii="Verdana" w:hAnsi="Verdana" w:cs="Arial"/>
        </w:rPr>
        <w:t>Strony zgodnie ustalają, że odstąpienie od Umowy nie pozbawia Zamawiającego prawa do</w:t>
      </w:r>
      <w:r w:rsidR="00EB4983" w:rsidRPr="00354824">
        <w:rPr>
          <w:rFonts w:ascii="Verdana" w:hAnsi="Verdana" w:cs="Arial"/>
        </w:rPr>
        <w:t xml:space="preserve"> </w:t>
      </w:r>
      <w:r w:rsidRPr="00354824">
        <w:rPr>
          <w:rFonts w:ascii="Verdana" w:hAnsi="Verdana" w:cs="Arial"/>
        </w:rPr>
        <w:t>naliczenia kar umownych wskazanych w niniejszej Umowie.</w:t>
      </w:r>
    </w:p>
    <w:p w14:paraId="10785AC3" w14:textId="2015E911" w:rsidR="00D07297" w:rsidRPr="00C766D0" w:rsidRDefault="00D07297" w:rsidP="00354824">
      <w:pPr>
        <w:numPr>
          <w:ilvl w:val="0"/>
          <w:numId w:val="60"/>
        </w:numPr>
        <w:autoSpaceDE w:val="0"/>
        <w:autoSpaceDN w:val="0"/>
        <w:adjustRightInd w:val="0"/>
        <w:spacing w:line="360" w:lineRule="auto"/>
        <w:rPr>
          <w:rFonts w:ascii="Verdana" w:hAnsi="Verdana" w:cstheme="minorHAnsi"/>
        </w:rPr>
      </w:pPr>
      <w:r w:rsidRPr="00354824">
        <w:rPr>
          <w:rFonts w:ascii="Verdana" w:hAnsi="Verdana" w:cs="Arial"/>
        </w:rPr>
        <w:t>Oświadczenie</w:t>
      </w:r>
      <w:r w:rsidRPr="003B1B60">
        <w:rPr>
          <w:rFonts w:ascii="Verdana" w:hAnsi="Verdana" w:cstheme="minorHAnsi"/>
        </w:rPr>
        <w:t xml:space="preserve"> o odstąpieniu od Umowy wymaga złożenia drugiej stronie w formie pisemnej pod rygorem nieważności. Oświadczenie o odstąpieniu od Umowy musi zawierać uzasadnienie</w:t>
      </w:r>
      <w:r>
        <w:rPr>
          <w:rFonts w:ascii="Verdana" w:hAnsi="Verdana" w:cstheme="minorHAnsi"/>
        </w:rPr>
        <w:t>.</w:t>
      </w:r>
    </w:p>
    <w:p w14:paraId="120D03D3" w14:textId="1E53BB07" w:rsidR="00CF51D4" w:rsidRPr="00074D96" w:rsidRDefault="00CF51D4" w:rsidP="00696C8B">
      <w:pPr>
        <w:tabs>
          <w:tab w:val="left" w:pos="450"/>
        </w:tabs>
        <w:spacing w:line="360" w:lineRule="auto"/>
        <w:rPr>
          <w:rFonts w:ascii="Verdana" w:hAnsi="Verdana" w:cstheme="minorHAnsi"/>
          <w:b/>
        </w:rPr>
      </w:pPr>
      <w:r w:rsidRPr="00074D96">
        <w:rPr>
          <w:rFonts w:ascii="Verdana" w:hAnsi="Verdana" w:cstheme="minorHAnsi"/>
          <w:b/>
        </w:rPr>
        <w:t>§</w:t>
      </w:r>
      <w:r w:rsidR="00B86722" w:rsidRPr="00074D96">
        <w:rPr>
          <w:rFonts w:ascii="Verdana" w:hAnsi="Verdana" w:cstheme="minorHAnsi"/>
          <w:b/>
        </w:rPr>
        <w:t xml:space="preserve"> </w:t>
      </w:r>
      <w:r w:rsidR="00D07297" w:rsidRPr="00074D96">
        <w:rPr>
          <w:rFonts w:ascii="Verdana" w:hAnsi="Verdana" w:cstheme="minorHAnsi"/>
          <w:b/>
        </w:rPr>
        <w:t>1</w:t>
      </w:r>
      <w:r w:rsidR="00D07297">
        <w:rPr>
          <w:rFonts w:ascii="Verdana" w:hAnsi="Verdana" w:cstheme="minorHAnsi"/>
          <w:b/>
        </w:rPr>
        <w:t>3</w:t>
      </w:r>
    </w:p>
    <w:p w14:paraId="7DC69556" w14:textId="23A3F0DC" w:rsidR="004942F1" w:rsidRPr="00074D96" w:rsidRDefault="004942F1" w:rsidP="00696C8B">
      <w:pPr>
        <w:tabs>
          <w:tab w:val="left" w:pos="0"/>
        </w:tabs>
        <w:suppressAutoHyphens/>
        <w:spacing w:line="360" w:lineRule="auto"/>
        <w:rPr>
          <w:rFonts w:ascii="Verdana" w:hAnsi="Verdana" w:cstheme="minorHAnsi"/>
          <w:b/>
          <w:bCs/>
        </w:rPr>
      </w:pPr>
      <w:r w:rsidRPr="00074D96">
        <w:rPr>
          <w:rFonts w:ascii="Verdana" w:hAnsi="Verdana" w:cstheme="minorHAnsi"/>
          <w:b/>
          <w:bCs/>
        </w:rPr>
        <w:t>Przedstawiciele Stron</w:t>
      </w:r>
    </w:p>
    <w:p w14:paraId="7B4CC9E7" w14:textId="3FAD7219" w:rsidR="00362526" w:rsidRPr="00362526" w:rsidRDefault="00D07297" w:rsidP="00B90A24">
      <w:pPr>
        <w:pStyle w:val="Akapitzlist"/>
        <w:numPr>
          <w:ilvl w:val="0"/>
          <w:numId w:val="30"/>
        </w:numPr>
        <w:spacing w:line="360" w:lineRule="auto"/>
        <w:rPr>
          <w:rFonts w:ascii="Verdana" w:hAnsi="Verdana" w:cstheme="minorHAnsi"/>
        </w:rPr>
      </w:pPr>
      <w:r w:rsidRPr="000B160E">
        <w:rPr>
          <w:rFonts w:ascii="Verdana" w:hAnsi="Verdana" w:cstheme="minorHAnsi"/>
        </w:rPr>
        <w:t xml:space="preserve">Za nadzór nad realizacją niniejszej Umowy ze strony </w:t>
      </w:r>
      <w:r>
        <w:rPr>
          <w:rFonts w:ascii="Verdana" w:hAnsi="Verdana" w:cstheme="minorHAnsi"/>
        </w:rPr>
        <w:t>Z</w:t>
      </w:r>
      <w:r w:rsidRPr="000B160E">
        <w:rPr>
          <w:rFonts w:ascii="Verdana" w:hAnsi="Verdana" w:cstheme="minorHAnsi"/>
        </w:rPr>
        <w:t>amawiającego</w:t>
      </w:r>
      <w:r>
        <w:rPr>
          <w:rFonts w:ascii="Verdana" w:hAnsi="Verdana" w:cstheme="minorHAnsi"/>
        </w:rPr>
        <w:t xml:space="preserve"> odpowiada</w:t>
      </w:r>
      <w:r w:rsidR="00362526" w:rsidRPr="00362526">
        <w:rPr>
          <w:rFonts w:ascii="Verdana" w:hAnsi="Verdana" w:cstheme="minorHAnsi"/>
        </w:rPr>
        <w:t>:</w:t>
      </w:r>
    </w:p>
    <w:p w14:paraId="4BEAAF55" w14:textId="7BFF076A" w:rsidR="00362526" w:rsidRPr="00B90A24" w:rsidRDefault="00362526" w:rsidP="00B90A24">
      <w:pPr>
        <w:pStyle w:val="Akapitzlist"/>
        <w:numPr>
          <w:ilvl w:val="0"/>
          <w:numId w:val="54"/>
        </w:numPr>
        <w:spacing w:line="360" w:lineRule="auto"/>
        <w:rPr>
          <w:rFonts w:ascii="Verdana" w:hAnsi="Verdana" w:cstheme="minorHAnsi"/>
        </w:rPr>
      </w:pPr>
      <w:r w:rsidRPr="00B90A24">
        <w:rPr>
          <w:rFonts w:ascii="Verdana" w:hAnsi="Verdana" w:cstheme="minorHAnsi"/>
        </w:rPr>
        <w:t>pod kątem oceny zgodności protokołu dostawy oraz faktury z Umową – ………………………………….., tel. ……………………….; e-mail: …………………………… lub osoba przez niego wskazana na etapie realizacji przedmiotu Umowy,</w:t>
      </w:r>
    </w:p>
    <w:p w14:paraId="05553902" w14:textId="01CC61A7" w:rsidR="00362526" w:rsidRPr="00B90A24" w:rsidRDefault="00362526" w:rsidP="00B90A24">
      <w:pPr>
        <w:pStyle w:val="Akapitzlist"/>
        <w:numPr>
          <w:ilvl w:val="0"/>
          <w:numId w:val="54"/>
        </w:numPr>
        <w:spacing w:line="360" w:lineRule="auto"/>
        <w:rPr>
          <w:rFonts w:ascii="Verdana" w:hAnsi="Verdana" w:cstheme="minorHAnsi"/>
        </w:rPr>
      </w:pPr>
      <w:r w:rsidRPr="00B90A24">
        <w:rPr>
          <w:rFonts w:ascii="Verdana" w:hAnsi="Verdana" w:cstheme="minorHAnsi"/>
        </w:rPr>
        <w:t>pod kątem zgodności dostawy urządzenia z Umową, w tym pod kątem ilościowo–jakościowym – ……………………………., tel. ...………………….; e-mail: ………………………. lub osoba przez niego wskazana na etapie realizacji przedmiotu Umowy,</w:t>
      </w:r>
    </w:p>
    <w:p w14:paraId="4FFC93C6" w14:textId="3ADD361F" w:rsidR="0066077B" w:rsidRPr="00074D96" w:rsidRDefault="00D07297" w:rsidP="00B90A24">
      <w:pPr>
        <w:pStyle w:val="Akapitzlist"/>
        <w:numPr>
          <w:ilvl w:val="0"/>
          <w:numId w:val="30"/>
        </w:numPr>
        <w:spacing w:line="360" w:lineRule="auto"/>
        <w:rPr>
          <w:rFonts w:ascii="Verdana" w:hAnsi="Verdana" w:cstheme="minorHAnsi"/>
        </w:rPr>
      </w:pPr>
      <w:r w:rsidRPr="000B160E">
        <w:rPr>
          <w:rFonts w:ascii="Verdana" w:hAnsi="Verdana" w:cstheme="minorHAnsi"/>
        </w:rPr>
        <w:t xml:space="preserve">Za nadzór nad realizacją niniejszej Umowy ze strony </w:t>
      </w:r>
      <w:r>
        <w:rPr>
          <w:rFonts w:ascii="Verdana" w:hAnsi="Verdana" w:cstheme="minorHAnsi"/>
        </w:rPr>
        <w:t>Z</w:t>
      </w:r>
      <w:r w:rsidRPr="000B160E">
        <w:rPr>
          <w:rFonts w:ascii="Verdana" w:hAnsi="Verdana" w:cstheme="minorHAnsi"/>
        </w:rPr>
        <w:t>amawiającego</w:t>
      </w:r>
      <w:r>
        <w:rPr>
          <w:rFonts w:ascii="Verdana" w:hAnsi="Verdana" w:cstheme="minorHAnsi"/>
        </w:rPr>
        <w:t xml:space="preserve"> odpowiada</w:t>
      </w:r>
      <w:r w:rsidR="0066077B" w:rsidRPr="00074D96">
        <w:rPr>
          <w:rFonts w:ascii="Verdana" w:hAnsi="Verdana" w:cstheme="minorHAnsi"/>
        </w:rPr>
        <w:t>:</w:t>
      </w:r>
    </w:p>
    <w:p w14:paraId="44FBDFD6" w14:textId="575292AF" w:rsidR="00136384" w:rsidRPr="00074D96" w:rsidRDefault="00136384" w:rsidP="00076680">
      <w:pPr>
        <w:pStyle w:val="Akapitzlist"/>
        <w:numPr>
          <w:ilvl w:val="1"/>
          <w:numId w:val="60"/>
        </w:numPr>
        <w:spacing w:line="360" w:lineRule="auto"/>
        <w:ind w:left="851" w:hanging="437"/>
        <w:rPr>
          <w:rFonts w:ascii="Verdana" w:hAnsi="Verdana" w:cstheme="minorHAnsi"/>
        </w:rPr>
      </w:pPr>
      <w:r w:rsidRPr="00074D96">
        <w:rPr>
          <w:rFonts w:ascii="Verdana" w:hAnsi="Verdana" w:cstheme="minorHAnsi"/>
        </w:rPr>
        <w:t>Pan/Pani ..................................., tel.:..................., e-mail:………………..</w:t>
      </w:r>
    </w:p>
    <w:p w14:paraId="51C30C99" w14:textId="35FED31E" w:rsidR="00C0011E" w:rsidRPr="001C2FB4" w:rsidRDefault="00C0011E" w:rsidP="00696C8B">
      <w:pPr>
        <w:pStyle w:val="Akapitzlist"/>
        <w:numPr>
          <w:ilvl w:val="0"/>
          <w:numId w:val="30"/>
        </w:numPr>
        <w:spacing w:line="360" w:lineRule="auto"/>
        <w:rPr>
          <w:rFonts w:ascii="Verdana" w:hAnsi="Verdana" w:cstheme="minorHAnsi"/>
          <w:color w:val="FF0000"/>
        </w:rPr>
      </w:pPr>
      <w:r w:rsidRPr="00074D96">
        <w:rPr>
          <w:rFonts w:ascii="Verdana" w:hAnsi="Verdana" w:cstheme="minorHAnsi"/>
        </w:rPr>
        <w:t xml:space="preserve">Osoby wymienione w ust. 1 i ust. 2 powyżej odpowiedzialne są merytorycznie za nadzór nad prawidłowością i terminowością realizacji Umowy, w szczególności upoważnione są do monitorowania należytego wykonania Umowy, prowadzenia bieżącej korespondencji oraz podpisania Protokołu Odbioru, o którym mowa w § </w:t>
      </w:r>
      <w:r w:rsidR="000C5389" w:rsidRPr="00074D96">
        <w:rPr>
          <w:rFonts w:ascii="Verdana" w:hAnsi="Verdana" w:cstheme="minorHAnsi"/>
        </w:rPr>
        <w:t xml:space="preserve">5 </w:t>
      </w:r>
      <w:r w:rsidRPr="00074D96">
        <w:rPr>
          <w:rFonts w:ascii="Verdana" w:hAnsi="Verdana" w:cstheme="minorHAnsi"/>
        </w:rPr>
        <w:t>Umowy</w:t>
      </w:r>
      <w:r w:rsidRPr="001C2FB4">
        <w:rPr>
          <w:rFonts w:ascii="Verdana" w:hAnsi="Verdana" w:cstheme="minorHAnsi"/>
          <w:color w:val="FF0000"/>
        </w:rPr>
        <w:t>.</w:t>
      </w:r>
    </w:p>
    <w:p w14:paraId="0DC6DEC6" w14:textId="437CB08D" w:rsidR="00136384" w:rsidRPr="00074D96" w:rsidRDefault="00136384" w:rsidP="00696C8B">
      <w:pPr>
        <w:pStyle w:val="Akapitzlist"/>
        <w:numPr>
          <w:ilvl w:val="0"/>
          <w:numId w:val="30"/>
        </w:numPr>
        <w:spacing w:line="360" w:lineRule="auto"/>
        <w:rPr>
          <w:rFonts w:ascii="Verdana" w:hAnsi="Verdana" w:cstheme="minorHAnsi"/>
        </w:rPr>
      </w:pPr>
      <w:r w:rsidRPr="00074D96">
        <w:rPr>
          <w:rFonts w:ascii="Verdana" w:hAnsi="Verdana" w:cstheme="minorHAnsi"/>
        </w:rPr>
        <w:t xml:space="preserve">Wszelka korespondencja wytwarzana na etapie realizacji przedmiotu Umowy, za wyjątkiem sytuacji </w:t>
      </w:r>
      <w:r w:rsidR="00C0011E" w:rsidRPr="00074D96">
        <w:rPr>
          <w:rFonts w:ascii="Verdana" w:hAnsi="Verdana" w:cstheme="minorHAnsi"/>
        </w:rPr>
        <w:t xml:space="preserve">wyraźnie </w:t>
      </w:r>
      <w:r w:rsidRPr="00074D96">
        <w:rPr>
          <w:rFonts w:ascii="Verdana" w:hAnsi="Verdana" w:cstheme="minorHAnsi"/>
        </w:rPr>
        <w:t xml:space="preserve">określonych w Umowie, będzie prowadzona z wykorzystaniem adresów e-mail wskazanych w ust. </w:t>
      </w:r>
      <w:r w:rsidR="00CA5EDA" w:rsidRPr="00074D96">
        <w:rPr>
          <w:rFonts w:ascii="Verdana" w:hAnsi="Verdana" w:cstheme="minorHAnsi"/>
        </w:rPr>
        <w:t>1</w:t>
      </w:r>
      <w:r w:rsidR="00C0011E" w:rsidRPr="00074D96">
        <w:rPr>
          <w:rFonts w:ascii="Verdana" w:hAnsi="Verdana" w:cstheme="minorHAnsi"/>
        </w:rPr>
        <w:t xml:space="preserve"> i 2.</w:t>
      </w:r>
      <w:r w:rsidR="00CA5EDA" w:rsidRPr="00074D96">
        <w:rPr>
          <w:rFonts w:ascii="Verdana" w:hAnsi="Verdana" w:cstheme="minorHAnsi"/>
        </w:rPr>
        <w:t xml:space="preserve"> </w:t>
      </w:r>
      <w:r w:rsidRPr="00074D96">
        <w:rPr>
          <w:rFonts w:ascii="Verdana" w:hAnsi="Verdana" w:cstheme="minorHAnsi"/>
        </w:rPr>
        <w:t>powyżej.</w:t>
      </w:r>
    </w:p>
    <w:p w14:paraId="215D1717" w14:textId="5EF5D81B" w:rsidR="00136384" w:rsidRPr="00074D96" w:rsidRDefault="00136384" w:rsidP="00696C8B">
      <w:pPr>
        <w:numPr>
          <w:ilvl w:val="0"/>
          <w:numId w:val="30"/>
        </w:numPr>
        <w:spacing w:line="360" w:lineRule="auto"/>
        <w:rPr>
          <w:rFonts w:ascii="Verdana" w:hAnsi="Verdana" w:cstheme="minorHAnsi"/>
        </w:rPr>
      </w:pPr>
      <w:r w:rsidRPr="00074D96">
        <w:rPr>
          <w:rFonts w:ascii="Verdana" w:hAnsi="Verdana" w:cstheme="minorHAnsi"/>
        </w:rPr>
        <w:t xml:space="preserve">Strony zobowiązują się do niezwłocznego zawiadomienia o wszelkich zmianach danych wskazanych w ust. </w:t>
      </w:r>
      <w:r w:rsidR="00CA5EDA" w:rsidRPr="00074D96">
        <w:rPr>
          <w:rFonts w:ascii="Verdana" w:hAnsi="Verdana" w:cstheme="minorHAnsi"/>
        </w:rPr>
        <w:t xml:space="preserve">1 i 2 </w:t>
      </w:r>
      <w:r w:rsidRPr="00074D96">
        <w:rPr>
          <w:rFonts w:ascii="Verdana" w:hAnsi="Verdana" w:cstheme="minorHAnsi"/>
        </w:rPr>
        <w:t xml:space="preserve"> powyżej, w tym zmiany osób odpowiedzialnych za nadzór.</w:t>
      </w:r>
    </w:p>
    <w:p w14:paraId="0B4B99F0" w14:textId="4F371ADC" w:rsidR="00136384" w:rsidRPr="00074D96" w:rsidRDefault="00136384" w:rsidP="00696C8B">
      <w:pPr>
        <w:numPr>
          <w:ilvl w:val="0"/>
          <w:numId w:val="30"/>
        </w:numPr>
        <w:spacing w:line="360" w:lineRule="auto"/>
        <w:rPr>
          <w:rFonts w:ascii="Verdana" w:hAnsi="Verdana" w:cstheme="minorHAnsi"/>
        </w:rPr>
      </w:pPr>
      <w:r w:rsidRPr="00074D96">
        <w:rPr>
          <w:rFonts w:ascii="Verdana" w:hAnsi="Verdana" w:cstheme="minorHAnsi"/>
        </w:rPr>
        <w:t xml:space="preserve">W przypadku braku przekazania drugiej Stronie informacji o zmianach danych wskazanych w ust. </w:t>
      </w:r>
      <w:r w:rsidR="0007717B" w:rsidRPr="00074D96">
        <w:rPr>
          <w:rFonts w:ascii="Verdana" w:hAnsi="Verdana" w:cstheme="minorHAnsi"/>
        </w:rPr>
        <w:t xml:space="preserve">1 i 2 </w:t>
      </w:r>
      <w:r w:rsidRPr="00074D96">
        <w:rPr>
          <w:rFonts w:ascii="Verdana" w:hAnsi="Verdana" w:cstheme="minorHAnsi"/>
        </w:rPr>
        <w:t xml:space="preserve">powyżej, druga Strona ma prawo uznania za skutecznie doręczoną korespondencję na ostatni wskazany adres e-mail. </w:t>
      </w:r>
    </w:p>
    <w:p w14:paraId="454A9587" w14:textId="4C8DCA79" w:rsidR="00136384" w:rsidRPr="00074D96" w:rsidRDefault="00A652B1" w:rsidP="00696C8B">
      <w:pPr>
        <w:pStyle w:val="Akapitzlist"/>
        <w:numPr>
          <w:ilvl w:val="0"/>
          <w:numId w:val="30"/>
        </w:numPr>
        <w:spacing w:line="360" w:lineRule="auto"/>
        <w:rPr>
          <w:rFonts w:ascii="Verdana" w:hAnsi="Verdana" w:cstheme="minorHAnsi"/>
          <w:b/>
        </w:rPr>
      </w:pPr>
      <w:r w:rsidRPr="00074D96">
        <w:rPr>
          <w:rFonts w:ascii="Verdana" w:hAnsi="Verdana" w:cstheme="minorHAnsi"/>
        </w:rPr>
        <w:t xml:space="preserve">Zmiana osoby wskazanej w ust. 1 lub ust. 2 powyżej lub jej danych kontaktowych </w:t>
      </w:r>
      <w:r w:rsidR="00A651A9" w:rsidRPr="00074D96">
        <w:rPr>
          <w:rFonts w:ascii="Verdana" w:hAnsi="Verdana" w:cstheme="minorHAnsi"/>
        </w:rPr>
        <w:t>nie stanowi zmiany niniejszej Umowy i nie wymaga aneksowania Umowy</w:t>
      </w:r>
      <w:r w:rsidRPr="00074D96">
        <w:rPr>
          <w:rFonts w:ascii="Verdana" w:hAnsi="Verdana" w:cstheme="minorHAnsi"/>
        </w:rPr>
        <w:t>, ale wymaga dla swej skuteczności uprzedniego powiadomienia drugiej Strony, co najmniej w formie dokumentowe</w:t>
      </w:r>
      <w:r w:rsidR="00A651A9" w:rsidRPr="00074D96">
        <w:rPr>
          <w:rFonts w:ascii="Verdana" w:hAnsi="Verdana" w:cstheme="minorHAnsi"/>
        </w:rPr>
        <w:t>j, w przypadku Wykonawcy przez osobę uprawnioną do jego reprezentacji.</w:t>
      </w:r>
    </w:p>
    <w:p w14:paraId="41992410" w14:textId="56C1AC94" w:rsidR="00343154" w:rsidRPr="00074D96" w:rsidRDefault="000C5389" w:rsidP="00696C8B">
      <w:pPr>
        <w:pStyle w:val="Akapitzlist"/>
        <w:numPr>
          <w:ilvl w:val="0"/>
          <w:numId w:val="30"/>
        </w:numPr>
        <w:spacing w:line="360" w:lineRule="auto"/>
        <w:rPr>
          <w:rFonts w:ascii="Verdana" w:hAnsi="Verdana" w:cstheme="minorHAnsi"/>
          <w:b/>
        </w:rPr>
      </w:pPr>
      <w:r w:rsidRPr="00074D96">
        <w:rPr>
          <w:rFonts w:ascii="Verdana" w:hAnsi="Verdana" w:cstheme="minorHAnsi"/>
          <w:bCs/>
        </w:rPr>
        <w:t>Upoważnieni przedstawiciele Zamawiającego mają prawo do uczestniczenia w każdym etapie realizacji przedmiotu Umowy.</w:t>
      </w:r>
    </w:p>
    <w:p w14:paraId="03641188" w14:textId="5901C094" w:rsidR="00E95CB2" w:rsidRPr="009C0DFE" w:rsidRDefault="00E95CB2" w:rsidP="00696C8B">
      <w:pPr>
        <w:spacing w:line="360" w:lineRule="auto"/>
        <w:rPr>
          <w:rFonts w:ascii="Verdana" w:hAnsi="Verdana" w:cstheme="minorHAnsi"/>
          <w:b/>
        </w:rPr>
      </w:pPr>
      <w:r w:rsidRPr="009C0DFE">
        <w:rPr>
          <w:rFonts w:ascii="Verdana" w:hAnsi="Verdana" w:cstheme="minorHAnsi"/>
          <w:b/>
        </w:rPr>
        <w:t>§</w:t>
      </w:r>
      <w:r w:rsidR="000C5389" w:rsidRPr="009C0DFE">
        <w:rPr>
          <w:rFonts w:ascii="Verdana" w:hAnsi="Verdana" w:cstheme="minorHAnsi"/>
          <w:b/>
        </w:rPr>
        <w:t xml:space="preserve"> </w:t>
      </w:r>
      <w:r w:rsidR="00D07297" w:rsidRPr="009C0DFE">
        <w:rPr>
          <w:rFonts w:ascii="Verdana" w:hAnsi="Verdana" w:cstheme="minorHAnsi"/>
          <w:b/>
        </w:rPr>
        <w:t>1</w:t>
      </w:r>
      <w:r w:rsidR="00D07297">
        <w:rPr>
          <w:rFonts w:ascii="Verdana" w:hAnsi="Verdana" w:cstheme="minorHAnsi"/>
          <w:b/>
        </w:rPr>
        <w:t>4</w:t>
      </w:r>
    </w:p>
    <w:p w14:paraId="31014FF8" w14:textId="77777777" w:rsidR="00E95CB2" w:rsidRPr="009C0DFE" w:rsidRDefault="00E95CB2" w:rsidP="00696C8B">
      <w:pPr>
        <w:spacing w:line="360" w:lineRule="auto"/>
        <w:rPr>
          <w:rFonts w:ascii="Verdana" w:hAnsi="Verdana" w:cstheme="minorHAnsi"/>
          <w:b/>
        </w:rPr>
      </w:pPr>
      <w:r w:rsidRPr="009C0DFE">
        <w:rPr>
          <w:rFonts w:ascii="Verdana" w:hAnsi="Verdana" w:cstheme="minorHAnsi"/>
          <w:b/>
        </w:rPr>
        <w:t>Zmiany Umowy</w:t>
      </w:r>
    </w:p>
    <w:p w14:paraId="0999999E" w14:textId="318062AE" w:rsidR="00083C6B" w:rsidRPr="009C0DFE" w:rsidRDefault="00083C6B" w:rsidP="00696C8B">
      <w:pPr>
        <w:numPr>
          <w:ilvl w:val="0"/>
          <w:numId w:val="15"/>
        </w:numPr>
        <w:tabs>
          <w:tab w:val="clear" w:pos="720"/>
        </w:tabs>
        <w:overflowPunct w:val="0"/>
        <w:autoSpaceDE w:val="0"/>
        <w:autoSpaceDN w:val="0"/>
        <w:adjustRightInd w:val="0"/>
        <w:spacing w:line="360" w:lineRule="auto"/>
        <w:ind w:left="426" w:hanging="426"/>
        <w:textAlignment w:val="baseline"/>
        <w:rPr>
          <w:rFonts w:ascii="Verdana" w:hAnsi="Verdana" w:cstheme="minorHAnsi"/>
        </w:rPr>
      </w:pPr>
      <w:r w:rsidRPr="009C0DFE">
        <w:rPr>
          <w:rFonts w:ascii="Verdana" w:hAnsi="Verdana" w:cstheme="minorHAnsi"/>
        </w:rPr>
        <w:t>Wszelkie zmiany w Umowie wymagają zawarcia aneksu w formie pisemnej pod rygorem nieważności.</w:t>
      </w:r>
    </w:p>
    <w:p w14:paraId="4AC8E4C3" w14:textId="6BD0AE78" w:rsidR="00E95CB2" w:rsidRPr="009C0DFE" w:rsidRDefault="00E95CB2" w:rsidP="00696C8B">
      <w:pPr>
        <w:numPr>
          <w:ilvl w:val="0"/>
          <w:numId w:val="15"/>
        </w:numPr>
        <w:tabs>
          <w:tab w:val="clear" w:pos="720"/>
        </w:tabs>
        <w:overflowPunct w:val="0"/>
        <w:autoSpaceDE w:val="0"/>
        <w:autoSpaceDN w:val="0"/>
        <w:adjustRightInd w:val="0"/>
        <w:spacing w:line="360" w:lineRule="auto"/>
        <w:ind w:left="426" w:hanging="426"/>
        <w:textAlignment w:val="baseline"/>
        <w:rPr>
          <w:rFonts w:ascii="Verdana" w:hAnsi="Verdana" w:cstheme="minorHAnsi"/>
        </w:rPr>
      </w:pPr>
      <w:r w:rsidRPr="009C0DFE">
        <w:rPr>
          <w:rFonts w:ascii="Verdana" w:hAnsi="Verdana" w:cstheme="minorHAnsi"/>
        </w:rPr>
        <w:t>Niedopuszczalne są zmiany Umowy, które zmieniają w istotny sposób charakter Umowy, w szczególności zmiany określone w art. 454 ust. 2 ustawy Pzp.</w:t>
      </w:r>
    </w:p>
    <w:p w14:paraId="17FCFB23" w14:textId="77777777" w:rsidR="00E95CB2" w:rsidRPr="009C0DFE" w:rsidRDefault="00E95CB2" w:rsidP="00696C8B">
      <w:pPr>
        <w:numPr>
          <w:ilvl w:val="0"/>
          <w:numId w:val="15"/>
        </w:numPr>
        <w:tabs>
          <w:tab w:val="clear" w:pos="720"/>
        </w:tabs>
        <w:overflowPunct w:val="0"/>
        <w:autoSpaceDE w:val="0"/>
        <w:autoSpaceDN w:val="0"/>
        <w:adjustRightInd w:val="0"/>
        <w:spacing w:line="360" w:lineRule="auto"/>
        <w:ind w:left="426" w:hanging="426"/>
        <w:textAlignment w:val="baseline"/>
        <w:rPr>
          <w:rFonts w:ascii="Verdana" w:hAnsi="Verdana" w:cstheme="minorHAnsi"/>
        </w:rPr>
      </w:pPr>
      <w:r w:rsidRPr="009C0DFE">
        <w:rPr>
          <w:rFonts w:ascii="Verdana" w:hAnsi="Verdana" w:cstheme="minorHAnsi"/>
        </w:rPr>
        <w:t>Umowa może zostać zmieniona, w następujących sytuacjach:</w:t>
      </w:r>
    </w:p>
    <w:p w14:paraId="5F3B2F93" w14:textId="77777777" w:rsidR="00E95CB2" w:rsidRPr="009C0DFE" w:rsidRDefault="00E95CB2" w:rsidP="00696C8B">
      <w:pPr>
        <w:pStyle w:val="Akapitzlist"/>
        <w:numPr>
          <w:ilvl w:val="0"/>
          <w:numId w:val="23"/>
        </w:numPr>
        <w:suppressAutoHyphens/>
        <w:spacing w:line="360" w:lineRule="auto"/>
        <w:ind w:left="993" w:hanging="567"/>
        <w:contextualSpacing w:val="0"/>
        <w:rPr>
          <w:rFonts w:ascii="Verdana" w:hAnsi="Verdana" w:cstheme="minorHAnsi"/>
        </w:rPr>
      </w:pPr>
      <w:r w:rsidRPr="009C0DFE">
        <w:rPr>
          <w:rFonts w:ascii="Verdana" w:hAnsi="Verdana" w:cstheme="minorHAnsi"/>
        </w:rPr>
        <w:t>Jeżeli zmiana Umowy nie jest zmianą istotną w rozumieniu art. 454 ust 2 ustawy Pzp;</w:t>
      </w:r>
    </w:p>
    <w:p w14:paraId="7C9D0DA4" w14:textId="279453EB" w:rsidR="00E95CB2" w:rsidRPr="009C0DFE" w:rsidRDefault="000B3824" w:rsidP="00696C8B">
      <w:pPr>
        <w:pStyle w:val="Akapitzlist"/>
        <w:numPr>
          <w:ilvl w:val="0"/>
          <w:numId w:val="23"/>
        </w:numPr>
        <w:suppressAutoHyphens/>
        <w:spacing w:line="360" w:lineRule="auto"/>
        <w:ind w:left="993" w:hanging="567"/>
        <w:contextualSpacing w:val="0"/>
        <w:rPr>
          <w:rFonts w:ascii="Verdana" w:hAnsi="Verdana" w:cstheme="minorHAnsi"/>
        </w:rPr>
      </w:pPr>
      <w:r w:rsidRPr="009C0DFE">
        <w:rPr>
          <w:rFonts w:ascii="Verdana" w:hAnsi="Verdana" w:cstheme="minorHAnsi"/>
        </w:rPr>
        <w:t>w</w:t>
      </w:r>
      <w:r w:rsidR="00E95CB2" w:rsidRPr="009C0DFE">
        <w:rPr>
          <w:rFonts w:ascii="Verdana" w:hAnsi="Verdana" w:cstheme="minorHAnsi"/>
        </w:rPr>
        <w:t xml:space="preserve"> zakresie zmiany ustawowej wysokości podatku od towarów i usług VAT: jeżeli w trakcie realizacji przedmiotu umowy nastąpi zmiana stawki podatku VAT dla dostaw objętych przedmiotem zamówienia. Strony dokonają odpowiedniej zmiany wynagrodzenia umownego brutto – dotyczy to części wynagrodzenia za dostawy, których w dniu zmiany stawki podatku VAT jeszcze nie wykonano;</w:t>
      </w:r>
    </w:p>
    <w:p w14:paraId="3021345B" w14:textId="2FC82358" w:rsidR="00E95CB2" w:rsidRPr="009C0DFE" w:rsidRDefault="00E95CB2" w:rsidP="00696C8B">
      <w:pPr>
        <w:pStyle w:val="Akapitzlist"/>
        <w:numPr>
          <w:ilvl w:val="0"/>
          <w:numId w:val="23"/>
        </w:numPr>
        <w:suppressAutoHyphens/>
        <w:spacing w:line="360" w:lineRule="auto"/>
        <w:ind w:left="993" w:hanging="567"/>
        <w:contextualSpacing w:val="0"/>
        <w:rPr>
          <w:rFonts w:ascii="Verdana" w:hAnsi="Verdana" w:cstheme="minorHAnsi"/>
        </w:rPr>
      </w:pPr>
      <w:r w:rsidRPr="009C0DFE">
        <w:rPr>
          <w:rFonts w:ascii="Verdana" w:hAnsi="Verdana" w:cstheme="minorHAnsi"/>
        </w:rPr>
        <w:t>aktualizacji rozwiązań ze względu na postęp technologiczny lub zaprzestania produkcji sprzętu objętego umową, zmiana nie może spowodować zmiany ceny oraz obniżenia p</w:t>
      </w:r>
      <w:r w:rsidR="00A337D7" w:rsidRPr="009C0DFE">
        <w:rPr>
          <w:rFonts w:ascii="Verdana" w:hAnsi="Verdana" w:cstheme="minorHAnsi"/>
        </w:rPr>
        <w:t xml:space="preserve">arametrów sprzętu wynikających </w:t>
      </w:r>
      <w:r w:rsidRPr="009C0DFE">
        <w:rPr>
          <w:rFonts w:ascii="Verdana" w:hAnsi="Verdana" w:cstheme="minorHAnsi"/>
        </w:rPr>
        <w:t>z oferty, na podstawie której był dokonany wybór Wykonawcy;</w:t>
      </w:r>
    </w:p>
    <w:p w14:paraId="04E25091" w14:textId="706D59D3" w:rsidR="00E95CB2" w:rsidRPr="009C0DFE" w:rsidRDefault="00E95CB2" w:rsidP="00696C8B">
      <w:pPr>
        <w:pStyle w:val="Akapitzlist"/>
        <w:numPr>
          <w:ilvl w:val="0"/>
          <w:numId w:val="23"/>
        </w:numPr>
        <w:suppressAutoHyphens/>
        <w:spacing w:line="360" w:lineRule="auto"/>
        <w:ind w:left="993" w:hanging="567"/>
        <w:contextualSpacing w:val="0"/>
        <w:rPr>
          <w:rFonts w:ascii="Verdana" w:hAnsi="Verdana" w:cstheme="minorHAnsi"/>
        </w:rPr>
      </w:pPr>
      <w:r w:rsidRPr="009C0DFE">
        <w:rPr>
          <w:rFonts w:ascii="Verdana" w:hAnsi="Verdana" w:cstheme="minorHAnsi"/>
        </w:rPr>
        <w:t>wprowadzenia nowej technologii pozwalającej na zastąpienie sprzętu o wyższej jakości niż w umowie przy zachowaniu ceny;</w:t>
      </w:r>
    </w:p>
    <w:p w14:paraId="7939856B" w14:textId="77777777" w:rsidR="00E95CB2" w:rsidRPr="009C0DFE" w:rsidRDefault="00E95CB2" w:rsidP="00696C8B">
      <w:pPr>
        <w:pStyle w:val="Akapitzlist"/>
        <w:numPr>
          <w:ilvl w:val="0"/>
          <w:numId w:val="23"/>
        </w:numPr>
        <w:suppressAutoHyphens/>
        <w:spacing w:line="360" w:lineRule="auto"/>
        <w:ind w:left="993" w:hanging="567"/>
        <w:contextualSpacing w:val="0"/>
        <w:rPr>
          <w:rFonts w:ascii="Verdana" w:hAnsi="Verdana" w:cstheme="minorHAnsi"/>
        </w:rPr>
      </w:pPr>
      <w:r w:rsidRPr="009C0DFE">
        <w:rPr>
          <w:rFonts w:ascii="Verdana" w:hAnsi="Verdana" w:cstheme="minorHAnsi"/>
        </w:rPr>
        <w:t>wprowadzenia nowej technologii lub innych okoliczności pozwalających na obniżenie ceny przedmiotu Umowy;</w:t>
      </w:r>
    </w:p>
    <w:p w14:paraId="22AB48ED" w14:textId="437E7789" w:rsidR="00E032DC" w:rsidRPr="009C0DFE" w:rsidRDefault="00E95CB2" w:rsidP="00696C8B">
      <w:pPr>
        <w:pStyle w:val="Akapitzlist"/>
        <w:numPr>
          <w:ilvl w:val="0"/>
          <w:numId w:val="23"/>
        </w:numPr>
        <w:suppressAutoHyphens/>
        <w:spacing w:line="360" w:lineRule="auto"/>
        <w:ind w:left="993" w:hanging="567"/>
        <w:contextualSpacing w:val="0"/>
        <w:rPr>
          <w:rFonts w:ascii="Verdana" w:hAnsi="Verdana" w:cstheme="minorHAnsi"/>
        </w:rPr>
      </w:pPr>
      <w:r w:rsidRPr="009C0DFE">
        <w:rPr>
          <w:rFonts w:ascii="Verdana" w:hAnsi="Verdana" w:cstheme="minorHAnsi"/>
        </w:rPr>
        <w:t xml:space="preserve">zmiany </w:t>
      </w:r>
      <w:r w:rsidR="000B3824" w:rsidRPr="009C0DFE">
        <w:rPr>
          <w:rFonts w:ascii="Verdana" w:hAnsi="Verdana" w:cstheme="minorHAnsi"/>
        </w:rPr>
        <w:t>partii</w:t>
      </w:r>
      <w:r w:rsidRPr="009C0DFE">
        <w:rPr>
          <w:rFonts w:ascii="Verdana" w:hAnsi="Verdana" w:cstheme="minorHAnsi"/>
        </w:rPr>
        <w:t xml:space="preserve"> numer</w:t>
      </w:r>
      <w:r w:rsidR="000B3824" w:rsidRPr="009C0DFE">
        <w:rPr>
          <w:rFonts w:ascii="Verdana" w:hAnsi="Verdana" w:cstheme="minorHAnsi"/>
        </w:rPr>
        <w:t>u</w:t>
      </w:r>
      <w:r w:rsidRPr="009C0DFE">
        <w:rPr>
          <w:rFonts w:ascii="Verdana" w:hAnsi="Verdana" w:cstheme="minorHAnsi"/>
        </w:rPr>
        <w:t xml:space="preserve"> produktu, nazwy produktu lub producenta produktu objętego Umową;</w:t>
      </w:r>
    </w:p>
    <w:p w14:paraId="52641FF1" w14:textId="64ED981A" w:rsidR="00E032DC" w:rsidRPr="001C2FB4" w:rsidRDefault="00E032DC" w:rsidP="00696C8B">
      <w:pPr>
        <w:pStyle w:val="Akapitzlist"/>
        <w:numPr>
          <w:ilvl w:val="0"/>
          <w:numId w:val="23"/>
        </w:numPr>
        <w:suppressAutoHyphens/>
        <w:spacing w:line="360" w:lineRule="auto"/>
        <w:ind w:left="993" w:hanging="567"/>
        <w:contextualSpacing w:val="0"/>
        <w:rPr>
          <w:rStyle w:val="Brak"/>
          <w:rFonts w:ascii="Verdana" w:hAnsi="Verdana" w:cstheme="minorHAnsi"/>
          <w:color w:val="FF0000"/>
          <w:kern w:val="16"/>
        </w:rPr>
      </w:pPr>
      <w:r w:rsidRPr="009C0DFE">
        <w:rPr>
          <w:rStyle w:val="Brak"/>
          <w:rFonts w:ascii="Verdana" w:hAnsi="Verdana" w:cstheme="minorHAnsi"/>
          <w:kern w:val="16"/>
        </w:rPr>
        <w:t>w przypadku zmiany przepisów prawa lub wydania przez odpowiednie organy nowych wytycznych lub interpretacji dotyczących stosowania przepisów prawa, opublikowanych w Dzienniku Urzędowym Unii Europejskiej, Dzienniku Ustaw, Monitorze Polskim, Dzienniku Urzędowym odpowiedniego ministra, Zamawiający dopuszcza zmiany sposobu realizacji Umowy, zmiany zakresu świadczeń Wykonawcy lub zmiany wynagrodzenia Wykonawcy wymuszone takimi zmianami prawa;</w:t>
      </w:r>
    </w:p>
    <w:p w14:paraId="20E283F7" w14:textId="09F11A6E" w:rsidR="00E95CB2" w:rsidRPr="009C0DFE" w:rsidRDefault="00E032DC" w:rsidP="00696C8B">
      <w:pPr>
        <w:pStyle w:val="Akapitzlist"/>
        <w:numPr>
          <w:ilvl w:val="0"/>
          <w:numId w:val="23"/>
        </w:numPr>
        <w:suppressAutoHyphens/>
        <w:spacing w:line="360" w:lineRule="auto"/>
        <w:ind w:left="993" w:hanging="567"/>
        <w:contextualSpacing w:val="0"/>
        <w:rPr>
          <w:rFonts w:ascii="Verdana" w:hAnsi="Verdana" w:cstheme="minorHAnsi"/>
          <w:kern w:val="16"/>
        </w:rPr>
      </w:pPr>
      <w:r w:rsidRPr="009C0DFE">
        <w:rPr>
          <w:rStyle w:val="Brak"/>
          <w:rFonts w:ascii="Verdana" w:hAnsi="Verdana" w:cstheme="minorHAnsi"/>
          <w:kern w:val="16"/>
        </w:rPr>
        <w:t>w przypadku, gdyby elementy Systemu lub sprzętu, przestały być wytwarzane lub zostały wycofane z produkcji lub z obrotu na terytorium Rzeczypospolitej Polskiej, Zamawiający dopuszcza zmianę polegającą na dostarczeniu takiego elementu zastępczego/produktu zastępczego  o parametrach spełniających wymagania określone w SWZ;</w:t>
      </w:r>
    </w:p>
    <w:p w14:paraId="7179E6D8" w14:textId="018FA08B" w:rsidR="00F573E7" w:rsidRPr="009C0DFE" w:rsidRDefault="00E032DC" w:rsidP="00696C8B">
      <w:pPr>
        <w:pStyle w:val="Akapitzlist"/>
        <w:numPr>
          <w:ilvl w:val="0"/>
          <w:numId w:val="23"/>
        </w:numPr>
        <w:suppressAutoHyphens/>
        <w:spacing w:line="360" w:lineRule="auto"/>
        <w:ind w:left="993" w:hanging="567"/>
        <w:contextualSpacing w:val="0"/>
        <w:rPr>
          <w:rStyle w:val="Brak"/>
          <w:rFonts w:ascii="Verdana" w:hAnsi="Verdana" w:cstheme="minorHAnsi"/>
        </w:rPr>
      </w:pPr>
      <w:r w:rsidRPr="009C0DFE">
        <w:rPr>
          <w:rStyle w:val="Brak"/>
          <w:rFonts w:ascii="Verdana" w:hAnsi="Verdana" w:cstheme="minorHAnsi"/>
          <w:kern w:val="16"/>
        </w:rPr>
        <w:t>terminu wykonania przedmiotu Umowy w sytuacji zaistnienia przyczyn zewnętrznych niezależnych od Zamawiającego</w:t>
      </w:r>
      <w:r w:rsidRPr="009C0DFE">
        <w:rPr>
          <w:rFonts w:ascii="Verdana" w:hAnsi="Verdana" w:cstheme="minorHAnsi"/>
        </w:rPr>
        <w:t xml:space="preserve"> </w:t>
      </w:r>
      <w:r w:rsidRPr="009C0DFE">
        <w:rPr>
          <w:rStyle w:val="Brak"/>
          <w:rFonts w:ascii="Verdana" w:hAnsi="Verdana" w:cstheme="minorHAnsi"/>
          <w:kern w:val="16"/>
        </w:rPr>
        <w:t>lub Wykonawcy</w:t>
      </w:r>
      <w:r w:rsidRPr="009C0DFE">
        <w:rPr>
          <w:rFonts w:ascii="Verdana" w:hAnsi="Verdana" w:cstheme="minorHAnsi"/>
        </w:rPr>
        <w:t xml:space="preserve"> </w:t>
      </w:r>
      <w:r w:rsidRPr="009C0DFE">
        <w:rPr>
          <w:rStyle w:val="Brak"/>
          <w:rFonts w:ascii="Verdana" w:hAnsi="Verdana" w:cstheme="minorHAnsi"/>
          <w:kern w:val="16"/>
        </w:rPr>
        <w:t>skutkujących niemożliwością dotrzymania pierwotnych terminów wynikających z Umowy, w szczególności</w:t>
      </w:r>
      <w:r w:rsidRPr="009C0DFE">
        <w:rPr>
          <w:rFonts w:ascii="Verdana" w:hAnsi="Verdana" w:cstheme="minorHAnsi"/>
        </w:rPr>
        <w:t xml:space="preserve"> </w:t>
      </w:r>
      <w:r w:rsidRPr="009C0DFE">
        <w:rPr>
          <w:rStyle w:val="Brak"/>
          <w:rFonts w:ascii="Verdana" w:hAnsi="Verdana" w:cstheme="minorHAnsi"/>
          <w:kern w:val="16"/>
        </w:rPr>
        <w:t>zmiany terminu realizacji Projektu, w ramach którego Umowa jest realizowana;</w:t>
      </w:r>
    </w:p>
    <w:p w14:paraId="12FD4C94" w14:textId="02E049BF" w:rsidR="00F573E7" w:rsidRPr="009C0DFE" w:rsidRDefault="00F573E7" w:rsidP="00696C8B">
      <w:pPr>
        <w:pStyle w:val="Akapitzlist"/>
        <w:numPr>
          <w:ilvl w:val="0"/>
          <w:numId w:val="23"/>
        </w:numPr>
        <w:suppressAutoHyphens/>
        <w:spacing w:line="360" w:lineRule="auto"/>
        <w:ind w:left="993" w:hanging="567"/>
        <w:contextualSpacing w:val="0"/>
        <w:rPr>
          <w:rStyle w:val="Brak"/>
          <w:rFonts w:ascii="Verdana" w:hAnsi="Verdana" w:cstheme="minorHAnsi"/>
        </w:rPr>
      </w:pPr>
      <w:r w:rsidRPr="009C0DFE">
        <w:rPr>
          <w:rStyle w:val="Brak"/>
          <w:rFonts w:ascii="Verdana" w:hAnsi="Verdana" w:cstheme="minorHAnsi"/>
          <w:kern w:val="16"/>
        </w:rPr>
        <w:t>w</w:t>
      </w:r>
      <w:r w:rsidRPr="001C2FB4">
        <w:rPr>
          <w:rStyle w:val="Brak"/>
          <w:rFonts w:ascii="Verdana" w:hAnsi="Verdana" w:cstheme="minorHAnsi"/>
          <w:color w:val="FF0000"/>
          <w:kern w:val="16"/>
        </w:rPr>
        <w:t xml:space="preserve"> </w:t>
      </w:r>
      <w:r w:rsidRPr="009C0DFE">
        <w:rPr>
          <w:rStyle w:val="Brak"/>
          <w:rFonts w:ascii="Verdana" w:hAnsi="Verdana" w:cstheme="minorHAnsi"/>
          <w:kern w:val="16"/>
        </w:rPr>
        <w:t>przypadku, gdy konieczność wprowadzenia zmian będzie następstwem:</w:t>
      </w:r>
    </w:p>
    <w:p w14:paraId="50B2C46F" w14:textId="77777777" w:rsidR="00F573E7" w:rsidRPr="009C0DFE" w:rsidRDefault="00F573E7" w:rsidP="00696C8B">
      <w:pPr>
        <w:pStyle w:val="Akapitzlist"/>
        <w:numPr>
          <w:ilvl w:val="0"/>
          <w:numId w:val="36"/>
        </w:numPr>
        <w:tabs>
          <w:tab w:val="left" w:pos="360"/>
          <w:tab w:val="left" w:leader="underscore" w:pos="709"/>
        </w:tabs>
        <w:suppressAutoHyphens/>
        <w:spacing w:line="360" w:lineRule="auto"/>
        <w:ind w:right="213" w:hanging="75"/>
        <w:contextualSpacing w:val="0"/>
        <w:rPr>
          <w:rStyle w:val="Brak"/>
          <w:rFonts w:ascii="Verdana" w:hAnsi="Verdana" w:cstheme="minorHAnsi"/>
          <w:kern w:val="16"/>
        </w:rPr>
      </w:pPr>
      <w:r w:rsidRPr="009C0DFE">
        <w:rPr>
          <w:rStyle w:val="Brak"/>
          <w:rFonts w:ascii="Verdana" w:hAnsi="Verdana" w:cstheme="minorHAnsi"/>
          <w:kern w:val="16"/>
        </w:rPr>
        <w:t>zmian w strukturze i organizacji Zamawiającego,</w:t>
      </w:r>
    </w:p>
    <w:p w14:paraId="7526C31E" w14:textId="77777777" w:rsidR="00F573E7" w:rsidRPr="009C0DFE" w:rsidRDefault="00F573E7" w:rsidP="00696C8B">
      <w:pPr>
        <w:pStyle w:val="Akapitzlist"/>
        <w:numPr>
          <w:ilvl w:val="0"/>
          <w:numId w:val="36"/>
        </w:numPr>
        <w:tabs>
          <w:tab w:val="left" w:pos="360"/>
          <w:tab w:val="left" w:leader="underscore" w:pos="709"/>
        </w:tabs>
        <w:suppressAutoHyphens/>
        <w:spacing w:line="360" w:lineRule="auto"/>
        <w:ind w:right="213" w:hanging="75"/>
        <w:contextualSpacing w:val="0"/>
        <w:rPr>
          <w:rStyle w:val="Brak"/>
          <w:rFonts w:ascii="Verdana" w:hAnsi="Verdana" w:cstheme="minorHAnsi"/>
          <w:kern w:val="16"/>
        </w:rPr>
      </w:pPr>
      <w:r w:rsidRPr="009C0DFE">
        <w:rPr>
          <w:rStyle w:val="Brak"/>
          <w:rFonts w:ascii="Verdana" w:hAnsi="Verdana" w:cstheme="minorHAnsi"/>
          <w:kern w:val="16"/>
        </w:rPr>
        <w:t xml:space="preserve">zaistnienia siły wyższej, </w:t>
      </w:r>
    </w:p>
    <w:p w14:paraId="2CED6DE7" w14:textId="7E0E98E8" w:rsidR="00E95CB2" w:rsidRPr="009C0DFE" w:rsidRDefault="00F573E7" w:rsidP="00696C8B">
      <w:pPr>
        <w:tabs>
          <w:tab w:val="left" w:pos="360"/>
          <w:tab w:val="left" w:leader="underscore" w:pos="1134"/>
        </w:tabs>
        <w:spacing w:line="360" w:lineRule="auto"/>
        <w:ind w:left="1134" w:right="213" w:hanging="141"/>
        <w:rPr>
          <w:rFonts w:ascii="Verdana" w:hAnsi="Verdana" w:cstheme="minorHAnsi"/>
          <w:kern w:val="16"/>
        </w:rPr>
      </w:pPr>
      <w:r w:rsidRPr="009C0DFE">
        <w:rPr>
          <w:rStyle w:val="Brak"/>
          <w:rFonts w:ascii="Verdana" w:hAnsi="Verdana" w:cstheme="minorHAnsi"/>
          <w:kern w:val="16"/>
        </w:rPr>
        <w:t>- strony przewidują możliwość zmiany terminu realizacji Umowy, zmiany terminów odbioru, zmiany przewidywanego terminu rozpoczęcia świadczenia gwarancji, lub zmian sposobu realizacji Umowy przez Wykonawcę, adekwatnie do okoliczności będących podstawą zmiany.</w:t>
      </w:r>
    </w:p>
    <w:p w14:paraId="00B0B069" w14:textId="0CBAFC30" w:rsidR="00E95CB2" w:rsidRDefault="0004354D" w:rsidP="00696C8B">
      <w:pPr>
        <w:pStyle w:val="Akapitzlist"/>
        <w:numPr>
          <w:ilvl w:val="0"/>
          <w:numId w:val="23"/>
        </w:numPr>
        <w:suppressAutoHyphens/>
        <w:spacing w:line="360" w:lineRule="auto"/>
        <w:ind w:left="993" w:hanging="567"/>
        <w:contextualSpacing w:val="0"/>
        <w:rPr>
          <w:rFonts w:ascii="Verdana" w:hAnsi="Verdana" w:cstheme="minorHAnsi"/>
        </w:rPr>
      </w:pPr>
      <w:r w:rsidRPr="009C0DFE">
        <w:rPr>
          <w:rFonts w:ascii="Verdana" w:hAnsi="Verdana" w:cstheme="minorHAnsi"/>
        </w:rPr>
        <w:t>wprowadzenia, zmiany albo rezygnacji z udziału podwykonawcy, przy czym zmiana podwykonawcy lub rezygnacja z udziału podwykonawcy przy realizacji przedmiotu Umowy może nastąpić wyłącznie po przedstawieniu przez Wykonawcę oświadczenia podwykonawcy o jego rezygnacji z udziału w realizacji przedmiotu zamówienia oraz o braku roszczeń wobec Wykonawcy z tytułu realizacji Umowy</w:t>
      </w:r>
      <w:r w:rsidR="00E95CB2" w:rsidRPr="009C0DFE">
        <w:rPr>
          <w:rFonts w:ascii="Verdana" w:hAnsi="Verdana" w:cstheme="minorHAnsi"/>
        </w:rPr>
        <w:t xml:space="preserve">, </w:t>
      </w:r>
    </w:p>
    <w:p w14:paraId="7C6963F3" w14:textId="27FB6798" w:rsidR="00B90A24" w:rsidRPr="009C0DFE" w:rsidRDefault="00B90A24" w:rsidP="00696C8B">
      <w:pPr>
        <w:pStyle w:val="Akapitzlist"/>
        <w:numPr>
          <w:ilvl w:val="0"/>
          <w:numId w:val="23"/>
        </w:numPr>
        <w:suppressAutoHyphens/>
        <w:spacing w:line="360" w:lineRule="auto"/>
        <w:ind w:left="993" w:hanging="567"/>
        <w:contextualSpacing w:val="0"/>
        <w:rPr>
          <w:rFonts w:ascii="Verdana" w:hAnsi="Verdana" w:cstheme="minorHAnsi"/>
        </w:rPr>
      </w:pPr>
      <w:r w:rsidRPr="00683B96">
        <w:rPr>
          <w:rFonts w:ascii="Verdana" w:hAnsi="Verdana" w:cstheme="minorHAnsi"/>
          <w:color w:val="000000" w:themeColor="text1"/>
        </w:rPr>
        <w:t>zmiany albo rezygnacji z podwykonawcy będącego podmiotem,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r>
        <w:rPr>
          <w:rFonts w:ascii="Verdana" w:hAnsi="Verdana" w:cstheme="minorHAnsi"/>
          <w:color w:val="000000" w:themeColor="text1"/>
        </w:rPr>
        <w:t>,</w:t>
      </w:r>
    </w:p>
    <w:p w14:paraId="156C580E" w14:textId="77777777" w:rsidR="00E95CB2" w:rsidRPr="00D73E7E" w:rsidRDefault="00E95CB2" w:rsidP="00696C8B">
      <w:pPr>
        <w:pStyle w:val="Akapitzlist"/>
        <w:numPr>
          <w:ilvl w:val="0"/>
          <w:numId w:val="23"/>
        </w:numPr>
        <w:suppressAutoHyphens/>
        <w:spacing w:line="360" w:lineRule="auto"/>
        <w:ind w:left="993" w:hanging="567"/>
        <w:contextualSpacing w:val="0"/>
        <w:rPr>
          <w:rFonts w:ascii="Verdana" w:hAnsi="Verdana" w:cstheme="minorHAnsi"/>
        </w:rPr>
      </w:pPr>
      <w:r w:rsidRPr="00D73E7E">
        <w:rPr>
          <w:rFonts w:ascii="Verdana" w:hAnsi="Verdana" w:cstheme="minorHAnsi"/>
        </w:rPr>
        <w:t>W sytuacjach o jakich jest mowa w art. 455 ustawy Pzp.</w:t>
      </w:r>
    </w:p>
    <w:p w14:paraId="1B5D4843" w14:textId="4BC6BD8F" w:rsidR="00E95CB2" w:rsidRPr="00D07297" w:rsidRDefault="00E95CB2" w:rsidP="00D07297">
      <w:pPr>
        <w:numPr>
          <w:ilvl w:val="0"/>
          <w:numId w:val="15"/>
        </w:numPr>
        <w:tabs>
          <w:tab w:val="clear" w:pos="720"/>
          <w:tab w:val="num" w:pos="426"/>
        </w:tabs>
        <w:spacing w:line="360" w:lineRule="auto"/>
        <w:ind w:left="426"/>
        <w:rPr>
          <w:rFonts w:ascii="Verdana" w:hAnsi="Verdana" w:cstheme="minorHAnsi"/>
        </w:rPr>
      </w:pPr>
      <w:r w:rsidRPr="00D07297">
        <w:rPr>
          <w:rFonts w:ascii="Verdana" w:hAnsi="Verdana" w:cstheme="minorHAnsi"/>
        </w:rPr>
        <w:t>Inicjatorem zmian może być Zamawiający lub Wykonawca poprzez pisemne wystąpienie w okresie obowiązywania Umowy zawierające uzasadnienie proponowanych zmian. W celu dokonania zmiany umowy Strona o to wnioskująca zobowiązana jest do złożenia drugiej Stronie propozycji zmiany w terminie 14 dni od dnia zaistnienia okoliczności będących podstawą zmiany, z zastrzeżeniem terminów wskazanych dla poszczególnych zmian. Wniosek o zmianę umowy powinien zawierać co najmniej:</w:t>
      </w:r>
    </w:p>
    <w:p w14:paraId="64A9E969" w14:textId="77777777" w:rsidR="00E95CB2" w:rsidRPr="00074D96" w:rsidRDefault="00E95CB2" w:rsidP="00D07297">
      <w:pPr>
        <w:widowControl w:val="0"/>
        <w:numPr>
          <w:ilvl w:val="0"/>
          <w:numId w:val="55"/>
        </w:numPr>
        <w:autoSpaceDE w:val="0"/>
        <w:autoSpaceDN w:val="0"/>
        <w:adjustRightInd w:val="0"/>
        <w:spacing w:line="360" w:lineRule="auto"/>
        <w:rPr>
          <w:rFonts w:ascii="Verdana" w:hAnsi="Verdana" w:cstheme="minorHAnsi"/>
        </w:rPr>
      </w:pPr>
      <w:r w:rsidRPr="00074D96">
        <w:rPr>
          <w:rFonts w:ascii="Verdana" w:hAnsi="Verdana" w:cstheme="minorHAnsi"/>
        </w:rPr>
        <w:t>zakres proponowanej zmiany,</w:t>
      </w:r>
    </w:p>
    <w:p w14:paraId="656C4E63" w14:textId="77777777" w:rsidR="00E95CB2" w:rsidRPr="00074D96" w:rsidRDefault="00E95CB2" w:rsidP="00D07297">
      <w:pPr>
        <w:widowControl w:val="0"/>
        <w:numPr>
          <w:ilvl w:val="0"/>
          <w:numId w:val="55"/>
        </w:numPr>
        <w:autoSpaceDE w:val="0"/>
        <w:autoSpaceDN w:val="0"/>
        <w:adjustRightInd w:val="0"/>
        <w:spacing w:line="360" w:lineRule="auto"/>
        <w:rPr>
          <w:rFonts w:ascii="Verdana" w:hAnsi="Verdana" w:cstheme="minorHAnsi"/>
        </w:rPr>
      </w:pPr>
      <w:r w:rsidRPr="00074D96">
        <w:rPr>
          <w:rFonts w:ascii="Verdana" w:hAnsi="Verdana" w:cstheme="minorHAnsi"/>
        </w:rPr>
        <w:t>opis okoliczności faktycznych uprawniających do dokonania zmiany,</w:t>
      </w:r>
    </w:p>
    <w:p w14:paraId="070825BA" w14:textId="77777777" w:rsidR="00E95CB2" w:rsidRPr="00074D96" w:rsidRDefault="00E95CB2" w:rsidP="00D07297">
      <w:pPr>
        <w:widowControl w:val="0"/>
        <w:numPr>
          <w:ilvl w:val="0"/>
          <w:numId w:val="55"/>
        </w:numPr>
        <w:autoSpaceDE w:val="0"/>
        <w:autoSpaceDN w:val="0"/>
        <w:adjustRightInd w:val="0"/>
        <w:spacing w:line="360" w:lineRule="auto"/>
        <w:rPr>
          <w:rFonts w:ascii="Verdana" w:hAnsi="Verdana" w:cstheme="minorHAnsi"/>
        </w:rPr>
      </w:pPr>
      <w:r w:rsidRPr="00074D96">
        <w:rPr>
          <w:rFonts w:ascii="Verdana" w:hAnsi="Verdana" w:cstheme="minorHAnsi"/>
        </w:rPr>
        <w:t>podstawę dokonania zmiany, to jest podstawę prawną wynikającą z przepisów ustawy Pzp lub postanowień Umowy,</w:t>
      </w:r>
    </w:p>
    <w:p w14:paraId="13A06380" w14:textId="32C6F00D" w:rsidR="00983729" w:rsidRPr="00074D96" w:rsidRDefault="00E95CB2" w:rsidP="00D07297">
      <w:pPr>
        <w:widowControl w:val="0"/>
        <w:numPr>
          <w:ilvl w:val="0"/>
          <w:numId w:val="55"/>
        </w:numPr>
        <w:autoSpaceDE w:val="0"/>
        <w:autoSpaceDN w:val="0"/>
        <w:adjustRightInd w:val="0"/>
        <w:spacing w:line="360" w:lineRule="auto"/>
        <w:rPr>
          <w:rFonts w:ascii="Verdana" w:hAnsi="Verdana" w:cstheme="minorHAnsi"/>
        </w:rPr>
      </w:pPr>
      <w:r w:rsidRPr="00074D96">
        <w:rPr>
          <w:rFonts w:ascii="Verdana" w:hAnsi="Verdana" w:cstheme="minorHAnsi"/>
        </w:rPr>
        <w:t>informacje i dowody potwierdzające, że zostały spełnione okoliczności uzasa</w:t>
      </w:r>
      <w:r w:rsidR="000B3F91" w:rsidRPr="00074D96">
        <w:rPr>
          <w:rFonts w:ascii="Verdana" w:hAnsi="Verdana" w:cstheme="minorHAnsi"/>
        </w:rPr>
        <w:t>dniające dokonanie zmiany Umowy.</w:t>
      </w:r>
    </w:p>
    <w:p w14:paraId="7368BF44" w14:textId="743046B5" w:rsidR="00BE58CD" w:rsidRPr="00074D96" w:rsidRDefault="00E701CC" w:rsidP="00696C8B">
      <w:pPr>
        <w:pStyle w:val="Akapitzlist"/>
        <w:widowControl w:val="0"/>
        <w:numPr>
          <w:ilvl w:val="0"/>
          <w:numId w:val="15"/>
        </w:numPr>
        <w:tabs>
          <w:tab w:val="clear" w:pos="720"/>
          <w:tab w:val="num" w:pos="426"/>
        </w:tabs>
        <w:autoSpaceDE w:val="0"/>
        <w:autoSpaceDN w:val="0"/>
        <w:adjustRightInd w:val="0"/>
        <w:spacing w:line="360" w:lineRule="auto"/>
        <w:ind w:left="426" w:hanging="284"/>
        <w:rPr>
          <w:rFonts w:ascii="Verdana" w:hAnsi="Verdana" w:cstheme="minorHAnsi"/>
        </w:rPr>
      </w:pPr>
      <w:r w:rsidRPr="00074D96">
        <w:rPr>
          <w:rFonts w:ascii="Verdana" w:hAnsi="Verdana" w:cstheme="minorHAnsi"/>
        </w:rPr>
        <w:t>Zmiana nazwy lub adresu Strony, nie stanowią zmiany Umowy i stają się skuteczne wobec drugiej Strony z chwilą otrzymania przez nią zawiadomienia w formie pisemnej pod rygorem nieważności.</w:t>
      </w:r>
    </w:p>
    <w:p w14:paraId="5A4BE85D" w14:textId="7B1588C8" w:rsidR="00BE58CD" w:rsidRPr="00074D96" w:rsidRDefault="00E701CC" w:rsidP="00696C8B">
      <w:pPr>
        <w:pStyle w:val="Akapitzlist"/>
        <w:widowControl w:val="0"/>
        <w:numPr>
          <w:ilvl w:val="0"/>
          <w:numId w:val="15"/>
        </w:numPr>
        <w:tabs>
          <w:tab w:val="clear" w:pos="720"/>
          <w:tab w:val="num" w:pos="426"/>
        </w:tabs>
        <w:autoSpaceDE w:val="0"/>
        <w:autoSpaceDN w:val="0"/>
        <w:adjustRightInd w:val="0"/>
        <w:spacing w:line="360" w:lineRule="auto"/>
        <w:ind w:left="426" w:hanging="284"/>
        <w:rPr>
          <w:rFonts w:ascii="Verdana" w:hAnsi="Verdana" w:cstheme="minorHAnsi"/>
        </w:rPr>
      </w:pPr>
      <w:r w:rsidRPr="00074D96">
        <w:rPr>
          <w:rFonts w:ascii="Verdana" w:hAnsi="Verdana" w:cstheme="minorHAnsi"/>
        </w:rPr>
        <w:t>W razie wykrycia po zawarciu Umowy oczywistej omyłki pisarskiej lub rachunkowej w treści Umowy, dotyczącej w szczególności wynagrodzenia należnego Wykonawcy lub terminu wykonania poszczególnych czynności w ramach Umowy, Strony są uprawnione do dokonania zmiany Umowy w zakresie poprawienia oczywistej omyłki pisarskiej lub rachunkowej.</w:t>
      </w:r>
    </w:p>
    <w:p w14:paraId="2348670A" w14:textId="381B2FDD" w:rsidR="00E95CB2" w:rsidRPr="00144A21" w:rsidRDefault="00E95CB2" w:rsidP="00696C8B">
      <w:pPr>
        <w:spacing w:line="360" w:lineRule="auto"/>
        <w:rPr>
          <w:rFonts w:ascii="Verdana" w:hAnsi="Verdana" w:cstheme="minorHAnsi"/>
          <w:b/>
        </w:rPr>
      </w:pPr>
      <w:r w:rsidRPr="00144A21">
        <w:rPr>
          <w:rFonts w:ascii="Verdana" w:hAnsi="Verdana" w:cstheme="minorHAnsi"/>
          <w:b/>
        </w:rPr>
        <w:t>§</w:t>
      </w:r>
      <w:r w:rsidR="00D07297" w:rsidRPr="00144A21">
        <w:rPr>
          <w:rFonts w:ascii="Verdana" w:hAnsi="Verdana" w:cstheme="minorHAnsi"/>
          <w:b/>
        </w:rPr>
        <w:t>1</w:t>
      </w:r>
      <w:r w:rsidR="00D07297">
        <w:rPr>
          <w:rFonts w:ascii="Verdana" w:hAnsi="Verdana" w:cstheme="minorHAnsi"/>
          <w:b/>
        </w:rPr>
        <w:t>5</w:t>
      </w:r>
    </w:p>
    <w:p w14:paraId="2BA5BF01" w14:textId="77777777" w:rsidR="00E95CB2" w:rsidRPr="00144A21" w:rsidRDefault="00E95CB2" w:rsidP="00696C8B">
      <w:pPr>
        <w:spacing w:line="360" w:lineRule="auto"/>
        <w:rPr>
          <w:rFonts w:ascii="Verdana" w:hAnsi="Verdana" w:cstheme="minorHAnsi"/>
          <w:b/>
        </w:rPr>
      </w:pPr>
      <w:r w:rsidRPr="00144A21">
        <w:rPr>
          <w:rFonts w:ascii="Verdana" w:hAnsi="Verdana" w:cstheme="minorHAnsi"/>
          <w:b/>
        </w:rPr>
        <w:t>Tajemnica przedsiębiorstwa</w:t>
      </w:r>
    </w:p>
    <w:p w14:paraId="2AA5799D" w14:textId="77777777" w:rsidR="00D07297" w:rsidRPr="000B160E" w:rsidRDefault="00D07297" w:rsidP="00D07297">
      <w:pPr>
        <w:numPr>
          <w:ilvl w:val="0"/>
          <w:numId w:val="56"/>
        </w:numPr>
        <w:spacing w:line="360" w:lineRule="auto"/>
        <w:rPr>
          <w:rFonts w:ascii="Verdana" w:hAnsi="Verdana" w:cstheme="minorHAnsi"/>
        </w:rPr>
      </w:pPr>
      <w:r w:rsidRPr="000B160E">
        <w:rPr>
          <w:rFonts w:ascii="Verdana" w:hAnsi="Verdana" w:cstheme="minorHAnsi"/>
        </w:rPr>
        <w:t>Strony zobowiązują się do:</w:t>
      </w:r>
    </w:p>
    <w:p w14:paraId="29374697" w14:textId="77777777" w:rsidR="00D07297" w:rsidRPr="000B160E" w:rsidRDefault="00D07297" w:rsidP="00D07297">
      <w:pPr>
        <w:pStyle w:val="Akapitzlist"/>
        <w:numPr>
          <w:ilvl w:val="0"/>
          <w:numId w:val="58"/>
        </w:numPr>
        <w:suppressAutoHyphens/>
        <w:spacing w:line="360" w:lineRule="auto"/>
        <w:ind w:left="709"/>
        <w:contextualSpacing w:val="0"/>
        <w:rPr>
          <w:rFonts w:ascii="Verdana" w:hAnsi="Verdana" w:cstheme="minorHAnsi"/>
        </w:rPr>
      </w:pPr>
      <w:r w:rsidRPr="000B160E">
        <w:rPr>
          <w:rFonts w:ascii="Verdana" w:hAnsi="Verdana" w:cstheme="minorHAnsi"/>
        </w:rPr>
        <w:t>zachowania w tajemnicy - zarówno w trakcie trwania Umowy, jak i po jej ustaniu -  wszelkich informacji, nie będących jawnymi, pozyskanych w jakiejkolwiek postaci, w jakikolwiek sposób, zamierzony czy przypadkowy, w formie ustnej, pisemnej lub elektronicznej, a dotyczących drugiej Strony lub działalności przez nią prowadzonej, które znajdą się w jej posiadaniu w związku z realizacją Umowy, ze szczególnym uwzględnieniem informacji dotyczących wszelkich danych i tajemnicy przedsiębiorstwa, tj. informacji technicznych, technologicznych, organizacyjnych oraz innych posiadających wartość gospodarczą dla drugiej Strony (informacje chronione),</w:t>
      </w:r>
    </w:p>
    <w:p w14:paraId="489BDE6E" w14:textId="77777777" w:rsidR="00D07297" w:rsidRPr="000B160E" w:rsidRDefault="00D07297" w:rsidP="00D07297">
      <w:pPr>
        <w:pStyle w:val="Akapitzlist"/>
        <w:numPr>
          <w:ilvl w:val="0"/>
          <w:numId w:val="58"/>
        </w:numPr>
        <w:suppressAutoHyphens/>
        <w:spacing w:line="360" w:lineRule="auto"/>
        <w:ind w:left="709"/>
        <w:contextualSpacing w:val="0"/>
        <w:rPr>
          <w:rFonts w:ascii="Verdana" w:hAnsi="Verdana" w:cstheme="minorHAnsi"/>
        </w:rPr>
      </w:pPr>
      <w:r w:rsidRPr="000B160E">
        <w:rPr>
          <w:rFonts w:ascii="Verdana" w:hAnsi="Verdana" w:cstheme="minorHAnsi"/>
        </w:rPr>
        <w:t>przestrzegania obowiązujących przepisów prawa powszechnego regulujących obszar ochrony informacji i danych oraz unormowań Umowy,</w:t>
      </w:r>
    </w:p>
    <w:p w14:paraId="1EB0F80E" w14:textId="77777777" w:rsidR="00D07297" w:rsidRPr="000B160E" w:rsidRDefault="00D07297" w:rsidP="00D07297">
      <w:pPr>
        <w:pStyle w:val="Akapitzlist"/>
        <w:numPr>
          <w:ilvl w:val="0"/>
          <w:numId w:val="58"/>
        </w:numPr>
        <w:suppressAutoHyphens/>
        <w:spacing w:line="360" w:lineRule="auto"/>
        <w:ind w:left="709"/>
        <w:contextualSpacing w:val="0"/>
        <w:rPr>
          <w:rFonts w:ascii="Verdana" w:hAnsi="Verdana" w:cstheme="minorHAnsi"/>
        </w:rPr>
      </w:pPr>
      <w:r w:rsidRPr="000B160E">
        <w:rPr>
          <w:rFonts w:ascii="Verdana" w:hAnsi="Verdana" w:cstheme="minorHAnsi"/>
        </w:rPr>
        <w:t>zabezpieczenia pozyskanych informacji i danych poprzez odpowiednie środki techniczne i organizacyjne gwarantujące adekwatny stopień bezpieczeństwa zapewniających ochronę informacji i danych przez nieuprawnionym dostępem, modyfikacją, pozyskaniem lub utratą albo ujawnieniu osobom nieupoważnionym,</w:t>
      </w:r>
    </w:p>
    <w:p w14:paraId="0628FF9D" w14:textId="77777777" w:rsidR="00D07297" w:rsidRPr="000B160E" w:rsidRDefault="00D07297" w:rsidP="00D07297">
      <w:pPr>
        <w:pStyle w:val="Akapitzlist"/>
        <w:numPr>
          <w:ilvl w:val="0"/>
          <w:numId w:val="58"/>
        </w:numPr>
        <w:suppressAutoHyphens/>
        <w:spacing w:line="360" w:lineRule="auto"/>
        <w:ind w:left="709"/>
        <w:contextualSpacing w:val="0"/>
        <w:rPr>
          <w:rFonts w:ascii="Verdana" w:hAnsi="Verdana" w:cstheme="minorHAnsi"/>
        </w:rPr>
      </w:pPr>
      <w:r w:rsidRPr="000B160E">
        <w:rPr>
          <w:rFonts w:ascii="Verdana" w:hAnsi="Verdana" w:cstheme="minorHAnsi"/>
        </w:rPr>
        <w:t xml:space="preserve">nie wykorzystywania, nie ujawniania ani nie udostępniania pozyskanych informacji i danych, bez pisemnej zgody Stron Umowy, której informacja dotyczy, chyba że konieczność ujawnienia posiadanych informacji wynika z obowiązujących przepisów prawa lub Umowy, </w:t>
      </w:r>
    </w:p>
    <w:p w14:paraId="6DE2EB4C" w14:textId="77777777" w:rsidR="00D07297" w:rsidRPr="000B160E" w:rsidRDefault="00D07297" w:rsidP="00D07297">
      <w:pPr>
        <w:pStyle w:val="Akapitzlist"/>
        <w:numPr>
          <w:ilvl w:val="0"/>
          <w:numId w:val="58"/>
        </w:numPr>
        <w:suppressAutoHyphens/>
        <w:spacing w:line="360" w:lineRule="auto"/>
        <w:ind w:left="709"/>
        <w:contextualSpacing w:val="0"/>
        <w:rPr>
          <w:rFonts w:ascii="Verdana" w:hAnsi="Verdana" w:cstheme="minorHAnsi"/>
        </w:rPr>
      </w:pPr>
      <w:r w:rsidRPr="000B160E">
        <w:rPr>
          <w:rFonts w:ascii="Verdana" w:hAnsi="Verdana" w:cstheme="minorHAnsi"/>
        </w:rPr>
        <w:t xml:space="preserve">ponoszenia odpowiedzialność za szkody powstałe wskutek naruszenia tajemnicy, o której mowa w pkt. 1 oraz wszelkie inne szkody powstałe w związku z realizacją Umowy, </w:t>
      </w:r>
    </w:p>
    <w:p w14:paraId="3569A477" w14:textId="77777777" w:rsidR="00D07297" w:rsidRPr="000B160E" w:rsidRDefault="00D07297" w:rsidP="00D07297">
      <w:pPr>
        <w:pStyle w:val="Akapitzlist"/>
        <w:numPr>
          <w:ilvl w:val="0"/>
          <w:numId w:val="58"/>
        </w:numPr>
        <w:suppressAutoHyphens/>
        <w:spacing w:line="360" w:lineRule="auto"/>
        <w:ind w:left="709"/>
        <w:contextualSpacing w:val="0"/>
        <w:rPr>
          <w:rFonts w:ascii="Verdana" w:hAnsi="Verdana" w:cstheme="minorHAnsi"/>
        </w:rPr>
      </w:pPr>
      <w:r w:rsidRPr="000B160E">
        <w:rPr>
          <w:rFonts w:ascii="Verdana" w:hAnsi="Verdana" w:cstheme="minorHAnsi"/>
        </w:rPr>
        <w:t>realizacji czynności będących przedmiotem Umowy przy pomocy przeszkolonych oraz świadomych obowiązków i odpowiedzialności z tytułu naruszeń pracowników, a także odpowiedzialności za ich działania jak za własne.</w:t>
      </w:r>
    </w:p>
    <w:p w14:paraId="72C5BBCF" w14:textId="1BA5BF0F" w:rsidR="00AD5DBB" w:rsidRPr="00144A21" w:rsidRDefault="00AD5DBB" w:rsidP="00696C8B">
      <w:pPr>
        <w:spacing w:line="360" w:lineRule="auto"/>
        <w:rPr>
          <w:rFonts w:ascii="Verdana" w:hAnsi="Verdana" w:cstheme="minorHAnsi"/>
          <w:b/>
        </w:rPr>
      </w:pPr>
      <w:r w:rsidRPr="00144A21">
        <w:rPr>
          <w:rFonts w:ascii="Verdana" w:hAnsi="Verdana" w:cstheme="minorHAnsi"/>
          <w:b/>
        </w:rPr>
        <w:t>§</w:t>
      </w:r>
      <w:r w:rsidR="00D07297" w:rsidRPr="00144A21">
        <w:rPr>
          <w:rFonts w:ascii="Verdana" w:hAnsi="Verdana" w:cstheme="minorHAnsi"/>
          <w:b/>
        </w:rPr>
        <w:t>1</w:t>
      </w:r>
      <w:r w:rsidR="00D07297">
        <w:rPr>
          <w:rFonts w:ascii="Verdana" w:hAnsi="Verdana" w:cstheme="minorHAnsi"/>
          <w:b/>
        </w:rPr>
        <w:t>6</w:t>
      </w:r>
    </w:p>
    <w:p w14:paraId="0BD48382" w14:textId="1B6387B3" w:rsidR="00AD5DBB" w:rsidRPr="00144A21" w:rsidRDefault="00C5329D" w:rsidP="00696C8B">
      <w:pPr>
        <w:suppressAutoHyphens/>
        <w:autoSpaceDE w:val="0"/>
        <w:spacing w:line="360" w:lineRule="auto"/>
        <w:rPr>
          <w:rFonts w:ascii="Verdana" w:hAnsi="Verdana" w:cstheme="minorHAnsi"/>
          <w:b/>
          <w:bCs/>
        </w:rPr>
      </w:pPr>
      <w:r w:rsidRPr="00144A21">
        <w:rPr>
          <w:rFonts w:ascii="Verdana" w:hAnsi="Verdana" w:cstheme="minorHAnsi"/>
          <w:b/>
          <w:bCs/>
        </w:rPr>
        <w:t>D</w:t>
      </w:r>
      <w:r w:rsidR="001217F2" w:rsidRPr="00144A21">
        <w:rPr>
          <w:rFonts w:ascii="Verdana" w:hAnsi="Verdana" w:cstheme="minorHAnsi"/>
          <w:b/>
          <w:bCs/>
        </w:rPr>
        <w:t>an</w:t>
      </w:r>
      <w:r w:rsidRPr="00144A21">
        <w:rPr>
          <w:rFonts w:ascii="Verdana" w:hAnsi="Verdana" w:cstheme="minorHAnsi"/>
          <w:b/>
          <w:bCs/>
        </w:rPr>
        <w:t xml:space="preserve">e </w:t>
      </w:r>
      <w:r w:rsidR="001217F2" w:rsidRPr="00144A21">
        <w:rPr>
          <w:rFonts w:ascii="Verdana" w:hAnsi="Verdana" w:cstheme="minorHAnsi"/>
          <w:b/>
          <w:bCs/>
        </w:rPr>
        <w:t>osobow</w:t>
      </w:r>
      <w:r w:rsidRPr="00144A21">
        <w:rPr>
          <w:rFonts w:ascii="Verdana" w:hAnsi="Verdana" w:cstheme="minorHAnsi"/>
          <w:b/>
          <w:bCs/>
        </w:rPr>
        <w:t>e</w:t>
      </w:r>
    </w:p>
    <w:p w14:paraId="7F094352" w14:textId="7C6DD229" w:rsidR="00983729" w:rsidRPr="00144A21" w:rsidRDefault="00FA441A" w:rsidP="00696C8B">
      <w:p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Strony wzajemnie oświadczają, że posiadają podstawę prawną przetwarzania danych osób, o których mowa w niniejszej umowie, m.in. imienia i nazwiska, danych kontaktowych, tj. numeru telefonu oraz adresu e-mail oraz że dane te przetwarzane będą przez każdą ze stron wyłącznie na potrzeby wykonywania niniejszej umowy, przez okres jej trwania, z uwzględnieniem ustawowych terminów przechowywania dokumentacji, w tym do celów podatkowych – w trybie i na zasadach określonych Rozporządzeniem Parlamentu Europejskiego i Rady (UE) nr 2016/679 w sprawie ochrony osób fizycznych w związku z przetwarzaniem danych osobowych i w sprawie swobodnego przepływu takich danych oraz uchylenia dyrektywy 95/46/WE (Dz.Urz.UE L 119 z 4 maja 2016 r., str.1). Jednocześnie Strony potwierdzają, iż ww. osoby zostały poinformowane o celu, zasadach i sposobach przetwarzania ich danych w związku z zawarciem niniejszej umowy oraz przysługujących im z tego tytułu uprawnieniach wynikających z Rozporządzenia, o którym mowa powyżej.  </w:t>
      </w:r>
    </w:p>
    <w:p w14:paraId="1C24571F" w14:textId="392F0D37" w:rsidR="00CA492C" w:rsidRDefault="00CA492C" w:rsidP="00696C8B">
      <w:pPr>
        <w:tabs>
          <w:tab w:val="left" w:pos="0"/>
        </w:tabs>
        <w:suppressAutoHyphens/>
        <w:overflowPunct w:val="0"/>
        <w:autoSpaceDE w:val="0"/>
        <w:spacing w:line="360" w:lineRule="auto"/>
        <w:textAlignment w:val="baseline"/>
        <w:rPr>
          <w:rFonts w:ascii="Verdana" w:hAnsi="Verdana" w:cstheme="minorHAnsi"/>
        </w:rPr>
      </w:pPr>
    </w:p>
    <w:p w14:paraId="254F213C" w14:textId="08305343"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POSTANOWIENIA UMOWNE W ZAKRESIE PRZETWARZANIA DANYCH OSOBOWYCH</w:t>
      </w:r>
      <w:r w:rsidR="00D07297">
        <w:rPr>
          <w:rFonts w:ascii="Verdana" w:hAnsi="Verdana" w:cstheme="minorHAnsi"/>
          <w:b/>
          <w:iCs/>
        </w:rPr>
        <w:t xml:space="preserve"> (od </w:t>
      </w:r>
      <w:r w:rsidR="00D07297" w:rsidRPr="00144A21">
        <w:rPr>
          <w:rFonts w:ascii="Verdana" w:hAnsi="Verdana" w:cstheme="minorHAnsi"/>
          <w:b/>
          <w:iCs/>
        </w:rPr>
        <w:t>§</w:t>
      </w:r>
      <w:r w:rsidR="00D07297">
        <w:rPr>
          <w:rFonts w:ascii="Verdana" w:hAnsi="Verdana" w:cstheme="minorHAnsi"/>
          <w:b/>
          <w:iCs/>
        </w:rPr>
        <w:t xml:space="preserve">17 do </w:t>
      </w:r>
      <w:r w:rsidR="00D07297" w:rsidRPr="00144A21">
        <w:rPr>
          <w:rFonts w:ascii="Verdana" w:hAnsi="Verdana" w:cstheme="minorHAnsi"/>
          <w:b/>
          <w:iCs/>
        </w:rPr>
        <w:t>§</w:t>
      </w:r>
      <w:r w:rsidR="00104749">
        <w:rPr>
          <w:rFonts w:ascii="Verdana" w:hAnsi="Verdana" w:cstheme="minorHAnsi"/>
          <w:b/>
          <w:iCs/>
        </w:rPr>
        <w:t>24)</w:t>
      </w:r>
    </w:p>
    <w:p w14:paraId="67BAB504" w14:textId="3CA76BA6"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 xml:space="preserve">§ </w:t>
      </w:r>
      <w:r w:rsidR="00D07297" w:rsidRPr="00144A21">
        <w:rPr>
          <w:rFonts w:ascii="Verdana" w:hAnsi="Verdana" w:cstheme="minorHAnsi"/>
          <w:b/>
          <w:iCs/>
        </w:rPr>
        <w:t>1</w:t>
      </w:r>
      <w:r w:rsidR="00D07297">
        <w:rPr>
          <w:rFonts w:ascii="Verdana" w:hAnsi="Verdana" w:cstheme="minorHAnsi"/>
          <w:b/>
          <w:iCs/>
        </w:rPr>
        <w:t>7</w:t>
      </w:r>
    </w:p>
    <w:p w14:paraId="00BF3977" w14:textId="77777777"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Powierzenie przetwarzania danych osobowych</w:t>
      </w:r>
    </w:p>
    <w:p w14:paraId="430C49FF" w14:textId="7D7AD5E3" w:rsidR="00CA492C" w:rsidRPr="00144A21" w:rsidRDefault="00CA492C" w:rsidP="00696C8B">
      <w:pPr>
        <w:numPr>
          <w:ilvl w:val="0"/>
          <w:numId w:val="37"/>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Administrator danych powierza Podmiotowi przetwarzającemu - Procesorowi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(Dz. Urz. UE. L Nr 119, str. 1) (zwanego w dalszej części Umowy „RODO”), na zasadach, w zakresie i w celu określonym w niniejszej Umowie.</w:t>
      </w:r>
    </w:p>
    <w:p w14:paraId="497F8538" w14:textId="77777777" w:rsidR="00CA492C" w:rsidRPr="00144A21" w:rsidRDefault="00CA492C" w:rsidP="00696C8B">
      <w:pPr>
        <w:numPr>
          <w:ilvl w:val="0"/>
          <w:numId w:val="37"/>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zobowiązuje się przetwarzać powierzone mu dane osobowe zgodnie z niniejszą Umową, RODO oraz z innymi przepisami prawa powszechnie obowiązującego, które chronią prawa osób, których dane dotyczą.</w:t>
      </w:r>
    </w:p>
    <w:p w14:paraId="3C268285" w14:textId="77777777" w:rsidR="00CA492C" w:rsidRPr="00144A21" w:rsidRDefault="00CA492C" w:rsidP="00696C8B">
      <w:pPr>
        <w:numPr>
          <w:ilvl w:val="0"/>
          <w:numId w:val="37"/>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W związku z realizacją niniejszej umowy żadnej ze Stron nie przysługuje dodatkowe wynagrodzenie.</w:t>
      </w:r>
    </w:p>
    <w:p w14:paraId="7A65C440" w14:textId="1E6502AB"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 xml:space="preserve">§ </w:t>
      </w:r>
      <w:r w:rsidR="00D07297" w:rsidRPr="00144A21">
        <w:rPr>
          <w:rFonts w:ascii="Verdana" w:hAnsi="Verdana" w:cstheme="minorHAnsi"/>
          <w:b/>
          <w:iCs/>
        </w:rPr>
        <w:t>1</w:t>
      </w:r>
      <w:r w:rsidR="00D07297">
        <w:rPr>
          <w:rFonts w:ascii="Verdana" w:hAnsi="Verdana" w:cstheme="minorHAnsi"/>
          <w:b/>
          <w:iCs/>
        </w:rPr>
        <w:t>8</w:t>
      </w:r>
    </w:p>
    <w:p w14:paraId="2D26CD41" w14:textId="77777777"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Zakres i cel przetwarzania danych</w:t>
      </w:r>
    </w:p>
    <w:p w14:paraId="449CEFC9" w14:textId="77777777" w:rsidR="00CA492C" w:rsidRPr="00144A21" w:rsidRDefault="00CA492C" w:rsidP="00696C8B">
      <w:pPr>
        <w:numPr>
          <w:ilvl w:val="0"/>
          <w:numId w:val="38"/>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Procesor będzie przetwarzał, powierzone na podstawie Umowy dane zwykłe i/lub wrażliwe dotyczące systemów eksploatowanych u Administratora, zawarte w zbiorze przetwarzanych na sprzęcie w trakcie wykonywania czynności związanych z ewentualnymi naprawami gwarancyjnymi sprzętu objętego niniejszą Umową. </w:t>
      </w:r>
    </w:p>
    <w:p w14:paraId="53A7BC33" w14:textId="77777777" w:rsidR="00CA492C" w:rsidRPr="00144A21" w:rsidRDefault="00CA492C" w:rsidP="00696C8B">
      <w:pPr>
        <w:numPr>
          <w:ilvl w:val="0"/>
          <w:numId w:val="38"/>
        </w:numPr>
        <w:tabs>
          <w:tab w:val="left" w:pos="0"/>
        </w:tabs>
        <w:suppressAutoHyphens/>
        <w:overflowPunct w:val="0"/>
        <w:autoSpaceDE w:val="0"/>
        <w:spacing w:line="360" w:lineRule="auto"/>
        <w:textAlignment w:val="baseline"/>
        <w:rPr>
          <w:rFonts w:ascii="Verdana" w:hAnsi="Verdana" w:cstheme="minorHAnsi"/>
          <w:i/>
        </w:rPr>
      </w:pPr>
      <w:r w:rsidRPr="00144A21">
        <w:rPr>
          <w:rFonts w:ascii="Verdana" w:hAnsi="Verdana" w:cstheme="minorHAnsi"/>
        </w:rPr>
        <w:t>Powierzone przez Administratora danych dane osobowe będą przetwarzane przez Procesora wyłącznie w celu realizacji niniejszej Umowy</w:t>
      </w:r>
      <w:r w:rsidRPr="00144A21">
        <w:rPr>
          <w:rFonts w:ascii="Verdana" w:hAnsi="Verdana" w:cstheme="minorHAnsi"/>
          <w:i/>
        </w:rPr>
        <w:t xml:space="preserve">. </w:t>
      </w:r>
    </w:p>
    <w:p w14:paraId="64EBC39F" w14:textId="77777777" w:rsidR="00CA492C" w:rsidRPr="00144A21" w:rsidRDefault="00CA492C" w:rsidP="00696C8B">
      <w:pPr>
        <w:numPr>
          <w:ilvl w:val="0"/>
          <w:numId w:val="38"/>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jest upoważniony do wykonywania następujących czynności przetwarzania powierzonych danych: przechowywanie, przeglądanie – które są w minimalnym zakresie niezbędne do realizacji celu, o którym mowa w ust. 2 powyżej.</w:t>
      </w:r>
    </w:p>
    <w:p w14:paraId="34BE9C85" w14:textId="1A6EC71D"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 xml:space="preserve">§ </w:t>
      </w:r>
      <w:r w:rsidR="00D07297" w:rsidRPr="00144A21">
        <w:rPr>
          <w:rFonts w:ascii="Verdana" w:hAnsi="Verdana" w:cstheme="minorHAnsi"/>
          <w:b/>
          <w:iCs/>
        </w:rPr>
        <w:t>1</w:t>
      </w:r>
      <w:r w:rsidR="00D07297">
        <w:rPr>
          <w:rFonts w:ascii="Verdana" w:hAnsi="Verdana" w:cstheme="minorHAnsi"/>
          <w:b/>
          <w:iCs/>
        </w:rPr>
        <w:t>9</w:t>
      </w:r>
    </w:p>
    <w:p w14:paraId="0F876D31" w14:textId="77777777"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Obowiązki Procesora</w:t>
      </w:r>
    </w:p>
    <w:p w14:paraId="5974A03B" w14:textId="77777777" w:rsidR="00CA492C" w:rsidRPr="00144A21" w:rsidRDefault="00CA492C" w:rsidP="00696C8B">
      <w:pPr>
        <w:numPr>
          <w:ilvl w:val="0"/>
          <w:numId w:val="39"/>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zobowiązuje się, przy przetwarzaniu powierzonych danych osobowych, do ich zabezpieczenia poprzez stosowanie odpowiednich środków technicznych i organizacyjnych zapewniających zgodność z RODO, w tym zapewnia adekwatny stopień bezpieczeństwa odpowiadający ryzyku naruszenia praw lub wolności osób, których dane dotyczą.</w:t>
      </w:r>
    </w:p>
    <w:p w14:paraId="6A33D072" w14:textId="77777777" w:rsidR="00CA492C" w:rsidRPr="00144A21" w:rsidRDefault="00CA492C" w:rsidP="00696C8B">
      <w:pPr>
        <w:numPr>
          <w:ilvl w:val="0"/>
          <w:numId w:val="39"/>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zobowiązuje się dołożyć należytej staranności przy przetwarzaniu powierzonych danych osobowych.</w:t>
      </w:r>
    </w:p>
    <w:p w14:paraId="60D09D86" w14:textId="77777777" w:rsidR="00CA492C" w:rsidRPr="00144A21" w:rsidRDefault="00CA492C" w:rsidP="00696C8B">
      <w:pPr>
        <w:numPr>
          <w:ilvl w:val="0"/>
          <w:numId w:val="39"/>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Procesor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w:t>
      </w:r>
    </w:p>
    <w:p w14:paraId="3E37FE0A" w14:textId="77777777" w:rsidR="00CA492C" w:rsidRPr="00144A21" w:rsidRDefault="00CA492C" w:rsidP="00696C8B">
      <w:pPr>
        <w:numPr>
          <w:ilvl w:val="0"/>
          <w:numId w:val="39"/>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Procesor zobowiązuje się zapewnić, że osoby, które upoważnia do przetwarzania danych osobowych, w celu realizacji niniejszej Umowy, zobowiążą się do zachowania tajemnicy lub będą podlegały odpowiedniemu ustawowemu obowiązkowi zachowania tajemnicy, o której mowa w art. 28 ust. 3 lit. b) RODO, zarówno </w:t>
      </w:r>
      <w:r w:rsidRPr="00144A21">
        <w:rPr>
          <w:rFonts w:ascii="Verdana" w:hAnsi="Verdana" w:cstheme="minorHAnsi"/>
        </w:rPr>
        <w:br/>
        <w:t>w trakcie zatrudnienia ich u Procesora, jak i po jego ustaniu. Procesor zapewnia ponadto, że osoby o których mowa w niniejszym ustępie będą przetwarzały dane osobowe zgodnie z zasadą wiedzy koniecznej.</w:t>
      </w:r>
    </w:p>
    <w:p w14:paraId="05198FBE" w14:textId="77777777" w:rsidR="00CA492C" w:rsidRPr="00144A21" w:rsidRDefault="00CA492C" w:rsidP="00696C8B">
      <w:pPr>
        <w:numPr>
          <w:ilvl w:val="0"/>
          <w:numId w:val="39"/>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Procesor po zakończeniu świadczenia usług związanych z przetwarzaniem niezwłocznie </w:t>
      </w:r>
      <w:r w:rsidRPr="00144A21">
        <w:rPr>
          <w:rFonts w:ascii="Verdana" w:hAnsi="Verdana" w:cstheme="minorHAnsi"/>
          <w:i/>
        </w:rPr>
        <w:t>usuwa</w:t>
      </w:r>
      <w:r w:rsidRPr="00144A21">
        <w:rPr>
          <w:rFonts w:ascii="Verdana" w:hAnsi="Verdana" w:cstheme="minorHAnsi"/>
        </w:rPr>
        <w:t xml:space="preserve"> wszelkie dane osobowe oraz usuwa wszelkie ich istniejące kopie, chyba że prawo Unii lub prawo państwa członkowskiego nakazują przechowywanie danych osobowych.</w:t>
      </w:r>
    </w:p>
    <w:p w14:paraId="40AC11CA" w14:textId="26D95D75"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Z czynności związanych ze zwrotem lub usunięciem danych osobowych należy sporządzić protokół, którego wzór stanowi </w:t>
      </w:r>
      <w:r w:rsidRPr="00D07297">
        <w:rPr>
          <w:rFonts w:ascii="Verdana" w:hAnsi="Verdana" w:cstheme="minorHAnsi"/>
        </w:rPr>
        <w:t xml:space="preserve">Załącznik nr </w:t>
      </w:r>
      <w:r w:rsidR="0032592B">
        <w:rPr>
          <w:rFonts w:ascii="Verdana" w:hAnsi="Verdana" w:cstheme="minorHAnsi"/>
        </w:rPr>
        <w:t>4</w:t>
      </w:r>
      <w:r w:rsidR="0032592B" w:rsidRPr="00D07297">
        <w:rPr>
          <w:rFonts w:ascii="Verdana" w:hAnsi="Verdana" w:cstheme="minorHAnsi"/>
        </w:rPr>
        <w:t xml:space="preserve"> </w:t>
      </w:r>
      <w:r w:rsidRPr="00D07297">
        <w:rPr>
          <w:rFonts w:ascii="Verdana" w:hAnsi="Verdana" w:cstheme="minorHAnsi"/>
        </w:rPr>
        <w:t>do</w:t>
      </w:r>
      <w:r w:rsidRPr="00144A21">
        <w:rPr>
          <w:rFonts w:ascii="Verdana" w:hAnsi="Verdana" w:cstheme="minorHAnsi"/>
        </w:rPr>
        <w:t xml:space="preserve"> niniejszej Umowy.</w:t>
      </w:r>
    </w:p>
    <w:p w14:paraId="24333AD7" w14:textId="6C6C5B53" w:rsidR="00CA492C" w:rsidRPr="00144A21" w:rsidRDefault="00CA492C" w:rsidP="00696C8B">
      <w:pPr>
        <w:numPr>
          <w:ilvl w:val="0"/>
          <w:numId w:val="39"/>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W miarę możliwości Procesor pomaga Administratorowi w niezbędnym zakresie wywiązywać się z obowiązku odpowiadania na żądania osoby, której dane dotyczą oraz wywiązywania się </w:t>
      </w:r>
      <w:r w:rsidRPr="00144A21">
        <w:rPr>
          <w:rFonts w:ascii="Verdana" w:hAnsi="Verdana" w:cstheme="minorHAnsi"/>
        </w:rPr>
        <w:br/>
        <w:t>z obowiązków określonych w art. 32-36 RODO. W razie wpływu do Procesora żądania w zakresie realizacji praw osób, których dotyczą powierzone dane, Podmiot przetwarzający niezwłocznie informuje o tym Administratora. Udzielając informacji, Procesor przekazuje dane nadawcy i treść żądania oraz określa, w jakim zakresie jest w stanie przyczynić się do realizacji żądania.</w:t>
      </w:r>
    </w:p>
    <w:p w14:paraId="5C651662" w14:textId="77777777" w:rsidR="00CA492C" w:rsidRPr="00144A21" w:rsidRDefault="00CA492C" w:rsidP="00696C8B">
      <w:pPr>
        <w:numPr>
          <w:ilvl w:val="0"/>
          <w:numId w:val="39"/>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zgłasza Administratorowi naruszenie ochrony danych lub incydent zagrażający bezpieczeństwu danych osobowych w trybie art. 33 ust. 2 RODO - bez zbędnej zwłoki tj. w terminie możliwie najkrótszym od momentu powzięcia informacji o wystąpieniu naruszenia lub incydentu.</w:t>
      </w:r>
    </w:p>
    <w:p w14:paraId="2D1883FF" w14:textId="519BA7D3"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 xml:space="preserve">§ </w:t>
      </w:r>
      <w:r w:rsidR="00D07297">
        <w:rPr>
          <w:rFonts w:ascii="Verdana" w:hAnsi="Verdana" w:cstheme="minorHAnsi"/>
          <w:b/>
          <w:iCs/>
        </w:rPr>
        <w:t>20</w:t>
      </w:r>
    </w:p>
    <w:p w14:paraId="208C91AD" w14:textId="77777777"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Prawo kontroli</w:t>
      </w:r>
    </w:p>
    <w:p w14:paraId="4BBD4AA0" w14:textId="77777777" w:rsidR="00CA492C" w:rsidRPr="00144A21" w:rsidRDefault="00CA492C" w:rsidP="00696C8B">
      <w:pPr>
        <w:numPr>
          <w:ilvl w:val="0"/>
          <w:numId w:val="40"/>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Administrator danych zgodnie z art. 28 ust. 3 lit. h) RODO ma prawo kontroli, mającej na celu weryfikację czy Procesor spełnia obowiązki wynikające z niniejszej Umowy.  Administrator ma prawo prowadzić kontrole za pośrednictwem upoważnionych przez siebie inspektorów lub audytorów w celu sprawdzenia zgodności </w:t>
      </w:r>
      <w:r w:rsidRPr="00144A21">
        <w:rPr>
          <w:rFonts w:ascii="Verdana" w:hAnsi="Verdana" w:cstheme="minorHAnsi"/>
        </w:rPr>
        <w:br/>
        <w:t>z prawem przetwarzania powierzonych Procesorowi danych.</w:t>
      </w:r>
    </w:p>
    <w:p w14:paraId="37E4BF7B" w14:textId="77777777" w:rsidR="00CA492C" w:rsidRPr="00144A21" w:rsidRDefault="00CA492C" w:rsidP="00696C8B">
      <w:pPr>
        <w:numPr>
          <w:ilvl w:val="0"/>
          <w:numId w:val="40"/>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Administrator danych realizować będzie prawo kontroli w godzinach pracy Procesora i z minimum 7 dniowym uprzedzeniem.</w:t>
      </w:r>
    </w:p>
    <w:p w14:paraId="5D92A5FA" w14:textId="77777777" w:rsidR="00CA492C" w:rsidRPr="00144A21" w:rsidRDefault="00CA492C" w:rsidP="00696C8B">
      <w:pPr>
        <w:numPr>
          <w:ilvl w:val="0"/>
          <w:numId w:val="40"/>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Prawo do przeprowadzenia kontroli obejmuje: wstęp do pomieszczeń, w których znajdują się osoby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5DF64EEC" w14:textId="77777777" w:rsidR="00CA492C" w:rsidRPr="00144A21" w:rsidRDefault="00CA492C" w:rsidP="00696C8B">
      <w:pPr>
        <w:numPr>
          <w:ilvl w:val="0"/>
          <w:numId w:val="40"/>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zobowiązuje się do usunięcia uchybień stwierdzonych podczas kontroli, w terminie wskazanym przez Administratora danych nie dłuższym niż 7 dni.</w:t>
      </w:r>
    </w:p>
    <w:p w14:paraId="4D3E8B2D" w14:textId="5B82382C"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 xml:space="preserve">§ </w:t>
      </w:r>
      <w:r w:rsidR="00D07297">
        <w:rPr>
          <w:rFonts w:ascii="Verdana" w:hAnsi="Verdana" w:cstheme="minorHAnsi"/>
          <w:b/>
          <w:iCs/>
        </w:rPr>
        <w:t>21</w:t>
      </w:r>
    </w:p>
    <w:p w14:paraId="736E1636" w14:textId="77777777"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Raportowanie</w:t>
      </w:r>
    </w:p>
    <w:p w14:paraId="6156FFCA" w14:textId="77777777" w:rsidR="00CA492C" w:rsidRPr="00144A21" w:rsidRDefault="00CA492C" w:rsidP="00696C8B">
      <w:pPr>
        <w:numPr>
          <w:ilvl w:val="0"/>
          <w:numId w:val="41"/>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Na wniosek Administratora, Procesor udostępnia wszelkie informacje niezbędne do realizacji lub wykazania spełnienia obowiązków wynikających z RODO.  </w:t>
      </w:r>
    </w:p>
    <w:p w14:paraId="619FD10E" w14:textId="77777777" w:rsidR="00CA492C" w:rsidRPr="00144A21" w:rsidRDefault="00CA492C" w:rsidP="00696C8B">
      <w:pPr>
        <w:numPr>
          <w:ilvl w:val="0"/>
          <w:numId w:val="41"/>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Informacji, o których mowa w ust. 1, udziela się w terminie 15 dni roboczych od dnia doręczenia wniosku, </w:t>
      </w:r>
      <w:r w:rsidRPr="00144A21">
        <w:rPr>
          <w:rFonts w:ascii="Verdana" w:hAnsi="Verdana" w:cstheme="minorHAnsi"/>
        </w:rPr>
        <w:br/>
        <w:t>z zastrzeżeniem ust. 3.</w:t>
      </w:r>
    </w:p>
    <w:p w14:paraId="4B23FCC6" w14:textId="77777777" w:rsidR="00CA492C" w:rsidRPr="00144A21" w:rsidRDefault="00CA492C" w:rsidP="00696C8B">
      <w:pPr>
        <w:numPr>
          <w:ilvl w:val="0"/>
          <w:numId w:val="41"/>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3EA506FB" w14:textId="34941A40"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 xml:space="preserve">§ </w:t>
      </w:r>
      <w:r w:rsidR="008A7A3C" w:rsidRPr="00144A21">
        <w:rPr>
          <w:rFonts w:ascii="Verdana" w:hAnsi="Verdana" w:cstheme="minorHAnsi"/>
          <w:b/>
          <w:iCs/>
        </w:rPr>
        <w:t>2</w:t>
      </w:r>
      <w:r w:rsidR="009733CA">
        <w:rPr>
          <w:rFonts w:ascii="Verdana" w:hAnsi="Verdana" w:cstheme="minorHAnsi"/>
          <w:b/>
          <w:iCs/>
        </w:rPr>
        <w:t>1</w:t>
      </w:r>
    </w:p>
    <w:p w14:paraId="5C0996DC" w14:textId="77777777"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Dalsze powierzenie danych do przetwarzania</w:t>
      </w:r>
    </w:p>
    <w:p w14:paraId="76ED614B" w14:textId="77777777" w:rsidR="00CA492C" w:rsidRPr="00144A21" w:rsidRDefault="00CA492C" w:rsidP="00696C8B">
      <w:pPr>
        <w:numPr>
          <w:ilvl w:val="0"/>
          <w:numId w:val="44"/>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może powierzyć dane osobowe objęte niniejszą Umową do dalszego przetwarzania podwykonawcom jedynie w celu wykonania Umowy po uzyskaniu uprzedniej pisemnej zgody Administratora danych.</w:t>
      </w:r>
    </w:p>
    <w:p w14:paraId="0BBA5F41" w14:textId="77777777" w:rsidR="00CA492C" w:rsidRPr="00144A21" w:rsidRDefault="00CA492C" w:rsidP="00696C8B">
      <w:pPr>
        <w:numPr>
          <w:ilvl w:val="0"/>
          <w:numId w:val="44"/>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W przypadku przekazania powierzonych danych osobowych do państwa trzeciego, podpowierzenie przetwarzania przez Procesora odbywa się na zasadach określonych w rozdziale V RODO, zgodnie z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tj zastosowania standardowych klauzul umownych lub innych, równoważnych mechanizmów prawnych określonych w RODO oraz wymaga formy umowy pisemnej.  Procesor zobowiązany jest na żądanie Administratora dostarczyć niezwłocznie poświadczoną kopię dokumentów, które stanowią przesłankę legalności tego działania (np. dokument zawartych standardowych klauzul umownych </w:t>
      </w:r>
      <w:r w:rsidRPr="00144A21">
        <w:rPr>
          <w:rFonts w:ascii="Verdana" w:hAnsi="Verdana" w:cstheme="minorHAnsi"/>
        </w:rPr>
        <w:br/>
        <w:t xml:space="preserve">z podprocesorem działającym na rzecz Procesora a w razie wprowadzenia zmian przekazuje administratorowi jej zaktualizowaną wersję). </w:t>
      </w:r>
    </w:p>
    <w:p w14:paraId="07E4EE66" w14:textId="77777777" w:rsidR="00CA492C" w:rsidRPr="00144A21" w:rsidRDefault="00CA492C" w:rsidP="00696C8B">
      <w:pPr>
        <w:numPr>
          <w:ilvl w:val="0"/>
          <w:numId w:val="44"/>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Podwykonawca, o którym mowa w § 2 ust. 5 Umowy winien spełniać te same gwarancje i obowiązki jakie zostały nałożone na Procesora w niniejszej Umowie. </w:t>
      </w:r>
    </w:p>
    <w:p w14:paraId="749A71DA" w14:textId="77777777" w:rsidR="00CA492C" w:rsidRPr="00144A21" w:rsidRDefault="00CA492C" w:rsidP="00696C8B">
      <w:pPr>
        <w:numPr>
          <w:ilvl w:val="0"/>
          <w:numId w:val="44"/>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ponosi pełną odpowiedzialność wobec Administratora za niewywiązanie się ze spoczywających na podwykonawcy obowiązków wynikających z niniejszej Umowy.</w:t>
      </w:r>
    </w:p>
    <w:p w14:paraId="640EBE3D" w14:textId="18229AA1"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 xml:space="preserve">§ </w:t>
      </w:r>
      <w:r w:rsidR="00E575D2" w:rsidRPr="00144A21">
        <w:rPr>
          <w:rFonts w:ascii="Verdana" w:hAnsi="Verdana" w:cstheme="minorHAnsi"/>
          <w:b/>
          <w:iCs/>
        </w:rPr>
        <w:t>2</w:t>
      </w:r>
      <w:r w:rsidR="00E575D2">
        <w:rPr>
          <w:rFonts w:ascii="Verdana" w:hAnsi="Verdana" w:cstheme="minorHAnsi"/>
          <w:b/>
          <w:iCs/>
        </w:rPr>
        <w:t>3</w:t>
      </w:r>
    </w:p>
    <w:p w14:paraId="24A528B7" w14:textId="77777777"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Odpowiedzialność Procesora</w:t>
      </w:r>
    </w:p>
    <w:p w14:paraId="6F17C64D" w14:textId="77777777" w:rsidR="00CA492C" w:rsidRPr="00144A21" w:rsidRDefault="00CA492C" w:rsidP="00696C8B">
      <w:pPr>
        <w:numPr>
          <w:ilvl w:val="0"/>
          <w:numId w:val="42"/>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Procesor jest odpowiedzialny za udostępnienie lub wykorzystanie danych osobowych niezgodnie z treścią Umowy, a w szczególności za udostępnienie powierzonych do przetwarzania danych osobowych osobom nieupoważnionym. </w:t>
      </w:r>
    </w:p>
    <w:p w14:paraId="7E1F5F4C" w14:textId="77777777" w:rsidR="00CA492C" w:rsidRPr="00144A21" w:rsidRDefault="00CA492C" w:rsidP="00696C8B">
      <w:pPr>
        <w:numPr>
          <w:ilvl w:val="0"/>
          <w:numId w:val="42"/>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 xml:space="preserve">Procesor zobowiązuje się do niezwłocznego poinformowania Administratora danych o jakimkolwiek postępowaniu, w szczególności administracyjnym lub sądowym, dotyczącym przetwarzania przez Procesora danych osobowych określonych w Umowie; o jakiejkolwiek decyzji administracyjnej lub orzeczeniu dotyczącym przetwarzania tych danych, skierowanych do Procesora, a także o wszelkich planowanych, o ile są wiadome, lub realizowanych kontrolach i inspekcjach dotyczących przetwarzania przez Procesora tych danych osobowych, w szczególności o kontrolach prowadzonych przez inspektorów upoważnionych przez Prezesa Urzędu Ochrony Danych Osobowych. Niniejszy ustęp dotyczy wyłącznie danych osobowych powierzonych przez Administratora danych. </w:t>
      </w:r>
    </w:p>
    <w:p w14:paraId="1497D309" w14:textId="56032C68"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 xml:space="preserve">§ </w:t>
      </w:r>
      <w:r w:rsidR="00E575D2" w:rsidRPr="00144A21">
        <w:rPr>
          <w:rFonts w:ascii="Verdana" w:hAnsi="Verdana" w:cstheme="minorHAnsi"/>
          <w:b/>
          <w:iCs/>
        </w:rPr>
        <w:t>2</w:t>
      </w:r>
      <w:r w:rsidR="00E575D2">
        <w:rPr>
          <w:rFonts w:ascii="Verdana" w:hAnsi="Verdana" w:cstheme="minorHAnsi"/>
          <w:b/>
          <w:iCs/>
        </w:rPr>
        <w:t>4</w:t>
      </w:r>
    </w:p>
    <w:p w14:paraId="1F87AD74" w14:textId="77777777" w:rsidR="00CA492C" w:rsidRPr="00144A21" w:rsidRDefault="00CA492C" w:rsidP="00696C8B">
      <w:pPr>
        <w:tabs>
          <w:tab w:val="left" w:pos="0"/>
        </w:tabs>
        <w:suppressAutoHyphens/>
        <w:overflowPunct w:val="0"/>
        <w:autoSpaceDE w:val="0"/>
        <w:spacing w:line="360" w:lineRule="auto"/>
        <w:textAlignment w:val="baseline"/>
        <w:rPr>
          <w:rFonts w:ascii="Verdana" w:hAnsi="Verdana" w:cstheme="minorHAnsi"/>
          <w:b/>
          <w:iCs/>
        </w:rPr>
      </w:pPr>
      <w:r w:rsidRPr="00144A21">
        <w:rPr>
          <w:rFonts w:ascii="Verdana" w:hAnsi="Verdana" w:cstheme="minorHAnsi"/>
          <w:b/>
          <w:iCs/>
        </w:rPr>
        <w:t>Zasady zachowania poufności</w:t>
      </w:r>
    </w:p>
    <w:p w14:paraId="331602EC" w14:textId="77777777" w:rsidR="00CA492C" w:rsidRPr="00144A21" w:rsidRDefault="00CA492C" w:rsidP="00696C8B">
      <w:pPr>
        <w:numPr>
          <w:ilvl w:val="0"/>
          <w:numId w:val="43"/>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(„informacje prawnie chronione”). Obowiązek zachowania tajemnicy obwiązuje bezterminowo po zakończeniu umowy powierzenia.</w:t>
      </w:r>
    </w:p>
    <w:p w14:paraId="2B05819F" w14:textId="6484E31F" w:rsidR="00321371" w:rsidRPr="00144A21" w:rsidRDefault="00CA492C" w:rsidP="00696C8B">
      <w:pPr>
        <w:numPr>
          <w:ilvl w:val="0"/>
          <w:numId w:val="43"/>
        </w:numPr>
        <w:tabs>
          <w:tab w:val="left" w:pos="0"/>
        </w:tabs>
        <w:suppressAutoHyphens/>
        <w:overflowPunct w:val="0"/>
        <w:autoSpaceDE w:val="0"/>
        <w:spacing w:line="360" w:lineRule="auto"/>
        <w:textAlignment w:val="baseline"/>
        <w:rPr>
          <w:rFonts w:ascii="Verdana" w:hAnsi="Verdana" w:cstheme="minorHAnsi"/>
        </w:rPr>
      </w:pPr>
      <w:r w:rsidRPr="00144A21">
        <w:rPr>
          <w:rFonts w:ascii="Verdana" w:hAnsi="Verdana" w:cstheme="minorHAnsi"/>
        </w:rPr>
        <w:t>Procesor oświadcza, że w związku ze zobowiązaniem do zachowania w tajemnicy informacji prawnie chronionych nie będą one wykorzystywane, ujawniane ani udostępniane bez pisemnej zgody Administratora danych w innym celu niż wykonanie Umowy, chyba że konieczność ujawnienia posiadanych informacji wynika z obowiązujących przepisów prawa lub Umowy.</w:t>
      </w:r>
    </w:p>
    <w:p w14:paraId="25691C47" w14:textId="6334212E" w:rsidR="00E95CB2" w:rsidRPr="00E7375E" w:rsidRDefault="006D3934" w:rsidP="00696C8B">
      <w:pPr>
        <w:spacing w:line="360" w:lineRule="auto"/>
        <w:rPr>
          <w:rFonts w:ascii="Verdana" w:hAnsi="Verdana" w:cstheme="minorHAnsi"/>
          <w:b/>
        </w:rPr>
      </w:pPr>
      <w:r w:rsidRPr="00E7375E">
        <w:rPr>
          <w:rFonts w:ascii="Verdana" w:hAnsi="Verdana" w:cstheme="minorHAnsi"/>
          <w:b/>
        </w:rPr>
        <w:t>§</w:t>
      </w:r>
      <w:r w:rsidR="00A6269F" w:rsidRPr="00E7375E">
        <w:rPr>
          <w:rFonts w:ascii="Verdana" w:hAnsi="Verdana" w:cstheme="minorHAnsi"/>
          <w:b/>
        </w:rPr>
        <w:t xml:space="preserve"> </w:t>
      </w:r>
      <w:r w:rsidR="00E575D2">
        <w:rPr>
          <w:rFonts w:ascii="Verdana" w:hAnsi="Verdana" w:cstheme="minorHAnsi"/>
          <w:b/>
        </w:rPr>
        <w:t>25</w:t>
      </w:r>
    </w:p>
    <w:p w14:paraId="4C6E951A" w14:textId="77777777" w:rsidR="00E95CB2" w:rsidRPr="00E7375E" w:rsidRDefault="00E95CB2" w:rsidP="00696C8B">
      <w:pPr>
        <w:spacing w:line="360" w:lineRule="auto"/>
        <w:rPr>
          <w:rFonts w:ascii="Verdana" w:hAnsi="Verdana" w:cstheme="minorHAnsi"/>
          <w:b/>
        </w:rPr>
      </w:pPr>
      <w:r w:rsidRPr="00E7375E">
        <w:rPr>
          <w:rFonts w:ascii="Verdana" w:hAnsi="Verdana" w:cstheme="minorHAnsi"/>
          <w:b/>
        </w:rPr>
        <w:t xml:space="preserve">Postanowienia dotyczące środków ograniczających </w:t>
      </w:r>
    </w:p>
    <w:p w14:paraId="495AE0F5" w14:textId="77777777" w:rsidR="00E95CB2" w:rsidRPr="00E7375E" w:rsidRDefault="00E95CB2" w:rsidP="00696C8B">
      <w:pPr>
        <w:spacing w:line="360" w:lineRule="auto"/>
        <w:rPr>
          <w:rFonts w:ascii="Verdana" w:hAnsi="Verdana" w:cstheme="minorHAnsi"/>
          <w:b/>
        </w:rPr>
      </w:pPr>
      <w:r w:rsidRPr="00E7375E">
        <w:rPr>
          <w:rFonts w:ascii="Verdana" w:hAnsi="Verdana" w:cstheme="minorHAnsi"/>
          <w:b/>
        </w:rPr>
        <w:t>w związku z działaniami Rosji destabilizującymi sytuację na Ukrainie</w:t>
      </w:r>
    </w:p>
    <w:p w14:paraId="71FADB41" w14:textId="12D35668" w:rsidR="00103959" w:rsidRPr="00E7375E" w:rsidRDefault="00E575D2" w:rsidP="00696C8B">
      <w:pPr>
        <w:pStyle w:val="Akapitzlist"/>
        <w:numPr>
          <w:ilvl w:val="0"/>
          <w:numId w:val="27"/>
        </w:numPr>
        <w:autoSpaceDE w:val="0"/>
        <w:autoSpaceDN w:val="0"/>
        <w:adjustRightInd w:val="0"/>
        <w:spacing w:line="360" w:lineRule="auto"/>
        <w:ind w:left="426" w:hanging="426"/>
        <w:contextualSpacing w:val="0"/>
        <w:rPr>
          <w:rFonts w:ascii="Verdana" w:hAnsi="Verdana" w:cstheme="minorHAnsi"/>
        </w:rPr>
      </w:pPr>
      <w:r w:rsidRPr="00152321">
        <w:rPr>
          <w:rFonts w:ascii="Verdana" w:hAnsi="Verdana" w:cs="Arial"/>
        </w:rPr>
        <w:t>Zamawiający odstąpi od Umowy w przypadku stwierdzenia wykonywania Umowy na rzecz lub</w:t>
      </w:r>
      <w:r>
        <w:rPr>
          <w:rFonts w:ascii="Verdana" w:hAnsi="Verdana" w:cs="Arial"/>
        </w:rPr>
        <w:t xml:space="preserve"> </w:t>
      </w:r>
      <w:r w:rsidRPr="00152321">
        <w:rPr>
          <w:rFonts w:ascii="Verdana" w:hAnsi="Verdana" w:cs="Arial"/>
        </w:rPr>
        <w:t>z udziałem obywateli i podmiotów wskazanych w art. 5k rozporządzenia Rady (UE) 833/2014 w brzmieniu nadanym rozporządzeniem Rady (UE) 2025/2033 w sprawie zmiany rozporządzenia (UE) nr 833/2014 dotyczącym środków ograniczających w związku z działaniami Rosji destabilizującymi sytuację na Ukrainie ((Dz.U.UE L 2025/2033, z dn. 23 października 2025 r.) – dalej „rozporządzenie” oraz stwierdzenia występowania przesłanek wykluczenia określonych w art. 7 ust 1 ustawy z dnia 13 kwietnia 2022 r. o szczególnych rozwiązaniach w zakresie przeciwdziałania wspieraniu agresji na Ukrainę oraz służących ochronie bezpieczeństwa narodowego</w:t>
      </w:r>
      <w:r w:rsidR="00103959" w:rsidRPr="00E7375E">
        <w:rPr>
          <w:rFonts w:ascii="Verdana" w:hAnsi="Verdana" w:cstheme="minorHAnsi"/>
        </w:rPr>
        <w:t xml:space="preserve">. </w:t>
      </w:r>
    </w:p>
    <w:p w14:paraId="6A956BCD" w14:textId="482001C1" w:rsidR="00103959" w:rsidRPr="00E7375E" w:rsidRDefault="00E575D2" w:rsidP="00696C8B">
      <w:pPr>
        <w:pStyle w:val="Akapitzlist"/>
        <w:numPr>
          <w:ilvl w:val="0"/>
          <w:numId w:val="27"/>
        </w:numPr>
        <w:autoSpaceDE w:val="0"/>
        <w:autoSpaceDN w:val="0"/>
        <w:adjustRightInd w:val="0"/>
        <w:spacing w:line="360" w:lineRule="auto"/>
        <w:ind w:left="426" w:hanging="426"/>
        <w:contextualSpacing w:val="0"/>
        <w:rPr>
          <w:rFonts w:ascii="Verdana" w:hAnsi="Verdana" w:cstheme="minorHAnsi"/>
        </w:rPr>
      </w:pPr>
      <w:r w:rsidRPr="00152321">
        <w:rPr>
          <w:rFonts w:ascii="Verdana" w:hAnsi="Verdana" w:cs="Arial"/>
        </w:rPr>
        <w:t>Wykonawca zobowiązany jest do niezwłocznego informowania Zamawiającego o zaistnieniu okoliczności o których mowa w art. 5k rozporządzenia 833/2014 w brzmieniu nadanym rozporządzeniem Rady (UE) 2025/2033 w sprawie zmiany rozporządzenia (UE) nr 833/2014 dotyczącym środków ograniczających w związku z działaniami Rosji destabilizującymi sytuację na Ukrainie (Dz.U.UE L 2025/2033, z dn. 23 października 2025 r.) oraz art. 7 ust 1 ustawy z dnia 13 kwietnia 2022 r. o szczególnych rozwiązaniach w zakresie przeciwdziałania wspieraniu agresji na Ukrainę oraz służących ochronie bezpieczeństwa narodowego</w:t>
      </w:r>
      <w:r w:rsidR="00103959" w:rsidRPr="00E7375E">
        <w:rPr>
          <w:rFonts w:ascii="Verdana" w:hAnsi="Verdana" w:cstheme="minorHAnsi"/>
        </w:rPr>
        <w:t xml:space="preserve">. </w:t>
      </w:r>
    </w:p>
    <w:p w14:paraId="2A0676DA" w14:textId="701A63C9" w:rsidR="00E95CB2" w:rsidRPr="00E7375E" w:rsidRDefault="00E95CB2" w:rsidP="00696C8B">
      <w:pPr>
        <w:pStyle w:val="Akapitzlist"/>
        <w:numPr>
          <w:ilvl w:val="0"/>
          <w:numId w:val="27"/>
        </w:numPr>
        <w:autoSpaceDE w:val="0"/>
        <w:autoSpaceDN w:val="0"/>
        <w:adjustRightInd w:val="0"/>
        <w:spacing w:line="360" w:lineRule="auto"/>
        <w:ind w:left="426" w:hanging="426"/>
        <w:contextualSpacing w:val="0"/>
        <w:rPr>
          <w:rFonts w:ascii="Verdana" w:hAnsi="Verdana" w:cstheme="minorHAnsi"/>
        </w:rPr>
      </w:pPr>
      <w:r w:rsidRPr="00E7375E">
        <w:rPr>
          <w:rFonts w:ascii="Verdana" w:hAnsi="Verdana" w:cstheme="minorHAnsi"/>
        </w:rPr>
        <w:t>Obowiązek, o którym mowa w ust. 2 powyżej, Wykonawca wykonuje przez złożenie Zamawiającemu oświadczenia na w</w:t>
      </w:r>
      <w:r w:rsidR="00232AB8" w:rsidRPr="00E7375E">
        <w:rPr>
          <w:rFonts w:ascii="Verdana" w:hAnsi="Verdana" w:cstheme="minorHAnsi"/>
        </w:rPr>
        <w:t xml:space="preserve">zorze stanowiącym </w:t>
      </w:r>
      <w:r w:rsidR="00232AB8" w:rsidRPr="00E575D2">
        <w:rPr>
          <w:rFonts w:ascii="Verdana" w:hAnsi="Verdana" w:cstheme="minorHAnsi"/>
        </w:rPr>
        <w:t>Załącznik nr</w:t>
      </w:r>
      <w:r w:rsidR="00232AB8" w:rsidRPr="00E7375E">
        <w:rPr>
          <w:rFonts w:ascii="Verdana" w:hAnsi="Verdana" w:cstheme="minorHAnsi"/>
          <w:b/>
        </w:rPr>
        <w:t xml:space="preserve"> </w:t>
      </w:r>
      <w:r w:rsidR="00232AB8" w:rsidRPr="00E575D2">
        <w:rPr>
          <w:rFonts w:ascii="Verdana" w:hAnsi="Verdana" w:cstheme="minorHAnsi"/>
        </w:rPr>
        <w:t>3</w:t>
      </w:r>
      <w:r w:rsidRPr="00E7375E">
        <w:rPr>
          <w:rFonts w:ascii="Verdana" w:hAnsi="Verdana" w:cstheme="minorHAnsi"/>
        </w:rPr>
        <w:t xml:space="preserve"> do Umowy.</w:t>
      </w:r>
    </w:p>
    <w:p w14:paraId="550A5B9E" w14:textId="0EF02641" w:rsidR="00E95CB2" w:rsidRPr="00E7375E" w:rsidRDefault="00E95CB2" w:rsidP="00696C8B">
      <w:pPr>
        <w:pStyle w:val="Akapitzlist"/>
        <w:numPr>
          <w:ilvl w:val="0"/>
          <w:numId w:val="27"/>
        </w:numPr>
        <w:autoSpaceDE w:val="0"/>
        <w:autoSpaceDN w:val="0"/>
        <w:adjustRightInd w:val="0"/>
        <w:spacing w:line="360" w:lineRule="auto"/>
        <w:ind w:left="426" w:hanging="426"/>
        <w:contextualSpacing w:val="0"/>
        <w:rPr>
          <w:rFonts w:ascii="Verdana" w:hAnsi="Verdana" w:cstheme="minorHAnsi"/>
        </w:rPr>
      </w:pPr>
      <w:r w:rsidRPr="00E7375E">
        <w:rPr>
          <w:rFonts w:ascii="Verdana" w:hAnsi="Verdana" w:cstheme="minorHAnsi"/>
        </w:rPr>
        <w:t xml:space="preserve">Zamawiający zastrzega sobie możliwość bieżącej weryfikacji informacji zawartych w oświadczeniach Wykonawcy znajdujących się w dokumentach zamówienia, jak również składanych w trakcie wykonywania Umowy, a dotyczących okoliczności, o których mowa w ust. 2. </w:t>
      </w:r>
    </w:p>
    <w:p w14:paraId="09698EC0" w14:textId="77777777" w:rsidR="00E95CB2" w:rsidRPr="00E7375E" w:rsidRDefault="00E95CB2" w:rsidP="00696C8B">
      <w:pPr>
        <w:pStyle w:val="Akapitzlist"/>
        <w:numPr>
          <w:ilvl w:val="0"/>
          <w:numId w:val="27"/>
        </w:numPr>
        <w:autoSpaceDE w:val="0"/>
        <w:autoSpaceDN w:val="0"/>
        <w:adjustRightInd w:val="0"/>
        <w:spacing w:line="360" w:lineRule="auto"/>
        <w:ind w:left="426" w:hanging="426"/>
        <w:contextualSpacing w:val="0"/>
        <w:rPr>
          <w:rFonts w:ascii="Verdana" w:hAnsi="Verdana" w:cstheme="minorHAnsi"/>
        </w:rPr>
      </w:pPr>
      <w:r w:rsidRPr="00E7375E">
        <w:rPr>
          <w:rFonts w:ascii="Verdana" w:hAnsi="Verdana" w:cstheme="minorHAnsi"/>
        </w:rPr>
        <w:t xml:space="preserve">W razie odstąpienia od Umowy, w sytuacji określonej w ust. 1 Wykonawca ma obowiązek natychmiastowego wstrzymania realizacji przedmiotu umowy, </w:t>
      </w:r>
    </w:p>
    <w:p w14:paraId="5C47A6C5" w14:textId="56218DE3" w:rsidR="004C62FC" w:rsidRPr="00E7375E" w:rsidRDefault="00E95CB2" w:rsidP="00696C8B">
      <w:pPr>
        <w:pStyle w:val="Akapitzlist"/>
        <w:numPr>
          <w:ilvl w:val="0"/>
          <w:numId w:val="27"/>
        </w:numPr>
        <w:autoSpaceDE w:val="0"/>
        <w:autoSpaceDN w:val="0"/>
        <w:adjustRightInd w:val="0"/>
        <w:spacing w:line="360" w:lineRule="auto"/>
        <w:ind w:left="426" w:hanging="426"/>
        <w:contextualSpacing w:val="0"/>
        <w:rPr>
          <w:rFonts w:ascii="Verdana" w:hAnsi="Verdana" w:cstheme="minorHAnsi"/>
        </w:rPr>
      </w:pPr>
      <w:r w:rsidRPr="00E7375E">
        <w:rPr>
          <w:rFonts w:ascii="Verdana" w:hAnsi="Verdana" w:cstheme="minorHAnsi"/>
        </w:rPr>
        <w:t>Oświadczenie o odstąpieniu od umowy wymaga złożenia drugiej Stronie w formie pisemnej pod rygorem nieważności. Oświadczenie o odstąpieniu od umowy musi zawierać uzasadnienie.</w:t>
      </w:r>
    </w:p>
    <w:p w14:paraId="5C4B25D2" w14:textId="265455A5" w:rsidR="00A6269F" w:rsidRPr="00E7375E" w:rsidRDefault="00A6269F" w:rsidP="00696C8B">
      <w:pPr>
        <w:spacing w:line="360" w:lineRule="auto"/>
        <w:rPr>
          <w:rFonts w:ascii="Verdana" w:hAnsi="Verdana" w:cstheme="minorHAnsi"/>
          <w:b/>
        </w:rPr>
      </w:pPr>
      <w:r w:rsidRPr="00E7375E">
        <w:rPr>
          <w:rFonts w:ascii="Verdana" w:hAnsi="Verdana" w:cstheme="minorHAnsi"/>
          <w:b/>
        </w:rPr>
        <w:t>§</w:t>
      </w:r>
      <w:r w:rsidR="00104749">
        <w:rPr>
          <w:rFonts w:ascii="Verdana" w:hAnsi="Verdana" w:cstheme="minorHAnsi"/>
          <w:b/>
        </w:rPr>
        <w:t>26</w:t>
      </w:r>
    </w:p>
    <w:p w14:paraId="69147E83" w14:textId="7DD50D59" w:rsidR="00E95CB2" w:rsidRPr="00E7375E" w:rsidRDefault="00E95CB2" w:rsidP="00696C8B">
      <w:pPr>
        <w:spacing w:line="360" w:lineRule="auto"/>
        <w:rPr>
          <w:rFonts w:ascii="Verdana" w:hAnsi="Verdana" w:cstheme="minorHAnsi"/>
          <w:b/>
        </w:rPr>
      </w:pPr>
      <w:r w:rsidRPr="00E7375E">
        <w:rPr>
          <w:rFonts w:ascii="Verdana" w:hAnsi="Verdana" w:cstheme="minorHAnsi"/>
          <w:b/>
        </w:rPr>
        <w:t>Postanowienia końcowe</w:t>
      </w:r>
    </w:p>
    <w:p w14:paraId="70F4B4D5" w14:textId="77777777" w:rsidR="00E95CB2" w:rsidRPr="00E7375E" w:rsidRDefault="00E95CB2" w:rsidP="00696C8B">
      <w:pPr>
        <w:numPr>
          <w:ilvl w:val="0"/>
          <w:numId w:val="6"/>
        </w:numPr>
        <w:spacing w:line="360" w:lineRule="auto"/>
        <w:ind w:left="284" w:hanging="284"/>
        <w:rPr>
          <w:rFonts w:ascii="Verdana" w:hAnsi="Verdana" w:cstheme="minorHAnsi"/>
        </w:rPr>
      </w:pPr>
      <w:r w:rsidRPr="00E7375E">
        <w:rPr>
          <w:rFonts w:ascii="Verdana" w:hAnsi="Verdana" w:cstheme="minorHAnsi"/>
        </w:rPr>
        <w:t>W sprawach nie uregulowanych niniejszą umową będą miały zastosowanie przepisy Ustawy Prawo Zamówień Publicznych i Kodeksu Cywilnego.</w:t>
      </w:r>
    </w:p>
    <w:p w14:paraId="76CA34C1" w14:textId="43636ABC" w:rsidR="00E95CB2" w:rsidRPr="00E7375E" w:rsidRDefault="00E95CB2" w:rsidP="00696C8B">
      <w:pPr>
        <w:numPr>
          <w:ilvl w:val="0"/>
          <w:numId w:val="6"/>
        </w:numPr>
        <w:overflowPunct w:val="0"/>
        <w:autoSpaceDE w:val="0"/>
        <w:autoSpaceDN w:val="0"/>
        <w:adjustRightInd w:val="0"/>
        <w:spacing w:line="360" w:lineRule="auto"/>
        <w:ind w:left="284" w:hanging="284"/>
        <w:textAlignment w:val="baseline"/>
        <w:rPr>
          <w:rFonts w:ascii="Verdana" w:hAnsi="Verdana" w:cstheme="minorHAnsi"/>
        </w:rPr>
      </w:pPr>
      <w:r w:rsidRPr="00E7375E">
        <w:rPr>
          <w:rFonts w:ascii="Verdana" w:hAnsi="Verdana" w:cstheme="minorHAnsi"/>
        </w:rPr>
        <w:t xml:space="preserve">Umowę sporządza się </w:t>
      </w:r>
      <w:r w:rsidR="00F31050" w:rsidRPr="00E7375E">
        <w:rPr>
          <w:rFonts w:ascii="Verdana" w:hAnsi="Verdana" w:cstheme="minorHAnsi"/>
        </w:rPr>
        <w:t xml:space="preserve"> </w:t>
      </w:r>
      <w:r w:rsidRPr="00E7375E">
        <w:rPr>
          <w:rFonts w:ascii="Verdana" w:hAnsi="Verdana" w:cstheme="minorHAnsi"/>
        </w:rPr>
        <w:t>w</w:t>
      </w:r>
      <w:r w:rsidR="00E61BFC" w:rsidRPr="00E7375E">
        <w:rPr>
          <w:rFonts w:ascii="Verdana" w:hAnsi="Verdana" w:cstheme="minorHAnsi"/>
        </w:rPr>
        <w:t xml:space="preserve"> dwóch</w:t>
      </w:r>
      <w:r w:rsidRPr="00E7375E">
        <w:rPr>
          <w:rFonts w:ascii="Verdana" w:hAnsi="Verdana" w:cstheme="minorHAnsi"/>
        </w:rPr>
        <w:t xml:space="preserve"> jednobrzmiących egzemplarzach, po jednym dla każdej ze Stron</w:t>
      </w:r>
      <w:r w:rsidR="00E575D2">
        <w:rPr>
          <w:rFonts w:ascii="Verdana" w:hAnsi="Verdana" w:cstheme="minorHAnsi"/>
        </w:rPr>
        <w:t xml:space="preserve"> (</w:t>
      </w:r>
      <w:r w:rsidR="00E575D2" w:rsidRPr="000B160E">
        <w:rPr>
          <w:rFonts w:ascii="Verdana" w:hAnsi="Verdana" w:cstheme="minorHAnsi"/>
        </w:rPr>
        <w:t xml:space="preserve">brzmienie ust. </w:t>
      </w:r>
      <w:r w:rsidR="00E575D2">
        <w:rPr>
          <w:rFonts w:ascii="Verdana" w:hAnsi="Verdana" w:cstheme="minorHAnsi"/>
        </w:rPr>
        <w:t>2</w:t>
      </w:r>
      <w:r w:rsidR="00E575D2" w:rsidRPr="000B160E">
        <w:rPr>
          <w:rFonts w:ascii="Verdana" w:hAnsi="Verdana" w:cstheme="minorHAnsi"/>
        </w:rPr>
        <w:t xml:space="preserve"> w przypadku gdy umowa zostanie zawarta w tradycyjnej formie pisemnej</w:t>
      </w:r>
      <w:r w:rsidRPr="00E7375E">
        <w:rPr>
          <w:rFonts w:ascii="Verdana" w:hAnsi="Verdana" w:cstheme="minorHAnsi"/>
        </w:rPr>
        <w:t xml:space="preserve">) /Umowa została zawarta z zachowaniem formy elektronicznej przy użyciu kwalifikowanego podpisu elektronicznego, pozwalającej na </w:t>
      </w:r>
      <w:r w:rsidR="00C32F8C" w:rsidRPr="00E7375E">
        <w:rPr>
          <w:rFonts w:ascii="Verdana" w:hAnsi="Verdana" w:cstheme="minorHAnsi"/>
        </w:rPr>
        <w:t xml:space="preserve">utrwalenie na trwałym nośniku, </w:t>
      </w:r>
      <w:r w:rsidRPr="00E7375E">
        <w:rPr>
          <w:rFonts w:ascii="Verdana" w:hAnsi="Verdana" w:cstheme="minorHAnsi"/>
        </w:rPr>
        <w:t xml:space="preserve">z możliwością wygenerowania egzemplarza dla każdej Strony. </w:t>
      </w:r>
      <w:r w:rsidR="00E575D2">
        <w:rPr>
          <w:rFonts w:ascii="Verdana" w:hAnsi="Verdana" w:cstheme="minorHAnsi"/>
        </w:rPr>
        <w:t>(</w:t>
      </w:r>
      <w:r w:rsidR="00E575D2" w:rsidRPr="000B160E">
        <w:rPr>
          <w:rFonts w:ascii="Verdana" w:hAnsi="Verdana" w:cstheme="minorHAnsi"/>
        </w:rPr>
        <w:t xml:space="preserve">brzmienie ust. </w:t>
      </w:r>
      <w:r w:rsidR="00E575D2">
        <w:rPr>
          <w:rFonts w:ascii="Verdana" w:hAnsi="Verdana" w:cstheme="minorHAnsi"/>
        </w:rPr>
        <w:t>2</w:t>
      </w:r>
      <w:r w:rsidR="00E575D2" w:rsidRPr="000B160E">
        <w:rPr>
          <w:rFonts w:ascii="Verdana" w:hAnsi="Verdana" w:cstheme="minorHAnsi"/>
        </w:rPr>
        <w:t xml:space="preserve"> jeśli Umowa zostanie zawarta w formie elektronicznej</w:t>
      </w:r>
      <w:r w:rsidRPr="00E7375E">
        <w:rPr>
          <w:rFonts w:ascii="Verdana" w:hAnsi="Verdana" w:cstheme="minorHAnsi"/>
          <w:iCs/>
        </w:rPr>
        <w:t>).</w:t>
      </w:r>
    </w:p>
    <w:p w14:paraId="4656C72D" w14:textId="7455B693" w:rsidR="00E95CB2" w:rsidRPr="00E7375E" w:rsidRDefault="00477CF0" w:rsidP="00696C8B">
      <w:pPr>
        <w:numPr>
          <w:ilvl w:val="0"/>
          <w:numId w:val="6"/>
        </w:numPr>
        <w:spacing w:line="360" w:lineRule="auto"/>
        <w:ind w:left="284" w:hanging="284"/>
        <w:rPr>
          <w:rFonts w:ascii="Verdana" w:hAnsi="Verdana" w:cstheme="minorHAnsi"/>
        </w:rPr>
      </w:pPr>
      <w:r w:rsidRPr="00E7375E">
        <w:rPr>
          <w:rFonts w:ascii="Verdana" w:hAnsi="Verdana" w:cstheme="minorHAnsi"/>
        </w:rPr>
        <w:t>W związku z zawarciem U</w:t>
      </w:r>
      <w:r w:rsidR="00E95CB2" w:rsidRPr="00E7375E">
        <w:rPr>
          <w:rFonts w:ascii="Verdana" w:hAnsi="Verdana" w:cstheme="minorHAnsi"/>
        </w:rPr>
        <w:t>mowy w formie</w:t>
      </w:r>
      <w:r w:rsidRPr="00E7375E">
        <w:rPr>
          <w:rFonts w:ascii="Verdana" w:hAnsi="Verdana" w:cstheme="minorHAnsi"/>
        </w:rPr>
        <w:t xml:space="preserve"> elektronicznej, uznaje się że U</w:t>
      </w:r>
      <w:r w:rsidR="00E95CB2" w:rsidRPr="00E7375E">
        <w:rPr>
          <w:rFonts w:ascii="Verdana" w:hAnsi="Verdana" w:cstheme="minorHAnsi"/>
        </w:rPr>
        <w:t>mowa została zawarta z chwilą złożenia ostatniego z kwalifikowanych podpisów elektronicznych stosownie do wskazania znacznika czasu ujawnionego w szczegółach dokumentu zawartego w postaci elektronicznej. (</w:t>
      </w:r>
      <w:r w:rsidR="00E575D2" w:rsidRPr="000B160E">
        <w:rPr>
          <w:rFonts w:ascii="Verdana" w:hAnsi="Verdana" w:cstheme="minorHAnsi"/>
        </w:rPr>
        <w:t xml:space="preserve">brzmienie ust. </w:t>
      </w:r>
      <w:r w:rsidR="00E575D2">
        <w:rPr>
          <w:rFonts w:ascii="Verdana" w:hAnsi="Verdana" w:cstheme="minorHAnsi"/>
        </w:rPr>
        <w:t>3</w:t>
      </w:r>
      <w:r w:rsidR="00E575D2" w:rsidRPr="000B160E">
        <w:rPr>
          <w:rFonts w:ascii="Verdana" w:hAnsi="Verdana" w:cstheme="minorHAnsi"/>
        </w:rPr>
        <w:t xml:space="preserve"> jeśli umowa zostanie zawarta w formie elektronicznej</w:t>
      </w:r>
    </w:p>
    <w:p w14:paraId="33B79256" w14:textId="7E903B63" w:rsidR="0085119C" w:rsidRPr="00E7375E" w:rsidRDefault="0085119C" w:rsidP="00696C8B">
      <w:pPr>
        <w:numPr>
          <w:ilvl w:val="0"/>
          <w:numId w:val="6"/>
        </w:numPr>
        <w:spacing w:line="360" w:lineRule="auto"/>
        <w:rPr>
          <w:rStyle w:val="Brak"/>
          <w:rFonts w:ascii="Verdana" w:hAnsi="Verdana" w:cstheme="minorHAnsi"/>
        </w:rPr>
      </w:pPr>
      <w:r w:rsidRPr="00E7375E">
        <w:rPr>
          <w:rFonts w:ascii="Verdana" w:hAnsi="Verdana" w:cstheme="minorHAnsi"/>
        </w:rPr>
        <w:t xml:space="preserve">Cesja praw wynikających z niniejszej Umowy wymaga uprzedniej  zgody Zamawiającego </w:t>
      </w:r>
      <w:r w:rsidR="00E61BFC" w:rsidRPr="00E7375E">
        <w:rPr>
          <w:rFonts w:ascii="Verdana" w:hAnsi="Verdana" w:cstheme="minorHAnsi"/>
        </w:rPr>
        <w:t xml:space="preserve">wyrażonej w formie pisemnej </w:t>
      </w:r>
      <w:r w:rsidRPr="00E7375E">
        <w:rPr>
          <w:rFonts w:ascii="Verdana" w:hAnsi="Verdana" w:cstheme="minorHAnsi"/>
        </w:rPr>
        <w:t>pod rygorem nieważności.</w:t>
      </w:r>
      <w:r w:rsidRPr="00E7375E">
        <w:rPr>
          <w:rStyle w:val="Brak"/>
          <w:rFonts w:ascii="Verdana" w:hAnsi="Verdana" w:cstheme="minorHAnsi"/>
          <w:kern w:val="16"/>
        </w:rPr>
        <w:t xml:space="preserve"> Wykonawca nie może bez uprzedniej zgody Zamawiającego wyrażonej w formie pisemnej pod rygorem nieważności przenosić wierzytelności wynikających z niniejszej 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prawach wierzyciela (art. 518 KC). Wykonawca nie może również bez zgody przyjąć poręczenia za jego zobowiązania.</w:t>
      </w:r>
    </w:p>
    <w:p w14:paraId="75490BEA" w14:textId="45F75728" w:rsidR="0085119C" w:rsidRPr="00E7375E" w:rsidRDefault="0085119C" w:rsidP="00696C8B">
      <w:pPr>
        <w:numPr>
          <w:ilvl w:val="0"/>
          <w:numId w:val="6"/>
        </w:numPr>
        <w:spacing w:line="360" w:lineRule="auto"/>
        <w:rPr>
          <w:rStyle w:val="Brak"/>
          <w:rFonts w:ascii="Verdana" w:hAnsi="Verdana" w:cstheme="minorHAnsi"/>
          <w:i/>
          <w:iCs/>
        </w:rPr>
      </w:pPr>
      <w:r w:rsidRPr="00E7375E">
        <w:rPr>
          <w:rStyle w:val="Brak"/>
          <w:rFonts w:ascii="Verdana" w:hAnsi="Verdana" w:cstheme="minorHAnsi"/>
          <w:kern w:val="16"/>
        </w:rPr>
        <w:t>Wszelkie uprawnienia i roszczenia Zamawiającego, wynikające z umowy, przysługują mu niezależnie od uprawnień i roszczeń, wynikających z obowiązujących przepisów prawa, i nie uchylają ani nie ograniczają w jakimkolwiek stopniu tych uprawnień i roszczeń, w tym miedzy innymi roszczeń odszkodowawczych oraz roszczeń i praw kształtujących przysługujących Zamawiającemu na podstawie obowiązujących przepisów prawa. W szczególności przewidziane w umowie uprawnienia Zamawiającego i obowiązki Wykonawcy z tytułu rękojmi za wady oraz gwarancji jakości nie wyłączają ani też nie ograniczają uprawnień Zamawiającego i obowiązków Wykonawcy z tytułu rękojmi za wady i gwarancji jakości, wynikających z obowiązujących przepisów prawa, jak również nie wyłączają ani też nie ograniczają roszczeń Zamawiającego, w tym odszkodowawczych oraz odpowiedzialności Wykonawcy, wynikających z obowiązujących przepisów prawa. W zakresie nieuregulowanym w umowie, do gwarancji jakości udzielonej przez Wykonawcę mają zastosowanie przepisy Kodeksu Cywilnego o gwarancji jakości przy sprzedaży.</w:t>
      </w:r>
    </w:p>
    <w:p w14:paraId="4762AA2D" w14:textId="24407097" w:rsidR="00A6269F" w:rsidRPr="00CB75E1" w:rsidRDefault="00A6269F" w:rsidP="00696C8B">
      <w:pPr>
        <w:numPr>
          <w:ilvl w:val="0"/>
          <w:numId w:val="6"/>
        </w:numPr>
        <w:spacing w:line="360" w:lineRule="auto"/>
        <w:ind w:left="284" w:hanging="284"/>
        <w:rPr>
          <w:rFonts w:ascii="Verdana" w:hAnsi="Verdana" w:cstheme="minorHAnsi"/>
        </w:rPr>
      </w:pPr>
      <w:r w:rsidRPr="00CB75E1">
        <w:rPr>
          <w:rFonts w:ascii="Verdana" w:hAnsi="Verdana" w:cstheme="minorHAnsi"/>
        </w:rPr>
        <w:t>Sądami właściwymi do rozpatrzenia ewentualnego sporu między stronami Umowy, będzie sąd  powszechny właściwy dla siedziby Zamawiającego.</w:t>
      </w:r>
    </w:p>
    <w:p w14:paraId="572C04DB" w14:textId="040D3E7F" w:rsidR="00BA20E5" w:rsidRPr="00CB75E1" w:rsidRDefault="00BA20E5" w:rsidP="00696C8B">
      <w:pPr>
        <w:numPr>
          <w:ilvl w:val="0"/>
          <w:numId w:val="6"/>
        </w:numPr>
        <w:spacing w:line="360" w:lineRule="auto"/>
        <w:ind w:left="284" w:hanging="284"/>
        <w:rPr>
          <w:rFonts w:ascii="Verdana" w:hAnsi="Verdana" w:cstheme="minorHAnsi"/>
        </w:rPr>
      </w:pPr>
      <w:r w:rsidRPr="00CB75E1">
        <w:rPr>
          <w:rFonts w:ascii="Verdana" w:hAnsi="Verdana" w:cstheme="minorHAnsi"/>
        </w:rPr>
        <w:t>Prawem właściwym dla Umowy jest prawo polskie.</w:t>
      </w:r>
    </w:p>
    <w:p w14:paraId="374E0825" w14:textId="77777777" w:rsidR="00C8000B" w:rsidRPr="00CB75E1" w:rsidRDefault="00C8000B" w:rsidP="00696C8B">
      <w:pPr>
        <w:pStyle w:val="Akapitzlist"/>
        <w:numPr>
          <w:ilvl w:val="0"/>
          <w:numId w:val="6"/>
        </w:numPr>
        <w:spacing w:line="360" w:lineRule="auto"/>
        <w:rPr>
          <w:rFonts w:ascii="Verdana" w:hAnsi="Verdana" w:cstheme="minorHAnsi"/>
        </w:rPr>
      </w:pPr>
      <w:r w:rsidRPr="00CB75E1">
        <w:rPr>
          <w:rFonts w:ascii="Verdana" w:hAnsi="Verdana" w:cstheme="minorHAnsi"/>
        </w:rPr>
        <w:t>Wszelkie załączniki do niniejszej Umowy stanowią jej integralną część.</w:t>
      </w:r>
    </w:p>
    <w:p w14:paraId="7E503DB1" w14:textId="7994FD76" w:rsidR="00C8000B" w:rsidRPr="00CB75E1" w:rsidRDefault="00C8000B" w:rsidP="00696C8B">
      <w:pPr>
        <w:numPr>
          <w:ilvl w:val="0"/>
          <w:numId w:val="6"/>
        </w:numPr>
        <w:spacing w:line="360" w:lineRule="auto"/>
        <w:ind w:left="284" w:hanging="284"/>
        <w:rPr>
          <w:rFonts w:ascii="Verdana" w:hAnsi="Verdana" w:cstheme="minorHAnsi"/>
        </w:rPr>
      </w:pPr>
      <w:r w:rsidRPr="00CB75E1">
        <w:rPr>
          <w:rFonts w:ascii="Verdana" w:hAnsi="Verdana" w:cstheme="minorHAnsi"/>
        </w:rPr>
        <w:t xml:space="preserve"> Wykaz załączników do Umowy: </w:t>
      </w:r>
    </w:p>
    <w:p w14:paraId="6349C655" w14:textId="0255C3FE" w:rsidR="00E95CB2" w:rsidRPr="00CB75E1" w:rsidRDefault="00E95CB2" w:rsidP="00696C8B">
      <w:pPr>
        <w:pStyle w:val="Tekstpodstawowy"/>
        <w:numPr>
          <w:ilvl w:val="0"/>
          <w:numId w:val="24"/>
        </w:numPr>
        <w:suppressAutoHyphens w:val="0"/>
        <w:spacing w:after="0" w:line="360" w:lineRule="auto"/>
        <w:ind w:left="709" w:hanging="284"/>
        <w:rPr>
          <w:rFonts w:ascii="Verdana" w:hAnsi="Verdana" w:cstheme="minorHAnsi"/>
          <w:b/>
          <w:sz w:val="24"/>
          <w:szCs w:val="24"/>
        </w:rPr>
      </w:pPr>
      <w:r w:rsidRPr="00CB75E1">
        <w:rPr>
          <w:rFonts w:ascii="Verdana" w:hAnsi="Verdana" w:cstheme="minorHAnsi"/>
          <w:sz w:val="24"/>
          <w:szCs w:val="24"/>
        </w:rPr>
        <w:t xml:space="preserve">Załącznik nr 1 </w:t>
      </w:r>
      <w:r w:rsidR="00393F10" w:rsidRPr="00CB75E1">
        <w:rPr>
          <w:rFonts w:ascii="Verdana" w:hAnsi="Verdana" w:cstheme="minorHAnsi"/>
          <w:sz w:val="24"/>
          <w:szCs w:val="24"/>
        </w:rPr>
        <w:t>–</w:t>
      </w:r>
      <w:r w:rsidRPr="00CB75E1">
        <w:rPr>
          <w:rFonts w:ascii="Verdana" w:hAnsi="Verdana" w:cstheme="minorHAnsi"/>
          <w:sz w:val="24"/>
          <w:szCs w:val="24"/>
        </w:rPr>
        <w:t xml:space="preserve"> </w:t>
      </w:r>
      <w:r w:rsidR="00E575D2">
        <w:rPr>
          <w:rFonts w:ascii="Verdana" w:hAnsi="Verdana" w:cstheme="minorHAnsi"/>
          <w:sz w:val="24"/>
          <w:szCs w:val="24"/>
        </w:rPr>
        <w:t>Formularz oferty</w:t>
      </w:r>
      <w:r w:rsidR="00393F10" w:rsidRPr="00CB75E1">
        <w:rPr>
          <w:rFonts w:ascii="Verdana" w:hAnsi="Verdana" w:cstheme="minorHAnsi"/>
          <w:sz w:val="24"/>
          <w:szCs w:val="24"/>
        </w:rPr>
        <w:t xml:space="preserve"> </w:t>
      </w:r>
    </w:p>
    <w:p w14:paraId="6AA940C6" w14:textId="2F3E45D7" w:rsidR="00E95CB2" w:rsidRPr="00CB75E1" w:rsidRDefault="00E95CB2" w:rsidP="00696C8B">
      <w:pPr>
        <w:pStyle w:val="Tekstpodstawowy"/>
        <w:numPr>
          <w:ilvl w:val="0"/>
          <w:numId w:val="24"/>
        </w:numPr>
        <w:suppressAutoHyphens w:val="0"/>
        <w:spacing w:after="0" w:line="360" w:lineRule="auto"/>
        <w:ind w:left="709" w:hanging="284"/>
        <w:rPr>
          <w:rFonts w:ascii="Verdana" w:hAnsi="Verdana" w:cstheme="minorHAnsi"/>
          <w:b/>
          <w:sz w:val="24"/>
          <w:szCs w:val="24"/>
        </w:rPr>
      </w:pPr>
      <w:r w:rsidRPr="00CB75E1">
        <w:rPr>
          <w:rFonts w:ascii="Verdana" w:hAnsi="Verdana" w:cstheme="minorHAnsi"/>
          <w:sz w:val="24"/>
          <w:szCs w:val="24"/>
        </w:rPr>
        <w:t>Załącznik nr 2 - Opis przedmiotu zamówienia</w:t>
      </w:r>
    </w:p>
    <w:p w14:paraId="0333DFA5" w14:textId="77777777" w:rsidR="00CA492C" w:rsidRPr="00CA492C" w:rsidRDefault="005D4009" w:rsidP="00696C8B">
      <w:pPr>
        <w:pStyle w:val="Tekstpodstawowy"/>
        <w:numPr>
          <w:ilvl w:val="0"/>
          <w:numId w:val="24"/>
        </w:numPr>
        <w:suppressAutoHyphens w:val="0"/>
        <w:spacing w:after="0" w:line="360" w:lineRule="auto"/>
        <w:ind w:left="709" w:hanging="284"/>
        <w:rPr>
          <w:rFonts w:ascii="Verdana" w:hAnsi="Verdana" w:cstheme="minorHAnsi"/>
          <w:b/>
          <w:sz w:val="24"/>
          <w:szCs w:val="24"/>
        </w:rPr>
      </w:pPr>
      <w:r w:rsidRPr="00CB75E1">
        <w:rPr>
          <w:rFonts w:ascii="Verdana" w:hAnsi="Verdana" w:cstheme="minorHAnsi"/>
          <w:sz w:val="24"/>
          <w:szCs w:val="24"/>
        </w:rPr>
        <w:t>Załącznik nr 3</w:t>
      </w:r>
      <w:r w:rsidR="00E95CB2" w:rsidRPr="00CB75E1">
        <w:rPr>
          <w:rFonts w:ascii="Verdana" w:hAnsi="Verdana" w:cstheme="minorHAnsi"/>
          <w:sz w:val="24"/>
          <w:szCs w:val="24"/>
        </w:rPr>
        <w:t xml:space="preserve"> - Oświadczenie Wykonawcy</w:t>
      </w:r>
    </w:p>
    <w:p w14:paraId="40749A96" w14:textId="65437267" w:rsidR="00E95CB2" w:rsidRPr="00CA492C" w:rsidRDefault="00CA492C" w:rsidP="00696C8B">
      <w:pPr>
        <w:pStyle w:val="Tekstpodstawowy"/>
        <w:numPr>
          <w:ilvl w:val="0"/>
          <w:numId w:val="24"/>
        </w:numPr>
        <w:suppressAutoHyphens w:val="0"/>
        <w:spacing w:after="0" w:line="360" w:lineRule="auto"/>
        <w:ind w:left="709" w:hanging="284"/>
        <w:rPr>
          <w:rFonts w:ascii="Verdana" w:hAnsi="Verdana" w:cstheme="minorHAnsi"/>
          <w:b/>
          <w:sz w:val="24"/>
          <w:szCs w:val="24"/>
        </w:rPr>
      </w:pPr>
      <w:r w:rsidRPr="00CA492C">
        <w:rPr>
          <w:rFonts w:ascii="Verdana" w:hAnsi="Verdana" w:cstheme="minorHAnsi"/>
          <w:sz w:val="24"/>
          <w:szCs w:val="24"/>
        </w:rPr>
        <w:t>Załącznik nr 4 - Protokół usunięcia/zniszczenia danych osobowych</w:t>
      </w:r>
      <w:r w:rsidR="00E95CB2" w:rsidRPr="00CA492C">
        <w:rPr>
          <w:rFonts w:ascii="Verdana" w:hAnsi="Verdana" w:cstheme="minorHAnsi"/>
          <w:sz w:val="24"/>
          <w:szCs w:val="24"/>
        </w:rPr>
        <w:t xml:space="preserve">   </w:t>
      </w:r>
    </w:p>
    <w:p w14:paraId="545B4907" w14:textId="77777777" w:rsidR="00E95CB2" w:rsidRPr="00E575D2" w:rsidRDefault="00E95CB2" w:rsidP="00696C8B">
      <w:pPr>
        <w:spacing w:line="360" w:lineRule="auto"/>
        <w:rPr>
          <w:rFonts w:ascii="Verdana" w:hAnsi="Verdana" w:cstheme="minorHAnsi"/>
          <w:bCs/>
        </w:rPr>
      </w:pPr>
      <w:r w:rsidRPr="00E575D2">
        <w:rPr>
          <w:rFonts w:ascii="Verdana" w:hAnsi="Verdana" w:cstheme="minorHAnsi"/>
          <w:bCs/>
        </w:rPr>
        <w:t xml:space="preserve">* usunąć niepotrzebne </w:t>
      </w:r>
    </w:p>
    <w:p w14:paraId="49A9EDF4" w14:textId="662B8D5A" w:rsidR="00B732DD" w:rsidRPr="00E575D2" w:rsidRDefault="00B732DD" w:rsidP="00696C8B">
      <w:pPr>
        <w:pStyle w:val="Tekstpodstawowy"/>
        <w:spacing w:after="0" w:line="360" w:lineRule="auto"/>
        <w:rPr>
          <w:rFonts w:ascii="Verdana" w:hAnsi="Verdana" w:cstheme="minorHAnsi"/>
          <w:sz w:val="24"/>
          <w:szCs w:val="24"/>
        </w:rPr>
      </w:pPr>
      <w:r w:rsidRPr="00E575D2">
        <w:rPr>
          <w:rFonts w:ascii="Verdana" w:hAnsi="Verdana" w:cstheme="minorHAnsi"/>
          <w:sz w:val="24"/>
          <w:szCs w:val="24"/>
        </w:rPr>
        <w:t xml:space="preserve">ZAMAWIAJĄCY: </w:t>
      </w:r>
      <w:r w:rsidRPr="00E575D2">
        <w:rPr>
          <w:rFonts w:ascii="Verdana" w:hAnsi="Verdana" w:cstheme="minorHAnsi"/>
          <w:sz w:val="24"/>
          <w:szCs w:val="24"/>
        </w:rPr>
        <w:tab/>
      </w:r>
      <w:r w:rsidRPr="00E575D2">
        <w:rPr>
          <w:rFonts w:ascii="Verdana" w:hAnsi="Verdana" w:cstheme="minorHAnsi"/>
          <w:sz w:val="24"/>
          <w:szCs w:val="24"/>
        </w:rPr>
        <w:tab/>
      </w:r>
      <w:r w:rsidRPr="00E575D2">
        <w:rPr>
          <w:rFonts w:ascii="Verdana" w:hAnsi="Verdana" w:cstheme="minorHAnsi"/>
          <w:sz w:val="24"/>
          <w:szCs w:val="24"/>
        </w:rPr>
        <w:tab/>
      </w:r>
      <w:r w:rsidRPr="00E575D2">
        <w:rPr>
          <w:rFonts w:ascii="Verdana" w:hAnsi="Verdana" w:cstheme="minorHAnsi"/>
          <w:sz w:val="24"/>
          <w:szCs w:val="24"/>
        </w:rPr>
        <w:tab/>
      </w:r>
      <w:r w:rsidRPr="00E575D2">
        <w:rPr>
          <w:rFonts w:ascii="Verdana" w:hAnsi="Verdana" w:cstheme="minorHAnsi"/>
          <w:sz w:val="24"/>
          <w:szCs w:val="24"/>
        </w:rPr>
        <w:tab/>
        <w:t xml:space="preserve">               WYKONAWCA:</w:t>
      </w:r>
      <w:r w:rsidRPr="00E575D2">
        <w:rPr>
          <w:rFonts w:ascii="Verdana" w:hAnsi="Verdana" w:cstheme="minorHAnsi"/>
          <w:sz w:val="24"/>
          <w:szCs w:val="24"/>
        </w:rPr>
        <w:tab/>
      </w:r>
    </w:p>
    <w:sectPr w:rsidR="00B732DD" w:rsidRPr="00E575D2" w:rsidSect="00E92CA5">
      <w:headerReference w:type="default" r:id="rId10"/>
      <w:pgSz w:w="11906" w:h="16838"/>
      <w:pgMar w:top="851" w:right="1134" w:bottom="851" w:left="96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869D2E" w16cid:durableId="2D80C5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AEF1F" w14:textId="77777777" w:rsidR="00EC338E" w:rsidRDefault="00EC338E" w:rsidP="00CE699F">
      <w:r>
        <w:separator/>
      </w:r>
    </w:p>
  </w:endnote>
  <w:endnote w:type="continuationSeparator" w:id="0">
    <w:p w14:paraId="56991865" w14:textId="77777777" w:rsidR="00EC338E" w:rsidRDefault="00EC338E" w:rsidP="00CE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EE"/>
    <w:family w:val="auto"/>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A4285" w14:textId="77777777" w:rsidR="00EC338E" w:rsidRDefault="00EC338E" w:rsidP="00CE699F">
      <w:r>
        <w:separator/>
      </w:r>
    </w:p>
  </w:footnote>
  <w:footnote w:type="continuationSeparator" w:id="0">
    <w:p w14:paraId="61E025C4" w14:textId="77777777" w:rsidR="00EC338E" w:rsidRDefault="00EC338E" w:rsidP="00CE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8116B" w14:textId="0E7C1E6F" w:rsidR="00D07297" w:rsidRDefault="00D07297">
    <w:pPr>
      <w:pStyle w:val="Nagwek"/>
    </w:pPr>
    <w:r>
      <w:rPr>
        <w:noProof/>
      </w:rPr>
      <w:drawing>
        <wp:inline distT="0" distB="0" distL="0" distR="0" wp14:anchorId="63B78EC7" wp14:editId="13ED650D">
          <wp:extent cx="5760720" cy="572770"/>
          <wp:effectExtent l="0" t="0" r="0" b="0"/>
          <wp:docPr id="8" name="Obraz 1"/>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770"/>
                  </a:xfrm>
                  <a:prstGeom prst="rect">
                    <a:avLst/>
                  </a:prstGeom>
                  <a:noFill/>
                </pic:spPr>
              </pic:pic>
            </a:graphicData>
          </a:graphic>
        </wp:inline>
      </w:drawing>
    </w:r>
  </w:p>
  <w:p w14:paraId="4AA84F81" w14:textId="77777777" w:rsidR="00D07297" w:rsidRDefault="00D07297">
    <w:pPr>
      <w:pStyle w:val="Nagwek"/>
    </w:pPr>
  </w:p>
  <w:p w14:paraId="019091AD" w14:textId="355F278A" w:rsidR="00D07297" w:rsidRPr="00696C8B" w:rsidRDefault="00D07297" w:rsidP="00696C8B">
    <w:pPr>
      <w:pBdr>
        <w:bottom w:val="single" w:sz="4" w:space="1" w:color="auto"/>
      </w:pBdr>
      <w:jc w:val="right"/>
      <w:rPr>
        <w:rFonts w:ascii="Verdana" w:hAnsi="Verdana" w:cs="Calibri"/>
        <w:b/>
        <w:i/>
        <w:sz w:val="20"/>
      </w:rPr>
    </w:pPr>
    <w:r w:rsidRPr="00696C8B">
      <w:rPr>
        <w:rFonts w:ascii="Verdana" w:hAnsi="Verdana" w:cs="Calibri"/>
        <w:b/>
        <w:i/>
        <w:sz w:val="20"/>
      </w:rPr>
      <w:t xml:space="preserve">Nr postępowania DZP.25.27.2026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28EFB8C"/>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9"/>
    <w:multiLevelType w:val="multilevel"/>
    <w:tmpl w:val="9D4CE3BC"/>
    <w:name w:val="WW8Num17"/>
    <w:lvl w:ilvl="0">
      <w:start w:val="3"/>
      <w:numFmt w:val="decimal"/>
      <w:lvlText w:val="%1."/>
      <w:lvlJc w:val="left"/>
      <w:pPr>
        <w:tabs>
          <w:tab w:val="num" w:pos="360"/>
        </w:tabs>
        <w:ind w:left="340" w:hanging="340"/>
      </w:pPr>
      <w:rPr>
        <w:rFonts w:cs="Calibri" w:hint="default"/>
      </w:rPr>
    </w:lvl>
    <w:lvl w:ilvl="1">
      <w:start w:val="1"/>
      <w:numFmt w:val="decimal"/>
      <w:lvlText w:val="%2)"/>
      <w:lvlJc w:val="left"/>
      <w:pPr>
        <w:tabs>
          <w:tab w:val="num" w:pos="0"/>
        </w:tabs>
        <w:ind w:left="1077" w:hanging="737"/>
      </w:pPr>
      <w:rPr>
        <w:rFonts w:ascii="Calibri" w:hAnsi="Calibri" w:cs="Calibri" w:hint="default"/>
        <w:sz w:val="22"/>
        <w:szCs w:val="22"/>
      </w:rPr>
    </w:lvl>
    <w:lvl w:ilvl="2">
      <w:start w:val="1"/>
      <w:numFmt w:val="decimal"/>
      <w:lvlText w:val="%1.%2.%3."/>
      <w:lvlJc w:val="left"/>
      <w:pPr>
        <w:tabs>
          <w:tab w:val="num" w:pos="0"/>
        </w:tabs>
        <w:ind w:left="0" w:firstLine="0"/>
      </w:pPr>
      <w:rPr>
        <w:rFonts w:cs="Calibri" w:hint="default"/>
      </w:rPr>
    </w:lvl>
    <w:lvl w:ilvl="3">
      <w:start w:val="1"/>
      <w:numFmt w:val="decimal"/>
      <w:lvlText w:val="%1.%2.%3.%4."/>
      <w:lvlJc w:val="left"/>
      <w:pPr>
        <w:tabs>
          <w:tab w:val="num" w:pos="0"/>
        </w:tabs>
        <w:ind w:left="1797" w:hanging="720"/>
      </w:pPr>
      <w:rPr>
        <w:rFonts w:cs="Calibri" w:hint="default"/>
      </w:rPr>
    </w:lvl>
    <w:lvl w:ilvl="4">
      <w:start w:val="1"/>
      <w:numFmt w:val="decimal"/>
      <w:lvlText w:val="%1.%2.%3.%4.%5."/>
      <w:lvlJc w:val="left"/>
      <w:pPr>
        <w:tabs>
          <w:tab w:val="num" w:pos="0"/>
        </w:tabs>
        <w:ind w:left="2877" w:hanging="1080"/>
      </w:pPr>
      <w:rPr>
        <w:rFonts w:cs="Calibri" w:hint="default"/>
      </w:rPr>
    </w:lvl>
    <w:lvl w:ilvl="5">
      <w:start w:val="1"/>
      <w:numFmt w:val="decimal"/>
      <w:lvlText w:val="%1.%2.%3.%4.%5.%6."/>
      <w:lvlJc w:val="left"/>
      <w:pPr>
        <w:tabs>
          <w:tab w:val="num" w:pos="0"/>
        </w:tabs>
        <w:ind w:left="3957" w:hanging="1080"/>
      </w:pPr>
      <w:rPr>
        <w:rFonts w:cs="Calibri" w:hint="default"/>
      </w:rPr>
    </w:lvl>
    <w:lvl w:ilvl="6">
      <w:start w:val="1"/>
      <w:numFmt w:val="decimal"/>
      <w:lvlText w:val="%1.%2.%3.%4.%5.%6.%7."/>
      <w:lvlJc w:val="left"/>
      <w:pPr>
        <w:tabs>
          <w:tab w:val="num" w:pos="0"/>
        </w:tabs>
        <w:ind w:left="5397" w:hanging="1440"/>
      </w:pPr>
      <w:rPr>
        <w:rFonts w:cs="Calibri" w:hint="default"/>
      </w:rPr>
    </w:lvl>
    <w:lvl w:ilvl="7">
      <w:start w:val="1"/>
      <w:numFmt w:val="decimal"/>
      <w:lvlText w:val="%1.%2.%3.%4.%5.%6.%7.%8."/>
      <w:lvlJc w:val="left"/>
      <w:pPr>
        <w:tabs>
          <w:tab w:val="num" w:pos="0"/>
        </w:tabs>
        <w:ind w:left="6837" w:hanging="1440"/>
      </w:pPr>
      <w:rPr>
        <w:rFonts w:cs="Calibri" w:hint="default"/>
      </w:rPr>
    </w:lvl>
    <w:lvl w:ilvl="8">
      <w:start w:val="1"/>
      <w:numFmt w:val="decimal"/>
      <w:lvlText w:val="%1.%2.%3.%4.%5.%6.%7.%8.%9."/>
      <w:lvlJc w:val="left"/>
      <w:pPr>
        <w:tabs>
          <w:tab w:val="num" w:pos="0"/>
        </w:tabs>
        <w:ind w:left="8637" w:hanging="1800"/>
      </w:pPr>
      <w:rPr>
        <w:rFonts w:cs="Calibri" w:hint="default"/>
      </w:rPr>
    </w:lvl>
  </w:abstractNum>
  <w:abstractNum w:abstractNumId="2" w15:restartNumberingAfterBreak="0">
    <w:nsid w:val="0000000A"/>
    <w:multiLevelType w:val="multilevel"/>
    <w:tmpl w:val="B02294B2"/>
    <w:name w:val="WW8Num10"/>
    <w:lvl w:ilvl="0">
      <w:start w:val="1"/>
      <w:numFmt w:val="decimal"/>
      <w:lvlText w:val="%1."/>
      <w:lvlJc w:val="left"/>
      <w:pPr>
        <w:tabs>
          <w:tab w:val="num" w:pos="360"/>
        </w:tabs>
        <w:ind w:left="720" w:hanging="360"/>
      </w:pPr>
      <w:rPr>
        <w:b w:val="0"/>
        <w:i w:val="0"/>
        <w:sz w:val="22"/>
        <w:szCs w:val="22"/>
      </w:rPr>
    </w:lvl>
    <w:lvl w:ilvl="1">
      <w:start w:val="1"/>
      <w:numFmt w:val="decimal"/>
      <w:lvlText w:val="%2."/>
      <w:lvlJc w:val="left"/>
      <w:pPr>
        <w:tabs>
          <w:tab w:val="num" w:pos="360"/>
        </w:tabs>
        <w:ind w:left="880" w:hanging="360"/>
      </w:pPr>
    </w:lvl>
    <w:lvl w:ilvl="2">
      <w:start w:val="1"/>
      <w:numFmt w:val="decimal"/>
      <w:lvlText w:val="%1.%2.%3."/>
      <w:lvlJc w:val="left"/>
      <w:pPr>
        <w:tabs>
          <w:tab w:val="num" w:pos="360"/>
        </w:tabs>
        <w:ind w:left="1240" w:hanging="720"/>
      </w:pPr>
    </w:lvl>
    <w:lvl w:ilvl="3">
      <w:start w:val="1"/>
      <w:numFmt w:val="decimal"/>
      <w:lvlText w:val="%1.%2.%3.%4."/>
      <w:lvlJc w:val="left"/>
      <w:pPr>
        <w:tabs>
          <w:tab w:val="num" w:pos="360"/>
        </w:tabs>
        <w:ind w:left="1240" w:hanging="720"/>
      </w:pPr>
    </w:lvl>
    <w:lvl w:ilvl="4">
      <w:start w:val="1"/>
      <w:numFmt w:val="decimal"/>
      <w:lvlText w:val="%1.%2.%3.%4.%5."/>
      <w:lvlJc w:val="left"/>
      <w:pPr>
        <w:tabs>
          <w:tab w:val="num" w:pos="360"/>
        </w:tabs>
        <w:ind w:left="1600" w:hanging="1080"/>
      </w:pPr>
    </w:lvl>
    <w:lvl w:ilvl="5">
      <w:start w:val="1"/>
      <w:numFmt w:val="decimal"/>
      <w:lvlText w:val="%1.%2.%3.%4.%5.%6."/>
      <w:lvlJc w:val="left"/>
      <w:pPr>
        <w:tabs>
          <w:tab w:val="num" w:pos="360"/>
        </w:tabs>
        <w:ind w:left="1600" w:hanging="1080"/>
      </w:pPr>
    </w:lvl>
    <w:lvl w:ilvl="6">
      <w:start w:val="1"/>
      <w:numFmt w:val="decimal"/>
      <w:lvlText w:val="%1.%2.%3.%4.%5.%6.%7."/>
      <w:lvlJc w:val="left"/>
      <w:pPr>
        <w:tabs>
          <w:tab w:val="num" w:pos="360"/>
        </w:tabs>
        <w:ind w:left="1960" w:hanging="1440"/>
      </w:pPr>
    </w:lvl>
    <w:lvl w:ilvl="7">
      <w:start w:val="1"/>
      <w:numFmt w:val="decimal"/>
      <w:lvlText w:val="%1.%2.%3.%4.%5.%6.%7.%8."/>
      <w:lvlJc w:val="left"/>
      <w:pPr>
        <w:tabs>
          <w:tab w:val="num" w:pos="360"/>
        </w:tabs>
        <w:ind w:left="1960" w:hanging="1440"/>
      </w:pPr>
    </w:lvl>
    <w:lvl w:ilvl="8">
      <w:start w:val="1"/>
      <w:numFmt w:val="decimal"/>
      <w:lvlText w:val="%1.%2.%3.%4.%5.%6.%7.%8.%9."/>
      <w:lvlJc w:val="left"/>
      <w:pPr>
        <w:tabs>
          <w:tab w:val="num" w:pos="360"/>
        </w:tabs>
        <w:ind w:left="2320" w:hanging="1800"/>
      </w:pPr>
    </w:lvl>
  </w:abstractNum>
  <w:abstractNum w:abstractNumId="3" w15:restartNumberingAfterBreak="0">
    <w:nsid w:val="0000000B"/>
    <w:multiLevelType w:val="singleLevel"/>
    <w:tmpl w:val="ECC8468C"/>
    <w:name w:val="WW8Num11"/>
    <w:lvl w:ilvl="0">
      <w:start w:val="1"/>
      <w:numFmt w:val="lowerLetter"/>
      <w:lvlText w:val="%1)"/>
      <w:lvlJc w:val="left"/>
      <w:pPr>
        <w:tabs>
          <w:tab w:val="num" w:pos="0"/>
        </w:tabs>
        <w:ind w:left="1776" w:hanging="360"/>
      </w:pPr>
      <w:rPr>
        <w:b w:val="0"/>
        <w:bCs/>
        <w:color w:val="auto"/>
      </w:rPr>
    </w:lvl>
  </w:abstractNum>
  <w:abstractNum w:abstractNumId="4" w15:restartNumberingAfterBreak="0">
    <w:nsid w:val="0000000F"/>
    <w:multiLevelType w:val="singleLevel"/>
    <w:tmpl w:val="0000000F"/>
    <w:name w:val="WW8Num24"/>
    <w:lvl w:ilvl="0">
      <w:start w:val="1"/>
      <w:numFmt w:val="decimal"/>
      <w:lvlText w:val="%1."/>
      <w:lvlJc w:val="left"/>
      <w:pPr>
        <w:tabs>
          <w:tab w:val="num" w:pos="340"/>
        </w:tabs>
        <w:ind w:left="340" w:hanging="340"/>
      </w:pPr>
      <w:rPr>
        <w:rFonts w:ascii="Calibri" w:hAnsi="Calibri" w:cs="Arial"/>
        <w:sz w:val="22"/>
        <w:szCs w:val="22"/>
      </w:rPr>
    </w:lvl>
  </w:abstractNum>
  <w:abstractNum w:abstractNumId="5" w15:restartNumberingAfterBreak="0">
    <w:nsid w:val="00000010"/>
    <w:multiLevelType w:val="multilevel"/>
    <w:tmpl w:val="00000010"/>
    <w:name w:val="WW8Num102"/>
    <w:lvl w:ilvl="0">
      <w:start w:val="1"/>
      <w:numFmt w:val="decimal"/>
      <w:lvlText w:val="%1."/>
      <w:lvlJc w:val="left"/>
      <w:pPr>
        <w:tabs>
          <w:tab w:val="num" w:pos="360"/>
        </w:tabs>
        <w:ind w:left="340" w:hanging="340"/>
      </w:pPr>
      <w:rPr>
        <w:rFonts w:ascii="Calibri" w:hAnsi="Calibri" w:cs="Arial" w:hint="default"/>
        <w:b w:val="0"/>
        <w:strike w:val="0"/>
        <w:dstrike w:val="0"/>
        <w:color w:val="000000"/>
        <w:szCs w:val="22"/>
      </w:rPr>
    </w:lvl>
    <w:lvl w:ilvl="1">
      <w:start w:val="1"/>
      <w:numFmt w:val="decimal"/>
      <w:lvlText w:val="%1.%2"/>
      <w:lvlJc w:val="left"/>
      <w:pPr>
        <w:tabs>
          <w:tab w:val="num" w:pos="834"/>
        </w:tabs>
        <w:ind w:left="834" w:hanging="48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15:restartNumberingAfterBreak="0">
    <w:nsid w:val="00000012"/>
    <w:multiLevelType w:val="multilevel"/>
    <w:tmpl w:val="00000012"/>
    <w:name w:val="WW8Num28"/>
    <w:lvl w:ilvl="0">
      <w:start w:val="3"/>
      <w:numFmt w:val="decimal"/>
      <w:lvlText w:val="%1."/>
      <w:lvlJc w:val="left"/>
      <w:pPr>
        <w:tabs>
          <w:tab w:val="num" w:pos="360"/>
        </w:tabs>
        <w:ind w:left="340" w:hanging="340"/>
      </w:pPr>
      <w:rPr>
        <w:rFonts w:ascii="Calibri" w:hAnsi="Calibri" w:cs="Arial" w:hint="default"/>
        <w:sz w:val="22"/>
        <w:szCs w:val="22"/>
      </w:rPr>
    </w:lvl>
    <w:lvl w:ilvl="1">
      <w:start w:val="1"/>
      <w:numFmt w:val="decimal"/>
      <w:lvlText w:val="%1.%2."/>
      <w:lvlJc w:val="left"/>
      <w:pPr>
        <w:tabs>
          <w:tab w:val="num" w:pos="0"/>
        </w:tabs>
        <w:ind w:left="1077" w:hanging="737"/>
      </w:pPr>
      <w:rPr>
        <w:rFonts w:ascii="Calibri" w:hAnsi="Calibri" w:cs="Arial" w:hint="default"/>
        <w:sz w:val="22"/>
        <w:szCs w:val="22"/>
      </w:rPr>
    </w:lvl>
    <w:lvl w:ilvl="2">
      <w:start w:val="1"/>
      <w:numFmt w:val="decimal"/>
      <w:lvlText w:val="%1.%2.%3."/>
      <w:lvlJc w:val="left"/>
      <w:pPr>
        <w:tabs>
          <w:tab w:val="num" w:pos="0"/>
        </w:tabs>
        <w:ind w:left="0" w:firstLine="0"/>
      </w:pPr>
      <w:rPr>
        <w:rFonts w:ascii="Calibri" w:hAnsi="Calibri" w:cs="Arial" w:hint="default"/>
        <w:sz w:val="22"/>
        <w:szCs w:val="22"/>
      </w:rPr>
    </w:lvl>
    <w:lvl w:ilvl="3">
      <w:start w:val="1"/>
      <w:numFmt w:val="decimal"/>
      <w:lvlText w:val="%1.%2.%3.%4."/>
      <w:lvlJc w:val="left"/>
      <w:pPr>
        <w:tabs>
          <w:tab w:val="num" w:pos="0"/>
        </w:tabs>
        <w:ind w:left="1797" w:hanging="720"/>
      </w:pPr>
      <w:rPr>
        <w:rFonts w:ascii="Calibri" w:hAnsi="Calibri" w:cs="Arial" w:hint="default"/>
        <w:sz w:val="22"/>
        <w:szCs w:val="22"/>
      </w:rPr>
    </w:lvl>
    <w:lvl w:ilvl="4">
      <w:start w:val="1"/>
      <w:numFmt w:val="decimal"/>
      <w:lvlText w:val="%1.%2.%3.%4.%5."/>
      <w:lvlJc w:val="left"/>
      <w:pPr>
        <w:tabs>
          <w:tab w:val="num" w:pos="0"/>
        </w:tabs>
        <w:ind w:left="2877" w:hanging="1080"/>
      </w:pPr>
      <w:rPr>
        <w:rFonts w:ascii="Calibri" w:hAnsi="Calibri" w:cs="Arial" w:hint="default"/>
        <w:sz w:val="22"/>
        <w:szCs w:val="22"/>
      </w:rPr>
    </w:lvl>
    <w:lvl w:ilvl="5">
      <w:start w:val="1"/>
      <w:numFmt w:val="decimal"/>
      <w:lvlText w:val="%1.%2.%3.%4.%5.%6."/>
      <w:lvlJc w:val="left"/>
      <w:pPr>
        <w:tabs>
          <w:tab w:val="num" w:pos="0"/>
        </w:tabs>
        <w:ind w:left="3957" w:hanging="1080"/>
      </w:pPr>
      <w:rPr>
        <w:rFonts w:ascii="Calibri" w:hAnsi="Calibri" w:cs="Arial" w:hint="default"/>
        <w:sz w:val="22"/>
        <w:szCs w:val="22"/>
      </w:rPr>
    </w:lvl>
    <w:lvl w:ilvl="6">
      <w:start w:val="1"/>
      <w:numFmt w:val="decimal"/>
      <w:lvlText w:val="%1.%2.%3.%4.%5.%6.%7."/>
      <w:lvlJc w:val="left"/>
      <w:pPr>
        <w:tabs>
          <w:tab w:val="num" w:pos="0"/>
        </w:tabs>
        <w:ind w:left="5397" w:hanging="1440"/>
      </w:pPr>
      <w:rPr>
        <w:rFonts w:ascii="Calibri" w:hAnsi="Calibri" w:cs="Arial" w:hint="default"/>
        <w:sz w:val="22"/>
        <w:szCs w:val="22"/>
      </w:rPr>
    </w:lvl>
    <w:lvl w:ilvl="7">
      <w:start w:val="1"/>
      <w:numFmt w:val="decimal"/>
      <w:lvlText w:val="%1.%2.%3.%4.%5.%6.%7.%8."/>
      <w:lvlJc w:val="left"/>
      <w:pPr>
        <w:tabs>
          <w:tab w:val="num" w:pos="0"/>
        </w:tabs>
        <w:ind w:left="6837" w:hanging="1440"/>
      </w:pPr>
      <w:rPr>
        <w:rFonts w:ascii="Calibri" w:hAnsi="Calibri" w:cs="Arial" w:hint="default"/>
        <w:sz w:val="22"/>
        <w:szCs w:val="22"/>
      </w:rPr>
    </w:lvl>
    <w:lvl w:ilvl="8">
      <w:start w:val="1"/>
      <w:numFmt w:val="decimal"/>
      <w:lvlText w:val="%1.%2.%3.%4.%5.%6.%7.%8.%9."/>
      <w:lvlJc w:val="left"/>
      <w:pPr>
        <w:tabs>
          <w:tab w:val="num" w:pos="0"/>
        </w:tabs>
        <w:ind w:left="8637" w:hanging="1800"/>
      </w:pPr>
      <w:rPr>
        <w:rFonts w:ascii="Calibri" w:hAnsi="Calibri" w:cs="Arial" w:hint="default"/>
        <w:sz w:val="22"/>
        <w:szCs w:val="22"/>
      </w:rPr>
    </w:lvl>
  </w:abstractNum>
  <w:abstractNum w:abstractNumId="7" w15:restartNumberingAfterBreak="0">
    <w:nsid w:val="00000030"/>
    <w:multiLevelType w:val="multilevel"/>
    <w:tmpl w:val="97007630"/>
    <w:name w:val="WW8Num52"/>
    <w:lvl w:ilvl="0">
      <w:start w:val="1"/>
      <w:numFmt w:val="decimal"/>
      <w:pStyle w:val="P1"/>
      <w:lvlText w:val="%1."/>
      <w:lvlJc w:val="left"/>
      <w:pPr>
        <w:tabs>
          <w:tab w:val="num" w:pos="1134"/>
        </w:tabs>
        <w:ind w:left="1134" w:hanging="567"/>
      </w:pPr>
      <w:rPr>
        <w:rFonts w:ascii="Calibri" w:hAnsi="Calibri" w:cs="Times New Roman" w:hint="default"/>
        <w:b w:val="0"/>
        <w:i w:val="0"/>
        <w:strike w:val="0"/>
        <w:color w:val="auto"/>
        <w:sz w:val="22"/>
        <w:szCs w:val="20"/>
        <w:lang w:val="pl-PL"/>
      </w:rPr>
    </w:lvl>
    <w:lvl w:ilvl="1">
      <w:start w:val="1"/>
      <w:numFmt w:val="decimal"/>
      <w:lvlText w:val="%2)"/>
      <w:lvlJc w:val="left"/>
      <w:pPr>
        <w:tabs>
          <w:tab w:val="num" w:pos="708"/>
        </w:tabs>
        <w:ind w:left="1701" w:hanging="567"/>
      </w:pPr>
      <w:rPr>
        <w:rFonts w:ascii="Times New Roman" w:hAnsi="Times New Roman" w:cs="Times New Roman" w:hint="default"/>
        <w:b w:val="0"/>
        <w:i w:val="0"/>
        <w:color w:val="FF0000"/>
        <w:sz w:val="22"/>
        <w:szCs w:val="22"/>
        <w:lang w:val="pl-PL"/>
      </w:rPr>
    </w:lvl>
    <w:lvl w:ilvl="2">
      <w:start w:val="1"/>
      <w:numFmt w:val="lowerLetter"/>
      <w:lvlText w:val="%3)"/>
      <w:lvlJc w:val="left"/>
      <w:pPr>
        <w:tabs>
          <w:tab w:val="num" w:pos="1588"/>
        </w:tabs>
        <w:ind w:left="1588" w:hanging="567"/>
      </w:pPr>
      <w:rPr>
        <w:rFonts w:ascii="Calibri" w:hAnsi="Calibri" w:cs="Times New Roman" w:hint="default"/>
        <w:b w:val="0"/>
        <w:i w:val="0"/>
        <w:sz w:val="24"/>
        <w:szCs w:val="20"/>
      </w:rPr>
    </w:lvl>
    <w:lvl w:ilvl="3">
      <w:start w:val="1"/>
      <w:numFmt w:val="none"/>
      <w:suff w:val="nothing"/>
      <w:lvlText w:val="aa"/>
      <w:lvlJc w:val="left"/>
      <w:pPr>
        <w:ind w:left="1758" w:hanging="737"/>
      </w:pPr>
      <w:rPr>
        <w:rFonts w:ascii="Arial" w:hAnsi="Arial" w:cs="Arial" w:hint="default"/>
        <w:b w:val="0"/>
        <w:i w:val="0"/>
        <w:sz w:val="24"/>
      </w:rPr>
    </w:lvl>
    <w:lvl w:ilvl="4">
      <w:start w:val="1"/>
      <w:numFmt w:val="lowerLetter"/>
      <w:lvlText w:val="(%5)"/>
      <w:lvlJc w:val="left"/>
      <w:pPr>
        <w:tabs>
          <w:tab w:val="num" w:pos="1588"/>
        </w:tabs>
        <w:ind w:left="1588" w:hanging="567"/>
      </w:pPr>
      <w:rPr>
        <w:rFonts w:ascii="Times New Roman" w:hAnsi="Times New Roman" w:cs="Times New Roman" w:hint="default"/>
        <w:szCs w:val="22"/>
      </w:rPr>
    </w:lvl>
    <w:lvl w:ilvl="5">
      <w:start w:val="1"/>
      <w:numFmt w:val="lowerRoman"/>
      <w:lvlText w:val="(%6)"/>
      <w:lvlJc w:val="left"/>
      <w:pPr>
        <w:tabs>
          <w:tab w:val="num" w:pos="3087"/>
        </w:tabs>
        <w:ind w:left="2727" w:hanging="360"/>
      </w:pPr>
      <w:rPr>
        <w:rFonts w:ascii="Times New Roman" w:hAnsi="Times New Roman" w:cs="Times New Roman" w:hint="default"/>
        <w:szCs w:val="22"/>
      </w:rPr>
    </w:lvl>
    <w:lvl w:ilvl="6">
      <w:start w:val="1"/>
      <w:numFmt w:val="decimal"/>
      <w:lvlText w:val="%7."/>
      <w:lvlJc w:val="left"/>
      <w:pPr>
        <w:tabs>
          <w:tab w:val="num" w:pos="1758"/>
        </w:tabs>
        <w:ind w:left="1758" w:hanging="737"/>
      </w:pPr>
      <w:rPr>
        <w:rFonts w:ascii="Times New Roman" w:hAnsi="Times New Roman" w:cs="Times New Roman" w:hint="default"/>
        <w:szCs w:val="22"/>
      </w:rPr>
    </w:lvl>
    <w:lvl w:ilvl="7">
      <w:start w:val="1"/>
      <w:numFmt w:val="lowerLetter"/>
      <w:lvlText w:val="%8."/>
      <w:lvlJc w:val="left"/>
      <w:pPr>
        <w:tabs>
          <w:tab w:val="num" w:pos="3447"/>
        </w:tabs>
        <w:ind w:left="3447" w:hanging="360"/>
      </w:pPr>
      <w:rPr>
        <w:rFonts w:ascii="Times New Roman" w:hAnsi="Times New Roman" w:cs="Times New Roman" w:hint="default"/>
        <w:szCs w:val="22"/>
      </w:rPr>
    </w:lvl>
    <w:lvl w:ilvl="8">
      <w:start w:val="1"/>
      <w:numFmt w:val="lowerRoman"/>
      <w:lvlText w:val="%9."/>
      <w:lvlJc w:val="left"/>
      <w:pPr>
        <w:tabs>
          <w:tab w:val="num" w:pos="3807"/>
        </w:tabs>
        <w:ind w:left="3807" w:hanging="360"/>
      </w:pPr>
      <w:rPr>
        <w:rFonts w:ascii="Times New Roman" w:hAnsi="Times New Roman" w:cs="Times New Roman" w:hint="default"/>
        <w:szCs w:val="22"/>
      </w:rPr>
    </w:lvl>
  </w:abstractNum>
  <w:abstractNum w:abstractNumId="8" w15:restartNumberingAfterBreak="0">
    <w:nsid w:val="0000003E"/>
    <w:multiLevelType w:val="multilevel"/>
    <w:tmpl w:val="0000003E"/>
    <w:name w:val="WW8Num100"/>
    <w:lvl w:ilvl="0">
      <w:start w:val="3"/>
      <w:numFmt w:val="decimal"/>
      <w:lvlText w:val="%1."/>
      <w:lvlJc w:val="left"/>
      <w:pPr>
        <w:tabs>
          <w:tab w:val="num" w:pos="360"/>
        </w:tabs>
        <w:ind w:left="340" w:hanging="340"/>
      </w:pPr>
      <w:rPr>
        <w:rFonts w:ascii="Calibri" w:hAnsi="Calibri" w:cs="Calibri" w:hint="default"/>
        <w:sz w:val="22"/>
        <w:szCs w:val="22"/>
      </w:rPr>
    </w:lvl>
    <w:lvl w:ilvl="1">
      <w:start w:val="1"/>
      <w:numFmt w:val="decimal"/>
      <w:lvlText w:val="%2)"/>
      <w:lvlJc w:val="left"/>
      <w:pPr>
        <w:tabs>
          <w:tab w:val="num" w:pos="0"/>
        </w:tabs>
        <w:ind w:left="1077" w:hanging="737"/>
      </w:pPr>
      <w:rPr>
        <w:rFonts w:ascii="Calibri" w:hAnsi="Calibri" w:cs="Calibri" w:hint="default"/>
        <w:sz w:val="22"/>
        <w:szCs w:val="22"/>
      </w:rPr>
    </w:lvl>
    <w:lvl w:ilvl="2">
      <w:start w:val="1"/>
      <w:numFmt w:val="decimal"/>
      <w:lvlText w:val="%1.%2.%3."/>
      <w:lvlJc w:val="left"/>
      <w:pPr>
        <w:tabs>
          <w:tab w:val="num" w:pos="0"/>
        </w:tabs>
        <w:ind w:left="0" w:firstLine="0"/>
      </w:pPr>
      <w:rPr>
        <w:rFonts w:ascii="Calibri" w:hAnsi="Calibri" w:cs="Calibri" w:hint="default"/>
        <w:sz w:val="22"/>
        <w:szCs w:val="22"/>
      </w:rPr>
    </w:lvl>
    <w:lvl w:ilvl="3">
      <w:start w:val="1"/>
      <w:numFmt w:val="decimal"/>
      <w:lvlText w:val="%1.%2.%3.%4."/>
      <w:lvlJc w:val="left"/>
      <w:pPr>
        <w:tabs>
          <w:tab w:val="num" w:pos="0"/>
        </w:tabs>
        <w:ind w:left="1797" w:hanging="720"/>
      </w:pPr>
      <w:rPr>
        <w:rFonts w:ascii="Calibri" w:hAnsi="Calibri" w:cs="Calibri" w:hint="default"/>
        <w:sz w:val="22"/>
        <w:szCs w:val="22"/>
      </w:rPr>
    </w:lvl>
    <w:lvl w:ilvl="4">
      <w:start w:val="1"/>
      <w:numFmt w:val="decimal"/>
      <w:lvlText w:val="%1.%2.%3.%4.%5."/>
      <w:lvlJc w:val="left"/>
      <w:pPr>
        <w:tabs>
          <w:tab w:val="num" w:pos="0"/>
        </w:tabs>
        <w:ind w:left="2877" w:hanging="1080"/>
      </w:pPr>
      <w:rPr>
        <w:rFonts w:ascii="Calibri" w:hAnsi="Calibri" w:cs="Calibri" w:hint="default"/>
        <w:sz w:val="22"/>
        <w:szCs w:val="22"/>
      </w:rPr>
    </w:lvl>
    <w:lvl w:ilvl="5">
      <w:start w:val="1"/>
      <w:numFmt w:val="decimal"/>
      <w:lvlText w:val="%1.%2.%3.%4.%5.%6."/>
      <w:lvlJc w:val="left"/>
      <w:pPr>
        <w:tabs>
          <w:tab w:val="num" w:pos="0"/>
        </w:tabs>
        <w:ind w:left="3957" w:hanging="1080"/>
      </w:pPr>
      <w:rPr>
        <w:rFonts w:ascii="Calibri" w:hAnsi="Calibri" w:cs="Calibri" w:hint="default"/>
        <w:sz w:val="22"/>
        <w:szCs w:val="22"/>
      </w:rPr>
    </w:lvl>
    <w:lvl w:ilvl="6">
      <w:start w:val="1"/>
      <w:numFmt w:val="decimal"/>
      <w:lvlText w:val="%1.%2.%3.%4.%5.%6.%7."/>
      <w:lvlJc w:val="left"/>
      <w:pPr>
        <w:tabs>
          <w:tab w:val="num" w:pos="0"/>
        </w:tabs>
        <w:ind w:left="5397" w:hanging="1440"/>
      </w:pPr>
      <w:rPr>
        <w:rFonts w:ascii="Calibri" w:hAnsi="Calibri" w:cs="Calibri" w:hint="default"/>
        <w:sz w:val="22"/>
        <w:szCs w:val="22"/>
      </w:rPr>
    </w:lvl>
    <w:lvl w:ilvl="7">
      <w:start w:val="1"/>
      <w:numFmt w:val="decimal"/>
      <w:lvlText w:val="%1.%2.%3.%4.%5.%6.%7.%8."/>
      <w:lvlJc w:val="left"/>
      <w:pPr>
        <w:tabs>
          <w:tab w:val="num" w:pos="0"/>
        </w:tabs>
        <w:ind w:left="6837" w:hanging="1440"/>
      </w:pPr>
      <w:rPr>
        <w:rFonts w:ascii="Calibri" w:hAnsi="Calibri" w:cs="Calibri" w:hint="default"/>
        <w:sz w:val="22"/>
        <w:szCs w:val="22"/>
      </w:rPr>
    </w:lvl>
    <w:lvl w:ilvl="8">
      <w:start w:val="1"/>
      <w:numFmt w:val="decimal"/>
      <w:lvlText w:val="%1.%2.%3.%4.%5.%6.%7.%8.%9."/>
      <w:lvlJc w:val="left"/>
      <w:pPr>
        <w:tabs>
          <w:tab w:val="num" w:pos="0"/>
        </w:tabs>
        <w:ind w:left="8637" w:hanging="1800"/>
      </w:pPr>
      <w:rPr>
        <w:rFonts w:ascii="Calibri" w:hAnsi="Calibri" w:cs="Calibri" w:hint="default"/>
        <w:sz w:val="22"/>
        <w:szCs w:val="22"/>
      </w:rPr>
    </w:lvl>
  </w:abstractNum>
  <w:abstractNum w:abstractNumId="9" w15:restartNumberingAfterBreak="0">
    <w:nsid w:val="00000043"/>
    <w:multiLevelType w:val="singleLevel"/>
    <w:tmpl w:val="00000043"/>
    <w:name w:val="WW8Num106"/>
    <w:lvl w:ilvl="0">
      <w:start w:val="1"/>
      <w:numFmt w:val="decimal"/>
      <w:lvlText w:val="%1)"/>
      <w:lvlJc w:val="left"/>
      <w:pPr>
        <w:tabs>
          <w:tab w:val="num" w:pos="0"/>
        </w:tabs>
        <w:ind w:left="329" w:hanging="360"/>
      </w:pPr>
      <w:rPr>
        <w:rFonts w:ascii="Calibri" w:hAnsi="Calibri" w:cs="Calibri" w:hint="default"/>
        <w:sz w:val="22"/>
        <w:szCs w:val="22"/>
      </w:rPr>
    </w:lvl>
  </w:abstractNum>
  <w:abstractNum w:abstractNumId="10" w15:restartNumberingAfterBreak="0">
    <w:nsid w:val="00D75D49"/>
    <w:multiLevelType w:val="multilevel"/>
    <w:tmpl w:val="F85C6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EF45AB"/>
    <w:multiLevelType w:val="multilevel"/>
    <w:tmpl w:val="0415001F"/>
    <w:styleLink w:val="Styl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34B05DD"/>
    <w:multiLevelType w:val="multilevel"/>
    <w:tmpl w:val="1F58DCAE"/>
    <w:lvl w:ilvl="0">
      <w:start w:val="1"/>
      <w:numFmt w:val="lowerLetter"/>
      <w:lvlText w:val="%1)"/>
      <w:lvlJc w:val="left"/>
      <w:pPr>
        <w:tabs>
          <w:tab w:val="num" w:pos="1440"/>
        </w:tabs>
        <w:ind w:left="1440" w:hanging="360"/>
      </w:pPr>
      <w:rPr>
        <w:rFonts w:hint="default"/>
      </w:rPr>
    </w:lvl>
    <w:lvl w:ilvl="1">
      <w:start w:val="1"/>
      <w:numFmt w:val="lowerLetter"/>
      <w:lvlText w:val="%2)"/>
      <w:lvlJc w:val="left"/>
      <w:pPr>
        <w:tabs>
          <w:tab w:val="num" w:pos="1800"/>
        </w:tabs>
        <w:ind w:left="180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520"/>
        </w:tabs>
        <w:ind w:left="2520" w:hanging="144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880"/>
        </w:tabs>
        <w:ind w:left="2880" w:hanging="180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3" w15:restartNumberingAfterBreak="0">
    <w:nsid w:val="05A24030"/>
    <w:multiLevelType w:val="multilevel"/>
    <w:tmpl w:val="D0D4CE42"/>
    <w:name w:val="WW8Num19"/>
    <w:lvl w:ilvl="0">
      <w:start w:val="1"/>
      <w:numFmt w:val="decimal"/>
      <w:lvlText w:val="%1."/>
      <w:legacy w:legacy="1" w:legacySpace="0" w:legacyIndent="283"/>
      <w:lvlJc w:val="left"/>
      <w:pPr>
        <w:ind w:left="567" w:hanging="283"/>
      </w:pPr>
    </w:lvl>
    <w:lvl w:ilvl="1">
      <w:start w:val="1"/>
      <w:numFmt w:val="decimal"/>
      <w:lvlText w:val="%1.%2."/>
      <w:lvlJc w:val="right"/>
      <w:pPr>
        <w:tabs>
          <w:tab w:val="num" w:pos="1531"/>
        </w:tabs>
        <w:ind w:left="1531" w:hanging="1191"/>
      </w:pPr>
      <w:rPr>
        <w:rFonts w:hint="default"/>
      </w:rPr>
    </w:lvl>
    <w:lvl w:ilvl="2">
      <w:start w:val="1"/>
      <w:numFmt w:val="decimal"/>
      <w:lvlText w:val="%1.%2.%3."/>
      <w:lvlJc w:val="left"/>
      <w:pPr>
        <w:tabs>
          <w:tab w:val="num" w:pos="1588"/>
        </w:tabs>
        <w:ind w:left="1588" w:hanging="1588"/>
      </w:pPr>
      <w:rPr>
        <w:rFonts w:hint="default"/>
      </w:rPr>
    </w:lvl>
    <w:lvl w:ilvl="3">
      <w:start w:val="1"/>
      <w:numFmt w:val="decimal"/>
      <w:lvlText w:val="%1.%2.%3.%4."/>
      <w:lvlJc w:val="left"/>
      <w:pPr>
        <w:tabs>
          <w:tab w:val="num" w:pos="0"/>
        </w:tabs>
        <w:ind w:left="1797" w:hanging="720"/>
      </w:pPr>
      <w:rPr>
        <w:rFonts w:hint="default"/>
      </w:rPr>
    </w:lvl>
    <w:lvl w:ilvl="4">
      <w:start w:val="1"/>
      <w:numFmt w:val="decimal"/>
      <w:lvlText w:val="%1.%2.%3.%4.%5."/>
      <w:lvlJc w:val="left"/>
      <w:pPr>
        <w:tabs>
          <w:tab w:val="num" w:pos="0"/>
        </w:tabs>
        <w:ind w:left="2877" w:hanging="1080"/>
      </w:pPr>
      <w:rPr>
        <w:rFonts w:hint="default"/>
      </w:rPr>
    </w:lvl>
    <w:lvl w:ilvl="5">
      <w:start w:val="1"/>
      <w:numFmt w:val="decimal"/>
      <w:lvlText w:val="%1.%2.%3.%4.%5.%6."/>
      <w:lvlJc w:val="left"/>
      <w:pPr>
        <w:tabs>
          <w:tab w:val="num" w:pos="0"/>
        </w:tabs>
        <w:ind w:left="3957" w:hanging="1080"/>
      </w:pPr>
      <w:rPr>
        <w:rFonts w:hint="default"/>
      </w:rPr>
    </w:lvl>
    <w:lvl w:ilvl="6">
      <w:start w:val="1"/>
      <w:numFmt w:val="decimal"/>
      <w:lvlText w:val="%1.%2.%3.%4.%5.%6.%7."/>
      <w:lvlJc w:val="left"/>
      <w:pPr>
        <w:tabs>
          <w:tab w:val="num" w:pos="0"/>
        </w:tabs>
        <w:ind w:left="5397" w:hanging="1440"/>
      </w:pPr>
      <w:rPr>
        <w:rFonts w:hint="default"/>
      </w:rPr>
    </w:lvl>
    <w:lvl w:ilvl="7">
      <w:start w:val="1"/>
      <w:numFmt w:val="decimal"/>
      <w:lvlText w:val="%1.%2.%3.%4.%5.%6.%7.%8."/>
      <w:lvlJc w:val="left"/>
      <w:pPr>
        <w:tabs>
          <w:tab w:val="num" w:pos="0"/>
        </w:tabs>
        <w:ind w:left="6837" w:hanging="1440"/>
      </w:pPr>
      <w:rPr>
        <w:rFonts w:hint="default"/>
      </w:rPr>
    </w:lvl>
    <w:lvl w:ilvl="8">
      <w:start w:val="1"/>
      <w:numFmt w:val="decimal"/>
      <w:lvlText w:val="%1.%2.%3.%4.%5.%6.%7.%8.%9."/>
      <w:lvlJc w:val="left"/>
      <w:pPr>
        <w:tabs>
          <w:tab w:val="num" w:pos="0"/>
        </w:tabs>
        <w:ind w:left="8637" w:hanging="1800"/>
      </w:pPr>
      <w:rPr>
        <w:rFonts w:hint="default"/>
      </w:rPr>
    </w:lvl>
  </w:abstractNum>
  <w:abstractNum w:abstractNumId="14" w15:restartNumberingAfterBreak="0">
    <w:nsid w:val="071B53E2"/>
    <w:multiLevelType w:val="multilevel"/>
    <w:tmpl w:val="55B8D3FE"/>
    <w:lvl w:ilvl="0">
      <w:start w:val="1"/>
      <w:numFmt w:val="decimal"/>
      <w:lvlText w:val="%1)"/>
      <w:lvlJc w:val="left"/>
      <w:pPr>
        <w:ind w:left="720" w:hanging="360"/>
      </w:pPr>
      <w:rPr>
        <w:rFonts w:hint="default"/>
        <w:b w:val="0"/>
      </w:rPr>
    </w:lvl>
    <w:lvl w:ilvl="1">
      <w:start w:val="1"/>
      <w:numFmt w:val="lowerLetter"/>
      <w:lvlText w:val="%2)"/>
      <w:lvlJc w:val="left"/>
      <w:pPr>
        <w:ind w:left="1800" w:hanging="360"/>
      </w:pPr>
      <w:rPr>
        <w:rFonts w:ascii="TimesNewRomanPSMT" w:eastAsia="TimesNewRomanPSMT" w:hAnsi="TimesNewRomanPSMT" w:cs="TimesNewRomanPSMT" w:hint="default"/>
      </w:rPr>
    </w:lvl>
    <w:lvl w:ilvl="2">
      <w:start w:val="1"/>
      <w:numFmt w:val="decimal"/>
      <w:lvlText w:val="%1.%2.%3."/>
      <w:lvlJc w:val="left"/>
      <w:pPr>
        <w:ind w:left="324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360" w:hanging="1440"/>
      </w:pPr>
      <w:rPr>
        <w:rFonts w:hint="default"/>
      </w:rPr>
    </w:lvl>
    <w:lvl w:ilvl="8">
      <w:start w:val="1"/>
      <w:numFmt w:val="decimal"/>
      <w:lvlText w:val="%1.%2.%3.%4.%5.%6.%7.%8.%9."/>
      <w:lvlJc w:val="left"/>
      <w:pPr>
        <w:ind w:left="10800" w:hanging="1800"/>
      </w:pPr>
      <w:rPr>
        <w:rFonts w:hint="default"/>
      </w:rPr>
    </w:lvl>
  </w:abstractNum>
  <w:abstractNum w:abstractNumId="15" w15:restartNumberingAfterBreak="0">
    <w:nsid w:val="080B374C"/>
    <w:multiLevelType w:val="hybridMultilevel"/>
    <w:tmpl w:val="3F864AC8"/>
    <w:lvl w:ilvl="0" w:tplc="D02A9ABA">
      <w:start w:val="1"/>
      <w:numFmt w:val="decimal"/>
      <w:lvlText w:val="%1."/>
      <w:lvlJc w:val="left"/>
      <w:pPr>
        <w:ind w:left="720" w:hanging="360"/>
      </w:pPr>
      <w:rPr>
        <w:color w:val="auto"/>
      </w:rPr>
    </w:lvl>
    <w:lvl w:ilvl="1" w:tplc="B9BE302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FB2658"/>
    <w:multiLevelType w:val="hybridMultilevel"/>
    <w:tmpl w:val="777673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9BE7801"/>
    <w:multiLevelType w:val="hybridMultilevel"/>
    <w:tmpl w:val="89D41B26"/>
    <w:lvl w:ilvl="0" w:tplc="FF6A4FFE">
      <w:start w:val="1"/>
      <w:numFmt w:val="decimal"/>
      <w:lvlText w:val="%1."/>
      <w:lvlJc w:val="left"/>
      <w:pPr>
        <w:ind w:left="6" w:hanging="360"/>
      </w:pPr>
      <w:rPr>
        <w:strike w:val="0"/>
      </w:rPr>
    </w:lvl>
    <w:lvl w:ilvl="1" w:tplc="04150019">
      <w:start w:val="1"/>
      <w:numFmt w:val="lowerLetter"/>
      <w:lvlText w:val="%2."/>
      <w:lvlJc w:val="left"/>
      <w:pPr>
        <w:ind w:left="726" w:hanging="360"/>
      </w:pPr>
    </w:lvl>
    <w:lvl w:ilvl="2" w:tplc="0415001B">
      <w:start w:val="1"/>
      <w:numFmt w:val="lowerRoman"/>
      <w:lvlText w:val="%3."/>
      <w:lvlJc w:val="right"/>
      <w:pPr>
        <w:ind w:left="1446" w:hanging="180"/>
      </w:pPr>
    </w:lvl>
    <w:lvl w:ilvl="3" w:tplc="0415000F">
      <w:start w:val="1"/>
      <w:numFmt w:val="decimal"/>
      <w:lvlText w:val="%4."/>
      <w:lvlJc w:val="left"/>
      <w:pPr>
        <w:ind w:left="2166" w:hanging="360"/>
      </w:pPr>
    </w:lvl>
    <w:lvl w:ilvl="4" w:tplc="04150019">
      <w:start w:val="1"/>
      <w:numFmt w:val="lowerLetter"/>
      <w:lvlText w:val="%5."/>
      <w:lvlJc w:val="left"/>
      <w:pPr>
        <w:ind w:left="2886" w:hanging="360"/>
      </w:pPr>
    </w:lvl>
    <w:lvl w:ilvl="5" w:tplc="0415001B">
      <w:start w:val="1"/>
      <w:numFmt w:val="lowerRoman"/>
      <w:lvlText w:val="%6."/>
      <w:lvlJc w:val="right"/>
      <w:pPr>
        <w:ind w:left="3606" w:hanging="180"/>
      </w:pPr>
    </w:lvl>
    <w:lvl w:ilvl="6" w:tplc="0415000F">
      <w:start w:val="1"/>
      <w:numFmt w:val="decimal"/>
      <w:lvlText w:val="%7."/>
      <w:lvlJc w:val="left"/>
      <w:pPr>
        <w:ind w:left="4326" w:hanging="360"/>
      </w:pPr>
    </w:lvl>
    <w:lvl w:ilvl="7" w:tplc="04150019">
      <w:start w:val="1"/>
      <w:numFmt w:val="lowerLetter"/>
      <w:lvlText w:val="%8."/>
      <w:lvlJc w:val="left"/>
      <w:pPr>
        <w:ind w:left="5046" w:hanging="360"/>
      </w:pPr>
    </w:lvl>
    <w:lvl w:ilvl="8" w:tplc="0415001B">
      <w:start w:val="1"/>
      <w:numFmt w:val="lowerRoman"/>
      <w:lvlText w:val="%9."/>
      <w:lvlJc w:val="right"/>
      <w:pPr>
        <w:ind w:left="5766" w:hanging="180"/>
      </w:pPr>
    </w:lvl>
  </w:abstractNum>
  <w:abstractNum w:abstractNumId="18" w15:restartNumberingAfterBreak="0">
    <w:nsid w:val="0B045770"/>
    <w:multiLevelType w:val="hybridMultilevel"/>
    <w:tmpl w:val="BC6C038C"/>
    <w:lvl w:ilvl="0" w:tplc="95A8EB06">
      <w:start w:val="1"/>
      <w:numFmt w:val="decimal"/>
      <w:lvlText w:val="%1)"/>
      <w:lvlJc w:val="left"/>
      <w:pPr>
        <w:ind w:left="1146" w:hanging="360"/>
      </w:pPr>
      <w:rPr>
        <w:rFonts w:ascii="Verdana" w:hAnsi="Verdana" w:cstheme="minorHAnsi" w:hint="default"/>
        <w:color w:val="auto"/>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0D0B0CDD"/>
    <w:multiLevelType w:val="hybridMultilevel"/>
    <w:tmpl w:val="A2F4D3F6"/>
    <w:lvl w:ilvl="0" w:tplc="18B0870A">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2B30874"/>
    <w:multiLevelType w:val="hybridMultilevel"/>
    <w:tmpl w:val="61CE7130"/>
    <w:lvl w:ilvl="0" w:tplc="ACA25BF4">
      <w:start w:val="1"/>
      <w:numFmt w:val="decimal"/>
      <w:lvlText w:val="%1."/>
      <w:lvlJc w:val="left"/>
      <w:pPr>
        <w:tabs>
          <w:tab w:val="num" w:pos="945"/>
        </w:tabs>
        <w:ind w:left="945" w:hanging="585"/>
      </w:pPr>
      <w:rPr>
        <w:rFonts w:hint="default"/>
      </w:rPr>
    </w:lvl>
    <w:lvl w:ilvl="1" w:tplc="DD12A704">
      <w:start w:val="1"/>
      <w:numFmt w:val="decimal"/>
      <w:lvlText w:val="%2."/>
      <w:lvlJc w:val="left"/>
      <w:pPr>
        <w:tabs>
          <w:tab w:val="num" w:pos="1440"/>
        </w:tabs>
        <w:ind w:left="1420" w:hanging="340"/>
      </w:pPr>
      <w:rPr>
        <w:rFonts w:hint="default"/>
        <w:color w:val="auto"/>
      </w:rPr>
    </w:lvl>
    <w:lvl w:ilvl="2" w:tplc="FC9CAB0A">
      <w:start w:val="1"/>
      <w:numFmt w:val="lowerLetter"/>
      <w:lvlText w:val="%3)"/>
      <w:lvlJc w:val="left"/>
      <w:pPr>
        <w:tabs>
          <w:tab w:val="num" w:pos="1070"/>
        </w:tabs>
        <w:ind w:left="1070" w:hanging="360"/>
      </w:pPr>
      <w:rPr>
        <w:rFonts w:hint="default"/>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6AA1BFE"/>
    <w:multiLevelType w:val="hybridMultilevel"/>
    <w:tmpl w:val="22DEF222"/>
    <w:name w:val="WW8Num12222222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B8A24F5"/>
    <w:multiLevelType w:val="multilevel"/>
    <w:tmpl w:val="ED86E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C174458"/>
    <w:multiLevelType w:val="multilevel"/>
    <w:tmpl w:val="720A60CE"/>
    <w:lvl w:ilvl="0">
      <w:start w:val="1"/>
      <w:numFmt w:val="decimal"/>
      <w:lvlText w:val="%1."/>
      <w:lvlJc w:val="left"/>
      <w:pPr>
        <w:ind w:left="360" w:hanging="360"/>
      </w:pPr>
      <w:rPr>
        <w:rFonts w:hint="default"/>
      </w:rPr>
    </w:lvl>
    <w:lvl w:ilvl="1">
      <w:start w:val="1"/>
      <w:numFmt w:val="decimal"/>
      <w:lvlText w:val="%2)"/>
      <w:lvlJc w:val="left"/>
      <w:pPr>
        <w:ind w:left="1146" w:hanging="720"/>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1F2F7D6F"/>
    <w:multiLevelType w:val="hybridMultilevel"/>
    <w:tmpl w:val="C5FE33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911DD4"/>
    <w:multiLevelType w:val="hybridMultilevel"/>
    <w:tmpl w:val="E464709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26248B5"/>
    <w:multiLevelType w:val="multilevel"/>
    <w:tmpl w:val="3AE26C3C"/>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146"/>
        </w:tabs>
        <w:ind w:left="1146" w:hanging="720"/>
      </w:pPr>
      <w:rPr>
        <w:rFonts w:hint="default"/>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506"/>
        </w:tabs>
        <w:ind w:left="1506" w:hanging="108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866"/>
        </w:tabs>
        <w:ind w:left="1866" w:hanging="144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8" w15:restartNumberingAfterBreak="0">
    <w:nsid w:val="25C0616E"/>
    <w:multiLevelType w:val="hybridMultilevel"/>
    <w:tmpl w:val="1EA64C36"/>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6B353E0"/>
    <w:multiLevelType w:val="multilevel"/>
    <w:tmpl w:val="09BCB9B8"/>
    <w:lvl w:ilvl="0">
      <w:start w:val="1"/>
      <w:numFmt w:val="decimal"/>
      <w:lvlText w:val="%1."/>
      <w:lvlJc w:val="left"/>
      <w:pPr>
        <w:tabs>
          <w:tab w:val="num" w:pos="444"/>
        </w:tabs>
        <w:ind w:left="444" w:hanging="444"/>
      </w:pPr>
      <w:rPr>
        <w:color w:val="auto"/>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29043B51"/>
    <w:multiLevelType w:val="hybridMultilevel"/>
    <w:tmpl w:val="A37C3C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D0431EA"/>
    <w:multiLevelType w:val="multilevel"/>
    <w:tmpl w:val="9CD2AE12"/>
    <w:lvl w:ilvl="0">
      <w:start w:val="1"/>
      <w:numFmt w:val="decimal"/>
      <w:lvlText w:val="%1."/>
      <w:lvlJc w:val="left"/>
      <w:pPr>
        <w:ind w:left="360" w:hanging="360"/>
      </w:pPr>
      <w:rPr>
        <w:rFonts w:asciiTheme="minorHAnsi" w:eastAsia="TimesNewRomanPSMT" w:hAnsiTheme="minorHAnsi" w:cstheme="minorHAnsi" w:hint="default"/>
        <w:b w:val="0"/>
        <w:bCs/>
      </w:r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32" w15:restartNumberingAfterBreak="0">
    <w:nsid w:val="2DEE3CAA"/>
    <w:multiLevelType w:val="multilevel"/>
    <w:tmpl w:val="112AC95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E250738"/>
    <w:multiLevelType w:val="multilevel"/>
    <w:tmpl w:val="297022F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0212627"/>
    <w:multiLevelType w:val="hybridMultilevel"/>
    <w:tmpl w:val="7BA2641A"/>
    <w:lvl w:ilvl="0" w:tplc="B13E4CB6">
      <w:start w:val="1"/>
      <w:numFmt w:val="decimal"/>
      <w:lvlText w:val="%1."/>
      <w:legacy w:legacy="1" w:legacySpace="0" w:legacyIndent="283"/>
      <w:lvlJc w:val="left"/>
      <w:pPr>
        <w:ind w:left="283" w:hanging="283"/>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7F03F4E"/>
    <w:multiLevelType w:val="multilevel"/>
    <w:tmpl w:val="BFFA86C4"/>
    <w:lvl w:ilvl="0">
      <w:start w:val="1"/>
      <w:numFmt w:val="decimal"/>
      <w:pStyle w:val="UMTrepunktu"/>
      <w:lvlText w:val="§ %1"/>
      <w:lvlJc w:val="left"/>
      <w:pPr>
        <w:ind w:left="139" w:hanging="138"/>
      </w:pPr>
    </w:lvl>
    <w:lvl w:ilvl="1">
      <w:start w:val="1"/>
      <w:numFmt w:val="decimal"/>
      <w:lvlText w:val="%2. "/>
      <w:lvlJc w:val="left"/>
      <w:pPr>
        <w:ind w:left="423" w:hanging="138"/>
      </w:pPr>
    </w:lvl>
    <w:lvl w:ilvl="2">
      <w:start w:val="1"/>
      <w:numFmt w:val="decimal"/>
      <w:lvlText w:val="%3) "/>
      <w:lvlJc w:val="left"/>
      <w:pPr>
        <w:ind w:left="706" w:hanging="138"/>
      </w:pPr>
    </w:lvl>
    <w:lvl w:ilvl="3">
      <w:start w:val="1"/>
      <w:numFmt w:val="lowerLetter"/>
      <w:lvlText w:val="%4) "/>
      <w:lvlJc w:val="left"/>
      <w:pPr>
        <w:ind w:left="990" w:hanging="138"/>
      </w:pPr>
    </w:lvl>
    <w:lvl w:ilvl="4">
      <w:numFmt w:val="bullet"/>
      <w:lvlText w:val="-"/>
      <w:lvlJc w:val="left"/>
      <w:pPr>
        <w:ind w:left="1273" w:hanging="138"/>
      </w:pPr>
      <w:rPr>
        <w:rFonts w:ascii="Arial" w:eastAsia="Times New Roman" w:hAnsi="Arial"/>
        <w:sz w:val="18"/>
        <w:szCs w:val="18"/>
      </w:rPr>
    </w:lvl>
    <w:lvl w:ilvl="5">
      <w:start w:val="6"/>
      <w:numFmt w:val="none"/>
      <w:lvlText w:val="%6"/>
      <w:lvlJc w:val="left"/>
      <w:pPr>
        <w:ind w:left="1557" w:hanging="138"/>
      </w:pPr>
    </w:lvl>
    <w:lvl w:ilvl="6">
      <w:start w:val="7"/>
      <w:numFmt w:val="none"/>
      <w:lvlText w:val="%7"/>
      <w:lvlJc w:val="left"/>
      <w:pPr>
        <w:ind w:left="1840" w:hanging="138"/>
      </w:pPr>
    </w:lvl>
    <w:lvl w:ilvl="7">
      <w:start w:val="8"/>
      <w:numFmt w:val="none"/>
      <w:lvlText w:val="%8"/>
      <w:lvlJc w:val="left"/>
      <w:pPr>
        <w:ind w:left="2125" w:hanging="138"/>
      </w:pPr>
    </w:lvl>
    <w:lvl w:ilvl="8">
      <w:start w:val="9"/>
      <w:numFmt w:val="none"/>
      <w:lvlText w:val="%9"/>
      <w:lvlJc w:val="left"/>
      <w:pPr>
        <w:ind w:left="2407" w:hanging="138"/>
      </w:pPr>
    </w:lvl>
  </w:abstractNum>
  <w:abstractNum w:abstractNumId="36" w15:restartNumberingAfterBreak="0">
    <w:nsid w:val="38D2228C"/>
    <w:multiLevelType w:val="hybridMultilevel"/>
    <w:tmpl w:val="1ACA0414"/>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7" w15:restartNumberingAfterBreak="0">
    <w:nsid w:val="3B3519D8"/>
    <w:multiLevelType w:val="multilevel"/>
    <w:tmpl w:val="273A4D50"/>
    <w:lvl w:ilvl="0">
      <w:start w:val="1"/>
      <w:numFmt w:val="decimal"/>
      <w:pStyle w:val="Nagwek1"/>
      <w:suff w:val="space"/>
      <w:lvlText w:val="%1"/>
      <w:lvlJc w:val="left"/>
      <w:pPr>
        <w:ind w:left="180" w:firstLine="0"/>
      </w:pPr>
      <w:rPr>
        <w:rFonts w:hint="default"/>
        <w:color w:val="auto"/>
      </w:rPr>
    </w:lvl>
    <w:lvl w:ilvl="1">
      <w:start w:val="1"/>
      <w:numFmt w:val="decimal"/>
      <w:pStyle w:val="Nagwek2"/>
      <w:suff w:val="space"/>
      <w:lvlText w:val="%1.%2"/>
      <w:lvlJc w:val="left"/>
      <w:pPr>
        <w:ind w:left="180" w:firstLine="0"/>
      </w:pPr>
      <w:rPr>
        <w:rFonts w:hint="default"/>
      </w:rPr>
    </w:lvl>
    <w:lvl w:ilvl="2">
      <w:start w:val="1"/>
      <w:numFmt w:val="decimal"/>
      <w:pStyle w:val="Nagwek3"/>
      <w:suff w:val="space"/>
      <w:lvlText w:val="%3."/>
      <w:lvlJc w:val="left"/>
      <w:pPr>
        <w:ind w:left="-180" w:firstLine="0"/>
      </w:pPr>
      <w:rPr>
        <w:rFonts w:ascii="Times New Roman" w:eastAsia="Times New Roman" w:hAnsi="Times New Roman" w:cs="Times New Roman"/>
      </w:rPr>
    </w:lvl>
    <w:lvl w:ilvl="3">
      <w:start w:val="1"/>
      <w:numFmt w:val="decimal"/>
      <w:pStyle w:val="Nagwek4"/>
      <w:suff w:val="space"/>
      <w:lvlText w:val="%1.%2.%3.%4"/>
      <w:lvlJc w:val="left"/>
      <w:pPr>
        <w:ind w:left="-180" w:firstLine="0"/>
      </w:pPr>
      <w:rPr>
        <w:rFonts w:hint="default"/>
      </w:rPr>
    </w:lvl>
    <w:lvl w:ilvl="4">
      <w:start w:val="1"/>
      <w:numFmt w:val="decimal"/>
      <w:pStyle w:val="Nagwek5"/>
      <w:suff w:val="space"/>
      <w:lvlText w:val="%1.%2.%3.%4.%5"/>
      <w:lvlJc w:val="left"/>
      <w:pPr>
        <w:ind w:left="-180" w:firstLine="0"/>
      </w:pPr>
      <w:rPr>
        <w:rFonts w:hint="default"/>
      </w:rPr>
    </w:lvl>
    <w:lvl w:ilvl="5">
      <w:start w:val="1"/>
      <w:numFmt w:val="decimal"/>
      <w:pStyle w:val="Nagwek6"/>
      <w:suff w:val="space"/>
      <w:lvlText w:val="%1.%2.%3.%4.%5.%6"/>
      <w:lvlJc w:val="left"/>
      <w:pPr>
        <w:ind w:left="-180" w:firstLine="0"/>
      </w:pPr>
      <w:rPr>
        <w:rFonts w:hint="default"/>
      </w:rPr>
    </w:lvl>
    <w:lvl w:ilvl="6">
      <w:start w:val="1"/>
      <w:numFmt w:val="decimal"/>
      <w:pStyle w:val="Nagwek7"/>
      <w:suff w:val="space"/>
      <w:lvlText w:val="%1.%2.%3.%4.%5.%6.%7"/>
      <w:lvlJc w:val="left"/>
      <w:pPr>
        <w:ind w:left="-180" w:firstLine="0"/>
      </w:pPr>
      <w:rPr>
        <w:rFonts w:hint="default"/>
      </w:rPr>
    </w:lvl>
    <w:lvl w:ilvl="7">
      <w:start w:val="1"/>
      <w:numFmt w:val="decimal"/>
      <w:pStyle w:val="Nagwek8"/>
      <w:suff w:val="space"/>
      <w:lvlText w:val="%1.%2.%3.%4.%5.%6.%7.%8"/>
      <w:lvlJc w:val="left"/>
      <w:pPr>
        <w:ind w:left="-180" w:firstLine="0"/>
      </w:pPr>
      <w:rPr>
        <w:rFonts w:hint="default"/>
      </w:rPr>
    </w:lvl>
    <w:lvl w:ilvl="8">
      <w:start w:val="1"/>
      <w:numFmt w:val="decimal"/>
      <w:pStyle w:val="Nagwek9"/>
      <w:suff w:val="space"/>
      <w:lvlText w:val="%1.%2.%3.%4.%5.%6.%7.%8.%9"/>
      <w:lvlJc w:val="left"/>
      <w:pPr>
        <w:ind w:left="-180" w:firstLine="0"/>
      </w:pPr>
      <w:rPr>
        <w:rFonts w:hint="default"/>
      </w:rPr>
    </w:lvl>
  </w:abstractNum>
  <w:abstractNum w:abstractNumId="38"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2880F33"/>
    <w:multiLevelType w:val="hybridMultilevel"/>
    <w:tmpl w:val="A07A172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44D72863"/>
    <w:multiLevelType w:val="hybridMultilevel"/>
    <w:tmpl w:val="14569988"/>
    <w:lvl w:ilvl="0" w:tplc="5CBAC30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76A6FC1"/>
    <w:multiLevelType w:val="hybridMultilevel"/>
    <w:tmpl w:val="129E88B6"/>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3" w15:restartNumberingAfterBreak="0">
    <w:nsid w:val="4BDB5C7F"/>
    <w:multiLevelType w:val="multilevel"/>
    <w:tmpl w:val="8F3C6908"/>
    <w:lvl w:ilvl="0">
      <w:start w:val="2"/>
      <w:numFmt w:val="decimal"/>
      <w:lvlText w:val="%1."/>
      <w:lvlJc w:val="left"/>
      <w:pPr>
        <w:ind w:left="360" w:hanging="360"/>
      </w:pPr>
      <w:rPr>
        <w:i w:val="0"/>
        <w:color w:val="auto"/>
      </w:rPr>
    </w:lvl>
    <w:lvl w:ilvl="1">
      <w:start w:val="1"/>
      <w:numFmt w:val="decimal"/>
      <w:lvlText w:val="%2)"/>
      <w:lvlJc w:val="left"/>
      <w:pPr>
        <w:ind w:left="1146" w:hanging="720"/>
      </w:pPr>
      <w:rPr>
        <w:rFonts w:ascii="Verdana" w:eastAsia="TimesNewRomanPSMT" w:hAnsi="Verdana" w:cstheme="minorHAnsi" w:hint="default"/>
      </w:rPr>
    </w:lvl>
    <w:lvl w:ilvl="2">
      <w:start w:val="1"/>
      <w:numFmt w:val="lowerLetter"/>
      <w:lvlText w:val="%3)"/>
      <w:lvlJc w:val="left"/>
      <w:pPr>
        <w:ind w:left="1572" w:hanging="720"/>
      </w:pPr>
      <w:rPr>
        <w:rFonts w:asciiTheme="minorHAnsi" w:eastAsia="TimesNewRomanPSMT" w:hAnsiTheme="minorHAnsi" w:cstheme="minorHAnsi"/>
      </w:r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44" w15:restartNumberingAfterBreak="0">
    <w:nsid w:val="4FF51EE1"/>
    <w:multiLevelType w:val="hybridMultilevel"/>
    <w:tmpl w:val="E0B8A888"/>
    <w:lvl w:ilvl="0" w:tplc="DCD0C114">
      <w:start w:val="1"/>
      <w:numFmt w:val="decimal"/>
      <w:lvlText w:val="%1."/>
      <w:lvlJc w:val="left"/>
      <w:pPr>
        <w:ind w:left="360" w:hanging="360"/>
      </w:pPr>
      <w:rPr>
        <w:rFonts w:hint="default"/>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3D71D2F"/>
    <w:multiLevelType w:val="hybridMultilevel"/>
    <w:tmpl w:val="DD4A0664"/>
    <w:lvl w:ilvl="0" w:tplc="8470571C">
      <w:start w:val="1"/>
      <w:numFmt w:val="decimal"/>
      <w:lvlText w:val="%1."/>
      <w:lvlJc w:val="left"/>
      <w:pPr>
        <w:ind w:left="720" w:hanging="360"/>
      </w:pPr>
      <w:rPr>
        <w:rFonts w:ascii="Verdana" w:hAnsi="Verdana"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8D3EC9"/>
    <w:multiLevelType w:val="multilevel"/>
    <w:tmpl w:val="4450205A"/>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72271C6"/>
    <w:multiLevelType w:val="hybridMultilevel"/>
    <w:tmpl w:val="2D4058AC"/>
    <w:lvl w:ilvl="0" w:tplc="F7D2000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8C55499"/>
    <w:multiLevelType w:val="hybridMultilevel"/>
    <w:tmpl w:val="9688598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9" w15:restartNumberingAfterBreak="0">
    <w:nsid w:val="5A763B56"/>
    <w:multiLevelType w:val="hybridMultilevel"/>
    <w:tmpl w:val="D0BA228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0100102"/>
    <w:multiLevelType w:val="hybridMultilevel"/>
    <w:tmpl w:val="9102A1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EF7C26"/>
    <w:multiLevelType w:val="multilevel"/>
    <w:tmpl w:val="3906F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4763C4F"/>
    <w:multiLevelType w:val="multilevel"/>
    <w:tmpl w:val="6F8238FC"/>
    <w:lvl w:ilvl="0">
      <w:start w:val="1"/>
      <w:numFmt w:val="decimal"/>
      <w:lvlText w:val="%1."/>
      <w:lvlJc w:val="left"/>
      <w:pPr>
        <w:ind w:left="360" w:hanging="360"/>
      </w:pPr>
      <w:rPr>
        <w:rFonts w:ascii="Verdana" w:hAnsi="Verdana" w:cstheme="minorHAns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48A416F"/>
    <w:multiLevelType w:val="hybridMultilevel"/>
    <w:tmpl w:val="DE82CB9A"/>
    <w:lvl w:ilvl="0" w:tplc="8098C51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B5430EC"/>
    <w:multiLevelType w:val="multilevel"/>
    <w:tmpl w:val="5FB057AA"/>
    <w:styleLink w:val="Styl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BD04A3D"/>
    <w:multiLevelType w:val="multilevel"/>
    <w:tmpl w:val="94ACF6B4"/>
    <w:lvl w:ilvl="0">
      <w:start w:val="1"/>
      <w:numFmt w:val="decimal"/>
      <w:lvlText w:val="%1."/>
      <w:lvlJc w:val="left"/>
      <w:pPr>
        <w:ind w:left="360" w:hanging="360"/>
      </w:pPr>
    </w:lvl>
    <w:lvl w:ilvl="1">
      <w:start w:val="1"/>
      <w:numFmt w:val="decimal"/>
      <w:lvlText w:val="%2)"/>
      <w:lvlJc w:val="left"/>
      <w:pPr>
        <w:ind w:left="1146" w:hanging="720"/>
      </w:pPr>
    </w:lvl>
    <w:lvl w:ilvl="2">
      <w:start w:val="1"/>
      <w:numFmt w:val="decimal"/>
      <w:lvlText w:val="%3)"/>
      <w:lvlJc w:val="left"/>
      <w:pPr>
        <w:ind w:left="1572" w:hanging="720"/>
      </w:pPr>
      <w:rPr>
        <w:rFonts w:hint="default"/>
      </w:r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57" w15:restartNumberingAfterBreak="0">
    <w:nsid w:val="6C1C2E01"/>
    <w:multiLevelType w:val="hybridMultilevel"/>
    <w:tmpl w:val="BF5221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385C8C"/>
    <w:multiLevelType w:val="hybridMultilevel"/>
    <w:tmpl w:val="6F8CF0B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E3F3868"/>
    <w:multiLevelType w:val="multilevel"/>
    <w:tmpl w:val="36F8375E"/>
    <w:lvl w:ilvl="0">
      <w:start w:val="1"/>
      <w:numFmt w:val="decimal"/>
      <w:lvlText w:val="%1)"/>
      <w:lvlJc w:val="left"/>
      <w:pPr>
        <w:ind w:left="720" w:hanging="360"/>
      </w:pPr>
      <w:rPr>
        <w:rFonts w:hint="default"/>
      </w:rPr>
    </w:lvl>
    <w:lvl w:ilvl="1">
      <w:start w:val="1"/>
      <w:numFmt w:val="decimal"/>
      <w:lvlText w:val="%2)"/>
      <w:lvlJc w:val="left"/>
      <w:pPr>
        <w:ind w:left="1506" w:hanging="720"/>
      </w:pPr>
      <w:rPr>
        <w:rFonts w:hint="default"/>
      </w:rPr>
    </w:lvl>
    <w:lvl w:ilvl="2">
      <w:start w:val="1"/>
      <w:numFmt w:val="decimal"/>
      <w:lvlText w:val="%1.%2.%3."/>
      <w:lvlJc w:val="left"/>
      <w:pPr>
        <w:ind w:left="1932" w:hanging="720"/>
      </w:pPr>
    </w:lvl>
    <w:lvl w:ilvl="3">
      <w:start w:val="1"/>
      <w:numFmt w:val="decimal"/>
      <w:lvlText w:val="%1.%2.%3.%4."/>
      <w:lvlJc w:val="left"/>
      <w:pPr>
        <w:ind w:left="2718" w:hanging="1080"/>
      </w:pPr>
    </w:lvl>
    <w:lvl w:ilvl="4">
      <w:start w:val="1"/>
      <w:numFmt w:val="decimal"/>
      <w:lvlText w:val="%1.%2.%3.%4.%5."/>
      <w:lvlJc w:val="left"/>
      <w:pPr>
        <w:ind w:left="3144" w:hanging="1080"/>
      </w:pPr>
    </w:lvl>
    <w:lvl w:ilvl="5">
      <w:start w:val="1"/>
      <w:numFmt w:val="decimal"/>
      <w:lvlText w:val="%1.%2.%3.%4.%5.%6."/>
      <w:lvlJc w:val="left"/>
      <w:pPr>
        <w:ind w:left="3930" w:hanging="1440"/>
      </w:pPr>
    </w:lvl>
    <w:lvl w:ilvl="6">
      <w:start w:val="1"/>
      <w:numFmt w:val="decimal"/>
      <w:lvlText w:val="%1.%2.%3.%4.%5.%6.%7."/>
      <w:lvlJc w:val="left"/>
      <w:pPr>
        <w:ind w:left="4356" w:hanging="1440"/>
      </w:pPr>
    </w:lvl>
    <w:lvl w:ilvl="7">
      <w:start w:val="1"/>
      <w:numFmt w:val="decimal"/>
      <w:lvlText w:val="%1.%2.%3.%4.%5.%6.%7.%8."/>
      <w:lvlJc w:val="left"/>
      <w:pPr>
        <w:ind w:left="5142" w:hanging="1800"/>
      </w:pPr>
    </w:lvl>
    <w:lvl w:ilvl="8">
      <w:start w:val="1"/>
      <w:numFmt w:val="decimal"/>
      <w:lvlText w:val="%1.%2.%3.%4.%5.%6.%7.%8.%9."/>
      <w:lvlJc w:val="left"/>
      <w:pPr>
        <w:ind w:left="5568" w:hanging="1800"/>
      </w:pPr>
    </w:lvl>
  </w:abstractNum>
  <w:abstractNum w:abstractNumId="60" w15:restartNumberingAfterBreak="0">
    <w:nsid w:val="6E4F22EA"/>
    <w:multiLevelType w:val="hybridMultilevel"/>
    <w:tmpl w:val="7EA853C8"/>
    <w:lvl w:ilvl="0" w:tplc="9CCA7888">
      <w:start w:val="1"/>
      <w:numFmt w:val="decimal"/>
      <w:lvlText w:val="%1."/>
      <w:lvlJc w:val="left"/>
      <w:pPr>
        <w:tabs>
          <w:tab w:val="num" w:pos="360"/>
        </w:tabs>
        <w:ind w:left="360" w:hanging="360"/>
      </w:pPr>
      <w:rPr>
        <w:rFonts w:ascii="Verdana" w:eastAsia="Times New Roman" w:hAnsi="Verdana" w:cstheme="minorHAnsi" w:hint="default"/>
        <w:b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1" w15:restartNumberingAfterBreak="0">
    <w:nsid w:val="6F2D5E85"/>
    <w:multiLevelType w:val="hybridMultilevel"/>
    <w:tmpl w:val="C78CC1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0703E43"/>
    <w:multiLevelType w:val="hybridMultilevel"/>
    <w:tmpl w:val="823CD26C"/>
    <w:lvl w:ilvl="0" w:tplc="35A09486">
      <w:start w:val="1"/>
      <w:numFmt w:val="decimal"/>
      <w:lvlText w:val="%1)"/>
      <w:lvlJc w:val="left"/>
      <w:pPr>
        <w:ind w:left="786" w:hanging="360"/>
      </w:pPr>
      <w:rPr>
        <w:rFonts w:asciiTheme="majorHAnsi" w:eastAsia="Times New Roman" w:hAnsiTheme="majorHAnsi" w:cstheme="majorHAns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722372D6"/>
    <w:multiLevelType w:val="hybridMultilevel"/>
    <w:tmpl w:val="4DCC05A8"/>
    <w:lvl w:ilvl="0" w:tplc="5A922386">
      <w:start w:val="1"/>
      <w:numFmt w:val="decimal"/>
      <w:lvlText w:val="%1."/>
      <w:lvlJc w:val="left"/>
      <w:pPr>
        <w:tabs>
          <w:tab w:val="num" w:pos="585"/>
        </w:tabs>
        <w:ind w:left="585" w:hanging="585"/>
      </w:pPr>
      <w:rPr>
        <w:b w:val="0"/>
        <w:strike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74257F67"/>
    <w:multiLevelType w:val="multilevel"/>
    <w:tmpl w:val="7722DC5A"/>
    <w:lvl w:ilvl="0">
      <w:start w:val="2"/>
      <w:numFmt w:val="decimal"/>
      <w:lvlText w:val="%1."/>
      <w:lvlJc w:val="left"/>
      <w:pPr>
        <w:tabs>
          <w:tab w:val="num" w:pos="360"/>
        </w:tabs>
        <w:ind w:left="360" w:hanging="360"/>
      </w:pPr>
      <w:rPr>
        <w:rFonts w:hint="default"/>
        <w:b w:val="0"/>
        <w:bCs/>
        <w:color w:val="auto"/>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75B03604"/>
    <w:multiLevelType w:val="multilevel"/>
    <w:tmpl w:val="462A18D0"/>
    <w:lvl w:ilvl="0">
      <w:start w:val="1"/>
      <w:numFmt w:val="decimal"/>
      <w:lvlText w:val="%1."/>
      <w:lvlJc w:val="left"/>
      <w:pPr>
        <w:tabs>
          <w:tab w:val="num" w:pos="360"/>
        </w:tabs>
        <w:ind w:left="360" w:hanging="360"/>
      </w:pPr>
      <w:rPr>
        <w:rFonts w:asciiTheme="minorHAnsi" w:hAnsiTheme="minorHAnsi" w:cstheme="minorHAnsi" w:hint="default"/>
        <w:sz w:val="22"/>
        <w:szCs w:val="22"/>
      </w:rPr>
    </w:lvl>
    <w:lvl w:ilvl="1">
      <w:start w:val="1"/>
      <w:numFmt w:val="decimal"/>
      <w:lvlText w:val="%2."/>
      <w:lvlJc w:val="left"/>
      <w:pPr>
        <w:tabs>
          <w:tab w:val="num" w:pos="1211"/>
        </w:tabs>
        <w:ind w:left="1211" w:hanging="360"/>
      </w:pPr>
      <w:rPr>
        <w:rFonts w:ascii="TimesNewRomanPSMT" w:eastAsia="TimesNewRomanPSMT" w:hAnsi="TimesNewRomanPSMT" w:cs="TimesNewRomanPSMT"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7"/>
  </w:num>
  <w:num w:numId="2">
    <w:abstractNumId w:val="35"/>
    <w:lvlOverride w:ilvl="0">
      <w:startOverride w:val="1"/>
    </w:lvlOverride>
    <w:lvlOverride w:ilvl="1">
      <w:startOverride w:val="1"/>
    </w:lvlOverride>
    <w:lvlOverride w:ilvl="2">
      <w:startOverride w:val="1"/>
    </w:lvlOverride>
    <w:lvlOverride w:ilvl="3">
      <w:startOverride w:val="1"/>
    </w:lvlOverride>
    <w:lvlOverride w:ilvl="4"/>
    <w:lvlOverride w:ilvl="5">
      <w:startOverride w:val="6"/>
    </w:lvlOverride>
    <w:lvlOverride w:ilvl="6">
      <w:startOverride w:val="7"/>
    </w:lvlOverride>
    <w:lvlOverride w:ilvl="7">
      <w:startOverride w:val="8"/>
    </w:lvlOverride>
    <w:lvlOverride w:ilvl="8">
      <w:startOverride w:val="9"/>
    </w:lvlOverride>
  </w:num>
  <w:num w:numId="3">
    <w:abstractNumId w:val="11"/>
  </w:num>
  <w:num w:numId="4">
    <w:abstractNumId w:val="55"/>
  </w:num>
  <w:num w:numId="5">
    <w:abstractNumId w:val="0"/>
  </w:num>
  <w:num w:numId="6">
    <w:abstractNumId w:val="34"/>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 w:ilvl="0">
        <w:start w:val="1"/>
        <w:numFmt w:val="decimal"/>
        <w:lvlText w:val="%1."/>
        <w:legacy w:legacy="1" w:legacySpace="0" w:legacyIndent="283"/>
        <w:lvlJc w:val="left"/>
        <w:pPr>
          <w:ind w:left="567" w:hanging="283"/>
        </w:pPr>
      </w:lvl>
    </w:lvlOverride>
    <w:lvlOverride w:ilvl="1">
      <w:lvl w:ilvl="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9">
    <w:abstractNumId w:val="46"/>
  </w:num>
  <w:num w:numId="10">
    <w:abstractNumId w:val="60"/>
  </w:num>
  <w:num w:numId="11">
    <w:abstractNumId w:val="63"/>
  </w:num>
  <w:num w:numId="12">
    <w:abstractNumId w:val="43"/>
  </w:num>
  <w:num w:numId="13">
    <w:abstractNumId w:val="29"/>
  </w:num>
  <w:num w:numId="14">
    <w:abstractNumId w:val="31"/>
  </w:num>
  <w:num w:numId="15">
    <w:abstractNumId w:val="33"/>
  </w:num>
  <w:num w:numId="16">
    <w:abstractNumId w:val="62"/>
  </w:num>
  <w:num w:numId="17">
    <w:abstractNumId w:val="65"/>
  </w:num>
  <w:num w:numId="18">
    <w:abstractNumId w:val="15"/>
  </w:num>
  <w:num w:numId="19">
    <w:abstractNumId w:val="59"/>
  </w:num>
  <w:num w:numId="20">
    <w:abstractNumId w:val="56"/>
  </w:num>
  <w:num w:numId="21">
    <w:abstractNumId w:val="48"/>
  </w:num>
  <w:num w:numId="22">
    <w:abstractNumId w:val="61"/>
  </w:num>
  <w:num w:numId="23">
    <w:abstractNumId w:val="18"/>
  </w:num>
  <w:num w:numId="24">
    <w:abstractNumId w:val="14"/>
  </w:num>
  <w:num w:numId="25">
    <w:abstractNumId w:val="16"/>
  </w:num>
  <w:num w:numId="26">
    <w:abstractNumId w:val="12"/>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9"/>
  </w:num>
  <w:num w:numId="30">
    <w:abstractNumId w:val="64"/>
  </w:num>
  <w:num w:numId="31">
    <w:abstractNumId w:val="44"/>
  </w:num>
  <w:num w:numId="32">
    <w:abstractNumId w:val="24"/>
  </w:num>
  <w:num w:numId="33">
    <w:abstractNumId w:val="28"/>
  </w:num>
  <w:num w:numId="34">
    <w:abstractNumId w:val="40"/>
  </w:num>
  <w:num w:numId="35">
    <w:abstractNumId w:val="36"/>
  </w:num>
  <w:num w:numId="36">
    <w:abstractNumId w:val="25"/>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22"/>
  </w:num>
  <w:num w:numId="46">
    <w:abstractNumId w:val="51"/>
  </w:num>
  <w:num w:numId="47">
    <w:abstractNumId w:val="10"/>
  </w:num>
  <w:num w:numId="48">
    <w:abstractNumId w:val="49"/>
  </w:num>
  <w:num w:numId="49">
    <w:abstractNumId w:val="32"/>
  </w:num>
  <w:num w:numId="50">
    <w:abstractNumId w:val="30"/>
  </w:num>
  <w:num w:numId="51">
    <w:abstractNumId w:val="39"/>
  </w:num>
  <w:num w:numId="52">
    <w:abstractNumId w:val="58"/>
  </w:num>
  <w:num w:numId="53">
    <w:abstractNumId w:val="42"/>
  </w:num>
  <w:num w:numId="54">
    <w:abstractNumId w:val="50"/>
  </w:num>
  <w:num w:numId="55">
    <w:abstractNumId w:val="27"/>
  </w:num>
  <w:num w:numId="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num>
  <w:num w:numId="58">
    <w:abstractNumId w:val="21"/>
  </w:num>
  <w:num w:numId="59">
    <w:abstractNumId w:val="57"/>
  </w:num>
  <w:num w:numId="60">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99F"/>
    <w:rsid w:val="00003159"/>
    <w:rsid w:val="00003F2F"/>
    <w:rsid w:val="0000670E"/>
    <w:rsid w:val="00007D5C"/>
    <w:rsid w:val="00012C89"/>
    <w:rsid w:val="00013E55"/>
    <w:rsid w:val="00014258"/>
    <w:rsid w:val="000163D4"/>
    <w:rsid w:val="000173B6"/>
    <w:rsid w:val="00022EDC"/>
    <w:rsid w:val="000233E5"/>
    <w:rsid w:val="000233ED"/>
    <w:rsid w:val="00024698"/>
    <w:rsid w:val="000271F1"/>
    <w:rsid w:val="0003272E"/>
    <w:rsid w:val="000329E8"/>
    <w:rsid w:val="00036E79"/>
    <w:rsid w:val="0004004C"/>
    <w:rsid w:val="0004354D"/>
    <w:rsid w:val="0004488F"/>
    <w:rsid w:val="00054B35"/>
    <w:rsid w:val="0005592E"/>
    <w:rsid w:val="00056AF9"/>
    <w:rsid w:val="0006036A"/>
    <w:rsid w:val="0006144D"/>
    <w:rsid w:val="000648B8"/>
    <w:rsid w:val="000649A4"/>
    <w:rsid w:val="00065F51"/>
    <w:rsid w:val="00067A28"/>
    <w:rsid w:val="00072A09"/>
    <w:rsid w:val="00072DA3"/>
    <w:rsid w:val="00074102"/>
    <w:rsid w:val="00074D96"/>
    <w:rsid w:val="00076680"/>
    <w:rsid w:val="0007717B"/>
    <w:rsid w:val="0008122E"/>
    <w:rsid w:val="00083C6B"/>
    <w:rsid w:val="00085E15"/>
    <w:rsid w:val="000866BE"/>
    <w:rsid w:val="00086C47"/>
    <w:rsid w:val="0008704F"/>
    <w:rsid w:val="00092E36"/>
    <w:rsid w:val="00093D13"/>
    <w:rsid w:val="00093E9C"/>
    <w:rsid w:val="0009741F"/>
    <w:rsid w:val="00097DAF"/>
    <w:rsid w:val="000A6312"/>
    <w:rsid w:val="000A6DC2"/>
    <w:rsid w:val="000A6ED9"/>
    <w:rsid w:val="000A77EB"/>
    <w:rsid w:val="000B098D"/>
    <w:rsid w:val="000B12B2"/>
    <w:rsid w:val="000B3824"/>
    <w:rsid w:val="000B3F91"/>
    <w:rsid w:val="000B4127"/>
    <w:rsid w:val="000C5389"/>
    <w:rsid w:val="000C7D73"/>
    <w:rsid w:val="000D1DD3"/>
    <w:rsid w:val="000D1FD3"/>
    <w:rsid w:val="000D2C3E"/>
    <w:rsid w:val="000D3DAD"/>
    <w:rsid w:val="000E0AFA"/>
    <w:rsid w:val="000E1148"/>
    <w:rsid w:val="000E2147"/>
    <w:rsid w:val="000E28F7"/>
    <w:rsid w:val="000F03F5"/>
    <w:rsid w:val="000F1521"/>
    <w:rsid w:val="000F278A"/>
    <w:rsid w:val="000F3FD0"/>
    <w:rsid w:val="000F4C9A"/>
    <w:rsid w:val="000F5665"/>
    <w:rsid w:val="000F7694"/>
    <w:rsid w:val="0010067B"/>
    <w:rsid w:val="00102350"/>
    <w:rsid w:val="001025CD"/>
    <w:rsid w:val="00102DB9"/>
    <w:rsid w:val="00103959"/>
    <w:rsid w:val="001041A6"/>
    <w:rsid w:val="001045C0"/>
    <w:rsid w:val="00104749"/>
    <w:rsid w:val="001058B3"/>
    <w:rsid w:val="00107260"/>
    <w:rsid w:val="00107EC5"/>
    <w:rsid w:val="0011044B"/>
    <w:rsid w:val="00114B22"/>
    <w:rsid w:val="00114D8E"/>
    <w:rsid w:val="0012097C"/>
    <w:rsid w:val="001217F2"/>
    <w:rsid w:val="00121D13"/>
    <w:rsid w:val="00121DF1"/>
    <w:rsid w:val="00127A49"/>
    <w:rsid w:val="001310B7"/>
    <w:rsid w:val="0013383B"/>
    <w:rsid w:val="00134512"/>
    <w:rsid w:val="0013539C"/>
    <w:rsid w:val="00136384"/>
    <w:rsid w:val="00137A64"/>
    <w:rsid w:val="00137B86"/>
    <w:rsid w:val="00140BBC"/>
    <w:rsid w:val="00141DA1"/>
    <w:rsid w:val="00144A21"/>
    <w:rsid w:val="00147DB8"/>
    <w:rsid w:val="00151853"/>
    <w:rsid w:val="00153F40"/>
    <w:rsid w:val="00154AF0"/>
    <w:rsid w:val="001570F3"/>
    <w:rsid w:val="0016085A"/>
    <w:rsid w:val="00163BB7"/>
    <w:rsid w:val="001649D2"/>
    <w:rsid w:val="00165D65"/>
    <w:rsid w:val="00167DD3"/>
    <w:rsid w:val="00172546"/>
    <w:rsid w:val="00173F1C"/>
    <w:rsid w:val="0017641A"/>
    <w:rsid w:val="00177B24"/>
    <w:rsid w:val="00185FF5"/>
    <w:rsid w:val="00186BDE"/>
    <w:rsid w:val="00187960"/>
    <w:rsid w:val="00193588"/>
    <w:rsid w:val="00196171"/>
    <w:rsid w:val="001A0366"/>
    <w:rsid w:val="001A07F9"/>
    <w:rsid w:val="001A1C06"/>
    <w:rsid w:val="001A28EF"/>
    <w:rsid w:val="001A36F9"/>
    <w:rsid w:val="001A5AA4"/>
    <w:rsid w:val="001B2156"/>
    <w:rsid w:val="001B2422"/>
    <w:rsid w:val="001B2EA4"/>
    <w:rsid w:val="001B6FBA"/>
    <w:rsid w:val="001B79BB"/>
    <w:rsid w:val="001C12B0"/>
    <w:rsid w:val="001C2188"/>
    <w:rsid w:val="001C2FB4"/>
    <w:rsid w:val="001C61C9"/>
    <w:rsid w:val="001D697E"/>
    <w:rsid w:val="001D7D09"/>
    <w:rsid w:val="001E1171"/>
    <w:rsid w:val="001E1D2F"/>
    <w:rsid w:val="001E3550"/>
    <w:rsid w:val="001E566F"/>
    <w:rsid w:val="001E6DD1"/>
    <w:rsid w:val="001E7584"/>
    <w:rsid w:val="001E7C24"/>
    <w:rsid w:val="001F4E8A"/>
    <w:rsid w:val="001F5CBA"/>
    <w:rsid w:val="0020007C"/>
    <w:rsid w:val="00210E0B"/>
    <w:rsid w:val="0021554D"/>
    <w:rsid w:val="00215992"/>
    <w:rsid w:val="002175CA"/>
    <w:rsid w:val="002230E5"/>
    <w:rsid w:val="00223E75"/>
    <w:rsid w:val="00224AA7"/>
    <w:rsid w:val="00232AB8"/>
    <w:rsid w:val="00235452"/>
    <w:rsid w:val="00235CE6"/>
    <w:rsid w:val="0023636B"/>
    <w:rsid w:val="002466E0"/>
    <w:rsid w:val="00253E31"/>
    <w:rsid w:val="00264745"/>
    <w:rsid w:val="00264F33"/>
    <w:rsid w:val="00264F7E"/>
    <w:rsid w:val="00265A77"/>
    <w:rsid w:val="0027229D"/>
    <w:rsid w:val="00273052"/>
    <w:rsid w:val="00273B34"/>
    <w:rsid w:val="00277F6A"/>
    <w:rsid w:val="00282771"/>
    <w:rsid w:val="002833A3"/>
    <w:rsid w:val="00290771"/>
    <w:rsid w:val="002933F5"/>
    <w:rsid w:val="002941E2"/>
    <w:rsid w:val="0029635E"/>
    <w:rsid w:val="002A1A80"/>
    <w:rsid w:val="002A38FC"/>
    <w:rsid w:val="002B3A8D"/>
    <w:rsid w:val="002C52AD"/>
    <w:rsid w:val="002E5C75"/>
    <w:rsid w:val="002F61F8"/>
    <w:rsid w:val="003003E0"/>
    <w:rsid w:val="00302535"/>
    <w:rsid w:val="00302ED0"/>
    <w:rsid w:val="00302EF6"/>
    <w:rsid w:val="00303424"/>
    <w:rsid w:val="00305E48"/>
    <w:rsid w:val="00306083"/>
    <w:rsid w:val="0030732B"/>
    <w:rsid w:val="003118D6"/>
    <w:rsid w:val="00317B77"/>
    <w:rsid w:val="00321371"/>
    <w:rsid w:val="003215A8"/>
    <w:rsid w:val="00321FA7"/>
    <w:rsid w:val="00325865"/>
    <w:rsid w:val="0032592B"/>
    <w:rsid w:val="003263BB"/>
    <w:rsid w:val="00326978"/>
    <w:rsid w:val="0033621A"/>
    <w:rsid w:val="00336659"/>
    <w:rsid w:val="003413E5"/>
    <w:rsid w:val="00341AE6"/>
    <w:rsid w:val="00343154"/>
    <w:rsid w:val="003445FA"/>
    <w:rsid w:val="003520D6"/>
    <w:rsid w:val="00352A14"/>
    <w:rsid w:val="00354824"/>
    <w:rsid w:val="00356315"/>
    <w:rsid w:val="00362526"/>
    <w:rsid w:val="00363DF8"/>
    <w:rsid w:val="003663A3"/>
    <w:rsid w:val="00367B75"/>
    <w:rsid w:val="00367BAF"/>
    <w:rsid w:val="00372015"/>
    <w:rsid w:val="003741B7"/>
    <w:rsid w:val="00374CC3"/>
    <w:rsid w:val="0038302F"/>
    <w:rsid w:val="00383EBE"/>
    <w:rsid w:val="00385360"/>
    <w:rsid w:val="0038600B"/>
    <w:rsid w:val="003864A7"/>
    <w:rsid w:val="00390EF6"/>
    <w:rsid w:val="00392B29"/>
    <w:rsid w:val="00393F10"/>
    <w:rsid w:val="00395ADD"/>
    <w:rsid w:val="003971D0"/>
    <w:rsid w:val="003A1F8E"/>
    <w:rsid w:val="003A2BBE"/>
    <w:rsid w:val="003B151D"/>
    <w:rsid w:val="003B2CDF"/>
    <w:rsid w:val="003B2DE1"/>
    <w:rsid w:val="003B33D4"/>
    <w:rsid w:val="003B4BAD"/>
    <w:rsid w:val="003C20BC"/>
    <w:rsid w:val="003C67FF"/>
    <w:rsid w:val="003C7554"/>
    <w:rsid w:val="003D0658"/>
    <w:rsid w:val="003D1FA3"/>
    <w:rsid w:val="003D3767"/>
    <w:rsid w:val="003D724A"/>
    <w:rsid w:val="003D7AB4"/>
    <w:rsid w:val="003E15AF"/>
    <w:rsid w:val="003E342E"/>
    <w:rsid w:val="003E40C7"/>
    <w:rsid w:val="003E57A1"/>
    <w:rsid w:val="003E7AED"/>
    <w:rsid w:val="003E7B47"/>
    <w:rsid w:val="003E7B51"/>
    <w:rsid w:val="003F0867"/>
    <w:rsid w:val="003F3819"/>
    <w:rsid w:val="003F4089"/>
    <w:rsid w:val="004010D9"/>
    <w:rsid w:val="004117CD"/>
    <w:rsid w:val="00414A63"/>
    <w:rsid w:val="00415145"/>
    <w:rsid w:val="004239E8"/>
    <w:rsid w:val="00423BC7"/>
    <w:rsid w:val="0042456B"/>
    <w:rsid w:val="00424643"/>
    <w:rsid w:val="0042531D"/>
    <w:rsid w:val="0042539C"/>
    <w:rsid w:val="004256C3"/>
    <w:rsid w:val="004258A2"/>
    <w:rsid w:val="00430A2F"/>
    <w:rsid w:val="004312D2"/>
    <w:rsid w:val="0043613D"/>
    <w:rsid w:val="004369E8"/>
    <w:rsid w:val="00436CA5"/>
    <w:rsid w:val="004407CB"/>
    <w:rsid w:val="00442018"/>
    <w:rsid w:val="0044380C"/>
    <w:rsid w:val="00445473"/>
    <w:rsid w:val="00446171"/>
    <w:rsid w:val="004464C1"/>
    <w:rsid w:val="00460D22"/>
    <w:rsid w:val="00462FA2"/>
    <w:rsid w:val="00462FFA"/>
    <w:rsid w:val="00464457"/>
    <w:rsid w:val="00464BC3"/>
    <w:rsid w:val="00466CDF"/>
    <w:rsid w:val="00470194"/>
    <w:rsid w:val="00470E04"/>
    <w:rsid w:val="00471B0C"/>
    <w:rsid w:val="0047435B"/>
    <w:rsid w:val="00477143"/>
    <w:rsid w:val="00477CF0"/>
    <w:rsid w:val="00484383"/>
    <w:rsid w:val="00487BA1"/>
    <w:rsid w:val="004923EC"/>
    <w:rsid w:val="004934A3"/>
    <w:rsid w:val="004942F1"/>
    <w:rsid w:val="004A11D7"/>
    <w:rsid w:val="004A11E7"/>
    <w:rsid w:val="004A1517"/>
    <w:rsid w:val="004A1EE3"/>
    <w:rsid w:val="004B08E8"/>
    <w:rsid w:val="004C0192"/>
    <w:rsid w:val="004C2D0E"/>
    <w:rsid w:val="004C4DDC"/>
    <w:rsid w:val="004C4E45"/>
    <w:rsid w:val="004C51F9"/>
    <w:rsid w:val="004C57C7"/>
    <w:rsid w:val="004C62FC"/>
    <w:rsid w:val="004C7503"/>
    <w:rsid w:val="004C7872"/>
    <w:rsid w:val="004D1001"/>
    <w:rsid w:val="004D3325"/>
    <w:rsid w:val="004D40B3"/>
    <w:rsid w:val="004D5D58"/>
    <w:rsid w:val="004E00ED"/>
    <w:rsid w:val="004E3E35"/>
    <w:rsid w:val="004F05AF"/>
    <w:rsid w:val="004F0D89"/>
    <w:rsid w:val="004F1CC9"/>
    <w:rsid w:val="004F204A"/>
    <w:rsid w:val="004F5416"/>
    <w:rsid w:val="004F57AD"/>
    <w:rsid w:val="00501610"/>
    <w:rsid w:val="0050355E"/>
    <w:rsid w:val="00505CB6"/>
    <w:rsid w:val="00506461"/>
    <w:rsid w:val="00506EB4"/>
    <w:rsid w:val="005076FF"/>
    <w:rsid w:val="005135FB"/>
    <w:rsid w:val="005143A3"/>
    <w:rsid w:val="00514864"/>
    <w:rsid w:val="005177F2"/>
    <w:rsid w:val="00520E99"/>
    <w:rsid w:val="00523931"/>
    <w:rsid w:val="00524CCD"/>
    <w:rsid w:val="00532783"/>
    <w:rsid w:val="005356CF"/>
    <w:rsid w:val="00545394"/>
    <w:rsid w:val="00550C00"/>
    <w:rsid w:val="00551701"/>
    <w:rsid w:val="00553A47"/>
    <w:rsid w:val="005553C5"/>
    <w:rsid w:val="00556CF3"/>
    <w:rsid w:val="00561255"/>
    <w:rsid w:val="00561587"/>
    <w:rsid w:val="00564BFC"/>
    <w:rsid w:val="00566D06"/>
    <w:rsid w:val="00566F24"/>
    <w:rsid w:val="00570005"/>
    <w:rsid w:val="00571C7A"/>
    <w:rsid w:val="00573B95"/>
    <w:rsid w:val="00573BBD"/>
    <w:rsid w:val="00577ABD"/>
    <w:rsid w:val="00580794"/>
    <w:rsid w:val="00580EF6"/>
    <w:rsid w:val="00583353"/>
    <w:rsid w:val="00584E3B"/>
    <w:rsid w:val="00586F6F"/>
    <w:rsid w:val="00590E4A"/>
    <w:rsid w:val="00590F8F"/>
    <w:rsid w:val="0059275B"/>
    <w:rsid w:val="00595024"/>
    <w:rsid w:val="005958F4"/>
    <w:rsid w:val="00596073"/>
    <w:rsid w:val="005A24E9"/>
    <w:rsid w:val="005A4CC0"/>
    <w:rsid w:val="005A666C"/>
    <w:rsid w:val="005B1214"/>
    <w:rsid w:val="005B1F18"/>
    <w:rsid w:val="005B354D"/>
    <w:rsid w:val="005B540A"/>
    <w:rsid w:val="005C32BB"/>
    <w:rsid w:val="005C3586"/>
    <w:rsid w:val="005C36DA"/>
    <w:rsid w:val="005C622E"/>
    <w:rsid w:val="005D033F"/>
    <w:rsid w:val="005D072B"/>
    <w:rsid w:val="005D0E28"/>
    <w:rsid w:val="005D4009"/>
    <w:rsid w:val="005E09C7"/>
    <w:rsid w:val="005E22E1"/>
    <w:rsid w:val="005E5138"/>
    <w:rsid w:val="005E6F5C"/>
    <w:rsid w:val="005E7361"/>
    <w:rsid w:val="005F1976"/>
    <w:rsid w:val="005F1A17"/>
    <w:rsid w:val="005F3482"/>
    <w:rsid w:val="005F45CA"/>
    <w:rsid w:val="005F6007"/>
    <w:rsid w:val="0060530D"/>
    <w:rsid w:val="00607477"/>
    <w:rsid w:val="00616925"/>
    <w:rsid w:val="00620AEB"/>
    <w:rsid w:val="00623333"/>
    <w:rsid w:val="006270ED"/>
    <w:rsid w:val="00632495"/>
    <w:rsid w:val="00635C96"/>
    <w:rsid w:val="0063623B"/>
    <w:rsid w:val="006366E8"/>
    <w:rsid w:val="00640972"/>
    <w:rsid w:val="00640A9C"/>
    <w:rsid w:val="006428B8"/>
    <w:rsid w:val="00644A4D"/>
    <w:rsid w:val="00647EE5"/>
    <w:rsid w:val="00647EF6"/>
    <w:rsid w:val="00651062"/>
    <w:rsid w:val="00655455"/>
    <w:rsid w:val="00655B07"/>
    <w:rsid w:val="006574ED"/>
    <w:rsid w:val="00657C7A"/>
    <w:rsid w:val="00657DE4"/>
    <w:rsid w:val="0066077B"/>
    <w:rsid w:val="006661ED"/>
    <w:rsid w:val="00666368"/>
    <w:rsid w:val="00666375"/>
    <w:rsid w:val="0067218D"/>
    <w:rsid w:val="00685CAD"/>
    <w:rsid w:val="00690913"/>
    <w:rsid w:val="00690BBD"/>
    <w:rsid w:val="00693631"/>
    <w:rsid w:val="00696824"/>
    <w:rsid w:val="00696C8B"/>
    <w:rsid w:val="00697E64"/>
    <w:rsid w:val="006A1459"/>
    <w:rsid w:val="006A14A2"/>
    <w:rsid w:val="006A4726"/>
    <w:rsid w:val="006A541C"/>
    <w:rsid w:val="006A5AC2"/>
    <w:rsid w:val="006A75D4"/>
    <w:rsid w:val="006B023F"/>
    <w:rsid w:val="006B097A"/>
    <w:rsid w:val="006B1D03"/>
    <w:rsid w:val="006B1F7E"/>
    <w:rsid w:val="006B2378"/>
    <w:rsid w:val="006B3B0F"/>
    <w:rsid w:val="006B5B45"/>
    <w:rsid w:val="006B6627"/>
    <w:rsid w:val="006B6C15"/>
    <w:rsid w:val="006B7275"/>
    <w:rsid w:val="006B7F25"/>
    <w:rsid w:val="006C1918"/>
    <w:rsid w:val="006C2CC7"/>
    <w:rsid w:val="006C5753"/>
    <w:rsid w:val="006C6633"/>
    <w:rsid w:val="006D23ED"/>
    <w:rsid w:val="006D32C8"/>
    <w:rsid w:val="006D34EE"/>
    <w:rsid w:val="006D3934"/>
    <w:rsid w:val="006D5541"/>
    <w:rsid w:val="006E0CEE"/>
    <w:rsid w:val="006E1A14"/>
    <w:rsid w:val="006E2668"/>
    <w:rsid w:val="006F302D"/>
    <w:rsid w:val="006F481A"/>
    <w:rsid w:val="006F779D"/>
    <w:rsid w:val="007027CA"/>
    <w:rsid w:val="007043E3"/>
    <w:rsid w:val="0070491A"/>
    <w:rsid w:val="007049EE"/>
    <w:rsid w:val="00704B42"/>
    <w:rsid w:val="0071630E"/>
    <w:rsid w:val="0071729F"/>
    <w:rsid w:val="007217AF"/>
    <w:rsid w:val="007222E1"/>
    <w:rsid w:val="0073625E"/>
    <w:rsid w:val="00736368"/>
    <w:rsid w:val="0073643E"/>
    <w:rsid w:val="00741E14"/>
    <w:rsid w:val="00745B6B"/>
    <w:rsid w:val="007464FB"/>
    <w:rsid w:val="007478C7"/>
    <w:rsid w:val="00750DA0"/>
    <w:rsid w:val="00754FD3"/>
    <w:rsid w:val="00760E4D"/>
    <w:rsid w:val="0076466E"/>
    <w:rsid w:val="007646D0"/>
    <w:rsid w:val="007734D3"/>
    <w:rsid w:val="00776062"/>
    <w:rsid w:val="00785010"/>
    <w:rsid w:val="007956FE"/>
    <w:rsid w:val="00796E2E"/>
    <w:rsid w:val="00797703"/>
    <w:rsid w:val="007A4BCB"/>
    <w:rsid w:val="007A4CD8"/>
    <w:rsid w:val="007A7AAB"/>
    <w:rsid w:val="007B06ED"/>
    <w:rsid w:val="007B0A51"/>
    <w:rsid w:val="007B5F62"/>
    <w:rsid w:val="007C151F"/>
    <w:rsid w:val="007C4B9B"/>
    <w:rsid w:val="007D19D6"/>
    <w:rsid w:val="007D38DC"/>
    <w:rsid w:val="007D41AD"/>
    <w:rsid w:val="007D5B7A"/>
    <w:rsid w:val="007D5D92"/>
    <w:rsid w:val="007D72D5"/>
    <w:rsid w:val="007E51B8"/>
    <w:rsid w:val="007F0440"/>
    <w:rsid w:val="007F3126"/>
    <w:rsid w:val="007F4C91"/>
    <w:rsid w:val="007F55E1"/>
    <w:rsid w:val="00800EE9"/>
    <w:rsid w:val="00805494"/>
    <w:rsid w:val="00807C32"/>
    <w:rsid w:val="00807C36"/>
    <w:rsid w:val="00810901"/>
    <w:rsid w:val="0082002C"/>
    <w:rsid w:val="008227B3"/>
    <w:rsid w:val="00826120"/>
    <w:rsid w:val="008326DE"/>
    <w:rsid w:val="008357BC"/>
    <w:rsid w:val="00836AAF"/>
    <w:rsid w:val="0084160D"/>
    <w:rsid w:val="0084294C"/>
    <w:rsid w:val="00842B32"/>
    <w:rsid w:val="00842F65"/>
    <w:rsid w:val="00844A78"/>
    <w:rsid w:val="0084558A"/>
    <w:rsid w:val="00847FE6"/>
    <w:rsid w:val="008505D3"/>
    <w:rsid w:val="00851027"/>
    <w:rsid w:val="0085119C"/>
    <w:rsid w:val="00854E89"/>
    <w:rsid w:val="00856107"/>
    <w:rsid w:val="00866E2A"/>
    <w:rsid w:val="00872F5D"/>
    <w:rsid w:val="00877A1E"/>
    <w:rsid w:val="00882C20"/>
    <w:rsid w:val="0088621D"/>
    <w:rsid w:val="0088632F"/>
    <w:rsid w:val="00886495"/>
    <w:rsid w:val="008912C8"/>
    <w:rsid w:val="0089431E"/>
    <w:rsid w:val="008971E1"/>
    <w:rsid w:val="00897DB0"/>
    <w:rsid w:val="008A4C21"/>
    <w:rsid w:val="008A5CEE"/>
    <w:rsid w:val="008A7A3C"/>
    <w:rsid w:val="008B2B63"/>
    <w:rsid w:val="008B3527"/>
    <w:rsid w:val="008B7772"/>
    <w:rsid w:val="008C1B8A"/>
    <w:rsid w:val="008C5BA7"/>
    <w:rsid w:val="008C63D3"/>
    <w:rsid w:val="008C68BD"/>
    <w:rsid w:val="008D1D21"/>
    <w:rsid w:val="008D43B9"/>
    <w:rsid w:val="008D6893"/>
    <w:rsid w:val="008D7BEC"/>
    <w:rsid w:val="008E2BFB"/>
    <w:rsid w:val="008E4614"/>
    <w:rsid w:val="008E5D7A"/>
    <w:rsid w:val="008E6186"/>
    <w:rsid w:val="008E6EE6"/>
    <w:rsid w:val="008F0CCF"/>
    <w:rsid w:val="008F1DC3"/>
    <w:rsid w:val="008F23EE"/>
    <w:rsid w:val="008F36A3"/>
    <w:rsid w:val="008F439A"/>
    <w:rsid w:val="008F611F"/>
    <w:rsid w:val="009131D4"/>
    <w:rsid w:val="00913220"/>
    <w:rsid w:val="00914C53"/>
    <w:rsid w:val="00915DF1"/>
    <w:rsid w:val="00917920"/>
    <w:rsid w:val="00921DBC"/>
    <w:rsid w:val="009331FD"/>
    <w:rsid w:val="00935B96"/>
    <w:rsid w:val="00935EE5"/>
    <w:rsid w:val="00940D84"/>
    <w:rsid w:val="009417EA"/>
    <w:rsid w:val="00946CAA"/>
    <w:rsid w:val="00952DDB"/>
    <w:rsid w:val="0095320D"/>
    <w:rsid w:val="0095595D"/>
    <w:rsid w:val="00956C6F"/>
    <w:rsid w:val="0096343A"/>
    <w:rsid w:val="0096396F"/>
    <w:rsid w:val="00966F25"/>
    <w:rsid w:val="009671E9"/>
    <w:rsid w:val="0097176C"/>
    <w:rsid w:val="009731F5"/>
    <w:rsid w:val="009733CA"/>
    <w:rsid w:val="00974C2A"/>
    <w:rsid w:val="0098206F"/>
    <w:rsid w:val="00983729"/>
    <w:rsid w:val="009837D4"/>
    <w:rsid w:val="00983C3C"/>
    <w:rsid w:val="00984C33"/>
    <w:rsid w:val="009860B7"/>
    <w:rsid w:val="009A31D9"/>
    <w:rsid w:val="009A3415"/>
    <w:rsid w:val="009A3FD8"/>
    <w:rsid w:val="009B293C"/>
    <w:rsid w:val="009B2E53"/>
    <w:rsid w:val="009B6D3F"/>
    <w:rsid w:val="009C0DFE"/>
    <w:rsid w:val="009C1540"/>
    <w:rsid w:val="009C25EA"/>
    <w:rsid w:val="009C3372"/>
    <w:rsid w:val="009C4349"/>
    <w:rsid w:val="009C437C"/>
    <w:rsid w:val="009C4D6E"/>
    <w:rsid w:val="009C5335"/>
    <w:rsid w:val="009C5E2C"/>
    <w:rsid w:val="009D1AF8"/>
    <w:rsid w:val="009D4E9D"/>
    <w:rsid w:val="009E2C46"/>
    <w:rsid w:val="009E4F14"/>
    <w:rsid w:val="009F1277"/>
    <w:rsid w:val="009F2887"/>
    <w:rsid w:val="00A004C2"/>
    <w:rsid w:val="00A00BFF"/>
    <w:rsid w:val="00A0166A"/>
    <w:rsid w:val="00A0676F"/>
    <w:rsid w:val="00A07E87"/>
    <w:rsid w:val="00A10D91"/>
    <w:rsid w:val="00A11AB3"/>
    <w:rsid w:val="00A11BAC"/>
    <w:rsid w:val="00A12C0F"/>
    <w:rsid w:val="00A14380"/>
    <w:rsid w:val="00A23164"/>
    <w:rsid w:val="00A25307"/>
    <w:rsid w:val="00A319D3"/>
    <w:rsid w:val="00A337D7"/>
    <w:rsid w:val="00A3796F"/>
    <w:rsid w:val="00A37CF7"/>
    <w:rsid w:val="00A4067F"/>
    <w:rsid w:val="00A4244A"/>
    <w:rsid w:val="00A42681"/>
    <w:rsid w:val="00A47BF9"/>
    <w:rsid w:val="00A53E2B"/>
    <w:rsid w:val="00A60528"/>
    <w:rsid w:val="00A60944"/>
    <w:rsid w:val="00A6269F"/>
    <w:rsid w:val="00A627E3"/>
    <w:rsid w:val="00A636AE"/>
    <w:rsid w:val="00A651A9"/>
    <w:rsid w:val="00A652B1"/>
    <w:rsid w:val="00A65B41"/>
    <w:rsid w:val="00A66B18"/>
    <w:rsid w:val="00A70C5F"/>
    <w:rsid w:val="00A73D68"/>
    <w:rsid w:val="00A80210"/>
    <w:rsid w:val="00A81826"/>
    <w:rsid w:val="00A86022"/>
    <w:rsid w:val="00A8640E"/>
    <w:rsid w:val="00A912D2"/>
    <w:rsid w:val="00A9614D"/>
    <w:rsid w:val="00A96632"/>
    <w:rsid w:val="00AA2701"/>
    <w:rsid w:val="00AA5212"/>
    <w:rsid w:val="00AA694F"/>
    <w:rsid w:val="00AA6CCF"/>
    <w:rsid w:val="00AA7A6B"/>
    <w:rsid w:val="00AB1827"/>
    <w:rsid w:val="00AB26E3"/>
    <w:rsid w:val="00AB3BAF"/>
    <w:rsid w:val="00AB448E"/>
    <w:rsid w:val="00AB4689"/>
    <w:rsid w:val="00AB6A9E"/>
    <w:rsid w:val="00AB7144"/>
    <w:rsid w:val="00AC1449"/>
    <w:rsid w:val="00AC25D1"/>
    <w:rsid w:val="00AC3D87"/>
    <w:rsid w:val="00AC45B8"/>
    <w:rsid w:val="00AC6433"/>
    <w:rsid w:val="00AC6BC0"/>
    <w:rsid w:val="00AC7610"/>
    <w:rsid w:val="00AD59CA"/>
    <w:rsid w:val="00AD5BFE"/>
    <w:rsid w:val="00AD5DBB"/>
    <w:rsid w:val="00AD7622"/>
    <w:rsid w:val="00AD7A59"/>
    <w:rsid w:val="00AE5340"/>
    <w:rsid w:val="00AE5D0F"/>
    <w:rsid w:val="00AE6A61"/>
    <w:rsid w:val="00AF169B"/>
    <w:rsid w:val="00AF1AEF"/>
    <w:rsid w:val="00AF57F6"/>
    <w:rsid w:val="00AF6CA0"/>
    <w:rsid w:val="00B00540"/>
    <w:rsid w:val="00B03282"/>
    <w:rsid w:val="00B11CF2"/>
    <w:rsid w:val="00B12660"/>
    <w:rsid w:val="00B16608"/>
    <w:rsid w:val="00B20D12"/>
    <w:rsid w:val="00B23E42"/>
    <w:rsid w:val="00B27269"/>
    <w:rsid w:val="00B27BF5"/>
    <w:rsid w:val="00B31504"/>
    <w:rsid w:val="00B36747"/>
    <w:rsid w:val="00B36ABC"/>
    <w:rsid w:val="00B36E3B"/>
    <w:rsid w:val="00B4063C"/>
    <w:rsid w:val="00B4134E"/>
    <w:rsid w:val="00B416F7"/>
    <w:rsid w:val="00B46FEC"/>
    <w:rsid w:val="00B50D36"/>
    <w:rsid w:val="00B52935"/>
    <w:rsid w:val="00B5683C"/>
    <w:rsid w:val="00B60541"/>
    <w:rsid w:val="00B60F84"/>
    <w:rsid w:val="00B65E2E"/>
    <w:rsid w:val="00B732DD"/>
    <w:rsid w:val="00B741E7"/>
    <w:rsid w:val="00B74A90"/>
    <w:rsid w:val="00B75E01"/>
    <w:rsid w:val="00B76825"/>
    <w:rsid w:val="00B76832"/>
    <w:rsid w:val="00B80248"/>
    <w:rsid w:val="00B85A3B"/>
    <w:rsid w:val="00B86722"/>
    <w:rsid w:val="00B90A24"/>
    <w:rsid w:val="00B91E67"/>
    <w:rsid w:val="00BA20E5"/>
    <w:rsid w:val="00BA6457"/>
    <w:rsid w:val="00BA7A91"/>
    <w:rsid w:val="00BB178E"/>
    <w:rsid w:val="00BB1D12"/>
    <w:rsid w:val="00BB47A4"/>
    <w:rsid w:val="00BB4C0D"/>
    <w:rsid w:val="00BC1292"/>
    <w:rsid w:val="00BC39B8"/>
    <w:rsid w:val="00BC479E"/>
    <w:rsid w:val="00BC5FC6"/>
    <w:rsid w:val="00BD1F03"/>
    <w:rsid w:val="00BD366A"/>
    <w:rsid w:val="00BD4437"/>
    <w:rsid w:val="00BD5B0D"/>
    <w:rsid w:val="00BD70CC"/>
    <w:rsid w:val="00BE1CE7"/>
    <w:rsid w:val="00BE36AC"/>
    <w:rsid w:val="00BE4DA6"/>
    <w:rsid w:val="00BE58CD"/>
    <w:rsid w:val="00BE6C58"/>
    <w:rsid w:val="00BE7355"/>
    <w:rsid w:val="00BF0B42"/>
    <w:rsid w:val="00BF2029"/>
    <w:rsid w:val="00BF2F5D"/>
    <w:rsid w:val="00BF7E1F"/>
    <w:rsid w:val="00BF7E3B"/>
    <w:rsid w:val="00C0011E"/>
    <w:rsid w:val="00C00322"/>
    <w:rsid w:val="00C02296"/>
    <w:rsid w:val="00C029E2"/>
    <w:rsid w:val="00C052BC"/>
    <w:rsid w:val="00C056B0"/>
    <w:rsid w:val="00C05886"/>
    <w:rsid w:val="00C13A21"/>
    <w:rsid w:val="00C2064D"/>
    <w:rsid w:val="00C22BE4"/>
    <w:rsid w:val="00C23231"/>
    <w:rsid w:val="00C256AB"/>
    <w:rsid w:val="00C30F08"/>
    <w:rsid w:val="00C314BB"/>
    <w:rsid w:val="00C32134"/>
    <w:rsid w:val="00C328A5"/>
    <w:rsid w:val="00C32F8C"/>
    <w:rsid w:val="00C333EC"/>
    <w:rsid w:val="00C34586"/>
    <w:rsid w:val="00C353BB"/>
    <w:rsid w:val="00C366E8"/>
    <w:rsid w:val="00C419FD"/>
    <w:rsid w:val="00C4318A"/>
    <w:rsid w:val="00C4489C"/>
    <w:rsid w:val="00C46537"/>
    <w:rsid w:val="00C46901"/>
    <w:rsid w:val="00C47D7A"/>
    <w:rsid w:val="00C505BB"/>
    <w:rsid w:val="00C5329D"/>
    <w:rsid w:val="00C53C7F"/>
    <w:rsid w:val="00C54A49"/>
    <w:rsid w:val="00C56B5F"/>
    <w:rsid w:val="00C56E02"/>
    <w:rsid w:val="00C61AE3"/>
    <w:rsid w:val="00C61D11"/>
    <w:rsid w:val="00C635FE"/>
    <w:rsid w:val="00C65281"/>
    <w:rsid w:val="00C65B3F"/>
    <w:rsid w:val="00C65E85"/>
    <w:rsid w:val="00C67F1E"/>
    <w:rsid w:val="00C71404"/>
    <w:rsid w:val="00C71B1D"/>
    <w:rsid w:val="00C766D0"/>
    <w:rsid w:val="00C8000B"/>
    <w:rsid w:val="00C81BDE"/>
    <w:rsid w:val="00C83811"/>
    <w:rsid w:val="00C85E96"/>
    <w:rsid w:val="00C87A7C"/>
    <w:rsid w:val="00C94D1B"/>
    <w:rsid w:val="00C95D1E"/>
    <w:rsid w:val="00C96187"/>
    <w:rsid w:val="00C964DA"/>
    <w:rsid w:val="00CA04BC"/>
    <w:rsid w:val="00CA375E"/>
    <w:rsid w:val="00CA4202"/>
    <w:rsid w:val="00CA429A"/>
    <w:rsid w:val="00CA492C"/>
    <w:rsid w:val="00CA5EDA"/>
    <w:rsid w:val="00CA668D"/>
    <w:rsid w:val="00CA729F"/>
    <w:rsid w:val="00CA7F8E"/>
    <w:rsid w:val="00CB0077"/>
    <w:rsid w:val="00CB0871"/>
    <w:rsid w:val="00CB27C9"/>
    <w:rsid w:val="00CB3D2E"/>
    <w:rsid w:val="00CB427D"/>
    <w:rsid w:val="00CB4EBC"/>
    <w:rsid w:val="00CB75E1"/>
    <w:rsid w:val="00CC1952"/>
    <w:rsid w:val="00CC37A2"/>
    <w:rsid w:val="00CC3E4F"/>
    <w:rsid w:val="00CC45E6"/>
    <w:rsid w:val="00CC5CEB"/>
    <w:rsid w:val="00CD0FD8"/>
    <w:rsid w:val="00CD514C"/>
    <w:rsid w:val="00CD5753"/>
    <w:rsid w:val="00CE1AC5"/>
    <w:rsid w:val="00CE3703"/>
    <w:rsid w:val="00CE4822"/>
    <w:rsid w:val="00CE699F"/>
    <w:rsid w:val="00CE6EB8"/>
    <w:rsid w:val="00CE7A97"/>
    <w:rsid w:val="00CF01A9"/>
    <w:rsid w:val="00CF0E77"/>
    <w:rsid w:val="00CF151A"/>
    <w:rsid w:val="00CF4596"/>
    <w:rsid w:val="00CF51D4"/>
    <w:rsid w:val="00CF522F"/>
    <w:rsid w:val="00CF7D8E"/>
    <w:rsid w:val="00D00D4B"/>
    <w:rsid w:val="00D05FE6"/>
    <w:rsid w:val="00D06847"/>
    <w:rsid w:val="00D07297"/>
    <w:rsid w:val="00D122A9"/>
    <w:rsid w:val="00D157E0"/>
    <w:rsid w:val="00D15F45"/>
    <w:rsid w:val="00D16304"/>
    <w:rsid w:val="00D20FCB"/>
    <w:rsid w:val="00D212C7"/>
    <w:rsid w:val="00D256AF"/>
    <w:rsid w:val="00D27199"/>
    <w:rsid w:val="00D30169"/>
    <w:rsid w:val="00D32781"/>
    <w:rsid w:val="00D421B3"/>
    <w:rsid w:val="00D45D7B"/>
    <w:rsid w:val="00D4654B"/>
    <w:rsid w:val="00D46670"/>
    <w:rsid w:val="00D468B0"/>
    <w:rsid w:val="00D55C65"/>
    <w:rsid w:val="00D5628A"/>
    <w:rsid w:val="00D57FAC"/>
    <w:rsid w:val="00D63A41"/>
    <w:rsid w:val="00D70C33"/>
    <w:rsid w:val="00D73E7E"/>
    <w:rsid w:val="00D82E83"/>
    <w:rsid w:val="00D905CB"/>
    <w:rsid w:val="00D92BEA"/>
    <w:rsid w:val="00DA2DFD"/>
    <w:rsid w:val="00DA3ABA"/>
    <w:rsid w:val="00DA58DC"/>
    <w:rsid w:val="00DA61F1"/>
    <w:rsid w:val="00DA6DB7"/>
    <w:rsid w:val="00DA72E5"/>
    <w:rsid w:val="00DB0F21"/>
    <w:rsid w:val="00DB5382"/>
    <w:rsid w:val="00DB611C"/>
    <w:rsid w:val="00DC471D"/>
    <w:rsid w:val="00DD225D"/>
    <w:rsid w:val="00DD7DA8"/>
    <w:rsid w:val="00DE026F"/>
    <w:rsid w:val="00DE062B"/>
    <w:rsid w:val="00DE3C59"/>
    <w:rsid w:val="00DE413D"/>
    <w:rsid w:val="00DE4288"/>
    <w:rsid w:val="00DE5886"/>
    <w:rsid w:val="00DF28F3"/>
    <w:rsid w:val="00DF404B"/>
    <w:rsid w:val="00E00298"/>
    <w:rsid w:val="00E032DC"/>
    <w:rsid w:val="00E0535F"/>
    <w:rsid w:val="00E07DAB"/>
    <w:rsid w:val="00E11D06"/>
    <w:rsid w:val="00E12341"/>
    <w:rsid w:val="00E12C13"/>
    <w:rsid w:val="00E12EC6"/>
    <w:rsid w:val="00E17487"/>
    <w:rsid w:val="00E24EAE"/>
    <w:rsid w:val="00E319F9"/>
    <w:rsid w:val="00E3311A"/>
    <w:rsid w:val="00E34F0C"/>
    <w:rsid w:val="00E37104"/>
    <w:rsid w:val="00E44150"/>
    <w:rsid w:val="00E44710"/>
    <w:rsid w:val="00E501E5"/>
    <w:rsid w:val="00E542BD"/>
    <w:rsid w:val="00E56151"/>
    <w:rsid w:val="00E575D2"/>
    <w:rsid w:val="00E61BFC"/>
    <w:rsid w:val="00E620CB"/>
    <w:rsid w:val="00E62A60"/>
    <w:rsid w:val="00E62C4F"/>
    <w:rsid w:val="00E64094"/>
    <w:rsid w:val="00E6503A"/>
    <w:rsid w:val="00E65885"/>
    <w:rsid w:val="00E701CC"/>
    <w:rsid w:val="00E7034C"/>
    <w:rsid w:val="00E7375E"/>
    <w:rsid w:val="00E73C94"/>
    <w:rsid w:val="00E73D0B"/>
    <w:rsid w:val="00E74BF4"/>
    <w:rsid w:val="00E77D2F"/>
    <w:rsid w:val="00E84E7E"/>
    <w:rsid w:val="00E92593"/>
    <w:rsid w:val="00E92CA5"/>
    <w:rsid w:val="00E93328"/>
    <w:rsid w:val="00E95CB2"/>
    <w:rsid w:val="00E95EB5"/>
    <w:rsid w:val="00E96A32"/>
    <w:rsid w:val="00EA01DE"/>
    <w:rsid w:val="00EA0E33"/>
    <w:rsid w:val="00EA6C12"/>
    <w:rsid w:val="00EA7AE7"/>
    <w:rsid w:val="00EB247D"/>
    <w:rsid w:val="00EB4983"/>
    <w:rsid w:val="00EB5521"/>
    <w:rsid w:val="00EB5AF0"/>
    <w:rsid w:val="00EB65E6"/>
    <w:rsid w:val="00EB762D"/>
    <w:rsid w:val="00EC0A43"/>
    <w:rsid w:val="00EC0E9E"/>
    <w:rsid w:val="00EC1BCD"/>
    <w:rsid w:val="00EC2BF1"/>
    <w:rsid w:val="00EC338E"/>
    <w:rsid w:val="00ED0192"/>
    <w:rsid w:val="00ED0CB5"/>
    <w:rsid w:val="00ED1423"/>
    <w:rsid w:val="00ED5B76"/>
    <w:rsid w:val="00ED6102"/>
    <w:rsid w:val="00ED7346"/>
    <w:rsid w:val="00EE2D9D"/>
    <w:rsid w:val="00EE51C1"/>
    <w:rsid w:val="00EF17A3"/>
    <w:rsid w:val="00EF1950"/>
    <w:rsid w:val="00F0002C"/>
    <w:rsid w:val="00F000DF"/>
    <w:rsid w:val="00F03CAC"/>
    <w:rsid w:val="00F04F53"/>
    <w:rsid w:val="00F05964"/>
    <w:rsid w:val="00F068E7"/>
    <w:rsid w:val="00F20395"/>
    <w:rsid w:val="00F231B3"/>
    <w:rsid w:val="00F23D41"/>
    <w:rsid w:val="00F23F5E"/>
    <w:rsid w:val="00F24A9E"/>
    <w:rsid w:val="00F24E47"/>
    <w:rsid w:val="00F25D92"/>
    <w:rsid w:val="00F26460"/>
    <w:rsid w:val="00F264BA"/>
    <w:rsid w:val="00F26CB6"/>
    <w:rsid w:val="00F279C9"/>
    <w:rsid w:val="00F30918"/>
    <w:rsid w:val="00F31050"/>
    <w:rsid w:val="00F35C17"/>
    <w:rsid w:val="00F374B3"/>
    <w:rsid w:val="00F450D7"/>
    <w:rsid w:val="00F52224"/>
    <w:rsid w:val="00F53990"/>
    <w:rsid w:val="00F573E7"/>
    <w:rsid w:val="00F57641"/>
    <w:rsid w:val="00F60524"/>
    <w:rsid w:val="00F63A1D"/>
    <w:rsid w:val="00F67421"/>
    <w:rsid w:val="00F72762"/>
    <w:rsid w:val="00F735A0"/>
    <w:rsid w:val="00F74121"/>
    <w:rsid w:val="00F74B47"/>
    <w:rsid w:val="00F76CAE"/>
    <w:rsid w:val="00F773CD"/>
    <w:rsid w:val="00F8237D"/>
    <w:rsid w:val="00F857A9"/>
    <w:rsid w:val="00F8761A"/>
    <w:rsid w:val="00F87DA2"/>
    <w:rsid w:val="00F92B96"/>
    <w:rsid w:val="00FA1B41"/>
    <w:rsid w:val="00FA1CA0"/>
    <w:rsid w:val="00FA441A"/>
    <w:rsid w:val="00FA55A6"/>
    <w:rsid w:val="00FA6080"/>
    <w:rsid w:val="00FA7B32"/>
    <w:rsid w:val="00FB0CCA"/>
    <w:rsid w:val="00FB1026"/>
    <w:rsid w:val="00FB3C9B"/>
    <w:rsid w:val="00FB3DCB"/>
    <w:rsid w:val="00FB53BB"/>
    <w:rsid w:val="00FB5B5B"/>
    <w:rsid w:val="00FB653B"/>
    <w:rsid w:val="00FB75B2"/>
    <w:rsid w:val="00FC01B7"/>
    <w:rsid w:val="00FC1578"/>
    <w:rsid w:val="00FC23FE"/>
    <w:rsid w:val="00FC40E2"/>
    <w:rsid w:val="00FC70CD"/>
    <w:rsid w:val="00FD0F44"/>
    <w:rsid w:val="00FD19EA"/>
    <w:rsid w:val="00FD266A"/>
    <w:rsid w:val="00FD477D"/>
    <w:rsid w:val="00FD48A9"/>
    <w:rsid w:val="00FD4DE2"/>
    <w:rsid w:val="00FD5295"/>
    <w:rsid w:val="00FE0AEA"/>
    <w:rsid w:val="00FE1838"/>
    <w:rsid w:val="00FE4BD4"/>
    <w:rsid w:val="00FE5111"/>
    <w:rsid w:val="00FE601B"/>
    <w:rsid w:val="00FF5B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7B549E"/>
  <w15:chartTrackingRefBased/>
  <w15:docId w15:val="{C4D5B236-8973-45AA-8D63-16BEE295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714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9C4349"/>
    <w:pPr>
      <w:keepNext/>
      <w:numPr>
        <w:numId w:val="1"/>
      </w:numPr>
      <w:spacing w:after="240" w:line="360" w:lineRule="auto"/>
      <w:outlineLvl w:val="0"/>
    </w:pPr>
    <w:rPr>
      <w:rFonts w:ascii="Arial" w:hAnsi="Arial" w:cs="Arial"/>
      <w:b/>
      <w:bCs/>
      <w:kern w:val="32"/>
      <w:sz w:val="20"/>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9C4349"/>
    <w:pPr>
      <w:keepNext/>
      <w:numPr>
        <w:ilvl w:val="1"/>
        <w:numId w:val="1"/>
      </w:numPr>
      <w:spacing w:after="240" w:line="360" w:lineRule="auto"/>
      <w:outlineLvl w:val="1"/>
    </w:pPr>
    <w:rPr>
      <w:rFonts w:ascii="Arial" w:hAnsi="Arial" w:cs="Arial"/>
      <w:b/>
      <w:bCs/>
      <w:iCs/>
      <w:kern w:val="32"/>
      <w:sz w:val="20"/>
      <w:szCs w:val="28"/>
    </w:rPr>
  </w:style>
  <w:style w:type="paragraph" w:styleId="Nagwek3">
    <w:name w:val="heading 3"/>
    <w:basedOn w:val="Normalny"/>
    <w:next w:val="Normalny"/>
    <w:link w:val="Nagwek3Znak"/>
    <w:qFormat/>
    <w:rsid w:val="009C4349"/>
    <w:pPr>
      <w:keepNext/>
      <w:numPr>
        <w:ilvl w:val="2"/>
        <w:numId w:val="1"/>
      </w:numPr>
      <w:spacing w:after="240" w:line="360" w:lineRule="auto"/>
      <w:outlineLvl w:val="2"/>
    </w:pPr>
    <w:rPr>
      <w:rFonts w:ascii="Arial" w:hAnsi="Arial" w:cs="Arial"/>
      <w:b/>
      <w:bCs/>
      <w:kern w:val="32"/>
      <w:sz w:val="20"/>
      <w:szCs w:val="26"/>
    </w:rPr>
  </w:style>
  <w:style w:type="paragraph" w:styleId="Nagwek4">
    <w:name w:val="heading 4"/>
    <w:basedOn w:val="Normalny"/>
    <w:next w:val="Normalny"/>
    <w:link w:val="Nagwek4Znak"/>
    <w:qFormat/>
    <w:rsid w:val="009C4349"/>
    <w:pPr>
      <w:keepNext/>
      <w:numPr>
        <w:ilvl w:val="3"/>
        <w:numId w:val="1"/>
      </w:numPr>
      <w:spacing w:after="240" w:line="360" w:lineRule="auto"/>
      <w:outlineLvl w:val="3"/>
    </w:pPr>
    <w:rPr>
      <w:rFonts w:ascii="Arial" w:hAnsi="Arial"/>
      <w:b/>
      <w:bCs/>
      <w:kern w:val="32"/>
      <w:sz w:val="20"/>
      <w:szCs w:val="28"/>
    </w:rPr>
  </w:style>
  <w:style w:type="paragraph" w:styleId="Nagwek5">
    <w:name w:val="heading 5"/>
    <w:basedOn w:val="Normalny"/>
    <w:next w:val="Normalny"/>
    <w:link w:val="Nagwek5Znak"/>
    <w:qFormat/>
    <w:rsid w:val="009C4349"/>
    <w:pPr>
      <w:keepNext/>
      <w:numPr>
        <w:ilvl w:val="4"/>
        <w:numId w:val="1"/>
      </w:numPr>
      <w:spacing w:after="240" w:line="360" w:lineRule="auto"/>
      <w:outlineLvl w:val="4"/>
    </w:pPr>
    <w:rPr>
      <w:rFonts w:ascii="Arial" w:hAnsi="Arial"/>
      <w:b/>
      <w:bCs/>
      <w:iCs/>
      <w:kern w:val="32"/>
      <w:sz w:val="20"/>
      <w:szCs w:val="26"/>
    </w:rPr>
  </w:style>
  <w:style w:type="paragraph" w:styleId="Nagwek6">
    <w:name w:val="heading 6"/>
    <w:basedOn w:val="Normalny"/>
    <w:next w:val="Normalny"/>
    <w:link w:val="Nagwek6Znak"/>
    <w:qFormat/>
    <w:rsid w:val="009C4349"/>
    <w:pPr>
      <w:keepNext/>
      <w:numPr>
        <w:ilvl w:val="5"/>
        <w:numId w:val="1"/>
      </w:numPr>
      <w:spacing w:after="240" w:line="360" w:lineRule="auto"/>
      <w:outlineLvl w:val="5"/>
    </w:pPr>
    <w:rPr>
      <w:rFonts w:ascii="Arial" w:hAnsi="Arial"/>
      <w:b/>
      <w:bCs/>
      <w:kern w:val="32"/>
      <w:sz w:val="20"/>
      <w:szCs w:val="22"/>
      <w:lang w:val="x-none" w:eastAsia="x-none"/>
    </w:rPr>
  </w:style>
  <w:style w:type="paragraph" w:styleId="Nagwek7">
    <w:name w:val="heading 7"/>
    <w:basedOn w:val="Normalny"/>
    <w:next w:val="Normalny"/>
    <w:link w:val="Nagwek7Znak"/>
    <w:qFormat/>
    <w:rsid w:val="009C4349"/>
    <w:pPr>
      <w:keepNext/>
      <w:numPr>
        <w:ilvl w:val="6"/>
        <w:numId w:val="1"/>
      </w:numPr>
      <w:spacing w:after="240" w:line="360" w:lineRule="auto"/>
      <w:outlineLvl w:val="6"/>
    </w:pPr>
    <w:rPr>
      <w:rFonts w:ascii="Arial" w:hAnsi="Arial"/>
      <w:b/>
      <w:kern w:val="32"/>
      <w:sz w:val="20"/>
      <w:lang w:val="x-none" w:eastAsia="x-none"/>
    </w:rPr>
  </w:style>
  <w:style w:type="paragraph" w:styleId="Nagwek8">
    <w:name w:val="heading 8"/>
    <w:basedOn w:val="Normalny"/>
    <w:next w:val="Normalny"/>
    <w:link w:val="Nagwek8Znak"/>
    <w:qFormat/>
    <w:rsid w:val="009C4349"/>
    <w:pPr>
      <w:keepNext/>
      <w:numPr>
        <w:ilvl w:val="7"/>
        <w:numId w:val="1"/>
      </w:numPr>
      <w:spacing w:after="120" w:line="360" w:lineRule="auto"/>
      <w:jc w:val="center"/>
      <w:outlineLvl w:val="7"/>
    </w:pPr>
    <w:rPr>
      <w:rFonts w:ascii="Arial" w:hAnsi="Arial"/>
      <w:b/>
      <w:bCs/>
      <w:sz w:val="20"/>
    </w:rPr>
  </w:style>
  <w:style w:type="paragraph" w:styleId="Nagwek9">
    <w:name w:val="heading 9"/>
    <w:basedOn w:val="Normalny"/>
    <w:next w:val="Normalny"/>
    <w:link w:val="Nagwek9Znak"/>
    <w:qFormat/>
    <w:rsid w:val="009C4349"/>
    <w:pPr>
      <w:keepNext/>
      <w:numPr>
        <w:ilvl w:val="8"/>
        <w:numId w:val="1"/>
      </w:numPr>
      <w:spacing w:before="240" w:after="240"/>
      <w:jc w:val="center"/>
      <w:outlineLvl w:val="8"/>
    </w:pPr>
    <w:rPr>
      <w:rFonts w:ascii="Arial" w:hAnsi="Arial"/>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E699F"/>
    <w:pPr>
      <w:tabs>
        <w:tab w:val="center" w:pos="4536"/>
        <w:tab w:val="right" w:pos="9072"/>
      </w:tabs>
    </w:pPr>
  </w:style>
  <w:style w:type="character" w:customStyle="1" w:styleId="NagwekZnak">
    <w:name w:val="Nagłówek Znak"/>
    <w:basedOn w:val="Domylnaczcionkaakapitu"/>
    <w:link w:val="Nagwek"/>
    <w:uiPriority w:val="99"/>
    <w:qFormat/>
    <w:rsid w:val="00CE699F"/>
  </w:style>
  <w:style w:type="paragraph" w:styleId="Stopka">
    <w:name w:val="footer"/>
    <w:basedOn w:val="Normalny"/>
    <w:link w:val="StopkaZnak"/>
    <w:uiPriority w:val="99"/>
    <w:unhideWhenUsed/>
    <w:rsid w:val="00CE699F"/>
    <w:pPr>
      <w:tabs>
        <w:tab w:val="center" w:pos="4536"/>
        <w:tab w:val="right" w:pos="9072"/>
      </w:tabs>
    </w:pPr>
  </w:style>
  <w:style w:type="character" w:customStyle="1" w:styleId="StopkaZnak">
    <w:name w:val="Stopka Znak"/>
    <w:basedOn w:val="Domylnaczcionkaakapitu"/>
    <w:link w:val="Stopka"/>
    <w:uiPriority w:val="99"/>
    <w:qFormat/>
    <w:rsid w:val="00CE699F"/>
  </w:style>
  <w:style w:type="character" w:customStyle="1" w:styleId="Nagwek1Znak">
    <w:name w:val="Nagłówek 1 Znak"/>
    <w:basedOn w:val="Domylnaczcionkaakapitu"/>
    <w:link w:val="Nagwek1"/>
    <w:qFormat/>
    <w:rsid w:val="009C4349"/>
    <w:rPr>
      <w:rFonts w:ascii="Arial" w:eastAsia="Times New Roman" w:hAnsi="Arial" w:cs="Arial"/>
      <w:b/>
      <w:bCs/>
      <w:kern w:val="32"/>
      <w:sz w:val="20"/>
      <w:szCs w:val="32"/>
      <w:lang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qFormat/>
    <w:rsid w:val="009C4349"/>
    <w:rPr>
      <w:rFonts w:ascii="Arial" w:eastAsia="Times New Roman" w:hAnsi="Arial" w:cs="Arial"/>
      <w:b/>
      <w:bCs/>
      <w:iCs/>
      <w:kern w:val="32"/>
      <w:sz w:val="20"/>
      <w:szCs w:val="28"/>
      <w:lang w:eastAsia="pl-PL"/>
    </w:rPr>
  </w:style>
  <w:style w:type="character" w:customStyle="1" w:styleId="Nagwek3Znak">
    <w:name w:val="Nagłówek 3 Znak"/>
    <w:basedOn w:val="Domylnaczcionkaakapitu"/>
    <w:link w:val="Nagwek3"/>
    <w:qFormat/>
    <w:rsid w:val="009C4349"/>
    <w:rPr>
      <w:rFonts w:ascii="Arial" w:eastAsia="Times New Roman" w:hAnsi="Arial" w:cs="Arial"/>
      <w:b/>
      <w:bCs/>
      <w:kern w:val="32"/>
      <w:sz w:val="20"/>
      <w:szCs w:val="26"/>
      <w:lang w:eastAsia="pl-PL"/>
    </w:rPr>
  </w:style>
  <w:style w:type="character" w:customStyle="1" w:styleId="Nagwek4Znak">
    <w:name w:val="Nagłówek 4 Znak"/>
    <w:basedOn w:val="Domylnaczcionkaakapitu"/>
    <w:link w:val="Nagwek4"/>
    <w:qFormat/>
    <w:rsid w:val="009C4349"/>
    <w:rPr>
      <w:rFonts w:ascii="Arial" w:eastAsia="Times New Roman" w:hAnsi="Arial" w:cs="Times New Roman"/>
      <w:b/>
      <w:bCs/>
      <w:kern w:val="32"/>
      <w:sz w:val="20"/>
      <w:szCs w:val="28"/>
      <w:lang w:eastAsia="pl-PL"/>
    </w:rPr>
  </w:style>
  <w:style w:type="character" w:customStyle="1" w:styleId="Nagwek5Znak">
    <w:name w:val="Nagłówek 5 Znak"/>
    <w:basedOn w:val="Domylnaczcionkaakapitu"/>
    <w:link w:val="Nagwek5"/>
    <w:qFormat/>
    <w:rsid w:val="009C4349"/>
    <w:rPr>
      <w:rFonts w:ascii="Arial" w:eastAsia="Times New Roman" w:hAnsi="Arial" w:cs="Times New Roman"/>
      <w:b/>
      <w:bCs/>
      <w:iCs/>
      <w:kern w:val="32"/>
      <w:sz w:val="20"/>
      <w:szCs w:val="26"/>
      <w:lang w:eastAsia="pl-PL"/>
    </w:rPr>
  </w:style>
  <w:style w:type="character" w:customStyle="1" w:styleId="Nagwek6Znak">
    <w:name w:val="Nagłówek 6 Znak"/>
    <w:basedOn w:val="Domylnaczcionkaakapitu"/>
    <w:link w:val="Nagwek6"/>
    <w:qFormat/>
    <w:rsid w:val="009C4349"/>
    <w:rPr>
      <w:rFonts w:ascii="Arial" w:eastAsia="Times New Roman" w:hAnsi="Arial" w:cs="Times New Roman"/>
      <w:b/>
      <w:bCs/>
      <w:kern w:val="32"/>
      <w:sz w:val="20"/>
      <w:lang w:val="x-none" w:eastAsia="x-none"/>
    </w:rPr>
  </w:style>
  <w:style w:type="character" w:customStyle="1" w:styleId="Nagwek7Znak">
    <w:name w:val="Nagłówek 7 Znak"/>
    <w:basedOn w:val="Domylnaczcionkaakapitu"/>
    <w:link w:val="Nagwek7"/>
    <w:qFormat/>
    <w:rsid w:val="009C4349"/>
    <w:rPr>
      <w:rFonts w:ascii="Arial" w:eastAsia="Times New Roman" w:hAnsi="Arial" w:cs="Times New Roman"/>
      <w:b/>
      <w:kern w:val="32"/>
      <w:sz w:val="20"/>
      <w:szCs w:val="24"/>
      <w:lang w:val="x-none" w:eastAsia="x-none"/>
    </w:rPr>
  </w:style>
  <w:style w:type="character" w:customStyle="1" w:styleId="Nagwek8Znak">
    <w:name w:val="Nagłówek 8 Znak"/>
    <w:basedOn w:val="Domylnaczcionkaakapitu"/>
    <w:link w:val="Nagwek8"/>
    <w:qFormat/>
    <w:rsid w:val="009C4349"/>
    <w:rPr>
      <w:rFonts w:ascii="Arial" w:eastAsia="Times New Roman" w:hAnsi="Arial" w:cs="Times New Roman"/>
      <w:b/>
      <w:bCs/>
      <w:sz w:val="20"/>
      <w:szCs w:val="24"/>
      <w:lang w:eastAsia="pl-PL"/>
    </w:rPr>
  </w:style>
  <w:style w:type="character" w:customStyle="1" w:styleId="Nagwek9Znak">
    <w:name w:val="Nagłówek 9 Znak"/>
    <w:basedOn w:val="Domylnaczcionkaakapitu"/>
    <w:link w:val="Nagwek9"/>
    <w:qFormat/>
    <w:rsid w:val="009C4349"/>
    <w:rPr>
      <w:rFonts w:ascii="Arial" w:eastAsia="Times New Roman" w:hAnsi="Arial" w:cs="Times New Roman"/>
      <w:sz w:val="28"/>
      <w:szCs w:val="24"/>
      <w:lang w:eastAsia="pl-PL"/>
    </w:rPr>
  </w:style>
  <w:style w:type="paragraph" w:styleId="Tekstpodstawowy2">
    <w:name w:val="Body Text 2"/>
    <w:basedOn w:val="Normalny"/>
    <w:link w:val="Tekstpodstawowy2Znak"/>
    <w:uiPriority w:val="99"/>
    <w:qFormat/>
    <w:rsid w:val="009C4349"/>
    <w:pPr>
      <w:spacing w:after="120" w:line="480" w:lineRule="auto"/>
    </w:pPr>
    <w:rPr>
      <w:lang w:val="x-none" w:eastAsia="x-none"/>
    </w:rPr>
  </w:style>
  <w:style w:type="character" w:customStyle="1" w:styleId="Tekstpodstawowy2Znak">
    <w:name w:val="Tekst podstawowy 2 Znak"/>
    <w:basedOn w:val="Domylnaczcionkaakapitu"/>
    <w:link w:val="Tekstpodstawowy2"/>
    <w:uiPriority w:val="99"/>
    <w:qFormat/>
    <w:rsid w:val="009C4349"/>
    <w:rPr>
      <w:rFonts w:ascii="Times New Roman" w:eastAsia="Times New Roman" w:hAnsi="Times New Roman" w:cs="Times New Roman"/>
      <w:sz w:val="24"/>
      <w:szCs w:val="24"/>
      <w:lang w:val="x-none" w:eastAsia="x-none"/>
    </w:rPr>
  </w:style>
  <w:style w:type="paragraph" w:styleId="Tekstkomentarza">
    <w:name w:val="annotation text"/>
    <w:aliases w:val="Tekst komentarza Znak Znak, Znak3 Znak Znak,Znak3 Znak Znak"/>
    <w:basedOn w:val="Normalny"/>
    <w:link w:val="TekstkomentarzaZnak"/>
    <w:unhideWhenUsed/>
    <w:qFormat/>
    <w:rsid w:val="009C4349"/>
    <w:rPr>
      <w:sz w:val="20"/>
      <w:szCs w:val="20"/>
    </w:rPr>
  </w:style>
  <w:style w:type="character" w:customStyle="1" w:styleId="TekstkomentarzaZnak">
    <w:name w:val="Tekst komentarza Znak"/>
    <w:aliases w:val="Tekst komentarza Znak Znak Znak, Znak3 Znak Znak Znak,Znak3 Znak Znak Znak"/>
    <w:basedOn w:val="Domylnaczcionkaakapitu"/>
    <w:link w:val="Tekstkomentarza"/>
    <w:qFormat/>
    <w:rsid w:val="009C434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qFormat/>
    <w:rsid w:val="009C4349"/>
    <w:pPr>
      <w:widowControl w:val="0"/>
      <w:autoSpaceDE w:val="0"/>
      <w:autoSpaceDN w:val="0"/>
      <w:adjustRightInd w:val="0"/>
    </w:pPr>
    <w:rPr>
      <w:rFonts w:ascii="Arial" w:hAnsi="Arial"/>
      <w:b/>
      <w:bCs/>
      <w:lang w:val="x-none" w:eastAsia="x-none"/>
    </w:rPr>
  </w:style>
  <w:style w:type="character" w:customStyle="1" w:styleId="TematkomentarzaZnak">
    <w:name w:val="Temat komentarza Znak"/>
    <w:basedOn w:val="TekstkomentarzaZnak"/>
    <w:link w:val="Tematkomentarza"/>
    <w:semiHidden/>
    <w:qFormat/>
    <w:rsid w:val="009C4349"/>
    <w:rPr>
      <w:rFonts w:ascii="Arial" w:eastAsia="Times New Roman" w:hAnsi="Arial" w:cs="Times New Roman"/>
      <w:b/>
      <w:bCs/>
      <w:sz w:val="20"/>
      <w:szCs w:val="20"/>
      <w:lang w:val="x-none" w:eastAsia="x-none"/>
    </w:rPr>
  </w:style>
  <w:style w:type="paragraph" w:customStyle="1" w:styleId="Zwykytekst3">
    <w:name w:val="Zwykły tekst3"/>
    <w:basedOn w:val="Normalny"/>
    <w:rsid w:val="009C4349"/>
    <w:pPr>
      <w:suppressAutoHyphens/>
      <w:jc w:val="center"/>
    </w:pPr>
    <w:rPr>
      <w:rFonts w:ascii="Courier New" w:hAnsi="Courier New" w:cs="Courier New"/>
      <w:sz w:val="20"/>
      <w:szCs w:val="20"/>
      <w:lang w:eastAsia="ar-SA"/>
    </w:rPr>
  </w:style>
  <w:style w:type="character" w:customStyle="1" w:styleId="WW8Num3z1">
    <w:name w:val="WW8Num3z1"/>
    <w:qFormat/>
    <w:rsid w:val="009C4349"/>
  </w:style>
  <w:style w:type="character" w:styleId="Numerstrony">
    <w:name w:val="page number"/>
    <w:basedOn w:val="Domylnaczcionkaakapitu"/>
    <w:qFormat/>
    <w:rsid w:val="009C4349"/>
  </w:style>
  <w:style w:type="paragraph" w:styleId="Akapitzlist">
    <w:name w:val="List Paragraph"/>
    <w:aliases w:val="wypunktowanie,Normal,Akapit z listą3,Akapit z listą31,Wypunktowanie,List Paragraph,Normal2,L1,Numerowanie,sw tekst,2 heading,A_wyliczenie,K-P_odwolanie,Akapit z listą5,maz_wyliczenie,opis dzialania,Kolorowa lista — akcent 11,Bulleted list"/>
    <w:basedOn w:val="Normalny"/>
    <w:link w:val="AkapitzlistZnak"/>
    <w:uiPriority w:val="34"/>
    <w:qFormat/>
    <w:rsid w:val="006E0CEE"/>
    <w:pPr>
      <w:ind w:left="720"/>
      <w:contextualSpacing/>
    </w:pPr>
  </w:style>
  <w:style w:type="paragraph" w:customStyle="1" w:styleId="UMTrepunktu">
    <w:name w:val="UM_Treść punktu"/>
    <w:basedOn w:val="Normalny"/>
    <w:uiPriority w:val="99"/>
    <w:rsid w:val="001045C0"/>
    <w:pPr>
      <w:numPr>
        <w:numId w:val="2"/>
      </w:numPr>
      <w:autoSpaceDN w:val="0"/>
      <w:jc w:val="both"/>
    </w:pPr>
    <w:rPr>
      <w:rFonts w:ascii="Arial" w:hAnsi="Arial" w:cs="Arial"/>
    </w:rPr>
  </w:style>
  <w:style w:type="character" w:customStyle="1" w:styleId="AkapitzlistZnak">
    <w:name w:val="Akapit z listą Znak"/>
    <w:aliases w:val="wypunktowanie Znak,Normal Znak,Akapit z listą3 Znak,Akapit z listą31 Znak,Wypunktowanie Znak,List Paragraph Znak,Normal2 Znak,L1 Znak,Numerowanie Znak,sw tekst Znak,2 heading Znak,A_wyliczenie Znak,K-P_odwolanie Znak"/>
    <w:basedOn w:val="Domylnaczcionkaakapitu"/>
    <w:link w:val="Akapitzlist"/>
    <w:uiPriority w:val="34"/>
    <w:qFormat/>
    <w:rsid w:val="001045C0"/>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unhideWhenUsed/>
    <w:rsid w:val="004A11E7"/>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
    <w:basedOn w:val="Domylnaczcionkaakapitu"/>
    <w:link w:val="Tekstprzypisudolnego"/>
    <w:uiPriority w:val="99"/>
    <w:semiHidden/>
    <w:rsid w:val="004A11E7"/>
    <w:rPr>
      <w:sz w:val="20"/>
      <w:szCs w:val="20"/>
    </w:rPr>
  </w:style>
  <w:style w:type="character" w:styleId="Odwoanieprzypisudolnego">
    <w:name w:val="footnote reference"/>
    <w:basedOn w:val="Domylnaczcionkaakapitu"/>
    <w:uiPriority w:val="99"/>
    <w:unhideWhenUsed/>
    <w:rsid w:val="004A11E7"/>
    <w:rPr>
      <w:vertAlign w:val="superscript"/>
    </w:rPr>
  </w:style>
  <w:style w:type="paragraph" w:styleId="Tekstpodstawowy3">
    <w:name w:val="Body Text 3"/>
    <w:basedOn w:val="Normalny"/>
    <w:link w:val="Tekstpodstawowy3Znak"/>
    <w:unhideWhenUsed/>
    <w:qFormat/>
    <w:rsid w:val="00590F8F"/>
    <w:pPr>
      <w:spacing w:after="120"/>
    </w:pPr>
    <w:rPr>
      <w:sz w:val="16"/>
      <w:szCs w:val="16"/>
    </w:rPr>
  </w:style>
  <w:style w:type="character" w:customStyle="1" w:styleId="Tekstpodstawowy3Znak">
    <w:name w:val="Tekst podstawowy 3 Znak"/>
    <w:basedOn w:val="Domylnaczcionkaakapitu"/>
    <w:link w:val="Tekstpodstawowy3"/>
    <w:qFormat/>
    <w:rsid w:val="00590F8F"/>
    <w:rPr>
      <w:rFonts w:ascii="Times New Roman" w:eastAsia="Times New Roman" w:hAnsi="Times New Roman" w:cs="Times New Roman"/>
      <w:sz w:val="16"/>
      <w:szCs w:val="16"/>
      <w:lang w:eastAsia="pl-PL"/>
    </w:rPr>
  </w:style>
  <w:style w:type="paragraph" w:styleId="Tekstdymka">
    <w:name w:val="Balloon Text"/>
    <w:basedOn w:val="Normalny"/>
    <w:link w:val="TekstdymkaZnak"/>
    <w:unhideWhenUsed/>
    <w:qFormat/>
    <w:rsid w:val="00590F8F"/>
    <w:rPr>
      <w:rFonts w:ascii="Tahoma" w:eastAsiaTheme="majorEastAsia" w:hAnsi="Tahoma" w:cs="Tahoma"/>
      <w:sz w:val="16"/>
      <w:szCs w:val="16"/>
      <w:lang w:eastAsia="en-US"/>
    </w:rPr>
  </w:style>
  <w:style w:type="character" w:customStyle="1" w:styleId="TekstdymkaZnak">
    <w:name w:val="Tekst dymka Znak"/>
    <w:basedOn w:val="Domylnaczcionkaakapitu"/>
    <w:link w:val="Tekstdymka"/>
    <w:qFormat/>
    <w:rsid w:val="00590F8F"/>
    <w:rPr>
      <w:rFonts w:ascii="Tahoma" w:eastAsiaTheme="majorEastAsia" w:hAnsi="Tahoma" w:cs="Tahoma"/>
      <w:sz w:val="16"/>
      <w:szCs w:val="16"/>
    </w:rPr>
  </w:style>
  <w:style w:type="paragraph" w:styleId="Legenda">
    <w:name w:val="caption"/>
    <w:basedOn w:val="Normalny"/>
    <w:next w:val="Normalny"/>
    <w:unhideWhenUsed/>
    <w:qFormat/>
    <w:rsid w:val="00590F8F"/>
    <w:pPr>
      <w:spacing w:after="200" w:line="288" w:lineRule="auto"/>
    </w:pPr>
    <w:rPr>
      <w:rFonts w:asciiTheme="majorHAnsi" w:eastAsiaTheme="majorEastAsia" w:hAnsiTheme="majorHAnsi" w:cstheme="majorBidi"/>
      <w:caps/>
      <w:spacing w:val="10"/>
      <w:sz w:val="18"/>
      <w:szCs w:val="18"/>
      <w:lang w:eastAsia="en-US"/>
    </w:rPr>
  </w:style>
  <w:style w:type="paragraph" w:styleId="Tytu">
    <w:name w:val="Title"/>
    <w:basedOn w:val="Normalny"/>
    <w:next w:val="Normalny"/>
    <w:link w:val="TytuZnak"/>
    <w:uiPriority w:val="10"/>
    <w:qFormat/>
    <w:rsid w:val="00590F8F"/>
    <w:pPr>
      <w:pBdr>
        <w:top w:val="dotted" w:sz="2" w:space="1" w:color="833C0B" w:themeColor="accent2" w:themeShade="80"/>
        <w:bottom w:val="dotted" w:sz="2" w:space="6" w:color="833C0B" w:themeColor="accent2" w:themeShade="80"/>
      </w:pBdr>
      <w:spacing w:before="500" w:after="300"/>
      <w:jc w:val="center"/>
    </w:pPr>
    <w:rPr>
      <w:rFonts w:asciiTheme="majorHAnsi" w:eastAsiaTheme="majorEastAsia" w:hAnsiTheme="majorHAnsi" w:cstheme="majorBidi"/>
      <w:caps/>
      <w:color w:val="833C0B" w:themeColor="accent2" w:themeShade="80"/>
      <w:spacing w:val="50"/>
      <w:sz w:val="44"/>
      <w:szCs w:val="44"/>
      <w:lang w:eastAsia="en-US"/>
    </w:rPr>
  </w:style>
  <w:style w:type="character" w:customStyle="1" w:styleId="TytuZnak">
    <w:name w:val="Tytuł Znak"/>
    <w:basedOn w:val="Domylnaczcionkaakapitu"/>
    <w:link w:val="Tytu"/>
    <w:uiPriority w:val="10"/>
    <w:rsid w:val="00590F8F"/>
    <w:rPr>
      <w:rFonts w:asciiTheme="majorHAnsi" w:eastAsiaTheme="majorEastAsia" w:hAnsiTheme="majorHAnsi" w:cstheme="majorBidi"/>
      <w:caps/>
      <w:color w:val="833C0B" w:themeColor="accent2" w:themeShade="80"/>
      <w:spacing w:val="50"/>
      <w:sz w:val="44"/>
      <w:szCs w:val="44"/>
    </w:rPr>
  </w:style>
  <w:style w:type="paragraph" w:styleId="Podtytu">
    <w:name w:val="Subtitle"/>
    <w:basedOn w:val="Normalny"/>
    <w:next w:val="Normalny"/>
    <w:link w:val="PodtytuZnak"/>
    <w:uiPriority w:val="11"/>
    <w:qFormat/>
    <w:rsid w:val="00590F8F"/>
    <w:pPr>
      <w:spacing w:after="560"/>
      <w:jc w:val="center"/>
    </w:pPr>
    <w:rPr>
      <w:rFonts w:asciiTheme="majorHAnsi" w:eastAsiaTheme="majorEastAsia" w:hAnsiTheme="majorHAnsi" w:cstheme="majorBidi"/>
      <w:caps/>
      <w:spacing w:val="20"/>
      <w:sz w:val="18"/>
      <w:szCs w:val="18"/>
      <w:lang w:eastAsia="en-US"/>
    </w:rPr>
  </w:style>
  <w:style w:type="character" w:customStyle="1" w:styleId="PodtytuZnak">
    <w:name w:val="Podtytuł Znak"/>
    <w:basedOn w:val="Domylnaczcionkaakapitu"/>
    <w:link w:val="Podtytu"/>
    <w:uiPriority w:val="11"/>
    <w:rsid w:val="00590F8F"/>
    <w:rPr>
      <w:rFonts w:asciiTheme="majorHAnsi" w:eastAsiaTheme="majorEastAsia" w:hAnsiTheme="majorHAnsi" w:cstheme="majorBidi"/>
      <w:caps/>
      <w:spacing w:val="20"/>
      <w:sz w:val="18"/>
      <w:szCs w:val="18"/>
    </w:rPr>
  </w:style>
  <w:style w:type="character" w:styleId="Pogrubienie">
    <w:name w:val="Strong"/>
    <w:uiPriority w:val="22"/>
    <w:qFormat/>
    <w:rsid w:val="00590F8F"/>
    <w:rPr>
      <w:b/>
      <w:bCs/>
      <w:color w:val="C45911" w:themeColor="accent2" w:themeShade="BF"/>
      <w:spacing w:val="5"/>
    </w:rPr>
  </w:style>
  <w:style w:type="character" w:styleId="Uwydatnienie">
    <w:name w:val="Emphasis"/>
    <w:uiPriority w:val="20"/>
    <w:qFormat/>
    <w:rsid w:val="00590F8F"/>
    <w:rPr>
      <w:caps/>
      <w:spacing w:val="5"/>
      <w:sz w:val="20"/>
      <w:szCs w:val="20"/>
    </w:rPr>
  </w:style>
  <w:style w:type="paragraph" w:styleId="Bezodstpw">
    <w:name w:val="No Spacing"/>
    <w:basedOn w:val="Normalny"/>
    <w:link w:val="BezodstpwZnak"/>
    <w:uiPriority w:val="1"/>
    <w:qFormat/>
    <w:rsid w:val="00590F8F"/>
    <w:rPr>
      <w:rFonts w:asciiTheme="majorHAnsi" w:eastAsiaTheme="majorEastAsia" w:hAnsiTheme="majorHAnsi" w:cstheme="majorBidi"/>
      <w:sz w:val="22"/>
      <w:szCs w:val="22"/>
      <w:lang w:eastAsia="en-US"/>
    </w:rPr>
  </w:style>
  <w:style w:type="character" w:customStyle="1" w:styleId="BezodstpwZnak">
    <w:name w:val="Bez odstępów Znak"/>
    <w:basedOn w:val="Domylnaczcionkaakapitu"/>
    <w:link w:val="Bezodstpw"/>
    <w:uiPriority w:val="1"/>
    <w:rsid w:val="00590F8F"/>
    <w:rPr>
      <w:rFonts w:asciiTheme="majorHAnsi" w:eastAsiaTheme="majorEastAsia" w:hAnsiTheme="majorHAnsi" w:cstheme="majorBidi"/>
    </w:rPr>
  </w:style>
  <w:style w:type="paragraph" w:styleId="Cytat">
    <w:name w:val="Quote"/>
    <w:basedOn w:val="Normalny"/>
    <w:next w:val="Normalny"/>
    <w:link w:val="CytatZnak"/>
    <w:uiPriority w:val="29"/>
    <w:qFormat/>
    <w:rsid w:val="00590F8F"/>
    <w:pPr>
      <w:spacing w:after="200" w:line="288" w:lineRule="auto"/>
    </w:pPr>
    <w:rPr>
      <w:rFonts w:asciiTheme="majorHAnsi" w:eastAsiaTheme="majorEastAsia" w:hAnsiTheme="majorHAnsi" w:cstheme="majorBidi"/>
      <w:i/>
      <w:iCs/>
      <w:sz w:val="22"/>
      <w:szCs w:val="22"/>
      <w:lang w:eastAsia="en-US"/>
    </w:rPr>
  </w:style>
  <w:style w:type="character" w:customStyle="1" w:styleId="CytatZnak">
    <w:name w:val="Cytat Znak"/>
    <w:basedOn w:val="Domylnaczcionkaakapitu"/>
    <w:link w:val="Cytat"/>
    <w:uiPriority w:val="29"/>
    <w:rsid w:val="00590F8F"/>
    <w:rPr>
      <w:rFonts w:asciiTheme="majorHAnsi" w:eastAsiaTheme="majorEastAsia" w:hAnsiTheme="majorHAnsi" w:cstheme="majorBidi"/>
      <w:i/>
      <w:iCs/>
    </w:rPr>
  </w:style>
  <w:style w:type="paragraph" w:styleId="Cytatintensywny">
    <w:name w:val="Intense Quote"/>
    <w:basedOn w:val="Normalny"/>
    <w:next w:val="Normalny"/>
    <w:link w:val="CytatintensywnyZnak"/>
    <w:uiPriority w:val="30"/>
    <w:qFormat/>
    <w:rsid w:val="00590F8F"/>
    <w:pPr>
      <w:pBdr>
        <w:top w:val="dotted" w:sz="2" w:space="10" w:color="833C0B" w:themeColor="accent2" w:themeShade="80"/>
        <w:bottom w:val="dotted" w:sz="2" w:space="4" w:color="833C0B" w:themeColor="accent2" w:themeShade="80"/>
      </w:pBdr>
      <w:spacing w:before="160" w:after="200" w:line="300" w:lineRule="auto"/>
      <w:ind w:left="1440" w:right="1440"/>
    </w:pPr>
    <w:rPr>
      <w:rFonts w:asciiTheme="majorHAnsi" w:eastAsiaTheme="majorEastAsia" w:hAnsiTheme="majorHAnsi" w:cstheme="majorBidi"/>
      <w:caps/>
      <w:color w:val="823B0B" w:themeColor="accent2" w:themeShade="7F"/>
      <w:spacing w:val="5"/>
      <w:sz w:val="20"/>
      <w:szCs w:val="20"/>
      <w:lang w:eastAsia="en-US"/>
    </w:rPr>
  </w:style>
  <w:style w:type="character" w:customStyle="1" w:styleId="CytatintensywnyZnak">
    <w:name w:val="Cytat intensywny Znak"/>
    <w:basedOn w:val="Domylnaczcionkaakapitu"/>
    <w:link w:val="Cytatintensywny"/>
    <w:uiPriority w:val="30"/>
    <w:rsid w:val="00590F8F"/>
    <w:rPr>
      <w:rFonts w:asciiTheme="majorHAnsi" w:eastAsiaTheme="majorEastAsia" w:hAnsiTheme="majorHAnsi" w:cstheme="majorBidi"/>
      <w:caps/>
      <w:color w:val="823B0B" w:themeColor="accent2" w:themeShade="7F"/>
      <w:spacing w:val="5"/>
      <w:sz w:val="20"/>
      <w:szCs w:val="20"/>
    </w:rPr>
  </w:style>
  <w:style w:type="character" w:styleId="Wyrnieniedelikatne">
    <w:name w:val="Subtle Emphasis"/>
    <w:uiPriority w:val="19"/>
    <w:qFormat/>
    <w:rsid w:val="00590F8F"/>
    <w:rPr>
      <w:i/>
      <w:iCs/>
    </w:rPr>
  </w:style>
  <w:style w:type="character" w:styleId="Wyrnienieintensywne">
    <w:name w:val="Intense Emphasis"/>
    <w:uiPriority w:val="21"/>
    <w:qFormat/>
    <w:rsid w:val="00590F8F"/>
    <w:rPr>
      <w:i/>
      <w:iCs/>
      <w:caps/>
      <w:spacing w:val="10"/>
      <w:sz w:val="20"/>
      <w:szCs w:val="20"/>
    </w:rPr>
  </w:style>
  <w:style w:type="character" w:styleId="Odwoaniedelikatne">
    <w:name w:val="Subtle Reference"/>
    <w:basedOn w:val="Domylnaczcionkaakapitu"/>
    <w:uiPriority w:val="31"/>
    <w:qFormat/>
    <w:rsid w:val="00590F8F"/>
    <w:rPr>
      <w:rFonts w:asciiTheme="minorHAnsi" w:eastAsiaTheme="minorEastAsia" w:hAnsiTheme="minorHAnsi" w:cstheme="minorBidi"/>
      <w:i/>
      <w:iCs/>
      <w:color w:val="823B0B" w:themeColor="accent2" w:themeShade="7F"/>
    </w:rPr>
  </w:style>
  <w:style w:type="character" w:styleId="Odwoanieintensywne">
    <w:name w:val="Intense Reference"/>
    <w:uiPriority w:val="32"/>
    <w:qFormat/>
    <w:rsid w:val="00590F8F"/>
    <w:rPr>
      <w:rFonts w:asciiTheme="minorHAnsi" w:eastAsiaTheme="minorEastAsia" w:hAnsiTheme="minorHAnsi" w:cstheme="minorBidi"/>
      <w:b/>
      <w:bCs/>
      <w:i/>
      <w:iCs/>
      <w:color w:val="823B0B" w:themeColor="accent2" w:themeShade="7F"/>
    </w:rPr>
  </w:style>
  <w:style w:type="character" w:styleId="Tytuksiki">
    <w:name w:val="Book Title"/>
    <w:uiPriority w:val="33"/>
    <w:qFormat/>
    <w:rsid w:val="00590F8F"/>
    <w:rPr>
      <w:caps/>
      <w:color w:val="823B0B" w:themeColor="accent2" w:themeShade="7F"/>
      <w:spacing w:val="5"/>
      <w:u w:color="622423"/>
    </w:rPr>
  </w:style>
  <w:style w:type="paragraph" w:styleId="Nagwekspisutreci">
    <w:name w:val="TOC Heading"/>
    <w:basedOn w:val="Nagwek1"/>
    <w:next w:val="Normalny"/>
    <w:uiPriority w:val="39"/>
    <w:semiHidden/>
    <w:unhideWhenUsed/>
    <w:qFormat/>
    <w:rsid w:val="00590F8F"/>
    <w:pPr>
      <w:keepNext w:val="0"/>
      <w:numPr>
        <w:numId w:val="0"/>
      </w:numPr>
      <w:pBdr>
        <w:bottom w:val="thinThickSmallGap" w:sz="12" w:space="1" w:color="C45911" w:themeColor="accent2" w:themeShade="BF"/>
      </w:pBdr>
      <w:spacing w:before="400" w:after="200" w:line="288" w:lineRule="auto"/>
      <w:jc w:val="center"/>
      <w:outlineLvl w:val="9"/>
    </w:pPr>
    <w:rPr>
      <w:rFonts w:asciiTheme="majorHAnsi" w:eastAsiaTheme="majorEastAsia" w:hAnsiTheme="majorHAnsi" w:cstheme="majorBidi"/>
      <w:b w:val="0"/>
      <w:bCs w:val="0"/>
      <w:caps/>
      <w:color w:val="833C0B" w:themeColor="accent2" w:themeShade="80"/>
      <w:spacing w:val="20"/>
      <w:kern w:val="0"/>
      <w:sz w:val="28"/>
      <w:szCs w:val="28"/>
      <w:lang w:eastAsia="en-US" w:bidi="en-US"/>
    </w:rPr>
  </w:style>
  <w:style w:type="character" w:styleId="Odwoaniedokomentarza">
    <w:name w:val="annotation reference"/>
    <w:qFormat/>
    <w:rsid w:val="00590F8F"/>
    <w:rPr>
      <w:sz w:val="16"/>
      <w:szCs w:val="16"/>
    </w:rPr>
  </w:style>
  <w:style w:type="table" w:styleId="Tabela-Siatka">
    <w:name w:val="Table Grid"/>
    <w:basedOn w:val="Standardowy"/>
    <w:uiPriority w:val="59"/>
    <w:rsid w:val="00590F8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90F8F"/>
    <w:rPr>
      <w:color w:val="0563C1" w:themeColor="hyperlink"/>
      <w:u w:val="single"/>
    </w:rPr>
  </w:style>
  <w:style w:type="character" w:customStyle="1" w:styleId="Nierozpoznanawzmianka1">
    <w:name w:val="Nierozpoznana wzmianka1"/>
    <w:basedOn w:val="Domylnaczcionkaakapitu"/>
    <w:uiPriority w:val="99"/>
    <w:semiHidden/>
    <w:unhideWhenUsed/>
    <w:rsid w:val="00590F8F"/>
    <w:rPr>
      <w:color w:val="605E5C"/>
      <w:shd w:val="clear" w:color="auto" w:fill="E1DFDD"/>
    </w:rPr>
  </w:style>
  <w:style w:type="character" w:customStyle="1" w:styleId="markedcontent">
    <w:name w:val="markedcontent"/>
    <w:basedOn w:val="Domylnaczcionkaakapitu"/>
    <w:rsid w:val="00590F8F"/>
  </w:style>
  <w:style w:type="character" w:customStyle="1" w:styleId="WW8Num3z0">
    <w:name w:val="WW8Num3z0"/>
    <w:qFormat/>
    <w:rsid w:val="00590F8F"/>
    <w:rPr>
      <w:rFonts w:cs="Times New Roman"/>
      <w:sz w:val="20"/>
      <w:szCs w:val="20"/>
    </w:rPr>
  </w:style>
  <w:style w:type="character" w:customStyle="1" w:styleId="WW8Num5z0">
    <w:name w:val="WW8Num5z0"/>
    <w:qFormat/>
    <w:rsid w:val="00590F8F"/>
    <w:rPr>
      <w:rFonts w:cs="Times New Roman"/>
      <w:sz w:val="20"/>
      <w:szCs w:val="20"/>
    </w:rPr>
  </w:style>
  <w:style w:type="character" w:customStyle="1" w:styleId="Absatz-Standardschriftart">
    <w:name w:val="Absatz-Standardschriftart"/>
    <w:qFormat/>
    <w:rsid w:val="00590F8F"/>
  </w:style>
  <w:style w:type="character" w:customStyle="1" w:styleId="WW8Num1z0">
    <w:name w:val="WW8Num1z0"/>
    <w:qFormat/>
    <w:rsid w:val="00590F8F"/>
    <w:rPr>
      <w:rFonts w:cs="Times New Roman"/>
    </w:rPr>
  </w:style>
  <w:style w:type="character" w:customStyle="1" w:styleId="WW8Num2z0">
    <w:name w:val="WW8Num2z0"/>
    <w:qFormat/>
    <w:rsid w:val="00590F8F"/>
    <w:rPr>
      <w:rFonts w:ascii="Symbol" w:hAnsi="Symbol"/>
    </w:rPr>
  </w:style>
  <w:style w:type="character" w:customStyle="1" w:styleId="WW8Num2z1">
    <w:name w:val="WW8Num2z1"/>
    <w:qFormat/>
    <w:rsid w:val="00590F8F"/>
    <w:rPr>
      <w:rFonts w:ascii="Courier New" w:hAnsi="Courier New"/>
    </w:rPr>
  </w:style>
  <w:style w:type="character" w:customStyle="1" w:styleId="WW8Num2z2">
    <w:name w:val="WW8Num2z2"/>
    <w:qFormat/>
    <w:rsid w:val="00590F8F"/>
    <w:rPr>
      <w:rFonts w:ascii="Wingdings" w:hAnsi="Wingdings"/>
    </w:rPr>
  </w:style>
  <w:style w:type="character" w:customStyle="1" w:styleId="WW8Num3z2">
    <w:name w:val="WW8Num3z2"/>
    <w:qFormat/>
    <w:rsid w:val="00590F8F"/>
    <w:rPr>
      <w:rFonts w:cs="Times New Roman"/>
    </w:rPr>
  </w:style>
  <w:style w:type="character" w:customStyle="1" w:styleId="WW8Num4z0">
    <w:name w:val="WW8Num4z0"/>
    <w:qFormat/>
    <w:rsid w:val="00590F8F"/>
    <w:rPr>
      <w:rFonts w:ascii="Arial" w:hAnsi="Arial" w:cs="Arial"/>
      <w:sz w:val="20"/>
      <w:szCs w:val="20"/>
    </w:rPr>
  </w:style>
  <w:style w:type="character" w:customStyle="1" w:styleId="WW8Num4z1">
    <w:name w:val="WW8Num4z1"/>
    <w:qFormat/>
    <w:rsid w:val="00590F8F"/>
    <w:rPr>
      <w:rFonts w:cs="Times New Roman"/>
    </w:rPr>
  </w:style>
  <w:style w:type="character" w:customStyle="1" w:styleId="WW8Num5z1">
    <w:name w:val="WW8Num5z1"/>
    <w:qFormat/>
    <w:rsid w:val="00590F8F"/>
    <w:rPr>
      <w:rFonts w:cs="Times New Roman"/>
    </w:rPr>
  </w:style>
  <w:style w:type="character" w:customStyle="1" w:styleId="Domylnaczcionkaakapitu1">
    <w:name w:val="Domyślna czcionka akapitu1"/>
    <w:qFormat/>
    <w:rsid w:val="00590F8F"/>
  </w:style>
  <w:style w:type="character" w:customStyle="1" w:styleId="Odwoaniedokomentarza1">
    <w:name w:val="Odwołanie do komentarza1"/>
    <w:qFormat/>
    <w:rsid w:val="00590F8F"/>
    <w:rPr>
      <w:sz w:val="16"/>
      <w:szCs w:val="16"/>
    </w:rPr>
  </w:style>
  <w:style w:type="character" w:customStyle="1" w:styleId="object">
    <w:name w:val="object"/>
    <w:qFormat/>
    <w:rsid w:val="00590F8F"/>
    <w:rPr>
      <w:rFonts w:cs="Times New Roman"/>
    </w:rPr>
  </w:style>
  <w:style w:type="character" w:customStyle="1" w:styleId="Symbolewypunktowania">
    <w:name w:val="Symbole wypunktowania"/>
    <w:qFormat/>
    <w:rsid w:val="00590F8F"/>
    <w:rPr>
      <w:rFonts w:ascii="OpenSymbol" w:eastAsia="OpenSymbol" w:hAnsi="OpenSymbol" w:cs="OpenSymbol"/>
    </w:rPr>
  </w:style>
  <w:style w:type="character" w:customStyle="1" w:styleId="Znakinumeracji">
    <w:name w:val="Znaki numeracji"/>
    <w:qFormat/>
    <w:rsid w:val="00590F8F"/>
  </w:style>
  <w:style w:type="paragraph" w:customStyle="1" w:styleId="Nagwek10">
    <w:name w:val="Nagłówek1"/>
    <w:basedOn w:val="Normalny"/>
    <w:next w:val="Tekstpodstawowy"/>
    <w:qFormat/>
    <w:rsid w:val="00590F8F"/>
    <w:pPr>
      <w:keepNext/>
      <w:suppressAutoHyphens/>
      <w:spacing w:before="240" w:after="120" w:line="276" w:lineRule="auto"/>
    </w:pPr>
    <w:rPr>
      <w:rFonts w:ascii="Arial" w:eastAsia="Microsoft YaHei" w:hAnsi="Arial" w:cs="Mangal"/>
      <w:sz w:val="28"/>
      <w:szCs w:val="28"/>
      <w:lang w:eastAsia="ar-SA"/>
    </w:rPr>
  </w:style>
  <w:style w:type="paragraph" w:styleId="Tekstpodstawowy">
    <w:name w:val="Body Text"/>
    <w:basedOn w:val="Normalny"/>
    <w:link w:val="TekstpodstawowyZnak"/>
    <w:rsid w:val="00590F8F"/>
    <w:pPr>
      <w:suppressAutoHyphens/>
      <w:spacing w:after="120" w:line="276" w:lineRule="auto"/>
    </w:pPr>
    <w:rPr>
      <w:rFonts w:ascii="Calibri" w:eastAsia="Calibri" w:hAnsi="Calibri" w:cs="Calibri"/>
      <w:sz w:val="22"/>
      <w:szCs w:val="22"/>
      <w:lang w:eastAsia="ar-SA"/>
    </w:rPr>
  </w:style>
  <w:style w:type="character" w:customStyle="1" w:styleId="TekstpodstawowyZnak">
    <w:name w:val="Tekst podstawowy Znak"/>
    <w:basedOn w:val="Domylnaczcionkaakapitu"/>
    <w:link w:val="Tekstpodstawowy"/>
    <w:rsid w:val="00590F8F"/>
    <w:rPr>
      <w:rFonts w:ascii="Calibri" w:eastAsia="Calibri" w:hAnsi="Calibri" w:cs="Calibri"/>
      <w:lang w:eastAsia="ar-SA"/>
    </w:rPr>
  </w:style>
  <w:style w:type="paragraph" w:styleId="Lista">
    <w:name w:val="List"/>
    <w:basedOn w:val="Tekstpodstawowy"/>
    <w:rsid w:val="00590F8F"/>
    <w:rPr>
      <w:rFonts w:cs="Mangal"/>
    </w:rPr>
  </w:style>
  <w:style w:type="paragraph" w:customStyle="1" w:styleId="Podpis1">
    <w:name w:val="Podpis1"/>
    <w:basedOn w:val="Normalny"/>
    <w:qFormat/>
    <w:rsid w:val="00590F8F"/>
    <w:pPr>
      <w:suppressLineNumbers/>
      <w:suppressAutoHyphens/>
      <w:spacing w:before="120" w:after="120" w:line="276" w:lineRule="auto"/>
    </w:pPr>
    <w:rPr>
      <w:rFonts w:ascii="Calibri" w:eastAsia="Calibri" w:hAnsi="Calibri" w:cs="Mangal"/>
      <w:i/>
      <w:iCs/>
      <w:lang w:eastAsia="ar-SA"/>
    </w:rPr>
  </w:style>
  <w:style w:type="paragraph" w:customStyle="1" w:styleId="Indeks">
    <w:name w:val="Indeks"/>
    <w:basedOn w:val="Normalny"/>
    <w:qFormat/>
    <w:rsid w:val="00590F8F"/>
    <w:pPr>
      <w:suppressLineNumbers/>
      <w:suppressAutoHyphens/>
      <w:spacing w:after="200" w:line="276" w:lineRule="auto"/>
    </w:pPr>
    <w:rPr>
      <w:rFonts w:ascii="Calibri" w:eastAsia="Calibri" w:hAnsi="Calibri" w:cs="Mangal"/>
      <w:sz w:val="22"/>
      <w:szCs w:val="22"/>
      <w:lang w:eastAsia="ar-SA"/>
    </w:rPr>
  </w:style>
  <w:style w:type="paragraph" w:customStyle="1" w:styleId="Tekstkomentarza1">
    <w:name w:val="Tekst komentarza1"/>
    <w:basedOn w:val="Normalny"/>
    <w:qFormat/>
    <w:rsid w:val="00590F8F"/>
    <w:pPr>
      <w:suppressAutoHyphens/>
    </w:pPr>
    <w:rPr>
      <w:sz w:val="20"/>
      <w:szCs w:val="20"/>
      <w:lang w:eastAsia="ar-SA"/>
    </w:rPr>
  </w:style>
  <w:style w:type="paragraph" w:customStyle="1" w:styleId="Zawartotabeli">
    <w:name w:val="Zawartość tabeli"/>
    <w:basedOn w:val="Normalny"/>
    <w:qFormat/>
    <w:rsid w:val="00590F8F"/>
    <w:pPr>
      <w:suppressLineNumbers/>
      <w:suppressAutoHyphens/>
      <w:spacing w:after="200" w:line="276" w:lineRule="auto"/>
    </w:pPr>
    <w:rPr>
      <w:rFonts w:ascii="Calibri" w:eastAsia="Calibri" w:hAnsi="Calibri" w:cs="Calibri"/>
      <w:sz w:val="22"/>
      <w:szCs w:val="22"/>
      <w:lang w:eastAsia="ar-SA"/>
    </w:rPr>
  </w:style>
  <w:style w:type="paragraph" w:customStyle="1" w:styleId="Nagwektabeli">
    <w:name w:val="Nagłówek tabeli"/>
    <w:basedOn w:val="Zawartotabeli"/>
    <w:qFormat/>
    <w:rsid w:val="00590F8F"/>
    <w:pPr>
      <w:jc w:val="center"/>
    </w:pPr>
    <w:rPr>
      <w:b/>
      <w:bCs/>
    </w:rPr>
  </w:style>
  <w:style w:type="paragraph" w:styleId="Zwykytekst">
    <w:name w:val="Plain Text"/>
    <w:basedOn w:val="Normalny"/>
    <w:link w:val="ZwykytekstZnak"/>
    <w:unhideWhenUsed/>
    <w:qFormat/>
    <w:rsid w:val="00590F8F"/>
    <w:rPr>
      <w:rFonts w:ascii="Calibri" w:hAnsi="Calibri"/>
      <w:sz w:val="22"/>
      <w:szCs w:val="21"/>
      <w:lang w:eastAsia="ar-SA"/>
    </w:rPr>
  </w:style>
  <w:style w:type="character" w:customStyle="1" w:styleId="ZwykytekstZnak">
    <w:name w:val="Zwykły tekst Znak"/>
    <w:basedOn w:val="Domylnaczcionkaakapitu"/>
    <w:link w:val="Zwykytekst"/>
    <w:qFormat/>
    <w:rsid w:val="00590F8F"/>
    <w:rPr>
      <w:rFonts w:ascii="Calibri" w:eastAsia="Times New Roman" w:hAnsi="Calibri" w:cs="Times New Roman"/>
      <w:szCs w:val="21"/>
      <w:lang w:eastAsia="ar-SA"/>
    </w:rPr>
  </w:style>
  <w:style w:type="character" w:styleId="UyteHipercze">
    <w:name w:val="FollowedHyperlink"/>
    <w:uiPriority w:val="99"/>
    <w:semiHidden/>
    <w:unhideWhenUsed/>
    <w:rsid w:val="00590F8F"/>
    <w:rPr>
      <w:color w:val="800080"/>
      <w:u w:val="single"/>
    </w:rPr>
  </w:style>
  <w:style w:type="paragraph" w:customStyle="1" w:styleId="Teksttabela">
    <w:name w:val="Tekst_tabela"/>
    <w:basedOn w:val="Bezodstpw"/>
    <w:rsid w:val="00590F8F"/>
    <w:pPr>
      <w:spacing w:before="40" w:after="40"/>
    </w:pPr>
    <w:rPr>
      <w:rFonts w:ascii="Arial" w:eastAsia="Calibri" w:hAnsi="Arial" w:cs="Tahoma"/>
      <w:szCs w:val="20"/>
    </w:rPr>
  </w:style>
  <w:style w:type="paragraph" w:customStyle="1" w:styleId="Legenda2">
    <w:name w:val="Legenda2"/>
    <w:basedOn w:val="Normalny"/>
    <w:next w:val="Normalny"/>
    <w:rsid w:val="00590F8F"/>
    <w:pPr>
      <w:suppressAutoHyphens/>
    </w:pPr>
    <w:rPr>
      <w:b/>
      <w:bCs/>
      <w:szCs w:val="20"/>
      <w:lang w:eastAsia="ar-SA"/>
    </w:rPr>
  </w:style>
  <w:style w:type="paragraph" w:customStyle="1" w:styleId="Tekstpodstawowywcity1">
    <w:name w:val="Tekst podstawowy wcięty1"/>
    <w:basedOn w:val="Normalny"/>
    <w:rsid w:val="00590F8F"/>
    <w:pPr>
      <w:ind w:left="2410" w:hanging="2410"/>
    </w:pPr>
    <w:rPr>
      <w:rFonts w:ascii="Arial" w:hAnsi="Arial" w:cs="Arial"/>
      <w:b/>
      <w:szCs w:val="20"/>
    </w:rPr>
  </w:style>
  <w:style w:type="paragraph" w:styleId="NormalnyWeb">
    <w:name w:val="Normal (Web)"/>
    <w:basedOn w:val="Normalny"/>
    <w:uiPriority w:val="99"/>
    <w:unhideWhenUsed/>
    <w:rsid w:val="00590F8F"/>
    <w:pPr>
      <w:spacing w:before="100" w:beforeAutospacing="1" w:after="100" w:afterAutospacing="1"/>
    </w:pPr>
  </w:style>
  <w:style w:type="character" w:customStyle="1" w:styleId="apple-converted-space">
    <w:name w:val="apple-converted-space"/>
    <w:basedOn w:val="Domylnaczcionkaakapitu"/>
    <w:qFormat/>
    <w:rsid w:val="00590F8F"/>
  </w:style>
  <w:style w:type="paragraph" w:styleId="Tekstprzypisukocowego">
    <w:name w:val="endnote text"/>
    <w:basedOn w:val="Normalny"/>
    <w:link w:val="TekstprzypisukocowegoZnak"/>
    <w:unhideWhenUsed/>
    <w:qFormat/>
    <w:rsid w:val="00590F8F"/>
    <w:pPr>
      <w:suppressAutoHyphens/>
      <w:spacing w:after="200" w:line="276" w:lineRule="auto"/>
    </w:pPr>
    <w:rPr>
      <w:rFonts w:ascii="Calibri" w:eastAsia="Calibri" w:hAnsi="Calibri"/>
      <w:sz w:val="20"/>
      <w:szCs w:val="20"/>
      <w:lang w:eastAsia="ar-SA"/>
    </w:rPr>
  </w:style>
  <w:style w:type="character" w:customStyle="1" w:styleId="TekstprzypisukocowegoZnak">
    <w:name w:val="Tekst przypisu końcowego Znak"/>
    <w:basedOn w:val="Domylnaczcionkaakapitu"/>
    <w:link w:val="Tekstprzypisukocowego"/>
    <w:qFormat/>
    <w:rsid w:val="00590F8F"/>
    <w:rPr>
      <w:rFonts w:ascii="Calibri" w:eastAsia="Calibri" w:hAnsi="Calibri" w:cs="Times New Roman"/>
      <w:sz w:val="20"/>
      <w:szCs w:val="20"/>
      <w:lang w:eastAsia="ar-SA"/>
    </w:rPr>
  </w:style>
  <w:style w:type="character" w:styleId="Odwoanieprzypisukocowego">
    <w:name w:val="endnote reference"/>
    <w:unhideWhenUsed/>
    <w:qFormat/>
    <w:rsid w:val="00590F8F"/>
    <w:rPr>
      <w:vertAlign w:val="superscript"/>
    </w:rPr>
  </w:style>
  <w:style w:type="paragraph" w:styleId="HTML-wstpniesformatowany">
    <w:name w:val="HTML Preformatted"/>
    <w:basedOn w:val="Normalny"/>
    <w:link w:val="HTML-wstpniesformatowanyZnak"/>
    <w:uiPriority w:val="99"/>
    <w:semiHidden/>
    <w:unhideWhenUsed/>
    <w:rsid w:val="0059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590F8F"/>
    <w:rPr>
      <w:rFonts w:ascii="Courier New" w:eastAsia="Times New Roman" w:hAnsi="Courier New" w:cs="Courier New"/>
      <w:sz w:val="20"/>
      <w:szCs w:val="20"/>
      <w:lang w:eastAsia="pl-PL"/>
    </w:rPr>
  </w:style>
  <w:style w:type="character" w:customStyle="1" w:styleId="TekstkomentarzaZnak1">
    <w:name w:val="Tekst komentarza Znak1"/>
    <w:basedOn w:val="Domylnaczcionkaakapitu"/>
    <w:uiPriority w:val="99"/>
    <w:qFormat/>
    <w:rsid w:val="00590F8F"/>
    <w:rPr>
      <w:rFonts w:ascii="Calibri" w:eastAsia="Calibri" w:hAnsi="Calibri" w:cs="Calibri"/>
      <w:sz w:val="20"/>
      <w:szCs w:val="20"/>
      <w:lang w:eastAsia="ar-SA"/>
    </w:rPr>
  </w:style>
  <w:style w:type="character" w:styleId="Tekstzastpczy">
    <w:name w:val="Placeholder Text"/>
    <w:basedOn w:val="Domylnaczcionkaakapitu"/>
    <w:uiPriority w:val="99"/>
    <w:semiHidden/>
    <w:rsid w:val="00590F8F"/>
    <w:rPr>
      <w:color w:val="808080"/>
    </w:rPr>
  </w:style>
  <w:style w:type="character" w:customStyle="1" w:styleId="metxtnormal">
    <w:name w:val="me_txtnormal"/>
    <w:basedOn w:val="Domylnaczcionkaakapitu"/>
    <w:rsid w:val="00590F8F"/>
  </w:style>
  <w:style w:type="character" w:customStyle="1" w:styleId="czeinternetowe">
    <w:name w:val="Łącze internetowe"/>
    <w:uiPriority w:val="99"/>
    <w:rsid w:val="00590F8F"/>
    <w:rPr>
      <w:color w:val="0000FF"/>
      <w:u w:val="single"/>
    </w:rPr>
  </w:style>
  <w:style w:type="character" w:customStyle="1" w:styleId="Wyrnienie">
    <w:name w:val="Wyróżnienie"/>
    <w:uiPriority w:val="20"/>
    <w:qFormat/>
    <w:rsid w:val="00590F8F"/>
    <w:rPr>
      <w:rFonts w:cs="Times New Roman"/>
      <w:i/>
      <w:iCs/>
    </w:rPr>
  </w:style>
  <w:style w:type="character" w:customStyle="1" w:styleId="Tekstpodstawowywcity3Znak">
    <w:name w:val="Tekst podstawowy wcięty 3 Znak"/>
    <w:link w:val="Tekstpodstawowywcity3"/>
    <w:uiPriority w:val="99"/>
    <w:semiHidden/>
    <w:qFormat/>
    <w:rsid w:val="00590F8F"/>
    <w:rPr>
      <w:rFonts w:ascii="Calibri" w:eastAsia="Calibri" w:hAnsi="Calibri" w:cs="Calibri"/>
      <w:sz w:val="16"/>
      <w:szCs w:val="16"/>
      <w:lang w:eastAsia="ar-SA"/>
    </w:rPr>
  </w:style>
  <w:style w:type="character" w:customStyle="1" w:styleId="dane1">
    <w:name w:val="dane1"/>
    <w:qFormat/>
    <w:rsid w:val="00590F8F"/>
    <w:rPr>
      <w:color w:val="0000CD"/>
    </w:rPr>
  </w:style>
  <w:style w:type="character" w:customStyle="1" w:styleId="Style2">
    <w:name w:val="Style2"/>
    <w:qFormat/>
    <w:rsid w:val="00590F8F"/>
    <w:rPr>
      <w:sz w:val="20"/>
    </w:rPr>
  </w:style>
  <w:style w:type="character" w:customStyle="1" w:styleId="MapadokumentuZnak">
    <w:name w:val="Mapa dokumentu Znak"/>
    <w:link w:val="Mapadokumentu1"/>
    <w:semiHidden/>
    <w:qFormat/>
    <w:rsid w:val="00590F8F"/>
    <w:rPr>
      <w:rFonts w:ascii="Tahoma" w:hAnsi="Tahoma" w:cs="Tahoma"/>
      <w:shd w:val="clear" w:color="auto" w:fill="000080"/>
    </w:rPr>
  </w:style>
  <w:style w:type="character" w:customStyle="1" w:styleId="biggertext">
    <w:name w:val="biggertext"/>
    <w:basedOn w:val="Domylnaczcionkaakapitu"/>
    <w:qFormat/>
    <w:rsid w:val="00590F8F"/>
  </w:style>
  <w:style w:type="character" w:customStyle="1" w:styleId="txt-new">
    <w:name w:val="txt-new"/>
    <w:basedOn w:val="Domylnaczcionkaakapitu"/>
    <w:qFormat/>
    <w:rsid w:val="00590F8F"/>
  </w:style>
  <w:style w:type="character" w:customStyle="1" w:styleId="tabulatory">
    <w:name w:val="tabulatory"/>
    <w:basedOn w:val="Domylnaczcionkaakapitu"/>
    <w:qFormat/>
    <w:rsid w:val="00590F8F"/>
  </w:style>
  <w:style w:type="character" w:customStyle="1" w:styleId="luchili">
    <w:name w:val="luc_hili"/>
    <w:qFormat/>
    <w:rsid w:val="00590F8F"/>
  </w:style>
  <w:style w:type="character" w:customStyle="1" w:styleId="TekstpodstawowywcityZnak">
    <w:name w:val="Tekst podstawowy wcięty Znak"/>
    <w:link w:val="Tekstpodstawowywcity"/>
    <w:uiPriority w:val="99"/>
    <w:qFormat/>
    <w:rsid w:val="00590F8F"/>
    <w:rPr>
      <w:rFonts w:ascii="Calibri" w:eastAsia="Calibri" w:hAnsi="Calibri" w:cs="Calibri"/>
      <w:lang w:eastAsia="ar-SA"/>
    </w:rPr>
  </w:style>
  <w:style w:type="character" w:customStyle="1" w:styleId="ListLabel1">
    <w:name w:val="ListLabel 1"/>
    <w:qFormat/>
    <w:rsid w:val="00590F8F"/>
    <w:rPr>
      <w:i w:val="0"/>
    </w:rPr>
  </w:style>
  <w:style w:type="character" w:customStyle="1" w:styleId="ListLabel2">
    <w:name w:val="ListLabel 2"/>
    <w:qFormat/>
    <w:rsid w:val="00590F8F"/>
    <w:rPr>
      <w:rFonts w:eastAsia="Times New Roman" w:cs="Arial"/>
      <w:b w:val="0"/>
      <w:i w:val="0"/>
    </w:rPr>
  </w:style>
  <w:style w:type="character" w:customStyle="1" w:styleId="ListLabel3">
    <w:name w:val="ListLabel 3"/>
    <w:qFormat/>
    <w:rsid w:val="00590F8F"/>
    <w:rPr>
      <w:rFonts w:eastAsia="Times New Roman" w:cs="Arial"/>
      <w:color w:val="339966"/>
    </w:rPr>
  </w:style>
  <w:style w:type="character" w:customStyle="1" w:styleId="ListLabel4">
    <w:name w:val="ListLabel 4"/>
    <w:qFormat/>
    <w:rsid w:val="00590F8F"/>
    <w:rPr>
      <w:b w:val="0"/>
      <w:i w:val="0"/>
    </w:rPr>
  </w:style>
  <w:style w:type="character" w:customStyle="1" w:styleId="ListLabel5">
    <w:name w:val="ListLabel 5"/>
    <w:qFormat/>
    <w:rsid w:val="00590F8F"/>
    <w:rPr>
      <w:rFonts w:eastAsia="Times New Roman" w:cs="Arial"/>
      <w:b w:val="0"/>
      <w:i w:val="0"/>
      <w:sz w:val="20"/>
      <w:szCs w:val="20"/>
    </w:rPr>
  </w:style>
  <w:style w:type="character" w:customStyle="1" w:styleId="ListLabel6">
    <w:name w:val="ListLabel 6"/>
    <w:qFormat/>
    <w:rsid w:val="00590F8F"/>
    <w:rPr>
      <w:b w:val="0"/>
      <w:i w:val="0"/>
    </w:rPr>
  </w:style>
  <w:style w:type="character" w:customStyle="1" w:styleId="ListLabel7">
    <w:name w:val="ListLabel 7"/>
    <w:qFormat/>
    <w:rsid w:val="00590F8F"/>
    <w:rPr>
      <w:rFonts w:cs="Arial"/>
    </w:rPr>
  </w:style>
  <w:style w:type="character" w:customStyle="1" w:styleId="ListLabel8">
    <w:name w:val="ListLabel 8"/>
    <w:qFormat/>
    <w:rsid w:val="00590F8F"/>
    <w:rPr>
      <w:rFonts w:eastAsia="Calibri" w:cs="Arial"/>
      <w:sz w:val="20"/>
      <w:szCs w:val="20"/>
    </w:rPr>
  </w:style>
  <w:style w:type="character" w:customStyle="1" w:styleId="ListLabel9">
    <w:name w:val="ListLabel 9"/>
    <w:qFormat/>
    <w:rsid w:val="00590F8F"/>
    <w:rPr>
      <w:rFonts w:eastAsia="Calibri" w:cs="Arial"/>
    </w:rPr>
  </w:style>
  <w:style w:type="character" w:customStyle="1" w:styleId="ListLabel10">
    <w:name w:val="ListLabel 10"/>
    <w:qFormat/>
    <w:rsid w:val="00590F8F"/>
    <w:rPr>
      <w:rFonts w:eastAsia="Calibri" w:cs="Arial"/>
    </w:rPr>
  </w:style>
  <w:style w:type="character" w:customStyle="1" w:styleId="ListLabel11">
    <w:name w:val="ListLabel 11"/>
    <w:qFormat/>
    <w:rsid w:val="00590F8F"/>
    <w:rPr>
      <w:rFonts w:eastAsia="Calibri"/>
    </w:rPr>
  </w:style>
  <w:style w:type="character" w:customStyle="1" w:styleId="ListLabel12">
    <w:name w:val="ListLabel 12"/>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3">
    <w:name w:val="ListLabel 13"/>
    <w:qFormat/>
    <w:rsid w:val="00590F8F"/>
    <w:rPr>
      <w:rFonts w:eastAsia="Calibri" w:cs="Calibri"/>
      <w:b w:val="0"/>
      <w:i w:val="0"/>
      <w:strike w:val="0"/>
      <w:dstrike w:val="0"/>
      <w:color w:val="00000A"/>
      <w:position w:val="0"/>
      <w:sz w:val="20"/>
      <w:szCs w:val="20"/>
      <w:u w:val="none"/>
      <w:vertAlign w:val="baseline"/>
    </w:rPr>
  </w:style>
  <w:style w:type="character" w:customStyle="1" w:styleId="ListLabel14">
    <w:name w:val="ListLabel 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5">
    <w:name w:val="ListLabel 1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6">
    <w:name w:val="ListLabel 1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7">
    <w:name w:val="ListLabel 1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8">
    <w:name w:val="ListLabel 1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9">
    <w:name w:val="ListLabel 1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
    <w:name w:val="ListLabel 2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
    <w:name w:val="ListLabel 21"/>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22">
    <w:name w:val="ListLabel 22"/>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3">
    <w:name w:val="ListLabel 2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4">
    <w:name w:val="ListLabel 2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5">
    <w:name w:val="ListLabel 2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6">
    <w:name w:val="ListLabel 2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7">
    <w:name w:val="ListLabel 2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8">
    <w:name w:val="ListLabel 2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
    <w:name w:val="ListLabel 2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
    <w:name w:val="ListLabel 30"/>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1">
    <w:name w:val="ListLabel 3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2">
    <w:name w:val="ListLabel 3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3">
    <w:name w:val="ListLabel 3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4">
    <w:name w:val="ListLabel 3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5">
    <w:name w:val="ListLabel 3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6">
    <w:name w:val="ListLabel 3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7">
    <w:name w:val="ListLabel 3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8">
    <w:name w:val="ListLabel 3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
    <w:name w:val="ListLabel 39"/>
    <w:qFormat/>
    <w:rsid w:val="00590F8F"/>
    <w:rPr>
      <w:sz w:val="20"/>
      <w:szCs w:val="20"/>
    </w:rPr>
  </w:style>
  <w:style w:type="character" w:customStyle="1" w:styleId="ListLabel40">
    <w:name w:val="ListLabel 40"/>
    <w:qFormat/>
    <w:rsid w:val="00590F8F"/>
    <w:rPr>
      <w:b/>
      <w:sz w:val="22"/>
      <w:szCs w:val="22"/>
    </w:rPr>
  </w:style>
  <w:style w:type="character" w:customStyle="1" w:styleId="ListLabel41">
    <w:name w:val="ListLabel 41"/>
    <w:qFormat/>
    <w:rsid w:val="00590F8F"/>
    <w:rPr>
      <w:b w:val="0"/>
      <w:strike w:val="0"/>
      <w:dstrike w:val="0"/>
      <w:color w:val="00000A"/>
      <w:u w:val="none"/>
    </w:rPr>
  </w:style>
  <w:style w:type="character" w:customStyle="1" w:styleId="ListLabel42">
    <w:name w:val="ListLabel 42"/>
    <w:qFormat/>
    <w:rsid w:val="00590F8F"/>
    <w:rPr>
      <w:b/>
      <w:color w:val="00000A"/>
      <w:u w:val="none"/>
    </w:rPr>
  </w:style>
  <w:style w:type="character" w:customStyle="1" w:styleId="ListLabel43">
    <w:name w:val="ListLabel 43"/>
    <w:qFormat/>
    <w:rsid w:val="00590F8F"/>
    <w:rPr>
      <w:b/>
      <w:color w:val="339966"/>
      <w:u w:val="single"/>
    </w:rPr>
  </w:style>
  <w:style w:type="character" w:customStyle="1" w:styleId="ListLabel44">
    <w:name w:val="ListLabel 44"/>
    <w:qFormat/>
    <w:rsid w:val="00590F8F"/>
    <w:rPr>
      <w:b/>
      <w:color w:val="339966"/>
      <w:u w:val="single"/>
    </w:rPr>
  </w:style>
  <w:style w:type="character" w:customStyle="1" w:styleId="ListLabel45">
    <w:name w:val="ListLabel 45"/>
    <w:qFormat/>
    <w:rsid w:val="00590F8F"/>
    <w:rPr>
      <w:b/>
      <w:color w:val="339966"/>
      <w:u w:val="single"/>
    </w:rPr>
  </w:style>
  <w:style w:type="character" w:customStyle="1" w:styleId="ListLabel46">
    <w:name w:val="ListLabel 46"/>
    <w:qFormat/>
    <w:rsid w:val="00590F8F"/>
    <w:rPr>
      <w:b/>
      <w:color w:val="339966"/>
      <w:u w:val="single"/>
    </w:rPr>
  </w:style>
  <w:style w:type="character" w:customStyle="1" w:styleId="ListLabel47">
    <w:name w:val="ListLabel 47"/>
    <w:qFormat/>
    <w:rsid w:val="00590F8F"/>
    <w:rPr>
      <w:b/>
      <w:color w:val="339966"/>
      <w:u w:val="single"/>
    </w:rPr>
  </w:style>
  <w:style w:type="character" w:customStyle="1" w:styleId="ListLabel48">
    <w:name w:val="ListLabel 48"/>
    <w:qFormat/>
    <w:rsid w:val="00590F8F"/>
    <w:rPr>
      <w:b/>
      <w:color w:val="339966"/>
      <w:u w:val="single"/>
    </w:rPr>
  </w:style>
  <w:style w:type="character" w:customStyle="1" w:styleId="ListLabel49">
    <w:name w:val="ListLabel 49"/>
    <w:qFormat/>
    <w:rsid w:val="00590F8F"/>
    <w:rPr>
      <w:sz w:val="22"/>
      <w:szCs w:val="22"/>
    </w:rPr>
  </w:style>
  <w:style w:type="character" w:customStyle="1" w:styleId="ListLabel50">
    <w:name w:val="ListLabel 50"/>
    <w:qFormat/>
    <w:rsid w:val="00590F8F"/>
    <w:rPr>
      <w:b/>
      <w:sz w:val="22"/>
      <w:szCs w:val="22"/>
    </w:rPr>
  </w:style>
  <w:style w:type="character" w:customStyle="1" w:styleId="ListLabel51">
    <w:name w:val="ListLabel 51"/>
    <w:qFormat/>
    <w:rsid w:val="00590F8F"/>
    <w:rPr>
      <w:b w:val="0"/>
      <w:color w:val="00000A"/>
      <w:u w:val="none"/>
    </w:rPr>
  </w:style>
  <w:style w:type="character" w:customStyle="1" w:styleId="ListLabel52">
    <w:name w:val="ListLabel 52"/>
    <w:qFormat/>
    <w:rsid w:val="00590F8F"/>
    <w:rPr>
      <w:b/>
      <w:color w:val="339966"/>
      <w:u w:val="single"/>
    </w:rPr>
  </w:style>
  <w:style w:type="character" w:customStyle="1" w:styleId="ListLabel53">
    <w:name w:val="ListLabel 53"/>
    <w:qFormat/>
    <w:rsid w:val="00590F8F"/>
    <w:rPr>
      <w:b/>
      <w:color w:val="339966"/>
      <w:u w:val="single"/>
    </w:rPr>
  </w:style>
  <w:style w:type="character" w:customStyle="1" w:styleId="ListLabel54">
    <w:name w:val="ListLabel 54"/>
    <w:qFormat/>
    <w:rsid w:val="00590F8F"/>
    <w:rPr>
      <w:b/>
      <w:color w:val="339966"/>
      <w:u w:val="single"/>
    </w:rPr>
  </w:style>
  <w:style w:type="character" w:customStyle="1" w:styleId="ListLabel55">
    <w:name w:val="ListLabel 55"/>
    <w:qFormat/>
    <w:rsid w:val="00590F8F"/>
    <w:rPr>
      <w:b/>
      <w:color w:val="339966"/>
      <w:u w:val="single"/>
    </w:rPr>
  </w:style>
  <w:style w:type="character" w:customStyle="1" w:styleId="ListLabel56">
    <w:name w:val="ListLabel 56"/>
    <w:qFormat/>
    <w:rsid w:val="00590F8F"/>
    <w:rPr>
      <w:b/>
      <w:color w:val="339966"/>
      <w:u w:val="single"/>
    </w:rPr>
  </w:style>
  <w:style w:type="character" w:customStyle="1" w:styleId="ListLabel57">
    <w:name w:val="ListLabel 57"/>
    <w:qFormat/>
    <w:rsid w:val="00590F8F"/>
    <w:rPr>
      <w:b/>
      <w:color w:val="339966"/>
      <w:u w:val="single"/>
    </w:rPr>
  </w:style>
  <w:style w:type="character" w:customStyle="1" w:styleId="ListLabel58">
    <w:name w:val="ListLabel 58"/>
    <w:qFormat/>
    <w:rsid w:val="00590F8F"/>
    <w:rPr>
      <w:b/>
      <w:color w:val="339966"/>
      <w:u w:val="single"/>
    </w:rPr>
  </w:style>
  <w:style w:type="character" w:customStyle="1" w:styleId="ListLabel59">
    <w:name w:val="ListLabel 59"/>
    <w:qFormat/>
    <w:rsid w:val="00590F8F"/>
    <w:rPr>
      <w:b w:val="0"/>
      <w:i w:val="0"/>
    </w:rPr>
  </w:style>
  <w:style w:type="character" w:customStyle="1" w:styleId="ListLabel60">
    <w:name w:val="ListLabel 60"/>
    <w:qFormat/>
    <w:rsid w:val="00590F8F"/>
    <w:rPr>
      <w:b w:val="0"/>
      <w:i w:val="0"/>
    </w:rPr>
  </w:style>
  <w:style w:type="character" w:customStyle="1" w:styleId="ListLabel61">
    <w:name w:val="ListLabel 61"/>
    <w:qFormat/>
    <w:rsid w:val="00590F8F"/>
    <w:rPr>
      <w:b w:val="0"/>
      <w:i w:val="0"/>
    </w:rPr>
  </w:style>
  <w:style w:type="character" w:customStyle="1" w:styleId="ListLabel62">
    <w:name w:val="ListLabel 62"/>
    <w:qFormat/>
    <w:rsid w:val="00590F8F"/>
    <w:rPr>
      <w:b w:val="0"/>
      <w:i w:val="0"/>
    </w:rPr>
  </w:style>
  <w:style w:type="character" w:customStyle="1" w:styleId="ListLabel63">
    <w:name w:val="ListLabel 63"/>
    <w:qFormat/>
    <w:rsid w:val="00590F8F"/>
    <w:rPr>
      <w:b/>
      <w:strike w:val="0"/>
      <w:dstrike w:val="0"/>
    </w:rPr>
  </w:style>
  <w:style w:type="character" w:customStyle="1" w:styleId="ListLabel64">
    <w:name w:val="ListLabel 64"/>
    <w:qFormat/>
    <w:rsid w:val="00590F8F"/>
    <w:rPr>
      <w:rFonts w:cs="Times New Roman"/>
    </w:rPr>
  </w:style>
  <w:style w:type="character" w:customStyle="1" w:styleId="ListLabel65">
    <w:name w:val="ListLabel 65"/>
    <w:qFormat/>
    <w:rsid w:val="00590F8F"/>
    <w:rPr>
      <w:rFonts w:eastAsia="Times New Roman" w:cs="Arial"/>
    </w:rPr>
  </w:style>
  <w:style w:type="character" w:customStyle="1" w:styleId="ListLabel66">
    <w:name w:val="ListLabel 66"/>
    <w:qFormat/>
    <w:rsid w:val="00590F8F"/>
    <w:rPr>
      <w:color w:val="00000A"/>
    </w:rPr>
  </w:style>
  <w:style w:type="character" w:customStyle="1" w:styleId="ListLabel67">
    <w:name w:val="ListLabel 67"/>
    <w:qFormat/>
    <w:rsid w:val="00590F8F"/>
    <w:rPr>
      <w:rFonts w:cs="Courier New"/>
    </w:rPr>
  </w:style>
  <w:style w:type="character" w:customStyle="1" w:styleId="ListLabel68">
    <w:name w:val="ListLabel 68"/>
    <w:qFormat/>
    <w:rsid w:val="00590F8F"/>
    <w:rPr>
      <w:rFonts w:cs="Courier New"/>
    </w:rPr>
  </w:style>
  <w:style w:type="character" w:customStyle="1" w:styleId="ListLabel69">
    <w:name w:val="ListLabel 69"/>
    <w:qFormat/>
    <w:rsid w:val="00590F8F"/>
    <w:rPr>
      <w:rFonts w:cs="Courier New"/>
    </w:rPr>
  </w:style>
  <w:style w:type="character" w:customStyle="1" w:styleId="ListLabel70">
    <w:name w:val="ListLabel 70"/>
    <w:qFormat/>
    <w:rsid w:val="00590F8F"/>
    <w:rPr>
      <w:rFonts w:eastAsia="Calibri" w:cs="Arial"/>
    </w:rPr>
  </w:style>
  <w:style w:type="character" w:customStyle="1" w:styleId="ListLabel71">
    <w:name w:val="ListLabel 71"/>
    <w:qFormat/>
    <w:rsid w:val="00590F8F"/>
    <w:rPr>
      <w:b w:val="0"/>
      <w:i w:val="0"/>
      <w:sz w:val="22"/>
      <w:szCs w:val="22"/>
    </w:rPr>
  </w:style>
  <w:style w:type="character" w:customStyle="1" w:styleId="ListLabel72">
    <w:name w:val="ListLabel 72"/>
    <w:qFormat/>
    <w:rsid w:val="00590F8F"/>
    <w:rPr>
      <w:b w:val="0"/>
      <w:i w:val="0"/>
      <w:sz w:val="22"/>
      <w:szCs w:val="22"/>
    </w:rPr>
  </w:style>
  <w:style w:type="character" w:customStyle="1" w:styleId="ListLabel73">
    <w:name w:val="ListLabel 73"/>
    <w:qFormat/>
    <w:rsid w:val="00590F8F"/>
    <w:rPr>
      <w:b w:val="0"/>
      <w:i w:val="0"/>
    </w:rPr>
  </w:style>
  <w:style w:type="character" w:customStyle="1" w:styleId="ListLabel74">
    <w:name w:val="ListLabel 74"/>
    <w:qFormat/>
    <w:rsid w:val="00590F8F"/>
    <w:rPr>
      <w:b w:val="0"/>
      <w:i w:val="0"/>
    </w:rPr>
  </w:style>
  <w:style w:type="character" w:customStyle="1" w:styleId="ListLabel75">
    <w:name w:val="ListLabel 75"/>
    <w:qFormat/>
    <w:rsid w:val="00590F8F"/>
    <w:rPr>
      <w:b w:val="0"/>
      <w:i w:val="0"/>
      <w:sz w:val="22"/>
      <w:szCs w:val="22"/>
    </w:rPr>
  </w:style>
  <w:style w:type="character" w:customStyle="1" w:styleId="ListLabel76">
    <w:name w:val="ListLabel 76"/>
    <w:qFormat/>
    <w:rsid w:val="00590F8F"/>
    <w:rPr>
      <w:b w:val="0"/>
      <w:i w:val="0"/>
      <w:sz w:val="22"/>
      <w:szCs w:val="22"/>
    </w:rPr>
  </w:style>
  <w:style w:type="character" w:customStyle="1" w:styleId="ListLabel77">
    <w:name w:val="ListLabel 77"/>
    <w:qFormat/>
    <w:rsid w:val="00590F8F"/>
    <w:rPr>
      <w:b w:val="0"/>
      <w:i w:val="0"/>
    </w:rPr>
  </w:style>
  <w:style w:type="character" w:customStyle="1" w:styleId="ListLabel78">
    <w:name w:val="ListLabel 78"/>
    <w:qFormat/>
    <w:rsid w:val="00590F8F"/>
    <w:rPr>
      <w:b w:val="0"/>
      <w:i w:val="0"/>
    </w:rPr>
  </w:style>
  <w:style w:type="character" w:customStyle="1" w:styleId="ListLabel79">
    <w:name w:val="ListLabel 79"/>
    <w:qFormat/>
    <w:rsid w:val="00590F8F"/>
    <w:rPr>
      <w:b w:val="0"/>
      <w:i w:val="0"/>
      <w:sz w:val="22"/>
      <w:szCs w:val="22"/>
    </w:rPr>
  </w:style>
  <w:style w:type="character" w:customStyle="1" w:styleId="ListLabel80">
    <w:name w:val="ListLabel 80"/>
    <w:qFormat/>
    <w:rsid w:val="00590F8F"/>
    <w:rPr>
      <w:b w:val="0"/>
      <w:i w:val="0"/>
      <w:sz w:val="22"/>
      <w:szCs w:val="22"/>
    </w:rPr>
  </w:style>
  <w:style w:type="character" w:customStyle="1" w:styleId="ListLabel81">
    <w:name w:val="ListLabel 81"/>
    <w:qFormat/>
    <w:rsid w:val="00590F8F"/>
    <w:rPr>
      <w:b w:val="0"/>
      <w:i w:val="0"/>
    </w:rPr>
  </w:style>
  <w:style w:type="character" w:customStyle="1" w:styleId="ListLabel82">
    <w:name w:val="ListLabel 82"/>
    <w:qFormat/>
    <w:rsid w:val="00590F8F"/>
    <w:rPr>
      <w:b w:val="0"/>
      <w:i w:val="0"/>
    </w:rPr>
  </w:style>
  <w:style w:type="character" w:customStyle="1" w:styleId="ListLabel83">
    <w:name w:val="ListLabel 83"/>
    <w:qFormat/>
    <w:rsid w:val="00590F8F"/>
    <w:rPr>
      <w:rFonts w:cs="Arial"/>
      <w:sz w:val="22"/>
      <w:szCs w:val="22"/>
    </w:rPr>
  </w:style>
  <w:style w:type="character" w:customStyle="1" w:styleId="ListLabel84">
    <w:name w:val="ListLabel 84"/>
    <w:qFormat/>
    <w:rsid w:val="00590F8F"/>
    <w:rPr>
      <w:strike w:val="0"/>
      <w:dstrike w:val="0"/>
      <w:color w:val="00000A"/>
    </w:rPr>
  </w:style>
  <w:style w:type="character" w:customStyle="1" w:styleId="ListLabel85">
    <w:name w:val="ListLabel 85"/>
    <w:qFormat/>
    <w:rsid w:val="00590F8F"/>
    <w:rPr>
      <w:b w:val="0"/>
      <w:i w:val="0"/>
    </w:rPr>
  </w:style>
  <w:style w:type="character" w:customStyle="1" w:styleId="ListLabel86">
    <w:name w:val="ListLabel 86"/>
    <w:qFormat/>
    <w:rsid w:val="00590F8F"/>
    <w:rPr>
      <w:rFonts w:eastAsia="Times New Roman" w:cs="Arial"/>
    </w:rPr>
  </w:style>
  <w:style w:type="character" w:customStyle="1" w:styleId="ListLabel87">
    <w:name w:val="ListLabel 87"/>
    <w:qFormat/>
    <w:rsid w:val="00590F8F"/>
    <w:rPr>
      <w:b w:val="0"/>
    </w:rPr>
  </w:style>
  <w:style w:type="character" w:customStyle="1" w:styleId="ListLabel88">
    <w:name w:val="ListLabel 88"/>
    <w:qFormat/>
    <w:rsid w:val="00590F8F"/>
    <w:rPr>
      <w:strike w:val="0"/>
      <w:dstrike w:val="0"/>
      <w:color w:val="00000A"/>
    </w:rPr>
  </w:style>
  <w:style w:type="character" w:customStyle="1" w:styleId="ListLabel89">
    <w:name w:val="ListLabel 89"/>
    <w:qFormat/>
    <w:rsid w:val="00590F8F"/>
    <w:rPr>
      <w:i w:val="0"/>
    </w:rPr>
  </w:style>
  <w:style w:type="character" w:customStyle="1" w:styleId="ListLabel90">
    <w:name w:val="ListLabel 90"/>
    <w:qFormat/>
    <w:rsid w:val="00590F8F"/>
    <w:rPr>
      <w:b w:val="0"/>
    </w:rPr>
  </w:style>
  <w:style w:type="character" w:customStyle="1" w:styleId="ListLabel91">
    <w:name w:val="ListLabel 91"/>
    <w:qFormat/>
    <w:rsid w:val="00590F8F"/>
    <w:rPr>
      <w:b w:val="0"/>
      <w:u w:val="none"/>
    </w:rPr>
  </w:style>
  <w:style w:type="character" w:customStyle="1" w:styleId="ListLabel92">
    <w:name w:val="ListLabel 92"/>
    <w:qFormat/>
    <w:rsid w:val="00590F8F"/>
    <w:rPr>
      <w:b w:val="0"/>
      <w:color w:val="00000A"/>
      <w:sz w:val="20"/>
      <w:u w:val="none"/>
    </w:rPr>
  </w:style>
  <w:style w:type="character" w:customStyle="1" w:styleId="ListLabel93">
    <w:name w:val="ListLabel 93"/>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94">
    <w:name w:val="ListLabel 9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5">
    <w:name w:val="ListLabel 9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6">
    <w:name w:val="ListLabel 9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7">
    <w:name w:val="ListLabel 9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8">
    <w:name w:val="ListLabel 9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99">
    <w:name w:val="ListLabel 9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00">
    <w:name w:val="ListLabel 10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01">
    <w:name w:val="ListLabel 10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02">
    <w:name w:val="ListLabel 102"/>
    <w:qFormat/>
    <w:rsid w:val="00590F8F"/>
    <w:rPr>
      <w:i w:val="0"/>
    </w:rPr>
  </w:style>
  <w:style w:type="character" w:customStyle="1" w:styleId="ListLabel103">
    <w:name w:val="ListLabel 103"/>
    <w:qFormat/>
    <w:rsid w:val="00590F8F"/>
    <w:rPr>
      <w:b w:val="0"/>
      <w:i w:val="0"/>
    </w:rPr>
  </w:style>
  <w:style w:type="character" w:customStyle="1" w:styleId="ListLabel104">
    <w:name w:val="ListLabel 104"/>
    <w:qFormat/>
    <w:rsid w:val="00590F8F"/>
    <w:rPr>
      <w:rFonts w:eastAsia="Times New Roman" w:cs="Arial"/>
      <w:b w:val="0"/>
      <w:i w:val="0"/>
      <w:sz w:val="20"/>
      <w:szCs w:val="20"/>
    </w:rPr>
  </w:style>
  <w:style w:type="character" w:customStyle="1" w:styleId="ListLabel105">
    <w:name w:val="ListLabel 105"/>
    <w:qFormat/>
    <w:rsid w:val="00590F8F"/>
    <w:rPr>
      <w:b w:val="0"/>
      <w:i w:val="0"/>
    </w:rPr>
  </w:style>
  <w:style w:type="character" w:customStyle="1" w:styleId="ListLabel106">
    <w:name w:val="ListLabel 106"/>
    <w:qFormat/>
    <w:rsid w:val="00590F8F"/>
    <w:rPr>
      <w:rFonts w:cs="Arial"/>
    </w:rPr>
  </w:style>
  <w:style w:type="character" w:customStyle="1" w:styleId="ListLabel107">
    <w:name w:val="ListLabel 107"/>
    <w:qFormat/>
    <w:rsid w:val="00590F8F"/>
    <w:rPr>
      <w:rFonts w:eastAsia="Calibri" w:cs="Arial"/>
      <w:sz w:val="20"/>
      <w:szCs w:val="20"/>
    </w:rPr>
  </w:style>
  <w:style w:type="character" w:customStyle="1" w:styleId="ListLabel108">
    <w:name w:val="ListLabel 108"/>
    <w:qFormat/>
    <w:rsid w:val="00590F8F"/>
    <w:rPr>
      <w:rFonts w:eastAsia="Calibri" w:cs="Arial"/>
    </w:rPr>
  </w:style>
  <w:style w:type="character" w:customStyle="1" w:styleId="ListLabel109">
    <w:name w:val="ListLabel 109"/>
    <w:qFormat/>
    <w:rsid w:val="00590F8F"/>
    <w:rPr>
      <w:rFonts w:eastAsia="Calibri" w:cs="Arial"/>
    </w:rPr>
  </w:style>
  <w:style w:type="character" w:customStyle="1" w:styleId="ListLabel110">
    <w:name w:val="ListLabel 110"/>
    <w:qFormat/>
    <w:rsid w:val="00590F8F"/>
    <w:rPr>
      <w:rFonts w:eastAsia="Calibri"/>
    </w:rPr>
  </w:style>
  <w:style w:type="character" w:customStyle="1" w:styleId="ListLabel111">
    <w:name w:val="ListLabel 111"/>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12">
    <w:name w:val="ListLabel 112"/>
    <w:qFormat/>
    <w:rsid w:val="00590F8F"/>
    <w:rPr>
      <w:rFonts w:eastAsia="Calibri" w:cs="Calibri"/>
      <w:b w:val="0"/>
      <w:i w:val="0"/>
      <w:strike w:val="0"/>
      <w:dstrike w:val="0"/>
      <w:color w:val="00000A"/>
      <w:position w:val="0"/>
      <w:sz w:val="20"/>
      <w:szCs w:val="20"/>
      <w:u w:val="none"/>
      <w:vertAlign w:val="baseline"/>
    </w:rPr>
  </w:style>
  <w:style w:type="character" w:customStyle="1" w:styleId="ListLabel113">
    <w:name w:val="ListLabel 11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4">
    <w:name w:val="ListLabel 1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5">
    <w:name w:val="ListLabel 11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6">
    <w:name w:val="ListLabel 11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7">
    <w:name w:val="ListLabel 11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8">
    <w:name w:val="ListLabel 11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19">
    <w:name w:val="ListLabel 11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0">
    <w:name w:val="ListLabel 120"/>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121">
    <w:name w:val="ListLabel 121"/>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122">
    <w:name w:val="ListLabel 12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3">
    <w:name w:val="ListLabel 12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4">
    <w:name w:val="ListLabel 12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5">
    <w:name w:val="ListLabel 12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6">
    <w:name w:val="ListLabel 12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7">
    <w:name w:val="ListLabel 12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8">
    <w:name w:val="ListLabel 12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129">
    <w:name w:val="ListLabel 129"/>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130">
    <w:name w:val="ListLabel 13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1">
    <w:name w:val="ListLabel 13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2">
    <w:name w:val="ListLabel 13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3">
    <w:name w:val="ListLabel 13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4">
    <w:name w:val="ListLabel 13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5">
    <w:name w:val="ListLabel 13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6">
    <w:name w:val="ListLabel 13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7">
    <w:name w:val="ListLabel 13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138">
    <w:name w:val="ListLabel 138"/>
    <w:qFormat/>
    <w:rsid w:val="00590F8F"/>
    <w:rPr>
      <w:sz w:val="20"/>
      <w:szCs w:val="20"/>
    </w:rPr>
  </w:style>
  <w:style w:type="character" w:customStyle="1" w:styleId="ListLabel139">
    <w:name w:val="ListLabel 139"/>
    <w:qFormat/>
    <w:rsid w:val="00590F8F"/>
    <w:rPr>
      <w:b/>
      <w:sz w:val="22"/>
      <w:szCs w:val="22"/>
    </w:rPr>
  </w:style>
  <w:style w:type="character" w:customStyle="1" w:styleId="ListLabel140">
    <w:name w:val="ListLabel 140"/>
    <w:qFormat/>
    <w:rsid w:val="00590F8F"/>
    <w:rPr>
      <w:b w:val="0"/>
      <w:strike w:val="0"/>
      <w:dstrike w:val="0"/>
      <w:color w:val="00000A"/>
      <w:u w:val="none"/>
    </w:rPr>
  </w:style>
  <w:style w:type="character" w:customStyle="1" w:styleId="ListLabel141">
    <w:name w:val="ListLabel 141"/>
    <w:qFormat/>
    <w:rsid w:val="00590F8F"/>
    <w:rPr>
      <w:b/>
      <w:color w:val="00000A"/>
      <w:u w:val="none"/>
    </w:rPr>
  </w:style>
  <w:style w:type="character" w:customStyle="1" w:styleId="ListLabel142">
    <w:name w:val="ListLabel 142"/>
    <w:qFormat/>
    <w:rsid w:val="00590F8F"/>
    <w:rPr>
      <w:b/>
      <w:color w:val="339966"/>
      <w:u w:val="single"/>
    </w:rPr>
  </w:style>
  <w:style w:type="character" w:customStyle="1" w:styleId="ListLabel143">
    <w:name w:val="ListLabel 143"/>
    <w:qFormat/>
    <w:rsid w:val="00590F8F"/>
    <w:rPr>
      <w:b/>
      <w:color w:val="339966"/>
      <w:u w:val="single"/>
    </w:rPr>
  </w:style>
  <w:style w:type="character" w:customStyle="1" w:styleId="ListLabel144">
    <w:name w:val="ListLabel 144"/>
    <w:qFormat/>
    <w:rsid w:val="00590F8F"/>
    <w:rPr>
      <w:b/>
      <w:color w:val="339966"/>
      <w:u w:val="single"/>
    </w:rPr>
  </w:style>
  <w:style w:type="character" w:customStyle="1" w:styleId="ListLabel145">
    <w:name w:val="ListLabel 145"/>
    <w:qFormat/>
    <w:rsid w:val="00590F8F"/>
    <w:rPr>
      <w:b/>
      <w:color w:val="339966"/>
      <w:u w:val="single"/>
    </w:rPr>
  </w:style>
  <w:style w:type="character" w:customStyle="1" w:styleId="ListLabel146">
    <w:name w:val="ListLabel 146"/>
    <w:qFormat/>
    <w:rsid w:val="00590F8F"/>
    <w:rPr>
      <w:b/>
      <w:color w:val="339966"/>
      <w:u w:val="single"/>
    </w:rPr>
  </w:style>
  <w:style w:type="character" w:customStyle="1" w:styleId="ListLabel147">
    <w:name w:val="ListLabel 147"/>
    <w:qFormat/>
    <w:rsid w:val="00590F8F"/>
    <w:rPr>
      <w:b/>
      <w:color w:val="339966"/>
      <w:u w:val="single"/>
    </w:rPr>
  </w:style>
  <w:style w:type="character" w:customStyle="1" w:styleId="ListLabel148">
    <w:name w:val="ListLabel 148"/>
    <w:qFormat/>
    <w:rsid w:val="00590F8F"/>
    <w:rPr>
      <w:sz w:val="22"/>
      <w:szCs w:val="22"/>
    </w:rPr>
  </w:style>
  <w:style w:type="character" w:customStyle="1" w:styleId="ListLabel149">
    <w:name w:val="ListLabel 149"/>
    <w:qFormat/>
    <w:rsid w:val="00590F8F"/>
    <w:rPr>
      <w:b/>
      <w:sz w:val="22"/>
      <w:szCs w:val="22"/>
    </w:rPr>
  </w:style>
  <w:style w:type="character" w:customStyle="1" w:styleId="ListLabel150">
    <w:name w:val="ListLabel 150"/>
    <w:qFormat/>
    <w:rsid w:val="00590F8F"/>
    <w:rPr>
      <w:b w:val="0"/>
      <w:color w:val="00000A"/>
      <w:u w:val="none"/>
    </w:rPr>
  </w:style>
  <w:style w:type="character" w:customStyle="1" w:styleId="ListLabel151">
    <w:name w:val="ListLabel 151"/>
    <w:qFormat/>
    <w:rsid w:val="00590F8F"/>
    <w:rPr>
      <w:b/>
      <w:color w:val="339966"/>
      <w:u w:val="single"/>
    </w:rPr>
  </w:style>
  <w:style w:type="character" w:customStyle="1" w:styleId="ListLabel152">
    <w:name w:val="ListLabel 152"/>
    <w:qFormat/>
    <w:rsid w:val="00590F8F"/>
    <w:rPr>
      <w:b/>
      <w:color w:val="339966"/>
      <w:u w:val="single"/>
    </w:rPr>
  </w:style>
  <w:style w:type="character" w:customStyle="1" w:styleId="ListLabel153">
    <w:name w:val="ListLabel 153"/>
    <w:qFormat/>
    <w:rsid w:val="00590F8F"/>
    <w:rPr>
      <w:b/>
      <w:color w:val="339966"/>
      <w:u w:val="single"/>
    </w:rPr>
  </w:style>
  <w:style w:type="character" w:customStyle="1" w:styleId="ListLabel154">
    <w:name w:val="ListLabel 154"/>
    <w:qFormat/>
    <w:rsid w:val="00590F8F"/>
    <w:rPr>
      <w:b/>
      <w:color w:val="339966"/>
      <w:u w:val="single"/>
    </w:rPr>
  </w:style>
  <w:style w:type="character" w:customStyle="1" w:styleId="ListLabel155">
    <w:name w:val="ListLabel 155"/>
    <w:qFormat/>
    <w:rsid w:val="00590F8F"/>
    <w:rPr>
      <w:b/>
      <w:color w:val="339966"/>
      <w:u w:val="single"/>
    </w:rPr>
  </w:style>
  <w:style w:type="character" w:customStyle="1" w:styleId="ListLabel156">
    <w:name w:val="ListLabel 156"/>
    <w:qFormat/>
    <w:rsid w:val="00590F8F"/>
    <w:rPr>
      <w:b/>
      <w:color w:val="339966"/>
      <w:u w:val="single"/>
    </w:rPr>
  </w:style>
  <w:style w:type="character" w:customStyle="1" w:styleId="ListLabel157">
    <w:name w:val="ListLabel 157"/>
    <w:qFormat/>
    <w:rsid w:val="00590F8F"/>
    <w:rPr>
      <w:b/>
      <w:color w:val="339966"/>
      <w:u w:val="single"/>
    </w:rPr>
  </w:style>
  <w:style w:type="character" w:customStyle="1" w:styleId="ListLabel158">
    <w:name w:val="ListLabel 158"/>
    <w:qFormat/>
    <w:rsid w:val="00590F8F"/>
    <w:rPr>
      <w:b w:val="0"/>
      <w:i w:val="0"/>
    </w:rPr>
  </w:style>
  <w:style w:type="character" w:customStyle="1" w:styleId="ListLabel159">
    <w:name w:val="ListLabel 159"/>
    <w:qFormat/>
    <w:rsid w:val="00590F8F"/>
    <w:rPr>
      <w:b w:val="0"/>
      <w:i w:val="0"/>
    </w:rPr>
  </w:style>
  <w:style w:type="character" w:customStyle="1" w:styleId="ListLabel160">
    <w:name w:val="ListLabel 160"/>
    <w:qFormat/>
    <w:rsid w:val="00590F8F"/>
    <w:rPr>
      <w:b w:val="0"/>
      <w:i w:val="0"/>
    </w:rPr>
  </w:style>
  <w:style w:type="character" w:customStyle="1" w:styleId="ListLabel161">
    <w:name w:val="ListLabel 161"/>
    <w:qFormat/>
    <w:rsid w:val="00590F8F"/>
    <w:rPr>
      <w:b w:val="0"/>
      <w:i w:val="0"/>
    </w:rPr>
  </w:style>
  <w:style w:type="character" w:customStyle="1" w:styleId="ListLabel162">
    <w:name w:val="ListLabel 162"/>
    <w:qFormat/>
    <w:rsid w:val="00590F8F"/>
    <w:rPr>
      <w:b/>
      <w:strike w:val="0"/>
      <w:dstrike w:val="0"/>
    </w:rPr>
  </w:style>
  <w:style w:type="character" w:customStyle="1" w:styleId="ListLabel163">
    <w:name w:val="ListLabel 163"/>
    <w:qFormat/>
    <w:rsid w:val="00590F8F"/>
    <w:rPr>
      <w:rFonts w:cs="Times New Roman"/>
    </w:rPr>
  </w:style>
  <w:style w:type="character" w:customStyle="1" w:styleId="ListLabel164">
    <w:name w:val="ListLabel 164"/>
    <w:qFormat/>
    <w:rsid w:val="00590F8F"/>
    <w:rPr>
      <w:rFonts w:eastAsia="Times New Roman" w:cs="Arial"/>
    </w:rPr>
  </w:style>
  <w:style w:type="character" w:customStyle="1" w:styleId="ListLabel165">
    <w:name w:val="ListLabel 165"/>
    <w:qFormat/>
    <w:rsid w:val="00590F8F"/>
    <w:rPr>
      <w:color w:val="00000A"/>
    </w:rPr>
  </w:style>
  <w:style w:type="character" w:customStyle="1" w:styleId="ListLabel166">
    <w:name w:val="ListLabel 166"/>
    <w:qFormat/>
    <w:rsid w:val="00590F8F"/>
    <w:rPr>
      <w:rFonts w:cs="Calibri"/>
    </w:rPr>
  </w:style>
  <w:style w:type="character" w:customStyle="1" w:styleId="ListLabel167">
    <w:name w:val="ListLabel 167"/>
    <w:qFormat/>
    <w:rsid w:val="00590F8F"/>
    <w:rPr>
      <w:rFonts w:cs="Courier New"/>
    </w:rPr>
  </w:style>
  <w:style w:type="character" w:customStyle="1" w:styleId="ListLabel168">
    <w:name w:val="ListLabel 168"/>
    <w:qFormat/>
    <w:rsid w:val="00590F8F"/>
    <w:rPr>
      <w:rFonts w:cs="Wingdings"/>
    </w:rPr>
  </w:style>
  <w:style w:type="character" w:customStyle="1" w:styleId="ListLabel169">
    <w:name w:val="ListLabel 169"/>
    <w:qFormat/>
    <w:rsid w:val="00590F8F"/>
    <w:rPr>
      <w:rFonts w:cs="Symbol"/>
    </w:rPr>
  </w:style>
  <w:style w:type="character" w:customStyle="1" w:styleId="ListLabel170">
    <w:name w:val="ListLabel 170"/>
    <w:qFormat/>
    <w:rsid w:val="00590F8F"/>
    <w:rPr>
      <w:rFonts w:cs="Courier New"/>
    </w:rPr>
  </w:style>
  <w:style w:type="character" w:customStyle="1" w:styleId="ListLabel171">
    <w:name w:val="ListLabel 171"/>
    <w:qFormat/>
    <w:rsid w:val="00590F8F"/>
    <w:rPr>
      <w:rFonts w:cs="Wingdings"/>
    </w:rPr>
  </w:style>
  <w:style w:type="character" w:customStyle="1" w:styleId="ListLabel172">
    <w:name w:val="ListLabel 172"/>
    <w:qFormat/>
    <w:rsid w:val="00590F8F"/>
    <w:rPr>
      <w:rFonts w:cs="Symbol"/>
    </w:rPr>
  </w:style>
  <w:style w:type="character" w:customStyle="1" w:styleId="ListLabel173">
    <w:name w:val="ListLabel 173"/>
    <w:qFormat/>
    <w:rsid w:val="00590F8F"/>
    <w:rPr>
      <w:rFonts w:cs="Courier New"/>
    </w:rPr>
  </w:style>
  <w:style w:type="character" w:customStyle="1" w:styleId="ListLabel174">
    <w:name w:val="ListLabel 174"/>
    <w:qFormat/>
    <w:rsid w:val="00590F8F"/>
    <w:rPr>
      <w:rFonts w:cs="Wingdings"/>
    </w:rPr>
  </w:style>
  <w:style w:type="character" w:customStyle="1" w:styleId="ListLabel175">
    <w:name w:val="ListLabel 175"/>
    <w:qFormat/>
    <w:rsid w:val="00590F8F"/>
    <w:rPr>
      <w:rFonts w:eastAsia="Calibri" w:cs="Arial"/>
    </w:rPr>
  </w:style>
  <w:style w:type="character" w:customStyle="1" w:styleId="ListLabel176">
    <w:name w:val="ListLabel 176"/>
    <w:qFormat/>
    <w:rsid w:val="00590F8F"/>
    <w:rPr>
      <w:b w:val="0"/>
      <w:i w:val="0"/>
      <w:sz w:val="22"/>
      <w:szCs w:val="22"/>
    </w:rPr>
  </w:style>
  <w:style w:type="character" w:customStyle="1" w:styleId="ListLabel177">
    <w:name w:val="ListLabel 177"/>
    <w:qFormat/>
    <w:rsid w:val="00590F8F"/>
    <w:rPr>
      <w:b w:val="0"/>
      <w:i w:val="0"/>
      <w:sz w:val="22"/>
      <w:szCs w:val="22"/>
    </w:rPr>
  </w:style>
  <w:style w:type="character" w:customStyle="1" w:styleId="ListLabel178">
    <w:name w:val="ListLabel 178"/>
    <w:qFormat/>
    <w:rsid w:val="00590F8F"/>
    <w:rPr>
      <w:b w:val="0"/>
      <w:i w:val="0"/>
    </w:rPr>
  </w:style>
  <w:style w:type="character" w:customStyle="1" w:styleId="ListLabel179">
    <w:name w:val="ListLabel 179"/>
    <w:qFormat/>
    <w:rsid w:val="00590F8F"/>
    <w:rPr>
      <w:b w:val="0"/>
      <w:i w:val="0"/>
    </w:rPr>
  </w:style>
  <w:style w:type="character" w:customStyle="1" w:styleId="ListLabel180">
    <w:name w:val="ListLabel 180"/>
    <w:qFormat/>
    <w:rsid w:val="00590F8F"/>
    <w:rPr>
      <w:rFonts w:ascii="Calibri" w:hAnsi="Calibri"/>
      <w:b w:val="0"/>
      <w:i w:val="0"/>
      <w:sz w:val="22"/>
      <w:szCs w:val="22"/>
    </w:rPr>
  </w:style>
  <w:style w:type="character" w:customStyle="1" w:styleId="ListLabel181">
    <w:name w:val="ListLabel 181"/>
    <w:qFormat/>
    <w:rsid w:val="00590F8F"/>
    <w:rPr>
      <w:b w:val="0"/>
      <w:i w:val="0"/>
      <w:sz w:val="22"/>
      <w:szCs w:val="22"/>
    </w:rPr>
  </w:style>
  <w:style w:type="character" w:customStyle="1" w:styleId="ListLabel182">
    <w:name w:val="ListLabel 182"/>
    <w:qFormat/>
    <w:rsid w:val="00590F8F"/>
    <w:rPr>
      <w:b w:val="0"/>
      <w:i w:val="0"/>
    </w:rPr>
  </w:style>
  <w:style w:type="character" w:customStyle="1" w:styleId="ListLabel183">
    <w:name w:val="ListLabel 183"/>
    <w:qFormat/>
    <w:rsid w:val="00590F8F"/>
    <w:rPr>
      <w:b w:val="0"/>
      <w:i w:val="0"/>
    </w:rPr>
  </w:style>
  <w:style w:type="character" w:customStyle="1" w:styleId="ListLabel184">
    <w:name w:val="ListLabel 184"/>
    <w:qFormat/>
    <w:rsid w:val="00590F8F"/>
    <w:rPr>
      <w:b w:val="0"/>
      <w:i w:val="0"/>
      <w:sz w:val="22"/>
      <w:szCs w:val="22"/>
    </w:rPr>
  </w:style>
  <w:style w:type="character" w:customStyle="1" w:styleId="ListLabel185">
    <w:name w:val="ListLabel 185"/>
    <w:qFormat/>
    <w:rsid w:val="00590F8F"/>
    <w:rPr>
      <w:b w:val="0"/>
      <w:i w:val="0"/>
      <w:sz w:val="22"/>
      <w:szCs w:val="22"/>
    </w:rPr>
  </w:style>
  <w:style w:type="character" w:customStyle="1" w:styleId="ListLabel186">
    <w:name w:val="ListLabel 186"/>
    <w:qFormat/>
    <w:rsid w:val="00590F8F"/>
    <w:rPr>
      <w:b w:val="0"/>
      <w:i w:val="0"/>
    </w:rPr>
  </w:style>
  <w:style w:type="character" w:customStyle="1" w:styleId="ListLabel187">
    <w:name w:val="ListLabel 187"/>
    <w:qFormat/>
    <w:rsid w:val="00590F8F"/>
    <w:rPr>
      <w:b w:val="0"/>
      <w:i w:val="0"/>
    </w:rPr>
  </w:style>
  <w:style w:type="character" w:customStyle="1" w:styleId="ListLabel188">
    <w:name w:val="ListLabel 188"/>
    <w:qFormat/>
    <w:rsid w:val="00590F8F"/>
    <w:rPr>
      <w:rFonts w:cs="Arial"/>
      <w:sz w:val="22"/>
      <w:szCs w:val="22"/>
    </w:rPr>
  </w:style>
  <w:style w:type="character" w:customStyle="1" w:styleId="ListLabel189">
    <w:name w:val="ListLabel 189"/>
    <w:qFormat/>
    <w:rsid w:val="00590F8F"/>
    <w:rPr>
      <w:i w:val="0"/>
    </w:rPr>
  </w:style>
  <w:style w:type="character" w:customStyle="1" w:styleId="ListLabel190">
    <w:name w:val="ListLabel 190"/>
    <w:qFormat/>
    <w:rsid w:val="00590F8F"/>
    <w:rPr>
      <w:b w:val="0"/>
      <w:i w:val="0"/>
    </w:rPr>
  </w:style>
  <w:style w:type="character" w:customStyle="1" w:styleId="ListLabel191">
    <w:name w:val="ListLabel 191"/>
    <w:qFormat/>
    <w:rsid w:val="00590F8F"/>
    <w:rPr>
      <w:rFonts w:eastAsia="Times New Roman" w:cs="Arial"/>
      <w:b w:val="0"/>
      <w:i w:val="0"/>
      <w:sz w:val="20"/>
      <w:szCs w:val="20"/>
    </w:rPr>
  </w:style>
  <w:style w:type="character" w:customStyle="1" w:styleId="ListLabel192">
    <w:name w:val="ListLabel 192"/>
    <w:qFormat/>
    <w:rsid w:val="00590F8F"/>
    <w:rPr>
      <w:b w:val="0"/>
      <w:i w:val="0"/>
    </w:rPr>
  </w:style>
  <w:style w:type="character" w:customStyle="1" w:styleId="ListLabel193">
    <w:name w:val="ListLabel 193"/>
    <w:qFormat/>
    <w:rsid w:val="00590F8F"/>
    <w:rPr>
      <w:rFonts w:cs="Arial"/>
    </w:rPr>
  </w:style>
  <w:style w:type="character" w:customStyle="1" w:styleId="ListLabel194">
    <w:name w:val="ListLabel 194"/>
    <w:qFormat/>
    <w:rsid w:val="00590F8F"/>
    <w:rPr>
      <w:rFonts w:eastAsia="Calibri" w:cs="Arial"/>
      <w:sz w:val="20"/>
      <w:szCs w:val="20"/>
    </w:rPr>
  </w:style>
  <w:style w:type="character" w:customStyle="1" w:styleId="ListLabel195">
    <w:name w:val="ListLabel 195"/>
    <w:qFormat/>
    <w:rsid w:val="00590F8F"/>
    <w:rPr>
      <w:rFonts w:eastAsia="Calibri" w:cs="Arial"/>
    </w:rPr>
  </w:style>
  <w:style w:type="character" w:customStyle="1" w:styleId="ListLabel196">
    <w:name w:val="ListLabel 196"/>
    <w:qFormat/>
    <w:rsid w:val="00590F8F"/>
    <w:rPr>
      <w:rFonts w:eastAsia="Calibri" w:cs="Arial"/>
    </w:rPr>
  </w:style>
  <w:style w:type="character" w:customStyle="1" w:styleId="ListLabel197">
    <w:name w:val="ListLabel 197"/>
    <w:qFormat/>
    <w:rsid w:val="00590F8F"/>
    <w:rPr>
      <w:rFonts w:eastAsia="Calibri"/>
    </w:rPr>
  </w:style>
  <w:style w:type="character" w:customStyle="1" w:styleId="ListLabel198">
    <w:name w:val="ListLabel 198"/>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199">
    <w:name w:val="ListLabel 199"/>
    <w:qFormat/>
    <w:rsid w:val="00590F8F"/>
    <w:rPr>
      <w:rFonts w:eastAsia="Calibri" w:cs="Calibri"/>
      <w:b w:val="0"/>
      <w:i w:val="0"/>
      <w:strike w:val="0"/>
      <w:dstrike w:val="0"/>
      <w:color w:val="00000A"/>
      <w:position w:val="0"/>
      <w:sz w:val="20"/>
      <w:szCs w:val="20"/>
      <w:u w:val="none"/>
      <w:vertAlign w:val="baseline"/>
    </w:rPr>
  </w:style>
  <w:style w:type="character" w:customStyle="1" w:styleId="ListLabel200">
    <w:name w:val="ListLabel 20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1">
    <w:name w:val="ListLabel 20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2">
    <w:name w:val="ListLabel 20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3">
    <w:name w:val="ListLabel 20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4">
    <w:name w:val="ListLabel 20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5">
    <w:name w:val="ListLabel 20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6">
    <w:name w:val="ListLabel 20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07">
    <w:name w:val="ListLabel 207"/>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208">
    <w:name w:val="ListLabel 208"/>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09">
    <w:name w:val="ListLabel 20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0">
    <w:name w:val="ListLabel 21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1">
    <w:name w:val="ListLabel 21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2">
    <w:name w:val="ListLabel 21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3">
    <w:name w:val="ListLabel 21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4">
    <w:name w:val="ListLabel 2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5">
    <w:name w:val="ListLabel 21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16">
    <w:name w:val="ListLabel 216"/>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17">
    <w:name w:val="ListLabel 21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18">
    <w:name w:val="ListLabel 21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19">
    <w:name w:val="ListLabel 21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0">
    <w:name w:val="ListLabel 22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1">
    <w:name w:val="ListLabel 22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2">
    <w:name w:val="ListLabel 22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3">
    <w:name w:val="ListLabel 22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4">
    <w:name w:val="ListLabel 22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225">
    <w:name w:val="ListLabel 225"/>
    <w:qFormat/>
    <w:rsid w:val="00590F8F"/>
    <w:rPr>
      <w:sz w:val="20"/>
      <w:szCs w:val="20"/>
    </w:rPr>
  </w:style>
  <w:style w:type="character" w:customStyle="1" w:styleId="ListLabel226">
    <w:name w:val="ListLabel 226"/>
    <w:qFormat/>
    <w:rsid w:val="00590F8F"/>
    <w:rPr>
      <w:b/>
      <w:sz w:val="22"/>
      <w:szCs w:val="22"/>
    </w:rPr>
  </w:style>
  <w:style w:type="character" w:customStyle="1" w:styleId="ListLabel227">
    <w:name w:val="ListLabel 227"/>
    <w:qFormat/>
    <w:rsid w:val="00590F8F"/>
    <w:rPr>
      <w:b w:val="0"/>
      <w:strike w:val="0"/>
      <w:dstrike w:val="0"/>
      <w:color w:val="00000A"/>
      <w:u w:val="none"/>
    </w:rPr>
  </w:style>
  <w:style w:type="character" w:customStyle="1" w:styleId="ListLabel228">
    <w:name w:val="ListLabel 228"/>
    <w:qFormat/>
    <w:rsid w:val="00590F8F"/>
    <w:rPr>
      <w:b/>
      <w:color w:val="00000A"/>
      <w:u w:val="none"/>
    </w:rPr>
  </w:style>
  <w:style w:type="character" w:customStyle="1" w:styleId="ListLabel229">
    <w:name w:val="ListLabel 229"/>
    <w:qFormat/>
    <w:rsid w:val="00590F8F"/>
    <w:rPr>
      <w:b/>
      <w:color w:val="339966"/>
      <w:u w:val="single"/>
    </w:rPr>
  </w:style>
  <w:style w:type="character" w:customStyle="1" w:styleId="ListLabel230">
    <w:name w:val="ListLabel 230"/>
    <w:qFormat/>
    <w:rsid w:val="00590F8F"/>
    <w:rPr>
      <w:b/>
      <w:color w:val="339966"/>
      <w:u w:val="single"/>
    </w:rPr>
  </w:style>
  <w:style w:type="character" w:customStyle="1" w:styleId="ListLabel231">
    <w:name w:val="ListLabel 231"/>
    <w:qFormat/>
    <w:rsid w:val="00590F8F"/>
    <w:rPr>
      <w:b/>
      <w:color w:val="339966"/>
      <w:u w:val="single"/>
    </w:rPr>
  </w:style>
  <w:style w:type="character" w:customStyle="1" w:styleId="ListLabel232">
    <w:name w:val="ListLabel 232"/>
    <w:qFormat/>
    <w:rsid w:val="00590F8F"/>
    <w:rPr>
      <w:b/>
      <w:color w:val="339966"/>
      <w:u w:val="single"/>
    </w:rPr>
  </w:style>
  <w:style w:type="character" w:customStyle="1" w:styleId="ListLabel233">
    <w:name w:val="ListLabel 233"/>
    <w:qFormat/>
    <w:rsid w:val="00590F8F"/>
    <w:rPr>
      <w:b/>
      <w:color w:val="339966"/>
      <w:u w:val="single"/>
    </w:rPr>
  </w:style>
  <w:style w:type="character" w:customStyle="1" w:styleId="ListLabel234">
    <w:name w:val="ListLabel 234"/>
    <w:qFormat/>
    <w:rsid w:val="00590F8F"/>
    <w:rPr>
      <w:b/>
      <w:color w:val="339966"/>
      <w:u w:val="single"/>
    </w:rPr>
  </w:style>
  <w:style w:type="character" w:customStyle="1" w:styleId="ListLabel235">
    <w:name w:val="ListLabel 235"/>
    <w:qFormat/>
    <w:rsid w:val="00590F8F"/>
    <w:rPr>
      <w:sz w:val="22"/>
      <w:szCs w:val="22"/>
    </w:rPr>
  </w:style>
  <w:style w:type="character" w:customStyle="1" w:styleId="ListLabel236">
    <w:name w:val="ListLabel 236"/>
    <w:qFormat/>
    <w:rsid w:val="00590F8F"/>
    <w:rPr>
      <w:b/>
      <w:sz w:val="22"/>
      <w:szCs w:val="22"/>
    </w:rPr>
  </w:style>
  <w:style w:type="character" w:customStyle="1" w:styleId="ListLabel237">
    <w:name w:val="ListLabel 237"/>
    <w:qFormat/>
    <w:rsid w:val="00590F8F"/>
    <w:rPr>
      <w:b w:val="0"/>
      <w:color w:val="00000A"/>
      <w:u w:val="none"/>
    </w:rPr>
  </w:style>
  <w:style w:type="character" w:customStyle="1" w:styleId="ListLabel238">
    <w:name w:val="ListLabel 238"/>
    <w:qFormat/>
    <w:rsid w:val="00590F8F"/>
    <w:rPr>
      <w:b/>
      <w:color w:val="339966"/>
      <w:u w:val="single"/>
    </w:rPr>
  </w:style>
  <w:style w:type="character" w:customStyle="1" w:styleId="ListLabel239">
    <w:name w:val="ListLabel 239"/>
    <w:qFormat/>
    <w:rsid w:val="00590F8F"/>
    <w:rPr>
      <w:b/>
      <w:color w:val="339966"/>
      <w:u w:val="single"/>
    </w:rPr>
  </w:style>
  <w:style w:type="character" w:customStyle="1" w:styleId="ListLabel240">
    <w:name w:val="ListLabel 240"/>
    <w:qFormat/>
    <w:rsid w:val="00590F8F"/>
    <w:rPr>
      <w:b/>
      <w:color w:val="339966"/>
      <w:u w:val="single"/>
    </w:rPr>
  </w:style>
  <w:style w:type="character" w:customStyle="1" w:styleId="ListLabel241">
    <w:name w:val="ListLabel 241"/>
    <w:qFormat/>
    <w:rsid w:val="00590F8F"/>
    <w:rPr>
      <w:b/>
      <w:color w:val="339966"/>
      <w:u w:val="single"/>
    </w:rPr>
  </w:style>
  <w:style w:type="character" w:customStyle="1" w:styleId="ListLabel242">
    <w:name w:val="ListLabel 242"/>
    <w:qFormat/>
    <w:rsid w:val="00590F8F"/>
    <w:rPr>
      <w:b/>
      <w:color w:val="339966"/>
      <w:u w:val="single"/>
    </w:rPr>
  </w:style>
  <w:style w:type="character" w:customStyle="1" w:styleId="ListLabel243">
    <w:name w:val="ListLabel 243"/>
    <w:qFormat/>
    <w:rsid w:val="00590F8F"/>
    <w:rPr>
      <w:b/>
      <w:color w:val="339966"/>
      <w:u w:val="single"/>
    </w:rPr>
  </w:style>
  <w:style w:type="character" w:customStyle="1" w:styleId="ListLabel244">
    <w:name w:val="ListLabel 244"/>
    <w:qFormat/>
    <w:rsid w:val="00590F8F"/>
    <w:rPr>
      <w:b/>
      <w:color w:val="339966"/>
      <w:u w:val="single"/>
    </w:rPr>
  </w:style>
  <w:style w:type="character" w:customStyle="1" w:styleId="ListLabel245">
    <w:name w:val="ListLabel 245"/>
    <w:qFormat/>
    <w:rsid w:val="00590F8F"/>
    <w:rPr>
      <w:b w:val="0"/>
      <w:i w:val="0"/>
    </w:rPr>
  </w:style>
  <w:style w:type="character" w:customStyle="1" w:styleId="ListLabel246">
    <w:name w:val="ListLabel 246"/>
    <w:qFormat/>
    <w:rsid w:val="00590F8F"/>
    <w:rPr>
      <w:b w:val="0"/>
      <w:i w:val="0"/>
    </w:rPr>
  </w:style>
  <w:style w:type="character" w:customStyle="1" w:styleId="ListLabel247">
    <w:name w:val="ListLabel 247"/>
    <w:qFormat/>
    <w:rsid w:val="00590F8F"/>
    <w:rPr>
      <w:b w:val="0"/>
      <w:i w:val="0"/>
    </w:rPr>
  </w:style>
  <w:style w:type="character" w:customStyle="1" w:styleId="ListLabel248">
    <w:name w:val="ListLabel 248"/>
    <w:qFormat/>
    <w:rsid w:val="00590F8F"/>
    <w:rPr>
      <w:b w:val="0"/>
      <w:i w:val="0"/>
    </w:rPr>
  </w:style>
  <w:style w:type="character" w:customStyle="1" w:styleId="ListLabel249">
    <w:name w:val="ListLabel 249"/>
    <w:qFormat/>
    <w:rsid w:val="00590F8F"/>
    <w:rPr>
      <w:b/>
      <w:strike w:val="0"/>
      <w:dstrike w:val="0"/>
    </w:rPr>
  </w:style>
  <w:style w:type="character" w:customStyle="1" w:styleId="ListLabel250">
    <w:name w:val="ListLabel 250"/>
    <w:qFormat/>
    <w:rsid w:val="00590F8F"/>
    <w:rPr>
      <w:rFonts w:cs="Times New Roman"/>
    </w:rPr>
  </w:style>
  <w:style w:type="character" w:customStyle="1" w:styleId="ListLabel251">
    <w:name w:val="ListLabel 251"/>
    <w:qFormat/>
    <w:rsid w:val="00590F8F"/>
    <w:rPr>
      <w:rFonts w:eastAsia="Times New Roman" w:cs="Arial"/>
    </w:rPr>
  </w:style>
  <w:style w:type="character" w:customStyle="1" w:styleId="ListLabel252">
    <w:name w:val="ListLabel 252"/>
    <w:qFormat/>
    <w:rsid w:val="00590F8F"/>
    <w:rPr>
      <w:color w:val="00000A"/>
    </w:rPr>
  </w:style>
  <w:style w:type="character" w:customStyle="1" w:styleId="ListLabel253">
    <w:name w:val="ListLabel 253"/>
    <w:qFormat/>
    <w:rsid w:val="00590F8F"/>
    <w:rPr>
      <w:rFonts w:cs="Calibri"/>
    </w:rPr>
  </w:style>
  <w:style w:type="character" w:customStyle="1" w:styleId="ListLabel254">
    <w:name w:val="ListLabel 254"/>
    <w:qFormat/>
    <w:rsid w:val="00590F8F"/>
    <w:rPr>
      <w:rFonts w:cs="Courier New"/>
    </w:rPr>
  </w:style>
  <w:style w:type="character" w:customStyle="1" w:styleId="ListLabel255">
    <w:name w:val="ListLabel 255"/>
    <w:qFormat/>
    <w:rsid w:val="00590F8F"/>
    <w:rPr>
      <w:rFonts w:cs="Wingdings"/>
    </w:rPr>
  </w:style>
  <w:style w:type="character" w:customStyle="1" w:styleId="ListLabel256">
    <w:name w:val="ListLabel 256"/>
    <w:qFormat/>
    <w:rsid w:val="00590F8F"/>
    <w:rPr>
      <w:rFonts w:cs="Symbol"/>
    </w:rPr>
  </w:style>
  <w:style w:type="character" w:customStyle="1" w:styleId="ListLabel257">
    <w:name w:val="ListLabel 257"/>
    <w:qFormat/>
    <w:rsid w:val="00590F8F"/>
    <w:rPr>
      <w:rFonts w:cs="Courier New"/>
    </w:rPr>
  </w:style>
  <w:style w:type="character" w:customStyle="1" w:styleId="ListLabel258">
    <w:name w:val="ListLabel 258"/>
    <w:qFormat/>
    <w:rsid w:val="00590F8F"/>
    <w:rPr>
      <w:rFonts w:cs="Wingdings"/>
    </w:rPr>
  </w:style>
  <w:style w:type="character" w:customStyle="1" w:styleId="ListLabel259">
    <w:name w:val="ListLabel 259"/>
    <w:qFormat/>
    <w:rsid w:val="00590F8F"/>
    <w:rPr>
      <w:rFonts w:cs="Symbol"/>
    </w:rPr>
  </w:style>
  <w:style w:type="character" w:customStyle="1" w:styleId="ListLabel260">
    <w:name w:val="ListLabel 260"/>
    <w:qFormat/>
    <w:rsid w:val="00590F8F"/>
    <w:rPr>
      <w:rFonts w:cs="Courier New"/>
    </w:rPr>
  </w:style>
  <w:style w:type="character" w:customStyle="1" w:styleId="ListLabel261">
    <w:name w:val="ListLabel 261"/>
    <w:qFormat/>
    <w:rsid w:val="00590F8F"/>
    <w:rPr>
      <w:rFonts w:cs="Wingdings"/>
    </w:rPr>
  </w:style>
  <w:style w:type="character" w:customStyle="1" w:styleId="ListLabel262">
    <w:name w:val="ListLabel 262"/>
    <w:qFormat/>
    <w:rsid w:val="00590F8F"/>
    <w:rPr>
      <w:rFonts w:eastAsia="Calibri" w:cs="Arial"/>
    </w:rPr>
  </w:style>
  <w:style w:type="character" w:customStyle="1" w:styleId="ListLabel263">
    <w:name w:val="ListLabel 263"/>
    <w:qFormat/>
    <w:rsid w:val="00590F8F"/>
    <w:rPr>
      <w:b w:val="0"/>
      <w:i w:val="0"/>
      <w:sz w:val="22"/>
      <w:szCs w:val="22"/>
    </w:rPr>
  </w:style>
  <w:style w:type="character" w:customStyle="1" w:styleId="ListLabel264">
    <w:name w:val="ListLabel 264"/>
    <w:qFormat/>
    <w:rsid w:val="00590F8F"/>
    <w:rPr>
      <w:b w:val="0"/>
      <w:i w:val="0"/>
      <w:sz w:val="22"/>
      <w:szCs w:val="22"/>
    </w:rPr>
  </w:style>
  <w:style w:type="character" w:customStyle="1" w:styleId="ListLabel265">
    <w:name w:val="ListLabel 265"/>
    <w:qFormat/>
    <w:rsid w:val="00590F8F"/>
    <w:rPr>
      <w:b w:val="0"/>
      <w:i w:val="0"/>
    </w:rPr>
  </w:style>
  <w:style w:type="character" w:customStyle="1" w:styleId="ListLabel266">
    <w:name w:val="ListLabel 266"/>
    <w:qFormat/>
    <w:rsid w:val="00590F8F"/>
    <w:rPr>
      <w:b w:val="0"/>
      <w:i w:val="0"/>
    </w:rPr>
  </w:style>
  <w:style w:type="character" w:customStyle="1" w:styleId="ListLabel267">
    <w:name w:val="ListLabel 267"/>
    <w:qFormat/>
    <w:rsid w:val="00590F8F"/>
    <w:rPr>
      <w:rFonts w:ascii="Calibri" w:hAnsi="Calibri"/>
      <w:b w:val="0"/>
      <w:i w:val="0"/>
      <w:sz w:val="22"/>
      <w:szCs w:val="22"/>
    </w:rPr>
  </w:style>
  <w:style w:type="character" w:customStyle="1" w:styleId="ListLabel268">
    <w:name w:val="ListLabel 268"/>
    <w:qFormat/>
    <w:rsid w:val="00590F8F"/>
    <w:rPr>
      <w:b w:val="0"/>
      <w:i w:val="0"/>
      <w:sz w:val="22"/>
      <w:szCs w:val="22"/>
    </w:rPr>
  </w:style>
  <w:style w:type="character" w:customStyle="1" w:styleId="ListLabel269">
    <w:name w:val="ListLabel 269"/>
    <w:qFormat/>
    <w:rsid w:val="00590F8F"/>
    <w:rPr>
      <w:b w:val="0"/>
      <w:i w:val="0"/>
    </w:rPr>
  </w:style>
  <w:style w:type="character" w:customStyle="1" w:styleId="ListLabel270">
    <w:name w:val="ListLabel 270"/>
    <w:qFormat/>
    <w:rsid w:val="00590F8F"/>
    <w:rPr>
      <w:b w:val="0"/>
      <w:i w:val="0"/>
    </w:rPr>
  </w:style>
  <w:style w:type="character" w:customStyle="1" w:styleId="ListLabel271">
    <w:name w:val="ListLabel 271"/>
    <w:qFormat/>
    <w:rsid w:val="00590F8F"/>
    <w:rPr>
      <w:b w:val="0"/>
      <w:i w:val="0"/>
      <w:sz w:val="22"/>
      <w:szCs w:val="22"/>
    </w:rPr>
  </w:style>
  <w:style w:type="character" w:customStyle="1" w:styleId="ListLabel272">
    <w:name w:val="ListLabel 272"/>
    <w:qFormat/>
    <w:rsid w:val="00590F8F"/>
    <w:rPr>
      <w:b w:val="0"/>
      <w:i w:val="0"/>
      <w:sz w:val="22"/>
      <w:szCs w:val="22"/>
    </w:rPr>
  </w:style>
  <w:style w:type="character" w:customStyle="1" w:styleId="ListLabel273">
    <w:name w:val="ListLabel 273"/>
    <w:qFormat/>
    <w:rsid w:val="00590F8F"/>
    <w:rPr>
      <w:b w:val="0"/>
      <w:i w:val="0"/>
    </w:rPr>
  </w:style>
  <w:style w:type="character" w:customStyle="1" w:styleId="ListLabel274">
    <w:name w:val="ListLabel 274"/>
    <w:qFormat/>
    <w:rsid w:val="00590F8F"/>
    <w:rPr>
      <w:b w:val="0"/>
      <w:i w:val="0"/>
    </w:rPr>
  </w:style>
  <w:style w:type="character" w:customStyle="1" w:styleId="ListLabel275">
    <w:name w:val="ListLabel 275"/>
    <w:qFormat/>
    <w:rsid w:val="00590F8F"/>
    <w:rPr>
      <w:rFonts w:cs="Arial"/>
      <w:sz w:val="22"/>
      <w:szCs w:val="22"/>
    </w:rPr>
  </w:style>
  <w:style w:type="character" w:customStyle="1" w:styleId="ListLabel276">
    <w:name w:val="ListLabel 276"/>
    <w:qFormat/>
    <w:rsid w:val="00590F8F"/>
    <w:rPr>
      <w:i w:val="0"/>
    </w:rPr>
  </w:style>
  <w:style w:type="character" w:customStyle="1" w:styleId="ListLabel277">
    <w:name w:val="ListLabel 277"/>
    <w:qFormat/>
    <w:rsid w:val="00590F8F"/>
    <w:rPr>
      <w:b w:val="0"/>
      <w:i w:val="0"/>
    </w:rPr>
  </w:style>
  <w:style w:type="character" w:customStyle="1" w:styleId="ListLabel278">
    <w:name w:val="ListLabel 278"/>
    <w:qFormat/>
    <w:rsid w:val="00590F8F"/>
    <w:rPr>
      <w:rFonts w:eastAsia="Times New Roman" w:cs="Arial"/>
      <w:b w:val="0"/>
      <w:i w:val="0"/>
      <w:sz w:val="20"/>
      <w:szCs w:val="20"/>
    </w:rPr>
  </w:style>
  <w:style w:type="character" w:customStyle="1" w:styleId="ListLabel279">
    <w:name w:val="ListLabel 279"/>
    <w:qFormat/>
    <w:rsid w:val="00590F8F"/>
    <w:rPr>
      <w:b w:val="0"/>
      <w:i w:val="0"/>
    </w:rPr>
  </w:style>
  <w:style w:type="character" w:customStyle="1" w:styleId="ListLabel280">
    <w:name w:val="ListLabel 280"/>
    <w:qFormat/>
    <w:rsid w:val="00590F8F"/>
    <w:rPr>
      <w:rFonts w:cs="Arial"/>
    </w:rPr>
  </w:style>
  <w:style w:type="character" w:customStyle="1" w:styleId="ListLabel281">
    <w:name w:val="ListLabel 281"/>
    <w:qFormat/>
    <w:rsid w:val="00590F8F"/>
    <w:rPr>
      <w:rFonts w:eastAsia="Calibri" w:cs="Arial"/>
      <w:sz w:val="20"/>
      <w:szCs w:val="20"/>
    </w:rPr>
  </w:style>
  <w:style w:type="character" w:customStyle="1" w:styleId="ListLabel282">
    <w:name w:val="ListLabel 282"/>
    <w:qFormat/>
    <w:rsid w:val="00590F8F"/>
    <w:rPr>
      <w:rFonts w:eastAsia="Calibri" w:cs="Arial"/>
    </w:rPr>
  </w:style>
  <w:style w:type="character" w:customStyle="1" w:styleId="ListLabel283">
    <w:name w:val="ListLabel 283"/>
    <w:qFormat/>
    <w:rsid w:val="00590F8F"/>
    <w:rPr>
      <w:rFonts w:eastAsia="Calibri" w:cs="Arial"/>
    </w:rPr>
  </w:style>
  <w:style w:type="character" w:customStyle="1" w:styleId="ListLabel284">
    <w:name w:val="ListLabel 284"/>
    <w:qFormat/>
    <w:rsid w:val="00590F8F"/>
    <w:rPr>
      <w:rFonts w:eastAsia="Calibri"/>
    </w:rPr>
  </w:style>
  <w:style w:type="character" w:customStyle="1" w:styleId="ListLabel285">
    <w:name w:val="ListLabel 285"/>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286">
    <w:name w:val="ListLabel 286"/>
    <w:qFormat/>
    <w:rsid w:val="00590F8F"/>
    <w:rPr>
      <w:rFonts w:eastAsia="Calibri" w:cs="Calibri"/>
      <w:b w:val="0"/>
      <w:i w:val="0"/>
      <w:strike w:val="0"/>
      <w:dstrike w:val="0"/>
      <w:color w:val="00000A"/>
      <w:position w:val="0"/>
      <w:sz w:val="20"/>
      <w:szCs w:val="20"/>
      <w:u w:val="none"/>
      <w:vertAlign w:val="baseline"/>
    </w:rPr>
  </w:style>
  <w:style w:type="character" w:customStyle="1" w:styleId="ListLabel287">
    <w:name w:val="ListLabel 28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88">
    <w:name w:val="ListLabel 28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89">
    <w:name w:val="ListLabel 28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0">
    <w:name w:val="ListLabel 29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1">
    <w:name w:val="ListLabel 29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2">
    <w:name w:val="ListLabel 29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3">
    <w:name w:val="ListLabel 29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4">
    <w:name w:val="ListLabel 294"/>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295">
    <w:name w:val="ListLabel 295"/>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296">
    <w:name w:val="ListLabel 29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7">
    <w:name w:val="ListLabel 29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8">
    <w:name w:val="ListLabel 29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299">
    <w:name w:val="ListLabel 29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0">
    <w:name w:val="ListLabel 30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1">
    <w:name w:val="ListLabel 30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2">
    <w:name w:val="ListLabel 30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03">
    <w:name w:val="ListLabel 303"/>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04">
    <w:name w:val="ListLabel 30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5">
    <w:name w:val="ListLabel 30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6">
    <w:name w:val="ListLabel 30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7">
    <w:name w:val="ListLabel 30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8">
    <w:name w:val="ListLabel 30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09">
    <w:name w:val="ListLabel 30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10">
    <w:name w:val="ListLabel 31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11">
    <w:name w:val="ListLabel 31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12">
    <w:name w:val="ListLabel 312"/>
    <w:qFormat/>
    <w:rsid w:val="00590F8F"/>
    <w:rPr>
      <w:sz w:val="20"/>
      <w:szCs w:val="20"/>
    </w:rPr>
  </w:style>
  <w:style w:type="character" w:customStyle="1" w:styleId="ListLabel313">
    <w:name w:val="ListLabel 313"/>
    <w:qFormat/>
    <w:rsid w:val="00590F8F"/>
    <w:rPr>
      <w:b/>
      <w:sz w:val="22"/>
      <w:szCs w:val="22"/>
    </w:rPr>
  </w:style>
  <w:style w:type="character" w:customStyle="1" w:styleId="ListLabel314">
    <w:name w:val="ListLabel 314"/>
    <w:qFormat/>
    <w:rsid w:val="00590F8F"/>
    <w:rPr>
      <w:b w:val="0"/>
      <w:strike w:val="0"/>
      <w:dstrike w:val="0"/>
      <w:color w:val="00000A"/>
      <w:u w:val="none"/>
    </w:rPr>
  </w:style>
  <w:style w:type="character" w:customStyle="1" w:styleId="ListLabel315">
    <w:name w:val="ListLabel 315"/>
    <w:qFormat/>
    <w:rsid w:val="00590F8F"/>
    <w:rPr>
      <w:b/>
      <w:color w:val="00000A"/>
      <w:u w:val="none"/>
    </w:rPr>
  </w:style>
  <w:style w:type="character" w:customStyle="1" w:styleId="ListLabel316">
    <w:name w:val="ListLabel 316"/>
    <w:qFormat/>
    <w:rsid w:val="00590F8F"/>
    <w:rPr>
      <w:b/>
      <w:color w:val="339966"/>
      <w:u w:val="single"/>
    </w:rPr>
  </w:style>
  <w:style w:type="character" w:customStyle="1" w:styleId="ListLabel317">
    <w:name w:val="ListLabel 317"/>
    <w:qFormat/>
    <w:rsid w:val="00590F8F"/>
    <w:rPr>
      <w:b/>
      <w:color w:val="339966"/>
      <w:u w:val="single"/>
    </w:rPr>
  </w:style>
  <w:style w:type="character" w:customStyle="1" w:styleId="ListLabel318">
    <w:name w:val="ListLabel 318"/>
    <w:qFormat/>
    <w:rsid w:val="00590F8F"/>
    <w:rPr>
      <w:b/>
      <w:color w:val="339966"/>
      <w:u w:val="single"/>
    </w:rPr>
  </w:style>
  <w:style w:type="character" w:customStyle="1" w:styleId="ListLabel319">
    <w:name w:val="ListLabel 319"/>
    <w:qFormat/>
    <w:rsid w:val="00590F8F"/>
    <w:rPr>
      <w:b/>
      <w:color w:val="339966"/>
      <w:u w:val="single"/>
    </w:rPr>
  </w:style>
  <w:style w:type="character" w:customStyle="1" w:styleId="ListLabel320">
    <w:name w:val="ListLabel 320"/>
    <w:qFormat/>
    <w:rsid w:val="00590F8F"/>
    <w:rPr>
      <w:b/>
      <w:color w:val="339966"/>
      <w:u w:val="single"/>
    </w:rPr>
  </w:style>
  <w:style w:type="character" w:customStyle="1" w:styleId="ListLabel321">
    <w:name w:val="ListLabel 321"/>
    <w:qFormat/>
    <w:rsid w:val="00590F8F"/>
    <w:rPr>
      <w:b/>
      <w:color w:val="339966"/>
      <w:u w:val="single"/>
    </w:rPr>
  </w:style>
  <w:style w:type="character" w:customStyle="1" w:styleId="ListLabel322">
    <w:name w:val="ListLabel 322"/>
    <w:qFormat/>
    <w:rsid w:val="00590F8F"/>
    <w:rPr>
      <w:sz w:val="22"/>
      <w:szCs w:val="22"/>
    </w:rPr>
  </w:style>
  <w:style w:type="character" w:customStyle="1" w:styleId="ListLabel323">
    <w:name w:val="ListLabel 323"/>
    <w:qFormat/>
    <w:rsid w:val="00590F8F"/>
    <w:rPr>
      <w:b/>
      <w:sz w:val="22"/>
      <w:szCs w:val="22"/>
    </w:rPr>
  </w:style>
  <w:style w:type="character" w:customStyle="1" w:styleId="ListLabel324">
    <w:name w:val="ListLabel 324"/>
    <w:qFormat/>
    <w:rsid w:val="00590F8F"/>
    <w:rPr>
      <w:b w:val="0"/>
      <w:color w:val="00000A"/>
      <w:u w:val="none"/>
    </w:rPr>
  </w:style>
  <w:style w:type="character" w:customStyle="1" w:styleId="ListLabel325">
    <w:name w:val="ListLabel 325"/>
    <w:qFormat/>
    <w:rsid w:val="00590F8F"/>
    <w:rPr>
      <w:b/>
      <w:color w:val="339966"/>
      <w:u w:val="single"/>
    </w:rPr>
  </w:style>
  <w:style w:type="character" w:customStyle="1" w:styleId="ListLabel326">
    <w:name w:val="ListLabel 326"/>
    <w:qFormat/>
    <w:rsid w:val="00590F8F"/>
    <w:rPr>
      <w:b/>
      <w:color w:val="339966"/>
      <w:u w:val="single"/>
    </w:rPr>
  </w:style>
  <w:style w:type="character" w:customStyle="1" w:styleId="ListLabel327">
    <w:name w:val="ListLabel 327"/>
    <w:qFormat/>
    <w:rsid w:val="00590F8F"/>
    <w:rPr>
      <w:b/>
      <w:color w:val="339966"/>
      <w:u w:val="single"/>
    </w:rPr>
  </w:style>
  <w:style w:type="character" w:customStyle="1" w:styleId="ListLabel328">
    <w:name w:val="ListLabel 328"/>
    <w:qFormat/>
    <w:rsid w:val="00590F8F"/>
    <w:rPr>
      <w:b/>
      <w:color w:val="339966"/>
      <w:u w:val="single"/>
    </w:rPr>
  </w:style>
  <w:style w:type="character" w:customStyle="1" w:styleId="ListLabel329">
    <w:name w:val="ListLabel 329"/>
    <w:qFormat/>
    <w:rsid w:val="00590F8F"/>
    <w:rPr>
      <w:b/>
      <w:color w:val="339966"/>
      <w:u w:val="single"/>
    </w:rPr>
  </w:style>
  <w:style w:type="character" w:customStyle="1" w:styleId="ListLabel330">
    <w:name w:val="ListLabel 330"/>
    <w:qFormat/>
    <w:rsid w:val="00590F8F"/>
    <w:rPr>
      <w:b/>
      <w:color w:val="339966"/>
      <w:u w:val="single"/>
    </w:rPr>
  </w:style>
  <w:style w:type="character" w:customStyle="1" w:styleId="ListLabel331">
    <w:name w:val="ListLabel 331"/>
    <w:qFormat/>
    <w:rsid w:val="00590F8F"/>
    <w:rPr>
      <w:b/>
      <w:color w:val="339966"/>
      <w:u w:val="single"/>
    </w:rPr>
  </w:style>
  <w:style w:type="character" w:customStyle="1" w:styleId="ListLabel332">
    <w:name w:val="ListLabel 332"/>
    <w:qFormat/>
    <w:rsid w:val="00590F8F"/>
    <w:rPr>
      <w:b w:val="0"/>
      <w:i w:val="0"/>
    </w:rPr>
  </w:style>
  <w:style w:type="character" w:customStyle="1" w:styleId="ListLabel333">
    <w:name w:val="ListLabel 333"/>
    <w:qFormat/>
    <w:rsid w:val="00590F8F"/>
    <w:rPr>
      <w:b w:val="0"/>
      <w:i w:val="0"/>
    </w:rPr>
  </w:style>
  <w:style w:type="character" w:customStyle="1" w:styleId="ListLabel334">
    <w:name w:val="ListLabel 334"/>
    <w:qFormat/>
    <w:rsid w:val="00590F8F"/>
    <w:rPr>
      <w:b w:val="0"/>
      <w:i w:val="0"/>
    </w:rPr>
  </w:style>
  <w:style w:type="character" w:customStyle="1" w:styleId="ListLabel335">
    <w:name w:val="ListLabel 335"/>
    <w:qFormat/>
    <w:rsid w:val="00590F8F"/>
    <w:rPr>
      <w:b w:val="0"/>
      <w:i w:val="0"/>
    </w:rPr>
  </w:style>
  <w:style w:type="character" w:customStyle="1" w:styleId="ListLabel336">
    <w:name w:val="ListLabel 336"/>
    <w:qFormat/>
    <w:rsid w:val="00590F8F"/>
    <w:rPr>
      <w:b/>
      <w:strike w:val="0"/>
      <w:dstrike w:val="0"/>
    </w:rPr>
  </w:style>
  <w:style w:type="character" w:customStyle="1" w:styleId="ListLabel337">
    <w:name w:val="ListLabel 337"/>
    <w:qFormat/>
    <w:rsid w:val="00590F8F"/>
    <w:rPr>
      <w:rFonts w:cs="Times New Roman"/>
    </w:rPr>
  </w:style>
  <w:style w:type="character" w:customStyle="1" w:styleId="ListLabel338">
    <w:name w:val="ListLabel 338"/>
    <w:qFormat/>
    <w:rsid w:val="00590F8F"/>
    <w:rPr>
      <w:rFonts w:eastAsia="Times New Roman" w:cs="Arial"/>
    </w:rPr>
  </w:style>
  <w:style w:type="character" w:customStyle="1" w:styleId="ListLabel339">
    <w:name w:val="ListLabel 339"/>
    <w:qFormat/>
    <w:rsid w:val="00590F8F"/>
    <w:rPr>
      <w:color w:val="00000A"/>
    </w:rPr>
  </w:style>
  <w:style w:type="character" w:customStyle="1" w:styleId="ListLabel340">
    <w:name w:val="ListLabel 340"/>
    <w:qFormat/>
    <w:rsid w:val="00590F8F"/>
    <w:rPr>
      <w:rFonts w:cs="Calibri"/>
    </w:rPr>
  </w:style>
  <w:style w:type="character" w:customStyle="1" w:styleId="ListLabel341">
    <w:name w:val="ListLabel 341"/>
    <w:qFormat/>
    <w:rsid w:val="00590F8F"/>
    <w:rPr>
      <w:rFonts w:cs="Courier New"/>
    </w:rPr>
  </w:style>
  <w:style w:type="character" w:customStyle="1" w:styleId="ListLabel342">
    <w:name w:val="ListLabel 342"/>
    <w:qFormat/>
    <w:rsid w:val="00590F8F"/>
    <w:rPr>
      <w:rFonts w:cs="Wingdings"/>
    </w:rPr>
  </w:style>
  <w:style w:type="character" w:customStyle="1" w:styleId="ListLabel343">
    <w:name w:val="ListLabel 343"/>
    <w:qFormat/>
    <w:rsid w:val="00590F8F"/>
    <w:rPr>
      <w:rFonts w:cs="Symbol"/>
    </w:rPr>
  </w:style>
  <w:style w:type="character" w:customStyle="1" w:styleId="ListLabel344">
    <w:name w:val="ListLabel 344"/>
    <w:qFormat/>
    <w:rsid w:val="00590F8F"/>
    <w:rPr>
      <w:rFonts w:cs="Courier New"/>
    </w:rPr>
  </w:style>
  <w:style w:type="character" w:customStyle="1" w:styleId="ListLabel345">
    <w:name w:val="ListLabel 345"/>
    <w:qFormat/>
    <w:rsid w:val="00590F8F"/>
    <w:rPr>
      <w:rFonts w:cs="Wingdings"/>
    </w:rPr>
  </w:style>
  <w:style w:type="character" w:customStyle="1" w:styleId="ListLabel346">
    <w:name w:val="ListLabel 346"/>
    <w:qFormat/>
    <w:rsid w:val="00590F8F"/>
    <w:rPr>
      <w:rFonts w:cs="Symbol"/>
    </w:rPr>
  </w:style>
  <w:style w:type="character" w:customStyle="1" w:styleId="ListLabel347">
    <w:name w:val="ListLabel 347"/>
    <w:qFormat/>
    <w:rsid w:val="00590F8F"/>
    <w:rPr>
      <w:rFonts w:cs="Courier New"/>
    </w:rPr>
  </w:style>
  <w:style w:type="character" w:customStyle="1" w:styleId="ListLabel348">
    <w:name w:val="ListLabel 348"/>
    <w:qFormat/>
    <w:rsid w:val="00590F8F"/>
    <w:rPr>
      <w:rFonts w:cs="Wingdings"/>
    </w:rPr>
  </w:style>
  <w:style w:type="character" w:customStyle="1" w:styleId="ListLabel349">
    <w:name w:val="ListLabel 349"/>
    <w:qFormat/>
    <w:rsid w:val="00590F8F"/>
    <w:rPr>
      <w:rFonts w:eastAsia="Calibri" w:cs="Arial"/>
    </w:rPr>
  </w:style>
  <w:style w:type="character" w:customStyle="1" w:styleId="ListLabel350">
    <w:name w:val="ListLabel 350"/>
    <w:qFormat/>
    <w:rsid w:val="00590F8F"/>
    <w:rPr>
      <w:b w:val="0"/>
      <w:i w:val="0"/>
      <w:sz w:val="22"/>
      <w:szCs w:val="22"/>
    </w:rPr>
  </w:style>
  <w:style w:type="character" w:customStyle="1" w:styleId="ListLabel351">
    <w:name w:val="ListLabel 351"/>
    <w:qFormat/>
    <w:rsid w:val="00590F8F"/>
    <w:rPr>
      <w:b w:val="0"/>
      <w:i w:val="0"/>
      <w:sz w:val="22"/>
      <w:szCs w:val="22"/>
    </w:rPr>
  </w:style>
  <w:style w:type="character" w:customStyle="1" w:styleId="ListLabel352">
    <w:name w:val="ListLabel 352"/>
    <w:qFormat/>
    <w:rsid w:val="00590F8F"/>
    <w:rPr>
      <w:b w:val="0"/>
      <w:i w:val="0"/>
    </w:rPr>
  </w:style>
  <w:style w:type="character" w:customStyle="1" w:styleId="ListLabel353">
    <w:name w:val="ListLabel 353"/>
    <w:qFormat/>
    <w:rsid w:val="00590F8F"/>
    <w:rPr>
      <w:b w:val="0"/>
      <w:i w:val="0"/>
    </w:rPr>
  </w:style>
  <w:style w:type="character" w:customStyle="1" w:styleId="ListLabel354">
    <w:name w:val="ListLabel 354"/>
    <w:qFormat/>
    <w:rsid w:val="00590F8F"/>
    <w:rPr>
      <w:rFonts w:ascii="Calibri" w:hAnsi="Calibri"/>
      <w:b w:val="0"/>
      <w:i w:val="0"/>
      <w:sz w:val="22"/>
      <w:szCs w:val="22"/>
    </w:rPr>
  </w:style>
  <w:style w:type="character" w:customStyle="1" w:styleId="ListLabel355">
    <w:name w:val="ListLabel 355"/>
    <w:qFormat/>
    <w:rsid w:val="00590F8F"/>
    <w:rPr>
      <w:b w:val="0"/>
      <w:i w:val="0"/>
      <w:sz w:val="22"/>
      <w:szCs w:val="22"/>
    </w:rPr>
  </w:style>
  <w:style w:type="character" w:customStyle="1" w:styleId="ListLabel356">
    <w:name w:val="ListLabel 356"/>
    <w:qFormat/>
    <w:rsid w:val="00590F8F"/>
    <w:rPr>
      <w:b w:val="0"/>
      <w:i w:val="0"/>
    </w:rPr>
  </w:style>
  <w:style w:type="character" w:customStyle="1" w:styleId="ListLabel357">
    <w:name w:val="ListLabel 357"/>
    <w:qFormat/>
    <w:rsid w:val="00590F8F"/>
    <w:rPr>
      <w:b w:val="0"/>
      <w:i w:val="0"/>
    </w:rPr>
  </w:style>
  <w:style w:type="character" w:customStyle="1" w:styleId="ListLabel358">
    <w:name w:val="ListLabel 358"/>
    <w:qFormat/>
    <w:rsid w:val="00590F8F"/>
    <w:rPr>
      <w:b w:val="0"/>
      <w:i w:val="0"/>
      <w:sz w:val="22"/>
      <w:szCs w:val="22"/>
    </w:rPr>
  </w:style>
  <w:style w:type="character" w:customStyle="1" w:styleId="ListLabel359">
    <w:name w:val="ListLabel 359"/>
    <w:qFormat/>
    <w:rsid w:val="00590F8F"/>
    <w:rPr>
      <w:b w:val="0"/>
      <w:i w:val="0"/>
      <w:sz w:val="22"/>
      <w:szCs w:val="22"/>
    </w:rPr>
  </w:style>
  <w:style w:type="character" w:customStyle="1" w:styleId="ListLabel360">
    <w:name w:val="ListLabel 360"/>
    <w:qFormat/>
    <w:rsid w:val="00590F8F"/>
    <w:rPr>
      <w:b w:val="0"/>
      <w:i w:val="0"/>
    </w:rPr>
  </w:style>
  <w:style w:type="character" w:customStyle="1" w:styleId="ListLabel361">
    <w:name w:val="ListLabel 361"/>
    <w:qFormat/>
    <w:rsid w:val="00590F8F"/>
    <w:rPr>
      <w:b w:val="0"/>
      <w:i w:val="0"/>
    </w:rPr>
  </w:style>
  <w:style w:type="character" w:customStyle="1" w:styleId="ListLabel362">
    <w:name w:val="ListLabel 362"/>
    <w:qFormat/>
    <w:rsid w:val="00590F8F"/>
    <w:rPr>
      <w:rFonts w:cs="Arial"/>
      <w:sz w:val="22"/>
      <w:szCs w:val="22"/>
    </w:rPr>
  </w:style>
  <w:style w:type="character" w:customStyle="1" w:styleId="ListLabel363">
    <w:name w:val="ListLabel 363"/>
    <w:qFormat/>
    <w:rsid w:val="00590F8F"/>
    <w:rPr>
      <w:b w:val="0"/>
      <w:i w:val="0"/>
    </w:rPr>
  </w:style>
  <w:style w:type="character" w:customStyle="1" w:styleId="ListLabel364">
    <w:name w:val="ListLabel 364"/>
    <w:qFormat/>
    <w:rsid w:val="00590F8F"/>
    <w:rPr>
      <w:rFonts w:eastAsia="Times New Roman" w:cs="Arial"/>
      <w:b w:val="0"/>
      <w:i w:val="0"/>
      <w:sz w:val="20"/>
      <w:szCs w:val="20"/>
    </w:rPr>
  </w:style>
  <w:style w:type="character" w:customStyle="1" w:styleId="ListLabel365">
    <w:name w:val="ListLabel 365"/>
    <w:qFormat/>
    <w:rsid w:val="00590F8F"/>
    <w:rPr>
      <w:b w:val="0"/>
      <w:i w:val="0"/>
    </w:rPr>
  </w:style>
  <w:style w:type="character" w:customStyle="1" w:styleId="ListLabel366">
    <w:name w:val="ListLabel 366"/>
    <w:qFormat/>
    <w:rsid w:val="00590F8F"/>
    <w:rPr>
      <w:rFonts w:cs="Arial"/>
    </w:rPr>
  </w:style>
  <w:style w:type="character" w:customStyle="1" w:styleId="ListLabel367">
    <w:name w:val="ListLabel 367"/>
    <w:qFormat/>
    <w:rsid w:val="00590F8F"/>
    <w:rPr>
      <w:rFonts w:eastAsia="Calibri" w:cs="Arial"/>
      <w:sz w:val="20"/>
      <w:szCs w:val="20"/>
    </w:rPr>
  </w:style>
  <w:style w:type="character" w:customStyle="1" w:styleId="ListLabel368">
    <w:name w:val="ListLabel 368"/>
    <w:qFormat/>
    <w:rsid w:val="00590F8F"/>
    <w:rPr>
      <w:rFonts w:eastAsia="Calibri" w:cs="Arial"/>
    </w:rPr>
  </w:style>
  <w:style w:type="character" w:customStyle="1" w:styleId="ListLabel369">
    <w:name w:val="ListLabel 369"/>
    <w:qFormat/>
    <w:rsid w:val="00590F8F"/>
    <w:rPr>
      <w:rFonts w:eastAsia="Calibri" w:cs="Arial"/>
    </w:rPr>
  </w:style>
  <w:style w:type="character" w:customStyle="1" w:styleId="ListLabel370">
    <w:name w:val="ListLabel 370"/>
    <w:qFormat/>
    <w:rsid w:val="00590F8F"/>
    <w:rPr>
      <w:rFonts w:eastAsia="Calibri"/>
    </w:rPr>
  </w:style>
  <w:style w:type="character" w:customStyle="1" w:styleId="ListLabel371">
    <w:name w:val="ListLabel 371"/>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372">
    <w:name w:val="ListLabel 372"/>
    <w:qFormat/>
    <w:rsid w:val="00590F8F"/>
    <w:rPr>
      <w:rFonts w:eastAsia="Calibri" w:cs="Calibri"/>
      <w:b w:val="0"/>
      <w:i w:val="0"/>
      <w:strike w:val="0"/>
      <w:dstrike w:val="0"/>
      <w:color w:val="00000A"/>
      <w:position w:val="0"/>
      <w:sz w:val="20"/>
      <w:szCs w:val="20"/>
      <w:u w:val="none"/>
      <w:vertAlign w:val="baseline"/>
    </w:rPr>
  </w:style>
  <w:style w:type="character" w:customStyle="1" w:styleId="ListLabel373">
    <w:name w:val="ListLabel 37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4">
    <w:name w:val="ListLabel 37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5">
    <w:name w:val="ListLabel 37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6">
    <w:name w:val="ListLabel 37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7">
    <w:name w:val="ListLabel 37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8">
    <w:name w:val="ListLabel 37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79">
    <w:name w:val="ListLabel 37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0">
    <w:name w:val="ListLabel 380"/>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381">
    <w:name w:val="ListLabel 381"/>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82">
    <w:name w:val="ListLabel 38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3">
    <w:name w:val="ListLabel 38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4">
    <w:name w:val="ListLabel 38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5">
    <w:name w:val="ListLabel 38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6">
    <w:name w:val="ListLabel 386"/>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7">
    <w:name w:val="ListLabel 38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8">
    <w:name w:val="ListLabel 38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389">
    <w:name w:val="ListLabel 389"/>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390">
    <w:name w:val="ListLabel 39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1">
    <w:name w:val="ListLabel 39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2">
    <w:name w:val="ListLabel 39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3">
    <w:name w:val="ListLabel 39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4">
    <w:name w:val="ListLabel 394"/>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5">
    <w:name w:val="ListLabel 39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6">
    <w:name w:val="ListLabel 39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7">
    <w:name w:val="ListLabel 39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398">
    <w:name w:val="ListLabel 398"/>
    <w:qFormat/>
    <w:rsid w:val="00590F8F"/>
    <w:rPr>
      <w:sz w:val="20"/>
      <w:szCs w:val="20"/>
    </w:rPr>
  </w:style>
  <w:style w:type="character" w:customStyle="1" w:styleId="ListLabel399">
    <w:name w:val="ListLabel 399"/>
    <w:qFormat/>
    <w:rsid w:val="00590F8F"/>
    <w:rPr>
      <w:b/>
      <w:sz w:val="22"/>
      <w:szCs w:val="22"/>
    </w:rPr>
  </w:style>
  <w:style w:type="character" w:customStyle="1" w:styleId="ListLabel400">
    <w:name w:val="ListLabel 400"/>
    <w:qFormat/>
    <w:rsid w:val="00590F8F"/>
    <w:rPr>
      <w:b w:val="0"/>
      <w:strike w:val="0"/>
      <w:dstrike w:val="0"/>
      <w:color w:val="00000A"/>
      <w:u w:val="none"/>
    </w:rPr>
  </w:style>
  <w:style w:type="character" w:customStyle="1" w:styleId="ListLabel401">
    <w:name w:val="ListLabel 401"/>
    <w:qFormat/>
    <w:rsid w:val="00590F8F"/>
    <w:rPr>
      <w:b/>
      <w:color w:val="00000A"/>
      <w:u w:val="none"/>
    </w:rPr>
  </w:style>
  <w:style w:type="character" w:customStyle="1" w:styleId="ListLabel402">
    <w:name w:val="ListLabel 402"/>
    <w:qFormat/>
    <w:rsid w:val="00590F8F"/>
    <w:rPr>
      <w:b/>
      <w:color w:val="339966"/>
      <w:u w:val="single"/>
    </w:rPr>
  </w:style>
  <w:style w:type="character" w:customStyle="1" w:styleId="ListLabel403">
    <w:name w:val="ListLabel 403"/>
    <w:qFormat/>
    <w:rsid w:val="00590F8F"/>
    <w:rPr>
      <w:b/>
      <w:color w:val="339966"/>
      <w:u w:val="single"/>
    </w:rPr>
  </w:style>
  <w:style w:type="character" w:customStyle="1" w:styleId="ListLabel404">
    <w:name w:val="ListLabel 404"/>
    <w:qFormat/>
    <w:rsid w:val="00590F8F"/>
    <w:rPr>
      <w:b/>
      <w:color w:val="339966"/>
      <w:u w:val="single"/>
    </w:rPr>
  </w:style>
  <w:style w:type="character" w:customStyle="1" w:styleId="ListLabel405">
    <w:name w:val="ListLabel 405"/>
    <w:qFormat/>
    <w:rsid w:val="00590F8F"/>
    <w:rPr>
      <w:b/>
      <w:color w:val="339966"/>
      <w:u w:val="single"/>
    </w:rPr>
  </w:style>
  <w:style w:type="character" w:customStyle="1" w:styleId="ListLabel406">
    <w:name w:val="ListLabel 406"/>
    <w:qFormat/>
    <w:rsid w:val="00590F8F"/>
    <w:rPr>
      <w:b/>
      <w:color w:val="339966"/>
      <w:u w:val="single"/>
    </w:rPr>
  </w:style>
  <w:style w:type="character" w:customStyle="1" w:styleId="ListLabel407">
    <w:name w:val="ListLabel 407"/>
    <w:qFormat/>
    <w:rsid w:val="00590F8F"/>
    <w:rPr>
      <w:b/>
      <w:color w:val="339966"/>
      <w:u w:val="single"/>
    </w:rPr>
  </w:style>
  <w:style w:type="character" w:customStyle="1" w:styleId="ListLabel408">
    <w:name w:val="ListLabel 408"/>
    <w:qFormat/>
    <w:rsid w:val="00590F8F"/>
    <w:rPr>
      <w:sz w:val="22"/>
      <w:szCs w:val="22"/>
    </w:rPr>
  </w:style>
  <w:style w:type="character" w:customStyle="1" w:styleId="ListLabel409">
    <w:name w:val="ListLabel 409"/>
    <w:qFormat/>
    <w:rsid w:val="00590F8F"/>
    <w:rPr>
      <w:b/>
      <w:sz w:val="22"/>
      <w:szCs w:val="22"/>
    </w:rPr>
  </w:style>
  <w:style w:type="character" w:customStyle="1" w:styleId="ListLabel410">
    <w:name w:val="ListLabel 410"/>
    <w:qFormat/>
    <w:rsid w:val="00590F8F"/>
    <w:rPr>
      <w:b w:val="0"/>
      <w:color w:val="00000A"/>
      <w:u w:val="none"/>
    </w:rPr>
  </w:style>
  <w:style w:type="character" w:customStyle="1" w:styleId="ListLabel411">
    <w:name w:val="ListLabel 411"/>
    <w:qFormat/>
    <w:rsid w:val="00590F8F"/>
    <w:rPr>
      <w:b/>
      <w:color w:val="339966"/>
      <w:u w:val="single"/>
    </w:rPr>
  </w:style>
  <w:style w:type="character" w:customStyle="1" w:styleId="ListLabel412">
    <w:name w:val="ListLabel 412"/>
    <w:qFormat/>
    <w:rsid w:val="00590F8F"/>
    <w:rPr>
      <w:b/>
      <w:color w:val="339966"/>
      <w:u w:val="single"/>
    </w:rPr>
  </w:style>
  <w:style w:type="character" w:customStyle="1" w:styleId="ListLabel413">
    <w:name w:val="ListLabel 413"/>
    <w:qFormat/>
    <w:rsid w:val="00590F8F"/>
    <w:rPr>
      <w:b/>
      <w:color w:val="339966"/>
      <w:u w:val="single"/>
    </w:rPr>
  </w:style>
  <w:style w:type="character" w:customStyle="1" w:styleId="ListLabel414">
    <w:name w:val="ListLabel 414"/>
    <w:qFormat/>
    <w:rsid w:val="00590F8F"/>
    <w:rPr>
      <w:b/>
      <w:color w:val="339966"/>
      <w:u w:val="single"/>
    </w:rPr>
  </w:style>
  <w:style w:type="character" w:customStyle="1" w:styleId="ListLabel415">
    <w:name w:val="ListLabel 415"/>
    <w:qFormat/>
    <w:rsid w:val="00590F8F"/>
    <w:rPr>
      <w:b/>
      <w:color w:val="339966"/>
      <w:u w:val="single"/>
    </w:rPr>
  </w:style>
  <w:style w:type="character" w:customStyle="1" w:styleId="ListLabel416">
    <w:name w:val="ListLabel 416"/>
    <w:qFormat/>
    <w:rsid w:val="00590F8F"/>
    <w:rPr>
      <w:b/>
      <w:color w:val="339966"/>
      <w:u w:val="single"/>
    </w:rPr>
  </w:style>
  <w:style w:type="character" w:customStyle="1" w:styleId="ListLabel417">
    <w:name w:val="ListLabel 417"/>
    <w:qFormat/>
    <w:rsid w:val="00590F8F"/>
    <w:rPr>
      <w:b/>
      <w:color w:val="339966"/>
      <w:u w:val="single"/>
    </w:rPr>
  </w:style>
  <w:style w:type="character" w:customStyle="1" w:styleId="ListLabel418">
    <w:name w:val="ListLabel 418"/>
    <w:qFormat/>
    <w:rsid w:val="00590F8F"/>
    <w:rPr>
      <w:b w:val="0"/>
      <w:i w:val="0"/>
    </w:rPr>
  </w:style>
  <w:style w:type="character" w:customStyle="1" w:styleId="ListLabel419">
    <w:name w:val="ListLabel 419"/>
    <w:qFormat/>
    <w:rsid w:val="00590F8F"/>
    <w:rPr>
      <w:b w:val="0"/>
      <w:i w:val="0"/>
    </w:rPr>
  </w:style>
  <w:style w:type="character" w:customStyle="1" w:styleId="ListLabel420">
    <w:name w:val="ListLabel 420"/>
    <w:qFormat/>
    <w:rsid w:val="00590F8F"/>
    <w:rPr>
      <w:b w:val="0"/>
      <w:i w:val="0"/>
    </w:rPr>
  </w:style>
  <w:style w:type="character" w:customStyle="1" w:styleId="ListLabel421">
    <w:name w:val="ListLabel 421"/>
    <w:qFormat/>
    <w:rsid w:val="00590F8F"/>
    <w:rPr>
      <w:b w:val="0"/>
      <w:i w:val="0"/>
    </w:rPr>
  </w:style>
  <w:style w:type="character" w:customStyle="1" w:styleId="ListLabel422">
    <w:name w:val="ListLabel 422"/>
    <w:qFormat/>
    <w:rsid w:val="00590F8F"/>
    <w:rPr>
      <w:rFonts w:cs="Calibri"/>
    </w:rPr>
  </w:style>
  <w:style w:type="character" w:customStyle="1" w:styleId="ListLabel423">
    <w:name w:val="ListLabel 423"/>
    <w:qFormat/>
    <w:rsid w:val="00590F8F"/>
    <w:rPr>
      <w:rFonts w:cs="Courier New"/>
    </w:rPr>
  </w:style>
  <w:style w:type="character" w:customStyle="1" w:styleId="ListLabel424">
    <w:name w:val="ListLabel 424"/>
    <w:qFormat/>
    <w:rsid w:val="00590F8F"/>
    <w:rPr>
      <w:rFonts w:cs="Wingdings"/>
    </w:rPr>
  </w:style>
  <w:style w:type="character" w:customStyle="1" w:styleId="ListLabel425">
    <w:name w:val="ListLabel 425"/>
    <w:qFormat/>
    <w:rsid w:val="00590F8F"/>
    <w:rPr>
      <w:rFonts w:cs="Symbol"/>
    </w:rPr>
  </w:style>
  <w:style w:type="character" w:customStyle="1" w:styleId="ListLabel426">
    <w:name w:val="ListLabel 426"/>
    <w:qFormat/>
    <w:rsid w:val="00590F8F"/>
    <w:rPr>
      <w:rFonts w:cs="Courier New"/>
    </w:rPr>
  </w:style>
  <w:style w:type="character" w:customStyle="1" w:styleId="ListLabel427">
    <w:name w:val="ListLabel 427"/>
    <w:qFormat/>
    <w:rsid w:val="00590F8F"/>
    <w:rPr>
      <w:rFonts w:cs="Wingdings"/>
    </w:rPr>
  </w:style>
  <w:style w:type="character" w:customStyle="1" w:styleId="ListLabel428">
    <w:name w:val="ListLabel 428"/>
    <w:qFormat/>
    <w:rsid w:val="00590F8F"/>
    <w:rPr>
      <w:rFonts w:cs="Symbol"/>
    </w:rPr>
  </w:style>
  <w:style w:type="character" w:customStyle="1" w:styleId="ListLabel429">
    <w:name w:val="ListLabel 429"/>
    <w:qFormat/>
    <w:rsid w:val="00590F8F"/>
    <w:rPr>
      <w:rFonts w:cs="Courier New"/>
    </w:rPr>
  </w:style>
  <w:style w:type="character" w:customStyle="1" w:styleId="ListLabel430">
    <w:name w:val="ListLabel 430"/>
    <w:qFormat/>
    <w:rsid w:val="00590F8F"/>
    <w:rPr>
      <w:rFonts w:cs="Wingdings"/>
    </w:rPr>
  </w:style>
  <w:style w:type="character" w:customStyle="1" w:styleId="ListLabel431">
    <w:name w:val="ListLabel 431"/>
    <w:qFormat/>
    <w:rsid w:val="00590F8F"/>
    <w:rPr>
      <w:rFonts w:eastAsia="Calibri" w:cs="Arial"/>
    </w:rPr>
  </w:style>
  <w:style w:type="character" w:customStyle="1" w:styleId="ListLabel432">
    <w:name w:val="ListLabel 432"/>
    <w:qFormat/>
    <w:rsid w:val="00590F8F"/>
    <w:rPr>
      <w:b w:val="0"/>
      <w:i w:val="0"/>
      <w:sz w:val="22"/>
      <w:szCs w:val="22"/>
    </w:rPr>
  </w:style>
  <w:style w:type="character" w:customStyle="1" w:styleId="ListLabel433">
    <w:name w:val="ListLabel 433"/>
    <w:qFormat/>
    <w:rsid w:val="00590F8F"/>
    <w:rPr>
      <w:b w:val="0"/>
      <w:i w:val="0"/>
      <w:sz w:val="22"/>
      <w:szCs w:val="22"/>
    </w:rPr>
  </w:style>
  <w:style w:type="character" w:customStyle="1" w:styleId="ListLabel434">
    <w:name w:val="ListLabel 434"/>
    <w:qFormat/>
    <w:rsid w:val="00590F8F"/>
    <w:rPr>
      <w:b w:val="0"/>
      <w:i w:val="0"/>
    </w:rPr>
  </w:style>
  <w:style w:type="character" w:customStyle="1" w:styleId="ListLabel435">
    <w:name w:val="ListLabel 435"/>
    <w:qFormat/>
    <w:rsid w:val="00590F8F"/>
    <w:rPr>
      <w:b w:val="0"/>
      <w:i w:val="0"/>
    </w:rPr>
  </w:style>
  <w:style w:type="character" w:customStyle="1" w:styleId="ListLabel436">
    <w:name w:val="ListLabel 436"/>
    <w:qFormat/>
    <w:rsid w:val="00590F8F"/>
    <w:rPr>
      <w:b w:val="0"/>
      <w:i w:val="0"/>
      <w:sz w:val="22"/>
      <w:szCs w:val="22"/>
    </w:rPr>
  </w:style>
  <w:style w:type="character" w:customStyle="1" w:styleId="ListLabel437">
    <w:name w:val="ListLabel 437"/>
    <w:qFormat/>
    <w:rsid w:val="00590F8F"/>
    <w:rPr>
      <w:b w:val="0"/>
      <w:i w:val="0"/>
      <w:sz w:val="22"/>
      <w:szCs w:val="22"/>
    </w:rPr>
  </w:style>
  <w:style w:type="character" w:customStyle="1" w:styleId="ListLabel438">
    <w:name w:val="ListLabel 438"/>
    <w:qFormat/>
    <w:rsid w:val="00590F8F"/>
    <w:rPr>
      <w:b w:val="0"/>
      <w:i w:val="0"/>
    </w:rPr>
  </w:style>
  <w:style w:type="character" w:customStyle="1" w:styleId="ListLabel439">
    <w:name w:val="ListLabel 439"/>
    <w:qFormat/>
    <w:rsid w:val="00590F8F"/>
    <w:rPr>
      <w:b w:val="0"/>
      <w:i w:val="0"/>
    </w:rPr>
  </w:style>
  <w:style w:type="character" w:customStyle="1" w:styleId="ListLabel440">
    <w:name w:val="ListLabel 440"/>
    <w:qFormat/>
    <w:rsid w:val="00590F8F"/>
    <w:rPr>
      <w:b w:val="0"/>
      <w:i w:val="0"/>
      <w:sz w:val="22"/>
      <w:szCs w:val="22"/>
    </w:rPr>
  </w:style>
  <w:style w:type="character" w:customStyle="1" w:styleId="ListLabel441">
    <w:name w:val="ListLabel 441"/>
    <w:qFormat/>
    <w:rsid w:val="00590F8F"/>
    <w:rPr>
      <w:b w:val="0"/>
      <w:i w:val="0"/>
      <w:sz w:val="22"/>
      <w:szCs w:val="22"/>
    </w:rPr>
  </w:style>
  <w:style w:type="character" w:customStyle="1" w:styleId="ListLabel442">
    <w:name w:val="ListLabel 442"/>
    <w:qFormat/>
    <w:rsid w:val="00590F8F"/>
    <w:rPr>
      <w:b w:val="0"/>
      <w:i w:val="0"/>
    </w:rPr>
  </w:style>
  <w:style w:type="character" w:customStyle="1" w:styleId="ListLabel443">
    <w:name w:val="ListLabel 443"/>
    <w:qFormat/>
    <w:rsid w:val="00590F8F"/>
    <w:rPr>
      <w:b w:val="0"/>
      <w:i w:val="0"/>
    </w:rPr>
  </w:style>
  <w:style w:type="character" w:customStyle="1" w:styleId="ListLabel444">
    <w:name w:val="ListLabel 444"/>
    <w:qFormat/>
    <w:rsid w:val="00590F8F"/>
    <w:rPr>
      <w:rFonts w:cs="Arial"/>
    </w:rPr>
  </w:style>
  <w:style w:type="character" w:customStyle="1" w:styleId="ListLabel445">
    <w:name w:val="ListLabel 445"/>
    <w:qFormat/>
    <w:rsid w:val="00590F8F"/>
    <w:rPr>
      <w:rFonts w:cs="Arial"/>
    </w:rPr>
  </w:style>
  <w:style w:type="character" w:customStyle="1" w:styleId="ListLabel446">
    <w:name w:val="ListLabel 446"/>
    <w:qFormat/>
    <w:rsid w:val="00590F8F"/>
    <w:rPr>
      <w:rFonts w:cs="Arial"/>
    </w:rPr>
  </w:style>
  <w:style w:type="character" w:customStyle="1" w:styleId="ListLabel447">
    <w:name w:val="ListLabel 447"/>
    <w:qFormat/>
    <w:rsid w:val="00590F8F"/>
    <w:rPr>
      <w:rFonts w:cs="Arial"/>
    </w:rPr>
  </w:style>
  <w:style w:type="character" w:customStyle="1" w:styleId="ListLabel448">
    <w:name w:val="ListLabel 448"/>
    <w:qFormat/>
    <w:rsid w:val="00590F8F"/>
    <w:rPr>
      <w:rFonts w:cs="Arial"/>
    </w:rPr>
  </w:style>
  <w:style w:type="character" w:customStyle="1" w:styleId="ListLabel449">
    <w:name w:val="ListLabel 449"/>
    <w:qFormat/>
    <w:rsid w:val="00590F8F"/>
    <w:rPr>
      <w:rFonts w:cs="Arial"/>
    </w:rPr>
  </w:style>
  <w:style w:type="character" w:customStyle="1" w:styleId="ListLabel450">
    <w:name w:val="ListLabel 450"/>
    <w:qFormat/>
    <w:rsid w:val="00590F8F"/>
    <w:rPr>
      <w:rFonts w:cs="Arial"/>
    </w:rPr>
  </w:style>
  <w:style w:type="character" w:customStyle="1" w:styleId="ListLabel451">
    <w:name w:val="ListLabel 451"/>
    <w:qFormat/>
    <w:rsid w:val="00590F8F"/>
    <w:rPr>
      <w:rFonts w:cs="Arial"/>
    </w:rPr>
  </w:style>
  <w:style w:type="character" w:customStyle="1" w:styleId="ListLabel452">
    <w:name w:val="ListLabel 452"/>
    <w:qFormat/>
    <w:rsid w:val="00590F8F"/>
    <w:rPr>
      <w:rFonts w:cs="Arial"/>
    </w:rPr>
  </w:style>
  <w:style w:type="character" w:customStyle="1" w:styleId="ListLabel453">
    <w:name w:val="ListLabel 453"/>
    <w:qFormat/>
    <w:rsid w:val="00590F8F"/>
    <w:rPr>
      <w:b/>
      <w:sz w:val="24"/>
    </w:rPr>
  </w:style>
  <w:style w:type="character" w:customStyle="1" w:styleId="ListLabel454">
    <w:name w:val="ListLabel 454"/>
    <w:qFormat/>
    <w:rsid w:val="00590F8F"/>
    <w:rPr>
      <w:rFonts w:cs="Courier New"/>
    </w:rPr>
  </w:style>
  <w:style w:type="character" w:customStyle="1" w:styleId="ListLabel455">
    <w:name w:val="ListLabel 455"/>
    <w:qFormat/>
    <w:rsid w:val="00590F8F"/>
    <w:rPr>
      <w:rFonts w:cs="Courier New"/>
    </w:rPr>
  </w:style>
  <w:style w:type="character" w:customStyle="1" w:styleId="ListLabel456">
    <w:name w:val="ListLabel 456"/>
    <w:qFormat/>
    <w:rsid w:val="00590F8F"/>
    <w:rPr>
      <w:rFonts w:cs="Courier New"/>
    </w:rPr>
  </w:style>
  <w:style w:type="character" w:customStyle="1" w:styleId="ListLabel457">
    <w:name w:val="ListLabel 457"/>
    <w:qFormat/>
    <w:rsid w:val="00590F8F"/>
    <w:rPr>
      <w:b w:val="0"/>
      <w:sz w:val="22"/>
      <w:szCs w:val="22"/>
    </w:rPr>
  </w:style>
  <w:style w:type="character" w:customStyle="1" w:styleId="ListLabel458">
    <w:name w:val="ListLabel 458"/>
    <w:qFormat/>
    <w:rsid w:val="00590F8F"/>
    <w:rPr>
      <w:b w:val="0"/>
      <w:strike w:val="0"/>
      <w:dstrike w:val="0"/>
      <w:color w:val="00000A"/>
      <w:u w:val="none"/>
    </w:rPr>
  </w:style>
  <w:style w:type="character" w:customStyle="1" w:styleId="ListLabel459">
    <w:name w:val="ListLabel 459"/>
    <w:qFormat/>
    <w:rsid w:val="00590F8F"/>
    <w:rPr>
      <w:b w:val="0"/>
      <w:color w:val="00000A"/>
      <w:u w:val="none"/>
    </w:rPr>
  </w:style>
  <w:style w:type="character" w:customStyle="1" w:styleId="ListLabel460">
    <w:name w:val="ListLabel 460"/>
    <w:qFormat/>
    <w:rsid w:val="00590F8F"/>
    <w:rPr>
      <w:b/>
      <w:color w:val="339966"/>
      <w:u w:val="single"/>
    </w:rPr>
  </w:style>
  <w:style w:type="character" w:customStyle="1" w:styleId="ListLabel461">
    <w:name w:val="ListLabel 461"/>
    <w:qFormat/>
    <w:rsid w:val="00590F8F"/>
    <w:rPr>
      <w:b/>
      <w:color w:val="339966"/>
      <w:u w:val="single"/>
    </w:rPr>
  </w:style>
  <w:style w:type="character" w:customStyle="1" w:styleId="ListLabel462">
    <w:name w:val="ListLabel 462"/>
    <w:qFormat/>
    <w:rsid w:val="00590F8F"/>
    <w:rPr>
      <w:b/>
      <w:color w:val="339966"/>
      <w:u w:val="single"/>
    </w:rPr>
  </w:style>
  <w:style w:type="character" w:customStyle="1" w:styleId="ListLabel463">
    <w:name w:val="ListLabel 463"/>
    <w:qFormat/>
    <w:rsid w:val="00590F8F"/>
    <w:rPr>
      <w:b/>
      <w:color w:val="339966"/>
      <w:u w:val="single"/>
    </w:rPr>
  </w:style>
  <w:style w:type="character" w:customStyle="1" w:styleId="ListLabel464">
    <w:name w:val="ListLabel 464"/>
    <w:qFormat/>
    <w:rsid w:val="00590F8F"/>
    <w:rPr>
      <w:b/>
      <w:color w:val="339966"/>
      <w:u w:val="single"/>
    </w:rPr>
  </w:style>
  <w:style w:type="character" w:customStyle="1" w:styleId="ListLabel465">
    <w:name w:val="ListLabel 465"/>
    <w:qFormat/>
    <w:rsid w:val="00590F8F"/>
    <w:rPr>
      <w:b/>
      <w:color w:val="339966"/>
      <w:u w:val="single"/>
    </w:rPr>
  </w:style>
  <w:style w:type="character" w:customStyle="1" w:styleId="ListLabel466">
    <w:name w:val="ListLabel 466"/>
    <w:qFormat/>
    <w:rsid w:val="00590F8F"/>
    <w:rPr>
      <w:b/>
    </w:rPr>
  </w:style>
  <w:style w:type="character" w:customStyle="1" w:styleId="ListLabel467">
    <w:name w:val="ListLabel 467"/>
    <w:qFormat/>
    <w:rsid w:val="00590F8F"/>
    <w:rPr>
      <w:rFonts w:cs="Times New Roman"/>
      <w:b/>
      <w:sz w:val="22"/>
      <w:szCs w:val="20"/>
    </w:rPr>
  </w:style>
  <w:style w:type="character" w:customStyle="1" w:styleId="ListLabel468">
    <w:name w:val="ListLabel 468"/>
    <w:qFormat/>
    <w:rsid w:val="00590F8F"/>
    <w:rPr>
      <w:rFonts w:cs="Courier New"/>
    </w:rPr>
  </w:style>
  <w:style w:type="character" w:customStyle="1" w:styleId="ListLabel469">
    <w:name w:val="ListLabel 469"/>
    <w:qFormat/>
    <w:rsid w:val="00590F8F"/>
    <w:rPr>
      <w:rFonts w:cs="Courier New"/>
    </w:rPr>
  </w:style>
  <w:style w:type="character" w:customStyle="1" w:styleId="ListLabel470">
    <w:name w:val="ListLabel 470"/>
    <w:qFormat/>
    <w:rsid w:val="00590F8F"/>
    <w:rPr>
      <w:rFonts w:cs="Courier New"/>
    </w:rPr>
  </w:style>
  <w:style w:type="character" w:customStyle="1" w:styleId="ListLabel471">
    <w:name w:val="ListLabel 471"/>
    <w:qFormat/>
    <w:rsid w:val="00590F8F"/>
    <w:rPr>
      <w:b/>
    </w:rPr>
  </w:style>
  <w:style w:type="character" w:customStyle="1" w:styleId="ListLabel472">
    <w:name w:val="ListLabel 472"/>
    <w:qFormat/>
    <w:rsid w:val="00590F8F"/>
    <w:rPr>
      <w:b w:val="0"/>
    </w:rPr>
  </w:style>
  <w:style w:type="character" w:customStyle="1" w:styleId="ListLabel473">
    <w:name w:val="ListLabel 473"/>
    <w:qFormat/>
    <w:rsid w:val="00590F8F"/>
    <w:rPr>
      <w:b/>
    </w:rPr>
  </w:style>
  <w:style w:type="character" w:customStyle="1" w:styleId="ListLabel474">
    <w:name w:val="ListLabel 474"/>
    <w:qFormat/>
    <w:rsid w:val="00590F8F"/>
    <w:rPr>
      <w:b/>
    </w:rPr>
  </w:style>
  <w:style w:type="character" w:customStyle="1" w:styleId="ListLabel475">
    <w:name w:val="ListLabel 475"/>
    <w:qFormat/>
    <w:rsid w:val="00590F8F"/>
    <w:rPr>
      <w:b/>
    </w:rPr>
  </w:style>
  <w:style w:type="character" w:customStyle="1" w:styleId="ListLabel476">
    <w:name w:val="ListLabel 476"/>
    <w:qFormat/>
    <w:rsid w:val="00590F8F"/>
    <w:rPr>
      <w:b/>
    </w:rPr>
  </w:style>
  <w:style w:type="character" w:customStyle="1" w:styleId="ListLabel477">
    <w:name w:val="ListLabel 477"/>
    <w:qFormat/>
    <w:rsid w:val="00590F8F"/>
    <w:rPr>
      <w:b/>
    </w:rPr>
  </w:style>
  <w:style w:type="character" w:customStyle="1" w:styleId="ListLabel478">
    <w:name w:val="ListLabel 478"/>
    <w:qFormat/>
    <w:rsid w:val="00590F8F"/>
    <w:rPr>
      <w:b/>
    </w:rPr>
  </w:style>
  <w:style w:type="character" w:customStyle="1" w:styleId="ListLabel479">
    <w:name w:val="ListLabel 479"/>
    <w:qFormat/>
    <w:rsid w:val="00590F8F"/>
    <w:rPr>
      <w:b/>
    </w:rPr>
  </w:style>
  <w:style w:type="character" w:customStyle="1" w:styleId="ListLabel480">
    <w:name w:val="ListLabel 480"/>
    <w:qFormat/>
    <w:rsid w:val="00590F8F"/>
    <w:rPr>
      <w:sz w:val="20"/>
      <w:szCs w:val="20"/>
    </w:rPr>
  </w:style>
  <w:style w:type="character" w:customStyle="1" w:styleId="ListLabel481">
    <w:name w:val="ListLabel 481"/>
    <w:qFormat/>
    <w:rsid w:val="00590F8F"/>
    <w:rPr>
      <w:b w:val="0"/>
      <w:strike w:val="0"/>
      <w:dstrike w:val="0"/>
      <w:color w:val="00000A"/>
      <w:u w:val="none"/>
    </w:rPr>
  </w:style>
  <w:style w:type="character" w:customStyle="1" w:styleId="ListLabel482">
    <w:name w:val="ListLabel 482"/>
    <w:qFormat/>
    <w:rsid w:val="00590F8F"/>
    <w:rPr>
      <w:b/>
      <w:i w:val="0"/>
      <w:color w:val="00000A"/>
      <w:u w:val="none"/>
    </w:rPr>
  </w:style>
  <w:style w:type="character" w:customStyle="1" w:styleId="ListLabel483">
    <w:name w:val="ListLabel 483"/>
    <w:qFormat/>
    <w:rsid w:val="00590F8F"/>
    <w:rPr>
      <w:b w:val="0"/>
      <w:color w:val="000000"/>
      <w:u w:val="none"/>
    </w:rPr>
  </w:style>
  <w:style w:type="character" w:customStyle="1" w:styleId="ListLabel484">
    <w:name w:val="ListLabel 484"/>
    <w:qFormat/>
    <w:rsid w:val="00590F8F"/>
    <w:rPr>
      <w:b/>
      <w:color w:val="339966"/>
      <w:u w:val="single"/>
    </w:rPr>
  </w:style>
  <w:style w:type="character" w:customStyle="1" w:styleId="ListLabel485">
    <w:name w:val="ListLabel 485"/>
    <w:qFormat/>
    <w:rsid w:val="00590F8F"/>
    <w:rPr>
      <w:b/>
      <w:color w:val="339966"/>
      <w:u w:val="single"/>
    </w:rPr>
  </w:style>
  <w:style w:type="character" w:customStyle="1" w:styleId="ListLabel486">
    <w:name w:val="ListLabel 486"/>
    <w:qFormat/>
    <w:rsid w:val="00590F8F"/>
    <w:rPr>
      <w:b/>
      <w:color w:val="339966"/>
      <w:u w:val="single"/>
    </w:rPr>
  </w:style>
  <w:style w:type="character" w:customStyle="1" w:styleId="ListLabel487">
    <w:name w:val="ListLabel 487"/>
    <w:qFormat/>
    <w:rsid w:val="00590F8F"/>
    <w:rPr>
      <w:b/>
      <w:color w:val="339966"/>
      <w:u w:val="single"/>
    </w:rPr>
  </w:style>
  <w:style w:type="character" w:customStyle="1" w:styleId="ListLabel488">
    <w:name w:val="ListLabel 488"/>
    <w:qFormat/>
    <w:rsid w:val="00590F8F"/>
    <w:rPr>
      <w:b/>
      <w:color w:val="339966"/>
      <w:u w:val="single"/>
    </w:rPr>
  </w:style>
  <w:style w:type="character" w:customStyle="1" w:styleId="ListLabel489">
    <w:name w:val="ListLabel 489"/>
    <w:qFormat/>
    <w:rsid w:val="00590F8F"/>
    <w:rPr>
      <w:b w:val="0"/>
      <w:i w:val="0"/>
    </w:rPr>
  </w:style>
  <w:style w:type="character" w:customStyle="1" w:styleId="ListLabel490">
    <w:name w:val="ListLabel 490"/>
    <w:qFormat/>
    <w:rsid w:val="00590F8F"/>
    <w:rPr>
      <w:rFonts w:eastAsia="Times New Roman" w:cs="Arial"/>
      <w:b w:val="0"/>
      <w:i w:val="0"/>
      <w:sz w:val="20"/>
      <w:szCs w:val="20"/>
    </w:rPr>
  </w:style>
  <w:style w:type="character" w:customStyle="1" w:styleId="ListLabel491">
    <w:name w:val="ListLabel 491"/>
    <w:qFormat/>
    <w:rsid w:val="00590F8F"/>
    <w:rPr>
      <w:b w:val="0"/>
      <w:i w:val="0"/>
    </w:rPr>
  </w:style>
  <w:style w:type="character" w:customStyle="1" w:styleId="ListLabel492">
    <w:name w:val="ListLabel 492"/>
    <w:qFormat/>
    <w:rsid w:val="00590F8F"/>
    <w:rPr>
      <w:rFonts w:cs="Arial"/>
    </w:rPr>
  </w:style>
  <w:style w:type="character" w:customStyle="1" w:styleId="ListLabel493">
    <w:name w:val="ListLabel 493"/>
    <w:qFormat/>
    <w:rsid w:val="00590F8F"/>
    <w:rPr>
      <w:rFonts w:eastAsia="Calibri" w:cs="Arial"/>
      <w:sz w:val="20"/>
      <w:szCs w:val="20"/>
    </w:rPr>
  </w:style>
  <w:style w:type="character" w:customStyle="1" w:styleId="ListLabel494">
    <w:name w:val="ListLabel 494"/>
    <w:qFormat/>
    <w:rsid w:val="00590F8F"/>
    <w:rPr>
      <w:rFonts w:eastAsia="Calibri" w:cs="Arial"/>
    </w:rPr>
  </w:style>
  <w:style w:type="character" w:customStyle="1" w:styleId="ListLabel495">
    <w:name w:val="ListLabel 495"/>
    <w:qFormat/>
    <w:rsid w:val="00590F8F"/>
    <w:rPr>
      <w:rFonts w:eastAsia="Calibri" w:cs="Arial"/>
    </w:rPr>
  </w:style>
  <w:style w:type="character" w:customStyle="1" w:styleId="ListLabel496">
    <w:name w:val="ListLabel 496"/>
    <w:qFormat/>
    <w:rsid w:val="00590F8F"/>
    <w:rPr>
      <w:rFonts w:eastAsia="Calibri"/>
    </w:rPr>
  </w:style>
  <w:style w:type="character" w:customStyle="1" w:styleId="ListLabel497">
    <w:name w:val="ListLabel 497"/>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498">
    <w:name w:val="ListLabel 498"/>
    <w:qFormat/>
    <w:rsid w:val="00590F8F"/>
    <w:rPr>
      <w:rFonts w:eastAsia="Calibri" w:cs="Calibri"/>
      <w:b w:val="0"/>
      <w:i w:val="0"/>
      <w:strike w:val="0"/>
      <w:dstrike w:val="0"/>
      <w:color w:val="00000A"/>
      <w:position w:val="0"/>
      <w:sz w:val="20"/>
      <w:szCs w:val="20"/>
      <w:u w:val="none"/>
      <w:vertAlign w:val="baseline"/>
    </w:rPr>
  </w:style>
  <w:style w:type="character" w:customStyle="1" w:styleId="ListLabel499">
    <w:name w:val="ListLabel 49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0">
    <w:name w:val="ListLabel 50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1">
    <w:name w:val="ListLabel 50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2">
    <w:name w:val="ListLabel 50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3">
    <w:name w:val="ListLabel 50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4">
    <w:name w:val="ListLabel 50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5">
    <w:name w:val="ListLabel 505"/>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6">
    <w:name w:val="ListLabel 506"/>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507">
    <w:name w:val="ListLabel 507"/>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508">
    <w:name w:val="ListLabel 50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09">
    <w:name w:val="ListLabel 50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0">
    <w:name w:val="ListLabel 51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1">
    <w:name w:val="ListLabel 51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2">
    <w:name w:val="ListLabel 51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3">
    <w:name w:val="ListLabel 51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4">
    <w:name w:val="ListLabel 51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515">
    <w:name w:val="ListLabel 515"/>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516">
    <w:name w:val="ListLabel 51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17">
    <w:name w:val="ListLabel 51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18">
    <w:name w:val="ListLabel 51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19">
    <w:name w:val="ListLabel 51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0">
    <w:name w:val="ListLabel 52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1">
    <w:name w:val="ListLabel 52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2">
    <w:name w:val="ListLabel 52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3">
    <w:name w:val="ListLabel 523"/>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524">
    <w:name w:val="ListLabel 524"/>
    <w:qFormat/>
    <w:rsid w:val="00590F8F"/>
    <w:rPr>
      <w:sz w:val="20"/>
      <w:szCs w:val="20"/>
    </w:rPr>
  </w:style>
  <w:style w:type="character" w:customStyle="1" w:styleId="ListLabel525">
    <w:name w:val="ListLabel 525"/>
    <w:qFormat/>
    <w:rsid w:val="00590F8F"/>
    <w:rPr>
      <w:b/>
      <w:sz w:val="22"/>
      <w:szCs w:val="22"/>
    </w:rPr>
  </w:style>
  <w:style w:type="character" w:customStyle="1" w:styleId="ListLabel526">
    <w:name w:val="ListLabel 526"/>
    <w:qFormat/>
    <w:rsid w:val="00590F8F"/>
    <w:rPr>
      <w:b w:val="0"/>
      <w:strike w:val="0"/>
      <w:dstrike w:val="0"/>
      <w:color w:val="00000A"/>
      <w:u w:val="none"/>
    </w:rPr>
  </w:style>
  <w:style w:type="character" w:customStyle="1" w:styleId="ListLabel527">
    <w:name w:val="ListLabel 527"/>
    <w:qFormat/>
    <w:rsid w:val="00590F8F"/>
    <w:rPr>
      <w:b/>
      <w:color w:val="00000A"/>
      <w:u w:val="none"/>
    </w:rPr>
  </w:style>
  <w:style w:type="character" w:customStyle="1" w:styleId="ListLabel528">
    <w:name w:val="ListLabel 528"/>
    <w:qFormat/>
    <w:rsid w:val="00590F8F"/>
    <w:rPr>
      <w:b/>
      <w:color w:val="339966"/>
      <w:u w:val="single"/>
    </w:rPr>
  </w:style>
  <w:style w:type="character" w:customStyle="1" w:styleId="ListLabel529">
    <w:name w:val="ListLabel 529"/>
    <w:qFormat/>
    <w:rsid w:val="00590F8F"/>
    <w:rPr>
      <w:b/>
      <w:color w:val="339966"/>
      <w:u w:val="single"/>
    </w:rPr>
  </w:style>
  <w:style w:type="character" w:customStyle="1" w:styleId="ListLabel530">
    <w:name w:val="ListLabel 530"/>
    <w:qFormat/>
    <w:rsid w:val="00590F8F"/>
    <w:rPr>
      <w:b/>
      <w:color w:val="339966"/>
      <w:u w:val="single"/>
    </w:rPr>
  </w:style>
  <w:style w:type="character" w:customStyle="1" w:styleId="ListLabel531">
    <w:name w:val="ListLabel 531"/>
    <w:qFormat/>
    <w:rsid w:val="00590F8F"/>
    <w:rPr>
      <w:b/>
      <w:color w:val="339966"/>
      <w:u w:val="single"/>
    </w:rPr>
  </w:style>
  <w:style w:type="character" w:customStyle="1" w:styleId="ListLabel532">
    <w:name w:val="ListLabel 532"/>
    <w:qFormat/>
    <w:rsid w:val="00590F8F"/>
    <w:rPr>
      <w:b/>
      <w:color w:val="339966"/>
      <w:u w:val="single"/>
    </w:rPr>
  </w:style>
  <w:style w:type="character" w:customStyle="1" w:styleId="ListLabel533">
    <w:name w:val="ListLabel 533"/>
    <w:qFormat/>
    <w:rsid w:val="00590F8F"/>
    <w:rPr>
      <w:b/>
      <w:color w:val="339966"/>
      <w:u w:val="single"/>
    </w:rPr>
  </w:style>
  <w:style w:type="character" w:customStyle="1" w:styleId="ListLabel534">
    <w:name w:val="ListLabel 534"/>
    <w:qFormat/>
    <w:rsid w:val="00590F8F"/>
    <w:rPr>
      <w:sz w:val="22"/>
      <w:szCs w:val="22"/>
    </w:rPr>
  </w:style>
  <w:style w:type="character" w:customStyle="1" w:styleId="ListLabel535">
    <w:name w:val="ListLabel 535"/>
    <w:qFormat/>
    <w:rsid w:val="00590F8F"/>
    <w:rPr>
      <w:b/>
      <w:sz w:val="22"/>
      <w:szCs w:val="22"/>
    </w:rPr>
  </w:style>
  <w:style w:type="character" w:customStyle="1" w:styleId="ListLabel536">
    <w:name w:val="ListLabel 536"/>
    <w:qFormat/>
    <w:rsid w:val="00590F8F"/>
    <w:rPr>
      <w:b w:val="0"/>
      <w:color w:val="00000A"/>
      <w:u w:val="none"/>
    </w:rPr>
  </w:style>
  <w:style w:type="character" w:customStyle="1" w:styleId="ListLabel537">
    <w:name w:val="ListLabel 537"/>
    <w:qFormat/>
    <w:rsid w:val="00590F8F"/>
    <w:rPr>
      <w:b/>
      <w:color w:val="339966"/>
      <w:u w:val="single"/>
    </w:rPr>
  </w:style>
  <w:style w:type="character" w:customStyle="1" w:styleId="ListLabel538">
    <w:name w:val="ListLabel 538"/>
    <w:qFormat/>
    <w:rsid w:val="00590F8F"/>
    <w:rPr>
      <w:b/>
      <w:color w:val="339966"/>
      <w:u w:val="single"/>
    </w:rPr>
  </w:style>
  <w:style w:type="character" w:customStyle="1" w:styleId="ListLabel539">
    <w:name w:val="ListLabel 539"/>
    <w:qFormat/>
    <w:rsid w:val="00590F8F"/>
    <w:rPr>
      <w:b/>
      <w:color w:val="339966"/>
      <w:u w:val="single"/>
    </w:rPr>
  </w:style>
  <w:style w:type="character" w:customStyle="1" w:styleId="ListLabel540">
    <w:name w:val="ListLabel 540"/>
    <w:qFormat/>
    <w:rsid w:val="00590F8F"/>
    <w:rPr>
      <w:b/>
      <w:color w:val="339966"/>
      <w:u w:val="single"/>
    </w:rPr>
  </w:style>
  <w:style w:type="character" w:customStyle="1" w:styleId="ListLabel541">
    <w:name w:val="ListLabel 541"/>
    <w:qFormat/>
    <w:rsid w:val="00590F8F"/>
    <w:rPr>
      <w:b/>
      <w:color w:val="339966"/>
      <w:u w:val="single"/>
    </w:rPr>
  </w:style>
  <w:style w:type="character" w:customStyle="1" w:styleId="ListLabel542">
    <w:name w:val="ListLabel 542"/>
    <w:qFormat/>
    <w:rsid w:val="00590F8F"/>
    <w:rPr>
      <w:b/>
      <w:color w:val="339966"/>
      <w:u w:val="single"/>
    </w:rPr>
  </w:style>
  <w:style w:type="character" w:customStyle="1" w:styleId="ListLabel543">
    <w:name w:val="ListLabel 543"/>
    <w:qFormat/>
    <w:rsid w:val="00590F8F"/>
    <w:rPr>
      <w:b/>
      <w:color w:val="339966"/>
      <w:u w:val="single"/>
    </w:rPr>
  </w:style>
  <w:style w:type="character" w:customStyle="1" w:styleId="ListLabel544">
    <w:name w:val="ListLabel 544"/>
    <w:qFormat/>
    <w:rsid w:val="00590F8F"/>
    <w:rPr>
      <w:b w:val="0"/>
      <w:i w:val="0"/>
    </w:rPr>
  </w:style>
  <w:style w:type="character" w:customStyle="1" w:styleId="ListLabel545">
    <w:name w:val="ListLabel 545"/>
    <w:qFormat/>
    <w:rsid w:val="00590F8F"/>
    <w:rPr>
      <w:b w:val="0"/>
      <w:i w:val="0"/>
    </w:rPr>
  </w:style>
  <w:style w:type="character" w:customStyle="1" w:styleId="ListLabel546">
    <w:name w:val="ListLabel 546"/>
    <w:qFormat/>
    <w:rsid w:val="00590F8F"/>
    <w:rPr>
      <w:b w:val="0"/>
      <w:i w:val="0"/>
    </w:rPr>
  </w:style>
  <w:style w:type="character" w:customStyle="1" w:styleId="ListLabel547">
    <w:name w:val="ListLabel 547"/>
    <w:qFormat/>
    <w:rsid w:val="00590F8F"/>
    <w:rPr>
      <w:b w:val="0"/>
      <w:i w:val="0"/>
    </w:rPr>
  </w:style>
  <w:style w:type="character" w:customStyle="1" w:styleId="ListLabel548">
    <w:name w:val="ListLabel 548"/>
    <w:qFormat/>
    <w:rsid w:val="00590F8F"/>
    <w:rPr>
      <w:rFonts w:cs="Calibri"/>
    </w:rPr>
  </w:style>
  <w:style w:type="character" w:customStyle="1" w:styleId="ListLabel549">
    <w:name w:val="ListLabel 549"/>
    <w:qFormat/>
    <w:rsid w:val="00590F8F"/>
    <w:rPr>
      <w:rFonts w:cs="Courier New"/>
    </w:rPr>
  </w:style>
  <w:style w:type="character" w:customStyle="1" w:styleId="ListLabel550">
    <w:name w:val="ListLabel 550"/>
    <w:qFormat/>
    <w:rsid w:val="00590F8F"/>
    <w:rPr>
      <w:rFonts w:cs="Wingdings"/>
    </w:rPr>
  </w:style>
  <w:style w:type="character" w:customStyle="1" w:styleId="ListLabel551">
    <w:name w:val="ListLabel 551"/>
    <w:qFormat/>
    <w:rsid w:val="00590F8F"/>
    <w:rPr>
      <w:rFonts w:cs="Symbol"/>
    </w:rPr>
  </w:style>
  <w:style w:type="character" w:customStyle="1" w:styleId="ListLabel552">
    <w:name w:val="ListLabel 552"/>
    <w:qFormat/>
    <w:rsid w:val="00590F8F"/>
    <w:rPr>
      <w:rFonts w:cs="Courier New"/>
    </w:rPr>
  </w:style>
  <w:style w:type="character" w:customStyle="1" w:styleId="ListLabel553">
    <w:name w:val="ListLabel 553"/>
    <w:qFormat/>
    <w:rsid w:val="00590F8F"/>
    <w:rPr>
      <w:rFonts w:cs="Wingdings"/>
    </w:rPr>
  </w:style>
  <w:style w:type="character" w:customStyle="1" w:styleId="ListLabel554">
    <w:name w:val="ListLabel 554"/>
    <w:qFormat/>
    <w:rsid w:val="00590F8F"/>
    <w:rPr>
      <w:rFonts w:cs="Symbol"/>
    </w:rPr>
  </w:style>
  <w:style w:type="character" w:customStyle="1" w:styleId="ListLabel555">
    <w:name w:val="ListLabel 555"/>
    <w:qFormat/>
    <w:rsid w:val="00590F8F"/>
    <w:rPr>
      <w:rFonts w:cs="Courier New"/>
    </w:rPr>
  </w:style>
  <w:style w:type="character" w:customStyle="1" w:styleId="ListLabel556">
    <w:name w:val="ListLabel 556"/>
    <w:qFormat/>
    <w:rsid w:val="00590F8F"/>
    <w:rPr>
      <w:rFonts w:cs="Wingdings"/>
    </w:rPr>
  </w:style>
  <w:style w:type="character" w:customStyle="1" w:styleId="ListLabel557">
    <w:name w:val="ListLabel 557"/>
    <w:qFormat/>
    <w:rsid w:val="00590F8F"/>
    <w:rPr>
      <w:rFonts w:eastAsia="Calibri" w:cs="Arial"/>
    </w:rPr>
  </w:style>
  <w:style w:type="character" w:customStyle="1" w:styleId="ListLabel558">
    <w:name w:val="ListLabel 558"/>
    <w:qFormat/>
    <w:rsid w:val="00590F8F"/>
    <w:rPr>
      <w:b w:val="0"/>
      <w:i w:val="0"/>
      <w:sz w:val="22"/>
      <w:szCs w:val="22"/>
    </w:rPr>
  </w:style>
  <w:style w:type="character" w:customStyle="1" w:styleId="ListLabel559">
    <w:name w:val="ListLabel 559"/>
    <w:qFormat/>
    <w:rsid w:val="00590F8F"/>
    <w:rPr>
      <w:b w:val="0"/>
      <w:i w:val="0"/>
      <w:sz w:val="22"/>
      <w:szCs w:val="22"/>
    </w:rPr>
  </w:style>
  <w:style w:type="character" w:customStyle="1" w:styleId="ListLabel560">
    <w:name w:val="ListLabel 560"/>
    <w:qFormat/>
    <w:rsid w:val="00590F8F"/>
    <w:rPr>
      <w:b w:val="0"/>
      <w:i w:val="0"/>
    </w:rPr>
  </w:style>
  <w:style w:type="character" w:customStyle="1" w:styleId="ListLabel561">
    <w:name w:val="ListLabel 561"/>
    <w:qFormat/>
    <w:rsid w:val="00590F8F"/>
    <w:rPr>
      <w:b w:val="0"/>
      <w:i w:val="0"/>
    </w:rPr>
  </w:style>
  <w:style w:type="character" w:customStyle="1" w:styleId="ListLabel562">
    <w:name w:val="ListLabel 562"/>
    <w:qFormat/>
    <w:rsid w:val="00590F8F"/>
    <w:rPr>
      <w:b w:val="0"/>
      <w:i w:val="0"/>
      <w:sz w:val="22"/>
      <w:szCs w:val="22"/>
    </w:rPr>
  </w:style>
  <w:style w:type="character" w:customStyle="1" w:styleId="ListLabel563">
    <w:name w:val="ListLabel 563"/>
    <w:qFormat/>
    <w:rsid w:val="00590F8F"/>
    <w:rPr>
      <w:rFonts w:ascii="Calibri" w:hAnsi="Calibri"/>
      <w:b w:val="0"/>
      <w:i w:val="0"/>
      <w:sz w:val="22"/>
      <w:szCs w:val="22"/>
    </w:rPr>
  </w:style>
  <w:style w:type="character" w:customStyle="1" w:styleId="ListLabel564">
    <w:name w:val="ListLabel 564"/>
    <w:qFormat/>
    <w:rsid w:val="00590F8F"/>
    <w:rPr>
      <w:b w:val="0"/>
      <w:i w:val="0"/>
    </w:rPr>
  </w:style>
  <w:style w:type="character" w:customStyle="1" w:styleId="ListLabel565">
    <w:name w:val="ListLabel 565"/>
    <w:qFormat/>
    <w:rsid w:val="00590F8F"/>
    <w:rPr>
      <w:b w:val="0"/>
      <w:i w:val="0"/>
    </w:rPr>
  </w:style>
  <w:style w:type="character" w:customStyle="1" w:styleId="ListLabel566">
    <w:name w:val="ListLabel 566"/>
    <w:qFormat/>
    <w:rsid w:val="00590F8F"/>
    <w:rPr>
      <w:b w:val="0"/>
      <w:i w:val="0"/>
      <w:sz w:val="22"/>
      <w:szCs w:val="22"/>
    </w:rPr>
  </w:style>
  <w:style w:type="character" w:customStyle="1" w:styleId="ListLabel567">
    <w:name w:val="ListLabel 567"/>
    <w:qFormat/>
    <w:rsid w:val="00590F8F"/>
    <w:rPr>
      <w:rFonts w:ascii="Calibri" w:hAnsi="Calibri"/>
      <w:b w:val="0"/>
      <w:i w:val="0"/>
      <w:sz w:val="22"/>
      <w:szCs w:val="22"/>
    </w:rPr>
  </w:style>
  <w:style w:type="character" w:customStyle="1" w:styleId="ListLabel568">
    <w:name w:val="ListLabel 568"/>
    <w:qFormat/>
    <w:rsid w:val="00590F8F"/>
    <w:rPr>
      <w:b w:val="0"/>
      <w:i w:val="0"/>
    </w:rPr>
  </w:style>
  <w:style w:type="character" w:customStyle="1" w:styleId="ListLabel569">
    <w:name w:val="ListLabel 569"/>
    <w:qFormat/>
    <w:rsid w:val="00590F8F"/>
    <w:rPr>
      <w:b w:val="0"/>
      <w:i w:val="0"/>
    </w:rPr>
  </w:style>
  <w:style w:type="character" w:customStyle="1" w:styleId="ListLabel570">
    <w:name w:val="ListLabel 570"/>
    <w:qFormat/>
    <w:rsid w:val="00590F8F"/>
    <w:rPr>
      <w:rFonts w:cs="Arial"/>
    </w:rPr>
  </w:style>
  <w:style w:type="character" w:customStyle="1" w:styleId="ListLabel571">
    <w:name w:val="ListLabel 571"/>
    <w:qFormat/>
    <w:rsid w:val="00590F8F"/>
    <w:rPr>
      <w:rFonts w:cs="Arial"/>
    </w:rPr>
  </w:style>
  <w:style w:type="character" w:customStyle="1" w:styleId="ListLabel572">
    <w:name w:val="ListLabel 572"/>
    <w:qFormat/>
    <w:rsid w:val="00590F8F"/>
    <w:rPr>
      <w:rFonts w:cs="Arial"/>
    </w:rPr>
  </w:style>
  <w:style w:type="character" w:customStyle="1" w:styleId="ListLabel573">
    <w:name w:val="ListLabel 573"/>
    <w:qFormat/>
    <w:rsid w:val="00590F8F"/>
    <w:rPr>
      <w:rFonts w:cs="Arial"/>
    </w:rPr>
  </w:style>
  <w:style w:type="character" w:customStyle="1" w:styleId="ListLabel574">
    <w:name w:val="ListLabel 574"/>
    <w:qFormat/>
    <w:rsid w:val="00590F8F"/>
    <w:rPr>
      <w:rFonts w:cs="Arial"/>
    </w:rPr>
  </w:style>
  <w:style w:type="character" w:customStyle="1" w:styleId="ListLabel575">
    <w:name w:val="ListLabel 575"/>
    <w:qFormat/>
    <w:rsid w:val="00590F8F"/>
    <w:rPr>
      <w:rFonts w:cs="Arial"/>
    </w:rPr>
  </w:style>
  <w:style w:type="character" w:customStyle="1" w:styleId="ListLabel576">
    <w:name w:val="ListLabel 576"/>
    <w:qFormat/>
    <w:rsid w:val="00590F8F"/>
    <w:rPr>
      <w:rFonts w:cs="Arial"/>
    </w:rPr>
  </w:style>
  <w:style w:type="character" w:customStyle="1" w:styleId="ListLabel577">
    <w:name w:val="ListLabel 577"/>
    <w:qFormat/>
    <w:rsid w:val="00590F8F"/>
    <w:rPr>
      <w:rFonts w:cs="Arial"/>
    </w:rPr>
  </w:style>
  <w:style w:type="character" w:customStyle="1" w:styleId="ListLabel578">
    <w:name w:val="ListLabel 578"/>
    <w:qFormat/>
    <w:rsid w:val="00590F8F"/>
    <w:rPr>
      <w:rFonts w:cs="Arial"/>
    </w:rPr>
  </w:style>
  <w:style w:type="character" w:customStyle="1" w:styleId="ListLabel579">
    <w:name w:val="ListLabel 579"/>
    <w:qFormat/>
    <w:rsid w:val="00590F8F"/>
    <w:rPr>
      <w:b/>
      <w:sz w:val="24"/>
    </w:rPr>
  </w:style>
  <w:style w:type="character" w:customStyle="1" w:styleId="ListLabel580">
    <w:name w:val="ListLabel 580"/>
    <w:qFormat/>
    <w:rsid w:val="00590F8F"/>
    <w:rPr>
      <w:rFonts w:cs="Symbol"/>
    </w:rPr>
  </w:style>
  <w:style w:type="character" w:customStyle="1" w:styleId="ListLabel581">
    <w:name w:val="ListLabel 581"/>
    <w:qFormat/>
    <w:rsid w:val="00590F8F"/>
    <w:rPr>
      <w:rFonts w:cs="Courier New"/>
    </w:rPr>
  </w:style>
  <w:style w:type="character" w:customStyle="1" w:styleId="ListLabel582">
    <w:name w:val="ListLabel 582"/>
    <w:qFormat/>
    <w:rsid w:val="00590F8F"/>
    <w:rPr>
      <w:rFonts w:cs="Wingdings"/>
    </w:rPr>
  </w:style>
  <w:style w:type="character" w:customStyle="1" w:styleId="ListLabel583">
    <w:name w:val="ListLabel 583"/>
    <w:qFormat/>
    <w:rsid w:val="00590F8F"/>
    <w:rPr>
      <w:rFonts w:cs="Symbol"/>
    </w:rPr>
  </w:style>
  <w:style w:type="character" w:customStyle="1" w:styleId="ListLabel584">
    <w:name w:val="ListLabel 584"/>
    <w:qFormat/>
    <w:rsid w:val="00590F8F"/>
    <w:rPr>
      <w:rFonts w:cs="Courier New"/>
    </w:rPr>
  </w:style>
  <w:style w:type="character" w:customStyle="1" w:styleId="ListLabel585">
    <w:name w:val="ListLabel 585"/>
    <w:qFormat/>
    <w:rsid w:val="00590F8F"/>
    <w:rPr>
      <w:rFonts w:cs="Wingdings"/>
    </w:rPr>
  </w:style>
  <w:style w:type="character" w:customStyle="1" w:styleId="ListLabel586">
    <w:name w:val="ListLabel 586"/>
    <w:qFormat/>
    <w:rsid w:val="00590F8F"/>
    <w:rPr>
      <w:rFonts w:cs="Symbol"/>
    </w:rPr>
  </w:style>
  <w:style w:type="character" w:customStyle="1" w:styleId="ListLabel587">
    <w:name w:val="ListLabel 587"/>
    <w:qFormat/>
    <w:rsid w:val="00590F8F"/>
    <w:rPr>
      <w:rFonts w:cs="Courier New"/>
    </w:rPr>
  </w:style>
  <w:style w:type="character" w:customStyle="1" w:styleId="ListLabel588">
    <w:name w:val="ListLabel 588"/>
    <w:qFormat/>
    <w:rsid w:val="00590F8F"/>
    <w:rPr>
      <w:rFonts w:cs="Wingdings"/>
    </w:rPr>
  </w:style>
  <w:style w:type="character" w:customStyle="1" w:styleId="ListLabel589">
    <w:name w:val="ListLabel 589"/>
    <w:qFormat/>
    <w:rsid w:val="00590F8F"/>
    <w:rPr>
      <w:b w:val="0"/>
      <w:sz w:val="22"/>
      <w:szCs w:val="22"/>
    </w:rPr>
  </w:style>
  <w:style w:type="character" w:customStyle="1" w:styleId="ListLabel590">
    <w:name w:val="ListLabel 590"/>
    <w:qFormat/>
    <w:rsid w:val="00590F8F"/>
    <w:rPr>
      <w:b w:val="0"/>
      <w:strike w:val="0"/>
      <w:dstrike w:val="0"/>
      <w:color w:val="00000A"/>
      <w:u w:val="none"/>
    </w:rPr>
  </w:style>
  <w:style w:type="character" w:customStyle="1" w:styleId="ListLabel591">
    <w:name w:val="ListLabel 591"/>
    <w:qFormat/>
    <w:rsid w:val="00590F8F"/>
    <w:rPr>
      <w:b w:val="0"/>
      <w:color w:val="00000A"/>
      <w:u w:val="none"/>
    </w:rPr>
  </w:style>
  <w:style w:type="character" w:customStyle="1" w:styleId="ListLabel592">
    <w:name w:val="ListLabel 592"/>
    <w:qFormat/>
    <w:rsid w:val="00590F8F"/>
    <w:rPr>
      <w:b/>
      <w:color w:val="339966"/>
      <w:u w:val="single"/>
    </w:rPr>
  </w:style>
  <w:style w:type="character" w:customStyle="1" w:styleId="ListLabel593">
    <w:name w:val="ListLabel 593"/>
    <w:qFormat/>
    <w:rsid w:val="00590F8F"/>
    <w:rPr>
      <w:b/>
      <w:color w:val="339966"/>
      <w:u w:val="single"/>
    </w:rPr>
  </w:style>
  <w:style w:type="character" w:customStyle="1" w:styleId="ListLabel594">
    <w:name w:val="ListLabel 594"/>
    <w:qFormat/>
    <w:rsid w:val="00590F8F"/>
    <w:rPr>
      <w:b/>
      <w:color w:val="339966"/>
      <w:u w:val="single"/>
    </w:rPr>
  </w:style>
  <w:style w:type="character" w:customStyle="1" w:styleId="ListLabel595">
    <w:name w:val="ListLabel 595"/>
    <w:qFormat/>
    <w:rsid w:val="00590F8F"/>
    <w:rPr>
      <w:b/>
      <w:color w:val="339966"/>
      <w:u w:val="single"/>
    </w:rPr>
  </w:style>
  <w:style w:type="character" w:customStyle="1" w:styleId="ListLabel596">
    <w:name w:val="ListLabel 596"/>
    <w:qFormat/>
    <w:rsid w:val="00590F8F"/>
    <w:rPr>
      <w:b/>
      <w:color w:val="339966"/>
      <w:u w:val="single"/>
    </w:rPr>
  </w:style>
  <w:style w:type="character" w:customStyle="1" w:styleId="ListLabel597">
    <w:name w:val="ListLabel 597"/>
    <w:qFormat/>
    <w:rsid w:val="00590F8F"/>
    <w:rPr>
      <w:b/>
      <w:color w:val="339966"/>
      <w:u w:val="single"/>
    </w:rPr>
  </w:style>
  <w:style w:type="character" w:customStyle="1" w:styleId="ListLabel598">
    <w:name w:val="ListLabel 598"/>
    <w:qFormat/>
    <w:rsid w:val="00590F8F"/>
    <w:rPr>
      <w:b/>
    </w:rPr>
  </w:style>
  <w:style w:type="character" w:customStyle="1" w:styleId="ListLabel599">
    <w:name w:val="ListLabel 599"/>
    <w:qFormat/>
    <w:rsid w:val="00590F8F"/>
    <w:rPr>
      <w:rFonts w:cs="Times New Roman"/>
      <w:b/>
      <w:sz w:val="22"/>
      <w:szCs w:val="20"/>
    </w:rPr>
  </w:style>
  <w:style w:type="character" w:customStyle="1" w:styleId="ListLabel600">
    <w:name w:val="ListLabel 600"/>
    <w:qFormat/>
    <w:rsid w:val="00590F8F"/>
    <w:rPr>
      <w:rFonts w:cs="Symbol"/>
    </w:rPr>
  </w:style>
  <w:style w:type="character" w:customStyle="1" w:styleId="ListLabel601">
    <w:name w:val="ListLabel 601"/>
    <w:qFormat/>
    <w:rsid w:val="00590F8F"/>
    <w:rPr>
      <w:rFonts w:cs="Courier New"/>
    </w:rPr>
  </w:style>
  <w:style w:type="character" w:customStyle="1" w:styleId="ListLabel602">
    <w:name w:val="ListLabel 602"/>
    <w:qFormat/>
    <w:rsid w:val="00590F8F"/>
    <w:rPr>
      <w:rFonts w:cs="Wingdings"/>
    </w:rPr>
  </w:style>
  <w:style w:type="character" w:customStyle="1" w:styleId="ListLabel603">
    <w:name w:val="ListLabel 603"/>
    <w:qFormat/>
    <w:rsid w:val="00590F8F"/>
    <w:rPr>
      <w:rFonts w:cs="Symbol"/>
    </w:rPr>
  </w:style>
  <w:style w:type="character" w:customStyle="1" w:styleId="ListLabel604">
    <w:name w:val="ListLabel 604"/>
    <w:qFormat/>
    <w:rsid w:val="00590F8F"/>
    <w:rPr>
      <w:rFonts w:cs="Courier New"/>
    </w:rPr>
  </w:style>
  <w:style w:type="character" w:customStyle="1" w:styleId="ListLabel605">
    <w:name w:val="ListLabel 605"/>
    <w:qFormat/>
    <w:rsid w:val="00590F8F"/>
    <w:rPr>
      <w:rFonts w:cs="Wingdings"/>
    </w:rPr>
  </w:style>
  <w:style w:type="character" w:customStyle="1" w:styleId="ListLabel606">
    <w:name w:val="ListLabel 606"/>
    <w:qFormat/>
    <w:rsid w:val="00590F8F"/>
    <w:rPr>
      <w:rFonts w:cs="Symbol"/>
    </w:rPr>
  </w:style>
  <w:style w:type="character" w:customStyle="1" w:styleId="ListLabel607">
    <w:name w:val="ListLabel 607"/>
    <w:qFormat/>
    <w:rsid w:val="00590F8F"/>
    <w:rPr>
      <w:rFonts w:cs="Courier New"/>
    </w:rPr>
  </w:style>
  <w:style w:type="character" w:customStyle="1" w:styleId="ListLabel608">
    <w:name w:val="ListLabel 608"/>
    <w:qFormat/>
    <w:rsid w:val="00590F8F"/>
    <w:rPr>
      <w:rFonts w:cs="Wingdings"/>
    </w:rPr>
  </w:style>
  <w:style w:type="character" w:customStyle="1" w:styleId="ListLabel609">
    <w:name w:val="ListLabel 609"/>
    <w:qFormat/>
    <w:rsid w:val="00590F8F"/>
    <w:rPr>
      <w:b/>
    </w:rPr>
  </w:style>
  <w:style w:type="character" w:customStyle="1" w:styleId="ListLabel610">
    <w:name w:val="ListLabel 610"/>
    <w:qFormat/>
    <w:rsid w:val="00590F8F"/>
    <w:rPr>
      <w:b w:val="0"/>
    </w:rPr>
  </w:style>
  <w:style w:type="character" w:customStyle="1" w:styleId="ListLabel611">
    <w:name w:val="ListLabel 611"/>
    <w:qFormat/>
    <w:rsid w:val="00590F8F"/>
    <w:rPr>
      <w:b/>
    </w:rPr>
  </w:style>
  <w:style w:type="character" w:customStyle="1" w:styleId="ListLabel612">
    <w:name w:val="ListLabel 612"/>
    <w:qFormat/>
    <w:rsid w:val="00590F8F"/>
    <w:rPr>
      <w:b/>
    </w:rPr>
  </w:style>
  <w:style w:type="character" w:customStyle="1" w:styleId="ListLabel613">
    <w:name w:val="ListLabel 613"/>
    <w:qFormat/>
    <w:rsid w:val="00590F8F"/>
    <w:rPr>
      <w:b/>
    </w:rPr>
  </w:style>
  <w:style w:type="character" w:customStyle="1" w:styleId="ListLabel614">
    <w:name w:val="ListLabel 614"/>
    <w:qFormat/>
    <w:rsid w:val="00590F8F"/>
    <w:rPr>
      <w:b/>
    </w:rPr>
  </w:style>
  <w:style w:type="character" w:customStyle="1" w:styleId="ListLabel615">
    <w:name w:val="ListLabel 615"/>
    <w:qFormat/>
    <w:rsid w:val="00590F8F"/>
    <w:rPr>
      <w:b/>
    </w:rPr>
  </w:style>
  <w:style w:type="character" w:customStyle="1" w:styleId="ListLabel616">
    <w:name w:val="ListLabel 616"/>
    <w:qFormat/>
    <w:rsid w:val="00590F8F"/>
    <w:rPr>
      <w:b/>
    </w:rPr>
  </w:style>
  <w:style w:type="character" w:customStyle="1" w:styleId="ListLabel617">
    <w:name w:val="ListLabel 617"/>
    <w:qFormat/>
    <w:rsid w:val="00590F8F"/>
    <w:rPr>
      <w:b/>
    </w:rPr>
  </w:style>
  <w:style w:type="character" w:customStyle="1" w:styleId="ListLabel618">
    <w:name w:val="ListLabel 618"/>
    <w:qFormat/>
    <w:rsid w:val="00590F8F"/>
    <w:rPr>
      <w:b w:val="0"/>
      <w:i w:val="0"/>
    </w:rPr>
  </w:style>
  <w:style w:type="character" w:customStyle="1" w:styleId="ListLabel619">
    <w:name w:val="ListLabel 619"/>
    <w:qFormat/>
    <w:rsid w:val="00590F8F"/>
    <w:rPr>
      <w:rFonts w:eastAsia="Times New Roman" w:cs="Arial"/>
      <w:b w:val="0"/>
      <w:i w:val="0"/>
      <w:sz w:val="20"/>
      <w:szCs w:val="20"/>
    </w:rPr>
  </w:style>
  <w:style w:type="character" w:customStyle="1" w:styleId="ListLabel620">
    <w:name w:val="ListLabel 620"/>
    <w:qFormat/>
    <w:rsid w:val="00590F8F"/>
    <w:rPr>
      <w:b w:val="0"/>
      <w:i w:val="0"/>
    </w:rPr>
  </w:style>
  <w:style w:type="character" w:customStyle="1" w:styleId="ListLabel621">
    <w:name w:val="ListLabel 621"/>
    <w:qFormat/>
    <w:rsid w:val="00590F8F"/>
    <w:rPr>
      <w:rFonts w:cs="Arial"/>
    </w:rPr>
  </w:style>
  <w:style w:type="character" w:customStyle="1" w:styleId="ListLabel622">
    <w:name w:val="ListLabel 622"/>
    <w:qFormat/>
    <w:rsid w:val="00590F8F"/>
    <w:rPr>
      <w:rFonts w:eastAsia="Calibri" w:cs="Arial"/>
      <w:sz w:val="20"/>
      <w:szCs w:val="20"/>
    </w:rPr>
  </w:style>
  <w:style w:type="character" w:customStyle="1" w:styleId="ListLabel623">
    <w:name w:val="ListLabel 623"/>
    <w:qFormat/>
    <w:rsid w:val="00590F8F"/>
    <w:rPr>
      <w:rFonts w:eastAsia="Calibri" w:cs="Arial"/>
    </w:rPr>
  </w:style>
  <w:style w:type="character" w:customStyle="1" w:styleId="ListLabel624">
    <w:name w:val="ListLabel 624"/>
    <w:qFormat/>
    <w:rsid w:val="00590F8F"/>
    <w:rPr>
      <w:rFonts w:eastAsia="Calibri" w:cs="Arial"/>
    </w:rPr>
  </w:style>
  <w:style w:type="character" w:customStyle="1" w:styleId="ListLabel625">
    <w:name w:val="ListLabel 625"/>
    <w:qFormat/>
    <w:rsid w:val="00590F8F"/>
    <w:rPr>
      <w:rFonts w:eastAsia="Calibri"/>
    </w:rPr>
  </w:style>
  <w:style w:type="character" w:customStyle="1" w:styleId="ListLabel626">
    <w:name w:val="ListLabel 626"/>
    <w:qFormat/>
    <w:rsid w:val="00590F8F"/>
    <w:rPr>
      <w:rFonts w:ascii="Calibri" w:eastAsia="Times New Roman" w:hAnsi="Calibri" w:cs="Calibri"/>
      <w:b w:val="0"/>
      <w:i w:val="0"/>
      <w:strike w:val="0"/>
      <w:dstrike w:val="0"/>
      <w:color w:val="00000A"/>
      <w:position w:val="0"/>
      <w:sz w:val="22"/>
      <w:szCs w:val="20"/>
      <w:u w:val="none"/>
      <w:vertAlign w:val="baseline"/>
    </w:rPr>
  </w:style>
  <w:style w:type="character" w:customStyle="1" w:styleId="ListLabel627">
    <w:name w:val="ListLabel 627"/>
    <w:qFormat/>
    <w:rsid w:val="00590F8F"/>
    <w:rPr>
      <w:rFonts w:eastAsia="Calibri" w:cs="Calibri"/>
      <w:b w:val="0"/>
      <w:i w:val="0"/>
      <w:strike w:val="0"/>
      <w:dstrike w:val="0"/>
      <w:color w:val="00000A"/>
      <w:position w:val="0"/>
      <w:sz w:val="20"/>
      <w:szCs w:val="20"/>
      <w:u w:val="none"/>
      <w:vertAlign w:val="baseline"/>
    </w:rPr>
  </w:style>
  <w:style w:type="character" w:customStyle="1" w:styleId="ListLabel628">
    <w:name w:val="ListLabel 62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29">
    <w:name w:val="ListLabel 62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0">
    <w:name w:val="ListLabel 63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1">
    <w:name w:val="ListLabel 63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2">
    <w:name w:val="ListLabel 63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3">
    <w:name w:val="ListLabel 63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4">
    <w:name w:val="ListLabel 634"/>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5">
    <w:name w:val="ListLabel 635"/>
    <w:qFormat/>
    <w:rsid w:val="00590F8F"/>
    <w:rPr>
      <w:rFonts w:eastAsia="Times New Roman" w:cs="Calibri"/>
      <w:b w:val="0"/>
      <w:i w:val="0"/>
      <w:strike w:val="0"/>
      <w:dstrike w:val="0"/>
      <w:color w:val="339966"/>
      <w:position w:val="0"/>
      <w:sz w:val="20"/>
      <w:szCs w:val="20"/>
      <w:u w:val="none"/>
      <w:vertAlign w:val="baseline"/>
    </w:rPr>
  </w:style>
  <w:style w:type="character" w:customStyle="1" w:styleId="ListLabel636">
    <w:name w:val="ListLabel 636"/>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637">
    <w:name w:val="ListLabel 637"/>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8">
    <w:name w:val="ListLabel 638"/>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39">
    <w:name w:val="ListLabel 639"/>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0">
    <w:name w:val="ListLabel 640"/>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1">
    <w:name w:val="ListLabel 641"/>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2">
    <w:name w:val="ListLabel 642"/>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3">
    <w:name w:val="ListLabel 643"/>
    <w:qFormat/>
    <w:rsid w:val="00590F8F"/>
    <w:rPr>
      <w:rFonts w:eastAsia="Times New Roman" w:cs="Calibri"/>
      <w:b w:val="0"/>
      <w:i w:val="0"/>
      <w:strike w:val="0"/>
      <w:dstrike w:val="0"/>
      <w:color w:val="000000"/>
      <w:position w:val="0"/>
      <w:sz w:val="20"/>
      <w:szCs w:val="20"/>
      <w:u w:val="none"/>
      <w:vertAlign w:val="baseline"/>
    </w:rPr>
  </w:style>
  <w:style w:type="character" w:customStyle="1" w:styleId="ListLabel644">
    <w:name w:val="ListLabel 644"/>
    <w:qFormat/>
    <w:rsid w:val="00590F8F"/>
    <w:rPr>
      <w:rFonts w:eastAsia="Times New Roman" w:cs="Calibri"/>
      <w:b w:val="0"/>
      <w:i w:val="0"/>
      <w:strike w:val="0"/>
      <w:dstrike w:val="0"/>
      <w:color w:val="00000A"/>
      <w:position w:val="0"/>
      <w:sz w:val="22"/>
      <w:szCs w:val="22"/>
      <w:u w:val="none"/>
      <w:vertAlign w:val="baseline"/>
    </w:rPr>
  </w:style>
  <w:style w:type="character" w:customStyle="1" w:styleId="ListLabel645">
    <w:name w:val="ListLabel 645"/>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6">
    <w:name w:val="ListLabel 646"/>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7">
    <w:name w:val="ListLabel 647"/>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8">
    <w:name w:val="ListLabel 648"/>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49">
    <w:name w:val="ListLabel 649"/>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0">
    <w:name w:val="ListLabel 650"/>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1">
    <w:name w:val="ListLabel 651"/>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2">
    <w:name w:val="ListLabel 652"/>
    <w:qFormat/>
    <w:rsid w:val="00590F8F"/>
    <w:rPr>
      <w:rFonts w:eastAsia="Times New Roman" w:cs="Calibri"/>
      <w:b w:val="0"/>
      <w:i w:val="0"/>
      <w:strike w:val="0"/>
      <w:dstrike w:val="0"/>
      <w:color w:val="008000"/>
      <w:position w:val="0"/>
      <w:sz w:val="20"/>
      <w:szCs w:val="20"/>
      <w:u w:val="none"/>
      <w:vertAlign w:val="baseline"/>
    </w:rPr>
  </w:style>
  <w:style w:type="character" w:customStyle="1" w:styleId="ListLabel653">
    <w:name w:val="ListLabel 653"/>
    <w:qFormat/>
    <w:rsid w:val="00590F8F"/>
    <w:rPr>
      <w:sz w:val="20"/>
      <w:szCs w:val="20"/>
    </w:rPr>
  </w:style>
  <w:style w:type="character" w:customStyle="1" w:styleId="ListLabel654">
    <w:name w:val="ListLabel 654"/>
    <w:qFormat/>
    <w:rsid w:val="00590F8F"/>
    <w:rPr>
      <w:b/>
      <w:sz w:val="22"/>
      <w:szCs w:val="22"/>
    </w:rPr>
  </w:style>
  <w:style w:type="character" w:customStyle="1" w:styleId="ListLabel655">
    <w:name w:val="ListLabel 655"/>
    <w:qFormat/>
    <w:rsid w:val="00590F8F"/>
    <w:rPr>
      <w:b w:val="0"/>
      <w:strike w:val="0"/>
      <w:dstrike w:val="0"/>
      <w:color w:val="00000A"/>
      <w:u w:val="none"/>
    </w:rPr>
  </w:style>
  <w:style w:type="character" w:customStyle="1" w:styleId="ListLabel656">
    <w:name w:val="ListLabel 656"/>
    <w:qFormat/>
    <w:rsid w:val="00590F8F"/>
    <w:rPr>
      <w:b/>
      <w:color w:val="00000A"/>
      <w:u w:val="none"/>
    </w:rPr>
  </w:style>
  <w:style w:type="character" w:customStyle="1" w:styleId="ListLabel657">
    <w:name w:val="ListLabel 657"/>
    <w:qFormat/>
    <w:rsid w:val="00590F8F"/>
    <w:rPr>
      <w:b/>
      <w:color w:val="339966"/>
      <w:u w:val="single"/>
    </w:rPr>
  </w:style>
  <w:style w:type="character" w:customStyle="1" w:styleId="ListLabel658">
    <w:name w:val="ListLabel 658"/>
    <w:qFormat/>
    <w:rsid w:val="00590F8F"/>
    <w:rPr>
      <w:b/>
      <w:color w:val="339966"/>
      <w:u w:val="single"/>
    </w:rPr>
  </w:style>
  <w:style w:type="character" w:customStyle="1" w:styleId="ListLabel659">
    <w:name w:val="ListLabel 659"/>
    <w:qFormat/>
    <w:rsid w:val="00590F8F"/>
    <w:rPr>
      <w:b/>
      <w:color w:val="339966"/>
      <w:u w:val="single"/>
    </w:rPr>
  </w:style>
  <w:style w:type="character" w:customStyle="1" w:styleId="ListLabel660">
    <w:name w:val="ListLabel 660"/>
    <w:qFormat/>
    <w:rsid w:val="00590F8F"/>
    <w:rPr>
      <w:b/>
      <w:color w:val="339966"/>
      <w:u w:val="single"/>
    </w:rPr>
  </w:style>
  <w:style w:type="character" w:customStyle="1" w:styleId="ListLabel661">
    <w:name w:val="ListLabel 661"/>
    <w:qFormat/>
    <w:rsid w:val="00590F8F"/>
    <w:rPr>
      <w:b/>
      <w:color w:val="339966"/>
      <w:u w:val="single"/>
    </w:rPr>
  </w:style>
  <w:style w:type="character" w:customStyle="1" w:styleId="ListLabel662">
    <w:name w:val="ListLabel 662"/>
    <w:qFormat/>
    <w:rsid w:val="00590F8F"/>
    <w:rPr>
      <w:b/>
      <w:color w:val="339966"/>
      <w:u w:val="single"/>
    </w:rPr>
  </w:style>
  <w:style w:type="character" w:customStyle="1" w:styleId="ListLabel663">
    <w:name w:val="ListLabel 663"/>
    <w:qFormat/>
    <w:rsid w:val="00590F8F"/>
    <w:rPr>
      <w:sz w:val="22"/>
      <w:szCs w:val="22"/>
    </w:rPr>
  </w:style>
  <w:style w:type="character" w:customStyle="1" w:styleId="ListLabel664">
    <w:name w:val="ListLabel 664"/>
    <w:qFormat/>
    <w:rsid w:val="00590F8F"/>
    <w:rPr>
      <w:b/>
      <w:sz w:val="22"/>
      <w:szCs w:val="22"/>
    </w:rPr>
  </w:style>
  <w:style w:type="character" w:customStyle="1" w:styleId="ListLabel665">
    <w:name w:val="ListLabel 665"/>
    <w:qFormat/>
    <w:rsid w:val="00590F8F"/>
    <w:rPr>
      <w:b w:val="0"/>
      <w:color w:val="00000A"/>
      <w:u w:val="none"/>
    </w:rPr>
  </w:style>
  <w:style w:type="character" w:customStyle="1" w:styleId="ListLabel666">
    <w:name w:val="ListLabel 666"/>
    <w:qFormat/>
    <w:rsid w:val="00590F8F"/>
    <w:rPr>
      <w:b/>
      <w:color w:val="339966"/>
      <w:u w:val="single"/>
    </w:rPr>
  </w:style>
  <w:style w:type="character" w:customStyle="1" w:styleId="ListLabel667">
    <w:name w:val="ListLabel 667"/>
    <w:qFormat/>
    <w:rsid w:val="00590F8F"/>
    <w:rPr>
      <w:b/>
      <w:color w:val="339966"/>
      <w:u w:val="single"/>
    </w:rPr>
  </w:style>
  <w:style w:type="character" w:customStyle="1" w:styleId="ListLabel668">
    <w:name w:val="ListLabel 668"/>
    <w:qFormat/>
    <w:rsid w:val="00590F8F"/>
    <w:rPr>
      <w:b/>
      <w:color w:val="339966"/>
      <w:u w:val="single"/>
    </w:rPr>
  </w:style>
  <w:style w:type="character" w:customStyle="1" w:styleId="ListLabel669">
    <w:name w:val="ListLabel 669"/>
    <w:qFormat/>
    <w:rsid w:val="00590F8F"/>
    <w:rPr>
      <w:b/>
      <w:color w:val="339966"/>
      <w:u w:val="single"/>
    </w:rPr>
  </w:style>
  <w:style w:type="character" w:customStyle="1" w:styleId="ListLabel670">
    <w:name w:val="ListLabel 670"/>
    <w:qFormat/>
    <w:rsid w:val="00590F8F"/>
    <w:rPr>
      <w:b/>
      <w:color w:val="339966"/>
      <w:u w:val="single"/>
    </w:rPr>
  </w:style>
  <w:style w:type="character" w:customStyle="1" w:styleId="ListLabel671">
    <w:name w:val="ListLabel 671"/>
    <w:qFormat/>
    <w:rsid w:val="00590F8F"/>
    <w:rPr>
      <w:b/>
      <w:color w:val="339966"/>
      <w:u w:val="single"/>
    </w:rPr>
  </w:style>
  <w:style w:type="character" w:customStyle="1" w:styleId="ListLabel672">
    <w:name w:val="ListLabel 672"/>
    <w:qFormat/>
    <w:rsid w:val="00590F8F"/>
    <w:rPr>
      <w:b/>
      <w:color w:val="339966"/>
      <w:u w:val="single"/>
    </w:rPr>
  </w:style>
  <w:style w:type="character" w:customStyle="1" w:styleId="ListLabel673">
    <w:name w:val="ListLabel 673"/>
    <w:qFormat/>
    <w:rsid w:val="00590F8F"/>
    <w:rPr>
      <w:b w:val="0"/>
      <w:i w:val="0"/>
    </w:rPr>
  </w:style>
  <w:style w:type="character" w:customStyle="1" w:styleId="ListLabel674">
    <w:name w:val="ListLabel 674"/>
    <w:qFormat/>
    <w:rsid w:val="00590F8F"/>
    <w:rPr>
      <w:b w:val="0"/>
      <w:i w:val="0"/>
    </w:rPr>
  </w:style>
  <w:style w:type="character" w:customStyle="1" w:styleId="ListLabel675">
    <w:name w:val="ListLabel 675"/>
    <w:qFormat/>
    <w:rsid w:val="00590F8F"/>
    <w:rPr>
      <w:b w:val="0"/>
      <w:i w:val="0"/>
    </w:rPr>
  </w:style>
  <w:style w:type="character" w:customStyle="1" w:styleId="ListLabel676">
    <w:name w:val="ListLabel 676"/>
    <w:qFormat/>
    <w:rsid w:val="00590F8F"/>
    <w:rPr>
      <w:b w:val="0"/>
      <w:i w:val="0"/>
    </w:rPr>
  </w:style>
  <w:style w:type="character" w:customStyle="1" w:styleId="ListLabel677">
    <w:name w:val="ListLabel 677"/>
    <w:qFormat/>
    <w:rsid w:val="00590F8F"/>
    <w:rPr>
      <w:rFonts w:cs="Calibri"/>
    </w:rPr>
  </w:style>
  <w:style w:type="character" w:customStyle="1" w:styleId="ListLabel678">
    <w:name w:val="ListLabel 678"/>
    <w:qFormat/>
    <w:rsid w:val="00590F8F"/>
    <w:rPr>
      <w:rFonts w:cs="Courier New"/>
    </w:rPr>
  </w:style>
  <w:style w:type="character" w:customStyle="1" w:styleId="ListLabel679">
    <w:name w:val="ListLabel 679"/>
    <w:qFormat/>
    <w:rsid w:val="00590F8F"/>
    <w:rPr>
      <w:rFonts w:cs="Wingdings"/>
    </w:rPr>
  </w:style>
  <w:style w:type="character" w:customStyle="1" w:styleId="ListLabel680">
    <w:name w:val="ListLabel 680"/>
    <w:qFormat/>
    <w:rsid w:val="00590F8F"/>
    <w:rPr>
      <w:rFonts w:cs="Symbol"/>
    </w:rPr>
  </w:style>
  <w:style w:type="character" w:customStyle="1" w:styleId="ListLabel681">
    <w:name w:val="ListLabel 681"/>
    <w:qFormat/>
    <w:rsid w:val="00590F8F"/>
    <w:rPr>
      <w:rFonts w:cs="Courier New"/>
    </w:rPr>
  </w:style>
  <w:style w:type="character" w:customStyle="1" w:styleId="ListLabel682">
    <w:name w:val="ListLabel 682"/>
    <w:qFormat/>
    <w:rsid w:val="00590F8F"/>
    <w:rPr>
      <w:rFonts w:cs="Wingdings"/>
    </w:rPr>
  </w:style>
  <w:style w:type="character" w:customStyle="1" w:styleId="ListLabel683">
    <w:name w:val="ListLabel 683"/>
    <w:qFormat/>
    <w:rsid w:val="00590F8F"/>
    <w:rPr>
      <w:rFonts w:cs="Symbol"/>
    </w:rPr>
  </w:style>
  <w:style w:type="character" w:customStyle="1" w:styleId="ListLabel684">
    <w:name w:val="ListLabel 684"/>
    <w:qFormat/>
    <w:rsid w:val="00590F8F"/>
    <w:rPr>
      <w:rFonts w:cs="Courier New"/>
    </w:rPr>
  </w:style>
  <w:style w:type="character" w:customStyle="1" w:styleId="ListLabel685">
    <w:name w:val="ListLabel 685"/>
    <w:qFormat/>
    <w:rsid w:val="00590F8F"/>
    <w:rPr>
      <w:rFonts w:cs="Wingdings"/>
    </w:rPr>
  </w:style>
  <w:style w:type="character" w:customStyle="1" w:styleId="ListLabel686">
    <w:name w:val="ListLabel 686"/>
    <w:qFormat/>
    <w:rsid w:val="00590F8F"/>
    <w:rPr>
      <w:rFonts w:eastAsia="Calibri" w:cs="Arial"/>
    </w:rPr>
  </w:style>
  <w:style w:type="character" w:customStyle="1" w:styleId="ListLabel687">
    <w:name w:val="ListLabel 687"/>
    <w:qFormat/>
    <w:rsid w:val="00590F8F"/>
    <w:rPr>
      <w:b w:val="0"/>
      <w:i w:val="0"/>
      <w:sz w:val="22"/>
      <w:szCs w:val="22"/>
    </w:rPr>
  </w:style>
  <w:style w:type="character" w:customStyle="1" w:styleId="ListLabel688">
    <w:name w:val="ListLabel 688"/>
    <w:qFormat/>
    <w:rsid w:val="00590F8F"/>
    <w:rPr>
      <w:b w:val="0"/>
      <w:i w:val="0"/>
      <w:sz w:val="22"/>
      <w:szCs w:val="22"/>
    </w:rPr>
  </w:style>
  <w:style w:type="character" w:customStyle="1" w:styleId="ListLabel689">
    <w:name w:val="ListLabel 689"/>
    <w:qFormat/>
    <w:rsid w:val="00590F8F"/>
    <w:rPr>
      <w:b w:val="0"/>
      <w:i w:val="0"/>
    </w:rPr>
  </w:style>
  <w:style w:type="character" w:customStyle="1" w:styleId="ListLabel690">
    <w:name w:val="ListLabel 690"/>
    <w:qFormat/>
    <w:rsid w:val="00590F8F"/>
    <w:rPr>
      <w:b w:val="0"/>
      <w:i w:val="0"/>
    </w:rPr>
  </w:style>
  <w:style w:type="character" w:customStyle="1" w:styleId="ListLabel691">
    <w:name w:val="ListLabel 691"/>
    <w:qFormat/>
    <w:rsid w:val="00590F8F"/>
    <w:rPr>
      <w:b w:val="0"/>
      <w:i w:val="0"/>
      <w:sz w:val="22"/>
      <w:szCs w:val="22"/>
    </w:rPr>
  </w:style>
  <w:style w:type="character" w:customStyle="1" w:styleId="ListLabel692">
    <w:name w:val="ListLabel 692"/>
    <w:qFormat/>
    <w:rsid w:val="00590F8F"/>
    <w:rPr>
      <w:b w:val="0"/>
      <w:i w:val="0"/>
      <w:sz w:val="22"/>
      <w:szCs w:val="22"/>
    </w:rPr>
  </w:style>
  <w:style w:type="character" w:customStyle="1" w:styleId="ListLabel693">
    <w:name w:val="ListLabel 693"/>
    <w:qFormat/>
    <w:rsid w:val="00590F8F"/>
    <w:rPr>
      <w:b w:val="0"/>
      <w:i w:val="0"/>
    </w:rPr>
  </w:style>
  <w:style w:type="character" w:customStyle="1" w:styleId="ListLabel694">
    <w:name w:val="ListLabel 694"/>
    <w:qFormat/>
    <w:rsid w:val="00590F8F"/>
    <w:rPr>
      <w:b w:val="0"/>
      <w:i w:val="0"/>
    </w:rPr>
  </w:style>
  <w:style w:type="character" w:customStyle="1" w:styleId="ListLabel695">
    <w:name w:val="ListLabel 695"/>
    <w:qFormat/>
    <w:rsid w:val="00590F8F"/>
    <w:rPr>
      <w:b w:val="0"/>
      <w:i w:val="0"/>
      <w:sz w:val="22"/>
      <w:szCs w:val="22"/>
    </w:rPr>
  </w:style>
  <w:style w:type="character" w:customStyle="1" w:styleId="ListLabel696">
    <w:name w:val="ListLabel 696"/>
    <w:qFormat/>
    <w:rsid w:val="00590F8F"/>
    <w:rPr>
      <w:b w:val="0"/>
      <w:i w:val="0"/>
      <w:sz w:val="22"/>
      <w:szCs w:val="22"/>
    </w:rPr>
  </w:style>
  <w:style w:type="character" w:customStyle="1" w:styleId="ListLabel697">
    <w:name w:val="ListLabel 697"/>
    <w:qFormat/>
    <w:rsid w:val="00590F8F"/>
    <w:rPr>
      <w:b w:val="0"/>
      <w:i w:val="0"/>
    </w:rPr>
  </w:style>
  <w:style w:type="character" w:customStyle="1" w:styleId="ListLabel698">
    <w:name w:val="ListLabel 698"/>
    <w:qFormat/>
    <w:rsid w:val="00590F8F"/>
    <w:rPr>
      <w:b w:val="0"/>
      <w:i w:val="0"/>
    </w:rPr>
  </w:style>
  <w:style w:type="character" w:customStyle="1" w:styleId="ListLabel699">
    <w:name w:val="ListLabel 699"/>
    <w:qFormat/>
    <w:rsid w:val="00590F8F"/>
    <w:rPr>
      <w:rFonts w:cs="Arial"/>
    </w:rPr>
  </w:style>
  <w:style w:type="character" w:customStyle="1" w:styleId="ListLabel700">
    <w:name w:val="ListLabel 700"/>
    <w:qFormat/>
    <w:rsid w:val="00590F8F"/>
    <w:rPr>
      <w:rFonts w:cs="Arial"/>
    </w:rPr>
  </w:style>
  <w:style w:type="character" w:customStyle="1" w:styleId="ListLabel701">
    <w:name w:val="ListLabel 701"/>
    <w:qFormat/>
    <w:rsid w:val="00590F8F"/>
    <w:rPr>
      <w:rFonts w:cs="Arial"/>
    </w:rPr>
  </w:style>
  <w:style w:type="character" w:customStyle="1" w:styleId="ListLabel702">
    <w:name w:val="ListLabel 702"/>
    <w:qFormat/>
    <w:rsid w:val="00590F8F"/>
    <w:rPr>
      <w:rFonts w:cs="Arial"/>
    </w:rPr>
  </w:style>
  <w:style w:type="character" w:customStyle="1" w:styleId="ListLabel703">
    <w:name w:val="ListLabel 703"/>
    <w:qFormat/>
    <w:rsid w:val="00590F8F"/>
    <w:rPr>
      <w:rFonts w:cs="Arial"/>
    </w:rPr>
  </w:style>
  <w:style w:type="character" w:customStyle="1" w:styleId="ListLabel704">
    <w:name w:val="ListLabel 704"/>
    <w:qFormat/>
    <w:rsid w:val="00590F8F"/>
    <w:rPr>
      <w:rFonts w:cs="Arial"/>
    </w:rPr>
  </w:style>
  <w:style w:type="character" w:customStyle="1" w:styleId="ListLabel705">
    <w:name w:val="ListLabel 705"/>
    <w:qFormat/>
    <w:rsid w:val="00590F8F"/>
    <w:rPr>
      <w:rFonts w:cs="Arial"/>
    </w:rPr>
  </w:style>
  <w:style w:type="character" w:customStyle="1" w:styleId="ListLabel706">
    <w:name w:val="ListLabel 706"/>
    <w:qFormat/>
    <w:rsid w:val="00590F8F"/>
    <w:rPr>
      <w:rFonts w:cs="Arial"/>
    </w:rPr>
  </w:style>
  <w:style w:type="character" w:customStyle="1" w:styleId="ListLabel707">
    <w:name w:val="ListLabel 707"/>
    <w:qFormat/>
    <w:rsid w:val="00590F8F"/>
    <w:rPr>
      <w:rFonts w:cs="Arial"/>
    </w:rPr>
  </w:style>
  <w:style w:type="character" w:customStyle="1" w:styleId="ListLabel708">
    <w:name w:val="ListLabel 708"/>
    <w:qFormat/>
    <w:rsid w:val="00590F8F"/>
    <w:rPr>
      <w:b/>
      <w:sz w:val="24"/>
    </w:rPr>
  </w:style>
  <w:style w:type="character" w:customStyle="1" w:styleId="ListLabel709">
    <w:name w:val="ListLabel 709"/>
    <w:qFormat/>
    <w:rsid w:val="00590F8F"/>
    <w:rPr>
      <w:rFonts w:cs="Symbol"/>
    </w:rPr>
  </w:style>
  <w:style w:type="character" w:customStyle="1" w:styleId="ListLabel710">
    <w:name w:val="ListLabel 710"/>
    <w:qFormat/>
    <w:rsid w:val="00590F8F"/>
    <w:rPr>
      <w:rFonts w:cs="Courier New"/>
    </w:rPr>
  </w:style>
  <w:style w:type="character" w:customStyle="1" w:styleId="ListLabel711">
    <w:name w:val="ListLabel 711"/>
    <w:qFormat/>
    <w:rsid w:val="00590F8F"/>
    <w:rPr>
      <w:rFonts w:cs="Wingdings"/>
    </w:rPr>
  </w:style>
  <w:style w:type="character" w:customStyle="1" w:styleId="ListLabel712">
    <w:name w:val="ListLabel 712"/>
    <w:qFormat/>
    <w:rsid w:val="00590F8F"/>
    <w:rPr>
      <w:rFonts w:cs="Symbol"/>
    </w:rPr>
  </w:style>
  <w:style w:type="character" w:customStyle="1" w:styleId="ListLabel713">
    <w:name w:val="ListLabel 713"/>
    <w:qFormat/>
    <w:rsid w:val="00590F8F"/>
    <w:rPr>
      <w:rFonts w:cs="Courier New"/>
    </w:rPr>
  </w:style>
  <w:style w:type="character" w:customStyle="1" w:styleId="ListLabel714">
    <w:name w:val="ListLabel 714"/>
    <w:qFormat/>
    <w:rsid w:val="00590F8F"/>
    <w:rPr>
      <w:rFonts w:cs="Wingdings"/>
    </w:rPr>
  </w:style>
  <w:style w:type="character" w:customStyle="1" w:styleId="ListLabel715">
    <w:name w:val="ListLabel 715"/>
    <w:qFormat/>
    <w:rsid w:val="00590F8F"/>
    <w:rPr>
      <w:rFonts w:cs="Symbol"/>
    </w:rPr>
  </w:style>
  <w:style w:type="character" w:customStyle="1" w:styleId="ListLabel716">
    <w:name w:val="ListLabel 716"/>
    <w:qFormat/>
    <w:rsid w:val="00590F8F"/>
    <w:rPr>
      <w:rFonts w:cs="Courier New"/>
    </w:rPr>
  </w:style>
  <w:style w:type="character" w:customStyle="1" w:styleId="ListLabel717">
    <w:name w:val="ListLabel 717"/>
    <w:qFormat/>
    <w:rsid w:val="00590F8F"/>
    <w:rPr>
      <w:rFonts w:cs="Wingdings"/>
    </w:rPr>
  </w:style>
  <w:style w:type="character" w:customStyle="1" w:styleId="ListLabel718">
    <w:name w:val="ListLabel 718"/>
    <w:qFormat/>
    <w:rsid w:val="00590F8F"/>
    <w:rPr>
      <w:b w:val="0"/>
      <w:sz w:val="22"/>
      <w:szCs w:val="22"/>
    </w:rPr>
  </w:style>
  <w:style w:type="character" w:customStyle="1" w:styleId="ListLabel719">
    <w:name w:val="ListLabel 719"/>
    <w:qFormat/>
    <w:rsid w:val="00590F8F"/>
    <w:rPr>
      <w:b w:val="0"/>
      <w:strike w:val="0"/>
      <w:dstrike w:val="0"/>
      <w:color w:val="00000A"/>
      <w:u w:val="none"/>
    </w:rPr>
  </w:style>
  <w:style w:type="character" w:customStyle="1" w:styleId="ListLabel720">
    <w:name w:val="ListLabel 720"/>
    <w:qFormat/>
    <w:rsid w:val="00590F8F"/>
    <w:rPr>
      <w:b w:val="0"/>
      <w:color w:val="00000A"/>
      <w:u w:val="none"/>
    </w:rPr>
  </w:style>
  <w:style w:type="character" w:customStyle="1" w:styleId="ListLabel721">
    <w:name w:val="ListLabel 721"/>
    <w:qFormat/>
    <w:rsid w:val="00590F8F"/>
    <w:rPr>
      <w:b/>
      <w:color w:val="339966"/>
      <w:u w:val="single"/>
    </w:rPr>
  </w:style>
  <w:style w:type="character" w:customStyle="1" w:styleId="ListLabel722">
    <w:name w:val="ListLabel 722"/>
    <w:qFormat/>
    <w:rsid w:val="00590F8F"/>
    <w:rPr>
      <w:b/>
      <w:color w:val="339966"/>
      <w:u w:val="single"/>
    </w:rPr>
  </w:style>
  <w:style w:type="character" w:customStyle="1" w:styleId="ListLabel723">
    <w:name w:val="ListLabel 723"/>
    <w:qFormat/>
    <w:rsid w:val="00590F8F"/>
    <w:rPr>
      <w:b/>
      <w:color w:val="339966"/>
      <w:u w:val="single"/>
    </w:rPr>
  </w:style>
  <w:style w:type="character" w:customStyle="1" w:styleId="ListLabel724">
    <w:name w:val="ListLabel 724"/>
    <w:qFormat/>
    <w:rsid w:val="00590F8F"/>
    <w:rPr>
      <w:b/>
      <w:color w:val="339966"/>
      <w:u w:val="single"/>
    </w:rPr>
  </w:style>
  <w:style w:type="character" w:customStyle="1" w:styleId="ListLabel725">
    <w:name w:val="ListLabel 725"/>
    <w:qFormat/>
    <w:rsid w:val="00590F8F"/>
    <w:rPr>
      <w:b/>
      <w:color w:val="339966"/>
      <w:u w:val="single"/>
    </w:rPr>
  </w:style>
  <w:style w:type="character" w:customStyle="1" w:styleId="ListLabel726">
    <w:name w:val="ListLabel 726"/>
    <w:qFormat/>
    <w:rsid w:val="00590F8F"/>
    <w:rPr>
      <w:b/>
      <w:color w:val="339966"/>
      <w:u w:val="single"/>
    </w:rPr>
  </w:style>
  <w:style w:type="character" w:customStyle="1" w:styleId="ListLabel727">
    <w:name w:val="ListLabel 727"/>
    <w:qFormat/>
    <w:rsid w:val="00590F8F"/>
    <w:rPr>
      <w:b/>
    </w:rPr>
  </w:style>
  <w:style w:type="character" w:customStyle="1" w:styleId="ListLabel728">
    <w:name w:val="ListLabel 728"/>
    <w:qFormat/>
    <w:rsid w:val="00590F8F"/>
    <w:rPr>
      <w:rFonts w:cs="Times New Roman"/>
      <w:b/>
      <w:sz w:val="22"/>
      <w:szCs w:val="20"/>
    </w:rPr>
  </w:style>
  <w:style w:type="character" w:customStyle="1" w:styleId="ListLabel729">
    <w:name w:val="ListLabel 729"/>
    <w:qFormat/>
    <w:rsid w:val="00590F8F"/>
    <w:rPr>
      <w:rFonts w:cs="Symbol"/>
    </w:rPr>
  </w:style>
  <w:style w:type="character" w:customStyle="1" w:styleId="ListLabel730">
    <w:name w:val="ListLabel 730"/>
    <w:qFormat/>
    <w:rsid w:val="00590F8F"/>
    <w:rPr>
      <w:rFonts w:cs="Courier New"/>
    </w:rPr>
  </w:style>
  <w:style w:type="character" w:customStyle="1" w:styleId="ListLabel731">
    <w:name w:val="ListLabel 731"/>
    <w:qFormat/>
    <w:rsid w:val="00590F8F"/>
    <w:rPr>
      <w:rFonts w:cs="Wingdings"/>
    </w:rPr>
  </w:style>
  <w:style w:type="character" w:customStyle="1" w:styleId="ListLabel732">
    <w:name w:val="ListLabel 732"/>
    <w:qFormat/>
    <w:rsid w:val="00590F8F"/>
    <w:rPr>
      <w:rFonts w:cs="Symbol"/>
    </w:rPr>
  </w:style>
  <w:style w:type="character" w:customStyle="1" w:styleId="ListLabel733">
    <w:name w:val="ListLabel 733"/>
    <w:qFormat/>
    <w:rsid w:val="00590F8F"/>
    <w:rPr>
      <w:rFonts w:cs="Courier New"/>
    </w:rPr>
  </w:style>
  <w:style w:type="character" w:customStyle="1" w:styleId="ListLabel734">
    <w:name w:val="ListLabel 734"/>
    <w:qFormat/>
    <w:rsid w:val="00590F8F"/>
    <w:rPr>
      <w:rFonts w:cs="Wingdings"/>
    </w:rPr>
  </w:style>
  <w:style w:type="character" w:customStyle="1" w:styleId="ListLabel735">
    <w:name w:val="ListLabel 735"/>
    <w:qFormat/>
    <w:rsid w:val="00590F8F"/>
    <w:rPr>
      <w:rFonts w:cs="Symbol"/>
    </w:rPr>
  </w:style>
  <w:style w:type="character" w:customStyle="1" w:styleId="ListLabel736">
    <w:name w:val="ListLabel 736"/>
    <w:qFormat/>
    <w:rsid w:val="00590F8F"/>
    <w:rPr>
      <w:rFonts w:cs="Courier New"/>
    </w:rPr>
  </w:style>
  <w:style w:type="character" w:customStyle="1" w:styleId="ListLabel737">
    <w:name w:val="ListLabel 737"/>
    <w:qFormat/>
    <w:rsid w:val="00590F8F"/>
    <w:rPr>
      <w:rFonts w:cs="Wingdings"/>
    </w:rPr>
  </w:style>
  <w:style w:type="character" w:customStyle="1" w:styleId="ListLabel738">
    <w:name w:val="ListLabel 738"/>
    <w:qFormat/>
    <w:rsid w:val="00590F8F"/>
    <w:rPr>
      <w:b/>
    </w:rPr>
  </w:style>
  <w:style w:type="character" w:customStyle="1" w:styleId="ListLabel739">
    <w:name w:val="ListLabel 739"/>
    <w:qFormat/>
    <w:rsid w:val="00590F8F"/>
    <w:rPr>
      <w:b w:val="0"/>
    </w:rPr>
  </w:style>
  <w:style w:type="character" w:customStyle="1" w:styleId="ListLabel740">
    <w:name w:val="ListLabel 740"/>
    <w:qFormat/>
    <w:rsid w:val="00590F8F"/>
    <w:rPr>
      <w:b/>
    </w:rPr>
  </w:style>
  <w:style w:type="character" w:customStyle="1" w:styleId="ListLabel741">
    <w:name w:val="ListLabel 741"/>
    <w:qFormat/>
    <w:rsid w:val="00590F8F"/>
    <w:rPr>
      <w:b/>
    </w:rPr>
  </w:style>
  <w:style w:type="character" w:customStyle="1" w:styleId="ListLabel742">
    <w:name w:val="ListLabel 742"/>
    <w:qFormat/>
    <w:rsid w:val="00590F8F"/>
    <w:rPr>
      <w:b/>
    </w:rPr>
  </w:style>
  <w:style w:type="character" w:customStyle="1" w:styleId="ListLabel743">
    <w:name w:val="ListLabel 743"/>
    <w:qFormat/>
    <w:rsid w:val="00590F8F"/>
    <w:rPr>
      <w:b/>
    </w:rPr>
  </w:style>
  <w:style w:type="character" w:customStyle="1" w:styleId="ListLabel744">
    <w:name w:val="ListLabel 744"/>
    <w:qFormat/>
    <w:rsid w:val="00590F8F"/>
    <w:rPr>
      <w:b/>
    </w:rPr>
  </w:style>
  <w:style w:type="character" w:customStyle="1" w:styleId="ListLabel745">
    <w:name w:val="ListLabel 745"/>
    <w:qFormat/>
    <w:rsid w:val="00590F8F"/>
    <w:rPr>
      <w:b/>
    </w:rPr>
  </w:style>
  <w:style w:type="character" w:customStyle="1" w:styleId="ListLabel746">
    <w:name w:val="ListLabel 746"/>
    <w:qFormat/>
    <w:rsid w:val="00590F8F"/>
    <w:rPr>
      <w:b/>
    </w:rPr>
  </w:style>
  <w:style w:type="character" w:customStyle="1" w:styleId="ListLabel747">
    <w:name w:val="ListLabel 747"/>
    <w:qFormat/>
    <w:rsid w:val="00590F8F"/>
    <w:rPr>
      <w:rFonts w:cs="Courier New"/>
    </w:rPr>
  </w:style>
  <w:style w:type="character" w:customStyle="1" w:styleId="ListLabel748">
    <w:name w:val="ListLabel 748"/>
    <w:qFormat/>
    <w:rsid w:val="00590F8F"/>
    <w:rPr>
      <w:rFonts w:cs="Courier New"/>
    </w:rPr>
  </w:style>
  <w:style w:type="character" w:customStyle="1" w:styleId="ListLabel749">
    <w:name w:val="ListLabel 749"/>
    <w:qFormat/>
    <w:rsid w:val="00590F8F"/>
    <w:rPr>
      <w:rFonts w:cs="Courier New"/>
    </w:rPr>
  </w:style>
  <w:style w:type="paragraph" w:styleId="Tekstpodstawowywcity3">
    <w:name w:val="Body Text Indent 3"/>
    <w:basedOn w:val="Normalny"/>
    <w:link w:val="Tekstpodstawowywcity3Znak"/>
    <w:uiPriority w:val="99"/>
    <w:semiHidden/>
    <w:unhideWhenUsed/>
    <w:qFormat/>
    <w:rsid w:val="00590F8F"/>
    <w:pPr>
      <w:suppressAutoHyphens/>
      <w:spacing w:after="120" w:line="276" w:lineRule="auto"/>
      <w:ind w:left="283"/>
    </w:pPr>
    <w:rPr>
      <w:rFonts w:ascii="Calibri" w:eastAsia="Calibri" w:hAnsi="Calibri" w:cs="Calibri"/>
      <w:sz w:val="16"/>
      <w:szCs w:val="16"/>
      <w:lang w:eastAsia="ar-SA"/>
    </w:rPr>
  </w:style>
  <w:style w:type="character" w:customStyle="1" w:styleId="Tekstpodstawowywcity3Znak1">
    <w:name w:val="Tekst podstawowy wcięty 3 Znak1"/>
    <w:basedOn w:val="Domylnaczcionkaakapitu"/>
    <w:uiPriority w:val="99"/>
    <w:semiHidden/>
    <w:rsid w:val="00590F8F"/>
    <w:rPr>
      <w:rFonts w:ascii="Times New Roman" w:eastAsia="Times New Roman" w:hAnsi="Times New Roman" w:cs="Times New Roman"/>
      <w:sz w:val="16"/>
      <w:szCs w:val="16"/>
      <w:lang w:eastAsia="pl-PL"/>
    </w:rPr>
  </w:style>
  <w:style w:type="paragraph" w:customStyle="1" w:styleId="Default">
    <w:name w:val="Default"/>
    <w:qFormat/>
    <w:rsid w:val="00590F8F"/>
    <w:pPr>
      <w:spacing w:after="0" w:line="240" w:lineRule="auto"/>
    </w:pPr>
    <w:rPr>
      <w:rFonts w:ascii="Arial" w:eastAsia="Times New Roman" w:hAnsi="Arial" w:cs="Arial"/>
      <w:color w:val="000000"/>
      <w:sz w:val="24"/>
      <w:szCs w:val="24"/>
      <w:lang w:eastAsia="pl-PL"/>
    </w:rPr>
  </w:style>
  <w:style w:type="character" w:customStyle="1" w:styleId="Tekstpodstawowy2Znak1">
    <w:name w:val="Tekst podstawowy 2 Znak1"/>
    <w:basedOn w:val="Domylnaczcionkaakapitu"/>
    <w:uiPriority w:val="99"/>
    <w:semiHidden/>
    <w:rsid w:val="00590F8F"/>
  </w:style>
  <w:style w:type="paragraph" w:customStyle="1" w:styleId="Style">
    <w:name w:val="Style"/>
    <w:uiPriority w:val="99"/>
    <w:qFormat/>
    <w:rsid w:val="00590F8F"/>
    <w:pPr>
      <w:spacing w:after="0" w:line="240" w:lineRule="auto"/>
      <w:textAlignment w:val="baseline"/>
    </w:pPr>
    <w:rPr>
      <w:rFonts w:ascii="Times New Roman" w:eastAsia="Times New Roman" w:hAnsi="Times New Roman" w:cs="Times New Roman"/>
      <w:color w:val="00000A"/>
      <w:szCs w:val="20"/>
      <w:lang w:eastAsia="pl-PL"/>
    </w:rPr>
  </w:style>
  <w:style w:type="paragraph" w:customStyle="1" w:styleId="Mapadokumentu1">
    <w:name w:val="Mapa dokumentu1"/>
    <w:basedOn w:val="Normalny"/>
    <w:link w:val="MapadokumentuZnak"/>
    <w:semiHidden/>
    <w:qFormat/>
    <w:rsid w:val="00590F8F"/>
    <w:pPr>
      <w:widowControl w:val="0"/>
      <w:shd w:val="clear" w:color="auto" w:fill="000080"/>
    </w:pPr>
    <w:rPr>
      <w:rFonts w:ascii="Tahoma" w:eastAsiaTheme="minorHAnsi" w:hAnsi="Tahoma" w:cs="Tahoma"/>
      <w:sz w:val="22"/>
      <w:szCs w:val="22"/>
      <w:lang w:eastAsia="en-US"/>
    </w:rPr>
  </w:style>
  <w:style w:type="paragraph" w:styleId="Listapunktowana3">
    <w:name w:val="List Bullet 3"/>
    <w:basedOn w:val="Normalny"/>
    <w:qFormat/>
    <w:rsid w:val="00590F8F"/>
    <w:pPr>
      <w:widowControl w:val="0"/>
      <w:ind w:left="566" w:hanging="283"/>
    </w:pPr>
    <w:rPr>
      <w:rFonts w:ascii="Arial" w:hAnsi="Arial" w:cs="Arial"/>
      <w:color w:val="00000A"/>
      <w:sz w:val="20"/>
      <w:szCs w:val="20"/>
    </w:rPr>
  </w:style>
  <w:style w:type="paragraph" w:customStyle="1" w:styleId="pkt">
    <w:name w:val="pkt"/>
    <w:basedOn w:val="Normalny"/>
    <w:qFormat/>
    <w:rsid w:val="00590F8F"/>
    <w:pPr>
      <w:tabs>
        <w:tab w:val="left" w:pos="851"/>
        <w:tab w:val="left" w:pos="1134"/>
      </w:tabs>
      <w:suppressAutoHyphens/>
      <w:spacing w:before="60"/>
      <w:ind w:left="1276" w:hanging="425"/>
      <w:jc w:val="both"/>
    </w:pPr>
    <w:rPr>
      <w:rFonts w:ascii="Arial" w:hAnsi="Arial" w:cs="Arial"/>
      <w:color w:val="00000A"/>
      <w:sz w:val="21"/>
      <w:szCs w:val="21"/>
    </w:rPr>
  </w:style>
  <w:style w:type="paragraph" w:customStyle="1" w:styleId="Aplikacjazwyky">
    <w:name w:val="Aplikacja zwykły"/>
    <w:basedOn w:val="Normalny"/>
    <w:qFormat/>
    <w:rsid w:val="00590F8F"/>
    <w:pPr>
      <w:widowControl w:val="0"/>
      <w:spacing w:before="120" w:after="120" w:line="360" w:lineRule="atLeast"/>
      <w:jc w:val="both"/>
      <w:textAlignment w:val="baseline"/>
    </w:pPr>
    <w:rPr>
      <w:color w:val="00000A"/>
      <w:szCs w:val="20"/>
    </w:rPr>
  </w:style>
  <w:style w:type="paragraph" w:customStyle="1" w:styleId="NumberList">
    <w:name w:val="Number List"/>
    <w:qFormat/>
    <w:rsid w:val="00590F8F"/>
    <w:pPr>
      <w:suppressAutoHyphens/>
      <w:spacing w:after="0" w:line="240" w:lineRule="auto"/>
      <w:ind w:left="432"/>
      <w:jc w:val="both"/>
    </w:pPr>
    <w:rPr>
      <w:rFonts w:ascii="Times New Roman" w:eastAsia="Arial" w:hAnsi="Times New Roman" w:cs="Times New Roman"/>
      <w:color w:val="000000"/>
      <w:sz w:val="24"/>
      <w:szCs w:val="20"/>
      <w:lang w:val="cs-CZ" w:eastAsia="ar-SA"/>
    </w:rPr>
  </w:style>
  <w:style w:type="paragraph" w:styleId="Spistreci1">
    <w:name w:val="toc 1"/>
    <w:basedOn w:val="Normalny"/>
    <w:uiPriority w:val="39"/>
    <w:rsid w:val="00590F8F"/>
    <w:pPr>
      <w:widowControl w:val="0"/>
      <w:suppressAutoHyphens/>
    </w:pPr>
    <w:rPr>
      <w:rFonts w:ascii="Arial" w:hAnsi="Arial" w:cs="Arial"/>
      <w:color w:val="00000A"/>
      <w:sz w:val="20"/>
      <w:szCs w:val="20"/>
      <w:lang w:eastAsia="ar-SA"/>
    </w:rPr>
  </w:style>
  <w:style w:type="paragraph" w:customStyle="1" w:styleId="Tekstpodstawowy31">
    <w:name w:val="Tekst podstawowy 31"/>
    <w:basedOn w:val="Normalny"/>
    <w:qFormat/>
    <w:rsid w:val="00590F8F"/>
    <w:pPr>
      <w:widowControl w:val="0"/>
      <w:suppressAutoHyphens/>
      <w:spacing w:after="120"/>
    </w:pPr>
    <w:rPr>
      <w:rFonts w:ascii="Arial" w:hAnsi="Arial" w:cs="Arial"/>
      <w:color w:val="00000A"/>
      <w:sz w:val="16"/>
      <w:szCs w:val="16"/>
      <w:lang w:eastAsia="ar-SA"/>
    </w:rPr>
  </w:style>
  <w:style w:type="paragraph" w:customStyle="1" w:styleId="Style11">
    <w:name w:val="Style11"/>
    <w:basedOn w:val="Style"/>
    <w:qFormat/>
    <w:rsid w:val="00590F8F"/>
  </w:style>
  <w:style w:type="paragraph" w:styleId="Poprawka">
    <w:name w:val="Revision"/>
    <w:uiPriority w:val="99"/>
    <w:semiHidden/>
    <w:qFormat/>
    <w:rsid w:val="00590F8F"/>
    <w:pPr>
      <w:spacing w:after="0" w:line="240" w:lineRule="auto"/>
    </w:pPr>
    <w:rPr>
      <w:rFonts w:ascii="Arial" w:eastAsia="Times New Roman" w:hAnsi="Arial" w:cs="Arial"/>
      <w:color w:val="00000A"/>
      <w:szCs w:val="20"/>
      <w:lang w:eastAsia="pl-PL"/>
    </w:rPr>
  </w:style>
  <w:style w:type="paragraph" w:customStyle="1" w:styleId="msolistparagraph0">
    <w:name w:val="msolistparagraph"/>
    <w:basedOn w:val="Normalny"/>
    <w:qFormat/>
    <w:rsid w:val="00590F8F"/>
    <w:pPr>
      <w:spacing w:after="200" w:line="276" w:lineRule="auto"/>
      <w:ind w:left="720"/>
    </w:pPr>
    <w:rPr>
      <w:rFonts w:ascii="Calibri" w:hAnsi="Calibri"/>
      <w:color w:val="00000A"/>
      <w:sz w:val="22"/>
      <w:szCs w:val="22"/>
    </w:rPr>
  </w:style>
  <w:style w:type="paragraph" w:customStyle="1" w:styleId="Standard">
    <w:name w:val="Standard"/>
    <w:qFormat/>
    <w:rsid w:val="00590F8F"/>
    <w:pPr>
      <w:widowControl w:val="0"/>
      <w:suppressAutoHyphens/>
      <w:spacing w:after="0" w:line="240" w:lineRule="auto"/>
      <w:textAlignment w:val="baseline"/>
    </w:pPr>
    <w:rPr>
      <w:rFonts w:ascii="Times New Roman" w:eastAsia="Times New Roman" w:hAnsi="Times New Roman" w:cs="Times New Roman"/>
      <w:color w:val="00000A"/>
      <w:sz w:val="24"/>
      <w:szCs w:val="24"/>
      <w:lang w:val="de-DE" w:eastAsia="ja-JP"/>
    </w:rPr>
  </w:style>
  <w:style w:type="paragraph" w:customStyle="1" w:styleId="UMTretekstu">
    <w:name w:val="UM_Treść tekstu"/>
    <w:basedOn w:val="Normalny"/>
    <w:qFormat/>
    <w:rsid w:val="00590F8F"/>
    <w:pPr>
      <w:ind w:firstLine="552"/>
      <w:textAlignment w:val="baseline"/>
    </w:pPr>
    <w:rPr>
      <w:color w:val="00000A"/>
      <w:lang w:val="de-DE" w:eastAsia="ja-JP"/>
    </w:rPr>
  </w:style>
  <w:style w:type="paragraph" w:styleId="Tekstpodstawowywcity">
    <w:name w:val="Body Text Indent"/>
    <w:basedOn w:val="Normalny"/>
    <w:link w:val="TekstpodstawowywcityZnak"/>
    <w:uiPriority w:val="99"/>
    <w:unhideWhenUsed/>
    <w:rsid w:val="00590F8F"/>
    <w:pPr>
      <w:suppressAutoHyphens/>
      <w:spacing w:after="120" w:line="276" w:lineRule="auto"/>
      <w:ind w:left="283"/>
    </w:pPr>
    <w:rPr>
      <w:rFonts w:ascii="Calibri" w:eastAsia="Calibri" w:hAnsi="Calibri" w:cs="Calibri"/>
      <w:sz w:val="22"/>
      <w:szCs w:val="22"/>
      <w:lang w:eastAsia="ar-SA"/>
    </w:rPr>
  </w:style>
  <w:style w:type="character" w:customStyle="1" w:styleId="TekstpodstawowywcityZnak1">
    <w:name w:val="Tekst podstawowy wcięty Znak1"/>
    <w:basedOn w:val="Domylnaczcionkaakapitu"/>
    <w:uiPriority w:val="99"/>
    <w:semiHidden/>
    <w:rsid w:val="00590F8F"/>
    <w:rPr>
      <w:rFonts w:ascii="Times New Roman" w:eastAsia="Times New Roman" w:hAnsi="Times New Roman" w:cs="Times New Roman"/>
      <w:sz w:val="24"/>
      <w:szCs w:val="24"/>
      <w:lang w:eastAsia="pl-PL"/>
    </w:rPr>
  </w:style>
  <w:style w:type="paragraph" w:customStyle="1" w:styleId="normalny1">
    <w:name w:val="normalny1"/>
    <w:basedOn w:val="Normalny"/>
    <w:qFormat/>
    <w:rsid w:val="00590F8F"/>
    <w:rPr>
      <w:rFonts w:ascii="Arial" w:eastAsia="Calibri" w:hAnsi="Arial" w:cs="Arial"/>
      <w:color w:val="000000"/>
      <w:sz w:val="20"/>
      <w:szCs w:val="20"/>
    </w:rPr>
  </w:style>
  <w:style w:type="paragraph" w:customStyle="1" w:styleId="Zawartoramki">
    <w:name w:val="Zawartość ramki"/>
    <w:basedOn w:val="Normalny"/>
    <w:qFormat/>
    <w:rsid w:val="00590F8F"/>
    <w:pPr>
      <w:suppressAutoHyphens/>
      <w:spacing w:after="200" w:line="276" w:lineRule="auto"/>
    </w:pPr>
    <w:rPr>
      <w:rFonts w:ascii="Calibri" w:eastAsia="Calibri" w:hAnsi="Calibri" w:cs="Calibri"/>
      <w:color w:val="00000A"/>
      <w:sz w:val="22"/>
      <w:szCs w:val="22"/>
      <w:lang w:eastAsia="ar-SA"/>
    </w:rPr>
  </w:style>
  <w:style w:type="character" w:customStyle="1" w:styleId="Teksttreci2">
    <w:name w:val="Tekst treści (2)_"/>
    <w:rsid w:val="00590F8F"/>
    <w:rPr>
      <w:rFonts w:ascii="Calibri" w:eastAsia="Calibri" w:hAnsi="Calibri" w:cs="Calibri"/>
      <w:b w:val="0"/>
      <w:bCs w:val="0"/>
      <w:i w:val="0"/>
      <w:iCs w:val="0"/>
      <w:smallCaps w:val="0"/>
      <w:strike w:val="0"/>
      <w:sz w:val="22"/>
      <w:szCs w:val="22"/>
      <w:u w:val="none"/>
    </w:rPr>
  </w:style>
  <w:style w:type="character" w:customStyle="1" w:styleId="Teksttreci20">
    <w:name w:val="Tekst treści (2)"/>
    <w:rsid w:val="00590F8F"/>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numbering" w:customStyle="1" w:styleId="Styl1">
    <w:name w:val="Styl1"/>
    <w:uiPriority w:val="99"/>
    <w:rsid w:val="00590F8F"/>
    <w:pPr>
      <w:numPr>
        <w:numId w:val="3"/>
      </w:numPr>
    </w:pPr>
  </w:style>
  <w:style w:type="paragraph" w:customStyle="1" w:styleId="gwpc1e96202gwp2d2f565cmsolistparagraph">
    <w:name w:val="gwpc1e96202_gwp2d2f565c_msolistparagraph"/>
    <w:basedOn w:val="Normalny"/>
    <w:rsid w:val="00590F8F"/>
    <w:pPr>
      <w:spacing w:before="100" w:beforeAutospacing="1" w:after="100" w:afterAutospacing="1"/>
    </w:pPr>
  </w:style>
  <w:style w:type="numbering" w:customStyle="1" w:styleId="Styl2">
    <w:name w:val="Styl2"/>
    <w:uiPriority w:val="99"/>
    <w:rsid w:val="00590F8F"/>
    <w:pPr>
      <w:numPr>
        <w:numId w:val="4"/>
      </w:numPr>
    </w:pPr>
  </w:style>
  <w:style w:type="paragraph" w:styleId="Listapunktowana2">
    <w:name w:val="List Bullet 2"/>
    <w:basedOn w:val="Normalny"/>
    <w:uiPriority w:val="99"/>
    <w:semiHidden/>
    <w:unhideWhenUsed/>
    <w:rsid w:val="00590F8F"/>
    <w:pPr>
      <w:numPr>
        <w:numId w:val="5"/>
      </w:numPr>
      <w:suppressAutoHyphens/>
      <w:spacing w:after="200" w:line="276" w:lineRule="auto"/>
      <w:contextualSpacing/>
    </w:pPr>
    <w:rPr>
      <w:rFonts w:ascii="Calibri" w:eastAsia="Calibri" w:hAnsi="Calibri" w:cs="Calibri"/>
      <w:sz w:val="22"/>
      <w:szCs w:val="22"/>
      <w:lang w:eastAsia="ar-SA"/>
    </w:rPr>
  </w:style>
  <w:style w:type="character" w:customStyle="1" w:styleId="Teksttreci2Pogrubienie">
    <w:name w:val="Tekst treści (2) + Pogrubienie"/>
    <w:basedOn w:val="Teksttreci2"/>
    <w:rsid w:val="00590F8F"/>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paragraph" w:customStyle="1" w:styleId="xmsonormal">
    <w:name w:val="x_msonormal"/>
    <w:basedOn w:val="Normalny"/>
    <w:rsid w:val="00590F8F"/>
    <w:pPr>
      <w:spacing w:before="100" w:beforeAutospacing="1" w:after="100" w:afterAutospacing="1"/>
    </w:pPr>
  </w:style>
  <w:style w:type="character" w:customStyle="1" w:styleId="Nierozpoznanawzmianka2">
    <w:name w:val="Nierozpoznana wzmianka2"/>
    <w:basedOn w:val="Domylnaczcionkaakapitu"/>
    <w:uiPriority w:val="99"/>
    <w:semiHidden/>
    <w:unhideWhenUsed/>
    <w:rsid w:val="00590F8F"/>
    <w:rPr>
      <w:color w:val="605E5C"/>
      <w:shd w:val="clear" w:color="auto" w:fill="E1DFDD"/>
    </w:rPr>
  </w:style>
  <w:style w:type="character" w:customStyle="1" w:styleId="NagwekZnak1">
    <w:name w:val="Nagłówek Znak1"/>
    <w:basedOn w:val="Domylnaczcionkaakapitu"/>
    <w:uiPriority w:val="99"/>
    <w:semiHidden/>
    <w:locked/>
    <w:rsid w:val="00590F8F"/>
    <w:rPr>
      <w:rFonts w:ascii="Calibri" w:eastAsia="Calibri" w:hAnsi="Calibri" w:cs="Calibri"/>
      <w:color w:val="00000A"/>
      <w:lang w:eastAsia="ar-SA"/>
    </w:rPr>
  </w:style>
  <w:style w:type="character" w:customStyle="1" w:styleId="Nierozpoznanawzmianka3">
    <w:name w:val="Nierozpoznana wzmianka3"/>
    <w:basedOn w:val="Domylnaczcionkaakapitu"/>
    <w:uiPriority w:val="99"/>
    <w:semiHidden/>
    <w:unhideWhenUsed/>
    <w:rsid w:val="00590F8F"/>
    <w:rPr>
      <w:color w:val="605E5C"/>
      <w:shd w:val="clear" w:color="auto" w:fill="E1DFDD"/>
    </w:rPr>
  </w:style>
  <w:style w:type="character" w:customStyle="1" w:styleId="WW8Num11z5">
    <w:name w:val="WW8Num11z5"/>
    <w:rsid w:val="00FB0CCA"/>
  </w:style>
  <w:style w:type="character" w:customStyle="1" w:styleId="Brak">
    <w:name w:val="Brak"/>
    <w:rsid w:val="00BE36AC"/>
  </w:style>
  <w:style w:type="character" w:customStyle="1" w:styleId="xbrak">
    <w:name w:val="x_brak"/>
    <w:basedOn w:val="Domylnaczcionkaakapitu"/>
    <w:rsid w:val="00FD4DE2"/>
  </w:style>
  <w:style w:type="paragraph" w:customStyle="1" w:styleId="xmsolistparagraph">
    <w:name w:val="x_msolistparagraph"/>
    <w:basedOn w:val="Normalny"/>
    <w:rsid w:val="00FD4DE2"/>
    <w:pPr>
      <w:spacing w:before="100" w:beforeAutospacing="1" w:after="100" w:afterAutospacing="1"/>
    </w:pPr>
  </w:style>
  <w:style w:type="character" w:customStyle="1" w:styleId="Teksttreci">
    <w:name w:val="Tekst treści_"/>
    <w:link w:val="Teksttreci0"/>
    <w:rsid w:val="0010067B"/>
    <w:rPr>
      <w:rFonts w:ascii="Arial" w:eastAsia="Arial" w:hAnsi="Arial" w:cs="Arial"/>
    </w:rPr>
  </w:style>
  <w:style w:type="paragraph" w:customStyle="1" w:styleId="Teksttreci0">
    <w:name w:val="Tekst treści"/>
    <w:basedOn w:val="Normalny"/>
    <w:link w:val="Teksttreci"/>
    <w:rsid w:val="0010067B"/>
    <w:pPr>
      <w:widowControl w:val="0"/>
      <w:spacing w:after="120" w:line="276" w:lineRule="auto"/>
    </w:pPr>
    <w:rPr>
      <w:rFonts w:ascii="Arial" w:eastAsia="Arial" w:hAnsi="Arial" w:cs="Arial"/>
      <w:sz w:val="22"/>
      <w:szCs w:val="22"/>
      <w:lang w:eastAsia="en-US"/>
    </w:rPr>
  </w:style>
  <w:style w:type="character" w:customStyle="1" w:styleId="Nierozpoznanawzmianka4">
    <w:name w:val="Nierozpoznana wzmianka4"/>
    <w:basedOn w:val="Domylnaczcionkaakapitu"/>
    <w:uiPriority w:val="99"/>
    <w:semiHidden/>
    <w:unhideWhenUsed/>
    <w:rsid w:val="00AA694F"/>
    <w:rPr>
      <w:color w:val="605E5C"/>
      <w:shd w:val="clear" w:color="auto" w:fill="E1DFDD"/>
    </w:rPr>
  </w:style>
  <w:style w:type="character" w:customStyle="1" w:styleId="alb-s">
    <w:name w:val="a_lb-s"/>
    <w:basedOn w:val="Domylnaczcionkaakapitu"/>
    <w:rsid w:val="00FB3DCB"/>
  </w:style>
  <w:style w:type="paragraph" w:customStyle="1" w:styleId="P1">
    <w:name w:val="@P1"/>
    <w:basedOn w:val="Normalny"/>
    <w:qFormat/>
    <w:rsid w:val="00D07297"/>
    <w:pPr>
      <w:numPr>
        <w:numId w:val="57"/>
      </w:numPr>
      <w:suppressAutoHyphens/>
      <w:spacing w:before="120" w:line="312" w:lineRule="auto"/>
    </w:pPr>
    <w:rPr>
      <w:rFonts w:ascii="Cambria" w:hAnsi="Cambria" w:cs="Cambria"/>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333961">
      <w:bodyDiv w:val="1"/>
      <w:marLeft w:val="0"/>
      <w:marRight w:val="0"/>
      <w:marTop w:val="0"/>
      <w:marBottom w:val="0"/>
      <w:divBdr>
        <w:top w:val="none" w:sz="0" w:space="0" w:color="auto"/>
        <w:left w:val="none" w:sz="0" w:space="0" w:color="auto"/>
        <w:bottom w:val="none" w:sz="0" w:space="0" w:color="auto"/>
        <w:right w:val="none" w:sz="0" w:space="0" w:color="auto"/>
      </w:divBdr>
      <w:divsChild>
        <w:div w:id="410078187">
          <w:marLeft w:val="360"/>
          <w:marRight w:val="0"/>
          <w:marTop w:val="72"/>
          <w:marBottom w:val="72"/>
          <w:divBdr>
            <w:top w:val="none" w:sz="0" w:space="0" w:color="auto"/>
            <w:left w:val="none" w:sz="0" w:space="0" w:color="auto"/>
            <w:bottom w:val="none" w:sz="0" w:space="0" w:color="auto"/>
            <w:right w:val="none" w:sz="0" w:space="0" w:color="auto"/>
          </w:divBdr>
          <w:divsChild>
            <w:div w:id="152917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77911">
      <w:bodyDiv w:val="1"/>
      <w:marLeft w:val="0"/>
      <w:marRight w:val="0"/>
      <w:marTop w:val="0"/>
      <w:marBottom w:val="0"/>
      <w:divBdr>
        <w:top w:val="none" w:sz="0" w:space="0" w:color="auto"/>
        <w:left w:val="none" w:sz="0" w:space="0" w:color="auto"/>
        <w:bottom w:val="none" w:sz="0" w:space="0" w:color="auto"/>
        <w:right w:val="none" w:sz="0" w:space="0" w:color="auto"/>
      </w:divBdr>
    </w:div>
    <w:div w:id="170409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umlub.edu.pl"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faktura.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FA696-D285-460C-993B-35FD251D0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8460</Words>
  <Characters>50762</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KatarzynaBabieracka</dc:creator>
  <cp:keywords/>
  <dc:description/>
  <cp:lastModifiedBy>MonikaLis@ad.umlub.pl</cp:lastModifiedBy>
  <cp:revision>2</cp:revision>
  <cp:lastPrinted>2025-07-30T13:04:00Z</cp:lastPrinted>
  <dcterms:created xsi:type="dcterms:W3CDTF">2026-04-08T10:56:00Z</dcterms:created>
  <dcterms:modified xsi:type="dcterms:W3CDTF">2026-04-08T10:56:00Z</dcterms:modified>
</cp:coreProperties>
</file>