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97B0A" w14:textId="33000D2E" w:rsidR="00B21329" w:rsidRPr="00944720" w:rsidRDefault="00B21329"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44"/>
          <w:szCs w:val="44"/>
        </w:rPr>
      </w:pPr>
      <w:bookmarkStart w:id="0" w:name="_Hlk71704444"/>
      <w:bookmarkEnd w:id="0"/>
      <w:r w:rsidRPr="00944720">
        <w:rPr>
          <w:rFonts w:ascii="Tahoma" w:hAnsi="Tahoma" w:cs="Tahoma"/>
          <w:b/>
          <w:bCs/>
          <w:sz w:val="44"/>
          <w:szCs w:val="44"/>
        </w:rPr>
        <w:t>SPECYFIKACJA WARUNKÓW ZAMÓWIENIA</w:t>
      </w:r>
    </w:p>
    <w:p w14:paraId="6EB209F8" w14:textId="77777777" w:rsidR="00B21329" w:rsidRPr="00944720" w:rsidRDefault="00B21329"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32"/>
          <w:szCs w:val="32"/>
        </w:rPr>
      </w:pPr>
    </w:p>
    <w:p w14:paraId="3F35590B" w14:textId="77777777" w:rsidR="00B21329" w:rsidRPr="00944720" w:rsidRDefault="00B21329"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32"/>
          <w:szCs w:val="32"/>
        </w:rPr>
      </w:pPr>
    </w:p>
    <w:p w14:paraId="7BC6F8A5" w14:textId="77777777" w:rsidR="00E2365C" w:rsidRPr="00944720" w:rsidRDefault="00E2365C" w:rsidP="00E2365C">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32"/>
          <w:szCs w:val="32"/>
        </w:rPr>
      </w:pPr>
      <w:r w:rsidRPr="00944720">
        <w:rPr>
          <w:rFonts w:ascii="Tahoma" w:hAnsi="Tahoma" w:cs="Tahoma"/>
          <w:b/>
          <w:bCs/>
          <w:sz w:val="32"/>
          <w:szCs w:val="32"/>
        </w:rPr>
        <w:t>na realizację zamówienia Teatru Muzycznego ROMA pn.</w:t>
      </w:r>
    </w:p>
    <w:p w14:paraId="7FFCF1C2" w14:textId="77777777" w:rsidR="00B21329" w:rsidRPr="00944720" w:rsidRDefault="00B21329"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28"/>
          <w:szCs w:val="28"/>
        </w:rPr>
      </w:pPr>
    </w:p>
    <w:p w14:paraId="25D38FCC" w14:textId="77777777" w:rsidR="00B21329" w:rsidRPr="00944720" w:rsidRDefault="00B21329"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p>
    <w:p w14:paraId="29FF4767" w14:textId="1D6B2731" w:rsidR="00E2365C" w:rsidRPr="00944720" w:rsidRDefault="008251A2"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r w:rsidRPr="00944720">
        <w:rPr>
          <w:rFonts w:ascii="Tahoma" w:hAnsi="Tahoma" w:cs="Tahoma"/>
          <w:b/>
          <w:bCs/>
          <w:caps/>
          <w:sz w:val="28"/>
          <w:szCs w:val="28"/>
        </w:rPr>
        <w:t xml:space="preserve">Dostawa wraz </w:t>
      </w:r>
      <w:r w:rsidR="008E2321">
        <w:rPr>
          <w:rFonts w:ascii="Tahoma" w:hAnsi="Tahoma" w:cs="Tahoma"/>
          <w:b/>
          <w:bCs/>
          <w:caps/>
          <w:sz w:val="28"/>
          <w:szCs w:val="28"/>
        </w:rPr>
        <w:t xml:space="preserve">z </w:t>
      </w:r>
      <w:r w:rsidRPr="00944720">
        <w:rPr>
          <w:rFonts w:ascii="Tahoma" w:hAnsi="Tahoma" w:cs="Tahoma"/>
          <w:b/>
          <w:bCs/>
          <w:caps/>
          <w:sz w:val="28"/>
          <w:szCs w:val="28"/>
        </w:rPr>
        <w:t>montaż</w:t>
      </w:r>
      <w:r w:rsidR="005078AC">
        <w:rPr>
          <w:rFonts w:ascii="Tahoma" w:hAnsi="Tahoma" w:cs="Tahoma"/>
          <w:b/>
          <w:bCs/>
          <w:caps/>
          <w:sz w:val="28"/>
          <w:szCs w:val="28"/>
        </w:rPr>
        <w:t>EM</w:t>
      </w:r>
      <w:r w:rsidRPr="00944720">
        <w:rPr>
          <w:rFonts w:ascii="Tahoma" w:hAnsi="Tahoma" w:cs="Tahoma"/>
          <w:b/>
          <w:bCs/>
          <w:caps/>
          <w:sz w:val="28"/>
          <w:szCs w:val="28"/>
        </w:rPr>
        <w:t xml:space="preserve"> foteli widowiskowych </w:t>
      </w:r>
      <w:r w:rsidR="00E4336F">
        <w:rPr>
          <w:rFonts w:ascii="Tahoma" w:hAnsi="Tahoma" w:cs="Tahoma"/>
          <w:b/>
          <w:bCs/>
          <w:caps/>
          <w:sz w:val="28"/>
          <w:szCs w:val="28"/>
        </w:rPr>
        <w:t>NA SCENIE KAMERALNEJ</w:t>
      </w:r>
      <w:r w:rsidR="00A02BAC">
        <w:rPr>
          <w:rFonts w:ascii="Tahoma" w:hAnsi="Tahoma" w:cs="Tahoma"/>
          <w:b/>
          <w:bCs/>
          <w:caps/>
          <w:sz w:val="28"/>
          <w:szCs w:val="28"/>
        </w:rPr>
        <w:t>.</w:t>
      </w:r>
    </w:p>
    <w:p w14:paraId="1DEBD2B3" w14:textId="77777777" w:rsidR="008251A2" w:rsidRPr="00944720" w:rsidRDefault="008251A2"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p>
    <w:p w14:paraId="1EEDB925" w14:textId="77777777" w:rsidR="005328C2" w:rsidRPr="00944720" w:rsidRDefault="005328C2"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p>
    <w:p w14:paraId="4A32A3CE" w14:textId="20ED045C" w:rsidR="00B21329" w:rsidRPr="00944720" w:rsidRDefault="009D1340"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r w:rsidRPr="00944720">
        <w:rPr>
          <w:rFonts w:ascii="Tahoma" w:hAnsi="Tahoma" w:cs="Tahoma"/>
          <w:b/>
          <w:bCs/>
          <w:caps/>
          <w:sz w:val="28"/>
          <w:szCs w:val="28"/>
        </w:rPr>
        <w:t>Postępowanie</w:t>
      </w:r>
      <w:r w:rsidR="00B21329" w:rsidRPr="00944720">
        <w:rPr>
          <w:rFonts w:ascii="Tahoma" w:hAnsi="Tahoma" w:cs="Tahoma"/>
          <w:b/>
          <w:bCs/>
          <w:caps/>
          <w:sz w:val="28"/>
          <w:szCs w:val="28"/>
        </w:rPr>
        <w:t xml:space="preserve"> nr </w:t>
      </w:r>
      <w:r w:rsidR="008251A2" w:rsidRPr="00944720">
        <w:rPr>
          <w:rFonts w:ascii="Tahoma" w:hAnsi="Tahoma" w:cs="Tahoma"/>
          <w:b/>
          <w:bCs/>
          <w:caps/>
          <w:sz w:val="28"/>
          <w:szCs w:val="28"/>
        </w:rPr>
        <w:t>8/2026</w:t>
      </w:r>
    </w:p>
    <w:p w14:paraId="13C2E02B" w14:textId="77777777" w:rsidR="00B21329" w:rsidRPr="00944720" w:rsidRDefault="00B21329"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p>
    <w:p w14:paraId="253C4079" w14:textId="77777777" w:rsidR="00FB1728" w:rsidRPr="00944720" w:rsidRDefault="00FB1728"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p>
    <w:p w14:paraId="011D3803" w14:textId="77777777" w:rsidR="00B21329" w:rsidRPr="00944720" w:rsidRDefault="00B21329" w:rsidP="00F2050F">
      <w:pPr>
        <w:pStyle w:val="TreA"/>
        <w:pBdr>
          <w:top w:val="none" w:sz="0" w:space="0" w:color="auto"/>
          <w:left w:val="none" w:sz="0" w:space="0" w:color="auto"/>
          <w:bottom w:val="none" w:sz="0" w:space="0" w:color="auto"/>
          <w:right w:val="none" w:sz="0" w:space="0" w:color="auto"/>
          <w:bar w:val="none" w:sz="0" w:color="auto"/>
        </w:pBdr>
        <w:rPr>
          <w:rFonts w:ascii="Tahoma" w:hAnsi="Tahoma" w:cs="Tahoma"/>
        </w:rPr>
      </w:pPr>
    </w:p>
    <w:p w14:paraId="58FA708E" w14:textId="00A5F378" w:rsidR="00B21329" w:rsidRPr="00944720" w:rsidRDefault="00E2365C"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rPr>
      </w:pPr>
      <w:r w:rsidRPr="00944720">
        <w:rPr>
          <w:noProof/>
        </w:rPr>
        <w:drawing>
          <wp:inline distT="0" distB="0" distL="0" distR="0" wp14:anchorId="7979F398" wp14:editId="5683067B">
            <wp:extent cx="2219325" cy="1285875"/>
            <wp:effectExtent l="0" t="0" r="9525" b="9525"/>
            <wp:docPr id="950892519" name="Obraz 1" descr="Obraz zawierający tekst, Czcionka, Grafi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892519" name="Obraz 1" descr="Obraz zawierający tekst, Czcionka, Grafika, logo&#10;&#10;Zawartość wygenerowana przez sztuczną inteligencję może być niepoprawna."/>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19325" cy="1285875"/>
                    </a:xfrm>
                    <a:prstGeom prst="rect">
                      <a:avLst/>
                    </a:prstGeom>
                  </pic:spPr>
                </pic:pic>
              </a:graphicData>
            </a:graphic>
          </wp:inline>
        </w:drawing>
      </w:r>
    </w:p>
    <w:p w14:paraId="1ABCCA89" w14:textId="77777777" w:rsidR="00B21329" w:rsidRPr="00944720" w:rsidRDefault="00B21329" w:rsidP="00F2050F">
      <w:pPr>
        <w:pStyle w:val="TreA"/>
        <w:pBdr>
          <w:top w:val="none" w:sz="0" w:space="0" w:color="auto"/>
          <w:left w:val="none" w:sz="0" w:space="0" w:color="auto"/>
          <w:bottom w:val="none" w:sz="0" w:space="0" w:color="auto"/>
          <w:right w:val="none" w:sz="0" w:space="0" w:color="auto"/>
          <w:bar w:val="none" w:sz="0" w:color="auto"/>
        </w:pBdr>
        <w:rPr>
          <w:rFonts w:ascii="Tahoma" w:hAnsi="Tahoma" w:cs="Tahoma"/>
        </w:rPr>
      </w:pPr>
    </w:p>
    <w:p w14:paraId="3CCDD4A3" w14:textId="2829D007" w:rsidR="00680A87" w:rsidRPr="00944720" w:rsidRDefault="00680A87" w:rsidP="00F2050F">
      <w:pPr>
        <w:autoSpaceDE w:val="0"/>
        <w:autoSpaceDN w:val="0"/>
        <w:adjustRightInd w:val="0"/>
        <w:spacing w:after="0" w:line="240" w:lineRule="auto"/>
        <w:rPr>
          <w:rFonts w:ascii="Tahoma" w:eastAsia="Times New Roman" w:hAnsi="Tahoma" w:cs="Tahoma"/>
          <w:b/>
          <w:bCs/>
          <w:color w:val="000000"/>
          <w:sz w:val="23"/>
          <w:szCs w:val="23"/>
        </w:rPr>
      </w:pPr>
    </w:p>
    <w:p w14:paraId="671E5C61" w14:textId="77777777" w:rsidR="007F4C70" w:rsidRPr="00944720" w:rsidRDefault="007F4C70" w:rsidP="00F2050F">
      <w:pPr>
        <w:autoSpaceDE w:val="0"/>
        <w:autoSpaceDN w:val="0"/>
        <w:adjustRightInd w:val="0"/>
        <w:spacing w:after="0" w:line="240" w:lineRule="auto"/>
        <w:rPr>
          <w:rFonts w:ascii="Tahoma" w:eastAsia="Times New Roman" w:hAnsi="Tahoma" w:cs="Tahoma"/>
          <w:b/>
          <w:bCs/>
          <w:color w:val="000000"/>
          <w:sz w:val="23"/>
          <w:szCs w:val="23"/>
        </w:rPr>
      </w:pPr>
    </w:p>
    <w:p w14:paraId="5DB95B79" w14:textId="77777777" w:rsidR="00680A87" w:rsidRPr="00944720" w:rsidRDefault="00680A87" w:rsidP="00F2050F">
      <w:pPr>
        <w:autoSpaceDE w:val="0"/>
        <w:autoSpaceDN w:val="0"/>
        <w:adjustRightInd w:val="0"/>
        <w:spacing w:after="0" w:line="240" w:lineRule="auto"/>
        <w:rPr>
          <w:rFonts w:ascii="Tahoma" w:eastAsia="Times New Roman" w:hAnsi="Tahoma" w:cs="Tahoma"/>
          <w:b/>
          <w:bCs/>
          <w:color w:val="000000"/>
          <w:sz w:val="23"/>
          <w:szCs w:val="23"/>
        </w:rPr>
      </w:pPr>
    </w:p>
    <w:p w14:paraId="6673B718" w14:textId="77777777" w:rsidR="00680A87" w:rsidRPr="00944720" w:rsidRDefault="00680A87" w:rsidP="00F2050F">
      <w:pPr>
        <w:autoSpaceDE w:val="0"/>
        <w:autoSpaceDN w:val="0"/>
        <w:adjustRightInd w:val="0"/>
        <w:spacing w:after="0" w:line="240" w:lineRule="auto"/>
        <w:rPr>
          <w:rFonts w:ascii="Tahoma" w:eastAsia="Times New Roman" w:hAnsi="Tahoma" w:cs="Tahoma"/>
          <w:b/>
          <w:bCs/>
          <w:color w:val="000000"/>
          <w:sz w:val="23"/>
          <w:szCs w:val="23"/>
        </w:rPr>
      </w:pPr>
    </w:p>
    <w:p w14:paraId="4A30EAC8" w14:textId="77777777" w:rsidR="00680A87" w:rsidRPr="00944720" w:rsidRDefault="00680A87" w:rsidP="00F2050F">
      <w:pPr>
        <w:autoSpaceDE w:val="0"/>
        <w:autoSpaceDN w:val="0"/>
        <w:adjustRightInd w:val="0"/>
        <w:spacing w:after="0" w:line="240" w:lineRule="auto"/>
        <w:rPr>
          <w:rFonts w:ascii="Tahoma" w:eastAsia="Times New Roman" w:hAnsi="Tahoma" w:cs="Tahoma"/>
          <w:b/>
          <w:bCs/>
          <w:color w:val="000000"/>
          <w:sz w:val="23"/>
          <w:szCs w:val="23"/>
        </w:rPr>
      </w:pPr>
    </w:p>
    <w:p w14:paraId="4ADB2B7A" w14:textId="77777777" w:rsidR="00680A87" w:rsidRPr="00944720" w:rsidRDefault="00680A87" w:rsidP="00F2050F">
      <w:pPr>
        <w:autoSpaceDE w:val="0"/>
        <w:autoSpaceDN w:val="0"/>
        <w:adjustRightInd w:val="0"/>
        <w:spacing w:after="0" w:line="240" w:lineRule="auto"/>
        <w:rPr>
          <w:rFonts w:ascii="Tahoma" w:eastAsia="Times New Roman" w:hAnsi="Tahoma" w:cs="Tahoma"/>
          <w:b/>
          <w:bCs/>
          <w:color w:val="000000"/>
          <w:sz w:val="23"/>
          <w:szCs w:val="23"/>
        </w:rPr>
      </w:pPr>
    </w:p>
    <w:p w14:paraId="726590B5" w14:textId="77777777" w:rsidR="00487A61" w:rsidRPr="00944720" w:rsidRDefault="00487A61" w:rsidP="00F2050F">
      <w:pPr>
        <w:autoSpaceDE w:val="0"/>
        <w:autoSpaceDN w:val="0"/>
        <w:adjustRightInd w:val="0"/>
        <w:spacing w:after="0" w:line="240" w:lineRule="auto"/>
        <w:rPr>
          <w:rFonts w:ascii="Tahoma" w:eastAsia="Times New Roman" w:hAnsi="Tahoma" w:cs="Tahoma"/>
          <w:b/>
          <w:bCs/>
          <w:color w:val="000000"/>
          <w:sz w:val="23"/>
          <w:szCs w:val="23"/>
        </w:rPr>
      </w:pPr>
    </w:p>
    <w:p w14:paraId="39F34F15" w14:textId="77777777" w:rsidR="00487A61" w:rsidRPr="00944720" w:rsidRDefault="00487A61" w:rsidP="00F2050F">
      <w:pPr>
        <w:autoSpaceDE w:val="0"/>
        <w:autoSpaceDN w:val="0"/>
        <w:adjustRightInd w:val="0"/>
        <w:spacing w:after="0" w:line="240" w:lineRule="auto"/>
        <w:rPr>
          <w:rFonts w:ascii="Tahoma" w:eastAsia="Times New Roman" w:hAnsi="Tahoma" w:cs="Tahoma"/>
          <w:b/>
          <w:bCs/>
          <w:color w:val="000000"/>
          <w:sz w:val="23"/>
          <w:szCs w:val="23"/>
        </w:rPr>
      </w:pPr>
    </w:p>
    <w:p w14:paraId="6516CC6F" w14:textId="77777777" w:rsidR="00F256D0" w:rsidRPr="00944720" w:rsidRDefault="00F256D0" w:rsidP="00F2050F">
      <w:pPr>
        <w:autoSpaceDE w:val="0"/>
        <w:autoSpaceDN w:val="0"/>
        <w:adjustRightInd w:val="0"/>
        <w:spacing w:after="0" w:line="240" w:lineRule="auto"/>
        <w:rPr>
          <w:rFonts w:ascii="Tahoma" w:eastAsia="Times New Roman" w:hAnsi="Tahoma" w:cs="Tahoma"/>
          <w:b/>
          <w:bCs/>
          <w:color w:val="000000"/>
          <w:sz w:val="23"/>
          <w:szCs w:val="23"/>
        </w:rPr>
      </w:pPr>
    </w:p>
    <w:p w14:paraId="3F98F390" w14:textId="77777777" w:rsidR="00F256D0" w:rsidRPr="00944720" w:rsidRDefault="00F256D0" w:rsidP="00F2050F">
      <w:pPr>
        <w:autoSpaceDE w:val="0"/>
        <w:autoSpaceDN w:val="0"/>
        <w:adjustRightInd w:val="0"/>
        <w:spacing w:after="0" w:line="240" w:lineRule="auto"/>
        <w:rPr>
          <w:rFonts w:ascii="Tahoma" w:eastAsia="Times New Roman" w:hAnsi="Tahoma" w:cs="Tahoma"/>
          <w:b/>
          <w:bCs/>
          <w:color w:val="000000"/>
          <w:sz w:val="23"/>
          <w:szCs w:val="23"/>
        </w:rPr>
      </w:pPr>
    </w:p>
    <w:p w14:paraId="031C6DE7" w14:textId="77777777" w:rsidR="004A5644" w:rsidRPr="00944720" w:rsidRDefault="004A5644" w:rsidP="00F2050F">
      <w:pPr>
        <w:autoSpaceDE w:val="0"/>
        <w:autoSpaceDN w:val="0"/>
        <w:adjustRightInd w:val="0"/>
        <w:spacing w:after="0" w:line="240" w:lineRule="auto"/>
        <w:rPr>
          <w:rFonts w:ascii="Tahoma" w:eastAsia="Times New Roman" w:hAnsi="Tahoma" w:cs="Tahoma"/>
          <w:b/>
          <w:bCs/>
          <w:color w:val="000000"/>
          <w:sz w:val="23"/>
          <w:szCs w:val="23"/>
        </w:rPr>
      </w:pPr>
    </w:p>
    <w:p w14:paraId="41791DBD" w14:textId="77777777" w:rsidR="004A5644" w:rsidRPr="00944720" w:rsidRDefault="004A5644" w:rsidP="00F2050F">
      <w:pPr>
        <w:autoSpaceDE w:val="0"/>
        <w:autoSpaceDN w:val="0"/>
        <w:adjustRightInd w:val="0"/>
        <w:spacing w:after="0" w:line="240" w:lineRule="auto"/>
        <w:rPr>
          <w:rFonts w:ascii="Tahoma" w:eastAsia="Times New Roman" w:hAnsi="Tahoma" w:cs="Tahoma"/>
          <w:b/>
          <w:bCs/>
          <w:color w:val="000000"/>
          <w:sz w:val="23"/>
          <w:szCs w:val="23"/>
        </w:rPr>
      </w:pPr>
    </w:p>
    <w:p w14:paraId="52D24968" w14:textId="74B0E61F" w:rsidR="00680A87" w:rsidRPr="00944720" w:rsidRDefault="00680A87" w:rsidP="00F2050F">
      <w:pPr>
        <w:autoSpaceDE w:val="0"/>
        <w:autoSpaceDN w:val="0"/>
        <w:adjustRightInd w:val="0"/>
        <w:spacing w:after="0" w:line="240" w:lineRule="auto"/>
        <w:rPr>
          <w:rFonts w:ascii="Tahoma" w:eastAsia="Times New Roman" w:hAnsi="Tahoma" w:cs="Tahoma"/>
          <w:b/>
          <w:bCs/>
          <w:color w:val="000000"/>
          <w:sz w:val="23"/>
          <w:szCs w:val="23"/>
        </w:rPr>
      </w:pPr>
      <w:r w:rsidRPr="00944720">
        <w:rPr>
          <w:rFonts w:ascii="Tahoma" w:eastAsia="Times New Roman" w:hAnsi="Tahoma" w:cs="Tahoma"/>
          <w:b/>
          <w:bCs/>
          <w:color w:val="000000"/>
          <w:sz w:val="23"/>
          <w:szCs w:val="23"/>
        </w:rPr>
        <w:t xml:space="preserve">ZATWIERDZIŁ: </w:t>
      </w:r>
    </w:p>
    <w:p w14:paraId="6856EF26" w14:textId="77777777" w:rsidR="00680A87" w:rsidRPr="00944720" w:rsidRDefault="00680A87" w:rsidP="00F2050F">
      <w:pPr>
        <w:pStyle w:val="TreA"/>
        <w:rPr>
          <w:rFonts w:ascii="Tahoma" w:eastAsia="Times New Roman" w:hAnsi="Tahoma" w:cs="Tahoma"/>
          <w:sz w:val="23"/>
          <w:szCs w:val="23"/>
        </w:rPr>
      </w:pPr>
    </w:p>
    <w:p w14:paraId="2040CEB3" w14:textId="77777777" w:rsidR="00680A87" w:rsidRPr="00944720" w:rsidRDefault="00680A87" w:rsidP="00F2050F">
      <w:pPr>
        <w:pStyle w:val="TreA"/>
        <w:rPr>
          <w:rFonts w:ascii="Tahoma" w:eastAsia="Times New Roman" w:hAnsi="Tahoma" w:cs="Tahoma"/>
          <w:sz w:val="23"/>
          <w:szCs w:val="23"/>
        </w:rPr>
      </w:pPr>
    </w:p>
    <w:p w14:paraId="71465BE7" w14:textId="77777777" w:rsidR="00680A87" w:rsidRPr="00944720" w:rsidRDefault="00680A87" w:rsidP="00F2050F">
      <w:pPr>
        <w:pStyle w:val="TreA"/>
        <w:rPr>
          <w:rFonts w:ascii="Tahoma" w:eastAsia="Times New Roman" w:hAnsi="Tahoma" w:cs="Tahoma"/>
          <w:sz w:val="23"/>
          <w:szCs w:val="23"/>
        </w:rPr>
      </w:pPr>
      <w:r w:rsidRPr="00944720">
        <w:rPr>
          <w:rFonts w:ascii="Tahoma" w:eastAsia="Times New Roman" w:hAnsi="Tahoma" w:cs="Tahoma"/>
          <w:sz w:val="23"/>
          <w:szCs w:val="23"/>
        </w:rPr>
        <w:t>……………………………..</w:t>
      </w:r>
    </w:p>
    <w:p w14:paraId="214EC38D" w14:textId="02D2B7D6" w:rsidR="007F4C70" w:rsidRPr="00944720" w:rsidRDefault="008251A2" w:rsidP="00F2050F">
      <w:pPr>
        <w:pStyle w:val="TreA"/>
        <w:rPr>
          <w:rFonts w:ascii="Tahoma" w:eastAsia="Times New Roman" w:hAnsi="Tahoma" w:cs="Tahoma"/>
          <w:sz w:val="23"/>
          <w:szCs w:val="23"/>
        </w:rPr>
      </w:pPr>
      <w:r w:rsidRPr="00944720">
        <w:rPr>
          <w:rFonts w:ascii="Tahoma" w:eastAsia="Times New Roman" w:hAnsi="Tahoma" w:cs="Tahoma"/>
          <w:sz w:val="23"/>
          <w:szCs w:val="23"/>
        </w:rPr>
        <w:t>24</w:t>
      </w:r>
      <w:r w:rsidR="006A0915" w:rsidRPr="00944720">
        <w:rPr>
          <w:rFonts w:ascii="Tahoma" w:eastAsia="Times New Roman" w:hAnsi="Tahoma" w:cs="Tahoma"/>
          <w:sz w:val="23"/>
          <w:szCs w:val="23"/>
        </w:rPr>
        <w:t>.</w:t>
      </w:r>
      <w:r w:rsidR="00F256D0" w:rsidRPr="00944720">
        <w:rPr>
          <w:rFonts w:ascii="Tahoma" w:eastAsia="Times New Roman" w:hAnsi="Tahoma" w:cs="Tahoma"/>
          <w:sz w:val="23"/>
          <w:szCs w:val="23"/>
        </w:rPr>
        <w:t>0</w:t>
      </w:r>
      <w:r w:rsidR="00E2365C" w:rsidRPr="00944720">
        <w:rPr>
          <w:rFonts w:ascii="Tahoma" w:eastAsia="Times New Roman" w:hAnsi="Tahoma" w:cs="Tahoma"/>
          <w:sz w:val="23"/>
          <w:szCs w:val="23"/>
        </w:rPr>
        <w:t>4</w:t>
      </w:r>
      <w:r w:rsidR="00F46092" w:rsidRPr="00944720">
        <w:rPr>
          <w:rFonts w:ascii="Tahoma" w:eastAsia="Times New Roman" w:hAnsi="Tahoma" w:cs="Tahoma"/>
          <w:sz w:val="23"/>
          <w:szCs w:val="23"/>
        </w:rPr>
        <w:t>.</w:t>
      </w:r>
      <w:r w:rsidR="00680A87" w:rsidRPr="00944720">
        <w:rPr>
          <w:rFonts w:ascii="Tahoma" w:eastAsia="Times New Roman" w:hAnsi="Tahoma" w:cs="Tahoma"/>
          <w:sz w:val="23"/>
          <w:szCs w:val="23"/>
        </w:rPr>
        <w:t>202</w:t>
      </w:r>
      <w:r w:rsidR="00F256D0" w:rsidRPr="00944720">
        <w:rPr>
          <w:rFonts w:ascii="Tahoma" w:eastAsia="Times New Roman" w:hAnsi="Tahoma" w:cs="Tahoma"/>
          <w:sz w:val="23"/>
          <w:szCs w:val="23"/>
        </w:rPr>
        <w:t>6</w:t>
      </w:r>
      <w:r w:rsidR="00E55938" w:rsidRPr="00944720">
        <w:rPr>
          <w:rFonts w:ascii="Tahoma" w:eastAsia="Times New Roman" w:hAnsi="Tahoma" w:cs="Tahoma"/>
          <w:sz w:val="23"/>
          <w:szCs w:val="23"/>
        </w:rPr>
        <w:t xml:space="preserve"> </w:t>
      </w:r>
      <w:r w:rsidR="00680A87" w:rsidRPr="00944720">
        <w:rPr>
          <w:rFonts w:ascii="Tahoma" w:eastAsia="Times New Roman" w:hAnsi="Tahoma" w:cs="Tahoma"/>
          <w:sz w:val="23"/>
          <w:szCs w:val="23"/>
        </w:rPr>
        <w:t>r.</w:t>
      </w:r>
    </w:p>
    <w:p w14:paraId="09AFF72A" w14:textId="77777777" w:rsidR="006841C8" w:rsidRPr="00944720" w:rsidRDefault="007F4C70" w:rsidP="00F2050F">
      <w:pPr>
        <w:spacing w:after="0" w:line="240" w:lineRule="auto"/>
        <w:rPr>
          <w:rFonts w:ascii="Tahoma" w:hAnsi="Tahoma" w:cs="Tahoma"/>
          <w:b/>
          <w:bCs/>
          <w:sz w:val="24"/>
          <w:szCs w:val="24"/>
        </w:rPr>
      </w:pPr>
      <w:r w:rsidRPr="00944720">
        <w:rPr>
          <w:rFonts w:ascii="Tahoma" w:hAnsi="Tahoma" w:cs="Tahoma"/>
          <w:b/>
          <w:bCs/>
        </w:rPr>
        <w:br w:type="page"/>
      </w:r>
      <w:r w:rsidR="00E60A07" w:rsidRPr="00944720">
        <w:rPr>
          <w:rFonts w:ascii="Tahoma" w:hAnsi="Tahoma" w:cs="Tahoma"/>
          <w:b/>
          <w:bCs/>
          <w:sz w:val="24"/>
          <w:szCs w:val="24"/>
        </w:rPr>
        <w:lastRenderedPageBreak/>
        <w:t>1. Nazwa oraz adres Zamawiającego.</w:t>
      </w:r>
    </w:p>
    <w:p w14:paraId="32F6D443" w14:textId="77777777" w:rsidR="004A5644" w:rsidRPr="00944720" w:rsidRDefault="004A5644" w:rsidP="004A5644">
      <w:pPr>
        <w:spacing w:after="0" w:line="240" w:lineRule="auto"/>
        <w:rPr>
          <w:rFonts w:ascii="Tahoma" w:eastAsia="Arial Unicode MS" w:hAnsi="Tahoma" w:cs="Tahoma"/>
          <w:color w:val="000000"/>
          <w:sz w:val="24"/>
          <w:szCs w:val="24"/>
          <w:u w:color="000000"/>
          <w:lang w:eastAsia="pl-PL"/>
        </w:rPr>
      </w:pPr>
    </w:p>
    <w:p w14:paraId="2E4F752C" w14:textId="7B958AB2" w:rsidR="004A5644" w:rsidRPr="00944720" w:rsidRDefault="004A5644" w:rsidP="004A5644">
      <w:pPr>
        <w:spacing w:after="0" w:line="240" w:lineRule="auto"/>
        <w:rPr>
          <w:rFonts w:ascii="Tahoma" w:eastAsia="Arial Unicode MS" w:hAnsi="Tahoma" w:cs="Tahoma"/>
          <w:color w:val="000000"/>
          <w:sz w:val="24"/>
          <w:szCs w:val="24"/>
          <w:u w:color="000000"/>
          <w:lang w:eastAsia="pl-PL"/>
        </w:rPr>
      </w:pPr>
      <w:r w:rsidRPr="00944720">
        <w:rPr>
          <w:rFonts w:ascii="Tahoma" w:eastAsia="Arial Unicode MS" w:hAnsi="Tahoma" w:cs="Tahoma"/>
          <w:color w:val="000000"/>
          <w:sz w:val="24"/>
          <w:szCs w:val="24"/>
          <w:u w:color="000000"/>
          <w:lang w:eastAsia="pl-PL"/>
        </w:rPr>
        <w:t xml:space="preserve">Teatr Muzyczny ROMA w Warszawie, </w:t>
      </w:r>
    </w:p>
    <w:p w14:paraId="394EEC61" w14:textId="77777777" w:rsidR="004A5644" w:rsidRPr="00944720" w:rsidRDefault="004A5644" w:rsidP="004A5644">
      <w:pPr>
        <w:spacing w:after="0" w:line="240" w:lineRule="auto"/>
        <w:rPr>
          <w:rFonts w:ascii="Tahoma" w:eastAsia="Arial Unicode MS" w:hAnsi="Tahoma" w:cs="Tahoma"/>
          <w:color w:val="000000"/>
          <w:sz w:val="24"/>
          <w:szCs w:val="24"/>
          <w:u w:color="000000"/>
          <w:lang w:eastAsia="pl-PL"/>
        </w:rPr>
      </w:pPr>
      <w:r w:rsidRPr="00944720">
        <w:rPr>
          <w:rFonts w:ascii="Tahoma" w:eastAsia="Arial Unicode MS" w:hAnsi="Tahoma" w:cs="Tahoma"/>
          <w:color w:val="000000"/>
          <w:sz w:val="24"/>
          <w:szCs w:val="24"/>
          <w:u w:color="000000"/>
          <w:lang w:eastAsia="pl-PL"/>
        </w:rPr>
        <w:t xml:space="preserve">ul. Nowogrodzka 49, </w:t>
      </w:r>
    </w:p>
    <w:p w14:paraId="23CF2573" w14:textId="77777777" w:rsidR="004A5644" w:rsidRPr="00944720" w:rsidRDefault="004A5644" w:rsidP="004A5644">
      <w:pPr>
        <w:spacing w:after="0" w:line="240" w:lineRule="auto"/>
        <w:rPr>
          <w:rFonts w:ascii="Tahoma" w:eastAsia="Arial Unicode MS" w:hAnsi="Tahoma" w:cs="Tahoma"/>
          <w:color w:val="000000"/>
          <w:sz w:val="24"/>
          <w:szCs w:val="24"/>
          <w:u w:color="000000"/>
          <w:lang w:eastAsia="pl-PL"/>
        </w:rPr>
      </w:pPr>
      <w:r w:rsidRPr="00944720">
        <w:rPr>
          <w:rFonts w:ascii="Tahoma" w:eastAsia="Arial Unicode MS" w:hAnsi="Tahoma" w:cs="Tahoma"/>
          <w:color w:val="000000"/>
          <w:sz w:val="24"/>
          <w:szCs w:val="24"/>
          <w:u w:color="000000"/>
          <w:lang w:eastAsia="pl-PL"/>
        </w:rPr>
        <w:t>00-695 Warszawa.</w:t>
      </w:r>
    </w:p>
    <w:p w14:paraId="5CDC68F1" w14:textId="77777777" w:rsidR="004A5644" w:rsidRPr="00944720" w:rsidRDefault="004A5644" w:rsidP="004A5644">
      <w:pPr>
        <w:spacing w:after="0" w:line="240" w:lineRule="auto"/>
        <w:rPr>
          <w:rFonts w:ascii="Tahoma" w:eastAsia="Arial Unicode MS" w:hAnsi="Tahoma" w:cs="Tahoma"/>
          <w:color w:val="000000"/>
          <w:sz w:val="24"/>
          <w:szCs w:val="24"/>
          <w:u w:color="000000"/>
          <w:lang w:eastAsia="pl-PL"/>
        </w:rPr>
      </w:pPr>
      <w:r w:rsidRPr="00944720">
        <w:rPr>
          <w:rFonts w:ascii="Tahoma" w:eastAsia="Arial Unicode MS" w:hAnsi="Tahoma" w:cs="Tahoma"/>
          <w:color w:val="000000"/>
          <w:sz w:val="24"/>
          <w:szCs w:val="24"/>
          <w:u w:color="000000"/>
          <w:lang w:eastAsia="pl-PL"/>
        </w:rPr>
        <w:t>Adres poczty elektronicznej Teatru: sekretariat@teatrroma.pl</w:t>
      </w:r>
    </w:p>
    <w:p w14:paraId="74874743" w14:textId="20CA28C4" w:rsidR="00FA291F" w:rsidRPr="00944720" w:rsidRDefault="004A5644" w:rsidP="004A5644">
      <w:pPr>
        <w:spacing w:after="0" w:line="240" w:lineRule="auto"/>
        <w:rPr>
          <w:rFonts w:ascii="Tahoma" w:eastAsia="Arial Unicode MS" w:hAnsi="Tahoma" w:cs="Tahoma"/>
          <w:color w:val="000000"/>
          <w:sz w:val="24"/>
          <w:szCs w:val="24"/>
          <w:u w:color="000000"/>
          <w:lang w:eastAsia="pl-PL"/>
        </w:rPr>
      </w:pPr>
      <w:r w:rsidRPr="00944720">
        <w:rPr>
          <w:rFonts w:ascii="Tahoma" w:eastAsia="Arial Unicode MS" w:hAnsi="Tahoma" w:cs="Tahoma"/>
          <w:color w:val="000000"/>
          <w:sz w:val="24"/>
          <w:szCs w:val="24"/>
          <w:u w:color="000000"/>
          <w:lang w:eastAsia="pl-PL"/>
        </w:rPr>
        <w:t xml:space="preserve">Strona internetowa Teatru: </w:t>
      </w:r>
      <w:hyperlink r:id="rId9" w:history="1">
        <w:r w:rsidRPr="00944720">
          <w:rPr>
            <w:rStyle w:val="Hipercze"/>
            <w:rFonts w:ascii="Tahoma" w:eastAsia="Arial Unicode MS" w:hAnsi="Tahoma" w:cs="Tahoma"/>
            <w:sz w:val="24"/>
            <w:szCs w:val="24"/>
            <w:lang w:eastAsia="pl-PL"/>
          </w:rPr>
          <w:t>http://www.teatrroma.pl</w:t>
        </w:r>
      </w:hyperlink>
    </w:p>
    <w:p w14:paraId="31D53C64" w14:textId="77777777" w:rsidR="004A5644" w:rsidRPr="00944720" w:rsidRDefault="004A5644" w:rsidP="004A5644">
      <w:pPr>
        <w:spacing w:after="0" w:line="240" w:lineRule="auto"/>
        <w:rPr>
          <w:rFonts w:ascii="Tahoma" w:hAnsi="Tahoma" w:cs="Tahoma"/>
          <w:sz w:val="24"/>
          <w:szCs w:val="24"/>
        </w:rPr>
      </w:pPr>
    </w:p>
    <w:p w14:paraId="117DDC79" w14:textId="1195EB87" w:rsidR="006841C8" w:rsidRPr="00944720" w:rsidRDefault="000E7B39" w:rsidP="00F2050F">
      <w:pPr>
        <w:spacing w:after="0" w:line="240" w:lineRule="auto"/>
        <w:rPr>
          <w:rFonts w:ascii="Tahoma" w:hAnsi="Tahoma" w:cs="Tahoma"/>
          <w:sz w:val="24"/>
          <w:szCs w:val="24"/>
        </w:rPr>
      </w:pPr>
      <w:r w:rsidRPr="00944720">
        <w:rPr>
          <w:rFonts w:ascii="Tahoma" w:hAnsi="Tahoma" w:cs="Tahoma"/>
          <w:b/>
          <w:sz w:val="24"/>
          <w:szCs w:val="24"/>
        </w:rPr>
        <w:t xml:space="preserve">Adres strony internetowej prowadzonego postępowania: </w:t>
      </w:r>
    </w:p>
    <w:p w14:paraId="4ABB0705" w14:textId="7F4220A5" w:rsidR="004A5644" w:rsidRPr="00944720" w:rsidRDefault="008251A2" w:rsidP="00F2050F">
      <w:pPr>
        <w:spacing w:after="0" w:line="240" w:lineRule="auto"/>
        <w:jc w:val="both"/>
        <w:rPr>
          <w:rStyle w:val="Hipercze"/>
          <w:rFonts w:ascii="Tahoma" w:hAnsi="Tahoma" w:cs="Tahoma"/>
          <w:sz w:val="24"/>
          <w:szCs w:val="24"/>
        </w:rPr>
      </w:pPr>
      <w:hyperlink r:id="rId10" w:history="1">
        <w:r w:rsidRPr="00944720">
          <w:rPr>
            <w:rStyle w:val="Hipercze"/>
            <w:rFonts w:ascii="Tahoma" w:hAnsi="Tahoma" w:cs="Tahoma"/>
            <w:sz w:val="24"/>
            <w:szCs w:val="24"/>
          </w:rPr>
          <w:t>https://ezamowienia.gov.pl/mp-client/tenders/ocds-148610-d7f80023-d599-4634-bea1-a36022bf6d3b</w:t>
        </w:r>
      </w:hyperlink>
    </w:p>
    <w:p w14:paraId="7A8F5B31" w14:textId="77777777" w:rsidR="008251A2" w:rsidRPr="00944720" w:rsidRDefault="008251A2" w:rsidP="00F2050F">
      <w:pPr>
        <w:spacing w:after="0" w:line="240" w:lineRule="auto"/>
        <w:jc w:val="both"/>
        <w:rPr>
          <w:rFonts w:ascii="Tahoma" w:hAnsi="Tahoma" w:cs="Tahoma"/>
          <w:b/>
          <w:sz w:val="24"/>
          <w:szCs w:val="24"/>
        </w:rPr>
      </w:pPr>
    </w:p>
    <w:p w14:paraId="4D0B4FA0" w14:textId="77777777" w:rsidR="00487A61" w:rsidRPr="00944720" w:rsidRDefault="00487A61" w:rsidP="00F2050F">
      <w:pPr>
        <w:spacing w:after="0" w:line="240" w:lineRule="auto"/>
        <w:rPr>
          <w:rFonts w:ascii="Tahoma" w:hAnsi="Tahoma" w:cs="Tahoma"/>
          <w:bCs/>
          <w:color w:val="000000" w:themeColor="text1"/>
          <w:sz w:val="24"/>
          <w:szCs w:val="24"/>
          <w:u w:val="single"/>
        </w:rPr>
      </w:pPr>
      <w:r w:rsidRPr="00944720">
        <w:rPr>
          <w:rFonts w:ascii="Tahoma" w:hAnsi="Tahoma" w:cs="Tahoma"/>
          <w:b/>
          <w:color w:val="000000" w:themeColor="text1"/>
          <w:sz w:val="24"/>
          <w:szCs w:val="24"/>
        </w:rPr>
        <w:t xml:space="preserve">Oferty będą składane za pomocą Platformy e-Zamówienia: </w:t>
      </w:r>
      <w:r w:rsidRPr="00944720">
        <w:rPr>
          <w:rFonts w:ascii="Tahoma" w:hAnsi="Tahoma" w:cs="Tahoma"/>
          <w:bCs/>
          <w:color w:val="000000" w:themeColor="text1"/>
          <w:sz w:val="24"/>
          <w:szCs w:val="24"/>
          <w:u w:val="single"/>
        </w:rPr>
        <w:t>https://ezamowienia.gov.pl.</w:t>
      </w:r>
    </w:p>
    <w:p w14:paraId="1B4E962B" w14:textId="77777777" w:rsidR="003C4A44" w:rsidRPr="00944720" w:rsidRDefault="003C4A44" w:rsidP="00F2050F">
      <w:pPr>
        <w:spacing w:after="0" w:line="240" w:lineRule="auto"/>
        <w:jc w:val="both"/>
        <w:rPr>
          <w:rFonts w:ascii="Tahoma" w:hAnsi="Tahoma" w:cs="Tahoma"/>
          <w:b/>
          <w:sz w:val="24"/>
          <w:szCs w:val="24"/>
        </w:rPr>
      </w:pPr>
    </w:p>
    <w:p w14:paraId="6B5C03CB" w14:textId="77777777" w:rsidR="004A5644" w:rsidRPr="00944720" w:rsidRDefault="004A5644" w:rsidP="004A5644">
      <w:pPr>
        <w:spacing w:after="0" w:line="240" w:lineRule="auto"/>
        <w:rPr>
          <w:rStyle w:val="Brak"/>
          <w:rFonts w:ascii="Tahoma" w:eastAsia="Arial Unicode MS" w:hAnsi="Tahoma" w:cs="Tahoma"/>
          <w:color w:val="000000"/>
          <w:sz w:val="24"/>
          <w:szCs w:val="24"/>
          <w:u w:color="000000"/>
          <w:lang w:eastAsia="pl-PL"/>
        </w:rPr>
      </w:pPr>
      <w:r w:rsidRPr="00944720">
        <w:rPr>
          <w:rStyle w:val="Brak"/>
          <w:rFonts w:ascii="Tahoma" w:eastAsia="Arial Unicode MS" w:hAnsi="Tahoma" w:cs="Tahoma"/>
          <w:color w:val="000000"/>
          <w:sz w:val="24"/>
          <w:szCs w:val="24"/>
          <w:u w:color="000000"/>
          <w:lang w:eastAsia="pl-PL"/>
        </w:rPr>
        <w:t xml:space="preserve">REGON: </w:t>
      </w:r>
      <w:r w:rsidRPr="00944720">
        <w:rPr>
          <w:rStyle w:val="Brak"/>
          <w:rFonts w:ascii="Tahoma" w:eastAsia="Arial Unicode MS" w:hAnsi="Tahoma" w:cs="Tahoma"/>
          <w:color w:val="000000"/>
          <w:sz w:val="24"/>
          <w:szCs w:val="24"/>
          <w:u w:color="000000"/>
          <w:lang w:eastAsia="pl-PL"/>
        </w:rPr>
        <w:tab/>
        <w:t xml:space="preserve">000278072 </w:t>
      </w:r>
      <w:r w:rsidRPr="00944720">
        <w:rPr>
          <w:rStyle w:val="Brak"/>
          <w:rFonts w:ascii="Tahoma" w:eastAsia="Arial Unicode MS" w:hAnsi="Tahoma" w:cs="Tahoma"/>
          <w:color w:val="000000"/>
          <w:sz w:val="24"/>
          <w:szCs w:val="24"/>
          <w:u w:color="000000"/>
          <w:lang w:eastAsia="pl-PL"/>
        </w:rPr>
        <w:tab/>
        <w:t xml:space="preserve"> </w:t>
      </w:r>
    </w:p>
    <w:p w14:paraId="440A7516" w14:textId="77777777" w:rsidR="004A5644" w:rsidRPr="00944720" w:rsidRDefault="004A5644" w:rsidP="004A5644">
      <w:pPr>
        <w:spacing w:after="0" w:line="240" w:lineRule="auto"/>
        <w:rPr>
          <w:rStyle w:val="Brak"/>
          <w:rFonts w:ascii="Tahoma" w:eastAsia="Arial Unicode MS" w:hAnsi="Tahoma" w:cs="Tahoma"/>
          <w:color w:val="000000"/>
          <w:sz w:val="24"/>
          <w:szCs w:val="24"/>
          <w:u w:color="000000"/>
          <w:lang w:eastAsia="pl-PL"/>
        </w:rPr>
      </w:pPr>
      <w:r w:rsidRPr="00944720">
        <w:rPr>
          <w:rStyle w:val="Brak"/>
          <w:rFonts w:ascii="Tahoma" w:eastAsia="Arial Unicode MS" w:hAnsi="Tahoma" w:cs="Tahoma"/>
          <w:color w:val="000000"/>
          <w:sz w:val="24"/>
          <w:szCs w:val="24"/>
          <w:u w:color="000000"/>
          <w:lang w:eastAsia="pl-PL"/>
        </w:rPr>
        <w:t>NIP: 526-030-78-50</w:t>
      </w:r>
    </w:p>
    <w:p w14:paraId="603AAE06" w14:textId="77777777" w:rsidR="004A5644" w:rsidRPr="00944720" w:rsidRDefault="004A5644" w:rsidP="004A5644">
      <w:pPr>
        <w:spacing w:after="0" w:line="240" w:lineRule="auto"/>
        <w:rPr>
          <w:rStyle w:val="Brak"/>
          <w:rFonts w:ascii="Tahoma" w:eastAsia="Arial Unicode MS" w:hAnsi="Tahoma" w:cs="Tahoma"/>
          <w:color w:val="000000"/>
          <w:sz w:val="24"/>
          <w:szCs w:val="24"/>
          <w:u w:color="000000"/>
          <w:lang w:eastAsia="pl-PL"/>
        </w:rPr>
      </w:pPr>
      <w:r w:rsidRPr="00944720">
        <w:rPr>
          <w:rStyle w:val="Brak"/>
          <w:rFonts w:ascii="Tahoma" w:eastAsia="Arial Unicode MS" w:hAnsi="Tahoma" w:cs="Tahoma"/>
          <w:color w:val="000000"/>
          <w:sz w:val="24"/>
          <w:szCs w:val="24"/>
          <w:u w:color="000000"/>
          <w:lang w:eastAsia="pl-PL"/>
        </w:rPr>
        <w:t>EURONIP: PL 5260307850</w:t>
      </w:r>
    </w:p>
    <w:p w14:paraId="4632FEA3" w14:textId="77777777" w:rsidR="004A5644" w:rsidRPr="00944720" w:rsidRDefault="004A5644" w:rsidP="004A5644">
      <w:pPr>
        <w:spacing w:after="0" w:line="240" w:lineRule="auto"/>
        <w:rPr>
          <w:rStyle w:val="Brak"/>
          <w:rFonts w:ascii="Tahoma" w:eastAsia="Arial Unicode MS" w:hAnsi="Tahoma" w:cs="Tahoma"/>
          <w:color w:val="000000"/>
          <w:sz w:val="24"/>
          <w:szCs w:val="24"/>
          <w:u w:color="000000"/>
          <w:lang w:eastAsia="pl-PL"/>
        </w:rPr>
      </w:pPr>
    </w:p>
    <w:p w14:paraId="356FDDBA" w14:textId="2D5F809E" w:rsidR="00FA291F" w:rsidRPr="00944720" w:rsidRDefault="004A5644" w:rsidP="004A5644">
      <w:pPr>
        <w:spacing w:after="0" w:line="240" w:lineRule="auto"/>
        <w:rPr>
          <w:rStyle w:val="Brak"/>
          <w:rFonts w:ascii="Tahoma" w:eastAsia="Arial Unicode MS" w:hAnsi="Tahoma" w:cs="Tahoma"/>
          <w:color w:val="000000"/>
          <w:sz w:val="24"/>
          <w:szCs w:val="24"/>
          <w:u w:color="000000"/>
          <w:lang w:eastAsia="pl-PL"/>
        </w:rPr>
      </w:pPr>
      <w:r w:rsidRPr="00944720">
        <w:rPr>
          <w:rStyle w:val="Brak"/>
          <w:rFonts w:ascii="Tahoma" w:eastAsia="Arial Unicode MS" w:hAnsi="Tahoma" w:cs="Tahoma"/>
          <w:color w:val="000000"/>
          <w:sz w:val="24"/>
          <w:szCs w:val="24"/>
          <w:u w:color="000000"/>
          <w:lang w:eastAsia="pl-PL"/>
        </w:rPr>
        <w:t>Godziny pracy: od poniedziałku do piątku w godzinach 9:00 – 17:00.</w:t>
      </w:r>
    </w:p>
    <w:p w14:paraId="02C6F905" w14:textId="77777777" w:rsidR="004A5644" w:rsidRPr="00944720" w:rsidRDefault="004A5644" w:rsidP="004A5644">
      <w:pPr>
        <w:spacing w:after="0" w:line="240" w:lineRule="auto"/>
        <w:rPr>
          <w:rStyle w:val="Brak"/>
          <w:rFonts w:ascii="Tahoma" w:hAnsi="Tahoma" w:cs="Tahoma"/>
          <w:b/>
          <w:bCs/>
          <w:sz w:val="24"/>
          <w:szCs w:val="24"/>
        </w:rPr>
      </w:pPr>
    </w:p>
    <w:p w14:paraId="082B1EAB" w14:textId="77777777" w:rsidR="00216CBB" w:rsidRPr="00944720" w:rsidRDefault="00216CBB" w:rsidP="00F2050F">
      <w:pPr>
        <w:spacing w:after="0" w:line="240" w:lineRule="auto"/>
        <w:jc w:val="both"/>
        <w:rPr>
          <w:rStyle w:val="Brak"/>
          <w:rFonts w:ascii="Tahoma" w:hAnsi="Tahoma" w:cs="Tahoma"/>
          <w:b/>
          <w:bCs/>
          <w:sz w:val="24"/>
          <w:szCs w:val="24"/>
        </w:rPr>
      </w:pPr>
      <w:r w:rsidRPr="00944720">
        <w:rPr>
          <w:rStyle w:val="Brak"/>
          <w:rFonts w:ascii="Tahoma" w:hAnsi="Tahoma" w:cs="Tahoma"/>
          <w:b/>
          <w:bCs/>
          <w:sz w:val="24"/>
          <w:szCs w:val="24"/>
        </w:rPr>
        <w:t>2. Adres strony internetowej, na której udostępniane będą zmiany i wyjaśnienia treści SWZ oraz inne dokumenty zamówienia bezpośrednio związane z postępowaniem o udzielenie zamówienia.</w:t>
      </w:r>
    </w:p>
    <w:p w14:paraId="794449DA" w14:textId="77777777" w:rsidR="00216CBB" w:rsidRPr="00944720" w:rsidRDefault="00216CBB" w:rsidP="00F2050F">
      <w:pPr>
        <w:spacing w:after="0" w:line="240" w:lineRule="auto"/>
        <w:rPr>
          <w:rStyle w:val="Brak"/>
          <w:rFonts w:ascii="Tahoma" w:hAnsi="Tahoma" w:cs="Tahoma"/>
          <w:b/>
          <w:bCs/>
          <w:sz w:val="24"/>
          <w:szCs w:val="24"/>
        </w:rPr>
      </w:pPr>
    </w:p>
    <w:p w14:paraId="7332DE1D" w14:textId="724FBF75" w:rsidR="00FA291F" w:rsidRPr="00944720" w:rsidRDefault="00216CBB"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 xml:space="preserve">Zmiany i wyjaśnienia treści SWZ oraz inne dokumenty zamówienia bezpośrednio związane z postepowaniem o udzielenie zamówienia będą udostępniane na stronie internetowej: </w:t>
      </w:r>
    </w:p>
    <w:p w14:paraId="3B7F0657" w14:textId="77777777" w:rsidR="008251A2" w:rsidRPr="00944720" w:rsidRDefault="008251A2" w:rsidP="008251A2">
      <w:pPr>
        <w:spacing w:after="0" w:line="240" w:lineRule="auto"/>
        <w:jc w:val="both"/>
        <w:rPr>
          <w:rStyle w:val="Hipercze"/>
          <w:rFonts w:ascii="Tahoma" w:hAnsi="Tahoma" w:cs="Tahoma"/>
          <w:sz w:val="24"/>
          <w:szCs w:val="24"/>
        </w:rPr>
      </w:pPr>
      <w:hyperlink r:id="rId11" w:history="1">
        <w:r w:rsidRPr="00944720">
          <w:rPr>
            <w:rStyle w:val="Hipercze"/>
            <w:rFonts w:ascii="Tahoma" w:hAnsi="Tahoma" w:cs="Tahoma"/>
            <w:sz w:val="24"/>
            <w:szCs w:val="24"/>
          </w:rPr>
          <w:t>https://ezamowienia.gov.pl/mp-client/tenders/ocds-148610-d7f80023-d599-4634-bea1-a36022bf6d3b</w:t>
        </w:r>
      </w:hyperlink>
    </w:p>
    <w:p w14:paraId="18E81C08" w14:textId="77777777" w:rsidR="008F18F3" w:rsidRPr="00944720" w:rsidRDefault="008F18F3" w:rsidP="00F2050F">
      <w:pPr>
        <w:spacing w:after="0" w:line="240" w:lineRule="auto"/>
        <w:jc w:val="both"/>
        <w:rPr>
          <w:rStyle w:val="Brak"/>
          <w:rFonts w:ascii="Tahoma" w:hAnsi="Tahoma" w:cs="Tahoma"/>
          <w:bCs/>
          <w:sz w:val="24"/>
          <w:szCs w:val="24"/>
        </w:rPr>
      </w:pPr>
    </w:p>
    <w:p w14:paraId="4CF33F78" w14:textId="77777777" w:rsidR="00C73362" w:rsidRPr="00944720" w:rsidRDefault="00C73362" w:rsidP="00F2050F">
      <w:pPr>
        <w:spacing w:after="0" w:line="240" w:lineRule="auto"/>
        <w:jc w:val="both"/>
        <w:rPr>
          <w:rStyle w:val="Brak"/>
          <w:rFonts w:ascii="Tahoma" w:hAnsi="Tahoma" w:cs="Tahoma"/>
          <w:b/>
          <w:bCs/>
          <w:sz w:val="24"/>
          <w:szCs w:val="24"/>
        </w:rPr>
      </w:pPr>
      <w:r w:rsidRPr="00944720">
        <w:rPr>
          <w:rStyle w:val="Brak"/>
          <w:rFonts w:ascii="Tahoma" w:hAnsi="Tahoma" w:cs="Tahoma"/>
          <w:b/>
          <w:bCs/>
          <w:sz w:val="24"/>
          <w:szCs w:val="24"/>
        </w:rPr>
        <w:t>3. Tryb udzielenia zamówienia.</w:t>
      </w:r>
    </w:p>
    <w:p w14:paraId="2AD6ADDF" w14:textId="77777777" w:rsidR="00C73362" w:rsidRPr="00944720" w:rsidRDefault="00C73362" w:rsidP="00F2050F">
      <w:pPr>
        <w:spacing w:after="0" w:line="240" w:lineRule="auto"/>
        <w:jc w:val="both"/>
        <w:rPr>
          <w:rStyle w:val="Brak"/>
          <w:rFonts w:ascii="Tahoma" w:hAnsi="Tahoma" w:cs="Tahoma"/>
          <w:bCs/>
          <w:sz w:val="24"/>
          <w:szCs w:val="24"/>
        </w:rPr>
      </w:pPr>
    </w:p>
    <w:p w14:paraId="0B17387C" w14:textId="5EDD7EC9" w:rsidR="00D5352B" w:rsidRPr="00944720" w:rsidRDefault="00C7336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 xml:space="preserve">Postępowanie o udzielenie zamówienia publicznego prowadzone jest w trybie podstawowym, na podstawie art. 275 pkt 1 </w:t>
      </w:r>
      <w:r w:rsidR="00207E3C" w:rsidRPr="00944720">
        <w:rPr>
          <w:rStyle w:val="Brak"/>
          <w:rFonts w:ascii="Tahoma" w:hAnsi="Tahoma" w:cs="Tahoma"/>
          <w:bCs/>
          <w:sz w:val="24"/>
          <w:szCs w:val="24"/>
        </w:rPr>
        <w:t xml:space="preserve">ustawy </w:t>
      </w:r>
      <w:r w:rsidRPr="00944720">
        <w:rPr>
          <w:rStyle w:val="Brak"/>
          <w:rFonts w:ascii="Tahoma" w:hAnsi="Tahoma" w:cs="Tahoma"/>
          <w:bCs/>
          <w:sz w:val="24"/>
          <w:szCs w:val="24"/>
        </w:rPr>
        <w:t xml:space="preserve">z dnia 11 września 2019 r. - Prawo zamówień publicznych </w:t>
      </w:r>
      <w:r w:rsidR="00612D8C" w:rsidRPr="00944720">
        <w:rPr>
          <w:rStyle w:val="Brak"/>
          <w:rFonts w:ascii="Tahoma" w:hAnsi="Tahoma" w:cs="Tahoma"/>
          <w:bCs/>
          <w:sz w:val="24"/>
          <w:szCs w:val="24"/>
        </w:rPr>
        <w:t>(</w:t>
      </w:r>
      <w:proofErr w:type="spellStart"/>
      <w:r w:rsidR="001B2CB7" w:rsidRPr="00944720">
        <w:rPr>
          <w:rFonts w:ascii="Tahoma" w:hAnsi="Tahoma" w:cs="Tahoma"/>
          <w:bCs/>
          <w:sz w:val="24"/>
          <w:szCs w:val="24"/>
        </w:rPr>
        <w:t>t.j</w:t>
      </w:r>
      <w:proofErr w:type="spellEnd"/>
      <w:r w:rsidR="001B2CB7" w:rsidRPr="00944720">
        <w:rPr>
          <w:rFonts w:ascii="Tahoma" w:hAnsi="Tahoma" w:cs="Tahoma"/>
          <w:bCs/>
          <w:sz w:val="24"/>
          <w:szCs w:val="24"/>
        </w:rPr>
        <w:t>. Dz. U. z 2024 r. poz. 1320, z 2025 r. poz. 620, 769, 794, 1165, 1173, 1235, z 2026 r. poz. 252</w:t>
      </w:r>
      <w:r w:rsidR="00612D8C" w:rsidRPr="00944720">
        <w:rPr>
          <w:rStyle w:val="Brak"/>
          <w:rFonts w:ascii="Tahoma" w:hAnsi="Tahoma" w:cs="Tahoma"/>
          <w:bCs/>
          <w:sz w:val="24"/>
          <w:szCs w:val="24"/>
        </w:rPr>
        <w:t>).</w:t>
      </w:r>
    </w:p>
    <w:p w14:paraId="079DFC72" w14:textId="2837EF6F" w:rsidR="00C73362" w:rsidRPr="00944720" w:rsidRDefault="00C73362" w:rsidP="00F2050F">
      <w:pPr>
        <w:spacing w:after="0" w:line="240" w:lineRule="auto"/>
        <w:jc w:val="both"/>
        <w:rPr>
          <w:rStyle w:val="Brak"/>
          <w:rFonts w:ascii="Tahoma" w:hAnsi="Tahoma" w:cs="Tahoma"/>
          <w:bCs/>
          <w:sz w:val="24"/>
          <w:szCs w:val="24"/>
        </w:rPr>
      </w:pPr>
    </w:p>
    <w:p w14:paraId="52EA612D" w14:textId="020344D5" w:rsidR="00C73362" w:rsidRPr="00944720" w:rsidRDefault="00C73362" w:rsidP="00F2050F">
      <w:pPr>
        <w:spacing w:after="0" w:line="240" w:lineRule="auto"/>
        <w:jc w:val="both"/>
        <w:rPr>
          <w:rStyle w:val="Brak"/>
          <w:rFonts w:ascii="Tahoma" w:hAnsi="Tahoma" w:cs="Tahoma"/>
          <w:bCs/>
          <w:sz w:val="24"/>
          <w:szCs w:val="24"/>
          <w:u w:val="single"/>
        </w:rPr>
      </w:pPr>
      <w:r w:rsidRPr="00944720">
        <w:rPr>
          <w:rStyle w:val="Brak"/>
          <w:rFonts w:ascii="Tahoma" w:hAnsi="Tahoma" w:cs="Tahoma"/>
          <w:bCs/>
          <w:sz w:val="24"/>
          <w:szCs w:val="24"/>
          <w:u w:val="single"/>
        </w:rPr>
        <w:t xml:space="preserve">Rodzaj zamówienia: </w:t>
      </w:r>
      <w:r w:rsidR="008251A2" w:rsidRPr="00944720">
        <w:rPr>
          <w:rStyle w:val="Brak"/>
          <w:rFonts w:ascii="Tahoma" w:hAnsi="Tahoma" w:cs="Tahoma"/>
          <w:bCs/>
          <w:sz w:val="24"/>
          <w:szCs w:val="24"/>
          <w:u w:val="single"/>
        </w:rPr>
        <w:t>DOSTAWY</w:t>
      </w:r>
      <w:r w:rsidRPr="00944720">
        <w:rPr>
          <w:rStyle w:val="Brak"/>
          <w:rFonts w:ascii="Tahoma" w:hAnsi="Tahoma" w:cs="Tahoma"/>
          <w:bCs/>
          <w:sz w:val="24"/>
          <w:szCs w:val="24"/>
          <w:u w:val="single"/>
        </w:rPr>
        <w:t>.</w:t>
      </w:r>
    </w:p>
    <w:p w14:paraId="049EEB4B" w14:textId="77777777" w:rsidR="00C73362" w:rsidRPr="00944720" w:rsidRDefault="00C73362" w:rsidP="00F2050F">
      <w:pPr>
        <w:spacing w:after="0" w:line="240" w:lineRule="auto"/>
        <w:jc w:val="both"/>
        <w:rPr>
          <w:rStyle w:val="Brak"/>
          <w:rFonts w:ascii="Tahoma" w:hAnsi="Tahoma" w:cs="Tahoma"/>
          <w:bCs/>
          <w:sz w:val="24"/>
          <w:szCs w:val="24"/>
        </w:rPr>
      </w:pPr>
    </w:p>
    <w:p w14:paraId="3CB248F6" w14:textId="77777777" w:rsidR="00487A61" w:rsidRPr="00944720" w:rsidRDefault="00487A61"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Definicje i skróty.</w:t>
      </w:r>
    </w:p>
    <w:p w14:paraId="220EC212" w14:textId="59BCD60E" w:rsidR="00487A61" w:rsidRPr="00944720" w:rsidRDefault="00487A61" w:rsidP="00F2050F">
      <w:pPr>
        <w:spacing w:after="0" w:line="240" w:lineRule="auto"/>
        <w:ind w:left="426" w:hanging="142"/>
        <w:jc w:val="both"/>
        <w:rPr>
          <w:rStyle w:val="Brak"/>
          <w:rFonts w:ascii="Tahoma" w:hAnsi="Tahoma" w:cs="Tahoma"/>
          <w:bCs/>
          <w:sz w:val="24"/>
          <w:szCs w:val="24"/>
        </w:rPr>
      </w:pPr>
      <w:r w:rsidRPr="00944720">
        <w:rPr>
          <w:rStyle w:val="Brak"/>
          <w:rFonts w:ascii="Tahoma" w:hAnsi="Tahoma" w:cs="Tahoma"/>
          <w:bCs/>
          <w:sz w:val="24"/>
          <w:szCs w:val="24"/>
        </w:rPr>
        <w:t>• Obiekt – siedziba Zamawiającego</w:t>
      </w:r>
      <w:r w:rsidR="001B2CB7" w:rsidRPr="00944720">
        <w:rPr>
          <w:rStyle w:val="Brak"/>
          <w:rFonts w:ascii="Tahoma" w:hAnsi="Tahoma" w:cs="Tahoma"/>
          <w:bCs/>
          <w:sz w:val="24"/>
          <w:szCs w:val="24"/>
        </w:rPr>
        <w:t xml:space="preserve"> w rozumieniu terenu budowy ul. Św. Barbary 12,</w:t>
      </w:r>
    </w:p>
    <w:p w14:paraId="2B37F466" w14:textId="77777777" w:rsidR="00487A61" w:rsidRPr="00944720" w:rsidRDefault="00487A61" w:rsidP="00F2050F">
      <w:pPr>
        <w:spacing w:after="0" w:line="240" w:lineRule="auto"/>
        <w:ind w:left="426" w:hanging="142"/>
        <w:jc w:val="both"/>
        <w:rPr>
          <w:rStyle w:val="Brak"/>
          <w:rFonts w:ascii="Tahoma" w:hAnsi="Tahoma" w:cs="Tahoma"/>
          <w:bCs/>
          <w:sz w:val="24"/>
          <w:szCs w:val="24"/>
        </w:rPr>
      </w:pPr>
      <w:r w:rsidRPr="00944720">
        <w:rPr>
          <w:rStyle w:val="Brak"/>
          <w:rFonts w:ascii="Tahoma" w:hAnsi="Tahoma" w:cs="Tahoma"/>
          <w:bCs/>
          <w:sz w:val="24"/>
          <w:szCs w:val="24"/>
        </w:rPr>
        <w:t>• OPZ – opis przedmiotu zamówienia,</w:t>
      </w:r>
    </w:p>
    <w:p w14:paraId="1CA7A7F3" w14:textId="77777777" w:rsidR="00487A61" w:rsidRPr="00944720" w:rsidRDefault="00487A61" w:rsidP="00F2050F">
      <w:pPr>
        <w:spacing w:after="0" w:line="240" w:lineRule="auto"/>
        <w:ind w:left="426" w:hanging="142"/>
        <w:jc w:val="both"/>
        <w:rPr>
          <w:rStyle w:val="Brak"/>
          <w:rFonts w:ascii="Tahoma" w:hAnsi="Tahoma" w:cs="Tahoma"/>
          <w:bCs/>
          <w:sz w:val="24"/>
          <w:szCs w:val="24"/>
        </w:rPr>
      </w:pPr>
      <w:r w:rsidRPr="00944720">
        <w:rPr>
          <w:rStyle w:val="Brak"/>
          <w:rFonts w:ascii="Tahoma" w:hAnsi="Tahoma" w:cs="Tahoma"/>
          <w:bCs/>
          <w:sz w:val="24"/>
          <w:szCs w:val="24"/>
        </w:rPr>
        <w:t xml:space="preserve">• „rozporządzenie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w:t>
      </w:r>
      <w:r w:rsidRPr="00944720">
        <w:rPr>
          <w:rStyle w:val="Brak"/>
          <w:rFonts w:ascii="Tahoma" w:hAnsi="Tahoma" w:cs="Tahoma"/>
          <w:bCs/>
          <w:sz w:val="24"/>
          <w:szCs w:val="24"/>
        </w:rPr>
        <w:lastRenderedPageBreak/>
        <w:t>elektronicznej w postępowaniu o udzielenie zamówienia publicznego lub w konkursie (Dz. U. 2020 poz. 2452),</w:t>
      </w:r>
    </w:p>
    <w:p w14:paraId="66E2E646" w14:textId="77777777" w:rsidR="00487A61" w:rsidRPr="00944720" w:rsidRDefault="00487A61" w:rsidP="00F2050F">
      <w:pPr>
        <w:spacing w:after="0" w:line="240" w:lineRule="auto"/>
        <w:ind w:left="426" w:hanging="142"/>
        <w:jc w:val="both"/>
        <w:rPr>
          <w:rStyle w:val="Brak"/>
          <w:rFonts w:ascii="Tahoma" w:hAnsi="Tahoma" w:cs="Tahoma"/>
          <w:bCs/>
          <w:sz w:val="24"/>
          <w:szCs w:val="24"/>
        </w:rPr>
      </w:pPr>
      <w:r w:rsidRPr="00944720">
        <w:rPr>
          <w:rStyle w:val="Brak"/>
          <w:rFonts w:ascii="Tahoma" w:hAnsi="Tahoma" w:cs="Tahoma"/>
          <w:bCs/>
          <w:sz w:val="24"/>
          <w:szCs w:val="24"/>
        </w:rPr>
        <w:t>• „rozporządzenie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(Dz. U. z 2017 r. poz. 2247),</w:t>
      </w:r>
    </w:p>
    <w:p w14:paraId="29A8F2D5" w14:textId="77777777" w:rsidR="00487A61" w:rsidRPr="00944720" w:rsidRDefault="00487A61" w:rsidP="00F2050F">
      <w:pPr>
        <w:spacing w:after="0" w:line="240" w:lineRule="auto"/>
        <w:ind w:left="426" w:hanging="142"/>
        <w:jc w:val="both"/>
        <w:rPr>
          <w:rStyle w:val="Brak"/>
          <w:rFonts w:ascii="Tahoma" w:hAnsi="Tahoma" w:cs="Tahoma"/>
          <w:bCs/>
          <w:sz w:val="24"/>
          <w:szCs w:val="24"/>
        </w:rPr>
      </w:pPr>
      <w:r w:rsidRPr="00944720">
        <w:rPr>
          <w:rStyle w:val="Brak"/>
          <w:rFonts w:ascii="Tahoma" w:hAnsi="Tahoma" w:cs="Tahoma"/>
          <w:bCs/>
          <w:sz w:val="24"/>
          <w:szCs w:val="24"/>
        </w:rPr>
        <w:t>• SWZ – specyfikacja warunków zamówienia,</w:t>
      </w:r>
    </w:p>
    <w:p w14:paraId="5178A254" w14:textId="10091592" w:rsidR="00487A61" w:rsidRPr="00944720" w:rsidRDefault="00487A61" w:rsidP="00F2050F">
      <w:pPr>
        <w:spacing w:after="0" w:line="240" w:lineRule="auto"/>
        <w:ind w:left="426" w:hanging="142"/>
        <w:jc w:val="both"/>
        <w:rPr>
          <w:rStyle w:val="Brak"/>
          <w:rFonts w:ascii="Tahoma" w:hAnsi="Tahoma" w:cs="Tahoma"/>
          <w:bCs/>
          <w:sz w:val="24"/>
          <w:szCs w:val="24"/>
        </w:rPr>
      </w:pPr>
      <w:r w:rsidRPr="00944720">
        <w:rPr>
          <w:rStyle w:val="Brak"/>
          <w:rFonts w:ascii="Tahoma" w:hAnsi="Tahoma" w:cs="Tahoma"/>
          <w:bCs/>
          <w:sz w:val="24"/>
          <w:szCs w:val="24"/>
        </w:rPr>
        <w:t xml:space="preserve">• Ustawa, </w:t>
      </w:r>
      <w:proofErr w:type="spellStart"/>
      <w:r w:rsidRPr="00944720">
        <w:rPr>
          <w:rStyle w:val="Brak"/>
          <w:rFonts w:ascii="Tahoma" w:hAnsi="Tahoma" w:cs="Tahoma"/>
          <w:bCs/>
          <w:sz w:val="24"/>
          <w:szCs w:val="24"/>
        </w:rPr>
        <w:t>pzp</w:t>
      </w:r>
      <w:proofErr w:type="spellEnd"/>
      <w:r w:rsidRPr="00944720">
        <w:rPr>
          <w:rStyle w:val="Brak"/>
          <w:rFonts w:ascii="Tahoma" w:hAnsi="Tahoma" w:cs="Tahoma"/>
          <w:bCs/>
          <w:sz w:val="24"/>
          <w:szCs w:val="24"/>
        </w:rPr>
        <w:t xml:space="preserve">, lub Ustawa </w:t>
      </w:r>
      <w:proofErr w:type="spellStart"/>
      <w:r w:rsidRPr="00944720">
        <w:rPr>
          <w:rStyle w:val="Brak"/>
          <w:rFonts w:ascii="Tahoma" w:hAnsi="Tahoma" w:cs="Tahoma"/>
          <w:bCs/>
          <w:sz w:val="24"/>
          <w:szCs w:val="24"/>
        </w:rPr>
        <w:t>Pzp</w:t>
      </w:r>
      <w:proofErr w:type="spellEnd"/>
      <w:r w:rsidRPr="00944720">
        <w:rPr>
          <w:rStyle w:val="Brak"/>
          <w:rFonts w:ascii="Tahoma" w:hAnsi="Tahoma" w:cs="Tahoma"/>
          <w:bCs/>
          <w:sz w:val="24"/>
          <w:szCs w:val="24"/>
        </w:rPr>
        <w:t xml:space="preserve"> – </w:t>
      </w:r>
      <w:r w:rsidR="00943C75" w:rsidRPr="00944720">
        <w:rPr>
          <w:rStyle w:val="Brak"/>
          <w:rFonts w:ascii="Tahoma" w:hAnsi="Tahoma" w:cs="Tahoma"/>
          <w:bCs/>
          <w:sz w:val="24"/>
          <w:szCs w:val="24"/>
        </w:rPr>
        <w:t>Ustawa Prawo zamówień publicznych z dnia 11 września 2019 r. - Prawo zamówień publicznych (</w:t>
      </w:r>
      <w:proofErr w:type="spellStart"/>
      <w:r w:rsidR="001B2CB7" w:rsidRPr="00944720">
        <w:rPr>
          <w:rFonts w:ascii="Tahoma" w:hAnsi="Tahoma" w:cs="Tahoma"/>
          <w:bCs/>
          <w:sz w:val="24"/>
          <w:szCs w:val="24"/>
        </w:rPr>
        <w:t>t.j</w:t>
      </w:r>
      <w:proofErr w:type="spellEnd"/>
      <w:r w:rsidR="001B2CB7" w:rsidRPr="00944720">
        <w:rPr>
          <w:rFonts w:ascii="Tahoma" w:hAnsi="Tahoma" w:cs="Tahoma"/>
          <w:bCs/>
          <w:sz w:val="24"/>
          <w:szCs w:val="24"/>
        </w:rPr>
        <w:t>. Dz. U. z 2024 r. poz. 1320, z 2025 r. poz. 620, 769, 794, 1165, 1173, 1235, z 2026 r. poz. 252</w:t>
      </w:r>
      <w:r w:rsidR="00943C75" w:rsidRPr="00944720">
        <w:rPr>
          <w:rStyle w:val="Brak"/>
          <w:rFonts w:ascii="Tahoma" w:hAnsi="Tahoma" w:cs="Tahoma"/>
          <w:bCs/>
          <w:sz w:val="24"/>
          <w:szCs w:val="24"/>
        </w:rPr>
        <w:t>),</w:t>
      </w:r>
    </w:p>
    <w:p w14:paraId="24789452" w14:textId="50684670" w:rsidR="00E4158F" w:rsidRPr="00944720" w:rsidRDefault="00E4158F" w:rsidP="00F2050F">
      <w:pPr>
        <w:spacing w:after="0" w:line="240" w:lineRule="auto"/>
        <w:ind w:left="426" w:hanging="142"/>
        <w:jc w:val="both"/>
        <w:rPr>
          <w:rStyle w:val="Brak"/>
          <w:rFonts w:ascii="Tahoma" w:hAnsi="Tahoma" w:cs="Tahoma"/>
          <w:bCs/>
          <w:sz w:val="24"/>
          <w:szCs w:val="24"/>
        </w:rPr>
      </w:pPr>
      <w:r w:rsidRPr="00944720">
        <w:rPr>
          <w:rStyle w:val="Brak"/>
          <w:rFonts w:ascii="Tahoma" w:hAnsi="Tahoma" w:cs="Tahoma"/>
          <w:bCs/>
          <w:sz w:val="24"/>
          <w:szCs w:val="24"/>
        </w:rPr>
        <w:t>• ustawa</w:t>
      </w:r>
      <w:r w:rsidRPr="00944720">
        <w:rPr>
          <w:rStyle w:val="Brak"/>
          <w:rFonts w:ascii="Tahoma" w:hAnsi="Tahoma" w:cs="Tahoma"/>
          <w:sz w:val="24"/>
          <w:szCs w:val="24"/>
        </w:rPr>
        <w:t xml:space="preserve"> UPAU - </w:t>
      </w:r>
      <w:r w:rsidR="00943C75" w:rsidRPr="00944720">
        <w:rPr>
          <w:rStyle w:val="Brak"/>
          <w:rFonts w:ascii="Tahoma" w:hAnsi="Tahoma" w:cs="Tahoma"/>
          <w:sz w:val="24"/>
          <w:szCs w:val="24"/>
        </w:rPr>
        <w:t>ustawa z dnia 13 kwietnia 2022 r. o szczególnych rozwiązaniach w zakresie przeciwdziałania wspieraniu agresji na Ukrainę oraz służących ochronie bezpieczeństwa narodowego (</w:t>
      </w:r>
      <w:proofErr w:type="spellStart"/>
      <w:r w:rsidR="00943C75" w:rsidRPr="00944720">
        <w:rPr>
          <w:rStyle w:val="Brak"/>
          <w:rFonts w:ascii="Tahoma" w:hAnsi="Tahoma" w:cs="Tahoma"/>
          <w:sz w:val="24"/>
          <w:szCs w:val="24"/>
        </w:rPr>
        <w:t>t.j</w:t>
      </w:r>
      <w:proofErr w:type="spellEnd"/>
      <w:r w:rsidR="00943C75" w:rsidRPr="00944720">
        <w:rPr>
          <w:rStyle w:val="Brak"/>
          <w:rFonts w:ascii="Tahoma" w:hAnsi="Tahoma" w:cs="Tahoma"/>
          <w:sz w:val="24"/>
          <w:szCs w:val="24"/>
        </w:rPr>
        <w:t xml:space="preserve">. </w:t>
      </w:r>
      <w:r w:rsidR="00943C75" w:rsidRPr="00944720">
        <w:rPr>
          <w:rFonts w:ascii="Tahoma" w:hAnsi="Tahoma" w:cs="Tahoma"/>
          <w:sz w:val="24"/>
          <w:szCs w:val="24"/>
        </w:rPr>
        <w:t>Dz. U. z 2025 r. poz. 514</w:t>
      </w:r>
      <w:r w:rsidR="00943C75" w:rsidRPr="00944720">
        <w:rPr>
          <w:rStyle w:val="Brak"/>
          <w:rFonts w:ascii="Tahoma" w:hAnsi="Tahoma" w:cs="Tahoma"/>
          <w:sz w:val="24"/>
          <w:szCs w:val="24"/>
        </w:rPr>
        <w:t>),</w:t>
      </w:r>
    </w:p>
    <w:p w14:paraId="1BF85F43" w14:textId="7AD60474" w:rsidR="00487A61" w:rsidRPr="00944720" w:rsidRDefault="00487A61" w:rsidP="00F2050F">
      <w:pPr>
        <w:spacing w:after="0" w:line="240" w:lineRule="auto"/>
        <w:ind w:left="426" w:hanging="142"/>
        <w:jc w:val="both"/>
        <w:rPr>
          <w:rStyle w:val="Brak"/>
          <w:rFonts w:ascii="Tahoma" w:hAnsi="Tahoma" w:cs="Tahoma"/>
          <w:bCs/>
          <w:sz w:val="24"/>
          <w:szCs w:val="24"/>
        </w:rPr>
      </w:pPr>
      <w:r w:rsidRPr="00944720">
        <w:rPr>
          <w:rStyle w:val="Brak"/>
          <w:rFonts w:ascii="Tahoma" w:hAnsi="Tahoma" w:cs="Tahoma"/>
          <w:bCs/>
          <w:sz w:val="24"/>
          <w:szCs w:val="24"/>
        </w:rPr>
        <w:t xml:space="preserve">• Zamawiający lub Teatr – </w:t>
      </w:r>
      <w:r w:rsidR="00927D6A" w:rsidRPr="00944720">
        <w:rPr>
          <w:rStyle w:val="Brak"/>
          <w:rFonts w:ascii="Tahoma" w:hAnsi="Tahoma" w:cs="Tahoma"/>
          <w:bCs/>
          <w:sz w:val="24"/>
          <w:szCs w:val="24"/>
        </w:rPr>
        <w:t>Teatr Muzyczny Roma w Warszawie, ul. Nowogrodzka 49, 00-695 Warszawa,</w:t>
      </w:r>
    </w:p>
    <w:p w14:paraId="226B52A7" w14:textId="77777777" w:rsidR="00487A61" w:rsidRPr="00944720" w:rsidRDefault="00487A61" w:rsidP="00F2050F">
      <w:pPr>
        <w:spacing w:after="0" w:line="240" w:lineRule="auto"/>
        <w:ind w:left="426" w:hanging="142"/>
        <w:jc w:val="both"/>
        <w:rPr>
          <w:rStyle w:val="Brak"/>
          <w:rFonts w:ascii="Tahoma" w:hAnsi="Tahoma" w:cs="Tahoma"/>
          <w:bCs/>
          <w:sz w:val="24"/>
          <w:szCs w:val="24"/>
        </w:rPr>
      </w:pPr>
      <w:r w:rsidRPr="00944720">
        <w:rPr>
          <w:rStyle w:val="Brak"/>
          <w:rFonts w:ascii="Tahoma" w:hAnsi="Tahoma" w:cs="Tahoma"/>
          <w:bCs/>
          <w:sz w:val="24"/>
          <w:szCs w:val="24"/>
        </w:rPr>
        <w:t>• Wykonawca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25EB9229" w14:textId="77777777" w:rsidR="00F2050F" w:rsidRPr="00944720" w:rsidRDefault="00F2050F" w:rsidP="00F2050F">
      <w:pPr>
        <w:spacing w:after="0" w:line="240" w:lineRule="auto"/>
        <w:jc w:val="both"/>
        <w:rPr>
          <w:rStyle w:val="Brak"/>
          <w:rFonts w:ascii="Tahoma" w:hAnsi="Tahoma" w:cs="Tahoma"/>
          <w:bCs/>
          <w:sz w:val="24"/>
          <w:szCs w:val="24"/>
        </w:rPr>
      </w:pPr>
    </w:p>
    <w:p w14:paraId="0A4E84D2" w14:textId="0623C93B" w:rsidR="00487A61" w:rsidRPr="00944720" w:rsidRDefault="00487A61"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 xml:space="preserve">W kwestiach nieuregulowanych w SWZ zastosowanie mają przepisy Ustawy </w:t>
      </w:r>
      <w:proofErr w:type="spellStart"/>
      <w:r w:rsidRPr="00944720">
        <w:rPr>
          <w:rStyle w:val="Brak"/>
          <w:rFonts w:ascii="Tahoma" w:hAnsi="Tahoma" w:cs="Tahoma"/>
          <w:bCs/>
          <w:sz w:val="24"/>
          <w:szCs w:val="24"/>
        </w:rPr>
        <w:t>Pzp</w:t>
      </w:r>
      <w:proofErr w:type="spellEnd"/>
      <w:r w:rsidRPr="00944720">
        <w:rPr>
          <w:rStyle w:val="Brak"/>
          <w:rFonts w:ascii="Tahoma" w:hAnsi="Tahoma" w:cs="Tahoma"/>
          <w:bCs/>
          <w:sz w:val="24"/>
          <w:szCs w:val="24"/>
        </w:rPr>
        <w:t xml:space="preserve"> oraz przepisy aktów wykonawczych do Ustawy </w:t>
      </w:r>
      <w:proofErr w:type="spellStart"/>
      <w:r w:rsidRPr="00944720">
        <w:rPr>
          <w:rStyle w:val="Brak"/>
          <w:rFonts w:ascii="Tahoma" w:hAnsi="Tahoma" w:cs="Tahoma"/>
          <w:bCs/>
          <w:sz w:val="24"/>
          <w:szCs w:val="24"/>
        </w:rPr>
        <w:t>Pzp</w:t>
      </w:r>
      <w:proofErr w:type="spellEnd"/>
      <w:r w:rsidRPr="00944720">
        <w:rPr>
          <w:rStyle w:val="Brak"/>
          <w:rFonts w:ascii="Tahoma" w:hAnsi="Tahoma" w:cs="Tahoma"/>
          <w:bCs/>
          <w:sz w:val="24"/>
          <w:szCs w:val="24"/>
        </w:rPr>
        <w:t>.</w:t>
      </w:r>
    </w:p>
    <w:p w14:paraId="66119339" w14:textId="77777777" w:rsidR="001917F1" w:rsidRPr="00944720" w:rsidRDefault="001917F1" w:rsidP="00F2050F">
      <w:pPr>
        <w:spacing w:after="0" w:line="240" w:lineRule="auto"/>
        <w:jc w:val="both"/>
        <w:rPr>
          <w:rStyle w:val="Brak"/>
          <w:rFonts w:ascii="Tahoma" w:hAnsi="Tahoma" w:cs="Tahoma"/>
          <w:bCs/>
          <w:sz w:val="24"/>
          <w:szCs w:val="24"/>
        </w:rPr>
      </w:pPr>
    </w:p>
    <w:p w14:paraId="106CAB0E" w14:textId="77777777" w:rsidR="008C67A0" w:rsidRPr="00944720" w:rsidRDefault="008C67A0" w:rsidP="00F2050F">
      <w:pPr>
        <w:spacing w:after="0" w:line="240" w:lineRule="auto"/>
        <w:jc w:val="both"/>
        <w:rPr>
          <w:rStyle w:val="Brak"/>
          <w:rFonts w:ascii="Tahoma" w:hAnsi="Tahoma" w:cs="Tahoma"/>
          <w:b/>
          <w:bCs/>
          <w:sz w:val="24"/>
          <w:szCs w:val="24"/>
        </w:rPr>
      </w:pPr>
      <w:r w:rsidRPr="00944720">
        <w:rPr>
          <w:rStyle w:val="Brak"/>
          <w:rFonts w:ascii="Tahoma" w:hAnsi="Tahoma" w:cs="Tahoma"/>
          <w:b/>
          <w:bCs/>
          <w:sz w:val="24"/>
          <w:szCs w:val="24"/>
        </w:rPr>
        <w:t>4. Informacja, czy Zamawiający przewiduje wybór najkorzystniejszej oferty z możliwością prowadzenia negocjacji.</w:t>
      </w:r>
    </w:p>
    <w:p w14:paraId="33EAEDA9" w14:textId="77777777" w:rsidR="008C67A0" w:rsidRPr="00944720" w:rsidRDefault="008C67A0" w:rsidP="00F2050F">
      <w:pPr>
        <w:spacing w:after="0" w:line="240" w:lineRule="auto"/>
        <w:jc w:val="both"/>
        <w:rPr>
          <w:rStyle w:val="Brak"/>
          <w:rFonts w:ascii="Tahoma" w:hAnsi="Tahoma" w:cs="Tahoma"/>
          <w:bCs/>
          <w:sz w:val="24"/>
          <w:szCs w:val="24"/>
        </w:rPr>
      </w:pPr>
    </w:p>
    <w:p w14:paraId="30C076AB" w14:textId="295465E0" w:rsidR="00737BB8" w:rsidRPr="00944720" w:rsidRDefault="008C67A0"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Zamawiający nie przewiduje wyboru najkorzystniejszej oferty z możliwością prowadzenia negocjacji.</w:t>
      </w:r>
    </w:p>
    <w:p w14:paraId="25D51B18" w14:textId="7B7D1D97" w:rsidR="008C67A0" w:rsidRPr="00944720" w:rsidRDefault="008C67A0" w:rsidP="00F2050F">
      <w:pPr>
        <w:spacing w:after="0" w:line="240" w:lineRule="auto"/>
        <w:jc w:val="both"/>
        <w:rPr>
          <w:rStyle w:val="Brak"/>
          <w:rFonts w:ascii="Tahoma" w:hAnsi="Tahoma" w:cs="Tahoma"/>
          <w:bCs/>
          <w:sz w:val="24"/>
          <w:szCs w:val="24"/>
        </w:rPr>
      </w:pPr>
    </w:p>
    <w:p w14:paraId="5F3B58DE" w14:textId="77777777" w:rsidR="003250D8" w:rsidRPr="00944720" w:rsidRDefault="003250D8" w:rsidP="00F2050F">
      <w:pPr>
        <w:spacing w:after="0" w:line="240" w:lineRule="auto"/>
        <w:jc w:val="both"/>
        <w:rPr>
          <w:rStyle w:val="Brak"/>
          <w:rFonts w:ascii="Tahoma" w:hAnsi="Tahoma" w:cs="Tahoma"/>
          <w:b/>
          <w:bCs/>
          <w:sz w:val="24"/>
          <w:szCs w:val="24"/>
        </w:rPr>
      </w:pPr>
      <w:r w:rsidRPr="00944720">
        <w:rPr>
          <w:rStyle w:val="Brak"/>
          <w:rFonts w:ascii="Tahoma" w:hAnsi="Tahoma" w:cs="Tahoma"/>
          <w:b/>
          <w:bCs/>
          <w:sz w:val="24"/>
          <w:szCs w:val="24"/>
        </w:rPr>
        <w:t>5. Opis przedmiotu zamówienia.</w:t>
      </w:r>
    </w:p>
    <w:p w14:paraId="02CD264D" w14:textId="77777777" w:rsidR="003250D8" w:rsidRPr="00944720" w:rsidRDefault="003250D8" w:rsidP="00F2050F">
      <w:pPr>
        <w:spacing w:after="0" w:line="240" w:lineRule="auto"/>
        <w:jc w:val="both"/>
        <w:rPr>
          <w:rStyle w:val="Brak"/>
          <w:rFonts w:ascii="Tahoma" w:hAnsi="Tahoma" w:cs="Tahoma"/>
          <w:bCs/>
          <w:sz w:val="24"/>
          <w:szCs w:val="24"/>
        </w:rPr>
      </w:pPr>
    </w:p>
    <w:p w14:paraId="13430FCC" w14:textId="00FE2385" w:rsidR="003250D8" w:rsidRPr="00944720" w:rsidRDefault="003250D8"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Nazwy i kody zamówienia według Wspólnego Słownika Zamówień</w:t>
      </w:r>
      <w:r w:rsidR="00294EDF" w:rsidRPr="00944720">
        <w:rPr>
          <w:rStyle w:val="Brak"/>
          <w:rFonts w:ascii="Tahoma" w:hAnsi="Tahoma" w:cs="Tahoma"/>
          <w:bCs/>
          <w:sz w:val="24"/>
          <w:szCs w:val="24"/>
        </w:rPr>
        <w:t>:</w:t>
      </w:r>
    </w:p>
    <w:p w14:paraId="73F77EFF" w14:textId="77777777" w:rsidR="00F80918" w:rsidRPr="00944720" w:rsidRDefault="00F80918" w:rsidP="00F80918">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39113100-8 Fotele</w:t>
      </w:r>
    </w:p>
    <w:p w14:paraId="78CFEBD4" w14:textId="77777777" w:rsidR="00F80918" w:rsidRPr="00944720" w:rsidRDefault="00F80918" w:rsidP="00F80918">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39111000-3 Siedziska</w:t>
      </w:r>
    </w:p>
    <w:p w14:paraId="41298FEA" w14:textId="5B971322" w:rsidR="001B2CB7" w:rsidRPr="00944720" w:rsidRDefault="00F80918" w:rsidP="00F80918">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45223110-0 Instalowanie konstrukcji metalowych</w:t>
      </w:r>
    </w:p>
    <w:p w14:paraId="6FA86493" w14:textId="77777777" w:rsidR="00F80918" w:rsidRPr="00944720" w:rsidRDefault="00F80918" w:rsidP="001B2CB7">
      <w:pPr>
        <w:spacing w:after="0" w:line="240" w:lineRule="auto"/>
        <w:jc w:val="both"/>
        <w:rPr>
          <w:rStyle w:val="Brak"/>
          <w:rFonts w:ascii="Tahoma" w:hAnsi="Tahoma" w:cs="Tahoma"/>
          <w:bCs/>
          <w:sz w:val="24"/>
          <w:szCs w:val="24"/>
        </w:rPr>
      </w:pPr>
    </w:p>
    <w:p w14:paraId="671EEB9E" w14:textId="77777777" w:rsidR="00F80918" w:rsidRPr="00944720" w:rsidRDefault="00F80918" w:rsidP="00F80918">
      <w:pPr>
        <w:spacing w:after="0" w:line="240" w:lineRule="auto"/>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themeColor="text1"/>
          <w:sz w:val="24"/>
          <w:szCs w:val="24"/>
          <w:lang w:eastAsia="pl-PL"/>
        </w:rPr>
        <w:t xml:space="preserve">Przedmiotem zamówienia jest </w:t>
      </w:r>
      <w:r w:rsidRPr="00944720">
        <w:rPr>
          <w:rFonts w:ascii="Tahoma" w:eastAsia="Times New Roman" w:hAnsi="Tahoma" w:cs="Tahoma"/>
          <w:b/>
          <w:bCs/>
          <w:color w:val="000000" w:themeColor="text1"/>
          <w:sz w:val="24"/>
          <w:szCs w:val="24"/>
          <w:lang w:eastAsia="pl-PL"/>
        </w:rPr>
        <w:t>dostawa oraz montaż 187 sztuk foteli widowiskowych plus dodatkowych rezerwowych 2-ch foteli bez montażu</w:t>
      </w:r>
      <w:r w:rsidRPr="00944720">
        <w:rPr>
          <w:rFonts w:ascii="Tahoma" w:eastAsia="Times New Roman" w:hAnsi="Tahoma" w:cs="Tahoma"/>
          <w:color w:val="000000" w:themeColor="text1"/>
          <w:sz w:val="24"/>
          <w:szCs w:val="24"/>
          <w:lang w:eastAsia="pl-PL"/>
        </w:rPr>
        <w:t xml:space="preserve"> na widowni </w:t>
      </w:r>
      <w:proofErr w:type="spellStart"/>
      <w:r w:rsidRPr="00944720">
        <w:rPr>
          <w:rFonts w:ascii="Tahoma" w:eastAsia="Times New Roman" w:hAnsi="Tahoma" w:cs="Tahoma"/>
          <w:color w:val="000000" w:themeColor="text1"/>
          <w:sz w:val="24"/>
          <w:szCs w:val="24"/>
          <w:lang w:eastAsia="pl-PL"/>
        </w:rPr>
        <w:t>Novej</w:t>
      </w:r>
      <w:proofErr w:type="spellEnd"/>
      <w:r w:rsidRPr="00944720">
        <w:rPr>
          <w:rFonts w:ascii="Tahoma" w:eastAsia="Times New Roman" w:hAnsi="Tahoma" w:cs="Tahoma"/>
          <w:color w:val="000000" w:themeColor="text1"/>
          <w:sz w:val="24"/>
          <w:szCs w:val="24"/>
          <w:lang w:eastAsia="pl-PL"/>
        </w:rPr>
        <w:t xml:space="preserve"> Sceny w Teatrze Muzycznym Roma w Warszawie.</w:t>
      </w:r>
    </w:p>
    <w:p w14:paraId="7F12335C" w14:textId="77777777" w:rsidR="00F80918" w:rsidRPr="00944720" w:rsidRDefault="00F80918" w:rsidP="00F80918">
      <w:pPr>
        <w:spacing w:after="0" w:line="240" w:lineRule="auto"/>
        <w:jc w:val="both"/>
        <w:rPr>
          <w:rFonts w:ascii="Tahoma" w:eastAsia="Times New Roman" w:hAnsi="Tahoma" w:cs="Tahoma"/>
          <w:color w:val="000000" w:themeColor="text1"/>
          <w:sz w:val="24"/>
          <w:szCs w:val="24"/>
          <w:lang w:eastAsia="pl-PL"/>
        </w:rPr>
      </w:pPr>
    </w:p>
    <w:p w14:paraId="2841E770" w14:textId="4422A35F" w:rsidR="00F80918" w:rsidRPr="00944720" w:rsidRDefault="00F80918" w:rsidP="00F80918">
      <w:pPr>
        <w:spacing w:after="0" w:line="240" w:lineRule="auto"/>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themeColor="text1"/>
          <w:sz w:val="24"/>
          <w:szCs w:val="24"/>
          <w:lang w:eastAsia="pl-PL"/>
        </w:rPr>
        <w:t>Wykonawca zobowiązany będzie do:</w:t>
      </w:r>
    </w:p>
    <w:p w14:paraId="035881C4" w14:textId="282B8274" w:rsidR="00F80918" w:rsidRPr="00944720" w:rsidRDefault="00F80918" w:rsidP="00F80918">
      <w:pPr>
        <w:spacing w:after="0" w:line="240" w:lineRule="auto"/>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themeColor="text1"/>
          <w:sz w:val="24"/>
          <w:szCs w:val="24"/>
          <w:lang w:eastAsia="pl-PL"/>
        </w:rPr>
        <w:t>- dostawy foteli widowiskowych,</w:t>
      </w:r>
    </w:p>
    <w:p w14:paraId="7576FA04" w14:textId="0DA58D3F" w:rsidR="00F80918" w:rsidRPr="00944720" w:rsidRDefault="00F80918" w:rsidP="00F80918">
      <w:pPr>
        <w:spacing w:after="0" w:line="240" w:lineRule="auto"/>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themeColor="text1"/>
          <w:sz w:val="24"/>
          <w:szCs w:val="24"/>
          <w:lang w:eastAsia="pl-PL"/>
        </w:rPr>
        <w:t xml:space="preserve">- dostarczenia kompletnego systemu do montaży foteli wraz z przeprowadzeniem instruktażu dla pracowników firmy wykonującej roboty budowlane i montaże wykładziny obiektowej, co do sposobu ich mocowania oraz sprawowania przez dostawce nadzoru nad ich montażem. W przypadku, jeśli zaoferowany model nie wymaga takiego systemu, </w:t>
      </w:r>
      <w:r w:rsidRPr="00944720">
        <w:rPr>
          <w:rFonts w:ascii="Tahoma" w:eastAsia="Times New Roman" w:hAnsi="Tahoma" w:cs="Tahoma"/>
          <w:color w:val="000000" w:themeColor="text1"/>
          <w:sz w:val="24"/>
          <w:szCs w:val="24"/>
          <w:lang w:eastAsia="pl-PL"/>
        </w:rPr>
        <w:lastRenderedPageBreak/>
        <w:t>Wykonawca będzie zobowiązany na etapie wykonywania podkonstrukcji widowni uzyskać od Projektanta pisemne uzgodnienie sposobu montażu do zaprojektowanej konstrukcji w zakresie:</w:t>
      </w:r>
    </w:p>
    <w:p w14:paraId="70626608" w14:textId="034F88DB" w:rsidR="00F80918" w:rsidRPr="00944720" w:rsidRDefault="00F80918" w:rsidP="00F80918">
      <w:pPr>
        <w:pStyle w:val="Akapitzlist"/>
        <w:spacing w:after="0" w:line="240" w:lineRule="auto"/>
        <w:ind w:left="567"/>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themeColor="text1"/>
          <w:sz w:val="24"/>
          <w:szCs w:val="24"/>
          <w:lang w:eastAsia="pl-PL"/>
        </w:rPr>
        <w:t>a) możliwości wykonywania otworów w konstrukcji,</w:t>
      </w:r>
    </w:p>
    <w:p w14:paraId="09F14768" w14:textId="1DEC4C06" w:rsidR="00F80918" w:rsidRPr="00944720" w:rsidRDefault="00F80918" w:rsidP="00F80918">
      <w:pPr>
        <w:pStyle w:val="Akapitzlist"/>
        <w:spacing w:after="0" w:line="240" w:lineRule="auto"/>
        <w:ind w:left="567"/>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themeColor="text1"/>
          <w:sz w:val="24"/>
          <w:szCs w:val="24"/>
          <w:lang w:eastAsia="pl-PL"/>
        </w:rPr>
        <w:t>b) warunków wymagań ochrony przeciwpożarowej,</w:t>
      </w:r>
    </w:p>
    <w:p w14:paraId="084D160F" w14:textId="1DFC96D7" w:rsidR="00F80918" w:rsidRPr="00944720" w:rsidRDefault="00F80918" w:rsidP="00F80918">
      <w:pPr>
        <w:spacing w:after="0" w:line="240" w:lineRule="auto"/>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themeColor="text1"/>
          <w:sz w:val="24"/>
          <w:szCs w:val="24"/>
          <w:lang w:eastAsia="pl-PL"/>
        </w:rPr>
        <w:t>- montażu foteli do podłoża,</w:t>
      </w:r>
    </w:p>
    <w:p w14:paraId="1053F68C" w14:textId="14A58EBA" w:rsidR="00F80918" w:rsidRPr="00944720" w:rsidRDefault="00F80918" w:rsidP="00F80918">
      <w:pPr>
        <w:spacing w:after="0" w:line="240" w:lineRule="auto"/>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themeColor="text1"/>
          <w:sz w:val="24"/>
          <w:szCs w:val="24"/>
          <w:lang w:eastAsia="pl-PL"/>
        </w:rPr>
        <w:t>- wykonania niezbędnych prac po montażowych.</w:t>
      </w:r>
    </w:p>
    <w:p w14:paraId="618D163A" w14:textId="77777777" w:rsidR="00F80918" w:rsidRPr="00944720" w:rsidRDefault="00F80918" w:rsidP="00F80918">
      <w:pPr>
        <w:spacing w:after="0" w:line="240" w:lineRule="auto"/>
        <w:jc w:val="both"/>
        <w:rPr>
          <w:rFonts w:ascii="Tahoma" w:eastAsia="Times New Roman" w:hAnsi="Tahoma" w:cs="Tahoma"/>
          <w:color w:val="000000" w:themeColor="text1"/>
          <w:sz w:val="24"/>
          <w:szCs w:val="24"/>
          <w:lang w:eastAsia="pl-PL"/>
        </w:rPr>
      </w:pPr>
    </w:p>
    <w:p w14:paraId="00261C13" w14:textId="2E613077" w:rsidR="00F80918" w:rsidRPr="00944720" w:rsidRDefault="00F80918" w:rsidP="00F80918">
      <w:pPr>
        <w:spacing w:after="0" w:line="240" w:lineRule="auto"/>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themeColor="text1"/>
          <w:sz w:val="24"/>
          <w:szCs w:val="24"/>
          <w:lang w:eastAsia="pl-PL"/>
        </w:rPr>
        <w:t xml:space="preserve">Ostateczne wymiary oraz rozmieszczenie foteli zostaną potwierdzone na podstawie </w:t>
      </w:r>
      <w:r w:rsidRPr="00944720">
        <w:rPr>
          <w:rFonts w:ascii="Tahoma" w:eastAsia="Times New Roman" w:hAnsi="Tahoma" w:cs="Tahoma"/>
          <w:b/>
          <w:bCs/>
          <w:color w:val="000000" w:themeColor="text1"/>
          <w:sz w:val="24"/>
          <w:szCs w:val="24"/>
          <w:lang w:eastAsia="pl-PL"/>
        </w:rPr>
        <w:t>obmiaru z natury przed rozpoczęciem realizacji zamówienia</w:t>
      </w:r>
      <w:r w:rsidRPr="00944720">
        <w:rPr>
          <w:rFonts w:ascii="Tahoma" w:eastAsia="Times New Roman" w:hAnsi="Tahoma" w:cs="Tahoma"/>
          <w:color w:val="000000" w:themeColor="text1"/>
          <w:sz w:val="24"/>
          <w:szCs w:val="24"/>
          <w:lang w:eastAsia="pl-PL"/>
        </w:rPr>
        <w:t>.</w:t>
      </w:r>
    </w:p>
    <w:p w14:paraId="3C51E5A5" w14:textId="77777777" w:rsidR="00F80918" w:rsidRPr="00944720" w:rsidRDefault="00F80918" w:rsidP="00F2050F">
      <w:pPr>
        <w:spacing w:after="0" w:line="240" w:lineRule="auto"/>
        <w:jc w:val="both"/>
        <w:rPr>
          <w:rFonts w:ascii="Tahoma" w:hAnsi="Tahoma" w:cs="Tahoma"/>
          <w:sz w:val="24"/>
          <w:szCs w:val="24"/>
        </w:rPr>
      </w:pPr>
    </w:p>
    <w:p w14:paraId="335FBE4D" w14:textId="65572D0A" w:rsidR="007A51F4" w:rsidRPr="00944720" w:rsidRDefault="007A51F4" w:rsidP="00F2050F">
      <w:pPr>
        <w:spacing w:after="0" w:line="240" w:lineRule="auto"/>
        <w:jc w:val="both"/>
        <w:rPr>
          <w:rFonts w:ascii="Tahoma" w:hAnsi="Tahoma" w:cs="Tahoma"/>
          <w:b/>
          <w:bCs/>
          <w:sz w:val="24"/>
          <w:szCs w:val="24"/>
          <w:u w:val="single"/>
        </w:rPr>
      </w:pPr>
      <w:r w:rsidRPr="00944720">
        <w:rPr>
          <w:rFonts w:ascii="Tahoma" w:hAnsi="Tahoma" w:cs="Tahoma"/>
          <w:b/>
          <w:bCs/>
          <w:sz w:val="24"/>
          <w:szCs w:val="24"/>
          <w:u w:val="single"/>
        </w:rPr>
        <w:t>Gwarancja.</w:t>
      </w:r>
    </w:p>
    <w:p w14:paraId="1494F6D6" w14:textId="5C93177F" w:rsidR="007A51F4" w:rsidRPr="00944720" w:rsidRDefault="007A51F4" w:rsidP="00F2050F">
      <w:pPr>
        <w:spacing w:after="0" w:line="240" w:lineRule="auto"/>
        <w:jc w:val="both"/>
        <w:rPr>
          <w:rFonts w:ascii="Tahoma" w:hAnsi="Tahoma" w:cs="Tahoma"/>
          <w:sz w:val="24"/>
          <w:szCs w:val="24"/>
        </w:rPr>
      </w:pPr>
      <w:r w:rsidRPr="00944720">
        <w:rPr>
          <w:rFonts w:ascii="Tahoma" w:hAnsi="Tahoma" w:cs="Tahoma"/>
          <w:sz w:val="24"/>
          <w:szCs w:val="24"/>
        </w:rPr>
        <w:t>Wykonawca będzie zobowiązany do udzielenia co najmniej 36 miesięcznej gwarancji. Gwarancja stanowi kryterium oceny ofert i może zostać wydłużona.</w:t>
      </w:r>
    </w:p>
    <w:p w14:paraId="5D1EF889" w14:textId="77777777" w:rsidR="00F2050F" w:rsidRPr="00944720" w:rsidRDefault="00F2050F" w:rsidP="00F2050F">
      <w:pPr>
        <w:spacing w:after="0" w:line="240" w:lineRule="auto"/>
        <w:rPr>
          <w:rFonts w:ascii="Tahoma" w:hAnsi="Tahoma" w:cs="Tahoma"/>
          <w:b/>
          <w:sz w:val="24"/>
          <w:szCs w:val="24"/>
          <w:u w:val="single"/>
        </w:rPr>
      </w:pPr>
    </w:p>
    <w:p w14:paraId="74A000A3" w14:textId="5952EB6F" w:rsidR="00F2050F" w:rsidRPr="00944720" w:rsidRDefault="00F2050F" w:rsidP="00F2050F">
      <w:pPr>
        <w:spacing w:after="0" w:line="240" w:lineRule="auto"/>
        <w:rPr>
          <w:rFonts w:ascii="Tahoma" w:hAnsi="Tahoma" w:cs="Tahoma"/>
          <w:b/>
          <w:sz w:val="24"/>
          <w:szCs w:val="24"/>
          <w:u w:val="single"/>
        </w:rPr>
      </w:pPr>
      <w:r w:rsidRPr="00944720">
        <w:rPr>
          <w:rFonts w:ascii="Tahoma" w:hAnsi="Tahoma" w:cs="Tahoma"/>
          <w:b/>
          <w:sz w:val="24"/>
          <w:szCs w:val="24"/>
          <w:u w:val="single"/>
        </w:rPr>
        <w:t xml:space="preserve">Ubezpieczenie. </w:t>
      </w:r>
    </w:p>
    <w:p w14:paraId="132B5D80" w14:textId="1CD77BCF" w:rsidR="001D2482" w:rsidRPr="00944720" w:rsidRDefault="001D2482" w:rsidP="001D2482">
      <w:pPr>
        <w:spacing w:after="0" w:line="240" w:lineRule="auto"/>
        <w:jc w:val="both"/>
        <w:rPr>
          <w:rFonts w:ascii="Tahoma" w:eastAsia="Times New Roman" w:hAnsi="Tahoma" w:cs="Tahoma"/>
          <w:sz w:val="24"/>
          <w:szCs w:val="24"/>
          <w:lang w:eastAsia="pl-PL"/>
        </w:rPr>
      </w:pPr>
      <w:r w:rsidRPr="00944720">
        <w:rPr>
          <w:rFonts w:ascii="Tahoma" w:eastAsia="Times New Roman" w:hAnsi="Tahoma" w:cs="Tahoma"/>
          <w:sz w:val="24"/>
          <w:szCs w:val="24"/>
          <w:lang w:eastAsia="pl-PL"/>
        </w:rPr>
        <w:t xml:space="preserve">Wykonawca musi posiadać ubezpieczenie od odpowiedzialności cywilnej w zakresie prowadzonej działalności na kwotę co najmniej 1 </w:t>
      </w:r>
      <w:r w:rsidR="005078AC">
        <w:rPr>
          <w:rFonts w:ascii="Tahoma" w:eastAsia="Times New Roman" w:hAnsi="Tahoma" w:cs="Tahoma"/>
          <w:sz w:val="24"/>
          <w:szCs w:val="24"/>
          <w:lang w:eastAsia="pl-PL"/>
        </w:rPr>
        <w:t>000</w:t>
      </w:r>
      <w:r w:rsidRPr="00944720">
        <w:rPr>
          <w:rFonts w:ascii="Tahoma" w:eastAsia="Times New Roman" w:hAnsi="Tahoma" w:cs="Tahoma"/>
          <w:sz w:val="24"/>
          <w:szCs w:val="24"/>
          <w:lang w:eastAsia="pl-PL"/>
        </w:rPr>
        <w:t xml:space="preserve"> 000 zł.</w:t>
      </w:r>
    </w:p>
    <w:p w14:paraId="6D04C7FD" w14:textId="77777777" w:rsidR="00F2050F" w:rsidRPr="00944720" w:rsidRDefault="00F2050F" w:rsidP="00F2050F">
      <w:pPr>
        <w:spacing w:after="0" w:line="240" w:lineRule="auto"/>
        <w:rPr>
          <w:rFonts w:ascii="Tahoma" w:hAnsi="Tahoma" w:cs="Tahoma"/>
          <w:b/>
          <w:sz w:val="24"/>
          <w:szCs w:val="24"/>
          <w:u w:val="single"/>
        </w:rPr>
      </w:pPr>
    </w:p>
    <w:p w14:paraId="2E49213B" w14:textId="0831793D" w:rsidR="00F2050F" w:rsidRPr="00944720" w:rsidRDefault="00F2050F" w:rsidP="00F2050F">
      <w:pPr>
        <w:spacing w:after="0" w:line="240" w:lineRule="auto"/>
        <w:rPr>
          <w:rFonts w:ascii="Tahoma" w:hAnsi="Tahoma" w:cs="Tahoma"/>
          <w:b/>
          <w:sz w:val="24"/>
          <w:szCs w:val="24"/>
          <w:u w:val="single"/>
        </w:rPr>
      </w:pPr>
      <w:r w:rsidRPr="00944720">
        <w:rPr>
          <w:rFonts w:ascii="Tahoma" w:hAnsi="Tahoma" w:cs="Tahoma"/>
          <w:b/>
          <w:sz w:val="24"/>
          <w:szCs w:val="24"/>
          <w:u w:val="single"/>
        </w:rPr>
        <w:t>Nadzór autorski.</w:t>
      </w:r>
    </w:p>
    <w:p w14:paraId="30417531" w14:textId="6B7922E7" w:rsidR="00F2050F" w:rsidRPr="00944720" w:rsidRDefault="00003210" w:rsidP="00F2050F">
      <w:pPr>
        <w:spacing w:after="0" w:line="240" w:lineRule="auto"/>
        <w:rPr>
          <w:rFonts w:ascii="Tahoma" w:hAnsi="Tahoma" w:cs="Tahoma"/>
          <w:bCs/>
          <w:sz w:val="24"/>
          <w:szCs w:val="24"/>
        </w:rPr>
      </w:pPr>
      <w:r w:rsidRPr="00944720">
        <w:rPr>
          <w:rFonts w:ascii="Tahoma" w:hAnsi="Tahoma" w:cs="Tahoma"/>
          <w:bCs/>
          <w:sz w:val="24"/>
          <w:szCs w:val="24"/>
        </w:rPr>
        <w:t>Zamawiający zapewni nadzór autorski nad realizowanymi pracami.</w:t>
      </w:r>
    </w:p>
    <w:p w14:paraId="3902264A" w14:textId="77777777" w:rsidR="00F2050F" w:rsidRPr="00944720" w:rsidRDefault="00F2050F" w:rsidP="00F2050F">
      <w:pPr>
        <w:spacing w:after="0" w:line="240" w:lineRule="auto"/>
        <w:jc w:val="both"/>
        <w:rPr>
          <w:rFonts w:ascii="Tahoma" w:hAnsi="Tahoma" w:cs="Tahoma"/>
          <w:sz w:val="24"/>
          <w:szCs w:val="24"/>
          <w:u w:val="single"/>
        </w:rPr>
      </w:pPr>
    </w:p>
    <w:p w14:paraId="72DC9D53" w14:textId="213CEAA3" w:rsidR="0023778B" w:rsidRPr="00944720" w:rsidRDefault="0023778B" w:rsidP="00F2050F">
      <w:pPr>
        <w:spacing w:after="0" w:line="240" w:lineRule="auto"/>
        <w:jc w:val="both"/>
        <w:rPr>
          <w:rFonts w:ascii="Tahoma" w:hAnsi="Tahoma" w:cs="Tahoma"/>
          <w:sz w:val="24"/>
          <w:szCs w:val="24"/>
          <w:u w:val="single"/>
        </w:rPr>
      </w:pPr>
      <w:r w:rsidRPr="00944720">
        <w:rPr>
          <w:rFonts w:ascii="Tahoma" w:hAnsi="Tahoma" w:cs="Tahoma"/>
          <w:sz w:val="24"/>
          <w:szCs w:val="24"/>
          <w:u w:val="single"/>
        </w:rPr>
        <w:t xml:space="preserve">Szczegółowy opis przedmiotu zamówienia został zamieszczony </w:t>
      </w:r>
      <w:r w:rsidRPr="00944720">
        <w:rPr>
          <w:rFonts w:ascii="Tahoma" w:hAnsi="Tahoma" w:cs="Tahoma"/>
          <w:b/>
          <w:bCs/>
          <w:sz w:val="24"/>
          <w:szCs w:val="24"/>
          <w:u w:val="single"/>
        </w:rPr>
        <w:t xml:space="preserve">w Załączniku nr </w:t>
      </w:r>
      <w:r w:rsidR="00196509" w:rsidRPr="00944720">
        <w:rPr>
          <w:rFonts w:ascii="Tahoma" w:hAnsi="Tahoma" w:cs="Tahoma"/>
          <w:b/>
          <w:bCs/>
          <w:sz w:val="24"/>
          <w:szCs w:val="24"/>
          <w:u w:val="single"/>
        </w:rPr>
        <w:t>7</w:t>
      </w:r>
      <w:r w:rsidRPr="00944720">
        <w:rPr>
          <w:rFonts w:ascii="Tahoma" w:hAnsi="Tahoma" w:cs="Tahoma"/>
          <w:b/>
          <w:bCs/>
          <w:sz w:val="24"/>
          <w:szCs w:val="24"/>
          <w:u w:val="single"/>
        </w:rPr>
        <w:t xml:space="preserve"> do SWZ</w:t>
      </w:r>
      <w:r w:rsidR="002E6273" w:rsidRPr="00944720">
        <w:rPr>
          <w:rFonts w:ascii="Tahoma" w:hAnsi="Tahoma" w:cs="Tahoma"/>
          <w:sz w:val="24"/>
          <w:szCs w:val="24"/>
          <w:u w:val="single"/>
        </w:rPr>
        <w:t>.</w:t>
      </w:r>
    </w:p>
    <w:p w14:paraId="60870219" w14:textId="77777777" w:rsidR="00C77633" w:rsidRPr="00944720" w:rsidRDefault="00C77633" w:rsidP="00F2050F">
      <w:pPr>
        <w:spacing w:after="0" w:line="240" w:lineRule="auto"/>
        <w:jc w:val="both"/>
        <w:rPr>
          <w:rStyle w:val="Brak"/>
          <w:rFonts w:ascii="Tahoma" w:hAnsi="Tahoma" w:cs="Tahoma"/>
          <w:b/>
          <w:bCs/>
          <w:sz w:val="24"/>
          <w:szCs w:val="24"/>
          <w:u w:val="single"/>
        </w:rPr>
      </w:pPr>
    </w:p>
    <w:p w14:paraId="633A302F" w14:textId="5A399ABD" w:rsidR="000F67E8" w:rsidRPr="00944720" w:rsidRDefault="003574B4" w:rsidP="00F2050F">
      <w:pPr>
        <w:spacing w:after="0" w:line="240" w:lineRule="auto"/>
        <w:jc w:val="both"/>
        <w:rPr>
          <w:rStyle w:val="Brak"/>
          <w:rFonts w:ascii="Tahoma" w:hAnsi="Tahoma" w:cs="Tahoma"/>
          <w:b/>
          <w:bCs/>
          <w:sz w:val="24"/>
          <w:szCs w:val="24"/>
        </w:rPr>
      </w:pPr>
      <w:r w:rsidRPr="00944720">
        <w:rPr>
          <w:rStyle w:val="Brak"/>
          <w:rFonts w:ascii="Tahoma" w:hAnsi="Tahoma" w:cs="Tahoma"/>
          <w:b/>
          <w:bCs/>
          <w:sz w:val="24"/>
          <w:szCs w:val="24"/>
        </w:rPr>
        <w:t>6. Termin wykonania zamówienia.</w:t>
      </w:r>
    </w:p>
    <w:p w14:paraId="10606E36" w14:textId="77777777" w:rsidR="002A5F20" w:rsidRPr="00944720" w:rsidRDefault="002A5F20" w:rsidP="002A5F20">
      <w:pPr>
        <w:pStyle w:val="Akapitzlist"/>
        <w:tabs>
          <w:tab w:val="left" w:pos="315"/>
        </w:tabs>
        <w:spacing w:after="0" w:line="240" w:lineRule="auto"/>
        <w:ind w:left="0"/>
        <w:jc w:val="both"/>
        <w:rPr>
          <w:rFonts w:ascii="Tahoma" w:hAnsi="Tahoma" w:cs="Tahoma"/>
          <w:sz w:val="24"/>
          <w:szCs w:val="24"/>
        </w:rPr>
      </w:pPr>
    </w:p>
    <w:p w14:paraId="5EA4858F" w14:textId="44FA2233" w:rsidR="002A5F20" w:rsidRPr="00944720" w:rsidRDefault="002A5F20" w:rsidP="002A5F20">
      <w:pPr>
        <w:pStyle w:val="Akapitzlist"/>
        <w:tabs>
          <w:tab w:val="left" w:pos="315"/>
        </w:tabs>
        <w:spacing w:after="0" w:line="240" w:lineRule="auto"/>
        <w:ind w:left="0"/>
        <w:jc w:val="both"/>
        <w:rPr>
          <w:rFonts w:ascii="Tahoma" w:hAnsi="Tahoma" w:cs="Tahoma"/>
          <w:sz w:val="24"/>
          <w:szCs w:val="24"/>
        </w:rPr>
      </w:pPr>
      <w:r w:rsidRPr="00944720">
        <w:rPr>
          <w:rFonts w:ascii="Tahoma" w:hAnsi="Tahoma" w:cs="Tahoma"/>
          <w:sz w:val="24"/>
          <w:szCs w:val="24"/>
        </w:rPr>
        <w:t>Wykonawca zobowiązany jest wykonania przedmiotu zamówienia w nieprzekraczalnym terminie do dnia 24.08.2026 r.</w:t>
      </w:r>
    </w:p>
    <w:p w14:paraId="2DD65EC9" w14:textId="48B6FC7D" w:rsidR="002A5F20" w:rsidRPr="00944720" w:rsidRDefault="002A5F20" w:rsidP="002A5F20">
      <w:pPr>
        <w:pStyle w:val="Akapitzlist"/>
        <w:tabs>
          <w:tab w:val="left" w:pos="315"/>
        </w:tabs>
        <w:spacing w:after="0" w:line="240" w:lineRule="auto"/>
        <w:ind w:left="0"/>
        <w:jc w:val="both"/>
        <w:rPr>
          <w:rFonts w:ascii="Tahoma" w:hAnsi="Tahoma" w:cs="Tahoma"/>
          <w:sz w:val="24"/>
          <w:szCs w:val="24"/>
        </w:rPr>
      </w:pPr>
      <w:r w:rsidRPr="00944720">
        <w:rPr>
          <w:rFonts w:ascii="Tahoma" w:hAnsi="Tahoma" w:cs="Tahoma"/>
          <w:sz w:val="24"/>
          <w:szCs w:val="24"/>
        </w:rPr>
        <w:t>Termin został wskazany datą ze względu na plany repertuarowe Zamawiającego.</w:t>
      </w:r>
    </w:p>
    <w:p w14:paraId="1CA3488D" w14:textId="77777777" w:rsidR="000F67E8" w:rsidRPr="00944720" w:rsidRDefault="000F67E8" w:rsidP="00F2050F">
      <w:pPr>
        <w:widowControl w:val="0"/>
        <w:suppressAutoHyphens/>
        <w:autoSpaceDN w:val="0"/>
        <w:spacing w:after="0" w:line="240" w:lineRule="auto"/>
        <w:jc w:val="both"/>
        <w:textAlignment w:val="baseline"/>
        <w:rPr>
          <w:rStyle w:val="Brak"/>
          <w:rFonts w:ascii="Tahoma" w:hAnsi="Tahoma" w:cs="Tahoma"/>
          <w:bCs/>
          <w:sz w:val="24"/>
          <w:szCs w:val="24"/>
        </w:rPr>
      </w:pPr>
    </w:p>
    <w:p w14:paraId="511C35BC" w14:textId="77777777" w:rsidR="007A32C6" w:rsidRPr="00944720" w:rsidRDefault="007A32C6" w:rsidP="00F2050F">
      <w:pPr>
        <w:spacing w:after="0" w:line="240" w:lineRule="auto"/>
        <w:jc w:val="both"/>
        <w:rPr>
          <w:rStyle w:val="Brak"/>
          <w:rFonts w:ascii="Tahoma" w:hAnsi="Tahoma" w:cs="Tahoma"/>
          <w:b/>
          <w:bCs/>
          <w:sz w:val="24"/>
          <w:szCs w:val="24"/>
        </w:rPr>
      </w:pPr>
      <w:r w:rsidRPr="00944720">
        <w:rPr>
          <w:rStyle w:val="Brak"/>
          <w:rFonts w:ascii="Tahoma" w:hAnsi="Tahoma" w:cs="Tahoma"/>
          <w:b/>
          <w:bCs/>
          <w:sz w:val="24"/>
          <w:szCs w:val="24"/>
        </w:rPr>
        <w:t>7. Projektowane postanowienia umowy w sprawie zamówienia publicznego, które zostaną wprowadzone do treści tej umowy.</w:t>
      </w:r>
    </w:p>
    <w:p w14:paraId="42464796" w14:textId="77777777" w:rsidR="007A32C6" w:rsidRPr="00944720" w:rsidRDefault="007A32C6" w:rsidP="00F2050F">
      <w:pPr>
        <w:spacing w:after="0" w:line="240" w:lineRule="auto"/>
        <w:jc w:val="both"/>
        <w:rPr>
          <w:rStyle w:val="Brak"/>
          <w:rFonts w:ascii="Tahoma" w:hAnsi="Tahoma" w:cs="Tahoma"/>
          <w:bCs/>
          <w:sz w:val="24"/>
          <w:szCs w:val="24"/>
        </w:rPr>
      </w:pPr>
    </w:p>
    <w:p w14:paraId="7C019329" w14:textId="77777777" w:rsidR="00991664" w:rsidRPr="00944720" w:rsidRDefault="00991664"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Projektowane postanowienia umowy w sprawie zamówienia publicznego, które zostaną wprowadzone do treści tej umowy, określone zostały w załączniku nr 1 do SWZ.</w:t>
      </w:r>
    </w:p>
    <w:p w14:paraId="62C2D880" w14:textId="67F8837C" w:rsidR="007A32C6" w:rsidRPr="00944720" w:rsidRDefault="007A32C6" w:rsidP="00F2050F">
      <w:pPr>
        <w:spacing w:after="0" w:line="240" w:lineRule="auto"/>
        <w:jc w:val="both"/>
        <w:rPr>
          <w:rStyle w:val="Brak"/>
          <w:rFonts w:ascii="Tahoma" w:hAnsi="Tahoma" w:cs="Tahoma"/>
          <w:bCs/>
          <w:sz w:val="24"/>
          <w:szCs w:val="24"/>
        </w:rPr>
      </w:pPr>
    </w:p>
    <w:p w14:paraId="43D915D9" w14:textId="3CE8392B" w:rsidR="007A32C6" w:rsidRPr="00944720" w:rsidRDefault="00022BEF" w:rsidP="00F2050F">
      <w:pPr>
        <w:spacing w:after="0" w:line="240" w:lineRule="auto"/>
        <w:jc w:val="both"/>
        <w:rPr>
          <w:rStyle w:val="Brak"/>
          <w:rFonts w:ascii="Tahoma" w:hAnsi="Tahoma" w:cs="Tahoma"/>
          <w:b/>
          <w:bCs/>
          <w:sz w:val="24"/>
          <w:szCs w:val="24"/>
        </w:rPr>
      </w:pPr>
      <w:r w:rsidRPr="00944720">
        <w:rPr>
          <w:rStyle w:val="Brak"/>
          <w:rFonts w:ascii="Tahoma" w:hAnsi="Tahoma" w:cs="Tahoma"/>
          <w:b/>
          <w:bCs/>
          <w:sz w:val="24"/>
          <w:szCs w:val="24"/>
        </w:rPr>
        <w:t>8. Informacje o środkach komunikacji elektronicznej, przy użyciu których</w:t>
      </w:r>
      <w:r w:rsidR="00D72EC1" w:rsidRPr="00944720">
        <w:rPr>
          <w:rStyle w:val="Brak"/>
          <w:rFonts w:ascii="Tahoma" w:hAnsi="Tahoma" w:cs="Tahoma"/>
          <w:b/>
          <w:bCs/>
          <w:sz w:val="24"/>
          <w:szCs w:val="24"/>
        </w:rPr>
        <w:t xml:space="preserve"> </w:t>
      </w:r>
      <w:r w:rsidRPr="00944720">
        <w:rPr>
          <w:rStyle w:val="Brak"/>
          <w:rFonts w:ascii="Tahoma" w:hAnsi="Tahoma" w:cs="Tahoma"/>
          <w:b/>
          <w:bCs/>
          <w:sz w:val="24"/>
          <w:szCs w:val="24"/>
        </w:rPr>
        <w:t>Zamawiający będzie komunikował się z wykonawcami, oraz informacje o</w:t>
      </w:r>
      <w:r w:rsidR="00D72EC1" w:rsidRPr="00944720">
        <w:rPr>
          <w:rStyle w:val="Brak"/>
          <w:rFonts w:ascii="Tahoma" w:hAnsi="Tahoma" w:cs="Tahoma"/>
          <w:b/>
          <w:bCs/>
          <w:sz w:val="24"/>
          <w:szCs w:val="24"/>
        </w:rPr>
        <w:t xml:space="preserve"> </w:t>
      </w:r>
      <w:r w:rsidRPr="00944720">
        <w:rPr>
          <w:rStyle w:val="Brak"/>
          <w:rFonts w:ascii="Tahoma" w:hAnsi="Tahoma" w:cs="Tahoma"/>
          <w:b/>
          <w:bCs/>
          <w:sz w:val="24"/>
          <w:szCs w:val="24"/>
        </w:rPr>
        <w:t>wymaganiach technicznych i organizacyjnych sporządzania, wysyłania i</w:t>
      </w:r>
      <w:r w:rsidR="00D72EC1" w:rsidRPr="00944720">
        <w:rPr>
          <w:rStyle w:val="Brak"/>
          <w:rFonts w:ascii="Tahoma" w:hAnsi="Tahoma" w:cs="Tahoma"/>
          <w:b/>
          <w:bCs/>
          <w:sz w:val="24"/>
          <w:szCs w:val="24"/>
        </w:rPr>
        <w:t xml:space="preserve"> </w:t>
      </w:r>
      <w:r w:rsidRPr="00944720">
        <w:rPr>
          <w:rStyle w:val="Brak"/>
          <w:rFonts w:ascii="Tahoma" w:hAnsi="Tahoma" w:cs="Tahoma"/>
          <w:b/>
          <w:bCs/>
          <w:sz w:val="24"/>
          <w:szCs w:val="24"/>
        </w:rPr>
        <w:t>odbierania korespondencji elektronicznej.</w:t>
      </w:r>
    </w:p>
    <w:p w14:paraId="33E6063B" w14:textId="5575DFF5" w:rsidR="00D72EC1" w:rsidRPr="00944720" w:rsidRDefault="00D72EC1" w:rsidP="00F2050F">
      <w:pPr>
        <w:spacing w:after="0" w:line="240" w:lineRule="auto"/>
        <w:jc w:val="both"/>
        <w:rPr>
          <w:rStyle w:val="Brak"/>
          <w:rFonts w:ascii="Tahoma" w:hAnsi="Tahoma" w:cs="Tahoma"/>
          <w:b/>
          <w:bCs/>
          <w:sz w:val="24"/>
          <w:szCs w:val="24"/>
        </w:rPr>
      </w:pPr>
    </w:p>
    <w:p w14:paraId="435F6745" w14:textId="77777777" w:rsidR="008003A2" w:rsidRPr="00944720" w:rsidRDefault="008003A2">
      <w:pPr>
        <w:pStyle w:val="Akapitzlist"/>
        <w:numPr>
          <w:ilvl w:val="0"/>
          <w:numId w:val="2"/>
        </w:numPr>
        <w:spacing w:after="0" w:line="240" w:lineRule="auto"/>
        <w:ind w:left="0" w:firstLine="0"/>
        <w:contextualSpacing w:val="0"/>
        <w:jc w:val="both"/>
        <w:rPr>
          <w:rFonts w:ascii="Tahoma" w:hAnsi="Tahoma" w:cs="Tahoma"/>
          <w:sz w:val="24"/>
          <w:szCs w:val="24"/>
        </w:rPr>
      </w:pPr>
      <w:r w:rsidRPr="00944720">
        <w:rPr>
          <w:rFonts w:ascii="Tahoma" w:hAnsi="Tahoma" w:cs="Tahoma"/>
          <w:sz w:val="24"/>
          <w:szCs w:val="24"/>
        </w:rPr>
        <w:t xml:space="preserve">W postępowaniu o udzielenie zamówienia publicznego komunikacja między Zamawiającym a wykonawcami odbywa się przy użyciu Platformy e-Zamówienia, która jest dostępna pod adresem </w:t>
      </w:r>
      <w:hyperlink r:id="rId12" w:history="1">
        <w:r w:rsidRPr="00944720">
          <w:rPr>
            <w:rStyle w:val="Hipercze"/>
            <w:rFonts w:ascii="Tahoma" w:hAnsi="Tahoma" w:cs="Tahoma"/>
            <w:sz w:val="24"/>
            <w:szCs w:val="24"/>
          </w:rPr>
          <w:t>https://ezamowienia.gov.pl</w:t>
        </w:r>
      </w:hyperlink>
      <w:r w:rsidRPr="00944720">
        <w:rPr>
          <w:rFonts w:ascii="Tahoma" w:hAnsi="Tahoma" w:cs="Tahoma"/>
          <w:sz w:val="24"/>
          <w:szCs w:val="24"/>
        </w:rPr>
        <w:t xml:space="preserve">. </w:t>
      </w:r>
    </w:p>
    <w:p w14:paraId="28247376" w14:textId="77777777" w:rsidR="008003A2" w:rsidRPr="00944720" w:rsidRDefault="008003A2" w:rsidP="00F2050F">
      <w:pPr>
        <w:pStyle w:val="Akapitzlist"/>
        <w:spacing w:after="0" w:line="240" w:lineRule="auto"/>
        <w:ind w:left="0"/>
        <w:contextualSpacing w:val="0"/>
        <w:jc w:val="both"/>
        <w:rPr>
          <w:rFonts w:ascii="Tahoma" w:hAnsi="Tahoma" w:cs="Tahoma"/>
          <w:sz w:val="24"/>
          <w:szCs w:val="24"/>
        </w:rPr>
      </w:pPr>
    </w:p>
    <w:p w14:paraId="3E09A293" w14:textId="77777777" w:rsidR="008003A2" w:rsidRPr="00944720" w:rsidRDefault="008003A2">
      <w:pPr>
        <w:pStyle w:val="Akapitzlist"/>
        <w:numPr>
          <w:ilvl w:val="0"/>
          <w:numId w:val="2"/>
        </w:numPr>
        <w:spacing w:after="0" w:line="240" w:lineRule="auto"/>
        <w:ind w:left="0" w:firstLine="0"/>
        <w:contextualSpacing w:val="0"/>
        <w:jc w:val="both"/>
        <w:rPr>
          <w:rFonts w:ascii="Tahoma" w:hAnsi="Tahoma" w:cs="Tahoma"/>
          <w:sz w:val="24"/>
          <w:szCs w:val="24"/>
        </w:rPr>
      </w:pPr>
      <w:r w:rsidRPr="00944720">
        <w:rPr>
          <w:rFonts w:ascii="Tahoma" w:hAnsi="Tahoma" w:cs="Tahoma"/>
          <w:sz w:val="24"/>
          <w:szCs w:val="24"/>
        </w:rPr>
        <w:t xml:space="preserve">Korzystanie z Platformy e-Zamówienia jest bezpłatne. </w:t>
      </w:r>
    </w:p>
    <w:p w14:paraId="35A47F11" w14:textId="77777777" w:rsidR="008003A2" w:rsidRPr="00944720" w:rsidRDefault="008003A2" w:rsidP="00F2050F">
      <w:pPr>
        <w:pStyle w:val="Akapitzlist"/>
        <w:spacing w:after="0" w:line="240" w:lineRule="auto"/>
        <w:ind w:left="0"/>
        <w:contextualSpacing w:val="0"/>
        <w:jc w:val="both"/>
        <w:rPr>
          <w:rFonts w:ascii="Tahoma" w:hAnsi="Tahoma" w:cs="Tahoma"/>
          <w:sz w:val="24"/>
          <w:szCs w:val="24"/>
        </w:rPr>
      </w:pPr>
    </w:p>
    <w:p w14:paraId="54A9EE98" w14:textId="4AA98094" w:rsidR="001F13DE" w:rsidRPr="00944720" w:rsidRDefault="008003A2">
      <w:pPr>
        <w:pStyle w:val="Akapitzlist"/>
        <w:numPr>
          <w:ilvl w:val="0"/>
          <w:numId w:val="2"/>
        </w:numPr>
        <w:spacing w:after="0" w:line="240" w:lineRule="auto"/>
        <w:ind w:left="0" w:firstLine="0"/>
        <w:contextualSpacing w:val="0"/>
        <w:jc w:val="both"/>
        <w:rPr>
          <w:rFonts w:ascii="Tahoma" w:hAnsi="Tahoma" w:cs="Tahoma"/>
          <w:sz w:val="24"/>
          <w:szCs w:val="24"/>
        </w:rPr>
      </w:pPr>
      <w:r w:rsidRPr="00944720">
        <w:rPr>
          <w:rFonts w:ascii="Tahoma" w:hAnsi="Tahoma" w:cs="Tahoma"/>
          <w:sz w:val="24"/>
          <w:szCs w:val="24"/>
        </w:rPr>
        <w:lastRenderedPageBreak/>
        <w:t xml:space="preserve">Adres strony internetowej prowadzonego postępowania (link prowadzący bezpośrednio do widoku postępowania na Platformie e-Zamówienia): </w:t>
      </w:r>
    </w:p>
    <w:p w14:paraId="07CAF1AC" w14:textId="77777777" w:rsidR="00207E3C" w:rsidRPr="00944720" w:rsidRDefault="00207E3C" w:rsidP="00F2050F">
      <w:pPr>
        <w:pStyle w:val="Akapitzlist"/>
        <w:spacing w:after="0" w:line="240" w:lineRule="auto"/>
        <w:ind w:left="0"/>
        <w:contextualSpacing w:val="0"/>
        <w:jc w:val="both"/>
        <w:rPr>
          <w:rFonts w:ascii="Tahoma" w:hAnsi="Tahoma" w:cs="Tahoma"/>
          <w:sz w:val="24"/>
          <w:szCs w:val="24"/>
        </w:rPr>
      </w:pPr>
    </w:p>
    <w:p w14:paraId="6D2CB609" w14:textId="2E412729" w:rsidR="00936681" w:rsidRPr="00944720" w:rsidRDefault="004A5644" w:rsidP="00F2050F">
      <w:pPr>
        <w:pStyle w:val="Akapitzlist"/>
        <w:spacing w:after="0" w:line="240" w:lineRule="auto"/>
        <w:ind w:left="0"/>
        <w:contextualSpacing w:val="0"/>
        <w:jc w:val="both"/>
        <w:rPr>
          <w:rFonts w:ascii="Tahoma" w:hAnsi="Tahoma" w:cs="Tahoma"/>
          <w:color w:val="0563C1" w:themeColor="hyperlink"/>
          <w:sz w:val="24"/>
          <w:szCs w:val="24"/>
          <w:u w:val="single"/>
        </w:rPr>
      </w:pPr>
      <w:hyperlink r:id="rId13" w:history="1">
        <w:r w:rsidRPr="00944720">
          <w:rPr>
            <w:rStyle w:val="Hipercze"/>
            <w:rFonts w:ascii="Tahoma" w:hAnsi="Tahoma" w:cs="Tahoma"/>
            <w:sz w:val="24"/>
            <w:szCs w:val="24"/>
          </w:rPr>
          <w:t>https://ezamowienia.gov.pl/mp-client/search/list/</w:t>
        </w:r>
        <w:r w:rsidR="008251A2" w:rsidRPr="00944720">
          <w:rPr>
            <w:rStyle w:val="Hipercze"/>
            <w:rFonts w:ascii="Tahoma" w:hAnsi="Tahoma" w:cs="Tahoma"/>
            <w:sz w:val="24"/>
            <w:szCs w:val="24"/>
          </w:rPr>
          <w:t>ocds-148610-d7f80023-d599-4634-bea1-a36022bf6d3b</w:t>
        </w:r>
      </w:hyperlink>
    </w:p>
    <w:p w14:paraId="62383302" w14:textId="77777777" w:rsidR="008F18F3" w:rsidRPr="00944720" w:rsidRDefault="008F18F3" w:rsidP="00F2050F">
      <w:pPr>
        <w:pStyle w:val="Akapitzlist"/>
        <w:spacing w:after="0" w:line="240" w:lineRule="auto"/>
        <w:ind w:left="0"/>
        <w:contextualSpacing w:val="0"/>
        <w:jc w:val="both"/>
        <w:rPr>
          <w:rFonts w:ascii="Tahoma" w:hAnsi="Tahoma" w:cs="Tahoma"/>
        </w:rPr>
      </w:pPr>
    </w:p>
    <w:p w14:paraId="12AEB972" w14:textId="5DB7860F" w:rsidR="008003A2" w:rsidRPr="00944720" w:rsidRDefault="008003A2" w:rsidP="00F2050F">
      <w:pPr>
        <w:pStyle w:val="Akapitzlist"/>
        <w:spacing w:after="0" w:line="240" w:lineRule="auto"/>
        <w:ind w:left="0"/>
        <w:contextualSpacing w:val="0"/>
        <w:jc w:val="both"/>
        <w:rPr>
          <w:rFonts w:ascii="Tahoma" w:hAnsi="Tahoma" w:cs="Tahoma"/>
          <w:sz w:val="24"/>
          <w:szCs w:val="24"/>
          <w:u w:val="single"/>
        </w:rPr>
      </w:pPr>
      <w:r w:rsidRPr="00944720">
        <w:rPr>
          <w:rFonts w:ascii="Tahoma" w:hAnsi="Tahoma" w:cs="Tahoma"/>
          <w:sz w:val="24"/>
          <w:szCs w:val="24"/>
          <w:u w:val="single"/>
        </w:rPr>
        <w:t xml:space="preserve">Postępowanie można wyszukać również ze strony głównej Platformy </w:t>
      </w:r>
      <w:r w:rsidRPr="00944720">
        <w:rPr>
          <w:rFonts w:ascii="Tahoma" w:hAnsi="Tahoma" w:cs="Tahoma"/>
          <w:sz w:val="24"/>
          <w:szCs w:val="24"/>
          <w:u w:val="single"/>
        </w:rPr>
        <w:br/>
        <w:t xml:space="preserve">e-Zamówienia (przycisk „Przeglądaj postępowania/konkursy”). </w:t>
      </w:r>
    </w:p>
    <w:p w14:paraId="0A60A85E" w14:textId="77777777" w:rsidR="008003A2" w:rsidRPr="00944720" w:rsidRDefault="008003A2" w:rsidP="00F2050F">
      <w:pPr>
        <w:pStyle w:val="Akapitzlist"/>
        <w:spacing w:after="0" w:line="240" w:lineRule="auto"/>
        <w:ind w:left="0"/>
        <w:contextualSpacing w:val="0"/>
        <w:jc w:val="both"/>
        <w:rPr>
          <w:rFonts w:ascii="Tahoma" w:hAnsi="Tahoma" w:cs="Tahoma"/>
          <w:sz w:val="24"/>
          <w:szCs w:val="24"/>
        </w:rPr>
      </w:pPr>
    </w:p>
    <w:p w14:paraId="46F2A3E0" w14:textId="42A17228" w:rsidR="00390F72" w:rsidRPr="00944720" w:rsidRDefault="008003A2">
      <w:pPr>
        <w:pStyle w:val="Akapitzlist"/>
        <w:numPr>
          <w:ilvl w:val="0"/>
          <w:numId w:val="2"/>
        </w:numPr>
        <w:spacing w:after="0" w:line="240" w:lineRule="auto"/>
        <w:ind w:left="0" w:firstLine="0"/>
        <w:contextualSpacing w:val="0"/>
        <w:jc w:val="both"/>
        <w:rPr>
          <w:rFonts w:ascii="Tahoma" w:hAnsi="Tahoma" w:cs="Tahoma"/>
          <w:sz w:val="24"/>
          <w:szCs w:val="24"/>
        </w:rPr>
      </w:pPr>
      <w:r w:rsidRPr="00944720">
        <w:rPr>
          <w:rFonts w:ascii="Tahoma" w:hAnsi="Tahoma" w:cs="Tahoma"/>
          <w:sz w:val="24"/>
          <w:szCs w:val="24"/>
        </w:rPr>
        <w:t>Identyfikator (ID) postępowania na Platformie e-Zamówienia:</w:t>
      </w:r>
    </w:p>
    <w:p w14:paraId="540D0E4C" w14:textId="59657FF2" w:rsidR="008003A2" w:rsidRPr="00A02BAC" w:rsidRDefault="008251A2" w:rsidP="00F2050F">
      <w:pPr>
        <w:pStyle w:val="Akapitzlist"/>
        <w:spacing w:after="0" w:line="240" w:lineRule="auto"/>
        <w:ind w:left="0"/>
        <w:contextualSpacing w:val="0"/>
        <w:jc w:val="both"/>
        <w:rPr>
          <w:rFonts w:ascii="Tahoma" w:hAnsi="Tahoma" w:cs="Tahoma"/>
          <w:sz w:val="24"/>
          <w:szCs w:val="24"/>
          <w:u w:val="single"/>
          <w:lang w:val="en-US"/>
        </w:rPr>
      </w:pPr>
      <w:r w:rsidRPr="00A02BAC">
        <w:rPr>
          <w:rFonts w:ascii="Tahoma" w:hAnsi="Tahoma" w:cs="Tahoma"/>
          <w:sz w:val="24"/>
          <w:szCs w:val="24"/>
          <w:u w:val="single"/>
          <w:lang w:val="en-US"/>
        </w:rPr>
        <w:t>ocds-148610-d7f80023-d599-4634-bea1-a36022bf6d3b</w:t>
      </w:r>
      <w:r w:rsidR="008003A2" w:rsidRPr="00A02BAC">
        <w:rPr>
          <w:rFonts w:ascii="Tahoma" w:hAnsi="Tahoma" w:cs="Tahoma"/>
          <w:sz w:val="24"/>
          <w:szCs w:val="24"/>
          <w:u w:val="single"/>
          <w:lang w:val="en-US"/>
        </w:rPr>
        <w:br/>
      </w:r>
    </w:p>
    <w:p w14:paraId="4C2FB014" w14:textId="66125661" w:rsidR="00DB4932" w:rsidRPr="00944720" w:rsidRDefault="00DB493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5.</w:t>
      </w:r>
      <w:r w:rsidRPr="00944720">
        <w:rPr>
          <w:rStyle w:val="Brak"/>
          <w:rFonts w:ascii="Tahoma" w:hAnsi="Tahoma" w:cs="Tahoma"/>
          <w:bCs/>
          <w:sz w:val="24"/>
          <w:szCs w:val="24"/>
        </w:rPr>
        <w:tab/>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6E876A6A" w14:textId="77777777" w:rsidR="00DB4932" w:rsidRPr="00944720" w:rsidRDefault="00DB4932" w:rsidP="00F2050F">
      <w:pPr>
        <w:spacing w:after="0" w:line="240" w:lineRule="auto"/>
        <w:jc w:val="both"/>
        <w:rPr>
          <w:rStyle w:val="Brak"/>
          <w:rFonts w:ascii="Tahoma" w:hAnsi="Tahoma" w:cs="Tahoma"/>
          <w:bCs/>
          <w:sz w:val="24"/>
          <w:szCs w:val="24"/>
        </w:rPr>
      </w:pPr>
    </w:p>
    <w:p w14:paraId="5C82C5F5" w14:textId="15B57CF4" w:rsidR="00DB4932" w:rsidRPr="00944720" w:rsidRDefault="00DB493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6.</w:t>
      </w:r>
      <w:r w:rsidRPr="00944720">
        <w:rPr>
          <w:rStyle w:val="Brak"/>
          <w:rFonts w:ascii="Tahoma" w:hAnsi="Tahoma" w:cs="Tahoma"/>
          <w:bCs/>
          <w:sz w:val="24"/>
          <w:szCs w:val="24"/>
        </w:rPr>
        <w:tab/>
        <w:t xml:space="preserve">Przeglądanie i pobieranie publicznej treści dokumentacji postępowania nie wymaga posiadania konta na Platformie e-Zamówienia ani logowania. </w:t>
      </w:r>
    </w:p>
    <w:p w14:paraId="172C3337" w14:textId="77777777" w:rsidR="00DB4932" w:rsidRPr="00944720" w:rsidRDefault="00DB4932" w:rsidP="00F2050F">
      <w:pPr>
        <w:spacing w:after="0" w:line="240" w:lineRule="auto"/>
        <w:jc w:val="both"/>
        <w:rPr>
          <w:rStyle w:val="Brak"/>
          <w:rFonts w:ascii="Tahoma" w:hAnsi="Tahoma" w:cs="Tahoma"/>
          <w:bCs/>
          <w:sz w:val="24"/>
          <w:szCs w:val="24"/>
        </w:rPr>
      </w:pPr>
    </w:p>
    <w:p w14:paraId="1FF127EA" w14:textId="6A5698AE" w:rsidR="00DB4932" w:rsidRPr="00944720" w:rsidRDefault="00DB493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7.</w:t>
      </w:r>
      <w:r w:rsidRPr="00944720">
        <w:rPr>
          <w:rStyle w:val="Brak"/>
          <w:rFonts w:ascii="Tahoma" w:hAnsi="Tahoma" w:cs="Tahoma"/>
          <w:bCs/>
          <w:sz w:val="24"/>
          <w:szCs w:val="24"/>
        </w:rPr>
        <w:tab/>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6A1CB4F2" w14:textId="77777777" w:rsidR="00DB4932" w:rsidRPr="00944720" w:rsidRDefault="00DB4932" w:rsidP="00F2050F">
      <w:pPr>
        <w:spacing w:after="0" w:line="240" w:lineRule="auto"/>
        <w:jc w:val="both"/>
        <w:rPr>
          <w:rStyle w:val="Brak"/>
          <w:rFonts w:ascii="Tahoma" w:hAnsi="Tahoma" w:cs="Tahoma"/>
          <w:bCs/>
          <w:sz w:val="24"/>
          <w:szCs w:val="24"/>
        </w:rPr>
      </w:pPr>
    </w:p>
    <w:p w14:paraId="019502AB" w14:textId="33DD83B1" w:rsidR="00DB4932" w:rsidRPr="00944720" w:rsidRDefault="00DB493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8.</w:t>
      </w:r>
      <w:r w:rsidRPr="00944720">
        <w:rPr>
          <w:rStyle w:val="Brak"/>
          <w:rFonts w:ascii="Tahoma" w:hAnsi="Tahoma" w:cs="Tahoma"/>
          <w:bCs/>
          <w:sz w:val="24"/>
          <w:szCs w:val="24"/>
        </w:rPr>
        <w:tab/>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944720">
        <w:rPr>
          <w:rStyle w:val="Brak"/>
          <w:rFonts w:ascii="Tahoma" w:hAnsi="Tahoma" w:cs="Tahoma"/>
          <w:bCs/>
          <w:sz w:val="24"/>
          <w:szCs w:val="24"/>
        </w:rPr>
        <w:t>Pzp</w:t>
      </w:r>
      <w:proofErr w:type="spellEnd"/>
      <w:r w:rsidRPr="00944720">
        <w:rPr>
          <w:rStyle w:val="Brak"/>
          <w:rFonts w:ascii="Tahoma" w:hAnsi="Tahoma" w:cs="Tahoma"/>
          <w:bCs/>
          <w:sz w:val="24"/>
          <w:szCs w:val="24"/>
        </w:rPr>
        <w:t xml:space="preserve">, ww. regulacje nie będą miały bezpośredniego zastosowania. </w:t>
      </w:r>
    </w:p>
    <w:p w14:paraId="1625466D" w14:textId="77777777" w:rsidR="00DB4932" w:rsidRPr="00944720" w:rsidRDefault="00DB4932" w:rsidP="00F2050F">
      <w:pPr>
        <w:spacing w:after="0" w:line="240" w:lineRule="auto"/>
        <w:jc w:val="both"/>
        <w:rPr>
          <w:rStyle w:val="Brak"/>
          <w:rFonts w:ascii="Tahoma" w:hAnsi="Tahoma" w:cs="Tahoma"/>
          <w:bCs/>
          <w:sz w:val="24"/>
          <w:szCs w:val="24"/>
        </w:rPr>
      </w:pPr>
    </w:p>
    <w:p w14:paraId="4C94189C" w14:textId="77777777" w:rsidR="00DB4932" w:rsidRPr="00944720" w:rsidRDefault="00DB493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9.</w:t>
      </w:r>
      <w:r w:rsidRPr="00944720">
        <w:rPr>
          <w:rStyle w:val="Brak"/>
          <w:rFonts w:ascii="Tahoma" w:hAnsi="Tahoma" w:cs="Tahoma"/>
          <w:bCs/>
          <w:sz w:val="24"/>
          <w:szCs w:val="24"/>
        </w:rPr>
        <w:tab/>
        <w:t xml:space="preserve">Informacje, oświadczenia lub dokumenty, inne niż wymienione w § 2 ust. 1 rozporządzenia Prezesa Rady Ministrów w sprawie wymagań dla dokumentów elektronicznych, przekazywane w postępowaniu sporządza się w postaci elektronicznej: </w:t>
      </w:r>
    </w:p>
    <w:p w14:paraId="6881053E" w14:textId="77777777" w:rsidR="00DB4932" w:rsidRPr="00944720" w:rsidRDefault="00DB4932" w:rsidP="00F2050F">
      <w:pPr>
        <w:spacing w:after="0" w:line="240" w:lineRule="auto"/>
        <w:ind w:left="284"/>
        <w:jc w:val="both"/>
        <w:rPr>
          <w:rStyle w:val="Brak"/>
          <w:rFonts w:ascii="Tahoma" w:hAnsi="Tahoma" w:cs="Tahoma"/>
          <w:bCs/>
          <w:sz w:val="24"/>
          <w:szCs w:val="24"/>
        </w:rPr>
      </w:pPr>
      <w:r w:rsidRPr="00944720">
        <w:rPr>
          <w:rStyle w:val="Brak"/>
          <w:rFonts w:ascii="Tahoma" w:hAnsi="Tahoma" w:cs="Tahoma"/>
          <w:bCs/>
          <w:sz w:val="24"/>
          <w:szCs w:val="24"/>
        </w:rPr>
        <w:t>a.</w:t>
      </w:r>
      <w:r w:rsidRPr="00944720">
        <w:rPr>
          <w:rStyle w:val="Brak"/>
          <w:rFonts w:ascii="Tahoma" w:hAnsi="Tahoma" w:cs="Tahoma"/>
          <w:bCs/>
          <w:sz w:val="24"/>
          <w:szCs w:val="24"/>
        </w:rPr>
        <w:tab/>
        <w:t xml:space="preserve">w formatach danych określonych w przepisach rozporządzenia Rady Ministrów w sprawie Krajowych Ram Interoperacyjności (i przekazuje się jako załącznik), lub </w:t>
      </w:r>
    </w:p>
    <w:p w14:paraId="38B30865" w14:textId="77777777" w:rsidR="00DB4932" w:rsidRPr="00944720" w:rsidRDefault="00DB4932" w:rsidP="00F2050F">
      <w:pPr>
        <w:spacing w:after="0" w:line="240" w:lineRule="auto"/>
        <w:ind w:left="284"/>
        <w:jc w:val="both"/>
        <w:rPr>
          <w:rStyle w:val="Brak"/>
          <w:rFonts w:ascii="Tahoma" w:hAnsi="Tahoma" w:cs="Tahoma"/>
          <w:bCs/>
          <w:sz w:val="24"/>
          <w:szCs w:val="24"/>
        </w:rPr>
      </w:pPr>
      <w:r w:rsidRPr="00944720">
        <w:rPr>
          <w:rStyle w:val="Brak"/>
          <w:rFonts w:ascii="Tahoma" w:hAnsi="Tahoma" w:cs="Tahoma"/>
          <w:bCs/>
          <w:sz w:val="24"/>
          <w:szCs w:val="24"/>
        </w:rPr>
        <w:t>b.</w:t>
      </w:r>
      <w:r w:rsidRPr="00944720">
        <w:rPr>
          <w:rStyle w:val="Brak"/>
          <w:rFonts w:ascii="Tahoma" w:hAnsi="Tahoma" w:cs="Tahoma"/>
          <w:bCs/>
          <w:sz w:val="24"/>
          <w:szCs w:val="24"/>
        </w:rPr>
        <w:tab/>
        <w:t xml:space="preserve">jako tekst wpisany bezpośrednio do wiadomości przekazywanej przy użyciu środków komunikacji elektronicznej (np. w treści wiadomości e-mail lub w treści „Formularza do komunikacji”). </w:t>
      </w:r>
    </w:p>
    <w:p w14:paraId="59907A66" w14:textId="77777777" w:rsidR="00DB4932" w:rsidRPr="00944720" w:rsidRDefault="00DB4932" w:rsidP="00F2050F">
      <w:pPr>
        <w:spacing w:after="0" w:line="240" w:lineRule="auto"/>
        <w:jc w:val="both"/>
        <w:rPr>
          <w:rStyle w:val="Brak"/>
          <w:rFonts w:ascii="Tahoma" w:hAnsi="Tahoma" w:cs="Tahoma"/>
          <w:bCs/>
          <w:sz w:val="24"/>
          <w:szCs w:val="24"/>
        </w:rPr>
      </w:pPr>
    </w:p>
    <w:p w14:paraId="4755E19C" w14:textId="3A61EB66" w:rsidR="00DB4932" w:rsidRPr="00944720" w:rsidRDefault="00DB493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10.</w:t>
      </w:r>
      <w:r w:rsidRPr="00944720">
        <w:rPr>
          <w:rStyle w:val="Brak"/>
          <w:rFonts w:ascii="Tahoma" w:hAnsi="Tahoma" w:cs="Tahoma"/>
          <w:bCs/>
          <w:sz w:val="24"/>
          <w:szCs w:val="24"/>
        </w:rPr>
        <w:tab/>
        <w:t xml:space="preserve">Jeżeli dokumenty elektroniczne, przekazywane przy użyciu środków komunikacji elektronicznej, zawierają informacje stanowiące tajemnicę przedsiębiorstwa w rozumieniu przepisów ustawy z dnia 16 kwietnia 1993 r. o zwalczaniu nieuczciwej konkurencji (Dz.U. 2022 poz. 1233) wykonawca, w celu utrzymania w poufności tych </w:t>
      </w:r>
      <w:r w:rsidRPr="00944720">
        <w:rPr>
          <w:rStyle w:val="Brak"/>
          <w:rFonts w:ascii="Tahoma" w:hAnsi="Tahoma" w:cs="Tahoma"/>
          <w:bCs/>
          <w:sz w:val="24"/>
          <w:szCs w:val="24"/>
        </w:rPr>
        <w:lastRenderedPageBreak/>
        <w:t xml:space="preserve">informacji, przekazuje je w wydzielonym i odpowiednio oznaczonym pliku, wraz z jednoczesnym zaznaczeniem w nazwie pliku „Dokument stanowiący tajemnicę przedsiębiorstwa”. </w:t>
      </w:r>
    </w:p>
    <w:p w14:paraId="74BAB941" w14:textId="77777777" w:rsidR="00DB4932" w:rsidRPr="00944720" w:rsidRDefault="00DB4932" w:rsidP="00F2050F">
      <w:pPr>
        <w:spacing w:after="0" w:line="240" w:lineRule="auto"/>
        <w:jc w:val="both"/>
        <w:rPr>
          <w:rStyle w:val="Brak"/>
          <w:rFonts w:ascii="Tahoma" w:hAnsi="Tahoma" w:cs="Tahoma"/>
          <w:bCs/>
          <w:sz w:val="24"/>
          <w:szCs w:val="24"/>
        </w:rPr>
      </w:pPr>
    </w:p>
    <w:p w14:paraId="44BCEC1F" w14:textId="5AF499BC" w:rsidR="00DB4932" w:rsidRPr="00944720" w:rsidRDefault="00DB493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11.</w:t>
      </w:r>
      <w:r w:rsidRPr="00944720">
        <w:rPr>
          <w:rStyle w:val="Brak"/>
          <w:rFonts w:ascii="Tahoma" w:hAnsi="Tahoma" w:cs="Tahoma"/>
          <w:bCs/>
          <w:sz w:val="24"/>
          <w:szCs w:val="24"/>
        </w:rPr>
        <w:tab/>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944720">
        <w:rPr>
          <w:rStyle w:val="Brak"/>
          <w:rFonts w:ascii="Tahoma" w:hAnsi="Tahoma" w:cs="Tahoma"/>
          <w:bCs/>
          <w:sz w:val="24"/>
          <w:szCs w:val="24"/>
        </w:rPr>
        <w:t>Pzp</w:t>
      </w:r>
      <w:proofErr w:type="spellEnd"/>
      <w:r w:rsidRPr="00944720">
        <w:rPr>
          <w:rStyle w:val="Brak"/>
          <w:rFonts w:ascii="Tahoma" w:hAnsi="Tahoma" w:cs="Tahoma"/>
          <w:bCs/>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5170442F" w14:textId="77777777" w:rsidR="00DB4932" w:rsidRPr="00944720" w:rsidRDefault="00DB4932" w:rsidP="00F2050F">
      <w:pPr>
        <w:spacing w:after="0" w:line="240" w:lineRule="auto"/>
        <w:jc w:val="both"/>
        <w:rPr>
          <w:rStyle w:val="Brak"/>
          <w:rFonts w:ascii="Tahoma" w:hAnsi="Tahoma" w:cs="Tahoma"/>
          <w:bCs/>
          <w:sz w:val="24"/>
          <w:szCs w:val="24"/>
        </w:rPr>
      </w:pPr>
    </w:p>
    <w:p w14:paraId="1EBB41EC" w14:textId="5AF3AE3D" w:rsidR="00DB4932" w:rsidRPr="00944720" w:rsidRDefault="00DB493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12.</w:t>
      </w:r>
      <w:r w:rsidRPr="00944720">
        <w:rPr>
          <w:rStyle w:val="Brak"/>
          <w:rFonts w:ascii="Tahoma" w:hAnsi="Tahoma" w:cs="Tahoma"/>
          <w:bCs/>
          <w:sz w:val="24"/>
          <w:szCs w:val="24"/>
        </w:rPr>
        <w:tab/>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12A3302" w14:textId="77777777" w:rsidR="00DB4932" w:rsidRPr="00944720" w:rsidRDefault="00DB4932" w:rsidP="00F2050F">
      <w:pPr>
        <w:spacing w:after="0" w:line="240" w:lineRule="auto"/>
        <w:jc w:val="both"/>
        <w:rPr>
          <w:rStyle w:val="Brak"/>
          <w:rFonts w:ascii="Tahoma" w:hAnsi="Tahoma" w:cs="Tahoma"/>
          <w:bCs/>
          <w:sz w:val="24"/>
          <w:szCs w:val="24"/>
        </w:rPr>
      </w:pPr>
    </w:p>
    <w:p w14:paraId="10DCBA5A" w14:textId="2530834F" w:rsidR="00DB4932" w:rsidRPr="00944720" w:rsidRDefault="00DB493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13.</w:t>
      </w:r>
      <w:r w:rsidRPr="00944720">
        <w:rPr>
          <w:rStyle w:val="Brak"/>
          <w:rFonts w:ascii="Tahoma" w:hAnsi="Tahoma" w:cs="Tahoma"/>
          <w:bCs/>
          <w:sz w:val="24"/>
          <w:szCs w:val="24"/>
        </w:rPr>
        <w:tab/>
        <w:t xml:space="preserve">Wszystkie wysłane i odebrane w postępowaniu przez wykonawcę wiadomości widoczne są po zalogowaniu w podglądzie postępowania w zakładce „Komunikacja”. </w:t>
      </w:r>
    </w:p>
    <w:p w14:paraId="2DDD7DD1" w14:textId="77777777" w:rsidR="00DB4932" w:rsidRPr="00944720" w:rsidRDefault="00DB4932" w:rsidP="00F2050F">
      <w:pPr>
        <w:spacing w:after="0" w:line="240" w:lineRule="auto"/>
        <w:jc w:val="both"/>
        <w:rPr>
          <w:rStyle w:val="Brak"/>
          <w:rFonts w:ascii="Tahoma" w:hAnsi="Tahoma" w:cs="Tahoma"/>
          <w:bCs/>
          <w:sz w:val="24"/>
          <w:szCs w:val="24"/>
        </w:rPr>
      </w:pPr>
    </w:p>
    <w:p w14:paraId="7EE5CA56" w14:textId="43A50C81" w:rsidR="00DB4932" w:rsidRPr="00944720" w:rsidRDefault="00DB493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14.</w:t>
      </w:r>
      <w:r w:rsidRPr="00944720">
        <w:rPr>
          <w:rStyle w:val="Brak"/>
          <w:rFonts w:ascii="Tahoma" w:hAnsi="Tahoma" w:cs="Tahoma"/>
          <w:bCs/>
          <w:sz w:val="24"/>
          <w:szCs w:val="24"/>
        </w:rPr>
        <w:tab/>
        <w:t xml:space="preserve">Maksymalny rozmiar plików przesyłanych za pośrednictwem „Formularzy do komunikacji” wynosi 150 MB (wielkość ta dotyczy plików przesyłanych jako załączniki do jednego formularza). </w:t>
      </w:r>
    </w:p>
    <w:p w14:paraId="3B7CF3E3" w14:textId="77777777" w:rsidR="00DB4932" w:rsidRPr="00944720" w:rsidRDefault="00DB4932" w:rsidP="00F2050F">
      <w:pPr>
        <w:spacing w:after="0" w:line="240" w:lineRule="auto"/>
        <w:jc w:val="both"/>
        <w:rPr>
          <w:rStyle w:val="Brak"/>
          <w:rFonts w:ascii="Tahoma" w:hAnsi="Tahoma" w:cs="Tahoma"/>
          <w:bCs/>
          <w:sz w:val="24"/>
          <w:szCs w:val="24"/>
        </w:rPr>
      </w:pPr>
    </w:p>
    <w:p w14:paraId="5090358F" w14:textId="1BF25A3F" w:rsidR="00DB4932" w:rsidRPr="00944720" w:rsidRDefault="00DB493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15.</w:t>
      </w:r>
      <w:r w:rsidRPr="00944720">
        <w:rPr>
          <w:rStyle w:val="Brak"/>
          <w:rFonts w:ascii="Tahoma" w:hAnsi="Tahoma" w:cs="Tahoma"/>
          <w:bCs/>
          <w:sz w:val="24"/>
          <w:szCs w:val="24"/>
        </w:rPr>
        <w:tab/>
        <w:t xml:space="preserve">Minimalne wymagania techniczne dotyczące sprzętu używanego w celu korzystania z usług Platformy e-Zamówienia oraz informacje dotyczące specyfikacji połączenia określa Regulamin Platformy e-Zamówienia. </w:t>
      </w:r>
    </w:p>
    <w:p w14:paraId="526C3321" w14:textId="77777777" w:rsidR="00DB4932" w:rsidRPr="00944720" w:rsidRDefault="00DB4932" w:rsidP="00F2050F">
      <w:pPr>
        <w:spacing w:after="0" w:line="240" w:lineRule="auto"/>
        <w:jc w:val="both"/>
        <w:rPr>
          <w:rStyle w:val="Brak"/>
          <w:rFonts w:ascii="Tahoma" w:hAnsi="Tahoma" w:cs="Tahoma"/>
          <w:bCs/>
          <w:sz w:val="24"/>
          <w:szCs w:val="24"/>
        </w:rPr>
      </w:pPr>
    </w:p>
    <w:p w14:paraId="20630D4C" w14:textId="587317FD" w:rsidR="00A06467" w:rsidRPr="00944720" w:rsidRDefault="00DB493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16.</w:t>
      </w:r>
      <w:r w:rsidRPr="00944720">
        <w:rPr>
          <w:rStyle w:val="Brak"/>
          <w:rFonts w:ascii="Tahoma" w:hAnsi="Tahoma" w:cs="Tahoma"/>
          <w:bCs/>
          <w:sz w:val="24"/>
          <w:szCs w:val="24"/>
        </w:rPr>
        <w:tab/>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4D51DC09" w14:textId="77777777" w:rsidR="00DB4932" w:rsidRPr="00944720" w:rsidRDefault="00DB4932" w:rsidP="00F2050F">
      <w:pPr>
        <w:spacing w:after="0" w:line="240" w:lineRule="auto"/>
        <w:jc w:val="both"/>
        <w:rPr>
          <w:rStyle w:val="Brak"/>
          <w:rFonts w:ascii="Tahoma" w:hAnsi="Tahoma" w:cs="Tahoma"/>
          <w:bCs/>
          <w:sz w:val="24"/>
          <w:szCs w:val="24"/>
        </w:rPr>
      </w:pPr>
    </w:p>
    <w:p w14:paraId="7FFEB716" w14:textId="77777777" w:rsidR="00A06467" w:rsidRPr="00944720" w:rsidRDefault="00A06467" w:rsidP="00F2050F">
      <w:pPr>
        <w:spacing w:after="0" w:line="240" w:lineRule="auto"/>
        <w:jc w:val="both"/>
        <w:rPr>
          <w:rStyle w:val="Brak"/>
          <w:rFonts w:ascii="Tahoma" w:hAnsi="Tahoma" w:cs="Tahoma"/>
          <w:b/>
          <w:bCs/>
          <w:sz w:val="24"/>
          <w:szCs w:val="24"/>
        </w:rPr>
      </w:pPr>
      <w:r w:rsidRPr="00944720">
        <w:rPr>
          <w:rStyle w:val="Brak"/>
          <w:rFonts w:ascii="Tahoma" w:hAnsi="Tahoma" w:cs="Tahoma"/>
          <w:b/>
          <w:bCs/>
          <w:sz w:val="24"/>
          <w:szCs w:val="24"/>
        </w:rPr>
        <w:t>9. Wskazanie osób uprawnionych do komunikowania się z Wykonawcami.</w:t>
      </w:r>
    </w:p>
    <w:p w14:paraId="69C2D115" w14:textId="77777777" w:rsidR="00A06467" w:rsidRPr="00944720" w:rsidRDefault="00A06467" w:rsidP="00F2050F">
      <w:pPr>
        <w:spacing w:after="0" w:line="240" w:lineRule="auto"/>
        <w:jc w:val="both"/>
        <w:rPr>
          <w:rStyle w:val="Brak"/>
          <w:rFonts w:ascii="Tahoma" w:hAnsi="Tahoma" w:cs="Tahoma"/>
          <w:bCs/>
          <w:sz w:val="24"/>
          <w:szCs w:val="24"/>
        </w:rPr>
      </w:pPr>
    </w:p>
    <w:p w14:paraId="71DC09D6" w14:textId="77777777" w:rsidR="00A06467" w:rsidRPr="00944720" w:rsidRDefault="00A06467"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Zamawiający wyznacza następujące osoby do kontaktu z Wykonawcami:</w:t>
      </w:r>
    </w:p>
    <w:p w14:paraId="21725692" w14:textId="067F32EF" w:rsidR="00A06467" w:rsidRPr="00944720" w:rsidRDefault="002A6CF0"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Joanna Mońko – sprawy merytoryczne tel. 502 987 946,</w:t>
      </w:r>
    </w:p>
    <w:p w14:paraId="3A6FF462" w14:textId="6F5C272D" w:rsidR="00A06467" w:rsidRPr="00944720" w:rsidRDefault="00A06467"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 xml:space="preserve">Piotr Iwanowski – sprawy formalne tel. </w:t>
      </w:r>
      <w:r w:rsidR="00D85EDE" w:rsidRPr="00944720">
        <w:rPr>
          <w:rStyle w:val="Brak"/>
          <w:rFonts w:ascii="Tahoma" w:hAnsi="Tahoma" w:cs="Tahoma"/>
          <w:bCs/>
          <w:sz w:val="24"/>
          <w:szCs w:val="24"/>
        </w:rPr>
        <w:t>662 173 260</w:t>
      </w:r>
      <w:r w:rsidRPr="00944720">
        <w:rPr>
          <w:rStyle w:val="Brak"/>
          <w:rFonts w:ascii="Tahoma" w:hAnsi="Tahoma" w:cs="Tahoma"/>
          <w:bCs/>
          <w:sz w:val="24"/>
          <w:szCs w:val="24"/>
        </w:rPr>
        <w:t>.</w:t>
      </w:r>
    </w:p>
    <w:p w14:paraId="5C5D13E7" w14:textId="77777777" w:rsidR="00A06467" w:rsidRPr="00944720" w:rsidRDefault="00A06467" w:rsidP="00F2050F">
      <w:pPr>
        <w:spacing w:after="0" w:line="240" w:lineRule="auto"/>
        <w:jc w:val="both"/>
        <w:rPr>
          <w:rStyle w:val="Brak"/>
          <w:rFonts w:ascii="Tahoma" w:hAnsi="Tahoma" w:cs="Tahoma"/>
          <w:bCs/>
          <w:sz w:val="24"/>
          <w:szCs w:val="24"/>
        </w:rPr>
      </w:pPr>
    </w:p>
    <w:p w14:paraId="4B2DA469" w14:textId="52F852C3" w:rsidR="00A06467" w:rsidRPr="00944720" w:rsidRDefault="00A06467"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 xml:space="preserve">Kontakt telefoniczny dozwolony jest wyłącznie w sprawach organizacyjnych. Nie udziela się żadnych ustnych i telefonicznych informacji, wyjaśnień czy odpowiedzi na kierowane do Zamawiającego zapytania w sprawach wymagających procedowania zgodnie z ustaleniami </w:t>
      </w:r>
      <w:proofErr w:type="spellStart"/>
      <w:r w:rsidRPr="00944720">
        <w:rPr>
          <w:rStyle w:val="Brak"/>
          <w:rFonts w:ascii="Tahoma" w:hAnsi="Tahoma" w:cs="Tahoma"/>
          <w:bCs/>
          <w:sz w:val="24"/>
          <w:szCs w:val="24"/>
        </w:rPr>
        <w:t>pzp</w:t>
      </w:r>
      <w:proofErr w:type="spellEnd"/>
      <w:r w:rsidRPr="00944720">
        <w:rPr>
          <w:rStyle w:val="Brak"/>
          <w:rFonts w:ascii="Tahoma" w:hAnsi="Tahoma" w:cs="Tahoma"/>
          <w:bCs/>
          <w:sz w:val="24"/>
          <w:szCs w:val="24"/>
        </w:rPr>
        <w:t>.</w:t>
      </w:r>
    </w:p>
    <w:p w14:paraId="1B8BEDB1" w14:textId="622A5386" w:rsidR="00D85EDE" w:rsidRPr="00944720" w:rsidRDefault="00D85EDE" w:rsidP="00F2050F">
      <w:pPr>
        <w:spacing w:after="0" w:line="240" w:lineRule="auto"/>
        <w:jc w:val="both"/>
        <w:rPr>
          <w:rStyle w:val="Brak"/>
          <w:rFonts w:ascii="Tahoma" w:hAnsi="Tahoma" w:cs="Tahoma"/>
          <w:bCs/>
          <w:sz w:val="24"/>
          <w:szCs w:val="24"/>
        </w:rPr>
      </w:pPr>
    </w:p>
    <w:p w14:paraId="29813E41" w14:textId="77777777" w:rsidR="00D717F2" w:rsidRPr="00944720" w:rsidRDefault="00D717F2" w:rsidP="00F2050F">
      <w:pPr>
        <w:spacing w:after="0" w:line="240" w:lineRule="auto"/>
        <w:jc w:val="both"/>
        <w:rPr>
          <w:rStyle w:val="Brak"/>
          <w:rFonts w:ascii="Tahoma" w:hAnsi="Tahoma" w:cs="Tahoma"/>
          <w:b/>
          <w:bCs/>
          <w:sz w:val="24"/>
          <w:szCs w:val="24"/>
        </w:rPr>
      </w:pPr>
      <w:r w:rsidRPr="00944720">
        <w:rPr>
          <w:rStyle w:val="Brak"/>
          <w:rFonts w:ascii="Tahoma" w:hAnsi="Tahoma" w:cs="Tahoma"/>
          <w:b/>
          <w:bCs/>
          <w:sz w:val="24"/>
          <w:szCs w:val="24"/>
        </w:rPr>
        <w:t>10. Termin związania ofertą.</w:t>
      </w:r>
    </w:p>
    <w:p w14:paraId="5E3DFE5B" w14:textId="77777777" w:rsidR="00D717F2" w:rsidRPr="00944720" w:rsidRDefault="00D717F2" w:rsidP="00F2050F">
      <w:pPr>
        <w:spacing w:after="0" w:line="240" w:lineRule="auto"/>
        <w:jc w:val="both"/>
        <w:rPr>
          <w:rStyle w:val="Brak"/>
          <w:rFonts w:ascii="Tahoma" w:hAnsi="Tahoma" w:cs="Tahoma"/>
          <w:bCs/>
          <w:sz w:val="24"/>
          <w:szCs w:val="24"/>
        </w:rPr>
      </w:pPr>
    </w:p>
    <w:p w14:paraId="0B53D27C" w14:textId="4703458F" w:rsidR="00D717F2" w:rsidRPr="00944720" w:rsidRDefault="00D717F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 xml:space="preserve">1. </w:t>
      </w:r>
      <w:r w:rsidRPr="00944720">
        <w:rPr>
          <w:rStyle w:val="Brak"/>
          <w:rFonts w:ascii="Tahoma" w:hAnsi="Tahoma" w:cs="Tahoma"/>
          <w:bCs/>
          <w:sz w:val="24"/>
          <w:szCs w:val="24"/>
          <w:u w:val="single"/>
        </w:rPr>
        <w:t xml:space="preserve">Wykonawca jest związany ofertą od dnia upływu terminu składania ofert do dnia </w:t>
      </w:r>
      <w:r w:rsidR="002A6CF0" w:rsidRPr="00944720">
        <w:rPr>
          <w:rStyle w:val="Brak"/>
          <w:rFonts w:ascii="Tahoma" w:hAnsi="Tahoma" w:cs="Tahoma"/>
          <w:bCs/>
          <w:sz w:val="24"/>
          <w:szCs w:val="24"/>
          <w:u w:val="single"/>
        </w:rPr>
        <w:t>3</w:t>
      </w:r>
      <w:r w:rsidR="00680E7A" w:rsidRPr="00944720">
        <w:rPr>
          <w:rStyle w:val="Brak"/>
          <w:rFonts w:ascii="Tahoma" w:hAnsi="Tahoma" w:cs="Tahoma"/>
          <w:bCs/>
          <w:sz w:val="24"/>
          <w:szCs w:val="24"/>
          <w:u w:val="single"/>
        </w:rPr>
        <w:t>.</w:t>
      </w:r>
      <w:r w:rsidR="00C56527" w:rsidRPr="00944720">
        <w:rPr>
          <w:rStyle w:val="Brak"/>
          <w:rFonts w:ascii="Tahoma" w:hAnsi="Tahoma" w:cs="Tahoma"/>
          <w:bCs/>
          <w:sz w:val="24"/>
          <w:szCs w:val="24"/>
          <w:u w:val="single"/>
        </w:rPr>
        <w:t>0</w:t>
      </w:r>
      <w:r w:rsidR="002A6CF0" w:rsidRPr="00944720">
        <w:rPr>
          <w:rStyle w:val="Brak"/>
          <w:rFonts w:ascii="Tahoma" w:hAnsi="Tahoma" w:cs="Tahoma"/>
          <w:bCs/>
          <w:sz w:val="24"/>
          <w:szCs w:val="24"/>
          <w:u w:val="single"/>
        </w:rPr>
        <w:t>6</w:t>
      </w:r>
      <w:r w:rsidR="00680E7A" w:rsidRPr="00944720">
        <w:rPr>
          <w:rStyle w:val="Brak"/>
          <w:rFonts w:ascii="Tahoma" w:hAnsi="Tahoma" w:cs="Tahoma"/>
          <w:bCs/>
          <w:sz w:val="24"/>
          <w:szCs w:val="24"/>
          <w:u w:val="single"/>
        </w:rPr>
        <w:t>.202</w:t>
      </w:r>
      <w:r w:rsidR="00420CA9" w:rsidRPr="00944720">
        <w:rPr>
          <w:rStyle w:val="Brak"/>
          <w:rFonts w:ascii="Tahoma" w:hAnsi="Tahoma" w:cs="Tahoma"/>
          <w:bCs/>
          <w:sz w:val="24"/>
          <w:szCs w:val="24"/>
          <w:u w:val="single"/>
        </w:rPr>
        <w:t>6</w:t>
      </w:r>
      <w:r w:rsidR="00680E7A" w:rsidRPr="00944720">
        <w:rPr>
          <w:rStyle w:val="Brak"/>
          <w:rFonts w:ascii="Tahoma" w:hAnsi="Tahoma" w:cs="Tahoma"/>
          <w:bCs/>
          <w:sz w:val="24"/>
          <w:szCs w:val="24"/>
          <w:u w:val="single"/>
        </w:rPr>
        <w:t xml:space="preserve"> r.</w:t>
      </w:r>
    </w:p>
    <w:p w14:paraId="29BEA854" w14:textId="77777777" w:rsidR="00D717F2" w:rsidRPr="00944720" w:rsidRDefault="00D717F2" w:rsidP="00F2050F">
      <w:pPr>
        <w:spacing w:after="0" w:line="240" w:lineRule="auto"/>
        <w:jc w:val="both"/>
        <w:rPr>
          <w:rStyle w:val="Brak"/>
          <w:rFonts w:ascii="Tahoma" w:hAnsi="Tahoma" w:cs="Tahoma"/>
          <w:bCs/>
          <w:sz w:val="24"/>
          <w:szCs w:val="24"/>
        </w:rPr>
      </w:pPr>
    </w:p>
    <w:p w14:paraId="124C6AB9" w14:textId="46192A1B" w:rsidR="00D717F2" w:rsidRPr="00944720" w:rsidRDefault="00D717F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 xml:space="preserve">2. W </w:t>
      </w:r>
      <w:r w:rsidR="001E3346" w:rsidRPr="00944720">
        <w:rPr>
          <w:rStyle w:val="Brak"/>
          <w:rFonts w:ascii="Tahoma" w:hAnsi="Tahoma" w:cs="Tahoma"/>
          <w:bCs/>
          <w:sz w:val="24"/>
          <w:szCs w:val="24"/>
        </w:rPr>
        <w:t>przypadku,</w:t>
      </w:r>
      <w:r w:rsidRPr="00944720">
        <w:rPr>
          <w:rStyle w:val="Brak"/>
          <w:rFonts w:ascii="Tahoma" w:hAnsi="Tahoma" w:cs="Tahoma"/>
          <w:bCs/>
          <w:sz w:val="24"/>
          <w:szCs w:val="24"/>
        </w:rPr>
        <w:t xml:space="preserve">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18A6E445" w14:textId="77777777" w:rsidR="00D717F2" w:rsidRPr="00944720" w:rsidRDefault="00D717F2" w:rsidP="00F2050F">
      <w:pPr>
        <w:spacing w:after="0" w:line="240" w:lineRule="auto"/>
        <w:jc w:val="both"/>
        <w:rPr>
          <w:rStyle w:val="Brak"/>
          <w:rFonts w:ascii="Tahoma" w:hAnsi="Tahoma" w:cs="Tahoma"/>
          <w:bCs/>
          <w:sz w:val="24"/>
          <w:szCs w:val="24"/>
        </w:rPr>
      </w:pPr>
    </w:p>
    <w:p w14:paraId="0CD32CAD" w14:textId="0E72A87A" w:rsidR="00D85EDE" w:rsidRPr="00944720" w:rsidRDefault="00D717F2"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3. Przedłużenie terminu związania ofertą, o którym mowa w ust. 2, wymaga złożenia przez Wykonawcę pisemnego oświadczenia o wyrażeniu zgody na przedłużenie terminu związania ofertą.</w:t>
      </w:r>
    </w:p>
    <w:p w14:paraId="5FB610D5" w14:textId="66B0A447" w:rsidR="00D717F2" w:rsidRPr="00944720" w:rsidRDefault="00D717F2" w:rsidP="00F2050F">
      <w:pPr>
        <w:spacing w:after="0" w:line="240" w:lineRule="auto"/>
        <w:jc w:val="both"/>
        <w:rPr>
          <w:rStyle w:val="Brak"/>
          <w:rFonts w:ascii="Tahoma" w:hAnsi="Tahoma" w:cs="Tahoma"/>
          <w:bCs/>
          <w:sz w:val="24"/>
          <w:szCs w:val="24"/>
        </w:rPr>
      </w:pPr>
    </w:p>
    <w:p w14:paraId="14C355FD" w14:textId="77777777" w:rsidR="00F9233E" w:rsidRPr="00944720" w:rsidRDefault="001B3B84" w:rsidP="00F2050F">
      <w:pPr>
        <w:spacing w:after="0" w:line="240" w:lineRule="auto"/>
        <w:jc w:val="both"/>
        <w:rPr>
          <w:rFonts w:ascii="Tahoma" w:hAnsi="Tahoma" w:cs="Tahoma"/>
          <w:b/>
          <w:sz w:val="24"/>
          <w:szCs w:val="24"/>
        </w:rPr>
      </w:pPr>
      <w:r w:rsidRPr="00944720">
        <w:rPr>
          <w:rFonts w:ascii="Tahoma" w:hAnsi="Tahoma" w:cs="Tahoma"/>
          <w:b/>
          <w:sz w:val="24"/>
          <w:szCs w:val="24"/>
        </w:rPr>
        <w:t>11. Opis sposobu przygotowania oferty</w:t>
      </w:r>
      <w:r w:rsidR="00F9233E" w:rsidRPr="00944720">
        <w:rPr>
          <w:rFonts w:ascii="Tahoma" w:hAnsi="Tahoma" w:cs="Tahoma"/>
          <w:b/>
          <w:sz w:val="24"/>
          <w:szCs w:val="24"/>
        </w:rPr>
        <w:t>.</w:t>
      </w:r>
    </w:p>
    <w:p w14:paraId="08F3F2B9" w14:textId="77777777" w:rsidR="00361FFD" w:rsidRPr="00944720" w:rsidRDefault="00361FFD" w:rsidP="00F2050F">
      <w:pPr>
        <w:pStyle w:val="Akapitzlist"/>
        <w:spacing w:after="0" w:line="240" w:lineRule="auto"/>
        <w:ind w:left="0"/>
        <w:contextualSpacing w:val="0"/>
        <w:jc w:val="both"/>
        <w:rPr>
          <w:rFonts w:ascii="Tahoma" w:hAnsi="Tahoma" w:cs="Tahoma"/>
          <w:sz w:val="24"/>
          <w:szCs w:val="24"/>
        </w:rPr>
      </w:pPr>
    </w:p>
    <w:p w14:paraId="1A843E0C" w14:textId="77777777" w:rsidR="007F05AB" w:rsidRPr="00944720"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944720">
        <w:rPr>
          <w:rFonts w:ascii="Tahoma" w:hAnsi="Tahoma" w:cs="Tahoma"/>
          <w:sz w:val="24"/>
          <w:szCs w:val="24"/>
        </w:rPr>
        <w:t xml:space="preserve">Wykonawca przygotowuje ofertę przy pomocy interaktywnego „Formularza ofertowego” udostępnionego przez Zamawiającego na Platformie e-Zamówienia i zamieszczonego w podglądzie postępowania w zakładce „Informacje podstawowe”. </w:t>
      </w:r>
    </w:p>
    <w:p w14:paraId="5E4D181E" w14:textId="77777777" w:rsidR="007F05AB" w:rsidRPr="00944720" w:rsidRDefault="007F05AB" w:rsidP="00F2050F">
      <w:pPr>
        <w:spacing w:after="0" w:line="240" w:lineRule="auto"/>
        <w:jc w:val="both"/>
        <w:rPr>
          <w:rFonts w:ascii="Tahoma" w:hAnsi="Tahoma" w:cs="Tahoma"/>
          <w:sz w:val="24"/>
          <w:szCs w:val="24"/>
        </w:rPr>
      </w:pPr>
      <w:r w:rsidRPr="00944720">
        <w:rPr>
          <w:rFonts w:ascii="Tahoma" w:hAnsi="Tahoma" w:cs="Tahoma"/>
          <w:sz w:val="24"/>
          <w:szCs w:val="24"/>
        </w:rPr>
        <w:t xml:space="preserve">Wykonawca powinien również wypełnić „Formularz ofertowy” udostępniony przez Zamawiającego - </w:t>
      </w:r>
      <w:r w:rsidRPr="00944720">
        <w:rPr>
          <w:rFonts w:ascii="Tahoma" w:hAnsi="Tahoma" w:cs="Tahoma"/>
          <w:b/>
          <w:bCs/>
          <w:sz w:val="24"/>
          <w:szCs w:val="24"/>
        </w:rPr>
        <w:t>załącznik nr 2 do SWZ.</w:t>
      </w:r>
    </w:p>
    <w:p w14:paraId="4EA314DC" w14:textId="77777777" w:rsidR="007F05AB" w:rsidRPr="00944720" w:rsidRDefault="007F05AB" w:rsidP="00F2050F">
      <w:pPr>
        <w:pStyle w:val="Akapitzlist"/>
        <w:spacing w:after="0" w:line="240" w:lineRule="auto"/>
        <w:ind w:left="0"/>
        <w:contextualSpacing w:val="0"/>
        <w:jc w:val="both"/>
        <w:rPr>
          <w:rFonts w:ascii="Tahoma" w:hAnsi="Tahoma" w:cs="Tahoma"/>
          <w:sz w:val="24"/>
          <w:szCs w:val="24"/>
        </w:rPr>
      </w:pPr>
    </w:p>
    <w:p w14:paraId="61640D38" w14:textId="77777777" w:rsidR="007F05AB" w:rsidRPr="00944720"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944720">
        <w:rPr>
          <w:rFonts w:ascii="Tahoma" w:hAnsi="Tahoma" w:cs="Tahoma"/>
          <w:sz w:val="24"/>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565BFA41" w14:textId="77777777" w:rsidR="007F05AB" w:rsidRPr="00944720" w:rsidRDefault="007F05AB" w:rsidP="00F2050F">
      <w:pPr>
        <w:pStyle w:val="Akapitzlist"/>
        <w:spacing w:after="0" w:line="240" w:lineRule="auto"/>
        <w:ind w:left="0"/>
        <w:contextualSpacing w:val="0"/>
        <w:jc w:val="both"/>
        <w:rPr>
          <w:rFonts w:ascii="Tahoma" w:hAnsi="Tahoma" w:cs="Tahoma"/>
          <w:sz w:val="24"/>
          <w:szCs w:val="24"/>
        </w:rPr>
      </w:pPr>
    </w:p>
    <w:p w14:paraId="219C7272" w14:textId="77777777" w:rsidR="007F05AB" w:rsidRPr="00944720"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944720">
        <w:rPr>
          <w:rFonts w:ascii="Tahoma" w:hAnsi="Tahoma" w:cs="Tahoma"/>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9DF494C" w14:textId="77777777" w:rsidR="007F05AB" w:rsidRPr="00944720" w:rsidRDefault="007F05AB" w:rsidP="00F2050F">
      <w:pPr>
        <w:spacing w:after="0" w:line="240" w:lineRule="auto"/>
        <w:jc w:val="both"/>
        <w:rPr>
          <w:rFonts w:ascii="Tahoma" w:hAnsi="Tahoma" w:cs="Tahoma"/>
          <w:b/>
          <w:bCs/>
          <w:sz w:val="24"/>
          <w:szCs w:val="24"/>
          <w:u w:val="single"/>
        </w:rPr>
      </w:pPr>
      <w:r w:rsidRPr="00944720">
        <w:rPr>
          <w:rFonts w:ascii="Tahoma" w:hAnsi="Tahoma" w:cs="Tahoma"/>
          <w:b/>
          <w:bCs/>
          <w:sz w:val="24"/>
          <w:szCs w:val="24"/>
          <w:u w:val="single"/>
        </w:rPr>
        <w:t xml:space="preserve">Uwaga! Nie należy zmieniać nazwy pliku nadanej przez Platformę </w:t>
      </w:r>
      <w:r w:rsidRPr="00944720">
        <w:rPr>
          <w:rFonts w:ascii="Tahoma" w:hAnsi="Tahoma" w:cs="Tahoma"/>
          <w:b/>
          <w:bCs/>
          <w:sz w:val="24"/>
          <w:szCs w:val="24"/>
          <w:u w:val="single"/>
        </w:rPr>
        <w:br/>
        <w:t xml:space="preserve">e-Zamówienia. </w:t>
      </w:r>
    </w:p>
    <w:p w14:paraId="560B9FD5" w14:textId="77777777" w:rsidR="007F05AB" w:rsidRPr="00944720" w:rsidRDefault="007F05AB" w:rsidP="00F2050F">
      <w:pPr>
        <w:spacing w:after="0" w:line="240" w:lineRule="auto"/>
        <w:jc w:val="both"/>
        <w:rPr>
          <w:rFonts w:ascii="Tahoma" w:hAnsi="Tahoma" w:cs="Tahoma"/>
          <w:b/>
          <w:bCs/>
          <w:sz w:val="24"/>
          <w:szCs w:val="24"/>
          <w:u w:val="single"/>
        </w:rPr>
      </w:pPr>
    </w:p>
    <w:p w14:paraId="16FF8333" w14:textId="77777777" w:rsidR="007F05AB" w:rsidRPr="00944720"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944720">
        <w:rPr>
          <w:rFonts w:ascii="Tahoma" w:hAnsi="Tahoma" w:cs="Tahoma"/>
          <w:sz w:val="24"/>
          <w:szCs w:val="24"/>
        </w:rPr>
        <w:t xml:space="preserve">Wykonawca składa ofertę przez platformę ezamowienia.gov.pl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44720">
        <w:rPr>
          <w:rFonts w:ascii="Tahoma" w:hAnsi="Tahoma" w:cs="Tahoma"/>
          <w:sz w:val="24"/>
          <w:szCs w:val="24"/>
        </w:rPr>
        <w:t>drag&amp;drop</w:t>
      </w:r>
      <w:proofErr w:type="spellEnd"/>
      <w:r w:rsidRPr="00944720">
        <w:rPr>
          <w:rFonts w:ascii="Tahoma" w:hAnsi="Tahoma" w:cs="Tahoma"/>
          <w:sz w:val="24"/>
          <w:szCs w:val="24"/>
        </w:rPr>
        <w:t xml:space="preserve"> („przeciągnij” i „upuść”) służące do dodawania plików. </w:t>
      </w:r>
    </w:p>
    <w:p w14:paraId="635906AE" w14:textId="77777777" w:rsidR="007F05AB" w:rsidRPr="00944720" w:rsidRDefault="007F05AB" w:rsidP="00F2050F">
      <w:pPr>
        <w:pStyle w:val="Akapitzlist"/>
        <w:spacing w:after="0" w:line="240" w:lineRule="auto"/>
        <w:ind w:left="0"/>
        <w:contextualSpacing w:val="0"/>
        <w:jc w:val="both"/>
        <w:rPr>
          <w:rFonts w:ascii="Tahoma" w:hAnsi="Tahoma" w:cs="Tahoma"/>
          <w:sz w:val="24"/>
          <w:szCs w:val="24"/>
        </w:rPr>
      </w:pPr>
    </w:p>
    <w:p w14:paraId="6962222A" w14:textId="77777777" w:rsidR="007F05AB" w:rsidRPr="00944720"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944720">
        <w:rPr>
          <w:rFonts w:ascii="Tahoma" w:hAnsi="Tahoma" w:cs="Tahoma"/>
          <w:sz w:val="24"/>
          <w:szCs w:val="24"/>
        </w:rPr>
        <w:lastRenderedPageBreak/>
        <w:t xml:space="preserve">Wykonawca dodaje wybrany z dysku i uprzednio podpisany „Formularz oferty” w pierwszym polu („Wypełniony formularz oferty”). W kolejnym polu </w:t>
      </w:r>
      <w:r w:rsidRPr="00944720">
        <w:rPr>
          <w:rFonts w:ascii="Tahoma" w:hAnsi="Tahoma" w:cs="Tahoma"/>
          <w:sz w:val="24"/>
          <w:szCs w:val="24"/>
        </w:rPr>
        <w:br/>
        <w:t>(„Załączniki i inne dokumenty przedstawione w ofercie przez Wykonawcę”) wykonawca dodaje pozostałe pliki stanowiące ofertę lub składane wraz z ofertą.</w:t>
      </w:r>
    </w:p>
    <w:p w14:paraId="74C5A71B" w14:textId="77777777" w:rsidR="007F05AB" w:rsidRPr="00944720" w:rsidRDefault="007F05AB" w:rsidP="00F2050F">
      <w:pPr>
        <w:pStyle w:val="Akapitzlist"/>
        <w:spacing w:after="0" w:line="240" w:lineRule="auto"/>
        <w:ind w:left="0"/>
        <w:contextualSpacing w:val="0"/>
        <w:jc w:val="both"/>
        <w:rPr>
          <w:rFonts w:ascii="Tahoma" w:hAnsi="Tahoma" w:cs="Tahoma"/>
          <w:sz w:val="24"/>
          <w:szCs w:val="24"/>
        </w:rPr>
      </w:pPr>
    </w:p>
    <w:p w14:paraId="5DA8AEB1" w14:textId="77777777" w:rsidR="007F05AB" w:rsidRPr="00944720" w:rsidRDefault="007F05AB">
      <w:pPr>
        <w:pStyle w:val="Akapitzlist"/>
        <w:numPr>
          <w:ilvl w:val="0"/>
          <w:numId w:val="4"/>
        </w:numPr>
        <w:spacing w:after="0" w:line="240" w:lineRule="auto"/>
        <w:ind w:left="0" w:firstLine="0"/>
        <w:contextualSpacing w:val="0"/>
        <w:jc w:val="both"/>
        <w:rPr>
          <w:rStyle w:val="Brak"/>
          <w:rFonts w:ascii="Tahoma" w:hAnsi="Tahoma" w:cs="Tahoma"/>
          <w:sz w:val="24"/>
          <w:szCs w:val="24"/>
        </w:rPr>
      </w:pPr>
      <w:r w:rsidRPr="00944720">
        <w:rPr>
          <w:rFonts w:ascii="Tahoma" w:hAnsi="Tahoma" w:cs="Tahoma"/>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r w:rsidRPr="00944720">
        <w:rPr>
          <w:rStyle w:val="Brak"/>
          <w:rFonts w:ascii="Tahoma" w:hAnsi="Tahoma" w:cs="Tahoma"/>
          <w:bCs/>
          <w:sz w:val="24"/>
          <w:szCs w:val="24"/>
        </w:rPr>
        <w:t xml:space="preserve">Wykonawca zobowiązany jest, wraz z przekazaniem tych informacji, wykazać spełnienie przesłanek określonych w art. 11 ust. 2 ustawy z dnia </w:t>
      </w:r>
      <w:r w:rsidRPr="00944720">
        <w:rPr>
          <w:rStyle w:val="Brak"/>
          <w:rFonts w:ascii="Tahoma" w:hAnsi="Tahoma" w:cs="Tahoma"/>
          <w:bCs/>
          <w:sz w:val="24"/>
          <w:szCs w:val="24"/>
        </w:rPr>
        <w:br/>
        <w:t xml:space="preserve">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944720">
        <w:rPr>
          <w:rStyle w:val="Brak"/>
          <w:rFonts w:ascii="Tahoma" w:hAnsi="Tahoma" w:cs="Tahoma"/>
          <w:bCs/>
          <w:sz w:val="24"/>
          <w:szCs w:val="24"/>
        </w:rPr>
        <w:t>Pzp</w:t>
      </w:r>
      <w:proofErr w:type="spellEnd"/>
      <w:r w:rsidRPr="00944720">
        <w:rPr>
          <w:rStyle w:val="Brak"/>
          <w:rFonts w:ascii="Tahoma" w:hAnsi="Tahoma" w:cs="Tahoma"/>
          <w:bCs/>
          <w:sz w:val="24"/>
          <w:szCs w:val="24"/>
        </w:rPr>
        <w:t>.</w:t>
      </w:r>
    </w:p>
    <w:p w14:paraId="2B42AE1E" w14:textId="77777777" w:rsidR="007F05AB" w:rsidRPr="00944720" w:rsidRDefault="007F05AB" w:rsidP="00F2050F">
      <w:pPr>
        <w:pStyle w:val="Akapitzlist"/>
        <w:spacing w:after="0" w:line="240" w:lineRule="auto"/>
        <w:ind w:left="0"/>
        <w:contextualSpacing w:val="0"/>
        <w:jc w:val="both"/>
        <w:rPr>
          <w:rFonts w:ascii="Tahoma" w:hAnsi="Tahoma" w:cs="Tahoma"/>
          <w:sz w:val="24"/>
          <w:szCs w:val="24"/>
        </w:rPr>
      </w:pPr>
    </w:p>
    <w:p w14:paraId="381E8B5E" w14:textId="77777777" w:rsidR="007F05AB" w:rsidRPr="00944720"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944720">
        <w:rPr>
          <w:rFonts w:ascii="Tahoma" w:hAnsi="Tahoma" w:cs="Tahoma"/>
          <w:sz w:val="24"/>
          <w:szCs w:val="24"/>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944720">
        <w:rPr>
          <w:rFonts w:ascii="Tahoma" w:hAnsi="Tahoma" w:cs="Tahoma"/>
          <w:sz w:val="24"/>
          <w:szCs w:val="24"/>
        </w:rPr>
        <w:t>Pzp</w:t>
      </w:r>
      <w:proofErr w:type="spellEnd"/>
      <w:r w:rsidRPr="00944720">
        <w:rPr>
          <w:rFonts w:ascii="Tahoma" w:hAnsi="Tahoma" w:cs="Tahoma"/>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6D56028" w14:textId="77777777" w:rsidR="007F05AB" w:rsidRPr="00944720" w:rsidRDefault="007F05AB" w:rsidP="00F2050F">
      <w:pPr>
        <w:spacing w:after="0" w:line="240" w:lineRule="auto"/>
        <w:contextualSpacing/>
        <w:jc w:val="both"/>
        <w:rPr>
          <w:rFonts w:ascii="Tahoma" w:hAnsi="Tahoma" w:cs="Tahoma"/>
          <w:sz w:val="24"/>
          <w:szCs w:val="24"/>
        </w:rPr>
      </w:pPr>
      <w:r w:rsidRPr="00944720">
        <w:rPr>
          <w:rFonts w:ascii="Tahoma" w:hAnsi="Tahoma" w:cs="Tahoma"/>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42D68B30" w14:textId="77777777" w:rsidR="007F05AB" w:rsidRPr="00944720" w:rsidRDefault="007F05AB" w:rsidP="00F2050F">
      <w:pPr>
        <w:spacing w:after="0" w:line="240" w:lineRule="auto"/>
        <w:contextualSpacing/>
        <w:jc w:val="both"/>
        <w:rPr>
          <w:rFonts w:ascii="Tahoma" w:hAnsi="Tahoma" w:cs="Tahoma"/>
          <w:sz w:val="24"/>
          <w:szCs w:val="24"/>
        </w:rPr>
      </w:pPr>
    </w:p>
    <w:p w14:paraId="3BA6942B" w14:textId="77777777" w:rsidR="007F05AB" w:rsidRPr="00944720"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944720">
        <w:rPr>
          <w:rFonts w:ascii="Tahoma" w:hAnsi="Tahoma" w:cs="Tahoma"/>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08F0666" w14:textId="77777777" w:rsidR="007F05AB" w:rsidRPr="00944720" w:rsidRDefault="007F05AB" w:rsidP="00F2050F">
      <w:pPr>
        <w:pStyle w:val="Akapitzlist"/>
        <w:spacing w:after="0" w:line="240" w:lineRule="auto"/>
        <w:ind w:left="0"/>
        <w:contextualSpacing w:val="0"/>
        <w:jc w:val="both"/>
        <w:rPr>
          <w:rFonts w:ascii="Tahoma" w:hAnsi="Tahoma" w:cs="Tahoma"/>
          <w:sz w:val="24"/>
          <w:szCs w:val="24"/>
        </w:rPr>
      </w:pPr>
    </w:p>
    <w:p w14:paraId="09F52331" w14:textId="77777777" w:rsidR="007F05AB" w:rsidRPr="00944720"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944720">
        <w:rPr>
          <w:rFonts w:ascii="Tahoma" w:hAnsi="Tahoma" w:cs="Tahoma"/>
          <w:sz w:val="24"/>
          <w:szCs w:val="24"/>
        </w:rPr>
        <w:t xml:space="preserve">Oferta może być złożona tylko do upływu terminu składania ofert. </w:t>
      </w:r>
    </w:p>
    <w:p w14:paraId="1C53C1C1" w14:textId="77777777" w:rsidR="007F05AB" w:rsidRPr="00944720" w:rsidRDefault="007F05AB" w:rsidP="00F2050F">
      <w:pPr>
        <w:pStyle w:val="Akapitzlist"/>
        <w:spacing w:after="0" w:line="240" w:lineRule="auto"/>
        <w:ind w:left="0"/>
        <w:contextualSpacing w:val="0"/>
        <w:jc w:val="both"/>
        <w:rPr>
          <w:rFonts w:ascii="Tahoma" w:hAnsi="Tahoma" w:cs="Tahoma"/>
          <w:sz w:val="24"/>
          <w:szCs w:val="24"/>
        </w:rPr>
      </w:pPr>
    </w:p>
    <w:p w14:paraId="543CDBDF" w14:textId="77777777" w:rsidR="007F05AB" w:rsidRPr="00944720"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944720">
        <w:rPr>
          <w:rFonts w:ascii="Tahoma" w:hAnsi="Tahoma" w:cs="Tahoma"/>
          <w:sz w:val="24"/>
          <w:szCs w:val="24"/>
        </w:rPr>
        <w:t xml:space="preserve">Wykonawca może przed upływem terminu składania ofert wycofać ofertę. Wykonawca wycofuje ofertę w zakładce „Oferty/wnioski” używając przycisku „Wycofaj ofertę”. </w:t>
      </w:r>
    </w:p>
    <w:p w14:paraId="3DCBD889" w14:textId="77777777" w:rsidR="007F05AB" w:rsidRPr="00944720" w:rsidRDefault="007F05AB" w:rsidP="00F2050F">
      <w:pPr>
        <w:pStyle w:val="Akapitzlist"/>
        <w:spacing w:after="0" w:line="240" w:lineRule="auto"/>
        <w:ind w:left="0"/>
        <w:contextualSpacing w:val="0"/>
        <w:jc w:val="both"/>
        <w:rPr>
          <w:rFonts w:ascii="Tahoma" w:hAnsi="Tahoma" w:cs="Tahoma"/>
          <w:sz w:val="24"/>
          <w:szCs w:val="24"/>
        </w:rPr>
      </w:pPr>
    </w:p>
    <w:p w14:paraId="503ECBBF" w14:textId="77777777" w:rsidR="007F05AB" w:rsidRPr="00944720" w:rsidRDefault="007F05AB">
      <w:pPr>
        <w:pStyle w:val="Akapitzlist"/>
        <w:numPr>
          <w:ilvl w:val="0"/>
          <w:numId w:val="4"/>
        </w:numPr>
        <w:spacing w:after="0" w:line="240" w:lineRule="auto"/>
        <w:ind w:left="0" w:firstLine="0"/>
        <w:contextualSpacing w:val="0"/>
        <w:jc w:val="both"/>
        <w:rPr>
          <w:rFonts w:ascii="Tahoma" w:hAnsi="Tahoma" w:cs="Tahoma"/>
          <w:b/>
          <w:sz w:val="24"/>
          <w:szCs w:val="24"/>
        </w:rPr>
      </w:pPr>
      <w:r w:rsidRPr="00944720">
        <w:rPr>
          <w:rFonts w:ascii="Tahoma" w:hAnsi="Tahoma" w:cs="Tahoma"/>
          <w:sz w:val="24"/>
          <w:szCs w:val="24"/>
        </w:rPr>
        <w:t xml:space="preserve">Maksymalny łączny rozmiar plików </w:t>
      </w:r>
      <w:r w:rsidRPr="00944720">
        <w:rPr>
          <w:rFonts w:ascii="Tahoma" w:hAnsi="Tahoma" w:cs="Tahoma"/>
          <w:b/>
          <w:bCs/>
          <w:sz w:val="24"/>
          <w:szCs w:val="24"/>
        </w:rPr>
        <w:t>stanowiących ofertę</w:t>
      </w:r>
      <w:r w:rsidRPr="00944720">
        <w:rPr>
          <w:rFonts w:ascii="Tahoma" w:hAnsi="Tahoma" w:cs="Tahoma"/>
          <w:sz w:val="24"/>
          <w:szCs w:val="24"/>
        </w:rPr>
        <w:t xml:space="preserve"> lub składanych wraz z ofertą to </w:t>
      </w:r>
      <w:r w:rsidRPr="00944720">
        <w:rPr>
          <w:rFonts w:ascii="Tahoma" w:hAnsi="Tahoma" w:cs="Tahoma"/>
          <w:b/>
          <w:bCs/>
          <w:sz w:val="24"/>
          <w:szCs w:val="24"/>
        </w:rPr>
        <w:t>250 MB</w:t>
      </w:r>
      <w:r w:rsidRPr="00944720">
        <w:rPr>
          <w:rFonts w:ascii="Tahoma" w:hAnsi="Tahoma" w:cs="Tahoma"/>
          <w:sz w:val="24"/>
          <w:szCs w:val="24"/>
        </w:rPr>
        <w:t>.</w:t>
      </w:r>
    </w:p>
    <w:p w14:paraId="141B3F46" w14:textId="77777777" w:rsidR="007F05AB" w:rsidRPr="00944720" w:rsidRDefault="007F05AB" w:rsidP="00F2050F">
      <w:pPr>
        <w:pStyle w:val="Akapitzlist"/>
        <w:spacing w:after="0" w:line="240" w:lineRule="auto"/>
        <w:ind w:left="0"/>
        <w:contextualSpacing w:val="0"/>
        <w:jc w:val="both"/>
        <w:rPr>
          <w:rFonts w:ascii="Tahoma" w:hAnsi="Tahoma" w:cs="Tahoma"/>
          <w:b/>
          <w:sz w:val="24"/>
          <w:szCs w:val="24"/>
        </w:rPr>
      </w:pPr>
    </w:p>
    <w:p w14:paraId="74570E95" w14:textId="77777777" w:rsidR="007F05AB" w:rsidRPr="00944720" w:rsidRDefault="007F05AB">
      <w:pPr>
        <w:pStyle w:val="Akapitzlist"/>
        <w:numPr>
          <w:ilvl w:val="0"/>
          <w:numId w:val="4"/>
        </w:numPr>
        <w:spacing w:after="0" w:line="240" w:lineRule="auto"/>
        <w:ind w:left="0" w:firstLine="0"/>
        <w:contextualSpacing w:val="0"/>
        <w:jc w:val="both"/>
        <w:rPr>
          <w:rStyle w:val="Brak"/>
          <w:rFonts w:ascii="Tahoma" w:hAnsi="Tahoma" w:cs="Tahoma"/>
          <w:bCs/>
          <w:sz w:val="24"/>
          <w:szCs w:val="24"/>
        </w:rPr>
      </w:pPr>
      <w:r w:rsidRPr="00944720">
        <w:rPr>
          <w:rStyle w:val="Brak"/>
          <w:rFonts w:ascii="Tahoma" w:hAnsi="Tahoma" w:cs="Tahoma"/>
          <w:bCs/>
          <w:sz w:val="24"/>
          <w:szCs w:val="24"/>
        </w:rPr>
        <w:t xml:space="preserve">Do oferty należy dołączyć oświadczenie, o którym mowa w art. 125 ust. 1 </w:t>
      </w:r>
      <w:proofErr w:type="spellStart"/>
      <w:r w:rsidRPr="00944720">
        <w:rPr>
          <w:rStyle w:val="Brak"/>
          <w:rFonts w:ascii="Tahoma" w:hAnsi="Tahoma" w:cs="Tahoma"/>
          <w:bCs/>
          <w:sz w:val="24"/>
          <w:szCs w:val="24"/>
        </w:rPr>
        <w:t>Pzp</w:t>
      </w:r>
      <w:proofErr w:type="spellEnd"/>
      <w:r w:rsidRPr="00944720">
        <w:rPr>
          <w:rStyle w:val="Brak"/>
          <w:rFonts w:ascii="Tahoma" w:hAnsi="Tahoma" w:cs="Tahoma"/>
          <w:bCs/>
          <w:sz w:val="24"/>
          <w:szCs w:val="24"/>
        </w:rPr>
        <w:t xml:space="preserve"> w postaci elektronicznej opatrzone kwalifikowanym podpisem elektronicznym, podpisem osobistym lub podpisem zaufanym.</w:t>
      </w:r>
    </w:p>
    <w:p w14:paraId="4AD76623" w14:textId="77777777" w:rsidR="007F05AB" w:rsidRPr="00944720" w:rsidRDefault="007F05AB" w:rsidP="00F2050F">
      <w:pPr>
        <w:pStyle w:val="Akapitzlist"/>
        <w:spacing w:after="0" w:line="240" w:lineRule="auto"/>
        <w:ind w:left="0"/>
        <w:contextualSpacing w:val="0"/>
        <w:jc w:val="both"/>
        <w:rPr>
          <w:rStyle w:val="Brak"/>
          <w:rFonts w:ascii="Tahoma" w:hAnsi="Tahoma" w:cs="Tahoma"/>
          <w:bCs/>
          <w:sz w:val="24"/>
          <w:szCs w:val="24"/>
        </w:rPr>
      </w:pPr>
    </w:p>
    <w:p w14:paraId="447617DE" w14:textId="6875B07A" w:rsidR="007F05AB" w:rsidRPr="00944720" w:rsidRDefault="007F05AB">
      <w:pPr>
        <w:pStyle w:val="Akapitzlist"/>
        <w:numPr>
          <w:ilvl w:val="0"/>
          <w:numId w:val="4"/>
        </w:numPr>
        <w:spacing w:after="0" w:line="240" w:lineRule="auto"/>
        <w:ind w:left="0" w:firstLine="0"/>
        <w:contextualSpacing w:val="0"/>
        <w:jc w:val="both"/>
        <w:rPr>
          <w:rStyle w:val="Brak"/>
          <w:rFonts w:ascii="Tahoma" w:hAnsi="Tahoma" w:cs="Tahoma"/>
          <w:bCs/>
          <w:sz w:val="24"/>
          <w:szCs w:val="24"/>
        </w:rPr>
      </w:pPr>
      <w:r w:rsidRPr="00944720">
        <w:rPr>
          <w:rStyle w:val="Brak"/>
          <w:rFonts w:ascii="Tahoma" w:hAnsi="Tahoma" w:cs="Tahoma"/>
          <w:bCs/>
          <w:sz w:val="24"/>
          <w:szCs w:val="24"/>
        </w:rPr>
        <w:t>Do przygotowania oferty zaleca się wykorzystanie Formularza Oferty, którego wzór stanowi Załącznik nr 2 do SWZ. W przypadku, gdy Wykonawca nie korzysta z przygotowanego przez Zamawiającego wzoru, w treści oferty należy zamieścić wszystkie informacje wymagane w Formularzu Ofertowym</w:t>
      </w:r>
      <w:r w:rsidR="00AB545B" w:rsidRPr="00944720">
        <w:rPr>
          <w:rStyle w:val="Brak"/>
          <w:rFonts w:ascii="Tahoma" w:hAnsi="Tahoma" w:cs="Tahoma"/>
          <w:bCs/>
          <w:sz w:val="24"/>
          <w:szCs w:val="24"/>
        </w:rPr>
        <w:t>.</w:t>
      </w:r>
    </w:p>
    <w:p w14:paraId="017E809C" w14:textId="77777777" w:rsidR="007F05AB" w:rsidRPr="00944720" w:rsidRDefault="007F05AB" w:rsidP="00F2050F">
      <w:pPr>
        <w:pStyle w:val="Akapitzlist"/>
        <w:spacing w:after="0" w:line="240" w:lineRule="auto"/>
        <w:ind w:left="0"/>
        <w:contextualSpacing w:val="0"/>
        <w:jc w:val="both"/>
        <w:rPr>
          <w:rStyle w:val="Brak"/>
          <w:rFonts w:ascii="Tahoma" w:hAnsi="Tahoma" w:cs="Tahoma"/>
          <w:bCs/>
          <w:sz w:val="24"/>
          <w:szCs w:val="24"/>
        </w:rPr>
      </w:pPr>
    </w:p>
    <w:p w14:paraId="6D1895CB" w14:textId="77777777" w:rsidR="007F05AB" w:rsidRPr="00944720" w:rsidRDefault="007F05AB">
      <w:pPr>
        <w:pStyle w:val="Akapitzlist"/>
        <w:numPr>
          <w:ilvl w:val="0"/>
          <w:numId w:val="4"/>
        </w:numPr>
        <w:spacing w:after="0" w:line="240" w:lineRule="auto"/>
        <w:ind w:left="0" w:firstLine="0"/>
        <w:contextualSpacing w:val="0"/>
        <w:jc w:val="both"/>
        <w:rPr>
          <w:rStyle w:val="Brak"/>
          <w:rFonts w:ascii="Tahoma" w:hAnsi="Tahoma" w:cs="Tahoma"/>
          <w:bCs/>
          <w:sz w:val="24"/>
          <w:szCs w:val="24"/>
        </w:rPr>
      </w:pPr>
      <w:r w:rsidRPr="00944720">
        <w:rPr>
          <w:rStyle w:val="Brak"/>
          <w:rFonts w:ascii="Tahoma" w:hAnsi="Tahoma" w:cs="Tahoma"/>
          <w:bCs/>
          <w:sz w:val="24"/>
          <w:szCs w:val="24"/>
        </w:rPr>
        <w:t>Do oferty należy dołączyć:</w:t>
      </w:r>
    </w:p>
    <w:p w14:paraId="633784A1" w14:textId="77777777" w:rsidR="007F05AB" w:rsidRPr="00944720" w:rsidRDefault="007F05AB">
      <w:pPr>
        <w:pStyle w:val="Akapitzlist"/>
        <w:numPr>
          <w:ilvl w:val="1"/>
          <w:numId w:val="4"/>
        </w:numPr>
        <w:spacing w:after="0" w:line="240" w:lineRule="auto"/>
        <w:ind w:left="284" w:firstLine="0"/>
        <w:contextualSpacing w:val="0"/>
        <w:jc w:val="both"/>
        <w:rPr>
          <w:rStyle w:val="Brak"/>
          <w:rFonts w:ascii="Tahoma" w:hAnsi="Tahoma" w:cs="Tahoma"/>
          <w:bCs/>
          <w:sz w:val="24"/>
          <w:szCs w:val="24"/>
        </w:rPr>
      </w:pPr>
      <w:r w:rsidRPr="00944720">
        <w:rPr>
          <w:rStyle w:val="Brak"/>
          <w:rFonts w:ascii="Tahoma" w:hAnsi="Tahoma" w:cs="Tahoma"/>
          <w:bCs/>
          <w:sz w:val="24"/>
          <w:szCs w:val="24"/>
        </w:rPr>
        <w:t>Pełnomocnictwo upoważniające do złożenia oferty, o ile ofertę składa pełnomocnik;</w:t>
      </w:r>
    </w:p>
    <w:p w14:paraId="63E811D7" w14:textId="77777777" w:rsidR="007F05AB" w:rsidRPr="00944720" w:rsidRDefault="007F05AB">
      <w:pPr>
        <w:pStyle w:val="Akapitzlist"/>
        <w:numPr>
          <w:ilvl w:val="1"/>
          <w:numId w:val="4"/>
        </w:numPr>
        <w:spacing w:after="0" w:line="240" w:lineRule="auto"/>
        <w:ind w:left="284" w:firstLine="0"/>
        <w:contextualSpacing w:val="0"/>
        <w:jc w:val="both"/>
        <w:rPr>
          <w:rStyle w:val="Brak"/>
          <w:rFonts w:ascii="Tahoma" w:hAnsi="Tahoma" w:cs="Tahoma"/>
          <w:bCs/>
          <w:sz w:val="24"/>
          <w:szCs w:val="24"/>
        </w:rPr>
      </w:pPr>
      <w:r w:rsidRPr="00944720">
        <w:rPr>
          <w:rStyle w:val="Brak"/>
          <w:rFonts w:ascii="Tahoma" w:hAnsi="Tahoma" w:cs="Tahoma"/>
          <w:bCs/>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590160E3" w14:textId="297B73B7" w:rsidR="007F05AB" w:rsidRPr="00944720" w:rsidRDefault="007F05AB">
      <w:pPr>
        <w:pStyle w:val="Akapitzlist"/>
        <w:numPr>
          <w:ilvl w:val="1"/>
          <w:numId w:val="4"/>
        </w:numPr>
        <w:spacing w:after="0" w:line="240" w:lineRule="auto"/>
        <w:ind w:left="284" w:firstLine="0"/>
        <w:contextualSpacing w:val="0"/>
        <w:jc w:val="both"/>
        <w:rPr>
          <w:rStyle w:val="Brak"/>
          <w:rFonts w:ascii="Tahoma" w:hAnsi="Tahoma" w:cs="Tahoma"/>
          <w:bCs/>
          <w:sz w:val="24"/>
          <w:szCs w:val="24"/>
        </w:rPr>
      </w:pPr>
      <w:r w:rsidRPr="00944720">
        <w:rPr>
          <w:rStyle w:val="Brak"/>
          <w:rFonts w:ascii="Tahoma" w:hAnsi="Tahoma" w:cs="Tahoma"/>
          <w:bCs/>
          <w:sz w:val="24"/>
          <w:szCs w:val="24"/>
        </w:rPr>
        <w:t>Oświadczenie Wykonawcy o niepodleganiu wykluczeniu z postępowania i spełnianiu warunków udziału w postępowaniu – wzór stanowi Załącznik nr 3 do SWZ. W przypadku wspólnego ubiegania się o zamówienie przez Wykonawców, oświadczenie o niepodleganiu wykluczeniu składa każdy z Wykonawców</w:t>
      </w:r>
      <w:r w:rsidR="00F62340" w:rsidRPr="00944720">
        <w:rPr>
          <w:rStyle w:val="Brak"/>
          <w:rFonts w:ascii="Tahoma" w:hAnsi="Tahoma" w:cs="Tahoma"/>
          <w:bCs/>
          <w:sz w:val="24"/>
          <w:szCs w:val="24"/>
        </w:rPr>
        <w:t>,</w:t>
      </w:r>
    </w:p>
    <w:p w14:paraId="54B4CBAC" w14:textId="5A810B8D" w:rsidR="00AB545B" w:rsidRPr="00944720" w:rsidRDefault="00AB545B">
      <w:pPr>
        <w:pStyle w:val="Akapitzlist"/>
        <w:numPr>
          <w:ilvl w:val="1"/>
          <w:numId w:val="4"/>
        </w:numPr>
        <w:spacing w:after="0" w:line="240" w:lineRule="auto"/>
        <w:ind w:left="284" w:firstLine="0"/>
        <w:contextualSpacing w:val="0"/>
        <w:jc w:val="both"/>
        <w:rPr>
          <w:rStyle w:val="Brak"/>
          <w:rFonts w:ascii="Tahoma" w:hAnsi="Tahoma" w:cs="Tahoma"/>
          <w:bCs/>
          <w:sz w:val="24"/>
          <w:szCs w:val="24"/>
        </w:rPr>
      </w:pPr>
      <w:r w:rsidRPr="00944720">
        <w:rPr>
          <w:rStyle w:val="Brak"/>
          <w:rFonts w:ascii="Tahoma" w:hAnsi="Tahoma" w:cs="Tahoma"/>
          <w:bCs/>
          <w:sz w:val="24"/>
          <w:szCs w:val="24"/>
        </w:rPr>
        <w:t xml:space="preserve">Oświadczenie zgodne z art. 117 ust. 4 </w:t>
      </w:r>
      <w:proofErr w:type="spellStart"/>
      <w:r w:rsidRPr="00944720">
        <w:rPr>
          <w:rStyle w:val="Brak"/>
          <w:rFonts w:ascii="Tahoma" w:hAnsi="Tahoma" w:cs="Tahoma"/>
          <w:bCs/>
          <w:sz w:val="24"/>
          <w:szCs w:val="24"/>
        </w:rPr>
        <w:t>pzp</w:t>
      </w:r>
      <w:proofErr w:type="spellEnd"/>
      <w:r w:rsidRPr="00944720">
        <w:rPr>
          <w:rStyle w:val="Brak"/>
          <w:rFonts w:ascii="Tahoma" w:hAnsi="Tahoma" w:cs="Tahoma"/>
          <w:bCs/>
          <w:sz w:val="24"/>
          <w:szCs w:val="24"/>
        </w:rPr>
        <w:t xml:space="preserve"> (dla wykonawców wspólnie ubiegających się o udzielenie zamówienia). Z oświadczenia powinno wynikać, który wykonawca będzie realizował konkretny zakres prac (wzór oświadczenia w załączniku nr </w:t>
      </w:r>
      <w:r w:rsidR="003E1DF5" w:rsidRPr="00944720">
        <w:rPr>
          <w:rStyle w:val="Brak"/>
          <w:rFonts w:ascii="Tahoma" w:hAnsi="Tahoma" w:cs="Tahoma"/>
          <w:bCs/>
          <w:sz w:val="24"/>
          <w:szCs w:val="24"/>
        </w:rPr>
        <w:t>8</w:t>
      </w:r>
      <w:r w:rsidRPr="00944720">
        <w:rPr>
          <w:rStyle w:val="Brak"/>
          <w:rFonts w:ascii="Tahoma" w:hAnsi="Tahoma" w:cs="Tahoma"/>
          <w:bCs/>
          <w:sz w:val="24"/>
          <w:szCs w:val="24"/>
        </w:rPr>
        <w:t xml:space="preserve"> do SWZ)</w:t>
      </w:r>
      <w:r w:rsidR="00383E68" w:rsidRPr="00944720">
        <w:rPr>
          <w:rStyle w:val="Brak"/>
          <w:rFonts w:ascii="Tahoma" w:hAnsi="Tahoma" w:cs="Tahoma"/>
          <w:bCs/>
          <w:sz w:val="24"/>
          <w:szCs w:val="24"/>
        </w:rPr>
        <w:t>,</w:t>
      </w:r>
    </w:p>
    <w:p w14:paraId="39C620C9" w14:textId="78E6A8A0" w:rsidR="00383E68" w:rsidRPr="00944720" w:rsidRDefault="00383E68" w:rsidP="00383E68">
      <w:pPr>
        <w:pStyle w:val="Akapitzlist"/>
        <w:numPr>
          <w:ilvl w:val="1"/>
          <w:numId w:val="4"/>
        </w:numPr>
        <w:spacing w:after="0" w:line="240" w:lineRule="auto"/>
        <w:ind w:left="284" w:firstLine="0"/>
        <w:contextualSpacing w:val="0"/>
        <w:jc w:val="both"/>
        <w:rPr>
          <w:rStyle w:val="Brak"/>
          <w:rFonts w:ascii="Tahoma" w:hAnsi="Tahoma" w:cs="Tahoma"/>
          <w:bCs/>
          <w:sz w:val="24"/>
          <w:szCs w:val="24"/>
        </w:rPr>
      </w:pPr>
      <w:r w:rsidRPr="00944720">
        <w:rPr>
          <w:rStyle w:val="Brak"/>
          <w:rFonts w:ascii="Tahoma" w:hAnsi="Tahoma" w:cs="Tahoma"/>
          <w:bCs/>
          <w:sz w:val="24"/>
          <w:szCs w:val="24"/>
        </w:rPr>
        <w:t>Informacje wskazującą na nazwę producenta i oznaczenie modelu oferowanego fotela.</w:t>
      </w:r>
    </w:p>
    <w:p w14:paraId="03DDE1C8" w14:textId="77777777" w:rsidR="002304F2" w:rsidRPr="00944720" w:rsidRDefault="002304F2" w:rsidP="002304F2">
      <w:pPr>
        <w:pStyle w:val="Akapitzlist"/>
        <w:spacing w:after="0" w:line="240" w:lineRule="auto"/>
        <w:ind w:left="0"/>
        <w:contextualSpacing w:val="0"/>
        <w:jc w:val="both"/>
        <w:rPr>
          <w:rStyle w:val="Brak"/>
          <w:rFonts w:ascii="Tahoma" w:hAnsi="Tahoma" w:cs="Tahoma"/>
          <w:sz w:val="24"/>
          <w:szCs w:val="24"/>
        </w:rPr>
      </w:pPr>
    </w:p>
    <w:p w14:paraId="19FA72F0" w14:textId="201940F6" w:rsidR="002304F2" w:rsidRPr="00944720" w:rsidRDefault="002304F2" w:rsidP="002304F2">
      <w:pPr>
        <w:pStyle w:val="Akapitzlist"/>
        <w:spacing w:after="0" w:line="240" w:lineRule="auto"/>
        <w:ind w:left="0"/>
        <w:contextualSpacing w:val="0"/>
        <w:jc w:val="both"/>
        <w:rPr>
          <w:rStyle w:val="Brak"/>
          <w:rFonts w:ascii="Tahoma" w:hAnsi="Tahoma" w:cs="Tahoma"/>
          <w:sz w:val="24"/>
          <w:szCs w:val="24"/>
        </w:rPr>
      </w:pPr>
      <w:r w:rsidRPr="00944720">
        <w:rPr>
          <w:rStyle w:val="Brak"/>
          <w:rFonts w:ascii="Tahoma" w:hAnsi="Tahoma" w:cs="Tahoma"/>
          <w:sz w:val="24"/>
          <w:szCs w:val="24"/>
        </w:rPr>
        <w:t>UWAGA:</w:t>
      </w:r>
    </w:p>
    <w:p w14:paraId="668A05F9" w14:textId="202A8343" w:rsidR="002304F2" w:rsidRPr="00944720" w:rsidRDefault="002304F2" w:rsidP="002304F2">
      <w:pPr>
        <w:pStyle w:val="Akapitzlist"/>
        <w:spacing w:after="0" w:line="240" w:lineRule="auto"/>
        <w:ind w:left="0"/>
        <w:contextualSpacing w:val="0"/>
        <w:jc w:val="both"/>
        <w:rPr>
          <w:rStyle w:val="Brak"/>
          <w:rFonts w:ascii="Tahoma" w:hAnsi="Tahoma" w:cs="Tahoma"/>
          <w:sz w:val="24"/>
          <w:szCs w:val="24"/>
        </w:rPr>
      </w:pPr>
      <w:r w:rsidRPr="00944720">
        <w:rPr>
          <w:rStyle w:val="Brak"/>
          <w:rFonts w:ascii="Tahoma" w:hAnsi="Tahoma" w:cs="Tahoma"/>
          <w:sz w:val="24"/>
          <w:szCs w:val="24"/>
        </w:rPr>
        <w:t xml:space="preserve">Oferta składana przez spółki cywilne (ustawowo zdefiniowane w Tytule XXXI Księgi Trzeciej kodeksu cywilnego (Dz. U. 1964 r. Nr 16 poz. 934 ze zm.) oraz zgodnie z art. 4 ust. 2 ustawy Prawo przedsiębiorców (j.t. Dz. U. z 2018 r. poz. 646 ze zm.) jest traktowana, jako oferta Wykonawców wspólnie ubiegających się o udzielenie zamówienia publicznego (art. 58 ustawy </w:t>
      </w:r>
      <w:proofErr w:type="spellStart"/>
      <w:r w:rsidRPr="00944720">
        <w:rPr>
          <w:rStyle w:val="Brak"/>
          <w:rFonts w:ascii="Tahoma" w:hAnsi="Tahoma" w:cs="Tahoma"/>
          <w:sz w:val="24"/>
          <w:szCs w:val="24"/>
        </w:rPr>
        <w:t>Pzp</w:t>
      </w:r>
      <w:proofErr w:type="spellEnd"/>
      <w:r w:rsidRPr="00944720">
        <w:rPr>
          <w:rStyle w:val="Brak"/>
          <w:rFonts w:ascii="Tahoma" w:hAnsi="Tahoma" w:cs="Tahoma"/>
          <w:sz w:val="24"/>
          <w:szCs w:val="24"/>
        </w:rPr>
        <w:t>) i solidarnie za nie odpowiadających.</w:t>
      </w:r>
    </w:p>
    <w:p w14:paraId="69CDA117" w14:textId="77777777" w:rsidR="00AB545B" w:rsidRPr="00944720" w:rsidRDefault="00AB545B" w:rsidP="00F2050F">
      <w:pPr>
        <w:pStyle w:val="Akapitzlist"/>
        <w:spacing w:after="0" w:line="240" w:lineRule="auto"/>
        <w:ind w:left="0"/>
        <w:contextualSpacing w:val="0"/>
        <w:jc w:val="both"/>
        <w:rPr>
          <w:rStyle w:val="Brak"/>
          <w:rFonts w:ascii="Tahoma" w:hAnsi="Tahoma" w:cs="Tahoma"/>
          <w:bCs/>
          <w:sz w:val="24"/>
          <w:szCs w:val="24"/>
        </w:rPr>
      </w:pPr>
    </w:p>
    <w:p w14:paraId="1BE0722F" w14:textId="77777777" w:rsidR="007F05AB" w:rsidRPr="00944720" w:rsidRDefault="007F05AB">
      <w:pPr>
        <w:pStyle w:val="Akapitzlist"/>
        <w:numPr>
          <w:ilvl w:val="0"/>
          <w:numId w:val="4"/>
        </w:numPr>
        <w:spacing w:after="0" w:line="240" w:lineRule="auto"/>
        <w:ind w:left="0" w:firstLine="0"/>
        <w:contextualSpacing w:val="0"/>
        <w:jc w:val="both"/>
        <w:rPr>
          <w:rStyle w:val="Brak"/>
          <w:rFonts w:ascii="Tahoma" w:hAnsi="Tahoma" w:cs="Tahoma"/>
          <w:bCs/>
          <w:sz w:val="24"/>
          <w:szCs w:val="24"/>
        </w:rPr>
      </w:pPr>
      <w:r w:rsidRPr="00944720">
        <w:rPr>
          <w:rStyle w:val="Brak"/>
          <w:rFonts w:ascii="Tahoma" w:hAnsi="Tahoma" w:cs="Tahoma"/>
          <w:bCs/>
          <w:sz w:val="24"/>
          <w:szCs w:val="24"/>
        </w:rPr>
        <w:t>Oferta oraz oświadczenie o niepodleganiu wykluczeniu i spełnianiu warunków udziału w postępowaniu muszą być złożone w oryginale.</w:t>
      </w:r>
    </w:p>
    <w:p w14:paraId="0C892A80" w14:textId="77777777" w:rsidR="007F05AB" w:rsidRPr="00944720" w:rsidRDefault="007F05AB" w:rsidP="00F2050F">
      <w:pPr>
        <w:pStyle w:val="Akapitzlist"/>
        <w:spacing w:after="0" w:line="240" w:lineRule="auto"/>
        <w:ind w:left="0"/>
        <w:contextualSpacing w:val="0"/>
        <w:jc w:val="both"/>
        <w:rPr>
          <w:rStyle w:val="Brak"/>
          <w:rFonts w:ascii="Tahoma" w:hAnsi="Tahoma" w:cs="Tahoma"/>
          <w:bCs/>
          <w:sz w:val="24"/>
          <w:szCs w:val="24"/>
        </w:rPr>
      </w:pPr>
    </w:p>
    <w:p w14:paraId="05303789" w14:textId="4A5B2CCF" w:rsidR="007F05AB" w:rsidRPr="00944720" w:rsidRDefault="007F05AB">
      <w:pPr>
        <w:pStyle w:val="Akapitzlist"/>
        <w:numPr>
          <w:ilvl w:val="0"/>
          <w:numId w:val="4"/>
        </w:numPr>
        <w:spacing w:after="0" w:line="240" w:lineRule="auto"/>
        <w:ind w:left="0" w:firstLine="0"/>
        <w:contextualSpacing w:val="0"/>
        <w:jc w:val="both"/>
        <w:rPr>
          <w:rStyle w:val="Brak"/>
          <w:rFonts w:ascii="Tahoma" w:hAnsi="Tahoma" w:cs="Tahoma"/>
          <w:bCs/>
          <w:sz w:val="24"/>
          <w:szCs w:val="24"/>
        </w:rPr>
      </w:pPr>
      <w:r w:rsidRPr="00944720">
        <w:rPr>
          <w:rStyle w:val="Brak"/>
          <w:rFonts w:ascii="Tahoma" w:hAnsi="Tahoma" w:cs="Tahoma"/>
          <w:bCs/>
          <w:sz w:val="24"/>
          <w:szCs w:val="24"/>
        </w:rPr>
        <w:t>Pełnomocnictwo do złożenia oferty musi być złożone w oryginale w takiej samej formie, jak składana oferta (</w:t>
      </w:r>
      <w:proofErr w:type="spellStart"/>
      <w:r w:rsidRPr="00944720">
        <w:rPr>
          <w:rStyle w:val="Brak"/>
          <w:rFonts w:ascii="Tahoma" w:hAnsi="Tahoma" w:cs="Tahoma"/>
          <w:bCs/>
          <w:sz w:val="24"/>
          <w:szCs w:val="24"/>
        </w:rPr>
        <w:t>t.j</w:t>
      </w:r>
      <w:proofErr w:type="spellEnd"/>
      <w:r w:rsidRPr="00944720">
        <w:rPr>
          <w:rStyle w:val="Brak"/>
          <w:rFonts w:ascii="Tahoma" w:hAnsi="Tahoma" w:cs="Tahoma"/>
          <w:bCs/>
          <w:sz w:val="24"/>
          <w:szCs w:val="24"/>
        </w:rPr>
        <w:t xml:space="preserve">. w formie elektronicznej lub postaci elektronicznej </w:t>
      </w:r>
      <w:r w:rsidRPr="00944720">
        <w:rPr>
          <w:rStyle w:val="Brak"/>
          <w:rFonts w:ascii="Tahoma" w:hAnsi="Tahoma" w:cs="Tahoma"/>
          <w:bCs/>
          <w:sz w:val="24"/>
          <w:szCs w:val="24"/>
        </w:rPr>
        <w:lastRenderedPageBreak/>
        <w:t>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w:t>
      </w:r>
      <w:proofErr w:type="spellStart"/>
      <w:r w:rsidR="00706FE6" w:rsidRPr="00944720">
        <w:rPr>
          <w:rStyle w:val="Brak"/>
          <w:rFonts w:ascii="Tahoma" w:hAnsi="Tahoma" w:cs="Tahoma"/>
          <w:bCs/>
          <w:sz w:val="24"/>
          <w:szCs w:val="24"/>
        </w:rPr>
        <w:t>t.j</w:t>
      </w:r>
      <w:proofErr w:type="spellEnd"/>
      <w:r w:rsidR="00706FE6" w:rsidRPr="00944720">
        <w:rPr>
          <w:rStyle w:val="Brak"/>
          <w:rFonts w:ascii="Tahoma" w:hAnsi="Tahoma" w:cs="Tahoma"/>
          <w:bCs/>
          <w:sz w:val="24"/>
          <w:szCs w:val="24"/>
        </w:rPr>
        <w:t xml:space="preserve">. </w:t>
      </w:r>
      <w:r w:rsidR="00706FE6" w:rsidRPr="00944720">
        <w:rPr>
          <w:rFonts w:ascii="Tahoma" w:hAnsi="Tahoma" w:cs="Tahoma"/>
          <w:bCs/>
          <w:sz w:val="24"/>
          <w:szCs w:val="24"/>
        </w:rPr>
        <w:t>Dz. U. z 2024 r. poz. 1001</w:t>
      </w:r>
      <w:r w:rsidRPr="00944720">
        <w:rPr>
          <w:rStyle w:val="Brak"/>
          <w:rFonts w:ascii="Tahoma" w:hAnsi="Tahoma" w:cs="Tahoma"/>
          <w:bCs/>
          <w:sz w:val="24"/>
          <w:szCs w:val="24"/>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D55A458" w14:textId="77777777" w:rsidR="00FB19F5" w:rsidRPr="00944720" w:rsidRDefault="00FB19F5" w:rsidP="00F2050F">
      <w:pPr>
        <w:spacing w:after="0" w:line="240" w:lineRule="auto"/>
        <w:jc w:val="both"/>
        <w:rPr>
          <w:rStyle w:val="Brak"/>
          <w:rFonts w:ascii="Tahoma" w:hAnsi="Tahoma" w:cs="Tahoma"/>
          <w:bCs/>
          <w:sz w:val="24"/>
          <w:szCs w:val="24"/>
        </w:rPr>
      </w:pPr>
    </w:p>
    <w:p w14:paraId="08044A6D" w14:textId="77777777" w:rsidR="00FB19F5" w:rsidRPr="00944720" w:rsidRDefault="00FB19F5" w:rsidP="00F2050F">
      <w:pPr>
        <w:spacing w:after="0" w:line="240" w:lineRule="auto"/>
        <w:jc w:val="both"/>
        <w:rPr>
          <w:rFonts w:ascii="Tahoma" w:hAnsi="Tahoma" w:cs="Tahoma"/>
          <w:sz w:val="24"/>
          <w:szCs w:val="24"/>
        </w:rPr>
      </w:pPr>
      <w:r w:rsidRPr="00944720">
        <w:rPr>
          <w:rStyle w:val="Brak"/>
          <w:rFonts w:ascii="Tahoma" w:hAnsi="Tahoma" w:cs="Tahoma"/>
          <w:bCs/>
          <w:sz w:val="24"/>
          <w:szCs w:val="24"/>
        </w:rPr>
        <w:t xml:space="preserve">17. </w:t>
      </w:r>
      <w:r w:rsidRPr="00944720">
        <w:rPr>
          <w:rFonts w:ascii="Tahoma" w:hAnsi="Tahoma" w:cs="Tahoma"/>
          <w:sz w:val="24"/>
          <w:szCs w:val="24"/>
        </w:rPr>
        <w:t xml:space="preserve">Interaktywny „Formularz ofertowy” generowany przy pomocy systemu ezamowienia.gov.pl, o którym mowa m.in. w ust.1, stanowi pomocniczy formularz ofertowy. Jego brak lub niewłaściwe podpisanie nie stanowi podstawy odrzucenia oferty o ile w ofercie (zgodnej z załącznikiem nr 2 do SWZ) podano wszelkie istotne </w:t>
      </w:r>
      <w:r w:rsidRPr="00944720">
        <w:rPr>
          <w:rFonts w:ascii="Tahoma" w:hAnsi="Tahoma" w:cs="Tahoma"/>
          <w:sz w:val="24"/>
          <w:szCs w:val="24"/>
        </w:rPr>
        <w:br/>
        <w:t xml:space="preserve">do oceny ofert informacje. </w:t>
      </w:r>
    </w:p>
    <w:p w14:paraId="27A7F963" w14:textId="77777777" w:rsidR="00FB19F5" w:rsidRPr="00944720" w:rsidRDefault="00FB19F5" w:rsidP="00F2050F">
      <w:pPr>
        <w:spacing w:after="0" w:line="240" w:lineRule="auto"/>
        <w:jc w:val="both"/>
        <w:rPr>
          <w:rFonts w:ascii="Tahoma" w:hAnsi="Tahoma" w:cs="Tahoma"/>
          <w:sz w:val="24"/>
          <w:szCs w:val="24"/>
        </w:rPr>
      </w:pPr>
      <w:r w:rsidRPr="00944720">
        <w:rPr>
          <w:rFonts w:ascii="Tahoma" w:hAnsi="Tahoma" w:cs="Tahoma"/>
          <w:sz w:val="24"/>
          <w:szCs w:val="24"/>
        </w:rPr>
        <w:t xml:space="preserve">W przypadku sprzecznych informacji podanych w interaktywnym „Formularzu ofertowym” oraz formularzu ofertowym zgodnym z załącznikiem nr 2 do SWZ, jako wiążące zostano uznane informacje podane na formularzu ofertowym zgodnym </w:t>
      </w:r>
      <w:r w:rsidRPr="00944720">
        <w:rPr>
          <w:rFonts w:ascii="Tahoma" w:hAnsi="Tahoma" w:cs="Tahoma"/>
          <w:sz w:val="24"/>
          <w:szCs w:val="24"/>
        </w:rPr>
        <w:br/>
        <w:t xml:space="preserve">z załącznikiem nr 2 do SWZ. </w:t>
      </w:r>
    </w:p>
    <w:p w14:paraId="4D2493F0" w14:textId="1B3FB088" w:rsidR="005125F4" w:rsidRPr="00944720" w:rsidRDefault="005125F4" w:rsidP="00F2050F">
      <w:pPr>
        <w:spacing w:after="0" w:line="240" w:lineRule="auto"/>
        <w:jc w:val="both"/>
        <w:rPr>
          <w:rStyle w:val="Brak"/>
          <w:rFonts w:ascii="Tahoma" w:hAnsi="Tahoma" w:cs="Tahoma"/>
          <w:bCs/>
          <w:sz w:val="24"/>
          <w:szCs w:val="24"/>
        </w:rPr>
      </w:pPr>
    </w:p>
    <w:p w14:paraId="4089B59C" w14:textId="4B56F51F" w:rsidR="00A95C15" w:rsidRPr="00944720" w:rsidRDefault="00A95C15" w:rsidP="00F2050F">
      <w:pPr>
        <w:spacing w:after="0" w:line="240" w:lineRule="auto"/>
        <w:jc w:val="both"/>
        <w:rPr>
          <w:rStyle w:val="Brak"/>
          <w:rFonts w:ascii="Tahoma" w:hAnsi="Tahoma" w:cs="Tahoma"/>
          <w:b/>
          <w:bCs/>
          <w:sz w:val="24"/>
          <w:szCs w:val="24"/>
        </w:rPr>
      </w:pPr>
      <w:r w:rsidRPr="00944720">
        <w:rPr>
          <w:rStyle w:val="Brak"/>
          <w:rFonts w:ascii="Tahoma" w:hAnsi="Tahoma" w:cs="Tahoma"/>
          <w:b/>
          <w:bCs/>
          <w:sz w:val="24"/>
          <w:szCs w:val="24"/>
        </w:rPr>
        <w:t>12. Sposób oraz termin składania ofert.</w:t>
      </w:r>
    </w:p>
    <w:p w14:paraId="62068EC9" w14:textId="77777777" w:rsidR="00A95C15" w:rsidRPr="00944720" w:rsidRDefault="00A95C15" w:rsidP="00F2050F">
      <w:pPr>
        <w:spacing w:after="0" w:line="240" w:lineRule="auto"/>
        <w:jc w:val="both"/>
        <w:rPr>
          <w:rStyle w:val="Brak"/>
          <w:rFonts w:ascii="Tahoma" w:hAnsi="Tahoma" w:cs="Tahoma"/>
          <w:b/>
          <w:bCs/>
          <w:sz w:val="24"/>
          <w:szCs w:val="24"/>
        </w:rPr>
      </w:pPr>
    </w:p>
    <w:p w14:paraId="7EAE1EB7" w14:textId="43CAD6ED" w:rsidR="00ED1118" w:rsidRPr="00944720" w:rsidRDefault="00ED1118">
      <w:pPr>
        <w:pStyle w:val="Akapitzlist"/>
        <w:numPr>
          <w:ilvl w:val="2"/>
          <w:numId w:val="3"/>
        </w:numPr>
        <w:spacing w:after="0" w:line="240" w:lineRule="auto"/>
        <w:ind w:left="0" w:firstLine="0"/>
        <w:contextualSpacing w:val="0"/>
        <w:jc w:val="both"/>
        <w:rPr>
          <w:rStyle w:val="Brak"/>
          <w:rFonts w:ascii="Tahoma" w:hAnsi="Tahoma" w:cs="Tahoma"/>
          <w:bCs/>
          <w:sz w:val="24"/>
          <w:szCs w:val="24"/>
        </w:rPr>
      </w:pPr>
      <w:r w:rsidRPr="00944720">
        <w:rPr>
          <w:rStyle w:val="Brak"/>
          <w:rFonts w:ascii="Tahoma" w:hAnsi="Tahoma" w:cs="Tahoma"/>
          <w:bCs/>
          <w:sz w:val="24"/>
          <w:szCs w:val="24"/>
        </w:rPr>
        <w:t>Wykonawca przygotowuje ofertę przy pomocy interaktywnego „Formularza ofertowego” udostępnionego przez Zamawiającego na Platformie e-Zamówienia i zamieszczonego w podglądzie postępowania w zakładce „Informacje podstawowe” oraz zgodnie ze wzorem zamieszczonym w załącznik</w:t>
      </w:r>
      <w:r w:rsidR="009F1C64" w:rsidRPr="00944720">
        <w:rPr>
          <w:rStyle w:val="Brak"/>
          <w:rFonts w:ascii="Tahoma" w:hAnsi="Tahoma" w:cs="Tahoma"/>
          <w:bCs/>
          <w:sz w:val="24"/>
          <w:szCs w:val="24"/>
        </w:rPr>
        <w:t>u</w:t>
      </w:r>
      <w:r w:rsidRPr="00944720">
        <w:rPr>
          <w:rStyle w:val="Brak"/>
          <w:rFonts w:ascii="Tahoma" w:hAnsi="Tahoma" w:cs="Tahoma"/>
          <w:bCs/>
          <w:sz w:val="24"/>
          <w:szCs w:val="24"/>
        </w:rPr>
        <w:t xml:space="preserve"> nr 2 do SWZ.</w:t>
      </w:r>
    </w:p>
    <w:p w14:paraId="27C6E8D0" w14:textId="77777777" w:rsidR="00ED1118" w:rsidRPr="00944720" w:rsidRDefault="00ED1118" w:rsidP="00F2050F">
      <w:pPr>
        <w:pStyle w:val="Akapitzlist"/>
        <w:spacing w:after="0" w:line="240" w:lineRule="auto"/>
        <w:ind w:left="0"/>
        <w:contextualSpacing w:val="0"/>
        <w:jc w:val="both"/>
        <w:rPr>
          <w:rStyle w:val="Brak"/>
          <w:rFonts w:ascii="Tahoma" w:hAnsi="Tahoma" w:cs="Tahoma"/>
          <w:bCs/>
          <w:sz w:val="24"/>
          <w:szCs w:val="24"/>
        </w:rPr>
      </w:pPr>
    </w:p>
    <w:p w14:paraId="78DD5C1F" w14:textId="055F21CD" w:rsidR="00ED1118" w:rsidRPr="00944720" w:rsidRDefault="00ED1118">
      <w:pPr>
        <w:pStyle w:val="Akapitzlist"/>
        <w:numPr>
          <w:ilvl w:val="2"/>
          <w:numId w:val="3"/>
        </w:numPr>
        <w:spacing w:after="0" w:line="240" w:lineRule="auto"/>
        <w:ind w:left="0" w:firstLine="0"/>
        <w:contextualSpacing w:val="0"/>
        <w:jc w:val="both"/>
        <w:rPr>
          <w:rStyle w:val="Brak"/>
          <w:rFonts w:ascii="Tahoma" w:hAnsi="Tahoma" w:cs="Tahoma"/>
          <w:bCs/>
          <w:sz w:val="24"/>
          <w:szCs w:val="24"/>
        </w:rPr>
      </w:pPr>
      <w:r w:rsidRPr="00944720">
        <w:rPr>
          <w:rStyle w:val="Brak"/>
          <w:rFonts w:ascii="Tahoma" w:hAnsi="Tahoma" w:cs="Tahoma"/>
          <w:bCs/>
          <w:sz w:val="24"/>
          <w:szCs w:val="24"/>
        </w:rPr>
        <w:t xml:space="preserve">Ofertę wraz z wymaganymi załącznikami należy złożyć w terminie do dnia </w:t>
      </w:r>
      <w:r w:rsidR="00EE7FAB" w:rsidRPr="00944720">
        <w:rPr>
          <w:rStyle w:val="Brak"/>
          <w:rFonts w:ascii="Tahoma" w:hAnsi="Tahoma" w:cs="Tahoma"/>
          <w:b/>
          <w:sz w:val="24"/>
          <w:szCs w:val="24"/>
        </w:rPr>
        <w:t>7</w:t>
      </w:r>
      <w:r w:rsidRPr="00944720">
        <w:rPr>
          <w:rStyle w:val="Brak"/>
          <w:rFonts w:ascii="Tahoma" w:hAnsi="Tahoma" w:cs="Tahoma"/>
          <w:b/>
          <w:sz w:val="24"/>
          <w:szCs w:val="24"/>
        </w:rPr>
        <w:t>.</w:t>
      </w:r>
      <w:r w:rsidR="0083114B" w:rsidRPr="00944720">
        <w:rPr>
          <w:rStyle w:val="Brak"/>
          <w:rFonts w:ascii="Tahoma" w:hAnsi="Tahoma" w:cs="Tahoma"/>
          <w:b/>
          <w:sz w:val="24"/>
          <w:szCs w:val="24"/>
        </w:rPr>
        <w:t>0</w:t>
      </w:r>
      <w:r w:rsidR="002A6CF0" w:rsidRPr="00944720">
        <w:rPr>
          <w:rStyle w:val="Brak"/>
          <w:rFonts w:ascii="Tahoma" w:hAnsi="Tahoma" w:cs="Tahoma"/>
          <w:b/>
          <w:sz w:val="24"/>
          <w:szCs w:val="24"/>
        </w:rPr>
        <w:t>5</w:t>
      </w:r>
      <w:r w:rsidRPr="00944720">
        <w:rPr>
          <w:rStyle w:val="Brak"/>
          <w:rFonts w:ascii="Tahoma" w:hAnsi="Tahoma" w:cs="Tahoma"/>
          <w:b/>
          <w:sz w:val="24"/>
          <w:szCs w:val="24"/>
        </w:rPr>
        <w:t>.202</w:t>
      </w:r>
      <w:r w:rsidR="00420CA9" w:rsidRPr="00944720">
        <w:rPr>
          <w:rStyle w:val="Brak"/>
          <w:rFonts w:ascii="Tahoma" w:hAnsi="Tahoma" w:cs="Tahoma"/>
          <w:b/>
          <w:sz w:val="24"/>
          <w:szCs w:val="24"/>
        </w:rPr>
        <w:t>6</w:t>
      </w:r>
      <w:r w:rsidRPr="00944720">
        <w:rPr>
          <w:rStyle w:val="Brak"/>
          <w:rFonts w:ascii="Tahoma" w:hAnsi="Tahoma" w:cs="Tahoma"/>
          <w:b/>
          <w:sz w:val="24"/>
          <w:szCs w:val="24"/>
        </w:rPr>
        <w:t xml:space="preserve"> r. do godz. </w:t>
      </w:r>
      <w:r w:rsidR="002A6CF0" w:rsidRPr="00944720">
        <w:rPr>
          <w:rStyle w:val="Brak"/>
          <w:rFonts w:ascii="Tahoma" w:hAnsi="Tahoma" w:cs="Tahoma"/>
          <w:b/>
          <w:sz w:val="24"/>
          <w:szCs w:val="24"/>
        </w:rPr>
        <w:t>10</w:t>
      </w:r>
      <w:r w:rsidRPr="00944720">
        <w:rPr>
          <w:rStyle w:val="Brak"/>
          <w:rFonts w:ascii="Tahoma" w:hAnsi="Tahoma" w:cs="Tahoma"/>
          <w:b/>
          <w:sz w:val="24"/>
          <w:szCs w:val="24"/>
        </w:rPr>
        <w:t>:00</w:t>
      </w:r>
      <w:r w:rsidRPr="00944720">
        <w:rPr>
          <w:rStyle w:val="Brak"/>
          <w:rFonts w:ascii="Tahoma" w:hAnsi="Tahoma" w:cs="Tahoma"/>
          <w:bCs/>
          <w:sz w:val="24"/>
          <w:szCs w:val="24"/>
        </w:rPr>
        <w:t>.</w:t>
      </w:r>
    </w:p>
    <w:p w14:paraId="4B6D4F0F" w14:textId="77777777" w:rsidR="00ED1118" w:rsidRPr="00944720" w:rsidRDefault="00ED1118" w:rsidP="00F2050F">
      <w:pPr>
        <w:pStyle w:val="Akapitzlist"/>
        <w:spacing w:after="0" w:line="240" w:lineRule="auto"/>
        <w:ind w:left="0"/>
        <w:contextualSpacing w:val="0"/>
        <w:jc w:val="both"/>
        <w:rPr>
          <w:rStyle w:val="Brak"/>
          <w:rFonts w:ascii="Tahoma" w:hAnsi="Tahoma" w:cs="Tahoma"/>
          <w:bCs/>
          <w:sz w:val="24"/>
          <w:szCs w:val="24"/>
        </w:rPr>
      </w:pPr>
    </w:p>
    <w:p w14:paraId="5F240506" w14:textId="75ED30A7" w:rsidR="00ED1118" w:rsidRPr="00944720" w:rsidRDefault="00ED1118">
      <w:pPr>
        <w:pStyle w:val="Akapitzlist"/>
        <w:numPr>
          <w:ilvl w:val="2"/>
          <w:numId w:val="3"/>
        </w:numPr>
        <w:spacing w:after="0" w:line="240" w:lineRule="auto"/>
        <w:ind w:left="0" w:firstLine="0"/>
        <w:contextualSpacing w:val="0"/>
        <w:jc w:val="both"/>
        <w:rPr>
          <w:rStyle w:val="Brak"/>
          <w:rFonts w:ascii="Tahoma" w:hAnsi="Tahoma" w:cs="Tahoma"/>
          <w:bCs/>
          <w:sz w:val="24"/>
          <w:szCs w:val="24"/>
        </w:rPr>
      </w:pPr>
      <w:r w:rsidRPr="00944720">
        <w:rPr>
          <w:rStyle w:val="Brak"/>
          <w:rFonts w:ascii="Tahoma" w:hAnsi="Tahoma" w:cs="Tahoma"/>
          <w:bCs/>
          <w:sz w:val="24"/>
          <w:szCs w:val="24"/>
        </w:rPr>
        <w:t xml:space="preserve">Zamawiający </w:t>
      </w:r>
      <w:r w:rsidR="000134E8" w:rsidRPr="00944720">
        <w:rPr>
          <w:rStyle w:val="Brak"/>
          <w:rFonts w:ascii="Tahoma" w:hAnsi="Tahoma" w:cs="Tahoma"/>
          <w:bCs/>
          <w:sz w:val="24"/>
          <w:szCs w:val="24"/>
        </w:rPr>
        <w:t xml:space="preserve">nie </w:t>
      </w:r>
      <w:r w:rsidRPr="00944720">
        <w:rPr>
          <w:rStyle w:val="Brak"/>
          <w:rFonts w:ascii="Tahoma" w:hAnsi="Tahoma" w:cs="Tahoma"/>
          <w:bCs/>
          <w:sz w:val="24"/>
          <w:szCs w:val="24"/>
        </w:rPr>
        <w:t>dopuszcza składani</w:t>
      </w:r>
      <w:r w:rsidR="000134E8" w:rsidRPr="00944720">
        <w:rPr>
          <w:rStyle w:val="Brak"/>
          <w:rFonts w:ascii="Tahoma" w:hAnsi="Tahoma" w:cs="Tahoma"/>
          <w:bCs/>
          <w:sz w:val="24"/>
          <w:szCs w:val="24"/>
        </w:rPr>
        <w:t>a</w:t>
      </w:r>
      <w:r w:rsidRPr="00944720">
        <w:rPr>
          <w:rStyle w:val="Brak"/>
          <w:rFonts w:ascii="Tahoma" w:hAnsi="Tahoma" w:cs="Tahoma"/>
          <w:bCs/>
          <w:sz w:val="24"/>
          <w:szCs w:val="24"/>
        </w:rPr>
        <w:t xml:space="preserve"> ofert częściowych.</w:t>
      </w:r>
      <w:r w:rsidR="00DD2A38" w:rsidRPr="00944720">
        <w:rPr>
          <w:rStyle w:val="Brak"/>
          <w:rFonts w:ascii="Tahoma" w:hAnsi="Tahoma" w:cs="Tahoma"/>
          <w:bCs/>
          <w:sz w:val="24"/>
          <w:szCs w:val="24"/>
        </w:rPr>
        <w:t xml:space="preserve"> Wykonawca może złożyć tylko jedną ofertę</w:t>
      </w:r>
      <w:r w:rsidR="000134E8" w:rsidRPr="00944720">
        <w:rPr>
          <w:rStyle w:val="Brak"/>
          <w:rFonts w:ascii="Tahoma" w:hAnsi="Tahoma" w:cs="Tahoma"/>
          <w:bCs/>
          <w:sz w:val="24"/>
          <w:szCs w:val="24"/>
        </w:rPr>
        <w:t>.</w:t>
      </w:r>
    </w:p>
    <w:p w14:paraId="4B8CC419" w14:textId="77777777" w:rsidR="00ED1118" w:rsidRPr="00944720" w:rsidRDefault="00ED1118" w:rsidP="00F2050F">
      <w:pPr>
        <w:pStyle w:val="Akapitzlist"/>
        <w:spacing w:after="0" w:line="240" w:lineRule="auto"/>
        <w:ind w:left="0"/>
        <w:contextualSpacing w:val="0"/>
        <w:jc w:val="both"/>
        <w:rPr>
          <w:rStyle w:val="Brak"/>
          <w:rFonts w:ascii="Tahoma" w:hAnsi="Tahoma" w:cs="Tahoma"/>
          <w:bCs/>
          <w:sz w:val="24"/>
          <w:szCs w:val="24"/>
        </w:rPr>
      </w:pPr>
    </w:p>
    <w:p w14:paraId="03E1A973" w14:textId="77777777" w:rsidR="00ED1118" w:rsidRPr="00944720" w:rsidRDefault="00ED1118">
      <w:pPr>
        <w:pStyle w:val="Akapitzlist"/>
        <w:numPr>
          <w:ilvl w:val="2"/>
          <w:numId w:val="3"/>
        </w:numPr>
        <w:spacing w:after="0" w:line="240" w:lineRule="auto"/>
        <w:ind w:left="0" w:firstLine="0"/>
        <w:contextualSpacing w:val="0"/>
        <w:jc w:val="both"/>
        <w:rPr>
          <w:rStyle w:val="Brak"/>
          <w:rFonts w:ascii="Tahoma" w:hAnsi="Tahoma" w:cs="Tahoma"/>
          <w:bCs/>
          <w:sz w:val="24"/>
          <w:szCs w:val="24"/>
        </w:rPr>
      </w:pPr>
      <w:r w:rsidRPr="00944720">
        <w:rPr>
          <w:rStyle w:val="Brak"/>
          <w:rFonts w:ascii="Tahoma" w:hAnsi="Tahoma" w:cs="Tahoma"/>
          <w:bCs/>
          <w:sz w:val="24"/>
          <w:szCs w:val="24"/>
        </w:rPr>
        <w:t>Zamawiający odrzuci ofertę złożoną po terminie składania ofert.</w:t>
      </w:r>
    </w:p>
    <w:p w14:paraId="6096F031" w14:textId="77777777" w:rsidR="00ED1118" w:rsidRPr="00944720" w:rsidRDefault="00ED1118" w:rsidP="00F2050F">
      <w:pPr>
        <w:pStyle w:val="Akapitzlist"/>
        <w:spacing w:after="0" w:line="240" w:lineRule="auto"/>
        <w:ind w:left="0"/>
        <w:contextualSpacing w:val="0"/>
        <w:jc w:val="both"/>
        <w:rPr>
          <w:rStyle w:val="Brak"/>
          <w:rFonts w:ascii="Tahoma" w:hAnsi="Tahoma" w:cs="Tahoma"/>
          <w:bCs/>
          <w:sz w:val="24"/>
          <w:szCs w:val="24"/>
        </w:rPr>
      </w:pPr>
    </w:p>
    <w:p w14:paraId="032E5455" w14:textId="77777777" w:rsidR="00ED1118" w:rsidRPr="00944720" w:rsidRDefault="00ED1118">
      <w:pPr>
        <w:pStyle w:val="Akapitzlist"/>
        <w:numPr>
          <w:ilvl w:val="2"/>
          <w:numId w:val="3"/>
        </w:numPr>
        <w:spacing w:after="0" w:line="240" w:lineRule="auto"/>
        <w:ind w:left="0" w:firstLine="0"/>
        <w:contextualSpacing w:val="0"/>
        <w:jc w:val="both"/>
        <w:rPr>
          <w:rStyle w:val="Brak"/>
          <w:rFonts w:ascii="Tahoma" w:hAnsi="Tahoma" w:cs="Tahoma"/>
          <w:bCs/>
          <w:sz w:val="24"/>
          <w:szCs w:val="24"/>
        </w:rPr>
      </w:pPr>
      <w:r w:rsidRPr="00944720">
        <w:rPr>
          <w:rStyle w:val="Brak"/>
          <w:rFonts w:ascii="Tahoma" w:hAnsi="Tahoma" w:cs="Tahoma"/>
          <w:bCs/>
          <w:sz w:val="24"/>
          <w:szCs w:val="24"/>
        </w:rPr>
        <w:t>Wykonawca po upływie terminu do składania ofert nie może wycofać złożonej oferty.</w:t>
      </w:r>
    </w:p>
    <w:p w14:paraId="3839A5AB" w14:textId="77777777" w:rsidR="007000DA" w:rsidRPr="00944720" w:rsidRDefault="007000DA" w:rsidP="00F2050F">
      <w:pPr>
        <w:spacing w:after="0" w:line="240" w:lineRule="auto"/>
        <w:jc w:val="both"/>
        <w:rPr>
          <w:rStyle w:val="Brak"/>
          <w:rFonts w:ascii="Tahoma" w:hAnsi="Tahoma" w:cs="Tahoma"/>
          <w:bCs/>
          <w:sz w:val="24"/>
          <w:szCs w:val="24"/>
        </w:rPr>
      </w:pPr>
    </w:p>
    <w:p w14:paraId="238B43BA" w14:textId="6DD2BCD8" w:rsidR="00B11479" w:rsidRPr="00944720" w:rsidRDefault="007000DA" w:rsidP="00F2050F">
      <w:pPr>
        <w:spacing w:after="0" w:line="240" w:lineRule="auto"/>
        <w:jc w:val="both"/>
        <w:rPr>
          <w:rStyle w:val="Brak"/>
          <w:rFonts w:ascii="Tahoma" w:hAnsi="Tahoma" w:cs="Tahoma"/>
          <w:b/>
          <w:bCs/>
          <w:sz w:val="24"/>
          <w:szCs w:val="24"/>
        </w:rPr>
      </w:pPr>
      <w:r w:rsidRPr="00944720">
        <w:rPr>
          <w:rStyle w:val="Brak"/>
          <w:rFonts w:ascii="Tahoma" w:hAnsi="Tahoma" w:cs="Tahoma"/>
          <w:b/>
          <w:bCs/>
          <w:sz w:val="24"/>
          <w:szCs w:val="24"/>
        </w:rPr>
        <w:t>13</w:t>
      </w:r>
      <w:r w:rsidR="00B11479" w:rsidRPr="00944720">
        <w:rPr>
          <w:rStyle w:val="Brak"/>
          <w:rFonts w:ascii="Tahoma" w:hAnsi="Tahoma" w:cs="Tahoma"/>
          <w:b/>
          <w:bCs/>
          <w:sz w:val="24"/>
          <w:szCs w:val="24"/>
        </w:rPr>
        <w:t>. Termin otwarcia ofert</w:t>
      </w:r>
      <w:r w:rsidRPr="00944720">
        <w:rPr>
          <w:rStyle w:val="Brak"/>
          <w:rFonts w:ascii="Tahoma" w:hAnsi="Tahoma" w:cs="Tahoma"/>
          <w:b/>
          <w:bCs/>
          <w:sz w:val="24"/>
          <w:szCs w:val="24"/>
        </w:rPr>
        <w:t>.</w:t>
      </w:r>
    </w:p>
    <w:p w14:paraId="6593AFF8" w14:textId="77777777" w:rsidR="007000DA" w:rsidRPr="00944720" w:rsidRDefault="007000DA" w:rsidP="00F2050F">
      <w:pPr>
        <w:spacing w:after="0" w:line="240" w:lineRule="auto"/>
        <w:jc w:val="both"/>
        <w:rPr>
          <w:rStyle w:val="Brak"/>
          <w:rFonts w:ascii="Tahoma" w:hAnsi="Tahoma" w:cs="Tahoma"/>
          <w:bCs/>
          <w:sz w:val="24"/>
          <w:szCs w:val="24"/>
        </w:rPr>
      </w:pPr>
    </w:p>
    <w:p w14:paraId="7F4F6433" w14:textId="7FB00F62" w:rsidR="00ED1118" w:rsidRPr="00944720" w:rsidRDefault="00ED1118" w:rsidP="00F2050F">
      <w:pPr>
        <w:pStyle w:val="Akapitzlist"/>
        <w:spacing w:after="0" w:line="240" w:lineRule="auto"/>
        <w:ind w:left="0"/>
        <w:contextualSpacing w:val="0"/>
        <w:jc w:val="both"/>
        <w:rPr>
          <w:rStyle w:val="Brak"/>
          <w:rFonts w:ascii="Tahoma" w:hAnsi="Tahoma" w:cs="Tahoma"/>
          <w:b/>
          <w:sz w:val="24"/>
          <w:szCs w:val="24"/>
        </w:rPr>
      </w:pPr>
      <w:r w:rsidRPr="00944720">
        <w:rPr>
          <w:rStyle w:val="Brak"/>
          <w:rFonts w:ascii="Tahoma" w:hAnsi="Tahoma" w:cs="Tahoma"/>
          <w:bCs/>
          <w:sz w:val="24"/>
          <w:szCs w:val="24"/>
        </w:rPr>
        <w:t xml:space="preserve">1. Otwarcie ofert nastąpi w dniu </w:t>
      </w:r>
      <w:r w:rsidR="00EE7FAB" w:rsidRPr="00944720">
        <w:rPr>
          <w:rFonts w:ascii="Tahoma" w:hAnsi="Tahoma" w:cs="Tahoma"/>
          <w:b/>
          <w:sz w:val="24"/>
          <w:szCs w:val="24"/>
        </w:rPr>
        <w:t>7</w:t>
      </w:r>
      <w:r w:rsidR="0062665D" w:rsidRPr="00944720">
        <w:rPr>
          <w:rFonts w:ascii="Tahoma" w:hAnsi="Tahoma" w:cs="Tahoma"/>
          <w:b/>
          <w:sz w:val="24"/>
          <w:szCs w:val="24"/>
        </w:rPr>
        <w:t>.0</w:t>
      </w:r>
      <w:r w:rsidR="002A6CF0" w:rsidRPr="00944720">
        <w:rPr>
          <w:rFonts w:ascii="Tahoma" w:hAnsi="Tahoma" w:cs="Tahoma"/>
          <w:b/>
          <w:sz w:val="24"/>
          <w:szCs w:val="24"/>
        </w:rPr>
        <w:t>5</w:t>
      </w:r>
      <w:r w:rsidR="0062665D" w:rsidRPr="00944720">
        <w:rPr>
          <w:rFonts w:ascii="Tahoma" w:hAnsi="Tahoma" w:cs="Tahoma"/>
          <w:b/>
          <w:sz w:val="24"/>
          <w:szCs w:val="24"/>
        </w:rPr>
        <w:t>.202</w:t>
      </w:r>
      <w:r w:rsidR="00420CA9" w:rsidRPr="00944720">
        <w:rPr>
          <w:rFonts w:ascii="Tahoma" w:hAnsi="Tahoma" w:cs="Tahoma"/>
          <w:b/>
          <w:sz w:val="24"/>
          <w:szCs w:val="24"/>
        </w:rPr>
        <w:t>6</w:t>
      </w:r>
      <w:r w:rsidR="0062665D" w:rsidRPr="00944720">
        <w:rPr>
          <w:rFonts w:ascii="Tahoma" w:hAnsi="Tahoma" w:cs="Tahoma"/>
          <w:b/>
          <w:sz w:val="24"/>
          <w:szCs w:val="24"/>
        </w:rPr>
        <w:t xml:space="preserve"> </w:t>
      </w:r>
      <w:r w:rsidR="0083114B" w:rsidRPr="00944720">
        <w:rPr>
          <w:rStyle w:val="Brak"/>
          <w:rFonts w:ascii="Tahoma" w:hAnsi="Tahoma" w:cs="Tahoma"/>
          <w:b/>
          <w:sz w:val="24"/>
          <w:szCs w:val="24"/>
        </w:rPr>
        <w:t xml:space="preserve">r. o godz. </w:t>
      </w:r>
      <w:r w:rsidR="002A6CF0" w:rsidRPr="00944720">
        <w:rPr>
          <w:rStyle w:val="Brak"/>
          <w:rFonts w:ascii="Tahoma" w:hAnsi="Tahoma" w:cs="Tahoma"/>
          <w:b/>
          <w:sz w:val="24"/>
          <w:szCs w:val="24"/>
        </w:rPr>
        <w:t>10</w:t>
      </w:r>
      <w:r w:rsidR="0083114B" w:rsidRPr="00944720">
        <w:rPr>
          <w:rStyle w:val="Brak"/>
          <w:rFonts w:ascii="Tahoma" w:hAnsi="Tahoma" w:cs="Tahoma"/>
          <w:b/>
          <w:sz w:val="24"/>
          <w:szCs w:val="24"/>
        </w:rPr>
        <w:t>:15</w:t>
      </w:r>
      <w:r w:rsidR="0083114B" w:rsidRPr="00944720">
        <w:rPr>
          <w:rStyle w:val="Brak"/>
          <w:rFonts w:ascii="Tahoma" w:hAnsi="Tahoma" w:cs="Tahoma"/>
          <w:bCs/>
          <w:sz w:val="24"/>
          <w:szCs w:val="24"/>
        </w:rPr>
        <w:t>.</w:t>
      </w:r>
    </w:p>
    <w:p w14:paraId="5CA4B91F" w14:textId="77777777" w:rsidR="00ED1118" w:rsidRPr="00944720" w:rsidRDefault="00ED1118" w:rsidP="00F2050F">
      <w:pPr>
        <w:pStyle w:val="Akapitzlist"/>
        <w:spacing w:after="0" w:line="240" w:lineRule="auto"/>
        <w:ind w:left="0"/>
        <w:contextualSpacing w:val="0"/>
        <w:jc w:val="both"/>
        <w:rPr>
          <w:rStyle w:val="Brak"/>
          <w:rFonts w:ascii="Tahoma" w:hAnsi="Tahoma" w:cs="Tahoma"/>
          <w:bCs/>
          <w:sz w:val="24"/>
          <w:szCs w:val="24"/>
        </w:rPr>
      </w:pPr>
    </w:p>
    <w:p w14:paraId="23C40133" w14:textId="668A4D11" w:rsidR="00ED1118" w:rsidRPr="00944720" w:rsidRDefault="00ED1118" w:rsidP="00F2050F">
      <w:pPr>
        <w:pStyle w:val="Akapitzlist"/>
        <w:spacing w:after="0" w:line="240" w:lineRule="auto"/>
        <w:ind w:left="0"/>
        <w:contextualSpacing w:val="0"/>
        <w:jc w:val="both"/>
        <w:rPr>
          <w:rStyle w:val="Brak"/>
          <w:rFonts w:ascii="Tahoma" w:hAnsi="Tahoma" w:cs="Tahoma"/>
          <w:bCs/>
          <w:sz w:val="24"/>
          <w:szCs w:val="24"/>
        </w:rPr>
      </w:pPr>
      <w:r w:rsidRPr="00944720">
        <w:rPr>
          <w:rStyle w:val="Brak"/>
          <w:rFonts w:ascii="Tahoma" w:hAnsi="Tahoma" w:cs="Tahoma"/>
          <w:bCs/>
          <w:sz w:val="24"/>
          <w:szCs w:val="24"/>
        </w:rPr>
        <w:t>2. Otwarcie ofert jest niejawne.</w:t>
      </w:r>
    </w:p>
    <w:p w14:paraId="1E256683" w14:textId="77777777" w:rsidR="00ED1118" w:rsidRPr="00944720" w:rsidRDefault="00ED1118" w:rsidP="00F2050F">
      <w:pPr>
        <w:pStyle w:val="Akapitzlist"/>
        <w:spacing w:after="0" w:line="240" w:lineRule="auto"/>
        <w:ind w:left="0"/>
        <w:contextualSpacing w:val="0"/>
        <w:jc w:val="both"/>
        <w:rPr>
          <w:rStyle w:val="Brak"/>
          <w:rFonts w:ascii="Tahoma" w:hAnsi="Tahoma" w:cs="Tahoma"/>
          <w:bCs/>
          <w:sz w:val="24"/>
          <w:szCs w:val="24"/>
        </w:rPr>
      </w:pPr>
    </w:p>
    <w:p w14:paraId="316EC0FE" w14:textId="17679D39" w:rsidR="00ED1118" w:rsidRPr="00944720" w:rsidRDefault="00ED1118" w:rsidP="00F2050F">
      <w:pPr>
        <w:pStyle w:val="Akapitzlist"/>
        <w:spacing w:after="0" w:line="240" w:lineRule="auto"/>
        <w:ind w:left="0"/>
        <w:contextualSpacing w:val="0"/>
        <w:jc w:val="both"/>
        <w:rPr>
          <w:rStyle w:val="Brak"/>
          <w:rFonts w:ascii="Tahoma" w:hAnsi="Tahoma" w:cs="Tahoma"/>
          <w:bCs/>
          <w:sz w:val="24"/>
          <w:szCs w:val="24"/>
        </w:rPr>
      </w:pPr>
      <w:r w:rsidRPr="00944720">
        <w:rPr>
          <w:rStyle w:val="Brak"/>
          <w:rFonts w:ascii="Tahoma" w:hAnsi="Tahoma" w:cs="Tahoma"/>
          <w:bCs/>
          <w:sz w:val="24"/>
          <w:szCs w:val="24"/>
        </w:rPr>
        <w:t>3. Zamawiający, najpóźniej przed otwarciem ofert, udostępnia na stronie internetowej prowadzonego postępowania informację o kwocie, jaką zamierza przeznaczyć na sfinansowanie zamówienia.</w:t>
      </w:r>
    </w:p>
    <w:p w14:paraId="264ABB80" w14:textId="77777777" w:rsidR="00ED1118" w:rsidRPr="00944720" w:rsidRDefault="00ED1118" w:rsidP="00F2050F">
      <w:pPr>
        <w:pStyle w:val="Akapitzlist"/>
        <w:spacing w:after="0" w:line="240" w:lineRule="auto"/>
        <w:ind w:left="0"/>
        <w:contextualSpacing w:val="0"/>
        <w:jc w:val="both"/>
        <w:rPr>
          <w:rStyle w:val="Brak"/>
          <w:rFonts w:ascii="Tahoma" w:hAnsi="Tahoma" w:cs="Tahoma"/>
          <w:bCs/>
          <w:sz w:val="24"/>
          <w:szCs w:val="24"/>
        </w:rPr>
      </w:pPr>
    </w:p>
    <w:p w14:paraId="00EEA459" w14:textId="513FEAE6" w:rsidR="00ED1118" w:rsidRPr="00944720" w:rsidRDefault="00ED1118" w:rsidP="00F2050F">
      <w:pPr>
        <w:pStyle w:val="Akapitzlist"/>
        <w:spacing w:after="0" w:line="240" w:lineRule="auto"/>
        <w:ind w:left="0"/>
        <w:contextualSpacing w:val="0"/>
        <w:jc w:val="both"/>
        <w:rPr>
          <w:rStyle w:val="Brak"/>
          <w:rFonts w:ascii="Tahoma" w:hAnsi="Tahoma" w:cs="Tahoma"/>
          <w:bCs/>
          <w:sz w:val="24"/>
          <w:szCs w:val="24"/>
        </w:rPr>
      </w:pPr>
      <w:r w:rsidRPr="00944720">
        <w:rPr>
          <w:rStyle w:val="Brak"/>
          <w:rFonts w:ascii="Tahoma" w:hAnsi="Tahoma" w:cs="Tahoma"/>
          <w:bCs/>
          <w:sz w:val="24"/>
          <w:szCs w:val="24"/>
        </w:rPr>
        <w:lastRenderedPageBreak/>
        <w:t>4. Zamawiający, niezwłocznie po otwarciu ofert, udostępnia na stronie internetowej prowadzonego postępowania informacje o:</w:t>
      </w:r>
    </w:p>
    <w:p w14:paraId="5E23962A" w14:textId="51BE5A25" w:rsidR="00ED1118" w:rsidRPr="00944720" w:rsidRDefault="00ED1118" w:rsidP="00F2050F">
      <w:pPr>
        <w:pStyle w:val="Akapitzlist"/>
        <w:spacing w:after="0" w:line="240" w:lineRule="auto"/>
        <w:ind w:left="284"/>
        <w:contextualSpacing w:val="0"/>
        <w:jc w:val="both"/>
        <w:rPr>
          <w:rStyle w:val="Brak"/>
          <w:rFonts w:ascii="Tahoma" w:hAnsi="Tahoma" w:cs="Tahoma"/>
          <w:bCs/>
          <w:sz w:val="24"/>
          <w:szCs w:val="24"/>
        </w:rPr>
      </w:pPr>
      <w:r w:rsidRPr="00944720">
        <w:rPr>
          <w:rStyle w:val="Brak"/>
          <w:rFonts w:ascii="Tahoma" w:hAnsi="Tahoma" w:cs="Tahoma"/>
          <w:bCs/>
          <w:sz w:val="24"/>
          <w:szCs w:val="24"/>
        </w:rPr>
        <w:t>4.1. nazwach albo imionach i nazwiskach oraz siedzibach lub miejscach prowadzonej działalności gospodarczej albo miejscach zamieszkania wykonawców, których oferty zostały otwarte;</w:t>
      </w:r>
    </w:p>
    <w:p w14:paraId="1644AD11" w14:textId="1274BB89" w:rsidR="00ED1118" w:rsidRPr="00944720" w:rsidRDefault="00ED1118" w:rsidP="00F2050F">
      <w:pPr>
        <w:pStyle w:val="Akapitzlist"/>
        <w:spacing w:after="0" w:line="240" w:lineRule="auto"/>
        <w:ind w:left="284"/>
        <w:contextualSpacing w:val="0"/>
        <w:jc w:val="both"/>
        <w:rPr>
          <w:rStyle w:val="Brak"/>
          <w:rFonts w:ascii="Tahoma" w:hAnsi="Tahoma" w:cs="Tahoma"/>
          <w:bCs/>
          <w:sz w:val="24"/>
          <w:szCs w:val="24"/>
        </w:rPr>
      </w:pPr>
      <w:r w:rsidRPr="00944720">
        <w:rPr>
          <w:rStyle w:val="Brak"/>
          <w:rFonts w:ascii="Tahoma" w:hAnsi="Tahoma" w:cs="Tahoma"/>
          <w:bCs/>
          <w:sz w:val="24"/>
          <w:szCs w:val="24"/>
        </w:rPr>
        <w:t>4.2. cenach lub kosztach zawartych w ofertach.</w:t>
      </w:r>
    </w:p>
    <w:p w14:paraId="098520A9" w14:textId="77777777" w:rsidR="00ED1118" w:rsidRPr="00944720" w:rsidRDefault="00ED1118" w:rsidP="00F2050F">
      <w:pPr>
        <w:pStyle w:val="Akapitzlist"/>
        <w:spacing w:after="0" w:line="240" w:lineRule="auto"/>
        <w:ind w:left="284"/>
        <w:contextualSpacing w:val="0"/>
        <w:jc w:val="both"/>
        <w:rPr>
          <w:rStyle w:val="Brak"/>
          <w:rFonts w:ascii="Tahoma" w:hAnsi="Tahoma" w:cs="Tahoma"/>
          <w:bCs/>
          <w:sz w:val="24"/>
          <w:szCs w:val="24"/>
        </w:rPr>
      </w:pPr>
    </w:p>
    <w:p w14:paraId="63B02204" w14:textId="02E2DEDF" w:rsidR="00ED1118" w:rsidRPr="00944720" w:rsidRDefault="00ED1118" w:rsidP="00F2050F">
      <w:pPr>
        <w:pStyle w:val="Akapitzlist"/>
        <w:spacing w:after="0" w:line="240" w:lineRule="auto"/>
        <w:ind w:left="0"/>
        <w:contextualSpacing w:val="0"/>
        <w:jc w:val="both"/>
        <w:rPr>
          <w:rStyle w:val="Brak"/>
          <w:rFonts w:ascii="Tahoma" w:hAnsi="Tahoma" w:cs="Tahoma"/>
          <w:bCs/>
          <w:sz w:val="24"/>
          <w:szCs w:val="24"/>
        </w:rPr>
      </w:pPr>
      <w:r w:rsidRPr="00944720">
        <w:rPr>
          <w:rStyle w:val="Brak"/>
          <w:rFonts w:ascii="Tahoma" w:hAnsi="Tahoma" w:cs="Tahoma"/>
          <w:bCs/>
          <w:sz w:val="24"/>
          <w:szCs w:val="24"/>
        </w:rPr>
        <w:t>5. W przypadku wystąpienia awarii systemu teleinformatycznego, która spowoduje brak możliwości otwarcia ofert w terminie określonym przez Zamawiającego, otwarcie ofert nastąpi niezwłocznie po usunięciu awarii.</w:t>
      </w:r>
    </w:p>
    <w:p w14:paraId="3854D5D5" w14:textId="77777777" w:rsidR="00ED1118" w:rsidRPr="00944720" w:rsidRDefault="00ED1118" w:rsidP="00F2050F">
      <w:pPr>
        <w:pStyle w:val="Akapitzlist"/>
        <w:spacing w:after="0" w:line="240" w:lineRule="auto"/>
        <w:ind w:left="0"/>
        <w:contextualSpacing w:val="0"/>
        <w:jc w:val="both"/>
        <w:rPr>
          <w:rStyle w:val="Brak"/>
          <w:rFonts w:ascii="Tahoma" w:hAnsi="Tahoma" w:cs="Tahoma"/>
          <w:bCs/>
          <w:sz w:val="24"/>
          <w:szCs w:val="24"/>
        </w:rPr>
      </w:pPr>
    </w:p>
    <w:p w14:paraId="7715E02C" w14:textId="4F893149" w:rsidR="00ED1118" w:rsidRPr="00944720" w:rsidRDefault="00ED1118" w:rsidP="00F2050F">
      <w:pPr>
        <w:pStyle w:val="Akapitzlist"/>
        <w:spacing w:after="0" w:line="240" w:lineRule="auto"/>
        <w:ind w:left="0"/>
        <w:contextualSpacing w:val="0"/>
        <w:jc w:val="both"/>
        <w:rPr>
          <w:rStyle w:val="Brak"/>
          <w:rFonts w:ascii="Tahoma" w:hAnsi="Tahoma" w:cs="Tahoma"/>
          <w:bCs/>
          <w:sz w:val="24"/>
          <w:szCs w:val="24"/>
        </w:rPr>
      </w:pPr>
      <w:r w:rsidRPr="00944720">
        <w:rPr>
          <w:rStyle w:val="Brak"/>
          <w:rFonts w:ascii="Tahoma" w:hAnsi="Tahoma" w:cs="Tahoma"/>
          <w:bCs/>
          <w:sz w:val="24"/>
          <w:szCs w:val="24"/>
        </w:rPr>
        <w:t>6. Zamawiający poinformuje o zmianie terminu otwarcia ofert na stronie internetowej prowadzonego postępowania.</w:t>
      </w:r>
    </w:p>
    <w:p w14:paraId="2BD9588B" w14:textId="566B2D23" w:rsidR="00C4377A" w:rsidRPr="00944720" w:rsidRDefault="00C4377A" w:rsidP="00F2050F">
      <w:pPr>
        <w:spacing w:after="0" w:line="240" w:lineRule="auto"/>
        <w:rPr>
          <w:rStyle w:val="Brak"/>
          <w:rFonts w:ascii="Tahoma" w:hAnsi="Tahoma" w:cs="Tahoma"/>
          <w:bCs/>
          <w:sz w:val="24"/>
          <w:szCs w:val="24"/>
        </w:rPr>
      </w:pPr>
    </w:p>
    <w:p w14:paraId="3169FACE" w14:textId="77777777" w:rsidR="0063655F" w:rsidRPr="00944720" w:rsidRDefault="0063655F" w:rsidP="00F2050F">
      <w:pPr>
        <w:autoSpaceDE w:val="0"/>
        <w:autoSpaceDN w:val="0"/>
        <w:adjustRightInd w:val="0"/>
        <w:spacing w:after="0" w:line="240" w:lineRule="auto"/>
        <w:jc w:val="both"/>
        <w:rPr>
          <w:rFonts w:ascii="Tahoma" w:eastAsia="Times New Roman" w:hAnsi="Tahoma" w:cs="Tahoma"/>
          <w:b/>
          <w:sz w:val="24"/>
          <w:szCs w:val="24"/>
        </w:rPr>
      </w:pPr>
      <w:r w:rsidRPr="00944720">
        <w:rPr>
          <w:rFonts w:ascii="Tahoma" w:eastAsia="Times New Roman" w:hAnsi="Tahoma" w:cs="Tahoma"/>
          <w:b/>
          <w:sz w:val="24"/>
          <w:szCs w:val="24"/>
        </w:rPr>
        <w:t>14. Podstawy wykluczenia.</w:t>
      </w:r>
    </w:p>
    <w:p w14:paraId="1C9F237A" w14:textId="77777777" w:rsidR="00466E46" w:rsidRPr="00944720" w:rsidRDefault="00466E46" w:rsidP="00F2050F">
      <w:pPr>
        <w:autoSpaceDE w:val="0"/>
        <w:autoSpaceDN w:val="0"/>
        <w:adjustRightInd w:val="0"/>
        <w:spacing w:after="0" w:line="240" w:lineRule="auto"/>
        <w:jc w:val="both"/>
        <w:rPr>
          <w:rFonts w:ascii="Tahoma" w:eastAsia="Times New Roman" w:hAnsi="Tahoma" w:cs="Tahoma"/>
          <w:b/>
          <w:sz w:val="24"/>
          <w:szCs w:val="24"/>
        </w:rPr>
      </w:pPr>
    </w:p>
    <w:p w14:paraId="43E7CC1E" w14:textId="77777777" w:rsidR="00466E46" w:rsidRPr="00944720" w:rsidRDefault="00466E46">
      <w:pPr>
        <w:pStyle w:val="Akapitzlist"/>
        <w:numPr>
          <w:ilvl w:val="0"/>
          <w:numId w:val="5"/>
        </w:numPr>
        <w:autoSpaceDE w:val="0"/>
        <w:autoSpaceDN w:val="0"/>
        <w:adjustRightInd w:val="0"/>
        <w:spacing w:after="0" w:line="240" w:lineRule="auto"/>
        <w:ind w:left="284" w:hanging="284"/>
        <w:contextualSpacing w:val="0"/>
        <w:jc w:val="both"/>
        <w:rPr>
          <w:rFonts w:ascii="Tahoma" w:eastAsia="Times New Roman" w:hAnsi="Tahoma" w:cs="Tahoma"/>
          <w:sz w:val="24"/>
          <w:szCs w:val="24"/>
        </w:rPr>
      </w:pPr>
      <w:r w:rsidRPr="00944720">
        <w:rPr>
          <w:rFonts w:ascii="Tahoma" w:eastAsia="Times New Roman" w:hAnsi="Tahoma" w:cs="Tahoma"/>
          <w:sz w:val="24"/>
          <w:szCs w:val="24"/>
        </w:rPr>
        <w:t xml:space="preserve">Z postępowania o udzielenie zamówienia wyklucza się, z zastrzeżeniem art. 110 ust. 2 Ustawy </w:t>
      </w:r>
      <w:proofErr w:type="spellStart"/>
      <w:r w:rsidRPr="00944720">
        <w:rPr>
          <w:rFonts w:ascii="Tahoma" w:eastAsia="Times New Roman" w:hAnsi="Tahoma" w:cs="Tahoma"/>
          <w:sz w:val="24"/>
          <w:szCs w:val="24"/>
        </w:rPr>
        <w:t>Pzp</w:t>
      </w:r>
      <w:proofErr w:type="spellEnd"/>
      <w:r w:rsidRPr="00944720">
        <w:rPr>
          <w:rFonts w:ascii="Tahoma" w:eastAsia="Times New Roman" w:hAnsi="Tahoma" w:cs="Tahoma"/>
          <w:sz w:val="24"/>
          <w:szCs w:val="24"/>
        </w:rPr>
        <w:t xml:space="preserve">, Wykonawcę̨: </w:t>
      </w:r>
    </w:p>
    <w:p w14:paraId="5F82A919" w14:textId="77777777" w:rsidR="00466E46" w:rsidRPr="00944720" w:rsidRDefault="00466E46" w:rsidP="00F2050F">
      <w:pPr>
        <w:pStyle w:val="Akapitzlist"/>
        <w:autoSpaceDE w:val="0"/>
        <w:autoSpaceDN w:val="0"/>
        <w:adjustRightInd w:val="0"/>
        <w:spacing w:after="0" w:line="240" w:lineRule="auto"/>
        <w:ind w:left="284"/>
        <w:contextualSpacing w:val="0"/>
        <w:jc w:val="both"/>
        <w:rPr>
          <w:rFonts w:ascii="Tahoma" w:eastAsia="Times New Roman" w:hAnsi="Tahoma" w:cs="Tahoma"/>
          <w:sz w:val="24"/>
          <w:szCs w:val="24"/>
        </w:rPr>
      </w:pPr>
    </w:p>
    <w:p w14:paraId="2E8E85AC" w14:textId="77777777" w:rsidR="00466E46" w:rsidRPr="00944720" w:rsidRDefault="00466E46" w:rsidP="00F2050F">
      <w:pPr>
        <w:spacing w:after="0" w:line="240" w:lineRule="auto"/>
        <w:ind w:left="567"/>
        <w:jc w:val="both"/>
        <w:rPr>
          <w:rFonts w:ascii="Tahoma" w:eastAsia="Times New Roman" w:hAnsi="Tahoma" w:cs="Tahoma"/>
          <w:sz w:val="24"/>
          <w:szCs w:val="24"/>
        </w:rPr>
      </w:pPr>
      <w:r w:rsidRPr="00944720">
        <w:rPr>
          <w:rFonts w:ascii="Tahoma" w:eastAsia="Times New Roman" w:hAnsi="Tahoma" w:cs="Tahoma"/>
          <w:sz w:val="24"/>
          <w:szCs w:val="24"/>
        </w:rPr>
        <w:t>1.1. będącego osobą fizyczną, którego prawomocnie skazano za przestępstwo:</w:t>
      </w:r>
    </w:p>
    <w:p w14:paraId="2CAAEB1B" w14:textId="77777777" w:rsidR="00466E46" w:rsidRPr="00944720" w:rsidRDefault="00466E46" w:rsidP="00F2050F">
      <w:pPr>
        <w:spacing w:after="0" w:line="240" w:lineRule="auto"/>
        <w:ind w:left="709"/>
        <w:jc w:val="both"/>
        <w:rPr>
          <w:rFonts w:ascii="Tahoma" w:eastAsia="Times New Roman" w:hAnsi="Tahoma" w:cs="Tahoma"/>
          <w:sz w:val="24"/>
          <w:szCs w:val="24"/>
        </w:rPr>
      </w:pPr>
      <w:r w:rsidRPr="00944720">
        <w:rPr>
          <w:rFonts w:ascii="Tahoma" w:eastAsia="Times New Roman" w:hAnsi="Tahoma" w:cs="Tahoma"/>
          <w:sz w:val="24"/>
          <w:szCs w:val="24"/>
        </w:rPr>
        <w:t>a) udziału w zorganizowanej grupie przestępczej albo związku mającym na celu popełnienie przestępstwa lub przestępstwa skarbowego, o którym mowa w art. 258 Kodeksu karnego,</w:t>
      </w:r>
    </w:p>
    <w:p w14:paraId="340A398F" w14:textId="77777777" w:rsidR="00466E46" w:rsidRPr="00944720" w:rsidRDefault="00466E46" w:rsidP="00F2050F">
      <w:pPr>
        <w:spacing w:after="0" w:line="240" w:lineRule="auto"/>
        <w:ind w:left="709"/>
        <w:jc w:val="both"/>
        <w:rPr>
          <w:rFonts w:ascii="Tahoma" w:eastAsia="Times New Roman" w:hAnsi="Tahoma" w:cs="Tahoma"/>
          <w:sz w:val="24"/>
          <w:szCs w:val="24"/>
        </w:rPr>
      </w:pPr>
      <w:r w:rsidRPr="00944720">
        <w:rPr>
          <w:rFonts w:ascii="Tahoma" w:eastAsia="Times New Roman" w:hAnsi="Tahoma" w:cs="Tahoma"/>
          <w:sz w:val="24"/>
          <w:szCs w:val="24"/>
        </w:rPr>
        <w:t>b) handlu ludźmi, o którym mowa w art. 189a Kodeksu karnego,</w:t>
      </w:r>
    </w:p>
    <w:p w14:paraId="074EF91F" w14:textId="77777777" w:rsidR="00466E46" w:rsidRPr="00944720" w:rsidRDefault="00466E46" w:rsidP="00F2050F">
      <w:pPr>
        <w:spacing w:after="0" w:line="240" w:lineRule="auto"/>
        <w:ind w:left="709"/>
        <w:jc w:val="both"/>
        <w:rPr>
          <w:rFonts w:ascii="Tahoma" w:eastAsia="Times New Roman" w:hAnsi="Tahoma" w:cs="Tahoma"/>
          <w:sz w:val="24"/>
          <w:szCs w:val="24"/>
        </w:rPr>
      </w:pPr>
      <w:r w:rsidRPr="00944720">
        <w:rPr>
          <w:rFonts w:ascii="Tahoma" w:eastAsia="Times New Roman" w:hAnsi="Tahoma" w:cs="Tahoma"/>
          <w:sz w:val="24"/>
          <w:szCs w:val="24"/>
        </w:rPr>
        <w:t>c) o którym mowa w art. 228–230a, art. 250a Kodeksu karnego, w art. 46–48 ustawy z dnia 25 czerwca 2010 r. o sporcie (</w:t>
      </w:r>
      <w:proofErr w:type="spellStart"/>
      <w:r w:rsidRPr="00944720">
        <w:rPr>
          <w:rFonts w:ascii="Tahoma" w:eastAsia="Times New Roman" w:hAnsi="Tahoma" w:cs="Tahoma"/>
          <w:sz w:val="24"/>
          <w:szCs w:val="24"/>
        </w:rPr>
        <w:t>t.j</w:t>
      </w:r>
      <w:proofErr w:type="spellEnd"/>
      <w:r w:rsidRPr="00944720">
        <w:rPr>
          <w:rFonts w:ascii="Tahoma" w:eastAsia="Times New Roman" w:hAnsi="Tahoma" w:cs="Tahoma"/>
          <w:sz w:val="24"/>
          <w:szCs w:val="24"/>
        </w:rPr>
        <w:t>. Dz. U. z 2024 r. poz. 17, 1228) lub w art. 54 ust. 1–4 ustawy z dnia 12 maja 2011 r. o refundacji leków, środków spożywczych specjalnego przeznaczenia żywieniowego oraz wyrobów medycznych (</w:t>
      </w:r>
      <w:proofErr w:type="spellStart"/>
      <w:r w:rsidRPr="00944720">
        <w:rPr>
          <w:rFonts w:ascii="Tahoma" w:eastAsia="Times New Roman" w:hAnsi="Tahoma" w:cs="Tahoma"/>
          <w:sz w:val="24"/>
          <w:szCs w:val="24"/>
        </w:rPr>
        <w:t>t.j</w:t>
      </w:r>
      <w:proofErr w:type="spellEnd"/>
      <w:r w:rsidRPr="00944720">
        <w:rPr>
          <w:rFonts w:ascii="Tahoma" w:eastAsia="Times New Roman" w:hAnsi="Tahoma" w:cs="Tahoma"/>
          <w:sz w:val="24"/>
          <w:szCs w:val="24"/>
        </w:rPr>
        <w:t>. Dz. U. z 2024 r. poz. 930),</w:t>
      </w:r>
    </w:p>
    <w:p w14:paraId="7BB7C963" w14:textId="77777777" w:rsidR="00466E46" w:rsidRPr="00944720" w:rsidRDefault="00466E46" w:rsidP="00F2050F">
      <w:pPr>
        <w:spacing w:after="0" w:line="240" w:lineRule="auto"/>
        <w:ind w:left="709"/>
        <w:jc w:val="both"/>
        <w:rPr>
          <w:rFonts w:ascii="Tahoma" w:eastAsia="Times New Roman" w:hAnsi="Tahoma" w:cs="Tahoma"/>
          <w:sz w:val="24"/>
          <w:szCs w:val="24"/>
        </w:rPr>
      </w:pPr>
      <w:r w:rsidRPr="00944720">
        <w:rPr>
          <w:rFonts w:ascii="Tahoma" w:eastAsia="Times New Roman" w:hAnsi="Tahoma" w:cs="Tahoma"/>
          <w:sz w:val="24"/>
          <w:szCs w:val="24"/>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4B5E4D5" w14:textId="77777777" w:rsidR="00466E46" w:rsidRPr="00944720" w:rsidRDefault="00466E46" w:rsidP="00F2050F">
      <w:pPr>
        <w:spacing w:after="0" w:line="240" w:lineRule="auto"/>
        <w:ind w:left="709"/>
        <w:jc w:val="both"/>
        <w:rPr>
          <w:rFonts w:ascii="Tahoma" w:eastAsia="Times New Roman" w:hAnsi="Tahoma" w:cs="Tahoma"/>
          <w:sz w:val="24"/>
          <w:szCs w:val="24"/>
        </w:rPr>
      </w:pPr>
      <w:r w:rsidRPr="00944720">
        <w:rPr>
          <w:rFonts w:ascii="Tahoma" w:eastAsia="Times New Roman" w:hAnsi="Tahoma" w:cs="Tahoma"/>
          <w:sz w:val="24"/>
          <w:szCs w:val="24"/>
        </w:rPr>
        <w:t>e) o charakterze terrorystycznym, o którym mowa w art. 115 § 20 Kodeksu karnego, lub mające na celu popełnienie tego przestępstwa,</w:t>
      </w:r>
    </w:p>
    <w:p w14:paraId="6118A19C" w14:textId="77777777" w:rsidR="00466E46" w:rsidRPr="00944720" w:rsidRDefault="00466E46" w:rsidP="00F2050F">
      <w:pPr>
        <w:spacing w:after="0" w:line="240" w:lineRule="auto"/>
        <w:ind w:left="709"/>
        <w:jc w:val="both"/>
        <w:rPr>
          <w:rFonts w:ascii="Tahoma" w:eastAsia="Times New Roman" w:hAnsi="Tahoma" w:cs="Tahoma"/>
          <w:sz w:val="24"/>
          <w:szCs w:val="24"/>
        </w:rPr>
      </w:pPr>
      <w:r w:rsidRPr="00944720">
        <w:rPr>
          <w:rFonts w:ascii="Tahoma" w:eastAsia="Times New Roman" w:hAnsi="Tahoma" w:cs="Tahoma"/>
          <w:sz w:val="24"/>
          <w:szCs w:val="24"/>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08FCBC89" w14:textId="77777777" w:rsidR="00466E46" w:rsidRPr="00944720" w:rsidRDefault="00466E46" w:rsidP="00F2050F">
      <w:pPr>
        <w:spacing w:after="0" w:line="240" w:lineRule="auto"/>
        <w:ind w:left="709"/>
        <w:jc w:val="both"/>
        <w:rPr>
          <w:rFonts w:ascii="Tahoma" w:eastAsia="Times New Roman" w:hAnsi="Tahoma" w:cs="Tahoma"/>
          <w:sz w:val="24"/>
          <w:szCs w:val="24"/>
        </w:rPr>
      </w:pPr>
      <w:r w:rsidRPr="00944720">
        <w:rPr>
          <w:rFonts w:ascii="Tahoma" w:eastAsia="Times New Roman" w:hAnsi="Tahoma" w:cs="Tahoma"/>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2D98598" w14:textId="77777777" w:rsidR="00466E46" w:rsidRPr="00944720" w:rsidRDefault="00466E46" w:rsidP="00F2050F">
      <w:pPr>
        <w:spacing w:after="0" w:line="240" w:lineRule="auto"/>
        <w:ind w:left="709"/>
        <w:jc w:val="both"/>
        <w:rPr>
          <w:rFonts w:ascii="Tahoma" w:eastAsia="Times New Roman" w:hAnsi="Tahoma" w:cs="Tahoma"/>
          <w:sz w:val="24"/>
          <w:szCs w:val="24"/>
        </w:rPr>
      </w:pPr>
      <w:r w:rsidRPr="00944720">
        <w:rPr>
          <w:rFonts w:ascii="Tahoma" w:eastAsia="Times New Roman" w:hAnsi="Tahoma" w:cs="Tahoma"/>
          <w:sz w:val="24"/>
          <w:szCs w:val="24"/>
        </w:rPr>
        <w:t>h) o którym mowa w art. 9 ust. 1 i 3 lub art. 10 ustawy z dnia 15 czerwca 2012 r. o skutkach powierzania wykonywania pracy cudzoziemcom przebywającym wbrew przepisom na terytorium Rzeczypospolitej Polskiej</w:t>
      </w:r>
    </w:p>
    <w:p w14:paraId="4DE71067" w14:textId="77777777" w:rsidR="00466E46" w:rsidRPr="00944720" w:rsidRDefault="00466E46" w:rsidP="00F2050F">
      <w:pPr>
        <w:spacing w:after="0" w:line="240" w:lineRule="auto"/>
        <w:ind w:left="709"/>
        <w:jc w:val="both"/>
        <w:rPr>
          <w:rFonts w:ascii="Tahoma" w:eastAsia="Times New Roman" w:hAnsi="Tahoma" w:cs="Tahoma"/>
          <w:sz w:val="24"/>
          <w:szCs w:val="24"/>
        </w:rPr>
      </w:pPr>
      <w:r w:rsidRPr="00944720">
        <w:rPr>
          <w:rFonts w:ascii="Tahoma" w:eastAsia="Times New Roman" w:hAnsi="Tahoma" w:cs="Tahoma"/>
          <w:sz w:val="24"/>
          <w:szCs w:val="24"/>
        </w:rPr>
        <w:t>– lub za odpowiedni czyn zabroniony określony w przepisach prawa obcego;</w:t>
      </w:r>
    </w:p>
    <w:p w14:paraId="346D26BF" w14:textId="77777777" w:rsidR="00466E46" w:rsidRPr="00944720" w:rsidRDefault="00466E46" w:rsidP="00F2050F">
      <w:pPr>
        <w:spacing w:after="0" w:line="240" w:lineRule="auto"/>
        <w:ind w:left="567"/>
        <w:jc w:val="both"/>
        <w:rPr>
          <w:rFonts w:ascii="Tahoma" w:eastAsia="Times New Roman" w:hAnsi="Tahoma" w:cs="Tahoma"/>
          <w:sz w:val="24"/>
          <w:szCs w:val="24"/>
        </w:rPr>
      </w:pPr>
    </w:p>
    <w:p w14:paraId="5A74335E" w14:textId="77777777" w:rsidR="00466E46" w:rsidRPr="00944720" w:rsidRDefault="00466E46" w:rsidP="00F2050F">
      <w:pPr>
        <w:spacing w:after="0" w:line="240" w:lineRule="auto"/>
        <w:ind w:left="567"/>
        <w:jc w:val="both"/>
        <w:rPr>
          <w:rFonts w:ascii="Tahoma" w:eastAsia="Times New Roman" w:hAnsi="Tahoma" w:cs="Tahoma"/>
          <w:sz w:val="24"/>
          <w:szCs w:val="24"/>
        </w:rPr>
      </w:pPr>
      <w:r w:rsidRPr="00944720">
        <w:rPr>
          <w:rFonts w:ascii="Tahoma" w:eastAsia="Times New Roman" w:hAnsi="Tahoma" w:cs="Tahoma"/>
          <w:sz w:val="24"/>
          <w:szCs w:val="24"/>
        </w:rPr>
        <w:lastRenderedPageBreak/>
        <w:t>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36E39004" w14:textId="77777777" w:rsidR="00466E46" w:rsidRPr="00944720" w:rsidRDefault="00466E46" w:rsidP="00F2050F">
      <w:pPr>
        <w:spacing w:after="0" w:line="240" w:lineRule="auto"/>
        <w:ind w:left="567"/>
        <w:jc w:val="both"/>
        <w:rPr>
          <w:rFonts w:ascii="Tahoma" w:eastAsia="Times New Roman" w:hAnsi="Tahoma" w:cs="Tahoma"/>
          <w:sz w:val="24"/>
          <w:szCs w:val="24"/>
        </w:rPr>
      </w:pPr>
    </w:p>
    <w:p w14:paraId="5318AE63" w14:textId="77777777" w:rsidR="00466E46" w:rsidRPr="00944720" w:rsidRDefault="00466E46" w:rsidP="00F2050F">
      <w:pPr>
        <w:spacing w:after="0" w:line="240" w:lineRule="auto"/>
        <w:ind w:left="567"/>
        <w:jc w:val="both"/>
        <w:rPr>
          <w:rFonts w:ascii="Tahoma" w:eastAsia="Times New Roman" w:hAnsi="Tahoma" w:cs="Tahoma"/>
          <w:sz w:val="24"/>
          <w:szCs w:val="24"/>
        </w:rPr>
      </w:pPr>
      <w:r w:rsidRPr="00944720">
        <w:rPr>
          <w:rFonts w:ascii="Tahoma" w:eastAsia="Times New Roman" w:hAnsi="Tahoma" w:cs="Tahoma"/>
          <w:sz w:val="24"/>
          <w:szCs w:val="24"/>
        </w:rPr>
        <w:t>1.3.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E6E9FF" w14:textId="77777777" w:rsidR="00466E46" w:rsidRPr="00944720" w:rsidRDefault="00466E46" w:rsidP="00F2050F">
      <w:pPr>
        <w:spacing w:after="0" w:line="240" w:lineRule="auto"/>
        <w:ind w:left="567"/>
        <w:jc w:val="both"/>
        <w:rPr>
          <w:rFonts w:ascii="Tahoma" w:eastAsia="Times New Roman" w:hAnsi="Tahoma" w:cs="Tahoma"/>
          <w:sz w:val="24"/>
          <w:szCs w:val="24"/>
        </w:rPr>
      </w:pPr>
    </w:p>
    <w:p w14:paraId="59ABDA44" w14:textId="77777777" w:rsidR="00466E46" w:rsidRPr="00944720" w:rsidRDefault="00466E46" w:rsidP="00F2050F">
      <w:pPr>
        <w:spacing w:after="0" w:line="240" w:lineRule="auto"/>
        <w:ind w:left="567"/>
        <w:jc w:val="both"/>
        <w:rPr>
          <w:rFonts w:ascii="Tahoma" w:eastAsia="Times New Roman" w:hAnsi="Tahoma" w:cs="Tahoma"/>
          <w:sz w:val="24"/>
          <w:szCs w:val="24"/>
        </w:rPr>
      </w:pPr>
      <w:r w:rsidRPr="00944720">
        <w:rPr>
          <w:rFonts w:ascii="Tahoma" w:eastAsia="Times New Roman" w:hAnsi="Tahoma" w:cs="Tahoma"/>
          <w:sz w:val="24"/>
          <w:szCs w:val="24"/>
        </w:rPr>
        <w:t>1.4. wobec którego prawomocnie orzeczono zakaz ubiegania się o zamówienia publiczne;</w:t>
      </w:r>
    </w:p>
    <w:p w14:paraId="30E13BA5" w14:textId="77777777" w:rsidR="00466E46" w:rsidRPr="00944720" w:rsidRDefault="00466E46" w:rsidP="00F2050F">
      <w:pPr>
        <w:spacing w:after="0" w:line="240" w:lineRule="auto"/>
        <w:ind w:left="567"/>
        <w:jc w:val="both"/>
        <w:rPr>
          <w:rFonts w:ascii="Tahoma" w:eastAsia="Times New Roman" w:hAnsi="Tahoma" w:cs="Tahoma"/>
          <w:sz w:val="24"/>
          <w:szCs w:val="24"/>
        </w:rPr>
      </w:pPr>
    </w:p>
    <w:p w14:paraId="4BB9F3B8" w14:textId="34B00EF6" w:rsidR="00466E46" w:rsidRPr="00944720" w:rsidRDefault="00466E46" w:rsidP="00F2050F">
      <w:pPr>
        <w:spacing w:after="0" w:line="240" w:lineRule="auto"/>
        <w:ind w:left="567"/>
        <w:jc w:val="both"/>
        <w:rPr>
          <w:rFonts w:ascii="Tahoma" w:eastAsia="Times New Roman" w:hAnsi="Tahoma" w:cs="Tahoma"/>
          <w:sz w:val="24"/>
          <w:szCs w:val="24"/>
        </w:rPr>
      </w:pPr>
      <w:r w:rsidRPr="00944720">
        <w:rPr>
          <w:rFonts w:ascii="Tahoma" w:eastAsia="Times New Roman" w:hAnsi="Tahoma" w:cs="Tahoma"/>
          <w:sz w:val="24"/>
          <w:szCs w:val="24"/>
        </w:rPr>
        <w:t xml:space="preserve">1.5. jeżeli zamawiający może stwierdzić, na podstawie wiarygodnych przesłanek, że wykonawca zawarł z innymi wykonawcami porozumienie mające na celu zakłócenie konkurencji, w </w:t>
      </w:r>
      <w:r w:rsidR="001D5AB4" w:rsidRPr="00944720">
        <w:rPr>
          <w:rFonts w:ascii="Tahoma" w:eastAsia="Times New Roman" w:hAnsi="Tahoma" w:cs="Tahoma"/>
          <w:sz w:val="24"/>
          <w:szCs w:val="24"/>
        </w:rPr>
        <w:t>szczególności,</w:t>
      </w:r>
      <w:r w:rsidRPr="00944720">
        <w:rPr>
          <w:rFonts w:ascii="Tahoma" w:eastAsia="Times New Roman" w:hAnsi="Tahoma" w:cs="Tahoma"/>
          <w:sz w:val="24"/>
          <w:szCs w:val="24"/>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7C7BE53" w14:textId="77777777" w:rsidR="00466E46" w:rsidRPr="00944720" w:rsidRDefault="00466E46" w:rsidP="00F2050F">
      <w:pPr>
        <w:spacing w:after="0" w:line="240" w:lineRule="auto"/>
        <w:ind w:left="567"/>
        <w:jc w:val="both"/>
        <w:rPr>
          <w:rFonts w:ascii="Tahoma" w:eastAsia="Times New Roman" w:hAnsi="Tahoma" w:cs="Tahoma"/>
          <w:sz w:val="24"/>
          <w:szCs w:val="24"/>
        </w:rPr>
      </w:pPr>
    </w:p>
    <w:p w14:paraId="04DD3FE3" w14:textId="77777777" w:rsidR="00466E46" w:rsidRPr="00944720" w:rsidRDefault="00466E46" w:rsidP="00F2050F">
      <w:pPr>
        <w:spacing w:after="0" w:line="240" w:lineRule="auto"/>
        <w:ind w:left="567"/>
        <w:jc w:val="both"/>
        <w:rPr>
          <w:rFonts w:ascii="Tahoma" w:eastAsia="Times New Roman" w:hAnsi="Tahoma" w:cs="Tahoma"/>
          <w:sz w:val="24"/>
          <w:szCs w:val="24"/>
        </w:rPr>
      </w:pPr>
      <w:r w:rsidRPr="00944720">
        <w:rPr>
          <w:rFonts w:ascii="Tahoma" w:eastAsia="Times New Roman" w:hAnsi="Tahoma" w:cs="Tahoma"/>
          <w:sz w:val="24"/>
          <w:szCs w:val="24"/>
        </w:rPr>
        <w:t>1.6.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40EB995" w14:textId="77777777" w:rsidR="005D1B6E" w:rsidRPr="00944720" w:rsidRDefault="005D1B6E" w:rsidP="00F2050F">
      <w:pPr>
        <w:spacing w:after="0" w:line="240" w:lineRule="auto"/>
        <w:ind w:left="567"/>
        <w:jc w:val="both"/>
        <w:rPr>
          <w:rFonts w:ascii="Tahoma" w:eastAsia="Times New Roman" w:hAnsi="Tahoma" w:cs="Tahoma"/>
          <w:sz w:val="24"/>
          <w:szCs w:val="24"/>
        </w:rPr>
      </w:pPr>
    </w:p>
    <w:p w14:paraId="1329B47C" w14:textId="77777777" w:rsidR="005D1B6E" w:rsidRPr="00944720" w:rsidRDefault="005D1B6E" w:rsidP="00F2050F">
      <w:pPr>
        <w:spacing w:after="0" w:line="240" w:lineRule="auto"/>
        <w:ind w:left="567"/>
        <w:jc w:val="both"/>
        <w:rPr>
          <w:rFonts w:ascii="Tahoma" w:eastAsia="Times New Roman" w:hAnsi="Tahoma" w:cs="Tahoma"/>
          <w:sz w:val="24"/>
          <w:szCs w:val="24"/>
        </w:rPr>
      </w:pPr>
      <w:r w:rsidRPr="00944720">
        <w:rPr>
          <w:rFonts w:ascii="Tahoma" w:eastAsia="Times New Roman" w:hAnsi="Tahoma" w:cs="Tahoma"/>
          <w:sz w:val="24"/>
          <w:szCs w:val="24"/>
        </w:rPr>
        <w:t xml:space="preserve">1.7.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(art. 109 ust. 1 pkt. 5 Ustawy </w:t>
      </w:r>
      <w:proofErr w:type="spellStart"/>
      <w:r w:rsidRPr="00944720">
        <w:rPr>
          <w:rFonts w:ascii="Tahoma" w:eastAsia="Times New Roman" w:hAnsi="Tahoma" w:cs="Tahoma"/>
          <w:sz w:val="24"/>
          <w:szCs w:val="24"/>
        </w:rPr>
        <w:t>Pzp</w:t>
      </w:r>
      <w:proofErr w:type="spellEnd"/>
      <w:r w:rsidRPr="00944720">
        <w:rPr>
          <w:rFonts w:ascii="Tahoma" w:eastAsia="Times New Roman" w:hAnsi="Tahoma" w:cs="Tahoma"/>
          <w:sz w:val="24"/>
          <w:szCs w:val="24"/>
        </w:rPr>
        <w:t>);</w:t>
      </w:r>
    </w:p>
    <w:p w14:paraId="36E890C0" w14:textId="77777777" w:rsidR="00466E46" w:rsidRPr="00944720" w:rsidRDefault="00466E46" w:rsidP="00F2050F">
      <w:pPr>
        <w:spacing w:after="0" w:line="240" w:lineRule="auto"/>
        <w:jc w:val="both"/>
        <w:rPr>
          <w:rFonts w:ascii="Tahoma" w:eastAsia="Times New Roman" w:hAnsi="Tahoma" w:cs="Tahoma"/>
          <w:sz w:val="24"/>
          <w:szCs w:val="24"/>
        </w:rPr>
      </w:pPr>
    </w:p>
    <w:p w14:paraId="1305F2D0" w14:textId="3DB796CD" w:rsidR="00466E46" w:rsidRPr="00944720" w:rsidRDefault="00466E46" w:rsidP="00F2050F">
      <w:pPr>
        <w:spacing w:after="0" w:line="240" w:lineRule="auto"/>
        <w:ind w:left="567"/>
        <w:jc w:val="both"/>
        <w:rPr>
          <w:rFonts w:ascii="Tahoma" w:eastAsia="Times New Roman" w:hAnsi="Tahoma" w:cs="Tahoma"/>
          <w:sz w:val="24"/>
          <w:szCs w:val="24"/>
        </w:rPr>
      </w:pPr>
      <w:r w:rsidRPr="00944720">
        <w:rPr>
          <w:rFonts w:ascii="Tahoma" w:eastAsia="Times New Roman" w:hAnsi="Tahoma" w:cs="Tahoma"/>
          <w:sz w:val="24"/>
          <w:szCs w:val="24"/>
        </w:rPr>
        <w:t>1.</w:t>
      </w:r>
      <w:r w:rsidR="005D1B6E" w:rsidRPr="00944720">
        <w:rPr>
          <w:rFonts w:ascii="Tahoma" w:eastAsia="Times New Roman" w:hAnsi="Tahoma" w:cs="Tahoma"/>
          <w:sz w:val="24"/>
          <w:szCs w:val="24"/>
        </w:rPr>
        <w:t>8</w:t>
      </w:r>
      <w:r w:rsidRPr="00944720">
        <w:rPr>
          <w:rFonts w:ascii="Tahoma" w:eastAsia="Times New Roman" w:hAnsi="Tahoma" w:cs="Tahoma"/>
          <w:sz w:val="24"/>
          <w:szCs w:val="24"/>
        </w:rPr>
        <w:t xml:space="preserve">.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 Ustawy </w:t>
      </w:r>
      <w:proofErr w:type="spellStart"/>
      <w:r w:rsidRPr="00944720">
        <w:rPr>
          <w:rFonts w:ascii="Tahoma" w:eastAsia="Times New Roman" w:hAnsi="Tahoma" w:cs="Tahoma"/>
          <w:sz w:val="24"/>
          <w:szCs w:val="24"/>
        </w:rPr>
        <w:t>Pzp</w:t>
      </w:r>
      <w:proofErr w:type="spellEnd"/>
      <w:r w:rsidRPr="00944720">
        <w:rPr>
          <w:rFonts w:ascii="Tahoma" w:eastAsia="Times New Roman" w:hAnsi="Tahoma" w:cs="Tahoma"/>
          <w:sz w:val="24"/>
          <w:szCs w:val="24"/>
        </w:rPr>
        <w:t>).</w:t>
      </w:r>
    </w:p>
    <w:p w14:paraId="4C4335D0" w14:textId="77777777" w:rsidR="00E4158F" w:rsidRPr="00944720" w:rsidRDefault="00E4158F" w:rsidP="00F2050F">
      <w:pPr>
        <w:pStyle w:val="Akapitzlist"/>
        <w:autoSpaceDE w:val="0"/>
        <w:autoSpaceDN w:val="0"/>
        <w:adjustRightInd w:val="0"/>
        <w:spacing w:after="0" w:line="240" w:lineRule="auto"/>
        <w:ind w:left="284"/>
        <w:jc w:val="both"/>
        <w:rPr>
          <w:rFonts w:ascii="Tahoma" w:hAnsi="Tahoma" w:cs="Tahoma"/>
          <w:sz w:val="24"/>
          <w:szCs w:val="24"/>
        </w:rPr>
      </w:pPr>
    </w:p>
    <w:p w14:paraId="497447E6" w14:textId="20B1B627" w:rsidR="00E4158F" w:rsidRPr="00944720" w:rsidRDefault="00E4158F">
      <w:pPr>
        <w:pStyle w:val="Akapitzlist"/>
        <w:numPr>
          <w:ilvl w:val="1"/>
          <w:numId w:val="17"/>
        </w:numPr>
        <w:autoSpaceDE w:val="0"/>
        <w:autoSpaceDN w:val="0"/>
        <w:adjustRightInd w:val="0"/>
        <w:spacing w:after="0" w:line="240" w:lineRule="auto"/>
        <w:ind w:left="284" w:hanging="284"/>
        <w:jc w:val="both"/>
        <w:rPr>
          <w:rFonts w:ascii="Tahoma" w:hAnsi="Tahoma" w:cs="Tahoma"/>
          <w:sz w:val="24"/>
          <w:szCs w:val="24"/>
        </w:rPr>
      </w:pPr>
      <w:r w:rsidRPr="00944720">
        <w:rPr>
          <w:rFonts w:ascii="Tahoma" w:eastAsia="Times New Roman" w:hAnsi="Tahoma" w:cs="Tahoma"/>
          <w:color w:val="000000"/>
          <w:sz w:val="24"/>
          <w:szCs w:val="24"/>
        </w:rPr>
        <w:t xml:space="preserve">Zgodnie z art. 7 ust. 1 z dnia 13 kwietnia 2022 r. o szczególnych rozwiązaniach w zakresie przeciwdziałania wspieraniu agresji na Ukrainę oraz służących ochronie </w:t>
      </w:r>
      <w:r w:rsidRPr="00944720">
        <w:rPr>
          <w:rFonts w:ascii="Tahoma" w:eastAsia="Times New Roman" w:hAnsi="Tahoma" w:cs="Tahoma"/>
          <w:color w:val="000000"/>
          <w:sz w:val="24"/>
          <w:szCs w:val="24"/>
        </w:rPr>
        <w:lastRenderedPageBreak/>
        <w:t>bezpieczeństwa narodowego (</w:t>
      </w:r>
      <w:proofErr w:type="spellStart"/>
      <w:r w:rsidR="006D2DAE" w:rsidRPr="00944720">
        <w:rPr>
          <w:rStyle w:val="Brak"/>
          <w:rFonts w:ascii="Tahoma" w:hAnsi="Tahoma" w:cs="Tahoma"/>
          <w:sz w:val="24"/>
          <w:szCs w:val="24"/>
        </w:rPr>
        <w:t>t.j</w:t>
      </w:r>
      <w:proofErr w:type="spellEnd"/>
      <w:r w:rsidR="006D2DAE" w:rsidRPr="00944720">
        <w:rPr>
          <w:rStyle w:val="Brak"/>
          <w:rFonts w:ascii="Tahoma" w:hAnsi="Tahoma" w:cs="Tahoma"/>
          <w:sz w:val="24"/>
          <w:szCs w:val="24"/>
        </w:rPr>
        <w:t xml:space="preserve">. </w:t>
      </w:r>
      <w:r w:rsidR="006D2DAE" w:rsidRPr="00944720">
        <w:rPr>
          <w:rFonts w:ascii="Tahoma" w:hAnsi="Tahoma" w:cs="Tahoma"/>
          <w:sz w:val="24"/>
          <w:szCs w:val="24"/>
        </w:rPr>
        <w:t>Dz. U. z 2025 r. poz. 514</w:t>
      </w:r>
      <w:r w:rsidRPr="00944720">
        <w:rPr>
          <w:rFonts w:ascii="Tahoma" w:eastAsia="Times New Roman" w:hAnsi="Tahoma" w:cs="Tahoma"/>
          <w:color w:val="000000"/>
          <w:sz w:val="24"/>
          <w:szCs w:val="24"/>
        </w:rPr>
        <w:t>), z postępowania o udzielenie zamówienia publicznego wyklucza się:</w:t>
      </w:r>
    </w:p>
    <w:p w14:paraId="0CF72C82" w14:textId="77777777" w:rsidR="00E4158F" w:rsidRPr="00944720" w:rsidRDefault="00E4158F" w:rsidP="00F2050F">
      <w:pPr>
        <w:pStyle w:val="Akapitzlist"/>
        <w:autoSpaceDE w:val="0"/>
        <w:autoSpaceDN w:val="0"/>
        <w:adjustRightInd w:val="0"/>
        <w:spacing w:after="0" w:line="240" w:lineRule="auto"/>
        <w:ind w:left="284"/>
        <w:jc w:val="both"/>
        <w:rPr>
          <w:rFonts w:ascii="Tahoma" w:hAnsi="Tahoma" w:cs="Tahoma"/>
          <w:sz w:val="24"/>
          <w:szCs w:val="24"/>
        </w:rPr>
      </w:pPr>
    </w:p>
    <w:p w14:paraId="01732490" w14:textId="77777777" w:rsidR="00E4158F" w:rsidRPr="00944720" w:rsidRDefault="00E4158F" w:rsidP="00F2050F">
      <w:pPr>
        <w:pStyle w:val="Akapitzlist"/>
        <w:autoSpaceDE w:val="0"/>
        <w:autoSpaceDN w:val="0"/>
        <w:adjustRightInd w:val="0"/>
        <w:spacing w:after="0" w:line="240" w:lineRule="auto"/>
        <w:ind w:left="284"/>
        <w:jc w:val="both"/>
        <w:rPr>
          <w:rFonts w:ascii="Tahoma" w:hAnsi="Tahoma" w:cs="Tahoma"/>
          <w:sz w:val="24"/>
          <w:szCs w:val="24"/>
        </w:rPr>
      </w:pPr>
      <w:r w:rsidRPr="00944720">
        <w:rPr>
          <w:rFonts w:ascii="Tahoma" w:hAnsi="Tahoma" w:cs="Tahoma"/>
          <w:sz w:val="24"/>
          <w:szCs w:val="24"/>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ustawy UPAU; </w:t>
      </w:r>
    </w:p>
    <w:p w14:paraId="71AD3DB5" w14:textId="77777777" w:rsidR="00466E46" w:rsidRPr="00944720" w:rsidRDefault="00466E46" w:rsidP="00F2050F">
      <w:pPr>
        <w:pStyle w:val="Akapitzlist"/>
        <w:autoSpaceDE w:val="0"/>
        <w:autoSpaceDN w:val="0"/>
        <w:adjustRightInd w:val="0"/>
        <w:spacing w:after="0" w:line="240" w:lineRule="auto"/>
        <w:ind w:left="284"/>
        <w:jc w:val="both"/>
        <w:rPr>
          <w:rFonts w:ascii="Tahoma" w:hAnsi="Tahoma" w:cs="Tahoma"/>
          <w:sz w:val="24"/>
          <w:szCs w:val="24"/>
        </w:rPr>
      </w:pPr>
    </w:p>
    <w:p w14:paraId="394E57AB" w14:textId="77777777" w:rsidR="00E4158F" w:rsidRPr="00944720" w:rsidRDefault="00E4158F" w:rsidP="00F2050F">
      <w:pPr>
        <w:pStyle w:val="Akapitzlist"/>
        <w:autoSpaceDE w:val="0"/>
        <w:autoSpaceDN w:val="0"/>
        <w:adjustRightInd w:val="0"/>
        <w:spacing w:after="0" w:line="240" w:lineRule="auto"/>
        <w:ind w:left="284"/>
        <w:jc w:val="both"/>
        <w:rPr>
          <w:rFonts w:ascii="Tahoma" w:hAnsi="Tahoma" w:cs="Tahoma"/>
          <w:sz w:val="24"/>
          <w:szCs w:val="24"/>
        </w:rPr>
      </w:pPr>
      <w:r w:rsidRPr="00944720">
        <w:rPr>
          <w:rFonts w:ascii="Tahoma" w:hAnsi="Tahoma" w:cs="Tahoma"/>
          <w:sz w:val="24"/>
          <w:szCs w:val="24"/>
        </w:rPr>
        <w:t xml:space="preserve">2) wykonawcę oraz uczestnika konkursu,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UPAU; </w:t>
      </w:r>
    </w:p>
    <w:p w14:paraId="13EEB8E6" w14:textId="77777777" w:rsidR="00466E46" w:rsidRPr="00944720" w:rsidRDefault="00466E46" w:rsidP="00F2050F">
      <w:pPr>
        <w:pStyle w:val="Akapitzlist"/>
        <w:autoSpaceDE w:val="0"/>
        <w:autoSpaceDN w:val="0"/>
        <w:adjustRightInd w:val="0"/>
        <w:spacing w:after="0" w:line="240" w:lineRule="auto"/>
        <w:ind w:left="284"/>
        <w:jc w:val="both"/>
        <w:rPr>
          <w:rFonts w:ascii="Tahoma" w:hAnsi="Tahoma" w:cs="Tahoma"/>
          <w:sz w:val="24"/>
          <w:szCs w:val="24"/>
        </w:rPr>
      </w:pPr>
    </w:p>
    <w:p w14:paraId="0D860D2C" w14:textId="77777777" w:rsidR="00E4158F" w:rsidRPr="00944720" w:rsidRDefault="00E4158F" w:rsidP="00F2050F">
      <w:pPr>
        <w:pStyle w:val="Akapitzlist"/>
        <w:autoSpaceDE w:val="0"/>
        <w:autoSpaceDN w:val="0"/>
        <w:adjustRightInd w:val="0"/>
        <w:spacing w:after="0" w:line="240" w:lineRule="auto"/>
        <w:ind w:left="284"/>
        <w:jc w:val="both"/>
        <w:rPr>
          <w:rFonts w:ascii="Tahoma" w:hAnsi="Tahoma" w:cs="Tahoma"/>
          <w:sz w:val="24"/>
          <w:szCs w:val="24"/>
        </w:rPr>
      </w:pPr>
      <w:r w:rsidRPr="00944720">
        <w:rPr>
          <w:rFonts w:ascii="Tahoma" w:hAnsi="Tahoma" w:cs="Tahoma"/>
          <w:sz w:val="24"/>
          <w:szCs w:val="24"/>
        </w:rPr>
        <w:t>3) 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UPAU.</w:t>
      </w:r>
    </w:p>
    <w:p w14:paraId="6161B102" w14:textId="77777777" w:rsidR="00E4158F" w:rsidRPr="00944720" w:rsidRDefault="00E4158F" w:rsidP="00F2050F">
      <w:pPr>
        <w:pStyle w:val="Akapitzlist"/>
        <w:autoSpaceDE w:val="0"/>
        <w:autoSpaceDN w:val="0"/>
        <w:adjustRightInd w:val="0"/>
        <w:spacing w:after="0" w:line="240" w:lineRule="auto"/>
        <w:ind w:left="284"/>
        <w:jc w:val="both"/>
        <w:rPr>
          <w:rFonts w:ascii="Tahoma" w:hAnsi="Tahoma" w:cs="Tahoma"/>
          <w:sz w:val="24"/>
          <w:szCs w:val="24"/>
        </w:rPr>
      </w:pPr>
    </w:p>
    <w:p w14:paraId="035A8668" w14:textId="7E6804D1" w:rsidR="00A00DC3" w:rsidRPr="00944720" w:rsidRDefault="00A00DC3" w:rsidP="00F2050F">
      <w:pPr>
        <w:autoSpaceDE w:val="0"/>
        <w:autoSpaceDN w:val="0"/>
        <w:adjustRightInd w:val="0"/>
        <w:spacing w:after="0" w:line="240" w:lineRule="auto"/>
        <w:jc w:val="both"/>
        <w:rPr>
          <w:rStyle w:val="Brak"/>
          <w:rFonts w:ascii="Tahoma" w:hAnsi="Tahoma" w:cs="Tahoma"/>
          <w:sz w:val="24"/>
          <w:szCs w:val="24"/>
        </w:rPr>
      </w:pPr>
      <w:r w:rsidRPr="00944720">
        <w:rPr>
          <w:rStyle w:val="Brak"/>
          <w:rFonts w:ascii="Tahoma" w:hAnsi="Tahoma" w:cs="Tahoma"/>
          <w:sz w:val="24"/>
          <w:szCs w:val="24"/>
        </w:rPr>
        <w:t xml:space="preserve">3. Wykonawca może zostać wykluczony przez Zamawiającego na każdym etapie postępowania o udzielenie zamówienia. </w:t>
      </w:r>
    </w:p>
    <w:p w14:paraId="01969CFC" w14:textId="77777777" w:rsidR="002E2F7C" w:rsidRPr="00944720" w:rsidRDefault="002E2F7C" w:rsidP="00F2050F">
      <w:pPr>
        <w:autoSpaceDE w:val="0"/>
        <w:autoSpaceDN w:val="0"/>
        <w:adjustRightInd w:val="0"/>
        <w:spacing w:after="0" w:line="240" w:lineRule="auto"/>
        <w:jc w:val="both"/>
        <w:rPr>
          <w:rStyle w:val="Brak"/>
          <w:rFonts w:ascii="Tahoma" w:eastAsia="Times New Roman" w:hAnsi="Tahoma" w:cs="Tahoma"/>
          <w:sz w:val="24"/>
          <w:szCs w:val="24"/>
        </w:rPr>
      </w:pPr>
    </w:p>
    <w:p w14:paraId="3D72D83C" w14:textId="66EB27B8" w:rsidR="00466E46" w:rsidRPr="00944720" w:rsidRDefault="00466E46" w:rsidP="00F2050F">
      <w:pPr>
        <w:autoSpaceDE w:val="0"/>
        <w:autoSpaceDN w:val="0"/>
        <w:adjustRightInd w:val="0"/>
        <w:spacing w:after="0" w:line="240" w:lineRule="auto"/>
        <w:jc w:val="both"/>
        <w:rPr>
          <w:rStyle w:val="Brak"/>
          <w:rFonts w:ascii="Tahoma" w:eastAsia="Times New Roman" w:hAnsi="Tahoma" w:cs="Tahoma"/>
          <w:sz w:val="24"/>
          <w:szCs w:val="24"/>
        </w:rPr>
      </w:pPr>
      <w:r w:rsidRPr="00944720">
        <w:rPr>
          <w:rStyle w:val="Brak"/>
          <w:rFonts w:ascii="Tahoma" w:eastAsia="Times New Roman" w:hAnsi="Tahoma" w:cs="Tahoma"/>
          <w:sz w:val="24"/>
          <w:szCs w:val="24"/>
        </w:rPr>
        <w:t xml:space="preserve">4. W przypadku wykonawców wspólnie ubiegających się o udzielenie zamówienia żaden z nich nie </w:t>
      </w:r>
      <w:r w:rsidRPr="00944720">
        <w:rPr>
          <w:rFonts w:ascii="Tahoma" w:hAnsi="Tahoma" w:cs="Tahoma"/>
          <w:color w:val="000000"/>
          <w:sz w:val="24"/>
          <w:szCs w:val="24"/>
        </w:rPr>
        <w:t>może</w:t>
      </w:r>
      <w:r w:rsidRPr="00944720">
        <w:rPr>
          <w:rStyle w:val="Brak"/>
          <w:rFonts w:ascii="Tahoma" w:eastAsia="Times New Roman" w:hAnsi="Tahoma" w:cs="Tahoma"/>
          <w:sz w:val="24"/>
          <w:szCs w:val="24"/>
        </w:rPr>
        <w:t xml:space="preserve"> podlegać wykluczeniu z postępowania.</w:t>
      </w:r>
    </w:p>
    <w:p w14:paraId="79DE45D1" w14:textId="77777777" w:rsidR="00466E46" w:rsidRPr="00944720" w:rsidRDefault="00466E46" w:rsidP="00F2050F">
      <w:pPr>
        <w:pStyle w:val="Akapitzlist"/>
        <w:autoSpaceDE w:val="0"/>
        <w:autoSpaceDN w:val="0"/>
        <w:adjustRightInd w:val="0"/>
        <w:spacing w:after="0" w:line="240" w:lineRule="auto"/>
        <w:ind w:left="284"/>
        <w:jc w:val="both"/>
        <w:rPr>
          <w:rStyle w:val="Brak"/>
          <w:rFonts w:ascii="Tahoma" w:eastAsia="Times New Roman" w:hAnsi="Tahoma" w:cs="Tahoma"/>
          <w:sz w:val="24"/>
          <w:szCs w:val="24"/>
        </w:rPr>
      </w:pPr>
    </w:p>
    <w:p w14:paraId="5F2962D4" w14:textId="0BA180B8" w:rsidR="00466E46" w:rsidRPr="00944720" w:rsidRDefault="00466E46" w:rsidP="00F2050F">
      <w:pPr>
        <w:autoSpaceDE w:val="0"/>
        <w:autoSpaceDN w:val="0"/>
        <w:adjustRightInd w:val="0"/>
        <w:spacing w:after="0" w:line="240" w:lineRule="auto"/>
        <w:jc w:val="both"/>
        <w:rPr>
          <w:rStyle w:val="Brak"/>
          <w:rFonts w:ascii="Tahoma" w:eastAsia="Times New Roman" w:hAnsi="Tahoma" w:cs="Tahoma"/>
          <w:sz w:val="24"/>
          <w:szCs w:val="24"/>
        </w:rPr>
      </w:pPr>
      <w:r w:rsidRPr="00944720">
        <w:rPr>
          <w:rStyle w:val="Brak"/>
          <w:rFonts w:ascii="Tahoma" w:eastAsia="Times New Roman" w:hAnsi="Tahoma" w:cs="Tahoma"/>
          <w:sz w:val="24"/>
          <w:szCs w:val="24"/>
        </w:rPr>
        <w:t xml:space="preserve">5. Jeżeli Wykonawca korzysta z udostępnienia zasobów przez podmiot trzeci na zasadach określonych w art. 118 – 123 </w:t>
      </w:r>
      <w:proofErr w:type="spellStart"/>
      <w:r w:rsidRPr="00944720">
        <w:rPr>
          <w:rStyle w:val="Brak"/>
          <w:rFonts w:ascii="Tahoma" w:eastAsia="Times New Roman" w:hAnsi="Tahoma" w:cs="Tahoma"/>
          <w:sz w:val="24"/>
          <w:szCs w:val="24"/>
        </w:rPr>
        <w:t>pzp</w:t>
      </w:r>
      <w:proofErr w:type="spellEnd"/>
      <w:r w:rsidRPr="00944720">
        <w:rPr>
          <w:rStyle w:val="Brak"/>
          <w:rFonts w:ascii="Tahoma" w:eastAsia="Times New Roman" w:hAnsi="Tahoma" w:cs="Tahoma"/>
          <w:sz w:val="24"/>
          <w:szCs w:val="24"/>
        </w:rPr>
        <w:t xml:space="preserve"> podmiot trzeci na zasoby którego wykonawca się powołuje nie może podlegać wykluczeniu z postępowania na tych samych podstawach, których zastosowanie zostało przewidziane w niniejszej SWZ względem Wykonawcy.</w:t>
      </w:r>
    </w:p>
    <w:p w14:paraId="09989815" w14:textId="77777777" w:rsidR="008544EA" w:rsidRPr="00944720" w:rsidRDefault="008544EA" w:rsidP="00F2050F">
      <w:pPr>
        <w:autoSpaceDE w:val="0"/>
        <w:autoSpaceDN w:val="0"/>
        <w:adjustRightInd w:val="0"/>
        <w:spacing w:after="0" w:line="240" w:lineRule="auto"/>
        <w:jc w:val="both"/>
        <w:rPr>
          <w:rStyle w:val="Brak"/>
          <w:rFonts w:ascii="Tahoma" w:eastAsia="Times New Roman" w:hAnsi="Tahoma" w:cs="Tahoma"/>
          <w:sz w:val="24"/>
          <w:szCs w:val="24"/>
        </w:rPr>
      </w:pPr>
    </w:p>
    <w:p w14:paraId="6509F3B8" w14:textId="738E7C00" w:rsidR="008544EA" w:rsidRPr="00944720" w:rsidRDefault="008544EA" w:rsidP="00F2050F">
      <w:pPr>
        <w:autoSpaceDE w:val="0"/>
        <w:autoSpaceDN w:val="0"/>
        <w:adjustRightInd w:val="0"/>
        <w:spacing w:after="0" w:line="240" w:lineRule="auto"/>
        <w:jc w:val="both"/>
        <w:rPr>
          <w:rStyle w:val="Brak"/>
          <w:rFonts w:ascii="Tahoma" w:eastAsia="Times New Roman" w:hAnsi="Tahoma" w:cs="Tahoma"/>
          <w:sz w:val="24"/>
          <w:szCs w:val="24"/>
        </w:rPr>
      </w:pPr>
      <w:r w:rsidRPr="00944720">
        <w:rPr>
          <w:rStyle w:val="Brak"/>
          <w:rFonts w:ascii="Tahoma" w:eastAsia="Times New Roman" w:hAnsi="Tahoma" w:cs="Tahoma"/>
          <w:sz w:val="24"/>
          <w:szCs w:val="24"/>
        </w:rPr>
        <w:t xml:space="preserve">6. </w:t>
      </w:r>
      <w:r w:rsidRPr="00944720">
        <w:rPr>
          <w:rFonts w:ascii="Tahoma" w:eastAsia="Times New Roman" w:hAnsi="Tahoma" w:cs="Tahoma"/>
          <w:sz w:val="24"/>
          <w:szCs w:val="24"/>
        </w:rPr>
        <w:t>Wykonawca, w przypadku polegania na zdolnościach lub sytuacji podmiotów udostępniających zasoby, przedstawia wraz z oświadczeniem o spełnianiu warunków udziału w postępowaniu i braku podstaw do wykluczenia, także oświadczenie podmiotu udostępniającego zasoby, potwierdzające brak podstaw wykluczenia tego podmiotu oraz odpowiednio spełnianie warunków udziału w postępowaniu, w zakresie, w jakim wykonawca powołuje się na jego zasoby.</w:t>
      </w:r>
    </w:p>
    <w:p w14:paraId="4863F31F" w14:textId="77777777" w:rsidR="00466E46" w:rsidRPr="00944720" w:rsidRDefault="00466E46" w:rsidP="00F2050F">
      <w:pPr>
        <w:autoSpaceDE w:val="0"/>
        <w:autoSpaceDN w:val="0"/>
        <w:adjustRightInd w:val="0"/>
        <w:spacing w:after="0" w:line="240" w:lineRule="auto"/>
        <w:jc w:val="both"/>
        <w:rPr>
          <w:rStyle w:val="Brak"/>
          <w:rFonts w:ascii="Tahoma" w:eastAsia="Times New Roman" w:hAnsi="Tahoma" w:cs="Tahoma"/>
          <w:sz w:val="24"/>
          <w:szCs w:val="24"/>
        </w:rPr>
      </w:pPr>
    </w:p>
    <w:p w14:paraId="6BB04DD2" w14:textId="77777777" w:rsidR="0063655F" w:rsidRPr="00944720" w:rsidRDefault="0063655F" w:rsidP="00F2050F">
      <w:pPr>
        <w:autoSpaceDE w:val="0"/>
        <w:autoSpaceDN w:val="0"/>
        <w:adjustRightInd w:val="0"/>
        <w:spacing w:after="0" w:line="240" w:lineRule="auto"/>
        <w:jc w:val="both"/>
        <w:rPr>
          <w:rStyle w:val="Brak"/>
          <w:rFonts w:ascii="Tahoma" w:eastAsia="Times New Roman" w:hAnsi="Tahoma" w:cs="Tahoma"/>
          <w:sz w:val="24"/>
          <w:szCs w:val="24"/>
        </w:rPr>
      </w:pPr>
      <w:r w:rsidRPr="00944720">
        <w:rPr>
          <w:rFonts w:ascii="Tahoma" w:eastAsia="Times New Roman" w:hAnsi="Tahoma" w:cs="Tahoma"/>
          <w:b/>
          <w:bCs/>
          <w:color w:val="000000"/>
          <w:sz w:val="24"/>
          <w:szCs w:val="24"/>
        </w:rPr>
        <w:t>15. Sposób obliczenia ceny.</w:t>
      </w:r>
    </w:p>
    <w:p w14:paraId="65A66042" w14:textId="77777777" w:rsidR="0063655F" w:rsidRPr="00944720" w:rsidRDefault="0063655F" w:rsidP="00F2050F">
      <w:pPr>
        <w:autoSpaceDE w:val="0"/>
        <w:autoSpaceDN w:val="0"/>
        <w:adjustRightInd w:val="0"/>
        <w:spacing w:after="0" w:line="240" w:lineRule="auto"/>
        <w:jc w:val="both"/>
        <w:rPr>
          <w:rFonts w:ascii="Tahoma" w:eastAsia="Times New Roman" w:hAnsi="Tahoma" w:cs="Tahoma"/>
          <w:color w:val="000000"/>
          <w:sz w:val="24"/>
          <w:szCs w:val="24"/>
        </w:rPr>
      </w:pPr>
    </w:p>
    <w:p w14:paraId="3AC79E44" w14:textId="6E912C24" w:rsidR="0063655F" w:rsidRPr="00944720" w:rsidRDefault="0063655F" w:rsidP="00B3739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1. Wykonawca poda cenę oferty w Formularzu Ofertowym sporządzonym według wzoru stanowiącego Załącznik Nr 2 do </w:t>
      </w:r>
      <w:r w:rsidR="00801339" w:rsidRPr="00944720">
        <w:rPr>
          <w:rFonts w:ascii="Tahoma" w:eastAsia="Times New Roman" w:hAnsi="Tahoma" w:cs="Tahoma"/>
          <w:color w:val="000000"/>
          <w:sz w:val="24"/>
          <w:szCs w:val="24"/>
        </w:rPr>
        <w:t>SWZ</w:t>
      </w:r>
      <w:r w:rsidRPr="00944720">
        <w:rPr>
          <w:rFonts w:ascii="Tahoma" w:eastAsia="Times New Roman" w:hAnsi="Tahoma" w:cs="Tahoma"/>
          <w:color w:val="000000"/>
          <w:sz w:val="24"/>
          <w:szCs w:val="24"/>
        </w:rPr>
        <w:t xml:space="preserve"> jako cenę brutto [z uwzględnieniem kwoty podatku </w:t>
      </w:r>
      <w:r w:rsidRPr="00944720">
        <w:rPr>
          <w:rFonts w:ascii="Tahoma" w:eastAsia="Times New Roman" w:hAnsi="Tahoma" w:cs="Tahoma"/>
          <w:color w:val="000000"/>
          <w:sz w:val="24"/>
          <w:szCs w:val="24"/>
        </w:rPr>
        <w:lastRenderedPageBreak/>
        <w:t xml:space="preserve">od towarów i usług (VAT)] z wyszczególnieniem stawki podatku od towarów i usług (VAT). </w:t>
      </w:r>
    </w:p>
    <w:p w14:paraId="3764B40B" w14:textId="77777777" w:rsidR="005B6243" w:rsidRPr="00944720" w:rsidRDefault="005B6243" w:rsidP="00B3739F">
      <w:pPr>
        <w:autoSpaceDE w:val="0"/>
        <w:autoSpaceDN w:val="0"/>
        <w:adjustRightInd w:val="0"/>
        <w:spacing w:after="0" w:line="240" w:lineRule="auto"/>
        <w:jc w:val="both"/>
        <w:rPr>
          <w:rFonts w:ascii="Tahoma" w:eastAsia="Times New Roman" w:hAnsi="Tahoma" w:cs="Tahoma"/>
          <w:color w:val="000000"/>
          <w:sz w:val="24"/>
          <w:szCs w:val="24"/>
        </w:rPr>
      </w:pPr>
    </w:p>
    <w:p w14:paraId="765DFC06" w14:textId="0BB362D0" w:rsidR="0022469B" w:rsidRPr="00944720" w:rsidRDefault="0063655F" w:rsidP="00B3739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2. </w:t>
      </w:r>
      <w:r w:rsidR="0022469B" w:rsidRPr="00944720">
        <w:rPr>
          <w:rFonts w:ascii="Tahoma" w:eastAsia="Times New Roman" w:hAnsi="Tahoma" w:cs="Tahoma"/>
          <w:color w:val="000000"/>
          <w:sz w:val="24"/>
          <w:szCs w:val="24"/>
        </w:rPr>
        <w:t xml:space="preserve">Cena oferty stanowi wynagrodzenie </w:t>
      </w:r>
      <w:r w:rsidR="00A6754B" w:rsidRPr="00944720">
        <w:rPr>
          <w:rFonts w:ascii="Tahoma" w:eastAsia="Times New Roman" w:hAnsi="Tahoma" w:cs="Tahoma"/>
          <w:color w:val="000000"/>
          <w:sz w:val="24"/>
          <w:szCs w:val="24"/>
        </w:rPr>
        <w:t>zawierające wszystkie niezbędne elementy do należytego wykonania zamówienia</w:t>
      </w:r>
      <w:r w:rsidR="00130756" w:rsidRPr="00944720">
        <w:rPr>
          <w:rFonts w:ascii="Tahoma" w:eastAsia="Times New Roman" w:hAnsi="Tahoma" w:cs="Tahoma"/>
          <w:color w:val="000000"/>
          <w:sz w:val="24"/>
          <w:szCs w:val="24"/>
        </w:rPr>
        <w:t xml:space="preserve"> (wynagrodzenie ryczałtowe)</w:t>
      </w:r>
      <w:r w:rsidR="00A6754B" w:rsidRPr="00944720">
        <w:rPr>
          <w:rFonts w:ascii="Tahoma" w:eastAsia="Times New Roman" w:hAnsi="Tahoma" w:cs="Tahoma"/>
          <w:color w:val="000000"/>
          <w:sz w:val="24"/>
          <w:szCs w:val="24"/>
        </w:rPr>
        <w:t>.</w:t>
      </w:r>
      <w:r w:rsidR="0022469B" w:rsidRPr="00944720">
        <w:rPr>
          <w:rFonts w:ascii="Tahoma" w:eastAsia="Times New Roman" w:hAnsi="Tahoma" w:cs="Tahoma"/>
          <w:color w:val="000000"/>
          <w:sz w:val="24"/>
          <w:szCs w:val="24"/>
        </w:rPr>
        <w:t xml:space="preserve"> </w:t>
      </w:r>
      <w:r w:rsidR="00AC72BF" w:rsidRPr="00944720">
        <w:rPr>
          <w:rFonts w:ascii="Tahoma" w:eastAsia="Times New Roman" w:hAnsi="Tahoma" w:cs="Tahoma"/>
          <w:color w:val="000000"/>
          <w:sz w:val="24"/>
          <w:szCs w:val="24"/>
        </w:rPr>
        <w:t xml:space="preserve">Na cenę ofertową składają się poszczególne elementy wyspecyfikowane w OPZ i wzorze umowy. </w:t>
      </w:r>
    </w:p>
    <w:p w14:paraId="3BECFEBC" w14:textId="73D8F17E" w:rsidR="00B3739F" w:rsidRPr="00944720" w:rsidRDefault="00130756" w:rsidP="00B3739F">
      <w:pPr>
        <w:autoSpaceDE w:val="0"/>
        <w:autoSpaceDN w:val="0"/>
        <w:adjustRightInd w:val="0"/>
        <w:spacing w:after="0"/>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Przedmiar robót jest przedstawiony pomocniczo, a Wykonawca jest zobowiązany do przygotowania oferty z uwzględnieniem całości opisu przedmiotu zamówienia i wszystkich załączników.</w:t>
      </w:r>
    </w:p>
    <w:p w14:paraId="7CE9CAF2" w14:textId="77777777" w:rsidR="00130756" w:rsidRPr="00944720" w:rsidRDefault="00130756" w:rsidP="00B3739F">
      <w:pPr>
        <w:autoSpaceDE w:val="0"/>
        <w:autoSpaceDN w:val="0"/>
        <w:adjustRightInd w:val="0"/>
        <w:spacing w:after="0"/>
        <w:jc w:val="both"/>
        <w:rPr>
          <w:rFonts w:ascii="Tahoma" w:hAnsi="Tahoma" w:cs="Tahoma"/>
        </w:rPr>
      </w:pPr>
    </w:p>
    <w:p w14:paraId="45A83E51" w14:textId="2D5BD035" w:rsidR="0063655F" w:rsidRPr="00944720" w:rsidRDefault="0063655F" w:rsidP="00B3739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3. Cena musi być wyrażona w złotych polskich (PLN), z dokładnością nie większą niż dwa miejsca po przecinku. </w:t>
      </w:r>
    </w:p>
    <w:p w14:paraId="743FC9A7" w14:textId="77777777" w:rsidR="005B6243" w:rsidRPr="00944720" w:rsidRDefault="005B6243" w:rsidP="00B3739F">
      <w:pPr>
        <w:autoSpaceDE w:val="0"/>
        <w:autoSpaceDN w:val="0"/>
        <w:adjustRightInd w:val="0"/>
        <w:spacing w:after="0" w:line="240" w:lineRule="auto"/>
        <w:jc w:val="both"/>
        <w:rPr>
          <w:rFonts w:ascii="Tahoma" w:eastAsia="Times New Roman" w:hAnsi="Tahoma" w:cs="Tahoma"/>
          <w:color w:val="000000"/>
          <w:sz w:val="24"/>
          <w:szCs w:val="24"/>
        </w:rPr>
      </w:pPr>
    </w:p>
    <w:p w14:paraId="626B79E6" w14:textId="18C90E8C" w:rsidR="0063655F" w:rsidRPr="00944720" w:rsidRDefault="0063655F" w:rsidP="00B3739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4. 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Pr="00944720">
        <w:rPr>
          <w:rFonts w:ascii="Tahoma" w:eastAsia="Times New Roman" w:hAnsi="Tahoma" w:cs="Tahoma"/>
          <w:color w:val="000000"/>
          <w:sz w:val="24"/>
          <w:szCs w:val="24"/>
        </w:rPr>
        <w:t>pzp</w:t>
      </w:r>
      <w:proofErr w:type="spellEnd"/>
      <w:r w:rsidRPr="00944720">
        <w:rPr>
          <w:rFonts w:ascii="Tahoma" w:eastAsia="Times New Roman" w:hAnsi="Tahoma" w:cs="Tahoma"/>
          <w:color w:val="000000"/>
          <w:sz w:val="24"/>
          <w:szCs w:val="24"/>
        </w:rPr>
        <w:t xml:space="preserve"> w związku z art. 223 ust. 2 pkt 3 </w:t>
      </w:r>
      <w:proofErr w:type="spellStart"/>
      <w:r w:rsidRPr="00944720">
        <w:rPr>
          <w:rFonts w:ascii="Tahoma" w:eastAsia="Times New Roman" w:hAnsi="Tahoma" w:cs="Tahoma"/>
          <w:color w:val="000000"/>
          <w:sz w:val="24"/>
          <w:szCs w:val="24"/>
        </w:rPr>
        <w:t>pzp</w:t>
      </w:r>
      <w:proofErr w:type="spellEnd"/>
      <w:r w:rsidRPr="00944720">
        <w:rPr>
          <w:rFonts w:ascii="Tahoma" w:eastAsia="Times New Roman" w:hAnsi="Tahoma" w:cs="Tahoma"/>
          <w:color w:val="000000"/>
          <w:sz w:val="24"/>
          <w:szCs w:val="24"/>
        </w:rPr>
        <w:t xml:space="preserve">). </w:t>
      </w:r>
    </w:p>
    <w:p w14:paraId="6F8A90B5" w14:textId="77777777" w:rsidR="005B6243" w:rsidRPr="00944720" w:rsidRDefault="005B6243" w:rsidP="00B3739F">
      <w:pPr>
        <w:autoSpaceDE w:val="0"/>
        <w:autoSpaceDN w:val="0"/>
        <w:adjustRightInd w:val="0"/>
        <w:spacing w:after="0" w:line="240" w:lineRule="auto"/>
        <w:jc w:val="both"/>
        <w:rPr>
          <w:rFonts w:ascii="Tahoma" w:eastAsia="Times New Roman" w:hAnsi="Tahoma" w:cs="Tahoma"/>
          <w:color w:val="000000"/>
          <w:sz w:val="24"/>
          <w:szCs w:val="24"/>
        </w:rPr>
      </w:pPr>
    </w:p>
    <w:p w14:paraId="5030498A" w14:textId="161019EF" w:rsidR="0063655F" w:rsidRPr="00944720" w:rsidRDefault="0063655F" w:rsidP="00B3739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5. Rozliczenia między Zamawiającym</w:t>
      </w:r>
      <w:r w:rsidR="00B63DC3" w:rsidRPr="00944720">
        <w:rPr>
          <w:rFonts w:ascii="Tahoma" w:eastAsia="Times New Roman" w:hAnsi="Tahoma" w:cs="Tahoma"/>
          <w:color w:val="000000"/>
          <w:sz w:val="24"/>
          <w:szCs w:val="24"/>
        </w:rPr>
        <w:t>,</w:t>
      </w:r>
      <w:r w:rsidRPr="00944720">
        <w:rPr>
          <w:rFonts w:ascii="Tahoma" w:eastAsia="Times New Roman" w:hAnsi="Tahoma" w:cs="Tahoma"/>
          <w:color w:val="000000"/>
          <w:sz w:val="24"/>
          <w:szCs w:val="24"/>
        </w:rPr>
        <w:t xml:space="preserve"> a Wykonawcą będą prowadzone w złotych polskich (PLN). </w:t>
      </w:r>
    </w:p>
    <w:p w14:paraId="3B045800" w14:textId="77777777" w:rsidR="005B6243" w:rsidRPr="00944720" w:rsidRDefault="005B6243" w:rsidP="00B3739F">
      <w:pPr>
        <w:autoSpaceDE w:val="0"/>
        <w:autoSpaceDN w:val="0"/>
        <w:adjustRightInd w:val="0"/>
        <w:spacing w:after="0" w:line="240" w:lineRule="auto"/>
        <w:jc w:val="both"/>
        <w:rPr>
          <w:rFonts w:ascii="Tahoma" w:eastAsia="Times New Roman" w:hAnsi="Tahoma" w:cs="Tahoma"/>
          <w:color w:val="000000"/>
          <w:sz w:val="24"/>
          <w:szCs w:val="24"/>
        </w:rPr>
      </w:pPr>
    </w:p>
    <w:p w14:paraId="67821CEE" w14:textId="256D06C9" w:rsidR="0063655F" w:rsidRPr="00944720" w:rsidRDefault="0063655F"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6. W przypadku rozbieżności pomiędzy ceną podaną cyfrowo a </w:t>
      </w:r>
      <w:r w:rsidR="00801339" w:rsidRPr="00944720">
        <w:rPr>
          <w:rFonts w:ascii="Tahoma" w:eastAsia="Times New Roman" w:hAnsi="Tahoma" w:cs="Tahoma"/>
          <w:color w:val="000000"/>
          <w:sz w:val="24"/>
          <w:szCs w:val="24"/>
        </w:rPr>
        <w:t>słownie</w:t>
      </w:r>
      <w:r w:rsidRPr="00944720">
        <w:rPr>
          <w:rFonts w:ascii="Tahoma" w:eastAsia="Times New Roman" w:hAnsi="Tahoma" w:cs="Tahoma"/>
          <w:color w:val="000000"/>
          <w:sz w:val="24"/>
          <w:szCs w:val="24"/>
        </w:rPr>
        <w:t xml:space="preserve"> jako wartość właściwa zostanie przyjęta cena podana </w:t>
      </w:r>
      <w:r w:rsidR="00CC2708" w:rsidRPr="00944720">
        <w:rPr>
          <w:rFonts w:ascii="Tahoma" w:eastAsia="Times New Roman" w:hAnsi="Tahoma" w:cs="Tahoma"/>
          <w:color w:val="000000"/>
          <w:sz w:val="24"/>
          <w:szCs w:val="24"/>
        </w:rPr>
        <w:t>cyframi</w:t>
      </w:r>
      <w:r w:rsidRPr="00944720">
        <w:rPr>
          <w:rFonts w:ascii="Tahoma" w:eastAsia="Times New Roman" w:hAnsi="Tahoma" w:cs="Tahoma"/>
          <w:color w:val="000000"/>
          <w:sz w:val="24"/>
          <w:szCs w:val="24"/>
        </w:rPr>
        <w:t xml:space="preserve">. </w:t>
      </w:r>
    </w:p>
    <w:p w14:paraId="059CC296" w14:textId="77777777" w:rsidR="0063655F" w:rsidRPr="00944720" w:rsidRDefault="0063655F" w:rsidP="00F2050F">
      <w:pPr>
        <w:autoSpaceDE w:val="0"/>
        <w:autoSpaceDN w:val="0"/>
        <w:adjustRightInd w:val="0"/>
        <w:spacing w:after="0" w:line="240" w:lineRule="auto"/>
        <w:jc w:val="both"/>
        <w:rPr>
          <w:rFonts w:ascii="Tahoma" w:eastAsia="Times New Roman" w:hAnsi="Tahoma" w:cs="Tahoma"/>
          <w:color w:val="000000"/>
          <w:sz w:val="24"/>
          <w:szCs w:val="24"/>
        </w:rPr>
      </w:pPr>
    </w:p>
    <w:p w14:paraId="69E1AC16" w14:textId="77777777" w:rsidR="0063655F" w:rsidRPr="00944720" w:rsidRDefault="0063655F"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7. W przypadku błędu w obliczeniu ceny, Zamawiający przyjmie jako wiążące kwoty jednostkowe i z nich wyprowadzi właściwe działania matematyczne wraz z uwzględnieniem stawki podatku od towarów i usług (VAT) określonej w ofercie Wykonawcy.</w:t>
      </w:r>
    </w:p>
    <w:p w14:paraId="1193BFA8" w14:textId="523557C5" w:rsidR="0063655F" w:rsidRPr="00944720" w:rsidRDefault="0063655F" w:rsidP="00F2050F">
      <w:pPr>
        <w:autoSpaceDE w:val="0"/>
        <w:autoSpaceDN w:val="0"/>
        <w:adjustRightInd w:val="0"/>
        <w:spacing w:after="0" w:line="240" w:lineRule="auto"/>
        <w:jc w:val="both"/>
        <w:rPr>
          <w:rFonts w:ascii="Tahoma" w:eastAsia="Times New Roman" w:hAnsi="Tahoma" w:cs="Tahoma"/>
          <w:color w:val="000000"/>
          <w:sz w:val="24"/>
          <w:szCs w:val="24"/>
        </w:rPr>
      </w:pPr>
    </w:p>
    <w:p w14:paraId="1C241D85" w14:textId="77777777" w:rsidR="00D56BBE" w:rsidRPr="00944720" w:rsidRDefault="00D56BBE"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944720">
        <w:rPr>
          <w:rFonts w:ascii="Tahoma" w:eastAsia="Times New Roman" w:hAnsi="Tahoma" w:cs="Tahoma"/>
          <w:b/>
          <w:bCs/>
          <w:color w:val="000000"/>
          <w:sz w:val="24"/>
          <w:szCs w:val="24"/>
        </w:rPr>
        <w:t>16. Opis kryteriów oceny ofert, wraz z podaniem wag tych kryteriów i sposobu oceny ofert.</w:t>
      </w:r>
    </w:p>
    <w:p w14:paraId="308D48EA" w14:textId="444BCE40" w:rsidR="00D56BBE" w:rsidRPr="00944720" w:rsidRDefault="00D56BBE" w:rsidP="00F2050F">
      <w:pPr>
        <w:autoSpaceDE w:val="0"/>
        <w:autoSpaceDN w:val="0"/>
        <w:adjustRightInd w:val="0"/>
        <w:spacing w:after="0" w:line="240" w:lineRule="auto"/>
        <w:rPr>
          <w:rFonts w:ascii="Tahoma" w:eastAsia="Times New Roman" w:hAnsi="Tahoma" w:cs="Tahoma"/>
          <w:color w:val="000000"/>
          <w:sz w:val="24"/>
          <w:szCs w:val="24"/>
        </w:rPr>
      </w:pPr>
    </w:p>
    <w:p w14:paraId="73C59818" w14:textId="77777777" w:rsidR="008E6BC5" w:rsidRPr="00944720"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1. Przy wyborze oferty Zamawiający będzie się kierował następującymi kryteriami wyboru oferty:</w:t>
      </w:r>
    </w:p>
    <w:p w14:paraId="7E68C993" w14:textId="77777777" w:rsidR="008E6BC5" w:rsidRPr="00944720" w:rsidRDefault="008E6BC5" w:rsidP="00F2050F">
      <w:pPr>
        <w:pStyle w:val="TreA"/>
        <w:pBdr>
          <w:top w:val="none" w:sz="0" w:space="0" w:color="auto"/>
          <w:left w:val="none" w:sz="0" w:space="0" w:color="auto"/>
          <w:bottom w:val="none" w:sz="0" w:space="0" w:color="auto"/>
          <w:right w:val="none" w:sz="0" w:space="0" w:color="auto"/>
        </w:pBdr>
        <w:suppressAutoHyphens w:val="0"/>
        <w:jc w:val="both"/>
        <w:rPr>
          <w:rFonts w:ascii="Tahoma" w:hAnsi="Tahoma" w:cs="Tahoma"/>
        </w:rPr>
      </w:pPr>
    </w:p>
    <w:p w14:paraId="764519D4" w14:textId="526571C3" w:rsidR="007A51F4" w:rsidRPr="00944720" w:rsidRDefault="007A51F4" w:rsidP="00E15598">
      <w:pPr>
        <w:pStyle w:val="TreA"/>
        <w:pBdr>
          <w:top w:val="none" w:sz="0" w:space="0" w:color="auto"/>
          <w:left w:val="none" w:sz="0" w:space="0" w:color="auto"/>
          <w:bottom w:val="none" w:sz="0" w:space="0" w:color="auto"/>
          <w:right w:val="none" w:sz="0" w:space="0" w:color="auto"/>
        </w:pBdr>
        <w:suppressAutoHyphens w:val="0"/>
        <w:spacing w:line="360" w:lineRule="auto"/>
        <w:jc w:val="both"/>
        <w:rPr>
          <w:rStyle w:val="Brak"/>
          <w:rFonts w:ascii="Tahoma" w:hAnsi="Tahoma" w:cs="Tahoma"/>
        </w:rPr>
      </w:pPr>
      <w:r w:rsidRPr="00944720">
        <w:rPr>
          <w:rStyle w:val="Brak"/>
          <w:rFonts w:ascii="Tahoma" w:hAnsi="Tahoma" w:cs="Tahoma"/>
        </w:rPr>
        <w:t>a) Cena</w:t>
      </w:r>
      <w:r w:rsidR="00730940" w:rsidRPr="00944720">
        <w:rPr>
          <w:rStyle w:val="Brak"/>
          <w:rFonts w:ascii="Tahoma" w:hAnsi="Tahoma" w:cs="Tahoma"/>
        </w:rPr>
        <w:t xml:space="preserve"> -</w:t>
      </w:r>
      <w:r w:rsidRPr="00944720">
        <w:rPr>
          <w:rStyle w:val="Brak"/>
          <w:rFonts w:ascii="Tahoma" w:hAnsi="Tahoma" w:cs="Tahoma"/>
        </w:rPr>
        <w:t xml:space="preserve"> 60%</w:t>
      </w:r>
      <w:r w:rsidR="00730940" w:rsidRPr="00944720">
        <w:rPr>
          <w:rStyle w:val="Brak"/>
          <w:rFonts w:ascii="Tahoma" w:hAnsi="Tahoma" w:cs="Tahoma"/>
        </w:rPr>
        <w:t xml:space="preserve"> (60 pkt.)</w:t>
      </w:r>
      <w:r w:rsidRPr="00944720">
        <w:rPr>
          <w:rStyle w:val="Brak"/>
          <w:rFonts w:ascii="Tahoma" w:hAnsi="Tahoma" w:cs="Tahoma"/>
        </w:rPr>
        <w:t>,</w:t>
      </w:r>
    </w:p>
    <w:p w14:paraId="048A8EA3" w14:textId="12DE72C6" w:rsidR="008C107B" w:rsidRPr="00944720" w:rsidRDefault="008C107B" w:rsidP="00E15598">
      <w:pPr>
        <w:pStyle w:val="TreA"/>
        <w:pBdr>
          <w:top w:val="none" w:sz="0" w:space="0" w:color="auto"/>
          <w:left w:val="none" w:sz="0" w:space="0" w:color="auto"/>
          <w:bottom w:val="none" w:sz="0" w:space="0" w:color="auto"/>
          <w:right w:val="none" w:sz="0" w:space="0" w:color="auto"/>
        </w:pBdr>
        <w:suppressAutoHyphens w:val="0"/>
        <w:spacing w:line="360" w:lineRule="auto"/>
        <w:jc w:val="both"/>
        <w:rPr>
          <w:rStyle w:val="Brak"/>
          <w:rFonts w:ascii="Tahoma" w:hAnsi="Tahoma" w:cs="Tahoma"/>
        </w:rPr>
      </w:pPr>
      <w:r w:rsidRPr="00944720">
        <w:rPr>
          <w:rStyle w:val="Brak"/>
          <w:rFonts w:ascii="Tahoma" w:hAnsi="Tahoma" w:cs="Tahoma"/>
        </w:rPr>
        <w:t>b) Ergonomia oferowanego fotela - 20 % (20 pkt.),</w:t>
      </w:r>
    </w:p>
    <w:p w14:paraId="46DE17EE" w14:textId="56EC45A5" w:rsidR="00730940" w:rsidRPr="00944720" w:rsidRDefault="008C107B" w:rsidP="00E15598">
      <w:pPr>
        <w:pStyle w:val="TreA"/>
        <w:pBdr>
          <w:top w:val="none" w:sz="0" w:space="0" w:color="auto"/>
          <w:left w:val="none" w:sz="0" w:space="0" w:color="auto"/>
          <w:bottom w:val="none" w:sz="0" w:space="0" w:color="auto"/>
          <w:right w:val="none" w:sz="0" w:space="0" w:color="auto"/>
        </w:pBdr>
        <w:suppressAutoHyphens w:val="0"/>
        <w:spacing w:line="360" w:lineRule="auto"/>
        <w:jc w:val="both"/>
        <w:rPr>
          <w:rStyle w:val="Brak"/>
          <w:rFonts w:ascii="Tahoma" w:hAnsi="Tahoma" w:cs="Tahoma"/>
        </w:rPr>
      </w:pPr>
      <w:r w:rsidRPr="00944720">
        <w:rPr>
          <w:rStyle w:val="Brak"/>
          <w:rFonts w:ascii="Tahoma" w:hAnsi="Tahoma" w:cs="Tahoma"/>
        </w:rPr>
        <w:t>c</w:t>
      </w:r>
      <w:r w:rsidR="00730940" w:rsidRPr="00944720">
        <w:rPr>
          <w:rStyle w:val="Brak"/>
          <w:rFonts w:ascii="Tahoma" w:hAnsi="Tahoma" w:cs="Tahoma"/>
        </w:rPr>
        <w:t xml:space="preserve">) Jakość oferowanego fotela - </w:t>
      </w:r>
      <w:r w:rsidRPr="00944720">
        <w:rPr>
          <w:rStyle w:val="Brak"/>
          <w:rFonts w:ascii="Tahoma" w:hAnsi="Tahoma" w:cs="Tahoma"/>
        </w:rPr>
        <w:t>1</w:t>
      </w:r>
      <w:r w:rsidR="00730940" w:rsidRPr="00944720">
        <w:rPr>
          <w:rStyle w:val="Brak"/>
          <w:rFonts w:ascii="Tahoma" w:hAnsi="Tahoma" w:cs="Tahoma"/>
        </w:rPr>
        <w:t>0% (</w:t>
      </w:r>
      <w:r w:rsidRPr="00944720">
        <w:rPr>
          <w:rStyle w:val="Brak"/>
          <w:rFonts w:ascii="Tahoma" w:hAnsi="Tahoma" w:cs="Tahoma"/>
        </w:rPr>
        <w:t>1</w:t>
      </w:r>
      <w:r w:rsidR="00730940" w:rsidRPr="00944720">
        <w:rPr>
          <w:rStyle w:val="Brak"/>
          <w:rFonts w:ascii="Tahoma" w:hAnsi="Tahoma" w:cs="Tahoma"/>
        </w:rPr>
        <w:t>0 pkt.),</w:t>
      </w:r>
    </w:p>
    <w:p w14:paraId="547F765C" w14:textId="389735FB" w:rsidR="00730940" w:rsidRPr="00944720" w:rsidRDefault="00730940" w:rsidP="00E15598">
      <w:pPr>
        <w:pStyle w:val="TreA"/>
        <w:pBdr>
          <w:top w:val="none" w:sz="0" w:space="0" w:color="auto"/>
          <w:left w:val="none" w:sz="0" w:space="0" w:color="auto"/>
          <w:bottom w:val="none" w:sz="0" w:space="0" w:color="auto"/>
          <w:right w:val="none" w:sz="0" w:space="0" w:color="auto"/>
        </w:pBdr>
        <w:suppressAutoHyphens w:val="0"/>
        <w:spacing w:line="360" w:lineRule="auto"/>
        <w:jc w:val="both"/>
        <w:rPr>
          <w:rStyle w:val="Brak"/>
          <w:rFonts w:ascii="Tahoma" w:hAnsi="Tahoma" w:cs="Tahoma"/>
        </w:rPr>
      </w:pPr>
      <w:r w:rsidRPr="00944720">
        <w:rPr>
          <w:rStyle w:val="Brak"/>
          <w:rFonts w:ascii="Tahoma" w:hAnsi="Tahoma" w:cs="Tahoma"/>
        </w:rPr>
        <w:t>d) Gwarancja - 10% (10 pkt.)</w:t>
      </w:r>
      <w:r w:rsidR="008C107B" w:rsidRPr="00944720">
        <w:rPr>
          <w:rStyle w:val="Brak"/>
          <w:rFonts w:ascii="Tahoma" w:hAnsi="Tahoma" w:cs="Tahoma"/>
        </w:rPr>
        <w:t>.</w:t>
      </w:r>
    </w:p>
    <w:p w14:paraId="109897A3" w14:textId="77777777" w:rsidR="00730940" w:rsidRDefault="00730940" w:rsidP="00F2050F">
      <w:pPr>
        <w:autoSpaceDE w:val="0"/>
        <w:autoSpaceDN w:val="0"/>
        <w:adjustRightInd w:val="0"/>
        <w:spacing w:after="0" w:line="240" w:lineRule="auto"/>
        <w:jc w:val="both"/>
        <w:rPr>
          <w:rFonts w:ascii="Tahoma" w:eastAsia="Times New Roman" w:hAnsi="Tahoma" w:cs="Tahoma"/>
          <w:color w:val="000000"/>
          <w:sz w:val="24"/>
          <w:szCs w:val="24"/>
        </w:rPr>
      </w:pPr>
    </w:p>
    <w:p w14:paraId="10063548" w14:textId="77777777" w:rsidR="00E15598" w:rsidRPr="00944720" w:rsidRDefault="00E15598" w:rsidP="00F2050F">
      <w:pPr>
        <w:autoSpaceDE w:val="0"/>
        <w:autoSpaceDN w:val="0"/>
        <w:adjustRightInd w:val="0"/>
        <w:spacing w:after="0" w:line="240" w:lineRule="auto"/>
        <w:jc w:val="both"/>
        <w:rPr>
          <w:rFonts w:ascii="Tahoma" w:eastAsia="Times New Roman" w:hAnsi="Tahoma" w:cs="Tahoma"/>
          <w:color w:val="000000"/>
          <w:sz w:val="24"/>
          <w:szCs w:val="24"/>
        </w:rPr>
      </w:pPr>
    </w:p>
    <w:p w14:paraId="191978DD" w14:textId="77777777" w:rsidR="008B766E" w:rsidRPr="00944720" w:rsidRDefault="008B766E"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rPr>
      </w:pPr>
      <w:r w:rsidRPr="00944720">
        <w:rPr>
          <w:rStyle w:val="Brak"/>
          <w:rFonts w:ascii="Tahoma" w:hAnsi="Tahoma" w:cs="Tahoma"/>
          <w:b/>
          <w:bCs/>
        </w:rPr>
        <w:t>Ad. a.</w:t>
      </w:r>
      <w:r w:rsidRPr="00944720">
        <w:rPr>
          <w:rStyle w:val="Brak"/>
          <w:rFonts w:ascii="Tahoma" w:hAnsi="Tahoma" w:cs="Tahoma"/>
        </w:rPr>
        <w:t xml:space="preserve"> Cena –</w:t>
      </w:r>
      <w:r w:rsidRPr="00944720">
        <w:rPr>
          <w:rFonts w:ascii="Tahoma" w:hAnsi="Tahoma" w:cs="Tahoma"/>
        </w:rPr>
        <w:t xml:space="preserve"> </w:t>
      </w:r>
      <w:r w:rsidRPr="00944720">
        <w:rPr>
          <w:rStyle w:val="Brak"/>
          <w:rFonts w:ascii="Tahoma" w:hAnsi="Tahoma" w:cs="Tahoma"/>
        </w:rPr>
        <w:t>60% - maksymalnie 60 pkt.</w:t>
      </w:r>
      <w:r w:rsidRPr="00944720">
        <w:rPr>
          <w:rStyle w:val="Brak"/>
          <w:rFonts w:ascii="Tahoma" w:hAnsi="Tahoma" w:cs="Tahoma"/>
        </w:rPr>
        <w:tab/>
      </w:r>
      <w:r w:rsidRPr="00944720">
        <w:rPr>
          <w:rStyle w:val="Brak"/>
          <w:rFonts w:ascii="Tahoma" w:hAnsi="Tahoma" w:cs="Tahoma"/>
        </w:rPr>
        <w:tab/>
      </w:r>
      <w:r w:rsidRPr="00944720">
        <w:rPr>
          <w:rStyle w:val="Brak"/>
          <w:rFonts w:ascii="Tahoma" w:hAnsi="Tahoma" w:cs="Tahoma"/>
        </w:rPr>
        <w:tab/>
      </w:r>
      <w:r w:rsidRPr="00944720">
        <w:rPr>
          <w:rStyle w:val="Brak"/>
          <w:rFonts w:ascii="Tahoma" w:hAnsi="Tahoma" w:cs="Tahoma"/>
        </w:rPr>
        <w:tab/>
      </w:r>
      <w:r w:rsidRPr="00944720">
        <w:rPr>
          <w:rStyle w:val="Brak"/>
          <w:rFonts w:ascii="Tahoma" w:hAnsi="Tahoma" w:cs="Tahoma"/>
        </w:rPr>
        <w:tab/>
      </w:r>
      <w:r w:rsidRPr="00944720">
        <w:rPr>
          <w:rStyle w:val="Brak"/>
          <w:rFonts w:ascii="Tahoma" w:hAnsi="Tahoma" w:cs="Tahoma"/>
        </w:rPr>
        <w:tab/>
      </w:r>
    </w:p>
    <w:p w14:paraId="013E7CDF" w14:textId="77777777" w:rsidR="008B766E" w:rsidRPr="00944720" w:rsidRDefault="008B766E"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b/>
          <w:bCs/>
        </w:rPr>
      </w:pPr>
    </w:p>
    <w:p w14:paraId="55492E88" w14:textId="77777777" w:rsidR="008B766E" w:rsidRPr="00944720" w:rsidRDefault="008B766E"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rPr>
      </w:pPr>
      <w:r w:rsidRPr="00944720">
        <w:rPr>
          <w:rStyle w:val="Brak"/>
          <w:rFonts w:ascii="Tahoma" w:hAnsi="Tahoma" w:cs="Tahoma"/>
        </w:rPr>
        <w:t>Zamawiający przyzna punkty ocenianym ofertom zgodnie z poniższym wzorem:</w:t>
      </w:r>
    </w:p>
    <w:p w14:paraId="738B0819" w14:textId="77777777" w:rsidR="008B766E" w:rsidRPr="00944720" w:rsidRDefault="008B766E"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u w:val="single"/>
        </w:rPr>
      </w:pPr>
    </w:p>
    <w:p w14:paraId="37C29394" w14:textId="77777777" w:rsidR="008B766E" w:rsidRPr="00944720" w:rsidRDefault="008B766E"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u w:val="single"/>
        </w:rPr>
      </w:pPr>
      <w:r w:rsidRPr="00944720">
        <w:rPr>
          <w:rStyle w:val="Brak"/>
          <w:rFonts w:ascii="Tahoma" w:hAnsi="Tahoma" w:cs="Tahoma"/>
          <w:u w:val="single"/>
        </w:rPr>
        <w:t>Oferta najkorzystniejsza cenowo</w:t>
      </w:r>
    </w:p>
    <w:p w14:paraId="3EA46F34" w14:textId="77777777" w:rsidR="008B766E" w:rsidRPr="00944720" w:rsidRDefault="008B766E"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sz w:val="52"/>
          <w:szCs w:val="52"/>
        </w:rPr>
      </w:pPr>
      <w:r w:rsidRPr="00944720">
        <w:rPr>
          <w:rStyle w:val="Brak"/>
          <w:rFonts w:ascii="Tahoma" w:hAnsi="Tahoma" w:cs="Tahoma"/>
        </w:rPr>
        <w:t xml:space="preserve">Cena oferty analizowanej </w:t>
      </w:r>
      <w:r w:rsidRPr="00944720">
        <w:rPr>
          <w:rStyle w:val="Brak"/>
          <w:rFonts w:ascii="Tahoma" w:hAnsi="Tahoma" w:cs="Tahoma"/>
        </w:rPr>
        <w:tab/>
      </w:r>
      <w:r w:rsidRPr="00944720">
        <w:rPr>
          <w:rStyle w:val="Brak"/>
          <w:rFonts w:ascii="Tahoma" w:hAnsi="Tahoma" w:cs="Tahoma"/>
        </w:rPr>
        <w:tab/>
      </w:r>
      <w:r w:rsidRPr="00944720">
        <w:rPr>
          <w:rStyle w:val="Brak"/>
          <w:rFonts w:ascii="Tahoma" w:hAnsi="Tahoma" w:cs="Tahoma"/>
        </w:rPr>
        <w:tab/>
      </w:r>
      <w:r w:rsidRPr="00944720">
        <w:rPr>
          <w:rStyle w:val="Brak"/>
          <w:rFonts w:ascii="Tahoma" w:hAnsi="Tahoma" w:cs="Tahoma"/>
        </w:rPr>
        <w:tab/>
      </w:r>
      <w:r w:rsidRPr="00944720">
        <w:rPr>
          <w:rStyle w:val="Brak"/>
          <w:rFonts w:ascii="Tahoma" w:hAnsi="Tahoma" w:cs="Tahoma"/>
        </w:rPr>
        <w:tab/>
      </w:r>
      <w:r w:rsidRPr="00944720">
        <w:rPr>
          <w:rStyle w:val="Brak"/>
          <w:rFonts w:ascii="Tahoma" w:hAnsi="Tahoma" w:cs="Tahoma"/>
        </w:rPr>
        <w:tab/>
      </w:r>
      <w:r w:rsidRPr="00944720">
        <w:rPr>
          <w:rStyle w:val="Brak"/>
          <w:rFonts w:ascii="Tahoma" w:hAnsi="Tahoma" w:cs="Tahoma"/>
        </w:rPr>
        <w:tab/>
      </w:r>
      <w:r w:rsidRPr="00944720">
        <w:rPr>
          <w:rStyle w:val="Brak"/>
          <w:rFonts w:ascii="Tahoma" w:hAnsi="Tahoma" w:cs="Tahoma"/>
        </w:rPr>
        <w:tab/>
      </w:r>
      <w:r w:rsidRPr="00944720">
        <w:rPr>
          <w:rStyle w:val="Brak"/>
          <w:rFonts w:ascii="Tahoma" w:hAnsi="Tahoma" w:cs="Tahoma"/>
          <w:sz w:val="52"/>
          <w:szCs w:val="52"/>
        </w:rPr>
        <w:t>X 60 pkt.</w:t>
      </w:r>
    </w:p>
    <w:p w14:paraId="462E1A03" w14:textId="77777777" w:rsidR="008B766E" w:rsidRPr="00944720" w:rsidRDefault="008B766E" w:rsidP="00F2050F">
      <w:pPr>
        <w:autoSpaceDE w:val="0"/>
        <w:autoSpaceDN w:val="0"/>
        <w:adjustRightInd w:val="0"/>
        <w:spacing w:after="0" w:line="240" w:lineRule="auto"/>
        <w:jc w:val="both"/>
        <w:rPr>
          <w:rFonts w:ascii="Tahoma" w:eastAsia="Times New Roman" w:hAnsi="Tahoma" w:cs="Tahoma"/>
          <w:color w:val="000000"/>
          <w:sz w:val="24"/>
          <w:szCs w:val="24"/>
        </w:rPr>
      </w:pPr>
    </w:p>
    <w:p w14:paraId="4C13A727" w14:textId="77777777" w:rsidR="00E96910" w:rsidRPr="00944720" w:rsidRDefault="00E96910" w:rsidP="00F2050F">
      <w:pPr>
        <w:autoSpaceDE w:val="0"/>
        <w:autoSpaceDN w:val="0"/>
        <w:adjustRightInd w:val="0"/>
        <w:spacing w:after="0" w:line="240" w:lineRule="auto"/>
        <w:jc w:val="both"/>
        <w:rPr>
          <w:rFonts w:ascii="Tahoma" w:eastAsia="Times New Roman" w:hAnsi="Tahoma" w:cs="Tahoma"/>
          <w:b/>
          <w:bCs/>
          <w:color w:val="000000"/>
          <w:sz w:val="24"/>
          <w:szCs w:val="24"/>
        </w:rPr>
      </w:pPr>
    </w:p>
    <w:p w14:paraId="3E520FC9" w14:textId="77777777" w:rsidR="00E96910" w:rsidRPr="00944720" w:rsidRDefault="008C107B" w:rsidP="00E96910">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b/>
          <w:bCs/>
          <w:color w:val="000000"/>
          <w:sz w:val="24"/>
          <w:szCs w:val="24"/>
        </w:rPr>
        <w:t>Ad. b.</w:t>
      </w:r>
      <w:r w:rsidRPr="00944720">
        <w:rPr>
          <w:rFonts w:ascii="Tahoma" w:eastAsia="Times New Roman" w:hAnsi="Tahoma" w:cs="Tahoma"/>
          <w:color w:val="000000"/>
          <w:sz w:val="24"/>
          <w:szCs w:val="24"/>
        </w:rPr>
        <w:t xml:space="preserve"> </w:t>
      </w:r>
      <w:r w:rsidR="00E727EB" w:rsidRPr="00944720">
        <w:rPr>
          <w:rStyle w:val="Brak"/>
          <w:rFonts w:ascii="Tahoma" w:hAnsi="Tahoma" w:cs="Tahoma"/>
          <w:sz w:val="24"/>
          <w:szCs w:val="24"/>
        </w:rPr>
        <w:t xml:space="preserve">Ergonomia oferowanego fotela - 20 % </w:t>
      </w:r>
      <w:r w:rsidR="00E727EB" w:rsidRPr="00944720">
        <w:rPr>
          <w:rStyle w:val="Brak"/>
          <w:rFonts w:ascii="Tahoma" w:eastAsia="Arial Unicode MS" w:hAnsi="Tahoma" w:cs="Tahoma"/>
          <w:color w:val="000000"/>
          <w:sz w:val="24"/>
          <w:szCs w:val="24"/>
          <w:u w:color="000000"/>
          <w:lang w:eastAsia="pl-PL"/>
        </w:rPr>
        <w:t>- maksymalnie 20 pkt.</w:t>
      </w:r>
      <w:r w:rsidR="00E727EB" w:rsidRPr="00944720">
        <w:rPr>
          <w:rStyle w:val="Brak"/>
          <w:rFonts w:ascii="Tahoma" w:eastAsia="Arial Unicode MS" w:hAnsi="Tahoma" w:cs="Tahoma"/>
          <w:color w:val="000000"/>
          <w:sz w:val="24"/>
          <w:szCs w:val="24"/>
          <w:u w:color="000000"/>
          <w:lang w:eastAsia="pl-PL"/>
        </w:rPr>
        <w:tab/>
      </w:r>
      <w:r w:rsidR="00E727EB" w:rsidRPr="00944720">
        <w:rPr>
          <w:rStyle w:val="Brak"/>
          <w:rFonts w:ascii="Tahoma" w:eastAsia="Arial Unicode MS" w:hAnsi="Tahoma" w:cs="Tahoma"/>
          <w:color w:val="000000"/>
          <w:sz w:val="24"/>
          <w:szCs w:val="24"/>
          <w:u w:color="000000"/>
          <w:lang w:eastAsia="pl-PL"/>
        </w:rPr>
        <w:tab/>
      </w:r>
      <w:r w:rsidR="00E727EB" w:rsidRPr="00944720">
        <w:rPr>
          <w:rStyle w:val="Brak"/>
          <w:rFonts w:ascii="Tahoma" w:eastAsia="Arial Unicode MS" w:hAnsi="Tahoma" w:cs="Tahoma"/>
          <w:color w:val="000000"/>
          <w:sz w:val="24"/>
          <w:szCs w:val="24"/>
          <w:u w:color="000000"/>
          <w:lang w:eastAsia="pl-PL"/>
        </w:rPr>
        <w:tab/>
      </w:r>
    </w:p>
    <w:p w14:paraId="0FDB3FEF" w14:textId="77777777" w:rsidR="00E96910" w:rsidRPr="00944720" w:rsidRDefault="00E96910" w:rsidP="00E96910">
      <w:pPr>
        <w:autoSpaceDE w:val="0"/>
        <w:autoSpaceDN w:val="0"/>
        <w:adjustRightInd w:val="0"/>
        <w:spacing w:after="0" w:line="240" w:lineRule="auto"/>
        <w:jc w:val="both"/>
        <w:rPr>
          <w:rFonts w:ascii="Tahoma" w:eastAsia="Times New Roman" w:hAnsi="Tahoma" w:cs="Tahoma"/>
          <w:color w:val="000000"/>
          <w:sz w:val="24"/>
          <w:szCs w:val="24"/>
        </w:rPr>
      </w:pPr>
    </w:p>
    <w:p w14:paraId="4DD7591A" w14:textId="77777777" w:rsidR="00E96910" w:rsidRPr="00944720" w:rsidRDefault="00E96910" w:rsidP="00E96910">
      <w:pPr>
        <w:autoSpaceDE w:val="0"/>
        <w:autoSpaceDN w:val="0"/>
        <w:adjustRightInd w:val="0"/>
        <w:spacing w:after="0" w:line="240" w:lineRule="auto"/>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sz w:val="24"/>
          <w:szCs w:val="24"/>
        </w:rPr>
        <w:t xml:space="preserve">Zamawiający </w:t>
      </w:r>
      <w:r w:rsidRPr="00944720">
        <w:rPr>
          <w:rFonts w:ascii="Tahoma" w:eastAsia="Times New Roman" w:hAnsi="Tahoma" w:cs="Tahoma"/>
          <w:color w:val="000000" w:themeColor="text1"/>
          <w:sz w:val="24"/>
          <w:szCs w:val="24"/>
          <w:lang w:eastAsia="pl-PL"/>
        </w:rPr>
        <w:t>oceni oferty w przedmiotowym kryterium na podstawie próbki fotela.</w:t>
      </w:r>
    </w:p>
    <w:p w14:paraId="1F21EF04" w14:textId="39C19EA4" w:rsidR="00E96910" w:rsidRPr="00944720" w:rsidRDefault="00E96910" w:rsidP="00E96910">
      <w:pPr>
        <w:autoSpaceDE w:val="0"/>
        <w:autoSpaceDN w:val="0"/>
        <w:adjustRightInd w:val="0"/>
        <w:spacing w:after="0" w:line="240" w:lineRule="auto"/>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themeColor="text1"/>
          <w:sz w:val="24"/>
          <w:szCs w:val="24"/>
          <w:lang w:eastAsia="pl-PL"/>
        </w:rPr>
        <w:t>Komisja jako całość sporządzi ocenę przekazanej próbki. Pod uwagę będą brane następujące parametry:</w:t>
      </w:r>
    </w:p>
    <w:p w14:paraId="73DB2AF1" w14:textId="53EFDEBB" w:rsidR="00E96910" w:rsidRPr="00944720" w:rsidRDefault="00E96910" w:rsidP="00E96910">
      <w:pPr>
        <w:numPr>
          <w:ilvl w:val="0"/>
          <w:numId w:val="106"/>
        </w:numPr>
        <w:spacing w:before="100" w:beforeAutospacing="1" w:after="100" w:afterAutospacing="1" w:line="240" w:lineRule="auto"/>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themeColor="text1"/>
          <w:sz w:val="24"/>
          <w:szCs w:val="24"/>
          <w:lang w:eastAsia="pl-PL"/>
        </w:rPr>
        <w:t>komfort siedzenia, poprzez ocenę odczucia komfortu przy użytkowaniu powyżej 50 minut,</w:t>
      </w:r>
    </w:p>
    <w:p w14:paraId="3A0B4C1F" w14:textId="34408E04" w:rsidR="00E96910" w:rsidRPr="00944720" w:rsidRDefault="00E96910" w:rsidP="00E96910">
      <w:pPr>
        <w:numPr>
          <w:ilvl w:val="0"/>
          <w:numId w:val="106"/>
        </w:numPr>
        <w:spacing w:before="100" w:beforeAutospacing="1" w:after="100" w:afterAutospacing="1" w:line="240" w:lineRule="auto"/>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themeColor="text1"/>
          <w:sz w:val="24"/>
          <w:szCs w:val="24"/>
          <w:lang w:eastAsia="pl-PL"/>
        </w:rPr>
        <w:t>profilowanie oparcia i siedziska poprzez ocenę odczucia komfortu przy użytkowaniu powyżej 50 minut,</w:t>
      </w:r>
    </w:p>
    <w:p w14:paraId="5E7422BE" w14:textId="663F8E43" w:rsidR="00E96910" w:rsidRPr="00944720" w:rsidRDefault="00E96910" w:rsidP="00E96910">
      <w:pPr>
        <w:numPr>
          <w:ilvl w:val="0"/>
          <w:numId w:val="106"/>
        </w:numPr>
        <w:spacing w:before="100" w:beforeAutospacing="1" w:after="100" w:afterAutospacing="1" w:line="240" w:lineRule="auto"/>
        <w:jc w:val="both"/>
        <w:rPr>
          <w:rFonts w:ascii="Tahoma" w:eastAsia="Times New Roman" w:hAnsi="Tahoma" w:cs="Tahoma"/>
          <w:color w:val="000000" w:themeColor="text1"/>
          <w:sz w:val="24"/>
          <w:szCs w:val="24"/>
          <w:lang w:eastAsia="pl-PL"/>
        </w:rPr>
      </w:pPr>
      <w:r w:rsidRPr="00944720">
        <w:rPr>
          <w:rFonts w:ascii="Tahoma" w:eastAsia="Times New Roman" w:hAnsi="Tahoma" w:cs="Tahoma"/>
          <w:color w:val="000000" w:themeColor="text1"/>
          <w:sz w:val="24"/>
          <w:szCs w:val="24"/>
          <w:lang w:eastAsia="pl-PL"/>
        </w:rPr>
        <w:t>komfort pracy mechanizmu składania  (hałas, sprawność systemu rozumiana jako łatwości i niezawodność działania mechanizm).</w:t>
      </w:r>
    </w:p>
    <w:tbl>
      <w:tblPr>
        <w:tblStyle w:val="Tabela-Siatka"/>
        <w:tblW w:w="8983" w:type="dxa"/>
        <w:tblInd w:w="510" w:type="dxa"/>
        <w:tblLayout w:type="fixed"/>
        <w:tblLook w:val="04A0" w:firstRow="1" w:lastRow="0" w:firstColumn="1" w:lastColumn="0" w:noHBand="0" w:noVBand="1"/>
      </w:tblPr>
      <w:tblGrid>
        <w:gridCol w:w="510"/>
        <w:gridCol w:w="6913"/>
        <w:gridCol w:w="1560"/>
      </w:tblGrid>
      <w:tr w:rsidR="00E96910" w:rsidRPr="00944720" w14:paraId="0D1252C6" w14:textId="77777777" w:rsidTr="0011322F">
        <w:trPr>
          <w:trHeight w:val="919"/>
        </w:trPr>
        <w:tc>
          <w:tcPr>
            <w:tcW w:w="510" w:type="dxa"/>
          </w:tcPr>
          <w:p w14:paraId="2865B8ED" w14:textId="77777777" w:rsidR="00E96910" w:rsidRPr="00944720" w:rsidRDefault="00E96910" w:rsidP="0011322F">
            <w:pPr>
              <w:jc w:val="center"/>
              <w:rPr>
                <w:rFonts w:ascii="Tahoma" w:hAnsi="Tahoma" w:cs="Tahoma"/>
                <w:color w:val="000000" w:themeColor="text1"/>
                <w:sz w:val="24"/>
                <w:szCs w:val="24"/>
              </w:rPr>
            </w:pPr>
          </w:p>
          <w:p w14:paraId="61743722" w14:textId="77777777" w:rsidR="00E96910" w:rsidRPr="00944720" w:rsidRDefault="00E96910" w:rsidP="0011322F">
            <w:pPr>
              <w:jc w:val="center"/>
              <w:rPr>
                <w:rFonts w:ascii="Tahoma" w:hAnsi="Tahoma" w:cs="Tahoma"/>
                <w:color w:val="000000" w:themeColor="text1"/>
                <w:sz w:val="24"/>
                <w:szCs w:val="24"/>
              </w:rPr>
            </w:pPr>
            <w:proofErr w:type="spellStart"/>
            <w:r w:rsidRPr="00944720">
              <w:rPr>
                <w:rFonts w:ascii="Tahoma" w:hAnsi="Tahoma" w:cs="Tahoma"/>
                <w:color w:val="000000" w:themeColor="text1"/>
                <w:sz w:val="24"/>
                <w:szCs w:val="24"/>
              </w:rPr>
              <w:t>Lp</w:t>
            </w:r>
            <w:proofErr w:type="spellEnd"/>
          </w:p>
        </w:tc>
        <w:tc>
          <w:tcPr>
            <w:tcW w:w="6913" w:type="dxa"/>
          </w:tcPr>
          <w:p w14:paraId="427407CA" w14:textId="77777777" w:rsidR="00E96910" w:rsidRPr="00944720" w:rsidRDefault="00E96910" w:rsidP="0011322F">
            <w:pPr>
              <w:jc w:val="center"/>
              <w:rPr>
                <w:rFonts w:ascii="Tahoma" w:hAnsi="Tahoma" w:cs="Tahoma"/>
                <w:color w:val="000000" w:themeColor="text1"/>
                <w:sz w:val="24"/>
                <w:szCs w:val="24"/>
              </w:rPr>
            </w:pPr>
          </w:p>
          <w:p w14:paraId="785BB48F" w14:textId="3BA9E917" w:rsidR="00E96910" w:rsidRPr="00944720" w:rsidRDefault="00E96910" w:rsidP="0011322F">
            <w:pPr>
              <w:jc w:val="center"/>
              <w:rPr>
                <w:rFonts w:ascii="Tahoma" w:hAnsi="Tahoma" w:cs="Tahoma"/>
                <w:color w:val="000000" w:themeColor="text1"/>
                <w:sz w:val="24"/>
                <w:szCs w:val="24"/>
              </w:rPr>
            </w:pPr>
            <w:r w:rsidRPr="00944720">
              <w:rPr>
                <w:rFonts w:ascii="Tahoma" w:hAnsi="Tahoma" w:cs="Tahoma"/>
                <w:color w:val="000000" w:themeColor="text1"/>
                <w:sz w:val="24"/>
                <w:szCs w:val="24"/>
              </w:rPr>
              <w:t>Ocena cechy w zakresie ergonomii użytkowania.</w:t>
            </w:r>
          </w:p>
        </w:tc>
        <w:tc>
          <w:tcPr>
            <w:tcW w:w="1560" w:type="dxa"/>
          </w:tcPr>
          <w:p w14:paraId="712ACC87" w14:textId="77777777" w:rsidR="00E96910" w:rsidRPr="00944720" w:rsidRDefault="00E96910" w:rsidP="0011322F">
            <w:pPr>
              <w:jc w:val="center"/>
              <w:rPr>
                <w:rFonts w:ascii="Tahoma" w:hAnsi="Tahoma" w:cs="Tahoma"/>
                <w:color w:val="000000" w:themeColor="text1"/>
                <w:sz w:val="24"/>
                <w:szCs w:val="24"/>
              </w:rPr>
            </w:pPr>
          </w:p>
          <w:p w14:paraId="11F55D8B" w14:textId="77777777" w:rsidR="00E96910" w:rsidRPr="00944720" w:rsidRDefault="00E96910" w:rsidP="0011322F">
            <w:pPr>
              <w:jc w:val="center"/>
              <w:rPr>
                <w:rFonts w:ascii="Tahoma" w:hAnsi="Tahoma" w:cs="Tahoma"/>
                <w:color w:val="000000" w:themeColor="text1"/>
                <w:sz w:val="24"/>
                <w:szCs w:val="24"/>
              </w:rPr>
            </w:pPr>
            <w:r w:rsidRPr="00944720">
              <w:rPr>
                <w:rFonts w:ascii="Tahoma" w:hAnsi="Tahoma" w:cs="Tahoma"/>
                <w:color w:val="000000" w:themeColor="text1"/>
                <w:sz w:val="24"/>
                <w:szCs w:val="24"/>
              </w:rPr>
              <w:t>Ilość pkt</w:t>
            </w:r>
          </w:p>
        </w:tc>
      </w:tr>
      <w:tr w:rsidR="00E96910" w:rsidRPr="00944720" w14:paraId="7A65DF0F" w14:textId="77777777" w:rsidTr="0011322F">
        <w:tc>
          <w:tcPr>
            <w:tcW w:w="510" w:type="dxa"/>
          </w:tcPr>
          <w:p w14:paraId="12FE2F07" w14:textId="77777777" w:rsidR="00E96910" w:rsidRPr="00944720" w:rsidRDefault="00E96910" w:rsidP="0011322F">
            <w:pPr>
              <w:jc w:val="center"/>
              <w:rPr>
                <w:rFonts w:ascii="Tahoma" w:hAnsi="Tahoma" w:cs="Tahoma"/>
                <w:color w:val="000000" w:themeColor="text1"/>
                <w:sz w:val="24"/>
                <w:szCs w:val="24"/>
              </w:rPr>
            </w:pPr>
          </w:p>
          <w:p w14:paraId="3C5EE2C1" w14:textId="77777777" w:rsidR="00E96910" w:rsidRPr="00944720" w:rsidRDefault="00E96910" w:rsidP="0011322F">
            <w:pPr>
              <w:jc w:val="center"/>
              <w:rPr>
                <w:rFonts w:ascii="Tahoma" w:hAnsi="Tahoma" w:cs="Tahoma"/>
                <w:color w:val="000000" w:themeColor="text1"/>
                <w:sz w:val="24"/>
                <w:szCs w:val="24"/>
              </w:rPr>
            </w:pPr>
            <w:r w:rsidRPr="00944720">
              <w:rPr>
                <w:rFonts w:ascii="Tahoma" w:hAnsi="Tahoma" w:cs="Tahoma"/>
                <w:color w:val="000000" w:themeColor="text1"/>
                <w:sz w:val="24"/>
                <w:szCs w:val="24"/>
              </w:rPr>
              <w:t>1.</w:t>
            </w:r>
          </w:p>
        </w:tc>
        <w:tc>
          <w:tcPr>
            <w:tcW w:w="6913" w:type="dxa"/>
          </w:tcPr>
          <w:p w14:paraId="43C27759" w14:textId="77777777" w:rsidR="00E96910" w:rsidRPr="00944720" w:rsidRDefault="00E96910" w:rsidP="0011322F">
            <w:pPr>
              <w:jc w:val="both"/>
              <w:rPr>
                <w:rFonts w:ascii="Tahoma" w:hAnsi="Tahoma" w:cs="Tahoma"/>
                <w:color w:val="000000" w:themeColor="text1"/>
              </w:rPr>
            </w:pPr>
            <w:r w:rsidRPr="00944720">
              <w:rPr>
                <w:rFonts w:ascii="Tahoma" w:hAnsi="Tahoma" w:cs="Tahoma"/>
                <w:color w:val="000000" w:themeColor="text1"/>
              </w:rPr>
              <w:t xml:space="preserve">Profilowanie siedzenia – czy wyprofilowane oparcie, siedzisko i podłokietniki dają uczucie komfortowego, ergonomicznego siedzenia. </w:t>
            </w:r>
          </w:p>
          <w:p w14:paraId="67DF0A85" w14:textId="77777777" w:rsidR="00E96910" w:rsidRPr="00944720" w:rsidRDefault="00E96910" w:rsidP="0011322F">
            <w:pPr>
              <w:jc w:val="both"/>
              <w:rPr>
                <w:rFonts w:ascii="Tahoma" w:hAnsi="Tahoma" w:cs="Tahoma"/>
                <w:color w:val="000000" w:themeColor="text1"/>
              </w:rPr>
            </w:pPr>
          </w:p>
          <w:p w14:paraId="377FE677" w14:textId="77777777" w:rsidR="00E96910" w:rsidRPr="00944720" w:rsidRDefault="00E96910" w:rsidP="0011322F">
            <w:pPr>
              <w:jc w:val="both"/>
              <w:rPr>
                <w:rFonts w:ascii="Tahoma" w:hAnsi="Tahoma" w:cs="Tahoma"/>
                <w:color w:val="000000" w:themeColor="text1"/>
              </w:rPr>
            </w:pPr>
            <w:r w:rsidRPr="00944720">
              <w:rPr>
                <w:rFonts w:ascii="Tahoma" w:hAnsi="Tahoma" w:cs="Tahoma"/>
                <w:color w:val="000000" w:themeColor="text1"/>
              </w:rPr>
              <w:t>Punkty w tym kryterium zostaną przydzielone w sposób następujący: komisja po zweryfikowaniu komfortu siedzenia na wszystkich fotelach uszereguje je od najwygodniejszego do najmniej wygodnego i na zasadzie porównania przyzna od 0 do 10 punktów.</w:t>
            </w:r>
          </w:p>
          <w:p w14:paraId="59ED9292" w14:textId="77777777" w:rsidR="00E96910" w:rsidRPr="00944720" w:rsidRDefault="00E96910" w:rsidP="0011322F">
            <w:pPr>
              <w:jc w:val="both"/>
              <w:rPr>
                <w:rFonts w:ascii="Tahoma" w:hAnsi="Tahoma" w:cs="Tahoma"/>
                <w:color w:val="000000" w:themeColor="text1"/>
              </w:rPr>
            </w:pPr>
            <w:r w:rsidRPr="00944720">
              <w:rPr>
                <w:rFonts w:ascii="Tahoma" w:hAnsi="Tahoma" w:cs="Tahoma"/>
                <w:color w:val="000000" w:themeColor="text1"/>
              </w:rPr>
              <w:t>Maksymalną ocenę otrzyma fotel najbardziej wygodny.</w:t>
            </w:r>
          </w:p>
          <w:p w14:paraId="1F2DDD55" w14:textId="0E5F9C7B" w:rsidR="00E96910" w:rsidRPr="00944720" w:rsidRDefault="00E96910" w:rsidP="0011322F">
            <w:pPr>
              <w:jc w:val="both"/>
              <w:rPr>
                <w:rFonts w:ascii="Tahoma" w:hAnsi="Tahoma" w:cs="Tahoma"/>
                <w:color w:val="000000" w:themeColor="text1"/>
              </w:rPr>
            </w:pPr>
          </w:p>
        </w:tc>
        <w:tc>
          <w:tcPr>
            <w:tcW w:w="1560" w:type="dxa"/>
          </w:tcPr>
          <w:p w14:paraId="3D90C9D7" w14:textId="77777777" w:rsidR="00E96910" w:rsidRPr="00944720" w:rsidRDefault="00E96910" w:rsidP="0011322F">
            <w:pPr>
              <w:jc w:val="center"/>
              <w:rPr>
                <w:rFonts w:ascii="Tahoma" w:hAnsi="Tahoma" w:cs="Tahoma"/>
                <w:color w:val="000000" w:themeColor="text1"/>
              </w:rPr>
            </w:pPr>
          </w:p>
          <w:p w14:paraId="769C0D47" w14:textId="77777777" w:rsidR="00E96910" w:rsidRPr="00944720" w:rsidRDefault="00E96910" w:rsidP="0011322F">
            <w:pPr>
              <w:jc w:val="center"/>
              <w:rPr>
                <w:rFonts w:ascii="Tahoma" w:hAnsi="Tahoma" w:cs="Tahoma"/>
                <w:color w:val="000000" w:themeColor="text1"/>
              </w:rPr>
            </w:pPr>
          </w:p>
          <w:p w14:paraId="5BB64445" w14:textId="77777777" w:rsidR="00E96910" w:rsidRPr="00944720" w:rsidRDefault="00E96910" w:rsidP="0011322F">
            <w:pPr>
              <w:jc w:val="center"/>
              <w:rPr>
                <w:rFonts w:ascii="Tahoma" w:hAnsi="Tahoma" w:cs="Tahoma"/>
                <w:color w:val="000000" w:themeColor="text1"/>
              </w:rPr>
            </w:pPr>
            <w:r w:rsidRPr="00944720">
              <w:rPr>
                <w:rFonts w:ascii="Tahoma" w:hAnsi="Tahoma" w:cs="Tahoma"/>
                <w:color w:val="000000" w:themeColor="text1"/>
              </w:rPr>
              <w:t>maksymalnie 10 pkt</w:t>
            </w:r>
          </w:p>
        </w:tc>
      </w:tr>
      <w:tr w:rsidR="00E96910" w:rsidRPr="00944720" w14:paraId="7052DD15" w14:textId="77777777" w:rsidTr="0011322F">
        <w:trPr>
          <w:trHeight w:val="390"/>
        </w:trPr>
        <w:tc>
          <w:tcPr>
            <w:tcW w:w="510" w:type="dxa"/>
          </w:tcPr>
          <w:p w14:paraId="312B340B" w14:textId="77777777" w:rsidR="00E96910" w:rsidRPr="00944720" w:rsidRDefault="00E96910" w:rsidP="0011322F">
            <w:pPr>
              <w:jc w:val="center"/>
              <w:rPr>
                <w:rFonts w:ascii="Tahoma" w:hAnsi="Tahoma" w:cs="Tahoma"/>
                <w:color w:val="000000" w:themeColor="text1"/>
                <w:sz w:val="24"/>
                <w:szCs w:val="24"/>
              </w:rPr>
            </w:pPr>
          </w:p>
          <w:p w14:paraId="61784B8E" w14:textId="77777777" w:rsidR="00E96910" w:rsidRPr="00944720" w:rsidRDefault="00E96910" w:rsidP="0011322F">
            <w:pPr>
              <w:jc w:val="center"/>
              <w:rPr>
                <w:rFonts w:ascii="Tahoma" w:hAnsi="Tahoma" w:cs="Tahoma"/>
                <w:color w:val="000000" w:themeColor="text1"/>
                <w:sz w:val="24"/>
                <w:szCs w:val="24"/>
              </w:rPr>
            </w:pPr>
            <w:r w:rsidRPr="00944720">
              <w:rPr>
                <w:rFonts w:ascii="Tahoma" w:hAnsi="Tahoma" w:cs="Tahoma"/>
                <w:color w:val="000000" w:themeColor="text1"/>
                <w:sz w:val="24"/>
                <w:szCs w:val="24"/>
              </w:rPr>
              <w:t>2.</w:t>
            </w:r>
          </w:p>
        </w:tc>
        <w:tc>
          <w:tcPr>
            <w:tcW w:w="6913" w:type="dxa"/>
          </w:tcPr>
          <w:p w14:paraId="784421C2" w14:textId="77777777" w:rsidR="00E96910" w:rsidRPr="00944720" w:rsidRDefault="00E96910" w:rsidP="0011322F">
            <w:pPr>
              <w:jc w:val="both"/>
              <w:rPr>
                <w:rFonts w:ascii="Tahoma" w:hAnsi="Tahoma" w:cs="Tahoma"/>
                <w:color w:val="000000" w:themeColor="text1"/>
              </w:rPr>
            </w:pPr>
            <w:r w:rsidRPr="00944720">
              <w:rPr>
                <w:rFonts w:ascii="Tahoma" w:hAnsi="Tahoma" w:cs="Tahoma"/>
                <w:color w:val="000000" w:themeColor="text1"/>
              </w:rPr>
              <w:t xml:space="preserve">Głośność zamykania siedzisk. </w:t>
            </w:r>
          </w:p>
          <w:p w14:paraId="0D0B252C" w14:textId="77777777" w:rsidR="00E96910" w:rsidRPr="00944720" w:rsidRDefault="00E96910" w:rsidP="0011322F">
            <w:pPr>
              <w:jc w:val="both"/>
              <w:rPr>
                <w:rFonts w:ascii="Tahoma" w:hAnsi="Tahoma" w:cs="Tahoma"/>
                <w:color w:val="000000" w:themeColor="text1"/>
              </w:rPr>
            </w:pPr>
          </w:p>
          <w:p w14:paraId="0F014329" w14:textId="77777777" w:rsidR="00E96910" w:rsidRPr="00944720" w:rsidRDefault="00E96910" w:rsidP="0011322F">
            <w:pPr>
              <w:jc w:val="both"/>
              <w:rPr>
                <w:rFonts w:ascii="Tahoma" w:hAnsi="Tahoma" w:cs="Tahoma"/>
                <w:color w:val="000000" w:themeColor="text1"/>
              </w:rPr>
            </w:pPr>
            <w:r w:rsidRPr="00944720">
              <w:rPr>
                <w:rFonts w:ascii="Tahoma" w:hAnsi="Tahoma" w:cs="Tahoma"/>
                <w:color w:val="000000" w:themeColor="text1"/>
              </w:rPr>
              <w:t>Punkty w tym kryterium zostaną przydzielone w sposób następujący: komisja po zweryfikowaniu głośności pracy wszystkich fotela i uszereguje je od najcichszego do najgłośniejszego (dźwięki słyszalne dla ucha) i na zasadzie porównania przyzna od 0 do 10 punktów. Maksymalną ocenę otrzyma fotel, w którym mechanizm pracuje najciszej.</w:t>
            </w:r>
          </w:p>
          <w:p w14:paraId="5EF78450" w14:textId="0AC38A62" w:rsidR="00E96910" w:rsidRPr="00944720" w:rsidRDefault="00E96910" w:rsidP="0011322F">
            <w:pPr>
              <w:jc w:val="both"/>
              <w:rPr>
                <w:rFonts w:ascii="Tahoma" w:hAnsi="Tahoma" w:cs="Tahoma"/>
                <w:color w:val="000000" w:themeColor="text1"/>
              </w:rPr>
            </w:pPr>
          </w:p>
        </w:tc>
        <w:tc>
          <w:tcPr>
            <w:tcW w:w="1560" w:type="dxa"/>
          </w:tcPr>
          <w:p w14:paraId="589BE952" w14:textId="77777777" w:rsidR="00E96910" w:rsidRPr="00944720" w:rsidRDefault="00E96910" w:rsidP="0011322F">
            <w:pPr>
              <w:jc w:val="center"/>
              <w:rPr>
                <w:rFonts w:ascii="Tahoma" w:hAnsi="Tahoma" w:cs="Tahoma"/>
                <w:color w:val="000000" w:themeColor="text1"/>
              </w:rPr>
            </w:pPr>
            <w:r w:rsidRPr="00944720">
              <w:rPr>
                <w:rFonts w:ascii="Tahoma" w:hAnsi="Tahoma" w:cs="Tahoma"/>
                <w:color w:val="000000" w:themeColor="text1"/>
              </w:rPr>
              <w:t>maksymalnie 10 pkt</w:t>
            </w:r>
          </w:p>
        </w:tc>
      </w:tr>
    </w:tbl>
    <w:p w14:paraId="4B02F5BE" w14:textId="77777777" w:rsidR="008C107B" w:rsidRPr="00944720" w:rsidRDefault="008C107B" w:rsidP="00F2050F">
      <w:pPr>
        <w:autoSpaceDE w:val="0"/>
        <w:autoSpaceDN w:val="0"/>
        <w:adjustRightInd w:val="0"/>
        <w:spacing w:after="0" w:line="240" w:lineRule="auto"/>
        <w:jc w:val="both"/>
        <w:rPr>
          <w:rFonts w:ascii="Tahoma" w:eastAsia="Times New Roman" w:hAnsi="Tahoma" w:cs="Tahoma"/>
          <w:color w:val="000000"/>
          <w:sz w:val="24"/>
          <w:szCs w:val="24"/>
        </w:rPr>
      </w:pPr>
    </w:p>
    <w:p w14:paraId="3C71654B" w14:textId="77777777" w:rsidR="00E96910" w:rsidRPr="00944720" w:rsidRDefault="00E96910" w:rsidP="00F2050F">
      <w:pPr>
        <w:autoSpaceDE w:val="0"/>
        <w:autoSpaceDN w:val="0"/>
        <w:adjustRightInd w:val="0"/>
        <w:spacing w:after="0" w:line="240" w:lineRule="auto"/>
        <w:jc w:val="both"/>
        <w:rPr>
          <w:rFonts w:ascii="Tahoma" w:eastAsia="Times New Roman" w:hAnsi="Tahoma" w:cs="Tahoma"/>
          <w:color w:val="000000"/>
          <w:sz w:val="24"/>
          <w:szCs w:val="24"/>
        </w:rPr>
      </w:pPr>
    </w:p>
    <w:p w14:paraId="1618DCC0" w14:textId="6F239DF2" w:rsidR="008C107B" w:rsidRPr="00944720" w:rsidRDefault="008C107B"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Style w:val="Brak"/>
          <w:rFonts w:ascii="Tahoma" w:eastAsia="Arial Unicode MS" w:hAnsi="Tahoma" w:cs="Tahoma"/>
          <w:b/>
          <w:bCs/>
          <w:color w:val="000000"/>
          <w:sz w:val="24"/>
          <w:szCs w:val="24"/>
          <w:u w:color="000000"/>
          <w:lang w:eastAsia="pl-PL"/>
        </w:rPr>
        <w:t xml:space="preserve">Ad. c. </w:t>
      </w:r>
      <w:r w:rsidRPr="00944720">
        <w:rPr>
          <w:rStyle w:val="Brak"/>
          <w:rFonts w:ascii="Tahoma" w:eastAsia="Arial Unicode MS" w:hAnsi="Tahoma" w:cs="Tahoma"/>
          <w:color w:val="000000"/>
          <w:sz w:val="24"/>
          <w:szCs w:val="24"/>
          <w:u w:color="000000"/>
          <w:lang w:eastAsia="pl-PL"/>
        </w:rPr>
        <w:t>Jakość oferowanego fotela - 10% - maksymalnie 10 pkt.</w:t>
      </w:r>
      <w:r w:rsidRPr="00944720">
        <w:rPr>
          <w:rStyle w:val="Brak"/>
          <w:rFonts w:ascii="Tahoma" w:eastAsia="Arial Unicode MS" w:hAnsi="Tahoma" w:cs="Tahoma"/>
          <w:color w:val="000000"/>
          <w:sz w:val="24"/>
          <w:szCs w:val="24"/>
          <w:u w:color="000000"/>
          <w:lang w:eastAsia="pl-PL"/>
        </w:rPr>
        <w:tab/>
      </w:r>
      <w:r w:rsidRPr="00944720">
        <w:rPr>
          <w:rStyle w:val="Brak"/>
          <w:rFonts w:ascii="Tahoma" w:eastAsia="Arial Unicode MS" w:hAnsi="Tahoma" w:cs="Tahoma"/>
          <w:color w:val="000000"/>
          <w:sz w:val="24"/>
          <w:szCs w:val="24"/>
          <w:u w:color="000000"/>
          <w:lang w:eastAsia="pl-PL"/>
        </w:rPr>
        <w:tab/>
      </w:r>
      <w:r w:rsidRPr="00944720">
        <w:rPr>
          <w:rStyle w:val="Brak"/>
          <w:rFonts w:ascii="Tahoma" w:eastAsia="Arial Unicode MS" w:hAnsi="Tahoma" w:cs="Tahoma"/>
          <w:color w:val="000000"/>
          <w:sz w:val="24"/>
          <w:szCs w:val="24"/>
          <w:u w:color="000000"/>
          <w:lang w:eastAsia="pl-PL"/>
        </w:rPr>
        <w:tab/>
      </w:r>
      <w:r w:rsidRPr="00944720">
        <w:rPr>
          <w:rStyle w:val="Brak"/>
          <w:rFonts w:ascii="Tahoma" w:hAnsi="Tahoma" w:cs="Tahoma"/>
        </w:rPr>
        <w:tab/>
      </w:r>
    </w:p>
    <w:p w14:paraId="44059CEC" w14:textId="77777777" w:rsidR="008C107B" w:rsidRPr="00944720" w:rsidRDefault="008C107B" w:rsidP="00F2050F">
      <w:pPr>
        <w:autoSpaceDE w:val="0"/>
        <w:autoSpaceDN w:val="0"/>
        <w:adjustRightInd w:val="0"/>
        <w:spacing w:after="0" w:line="240" w:lineRule="auto"/>
        <w:jc w:val="both"/>
        <w:rPr>
          <w:rFonts w:ascii="Tahoma" w:eastAsia="Times New Roman" w:hAnsi="Tahoma" w:cs="Tahoma"/>
          <w:color w:val="000000"/>
          <w:sz w:val="24"/>
          <w:szCs w:val="24"/>
        </w:rPr>
      </w:pPr>
    </w:p>
    <w:p w14:paraId="6B902608" w14:textId="68FA992C" w:rsidR="008C107B" w:rsidRPr="00944720" w:rsidRDefault="008C107B" w:rsidP="008C107B">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Wykonawca, który zaoferuje parametry dotyczące grubości pianki przekraczające wymagania określone w OPZ otrzyma:</w:t>
      </w:r>
    </w:p>
    <w:p w14:paraId="6D689F6A" w14:textId="77777777" w:rsidR="008C107B" w:rsidRPr="00944720" w:rsidRDefault="008C107B" w:rsidP="008C107B">
      <w:pPr>
        <w:autoSpaceDE w:val="0"/>
        <w:autoSpaceDN w:val="0"/>
        <w:adjustRightInd w:val="0"/>
        <w:spacing w:after="0" w:line="240" w:lineRule="auto"/>
        <w:jc w:val="both"/>
        <w:rPr>
          <w:rFonts w:ascii="Tahoma" w:eastAsia="Times New Roman" w:hAnsi="Tahoma" w:cs="Tahoma"/>
          <w:color w:val="000000"/>
          <w:sz w:val="24"/>
          <w:szCs w:val="24"/>
        </w:rPr>
      </w:pPr>
    </w:p>
    <w:p w14:paraId="140FFE1D" w14:textId="61B88B7C" w:rsidR="008C107B" w:rsidRPr="00944720" w:rsidRDefault="008C107B" w:rsidP="008C107B">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Grubość pianki siedziska ≥ 90 mm – 10 pkt,</w:t>
      </w:r>
    </w:p>
    <w:p w14:paraId="44946617" w14:textId="7FCBF620" w:rsidR="008C107B" w:rsidRPr="00944720" w:rsidRDefault="008C107B" w:rsidP="008C107B">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Grubość pianki siedziska 80–89 mm – 0 pkt.</w:t>
      </w:r>
    </w:p>
    <w:p w14:paraId="0ABF2BDB" w14:textId="77777777" w:rsidR="00F51865" w:rsidRPr="00944720" w:rsidRDefault="00F51865" w:rsidP="008C107B">
      <w:pPr>
        <w:autoSpaceDE w:val="0"/>
        <w:autoSpaceDN w:val="0"/>
        <w:adjustRightInd w:val="0"/>
        <w:spacing w:after="0" w:line="240" w:lineRule="auto"/>
        <w:jc w:val="both"/>
        <w:rPr>
          <w:rFonts w:ascii="Tahoma" w:eastAsia="Times New Roman" w:hAnsi="Tahoma" w:cs="Tahoma"/>
          <w:color w:val="000000"/>
          <w:sz w:val="24"/>
          <w:szCs w:val="24"/>
        </w:rPr>
      </w:pPr>
    </w:p>
    <w:p w14:paraId="09316B15" w14:textId="111C6E46" w:rsidR="008C107B" w:rsidRPr="00944720" w:rsidRDefault="008C107B" w:rsidP="008C107B">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Ocena ofert nastąpi na podstawie deklaracji Wykonawcy oraz weryfikacji dostarczonej próbki.</w:t>
      </w:r>
    </w:p>
    <w:p w14:paraId="794F50C4" w14:textId="77777777" w:rsidR="008C107B" w:rsidRPr="00944720" w:rsidRDefault="008C107B" w:rsidP="00F2050F">
      <w:pPr>
        <w:autoSpaceDE w:val="0"/>
        <w:autoSpaceDN w:val="0"/>
        <w:adjustRightInd w:val="0"/>
        <w:spacing w:after="0" w:line="240" w:lineRule="auto"/>
        <w:jc w:val="both"/>
        <w:rPr>
          <w:rFonts w:ascii="Tahoma" w:eastAsia="Times New Roman" w:hAnsi="Tahoma" w:cs="Tahoma"/>
          <w:color w:val="000000"/>
          <w:sz w:val="24"/>
          <w:szCs w:val="24"/>
        </w:rPr>
      </w:pPr>
    </w:p>
    <w:p w14:paraId="01FF384B" w14:textId="110BE7DB" w:rsidR="009B79F3" w:rsidRPr="00944720" w:rsidRDefault="002E5FD3" w:rsidP="00F2050F">
      <w:pPr>
        <w:spacing w:after="0" w:line="240" w:lineRule="auto"/>
        <w:rPr>
          <w:rStyle w:val="Brak"/>
          <w:rFonts w:ascii="Tahoma" w:hAnsi="Tahoma" w:cs="Tahoma"/>
          <w:sz w:val="24"/>
          <w:szCs w:val="24"/>
        </w:rPr>
      </w:pPr>
      <w:r w:rsidRPr="00944720">
        <w:rPr>
          <w:rFonts w:ascii="Tahoma" w:hAnsi="Tahoma" w:cs="Tahoma"/>
          <w:b/>
          <w:sz w:val="24"/>
          <w:szCs w:val="24"/>
        </w:rPr>
        <w:t xml:space="preserve">Ad. </w:t>
      </w:r>
      <w:r w:rsidR="00730940" w:rsidRPr="00944720">
        <w:rPr>
          <w:rFonts w:ascii="Tahoma" w:hAnsi="Tahoma" w:cs="Tahoma"/>
          <w:b/>
          <w:sz w:val="24"/>
          <w:szCs w:val="24"/>
        </w:rPr>
        <w:t>d</w:t>
      </w:r>
      <w:r w:rsidRPr="00944720">
        <w:rPr>
          <w:rFonts w:ascii="Tahoma" w:hAnsi="Tahoma" w:cs="Tahoma"/>
          <w:b/>
          <w:sz w:val="24"/>
          <w:szCs w:val="24"/>
        </w:rPr>
        <w:t xml:space="preserve">. </w:t>
      </w:r>
      <w:r w:rsidR="009B79F3" w:rsidRPr="00944720">
        <w:rPr>
          <w:rFonts w:ascii="Tahoma" w:hAnsi="Tahoma" w:cs="Tahoma"/>
          <w:sz w:val="24"/>
          <w:szCs w:val="24"/>
        </w:rPr>
        <w:t>Gwarancja</w:t>
      </w:r>
      <w:r w:rsidR="00730940" w:rsidRPr="00944720">
        <w:rPr>
          <w:rFonts w:ascii="Tahoma" w:hAnsi="Tahoma" w:cs="Tahoma"/>
          <w:sz w:val="24"/>
          <w:szCs w:val="24"/>
        </w:rPr>
        <w:t xml:space="preserve"> </w:t>
      </w:r>
      <w:r w:rsidR="009B79F3" w:rsidRPr="00944720">
        <w:rPr>
          <w:rStyle w:val="Brak"/>
          <w:rFonts w:ascii="Tahoma" w:hAnsi="Tahoma" w:cs="Tahoma"/>
          <w:sz w:val="24"/>
          <w:szCs w:val="24"/>
        </w:rPr>
        <w:t>–</w:t>
      </w:r>
      <w:r w:rsidR="009B79F3" w:rsidRPr="00944720">
        <w:rPr>
          <w:rFonts w:ascii="Tahoma" w:hAnsi="Tahoma" w:cs="Tahoma"/>
          <w:sz w:val="24"/>
          <w:szCs w:val="24"/>
        </w:rPr>
        <w:t xml:space="preserve"> </w:t>
      </w:r>
      <w:r w:rsidR="00730940" w:rsidRPr="00944720">
        <w:rPr>
          <w:rFonts w:ascii="Tahoma" w:hAnsi="Tahoma" w:cs="Tahoma"/>
          <w:sz w:val="24"/>
          <w:szCs w:val="24"/>
        </w:rPr>
        <w:t>1</w:t>
      </w:r>
      <w:r w:rsidR="00304D2A" w:rsidRPr="00944720">
        <w:rPr>
          <w:rFonts w:ascii="Tahoma" w:hAnsi="Tahoma" w:cs="Tahoma"/>
          <w:sz w:val="24"/>
          <w:szCs w:val="24"/>
        </w:rPr>
        <w:t>0</w:t>
      </w:r>
      <w:r w:rsidR="009B79F3" w:rsidRPr="00944720">
        <w:rPr>
          <w:rStyle w:val="Brak"/>
          <w:rFonts w:ascii="Tahoma" w:hAnsi="Tahoma" w:cs="Tahoma"/>
          <w:sz w:val="24"/>
          <w:szCs w:val="24"/>
        </w:rPr>
        <w:t xml:space="preserve">% - maksymalnie </w:t>
      </w:r>
      <w:r w:rsidR="00730940" w:rsidRPr="00944720">
        <w:rPr>
          <w:rStyle w:val="Brak"/>
          <w:rFonts w:ascii="Tahoma" w:hAnsi="Tahoma" w:cs="Tahoma"/>
          <w:sz w:val="24"/>
          <w:szCs w:val="24"/>
        </w:rPr>
        <w:t>1</w:t>
      </w:r>
      <w:r w:rsidR="00304D2A" w:rsidRPr="00944720">
        <w:rPr>
          <w:rStyle w:val="Brak"/>
          <w:rFonts w:ascii="Tahoma" w:hAnsi="Tahoma" w:cs="Tahoma"/>
          <w:sz w:val="24"/>
          <w:szCs w:val="24"/>
        </w:rPr>
        <w:t>0</w:t>
      </w:r>
      <w:r w:rsidR="009B79F3" w:rsidRPr="00944720">
        <w:rPr>
          <w:rStyle w:val="Brak"/>
          <w:rFonts w:ascii="Tahoma" w:hAnsi="Tahoma" w:cs="Tahoma"/>
          <w:sz w:val="24"/>
          <w:szCs w:val="24"/>
        </w:rPr>
        <w:t xml:space="preserve"> pkt.</w:t>
      </w:r>
    </w:p>
    <w:p w14:paraId="371F3A30" w14:textId="77777777" w:rsidR="009B79F3" w:rsidRPr="00944720" w:rsidRDefault="009B79F3"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b/>
          <w:bCs/>
          <w:highlight w:val="yellow"/>
        </w:rPr>
      </w:pPr>
    </w:p>
    <w:p w14:paraId="7B7B6642" w14:textId="7021A998" w:rsidR="00632FF3" w:rsidRPr="00944720" w:rsidRDefault="009B79F3"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Fonts w:ascii="Tahoma" w:hAnsi="Tahoma" w:cs="Tahoma"/>
        </w:rPr>
      </w:pPr>
      <w:r w:rsidRPr="00944720">
        <w:rPr>
          <w:rFonts w:ascii="Tahoma" w:hAnsi="Tahoma" w:cs="Tahoma"/>
        </w:rPr>
        <w:t>Wykonawca może zobowiązać się do udzielenia gwarancji</w:t>
      </w:r>
      <w:r w:rsidR="00304D2A" w:rsidRPr="00944720">
        <w:rPr>
          <w:rFonts w:ascii="Tahoma" w:hAnsi="Tahoma" w:cs="Tahoma"/>
        </w:rPr>
        <w:t xml:space="preserve"> </w:t>
      </w:r>
      <w:r w:rsidRPr="00944720">
        <w:rPr>
          <w:rFonts w:ascii="Tahoma" w:hAnsi="Tahoma" w:cs="Tahoma"/>
        </w:rPr>
        <w:t>na okres dłuższy niż wymagany (</w:t>
      </w:r>
      <w:r w:rsidR="00304D2A" w:rsidRPr="00944720">
        <w:rPr>
          <w:rFonts w:ascii="Tahoma" w:hAnsi="Tahoma" w:cs="Tahoma"/>
        </w:rPr>
        <w:t>36</w:t>
      </w:r>
      <w:r w:rsidRPr="00944720">
        <w:rPr>
          <w:rFonts w:ascii="Tahoma" w:hAnsi="Tahoma" w:cs="Tahoma"/>
        </w:rPr>
        <w:t xml:space="preserve"> miesi</w:t>
      </w:r>
      <w:r w:rsidR="00304D2A" w:rsidRPr="00944720">
        <w:rPr>
          <w:rFonts w:ascii="Tahoma" w:hAnsi="Tahoma" w:cs="Tahoma"/>
        </w:rPr>
        <w:t>ęcy</w:t>
      </w:r>
      <w:r w:rsidRPr="00944720">
        <w:rPr>
          <w:rFonts w:ascii="Tahoma" w:hAnsi="Tahoma" w:cs="Tahoma"/>
        </w:rPr>
        <w:t>). Wykonawca otrzyma</w:t>
      </w:r>
      <w:r w:rsidR="002A6CF0" w:rsidRPr="00944720">
        <w:rPr>
          <w:rFonts w:ascii="Tahoma" w:hAnsi="Tahoma" w:cs="Tahoma"/>
        </w:rPr>
        <w:t>:</w:t>
      </w:r>
    </w:p>
    <w:p w14:paraId="3F357B4C" w14:textId="199B942A" w:rsidR="002A6CF0" w:rsidRPr="00944720" w:rsidRDefault="002A6CF0"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Fonts w:ascii="Tahoma" w:hAnsi="Tahoma" w:cs="Tahoma"/>
        </w:rPr>
      </w:pPr>
      <w:r w:rsidRPr="00944720">
        <w:rPr>
          <w:rFonts w:ascii="Tahoma" w:hAnsi="Tahoma" w:cs="Tahoma"/>
        </w:rPr>
        <w:t xml:space="preserve">- </w:t>
      </w:r>
      <w:r w:rsidR="00730940" w:rsidRPr="00944720">
        <w:rPr>
          <w:rFonts w:ascii="Tahoma" w:hAnsi="Tahoma" w:cs="Tahoma"/>
        </w:rPr>
        <w:t>5</w:t>
      </w:r>
      <w:r w:rsidRPr="00944720">
        <w:rPr>
          <w:rFonts w:ascii="Tahoma" w:hAnsi="Tahoma" w:cs="Tahoma"/>
        </w:rPr>
        <w:t xml:space="preserve"> pkt. za udzielenie dłuższej gwarancji o pełne 12 miesięcy (48 miesięcy łącznej gwarancji),</w:t>
      </w:r>
    </w:p>
    <w:p w14:paraId="10BEDC2C" w14:textId="725E3788" w:rsidR="002A6CF0" w:rsidRPr="00944720" w:rsidRDefault="002A6CF0" w:rsidP="002A6CF0">
      <w:pPr>
        <w:pStyle w:val="TreA"/>
        <w:pBdr>
          <w:top w:val="none" w:sz="0" w:space="0" w:color="auto"/>
          <w:left w:val="none" w:sz="0" w:space="0" w:color="auto"/>
          <w:bottom w:val="none" w:sz="0" w:space="0" w:color="auto"/>
          <w:right w:val="none" w:sz="0" w:space="0" w:color="auto"/>
          <w:bar w:val="none" w:sz="0" w:color="auto"/>
        </w:pBdr>
        <w:suppressAutoHyphens w:val="0"/>
        <w:jc w:val="both"/>
        <w:rPr>
          <w:rFonts w:ascii="Tahoma" w:hAnsi="Tahoma" w:cs="Tahoma"/>
        </w:rPr>
      </w:pPr>
      <w:r w:rsidRPr="00944720">
        <w:rPr>
          <w:rFonts w:ascii="Tahoma" w:hAnsi="Tahoma" w:cs="Tahoma"/>
        </w:rPr>
        <w:t xml:space="preserve">- </w:t>
      </w:r>
      <w:r w:rsidR="00730940" w:rsidRPr="00944720">
        <w:rPr>
          <w:rFonts w:ascii="Tahoma" w:hAnsi="Tahoma" w:cs="Tahoma"/>
        </w:rPr>
        <w:t>10</w:t>
      </w:r>
      <w:r w:rsidRPr="00944720">
        <w:rPr>
          <w:rFonts w:ascii="Tahoma" w:hAnsi="Tahoma" w:cs="Tahoma"/>
        </w:rPr>
        <w:t xml:space="preserve"> pkt. za udzielenie dłuższej gwarancji o pełne 24 miesięcy (60 miesięcy łącznej gwarancji)</w:t>
      </w:r>
      <w:r w:rsidR="00730940" w:rsidRPr="00944720">
        <w:rPr>
          <w:rFonts w:ascii="Tahoma" w:hAnsi="Tahoma" w:cs="Tahoma"/>
        </w:rPr>
        <w:t>.</w:t>
      </w:r>
    </w:p>
    <w:p w14:paraId="18092881" w14:textId="77777777" w:rsidR="002A6CF0" w:rsidRPr="00944720" w:rsidRDefault="002A6CF0" w:rsidP="002A6CF0">
      <w:pPr>
        <w:pStyle w:val="TreA"/>
        <w:pBdr>
          <w:top w:val="none" w:sz="0" w:space="0" w:color="auto"/>
          <w:left w:val="none" w:sz="0" w:space="0" w:color="auto"/>
          <w:bottom w:val="none" w:sz="0" w:space="0" w:color="auto"/>
          <w:right w:val="none" w:sz="0" w:space="0" w:color="auto"/>
          <w:bar w:val="none" w:sz="0" w:color="auto"/>
        </w:pBdr>
        <w:suppressAutoHyphens w:val="0"/>
        <w:jc w:val="both"/>
        <w:rPr>
          <w:rFonts w:ascii="Tahoma" w:hAnsi="Tahoma" w:cs="Tahoma"/>
        </w:rPr>
      </w:pPr>
    </w:p>
    <w:p w14:paraId="332ECE0D" w14:textId="38711EAC" w:rsidR="002A6CF0" w:rsidRPr="00944720" w:rsidRDefault="002A6CF0" w:rsidP="002A6CF0">
      <w:pPr>
        <w:pStyle w:val="TreA"/>
        <w:pBdr>
          <w:top w:val="none" w:sz="0" w:space="0" w:color="auto"/>
          <w:left w:val="none" w:sz="0" w:space="0" w:color="auto"/>
          <w:bottom w:val="none" w:sz="0" w:space="0" w:color="auto"/>
          <w:right w:val="none" w:sz="0" w:space="0" w:color="auto"/>
          <w:bar w:val="none" w:sz="0" w:color="auto"/>
        </w:pBdr>
        <w:suppressAutoHyphens w:val="0"/>
        <w:jc w:val="both"/>
        <w:rPr>
          <w:rFonts w:ascii="Tahoma" w:hAnsi="Tahoma" w:cs="Tahoma"/>
        </w:rPr>
      </w:pPr>
      <w:r w:rsidRPr="00944720">
        <w:rPr>
          <w:rFonts w:ascii="Tahoma" w:hAnsi="Tahoma" w:cs="Tahoma"/>
        </w:rPr>
        <w:t>W przypadku zaoferowania gwarancji obejmującej niepełny okres wskazany przez Zamawiającego (odpowiednio 36, 48</w:t>
      </w:r>
      <w:r w:rsidR="00730940" w:rsidRPr="00944720">
        <w:rPr>
          <w:rFonts w:ascii="Tahoma" w:hAnsi="Tahoma" w:cs="Tahoma"/>
        </w:rPr>
        <w:t xml:space="preserve"> albo </w:t>
      </w:r>
      <w:r w:rsidRPr="00944720">
        <w:rPr>
          <w:rFonts w:ascii="Tahoma" w:hAnsi="Tahoma" w:cs="Tahoma"/>
        </w:rPr>
        <w:t xml:space="preserve">60 miesięcy), Wykonawca otrzyma liczbę punktów jak dla progu niższego np. udzielenie 58 miesięcznej gwarancji będzie skutkować przyznaniem </w:t>
      </w:r>
      <w:r w:rsidR="00730940" w:rsidRPr="00944720">
        <w:rPr>
          <w:rFonts w:ascii="Tahoma" w:hAnsi="Tahoma" w:cs="Tahoma"/>
        </w:rPr>
        <w:t>5</w:t>
      </w:r>
      <w:r w:rsidRPr="00944720">
        <w:rPr>
          <w:rFonts w:ascii="Tahoma" w:hAnsi="Tahoma" w:cs="Tahoma"/>
        </w:rPr>
        <w:t xml:space="preserve"> pkt. jak dla gwarancji 48 miesięcy.</w:t>
      </w:r>
    </w:p>
    <w:p w14:paraId="017E87E0" w14:textId="77777777" w:rsidR="00632FF3" w:rsidRPr="00944720" w:rsidRDefault="00632FF3" w:rsidP="00F2050F">
      <w:pPr>
        <w:autoSpaceDE w:val="0"/>
        <w:autoSpaceDN w:val="0"/>
        <w:adjustRightInd w:val="0"/>
        <w:spacing w:after="0" w:line="240" w:lineRule="auto"/>
        <w:jc w:val="both"/>
        <w:rPr>
          <w:rFonts w:ascii="Tahoma" w:eastAsia="Times New Roman" w:hAnsi="Tahoma" w:cs="Tahoma"/>
          <w:color w:val="000000"/>
          <w:sz w:val="24"/>
          <w:szCs w:val="24"/>
        </w:rPr>
      </w:pPr>
    </w:p>
    <w:p w14:paraId="1D023A3B" w14:textId="77777777" w:rsidR="008E6BC5" w:rsidRPr="00944720"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2. Ocenie będą podlegać wyłącznie oferty nie podlegające odrzuceniu. </w:t>
      </w:r>
    </w:p>
    <w:p w14:paraId="7980BA6E" w14:textId="77777777" w:rsidR="008E6BC5" w:rsidRPr="00944720"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p>
    <w:p w14:paraId="5A7CF55C" w14:textId="70AD19DA" w:rsidR="008E6BC5" w:rsidRPr="00944720"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3. Za najkorzystniejszą zostanie uznana oferta, która nie podlega odrzuceniu i uzyska największą liczbę punktów po zsumowaniu wszystkich kryteriów oceny ofert</w:t>
      </w:r>
      <w:r w:rsidR="00D5026A" w:rsidRPr="00944720">
        <w:rPr>
          <w:rFonts w:ascii="Tahoma" w:eastAsia="Times New Roman" w:hAnsi="Tahoma" w:cs="Tahoma"/>
          <w:color w:val="000000"/>
          <w:sz w:val="24"/>
          <w:szCs w:val="24"/>
        </w:rPr>
        <w:t>.</w:t>
      </w:r>
    </w:p>
    <w:p w14:paraId="2EA19F4E" w14:textId="77777777" w:rsidR="008E6BC5" w:rsidRPr="00944720"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p>
    <w:p w14:paraId="09694DDA" w14:textId="05D8D81B" w:rsidR="008E6BC5" w:rsidRPr="00944720" w:rsidRDefault="00F9789A"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4</w:t>
      </w:r>
      <w:r w:rsidR="008E6BC5" w:rsidRPr="00944720">
        <w:rPr>
          <w:rFonts w:ascii="Tahoma" w:eastAsia="Times New Roman" w:hAnsi="Tahoma" w:cs="Tahoma"/>
          <w:color w:val="000000"/>
          <w:sz w:val="24"/>
          <w:szCs w:val="24"/>
        </w:rPr>
        <w:t xml:space="preserve">.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27DC67DB" w14:textId="77777777" w:rsidR="008E6BC5" w:rsidRPr="00944720"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p>
    <w:p w14:paraId="4D891739" w14:textId="44B0ACA3" w:rsidR="008E6BC5" w:rsidRPr="00944720" w:rsidRDefault="00F9789A"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5</w:t>
      </w:r>
      <w:r w:rsidR="008E6BC5" w:rsidRPr="00944720">
        <w:rPr>
          <w:rFonts w:ascii="Tahoma" w:eastAsia="Times New Roman" w:hAnsi="Tahoma" w:cs="Tahoma"/>
          <w:color w:val="000000"/>
          <w:sz w:val="24"/>
          <w:szCs w:val="24"/>
        </w:rPr>
        <w:t xml:space="preserve">. Zamawiający wybiera najkorzystniejszą ofertę̨ w terminie związania ofertą określonym w SWZ. </w:t>
      </w:r>
    </w:p>
    <w:p w14:paraId="1F4CB74E" w14:textId="77777777" w:rsidR="008E6BC5" w:rsidRPr="00944720"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p>
    <w:p w14:paraId="5D20FDC1" w14:textId="333B31B9" w:rsidR="008E6BC5" w:rsidRPr="00944720" w:rsidRDefault="00F9789A"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6</w:t>
      </w:r>
      <w:r w:rsidR="008E6BC5" w:rsidRPr="00944720">
        <w:rPr>
          <w:rFonts w:ascii="Tahoma" w:eastAsia="Times New Roman" w:hAnsi="Tahoma" w:cs="Tahoma"/>
          <w:color w:val="000000"/>
          <w:sz w:val="24"/>
          <w:szCs w:val="24"/>
        </w:rPr>
        <w:t xml:space="preserve">. Jeżeli termin związania ofertą upłynie przed wyborem najkorzystniejszej oferty, Zamawiający wezwie Wykonawcę̨, którego oferta otrzymała najwyższą ocenę̨, do wyrażenia, w wyznaczonym przez Zamawiającego terminie, pisemnej zgody na wybór jego oferty. </w:t>
      </w:r>
    </w:p>
    <w:p w14:paraId="55B3CDD2" w14:textId="77777777" w:rsidR="008E6BC5" w:rsidRPr="00944720"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p>
    <w:p w14:paraId="6DEBE307" w14:textId="671A44FA" w:rsidR="008E6BC5" w:rsidRPr="00944720" w:rsidRDefault="00F9789A"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7</w:t>
      </w:r>
      <w:r w:rsidR="008E6BC5" w:rsidRPr="00944720">
        <w:rPr>
          <w:rFonts w:ascii="Tahoma" w:eastAsia="Times New Roman" w:hAnsi="Tahoma" w:cs="Tahoma"/>
          <w:color w:val="000000"/>
          <w:sz w:val="24"/>
          <w:szCs w:val="24"/>
        </w:rPr>
        <w:t xml:space="preserve">. W przypadku braku zgody, o której mowa w ust. </w:t>
      </w:r>
      <w:r w:rsidRPr="00944720">
        <w:rPr>
          <w:rFonts w:ascii="Tahoma" w:eastAsia="Times New Roman" w:hAnsi="Tahoma" w:cs="Tahoma"/>
          <w:color w:val="000000"/>
          <w:sz w:val="24"/>
          <w:szCs w:val="24"/>
        </w:rPr>
        <w:t>6</w:t>
      </w:r>
      <w:r w:rsidR="008E6BC5" w:rsidRPr="00944720">
        <w:rPr>
          <w:rFonts w:ascii="Tahoma" w:eastAsia="Times New Roman" w:hAnsi="Tahoma" w:cs="Tahoma"/>
          <w:color w:val="000000"/>
          <w:sz w:val="24"/>
          <w:szCs w:val="24"/>
        </w:rPr>
        <w:t xml:space="preserve">, oferta podlega odrzuceniu, a Zamawiający zwraca się o wyrażenie takiej zgody do kolejnego Wykonawcy, którego oferta została najwyżej oceniona, chyba że zachodzą̨ przesłanki do unieważnienia postepowania. </w:t>
      </w:r>
    </w:p>
    <w:p w14:paraId="611C9CA5" w14:textId="77777777" w:rsidR="005700E0" w:rsidRPr="00944720" w:rsidRDefault="005700E0" w:rsidP="00F2050F">
      <w:pPr>
        <w:autoSpaceDE w:val="0"/>
        <w:autoSpaceDN w:val="0"/>
        <w:adjustRightInd w:val="0"/>
        <w:spacing w:after="0" w:line="240" w:lineRule="auto"/>
        <w:jc w:val="both"/>
        <w:rPr>
          <w:rStyle w:val="Brak"/>
          <w:rFonts w:ascii="Tahoma" w:eastAsia="Times New Roman" w:hAnsi="Tahoma" w:cs="Tahoma"/>
          <w:color w:val="000000"/>
          <w:sz w:val="24"/>
          <w:szCs w:val="24"/>
        </w:rPr>
      </w:pPr>
    </w:p>
    <w:p w14:paraId="0CBD62D1"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b/>
          <w:bCs/>
          <w:color w:val="000000"/>
          <w:sz w:val="24"/>
          <w:szCs w:val="24"/>
        </w:rPr>
        <w:t>17. Informacje o formalnościach, jakie muszą zostać dopełnione po wyborze oferty w celu zawarcia umowy w sprawie zamówienia publicznego.</w:t>
      </w:r>
    </w:p>
    <w:p w14:paraId="58849B34"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72430B54" w14:textId="03775AB0"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1. Zamawiający zawiera umowę̨ w sprawie zamówienia publicznego, z uwzględnieniem art. 577 </w:t>
      </w:r>
      <w:proofErr w:type="spellStart"/>
      <w:r w:rsidRPr="00944720">
        <w:rPr>
          <w:rFonts w:ascii="Tahoma" w:eastAsia="Times New Roman" w:hAnsi="Tahoma" w:cs="Tahoma"/>
          <w:color w:val="000000"/>
          <w:sz w:val="24"/>
          <w:szCs w:val="24"/>
        </w:rPr>
        <w:t>pzp</w:t>
      </w:r>
      <w:proofErr w:type="spellEnd"/>
      <w:r w:rsidRPr="00944720">
        <w:rPr>
          <w:rFonts w:ascii="Tahoma" w:eastAsia="Times New Roman" w:hAnsi="Tahoma" w:cs="Tahoma"/>
          <w:color w:val="000000"/>
          <w:sz w:val="24"/>
          <w:szCs w:val="24"/>
        </w:rPr>
        <w:t>, w terminie nie krótszym niż</w:t>
      </w:r>
      <w:r w:rsidR="00957B7E" w:rsidRPr="00944720">
        <w:rPr>
          <w:rFonts w:ascii="Tahoma" w:eastAsia="Times New Roman" w:hAnsi="Tahoma" w:cs="Tahoma"/>
          <w:color w:val="000000"/>
          <w:sz w:val="24"/>
          <w:szCs w:val="24"/>
        </w:rPr>
        <w:t xml:space="preserve"> </w:t>
      </w:r>
      <w:r w:rsidRPr="00944720">
        <w:rPr>
          <w:rFonts w:ascii="Tahoma" w:eastAsia="Times New Roman" w:hAnsi="Tahoma" w:cs="Tahoma"/>
          <w:color w:val="000000"/>
          <w:sz w:val="24"/>
          <w:szCs w:val="24"/>
        </w:rPr>
        <w:t xml:space="preserve">5 dni od dnia przesłania zawiadomienia o wyborze najkorzystniejszej oferty, jeżeli zawiadomienie to zostało przesłane przy użyciu środków komunikacji </w:t>
      </w:r>
      <w:r w:rsidR="001E3346" w:rsidRPr="00944720">
        <w:rPr>
          <w:rFonts w:ascii="Tahoma" w:eastAsia="Times New Roman" w:hAnsi="Tahoma" w:cs="Tahoma"/>
          <w:color w:val="000000"/>
          <w:sz w:val="24"/>
          <w:szCs w:val="24"/>
        </w:rPr>
        <w:t>elektronicznej</w:t>
      </w:r>
      <w:r w:rsidRPr="00944720">
        <w:rPr>
          <w:rFonts w:ascii="Tahoma" w:eastAsia="Times New Roman" w:hAnsi="Tahoma" w:cs="Tahoma"/>
          <w:color w:val="000000"/>
          <w:sz w:val="24"/>
          <w:szCs w:val="24"/>
        </w:rPr>
        <w:t xml:space="preserve"> albo 10 dni, jeżeli zostało przesłane w inny sposób. </w:t>
      </w:r>
    </w:p>
    <w:p w14:paraId="111695DF"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2A804555" w14:textId="069FE8B3"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2. Zamawiający może zawrzeć</w:t>
      </w:r>
      <w:r w:rsidR="00957B7E" w:rsidRPr="00944720">
        <w:rPr>
          <w:rFonts w:ascii="Tahoma" w:eastAsia="Times New Roman" w:hAnsi="Tahoma" w:cs="Tahoma"/>
          <w:color w:val="000000"/>
          <w:sz w:val="24"/>
          <w:szCs w:val="24"/>
        </w:rPr>
        <w:t xml:space="preserve"> </w:t>
      </w:r>
      <w:r w:rsidRPr="00944720">
        <w:rPr>
          <w:rFonts w:ascii="Tahoma" w:eastAsia="Times New Roman" w:hAnsi="Tahoma" w:cs="Tahoma"/>
          <w:color w:val="000000"/>
          <w:sz w:val="24"/>
          <w:szCs w:val="24"/>
        </w:rPr>
        <w:t xml:space="preserve">umowę̨ w sprawie zamówienia publicznego przed upływem terminu, o którym mowa w ust. 1, jeżeli w postepowaniu o udzielenie zamówienia złożono tylko jedną ofertę̨. </w:t>
      </w:r>
    </w:p>
    <w:p w14:paraId="15F0A5FF"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4C1CF27D"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3. Wykonawca, którego oferta została wybrana jako najkorzystniejsza, zostanie po-informowany przez Zamawiającego o miejscu i terminie podpisania umowy. </w:t>
      </w:r>
    </w:p>
    <w:p w14:paraId="0D8F90DC"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57B50D87" w14:textId="4DF5F07A"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4. Wykonawca, o którym mowa w ust. 1, ma obowiązek zawrzeć umowę w sprawie zamówienia na warunkach określonych w projektowanych postanowieniach umowy, które stanowią Załącznik Nr 1 do SWZ. Umowa zostanie uzupełniona o zapisy wynikające ze złożonej oferty.</w:t>
      </w:r>
    </w:p>
    <w:p w14:paraId="57D4EA6E" w14:textId="77777777" w:rsidR="00D21DFC" w:rsidRPr="00944720" w:rsidRDefault="00D21DFC" w:rsidP="00F2050F">
      <w:pPr>
        <w:autoSpaceDE w:val="0"/>
        <w:autoSpaceDN w:val="0"/>
        <w:adjustRightInd w:val="0"/>
        <w:spacing w:after="0" w:line="240" w:lineRule="auto"/>
        <w:rPr>
          <w:rFonts w:ascii="Tahoma" w:eastAsia="Times New Roman" w:hAnsi="Tahoma" w:cs="Tahoma"/>
          <w:color w:val="000000"/>
          <w:sz w:val="24"/>
          <w:szCs w:val="24"/>
        </w:rPr>
      </w:pPr>
    </w:p>
    <w:p w14:paraId="1E325781"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5. Przed podpisaniem umowy Wykonawcy wspólnie ubiegający się o udzielenie za-mówienia (w przypadku wyboru ich oferty jako najkorzystniejszej) przedstawią Zamawiającemu umowę regulującą współpracę tych Wykonawców. </w:t>
      </w:r>
    </w:p>
    <w:p w14:paraId="0C53A5AA"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00072E46"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6. Jeżeli Wykonawca, którego oferta została wybrana jako najkorzystniejsza, uchyla się od zawarcia umowy w sprawie zamówienia publicznego Zamawiający może dokonać́ ponownego badania i oceny ofert spośród ofert pozostałych w postepowaniu Wykonawców albo unieważnić́ postepowanie. </w:t>
      </w:r>
    </w:p>
    <w:p w14:paraId="2E86D9CB"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065E1A97"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944720">
        <w:rPr>
          <w:rFonts w:ascii="Tahoma" w:eastAsia="Times New Roman" w:hAnsi="Tahoma" w:cs="Tahoma"/>
          <w:b/>
          <w:bCs/>
          <w:color w:val="000000"/>
          <w:sz w:val="24"/>
          <w:szCs w:val="24"/>
        </w:rPr>
        <w:t>18. Pouczenie o środkach ochrony prawnej przysługujących Wykonawcy.</w:t>
      </w:r>
    </w:p>
    <w:p w14:paraId="632ECBCD"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154D531D" w14:textId="1C06C2BC"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1. Środki ochrony prawnej przysługują̨ Wykonawcy, jeżeli ma lub miał interes w uzyskaniu zamówienia oraz poniósł lub może ponieść</w:t>
      </w:r>
      <w:r w:rsidR="00D03176" w:rsidRPr="00944720">
        <w:rPr>
          <w:rFonts w:ascii="Tahoma" w:eastAsia="Times New Roman" w:hAnsi="Tahoma" w:cs="Tahoma"/>
          <w:color w:val="000000"/>
          <w:sz w:val="24"/>
          <w:szCs w:val="24"/>
        </w:rPr>
        <w:t xml:space="preserve"> </w:t>
      </w:r>
      <w:r w:rsidRPr="00944720">
        <w:rPr>
          <w:rFonts w:ascii="Tahoma" w:eastAsia="Times New Roman" w:hAnsi="Tahoma" w:cs="Tahoma"/>
          <w:color w:val="000000"/>
          <w:sz w:val="24"/>
          <w:szCs w:val="24"/>
        </w:rPr>
        <w:t xml:space="preserve">szkodę̨ w wyniku naruszenia przez Zamawiającego przepisów </w:t>
      </w:r>
      <w:proofErr w:type="spellStart"/>
      <w:r w:rsidRPr="00944720">
        <w:rPr>
          <w:rFonts w:ascii="Tahoma" w:eastAsia="Times New Roman" w:hAnsi="Tahoma" w:cs="Tahoma"/>
          <w:color w:val="000000"/>
          <w:sz w:val="24"/>
          <w:szCs w:val="24"/>
        </w:rPr>
        <w:t>pzp</w:t>
      </w:r>
      <w:proofErr w:type="spellEnd"/>
      <w:r w:rsidRPr="00944720">
        <w:rPr>
          <w:rFonts w:ascii="Tahoma" w:eastAsia="Times New Roman" w:hAnsi="Tahoma" w:cs="Tahoma"/>
          <w:color w:val="000000"/>
          <w:sz w:val="24"/>
          <w:szCs w:val="24"/>
        </w:rPr>
        <w:t xml:space="preserve">. </w:t>
      </w:r>
    </w:p>
    <w:p w14:paraId="527A38A1"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35DB6210"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2. Odwołanie przysługuje na: </w:t>
      </w:r>
    </w:p>
    <w:p w14:paraId="3C4DD708"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113F11DF" w14:textId="77777777" w:rsidR="00D21DFC" w:rsidRPr="00944720" w:rsidRDefault="00D21DFC" w:rsidP="00F2050F">
      <w:pPr>
        <w:autoSpaceDE w:val="0"/>
        <w:autoSpaceDN w:val="0"/>
        <w:adjustRightInd w:val="0"/>
        <w:spacing w:after="0" w:line="240" w:lineRule="auto"/>
        <w:ind w:left="284"/>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2.1. niezgodną z przepisami ustawy czynność́ Zamawiającego, podjętą w postepowaniu o udzielenie zamówienia, w tym na projektowane postanowienie umowy; </w:t>
      </w:r>
    </w:p>
    <w:p w14:paraId="3B9D41D3" w14:textId="77777777" w:rsidR="00D21DFC" w:rsidRPr="00944720" w:rsidRDefault="00D21DFC" w:rsidP="00F2050F">
      <w:pPr>
        <w:autoSpaceDE w:val="0"/>
        <w:autoSpaceDN w:val="0"/>
        <w:adjustRightInd w:val="0"/>
        <w:spacing w:after="0" w:line="240" w:lineRule="auto"/>
        <w:ind w:left="284"/>
        <w:jc w:val="both"/>
        <w:rPr>
          <w:rFonts w:ascii="Tahoma" w:eastAsia="Times New Roman" w:hAnsi="Tahoma" w:cs="Tahoma"/>
          <w:color w:val="000000"/>
          <w:sz w:val="24"/>
          <w:szCs w:val="24"/>
        </w:rPr>
      </w:pPr>
    </w:p>
    <w:p w14:paraId="1AF2FCC5" w14:textId="77777777" w:rsidR="00D21DFC" w:rsidRPr="00944720" w:rsidRDefault="00D21DFC" w:rsidP="00F2050F">
      <w:pPr>
        <w:autoSpaceDE w:val="0"/>
        <w:autoSpaceDN w:val="0"/>
        <w:adjustRightInd w:val="0"/>
        <w:spacing w:after="0" w:line="240" w:lineRule="auto"/>
        <w:ind w:left="284"/>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2.2. zaniechanie czynności w postepowaniu o udzielenie zamówienia, do której Zamawiający był obowiązany na podstawie ustawy. </w:t>
      </w:r>
    </w:p>
    <w:p w14:paraId="76D7BF1F"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4DCBF2E2"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3. Odwołanie wnosi się do Prezesa Krajowej Izby Odwoławczej w formie pisemnej albo w formie elektronicznej albo w postaci elektronicznej opatrzone podpisem zaufanym. </w:t>
      </w:r>
    </w:p>
    <w:p w14:paraId="2431B43A"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21DBCCAB"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4. Na orzeczenie Krajowej Izby Odwoławczej oraz postanowienie Prezesa Krajowej Izby Odwoławczej, o którym mowa w art. 519 ust. 1 </w:t>
      </w:r>
      <w:proofErr w:type="spellStart"/>
      <w:r w:rsidRPr="00944720">
        <w:rPr>
          <w:rFonts w:ascii="Tahoma" w:eastAsia="Times New Roman" w:hAnsi="Tahoma" w:cs="Tahoma"/>
          <w:color w:val="000000"/>
          <w:sz w:val="24"/>
          <w:szCs w:val="24"/>
        </w:rPr>
        <w:t>pzp</w:t>
      </w:r>
      <w:proofErr w:type="spellEnd"/>
      <w:r w:rsidRPr="00944720">
        <w:rPr>
          <w:rFonts w:ascii="Tahoma" w:eastAsia="Times New Roman" w:hAnsi="Tahoma" w:cs="Tahoma"/>
          <w:color w:val="000000"/>
          <w:sz w:val="24"/>
          <w:szCs w:val="24"/>
        </w:rPr>
        <w:t xml:space="preserve">, stronom oraz uczestnikom postepowania odwoławczego przysługuje skarga do sądu. Skargę̨ wnosi się̨ do Sądu Okręgowego w Warszawie za pośrednictwem Prezesa Krajowej Izby Odwoławczej. </w:t>
      </w:r>
    </w:p>
    <w:p w14:paraId="08478D6C"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3C091EC8"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5. Szczegółowe informacje dotyczące środków ochrony prawnej określone są w Dziale IX „Środki ochrony prawnej” </w:t>
      </w:r>
      <w:proofErr w:type="spellStart"/>
      <w:r w:rsidRPr="00944720">
        <w:rPr>
          <w:rFonts w:ascii="Tahoma" w:eastAsia="Times New Roman" w:hAnsi="Tahoma" w:cs="Tahoma"/>
          <w:color w:val="000000"/>
          <w:sz w:val="24"/>
          <w:szCs w:val="24"/>
        </w:rPr>
        <w:t>pzp</w:t>
      </w:r>
      <w:proofErr w:type="spellEnd"/>
      <w:r w:rsidRPr="00944720">
        <w:rPr>
          <w:rFonts w:ascii="Tahoma" w:eastAsia="Times New Roman" w:hAnsi="Tahoma" w:cs="Tahoma"/>
          <w:color w:val="000000"/>
          <w:sz w:val="24"/>
          <w:szCs w:val="24"/>
        </w:rPr>
        <w:t xml:space="preserve">. </w:t>
      </w:r>
    </w:p>
    <w:p w14:paraId="063BCE79" w14:textId="77777777" w:rsidR="00D21DFC" w:rsidRPr="00944720" w:rsidRDefault="00D21DFC" w:rsidP="00F2050F">
      <w:pPr>
        <w:autoSpaceDE w:val="0"/>
        <w:autoSpaceDN w:val="0"/>
        <w:adjustRightInd w:val="0"/>
        <w:spacing w:after="0" w:line="240" w:lineRule="auto"/>
        <w:rPr>
          <w:rFonts w:ascii="Tahoma" w:hAnsi="Tahoma" w:cs="Tahoma"/>
        </w:rPr>
      </w:pPr>
    </w:p>
    <w:p w14:paraId="3F6CA66A"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944720">
        <w:rPr>
          <w:rFonts w:ascii="Tahoma" w:eastAsia="Times New Roman" w:hAnsi="Tahoma" w:cs="Tahoma"/>
          <w:b/>
          <w:bCs/>
          <w:color w:val="000000"/>
          <w:sz w:val="24"/>
          <w:szCs w:val="24"/>
        </w:rPr>
        <w:lastRenderedPageBreak/>
        <w:t>19. Informację o warunkach udziału w postępowaniu o udzielenie zamówienia.</w:t>
      </w:r>
    </w:p>
    <w:p w14:paraId="0DB96732" w14:textId="1CB8A64F" w:rsidR="00D71CCB" w:rsidRPr="00944720" w:rsidRDefault="00D71CCB" w:rsidP="00F2050F">
      <w:pPr>
        <w:autoSpaceDE w:val="0"/>
        <w:autoSpaceDN w:val="0"/>
        <w:adjustRightInd w:val="0"/>
        <w:spacing w:after="0" w:line="240" w:lineRule="auto"/>
        <w:jc w:val="both"/>
        <w:rPr>
          <w:rFonts w:ascii="Tahoma" w:eastAsia="Times New Roman" w:hAnsi="Tahoma" w:cs="Tahoma"/>
          <w:b/>
          <w:bCs/>
          <w:color w:val="000000"/>
          <w:sz w:val="24"/>
          <w:szCs w:val="24"/>
        </w:rPr>
      </w:pPr>
    </w:p>
    <w:p w14:paraId="0E37F0DA" w14:textId="77777777" w:rsidR="000E3F68" w:rsidRPr="00944720" w:rsidRDefault="000E3F68" w:rsidP="00130756">
      <w:pPr>
        <w:pStyle w:val="Akapitzlist"/>
        <w:numPr>
          <w:ilvl w:val="0"/>
          <w:numId w:val="12"/>
        </w:numPr>
        <w:spacing w:after="0" w:line="240" w:lineRule="auto"/>
        <w:ind w:left="142" w:hanging="142"/>
        <w:jc w:val="both"/>
        <w:rPr>
          <w:rFonts w:ascii="Tahoma" w:hAnsi="Tahoma" w:cs="Tahoma"/>
          <w:color w:val="000000" w:themeColor="text1"/>
          <w:sz w:val="24"/>
          <w:szCs w:val="24"/>
        </w:rPr>
      </w:pPr>
      <w:r w:rsidRPr="00944720">
        <w:rPr>
          <w:rFonts w:ascii="Tahoma" w:hAnsi="Tahoma" w:cs="Tahoma"/>
          <w:color w:val="000000" w:themeColor="text1"/>
          <w:sz w:val="24"/>
          <w:szCs w:val="24"/>
        </w:rPr>
        <w:t>O udzielenie zamówienia mogą ubiegać się wykonawcy spełniający warunki dotyczące:</w:t>
      </w:r>
    </w:p>
    <w:p w14:paraId="131F9604" w14:textId="77777777" w:rsidR="000E3F68" w:rsidRPr="00944720" w:rsidRDefault="000E3F68" w:rsidP="00130756">
      <w:pPr>
        <w:pStyle w:val="Akapitzlist"/>
        <w:numPr>
          <w:ilvl w:val="0"/>
          <w:numId w:val="10"/>
        </w:numPr>
        <w:spacing w:after="0" w:line="240" w:lineRule="auto"/>
        <w:ind w:left="142" w:hanging="142"/>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zdolności do występowania w obrocie gospodarczym.</w:t>
      </w:r>
    </w:p>
    <w:p w14:paraId="3DCAE17C" w14:textId="77777777" w:rsidR="000E3F68" w:rsidRPr="00944720" w:rsidRDefault="000E3F68" w:rsidP="00130756">
      <w:pPr>
        <w:pStyle w:val="Akapitzlist"/>
        <w:spacing w:after="0" w:line="240" w:lineRule="auto"/>
        <w:ind w:left="142" w:hanging="142"/>
        <w:contextualSpacing w:val="0"/>
        <w:jc w:val="both"/>
        <w:rPr>
          <w:rFonts w:ascii="Tahoma" w:hAnsi="Tahoma" w:cs="Tahoma"/>
          <w:i/>
          <w:color w:val="000000" w:themeColor="text1"/>
          <w:sz w:val="24"/>
          <w:szCs w:val="24"/>
        </w:rPr>
      </w:pPr>
      <w:r w:rsidRPr="00944720">
        <w:rPr>
          <w:rFonts w:ascii="Tahoma" w:hAnsi="Tahoma" w:cs="Tahoma"/>
          <w:i/>
          <w:color w:val="000000" w:themeColor="text1"/>
          <w:sz w:val="24"/>
          <w:szCs w:val="24"/>
        </w:rPr>
        <w:t>Zamawiający nie określa warunków w tym zakresie.</w:t>
      </w:r>
    </w:p>
    <w:p w14:paraId="2B391735" w14:textId="77777777" w:rsidR="000E3F68" w:rsidRPr="00944720" w:rsidRDefault="000E3F68" w:rsidP="00130756">
      <w:pPr>
        <w:pStyle w:val="Akapitzlist"/>
        <w:numPr>
          <w:ilvl w:val="2"/>
          <w:numId w:val="13"/>
        </w:numPr>
        <w:spacing w:after="0" w:line="240" w:lineRule="auto"/>
        <w:ind w:left="142" w:hanging="142"/>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uprawnień do prowadzenia określonej działalności gospodarczej lub zawodowej, o ile wynika to z odrębnych przepisów.</w:t>
      </w:r>
    </w:p>
    <w:p w14:paraId="63DB4BCE" w14:textId="77777777" w:rsidR="000E3F68" w:rsidRPr="00944720" w:rsidRDefault="000E3F68" w:rsidP="00130756">
      <w:pPr>
        <w:pStyle w:val="Akapitzlist"/>
        <w:spacing w:after="0" w:line="240" w:lineRule="auto"/>
        <w:ind w:left="142" w:hanging="142"/>
        <w:contextualSpacing w:val="0"/>
        <w:jc w:val="both"/>
        <w:rPr>
          <w:rFonts w:ascii="Tahoma" w:hAnsi="Tahoma" w:cs="Tahoma"/>
          <w:i/>
          <w:color w:val="000000" w:themeColor="text1"/>
          <w:sz w:val="24"/>
          <w:szCs w:val="24"/>
        </w:rPr>
      </w:pPr>
      <w:r w:rsidRPr="00944720">
        <w:rPr>
          <w:rFonts w:ascii="Tahoma" w:hAnsi="Tahoma" w:cs="Tahoma"/>
          <w:i/>
          <w:color w:val="000000" w:themeColor="text1"/>
          <w:sz w:val="24"/>
          <w:szCs w:val="24"/>
        </w:rPr>
        <w:t>Zamawiający nie określa warunków w tym zakresie.</w:t>
      </w:r>
    </w:p>
    <w:p w14:paraId="44916F48" w14:textId="77777777" w:rsidR="000E3F68" w:rsidRPr="00944720" w:rsidRDefault="000E3F68" w:rsidP="00130756">
      <w:pPr>
        <w:pStyle w:val="Akapitzlist"/>
        <w:numPr>
          <w:ilvl w:val="2"/>
          <w:numId w:val="11"/>
        </w:numPr>
        <w:spacing w:after="0" w:line="240" w:lineRule="auto"/>
        <w:ind w:left="142" w:hanging="142"/>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sytuacji ekonomicznej lub finansowej.</w:t>
      </w:r>
    </w:p>
    <w:p w14:paraId="1A66F713" w14:textId="77777777" w:rsidR="000E3F68" w:rsidRPr="00944720" w:rsidRDefault="000E3F68" w:rsidP="00130756">
      <w:pPr>
        <w:pStyle w:val="Akapitzlist"/>
        <w:spacing w:after="0" w:line="240" w:lineRule="auto"/>
        <w:ind w:left="142" w:hanging="142"/>
        <w:contextualSpacing w:val="0"/>
        <w:jc w:val="both"/>
        <w:rPr>
          <w:rFonts w:ascii="Tahoma" w:hAnsi="Tahoma" w:cs="Tahoma"/>
          <w:i/>
          <w:color w:val="000000" w:themeColor="text1"/>
          <w:sz w:val="24"/>
          <w:szCs w:val="24"/>
        </w:rPr>
      </w:pPr>
      <w:r w:rsidRPr="00944720">
        <w:rPr>
          <w:rFonts w:ascii="Tahoma" w:hAnsi="Tahoma" w:cs="Tahoma"/>
          <w:i/>
          <w:color w:val="000000" w:themeColor="text1"/>
          <w:sz w:val="24"/>
          <w:szCs w:val="24"/>
        </w:rPr>
        <w:t>Zamawiający nie określa warunków w tym zakresie.</w:t>
      </w:r>
    </w:p>
    <w:p w14:paraId="6372D583" w14:textId="77777777" w:rsidR="00F2297E" w:rsidRPr="00944720" w:rsidRDefault="00F2297E" w:rsidP="00130756">
      <w:pPr>
        <w:pStyle w:val="Akapitzlist"/>
        <w:spacing w:after="0" w:line="240" w:lineRule="auto"/>
        <w:ind w:left="142" w:hanging="142"/>
        <w:contextualSpacing w:val="0"/>
        <w:jc w:val="both"/>
        <w:rPr>
          <w:rFonts w:ascii="Tahoma" w:hAnsi="Tahoma" w:cs="Tahoma"/>
          <w:i/>
          <w:color w:val="000000" w:themeColor="text1"/>
          <w:sz w:val="24"/>
          <w:szCs w:val="24"/>
        </w:rPr>
      </w:pPr>
    </w:p>
    <w:p w14:paraId="7B21462D" w14:textId="1997C6DC" w:rsidR="000E3F68" w:rsidRPr="00944720" w:rsidRDefault="000E3F68" w:rsidP="00130756">
      <w:pPr>
        <w:pStyle w:val="Akapitzlist"/>
        <w:numPr>
          <w:ilvl w:val="1"/>
          <w:numId w:val="14"/>
        </w:numPr>
        <w:spacing w:after="0" w:line="240" w:lineRule="auto"/>
        <w:ind w:left="142" w:hanging="142"/>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zdolności technicznej lub zawodowej</w:t>
      </w:r>
      <w:r w:rsidR="008E6BC5" w:rsidRPr="00944720">
        <w:rPr>
          <w:rFonts w:ascii="Tahoma" w:hAnsi="Tahoma" w:cs="Tahoma"/>
          <w:color w:val="000000" w:themeColor="text1"/>
          <w:sz w:val="24"/>
          <w:szCs w:val="24"/>
        </w:rPr>
        <w:t>:</w:t>
      </w:r>
    </w:p>
    <w:p w14:paraId="22EBD44C" w14:textId="77777777" w:rsidR="00B304B2" w:rsidRPr="00944720" w:rsidRDefault="00B304B2" w:rsidP="00D61729">
      <w:pPr>
        <w:spacing w:after="0" w:line="240" w:lineRule="auto"/>
        <w:jc w:val="both"/>
        <w:rPr>
          <w:rFonts w:ascii="Tahoma" w:eastAsia="Arial" w:hAnsi="Tahoma" w:cs="Tahoma"/>
          <w:sz w:val="24"/>
          <w:szCs w:val="24"/>
          <w:lang w:eastAsia="ar-SA"/>
        </w:rPr>
      </w:pPr>
    </w:p>
    <w:p w14:paraId="1ACC94D3" w14:textId="54B35979" w:rsidR="009D0A70" w:rsidRPr="00944720" w:rsidRDefault="00D61729" w:rsidP="009D0A70">
      <w:pPr>
        <w:pStyle w:val="TreA"/>
        <w:pBdr>
          <w:top w:val="none" w:sz="0" w:space="0" w:color="auto"/>
          <w:left w:val="none" w:sz="0" w:space="0" w:color="auto"/>
          <w:bottom w:val="none" w:sz="0" w:space="0" w:color="auto"/>
          <w:right w:val="none" w:sz="0" w:space="0" w:color="auto"/>
          <w:bar w:val="none" w:sz="0" w:color="auto"/>
        </w:pBdr>
        <w:ind w:left="284"/>
        <w:jc w:val="both"/>
        <w:rPr>
          <w:rFonts w:ascii="Tahoma" w:hAnsi="Tahoma" w:cs="Tahoma"/>
        </w:rPr>
      </w:pPr>
      <w:r w:rsidRPr="00944720">
        <w:rPr>
          <w:rStyle w:val="Brak"/>
          <w:rFonts w:ascii="Tahoma" w:hAnsi="Tahoma" w:cs="Tahoma"/>
        </w:rPr>
        <w:t>Za spełniających warunki udziału w postępowaniu Zamawiający uzna Wykonawców, którzy posiadają zdolności techniczne lub zawodowe, przez co Zmawiający rozumie, że</w:t>
      </w:r>
      <w:r w:rsidR="009D0A70" w:rsidRPr="00944720">
        <w:rPr>
          <w:rStyle w:val="Brak"/>
          <w:rFonts w:ascii="Tahoma" w:hAnsi="Tahoma" w:cs="Tahoma"/>
        </w:rPr>
        <w:t xml:space="preserve"> </w:t>
      </w:r>
      <w:r w:rsidR="009D0A70" w:rsidRPr="00944720">
        <w:rPr>
          <w:rStyle w:val="Brak"/>
          <w:rFonts w:ascii="Tahoma" w:hAnsi="Tahoma" w:cs="Tahoma"/>
          <w:bCs/>
        </w:rPr>
        <w:t>w okresie ostatnich 3 lat, a jeżeli okres prowadzenia działalności jest krótszy - w tym okresie, należycie wykonali lub wykonują</w:t>
      </w:r>
      <w:r w:rsidR="009D0A70" w:rsidRPr="00944720">
        <w:rPr>
          <w:rFonts w:ascii="Tahoma" w:hAnsi="Tahoma" w:cs="Tahoma"/>
        </w:rPr>
        <w:t xml:space="preserve"> co najmniej dwa zamówienia polegające na dostawie </w:t>
      </w:r>
      <w:r w:rsidR="00C46D6E" w:rsidRPr="00944720">
        <w:rPr>
          <w:rFonts w:ascii="Tahoma" w:hAnsi="Tahoma" w:cs="Tahoma"/>
        </w:rPr>
        <w:t xml:space="preserve">wraz z montażem </w:t>
      </w:r>
      <w:r w:rsidR="009D0A70" w:rsidRPr="00944720">
        <w:rPr>
          <w:rFonts w:ascii="Tahoma" w:hAnsi="Tahoma" w:cs="Tahoma"/>
        </w:rPr>
        <w:t>foteli widowiskowych montowanych trwale do podłoża każdorazowo w ilości minimum 180 sztuk do sali widowiskowej, z czego przynajmniej jedna realizacja powinna obejmować również dostawę foteli wraz ze strapontenami.</w:t>
      </w:r>
    </w:p>
    <w:p w14:paraId="02C562D3" w14:textId="77777777" w:rsidR="007D7711" w:rsidRPr="00944720" w:rsidRDefault="007D7711" w:rsidP="009D0A70">
      <w:pPr>
        <w:pStyle w:val="Standard"/>
        <w:jc w:val="both"/>
        <w:rPr>
          <w:rFonts w:ascii="Tahoma" w:hAnsi="Tahoma" w:cs="Tahoma"/>
          <w:sz w:val="24"/>
          <w:szCs w:val="24"/>
          <w:u w:val="single"/>
        </w:rPr>
      </w:pPr>
    </w:p>
    <w:p w14:paraId="3AC26C77" w14:textId="6F3C98F8" w:rsidR="007D7711" w:rsidRPr="00944720" w:rsidRDefault="007D7711" w:rsidP="00130756">
      <w:pPr>
        <w:pStyle w:val="Standard"/>
        <w:ind w:left="284"/>
        <w:jc w:val="both"/>
        <w:rPr>
          <w:rFonts w:ascii="Tahoma" w:eastAsia="Calibri" w:hAnsi="Tahoma" w:cs="Tahoma"/>
          <w:sz w:val="24"/>
          <w:szCs w:val="24"/>
        </w:rPr>
      </w:pPr>
      <w:r w:rsidRPr="00944720">
        <w:rPr>
          <w:rFonts w:ascii="Tahoma" w:eastAsia="Calibri" w:hAnsi="Tahoma" w:cs="Tahoma"/>
          <w:sz w:val="24"/>
          <w:szCs w:val="24"/>
        </w:rPr>
        <w:t>W przypadku Wykonawców wspólnie ubiegających się o udzielenie zamówienia warunek może być spełniony łącznie przez wszystkich Wykonawców lub przez co najmniej jednego z Wykonawców.</w:t>
      </w:r>
    </w:p>
    <w:p w14:paraId="59F5837E" w14:textId="77777777" w:rsidR="007D7711" w:rsidRPr="00944720" w:rsidRDefault="007D7711" w:rsidP="00F2050F">
      <w:pPr>
        <w:spacing w:after="0" w:line="240" w:lineRule="auto"/>
        <w:jc w:val="both"/>
        <w:rPr>
          <w:rFonts w:ascii="Tahoma" w:hAnsi="Tahoma" w:cs="Tahoma"/>
          <w:color w:val="000000" w:themeColor="text1"/>
          <w:sz w:val="24"/>
          <w:szCs w:val="24"/>
        </w:rPr>
      </w:pPr>
    </w:p>
    <w:p w14:paraId="69CB24FD" w14:textId="0F3A4A3B" w:rsidR="000E3F68" w:rsidRPr="00944720" w:rsidRDefault="000E3F68">
      <w:pPr>
        <w:pStyle w:val="Akapitzlist"/>
        <w:numPr>
          <w:ilvl w:val="0"/>
          <w:numId w:val="15"/>
        </w:numPr>
        <w:spacing w:after="0" w:line="240" w:lineRule="auto"/>
        <w:ind w:left="284" w:hanging="284"/>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Wykonawca może w celu</w:t>
      </w:r>
      <w:r w:rsidR="001D5AB4" w:rsidRPr="00944720">
        <w:rPr>
          <w:rFonts w:ascii="Tahoma" w:hAnsi="Tahoma" w:cs="Tahoma"/>
          <w:color w:val="000000" w:themeColor="text1"/>
          <w:sz w:val="24"/>
          <w:szCs w:val="24"/>
        </w:rPr>
        <w:t xml:space="preserve"> </w:t>
      </w:r>
      <w:r w:rsidRPr="00944720">
        <w:rPr>
          <w:rFonts w:ascii="Tahoma" w:hAnsi="Tahoma" w:cs="Tahoma"/>
          <w:color w:val="000000" w:themeColor="text1"/>
          <w:sz w:val="24"/>
          <w:szCs w:val="24"/>
        </w:rPr>
        <w:t>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5C411D8" w14:textId="77777777" w:rsidR="000E3F68" w:rsidRPr="00944720" w:rsidRDefault="000E3F68" w:rsidP="00F2050F">
      <w:pPr>
        <w:spacing w:after="0" w:line="240" w:lineRule="auto"/>
        <w:jc w:val="both"/>
        <w:rPr>
          <w:rFonts w:ascii="Tahoma" w:hAnsi="Tahoma" w:cs="Tahoma"/>
          <w:color w:val="000000" w:themeColor="text1"/>
          <w:sz w:val="24"/>
          <w:szCs w:val="24"/>
        </w:rPr>
      </w:pPr>
    </w:p>
    <w:p w14:paraId="3F786003" w14:textId="6B45B41F" w:rsidR="00453209" w:rsidRPr="00944720" w:rsidRDefault="000E3F68">
      <w:pPr>
        <w:pStyle w:val="Akapitzlist"/>
        <w:numPr>
          <w:ilvl w:val="0"/>
          <w:numId w:val="15"/>
        </w:numPr>
        <w:spacing w:after="0" w:line="240" w:lineRule="auto"/>
        <w:ind w:left="284" w:hanging="284"/>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 xml:space="preserve">Wykonawca, który polega na zdolnościach lub sytuacji podmiotów udostępniających zasoby, składa, wraz ofertą, zobowiązanie podmiotu udostępniającego zasoby, o którym mowa w art. 118 ust. 3 </w:t>
      </w:r>
      <w:r w:rsidR="008544EA" w:rsidRPr="00944720">
        <w:rPr>
          <w:rFonts w:ascii="Tahoma" w:hAnsi="Tahoma" w:cs="Tahoma"/>
          <w:color w:val="000000" w:themeColor="text1"/>
          <w:sz w:val="24"/>
          <w:szCs w:val="24"/>
        </w:rPr>
        <w:t xml:space="preserve">i 4 </w:t>
      </w:r>
      <w:r w:rsidRPr="00944720">
        <w:rPr>
          <w:rFonts w:ascii="Tahoma" w:eastAsia="Times New Roman" w:hAnsi="Tahoma" w:cs="Tahoma"/>
          <w:color w:val="000000"/>
          <w:sz w:val="24"/>
          <w:szCs w:val="24"/>
        </w:rPr>
        <w:t xml:space="preserve">Ustawy </w:t>
      </w:r>
      <w:proofErr w:type="spellStart"/>
      <w:r w:rsidRPr="00944720">
        <w:rPr>
          <w:rFonts w:ascii="Tahoma" w:eastAsia="Times New Roman" w:hAnsi="Tahoma" w:cs="Tahoma"/>
          <w:color w:val="000000"/>
          <w:sz w:val="24"/>
          <w:szCs w:val="24"/>
        </w:rPr>
        <w:t>Pzp</w:t>
      </w:r>
      <w:proofErr w:type="spellEnd"/>
      <w:r w:rsidRPr="00944720">
        <w:rPr>
          <w:rFonts w:ascii="Tahoma" w:hAnsi="Tahoma" w:cs="Tahoma"/>
          <w:color w:val="000000" w:themeColor="text1"/>
          <w:sz w:val="24"/>
          <w:szCs w:val="24"/>
        </w:rPr>
        <w:t>, do oddania mu do dyspozycji niezbędnych zasobów na potrzeby realizacji danego zamówienia lub inny podmiotowy środek dowodowy potwierdzający, że wykonawca realizując zamówienie, będzie dysponował niezbędnymi zasobami tych podmiotów.</w:t>
      </w:r>
    </w:p>
    <w:p w14:paraId="635839DE" w14:textId="77777777" w:rsidR="00563403" w:rsidRPr="00944720" w:rsidRDefault="00563403" w:rsidP="00F2050F">
      <w:pPr>
        <w:spacing w:after="0" w:line="240" w:lineRule="auto"/>
        <w:ind w:left="284"/>
        <w:jc w:val="both"/>
        <w:rPr>
          <w:rFonts w:ascii="Tahoma" w:hAnsi="Tahoma" w:cs="Tahoma"/>
          <w:color w:val="000000" w:themeColor="text1"/>
          <w:sz w:val="24"/>
          <w:szCs w:val="24"/>
        </w:rPr>
      </w:pPr>
    </w:p>
    <w:p w14:paraId="1AF66F93" w14:textId="53A69702" w:rsidR="00563403" w:rsidRPr="00944720" w:rsidRDefault="007F23EB" w:rsidP="00F2050F">
      <w:pPr>
        <w:spacing w:after="0" w:line="240" w:lineRule="auto"/>
        <w:ind w:left="284" w:hanging="284"/>
        <w:jc w:val="both"/>
        <w:rPr>
          <w:rFonts w:ascii="Tahoma" w:hAnsi="Tahoma" w:cs="Tahoma"/>
          <w:color w:val="000000" w:themeColor="text1"/>
          <w:sz w:val="24"/>
          <w:szCs w:val="24"/>
        </w:rPr>
      </w:pPr>
      <w:r w:rsidRPr="00944720">
        <w:rPr>
          <w:rFonts w:ascii="Tahoma" w:hAnsi="Tahoma" w:cs="Tahoma"/>
          <w:color w:val="000000" w:themeColor="text1"/>
          <w:sz w:val="24"/>
          <w:szCs w:val="24"/>
        </w:rPr>
        <w:t>4</w:t>
      </w:r>
      <w:r w:rsidR="00563403" w:rsidRPr="00944720">
        <w:rPr>
          <w:rFonts w:ascii="Tahoma" w:hAnsi="Tahoma" w:cs="Tahoma"/>
          <w:color w:val="000000" w:themeColor="text1"/>
          <w:sz w:val="24"/>
          <w:szCs w:val="24"/>
        </w:rPr>
        <w:t xml:space="preserve">. W przypadku złożenia przez Wykonawców wszelkich dokumentów zawierających dane finansowe w innych walutach niż PLN, Zamawiający jako kurs przeliczeniowy waluty przyjmie średni kurs Narodowego Banku Polskiego (NBP) obowiązujący w dniu publikacji ogłoszenia o zamówieniu w Dzienniku Urzędowym Unii Europejskiej, a jeżeli w tym dniu nie ogłoszono takiego kursu, zastosowanie znajdzie kurs średni walut NBP ogłoszony dla danej waluty w najbliższym dniu poprzedzającym dzień publikacji ogłoszenia o zamówieniu w Dzienniku Urzędowym Unii Europejskiej. </w:t>
      </w:r>
    </w:p>
    <w:p w14:paraId="15B49666" w14:textId="77777777" w:rsidR="004D5E64" w:rsidRPr="00944720" w:rsidRDefault="004D5E64" w:rsidP="00F2050F">
      <w:pPr>
        <w:autoSpaceDE w:val="0"/>
        <w:autoSpaceDN w:val="0"/>
        <w:adjustRightInd w:val="0"/>
        <w:spacing w:after="0" w:line="240" w:lineRule="auto"/>
        <w:jc w:val="both"/>
        <w:rPr>
          <w:rFonts w:ascii="Tahoma" w:eastAsia="Times New Roman" w:hAnsi="Tahoma" w:cs="Tahoma"/>
          <w:b/>
          <w:bCs/>
          <w:color w:val="000000"/>
          <w:sz w:val="24"/>
          <w:szCs w:val="24"/>
          <w:highlight w:val="yellow"/>
        </w:rPr>
      </w:pPr>
    </w:p>
    <w:p w14:paraId="131B635B"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944720">
        <w:rPr>
          <w:rFonts w:ascii="Tahoma" w:eastAsia="Times New Roman" w:hAnsi="Tahoma" w:cs="Tahoma"/>
          <w:b/>
          <w:bCs/>
          <w:color w:val="000000"/>
          <w:sz w:val="24"/>
          <w:szCs w:val="24"/>
        </w:rPr>
        <w:t>20. Wykaz podmiotowych środków dowodowych.</w:t>
      </w:r>
    </w:p>
    <w:p w14:paraId="1CBF4F2F" w14:textId="0A1EB9A0" w:rsidR="00D21DFC" w:rsidRPr="00944720"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322D6000" w14:textId="5B0FAD45" w:rsidR="00EC1C24" w:rsidRPr="00944720" w:rsidRDefault="00196509"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1. </w:t>
      </w:r>
      <w:r w:rsidR="00EC1C24" w:rsidRPr="00944720">
        <w:rPr>
          <w:rFonts w:ascii="Tahoma" w:eastAsia="Times New Roman" w:hAnsi="Tahoma" w:cs="Tahoma"/>
          <w:color w:val="000000"/>
          <w:sz w:val="24"/>
          <w:szCs w:val="24"/>
        </w:rPr>
        <w:t>Zamawiający będzie żądał, zgodnie z § 3 Rozporządzenia Ministra Rozwoju, Pracy i Technologii z dnia 23 grudnia 2020 r. w sprawie podmiotowych środków dowodowych oraz innych dokumentów lub oświadczeń, jakich może żądać zamawiający od wykonawcy:</w:t>
      </w:r>
    </w:p>
    <w:p w14:paraId="11C8B712" w14:textId="77777777" w:rsidR="00EC1C24" w:rsidRPr="00944720" w:rsidRDefault="00EC1C24" w:rsidP="00F2050F">
      <w:pPr>
        <w:autoSpaceDE w:val="0"/>
        <w:autoSpaceDN w:val="0"/>
        <w:adjustRightInd w:val="0"/>
        <w:spacing w:after="0" w:line="240" w:lineRule="auto"/>
        <w:ind w:left="284"/>
        <w:jc w:val="both"/>
        <w:rPr>
          <w:rFonts w:ascii="Tahoma" w:eastAsia="Times New Roman" w:hAnsi="Tahoma" w:cs="Tahoma"/>
          <w:color w:val="000000"/>
          <w:sz w:val="24"/>
          <w:szCs w:val="24"/>
        </w:rPr>
      </w:pPr>
    </w:p>
    <w:p w14:paraId="5C23E390" w14:textId="055F2B95" w:rsidR="00EC1C24" w:rsidRPr="00944720" w:rsidRDefault="00EC1C24">
      <w:pPr>
        <w:pStyle w:val="Akapitzlist"/>
        <w:numPr>
          <w:ilvl w:val="2"/>
          <w:numId w:val="16"/>
        </w:numPr>
        <w:autoSpaceDE w:val="0"/>
        <w:autoSpaceDN w:val="0"/>
        <w:adjustRightInd w:val="0"/>
        <w:spacing w:after="0" w:line="240" w:lineRule="auto"/>
        <w:ind w:left="284" w:firstLine="0"/>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oświadczenia wykonawcy o aktualności informacji zawartych w oświadczeniu, o którym mowa w art. 125 ust. 1 ustawy </w:t>
      </w:r>
      <w:proofErr w:type="spellStart"/>
      <w:r w:rsidRPr="00944720">
        <w:rPr>
          <w:rFonts w:ascii="Tahoma" w:eastAsia="Times New Roman" w:hAnsi="Tahoma" w:cs="Tahoma"/>
          <w:color w:val="000000"/>
          <w:sz w:val="24"/>
          <w:szCs w:val="24"/>
        </w:rPr>
        <w:t>Pzp</w:t>
      </w:r>
      <w:proofErr w:type="spellEnd"/>
      <w:r w:rsidRPr="00944720">
        <w:rPr>
          <w:rFonts w:ascii="Tahoma" w:eastAsia="Times New Roman" w:hAnsi="Tahoma" w:cs="Tahoma"/>
          <w:color w:val="000000"/>
          <w:sz w:val="24"/>
          <w:szCs w:val="24"/>
        </w:rPr>
        <w:t xml:space="preserve">, w zakresie podstaw wykluczenia z postępowania wskazanych przez zamawiającego, o których mowa w art. 108 ust. 1 Ustawy </w:t>
      </w:r>
      <w:proofErr w:type="spellStart"/>
      <w:r w:rsidRPr="00944720">
        <w:rPr>
          <w:rFonts w:ascii="Tahoma" w:eastAsia="Times New Roman" w:hAnsi="Tahoma" w:cs="Tahoma"/>
          <w:color w:val="000000"/>
          <w:sz w:val="24"/>
          <w:szCs w:val="24"/>
        </w:rPr>
        <w:t>Pzp</w:t>
      </w:r>
      <w:proofErr w:type="spellEnd"/>
      <w:r w:rsidRPr="00944720">
        <w:rPr>
          <w:rFonts w:ascii="Tahoma" w:eastAsia="Times New Roman" w:hAnsi="Tahoma" w:cs="Tahoma"/>
          <w:color w:val="000000"/>
          <w:sz w:val="24"/>
          <w:szCs w:val="24"/>
        </w:rPr>
        <w:t xml:space="preserve">, art. 109 ust. 1 pkt. </w:t>
      </w:r>
      <w:r w:rsidR="00C33EE8" w:rsidRPr="00944720">
        <w:rPr>
          <w:rFonts w:ascii="Tahoma" w:eastAsia="Times New Roman" w:hAnsi="Tahoma" w:cs="Tahoma"/>
          <w:color w:val="000000"/>
          <w:sz w:val="24"/>
          <w:szCs w:val="24"/>
        </w:rPr>
        <w:t xml:space="preserve">5 i </w:t>
      </w:r>
      <w:r w:rsidRPr="00944720">
        <w:rPr>
          <w:rFonts w:ascii="Tahoma" w:eastAsia="Times New Roman" w:hAnsi="Tahoma" w:cs="Tahoma"/>
          <w:color w:val="000000"/>
          <w:sz w:val="24"/>
          <w:szCs w:val="24"/>
        </w:rPr>
        <w:t xml:space="preserve">7 Ustawy </w:t>
      </w:r>
      <w:proofErr w:type="spellStart"/>
      <w:r w:rsidRPr="00944720">
        <w:rPr>
          <w:rFonts w:ascii="Tahoma" w:eastAsia="Times New Roman" w:hAnsi="Tahoma" w:cs="Tahoma"/>
          <w:color w:val="000000"/>
          <w:sz w:val="24"/>
          <w:szCs w:val="24"/>
        </w:rPr>
        <w:t>Pzp</w:t>
      </w:r>
      <w:proofErr w:type="spellEnd"/>
      <w:r w:rsidRPr="00944720">
        <w:rPr>
          <w:rFonts w:ascii="Tahoma" w:eastAsia="Times New Roman" w:hAnsi="Tahoma" w:cs="Tahoma"/>
          <w:color w:val="000000"/>
          <w:sz w:val="24"/>
          <w:szCs w:val="24"/>
        </w:rPr>
        <w:t xml:space="preserve"> oraz art. 7 ust. 1 ustawy z dnia 13 kwietnia 2022 r. o szczególnych rozwiązaniach w zakresie przeciwdziałania wspieraniu agresji na Ukrainę oraz służących ochronie bezpieczeństwa narodowego</w:t>
      </w:r>
      <w:r w:rsidR="00062889" w:rsidRPr="00944720">
        <w:rPr>
          <w:rFonts w:ascii="Tahoma" w:eastAsia="Times New Roman" w:hAnsi="Tahoma" w:cs="Tahoma"/>
          <w:color w:val="000000"/>
          <w:sz w:val="24"/>
          <w:szCs w:val="24"/>
        </w:rPr>
        <w:t>,</w:t>
      </w:r>
    </w:p>
    <w:p w14:paraId="67DDE3BA" w14:textId="77777777" w:rsidR="00EC1C24" w:rsidRPr="00944720" w:rsidRDefault="00EC1C24" w:rsidP="004F0FB0">
      <w:pPr>
        <w:autoSpaceDE w:val="0"/>
        <w:autoSpaceDN w:val="0"/>
        <w:adjustRightInd w:val="0"/>
        <w:spacing w:after="0" w:line="240" w:lineRule="auto"/>
        <w:ind w:left="284"/>
        <w:jc w:val="both"/>
        <w:rPr>
          <w:rFonts w:ascii="Tahoma" w:eastAsia="Times New Roman" w:hAnsi="Tahoma" w:cs="Tahoma"/>
          <w:color w:val="000000"/>
          <w:sz w:val="24"/>
          <w:szCs w:val="24"/>
        </w:rPr>
      </w:pPr>
    </w:p>
    <w:p w14:paraId="619A9FDD" w14:textId="02569715" w:rsidR="00613B35" w:rsidRPr="00944720" w:rsidRDefault="004F0FB0" w:rsidP="004F0FB0">
      <w:pPr>
        <w:pStyle w:val="Akapitzlist"/>
        <w:numPr>
          <w:ilvl w:val="2"/>
          <w:numId w:val="16"/>
        </w:numPr>
        <w:autoSpaceDE w:val="0"/>
        <w:autoSpaceDN w:val="0"/>
        <w:adjustRightInd w:val="0"/>
        <w:spacing w:after="0" w:line="240" w:lineRule="auto"/>
        <w:ind w:left="284" w:firstLine="0"/>
        <w:jc w:val="both"/>
        <w:rPr>
          <w:rFonts w:ascii="Tahoma" w:hAnsi="Tahoma" w:cs="Tahoma"/>
          <w:bCs/>
          <w:sz w:val="24"/>
          <w:szCs w:val="24"/>
        </w:rPr>
      </w:pPr>
      <w:r>
        <w:rPr>
          <w:rFonts w:ascii="Tahoma" w:eastAsia="Times New Roman" w:hAnsi="Tahoma" w:cs="Tahoma"/>
          <w:color w:val="000000"/>
          <w:sz w:val="24"/>
          <w:szCs w:val="24"/>
        </w:rPr>
        <w:t xml:space="preserve">wykazu </w:t>
      </w:r>
      <w:r w:rsidRPr="004F0FB0">
        <w:rPr>
          <w:rFonts w:ascii="Tahoma" w:eastAsia="Times New Roman" w:hAnsi="Tahoma" w:cs="Tahoma"/>
          <w:color w:val="000000"/>
          <w:sz w:val="24"/>
          <w:szCs w:val="24"/>
        </w:rPr>
        <w:t>dostaw lub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6C8A81EB" w14:textId="77777777" w:rsidR="004F0FB0" w:rsidRDefault="004F0FB0" w:rsidP="004F0FB0">
      <w:pPr>
        <w:pStyle w:val="Akapitzlist"/>
        <w:spacing w:after="0" w:line="240" w:lineRule="auto"/>
        <w:ind w:left="284"/>
        <w:jc w:val="both"/>
        <w:rPr>
          <w:rFonts w:ascii="Tahoma" w:hAnsi="Tahoma" w:cs="Tahoma"/>
          <w:bCs/>
          <w:iCs/>
          <w:sz w:val="24"/>
          <w:szCs w:val="24"/>
        </w:rPr>
      </w:pPr>
    </w:p>
    <w:p w14:paraId="10E515F5" w14:textId="60BA7795" w:rsidR="009D0A70" w:rsidRPr="00944720" w:rsidRDefault="009D0A70" w:rsidP="004F0FB0">
      <w:pPr>
        <w:pStyle w:val="Akapitzlist"/>
        <w:spacing w:after="0" w:line="240" w:lineRule="auto"/>
        <w:ind w:left="284"/>
        <w:jc w:val="both"/>
        <w:rPr>
          <w:rFonts w:ascii="Tahoma" w:hAnsi="Tahoma" w:cs="Tahoma"/>
          <w:bCs/>
          <w:iCs/>
          <w:sz w:val="24"/>
          <w:szCs w:val="24"/>
        </w:rPr>
      </w:pPr>
      <w:r w:rsidRPr="00944720">
        <w:rPr>
          <w:rFonts w:ascii="Tahoma" w:hAnsi="Tahoma" w:cs="Tahoma"/>
          <w:bCs/>
          <w:iCs/>
          <w:sz w:val="24"/>
          <w:szCs w:val="24"/>
        </w:rPr>
        <w:t>Jeżeli wykonawca powołuje się na doświadczenie w realizacji dostaw, wykonywanych wspólnie z innymi wykonawcami, wykaz dotyczy dostaw, w których wykonaniu wykonawca ten bezpośrednio uczestniczył, a w przypadku świadczeń powtarzających się lub ciągłych, w których wykonywaniu bezpośrednio uczestniczył lub uczestniczy.</w:t>
      </w:r>
    </w:p>
    <w:p w14:paraId="6B2BF864" w14:textId="77777777" w:rsidR="009D0A70" w:rsidRPr="00944720" w:rsidRDefault="009D0A70" w:rsidP="004F0FB0">
      <w:pPr>
        <w:autoSpaceDE w:val="0"/>
        <w:autoSpaceDN w:val="0"/>
        <w:adjustRightInd w:val="0"/>
        <w:spacing w:after="0" w:line="240" w:lineRule="auto"/>
        <w:jc w:val="both"/>
        <w:rPr>
          <w:rFonts w:ascii="Tahoma" w:hAnsi="Tahoma" w:cs="Tahoma"/>
          <w:bCs/>
          <w:sz w:val="24"/>
          <w:szCs w:val="24"/>
        </w:rPr>
      </w:pPr>
    </w:p>
    <w:p w14:paraId="0D6425AD" w14:textId="0080E11A" w:rsidR="00196509" w:rsidRPr="00944720" w:rsidRDefault="00196509"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r w:rsidRPr="00944720">
        <w:rPr>
          <w:rFonts w:ascii="Tahoma" w:hAnsi="Tahoma" w:cs="Tahoma"/>
        </w:rPr>
        <w:t>2. Zgodnie z art. 274 ust. 1 Ustawy Zamawiający wezwie wykonawcę, którego oferta została najwyżej oceniona, do złożenia w wyznaczonym terminie, nie krótszym niż 5 dni od dnia wezwania, podmiotowych środków dowodowych aktualnych na dzień złożenia podmiotowych środków dowodowych.</w:t>
      </w:r>
    </w:p>
    <w:p w14:paraId="3508FCEB" w14:textId="77777777" w:rsidR="009200EE" w:rsidRPr="00944720" w:rsidRDefault="009200EE"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p>
    <w:p w14:paraId="6733D469" w14:textId="49C30578" w:rsidR="009200EE" w:rsidRPr="00944720" w:rsidRDefault="009200EE"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r w:rsidRPr="00944720">
        <w:rPr>
          <w:rFonts w:ascii="Tahoma" w:hAnsi="Tahoma" w:cs="Tahoma"/>
        </w:rPr>
        <w:t xml:space="preserve">3. Zamawiający żąda od wykonawcy, który polega na zdolnościach technicznych lub zawodowych lub sytuacji finansowej lub ekonomicznej podmiotów udostępniających zasoby na zasadach określonych w art. 118 – 123 </w:t>
      </w:r>
      <w:proofErr w:type="spellStart"/>
      <w:r w:rsidRPr="00944720">
        <w:rPr>
          <w:rFonts w:ascii="Tahoma" w:hAnsi="Tahoma" w:cs="Tahoma"/>
        </w:rPr>
        <w:t>pzp</w:t>
      </w:r>
      <w:proofErr w:type="spellEnd"/>
      <w:r w:rsidRPr="00944720">
        <w:rPr>
          <w:rFonts w:ascii="Tahoma" w:hAnsi="Tahoma" w:cs="Tahoma"/>
        </w:rPr>
        <w:t xml:space="preserve"> przedstawienia podmiotowych środków dowodowych, o których mowa w ust. 1 w zakresie w jakim podmioty te wykazują spełnienie warunków udziału w postępowaniu.</w:t>
      </w:r>
    </w:p>
    <w:p w14:paraId="4307C2CA" w14:textId="50181BCA" w:rsidR="00196509" w:rsidRPr="00944720" w:rsidRDefault="00196509"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p>
    <w:p w14:paraId="724D8F98" w14:textId="5A914F66" w:rsidR="00D21DFC" w:rsidRPr="00944720" w:rsidRDefault="00D21DFC"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944720">
        <w:rPr>
          <w:rFonts w:ascii="Tahoma" w:eastAsia="Times New Roman" w:hAnsi="Tahoma" w:cs="Tahoma"/>
          <w:b/>
          <w:bCs/>
          <w:color w:val="000000"/>
          <w:sz w:val="24"/>
          <w:szCs w:val="24"/>
        </w:rPr>
        <w:t>21. Wymagania dotyczące wadium, jeżeli zamawiający przewiduje obowiązek wniesienia wadium.</w:t>
      </w:r>
    </w:p>
    <w:p w14:paraId="49754A07" w14:textId="77777777" w:rsidR="00C46D6E" w:rsidRPr="00944720" w:rsidRDefault="00C46D6E" w:rsidP="00C46D6E">
      <w:pPr>
        <w:pStyle w:val="NormalnyWeb"/>
        <w:shd w:val="clear" w:color="auto" w:fill="FFFFFF"/>
        <w:spacing w:before="0" w:beforeAutospacing="0" w:after="0" w:afterAutospacing="0" w:line="240" w:lineRule="auto"/>
        <w:jc w:val="both"/>
        <w:rPr>
          <w:rFonts w:ascii="Tahoma" w:hAnsi="Tahoma" w:cs="Tahoma"/>
          <w:color w:val="222222"/>
          <w:sz w:val="24"/>
          <w:szCs w:val="24"/>
          <w:lang w:val="pl-PL"/>
        </w:rPr>
      </w:pPr>
    </w:p>
    <w:p w14:paraId="561F60B0" w14:textId="33A5D3D9" w:rsidR="00666A4B" w:rsidRPr="00944720" w:rsidRDefault="00666A4B" w:rsidP="00C46D6E">
      <w:pPr>
        <w:pStyle w:val="NormalnyWeb"/>
        <w:shd w:val="clear" w:color="auto" w:fill="FFFFFF"/>
        <w:spacing w:before="0" w:beforeAutospacing="0" w:after="0" w:afterAutospacing="0" w:line="240" w:lineRule="auto"/>
        <w:jc w:val="both"/>
        <w:rPr>
          <w:rFonts w:ascii="Tahoma" w:hAnsi="Tahoma" w:cs="Tahoma"/>
          <w:color w:val="222222"/>
          <w:sz w:val="24"/>
          <w:szCs w:val="24"/>
          <w:lang w:val="pl-PL"/>
        </w:rPr>
      </w:pPr>
      <w:r w:rsidRPr="00944720">
        <w:rPr>
          <w:rFonts w:ascii="Tahoma" w:hAnsi="Tahoma" w:cs="Tahoma"/>
          <w:color w:val="222222"/>
          <w:sz w:val="24"/>
          <w:szCs w:val="24"/>
          <w:lang w:val="pl-PL"/>
        </w:rPr>
        <w:t xml:space="preserve">Zamawiający </w:t>
      </w:r>
      <w:r w:rsidR="00C46D6E" w:rsidRPr="00944720">
        <w:rPr>
          <w:rFonts w:ascii="Tahoma" w:hAnsi="Tahoma" w:cs="Tahoma"/>
          <w:color w:val="222222"/>
          <w:sz w:val="24"/>
          <w:szCs w:val="24"/>
          <w:lang w:val="pl-PL"/>
        </w:rPr>
        <w:t xml:space="preserve">nie </w:t>
      </w:r>
      <w:r w:rsidRPr="00944720">
        <w:rPr>
          <w:rFonts w:ascii="Tahoma" w:hAnsi="Tahoma" w:cs="Tahoma"/>
          <w:color w:val="222222"/>
          <w:sz w:val="24"/>
          <w:szCs w:val="24"/>
          <w:lang w:val="pl-PL"/>
        </w:rPr>
        <w:t>wymaga wniesienia wadium</w:t>
      </w:r>
      <w:r w:rsidR="00C46D6E" w:rsidRPr="00944720">
        <w:rPr>
          <w:rFonts w:ascii="Tahoma" w:hAnsi="Tahoma" w:cs="Tahoma"/>
          <w:color w:val="222222"/>
          <w:sz w:val="24"/>
          <w:szCs w:val="24"/>
          <w:lang w:val="pl-PL"/>
        </w:rPr>
        <w:t>.</w:t>
      </w:r>
      <w:r w:rsidRPr="00944720">
        <w:rPr>
          <w:rFonts w:ascii="Tahoma" w:hAnsi="Tahoma" w:cs="Tahoma"/>
          <w:color w:val="222222"/>
          <w:sz w:val="24"/>
          <w:szCs w:val="24"/>
          <w:lang w:val="pl-PL"/>
        </w:rPr>
        <w:t xml:space="preserve"> </w:t>
      </w:r>
    </w:p>
    <w:p w14:paraId="325E0684" w14:textId="77777777" w:rsidR="00B03ACC" w:rsidRPr="00944720" w:rsidRDefault="00B03ACC" w:rsidP="00F2050F">
      <w:pPr>
        <w:autoSpaceDE w:val="0"/>
        <w:autoSpaceDN w:val="0"/>
        <w:adjustRightInd w:val="0"/>
        <w:spacing w:after="0" w:line="240" w:lineRule="auto"/>
        <w:jc w:val="both"/>
        <w:rPr>
          <w:rFonts w:ascii="Tahoma" w:eastAsia="Times New Roman" w:hAnsi="Tahoma" w:cs="Tahoma"/>
          <w:b/>
          <w:bCs/>
          <w:color w:val="000000"/>
          <w:sz w:val="24"/>
          <w:szCs w:val="24"/>
        </w:rPr>
      </w:pPr>
    </w:p>
    <w:p w14:paraId="76F6ABCF" w14:textId="77777777" w:rsidR="00D21DFC" w:rsidRPr="00944720" w:rsidRDefault="00D21DFC"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944720">
        <w:rPr>
          <w:rFonts w:ascii="Tahoma" w:eastAsia="Times New Roman" w:hAnsi="Tahoma" w:cs="Tahoma"/>
          <w:b/>
          <w:bCs/>
          <w:color w:val="000000"/>
          <w:sz w:val="24"/>
          <w:szCs w:val="24"/>
        </w:rPr>
        <w:lastRenderedPageBreak/>
        <w:t xml:space="preserve">22. Informacje dotyczące zabezpieczenia należytego wykonania umowy, jeżeli zamawiający przewiduje obowiązek jego wniesienia. </w:t>
      </w:r>
    </w:p>
    <w:p w14:paraId="334E0391" w14:textId="77777777" w:rsidR="00EC1C24" w:rsidRPr="00944720" w:rsidRDefault="00EC1C24" w:rsidP="00F2050F">
      <w:pPr>
        <w:autoSpaceDE w:val="0"/>
        <w:autoSpaceDN w:val="0"/>
        <w:adjustRightInd w:val="0"/>
        <w:spacing w:after="0" w:line="240" w:lineRule="auto"/>
        <w:jc w:val="both"/>
        <w:rPr>
          <w:rFonts w:ascii="Tahoma" w:hAnsi="Tahoma" w:cs="Tahoma"/>
          <w:color w:val="000000" w:themeColor="text1"/>
          <w:sz w:val="24"/>
          <w:szCs w:val="24"/>
          <w:u w:val="single"/>
        </w:rPr>
      </w:pPr>
    </w:p>
    <w:p w14:paraId="2A4F4D24" w14:textId="77777777" w:rsidR="0038096F" w:rsidRPr="00944720" w:rsidRDefault="0038096F">
      <w:pPr>
        <w:pStyle w:val="Akapitzlist"/>
        <w:numPr>
          <w:ilvl w:val="0"/>
          <w:numId w:val="8"/>
        </w:numPr>
        <w:spacing w:after="0" w:line="240" w:lineRule="auto"/>
        <w:ind w:left="284" w:hanging="284"/>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Zamawiający wymaga wniesienia przed zawarciem umowy zabezpieczenia w wysokości 5% całkowitej ceny ryczałtowej brutto oferty.</w:t>
      </w:r>
    </w:p>
    <w:p w14:paraId="3F4F1FA4" w14:textId="77777777" w:rsidR="0038096F" w:rsidRPr="00944720" w:rsidRDefault="0038096F" w:rsidP="00F2050F">
      <w:pPr>
        <w:pStyle w:val="Akapitzlist"/>
        <w:spacing w:after="0" w:line="240" w:lineRule="auto"/>
        <w:ind w:left="284"/>
        <w:contextualSpacing w:val="0"/>
        <w:jc w:val="both"/>
        <w:rPr>
          <w:rFonts w:ascii="Tahoma" w:hAnsi="Tahoma" w:cs="Tahoma"/>
          <w:color w:val="000000" w:themeColor="text1"/>
          <w:sz w:val="24"/>
          <w:szCs w:val="24"/>
        </w:rPr>
      </w:pPr>
    </w:p>
    <w:p w14:paraId="597DADF1" w14:textId="77777777" w:rsidR="0038096F" w:rsidRPr="00944720" w:rsidRDefault="0038096F">
      <w:pPr>
        <w:pStyle w:val="Akapitzlist"/>
        <w:numPr>
          <w:ilvl w:val="0"/>
          <w:numId w:val="8"/>
        </w:numPr>
        <w:spacing w:after="0" w:line="240" w:lineRule="auto"/>
        <w:ind w:left="284" w:hanging="284"/>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Zabezpieczenie może być wnoszone, według wyboru wykonawcy, w jednej lub w kilku następujących formach:</w:t>
      </w:r>
    </w:p>
    <w:p w14:paraId="4586EED0" w14:textId="77777777" w:rsidR="0038096F" w:rsidRPr="00944720" w:rsidRDefault="0038096F" w:rsidP="00F2050F">
      <w:pPr>
        <w:pStyle w:val="Akapitzlist"/>
        <w:spacing w:after="0" w:line="240" w:lineRule="auto"/>
        <w:ind w:left="567"/>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 xml:space="preserve">1) pieniądzu; </w:t>
      </w:r>
    </w:p>
    <w:p w14:paraId="6484697E" w14:textId="5C056310" w:rsidR="0038096F" w:rsidRPr="00944720" w:rsidRDefault="0038096F" w:rsidP="00F2050F">
      <w:pPr>
        <w:pStyle w:val="Akapitzlist"/>
        <w:spacing w:after="0" w:line="240" w:lineRule="auto"/>
        <w:ind w:left="567"/>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 xml:space="preserve">2) poręczeniach bankowych lub poręczeniach spółdzielczej kasy oszczędnościowo- kredytowej, z tym że zobowiązanie kasy jest zawsze zobowiązaniem pieniężnym; </w:t>
      </w:r>
    </w:p>
    <w:p w14:paraId="46CFEF00" w14:textId="77777777" w:rsidR="0038096F" w:rsidRPr="00944720" w:rsidRDefault="0038096F" w:rsidP="00F2050F">
      <w:pPr>
        <w:pStyle w:val="Akapitzlist"/>
        <w:spacing w:after="0" w:line="240" w:lineRule="auto"/>
        <w:ind w:left="567"/>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 xml:space="preserve">3) gwarancjach bankowych; </w:t>
      </w:r>
    </w:p>
    <w:p w14:paraId="32109FE1" w14:textId="77777777" w:rsidR="0038096F" w:rsidRPr="00944720" w:rsidRDefault="0038096F" w:rsidP="00F2050F">
      <w:pPr>
        <w:pStyle w:val="Akapitzlist"/>
        <w:spacing w:after="0" w:line="240" w:lineRule="auto"/>
        <w:ind w:left="567"/>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 xml:space="preserve">4) gwarancjach ubezpieczeniowych; </w:t>
      </w:r>
    </w:p>
    <w:p w14:paraId="42D23C27" w14:textId="77777777" w:rsidR="0038096F" w:rsidRPr="00944720" w:rsidRDefault="0038096F" w:rsidP="00F2050F">
      <w:pPr>
        <w:pStyle w:val="Akapitzlist"/>
        <w:spacing w:after="0" w:line="240" w:lineRule="auto"/>
        <w:ind w:left="567"/>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5) poręczeniach udzielanych przez podmioty, o których mowa w art. 6b ust. 5 pkt 2 ustawy z dnia 9 listopada 2000 r. o utworzeniu Polskiej Agencji Rozwoju Przedsiębiorczości.</w:t>
      </w:r>
    </w:p>
    <w:p w14:paraId="165A6D9A" w14:textId="77777777" w:rsidR="0038096F" w:rsidRPr="00944720" w:rsidRDefault="0038096F" w:rsidP="00F2050F">
      <w:pPr>
        <w:pStyle w:val="Akapitzlist"/>
        <w:spacing w:after="0" w:line="240" w:lineRule="auto"/>
        <w:ind w:left="567"/>
        <w:contextualSpacing w:val="0"/>
        <w:jc w:val="both"/>
        <w:rPr>
          <w:rFonts w:ascii="Tahoma" w:hAnsi="Tahoma" w:cs="Tahoma"/>
          <w:color w:val="000000" w:themeColor="text1"/>
          <w:sz w:val="24"/>
          <w:szCs w:val="24"/>
        </w:rPr>
      </w:pPr>
    </w:p>
    <w:p w14:paraId="262B60B9" w14:textId="227AAEA5" w:rsidR="0038096F" w:rsidRPr="00944720" w:rsidRDefault="0038096F">
      <w:pPr>
        <w:pStyle w:val="Akapitzlist"/>
        <w:numPr>
          <w:ilvl w:val="0"/>
          <w:numId w:val="9"/>
        </w:numPr>
        <w:spacing w:after="0" w:line="240" w:lineRule="auto"/>
        <w:jc w:val="both"/>
        <w:rPr>
          <w:rFonts w:ascii="Tahoma" w:hAnsi="Tahoma" w:cs="Tahoma"/>
          <w:color w:val="000000" w:themeColor="text1"/>
          <w:sz w:val="24"/>
          <w:szCs w:val="24"/>
        </w:rPr>
      </w:pPr>
      <w:r w:rsidRPr="00944720">
        <w:rPr>
          <w:rFonts w:ascii="Tahoma" w:hAnsi="Tahoma" w:cs="Tahoma"/>
          <w:color w:val="000000" w:themeColor="text1"/>
          <w:sz w:val="24"/>
          <w:szCs w:val="24"/>
        </w:rPr>
        <w:t>Zabezpieczenie wnoszone w pieniądzu wykonawca wpłaca przelewem na rachunek bankowy</w:t>
      </w:r>
      <w:r w:rsidR="00633900" w:rsidRPr="00944720">
        <w:rPr>
          <w:rFonts w:ascii="Tahoma" w:hAnsi="Tahoma" w:cs="Tahoma"/>
          <w:color w:val="000000" w:themeColor="text1"/>
          <w:sz w:val="24"/>
          <w:szCs w:val="24"/>
        </w:rPr>
        <w:t>, który wskaże Zamawiający.</w:t>
      </w:r>
    </w:p>
    <w:p w14:paraId="692A6063" w14:textId="77777777" w:rsidR="0038096F" w:rsidRPr="00944720" w:rsidRDefault="0038096F" w:rsidP="00F2050F">
      <w:pPr>
        <w:pStyle w:val="Akapitzlist"/>
        <w:spacing w:after="0" w:line="240" w:lineRule="auto"/>
        <w:ind w:left="360"/>
        <w:jc w:val="both"/>
        <w:rPr>
          <w:rFonts w:ascii="Tahoma" w:hAnsi="Tahoma" w:cs="Tahoma"/>
          <w:color w:val="000000" w:themeColor="text1"/>
          <w:sz w:val="24"/>
          <w:szCs w:val="24"/>
        </w:rPr>
      </w:pPr>
    </w:p>
    <w:p w14:paraId="5A735168" w14:textId="77777777" w:rsidR="005F7A76" w:rsidRPr="00944720" w:rsidRDefault="005F7A76">
      <w:pPr>
        <w:pStyle w:val="Akapitzlist"/>
        <w:numPr>
          <w:ilvl w:val="0"/>
          <w:numId w:val="9"/>
        </w:numPr>
        <w:spacing w:after="0" w:line="240" w:lineRule="auto"/>
        <w:ind w:left="284" w:hanging="284"/>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W przypadku wnoszenia przez wykonawcę zabezpieczenia należytego wykonania umowy w formie gwarancji, gwarancja ma być co najmniej:</w:t>
      </w:r>
    </w:p>
    <w:p w14:paraId="1506DA73" w14:textId="77777777" w:rsidR="005F7A76" w:rsidRPr="00944720" w:rsidRDefault="005F7A76">
      <w:pPr>
        <w:pStyle w:val="Akapitzlist"/>
        <w:widowControl w:val="0"/>
        <w:numPr>
          <w:ilvl w:val="1"/>
          <w:numId w:val="9"/>
        </w:numPr>
        <w:autoSpaceDE w:val="0"/>
        <w:autoSpaceDN w:val="0"/>
        <w:spacing w:after="0" w:line="240" w:lineRule="auto"/>
        <w:ind w:left="709" w:right="149"/>
        <w:contextualSpacing w:val="0"/>
        <w:jc w:val="both"/>
        <w:rPr>
          <w:rFonts w:ascii="Tahoma" w:hAnsi="Tahoma" w:cs="Tahoma"/>
          <w:sz w:val="24"/>
          <w:szCs w:val="24"/>
        </w:rPr>
      </w:pPr>
      <w:r w:rsidRPr="00944720">
        <w:rPr>
          <w:rFonts w:ascii="Tahoma" w:hAnsi="Tahoma" w:cs="Tahoma"/>
          <w:sz w:val="24"/>
          <w:szCs w:val="24"/>
        </w:rPr>
        <w:t>gwarancja/poręczenie bezwarunkowa/e, nieodwołalna, w treści gwarancji/poręczenia nie mogą być wymienione jakiekolwiek warunki lub wymogi dotyczące uzasadnienia roszczenia;</w:t>
      </w:r>
    </w:p>
    <w:p w14:paraId="42F7352F" w14:textId="77777777" w:rsidR="005F7A76" w:rsidRPr="00944720" w:rsidRDefault="005F7A76">
      <w:pPr>
        <w:pStyle w:val="Akapitzlist"/>
        <w:widowControl w:val="0"/>
        <w:numPr>
          <w:ilvl w:val="1"/>
          <w:numId w:val="9"/>
        </w:numPr>
        <w:autoSpaceDE w:val="0"/>
        <w:autoSpaceDN w:val="0"/>
        <w:spacing w:after="0" w:line="240" w:lineRule="auto"/>
        <w:ind w:left="709" w:right="149"/>
        <w:contextualSpacing w:val="0"/>
        <w:jc w:val="both"/>
        <w:rPr>
          <w:rFonts w:ascii="Tahoma" w:hAnsi="Tahoma" w:cs="Tahoma"/>
          <w:sz w:val="24"/>
          <w:szCs w:val="24"/>
        </w:rPr>
      </w:pPr>
      <w:r w:rsidRPr="00944720">
        <w:rPr>
          <w:rFonts w:ascii="Tahoma" w:hAnsi="Tahoma" w:cs="Tahoma"/>
          <w:sz w:val="24"/>
          <w:szCs w:val="24"/>
        </w:rPr>
        <w:t xml:space="preserve">gwarancja/poręczenie płatna/e na pierwsze żądanie Zamawiającego w terminie nie dłuższym niż 7 dni, dokonane w formie pisemnej lub oświadczenia woli złożonego w postaci elektronicznej opatrzonego kwalifikowanym podpisem elektronicznym (przy czym forma pisemna jest obligatoryjna i nie może zostać wykluczona w treści gwarancji/poręczenia); </w:t>
      </w:r>
    </w:p>
    <w:p w14:paraId="20C029E3" w14:textId="77777777" w:rsidR="005F7A76" w:rsidRPr="00944720" w:rsidRDefault="005F7A76">
      <w:pPr>
        <w:pStyle w:val="Akapitzlist"/>
        <w:widowControl w:val="0"/>
        <w:numPr>
          <w:ilvl w:val="1"/>
          <w:numId w:val="9"/>
        </w:numPr>
        <w:autoSpaceDE w:val="0"/>
        <w:autoSpaceDN w:val="0"/>
        <w:spacing w:after="0" w:line="240" w:lineRule="auto"/>
        <w:ind w:left="709" w:right="149"/>
        <w:contextualSpacing w:val="0"/>
        <w:jc w:val="both"/>
        <w:rPr>
          <w:rFonts w:ascii="Tahoma" w:hAnsi="Tahoma" w:cs="Tahoma"/>
          <w:sz w:val="24"/>
          <w:szCs w:val="24"/>
        </w:rPr>
      </w:pPr>
      <w:r w:rsidRPr="00944720">
        <w:rPr>
          <w:rFonts w:ascii="Tahoma" w:hAnsi="Tahoma" w:cs="Tahoma"/>
          <w:sz w:val="24"/>
          <w:szCs w:val="24"/>
        </w:rPr>
        <w:t xml:space="preserve">gwarancja/poręczenie, do której zastosowanie będzie miało prawo polskie. </w:t>
      </w:r>
    </w:p>
    <w:p w14:paraId="68C8316D" w14:textId="77777777" w:rsidR="00B03ACC" w:rsidRPr="00944720" w:rsidRDefault="00B03ACC" w:rsidP="00F2050F">
      <w:pPr>
        <w:autoSpaceDE w:val="0"/>
        <w:autoSpaceDN w:val="0"/>
        <w:adjustRightInd w:val="0"/>
        <w:spacing w:after="0" w:line="240" w:lineRule="auto"/>
        <w:jc w:val="both"/>
        <w:rPr>
          <w:rFonts w:ascii="Tahoma" w:eastAsia="Times New Roman" w:hAnsi="Tahoma" w:cs="Tahoma"/>
          <w:color w:val="000000"/>
          <w:sz w:val="24"/>
          <w:szCs w:val="24"/>
        </w:rPr>
      </w:pPr>
    </w:p>
    <w:p w14:paraId="7D247823" w14:textId="5ED912F6" w:rsidR="00DC006B" w:rsidRPr="00944720" w:rsidRDefault="00DC006B"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944720">
        <w:rPr>
          <w:rFonts w:ascii="Tahoma" w:eastAsia="Times New Roman" w:hAnsi="Tahoma" w:cs="Tahoma"/>
          <w:b/>
          <w:bCs/>
          <w:color w:val="000000"/>
          <w:sz w:val="24"/>
          <w:szCs w:val="24"/>
        </w:rPr>
        <w:t>23. 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48B941F5" w14:textId="3994779C" w:rsidR="00DC006B" w:rsidRPr="00944720" w:rsidRDefault="00DC006B" w:rsidP="00C52019">
      <w:pPr>
        <w:autoSpaceDE w:val="0"/>
        <w:autoSpaceDN w:val="0"/>
        <w:adjustRightInd w:val="0"/>
        <w:spacing w:after="0" w:line="240" w:lineRule="auto"/>
        <w:jc w:val="both"/>
        <w:rPr>
          <w:rFonts w:ascii="Tahoma" w:eastAsia="Times New Roman" w:hAnsi="Tahoma" w:cs="Tahoma"/>
          <w:b/>
          <w:bCs/>
          <w:color w:val="000000"/>
          <w:sz w:val="24"/>
          <w:szCs w:val="24"/>
        </w:rPr>
      </w:pPr>
    </w:p>
    <w:p w14:paraId="4F1CDFCD" w14:textId="0F60F84C" w:rsidR="00C52019" w:rsidRPr="00944720" w:rsidRDefault="00C52019" w:rsidP="00C52019">
      <w:pPr>
        <w:spacing w:after="0" w:line="240" w:lineRule="auto"/>
        <w:jc w:val="both"/>
        <w:rPr>
          <w:rFonts w:ascii="Tahoma" w:hAnsi="Tahoma" w:cs="Tahoma"/>
          <w:bCs/>
          <w:sz w:val="24"/>
          <w:szCs w:val="24"/>
          <w:lang w:eastAsia="ar-SA"/>
        </w:rPr>
      </w:pPr>
      <w:r w:rsidRPr="00944720">
        <w:rPr>
          <w:rFonts w:ascii="Tahoma" w:hAnsi="Tahoma" w:cs="Tahoma"/>
          <w:bCs/>
          <w:sz w:val="24"/>
          <w:szCs w:val="24"/>
          <w:lang w:eastAsia="ar-SA"/>
        </w:rPr>
        <w:t xml:space="preserve">1. Zamawiający </w:t>
      </w:r>
      <w:r w:rsidRPr="00944720">
        <w:rPr>
          <w:rFonts w:ascii="Tahoma" w:hAnsi="Tahoma" w:cs="Tahoma"/>
          <w:bCs/>
          <w:sz w:val="24"/>
          <w:szCs w:val="24"/>
          <w:u w:val="single"/>
          <w:lang w:eastAsia="ar-SA"/>
        </w:rPr>
        <w:t>przewiduje możliwość</w:t>
      </w:r>
      <w:r w:rsidRPr="00944720">
        <w:rPr>
          <w:rFonts w:ascii="Tahoma" w:hAnsi="Tahoma" w:cs="Tahoma"/>
          <w:bCs/>
          <w:sz w:val="24"/>
          <w:szCs w:val="24"/>
          <w:lang w:eastAsia="ar-SA"/>
        </w:rPr>
        <w:t xml:space="preserve"> odbycia przez Wykonawcę wizji lokalnej w na terenie planowanych robót ul. </w:t>
      </w:r>
      <w:r w:rsidR="001B2CB7" w:rsidRPr="00944720">
        <w:rPr>
          <w:rFonts w:ascii="Tahoma" w:hAnsi="Tahoma" w:cs="Tahoma"/>
          <w:bCs/>
          <w:sz w:val="24"/>
          <w:szCs w:val="24"/>
          <w:lang w:eastAsia="ar-SA"/>
        </w:rPr>
        <w:t>Św. Barbary 12</w:t>
      </w:r>
      <w:r w:rsidRPr="00944720">
        <w:rPr>
          <w:rFonts w:ascii="Tahoma" w:hAnsi="Tahoma" w:cs="Tahoma"/>
          <w:bCs/>
          <w:sz w:val="24"/>
          <w:szCs w:val="24"/>
          <w:lang w:eastAsia="ar-SA"/>
        </w:rPr>
        <w:t xml:space="preserve"> w Warszawie. Wizja lokalna jest fakultatywna (nie jest obowiązkowa). </w:t>
      </w:r>
    </w:p>
    <w:p w14:paraId="21C28DF9" w14:textId="77777777" w:rsidR="00C52019" w:rsidRPr="00944720" w:rsidRDefault="00C52019" w:rsidP="00C52019">
      <w:pPr>
        <w:pStyle w:val="Akapitzlist"/>
        <w:tabs>
          <w:tab w:val="left" w:pos="540"/>
        </w:tabs>
        <w:spacing w:after="0" w:line="240" w:lineRule="auto"/>
        <w:ind w:left="426"/>
        <w:jc w:val="both"/>
        <w:rPr>
          <w:rFonts w:ascii="Tahoma" w:hAnsi="Tahoma" w:cs="Tahoma"/>
          <w:bCs/>
          <w:sz w:val="24"/>
          <w:szCs w:val="24"/>
          <w:lang w:eastAsia="ar-SA"/>
        </w:rPr>
      </w:pPr>
    </w:p>
    <w:p w14:paraId="3FCD3C69" w14:textId="77777777" w:rsidR="00C52019" w:rsidRPr="00944720" w:rsidRDefault="00C52019" w:rsidP="00C52019">
      <w:pPr>
        <w:spacing w:after="0" w:line="240" w:lineRule="auto"/>
        <w:jc w:val="both"/>
        <w:rPr>
          <w:rFonts w:ascii="Tahoma" w:hAnsi="Tahoma" w:cs="Tahoma"/>
          <w:bCs/>
          <w:sz w:val="24"/>
          <w:szCs w:val="24"/>
          <w:lang w:eastAsia="ar-SA"/>
        </w:rPr>
      </w:pPr>
      <w:r w:rsidRPr="00944720">
        <w:rPr>
          <w:rFonts w:ascii="Tahoma" w:hAnsi="Tahoma" w:cs="Tahoma"/>
          <w:bCs/>
          <w:sz w:val="24"/>
          <w:szCs w:val="24"/>
          <w:lang w:eastAsia="ar-SA"/>
        </w:rPr>
        <w:t>2. Termin i zasady udziału w wizji lokalnej:</w:t>
      </w:r>
    </w:p>
    <w:p w14:paraId="3F934F67" w14:textId="4E2AFEF5" w:rsidR="00C52019" w:rsidRPr="00944720" w:rsidRDefault="00C52019" w:rsidP="00C52019">
      <w:pPr>
        <w:pStyle w:val="Akapitzlist"/>
        <w:spacing w:after="0" w:line="240" w:lineRule="auto"/>
        <w:ind w:left="284"/>
        <w:jc w:val="both"/>
        <w:rPr>
          <w:rFonts w:ascii="Tahoma" w:hAnsi="Tahoma" w:cs="Tahoma"/>
          <w:b/>
          <w:sz w:val="24"/>
          <w:szCs w:val="24"/>
          <w:lang w:eastAsia="ar-SA"/>
        </w:rPr>
      </w:pPr>
      <w:r w:rsidRPr="00944720">
        <w:rPr>
          <w:rFonts w:ascii="Tahoma" w:hAnsi="Tahoma" w:cs="Tahoma"/>
          <w:bCs/>
          <w:sz w:val="24"/>
          <w:szCs w:val="24"/>
          <w:lang w:eastAsia="ar-SA"/>
        </w:rPr>
        <w:t xml:space="preserve">a) Wizja lokalna odbędzie się w dniu </w:t>
      </w:r>
      <w:r w:rsidR="001B2CB7" w:rsidRPr="00944720">
        <w:rPr>
          <w:rFonts w:ascii="Tahoma" w:hAnsi="Tahoma" w:cs="Tahoma"/>
          <w:b/>
          <w:sz w:val="24"/>
          <w:szCs w:val="24"/>
          <w:lang w:eastAsia="ar-SA"/>
        </w:rPr>
        <w:t>2</w:t>
      </w:r>
      <w:r w:rsidR="0003246C" w:rsidRPr="00944720">
        <w:rPr>
          <w:rFonts w:ascii="Tahoma" w:hAnsi="Tahoma" w:cs="Tahoma"/>
          <w:b/>
          <w:sz w:val="24"/>
          <w:szCs w:val="24"/>
          <w:lang w:eastAsia="ar-SA"/>
        </w:rPr>
        <w:t>9</w:t>
      </w:r>
      <w:r w:rsidRPr="00944720">
        <w:rPr>
          <w:rFonts w:ascii="Tahoma" w:hAnsi="Tahoma" w:cs="Tahoma"/>
          <w:b/>
          <w:sz w:val="24"/>
          <w:szCs w:val="24"/>
          <w:lang w:eastAsia="ar-SA"/>
        </w:rPr>
        <w:t>.0</w:t>
      </w:r>
      <w:r w:rsidR="001B2CB7" w:rsidRPr="00944720">
        <w:rPr>
          <w:rFonts w:ascii="Tahoma" w:hAnsi="Tahoma" w:cs="Tahoma"/>
          <w:b/>
          <w:sz w:val="24"/>
          <w:szCs w:val="24"/>
          <w:lang w:eastAsia="ar-SA"/>
        </w:rPr>
        <w:t>4</w:t>
      </w:r>
      <w:r w:rsidRPr="00944720">
        <w:rPr>
          <w:rFonts w:ascii="Tahoma" w:hAnsi="Tahoma" w:cs="Tahoma"/>
          <w:b/>
          <w:sz w:val="24"/>
          <w:szCs w:val="24"/>
          <w:lang w:eastAsia="ar-SA"/>
        </w:rPr>
        <w:t>.2026 r. o godzinie 1</w:t>
      </w:r>
      <w:r w:rsidR="001B2CB7" w:rsidRPr="00944720">
        <w:rPr>
          <w:rFonts w:ascii="Tahoma" w:hAnsi="Tahoma" w:cs="Tahoma"/>
          <w:b/>
          <w:sz w:val="24"/>
          <w:szCs w:val="24"/>
          <w:lang w:eastAsia="ar-SA"/>
        </w:rPr>
        <w:t>2</w:t>
      </w:r>
      <w:r w:rsidRPr="00944720">
        <w:rPr>
          <w:rFonts w:ascii="Tahoma" w:hAnsi="Tahoma" w:cs="Tahoma"/>
          <w:b/>
          <w:sz w:val="24"/>
          <w:szCs w:val="24"/>
          <w:lang w:eastAsia="ar-SA"/>
        </w:rPr>
        <w:t>:00.</w:t>
      </w:r>
    </w:p>
    <w:p w14:paraId="6189DD86" w14:textId="77777777" w:rsidR="00C52019" w:rsidRPr="00944720" w:rsidRDefault="00C52019" w:rsidP="00C52019">
      <w:pPr>
        <w:pStyle w:val="Akapitzlist"/>
        <w:spacing w:after="0" w:line="240" w:lineRule="auto"/>
        <w:ind w:left="284"/>
        <w:jc w:val="both"/>
        <w:rPr>
          <w:rFonts w:ascii="Tahoma" w:hAnsi="Tahoma" w:cs="Tahoma"/>
          <w:b/>
          <w:sz w:val="24"/>
          <w:szCs w:val="24"/>
          <w:lang w:eastAsia="ar-SA"/>
        </w:rPr>
      </w:pPr>
    </w:p>
    <w:p w14:paraId="1159F24B" w14:textId="027DFCEC" w:rsidR="00C52019" w:rsidRPr="00944720" w:rsidRDefault="00C52019" w:rsidP="00C52019">
      <w:pPr>
        <w:pStyle w:val="Akapitzlist"/>
        <w:spacing w:after="0" w:line="240" w:lineRule="auto"/>
        <w:ind w:left="284"/>
        <w:jc w:val="both"/>
        <w:rPr>
          <w:rFonts w:ascii="Tahoma" w:hAnsi="Tahoma" w:cs="Tahoma"/>
          <w:bCs/>
          <w:sz w:val="24"/>
          <w:szCs w:val="24"/>
          <w:lang w:eastAsia="ar-SA"/>
        </w:rPr>
      </w:pPr>
      <w:r w:rsidRPr="00944720">
        <w:rPr>
          <w:rFonts w:ascii="Tahoma" w:hAnsi="Tahoma" w:cs="Tahoma"/>
          <w:bCs/>
          <w:sz w:val="24"/>
          <w:szCs w:val="24"/>
          <w:lang w:eastAsia="ar-SA"/>
        </w:rPr>
        <w:t xml:space="preserve">b) Przedstawiciele Wykonawców  powinni stawić się punktualnie przed rozpoczęciem wizji lokalnej w wyznaczonym miejscu, tj. </w:t>
      </w:r>
      <w:r w:rsidR="001B2CB7" w:rsidRPr="00944720">
        <w:rPr>
          <w:rFonts w:ascii="Tahoma" w:hAnsi="Tahoma" w:cs="Tahoma"/>
          <w:bCs/>
          <w:sz w:val="24"/>
          <w:szCs w:val="24"/>
          <w:lang w:eastAsia="ar-SA"/>
        </w:rPr>
        <w:t>w portierni Teatru ul. Św. Barbary 12 (wejście służbowe).</w:t>
      </w:r>
    </w:p>
    <w:p w14:paraId="42B0F2D9" w14:textId="77777777" w:rsidR="00C52019" w:rsidRPr="00944720" w:rsidRDefault="00C52019" w:rsidP="00C52019">
      <w:pPr>
        <w:spacing w:after="0" w:line="240" w:lineRule="auto"/>
        <w:jc w:val="both"/>
        <w:rPr>
          <w:rFonts w:ascii="Tahoma" w:hAnsi="Tahoma" w:cs="Tahoma"/>
          <w:bCs/>
          <w:sz w:val="24"/>
          <w:szCs w:val="24"/>
          <w:lang w:eastAsia="ar-SA"/>
        </w:rPr>
      </w:pPr>
    </w:p>
    <w:p w14:paraId="1961533D" w14:textId="77777777" w:rsidR="00C52019" w:rsidRPr="00944720" w:rsidRDefault="00C52019" w:rsidP="00C52019">
      <w:pPr>
        <w:spacing w:after="0" w:line="240" w:lineRule="auto"/>
        <w:jc w:val="both"/>
        <w:rPr>
          <w:rFonts w:ascii="Tahoma" w:hAnsi="Tahoma" w:cs="Tahoma"/>
          <w:bCs/>
          <w:sz w:val="24"/>
          <w:szCs w:val="24"/>
          <w:lang w:eastAsia="ar-SA"/>
        </w:rPr>
      </w:pPr>
      <w:r w:rsidRPr="00944720">
        <w:rPr>
          <w:rFonts w:ascii="Tahoma" w:hAnsi="Tahoma" w:cs="Tahoma"/>
          <w:bCs/>
          <w:sz w:val="24"/>
          <w:szCs w:val="24"/>
          <w:lang w:eastAsia="ar-SA"/>
        </w:rPr>
        <w:t xml:space="preserve">3. Z przeprowadzenia wizji lokalnej zostanie sporządzony protokół (podpisany przez uczestników wizji lokalnej). </w:t>
      </w:r>
    </w:p>
    <w:p w14:paraId="45C30DEC" w14:textId="77777777" w:rsidR="00C52019" w:rsidRPr="00944720" w:rsidRDefault="00C52019" w:rsidP="00C52019">
      <w:pPr>
        <w:spacing w:after="0" w:line="240" w:lineRule="auto"/>
        <w:jc w:val="both"/>
        <w:rPr>
          <w:rFonts w:ascii="Tahoma" w:hAnsi="Tahoma" w:cs="Tahoma"/>
          <w:bCs/>
          <w:sz w:val="24"/>
          <w:szCs w:val="24"/>
          <w:lang w:eastAsia="ar-SA"/>
        </w:rPr>
      </w:pPr>
    </w:p>
    <w:p w14:paraId="66F9EA81" w14:textId="77777777" w:rsidR="00C52019" w:rsidRPr="00944720" w:rsidRDefault="00C52019" w:rsidP="00C52019">
      <w:pPr>
        <w:spacing w:after="0" w:line="240" w:lineRule="auto"/>
        <w:jc w:val="both"/>
        <w:rPr>
          <w:rFonts w:ascii="Tahoma" w:hAnsi="Tahoma" w:cs="Tahoma"/>
          <w:bCs/>
          <w:sz w:val="24"/>
          <w:szCs w:val="24"/>
          <w:lang w:eastAsia="ar-SA"/>
        </w:rPr>
      </w:pPr>
      <w:r w:rsidRPr="00944720">
        <w:rPr>
          <w:rFonts w:ascii="Tahoma" w:hAnsi="Tahoma" w:cs="Tahoma"/>
          <w:bCs/>
          <w:sz w:val="24"/>
          <w:szCs w:val="24"/>
          <w:u w:val="single"/>
          <w:lang w:eastAsia="ar-SA"/>
        </w:rPr>
        <w:t>4. Zamawiający nie wymaga odbycia wizji lokalnej do złożenia oferty</w:t>
      </w:r>
      <w:r w:rsidRPr="00944720">
        <w:rPr>
          <w:rFonts w:ascii="Tahoma" w:hAnsi="Tahoma" w:cs="Tahoma"/>
          <w:bCs/>
          <w:sz w:val="24"/>
          <w:szCs w:val="24"/>
          <w:lang w:eastAsia="ar-SA"/>
        </w:rPr>
        <w:t xml:space="preserve">. </w:t>
      </w:r>
    </w:p>
    <w:p w14:paraId="12A4263A" w14:textId="7C9A9AA7" w:rsidR="009A1A6A" w:rsidRPr="00944720" w:rsidRDefault="00BC0F29" w:rsidP="00C52019">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 </w:t>
      </w:r>
    </w:p>
    <w:p w14:paraId="77F955A1" w14:textId="6D4DCEF5" w:rsidR="007F7CE2" w:rsidRPr="00944720" w:rsidRDefault="00DC006B"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944720">
        <w:rPr>
          <w:rFonts w:ascii="Tahoma" w:eastAsia="Times New Roman" w:hAnsi="Tahoma" w:cs="Tahoma"/>
          <w:b/>
          <w:bCs/>
          <w:color w:val="000000"/>
          <w:sz w:val="24"/>
          <w:szCs w:val="24"/>
        </w:rPr>
        <w:t>24</w:t>
      </w:r>
      <w:r w:rsidR="007F7CE2" w:rsidRPr="00944720">
        <w:rPr>
          <w:rFonts w:ascii="Tahoma" w:eastAsia="Times New Roman" w:hAnsi="Tahoma" w:cs="Tahoma"/>
          <w:b/>
          <w:bCs/>
          <w:color w:val="000000"/>
          <w:sz w:val="24"/>
          <w:szCs w:val="24"/>
        </w:rPr>
        <w:t xml:space="preserve">. </w:t>
      </w:r>
      <w:r w:rsidR="00360E11" w:rsidRPr="00944720">
        <w:rPr>
          <w:rFonts w:ascii="Tahoma" w:eastAsia="Times New Roman" w:hAnsi="Tahoma" w:cs="Tahoma"/>
          <w:b/>
          <w:bCs/>
          <w:color w:val="000000"/>
          <w:sz w:val="24"/>
          <w:szCs w:val="24"/>
        </w:rPr>
        <w:t>Informacje dodatkowe.</w:t>
      </w:r>
    </w:p>
    <w:p w14:paraId="085318D9" w14:textId="76ECE12B" w:rsidR="007F7CE2" w:rsidRPr="00944720" w:rsidRDefault="007F7CE2" w:rsidP="00F2050F">
      <w:pPr>
        <w:autoSpaceDE w:val="0"/>
        <w:autoSpaceDN w:val="0"/>
        <w:adjustRightInd w:val="0"/>
        <w:spacing w:after="0" w:line="240" w:lineRule="auto"/>
        <w:jc w:val="both"/>
        <w:rPr>
          <w:rFonts w:ascii="Tahoma" w:eastAsia="Times New Roman" w:hAnsi="Tahoma" w:cs="Tahoma"/>
          <w:b/>
          <w:bCs/>
          <w:color w:val="000000"/>
          <w:sz w:val="24"/>
          <w:szCs w:val="24"/>
        </w:rPr>
      </w:pPr>
    </w:p>
    <w:p w14:paraId="7887327E" w14:textId="630EB04F" w:rsidR="007F7CE2" w:rsidRPr="00944720" w:rsidRDefault="00360E11" w:rsidP="00F2050F">
      <w:pPr>
        <w:autoSpaceDE w:val="0"/>
        <w:autoSpaceDN w:val="0"/>
        <w:adjustRightInd w:val="0"/>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 xml:space="preserve">1. </w:t>
      </w:r>
      <w:r w:rsidR="004957B3" w:rsidRPr="00944720">
        <w:rPr>
          <w:rFonts w:ascii="Tahoma" w:eastAsia="Times New Roman" w:hAnsi="Tahoma" w:cs="Tahoma"/>
          <w:bCs/>
          <w:color w:val="000000"/>
          <w:sz w:val="24"/>
          <w:szCs w:val="24"/>
        </w:rPr>
        <w:t>Zamawiający nie dopuszcza składania ofert wariantowych.</w:t>
      </w:r>
    </w:p>
    <w:p w14:paraId="625272BC" w14:textId="65134561" w:rsidR="00E324BA" w:rsidRPr="00944720" w:rsidRDefault="00E324BA" w:rsidP="00F2050F">
      <w:pPr>
        <w:autoSpaceDE w:val="0"/>
        <w:autoSpaceDN w:val="0"/>
        <w:adjustRightInd w:val="0"/>
        <w:spacing w:after="0" w:line="240" w:lineRule="auto"/>
        <w:jc w:val="both"/>
        <w:rPr>
          <w:rFonts w:ascii="Tahoma" w:eastAsia="Times New Roman" w:hAnsi="Tahoma" w:cs="Tahoma"/>
          <w:bCs/>
          <w:color w:val="000000"/>
          <w:sz w:val="24"/>
          <w:szCs w:val="24"/>
        </w:rPr>
      </w:pPr>
    </w:p>
    <w:p w14:paraId="00B9BEF0" w14:textId="083341BA" w:rsidR="00360E11" w:rsidRPr="00944720" w:rsidRDefault="009B5C20" w:rsidP="00F2050F">
      <w:pPr>
        <w:autoSpaceDE w:val="0"/>
        <w:autoSpaceDN w:val="0"/>
        <w:adjustRightInd w:val="0"/>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2</w:t>
      </w:r>
      <w:r w:rsidR="00360E11" w:rsidRPr="00944720">
        <w:rPr>
          <w:rFonts w:ascii="Tahoma" w:eastAsia="Times New Roman" w:hAnsi="Tahoma" w:cs="Tahoma"/>
          <w:bCs/>
          <w:color w:val="000000"/>
          <w:sz w:val="24"/>
          <w:szCs w:val="24"/>
        </w:rPr>
        <w:t>. Zamawiający nie przewiduje zwrotu kosztów udziału w postępowaniu.</w:t>
      </w:r>
    </w:p>
    <w:p w14:paraId="3D343B60" w14:textId="17D69B15" w:rsidR="00360E11" w:rsidRPr="00944720" w:rsidRDefault="00360E11" w:rsidP="00F2050F">
      <w:pPr>
        <w:autoSpaceDE w:val="0"/>
        <w:autoSpaceDN w:val="0"/>
        <w:adjustRightInd w:val="0"/>
        <w:spacing w:after="0" w:line="240" w:lineRule="auto"/>
        <w:jc w:val="both"/>
        <w:rPr>
          <w:rFonts w:ascii="Tahoma" w:eastAsia="Times New Roman" w:hAnsi="Tahoma" w:cs="Tahoma"/>
          <w:bCs/>
          <w:color w:val="000000"/>
          <w:sz w:val="24"/>
          <w:szCs w:val="24"/>
        </w:rPr>
      </w:pPr>
    </w:p>
    <w:p w14:paraId="1F0839DD" w14:textId="444F143D" w:rsidR="00360E11" w:rsidRPr="00944720" w:rsidRDefault="009B5C20" w:rsidP="00F2050F">
      <w:pPr>
        <w:autoSpaceDE w:val="0"/>
        <w:autoSpaceDN w:val="0"/>
        <w:adjustRightInd w:val="0"/>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3</w:t>
      </w:r>
      <w:r w:rsidR="00360E11" w:rsidRPr="00944720">
        <w:rPr>
          <w:rFonts w:ascii="Tahoma" w:eastAsia="Times New Roman" w:hAnsi="Tahoma" w:cs="Tahoma"/>
          <w:bCs/>
          <w:color w:val="000000"/>
          <w:sz w:val="24"/>
          <w:szCs w:val="24"/>
        </w:rPr>
        <w:t xml:space="preserve">. </w:t>
      </w:r>
      <w:r w:rsidR="00F47541" w:rsidRPr="00944720">
        <w:rPr>
          <w:rFonts w:ascii="Tahoma" w:eastAsia="Times New Roman" w:hAnsi="Tahoma" w:cs="Tahoma"/>
          <w:bCs/>
          <w:color w:val="000000"/>
          <w:sz w:val="24"/>
          <w:szCs w:val="24"/>
        </w:rPr>
        <w:t>Zamawiający nie przewiduje zawierania umowy ramowej.</w:t>
      </w:r>
    </w:p>
    <w:p w14:paraId="29F7BB66" w14:textId="1FDD0EAA" w:rsidR="00F47541" w:rsidRPr="00944720" w:rsidRDefault="00F47541" w:rsidP="00F2050F">
      <w:pPr>
        <w:autoSpaceDE w:val="0"/>
        <w:autoSpaceDN w:val="0"/>
        <w:adjustRightInd w:val="0"/>
        <w:spacing w:after="0" w:line="240" w:lineRule="auto"/>
        <w:jc w:val="both"/>
        <w:rPr>
          <w:rFonts w:ascii="Tahoma" w:eastAsia="Times New Roman" w:hAnsi="Tahoma" w:cs="Tahoma"/>
          <w:bCs/>
          <w:color w:val="000000"/>
          <w:sz w:val="24"/>
          <w:szCs w:val="24"/>
        </w:rPr>
      </w:pPr>
    </w:p>
    <w:p w14:paraId="7E885972" w14:textId="266D821B" w:rsidR="00F47541" w:rsidRPr="00944720" w:rsidRDefault="009B5C20" w:rsidP="00F2050F">
      <w:pPr>
        <w:autoSpaceDE w:val="0"/>
        <w:autoSpaceDN w:val="0"/>
        <w:adjustRightInd w:val="0"/>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4</w:t>
      </w:r>
      <w:r w:rsidR="00F47541" w:rsidRPr="00944720">
        <w:rPr>
          <w:rFonts w:ascii="Tahoma" w:eastAsia="Times New Roman" w:hAnsi="Tahoma" w:cs="Tahoma"/>
          <w:bCs/>
          <w:color w:val="000000"/>
          <w:sz w:val="24"/>
          <w:szCs w:val="24"/>
        </w:rPr>
        <w:t>. Zamawiający nie przewiduje prowadzenia aukcji elektronicznej.</w:t>
      </w:r>
    </w:p>
    <w:p w14:paraId="1B8AE5DA" w14:textId="3AA08FAC" w:rsidR="00F82F95" w:rsidRPr="00944720" w:rsidRDefault="00F82F95" w:rsidP="00F2050F">
      <w:pPr>
        <w:autoSpaceDE w:val="0"/>
        <w:autoSpaceDN w:val="0"/>
        <w:adjustRightInd w:val="0"/>
        <w:spacing w:after="0" w:line="240" w:lineRule="auto"/>
        <w:jc w:val="both"/>
        <w:rPr>
          <w:rFonts w:ascii="Tahoma" w:eastAsia="Times New Roman" w:hAnsi="Tahoma" w:cs="Tahoma"/>
          <w:bCs/>
          <w:color w:val="000000"/>
          <w:sz w:val="24"/>
          <w:szCs w:val="24"/>
        </w:rPr>
      </w:pPr>
    </w:p>
    <w:p w14:paraId="0F2AC902" w14:textId="74741ED8" w:rsidR="00F5326A" w:rsidRPr="00944720" w:rsidRDefault="00F5326A" w:rsidP="00F2050F">
      <w:pPr>
        <w:autoSpaceDE w:val="0"/>
        <w:autoSpaceDN w:val="0"/>
        <w:adjustRightInd w:val="0"/>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5. Zamówienie zostało podzielone na części.</w:t>
      </w:r>
    </w:p>
    <w:p w14:paraId="3E01D908" w14:textId="77777777" w:rsidR="00613B35" w:rsidRPr="00944720" w:rsidRDefault="00613B35" w:rsidP="00F2050F">
      <w:pPr>
        <w:autoSpaceDE w:val="0"/>
        <w:autoSpaceDN w:val="0"/>
        <w:adjustRightInd w:val="0"/>
        <w:spacing w:after="0" w:line="240" w:lineRule="auto"/>
        <w:jc w:val="both"/>
        <w:rPr>
          <w:rFonts w:ascii="Tahoma" w:eastAsia="Times New Roman" w:hAnsi="Tahoma" w:cs="Tahoma"/>
          <w:bCs/>
          <w:color w:val="000000"/>
          <w:sz w:val="24"/>
          <w:szCs w:val="24"/>
        </w:rPr>
      </w:pPr>
    </w:p>
    <w:p w14:paraId="7A383C99" w14:textId="4E61EDDF" w:rsidR="00613B35" w:rsidRPr="00944720" w:rsidRDefault="00613B35" w:rsidP="00F2050F">
      <w:pPr>
        <w:autoSpaceDE w:val="0"/>
        <w:autoSpaceDN w:val="0"/>
        <w:adjustRightInd w:val="0"/>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 xml:space="preserve">Zamówienie </w:t>
      </w:r>
      <w:r w:rsidR="00E96910" w:rsidRPr="00944720">
        <w:rPr>
          <w:rFonts w:ascii="Tahoma" w:eastAsia="Times New Roman" w:hAnsi="Tahoma" w:cs="Tahoma"/>
          <w:bCs/>
          <w:color w:val="000000"/>
          <w:sz w:val="24"/>
          <w:szCs w:val="24"/>
        </w:rPr>
        <w:t xml:space="preserve">wszczął postępowanie 7/2026 obejmujące roboty budowlane w ramach przebudowy sali kameralnej. </w:t>
      </w:r>
    </w:p>
    <w:p w14:paraId="525CBA43" w14:textId="77777777" w:rsidR="0096191B" w:rsidRPr="00944720" w:rsidRDefault="0096191B" w:rsidP="00F2050F">
      <w:pPr>
        <w:autoSpaceDE w:val="0"/>
        <w:autoSpaceDN w:val="0"/>
        <w:adjustRightInd w:val="0"/>
        <w:spacing w:after="0" w:line="240" w:lineRule="auto"/>
        <w:jc w:val="both"/>
        <w:rPr>
          <w:rFonts w:ascii="Tahoma" w:hAnsi="Tahoma" w:cs="Tahoma"/>
          <w:sz w:val="24"/>
          <w:szCs w:val="24"/>
        </w:rPr>
      </w:pPr>
    </w:p>
    <w:p w14:paraId="2CA049C2" w14:textId="14F62B65" w:rsidR="00417EC1" w:rsidRPr="00944720" w:rsidRDefault="00043DB3" w:rsidP="00F2050F">
      <w:pPr>
        <w:autoSpaceDE w:val="0"/>
        <w:autoSpaceDN w:val="0"/>
        <w:adjustRightInd w:val="0"/>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color w:val="000000"/>
          <w:sz w:val="24"/>
          <w:szCs w:val="24"/>
        </w:rPr>
        <w:t>6</w:t>
      </w:r>
      <w:r w:rsidR="00417EC1" w:rsidRPr="00944720">
        <w:rPr>
          <w:rFonts w:ascii="Tahoma" w:eastAsia="Times New Roman" w:hAnsi="Tahoma" w:cs="Tahoma"/>
          <w:color w:val="000000"/>
          <w:sz w:val="24"/>
          <w:szCs w:val="24"/>
        </w:rPr>
        <w:t xml:space="preserve">. </w:t>
      </w:r>
      <w:r w:rsidR="00417EC1" w:rsidRPr="00944720">
        <w:rPr>
          <w:rFonts w:ascii="Tahoma" w:eastAsia="Times New Roman" w:hAnsi="Tahoma" w:cs="Tahoma"/>
          <w:bCs/>
          <w:color w:val="000000"/>
          <w:sz w:val="24"/>
          <w:szCs w:val="24"/>
        </w:rPr>
        <w:t>Wykonawca powinien wskazać w ofercie część zamówienia, którą powierzy podwykonawcy oraz nazwę podwykonawcy, o ile podwykonawca jest znany na etapie składania ofert.</w:t>
      </w:r>
    </w:p>
    <w:p w14:paraId="0FCAAFE9" w14:textId="61237391" w:rsidR="00417EC1" w:rsidRPr="00944720" w:rsidRDefault="00417EC1" w:rsidP="00F2050F">
      <w:pPr>
        <w:autoSpaceDE w:val="0"/>
        <w:autoSpaceDN w:val="0"/>
        <w:adjustRightInd w:val="0"/>
        <w:spacing w:after="0" w:line="240" w:lineRule="auto"/>
        <w:jc w:val="both"/>
        <w:rPr>
          <w:rFonts w:ascii="Tahoma" w:eastAsia="Times New Roman" w:hAnsi="Tahoma" w:cs="Tahoma"/>
          <w:color w:val="000000"/>
          <w:sz w:val="24"/>
          <w:szCs w:val="24"/>
        </w:rPr>
      </w:pPr>
    </w:p>
    <w:p w14:paraId="69CCD4D2" w14:textId="1584E17D" w:rsidR="00682FC0" w:rsidRPr="00944720" w:rsidRDefault="00D978AE" w:rsidP="00682FC0">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7. </w:t>
      </w:r>
      <w:r w:rsidR="00682FC0" w:rsidRPr="00944720">
        <w:rPr>
          <w:rFonts w:ascii="Tahoma" w:eastAsia="Times New Roman" w:hAnsi="Tahoma" w:cs="Tahoma"/>
          <w:color w:val="000000"/>
          <w:sz w:val="24"/>
          <w:szCs w:val="24"/>
        </w:rPr>
        <w:t>Zamawiający nie wymaga zatrudnienia na umowę o pracę. Zamówienie obejmuje dostawę z montażem. Montaż będzie realizowany w krótkim czasie, a głównym zakresem jest dostawa.</w:t>
      </w:r>
    </w:p>
    <w:p w14:paraId="2B56C194" w14:textId="77777777" w:rsidR="00CB0C0E" w:rsidRPr="00944720" w:rsidRDefault="00CB0C0E" w:rsidP="00CB0C0E">
      <w:pPr>
        <w:autoSpaceDE w:val="0"/>
        <w:autoSpaceDN w:val="0"/>
        <w:adjustRightInd w:val="0"/>
        <w:spacing w:after="0" w:line="240" w:lineRule="auto"/>
        <w:jc w:val="both"/>
        <w:rPr>
          <w:rFonts w:ascii="Tahoma" w:eastAsia="Times New Roman" w:hAnsi="Tahoma" w:cs="Tahoma"/>
          <w:color w:val="000000"/>
          <w:sz w:val="24"/>
          <w:szCs w:val="24"/>
        </w:rPr>
      </w:pPr>
    </w:p>
    <w:p w14:paraId="66AF1DE3" w14:textId="39130FED" w:rsidR="00CB0C0E" w:rsidRPr="00944720" w:rsidRDefault="00CB0C0E" w:rsidP="00CB0C0E">
      <w:pPr>
        <w:autoSpaceDE w:val="0"/>
        <w:autoSpaceDN w:val="0"/>
        <w:adjustRightInd w:val="0"/>
        <w:spacing w:after="0" w:line="240" w:lineRule="auto"/>
        <w:jc w:val="both"/>
        <w:rPr>
          <w:rFonts w:ascii="Tahoma" w:eastAsia="Times New Roman" w:hAnsi="Tahoma" w:cs="Tahoma"/>
          <w:b/>
          <w:bCs/>
          <w:color w:val="000000"/>
          <w:sz w:val="24"/>
          <w:szCs w:val="24"/>
        </w:rPr>
      </w:pPr>
      <w:r w:rsidRPr="00944720">
        <w:rPr>
          <w:rFonts w:ascii="Tahoma" w:eastAsia="Times New Roman" w:hAnsi="Tahoma" w:cs="Tahoma"/>
          <w:b/>
          <w:bCs/>
          <w:color w:val="000000"/>
          <w:sz w:val="24"/>
          <w:szCs w:val="24"/>
        </w:rPr>
        <w:t>25. Przedmiotowe środki dowodowe.</w:t>
      </w:r>
    </w:p>
    <w:p w14:paraId="4D086D9F" w14:textId="77777777" w:rsidR="00CB0C0E" w:rsidRPr="00944720" w:rsidRDefault="00CB0C0E" w:rsidP="00CB0C0E">
      <w:pPr>
        <w:autoSpaceDE w:val="0"/>
        <w:autoSpaceDN w:val="0"/>
        <w:adjustRightInd w:val="0"/>
        <w:spacing w:after="0" w:line="240" w:lineRule="auto"/>
        <w:jc w:val="both"/>
        <w:rPr>
          <w:rFonts w:ascii="Tahoma" w:eastAsia="Times New Roman" w:hAnsi="Tahoma" w:cs="Tahoma"/>
          <w:b/>
          <w:bCs/>
          <w:color w:val="000000"/>
          <w:sz w:val="24"/>
          <w:szCs w:val="24"/>
        </w:rPr>
      </w:pPr>
    </w:p>
    <w:p w14:paraId="576250A4" w14:textId="78357247" w:rsidR="00CB0C0E" w:rsidRPr="00944720" w:rsidRDefault="00CB0C0E" w:rsidP="00CB0C0E">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1. Zamawiający wymaga złożenia prób</w:t>
      </w:r>
      <w:r w:rsidR="00C46D6E" w:rsidRPr="00944720">
        <w:rPr>
          <w:rFonts w:ascii="Tahoma" w:eastAsia="Times New Roman" w:hAnsi="Tahoma" w:cs="Tahoma"/>
          <w:color w:val="000000"/>
          <w:sz w:val="24"/>
          <w:szCs w:val="24"/>
        </w:rPr>
        <w:t>ki</w:t>
      </w:r>
      <w:r w:rsidRPr="00944720">
        <w:rPr>
          <w:rFonts w:ascii="Tahoma" w:eastAsia="Times New Roman" w:hAnsi="Tahoma" w:cs="Tahoma"/>
          <w:color w:val="000000"/>
          <w:sz w:val="24"/>
          <w:szCs w:val="24"/>
        </w:rPr>
        <w:t xml:space="preserve"> jako przedmiotowych środków dowodowych.</w:t>
      </w:r>
    </w:p>
    <w:p w14:paraId="71BC8249" w14:textId="77777777" w:rsidR="00CB0C0E" w:rsidRPr="00944720" w:rsidRDefault="00CB0C0E" w:rsidP="00CB0C0E">
      <w:pPr>
        <w:spacing w:after="0" w:line="240" w:lineRule="auto"/>
        <w:contextualSpacing/>
        <w:rPr>
          <w:rFonts w:ascii="Tahoma" w:eastAsia="Bookman Old Style" w:hAnsi="Tahoma" w:cs="Tahoma"/>
        </w:rPr>
      </w:pPr>
    </w:p>
    <w:p w14:paraId="67DF1B22" w14:textId="5BD444E5" w:rsidR="00CB0C0E" w:rsidRPr="00944720" w:rsidRDefault="00CB0C0E" w:rsidP="00CB0C0E">
      <w:pPr>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2. Procedura złożenia próbki fotela.</w:t>
      </w:r>
    </w:p>
    <w:p w14:paraId="7520E7DA" w14:textId="77777777" w:rsidR="00CB0C0E" w:rsidRPr="00944720" w:rsidRDefault="00CB0C0E" w:rsidP="00CB0C0E">
      <w:pPr>
        <w:spacing w:after="0" w:line="240" w:lineRule="auto"/>
        <w:jc w:val="both"/>
        <w:rPr>
          <w:rFonts w:ascii="Tahoma" w:eastAsia="Times New Roman" w:hAnsi="Tahoma" w:cs="Tahoma"/>
          <w:color w:val="000000"/>
          <w:sz w:val="24"/>
          <w:szCs w:val="24"/>
        </w:rPr>
      </w:pPr>
    </w:p>
    <w:p w14:paraId="0A6B83BE" w14:textId="2F453D7F" w:rsidR="00CB0C0E" w:rsidRPr="00944720" w:rsidRDefault="00CB0C0E" w:rsidP="00CB0C0E">
      <w:pPr>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a) Wykonawca zobowiązany jest do dostarczenia jednego egzemplarza fotela wraz z mechanizmem siedziska (dalej: „fotel próbny”) odpowiadającego oferowanemu modelowi, w celu przeprowadzenia oceny jakości, ergonomii oraz funkcjonalności przez Zamawiającego.</w:t>
      </w:r>
    </w:p>
    <w:p w14:paraId="63F9B1ED" w14:textId="3E4B87C0"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 xml:space="preserve">Celem złożenia próbki jest potwierdzenie, że oferowany  fotel próbny spełnia wymagania określone przez Zamawiającego w OPZ oraz oceny </w:t>
      </w:r>
      <w:r w:rsidR="00C46D6E" w:rsidRPr="00944720">
        <w:rPr>
          <w:rFonts w:ascii="Tahoma" w:eastAsia="Times New Roman" w:hAnsi="Tahoma" w:cs="Tahoma"/>
          <w:bCs/>
          <w:color w:val="000000"/>
          <w:sz w:val="24"/>
          <w:szCs w:val="24"/>
        </w:rPr>
        <w:t xml:space="preserve">parametrów jakościowych i ergonomicznych </w:t>
      </w:r>
      <w:r w:rsidRPr="00944720">
        <w:rPr>
          <w:rFonts w:ascii="Tahoma" w:eastAsia="Times New Roman" w:hAnsi="Tahoma" w:cs="Tahoma"/>
          <w:bCs/>
          <w:color w:val="000000"/>
          <w:sz w:val="24"/>
          <w:szCs w:val="24"/>
        </w:rPr>
        <w:t>we właściwych kryteriach oceny ofert.</w:t>
      </w:r>
    </w:p>
    <w:p w14:paraId="7D2BACE2" w14:textId="77777777" w:rsidR="00CB0C0E" w:rsidRPr="00944720" w:rsidRDefault="00CB0C0E" w:rsidP="00CB0C0E">
      <w:pPr>
        <w:tabs>
          <w:tab w:val="left" w:pos="3330"/>
        </w:tabs>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ab/>
      </w:r>
    </w:p>
    <w:p w14:paraId="0F944780" w14:textId="1CE9135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b) Wykonawca zobowiązany jest do dostarczenia próbki do upływu terminu składania ofert określonego w SWZ. Próbkę należy dostarczyć osobiście albo za pośrednictwem posłańca pod adres:</w:t>
      </w:r>
    </w:p>
    <w:p w14:paraId="4687B478"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5F23378F" w14:textId="77777777" w:rsidR="00CB0C0E" w:rsidRPr="00944720" w:rsidRDefault="00CB0C0E" w:rsidP="00CB0C0E">
      <w:pPr>
        <w:spacing w:after="0" w:line="240" w:lineRule="auto"/>
        <w:rPr>
          <w:rFonts w:ascii="Tahoma" w:hAnsi="Tahoma" w:cs="Tahoma"/>
          <w:sz w:val="24"/>
          <w:szCs w:val="24"/>
        </w:rPr>
      </w:pPr>
      <w:r w:rsidRPr="00944720">
        <w:rPr>
          <w:rFonts w:ascii="Tahoma" w:eastAsia="Times New Roman" w:hAnsi="Tahoma" w:cs="Tahoma"/>
          <w:bCs/>
          <w:color w:val="000000"/>
          <w:sz w:val="24"/>
          <w:szCs w:val="24"/>
        </w:rPr>
        <w:t xml:space="preserve">Teatr Muzyczny ROMA, </w:t>
      </w:r>
      <w:r w:rsidRPr="00944720">
        <w:rPr>
          <w:rFonts w:ascii="Tahoma" w:hAnsi="Tahoma" w:cs="Tahoma"/>
          <w:sz w:val="24"/>
          <w:szCs w:val="24"/>
        </w:rPr>
        <w:t>ul. Nowogrodzka 49, 00-695 Warszawa.</w:t>
      </w:r>
    </w:p>
    <w:p w14:paraId="65174C3A"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u w:val="single"/>
        </w:rPr>
        <w:lastRenderedPageBreak/>
        <w:t>Wejście służbowe od ul. Św. Barbary 12, Warszawa</w:t>
      </w:r>
      <w:r w:rsidRPr="00944720">
        <w:rPr>
          <w:rFonts w:ascii="Tahoma" w:eastAsia="Times New Roman" w:hAnsi="Tahoma" w:cs="Tahoma"/>
          <w:bCs/>
          <w:color w:val="000000"/>
          <w:sz w:val="24"/>
          <w:szCs w:val="24"/>
        </w:rPr>
        <w:t>.</w:t>
      </w:r>
    </w:p>
    <w:p w14:paraId="49D440C2"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6EC53DB2"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Próbki mogą być złożone tylko po wcześniejszym uzgodnieniu terminu dostarczenia próbki z przedstawicielem Zamawiającego. Jako czynność techniczna, uzgodnienie może nastąpić w drodze kontaktu telefonicznego lub zgodnie ze sposobami komunikacji określonymi w SWZ.</w:t>
      </w:r>
    </w:p>
    <w:p w14:paraId="1FDCD319"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759B1C41"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Zgłoszenia chęci dostarczenia próbki należy dokonać co najmniej na jeden dzień przed planowanym terminem jej złożenia.</w:t>
      </w:r>
    </w:p>
    <w:p w14:paraId="5A97CFF7"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0D12155E"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Próbki będą odbierane w dni robocze (poniedziałek – piątek) w godzinach 10:00–14:00.</w:t>
      </w:r>
    </w:p>
    <w:p w14:paraId="09CA7A70"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37C7D283"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Za datę złożenia próbki uznaje się datę potwierdzenia jej odbioru przez Zamawiającego.</w:t>
      </w:r>
    </w:p>
    <w:p w14:paraId="07E3AB6F"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44346B82"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W zakresie składania próbek, zgodnie z art. 65 ust. 1 pkt. 4 Ustawy, Zamawiający odstępuje od wymogu ich złożenia za pomocą środków komunikacji elektronicznej.</w:t>
      </w:r>
    </w:p>
    <w:p w14:paraId="2A0D3E2F"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59175063"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c) Zasady zabezpieczenia próbki.</w:t>
      </w:r>
    </w:p>
    <w:p w14:paraId="6E73D275"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6C5DD34E"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Wykonawca zobowiązany jest zabezpieczyć próbkę przed nieuprawnionym otwarciem oraz przed uszkodzeniem w trakcie transportu.</w:t>
      </w:r>
    </w:p>
    <w:p w14:paraId="66803A77"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Próbka musi znajdować się w opakowaniu oznaczonym danymi Wykonawcy.</w:t>
      </w:r>
    </w:p>
    <w:p w14:paraId="604FCD0E"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Za nieprawidłowe zapakowanie próbki, które może skutkować jej uszkodzeniem, odpowiada Wykonawca.</w:t>
      </w:r>
    </w:p>
    <w:p w14:paraId="707A8C84"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Zamawiający będzie przechowywał złożone próbki w odpowiednio zabezpieczonych pomieszczeniach o ograniczonym dostępie.</w:t>
      </w:r>
    </w:p>
    <w:p w14:paraId="286D9C84"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Ubezpieczenie dostarczonych próbek pozostaje po stronie Wykonawcy.</w:t>
      </w:r>
    </w:p>
    <w:p w14:paraId="101A3179"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57E8A74D" w14:textId="1A3810D1"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d) Przygotowanie próbki do badań.</w:t>
      </w:r>
    </w:p>
    <w:p w14:paraId="13672598"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28B9CAA0" w14:textId="599D22E2"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Fotel próbny powinien być w pełni złożony i przygotowany do testów i badań.</w:t>
      </w:r>
    </w:p>
    <w:p w14:paraId="443D2D89"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7A08CBFD" w14:textId="45B4E781"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e) Dokumentowanie badań.</w:t>
      </w:r>
    </w:p>
    <w:p w14:paraId="3E86A657"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4EA83424" w14:textId="74508FE4"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Z procedury badania i oceny próbki zostan</w:t>
      </w:r>
      <w:r w:rsidR="00C46D6E" w:rsidRPr="00944720">
        <w:rPr>
          <w:rFonts w:ascii="Tahoma" w:eastAsia="Times New Roman" w:hAnsi="Tahoma" w:cs="Tahoma"/>
          <w:bCs/>
          <w:color w:val="000000"/>
          <w:sz w:val="24"/>
          <w:szCs w:val="24"/>
        </w:rPr>
        <w:t>ie</w:t>
      </w:r>
      <w:r w:rsidRPr="00944720">
        <w:rPr>
          <w:rFonts w:ascii="Tahoma" w:eastAsia="Times New Roman" w:hAnsi="Tahoma" w:cs="Tahoma"/>
          <w:bCs/>
          <w:color w:val="000000"/>
          <w:sz w:val="24"/>
          <w:szCs w:val="24"/>
        </w:rPr>
        <w:t xml:space="preserve"> sporządzon</w:t>
      </w:r>
      <w:r w:rsidR="00C46D6E" w:rsidRPr="00944720">
        <w:rPr>
          <w:rFonts w:ascii="Tahoma" w:eastAsia="Times New Roman" w:hAnsi="Tahoma" w:cs="Tahoma"/>
          <w:bCs/>
          <w:color w:val="000000"/>
          <w:sz w:val="24"/>
          <w:szCs w:val="24"/>
        </w:rPr>
        <w:t>y</w:t>
      </w:r>
      <w:r w:rsidRPr="00944720">
        <w:rPr>
          <w:rFonts w:ascii="Tahoma" w:eastAsia="Times New Roman" w:hAnsi="Tahoma" w:cs="Tahoma"/>
          <w:bCs/>
          <w:color w:val="000000"/>
          <w:sz w:val="24"/>
          <w:szCs w:val="24"/>
        </w:rPr>
        <w:t> protok</w:t>
      </w:r>
      <w:r w:rsidR="00C46D6E" w:rsidRPr="00944720">
        <w:rPr>
          <w:rFonts w:ascii="Tahoma" w:eastAsia="Times New Roman" w:hAnsi="Tahoma" w:cs="Tahoma"/>
          <w:bCs/>
          <w:color w:val="000000"/>
          <w:sz w:val="24"/>
          <w:szCs w:val="24"/>
        </w:rPr>
        <w:t>ół</w:t>
      </w:r>
      <w:r w:rsidRPr="00944720">
        <w:rPr>
          <w:rFonts w:ascii="Tahoma" w:eastAsia="Times New Roman" w:hAnsi="Tahoma" w:cs="Tahoma"/>
          <w:bCs/>
          <w:color w:val="000000"/>
          <w:sz w:val="24"/>
          <w:szCs w:val="24"/>
        </w:rPr>
        <w:t>, stanowiąc</w:t>
      </w:r>
      <w:r w:rsidR="00C46D6E" w:rsidRPr="00944720">
        <w:rPr>
          <w:rFonts w:ascii="Tahoma" w:eastAsia="Times New Roman" w:hAnsi="Tahoma" w:cs="Tahoma"/>
          <w:bCs/>
          <w:color w:val="000000"/>
          <w:sz w:val="24"/>
          <w:szCs w:val="24"/>
        </w:rPr>
        <w:t>y załącznik do</w:t>
      </w:r>
      <w:r w:rsidRPr="00944720">
        <w:rPr>
          <w:rFonts w:ascii="Tahoma" w:eastAsia="Times New Roman" w:hAnsi="Tahoma" w:cs="Tahoma"/>
          <w:bCs/>
          <w:color w:val="000000"/>
          <w:sz w:val="24"/>
          <w:szCs w:val="24"/>
        </w:rPr>
        <w:t xml:space="preserve"> dokumentacj</w:t>
      </w:r>
      <w:r w:rsidR="00C46D6E" w:rsidRPr="00944720">
        <w:rPr>
          <w:rFonts w:ascii="Tahoma" w:eastAsia="Times New Roman" w:hAnsi="Tahoma" w:cs="Tahoma"/>
          <w:bCs/>
          <w:color w:val="000000"/>
          <w:sz w:val="24"/>
          <w:szCs w:val="24"/>
        </w:rPr>
        <w:t>i</w:t>
      </w:r>
      <w:r w:rsidRPr="00944720">
        <w:rPr>
          <w:rFonts w:ascii="Tahoma" w:eastAsia="Times New Roman" w:hAnsi="Tahoma" w:cs="Tahoma"/>
          <w:bCs/>
          <w:color w:val="000000"/>
          <w:sz w:val="24"/>
          <w:szCs w:val="24"/>
        </w:rPr>
        <w:t xml:space="preserve"> postępowania. Po zakończeniu procedury badawczej próbki zostaną zwrócone Wykonawcom – zgodnie z art. 77 Ustawy.</w:t>
      </w:r>
    </w:p>
    <w:p w14:paraId="25E52F6F"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64596D72" w14:textId="4D00D390"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f) Niezgodność próbki.</w:t>
      </w:r>
    </w:p>
    <w:p w14:paraId="55C88A20" w14:textId="77777777" w:rsidR="00CB0C0E" w:rsidRPr="00944720" w:rsidRDefault="00CB0C0E" w:rsidP="00CB0C0E">
      <w:pPr>
        <w:spacing w:after="0" w:line="240" w:lineRule="auto"/>
        <w:jc w:val="both"/>
        <w:rPr>
          <w:rFonts w:ascii="Tahoma" w:eastAsia="Times New Roman" w:hAnsi="Tahoma" w:cs="Tahoma"/>
          <w:bCs/>
          <w:color w:val="000000"/>
          <w:sz w:val="24"/>
          <w:szCs w:val="24"/>
        </w:rPr>
      </w:pPr>
    </w:p>
    <w:p w14:paraId="0967D40E"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Zamawiający nie przewiduje możliwości uzupełniania ani ponownego składania przedmiotowych środków dowodowych (próbek).</w:t>
      </w:r>
    </w:p>
    <w:p w14:paraId="6F3EDC2C"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Przedmiotowe środki dowodowe muszą być kompletne i zgodne z wymaganiami na moment ich składania ofert (zapisy odnośnie wycofania lub zmiany oferty stosuje się odpowiednio).</w:t>
      </w:r>
    </w:p>
    <w:p w14:paraId="599181F0" w14:textId="77777777" w:rsidR="00CB0C0E" w:rsidRPr="00944720" w:rsidRDefault="00CB0C0E" w:rsidP="00CB0C0E">
      <w:pPr>
        <w:spacing w:after="0" w:line="240" w:lineRule="auto"/>
        <w:jc w:val="both"/>
        <w:rPr>
          <w:rFonts w:ascii="Tahoma" w:eastAsia="Times New Roman" w:hAnsi="Tahoma" w:cs="Tahoma"/>
          <w:bCs/>
          <w:color w:val="000000"/>
          <w:sz w:val="24"/>
          <w:szCs w:val="24"/>
        </w:rPr>
      </w:pPr>
      <w:r w:rsidRPr="00944720">
        <w:rPr>
          <w:rFonts w:ascii="Tahoma" w:eastAsia="Times New Roman" w:hAnsi="Tahoma" w:cs="Tahoma"/>
          <w:bCs/>
          <w:color w:val="000000"/>
          <w:sz w:val="24"/>
          <w:szCs w:val="24"/>
        </w:rPr>
        <w:t>W przypadku gdy przedstawione przedmiotowe środki dowodowe nie spełniają wymagań określonych w OPZ, Zamawiający uzna ofertę za niezgodną z wymaganiami (niezgodność z warunkami zamówienia) i odrzuci ją.</w:t>
      </w:r>
    </w:p>
    <w:p w14:paraId="6E66D170" w14:textId="77777777" w:rsidR="00CB0C0E" w:rsidRPr="00944720" w:rsidRDefault="00CB0C0E" w:rsidP="00CB0C0E">
      <w:pPr>
        <w:autoSpaceDE w:val="0"/>
        <w:autoSpaceDN w:val="0"/>
        <w:adjustRightInd w:val="0"/>
        <w:spacing w:after="0" w:line="240" w:lineRule="auto"/>
        <w:jc w:val="both"/>
        <w:rPr>
          <w:rFonts w:ascii="Tahoma" w:eastAsia="Times New Roman" w:hAnsi="Tahoma" w:cs="Tahoma"/>
          <w:color w:val="000000"/>
          <w:sz w:val="24"/>
          <w:szCs w:val="24"/>
        </w:rPr>
      </w:pPr>
    </w:p>
    <w:p w14:paraId="1A9582D2" w14:textId="38913158" w:rsidR="00D21DFC" w:rsidRPr="00944720" w:rsidRDefault="00DC006B"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944720">
        <w:rPr>
          <w:rFonts w:ascii="Tahoma" w:eastAsia="Times New Roman" w:hAnsi="Tahoma" w:cs="Tahoma"/>
          <w:b/>
          <w:bCs/>
          <w:color w:val="000000"/>
          <w:sz w:val="24"/>
          <w:szCs w:val="24"/>
        </w:rPr>
        <w:t>2</w:t>
      </w:r>
      <w:r w:rsidR="00CB0C0E" w:rsidRPr="00944720">
        <w:rPr>
          <w:rFonts w:ascii="Tahoma" w:eastAsia="Times New Roman" w:hAnsi="Tahoma" w:cs="Tahoma"/>
          <w:b/>
          <w:bCs/>
          <w:color w:val="000000"/>
          <w:sz w:val="24"/>
          <w:szCs w:val="24"/>
        </w:rPr>
        <w:t>6</w:t>
      </w:r>
      <w:r w:rsidR="00D21DFC" w:rsidRPr="00944720">
        <w:rPr>
          <w:rFonts w:ascii="Tahoma" w:eastAsia="Times New Roman" w:hAnsi="Tahoma" w:cs="Tahoma"/>
          <w:b/>
          <w:bCs/>
          <w:color w:val="000000"/>
          <w:sz w:val="24"/>
          <w:szCs w:val="24"/>
        </w:rPr>
        <w:t>. Załączniki do SWZ.</w:t>
      </w:r>
    </w:p>
    <w:p w14:paraId="74C87E0A" w14:textId="77777777" w:rsidR="00D21DFC" w:rsidRPr="00944720" w:rsidRDefault="00D21DFC" w:rsidP="00F2050F">
      <w:pPr>
        <w:autoSpaceDE w:val="0"/>
        <w:autoSpaceDN w:val="0"/>
        <w:adjustRightInd w:val="0"/>
        <w:spacing w:after="0" w:line="240" w:lineRule="auto"/>
        <w:rPr>
          <w:rFonts w:ascii="Tahoma" w:eastAsia="Times New Roman" w:hAnsi="Tahoma" w:cs="Tahoma"/>
          <w:color w:val="000000"/>
          <w:sz w:val="24"/>
          <w:szCs w:val="24"/>
        </w:rPr>
      </w:pPr>
    </w:p>
    <w:p w14:paraId="4A9837F9" w14:textId="77777777" w:rsidR="00D21DFC" w:rsidRPr="00944720" w:rsidRDefault="00D21DFC" w:rsidP="00F2050F">
      <w:pPr>
        <w:autoSpaceDE w:val="0"/>
        <w:autoSpaceDN w:val="0"/>
        <w:adjustRightInd w:val="0"/>
        <w:spacing w:after="0" w:line="240" w:lineRule="auto"/>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Integralną częścią niniejszej SWZ stanowią następujące załączniki: </w:t>
      </w:r>
    </w:p>
    <w:p w14:paraId="4CA82C7D" w14:textId="77777777" w:rsidR="00D21DFC" w:rsidRPr="00944720" w:rsidRDefault="00D21DFC" w:rsidP="00F2050F">
      <w:pPr>
        <w:autoSpaceDE w:val="0"/>
        <w:autoSpaceDN w:val="0"/>
        <w:adjustRightInd w:val="0"/>
        <w:spacing w:after="0" w:line="240" w:lineRule="auto"/>
        <w:rPr>
          <w:rFonts w:ascii="Tahoma" w:eastAsia="Times New Roman" w:hAnsi="Tahoma" w:cs="Tahoma"/>
          <w:color w:val="000000"/>
          <w:sz w:val="24"/>
          <w:szCs w:val="24"/>
        </w:rPr>
      </w:pPr>
    </w:p>
    <w:p w14:paraId="43CC71A6" w14:textId="77777777" w:rsidR="007A2EA6" w:rsidRPr="00944720" w:rsidRDefault="007A2EA6"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1) Projektowane postanowienia umowy w sprawie zamówienia publicznego, </w:t>
      </w:r>
    </w:p>
    <w:p w14:paraId="1530CA12" w14:textId="2F7C1F1E" w:rsidR="007A2EA6" w:rsidRPr="00944720" w:rsidRDefault="007A2EA6"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2) </w:t>
      </w:r>
      <w:r w:rsidR="00E522FB" w:rsidRPr="00944720">
        <w:rPr>
          <w:rFonts w:ascii="Tahoma" w:eastAsia="Times New Roman" w:hAnsi="Tahoma" w:cs="Tahoma"/>
          <w:color w:val="000000"/>
          <w:sz w:val="24"/>
          <w:szCs w:val="24"/>
        </w:rPr>
        <w:t>Wzór f</w:t>
      </w:r>
      <w:r w:rsidRPr="00944720">
        <w:rPr>
          <w:rFonts w:ascii="Tahoma" w:eastAsia="Times New Roman" w:hAnsi="Tahoma" w:cs="Tahoma"/>
          <w:color w:val="000000"/>
          <w:sz w:val="24"/>
          <w:szCs w:val="24"/>
        </w:rPr>
        <w:t>ormularz</w:t>
      </w:r>
      <w:r w:rsidR="00E522FB" w:rsidRPr="00944720">
        <w:rPr>
          <w:rFonts w:ascii="Tahoma" w:eastAsia="Times New Roman" w:hAnsi="Tahoma" w:cs="Tahoma"/>
          <w:color w:val="000000"/>
          <w:sz w:val="24"/>
          <w:szCs w:val="24"/>
        </w:rPr>
        <w:t>a</w:t>
      </w:r>
      <w:r w:rsidRPr="00944720">
        <w:rPr>
          <w:rFonts w:ascii="Tahoma" w:eastAsia="Times New Roman" w:hAnsi="Tahoma" w:cs="Tahoma"/>
          <w:color w:val="000000"/>
          <w:sz w:val="24"/>
          <w:szCs w:val="24"/>
        </w:rPr>
        <w:t xml:space="preserve"> </w:t>
      </w:r>
      <w:r w:rsidR="006E30D5" w:rsidRPr="00944720">
        <w:rPr>
          <w:rFonts w:ascii="Tahoma" w:eastAsia="Times New Roman" w:hAnsi="Tahoma" w:cs="Tahoma"/>
          <w:color w:val="000000"/>
          <w:sz w:val="24"/>
          <w:szCs w:val="24"/>
        </w:rPr>
        <w:t>o</w:t>
      </w:r>
      <w:r w:rsidRPr="00944720">
        <w:rPr>
          <w:rFonts w:ascii="Tahoma" w:eastAsia="Times New Roman" w:hAnsi="Tahoma" w:cs="Tahoma"/>
          <w:color w:val="000000"/>
          <w:sz w:val="24"/>
          <w:szCs w:val="24"/>
        </w:rPr>
        <w:t>fertow</w:t>
      </w:r>
      <w:r w:rsidR="00E522FB" w:rsidRPr="00944720">
        <w:rPr>
          <w:rFonts w:ascii="Tahoma" w:eastAsia="Times New Roman" w:hAnsi="Tahoma" w:cs="Tahoma"/>
          <w:color w:val="000000"/>
          <w:sz w:val="24"/>
          <w:szCs w:val="24"/>
        </w:rPr>
        <w:t>ego</w:t>
      </w:r>
      <w:r w:rsidRPr="00944720">
        <w:rPr>
          <w:rFonts w:ascii="Tahoma" w:eastAsia="Times New Roman" w:hAnsi="Tahoma" w:cs="Tahoma"/>
          <w:color w:val="000000"/>
          <w:sz w:val="24"/>
          <w:szCs w:val="24"/>
        </w:rPr>
        <w:t>,</w:t>
      </w:r>
    </w:p>
    <w:p w14:paraId="0BC4C313" w14:textId="1263FFA5" w:rsidR="007A2EA6" w:rsidRPr="00944720" w:rsidRDefault="007A2EA6"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3) </w:t>
      </w:r>
      <w:bookmarkStart w:id="1" w:name="_Hlk89256881"/>
      <w:r w:rsidR="00084D5D" w:rsidRPr="00944720">
        <w:rPr>
          <w:rFonts w:ascii="Tahoma" w:eastAsia="Times New Roman" w:hAnsi="Tahoma" w:cs="Tahoma"/>
          <w:color w:val="000000"/>
          <w:sz w:val="24"/>
          <w:szCs w:val="24"/>
        </w:rPr>
        <w:t>Wzór o</w:t>
      </w:r>
      <w:r w:rsidRPr="00944720">
        <w:rPr>
          <w:rFonts w:ascii="Tahoma" w:eastAsia="Times New Roman" w:hAnsi="Tahoma" w:cs="Tahoma"/>
          <w:color w:val="000000"/>
          <w:sz w:val="24"/>
          <w:szCs w:val="24"/>
        </w:rPr>
        <w:t>świadczeni</w:t>
      </w:r>
      <w:r w:rsidR="00084D5D" w:rsidRPr="00944720">
        <w:rPr>
          <w:rFonts w:ascii="Tahoma" w:eastAsia="Times New Roman" w:hAnsi="Tahoma" w:cs="Tahoma"/>
          <w:color w:val="000000"/>
          <w:sz w:val="24"/>
          <w:szCs w:val="24"/>
        </w:rPr>
        <w:t>a</w:t>
      </w:r>
      <w:r w:rsidRPr="00944720">
        <w:rPr>
          <w:rFonts w:ascii="Tahoma" w:eastAsia="Times New Roman" w:hAnsi="Tahoma" w:cs="Tahoma"/>
          <w:color w:val="000000"/>
          <w:sz w:val="24"/>
          <w:szCs w:val="24"/>
        </w:rPr>
        <w:t xml:space="preserve"> o niepodleganiu wykluczeniu oraz spełnianiu warunków udziału w postępowaniu,</w:t>
      </w:r>
      <w:bookmarkEnd w:id="1"/>
    </w:p>
    <w:p w14:paraId="167C5BAA" w14:textId="77777777" w:rsidR="007A2EA6" w:rsidRPr="00944720" w:rsidRDefault="007A2EA6"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4) </w:t>
      </w:r>
      <w:bookmarkStart w:id="2" w:name="_Hlk89088023"/>
      <w:r w:rsidRPr="00944720">
        <w:rPr>
          <w:rFonts w:ascii="Tahoma" w:eastAsia="Times New Roman" w:hAnsi="Tahoma" w:cs="Tahoma"/>
          <w:color w:val="000000"/>
          <w:sz w:val="24"/>
          <w:szCs w:val="24"/>
        </w:rPr>
        <w:t>Klauzula informacyjna dotycząca przetwarzania danych osobowych,</w:t>
      </w:r>
    </w:p>
    <w:bookmarkEnd w:id="2"/>
    <w:p w14:paraId="32F821F1" w14:textId="19ED161C" w:rsidR="00D4794D" w:rsidRPr="00944720" w:rsidRDefault="00AA2865"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5</w:t>
      </w:r>
      <w:r w:rsidR="00EF42D6" w:rsidRPr="00944720">
        <w:rPr>
          <w:rFonts w:ascii="Tahoma" w:eastAsia="Times New Roman" w:hAnsi="Tahoma" w:cs="Tahoma"/>
          <w:color w:val="000000"/>
          <w:sz w:val="24"/>
          <w:szCs w:val="24"/>
        </w:rPr>
        <w:t xml:space="preserve">) Wzór wykazu </w:t>
      </w:r>
      <w:r w:rsidR="00433EB3" w:rsidRPr="00944720">
        <w:rPr>
          <w:rFonts w:ascii="Tahoma" w:eastAsia="Times New Roman" w:hAnsi="Tahoma" w:cs="Tahoma"/>
          <w:color w:val="000000"/>
          <w:sz w:val="24"/>
          <w:szCs w:val="24"/>
        </w:rPr>
        <w:t>robót budowlanych</w:t>
      </w:r>
      <w:r w:rsidR="00EF42D6" w:rsidRPr="00944720">
        <w:rPr>
          <w:rFonts w:ascii="Tahoma" w:eastAsia="Times New Roman" w:hAnsi="Tahoma" w:cs="Tahoma"/>
          <w:color w:val="000000"/>
          <w:sz w:val="24"/>
          <w:szCs w:val="24"/>
        </w:rPr>
        <w:t>,</w:t>
      </w:r>
    </w:p>
    <w:p w14:paraId="54D30693" w14:textId="69F15C0D" w:rsidR="000B74CA" w:rsidRPr="00944720" w:rsidRDefault="00AA2865"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6</w:t>
      </w:r>
      <w:r w:rsidR="000B74CA" w:rsidRPr="00944720">
        <w:rPr>
          <w:rFonts w:ascii="Tahoma" w:eastAsia="Times New Roman" w:hAnsi="Tahoma" w:cs="Tahoma"/>
          <w:color w:val="000000"/>
          <w:sz w:val="24"/>
          <w:szCs w:val="24"/>
        </w:rPr>
        <w:t>) Wzór oświadczenia Wykonawcy o aktualności informacji zawartych w oświadczeniu, o którym mowa w art. 125 ust. 1 Ustawy,</w:t>
      </w:r>
    </w:p>
    <w:p w14:paraId="2CBBE0E0" w14:textId="55BD3DE6" w:rsidR="00EF42D6" w:rsidRPr="00944720" w:rsidRDefault="00AA2865"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7</w:t>
      </w:r>
      <w:r w:rsidR="00EF42D6" w:rsidRPr="00944720">
        <w:rPr>
          <w:rFonts w:ascii="Tahoma" w:eastAsia="Times New Roman" w:hAnsi="Tahoma" w:cs="Tahoma"/>
          <w:color w:val="000000"/>
          <w:sz w:val="24"/>
          <w:szCs w:val="24"/>
        </w:rPr>
        <w:t>) Szczegółowy opis przedmiotu zamówienia</w:t>
      </w:r>
      <w:r w:rsidR="00E96910" w:rsidRPr="00944720">
        <w:rPr>
          <w:rFonts w:ascii="Tahoma" w:eastAsia="Times New Roman" w:hAnsi="Tahoma" w:cs="Tahoma"/>
          <w:color w:val="000000"/>
          <w:sz w:val="24"/>
          <w:szCs w:val="24"/>
        </w:rPr>
        <w:t xml:space="preserve"> wraz z rysunkami technicznymi</w:t>
      </w:r>
      <w:r w:rsidR="00AB545B" w:rsidRPr="00944720">
        <w:rPr>
          <w:rFonts w:ascii="Tahoma" w:eastAsia="Times New Roman" w:hAnsi="Tahoma" w:cs="Tahoma"/>
          <w:color w:val="000000"/>
          <w:sz w:val="24"/>
          <w:szCs w:val="24"/>
        </w:rPr>
        <w:t>,</w:t>
      </w:r>
    </w:p>
    <w:p w14:paraId="0ABCC443" w14:textId="1A3B1ED5" w:rsidR="00AB545B" w:rsidRPr="00944720" w:rsidRDefault="00AB545B" w:rsidP="00F2050F">
      <w:pPr>
        <w:autoSpaceDE w:val="0"/>
        <w:autoSpaceDN w:val="0"/>
        <w:adjustRightInd w:val="0"/>
        <w:spacing w:after="0" w:line="240" w:lineRule="auto"/>
        <w:jc w:val="both"/>
        <w:rPr>
          <w:rFonts w:ascii="Tahoma" w:eastAsia="Times New Roman" w:hAnsi="Tahoma" w:cs="Tahoma"/>
          <w:color w:val="000000"/>
          <w:sz w:val="24"/>
          <w:szCs w:val="24"/>
        </w:rPr>
      </w:pPr>
      <w:r w:rsidRPr="00944720">
        <w:rPr>
          <w:rFonts w:ascii="Tahoma" w:eastAsia="Times New Roman" w:hAnsi="Tahoma" w:cs="Tahoma"/>
          <w:color w:val="000000"/>
          <w:sz w:val="24"/>
          <w:szCs w:val="24"/>
        </w:rPr>
        <w:t xml:space="preserve">8) </w:t>
      </w:r>
      <w:r w:rsidR="00A56496" w:rsidRPr="00944720">
        <w:rPr>
          <w:rFonts w:ascii="Tahoma" w:eastAsia="Times New Roman" w:hAnsi="Tahoma" w:cs="Tahoma"/>
          <w:color w:val="000000"/>
          <w:sz w:val="24"/>
          <w:szCs w:val="24"/>
        </w:rPr>
        <w:t>Wzór oświadczenia zgodnego z art. 117 ust. 4 PZP (wykonawcy wspólnie ubiegający się o udzielenie zamówienia)</w:t>
      </w:r>
      <w:r w:rsidR="00682FC0" w:rsidRPr="00944720">
        <w:rPr>
          <w:rFonts w:ascii="Tahoma" w:eastAsia="Times New Roman" w:hAnsi="Tahoma" w:cs="Tahoma"/>
          <w:color w:val="000000"/>
          <w:sz w:val="24"/>
          <w:szCs w:val="24"/>
        </w:rPr>
        <w:t>.</w:t>
      </w:r>
    </w:p>
    <w:p w14:paraId="7E5C9543" w14:textId="77777777" w:rsidR="00682FC0" w:rsidRPr="00944720" w:rsidRDefault="00682FC0">
      <w:pPr>
        <w:rPr>
          <w:rFonts w:ascii="Tahoma" w:eastAsia="Times New Roman" w:hAnsi="Tahoma" w:cs="Tahoma"/>
          <w:color w:val="000000"/>
          <w:sz w:val="24"/>
          <w:szCs w:val="24"/>
        </w:rPr>
      </w:pPr>
      <w:r w:rsidRPr="00944720">
        <w:rPr>
          <w:rFonts w:ascii="Tahoma" w:eastAsia="Times New Roman" w:hAnsi="Tahoma" w:cs="Tahoma"/>
          <w:color w:val="000000"/>
          <w:sz w:val="24"/>
          <w:szCs w:val="24"/>
        </w:rPr>
        <w:br w:type="page"/>
      </w:r>
    </w:p>
    <w:p w14:paraId="4F06117E" w14:textId="25CB2BD0" w:rsidR="005F7A76" w:rsidRPr="00944720" w:rsidRDefault="00747E20" w:rsidP="00F2050F">
      <w:pPr>
        <w:spacing w:after="0" w:line="240" w:lineRule="auto"/>
        <w:jc w:val="both"/>
        <w:rPr>
          <w:rFonts w:ascii="Tahoma" w:eastAsia="Times New Roman" w:hAnsi="Tahoma" w:cs="Tahoma"/>
          <w:b/>
          <w:bCs/>
          <w:color w:val="000000"/>
          <w:sz w:val="24"/>
          <w:szCs w:val="24"/>
        </w:rPr>
      </w:pPr>
      <w:r w:rsidRPr="00944720">
        <w:rPr>
          <w:rFonts w:ascii="Tahoma" w:eastAsia="Times New Roman" w:hAnsi="Tahoma" w:cs="Tahoma"/>
          <w:b/>
          <w:bCs/>
          <w:color w:val="000000"/>
          <w:sz w:val="24"/>
          <w:szCs w:val="24"/>
        </w:rPr>
        <w:lastRenderedPageBreak/>
        <w:t xml:space="preserve">Załącznik nr </w:t>
      </w:r>
      <w:r w:rsidR="006D2545" w:rsidRPr="00944720">
        <w:rPr>
          <w:rFonts w:ascii="Tahoma" w:eastAsia="Times New Roman" w:hAnsi="Tahoma" w:cs="Tahoma"/>
          <w:b/>
          <w:bCs/>
          <w:color w:val="000000"/>
          <w:sz w:val="24"/>
          <w:szCs w:val="24"/>
        </w:rPr>
        <w:t>1</w:t>
      </w:r>
      <w:r w:rsidRPr="00944720">
        <w:rPr>
          <w:rFonts w:ascii="Tahoma" w:eastAsia="Times New Roman" w:hAnsi="Tahoma" w:cs="Tahoma"/>
          <w:b/>
          <w:bCs/>
          <w:color w:val="000000"/>
          <w:sz w:val="24"/>
          <w:szCs w:val="24"/>
        </w:rPr>
        <w:t xml:space="preserve"> do SWZ</w:t>
      </w:r>
      <w:bookmarkStart w:id="3" w:name="_Hlk72752409"/>
      <w:r w:rsidR="00521DBD" w:rsidRPr="00944720">
        <w:rPr>
          <w:rFonts w:ascii="Tahoma" w:eastAsia="Times New Roman" w:hAnsi="Tahoma" w:cs="Tahoma"/>
          <w:b/>
          <w:bCs/>
          <w:color w:val="000000"/>
          <w:sz w:val="24"/>
          <w:szCs w:val="24"/>
        </w:rPr>
        <w:t xml:space="preserve"> - </w:t>
      </w:r>
      <w:r w:rsidRPr="00944720">
        <w:rPr>
          <w:rFonts w:ascii="Tahoma" w:eastAsia="Times New Roman" w:hAnsi="Tahoma" w:cs="Tahoma"/>
          <w:b/>
          <w:bCs/>
          <w:color w:val="000000"/>
          <w:sz w:val="24"/>
          <w:szCs w:val="24"/>
        </w:rPr>
        <w:t>Projektowane postanowienia umowy w sprawie zamówienia publicznego</w:t>
      </w:r>
      <w:bookmarkEnd w:id="3"/>
      <w:r w:rsidR="00207E3C" w:rsidRPr="00944720">
        <w:rPr>
          <w:rFonts w:ascii="Tahoma" w:eastAsia="Times New Roman" w:hAnsi="Tahoma" w:cs="Tahoma"/>
          <w:b/>
          <w:bCs/>
          <w:color w:val="000000"/>
          <w:sz w:val="24"/>
          <w:szCs w:val="24"/>
        </w:rPr>
        <w:t>.</w:t>
      </w:r>
      <w:bookmarkStart w:id="4" w:name="_Hlk195179598"/>
    </w:p>
    <w:p w14:paraId="36D9DD00" w14:textId="77777777" w:rsidR="005F7A76" w:rsidRPr="00944720" w:rsidRDefault="005F7A76" w:rsidP="00F2050F">
      <w:pPr>
        <w:spacing w:after="0" w:line="240" w:lineRule="auto"/>
        <w:jc w:val="both"/>
        <w:rPr>
          <w:rFonts w:ascii="Tahoma" w:hAnsi="Tahoma" w:cs="Tahoma"/>
          <w:b/>
          <w:bCs/>
          <w:color w:val="000000"/>
        </w:rPr>
      </w:pPr>
    </w:p>
    <w:p w14:paraId="031EAD50" w14:textId="77777777" w:rsidR="000E3E9E" w:rsidRPr="00944720" w:rsidRDefault="000E3E9E" w:rsidP="00F2050F">
      <w:pPr>
        <w:spacing w:after="0" w:line="240" w:lineRule="auto"/>
        <w:jc w:val="both"/>
        <w:rPr>
          <w:rFonts w:ascii="Tahoma" w:hAnsi="Tahoma" w:cs="Tahoma"/>
          <w:b/>
          <w:bCs/>
          <w:color w:val="000000"/>
        </w:rPr>
      </w:pPr>
    </w:p>
    <w:bookmarkEnd w:id="4"/>
    <w:p w14:paraId="11ED6BD9" w14:textId="77777777" w:rsidR="0099664E" w:rsidRPr="00944720" w:rsidRDefault="0099664E" w:rsidP="0099664E">
      <w:pPr>
        <w:autoSpaceDE w:val="0"/>
        <w:spacing w:after="0" w:line="240" w:lineRule="auto"/>
        <w:jc w:val="center"/>
        <w:outlineLvl w:val="0"/>
        <w:rPr>
          <w:rFonts w:ascii="Tahoma" w:hAnsi="Tahoma" w:cs="Tahoma"/>
          <w:color w:val="000000" w:themeColor="text1"/>
        </w:rPr>
      </w:pPr>
      <w:r w:rsidRPr="00944720">
        <w:rPr>
          <w:rFonts w:ascii="Tahoma" w:hAnsi="Tahoma" w:cs="Tahoma"/>
          <w:color w:val="000000" w:themeColor="text1"/>
        </w:rPr>
        <w:t>UMOWA nr .......................................</w:t>
      </w:r>
    </w:p>
    <w:p w14:paraId="5C4F1462" w14:textId="77777777" w:rsidR="0099664E" w:rsidRPr="00944720" w:rsidRDefault="0099664E" w:rsidP="0099664E">
      <w:pPr>
        <w:autoSpaceDE w:val="0"/>
        <w:spacing w:after="0" w:line="240" w:lineRule="auto"/>
        <w:jc w:val="both"/>
        <w:rPr>
          <w:rFonts w:ascii="Tahoma" w:hAnsi="Tahoma" w:cs="Tahoma"/>
          <w:color w:val="000000" w:themeColor="text1"/>
        </w:rPr>
      </w:pPr>
    </w:p>
    <w:p w14:paraId="60CDE86A" w14:textId="77777777" w:rsidR="0099664E" w:rsidRPr="00944720" w:rsidRDefault="0099664E" w:rsidP="0099664E">
      <w:pPr>
        <w:autoSpaceDE w:val="0"/>
        <w:spacing w:after="0" w:line="240" w:lineRule="auto"/>
        <w:jc w:val="both"/>
        <w:rPr>
          <w:rFonts w:ascii="Tahoma" w:hAnsi="Tahoma" w:cs="Tahoma"/>
          <w:color w:val="000000" w:themeColor="text1"/>
        </w:rPr>
      </w:pPr>
      <w:r w:rsidRPr="00944720">
        <w:rPr>
          <w:rFonts w:ascii="Tahoma" w:hAnsi="Tahoma" w:cs="Tahoma"/>
          <w:color w:val="000000" w:themeColor="text1"/>
        </w:rPr>
        <w:t>zawarta w dniu………………………… roku w Warszawie pomiędzy:</w:t>
      </w:r>
    </w:p>
    <w:p w14:paraId="215F1241" w14:textId="77777777" w:rsidR="00CC0FEA" w:rsidRPr="00944720" w:rsidRDefault="00CC0FEA" w:rsidP="0099664E">
      <w:pPr>
        <w:autoSpaceDE w:val="0"/>
        <w:spacing w:after="0" w:line="240" w:lineRule="auto"/>
        <w:jc w:val="both"/>
        <w:rPr>
          <w:rFonts w:ascii="Tahoma" w:hAnsi="Tahoma" w:cs="Tahoma"/>
          <w:b/>
          <w:bCs/>
          <w:color w:val="000000" w:themeColor="text1"/>
        </w:rPr>
      </w:pPr>
    </w:p>
    <w:p w14:paraId="565A0B2A" w14:textId="7ECD345F" w:rsidR="0099664E" w:rsidRPr="00944720" w:rsidRDefault="0099664E" w:rsidP="0099664E">
      <w:pPr>
        <w:autoSpaceDE w:val="0"/>
        <w:spacing w:after="0" w:line="240" w:lineRule="auto"/>
        <w:jc w:val="both"/>
        <w:rPr>
          <w:rFonts w:ascii="Tahoma" w:hAnsi="Tahoma" w:cs="Tahoma"/>
          <w:color w:val="000000" w:themeColor="text1"/>
        </w:rPr>
      </w:pPr>
      <w:r w:rsidRPr="00944720">
        <w:rPr>
          <w:rFonts w:ascii="Tahoma" w:hAnsi="Tahoma" w:cs="Tahoma"/>
          <w:b/>
          <w:bCs/>
          <w:color w:val="000000" w:themeColor="text1"/>
        </w:rPr>
        <w:t>Teatrem Muzycznym ROMA</w:t>
      </w:r>
      <w:r w:rsidRPr="00944720">
        <w:rPr>
          <w:rFonts w:ascii="Tahoma" w:hAnsi="Tahoma" w:cs="Tahoma"/>
          <w:color w:val="000000" w:themeColor="text1"/>
        </w:rPr>
        <w:t xml:space="preserve"> z siedzibą w Warszawie przy ul. Nowogrodzkiej 49, wpisanym do rejestru instytucji kultury pod numerem RIA/119/85, NIP: 526-030-78-50; REGON: 000278072, reprezentowanym przez:</w:t>
      </w:r>
    </w:p>
    <w:p w14:paraId="576B303C" w14:textId="7EC3CFD0" w:rsidR="0099664E" w:rsidRPr="00944720" w:rsidRDefault="00CC0FEA" w:rsidP="0099664E">
      <w:pPr>
        <w:autoSpaceDE w:val="0"/>
        <w:spacing w:after="0" w:line="240" w:lineRule="auto"/>
        <w:jc w:val="both"/>
        <w:rPr>
          <w:rFonts w:ascii="Tahoma" w:hAnsi="Tahoma" w:cs="Tahoma"/>
          <w:color w:val="000000" w:themeColor="text1"/>
        </w:rPr>
      </w:pPr>
      <w:r w:rsidRPr="00944720">
        <w:rPr>
          <w:rFonts w:ascii="Tahoma" w:hAnsi="Tahoma" w:cs="Tahoma"/>
          <w:color w:val="000000" w:themeColor="text1"/>
        </w:rPr>
        <w:t>…………………………….</w:t>
      </w:r>
    </w:p>
    <w:p w14:paraId="46264FCE" w14:textId="77777777" w:rsidR="0099664E" w:rsidRPr="00944720" w:rsidRDefault="0099664E" w:rsidP="0099664E">
      <w:pPr>
        <w:autoSpaceDE w:val="0"/>
        <w:spacing w:after="0" w:line="240" w:lineRule="auto"/>
        <w:jc w:val="both"/>
        <w:rPr>
          <w:rFonts w:ascii="Tahoma" w:hAnsi="Tahoma" w:cs="Tahoma"/>
          <w:color w:val="000000" w:themeColor="text1"/>
        </w:rPr>
      </w:pPr>
      <w:r w:rsidRPr="00944720">
        <w:rPr>
          <w:rFonts w:ascii="Tahoma" w:hAnsi="Tahoma" w:cs="Tahoma"/>
          <w:color w:val="000000" w:themeColor="text1"/>
        </w:rPr>
        <w:t>zwanym dalej „Zamawiającym” lub „Teatrem”</w:t>
      </w:r>
    </w:p>
    <w:p w14:paraId="46D05BCA" w14:textId="77777777" w:rsidR="0099664E" w:rsidRPr="00944720" w:rsidRDefault="0099664E" w:rsidP="0099664E">
      <w:pPr>
        <w:autoSpaceDE w:val="0"/>
        <w:spacing w:after="0" w:line="240" w:lineRule="auto"/>
        <w:jc w:val="both"/>
        <w:rPr>
          <w:rFonts w:ascii="Tahoma" w:hAnsi="Tahoma" w:cs="Tahoma"/>
          <w:color w:val="000000" w:themeColor="text1"/>
        </w:rPr>
      </w:pPr>
      <w:r w:rsidRPr="00944720">
        <w:rPr>
          <w:rFonts w:ascii="Tahoma" w:hAnsi="Tahoma" w:cs="Tahoma"/>
          <w:color w:val="000000" w:themeColor="text1"/>
        </w:rPr>
        <w:t>a</w:t>
      </w:r>
    </w:p>
    <w:p w14:paraId="425E38F0" w14:textId="77777777" w:rsidR="0099664E" w:rsidRPr="00944720" w:rsidRDefault="0099664E" w:rsidP="0099664E">
      <w:pPr>
        <w:spacing w:after="0" w:line="240" w:lineRule="auto"/>
        <w:jc w:val="both"/>
        <w:rPr>
          <w:rFonts w:ascii="Tahoma" w:eastAsia="Cambria" w:hAnsi="Tahoma" w:cs="Tahoma"/>
          <w:color w:val="000000" w:themeColor="text1"/>
        </w:rPr>
      </w:pPr>
      <w:r w:rsidRPr="00944720">
        <w:rPr>
          <w:rFonts w:ascii="Tahoma" w:eastAsia="Cambria" w:hAnsi="Tahoma" w:cs="Tahoma"/>
          <w:color w:val="000000" w:themeColor="text1"/>
        </w:rPr>
        <w:t xml:space="preserve">___________________________-___________________________ </w:t>
      </w:r>
    </w:p>
    <w:p w14:paraId="33BB1FE3" w14:textId="77777777" w:rsidR="0099664E" w:rsidRPr="00944720" w:rsidRDefault="0099664E" w:rsidP="0099664E">
      <w:pPr>
        <w:spacing w:after="0" w:line="240" w:lineRule="auto"/>
        <w:jc w:val="both"/>
        <w:rPr>
          <w:rFonts w:ascii="Tahoma" w:eastAsia="Cambria" w:hAnsi="Tahoma" w:cs="Tahoma"/>
          <w:color w:val="000000" w:themeColor="text1"/>
        </w:rPr>
      </w:pPr>
      <w:r w:rsidRPr="00944720">
        <w:rPr>
          <w:rFonts w:ascii="Tahoma" w:eastAsia="Cambria" w:hAnsi="Tahoma" w:cs="Tahoma"/>
          <w:color w:val="000000" w:themeColor="text1"/>
        </w:rPr>
        <w:t>zwaną dalej „Wykonawcą”,</w:t>
      </w:r>
    </w:p>
    <w:p w14:paraId="2CC312FE" w14:textId="77777777" w:rsidR="0099664E" w:rsidRPr="00944720" w:rsidRDefault="0099664E" w:rsidP="0099664E">
      <w:pPr>
        <w:spacing w:after="0" w:line="240" w:lineRule="auto"/>
        <w:jc w:val="both"/>
        <w:rPr>
          <w:rFonts w:ascii="Tahoma" w:eastAsia="Cambria" w:hAnsi="Tahoma" w:cs="Tahoma"/>
          <w:color w:val="000000" w:themeColor="text1"/>
        </w:rPr>
      </w:pPr>
      <w:r w:rsidRPr="00944720">
        <w:rPr>
          <w:rFonts w:ascii="Tahoma" w:eastAsia="Cambria" w:hAnsi="Tahoma" w:cs="Tahoma"/>
          <w:color w:val="000000" w:themeColor="text1"/>
        </w:rPr>
        <w:br/>
        <w:t xml:space="preserve">zwanymi dalej każda z osobna Stroną lub łącznie Stronami </w:t>
      </w:r>
    </w:p>
    <w:p w14:paraId="52BC77B5" w14:textId="77777777" w:rsidR="0099664E" w:rsidRPr="00944720" w:rsidRDefault="0099664E" w:rsidP="0099664E">
      <w:pPr>
        <w:pStyle w:val="Textbody"/>
        <w:spacing w:after="0" w:line="240" w:lineRule="auto"/>
        <w:jc w:val="both"/>
        <w:rPr>
          <w:rFonts w:ascii="Tahoma" w:hAnsi="Tahoma" w:cs="Tahoma"/>
          <w:i/>
          <w:iCs/>
          <w:color w:val="000000" w:themeColor="text1"/>
          <w:sz w:val="22"/>
          <w:szCs w:val="22"/>
        </w:rPr>
      </w:pPr>
    </w:p>
    <w:p w14:paraId="23494800" w14:textId="77777777" w:rsidR="0099664E" w:rsidRPr="00944720" w:rsidRDefault="0099664E" w:rsidP="00CC0FEA">
      <w:pPr>
        <w:pStyle w:val="Textbody"/>
        <w:spacing w:after="0" w:line="240" w:lineRule="auto"/>
        <w:jc w:val="center"/>
        <w:rPr>
          <w:rFonts w:ascii="Tahoma" w:hAnsi="Tahoma" w:cs="Tahoma"/>
          <w:b/>
          <w:bCs/>
          <w:i/>
          <w:iCs/>
          <w:color w:val="000000" w:themeColor="text1"/>
          <w:sz w:val="20"/>
          <w:szCs w:val="20"/>
        </w:rPr>
      </w:pPr>
      <w:r w:rsidRPr="00944720">
        <w:rPr>
          <w:rFonts w:ascii="Tahoma" w:hAnsi="Tahoma" w:cs="Tahoma"/>
          <w:b/>
          <w:bCs/>
          <w:i/>
          <w:iCs/>
          <w:color w:val="000000" w:themeColor="text1"/>
          <w:sz w:val="20"/>
          <w:szCs w:val="20"/>
        </w:rPr>
        <w:t>W wyniku przeprowadzenia postępowania o udzielenie zamówienia publicznego w trybie podstawowym na podstawie art. 275 pkt 1 Ustawy z dnia 11 września 2019 r., Prawo zamówień publicznych (Dz. U. z 2024 r., poz. 1320 ze zm.) zwanej dalej „Ustawą”, została zawarta Umowa następującej treści:</w:t>
      </w:r>
    </w:p>
    <w:p w14:paraId="4D5BFB65" w14:textId="77777777" w:rsidR="0099664E" w:rsidRPr="00944720" w:rsidRDefault="0099664E" w:rsidP="0099664E">
      <w:pPr>
        <w:spacing w:after="0" w:line="240" w:lineRule="auto"/>
        <w:jc w:val="both"/>
        <w:rPr>
          <w:rFonts w:ascii="Tahoma" w:hAnsi="Tahoma" w:cs="Tahoma"/>
          <w:color w:val="000000" w:themeColor="text1"/>
        </w:rPr>
      </w:pPr>
    </w:p>
    <w:p w14:paraId="5CC831E6"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 1</w:t>
      </w:r>
    </w:p>
    <w:p w14:paraId="072F2717"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Przedmiot umowy</w:t>
      </w:r>
    </w:p>
    <w:p w14:paraId="36FB4B5D" w14:textId="77777777" w:rsidR="0099664E" w:rsidRPr="00944720" w:rsidRDefault="0099664E" w:rsidP="0099664E">
      <w:pPr>
        <w:spacing w:after="0" w:line="240" w:lineRule="auto"/>
        <w:jc w:val="both"/>
        <w:rPr>
          <w:rFonts w:ascii="Tahoma" w:hAnsi="Tahoma" w:cs="Tahoma"/>
          <w:color w:val="000000" w:themeColor="text1"/>
        </w:rPr>
      </w:pPr>
    </w:p>
    <w:p w14:paraId="6186F67D" w14:textId="77777777" w:rsidR="0099664E" w:rsidRPr="00944720" w:rsidRDefault="0099664E" w:rsidP="0099664E">
      <w:pPr>
        <w:pStyle w:val="Akapitzlist"/>
        <w:widowControl w:val="0"/>
        <w:numPr>
          <w:ilvl w:val="0"/>
          <w:numId w:val="126"/>
        </w:numPr>
        <w:pBdr>
          <w:top w:val="nil"/>
          <w:left w:val="nil"/>
          <w:bottom w:val="nil"/>
          <w:right w:val="nil"/>
          <w:between w:val="nil"/>
        </w:pBdr>
        <w:spacing w:after="0" w:line="240" w:lineRule="auto"/>
        <w:ind w:right="722"/>
        <w:jc w:val="both"/>
        <w:rPr>
          <w:rFonts w:ascii="Tahoma" w:eastAsia="Tahoma" w:hAnsi="Tahoma" w:cs="Tahoma"/>
          <w:color w:val="000000"/>
        </w:rPr>
      </w:pPr>
      <w:r w:rsidRPr="00944720">
        <w:rPr>
          <w:rFonts w:ascii="Tahoma" w:hAnsi="Tahoma" w:cs="Tahoma"/>
          <w:color w:val="000000" w:themeColor="text1"/>
        </w:rPr>
        <w:t xml:space="preserve">Przedmiotem umowy jest: </w:t>
      </w:r>
    </w:p>
    <w:p w14:paraId="11AB1319" w14:textId="77777777" w:rsidR="0099664E" w:rsidRPr="00944720" w:rsidRDefault="0099664E" w:rsidP="0099664E">
      <w:pPr>
        <w:pStyle w:val="Akapitzlist"/>
        <w:widowControl w:val="0"/>
        <w:numPr>
          <w:ilvl w:val="0"/>
          <w:numId w:val="127"/>
        </w:numPr>
        <w:pBdr>
          <w:top w:val="nil"/>
          <w:left w:val="nil"/>
          <w:bottom w:val="nil"/>
          <w:right w:val="nil"/>
          <w:between w:val="nil"/>
        </w:pBdr>
        <w:spacing w:after="0" w:line="240" w:lineRule="auto"/>
        <w:ind w:right="722"/>
        <w:jc w:val="both"/>
        <w:rPr>
          <w:rFonts w:ascii="Tahoma" w:eastAsia="Tahoma" w:hAnsi="Tahoma" w:cs="Tahoma"/>
          <w:color w:val="000000"/>
        </w:rPr>
      </w:pPr>
      <w:r w:rsidRPr="00944720">
        <w:rPr>
          <w:rFonts w:ascii="Tahoma" w:eastAsia="Tahoma" w:hAnsi="Tahoma" w:cs="Tahoma"/>
        </w:rPr>
        <w:t xml:space="preserve">dostawa foteli widowiskowych (dalej zwane „Fotelami”) do sali teatralnej Nova Scena w siedzibie Zamawiającego wraz z ich montażem; </w:t>
      </w:r>
    </w:p>
    <w:p w14:paraId="6B0858F5" w14:textId="77777777" w:rsidR="0099664E" w:rsidRPr="00944720" w:rsidRDefault="0099664E" w:rsidP="0099664E">
      <w:pPr>
        <w:pStyle w:val="Akapitzlist"/>
        <w:widowControl w:val="0"/>
        <w:numPr>
          <w:ilvl w:val="0"/>
          <w:numId w:val="127"/>
        </w:numPr>
        <w:pBdr>
          <w:top w:val="nil"/>
          <w:left w:val="nil"/>
          <w:bottom w:val="nil"/>
          <w:right w:val="nil"/>
          <w:between w:val="nil"/>
        </w:pBdr>
        <w:spacing w:after="0" w:line="240" w:lineRule="auto"/>
        <w:ind w:right="722"/>
        <w:jc w:val="both"/>
        <w:rPr>
          <w:rFonts w:ascii="Tahoma" w:eastAsia="Tahoma" w:hAnsi="Tahoma" w:cs="Tahoma"/>
          <w:color w:val="000000"/>
        </w:rPr>
      </w:pPr>
      <w:r w:rsidRPr="00944720">
        <w:rPr>
          <w:rFonts w:ascii="Tahoma" w:eastAsia="Tahoma" w:hAnsi="Tahoma" w:cs="Tahoma"/>
          <w:color w:val="000000"/>
        </w:rPr>
        <w:t xml:space="preserve">dostawa systemu do montażu Foteli (dalej zwane „Systemem”) jeżeli będzie on niezbędny do realizacji przedmiotu umowy wraz z przeprowadzeniem instruktażu osób wyznaczonych przez Zamawiającego co do sposobu montażu Systemu oraz sprawowanie nadzoru nad jego montażem. </w:t>
      </w:r>
    </w:p>
    <w:p w14:paraId="3A4995A8" w14:textId="77777777" w:rsidR="0099664E" w:rsidRPr="00944720" w:rsidRDefault="0099664E" w:rsidP="0099664E">
      <w:pPr>
        <w:pStyle w:val="Akapitzlist"/>
        <w:widowControl w:val="0"/>
        <w:numPr>
          <w:ilvl w:val="0"/>
          <w:numId w:val="126"/>
        </w:numPr>
        <w:suppressAutoHyphens/>
        <w:autoSpaceDN w:val="0"/>
        <w:spacing w:after="0" w:line="240" w:lineRule="auto"/>
        <w:jc w:val="both"/>
        <w:textAlignment w:val="baseline"/>
        <w:rPr>
          <w:rFonts w:ascii="Tahoma" w:hAnsi="Tahoma" w:cs="Tahoma"/>
        </w:rPr>
      </w:pPr>
      <w:r w:rsidRPr="00944720">
        <w:rPr>
          <w:rFonts w:ascii="Tahoma" w:hAnsi="Tahoma" w:cs="Tahoma"/>
          <w:color w:val="000000" w:themeColor="text1"/>
        </w:rPr>
        <w:t>Szczegółowy opis i zakres przedmiotu umowy został zawarty w załączniku nr 1 do umowy oraz ofercie Wykonawcy, stanowiącej załącznik nr 2 do umowy.</w:t>
      </w:r>
    </w:p>
    <w:p w14:paraId="33FF222D" w14:textId="77777777" w:rsidR="0099664E" w:rsidRPr="00944720" w:rsidRDefault="0099664E" w:rsidP="0099664E">
      <w:pPr>
        <w:pStyle w:val="Akapitzlist"/>
        <w:widowControl w:val="0"/>
        <w:numPr>
          <w:ilvl w:val="0"/>
          <w:numId w:val="126"/>
        </w:numPr>
        <w:suppressAutoHyphens/>
        <w:autoSpaceDN w:val="0"/>
        <w:spacing w:after="0" w:line="240" w:lineRule="auto"/>
        <w:jc w:val="both"/>
        <w:textAlignment w:val="baseline"/>
        <w:rPr>
          <w:rFonts w:ascii="Tahoma" w:hAnsi="Tahoma" w:cs="Tahoma"/>
        </w:rPr>
      </w:pPr>
      <w:r w:rsidRPr="00944720">
        <w:rPr>
          <w:rFonts w:ascii="Tahoma" w:hAnsi="Tahoma" w:cs="Tahoma"/>
          <w:color w:val="000000" w:themeColor="text1"/>
        </w:rPr>
        <w:t>Zamawiający zastrzega, iż Fotele i System powinny być nowe, wolne od wad fizycznych i prawnych.</w:t>
      </w:r>
    </w:p>
    <w:p w14:paraId="5DCEF183" w14:textId="77777777" w:rsidR="0099664E" w:rsidRPr="00944720" w:rsidRDefault="0099664E" w:rsidP="0099664E">
      <w:pPr>
        <w:pStyle w:val="Akapitzlist"/>
        <w:widowControl w:val="0"/>
        <w:numPr>
          <w:ilvl w:val="0"/>
          <w:numId w:val="126"/>
        </w:numPr>
        <w:suppressAutoHyphens/>
        <w:autoSpaceDN w:val="0"/>
        <w:spacing w:after="0" w:line="240" w:lineRule="auto"/>
        <w:jc w:val="both"/>
        <w:textAlignment w:val="baseline"/>
        <w:rPr>
          <w:rFonts w:ascii="Tahoma" w:hAnsi="Tahoma" w:cs="Tahoma"/>
        </w:rPr>
      </w:pPr>
      <w:r w:rsidRPr="00944720">
        <w:rPr>
          <w:rFonts w:ascii="Tahoma" w:hAnsi="Tahoma" w:cs="Tahoma"/>
          <w:color w:val="000000" w:themeColor="text1"/>
        </w:rPr>
        <w:t>Wykonawca zobowiązuje się zrealizować przedmiot umowy określony w § 1 ust. 1 zgodnie z:</w:t>
      </w:r>
    </w:p>
    <w:p w14:paraId="67140E45" w14:textId="407E95B9" w:rsidR="0099664E" w:rsidRPr="00944720" w:rsidRDefault="0099664E" w:rsidP="0099664E">
      <w:pPr>
        <w:pStyle w:val="Akapitzlist"/>
        <w:widowControl w:val="0"/>
        <w:numPr>
          <w:ilvl w:val="0"/>
          <w:numId w:val="113"/>
        </w:numPr>
        <w:suppressAutoHyphens/>
        <w:autoSpaceDN w:val="0"/>
        <w:spacing w:after="0" w:line="240" w:lineRule="auto"/>
        <w:jc w:val="both"/>
        <w:textAlignment w:val="baseline"/>
        <w:rPr>
          <w:rFonts w:ascii="Tahoma" w:hAnsi="Tahoma" w:cs="Tahoma"/>
        </w:rPr>
      </w:pPr>
      <w:r w:rsidRPr="00944720">
        <w:rPr>
          <w:rFonts w:ascii="Tahoma" w:hAnsi="Tahoma" w:cs="Tahoma"/>
          <w:color w:val="000000" w:themeColor="text1"/>
        </w:rPr>
        <w:t>ofertą złożoną w postępowaniu o udzielenie zamówienia publicznego o nr</w:t>
      </w:r>
      <w:r w:rsidR="00383E68" w:rsidRPr="00944720">
        <w:rPr>
          <w:rFonts w:ascii="Tahoma" w:hAnsi="Tahoma" w:cs="Tahoma"/>
          <w:color w:val="000000" w:themeColor="text1"/>
        </w:rPr>
        <w:t xml:space="preserve"> 8/2026,</w:t>
      </w:r>
    </w:p>
    <w:p w14:paraId="07746B8D" w14:textId="33BCF9CF" w:rsidR="0099664E" w:rsidRPr="00944720" w:rsidRDefault="0099664E" w:rsidP="0099664E">
      <w:pPr>
        <w:pStyle w:val="Akapitzlist"/>
        <w:widowControl w:val="0"/>
        <w:numPr>
          <w:ilvl w:val="0"/>
          <w:numId w:val="113"/>
        </w:numPr>
        <w:suppressAutoHyphens/>
        <w:autoSpaceDN w:val="0"/>
        <w:spacing w:after="0" w:line="240" w:lineRule="auto"/>
        <w:jc w:val="both"/>
        <w:textAlignment w:val="baseline"/>
        <w:rPr>
          <w:rFonts w:ascii="Tahoma" w:hAnsi="Tahoma" w:cs="Tahoma"/>
        </w:rPr>
      </w:pPr>
      <w:r w:rsidRPr="00944720">
        <w:rPr>
          <w:rFonts w:ascii="Tahoma" w:hAnsi="Tahoma" w:cs="Tahoma"/>
          <w:color w:val="000000" w:themeColor="text1"/>
        </w:rPr>
        <w:t>opisem przedmiotu zamówienia w postępowaniu</w:t>
      </w:r>
      <w:r w:rsidR="00383E68" w:rsidRPr="00944720">
        <w:rPr>
          <w:rFonts w:ascii="Tahoma" w:hAnsi="Tahoma" w:cs="Tahoma"/>
          <w:color w:val="000000" w:themeColor="text1"/>
        </w:rPr>
        <w:t xml:space="preserve"> 8/2026,</w:t>
      </w:r>
    </w:p>
    <w:p w14:paraId="184EA4B7" w14:textId="77777777" w:rsidR="0099664E" w:rsidRPr="00944720" w:rsidRDefault="0099664E" w:rsidP="0099664E">
      <w:pPr>
        <w:pStyle w:val="Akapitzlist"/>
        <w:widowControl w:val="0"/>
        <w:numPr>
          <w:ilvl w:val="0"/>
          <w:numId w:val="113"/>
        </w:numPr>
        <w:suppressAutoHyphens/>
        <w:autoSpaceDN w:val="0"/>
        <w:spacing w:after="0" w:line="240" w:lineRule="auto"/>
        <w:jc w:val="both"/>
        <w:textAlignment w:val="baseline"/>
        <w:rPr>
          <w:rFonts w:ascii="Tahoma" w:hAnsi="Tahoma" w:cs="Tahoma"/>
        </w:rPr>
      </w:pPr>
      <w:r w:rsidRPr="00944720">
        <w:rPr>
          <w:rFonts w:ascii="Tahoma" w:hAnsi="Tahoma" w:cs="Tahoma"/>
          <w:color w:val="000000" w:themeColor="text1"/>
        </w:rPr>
        <w:t>warunkami wynikającymi z przepisów technicznych,</w:t>
      </w:r>
    </w:p>
    <w:p w14:paraId="1C11C591" w14:textId="77777777" w:rsidR="0099664E" w:rsidRPr="00944720" w:rsidRDefault="0099664E" w:rsidP="0099664E">
      <w:pPr>
        <w:pStyle w:val="Akapitzlist"/>
        <w:widowControl w:val="0"/>
        <w:numPr>
          <w:ilvl w:val="0"/>
          <w:numId w:val="113"/>
        </w:numPr>
        <w:suppressAutoHyphens/>
        <w:autoSpaceDN w:val="0"/>
        <w:spacing w:after="0" w:line="240" w:lineRule="auto"/>
        <w:jc w:val="both"/>
        <w:textAlignment w:val="baseline"/>
        <w:rPr>
          <w:rFonts w:ascii="Tahoma" w:hAnsi="Tahoma" w:cs="Tahoma"/>
        </w:rPr>
      </w:pPr>
      <w:r w:rsidRPr="00944720">
        <w:rPr>
          <w:rFonts w:ascii="Tahoma" w:hAnsi="Tahoma" w:cs="Tahoma"/>
          <w:color w:val="000000" w:themeColor="text1"/>
        </w:rPr>
        <w:t>zasadami rzetelnej wiedzy technicznej i przepisami prawa, a także należytą starannością,</w:t>
      </w:r>
    </w:p>
    <w:p w14:paraId="70D51148" w14:textId="77777777" w:rsidR="0099664E" w:rsidRPr="00944720" w:rsidRDefault="0099664E" w:rsidP="0099664E">
      <w:pPr>
        <w:pStyle w:val="Akapitzlist"/>
        <w:widowControl w:val="0"/>
        <w:numPr>
          <w:ilvl w:val="0"/>
          <w:numId w:val="113"/>
        </w:numPr>
        <w:suppressAutoHyphens/>
        <w:autoSpaceDN w:val="0"/>
        <w:spacing w:after="0" w:line="240" w:lineRule="auto"/>
        <w:jc w:val="both"/>
        <w:textAlignment w:val="baseline"/>
        <w:rPr>
          <w:rFonts w:ascii="Tahoma" w:hAnsi="Tahoma" w:cs="Tahoma"/>
        </w:rPr>
      </w:pPr>
      <w:r w:rsidRPr="00944720">
        <w:rPr>
          <w:rFonts w:ascii="Tahoma" w:hAnsi="Tahoma" w:cs="Tahoma"/>
          <w:color w:val="000000" w:themeColor="text1"/>
        </w:rPr>
        <w:t>zaleceniami Zamawiającego.</w:t>
      </w:r>
    </w:p>
    <w:p w14:paraId="3904ED8B" w14:textId="77777777" w:rsidR="0099664E" w:rsidRPr="00944720" w:rsidRDefault="0099664E" w:rsidP="0099664E">
      <w:pPr>
        <w:spacing w:after="0" w:line="240" w:lineRule="auto"/>
        <w:jc w:val="both"/>
        <w:rPr>
          <w:rFonts w:ascii="Tahoma" w:hAnsi="Tahoma" w:cs="Tahoma"/>
          <w:b/>
          <w:bCs/>
          <w:color w:val="000000" w:themeColor="text1"/>
        </w:rPr>
      </w:pPr>
    </w:p>
    <w:p w14:paraId="0D19C70A"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 2</w:t>
      </w:r>
    </w:p>
    <w:p w14:paraId="30F5806F"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Termin wykonania i szczególne obowiązki Stron</w:t>
      </w:r>
    </w:p>
    <w:p w14:paraId="554CE5D5" w14:textId="77777777" w:rsidR="0099664E" w:rsidRPr="00944720" w:rsidRDefault="0099664E" w:rsidP="0099664E">
      <w:pPr>
        <w:suppressAutoHyphens/>
        <w:spacing w:after="0" w:line="240" w:lineRule="auto"/>
        <w:jc w:val="both"/>
        <w:rPr>
          <w:rFonts w:ascii="Tahoma" w:hAnsi="Tahoma" w:cs="Tahoma"/>
          <w:color w:val="000000" w:themeColor="text1"/>
        </w:rPr>
      </w:pPr>
    </w:p>
    <w:p w14:paraId="021A0F79" w14:textId="02BFAAB4" w:rsidR="0099664E" w:rsidRPr="00944720" w:rsidRDefault="0099664E" w:rsidP="00CB3BD7">
      <w:pPr>
        <w:pStyle w:val="Akapitzlist"/>
        <w:numPr>
          <w:ilvl w:val="0"/>
          <w:numId w:val="120"/>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Strony uzgadniają, </w:t>
      </w:r>
      <w:r w:rsidR="00CB3BD7">
        <w:rPr>
          <w:rFonts w:ascii="Tahoma" w:hAnsi="Tahoma" w:cs="Tahoma"/>
          <w:color w:val="000000" w:themeColor="text1"/>
        </w:rPr>
        <w:t>że</w:t>
      </w:r>
      <w:r w:rsidRPr="00944720">
        <w:rPr>
          <w:rFonts w:ascii="Tahoma" w:hAnsi="Tahoma" w:cs="Tahoma"/>
          <w:color w:val="000000" w:themeColor="text1"/>
        </w:rPr>
        <w:t xml:space="preserve"> Wykonawca będzie realizował przedmiot umowy w następujących terminach: </w:t>
      </w:r>
    </w:p>
    <w:p w14:paraId="3CD0486F" w14:textId="77777777" w:rsidR="0099664E" w:rsidRPr="00944720" w:rsidRDefault="0099664E" w:rsidP="0099664E">
      <w:pPr>
        <w:pStyle w:val="Akapitzlist"/>
        <w:numPr>
          <w:ilvl w:val="0"/>
          <w:numId w:val="128"/>
        </w:numPr>
        <w:suppressAutoHyphens/>
        <w:spacing w:after="0" w:line="240" w:lineRule="auto"/>
        <w:jc w:val="both"/>
        <w:rPr>
          <w:rFonts w:ascii="Tahoma" w:hAnsi="Tahoma" w:cs="Tahoma"/>
          <w:color w:val="000000" w:themeColor="text1"/>
        </w:rPr>
      </w:pPr>
      <w:r w:rsidRPr="00944720">
        <w:rPr>
          <w:rFonts w:ascii="Tahoma" w:hAnsi="Tahoma" w:cs="Tahoma"/>
          <w:color w:val="000000" w:themeColor="text1"/>
        </w:rPr>
        <w:t xml:space="preserve">dostawa Foteli do dnia 24 sierpnia 2026 r.; </w:t>
      </w:r>
    </w:p>
    <w:p w14:paraId="1D779C00" w14:textId="77777777" w:rsidR="0099664E" w:rsidRPr="00944720" w:rsidRDefault="0099664E" w:rsidP="0099664E">
      <w:pPr>
        <w:pStyle w:val="Akapitzlist"/>
        <w:numPr>
          <w:ilvl w:val="0"/>
          <w:numId w:val="128"/>
        </w:numPr>
        <w:suppressAutoHyphens/>
        <w:spacing w:after="0" w:line="240" w:lineRule="auto"/>
        <w:jc w:val="both"/>
        <w:rPr>
          <w:rFonts w:ascii="Tahoma" w:hAnsi="Tahoma" w:cs="Tahoma"/>
          <w:color w:val="000000" w:themeColor="text1"/>
        </w:rPr>
      </w:pPr>
      <w:r w:rsidRPr="00944720">
        <w:rPr>
          <w:rFonts w:ascii="Tahoma" w:hAnsi="Tahoma" w:cs="Tahoma"/>
          <w:color w:val="000000" w:themeColor="text1"/>
        </w:rPr>
        <w:lastRenderedPageBreak/>
        <w:t xml:space="preserve">dostawa kompletnego Systemu wraz z przeprowadzeniem instruktażu mocowania Systemu dla osób wyznaczonych przez Zamawiającego do dnia 10 lipca 2026 r. </w:t>
      </w:r>
    </w:p>
    <w:p w14:paraId="10A87608" w14:textId="77777777" w:rsidR="0099664E" w:rsidRPr="00944720" w:rsidRDefault="0099664E" w:rsidP="0099664E">
      <w:pPr>
        <w:pStyle w:val="Akapitzlist"/>
        <w:numPr>
          <w:ilvl w:val="0"/>
          <w:numId w:val="128"/>
        </w:numPr>
        <w:spacing w:after="0" w:line="240" w:lineRule="auto"/>
        <w:jc w:val="both"/>
        <w:rPr>
          <w:rFonts w:ascii="Tahoma" w:hAnsi="Tahoma" w:cs="Tahoma"/>
          <w:color w:val="000000" w:themeColor="text1"/>
        </w:rPr>
      </w:pPr>
      <w:r w:rsidRPr="00944720">
        <w:rPr>
          <w:rFonts w:ascii="Tahoma" w:hAnsi="Tahoma" w:cs="Tahoma"/>
          <w:color w:val="000000" w:themeColor="text1"/>
        </w:rPr>
        <w:t>sprawowanie nadzoru nad montażem Systemu do dnia 31 lipca 2026 r.</w:t>
      </w:r>
    </w:p>
    <w:p w14:paraId="29C4D611" w14:textId="77777777" w:rsidR="0099664E" w:rsidRPr="00944720" w:rsidRDefault="0099664E" w:rsidP="0099664E">
      <w:pPr>
        <w:pStyle w:val="Akapitzlist"/>
        <w:numPr>
          <w:ilvl w:val="0"/>
          <w:numId w:val="128"/>
        </w:numPr>
        <w:spacing w:after="0" w:line="240" w:lineRule="auto"/>
        <w:jc w:val="both"/>
        <w:rPr>
          <w:rFonts w:ascii="Tahoma" w:hAnsi="Tahoma" w:cs="Tahoma"/>
          <w:color w:val="000000" w:themeColor="text1"/>
        </w:rPr>
      </w:pPr>
      <w:r w:rsidRPr="00944720">
        <w:rPr>
          <w:rFonts w:ascii="Tahoma" w:hAnsi="Tahoma" w:cs="Tahoma"/>
          <w:color w:val="000000" w:themeColor="text1"/>
        </w:rPr>
        <w:t>montaż Foteli od dnia 24 sierpnia 2026 r. do dnia 31 sierpnia 2026 r.</w:t>
      </w:r>
    </w:p>
    <w:p w14:paraId="7F5516C0" w14:textId="77777777" w:rsidR="0099664E" w:rsidRPr="00944720" w:rsidRDefault="0099664E" w:rsidP="00CB3BD7">
      <w:pPr>
        <w:pStyle w:val="Akapitzlist"/>
        <w:numPr>
          <w:ilvl w:val="0"/>
          <w:numId w:val="120"/>
        </w:numPr>
        <w:suppressAutoHyphens/>
        <w:spacing w:after="0" w:line="240" w:lineRule="auto"/>
        <w:ind w:left="284" w:hanging="284"/>
        <w:jc w:val="both"/>
        <w:rPr>
          <w:rFonts w:ascii="Tahoma" w:hAnsi="Tahoma" w:cs="Tahoma"/>
          <w:color w:val="000000" w:themeColor="text1"/>
        </w:rPr>
      </w:pPr>
      <w:r w:rsidRPr="00CB3BD7">
        <w:rPr>
          <w:rFonts w:ascii="Tahoma" w:hAnsi="Tahoma" w:cs="Tahoma"/>
          <w:color w:val="000000" w:themeColor="text1"/>
        </w:rPr>
        <w:t>Wykonawca</w:t>
      </w:r>
      <w:r w:rsidRPr="00944720">
        <w:rPr>
          <w:rFonts w:ascii="Tahoma" w:hAnsi="Tahoma" w:cs="Tahoma"/>
        </w:rPr>
        <w:t xml:space="preserve"> zobowiązuje się do dostawy </w:t>
      </w:r>
      <w:r w:rsidRPr="00944720">
        <w:rPr>
          <w:rFonts w:ascii="Tahoma" w:hAnsi="Tahoma" w:cs="Tahoma"/>
          <w:color w:val="000000" w:themeColor="text1"/>
        </w:rPr>
        <w:t xml:space="preserve">Foteli i Systemu na własny koszt i ryzyko do siedziby Zamawiającego po uprzednim uzgodnieniu terminu dostawy z Zamawiającym. </w:t>
      </w:r>
    </w:p>
    <w:p w14:paraId="7E56B603" w14:textId="77777777" w:rsidR="0099664E" w:rsidRPr="00944720" w:rsidRDefault="0099664E" w:rsidP="00CB3BD7">
      <w:pPr>
        <w:pStyle w:val="Akapitzlist"/>
        <w:numPr>
          <w:ilvl w:val="0"/>
          <w:numId w:val="120"/>
        </w:numPr>
        <w:suppressAutoHyphens/>
        <w:spacing w:after="0" w:line="240" w:lineRule="auto"/>
        <w:ind w:left="284" w:hanging="284"/>
        <w:jc w:val="both"/>
        <w:rPr>
          <w:rFonts w:ascii="Tahoma" w:hAnsi="Tahoma" w:cs="Tahoma"/>
          <w:color w:val="000000" w:themeColor="text1"/>
        </w:rPr>
      </w:pPr>
      <w:r w:rsidRPr="00CB3BD7">
        <w:rPr>
          <w:rFonts w:ascii="Tahoma" w:hAnsi="Tahoma" w:cs="Tahoma"/>
          <w:color w:val="000000" w:themeColor="text1"/>
        </w:rPr>
        <w:t xml:space="preserve">Wykonawca przyjmuje do wiadomości i akceptuje, że montaż i odbiór Foteli oraz Systemu mogą nie odbywać się w sposób ciągły oraz że montaż będzie się odbywać w warunkach specyficznych wynikających z uwarunkowań organizacyjnych Zamawiającego, w szczególności ze względu na procedury odbioru robót budowlanych związanych z modernizacją </w:t>
      </w:r>
      <w:proofErr w:type="spellStart"/>
      <w:r w:rsidRPr="00CB3BD7">
        <w:rPr>
          <w:rFonts w:ascii="Tahoma" w:hAnsi="Tahoma" w:cs="Tahoma"/>
          <w:color w:val="000000" w:themeColor="text1"/>
        </w:rPr>
        <w:t>Novej</w:t>
      </w:r>
      <w:proofErr w:type="spellEnd"/>
      <w:r w:rsidRPr="00CB3BD7">
        <w:rPr>
          <w:rFonts w:ascii="Tahoma" w:hAnsi="Tahoma" w:cs="Tahoma"/>
          <w:color w:val="000000" w:themeColor="text1"/>
        </w:rPr>
        <w:t xml:space="preserve"> Sceny. Zamawiający oświadcza, że dołoży wszelkich starań, aby montaż i odbiory odbywały się w sposób niezakłócony. </w:t>
      </w:r>
    </w:p>
    <w:p w14:paraId="5F919171" w14:textId="77777777" w:rsidR="0099664E" w:rsidRPr="00CB3BD7" w:rsidRDefault="0099664E" w:rsidP="00CB3BD7">
      <w:pPr>
        <w:pStyle w:val="Akapitzlist"/>
        <w:numPr>
          <w:ilvl w:val="0"/>
          <w:numId w:val="120"/>
        </w:numPr>
        <w:suppressAutoHyphens/>
        <w:spacing w:after="0" w:line="240" w:lineRule="auto"/>
        <w:ind w:left="284" w:hanging="284"/>
        <w:jc w:val="both"/>
        <w:rPr>
          <w:rFonts w:ascii="Tahoma" w:hAnsi="Tahoma" w:cs="Tahoma"/>
          <w:color w:val="000000" w:themeColor="text1"/>
        </w:rPr>
      </w:pPr>
      <w:r w:rsidRPr="00CB3BD7">
        <w:rPr>
          <w:rFonts w:ascii="Tahoma" w:hAnsi="Tahoma" w:cs="Tahoma"/>
          <w:color w:val="000000" w:themeColor="text1"/>
        </w:rPr>
        <w:t xml:space="preserve">Wykonawca zobowiązuje się do wykonania przedmiotu umowy z należytą starannością z użyciem własnych materiałów, spełniających najwyższe wymagania jakościowe, gwarantujące bezpieczeństwo w trakcie wykonywania prac oraz w czasie korzystania z Foteli i Systemu w Teatrze Muzycznym Roma. </w:t>
      </w:r>
    </w:p>
    <w:p w14:paraId="6E857BBB" w14:textId="77777777" w:rsidR="0099664E" w:rsidRPr="00CB3BD7" w:rsidRDefault="0099664E" w:rsidP="00CB3BD7">
      <w:pPr>
        <w:pStyle w:val="Akapitzlist"/>
        <w:numPr>
          <w:ilvl w:val="0"/>
          <w:numId w:val="120"/>
        </w:numPr>
        <w:suppressAutoHyphens/>
        <w:spacing w:after="0" w:line="240" w:lineRule="auto"/>
        <w:ind w:left="284" w:hanging="284"/>
        <w:jc w:val="both"/>
        <w:rPr>
          <w:rFonts w:ascii="Tahoma" w:hAnsi="Tahoma" w:cs="Tahoma"/>
          <w:color w:val="000000" w:themeColor="text1"/>
        </w:rPr>
      </w:pPr>
      <w:r w:rsidRPr="00CB3BD7">
        <w:rPr>
          <w:rFonts w:ascii="Tahoma" w:hAnsi="Tahoma" w:cs="Tahoma"/>
          <w:color w:val="000000" w:themeColor="text1"/>
        </w:rPr>
        <w:t>Wykonawca dostarczy na własny koszt wszystkie elementy przedmiotu zamówienia, w tym wszelkie urządzenia niezbędne do montażu Foteli i Systemu.</w:t>
      </w:r>
    </w:p>
    <w:p w14:paraId="11E8B36A" w14:textId="77777777" w:rsidR="0099664E" w:rsidRPr="00CB3BD7" w:rsidRDefault="0099664E" w:rsidP="00CB3BD7">
      <w:pPr>
        <w:pStyle w:val="Akapitzlist"/>
        <w:numPr>
          <w:ilvl w:val="0"/>
          <w:numId w:val="120"/>
        </w:numPr>
        <w:suppressAutoHyphens/>
        <w:spacing w:after="0" w:line="240" w:lineRule="auto"/>
        <w:ind w:left="284" w:hanging="284"/>
        <w:jc w:val="both"/>
        <w:rPr>
          <w:rFonts w:ascii="Tahoma" w:hAnsi="Tahoma" w:cs="Tahoma"/>
          <w:color w:val="000000" w:themeColor="text1"/>
        </w:rPr>
      </w:pPr>
      <w:r w:rsidRPr="00CB3BD7">
        <w:rPr>
          <w:rFonts w:ascii="Tahoma" w:hAnsi="Tahoma" w:cs="Tahoma"/>
          <w:color w:val="000000" w:themeColor="text1"/>
        </w:rPr>
        <w:t>Wykonawca zobowiązany jest do realizacji przedmiotu umowy przy udziale personelu posiadającego odpowiednie kwalifikacje, doświadczenie.</w:t>
      </w:r>
    </w:p>
    <w:p w14:paraId="1F0F18DF" w14:textId="77777777" w:rsidR="0099664E" w:rsidRPr="00944720" w:rsidRDefault="0099664E" w:rsidP="0099664E">
      <w:pPr>
        <w:spacing w:after="0" w:line="240" w:lineRule="auto"/>
        <w:jc w:val="both"/>
        <w:rPr>
          <w:rFonts w:ascii="Tahoma" w:hAnsi="Tahoma" w:cs="Tahoma"/>
          <w:b/>
          <w:bCs/>
          <w:color w:val="000000" w:themeColor="text1"/>
        </w:rPr>
      </w:pPr>
    </w:p>
    <w:p w14:paraId="2139E89F"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 3</w:t>
      </w:r>
    </w:p>
    <w:p w14:paraId="459DEBC9"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Odbiór przedmiotu umowy i przedstawiciele Stron</w:t>
      </w:r>
    </w:p>
    <w:p w14:paraId="566B578F" w14:textId="77777777" w:rsidR="0099664E" w:rsidRPr="00944720" w:rsidRDefault="0099664E" w:rsidP="0099664E">
      <w:pPr>
        <w:spacing w:after="0" w:line="240" w:lineRule="auto"/>
        <w:jc w:val="center"/>
        <w:rPr>
          <w:rFonts w:ascii="Tahoma" w:hAnsi="Tahoma" w:cs="Tahoma"/>
          <w:color w:val="000000" w:themeColor="text1"/>
        </w:rPr>
      </w:pPr>
    </w:p>
    <w:p w14:paraId="6F0AE51C"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Odbioru wykonania przedmiotu umowy dokona komisja, w której znajdą się przedstawiciele Wykonawcy i Zamawiającego. </w:t>
      </w:r>
    </w:p>
    <w:p w14:paraId="10044D0C"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Realizacja i odbiór przedmiotu umowy nastąpi w trzech etapach, odpowiadających zakresowi przedmiotu umowy:</w:t>
      </w:r>
    </w:p>
    <w:p w14:paraId="100C922A" w14:textId="77777777" w:rsidR="0099664E" w:rsidRPr="00944720" w:rsidRDefault="0099664E" w:rsidP="0099664E">
      <w:pPr>
        <w:pStyle w:val="Akapitzlist"/>
        <w:suppressAutoHyphens/>
        <w:spacing w:after="0" w:line="240" w:lineRule="auto"/>
        <w:jc w:val="both"/>
        <w:rPr>
          <w:rFonts w:ascii="Tahoma" w:hAnsi="Tahoma" w:cs="Tahoma"/>
          <w:color w:val="000000" w:themeColor="text1"/>
        </w:rPr>
      </w:pPr>
    </w:p>
    <w:p w14:paraId="4D500FB4" w14:textId="7EB4CA6E" w:rsidR="0099664E" w:rsidRPr="00944720" w:rsidRDefault="0099664E" w:rsidP="00CB3BD7">
      <w:pPr>
        <w:pStyle w:val="Akapitzlist"/>
        <w:numPr>
          <w:ilvl w:val="0"/>
          <w:numId w:val="129"/>
        </w:numPr>
        <w:suppressAutoHyphens/>
        <w:spacing w:after="0" w:line="240" w:lineRule="auto"/>
        <w:jc w:val="center"/>
        <w:rPr>
          <w:rFonts w:ascii="Tahoma" w:hAnsi="Tahoma" w:cs="Tahoma"/>
          <w:b/>
          <w:bCs/>
          <w:color w:val="000000" w:themeColor="text1"/>
        </w:rPr>
      </w:pPr>
      <w:r w:rsidRPr="00944720">
        <w:rPr>
          <w:rFonts w:ascii="Tahoma" w:hAnsi="Tahoma" w:cs="Tahoma"/>
          <w:b/>
          <w:bCs/>
          <w:color w:val="000000" w:themeColor="text1"/>
        </w:rPr>
        <w:t>Etap I – Dostawa Foteli i Systemu do siedziby Zamawiającego.</w:t>
      </w:r>
    </w:p>
    <w:p w14:paraId="137739F2" w14:textId="77777777" w:rsidR="0099664E" w:rsidRPr="00944720" w:rsidRDefault="0099664E" w:rsidP="0099664E">
      <w:pPr>
        <w:pStyle w:val="Akapitzlist"/>
        <w:suppressAutoHyphens/>
        <w:spacing w:after="0" w:line="240" w:lineRule="auto"/>
        <w:ind w:left="1440"/>
        <w:jc w:val="both"/>
        <w:rPr>
          <w:rFonts w:ascii="Tahoma" w:hAnsi="Tahoma" w:cs="Tahoma"/>
          <w:b/>
          <w:bCs/>
          <w:color w:val="000000" w:themeColor="text1"/>
        </w:rPr>
      </w:pPr>
    </w:p>
    <w:p w14:paraId="5FF6AC50"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Wykonawca zobowiązany jest zgłosić Zamawiającemu dostawę Foteli i Systemu w terminie co najmniej 7 dni przed terminem dostawy. </w:t>
      </w:r>
    </w:p>
    <w:p w14:paraId="153D6A22"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Odbiór zostanie dokonany w terminie do 5 dni roboczych od daty dostawy.</w:t>
      </w:r>
    </w:p>
    <w:p w14:paraId="701D517F"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Odbiór zostanie dokonany pod względem ilościowym i jakościowym w szczególności Zamawiający dokona sprawdzenia: </w:t>
      </w:r>
    </w:p>
    <w:p w14:paraId="2FCC695A" w14:textId="77777777" w:rsidR="0099664E" w:rsidRPr="00944720" w:rsidRDefault="0099664E" w:rsidP="00CB3BD7">
      <w:pPr>
        <w:pStyle w:val="Akapitzlist"/>
        <w:numPr>
          <w:ilvl w:val="0"/>
          <w:numId w:val="130"/>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zgodności ilości Foteli z zamówieniem,</w:t>
      </w:r>
    </w:p>
    <w:p w14:paraId="4FF2710B" w14:textId="77777777" w:rsidR="0099664E" w:rsidRPr="00944720" w:rsidRDefault="0099664E" w:rsidP="00CB3BD7">
      <w:pPr>
        <w:pStyle w:val="Akapitzlist"/>
        <w:numPr>
          <w:ilvl w:val="0"/>
          <w:numId w:val="130"/>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zgodności modelu, koloru i wykończenia z dokumentacją techniczną,</w:t>
      </w:r>
    </w:p>
    <w:p w14:paraId="22E79A8D" w14:textId="77777777" w:rsidR="0099664E" w:rsidRPr="00944720" w:rsidRDefault="0099664E" w:rsidP="00CB3BD7">
      <w:pPr>
        <w:pStyle w:val="Akapitzlist"/>
        <w:numPr>
          <w:ilvl w:val="0"/>
          <w:numId w:val="130"/>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brak uszkodzeń mechanicznych (zarysowania, pęknięcia, wgniecenia),</w:t>
      </w:r>
    </w:p>
    <w:p w14:paraId="2A20C7C0" w14:textId="77777777" w:rsidR="0099664E" w:rsidRPr="00944720" w:rsidRDefault="0099664E" w:rsidP="00CB3BD7">
      <w:pPr>
        <w:pStyle w:val="Akapitzlist"/>
        <w:numPr>
          <w:ilvl w:val="0"/>
          <w:numId w:val="130"/>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kompletności elementów (oparcia, siedziska, podłokietniki, oznaczenia).</w:t>
      </w:r>
    </w:p>
    <w:p w14:paraId="62A980E2"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W przypadku gdy w toku czynności odbioru zostaną stwierdzone wady dające się usunąć, Zamawiający odmówi odbioru do czasu ich usunięcia i wyznaczy termin na ich usunięcie.</w:t>
      </w:r>
    </w:p>
    <w:p w14:paraId="1BC257F0"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Gdy wady usunąć się nie dadzą albo gdy z okoliczności wynika, że Wykonawca nie zdoła ich usunąć w czasie odpowiednim, Zamawiający może od umowy odstąpić. To samo dotyczy wypadku, gdy Wykonawca nie usunął wad w terminie wyznaczonym przez Zamawiającego w trybie ust. 6.</w:t>
      </w:r>
    </w:p>
    <w:p w14:paraId="09B45301" w14:textId="77777777" w:rsidR="0099664E" w:rsidRPr="00944720" w:rsidRDefault="0099664E" w:rsidP="00CB3BD7">
      <w:pPr>
        <w:pStyle w:val="Akapitzlist"/>
        <w:numPr>
          <w:ilvl w:val="0"/>
          <w:numId w:val="121"/>
        </w:numPr>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Po ponownym dostarczeniu przedmiotu umowy procedura odbioru zostanie ponownie przeprowadzona. </w:t>
      </w:r>
    </w:p>
    <w:p w14:paraId="65E10568" w14:textId="77777777" w:rsidR="0099664E" w:rsidRPr="00944720" w:rsidRDefault="0099664E" w:rsidP="00CB3BD7">
      <w:pPr>
        <w:pStyle w:val="Akapitzlist"/>
        <w:numPr>
          <w:ilvl w:val="0"/>
          <w:numId w:val="121"/>
        </w:numPr>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W przypadku prawidłowego odbioru dostawy Foteli i Systemu Strony podpiszą protokół odbioru bez zastrzeżeń.</w:t>
      </w:r>
    </w:p>
    <w:p w14:paraId="049961E4" w14:textId="77777777" w:rsidR="0099664E" w:rsidRPr="00944720" w:rsidRDefault="0099664E" w:rsidP="00CB3BD7">
      <w:pPr>
        <w:pStyle w:val="Akapitzlist"/>
        <w:numPr>
          <w:ilvl w:val="0"/>
          <w:numId w:val="121"/>
        </w:numPr>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Wraz ze zgłoszeniem do odbioru dostawy Foteli i Systemu w trybie określonym w ust. 3, Wykonawca dostarczy Zamawiającemu oświadczenie o spełnieniu przez dostarczone Fotele oraz System, certyfikaty bezpieczeństwa oraz dokumenty wymagane przez prawo </w:t>
      </w:r>
      <w:r w:rsidRPr="00944720">
        <w:rPr>
          <w:rFonts w:ascii="Tahoma" w:hAnsi="Tahoma" w:cs="Tahoma"/>
          <w:color w:val="000000" w:themeColor="text1"/>
        </w:rPr>
        <w:lastRenderedPageBreak/>
        <w:t>potwierdzające dopuszczenie Foteli i systemu do używania na terenie Polski. Dokumenty powinny potwierdzać opisane w OPZ parametry techniczne i jakościowe przedmiotu zamówienia. Wszystkie elementy stanowiące przedmiot zamówienia powinny posiadać świadectwa bezpieczeństwa CE, jak również karty katalogowe, instrukcje lub inne dokumenty potwierdzające zgodność przedmiotu umowy z wymaganiami zawartymi w umowie.</w:t>
      </w:r>
    </w:p>
    <w:p w14:paraId="0B4D2C04" w14:textId="77777777" w:rsidR="0099664E" w:rsidRPr="00944720" w:rsidRDefault="0099664E" w:rsidP="0099664E">
      <w:pPr>
        <w:pStyle w:val="Akapitzlist"/>
        <w:spacing w:after="0" w:line="240" w:lineRule="auto"/>
        <w:ind w:left="1080"/>
        <w:jc w:val="both"/>
        <w:rPr>
          <w:rFonts w:ascii="Tahoma" w:hAnsi="Tahoma" w:cs="Tahoma"/>
          <w:color w:val="000000" w:themeColor="text1"/>
        </w:rPr>
      </w:pPr>
    </w:p>
    <w:p w14:paraId="2A9E542B" w14:textId="77777777" w:rsidR="0099664E" w:rsidRPr="00944720" w:rsidRDefault="0099664E" w:rsidP="00CB3BD7">
      <w:pPr>
        <w:pStyle w:val="Akapitzlist"/>
        <w:numPr>
          <w:ilvl w:val="0"/>
          <w:numId w:val="129"/>
        </w:numPr>
        <w:suppressAutoHyphens/>
        <w:spacing w:after="0" w:line="240" w:lineRule="auto"/>
        <w:jc w:val="center"/>
        <w:rPr>
          <w:rFonts w:ascii="Tahoma" w:hAnsi="Tahoma" w:cs="Tahoma"/>
          <w:b/>
          <w:bCs/>
          <w:color w:val="000000" w:themeColor="text1"/>
        </w:rPr>
      </w:pPr>
      <w:r w:rsidRPr="00944720">
        <w:rPr>
          <w:rFonts w:ascii="Tahoma" w:hAnsi="Tahoma" w:cs="Tahoma"/>
          <w:b/>
          <w:bCs/>
          <w:color w:val="000000" w:themeColor="text1"/>
        </w:rPr>
        <w:t>Etap II – instruktaż wyznaczonych przez Zamawiającego osób w zakresie montażu Systemu i nadzór nad jego montażem.</w:t>
      </w:r>
    </w:p>
    <w:p w14:paraId="170FD0BD" w14:textId="77777777" w:rsidR="0099664E" w:rsidRPr="00944720" w:rsidRDefault="0099664E" w:rsidP="0099664E">
      <w:pPr>
        <w:pStyle w:val="Akapitzlist"/>
        <w:suppressAutoHyphens/>
        <w:spacing w:after="0" w:line="240" w:lineRule="auto"/>
        <w:ind w:left="1440"/>
        <w:jc w:val="both"/>
        <w:rPr>
          <w:rFonts w:ascii="Tahoma" w:hAnsi="Tahoma" w:cs="Tahoma"/>
          <w:b/>
          <w:bCs/>
          <w:color w:val="000000" w:themeColor="text1"/>
        </w:rPr>
      </w:pPr>
    </w:p>
    <w:p w14:paraId="54C79157"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Instruktaż odbędzie się w siedzibie Zamawiającego, w wyznaczonych przez Zamawiającego terminach w okresie wskazanym w § 2 ust. 1 pkt b dla osób wskazanych przez Zamawiającego, którzy będą odpowiedzialni za montaż Systemu. </w:t>
      </w:r>
    </w:p>
    <w:p w14:paraId="071F96AB"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Instruktaż powinien obejmować w szczególności: </w:t>
      </w:r>
    </w:p>
    <w:p w14:paraId="61E3CC5A" w14:textId="77777777" w:rsidR="0099664E" w:rsidRPr="00944720" w:rsidRDefault="0099664E" w:rsidP="00CB3BD7">
      <w:pPr>
        <w:pStyle w:val="Akapitzlist"/>
        <w:numPr>
          <w:ilvl w:val="0"/>
          <w:numId w:val="131"/>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sposób i kolejność mocowania Systemu,</w:t>
      </w:r>
    </w:p>
    <w:p w14:paraId="7B23754E" w14:textId="77777777" w:rsidR="0099664E" w:rsidRPr="00944720" w:rsidRDefault="0099664E" w:rsidP="00CB3BD7">
      <w:pPr>
        <w:pStyle w:val="Akapitzlist"/>
        <w:numPr>
          <w:ilvl w:val="0"/>
          <w:numId w:val="131"/>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wymagania techniczne dotyczące podłoża,</w:t>
      </w:r>
    </w:p>
    <w:p w14:paraId="1A581EA9" w14:textId="77777777" w:rsidR="0099664E" w:rsidRPr="00944720" w:rsidRDefault="0099664E" w:rsidP="00CB3BD7">
      <w:pPr>
        <w:pStyle w:val="Akapitzlist"/>
        <w:numPr>
          <w:ilvl w:val="0"/>
          <w:numId w:val="131"/>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narzędzia i materiały niezbędne do montażu Systemu,</w:t>
      </w:r>
    </w:p>
    <w:p w14:paraId="419CED78" w14:textId="77777777" w:rsidR="0099664E" w:rsidRPr="00944720" w:rsidRDefault="0099664E" w:rsidP="00CB3BD7">
      <w:pPr>
        <w:pStyle w:val="Akapitzlist"/>
        <w:numPr>
          <w:ilvl w:val="0"/>
          <w:numId w:val="131"/>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zasady BHP podczas montażu Systemu.</w:t>
      </w:r>
    </w:p>
    <w:p w14:paraId="3C4EF7A6"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Odbiór instruktażu potwierdza się listą obecności pracowników oraz podpisanym przez obie strony protokołem przeprowadzenia instruktażu.</w:t>
      </w:r>
    </w:p>
    <w:p w14:paraId="3C7F7A17"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Wykonawca sprawuje nadzór nad montażem Systemu w okresie wskazanym w § 2 ust. 1 pkt c. </w:t>
      </w:r>
    </w:p>
    <w:p w14:paraId="017B9595"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Wykonawca jest zobowiązany do zgłoszenia Zamawiającemu wszelkich nieprawidłowości w montażu Systemu pod rygorem utraty prawa do powoływania się na te okoliczności przy podpisywaniu protokołu odbioru końcowego i z zastrzeżeniem, że w przypadku uszkodzenia Foteli lub Systemu podczas montażu Wykonawca będzie zobowiązany do dostarczenia nowych Foteli/Systemu. </w:t>
      </w:r>
    </w:p>
    <w:p w14:paraId="7D2624B4" w14:textId="77777777" w:rsidR="0099664E" w:rsidRPr="00944720" w:rsidRDefault="0099664E" w:rsidP="0099664E">
      <w:pPr>
        <w:pStyle w:val="Akapitzlist"/>
        <w:suppressAutoHyphens/>
        <w:spacing w:after="0" w:line="240" w:lineRule="auto"/>
        <w:ind w:left="1080"/>
        <w:jc w:val="both"/>
        <w:rPr>
          <w:rFonts w:ascii="Tahoma" w:hAnsi="Tahoma" w:cs="Tahoma"/>
          <w:color w:val="000000" w:themeColor="text1"/>
        </w:rPr>
      </w:pPr>
    </w:p>
    <w:p w14:paraId="3B5B1AB5" w14:textId="77777777" w:rsidR="0099664E" w:rsidRPr="00944720" w:rsidRDefault="0099664E" w:rsidP="00CB3BD7">
      <w:pPr>
        <w:pStyle w:val="Akapitzlist"/>
        <w:numPr>
          <w:ilvl w:val="0"/>
          <w:numId w:val="129"/>
        </w:numPr>
        <w:suppressAutoHyphens/>
        <w:spacing w:after="0" w:line="240" w:lineRule="auto"/>
        <w:jc w:val="center"/>
        <w:rPr>
          <w:rFonts w:ascii="Tahoma" w:hAnsi="Tahoma" w:cs="Tahoma"/>
          <w:b/>
          <w:bCs/>
          <w:color w:val="000000" w:themeColor="text1"/>
        </w:rPr>
      </w:pPr>
      <w:r w:rsidRPr="00944720">
        <w:rPr>
          <w:rFonts w:ascii="Tahoma" w:hAnsi="Tahoma" w:cs="Tahoma"/>
          <w:b/>
          <w:bCs/>
          <w:color w:val="000000" w:themeColor="text1"/>
        </w:rPr>
        <w:t>Etap III – Montaż Foteli i odbiór końcowy.</w:t>
      </w:r>
    </w:p>
    <w:p w14:paraId="311C66CC" w14:textId="77777777" w:rsidR="0099664E" w:rsidRPr="00944720" w:rsidRDefault="0099664E" w:rsidP="0099664E">
      <w:pPr>
        <w:pStyle w:val="Akapitzlist"/>
        <w:suppressAutoHyphens/>
        <w:spacing w:after="0" w:line="240" w:lineRule="auto"/>
        <w:ind w:left="1440"/>
        <w:jc w:val="both"/>
        <w:rPr>
          <w:rFonts w:ascii="Tahoma" w:hAnsi="Tahoma" w:cs="Tahoma"/>
          <w:b/>
          <w:bCs/>
          <w:color w:val="000000" w:themeColor="text1"/>
        </w:rPr>
      </w:pPr>
    </w:p>
    <w:p w14:paraId="29A0802B"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Wykonawca zobowiązany jest do zamontowania Foteli w terminie wskazanym w § 2 ust. 1 pkt d. </w:t>
      </w:r>
    </w:p>
    <w:p w14:paraId="0D61C638"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Po zakończeniu montażu Foteli, Strony przystąpią do odbioru końcowego przedmiotu umowy, w szczególności pod względem: </w:t>
      </w:r>
    </w:p>
    <w:p w14:paraId="7AFE0897" w14:textId="77777777" w:rsidR="0099664E" w:rsidRPr="00944720" w:rsidRDefault="0099664E" w:rsidP="00CB3BD7">
      <w:pPr>
        <w:pStyle w:val="Akapitzlist"/>
        <w:numPr>
          <w:ilvl w:val="0"/>
          <w:numId w:val="132"/>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prawidłowości montażu Foteli,</w:t>
      </w:r>
    </w:p>
    <w:p w14:paraId="7E9C762C" w14:textId="77777777" w:rsidR="0099664E" w:rsidRPr="00944720" w:rsidRDefault="0099664E" w:rsidP="00CB3BD7">
      <w:pPr>
        <w:pStyle w:val="Akapitzlist"/>
        <w:numPr>
          <w:ilvl w:val="0"/>
          <w:numId w:val="132"/>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stabilności i pewności mocowania,</w:t>
      </w:r>
    </w:p>
    <w:p w14:paraId="536E76C9" w14:textId="77777777" w:rsidR="0099664E" w:rsidRPr="00944720" w:rsidRDefault="0099664E" w:rsidP="00CB3BD7">
      <w:pPr>
        <w:pStyle w:val="Akapitzlist"/>
        <w:numPr>
          <w:ilvl w:val="0"/>
          <w:numId w:val="132"/>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działania mechanizmów (składanie siedzisk, regulacja, jeśli dotyczy),</w:t>
      </w:r>
    </w:p>
    <w:p w14:paraId="4FCFE026" w14:textId="77777777" w:rsidR="0099664E" w:rsidRPr="00944720" w:rsidRDefault="0099664E" w:rsidP="00CB3BD7">
      <w:pPr>
        <w:pStyle w:val="Akapitzlist"/>
        <w:numPr>
          <w:ilvl w:val="0"/>
          <w:numId w:val="132"/>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zgodności rozmieszczenia Foteli z projektem aranżacji sali,</w:t>
      </w:r>
    </w:p>
    <w:p w14:paraId="74D6F78E" w14:textId="77777777" w:rsidR="0099664E" w:rsidRPr="00944720" w:rsidRDefault="0099664E" w:rsidP="00CB3BD7">
      <w:pPr>
        <w:pStyle w:val="Akapitzlist"/>
        <w:numPr>
          <w:ilvl w:val="0"/>
          <w:numId w:val="132"/>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 xml:space="preserve">estetyki wykończenia. </w:t>
      </w:r>
    </w:p>
    <w:p w14:paraId="75E3F60C"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Wykonawca zobowiązany jest do zgłoszenia gotowości do odbioru końcowego nie później niż do dnia 31 sierpnia 2026 r., Zamawiający przystąpi do odbioru końcowego w terminie 5 dni roboczych od dnia zgłoszenia. </w:t>
      </w:r>
    </w:p>
    <w:p w14:paraId="4563271D"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W przypadku gdy w toku czynności odbioru zostaną stwierdzone wady dające się usunąć, Zamawiający odmówi odbioru do czasu ich usunięcia i wyznaczy termin na ich usunięcie.</w:t>
      </w:r>
    </w:p>
    <w:p w14:paraId="07E06E03"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Gdy wady usunąć się nie dadzą albo gdy z okoliczności wynika, że Wykonawca nie zdoła ich usunąć w czasie odpowiednim, Zamawiający może od umowy odstąpić. To samo dotyczy wypadku, gdy Wykonawca nie usunął wad w terminie wyznaczonym przez Zamawiającego w trybie ust. 19.</w:t>
      </w:r>
    </w:p>
    <w:p w14:paraId="47E920D6"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Po ponownym dostarczeniu przedmiotu umowy procedura odbioru zostanie ponownie przeprowadzona. </w:t>
      </w:r>
    </w:p>
    <w:p w14:paraId="559D90FA" w14:textId="77777777" w:rsidR="0099664E" w:rsidRPr="00944720" w:rsidRDefault="0099664E" w:rsidP="00CB3BD7">
      <w:pPr>
        <w:pStyle w:val="Akapitzlist"/>
        <w:numPr>
          <w:ilvl w:val="0"/>
          <w:numId w:val="12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Potwierdzeniem prawidłowego wykonania całości przedmiotu umowy będzie podpisanie protokołu odbioru końcowego bez zastrzeżeń. </w:t>
      </w:r>
    </w:p>
    <w:p w14:paraId="18CF9B7E" w14:textId="77777777" w:rsidR="0099664E" w:rsidRPr="00944720" w:rsidRDefault="0099664E" w:rsidP="0099664E">
      <w:pPr>
        <w:spacing w:after="0" w:line="240" w:lineRule="auto"/>
        <w:jc w:val="both"/>
        <w:rPr>
          <w:rFonts w:ascii="Tahoma" w:hAnsi="Tahoma" w:cs="Tahoma"/>
          <w:b/>
          <w:bCs/>
          <w:color w:val="000000" w:themeColor="text1"/>
        </w:rPr>
      </w:pPr>
    </w:p>
    <w:p w14:paraId="03A255A2" w14:textId="77777777" w:rsidR="00E4336F" w:rsidRDefault="00E4336F" w:rsidP="0099664E">
      <w:pPr>
        <w:spacing w:after="0" w:line="240" w:lineRule="auto"/>
        <w:jc w:val="center"/>
        <w:rPr>
          <w:rFonts w:ascii="Tahoma" w:hAnsi="Tahoma" w:cs="Tahoma"/>
          <w:b/>
          <w:bCs/>
          <w:color w:val="000000" w:themeColor="text1"/>
        </w:rPr>
      </w:pPr>
    </w:p>
    <w:p w14:paraId="6F8CEDFD" w14:textId="6681262C"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lastRenderedPageBreak/>
        <w:t>§ 4</w:t>
      </w:r>
    </w:p>
    <w:p w14:paraId="0C92EC1D"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Wynagrodzenie</w:t>
      </w:r>
    </w:p>
    <w:p w14:paraId="7B78C8E8" w14:textId="77777777" w:rsidR="0099664E" w:rsidRPr="00944720" w:rsidRDefault="0099664E" w:rsidP="0099664E">
      <w:pPr>
        <w:spacing w:after="0" w:line="240" w:lineRule="auto"/>
        <w:jc w:val="both"/>
        <w:rPr>
          <w:rFonts w:ascii="Tahoma" w:hAnsi="Tahoma" w:cs="Tahoma"/>
          <w:color w:val="000000" w:themeColor="text1"/>
        </w:rPr>
      </w:pPr>
    </w:p>
    <w:p w14:paraId="63C06B35" w14:textId="77777777" w:rsidR="0099664E" w:rsidRPr="00944720" w:rsidRDefault="0099664E" w:rsidP="00CB3BD7">
      <w:pPr>
        <w:pStyle w:val="Akapitzlist"/>
        <w:numPr>
          <w:ilvl w:val="0"/>
          <w:numId w:val="122"/>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Strony ustalają wysokość wynagrodzenia Wykonawcy za wykonanie przedmiotu umowy określonego w § 1, zgodnie ze złożoną przez Wykonawcę ofertą, na kwotę netto ……………….. (słownie:……………………………………………………), plus należny podatek VAT.</w:t>
      </w:r>
    </w:p>
    <w:p w14:paraId="67DDC511" w14:textId="77777777" w:rsidR="0099664E" w:rsidRPr="00944720" w:rsidRDefault="0099664E" w:rsidP="00CB3BD7">
      <w:pPr>
        <w:pStyle w:val="Akapitzlist"/>
        <w:numPr>
          <w:ilvl w:val="0"/>
          <w:numId w:val="122"/>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Wynagrodzenie będzie płatne przelewem na wskazane w fakturze VAT konto Wykonawcy w terminie do 14 dni od dnia doręczenia przez Zamawiającego prawidłowo wystawionej Zamawiającemu faktury VAT, po podpisaniu protokołu odbioru końcowego bez zastrzeżeń.</w:t>
      </w:r>
    </w:p>
    <w:p w14:paraId="41DDFDD5" w14:textId="77777777" w:rsidR="0099664E" w:rsidRPr="00944720" w:rsidRDefault="0099664E" w:rsidP="00CB3BD7">
      <w:pPr>
        <w:pStyle w:val="Akapitzlist"/>
        <w:numPr>
          <w:ilvl w:val="0"/>
          <w:numId w:val="122"/>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Za dzień spełnienia świadczenia pieniężnego uważać się będzie dzień złożenia polecenia przelewu w banku Zamawiającego. </w:t>
      </w:r>
    </w:p>
    <w:p w14:paraId="7C5FBA5A" w14:textId="77777777" w:rsidR="0099664E" w:rsidRPr="00944720" w:rsidRDefault="0099664E" w:rsidP="00CB3BD7">
      <w:pPr>
        <w:pStyle w:val="Akapitzlist"/>
        <w:numPr>
          <w:ilvl w:val="0"/>
          <w:numId w:val="122"/>
        </w:numPr>
        <w:spacing w:after="0" w:line="240" w:lineRule="auto"/>
        <w:ind w:left="284" w:hanging="284"/>
        <w:jc w:val="both"/>
        <w:rPr>
          <w:rFonts w:ascii="Tahoma" w:hAnsi="Tahoma" w:cs="Tahoma"/>
        </w:rPr>
      </w:pPr>
      <w:r w:rsidRPr="00944720">
        <w:rPr>
          <w:rFonts w:ascii="Tahoma" w:hAnsi="Tahoma" w:cs="Tahoma"/>
        </w:rPr>
        <w:t xml:space="preserve">Strony oświadczają, że będą wystawiać faktury ustrukturyzowane wyłącznie poprzez system </w:t>
      </w:r>
      <w:proofErr w:type="spellStart"/>
      <w:r w:rsidRPr="00944720">
        <w:rPr>
          <w:rFonts w:ascii="Tahoma" w:hAnsi="Tahoma" w:cs="Tahoma"/>
        </w:rPr>
        <w:t>KSeF</w:t>
      </w:r>
      <w:proofErr w:type="spellEnd"/>
      <w:r w:rsidRPr="00944720">
        <w:rPr>
          <w:rFonts w:ascii="Tahoma" w:hAnsi="Tahoma" w:cs="Tahoma"/>
        </w:rPr>
        <w:t xml:space="preserve"> zgodnie z obowiązującymi przepisami w tym zakresie.</w:t>
      </w:r>
    </w:p>
    <w:p w14:paraId="7F7D1710" w14:textId="105AA67D" w:rsidR="0099664E" w:rsidRPr="00944720" w:rsidRDefault="0099664E" w:rsidP="00CB3BD7">
      <w:pPr>
        <w:pStyle w:val="Akapitzlist"/>
        <w:numPr>
          <w:ilvl w:val="0"/>
          <w:numId w:val="122"/>
        </w:numPr>
        <w:spacing w:after="0" w:line="240" w:lineRule="auto"/>
        <w:ind w:left="284" w:hanging="284"/>
        <w:jc w:val="both"/>
        <w:rPr>
          <w:rFonts w:ascii="Tahoma" w:hAnsi="Tahoma" w:cs="Tahoma"/>
        </w:rPr>
      </w:pPr>
      <w:r w:rsidRPr="00944720">
        <w:rPr>
          <w:rFonts w:ascii="Tahoma" w:hAnsi="Tahoma" w:cs="Tahoma"/>
        </w:rPr>
        <w:t xml:space="preserve">Za prawidłowo wystawioną fakturę ustrukturyzowaną, zgodną pod względem merytorycznym i formalnym uznaje się fakturę przesłaną do </w:t>
      </w:r>
      <w:proofErr w:type="spellStart"/>
      <w:r w:rsidRPr="00944720">
        <w:rPr>
          <w:rFonts w:ascii="Tahoma" w:hAnsi="Tahoma" w:cs="Tahoma"/>
        </w:rPr>
        <w:t>KSeF</w:t>
      </w:r>
      <w:proofErr w:type="spellEnd"/>
      <w:r w:rsidRPr="00944720">
        <w:rPr>
          <w:rFonts w:ascii="Tahoma" w:hAnsi="Tahoma" w:cs="Tahoma"/>
        </w:rPr>
        <w:t>, która zawiera w szczególności kompletne i poprawne dane identyfikujące Podmiot oraz rolę JST-Odbiorca, w tym numer poprawny NIP Odbiorcy, nazwę, adres oraz numer umowy (należy go umieszczać w polu: ”Warunki transakcji”), zgodnie z postanowieniami niniejszej umowy. Faktura ustrukturyzowana, która nie spełnia powyższych wymogów, nie będzie uznawana za prawidłową i nie stanowi podstawy do dokonania zapłaty.</w:t>
      </w:r>
    </w:p>
    <w:p w14:paraId="7CEAB120" w14:textId="77777777" w:rsidR="0099664E" w:rsidRPr="00944720" w:rsidRDefault="0099664E" w:rsidP="00CB3BD7">
      <w:pPr>
        <w:pStyle w:val="Akapitzlist"/>
        <w:numPr>
          <w:ilvl w:val="0"/>
          <w:numId w:val="122"/>
        </w:numPr>
        <w:spacing w:after="0" w:line="240" w:lineRule="auto"/>
        <w:ind w:left="284" w:hanging="284"/>
        <w:jc w:val="both"/>
        <w:rPr>
          <w:rFonts w:ascii="Tahoma" w:hAnsi="Tahoma" w:cs="Tahoma"/>
        </w:rPr>
      </w:pPr>
      <w:r w:rsidRPr="00944720">
        <w:rPr>
          <w:rFonts w:ascii="Tahoma" w:hAnsi="Tahoma" w:cs="Tahoma"/>
        </w:rPr>
        <w:t xml:space="preserve">W przypadku braku dostępu do </w:t>
      </w:r>
      <w:proofErr w:type="spellStart"/>
      <w:r w:rsidRPr="00944720">
        <w:rPr>
          <w:rFonts w:ascii="Tahoma" w:hAnsi="Tahoma" w:cs="Tahoma"/>
        </w:rPr>
        <w:t>KSeF</w:t>
      </w:r>
      <w:proofErr w:type="spellEnd"/>
      <w:r w:rsidRPr="00944720">
        <w:rPr>
          <w:rFonts w:ascii="Tahoma" w:hAnsi="Tahoma" w:cs="Tahoma"/>
        </w:rPr>
        <w:t xml:space="preserve"> sprzedawca dostarczy fakturę w uzgodnionej formie: PDF wygenerowany w </w:t>
      </w:r>
      <w:proofErr w:type="spellStart"/>
      <w:r w:rsidRPr="00944720">
        <w:rPr>
          <w:rFonts w:ascii="Tahoma" w:hAnsi="Tahoma" w:cs="Tahoma"/>
        </w:rPr>
        <w:t>KSeF</w:t>
      </w:r>
      <w:proofErr w:type="spellEnd"/>
      <w:r w:rsidRPr="00944720">
        <w:rPr>
          <w:rFonts w:ascii="Tahoma" w:hAnsi="Tahoma" w:cs="Tahoma"/>
        </w:rPr>
        <w:t xml:space="preserve"> / e-mail z linkiem do pobrania, przy czym za datę skutecznego doręczenia w takim przypadku będzie uznawana data wysłania do Zamawiającego wiadomości e-mail zawierającej ww. fakturę, oznaczoną odpowiednimi kodami zgodnie z ustawą o VAT lub data nadania fakturze numeru identyfikującego </w:t>
      </w:r>
      <w:proofErr w:type="spellStart"/>
      <w:r w:rsidRPr="00944720">
        <w:rPr>
          <w:rFonts w:ascii="Tahoma" w:hAnsi="Tahoma" w:cs="Tahoma"/>
        </w:rPr>
        <w:t>KSeF</w:t>
      </w:r>
      <w:proofErr w:type="spellEnd"/>
      <w:r w:rsidRPr="00944720">
        <w:rPr>
          <w:rFonts w:ascii="Tahoma" w:hAnsi="Tahoma" w:cs="Tahoma"/>
        </w:rPr>
        <w:t xml:space="preserve"> – w zależności od tego, która z wymienionych sytuacji nastąpi pierwsza.</w:t>
      </w:r>
    </w:p>
    <w:p w14:paraId="529A239E" w14:textId="77777777" w:rsidR="0099664E" w:rsidRPr="00944720" w:rsidRDefault="0099664E" w:rsidP="00CB3BD7">
      <w:pPr>
        <w:pStyle w:val="Akapitzlist"/>
        <w:numPr>
          <w:ilvl w:val="0"/>
          <w:numId w:val="122"/>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Zapłata wynagrodzenia zostanie dokonana na rachunek bankowy Wykonawcy, który zgodnie z oświadczeniem Wykonawcy jest aktualny i na dzień podpisania Umowy znajduje się w wykazie, tzw. "Białej Liście Podatników VAT", o którym mowa w art. 96b Ustawy o podatku od towarów i usług. O zmianie rachunku Wykonawca jest zobowiązany powiadomić Zamawiającego w formie pisemnej.</w:t>
      </w:r>
    </w:p>
    <w:p w14:paraId="7E553C23" w14:textId="77777777" w:rsidR="0099664E" w:rsidRPr="00944720" w:rsidRDefault="0099664E" w:rsidP="00CB3BD7">
      <w:pPr>
        <w:pStyle w:val="Akapitzlist"/>
        <w:numPr>
          <w:ilvl w:val="0"/>
          <w:numId w:val="122"/>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W przypadku, gdy rachunek bankowy Wykonawcy wskazany w ust. 7 powyżej, nie występuje w wykazie, o którym mowa w ust. 7 powyżej, Zamawiający ma prawo do wstrzymania płatności, zaś okres wstrzymania się z płatnością nie będzie uznany za zwłokę w zapłacie. Płatność wynagrodzenia wstrzymanego do zapłaty na podstawie </w:t>
      </w:r>
      <w:proofErr w:type="spellStart"/>
      <w:r w:rsidRPr="00944720">
        <w:rPr>
          <w:rFonts w:ascii="Tahoma" w:hAnsi="Tahoma" w:cs="Tahoma"/>
          <w:color w:val="000000" w:themeColor="text1"/>
        </w:rPr>
        <w:t>zd</w:t>
      </w:r>
      <w:proofErr w:type="spellEnd"/>
      <w:r w:rsidRPr="00944720">
        <w:rPr>
          <w:rFonts w:ascii="Tahoma" w:hAnsi="Tahoma" w:cs="Tahoma"/>
          <w:color w:val="000000" w:themeColor="text1"/>
        </w:rPr>
        <w:t>. pierwszego niniejszego ustępu nastąpi nie później niż w terminie 7 dni od dnia otrzymania przez Zamawiającego od Wykonawcy informacji o numerze rachunku bankowego figurującego na tzw. "Białej Liście Podatników VAT" zweryfikowanej przez Zamawiającego.</w:t>
      </w:r>
    </w:p>
    <w:p w14:paraId="0684DEFC" w14:textId="77777777" w:rsidR="0099664E" w:rsidRPr="00944720" w:rsidRDefault="0099664E" w:rsidP="00CB3BD7">
      <w:pPr>
        <w:spacing w:after="0" w:line="240" w:lineRule="auto"/>
        <w:rPr>
          <w:rFonts w:ascii="Tahoma" w:hAnsi="Tahoma" w:cs="Tahoma"/>
          <w:b/>
          <w:bCs/>
          <w:color w:val="000000" w:themeColor="text1"/>
        </w:rPr>
      </w:pPr>
    </w:p>
    <w:p w14:paraId="326B14DB"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 5</w:t>
      </w:r>
    </w:p>
    <w:p w14:paraId="510BEEF3" w14:textId="77777777" w:rsidR="0099664E"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Gwarancja</w:t>
      </w:r>
    </w:p>
    <w:p w14:paraId="270F4870" w14:textId="77777777" w:rsidR="00CB3BD7" w:rsidRPr="00944720" w:rsidRDefault="00CB3BD7" w:rsidP="0099664E">
      <w:pPr>
        <w:spacing w:after="0" w:line="240" w:lineRule="auto"/>
        <w:jc w:val="center"/>
        <w:rPr>
          <w:rFonts w:ascii="Tahoma" w:hAnsi="Tahoma" w:cs="Tahoma"/>
          <w:b/>
          <w:bCs/>
          <w:color w:val="000000" w:themeColor="text1"/>
        </w:rPr>
      </w:pPr>
    </w:p>
    <w:p w14:paraId="51DAAE80" w14:textId="77777777" w:rsidR="0099664E" w:rsidRPr="00944720" w:rsidRDefault="0099664E" w:rsidP="00CB3BD7">
      <w:pPr>
        <w:pStyle w:val="NormalnyWeb"/>
        <w:numPr>
          <w:ilvl w:val="0"/>
          <w:numId w:val="112"/>
        </w:numPr>
        <w:spacing w:before="0" w:beforeAutospacing="0" w:after="0" w:afterAutospacing="0" w:line="240" w:lineRule="auto"/>
        <w:ind w:left="284" w:hanging="284"/>
        <w:jc w:val="both"/>
        <w:rPr>
          <w:rFonts w:ascii="Tahoma" w:hAnsi="Tahoma" w:cs="Tahoma"/>
          <w:lang w:val="pl-PL"/>
        </w:rPr>
      </w:pPr>
      <w:r w:rsidRPr="00944720">
        <w:rPr>
          <w:rFonts w:ascii="Tahoma" w:hAnsi="Tahoma" w:cs="Tahoma"/>
          <w:lang w:val="pl-PL"/>
        </w:rPr>
        <w:t xml:space="preserve">Wykonawca udziela Zamawiającemu gwarancji jakości na dostarczone Fotele, ich montaż oraz System na okres [_________] miesięcy. </w:t>
      </w:r>
    </w:p>
    <w:p w14:paraId="4D65569E" w14:textId="77777777" w:rsidR="0099664E" w:rsidRPr="00944720" w:rsidRDefault="0099664E" w:rsidP="00CB3BD7">
      <w:pPr>
        <w:pStyle w:val="NormalnyWeb"/>
        <w:numPr>
          <w:ilvl w:val="0"/>
          <w:numId w:val="112"/>
        </w:numPr>
        <w:spacing w:before="0" w:beforeAutospacing="0" w:after="0" w:afterAutospacing="0" w:line="240" w:lineRule="auto"/>
        <w:ind w:left="284" w:hanging="284"/>
        <w:jc w:val="both"/>
        <w:rPr>
          <w:rFonts w:ascii="Tahoma" w:hAnsi="Tahoma" w:cs="Tahoma"/>
          <w:lang w:val="pl-PL"/>
        </w:rPr>
      </w:pPr>
      <w:r w:rsidRPr="00944720">
        <w:rPr>
          <w:rFonts w:ascii="Tahoma" w:hAnsi="Tahoma" w:cs="Tahoma"/>
          <w:lang w:val="pl-PL"/>
        </w:rPr>
        <w:t xml:space="preserve">Okres gwarancji rozpoczyna się z dniem podpisania przez Strony </w:t>
      </w:r>
      <w:r w:rsidRPr="00944720">
        <w:rPr>
          <w:rStyle w:val="Pogrubienie"/>
          <w:rFonts w:ascii="Tahoma" w:hAnsi="Tahoma" w:cs="Tahoma"/>
          <w:lang w:val="pl-PL"/>
        </w:rPr>
        <w:t>protokołu końcowego odbioru przedmiotu umowy bez zastrzeżeń</w:t>
      </w:r>
      <w:r w:rsidRPr="00944720">
        <w:rPr>
          <w:rFonts w:ascii="Tahoma" w:hAnsi="Tahoma" w:cs="Tahoma"/>
          <w:lang w:val="pl-PL"/>
        </w:rPr>
        <w:t>.</w:t>
      </w:r>
    </w:p>
    <w:p w14:paraId="43B8B760" w14:textId="77777777" w:rsidR="0099664E" w:rsidRPr="00944720" w:rsidRDefault="0099664E" w:rsidP="00CB3BD7">
      <w:pPr>
        <w:pStyle w:val="NormalnyWeb"/>
        <w:numPr>
          <w:ilvl w:val="0"/>
          <w:numId w:val="112"/>
        </w:numPr>
        <w:spacing w:before="0" w:beforeAutospacing="0" w:after="0" w:afterAutospacing="0" w:line="240" w:lineRule="auto"/>
        <w:ind w:left="284" w:hanging="284"/>
        <w:jc w:val="both"/>
        <w:rPr>
          <w:rFonts w:ascii="Tahoma" w:hAnsi="Tahoma" w:cs="Tahoma"/>
          <w:lang w:val="pl-PL"/>
        </w:rPr>
      </w:pPr>
      <w:r w:rsidRPr="00944720">
        <w:rPr>
          <w:rFonts w:ascii="Tahoma" w:hAnsi="Tahoma" w:cs="Tahoma"/>
          <w:lang w:val="pl-PL"/>
        </w:rPr>
        <w:t>W okresie gwarancji Wykonawca zobowiązuje się do nieodpłatnego usuwania wszelkich wad fizycznych przedmiotu umowy.</w:t>
      </w:r>
    </w:p>
    <w:p w14:paraId="205FBEC2" w14:textId="77777777" w:rsidR="0099664E" w:rsidRPr="00944720" w:rsidRDefault="0099664E" w:rsidP="00CB3BD7">
      <w:pPr>
        <w:pStyle w:val="NormalnyWeb"/>
        <w:numPr>
          <w:ilvl w:val="0"/>
          <w:numId w:val="112"/>
        </w:numPr>
        <w:spacing w:before="0" w:beforeAutospacing="0" w:after="0" w:afterAutospacing="0" w:line="240" w:lineRule="auto"/>
        <w:ind w:left="284" w:hanging="284"/>
        <w:jc w:val="both"/>
        <w:rPr>
          <w:rFonts w:ascii="Tahoma" w:hAnsi="Tahoma" w:cs="Tahoma"/>
          <w:lang w:val="pl-PL"/>
        </w:rPr>
      </w:pPr>
      <w:r w:rsidRPr="00944720">
        <w:rPr>
          <w:rFonts w:ascii="Tahoma" w:hAnsi="Tahoma" w:cs="Tahoma"/>
          <w:color w:val="000000" w:themeColor="text1"/>
          <w:lang w:val="pl-PL"/>
        </w:rPr>
        <w:t>W trakcie obowiązywania gwarancji Wykonawca zobowiązany jest do zapewnienia bieżącego (przez 7 dni w tygodniu) kontaktu z Wykonawcą/osobą wyznaczoną do kontaktów z Zamawiającym w zakresie usuwania usterek i awarii i wskazania danych kontaktowych nr telefonu/e-mail w celu zgłaszania usterek i awarii.</w:t>
      </w:r>
    </w:p>
    <w:p w14:paraId="1425ED00" w14:textId="77777777" w:rsidR="0099664E" w:rsidRPr="00944720" w:rsidRDefault="0099664E" w:rsidP="00CB3BD7">
      <w:pPr>
        <w:pStyle w:val="Akapitzlist"/>
        <w:numPr>
          <w:ilvl w:val="0"/>
          <w:numId w:val="112"/>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lastRenderedPageBreak/>
        <w:t xml:space="preserve">Wykonawca usunie wszelkie ujawnione wady i usterki w ramach gwarancji w terminie 5 dni roboczych od momentu ich zgłoszenia przez Zamawiającego, z wyjątkiem wad i usterek Foteli/Systemu, których ze względów technologicznych nie można usunąć w tym czasie. W takim przypadku Wykonawca zobowiązuje się do naprawy w terminie uzgodnionym z Zamawiającym, jednak nie dłuższym niż 21 dni od daty zgłoszenia. </w:t>
      </w:r>
    </w:p>
    <w:p w14:paraId="768337CA" w14:textId="77777777" w:rsidR="00CB3BD7" w:rsidRDefault="0099664E" w:rsidP="00CB3BD7">
      <w:pPr>
        <w:pStyle w:val="NormalnyWeb"/>
        <w:numPr>
          <w:ilvl w:val="0"/>
          <w:numId w:val="112"/>
        </w:numPr>
        <w:spacing w:before="0" w:beforeAutospacing="0" w:after="0" w:afterAutospacing="0" w:line="240" w:lineRule="auto"/>
        <w:ind w:left="567" w:hanging="284"/>
        <w:jc w:val="both"/>
        <w:rPr>
          <w:rFonts w:ascii="Tahoma" w:hAnsi="Tahoma" w:cs="Tahoma"/>
          <w:lang w:val="pl-PL"/>
        </w:rPr>
      </w:pPr>
      <w:r w:rsidRPr="00944720">
        <w:rPr>
          <w:rStyle w:val="Pogrubienie"/>
          <w:rFonts w:ascii="Tahoma" w:hAnsi="Tahoma" w:cs="Tahoma"/>
          <w:b w:val="0"/>
          <w:bCs w:val="0"/>
          <w:lang w:val="pl-PL"/>
        </w:rPr>
        <w:t>Fotel/System podlega wymianie na nowy</w:t>
      </w:r>
      <w:r w:rsidRPr="00944720">
        <w:rPr>
          <w:rFonts w:ascii="Tahoma" w:hAnsi="Tahoma" w:cs="Tahoma"/>
          <w:lang w:val="pl-PL"/>
        </w:rPr>
        <w:t>, zamiast naprawy, w przypadku gdy:</w:t>
      </w:r>
      <w:r w:rsidRPr="00944720">
        <w:rPr>
          <w:rFonts w:ascii="Tahoma" w:hAnsi="Tahoma" w:cs="Tahoma"/>
          <w:lang w:val="pl-PL"/>
        </w:rPr>
        <w:br/>
        <w:t>a) wada konstrukcyjna uniemożliwia bezpieczne użytkowanie Fotela/Systemu,</w:t>
      </w:r>
      <w:r w:rsidRPr="00944720">
        <w:rPr>
          <w:rFonts w:ascii="Tahoma" w:hAnsi="Tahoma" w:cs="Tahoma"/>
          <w:lang w:val="pl-PL"/>
        </w:rPr>
        <w:br/>
        <w:t xml:space="preserve">b) ta sama wada wystąpi </w:t>
      </w:r>
      <w:r w:rsidRPr="00944720">
        <w:rPr>
          <w:rStyle w:val="Pogrubienie"/>
          <w:rFonts w:ascii="Tahoma" w:hAnsi="Tahoma" w:cs="Tahoma"/>
          <w:b w:val="0"/>
          <w:bCs w:val="0"/>
          <w:lang w:val="pl-PL"/>
        </w:rPr>
        <w:t xml:space="preserve">co najmniej dwukrotnie </w:t>
      </w:r>
      <w:r w:rsidRPr="00944720">
        <w:rPr>
          <w:rFonts w:ascii="Tahoma" w:hAnsi="Tahoma" w:cs="Tahoma"/>
          <w:lang w:val="pl-PL"/>
        </w:rPr>
        <w:t>w okresie gwarancyjnym,</w:t>
      </w:r>
      <w:r w:rsidRPr="00944720">
        <w:rPr>
          <w:rFonts w:ascii="Tahoma" w:hAnsi="Tahoma" w:cs="Tahoma"/>
          <w:lang w:val="pl-PL"/>
        </w:rPr>
        <w:br/>
        <w:t>c) usunięcie wady jest niemożliwe lub wymagałoby naprawy naruszającej trwałość lub estetykę Fotela,</w:t>
      </w:r>
    </w:p>
    <w:p w14:paraId="63A5AB20" w14:textId="77777777" w:rsidR="00CB3BD7" w:rsidRDefault="0099664E" w:rsidP="00CB3BD7">
      <w:pPr>
        <w:pStyle w:val="NormalnyWeb"/>
        <w:spacing w:before="0" w:beforeAutospacing="0" w:after="0" w:afterAutospacing="0" w:line="240" w:lineRule="auto"/>
        <w:ind w:left="567"/>
        <w:jc w:val="both"/>
        <w:rPr>
          <w:rFonts w:ascii="Tahoma" w:hAnsi="Tahoma" w:cs="Tahoma"/>
          <w:lang w:val="pl-PL"/>
        </w:rPr>
      </w:pPr>
      <w:r w:rsidRPr="00CB3BD7">
        <w:rPr>
          <w:rFonts w:ascii="Tahoma" w:hAnsi="Tahoma" w:cs="Tahoma"/>
          <w:lang w:val="pl-PL"/>
        </w:rPr>
        <w:t xml:space="preserve">d) czas naprawy przekroczy </w:t>
      </w:r>
      <w:r w:rsidRPr="00CB3BD7">
        <w:rPr>
          <w:rStyle w:val="Pogrubienie"/>
          <w:rFonts w:ascii="Tahoma" w:hAnsi="Tahoma" w:cs="Tahoma"/>
          <w:b w:val="0"/>
          <w:bCs w:val="0"/>
          <w:lang w:val="pl-PL"/>
        </w:rPr>
        <w:t>30 dni od dnia zgłoszenia</w:t>
      </w:r>
      <w:r w:rsidRPr="00CB3BD7">
        <w:rPr>
          <w:rFonts w:ascii="Tahoma" w:hAnsi="Tahoma" w:cs="Tahoma"/>
          <w:lang w:val="pl-PL"/>
        </w:rPr>
        <w:t>,</w:t>
      </w:r>
    </w:p>
    <w:p w14:paraId="0E01C848" w14:textId="5512395C" w:rsidR="0099664E" w:rsidRPr="00944720" w:rsidRDefault="00CB3BD7" w:rsidP="00CB3BD7">
      <w:pPr>
        <w:pStyle w:val="NormalnyWeb"/>
        <w:spacing w:before="0" w:beforeAutospacing="0" w:after="0" w:afterAutospacing="0" w:line="240" w:lineRule="auto"/>
        <w:ind w:left="567"/>
        <w:jc w:val="both"/>
        <w:rPr>
          <w:rFonts w:ascii="Tahoma" w:hAnsi="Tahoma" w:cs="Tahoma"/>
          <w:lang w:val="pl-PL"/>
        </w:rPr>
      </w:pPr>
      <w:r>
        <w:rPr>
          <w:rFonts w:ascii="Tahoma" w:hAnsi="Tahoma" w:cs="Tahoma"/>
          <w:lang w:val="pl-PL"/>
        </w:rPr>
        <w:t xml:space="preserve">e) </w:t>
      </w:r>
      <w:r w:rsidR="0099664E" w:rsidRPr="00944720">
        <w:rPr>
          <w:rFonts w:ascii="Tahoma" w:hAnsi="Tahoma" w:cs="Tahoma"/>
          <w:lang w:val="pl-PL"/>
        </w:rPr>
        <w:t>uszkodzeniu ulegnie element konstrukcyjny Fotela/Systemu, którego naprawa nie zapewni przywrócenia parametrów technicznych zgodnych z dokumentacją producenta.</w:t>
      </w:r>
    </w:p>
    <w:p w14:paraId="756D3D3B" w14:textId="77777777" w:rsidR="0099664E" w:rsidRPr="00944720" w:rsidRDefault="0099664E" w:rsidP="00CB3BD7">
      <w:pPr>
        <w:pStyle w:val="NormalnyWeb"/>
        <w:numPr>
          <w:ilvl w:val="0"/>
          <w:numId w:val="112"/>
        </w:numPr>
        <w:spacing w:before="0" w:beforeAutospacing="0" w:after="0" w:afterAutospacing="0" w:line="240" w:lineRule="auto"/>
        <w:ind w:left="284" w:hanging="284"/>
        <w:jc w:val="both"/>
        <w:rPr>
          <w:rFonts w:ascii="Tahoma" w:hAnsi="Tahoma" w:cs="Tahoma"/>
          <w:lang w:val="pl-PL"/>
        </w:rPr>
      </w:pPr>
      <w:r w:rsidRPr="00944720">
        <w:rPr>
          <w:rFonts w:ascii="Tahoma" w:hAnsi="Tahoma" w:cs="Tahoma"/>
          <w:lang w:val="pl-PL"/>
        </w:rPr>
        <w:t>Wszelkie koszty związane z realizacją obowiązków gwarancyjnych, w tym koszty transportu, demontażu, montażu, materiałów oraz robocizny, ponosi Wykonawca.</w:t>
      </w:r>
    </w:p>
    <w:p w14:paraId="7AD300C8" w14:textId="77777777" w:rsidR="0099664E" w:rsidRPr="00944720" w:rsidRDefault="0099664E" w:rsidP="00CB3BD7">
      <w:pPr>
        <w:pStyle w:val="NormalnyWeb"/>
        <w:numPr>
          <w:ilvl w:val="0"/>
          <w:numId w:val="112"/>
        </w:numPr>
        <w:spacing w:before="0" w:beforeAutospacing="0" w:after="0" w:afterAutospacing="0" w:line="240" w:lineRule="auto"/>
        <w:ind w:left="284" w:hanging="284"/>
        <w:jc w:val="both"/>
        <w:rPr>
          <w:rFonts w:ascii="Tahoma" w:hAnsi="Tahoma" w:cs="Tahoma"/>
          <w:lang w:val="pl-PL"/>
        </w:rPr>
      </w:pPr>
      <w:r w:rsidRPr="00944720">
        <w:rPr>
          <w:rFonts w:ascii="Tahoma" w:hAnsi="Tahoma" w:cs="Tahoma"/>
          <w:lang w:val="pl-PL"/>
        </w:rPr>
        <w:t xml:space="preserve"> Nieusunięcie przez Wykonawcę usterek w wyznaczonym terminie uprawnia Zamawiającego do zlecenia ich usunięcia na koszt i ryzyko Wykonawcy. Powyższe nie będzie skutkować utratą praw z gwarancji. Wykonawca wyraża zgodę na pokrycie kosztów, o których mowa w niniejszym ustępie oraz ich potrącenie z zabezpieczenia należytego wykonania umowy.</w:t>
      </w:r>
    </w:p>
    <w:p w14:paraId="0BD1FEB5" w14:textId="77777777" w:rsidR="0099664E" w:rsidRPr="00944720" w:rsidRDefault="0099664E" w:rsidP="00CB3BD7">
      <w:pPr>
        <w:pStyle w:val="NormalnyWeb"/>
        <w:numPr>
          <w:ilvl w:val="0"/>
          <w:numId w:val="112"/>
        </w:numPr>
        <w:spacing w:before="0" w:beforeAutospacing="0" w:after="0" w:afterAutospacing="0" w:line="240" w:lineRule="auto"/>
        <w:ind w:left="284" w:hanging="284"/>
        <w:jc w:val="both"/>
        <w:rPr>
          <w:rFonts w:ascii="Tahoma" w:hAnsi="Tahoma" w:cs="Tahoma"/>
          <w:lang w:val="pl-PL"/>
        </w:rPr>
      </w:pPr>
      <w:r w:rsidRPr="00944720">
        <w:rPr>
          <w:rFonts w:ascii="Tahoma" w:hAnsi="Tahoma" w:cs="Tahoma"/>
          <w:lang w:val="pl-PL"/>
        </w:rPr>
        <w:t>Wykonawca jest zobowiązany ponadto do zwolnienia Zamawiającego z wszelkich roszczeń osób trzecich powstałych w wyniku wykonania przedmiotu Umowy lub korzystania z niego przez Zamawiającego, a w przypadku konieczności zapłaty przez Zamawiającego jakiejkolwiek kwoty tytułem odszkodowania lub zadośćuczynienia z powodu naruszenia praw lub dóbr osób trzecich przez Wykonawcę – zwrotu tej kwoty na rzecz Zamawiającego w wyznaczonym przez Zamawiającego terminie.</w:t>
      </w:r>
    </w:p>
    <w:p w14:paraId="12251796" w14:textId="77777777" w:rsidR="0099664E" w:rsidRPr="00944720" w:rsidRDefault="0099664E" w:rsidP="00CB3BD7">
      <w:pPr>
        <w:pStyle w:val="NormalnyWeb"/>
        <w:numPr>
          <w:ilvl w:val="0"/>
          <w:numId w:val="112"/>
        </w:numPr>
        <w:spacing w:before="0" w:beforeAutospacing="0" w:after="0" w:afterAutospacing="0" w:line="240" w:lineRule="auto"/>
        <w:ind w:left="284" w:hanging="284"/>
        <w:jc w:val="both"/>
        <w:rPr>
          <w:rFonts w:ascii="Tahoma" w:hAnsi="Tahoma" w:cs="Tahoma"/>
          <w:lang w:val="pl-PL"/>
        </w:rPr>
      </w:pPr>
      <w:r w:rsidRPr="00944720">
        <w:rPr>
          <w:rFonts w:ascii="Tahoma" w:hAnsi="Tahoma" w:cs="Tahoma"/>
          <w:lang w:val="pl-PL"/>
        </w:rPr>
        <w:t>Zamawiający nie ponosi żadnej odpowiedzialności związanej z usuwaniem wad przedmiotu niniejszej Umowy.</w:t>
      </w:r>
    </w:p>
    <w:p w14:paraId="340680F4" w14:textId="77777777" w:rsidR="0099664E" w:rsidRPr="00944720" w:rsidRDefault="0099664E" w:rsidP="00CB3BD7">
      <w:pPr>
        <w:pStyle w:val="NormalnyWeb"/>
        <w:numPr>
          <w:ilvl w:val="0"/>
          <w:numId w:val="112"/>
        </w:numPr>
        <w:spacing w:before="0" w:beforeAutospacing="0" w:after="0" w:afterAutospacing="0" w:line="240" w:lineRule="auto"/>
        <w:ind w:left="284" w:hanging="284"/>
        <w:jc w:val="both"/>
        <w:rPr>
          <w:rFonts w:ascii="Tahoma" w:hAnsi="Tahoma" w:cs="Tahoma"/>
          <w:lang w:val="pl-PL"/>
        </w:rPr>
      </w:pPr>
      <w:r w:rsidRPr="00944720">
        <w:rPr>
          <w:rFonts w:ascii="Tahoma" w:hAnsi="Tahoma" w:cs="Tahoma"/>
          <w:lang w:val="pl-PL"/>
        </w:rPr>
        <w:t>Zawarte w Umowie oświadczenie Wykonawcy o udzieleniu gwarancji jakości uznaje się za równoważne wydaniu dokumentu gwarancyjnego. Jeżeli Wykonawca dostarczy odrębny dokument gwarancyjny, warunki i uprawnienia w nim określone nie mogą być sprzeczne lub mniej korzystne dla Zamawiającego od wynikających z postanowień Umowy oraz stosownych przepisów kodeksu cywilnego.</w:t>
      </w:r>
    </w:p>
    <w:p w14:paraId="788DD19A" w14:textId="77777777" w:rsidR="0099664E" w:rsidRPr="00944720" w:rsidRDefault="0099664E" w:rsidP="00CB3BD7">
      <w:pPr>
        <w:pStyle w:val="NormalnyWeb"/>
        <w:numPr>
          <w:ilvl w:val="0"/>
          <w:numId w:val="112"/>
        </w:numPr>
        <w:spacing w:before="0" w:beforeAutospacing="0" w:after="0" w:afterAutospacing="0" w:line="240" w:lineRule="auto"/>
        <w:ind w:left="284" w:hanging="284"/>
        <w:jc w:val="both"/>
        <w:rPr>
          <w:rFonts w:ascii="Tahoma" w:hAnsi="Tahoma" w:cs="Tahoma"/>
          <w:lang w:val="pl-PL"/>
        </w:rPr>
      </w:pPr>
      <w:r w:rsidRPr="00944720">
        <w:rPr>
          <w:rFonts w:ascii="Tahoma" w:hAnsi="Tahoma" w:cs="Tahoma"/>
          <w:lang w:val="pl-PL"/>
        </w:rPr>
        <w:t>Strony rozszerzają odpowiedzialność z tytułu rękojmi za wady fizyczne i prawne rzeczy poprzez wydłużenie terminu rękojmi do czasu upływu terminu okresu gwarancji. Zamawiający może wykonywać uprawnienia z tytułu rękojmi za wady fizyczne niezależnie od uprawnień wynikających z postanowień gwarancyjnych określonych w niniejszym paragrafie. Wybór trybu zaspokojenia roszczeń z tytułu rękojmi lub gwarancji należy do Zamawiającego.</w:t>
      </w:r>
    </w:p>
    <w:p w14:paraId="73AEED4A" w14:textId="77777777" w:rsidR="0099664E" w:rsidRPr="00944720" w:rsidRDefault="0099664E" w:rsidP="0099664E">
      <w:pPr>
        <w:spacing w:after="0" w:line="240" w:lineRule="auto"/>
        <w:jc w:val="both"/>
        <w:rPr>
          <w:rFonts w:ascii="Tahoma" w:hAnsi="Tahoma" w:cs="Tahoma"/>
          <w:color w:val="000000" w:themeColor="text1"/>
        </w:rPr>
      </w:pPr>
    </w:p>
    <w:p w14:paraId="18D222E7"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 6</w:t>
      </w:r>
    </w:p>
    <w:p w14:paraId="5091A480"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Odstąpienie od umowy</w:t>
      </w:r>
    </w:p>
    <w:p w14:paraId="7E609F42" w14:textId="77777777" w:rsidR="0099664E" w:rsidRPr="00944720" w:rsidRDefault="0099664E" w:rsidP="0099664E">
      <w:pPr>
        <w:suppressAutoHyphens/>
        <w:spacing w:after="0" w:line="240" w:lineRule="auto"/>
        <w:jc w:val="both"/>
        <w:rPr>
          <w:rFonts w:ascii="Tahoma" w:hAnsi="Tahoma" w:cs="Tahoma"/>
          <w:color w:val="000000" w:themeColor="text1"/>
        </w:rPr>
      </w:pPr>
    </w:p>
    <w:p w14:paraId="5BCAA23B" w14:textId="77777777" w:rsidR="0099664E" w:rsidRPr="00944720" w:rsidRDefault="0099664E" w:rsidP="00CB3BD7">
      <w:pPr>
        <w:pStyle w:val="Akapitzlist"/>
        <w:numPr>
          <w:ilvl w:val="0"/>
          <w:numId w:val="123"/>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Zamawiający może odstąpić od umowy w całości lub w części, z przyczyn leżących po stronie Wykonawcy, w szczególności, jeżeli Wykonawca:</w:t>
      </w:r>
    </w:p>
    <w:p w14:paraId="07BEA9FF" w14:textId="77777777" w:rsidR="0099664E" w:rsidRPr="00944720" w:rsidRDefault="0099664E" w:rsidP="00CB3BD7">
      <w:pPr>
        <w:pStyle w:val="Akapitzlist"/>
        <w:numPr>
          <w:ilvl w:val="0"/>
          <w:numId w:val="115"/>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wykonuje czynności wchodzące w zakres przedmiotu umowy wadliwie lub w sposób sprzeczny z umową lub niezgodnie z zaleceniami Zamawiającego i pomimo wezwania do zmiany sposobu wykonania i wyznaczenia mu w tym celu odpowiedniego terminu nie wywiązuje się należycie z umowy,</w:t>
      </w:r>
    </w:p>
    <w:p w14:paraId="388C5914" w14:textId="77777777" w:rsidR="0099664E" w:rsidRPr="00944720" w:rsidRDefault="0099664E" w:rsidP="00CB3BD7">
      <w:pPr>
        <w:pStyle w:val="Akapitzlist"/>
        <w:numPr>
          <w:ilvl w:val="0"/>
          <w:numId w:val="115"/>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 xml:space="preserve">jest w zwłoce z wykonaniem przedmiotu umowy; </w:t>
      </w:r>
    </w:p>
    <w:p w14:paraId="7B422C01" w14:textId="77777777" w:rsidR="0099664E" w:rsidRPr="00944720" w:rsidRDefault="0099664E" w:rsidP="00CB3BD7">
      <w:pPr>
        <w:pStyle w:val="Akapitzlist"/>
        <w:numPr>
          <w:ilvl w:val="0"/>
          <w:numId w:val="115"/>
        </w:numPr>
        <w:suppressAutoHyphens/>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 xml:space="preserve">w przypadkach określonych w § 3. </w:t>
      </w:r>
    </w:p>
    <w:p w14:paraId="349F171A" w14:textId="77777777" w:rsidR="0099664E" w:rsidRPr="00944720" w:rsidRDefault="0099664E" w:rsidP="00CB3BD7">
      <w:pPr>
        <w:pStyle w:val="Akapitzlist"/>
        <w:numPr>
          <w:ilvl w:val="0"/>
          <w:numId w:val="11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W przypadku częściowego niewykonania lub niewłaściwego wykonania przedmiotu umowy, Zamawiający może odstąpić od umowy w zakresie części niewykonanej lub niewłaściwie wykonanej. W takim przypadku Wykonawcy przysługuje wynagrodzenie proporcjonalne w stosunku do prawidłowo wykonanej części umowy, a Zamawiający może żądać od Wykonawcy </w:t>
      </w:r>
      <w:r w:rsidRPr="00944720">
        <w:rPr>
          <w:rFonts w:ascii="Tahoma" w:hAnsi="Tahoma" w:cs="Tahoma"/>
          <w:color w:val="000000" w:themeColor="text1"/>
        </w:rPr>
        <w:lastRenderedPageBreak/>
        <w:t>naprawienia szkody wynikłej z częściowego niewykonania lub częściowego niewłaściwego wykonania przedmiotu umowy.</w:t>
      </w:r>
    </w:p>
    <w:p w14:paraId="56461A49" w14:textId="77777777" w:rsidR="0099664E" w:rsidRPr="00944720" w:rsidRDefault="0099664E" w:rsidP="00CB3BD7">
      <w:pPr>
        <w:pStyle w:val="Akapitzlist"/>
        <w:numPr>
          <w:ilvl w:val="0"/>
          <w:numId w:val="11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Oświadczenie o odstąpieniu od umowy może być złożone w terminie 14 dni od powzięcia informacji o zdarzeniach uzasadniających prawo do odstąpienia i powinno zawierać uzasadnienie. Oświadczenie o odstąpieniu od umowy powinno zostać złożone na piśmie pod rygorem nieważności.</w:t>
      </w:r>
    </w:p>
    <w:p w14:paraId="5A6B3431" w14:textId="77777777" w:rsidR="0099664E" w:rsidRPr="00944720" w:rsidRDefault="0099664E" w:rsidP="00CB3BD7">
      <w:pPr>
        <w:pStyle w:val="Akapitzlist"/>
        <w:numPr>
          <w:ilvl w:val="0"/>
          <w:numId w:val="11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Odstąpienie od umowy nie wywołuje skutków w zakresie obowiązywania zapisów Umowy w zakresie gwarancji, kar umownych oraz powierzenia wykonania przedmiotu umowy innemu wykonawcy na koszt i ryzyko Wykonawcy. </w:t>
      </w:r>
    </w:p>
    <w:p w14:paraId="5DBE1530" w14:textId="77777777" w:rsidR="0099664E" w:rsidRPr="00944720" w:rsidRDefault="0099664E" w:rsidP="00CB3BD7">
      <w:pPr>
        <w:pStyle w:val="Akapitzlist"/>
        <w:numPr>
          <w:ilvl w:val="0"/>
          <w:numId w:val="11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W przypadku odstąpienia przez Zamawiającego od umowy, Zamawiający ma prawo powierzyć wykonanie umowy podmiotowi trzeciemu na koszt i ryzyko Wykonawcy.</w:t>
      </w:r>
    </w:p>
    <w:p w14:paraId="603FC706" w14:textId="77777777" w:rsidR="0099664E" w:rsidRPr="00944720" w:rsidRDefault="0099664E" w:rsidP="00CB3BD7">
      <w:pPr>
        <w:pStyle w:val="Akapitzlist"/>
        <w:numPr>
          <w:ilvl w:val="0"/>
          <w:numId w:val="111"/>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Datą odstąpienia od Umowy jest data otrzymania przez Wykonawcę zawiadomienia od Zamawiającego o odstąpieniu od umowy.</w:t>
      </w:r>
    </w:p>
    <w:p w14:paraId="09C3234D" w14:textId="77777777" w:rsidR="0099664E" w:rsidRPr="00944720" w:rsidRDefault="0099664E" w:rsidP="0099664E">
      <w:pPr>
        <w:spacing w:after="0" w:line="240" w:lineRule="auto"/>
        <w:jc w:val="both"/>
        <w:rPr>
          <w:rFonts w:ascii="Tahoma" w:hAnsi="Tahoma" w:cs="Tahoma"/>
          <w:color w:val="000000" w:themeColor="text1"/>
        </w:rPr>
      </w:pPr>
    </w:p>
    <w:p w14:paraId="1E2DE697"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 7</w:t>
      </w:r>
    </w:p>
    <w:p w14:paraId="61F3E95F"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Kary umowne</w:t>
      </w:r>
    </w:p>
    <w:p w14:paraId="654CDC64" w14:textId="77777777" w:rsidR="0099664E" w:rsidRPr="00944720" w:rsidRDefault="0099664E" w:rsidP="0099664E">
      <w:pPr>
        <w:spacing w:after="0" w:line="240" w:lineRule="auto"/>
        <w:jc w:val="both"/>
        <w:rPr>
          <w:rFonts w:ascii="Tahoma" w:hAnsi="Tahoma" w:cs="Tahoma"/>
          <w:color w:val="000000" w:themeColor="text1"/>
        </w:rPr>
      </w:pPr>
    </w:p>
    <w:p w14:paraId="50AFE455" w14:textId="77777777" w:rsidR="0099664E" w:rsidRPr="00944720" w:rsidRDefault="0099664E" w:rsidP="00CB3BD7">
      <w:pPr>
        <w:pStyle w:val="Akapitzlist"/>
        <w:numPr>
          <w:ilvl w:val="0"/>
          <w:numId w:val="124"/>
        </w:numPr>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Zamawiający uprawniony jest do naliczenia następujących kar umownych:</w:t>
      </w:r>
    </w:p>
    <w:p w14:paraId="06D78253" w14:textId="77777777" w:rsidR="0099664E" w:rsidRPr="00944720" w:rsidRDefault="0099664E" w:rsidP="00CB3BD7">
      <w:pPr>
        <w:pStyle w:val="Akapitzlist"/>
        <w:numPr>
          <w:ilvl w:val="0"/>
          <w:numId w:val="125"/>
        </w:numPr>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za zwłokę w wykonaniu przedmiotu umowy, w stosunku do terminów określonych w § 2 ust.1 z przyczyn leżących po stronie Wykonawcy – kara umowna w wysokości 1% wynagrodzenia określonego w § 4 ust.1 za każdy rozpoczęty dzień zwłoki,</w:t>
      </w:r>
    </w:p>
    <w:p w14:paraId="14AF5DC8" w14:textId="77777777" w:rsidR="0099664E" w:rsidRPr="00944720" w:rsidRDefault="0099664E" w:rsidP="00CB3BD7">
      <w:pPr>
        <w:pStyle w:val="Akapitzlist"/>
        <w:numPr>
          <w:ilvl w:val="0"/>
          <w:numId w:val="125"/>
        </w:numPr>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za zwłokę w dostarczeniu Fotela/Systemu wolnego od wad stwierdzonych przy odbiorze, a także w okresie gwarancji z przyczyn leżących po stronie Wykonawcy – kara umowna w wysokości 1% wynagrodzenia określonego w § 4 ust. 1 za każdy rozpoczęty dzień zwłoki, liczony od następnego dnia po dniu wyznaczonym na usunięcie wad,</w:t>
      </w:r>
    </w:p>
    <w:p w14:paraId="26AD7AE7" w14:textId="77777777" w:rsidR="0099664E" w:rsidRPr="00944720" w:rsidRDefault="0099664E" w:rsidP="00CB3BD7">
      <w:pPr>
        <w:pStyle w:val="Akapitzlist"/>
        <w:numPr>
          <w:ilvl w:val="0"/>
          <w:numId w:val="125"/>
        </w:numPr>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za odstąpienie przez Zamawiającego od umowy w całości z przyczyn po stronie Wykonawcy - kara umowna w wysokości 20% wynagrodzenia ustalonego w § 4 ust. 1 umowy;</w:t>
      </w:r>
    </w:p>
    <w:p w14:paraId="6850C110" w14:textId="77777777" w:rsidR="0099664E" w:rsidRPr="00944720" w:rsidRDefault="0099664E" w:rsidP="00CB3BD7">
      <w:pPr>
        <w:pStyle w:val="Akapitzlist"/>
        <w:numPr>
          <w:ilvl w:val="0"/>
          <w:numId w:val="125"/>
        </w:numPr>
        <w:spacing w:after="0" w:line="240" w:lineRule="auto"/>
        <w:ind w:left="567" w:hanging="284"/>
        <w:jc w:val="both"/>
        <w:rPr>
          <w:rFonts w:ascii="Tahoma" w:hAnsi="Tahoma" w:cs="Tahoma"/>
          <w:color w:val="000000" w:themeColor="text1"/>
        </w:rPr>
      </w:pPr>
      <w:r w:rsidRPr="00944720">
        <w:rPr>
          <w:rFonts w:ascii="Tahoma" w:hAnsi="Tahoma" w:cs="Tahoma"/>
          <w:color w:val="000000" w:themeColor="text1"/>
        </w:rPr>
        <w:t xml:space="preserve">za odstąpienie przez Zamawiającego od umowy w części z przyczyn leżących po stronie Wykonawcy – kara umowna w wysokości 20 % wynagrodzenia przysługującego Wykonawcy na podstawie § 6 ust.2. </w:t>
      </w:r>
    </w:p>
    <w:p w14:paraId="3C0D34E1" w14:textId="56E85AAB" w:rsidR="0099664E" w:rsidRPr="00944720" w:rsidRDefault="0099664E" w:rsidP="00CB3BD7">
      <w:pPr>
        <w:pStyle w:val="Akapitzlist"/>
        <w:numPr>
          <w:ilvl w:val="0"/>
          <w:numId w:val="124"/>
        </w:numPr>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 xml:space="preserve">Strony uzgadniają, </w:t>
      </w:r>
      <w:r w:rsidR="00CB3BD7">
        <w:rPr>
          <w:rFonts w:ascii="Tahoma" w:hAnsi="Tahoma" w:cs="Tahoma"/>
          <w:color w:val="000000" w:themeColor="text1"/>
        </w:rPr>
        <w:t>że</w:t>
      </w:r>
      <w:r w:rsidRPr="00944720">
        <w:rPr>
          <w:rFonts w:ascii="Tahoma" w:hAnsi="Tahoma" w:cs="Tahoma"/>
          <w:color w:val="000000" w:themeColor="text1"/>
        </w:rPr>
        <w:t xml:space="preserve"> wysokość kar umownych nie może przekroczyć 30% łącznego wynagrodzenia przysługującego Wykonawcy na podstawie niniejszej umowy określonego w § 4 ust.1.</w:t>
      </w:r>
    </w:p>
    <w:p w14:paraId="61B264F1" w14:textId="77777777" w:rsidR="0099664E" w:rsidRPr="00944720" w:rsidRDefault="0099664E" w:rsidP="00CB3BD7">
      <w:pPr>
        <w:pStyle w:val="Akapitzlist"/>
        <w:numPr>
          <w:ilvl w:val="0"/>
          <w:numId w:val="124"/>
        </w:numPr>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Kary mogą podlegać sumowaniu.</w:t>
      </w:r>
    </w:p>
    <w:p w14:paraId="13D75D27" w14:textId="77777777" w:rsidR="0099664E" w:rsidRPr="00944720" w:rsidRDefault="0099664E" w:rsidP="00CB3BD7">
      <w:pPr>
        <w:pStyle w:val="Akapitzlist"/>
        <w:numPr>
          <w:ilvl w:val="0"/>
          <w:numId w:val="124"/>
        </w:numPr>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Zamawiający zastrzega sobie prawo do odszkodowania uzupełniającego przenoszącego wysokość kar umownych do wysokości poniesionej szkody.</w:t>
      </w:r>
    </w:p>
    <w:p w14:paraId="481D4E59" w14:textId="77777777" w:rsidR="0099664E" w:rsidRPr="00944720" w:rsidRDefault="0099664E" w:rsidP="00CB3BD7">
      <w:pPr>
        <w:pStyle w:val="Akapitzlist"/>
        <w:numPr>
          <w:ilvl w:val="0"/>
          <w:numId w:val="124"/>
        </w:numPr>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Zamawiający ma prawo potrącenia kar umownych z wynagrodzenia Wykonawcy bez dodatkowego oświadczenia.</w:t>
      </w:r>
    </w:p>
    <w:p w14:paraId="27539A7A" w14:textId="77777777" w:rsidR="0099664E" w:rsidRPr="00944720" w:rsidRDefault="0099664E" w:rsidP="00CB3BD7">
      <w:pPr>
        <w:pStyle w:val="Akapitzlist"/>
        <w:numPr>
          <w:ilvl w:val="0"/>
          <w:numId w:val="124"/>
        </w:numPr>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Wykonawca ponosi pełną odpowiedzialność z tytułu niewykonania lub nienależytego wykonania przez niego zobowiązań, w tym w przypadku odstąpienia od umowy lub rozwiązania umowy z przyczyn leżących po stronie Wykonawcy oraz zobowiązuje się pokryć w całości roszczenia skierowane z tego tytułu przeciwko Zamawiającemu przez osoby trzecie.</w:t>
      </w:r>
    </w:p>
    <w:p w14:paraId="4D5A149C" w14:textId="4EB1EFC0" w:rsidR="0099664E" w:rsidRPr="00944720" w:rsidRDefault="0099664E" w:rsidP="00CB3BD7">
      <w:pPr>
        <w:pStyle w:val="Akapitzlist"/>
        <w:numPr>
          <w:ilvl w:val="0"/>
          <w:numId w:val="124"/>
        </w:numPr>
        <w:spacing w:after="0" w:line="240" w:lineRule="auto"/>
        <w:ind w:left="284" w:hanging="284"/>
        <w:jc w:val="both"/>
        <w:rPr>
          <w:rFonts w:ascii="Tahoma" w:hAnsi="Tahoma" w:cs="Tahoma"/>
          <w:color w:val="000000" w:themeColor="text1"/>
        </w:rPr>
      </w:pPr>
      <w:r w:rsidRPr="00944720">
        <w:rPr>
          <w:rFonts w:ascii="Tahoma" w:hAnsi="Tahoma" w:cs="Tahoma"/>
        </w:rPr>
        <w:t>Wykonawca ponosi pełną odpowiedzialność wobec Teatru i osób trzecich za wszelkie szkody powstałe w trakcie wykonywania przedmiotu Umowy lub w związku z wykonywaniem przedmiotu Umowy, w wyniku działań lub zaniechań Wykonawcy lub osób, za które Wykonawca ponosi odpowiedzialność, w szczególności za utratę dóbr materialnych, uszkodzenia ciała lub śmierć osób, w szczególności ponosi odpowiedzialność za szkody powstałe w wyniku nienależytego wykonania przedmiotu Umowy, w szczególności zastosowanie materiałów nieodpowiedniej jakości, zastosowanie złej technologii, niewłaściwe prowadzenie robót, wybranie niewłaściwych metod działań, niezastosowanie odpowiednich zabezpieczeń lub niezachowanie należytego poziomu bezpieczeństwa lub niewłaściwe zabezpieczenie terenu robót.</w:t>
      </w:r>
    </w:p>
    <w:p w14:paraId="13D579CB" w14:textId="77777777" w:rsidR="0099664E" w:rsidRPr="00944720" w:rsidRDefault="0099664E" w:rsidP="00CB3BD7">
      <w:pPr>
        <w:pStyle w:val="Akapitzlist"/>
        <w:numPr>
          <w:ilvl w:val="0"/>
          <w:numId w:val="124"/>
        </w:numPr>
        <w:spacing w:after="0" w:line="240" w:lineRule="auto"/>
        <w:ind w:left="284" w:hanging="284"/>
        <w:jc w:val="both"/>
        <w:rPr>
          <w:rFonts w:ascii="Tahoma" w:hAnsi="Tahoma" w:cs="Tahoma"/>
          <w:color w:val="000000" w:themeColor="text1"/>
        </w:rPr>
      </w:pPr>
      <w:r w:rsidRPr="00944720">
        <w:rPr>
          <w:rFonts w:ascii="Tahoma" w:hAnsi="Tahoma" w:cs="Tahoma"/>
        </w:rPr>
        <w:lastRenderedPageBreak/>
        <w:t>Wykonawca ponosi pełną odpowiedzialność za działania lub zaniechania osób, którymi posługuje się przy wykonywaniu przedmiotu Umowy, w tym Podwykonawców/dalszych Podwykonawców lub kontrahentów, przy czym Strony wyłączają zwolnienie się Wykonawcy z odpowiedzialności na podstawie art. 429 Kodeksu cywilnego.</w:t>
      </w:r>
    </w:p>
    <w:p w14:paraId="7FAE2168" w14:textId="77777777" w:rsidR="0099664E" w:rsidRPr="00944720" w:rsidRDefault="0099664E" w:rsidP="00CB3BD7">
      <w:pPr>
        <w:pStyle w:val="Akapitzlist"/>
        <w:numPr>
          <w:ilvl w:val="0"/>
          <w:numId w:val="124"/>
        </w:numPr>
        <w:spacing w:after="0" w:line="240" w:lineRule="auto"/>
        <w:ind w:left="284" w:hanging="284"/>
        <w:jc w:val="both"/>
        <w:rPr>
          <w:rFonts w:ascii="Tahoma" w:hAnsi="Tahoma" w:cs="Tahoma"/>
          <w:color w:val="000000" w:themeColor="text1"/>
        </w:rPr>
      </w:pPr>
      <w:r w:rsidRPr="00944720">
        <w:rPr>
          <w:rFonts w:ascii="Tahoma" w:hAnsi="Tahoma" w:cs="Tahoma"/>
        </w:rPr>
        <w:t>Jeżeli w wyniku działania lub zaniechania Wykonawcy lub osoby, za którą ponosi odpowiedzialność, w tym nienależytego wykonywania przedmiotu Umowy, Teatr lub osoba trzecia poniesie szkodę, Wykonawca będzie zobowiązany do pokrycia tej szkody w pełnym zakresie.</w:t>
      </w:r>
    </w:p>
    <w:p w14:paraId="5644899E" w14:textId="77777777" w:rsidR="0099664E" w:rsidRPr="00944720" w:rsidRDefault="0099664E" w:rsidP="00CB3BD7">
      <w:pPr>
        <w:pStyle w:val="Akapitzlist"/>
        <w:numPr>
          <w:ilvl w:val="0"/>
          <w:numId w:val="124"/>
        </w:numPr>
        <w:spacing w:after="0" w:line="240" w:lineRule="auto"/>
        <w:ind w:left="284" w:hanging="284"/>
        <w:jc w:val="both"/>
        <w:rPr>
          <w:rFonts w:ascii="Tahoma" w:hAnsi="Tahoma" w:cs="Tahoma"/>
          <w:color w:val="000000" w:themeColor="text1"/>
        </w:rPr>
      </w:pPr>
      <w:r w:rsidRPr="00944720">
        <w:rPr>
          <w:rFonts w:ascii="Tahoma" w:hAnsi="Tahoma" w:cs="Tahoma"/>
        </w:rPr>
        <w:t xml:space="preserve">Wykonawca zwolni Teatr z odpowiedzialności oraz wszelkich roszczeń osób trzecich skierowanych przeciwko Teatrowi, a wynikających z działania lub zaniechania Wykonawcy lub osób, za które ponosi odpowiedzialność. </w:t>
      </w:r>
    </w:p>
    <w:p w14:paraId="1E604F89" w14:textId="77777777" w:rsidR="0099664E" w:rsidRPr="00944720" w:rsidRDefault="0099664E" w:rsidP="00CB3BD7">
      <w:pPr>
        <w:pStyle w:val="Akapitzlist"/>
        <w:numPr>
          <w:ilvl w:val="0"/>
          <w:numId w:val="124"/>
        </w:numPr>
        <w:spacing w:after="0" w:line="240" w:lineRule="auto"/>
        <w:ind w:left="284" w:hanging="284"/>
        <w:jc w:val="both"/>
        <w:rPr>
          <w:rFonts w:ascii="Tahoma" w:hAnsi="Tahoma" w:cs="Tahoma"/>
          <w:color w:val="000000" w:themeColor="text1"/>
        </w:rPr>
      </w:pPr>
      <w:r w:rsidRPr="00944720">
        <w:rPr>
          <w:rFonts w:ascii="Tahoma" w:hAnsi="Tahoma" w:cs="Tahoma"/>
        </w:rPr>
        <w:t xml:space="preserve">Wykonawca nie ponosi odpowiedzialności za okoliczności, za które wyłączną odpowiedzialność ponosi Zamawiający. </w:t>
      </w:r>
    </w:p>
    <w:p w14:paraId="6FD80C24" w14:textId="77777777" w:rsidR="0099664E" w:rsidRPr="00944720" w:rsidRDefault="0099664E" w:rsidP="0099664E">
      <w:pPr>
        <w:pStyle w:val="Akapitzlist"/>
        <w:spacing w:after="0" w:line="240" w:lineRule="auto"/>
        <w:ind w:left="0"/>
        <w:jc w:val="both"/>
        <w:rPr>
          <w:rFonts w:ascii="Tahoma" w:hAnsi="Tahoma" w:cs="Tahoma"/>
          <w:color w:val="000000" w:themeColor="text1"/>
        </w:rPr>
      </w:pPr>
    </w:p>
    <w:p w14:paraId="6D0329C9"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bCs/>
          <w:color w:val="000000" w:themeColor="text1"/>
        </w:rPr>
        <w:t>§ 8</w:t>
      </w:r>
    </w:p>
    <w:p w14:paraId="2D66FB9B" w14:textId="77777777" w:rsidR="0099664E" w:rsidRPr="00944720" w:rsidRDefault="0099664E" w:rsidP="0099664E">
      <w:pPr>
        <w:spacing w:after="0" w:line="240" w:lineRule="auto"/>
        <w:jc w:val="center"/>
        <w:rPr>
          <w:rFonts w:ascii="Tahoma" w:hAnsi="Tahoma" w:cs="Tahoma"/>
          <w:b/>
        </w:rPr>
      </w:pPr>
      <w:r w:rsidRPr="00944720">
        <w:rPr>
          <w:rFonts w:ascii="Tahoma" w:hAnsi="Tahoma" w:cs="Tahoma"/>
          <w:b/>
        </w:rPr>
        <w:t>Ubezpieczenie</w:t>
      </w:r>
    </w:p>
    <w:p w14:paraId="62CF3F40" w14:textId="77777777" w:rsidR="0099664E" w:rsidRPr="00944720" w:rsidRDefault="0099664E" w:rsidP="0099664E">
      <w:pPr>
        <w:spacing w:after="0" w:line="240" w:lineRule="auto"/>
        <w:ind w:left="720"/>
        <w:jc w:val="both"/>
        <w:rPr>
          <w:rFonts w:ascii="Tahoma" w:hAnsi="Tahoma" w:cs="Tahoma"/>
        </w:rPr>
      </w:pPr>
    </w:p>
    <w:p w14:paraId="43BA6134" w14:textId="24A79252" w:rsidR="0099664E" w:rsidRPr="00944720" w:rsidRDefault="0099664E" w:rsidP="00CB3BD7">
      <w:pPr>
        <w:pStyle w:val="Akapitzlist"/>
        <w:numPr>
          <w:ilvl w:val="0"/>
          <w:numId w:val="135"/>
        </w:numPr>
        <w:spacing w:after="0" w:line="240" w:lineRule="auto"/>
        <w:ind w:left="284" w:hanging="284"/>
        <w:jc w:val="both"/>
        <w:rPr>
          <w:rFonts w:ascii="Tahoma" w:hAnsi="Tahoma" w:cs="Tahoma"/>
        </w:rPr>
      </w:pPr>
      <w:r w:rsidRPr="00944720">
        <w:rPr>
          <w:rFonts w:ascii="Tahoma" w:hAnsi="Tahoma" w:cs="Tahoma"/>
        </w:rPr>
        <w:t xml:space="preserve">Wykonawca zobowiązany jest do posiadania w okresie obowiązywania umowy ważnego ubezpieczenia od odpowiedzialności cywilnej za szkody wyrządzone przy wykonywaniu czynności objętych niniejszą umową na kwotę nie mniejszą niż 1 </w:t>
      </w:r>
      <w:r w:rsidR="00E4336F">
        <w:rPr>
          <w:rFonts w:ascii="Tahoma" w:hAnsi="Tahoma" w:cs="Tahoma"/>
        </w:rPr>
        <w:t>000</w:t>
      </w:r>
      <w:r w:rsidRPr="00944720">
        <w:rPr>
          <w:rFonts w:ascii="Tahoma" w:hAnsi="Tahoma" w:cs="Tahoma"/>
        </w:rPr>
        <w:t xml:space="preserve"> 000,00 zł na jedno i wszystkie zdarzenia w okresie rocznym ubezpieczenia. Uwierzytelniona kopia umowy ubezpieczenia wraz z dowodem uiszczonej składki stanowi załącznik nr 3 do niniejszej umowy.</w:t>
      </w:r>
    </w:p>
    <w:p w14:paraId="2580F0CD" w14:textId="3ACA3722" w:rsidR="0099664E" w:rsidRPr="00BC747B" w:rsidRDefault="0099664E" w:rsidP="00BC747B">
      <w:pPr>
        <w:pStyle w:val="Akapitzlist"/>
        <w:numPr>
          <w:ilvl w:val="0"/>
          <w:numId w:val="135"/>
        </w:numPr>
        <w:spacing w:after="0" w:line="240" w:lineRule="auto"/>
        <w:ind w:left="284" w:hanging="284"/>
        <w:jc w:val="both"/>
        <w:rPr>
          <w:rFonts w:ascii="Tahoma" w:hAnsi="Tahoma" w:cs="Tahoma"/>
        </w:rPr>
      </w:pPr>
      <w:r w:rsidRPr="00BC747B">
        <w:rPr>
          <w:rFonts w:ascii="Tahoma" w:hAnsi="Tahoma" w:cs="Tahoma"/>
        </w:rPr>
        <w:t>Umowa ubezpieczenia odpowiedzialności cywilnej co najmniej powinna obejmować swoim zakresem odpowiedzialność za wykonanie usług, dostawę produktów oraz szkody w mieniu: pod kontrolą, w pieczy</w:t>
      </w:r>
      <w:r w:rsidR="00BC747B" w:rsidRPr="00BC747B">
        <w:rPr>
          <w:rFonts w:ascii="Tahoma" w:hAnsi="Tahoma" w:cs="Tahoma"/>
        </w:rPr>
        <w:t>.</w:t>
      </w:r>
    </w:p>
    <w:p w14:paraId="5EA2AB88" w14:textId="77777777" w:rsidR="0099664E" w:rsidRPr="00944720" w:rsidRDefault="0099664E" w:rsidP="00CB3BD7">
      <w:pPr>
        <w:pStyle w:val="Akapitzlist"/>
        <w:numPr>
          <w:ilvl w:val="0"/>
          <w:numId w:val="135"/>
        </w:numPr>
        <w:spacing w:after="0" w:line="240" w:lineRule="auto"/>
        <w:ind w:left="284" w:hanging="284"/>
        <w:jc w:val="both"/>
        <w:rPr>
          <w:rFonts w:ascii="Tahoma" w:hAnsi="Tahoma" w:cs="Tahoma"/>
        </w:rPr>
      </w:pPr>
      <w:r w:rsidRPr="00944720">
        <w:rPr>
          <w:rFonts w:ascii="Tahoma" w:hAnsi="Tahoma" w:cs="Tahoma"/>
        </w:rPr>
        <w:t xml:space="preserve">W przypadku wygaśnięcia ubezpieczenia, o którym mowa w ust. 1, w trakcie obowiązywania umowy, Wykonawca będzie zobowiązany do przedłożenia Zamawiającemu dokumentu potwierdzającego zawarcie i opłacenie nowego ubezpieczenia nie później niż na 15 dni przed wygaśnięciem ubezpieczenia poprzedniego. </w:t>
      </w:r>
    </w:p>
    <w:p w14:paraId="219B700D" w14:textId="77777777" w:rsidR="0099664E" w:rsidRPr="00944720" w:rsidRDefault="0099664E" w:rsidP="00CB3BD7">
      <w:pPr>
        <w:pStyle w:val="Akapitzlist"/>
        <w:numPr>
          <w:ilvl w:val="0"/>
          <w:numId w:val="135"/>
        </w:numPr>
        <w:spacing w:after="0" w:line="240" w:lineRule="auto"/>
        <w:ind w:left="284" w:hanging="284"/>
        <w:jc w:val="both"/>
        <w:rPr>
          <w:rFonts w:ascii="Tahoma" w:hAnsi="Tahoma" w:cs="Tahoma"/>
        </w:rPr>
      </w:pPr>
      <w:r w:rsidRPr="00944720">
        <w:rPr>
          <w:rFonts w:ascii="Tahoma" w:hAnsi="Tahoma" w:cs="Tahoma"/>
        </w:rPr>
        <w:t>W przypadku nieprzedłożenia przez Wykonawcę w terminie określonym w ust. 4 dokumentu potwierdzającego zawarcie i opłacenie ubezpieczenia, Zamawiający ma prawo w imieniu Wykonawcy i na jego rzecz zawrzeć taką umowę i kosztami zawarcia umowy obciążyć Wykonawcę.</w:t>
      </w:r>
    </w:p>
    <w:p w14:paraId="63266EEC" w14:textId="77777777" w:rsidR="0099664E" w:rsidRPr="00944720" w:rsidRDefault="0099664E" w:rsidP="0099664E">
      <w:pPr>
        <w:spacing w:after="0" w:line="240" w:lineRule="auto"/>
        <w:jc w:val="both"/>
        <w:rPr>
          <w:rFonts w:ascii="Tahoma" w:hAnsi="Tahoma" w:cs="Tahoma"/>
          <w:b/>
        </w:rPr>
      </w:pPr>
    </w:p>
    <w:p w14:paraId="547A4985" w14:textId="77777777" w:rsidR="0099664E" w:rsidRPr="00944720" w:rsidRDefault="0099664E" w:rsidP="0099664E">
      <w:pPr>
        <w:spacing w:after="0" w:line="240" w:lineRule="auto"/>
        <w:jc w:val="center"/>
        <w:rPr>
          <w:rFonts w:ascii="Tahoma" w:hAnsi="Tahoma" w:cs="Tahoma"/>
          <w:b/>
        </w:rPr>
      </w:pPr>
      <w:r w:rsidRPr="00944720">
        <w:rPr>
          <w:rFonts w:ascii="Tahoma" w:hAnsi="Tahoma" w:cs="Tahoma"/>
          <w:b/>
        </w:rPr>
        <w:t>§ 9</w:t>
      </w:r>
    </w:p>
    <w:p w14:paraId="726361D5" w14:textId="77777777" w:rsidR="0099664E" w:rsidRPr="00944720" w:rsidRDefault="0099664E" w:rsidP="0099664E">
      <w:pPr>
        <w:spacing w:after="0" w:line="240" w:lineRule="auto"/>
        <w:jc w:val="center"/>
        <w:rPr>
          <w:rFonts w:ascii="Tahoma" w:hAnsi="Tahoma" w:cs="Tahoma"/>
          <w:b/>
        </w:rPr>
      </w:pPr>
      <w:r w:rsidRPr="00944720">
        <w:rPr>
          <w:rFonts w:ascii="Tahoma" w:hAnsi="Tahoma" w:cs="Tahoma"/>
          <w:b/>
        </w:rPr>
        <w:t>Zabezpieczenie należytego wykonania Umowy</w:t>
      </w:r>
    </w:p>
    <w:p w14:paraId="69AD2582" w14:textId="77777777" w:rsidR="0099664E" w:rsidRPr="00944720" w:rsidRDefault="0099664E" w:rsidP="0099664E">
      <w:pPr>
        <w:spacing w:after="0" w:line="240" w:lineRule="auto"/>
        <w:jc w:val="both"/>
        <w:rPr>
          <w:rFonts w:ascii="Tahoma" w:hAnsi="Tahoma" w:cs="Tahoma"/>
          <w:b/>
        </w:rPr>
      </w:pPr>
    </w:p>
    <w:p w14:paraId="3284D341" w14:textId="77777777" w:rsidR="0099664E" w:rsidRPr="00944720" w:rsidRDefault="0099664E" w:rsidP="00190D5A">
      <w:pPr>
        <w:pStyle w:val="Akapitzlist"/>
        <w:numPr>
          <w:ilvl w:val="0"/>
          <w:numId w:val="133"/>
        </w:numPr>
        <w:spacing w:after="0" w:line="240" w:lineRule="auto"/>
        <w:ind w:left="284" w:hanging="284"/>
        <w:jc w:val="both"/>
        <w:rPr>
          <w:rFonts w:ascii="Tahoma" w:hAnsi="Tahoma" w:cs="Tahoma"/>
          <w:bCs/>
        </w:rPr>
      </w:pPr>
      <w:r w:rsidRPr="00944720">
        <w:rPr>
          <w:rFonts w:ascii="Tahoma" w:hAnsi="Tahoma" w:cs="Tahoma"/>
          <w:bCs/>
        </w:rPr>
        <w:t xml:space="preserve">W dniu podpisania Umowy Wykonawca wnosi zabezpieczenie należytego wykonania Umowy zwane dalej "zabezpieczeniem" w wysokości 5 % łącznego wynagrodzenia określonego w § 4 ust. 1 co stanowi kwotę ………… złotych (słownie: ……………. złotych) w formie ……. </w:t>
      </w:r>
    </w:p>
    <w:p w14:paraId="2CA93516" w14:textId="77777777" w:rsidR="0099664E" w:rsidRPr="00944720" w:rsidRDefault="0099664E" w:rsidP="00190D5A">
      <w:pPr>
        <w:pStyle w:val="Akapitzlist"/>
        <w:numPr>
          <w:ilvl w:val="0"/>
          <w:numId w:val="133"/>
        </w:numPr>
        <w:spacing w:after="0" w:line="240" w:lineRule="auto"/>
        <w:ind w:left="284" w:hanging="284"/>
        <w:jc w:val="both"/>
        <w:rPr>
          <w:rFonts w:ascii="Tahoma" w:hAnsi="Tahoma" w:cs="Tahoma"/>
          <w:bCs/>
        </w:rPr>
      </w:pPr>
      <w:r w:rsidRPr="00944720">
        <w:rPr>
          <w:rFonts w:ascii="Tahoma" w:hAnsi="Tahoma" w:cs="Tahoma"/>
          <w:bCs/>
        </w:rPr>
        <w:t>Zabezpieczenie może być wnoszone według wyboru Wykonawcy w jednej lub w kilku z następujących form:</w:t>
      </w:r>
    </w:p>
    <w:p w14:paraId="726669FA" w14:textId="27A37D7B" w:rsidR="0099664E" w:rsidRPr="00944720" w:rsidRDefault="0099664E" w:rsidP="00190D5A">
      <w:pPr>
        <w:spacing w:after="0" w:line="240" w:lineRule="auto"/>
        <w:ind w:left="567" w:hanging="284"/>
        <w:jc w:val="both"/>
        <w:rPr>
          <w:rFonts w:ascii="Tahoma" w:hAnsi="Tahoma" w:cs="Tahoma"/>
          <w:bCs/>
        </w:rPr>
      </w:pPr>
      <w:r w:rsidRPr="00944720">
        <w:rPr>
          <w:rFonts w:ascii="Tahoma" w:hAnsi="Tahoma" w:cs="Tahoma"/>
          <w:bCs/>
        </w:rPr>
        <w:t>1)</w:t>
      </w:r>
      <w:r w:rsidRPr="00944720">
        <w:rPr>
          <w:rFonts w:ascii="Tahoma" w:hAnsi="Tahoma" w:cs="Tahoma"/>
          <w:bCs/>
        </w:rPr>
        <w:tab/>
        <w:t>pieniądzu na rachunek bankowy ...........</w:t>
      </w:r>
    </w:p>
    <w:p w14:paraId="5DFC859E" w14:textId="77777777" w:rsidR="0099664E" w:rsidRPr="00944720" w:rsidRDefault="0099664E" w:rsidP="00190D5A">
      <w:pPr>
        <w:spacing w:after="0" w:line="240" w:lineRule="auto"/>
        <w:ind w:left="567" w:hanging="284"/>
        <w:jc w:val="both"/>
        <w:rPr>
          <w:rFonts w:ascii="Tahoma" w:hAnsi="Tahoma" w:cs="Tahoma"/>
          <w:bCs/>
        </w:rPr>
      </w:pPr>
      <w:r w:rsidRPr="00944720">
        <w:rPr>
          <w:rFonts w:ascii="Tahoma" w:hAnsi="Tahoma" w:cs="Tahoma"/>
          <w:bCs/>
        </w:rPr>
        <w:t>2)</w:t>
      </w:r>
      <w:r w:rsidRPr="00944720">
        <w:rPr>
          <w:rFonts w:ascii="Tahoma" w:hAnsi="Tahoma" w:cs="Tahoma"/>
          <w:bCs/>
        </w:rPr>
        <w:tab/>
        <w:t>poręczeniach bankowych lub poręczeniach spółdzielczej kasy oszczędnościowo-kredytowej, z tym, że zobowiązanie kasy jest zawsze zobowiązaniem pieniężnym,</w:t>
      </w:r>
    </w:p>
    <w:p w14:paraId="3B9EEA85" w14:textId="3F6E4C22" w:rsidR="0099664E" w:rsidRPr="00944720" w:rsidRDefault="0099664E" w:rsidP="00190D5A">
      <w:pPr>
        <w:spacing w:after="0" w:line="240" w:lineRule="auto"/>
        <w:ind w:left="567" w:hanging="284"/>
        <w:jc w:val="both"/>
        <w:rPr>
          <w:rFonts w:ascii="Tahoma" w:hAnsi="Tahoma" w:cs="Tahoma"/>
          <w:bCs/>
        </w:rPr>
      </w:pPr>
      <w:r w:rsidRPr="00944720">
        <w:rPr>
          <w:rFonts w:ascii="Tahoma" w:hAnsi="Tahoma" w:cs="Tahoma"/>
          <w:bCs/>
        </w:rPr>
        <w:t>3)</w:t>
      </w:r>
      <w:r w:rsidRPr="00944720">
        <w:rPr>
          <w:rFonts w:ascii="Tahoma" w:hAnsi="Tahoma" w:cs="Tahoma"/>
          <w:bCs/>
        </w:rPr>
        <w:tab/>
        <w:t>gwarancjach bankowych,</w:t>
      </w:r>
    </w:p>
    <w:p w14:paraId="5A97CE46" w14:textId="6BFEE759" w:rsidR="0099664E" w:rsidRPr="00944720" w:rsidRDefault="0099664E" w:rsidP="00190D5A">
      <w:pPr>
        <w:spacing w:after="0" w:line="240" w:lineRule="auto"/>
        <w:ind w:left="567" w:hanging="284"/>
        <w:jc w:val="both"/>
        <w:rPr>
          <w:rFonts w:ascii="Tahoma" w:hAnsi="Tahoma" w:cs="Tahoma"/>
          <w:bCs/>
        </w:rPr>
      </w:pPr>
      <w:r w:rsidRPr="00944720">
        <w:rPr>
          <w:rFonts w:ascii="Tahoma" w:hAnsi="Tahoma" w:cs="Tahoma"/>
          <w:bCs/>
        </w:rPr>
        <w:t>4)</w:t>
      </w:r>
      <w:r w:rsidRPr="00944720">
        <w:rPr>
          <w:rFonts w:ascii="Tahoma" w:hAnsi="Tahoma" w:cs="Tahoma"/>
          <w:bCs/>
        </w:rPr>
        <w:tab/>
        <w:t>gwarancjach ubezpieczeniowych,</w:t>
      </w:r>
    </w:p>
    <w:p w14:paraId="0CD14B18" w14:textId="2F1F8DCC" w:rsidR="0099664E" w:rsidRPr="00944720" w:rsidRDefault="0099664E" w:rsidP="00190D5A">
      <w:pPr>
        <w:spacing w:after="0" w:line="240" w:lineRule="auto"/>
        <w:ind w:left="567" w:hanging="284"/>
        <w:jc w:val="both"/>
        <w:rPr>
          <w:rFonts w:ascii="Tahoma" w:hAnsi="Tahoma" w:cs="Tahoma"/>
          <w:bCs/>
        </w:rPr>
      </w:pPr>
      <w:r w:rsidRPr="00944720">
        <w:rPr>
          <w:rFonts w:ascii="Tahoma" w:hAnsi="Tahoma" w:cs="Tahoma"/>
          <w:bCs/>
        </w:rPr>
        <w:t>5)</w:t>
      </w:r>
      <w:r w:rsidRPr="00944720">
        <w:rPr>
          <w:rFonts w:ascii="Tahoma" w:hAnsi="Tahoma" w:cs="Tahoma"/>
          <w:bCs/>
        </w:rPr>
        <w:tab/>
        <w:t>poręczeniach udzielanych przez podmioty, o których mowa w art. 6b ust. 5 pkt 2 ustawy z dnia 9 listopada 2000 r. o utworzeniu Polskiej Agencji Rozwoju przedsiębiorczości.</w:t>
      </w:r>
    </w:p>
    <w:p w14:paraId="543A8E44" w14:textId="77777777" w:rsidR="0099664E" w:rsidRPr="00944720" w:rsidRDefault="0099664E" w:rsidP="00190D5A">
      <w:pPr>
        <w:pStyle w:val="Akapitzlist"/>
        <w:numPr>
          <w:ilvl w:val="0"/>
          <w:numId w:val="133"/>
        </w:numPr>
        <w:spacing w:after="0" w:line="240" w:lineRule="auto"/>
        <w:ind w:left="284" w:hanging="284"/>
        <w:jc w:val="both"/>
        <w:rPr>
          <w:rFonts w:ascii="Tahoma" w:hAnsi="Tahoma" w:cs="Tahoma"/>
          <w:bCs/>
        </w:rPr>
      </w:pPr>
      <w:r w:rsidRPr="00944720">
        <w:rPr>
          <w:rFonts w:ascii="Tahoma" w:hAnsi="Tahoma" w:cs="Tahoma"/>
          <w:bCs/>
        </w:rPr>
        <w:t>Wymaga się, aby zabezpieczenie należytego wykonania umowy wnoszone w jednej z form, o których mowa w ust. 2 pkt 2-5) Umowy, było bezwarunkowe i płatne na pierwsze żądanie Zamawiającego.</w:t>
      </w:r>
    </w:p>
    <w:p w14:paraId="6570A988" w14:textId="77777777" w:rsidR="0099664E" w:rsidRPr="00944720" w:rsidRDefault="0099664E" w:rsidP="00190D5A">
      <w:pPr>
        <w:pStyle w:val="Akapitzlist"/>
        <w:numPr>
          <w:ilvl w:val="0"/>
          <w:numId w:val="133"/>
        </w:numPr>
        <w:spacing w:after="0" w:line="240" w:lineRule="auto"/>
        <w:ind w:left="284" w:hanging="284"/>
        <w:jc w:val="both"/>
        <w:rPr>
          <w:rFonts w:ascii="Tahoma" w:hAnsi="Tahoma" w:cs="Tahoma"/>
          <w:bCs/>
        </w:rPr>
      </w:pPr>
      <w:r w:rsidRPr="00944720">
        <w:rPr>
          <w:rFonts w:ascii="Tahoma" w:hAnsi="Tahoma" w:cs="Tahoma"/>
          <w:bCs/>
        </w:rPr>
        <w:lastRenderedPageBreak/>
        <w:t>Zabezpieczenie należytego wykonania Umowy służy pokryciu roszczeń z tytułu niewykonania lub nienależytego wykonania Umowy przez Wykonawcę. Zamawiający jest upoważniony do potrącania z zabezpieczenia należytego wykonania Umowy, jak również z innych kwot należnych Wykonawcy, kar umownych lub innych odszkodowań na rzecz Zamawiającego z tytułu niewykonania lub nienależytego wykonania Umowy przez Wykonawcę.</w:t>
      </w:r>
    </w:p>
    <w:p w14:paraId="2E24B6A6" w14:textId="77777777" w:rsidR="0099664E" w:rsidRPr="00944720" w:rsidRDefault="0099664E" w:rsidP="00190D5A">
      <w:pPr>
        <w:pStyle w:val="Akapitzlist"/>
        <w:numPr>
          <w:ilvl w:val="0"/>
          <w:numId w:val="133"/>
        </w:numPr>
        <w:spacing w:after="0" w:line="240" w:lineRule="auto"/>
        <w:ind w:left="284" w:hanging="284"/>
        <w:jc w:val="both"/>
        <w:rPr>
          <w:rFonts w:ascii="Tahoma" w:hAnsi="Tahoma" w:cs="Tahoma"/>
          <w:bCs/>
        </w:rPr>
      </w:pPr>
      <w:r w:rsidRPr="00944720">
        <w:rPr>
          <w:rFonts w:ascii="Tahoma" w:hAnsi="Tahoma" w:cs="Tahoma"/>
          <w:bCs/>
        </w:rPr>
        <w:t>W trakcie realizacji Umowy Wykonawca może dokonać zmiany formy zabezpieczenia na jedną lub kilka form, o których mowa w ust. 2 niniejszego paragrafu.</w:t>
      </w:r>
    </w:p>
    <w:p w14:paraId="517FDBE4" w14:textId="77777777" w:rsidR="0099664E" w:rsidRPr="00944720" w:rsidRDefault="0099664E" w:rsidP="00190D5A">
      <w:pPr>
        <w:pStyle w:val="Akapitzlist"/>
        <w:numPr>
          <w:ilvl w:val="0"/>
          <w:numId w:val="133"/>
        </w:numPr>
        <w:spacing w:after="0" w:line="240" w:lineRule="auto"/>
        <w:ind w:left="284" w:hanging="284"/>
        <w:jc w:val="both"/>
        <w:rPr>
          <w:rFonts w:ascii="Tahoma" w:hAnsi="Tahoma" w:cs="Tahoma"/>
          <w:bCs/>
        </w:rPr>
      </w:pPr>
      <w:r w:rsidRPr="00944720">
        <w:rPr>
          <w:rFonts w:ascii="Tahoma" w:hAnsi="Tahoma" w:cs="Tahoma"/>
          <w:bCs/>
        </w:rPr>
        <w:t>Zmiana formy zabezpieczenia jest dokonywana z zachowaniem ciągłości zabezpieczenia i bez zmniejszenia jego wysokości.</w:t>
      </w:r>
    </w:p>
    <w:p w14:paraId="31238EA6" w14:textId="77777777" w:rsidR="0099664E" w:rsidRPr="00944720" w:rsidRDefault="0099664E" w:rsidP="00190D5A">
      <w:pPr>
        <w:pStyle w:val="Akapitzlist"/>
        <w:numPr>
          <w:ilvl w:val="0"/>
          <w:numId w:val="133"/>
        </w:numPr>
        <w:spacing w:after="0" w:line="240" w:lineRule="auto"/>
        <w:ind w:left="284" w:hanging="284"/>
        <w:jc w:val="both"/>
        <w:rPr>
          <w:rFonts w:ascii="Tahoma" w:hAnsi="Tahoma" w:cs="Tahoma"/>
          <w:bCs/>
        </w:rPr>
      </w:pPr>
      <w:r w:rsidRPr="00944720">
        <w:rPr>
          <w:rFonts w:ascii="Tahoma" w:hAnsi="Tahoma" w:cs="Tahoma"/>
          <w:bCs/>
        </w:rPr>
        <w:t>Zabezpieczenie należytego wykonania Umowy zostanie Wykonawcy zwrócone w następujących kwotach:</w:t>
      </w:r>
    </w:p>
    <w:p w14:paraId="3C244175" w14:textId="77777777" w:rsidR="0099664E" w:rsidRPr="00944720" w:rsidRDefault="0099664E" w:rsidP="00190D5A">
      <w:pPr>
        <w:pStyle w:val="Akapitzlist"/>
        <w:numPr>
          <w:ilvl w:val="0"/>
          <w:numId w:val="134"/>
        </w:numPr>
        <w:spacing w:after="0" w:line="240" w:lineRule="auto"/>
        <w:ind w:left="567" w:hanging="284"/>
        <w:jc w:val="both"/>
        <w:rPr>
          <w:rFonts w:ascii="Tahoma" w:hAnsi="Tahoma" w:cs="Tahoma"/>
          <w:bCs/>
        </w:rPr>
      </w:pPr>
      <w:r w:rsidRPr="00944720">
        <w:rPr>
          <w:rFonts w:ascii="Tahoma" w:hAnsi="Tahoma" w:cs="Tahoma"/>
          <w:bCs/>
        </w:rPr>
        <w:t>70% kwoty zabezpieczenia zostanie zwrócone w terminie 30 dni od dnia wykonania przedmiotu Umowy i uznania przez Zamawiającego umowy za należycie wykonaną w tym zakresie.</w:t>
      </w:r>
    </w:p>
    <w:p w14:paraId="55F00676" w14:textId="77777777" w:rsidR="0099664E" w:rsidRPr="00944720" w:rsidRDefault="0099664E" w:rsidP="00190D5A">
      <w:pPr>
        <w:pStyle w:val="Akapitzlist"/>
        <w:numPr>
          <w:ilvl w:val="0"/>
          <w:numId w:val="134"/>
        </w:numPr>
        <w:spacing w:after="0" w:line="240" w:lineRule="auto"/>
        <w:ind w:left="567" w:hanging="284"/>
        <w:jc w:val="both"/>
        <w:rPr>
          <w:rFonts w:ascii="Tahoma" w:hAnsi="Tahoma" w:cs="Tahoma"/>
          <w:bCs/>
        </w:rPr>
      </w:pPr>
      <w:r w:rsidRPr="00944720">
        <w:rPr>
          <w:rFonts w:ascii="Tahoma" w:hAnsi="Tahoma" w:cs="Tahoma"/>
          <w:bCs/>
        </w:rPr>
        <w:t>30% kwoty na zabezpieczenie roszczeń z tytułu gwarancji i rękojmi za wady zostanie zwolnione najpóźniej w 15 dniu po upływie okresu gwarancji lub rękojmi za wady pod warunkiem wykazania po upływie tego okresu prawidłowego stanu technicznego wykonanego przedmiotu Umowy. Warunkiem zwrotu zabezpieczenia jest wskazanie prawidłowych wartości w dzienniku zdarzeń Systemu oraz wykonanie przeglądu końcowego przez Wykonawcę z udziałem Zamawiającego, potwierdzającego prawidłowy stan techniczny Systemu.</w:t>
      </w:r>
    </w:p>
    <w:p w14:paraId="7434B85A" w14:textId="77777777" w:rsidR="0099664E" w:rsidRPr="00944720" w:rsidRDefault="0099664E" w:rsidP="00190D5A">
      <w:pPr>
        <w:pStyle w:val="Akapitzlist"/>
        <w:numPr>
          <w:ilvl w:val="0"/>
          <w:numId w:val="133"/>
        </w:numPr>
        <w:spacing w:after="0" w:line="240" w:lineRule="auto"/>
        <w:ind w:left="284" w:hanging="284"/>
        <w:jc w:val="both"/>
        <w:rPr>
          <w:rFonts w:ascii="Tahoma" w:hAnsi="Tahoma" w:cs="Tahoma"/>
          <w:bCs/>
        </w:rPr>
      </w:pPr>
      <w:r w:rsidRPr="00944720">
        <w:rPr>
          <w:rFonts w:ascii="Tahoma" w:hAnsi="Tahoma" w:cs="Tahoma"/>
          <w:bCs/>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5914C95" w14:textId="77777777" w:rsidR="0099664E" w:rsidRPr="00944720" w:rsidRDefault="0099664E" w:rsidP="00190D5A">
      <w:pPr>
        <w:pStyle w:val="Akapitzlist"/>
        <w:numPr>
          <w:ilvl w:val="0"/>
          <w:numId w:val="133"/>
        </w:numPr>
        <w:spacing w:after="0" w:line="240" w:lineRule="auto"/>
        <w:ind w:left="284" w:hanging="284"/>
        <w:jc w:val="both"/>
        <w:rPr>
          <w:rFonts w:ascii="Tahoma" w:hAnsi="Tahoma" w:cs="Tahoma"/>
          <w:bCs/>
        </w:rPr>
      </w:pPr>
      <w:r w:rsidRPr="00944720">
        <w:rPr>
          <w:rFonts w:ascii="Tahoma" w:hAnsi="Tahoma" w:cs="Tahoma"/>
          <w:bCs/>
        </w:rPr>
        <w:t>W sytuacji, gdy wskutek nieprzewidzianych okoliczności wystąpi konieczność przedłużenia terminu realizacji Umowy w stosunku do terminu przedstawionego w ofercie lub gdy Zamawiający wyłączy czasowo całkowitą dostępność obiektu co uniemożliwiłoby prowadzenie prac,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wysokości określonej w ust. 1 powyżej. W przypadku naruszenia obowiązku wynikającego z niniejszego ustępu Zamawiający ma prawo zrealizować roszczenia z istniejącego zabezpieczenia.</w:t>
      </w:r>
    </w:p>
    <w:p w14:paraId="5233BB95" w14:textId="77777777" w:rsidR="0099664E" w:rsidRPr="00944720" w:rsidRDefault="0099664E" w:rsidP="0099664E">
      <w:pPr>
        <w:spacing w:after="0" w:line="240" w:lineRule="auto"/>
        <w:jc w:val="both"/>
        <w:rPr>
          <w:rFonts w:ascii="Tahoma" w:hAnsi="Tahoma" w:cs="Tahoma"/>
          <w:b/>
        </w:rPr>
      </w:pPr>
    </w:p>
    <w:p w14:paraId="25B01999" w14:textId="77777777" w:rsidR="0099664E" w:rsidRPr="00944720" w:rsidRDefault="0099664E" w:rsidP="0099664E">
      <w:pPr>
        <w:spacing w:after="0" w:line="240" w:lineRule="auto"/>
        <w:jc w:val="center"/>
        <w:rPr>
          <w:rFonts w:ascii="Tahoma" w:hAnsi="Tahoma" w:cs="Tahoma"/>
          <w:b/>
        </w:rPr>
      </w:pPr>
      <w:r w:rsidRPr="00944720">
        <w:rPr>
          <w:rFonts w:ascii="Tahoma" w:hAnsi="Tahoma" w:cs="Tahoma"/>
          <w:b/>
        </w:rPr>
        <w:t>§ 10</w:t>
      </w:r>
    </w:p>
    <w:p w14:paraId="6FD2CD95" w14:textId="77777777" w:rsidR="0099664E" w:rsidRPr="00944720" w:rsidRDefault="0099664E" w:rsidP="0099664E">
      <w:pPr>
        <w:spacing w:after="0" w:line="240" w:lineRule="auto"/>
        <w:jc w:val="center"/>
        <w:rPr>
          <w:rFonts w:ascii="Tahoma" w:hAnsi="Tahoma" w:cs="Tahoma"/>
          <w:b/>
        </w:rPr>
      </w:pPr>
      <w:r w:rsidRPr="00944720">
        <w:rPr>
          <w:rFonts w:ascii="Tahoma" w:hAnsi="Tahoma" w:cs="Tahoma"/>
          <w:b/>
        </w:rPr>
        <w:t>Nadzór nad realizacją postanowień Umowy</w:t>
      </w:r>
    </w:p>
    <w:p w14:paraId="0525C684" w14:textId="77777777" w:rsidR="0099664E" w:rsidRPr="00944720" w:rsidRDefault="0099664E" w:rsidP="0099664E">
      <w:pPr>
        <w:spacing w:after="0" w:line="240" w:lineRule="auto"/>
        <w:jc w:val="both"/>
        <w:rPr>
          <w:rFonts w:ascii="Tahoma" w:hAnsi="Tahoma" w:cs="Tahoma"/>
          <w:b/>
        </w:rPr>
      </w:pPr>
    </w:p>
    <w:p w14:paraId="153D7353" w14:textId="77777777" w:rsidR="0099664E" w:rsidRPr="00944720" w:rsidRDefault="0099664E" w:rsidP="00190D5A">
      <w:pPr>
        <w:pStyle w:val="Akapitzlist"/>
        <w:numPr>
          <w:ilvl w:val="0"/>
          <w:numId w:val="136"/>
        </w:numPr>
        <w:spacing w:after="0" w:line="240" w:lineRule="auto"/>
        <w:ind w:left="284" w:hanging="284"/>
        <w:jc w:val="both"/>
        <w:rPr>
          <w:rFonts w:ascii="Tahoma" w:hAnsi="Tahoma" w:cs="Tahoma"/>
          <w:bCs/>
        </w:rPr>
      </w:pPr>
      <w:r w:rsidRPr="00944720">
        <w:rPr>
          <w:rFonts w:ascii="Tahoma" w:hAnsi="Tahoma" w:cs="Tahoma"/>
          <w:bCs/>
        </w:rPr>
        <w:t>Osobami odpowiedzialnymi za kontakt z Wykonawcą i nadzorującymi realizację postanowień Umowy ze strony Zamawiającego są:</w:t>
      </w:r>
    </w:p>
    <w:p w14:paraId="717DE18F" w14:textId="77777777" w:rsidR="0099664E" w:rsidRPr="00944720" w:rsidRDefault="0099664E" w:rsidP="00190D5A">
      <w:pPr>
        <w:spacing w:after="0" w:line="240" w:lineRule="auto"/>
        <w:ind w:left="567" w:hanging="284"/>
        <w:jc w:val="both"/>
        <w:rPr>
          <w:rFonts w:ascii="Tahoma" w:hAnsi="Tahoma" w:cs="Tahoma"/>
          <w:bCs/>
        </w:rPr>
      </w:pPr>
      <w:r w:rsidRPr="00944720">
        <w:rPr>
          <w:rFonts w:ascii="Tahoma" w:hAnsi="Tahoma" w:cs="Tahoma"/>
          <w:bCs/>
        </w:rPr>
        <w:t>1) ……………..……………. – ……………………….., email: ……………………………… tel. …………….,</w:t>
      </w:r>
    </w:p>
    <w:p w14:paraId="054323D0" w14:textId="77777777" w:rsidR="0099664E" w:rsidRPr="00944720" w:rsidRDefault="0099664E" w:rsidP="00190D5A">
      <w:pPr>
        <w:spacing w:after="0" w:line="240" w:lineRule="auto"/>
        <w:ind w:left="567" w:hanging="284"/>
        <w:jc w:val="both"/>
        <w:rPr>
          <w:rFonts w:ascii="Tahoma" w:hAnsi="Tahoma" w:cs="Tahoma"/>
          <w:bCs/>
        </w:rPr>
      </w:pPr>
      <w:r w:rsidRPr="00944720">
        <w:rPr>
          <w:rFonts w:ascii="Tahoma" w:hAnsi="Tahoma" w:cs="Tahoma"/>
          <w:bCs/>
        </w:rPr>
        <w:t>2) ……………..……………. – ……………………….., email: ……………………………… tel. …………….,</w:t>
      </w:r>
    </w:p>
    <w:p w14:paraId="7BC19596" w14:textId="77777777" w:rsidR="0099664E" w:rsidRPr="00944720" w:rsidRDefault="0099664E" w:rsidP="00190D5A">
      <w:pPr>
        <w:pStyle w:val="Akapitzlist"/>
        <w:numPr>
          <w:ilvl w:val="0"/>
          <w:numId w:val="136"/>
        </w:numPr>
        <w:spacing w:after="0" w:line="240" w:lineRule="auto"/>
        <w:ind w:left="284" w:hanging="284"/>
        <w:jc w:val="both"/>
        <w:rPr>
          <w:rFonts w:ascii="Tahoma" w:hAnsi="Tahoma" w:cs="Tahoma"/>
          <w:bCs/>
        </w:rPr>
      </w:pPr>
      <w:r w:rsidRPr="00944720">
        <w:rPr>
          <w:rFonts w:ascii="Tahoma" w:hAnsi="Tahoma" w:cs="Tahoma"/>
          <w:bCs/>
        </w:rPr>
        <w:t>Osobami odpowiedzialnymi za kontakt z Zamawiającym i nadzorującymi realizację</w:t>
      </w:r>
    </w:p>
    <w:p w14:paraId="4C949015" w14:textId="77777777" w:rsidR="0099664E" w:rsidRPr="00944720" w:rsidRDefault="0099664E" w:rsidP="00190D5A">
      <w:pPr>
        <w:spacing w:after="0" w:line="240" w:lineRule="auto"/>
        <w:ind w:left="284" w:hanging="284"/>
        <w:jc w:val="both"/>
        <w:rPr>
          <w:rFonts w:ascii="Tahoma" w:hAnsi="Tahoma" w:cs="Tahoma"/>
          <w:bCs/>
        </w:rPr>
      </w:pPr>
      <w:r w:rsidRPr="00944720">
        <w:rPr>
          <w:rFonts w:ascii="Tahoma" w:hAnsi="Tahoma" w:cs="Tahoma"/>
          <w:bCs/>
        </w:rPr>
        <w:t>postanowień Umowy ze strony Wykonawcy są:</w:t>
      </w:r>
    </w:p>
    <w:p w14:paraId="7A684161" w14:textId="77777777" w:rsidR="0099664E" w:rsidRPr="00944720" w:rsidRDefault="0099664E" w:rsidP="00190D5A">
      <w:pPr>
        <w:spacing w:after="0" w:line="240" w:lineRule="auto"/>
        <w:ind w:left="567" w:hanging="284"/>
        <w:jc w:val="both"/>
        <w:rPr>
          <w:rFonts w:ascii="Tahoma" w:hAnsi="Tahoma" w:cs="Tahoma"/>
          <w:bCs/>
        </w:rPr>
      </w:pPr>
      <w:r w:rsidRPr="00944720">
        <w:rPr>
          <w:rFonts w:ascii="Tahoma" w:hAnsi="Tahoma" w:cs="Tahoma"/>
          <w:bCs/>
        </w:rPr>
        <w:t>1) ………………….., email: ………………………., tel. kom. ……………………..</w:t>
      </w:r>
    </w:p>
    <w:p w14:paraId="0CA11895" w14:textId="77777777" w:rsidR="0099664E" w:rsidRPr="00944720" w:rsidRDefault="0099664E" w:rsidP="00190D5A">
      <w:pPr>
        <w:pStyle w:val="Akapitzlist"/>
        <w:numPr>
          <w:ilvl w:val="0"/>
          <w:numId w:val="136"/>
        </w:numPr>
        <w:spacing w:after="0" w:line="240" w:lineRule="auto"/>
        <w:ind w:left="284" w:hanging="284"/>
        <w:jc w:val="both"/>
        <w:rPr>
          <w:rFonts w:ascii="Tahoma" w:hAnsi="Tahoma" w:cs="Tahoma"/>
          <w:bCs/>
        </w:rPr>
      </w:pPr>
      <w:r w:rsidRPr="00944720">
        <w:rPr>
          <w:rFonts w:ascii="Tahoma" w:hAnsi="Tahoma" w:cs="Tahoma"/>
          <w:bCs/>
        </w:rPr>
        <w:t>Zmiana osób wymienionych w ust. 1 i ust. 2, wymaga pisemnego zawiadomienia drugiej Strony Umowy, nie stanowi zmiany Umowy i nie wymaga aneksu do Umowy.</w:t>
      </w:r>
    </w:p>
    <w:p w14:paraId="1B38C6CD" w14:textId="77777777" w:rsidR="0099664E" w:rsidRPr="00944720" w:rsidRDefault="0099664E" w:rsidP="00190D5A">
      <w:pPr>
        <w:pStyle w:val="Akapitzlist"/>
        <w:numPr>
          <w:ilvl w:val="0"/>
          <w:numId w:val="136"/>
        </w:numPr>
        <w:spacing w:after="0" w:line="240" w:lineRule="auto"/>
        <w:ind w:left="284" w:hanging="284"/>
        <w:jc w:val="both"/>
        <w:rPr>
          <w:rFonts w:ascii="Tahoma" w:hAnsi="Tahoma" w:cs="Tahoma"/>
          <w:bCs/>
        </w:rPr>
      </w:pPr>
      <w:r w:rsidRPr="00944720">
        <w:rPr>
          <w:rFonts w:ascii="Tahoma" w:hAnsi="Tahoma" w:cs="Tahoma"/>
          <w:bCs/>
        </w:rPr>
        <w:t>Osoby, o których mowa w ust. 1 i ust. 2 są upoważnione do podpisywania zleceń, odbioru przedmiotu Umowy oraz do podpisywania protokołów odbioru usług stanowiących przedmiot Umowy.</w:t>
      </w:r>
    </w:p>
    <w:p w14:paraId="6C2F6290" w14:textId="77777777" w:rsidR="0099664E" w:rsidRPr="00944720" w:rsidRDefault="0099664E" w:rsidP="00190D5A">
      <w:pPr>
        <w:pStyle w:val="Akapitzlist"/>
        <w:numPr>
          <w:ilvl w:val="0"/>
          <w:numId w:val="136"/>
        </w:numPr>
        <w:spacing w:after="0" w:line="240" w:lineRule="auto"/>
        <w:ind w:left="284" w:hanging="284"/>
        <w:jc w:val="both"/>
        <w:rPr>
          <w:rFonts w:ascii="Tahoma" w:hAnsi="Tahoma" w:cs="Tahoma"/>
          <w:bCs/>
        </w:rPr>
      </w:pPr>
      <w:r w:rsidRPr="00944720">
        <w:rPr>
          <w:rFonts w:ascii="Tahoma" w:hAnsi="Tahoma" w:cs="Tahoma"/>
          <w:bCs/>
        </w:rPr>
        <w:t xml:space="preserve">Powiadomienia związane z bieżącym wykonywaniem przedmiotu Umowy dokonywane będą w formie pisemnej lub dokumentowej (elektronicznie – e-mail), z wykorzystaniem danych </w:t>
      </w:r>
      <w:r w:rsidRPr="00944720">
        <w:rPr>
          <w:rFonts w:ascii="Tahoma" w:hAnsi="Tahoma" w:cs="Tahoma"/>
          <w:bCs/>
        </w:rPr>
        <w:lastRenderedPageBreak/>
        <w:t>kontaktowych, o których mowa w niniejszym paragrafie, chyba, że co innego wynika wprost z postanowień Umowy. Ustalenia telefoniczne wymagają potwierdzenia w formie, o której mowa w zdaniu poprzedzającym.</w:t>
      </w:r>
    </w:p>
    <w:p w14:paraId="70E52213" w14:textId="77777777" w:rsidR="0099664E" w:rsidRPr="00944720" w:rsidRDefault="0099664E" w:rsidP="00190D5A">
      <w:pPr>
        <w:pStyle w:val="Akapitzlist"/>
        <w:numPr>
          <w:ilvl w:val="0"/>
          <w:numId w:val="136"/>
        </w:numPr>
        <w:spacing w:after="0" w:line="240" w:lineRule="auto"/>
        <w:ind w:left="284" w:hanging="284"/>
        <w:jc w:val="both"/>
        <w:rPr>
          <w:rFonts w:ascii="Tahoma" w:hAnsi="Tahoma" w:cs="Tahoma"/>
          <w:bCs/>
        </w:rPr>
      </w:pPr>
      <w:r w:rsidRPr="00944720">
        <w:rPr>
          <w:rFonts w:ascii="Tahoma" w:hAnsi="Tahoma" w:cs="Tahoma"/>
          <w:bCs/>
        </w:rPr>
        <w:t>Skutki prawne wywołuje tylko korespondencja doręczona listem poleconym lub osobiście za potwierdzeniem, chyba, że co innego wynika wprost z postanowień Umowy.</w:t>
      </w:r>
    </w:p>
    <w:p w14:paraId="2159252C" w14:textId="77777777" w:rsidR="0099664E" w:rsidRPr="00944720" w:rsidRDefault="0099664E" w:rsidP="00190D5A">
      <w:pPr>
        <w:pStyle w:val="Akapitzlist"/>
        <w:numPr>
          <w:ilvl w:val="0"/>
          <w:numId w:val="136"/>
        </w:numPr>
        <w:spacing w:after="0" w:line="240" w:lineRule="auto"/>
        <w:ind w:left="284" w:hanging="284"/>
        <w:jc w:val="both"/>
        <w:rPr>
          <w:rFonts w:ascii="Tahoma" w:hAnsi="Tahoma" w:cs="Tahoma"/>
          <w:bCs/>
        </w:rPr>
      </w:pPr>
      <w:r w:rsidRPr="00944720">
        <w:rPr>
          <w:rFonts w:ascii="Tahoma" w:hAnsi="Tahoma" w:cs="Tahoma"/>
          <w:bCs/>
        </w:rPr>
        <w:t>Strony zobowiązują zawiadamiać się wzajemnie o każdorazowej zmianie adresu, miejsca siedziby oraz numerów telefonów, adresów e-mail. W razie zaniedbania tego obowiązku pismo przesłane pod ostatnio wskazany przez Stronę adres i zwrócone z adnotacją o niemożności  doręczenia pozostawia się w dokumentach ze skutkiem doręczenia.</w:t>
      </w:r>
    </w:p>
    <w:p w14:paraId="73F3BC9B" w14:textId="77777777" w:rsidR="0099664E" w:rsidRPr="00944720" w:rsidRDefault="0099664E" w:rsidP="0099664E">
      <w:pPr>
        <w:spacing w:after="0" w:line="240" w:lineRule="auto"/>
        <w:jc w:val="both"/>
        <w:rPr>
          <w:rFonts w:ascii="Tahoma" w:hAnsi="Tahoma" w:cs="Tahoma"/>
          <w:bCs/>
        </w:rPr>
      </w:pPr>
    </w:p>
    <w:p w14:paraId="68978C47" w14:textId="77777777" w:rsidR="0099664E" w:rsidRPr="00944720" w:rsidRDefault="0099664E" w:rsidP="0099664E">
      <w:pPr>
        <w:spacing w:after="0" w:line="240" w:lineRule="auto"/>
        <w:jc w:val="center"/>
        <w:rPr>
          <w:rFonts w:ascii="Tahoma" w:hAnsi="Tahoma" w:cs="Tahoma"/>
          <w:b/>
          <w:bCs/>
          <w:color w:val="000000" w:themeColor="text1"/>
        </w:rPr>
      </w:pPr>
      <w:r w:rsidRPr="00944720">
        <w:rPr>
          <w:rFonts w:ascii="Tahoma" w:hAnsi="Tahoma" w:cs="Tahoma"/>
          <w:b/>
        </w:rPr>
        <w:t>§ 11</w:t>
      </w:r>
    </w:p>
    <w:p w14:paraId="18ED774E" w14:textId="77777777" w:rsidR="0099664E" w:rsidRPr="00944720" w:rsidRDefault="0099664E" w:rsidP="0099664E">
      <w:pPr>
        <w:spacing w:after="0" w:line="240" w:lineRule="auto"/>
        <w:ind w:left="284" w:hanging="284"/>
        <w:jc w:val="center"/>
        <w:rPr>
          <w:rFonts w:ascii="Tahoma" w:hAnsi="Tahoma" w:cs="Tahoma"/>
          <w:b/>
          <w:bCs/>
          <w:color w:val="000000" w:themeColor="text1"/>
        </w:rPr>
      </w:pPr>
      <w:r w:rsidRPr="00944720">
        <w:rPr>
          <w:rFonts w:ascii="Tahoma" w:hAnsi="Tahoma" w:cs="Tahoma"/>
          <w:b/>
          <w:bCs/>
          <w:color w:val="000000" w:themeColor="text1"/>
        </w:rPr>
        <w:t>Zmiany umowy</w:t>
      </w:r>
    </w:p>
    <w:p w14:paraId="6906BA4F" w14:textId="77777777" w:rsidR="0099664E" w:rsidRPr="00944720" w:rsidRDefault="0099664E" w:rsidP="0099664E">
      <w:pPr>
        <w:spacing w:after="0" w:line="240" w:lineRule="auto"/>
        <w:ind w:left="284" w:hanging="284"/>
        <w:jc w:val="both"/>
        <w:rPr>
          <w:rFonts w:ascii="Tahoma" w:hAnsi="Tahoma" w:cs="Tahoma"/>
          <w:color w:val="000000" w:themeColor="text1"/>
        </w:rPr>
      </w:pPr>
    </w:p>
    <w:p w14:paraId="422653C6" w14:textId="77777777" w:rsidR="0099664E" w:rsidRPr="00944720" w:rsidRDefault="0099664E" w:rsidP="00190D5A">
      <w:pPr>
        <w:pStyle w:val="Tekstpodstawowy"/>
        <w:widowControl w:val="0"/>
        <w:numPr>
          <w:ilvl w:val="0"/>
          <w:numId w:val="118"/>
        </w:numPr>
        <w:tabs>
          <w:tab w:val="clear" w:pos="380"/>
        </w:tabs>
        <w:suppressAutoHyphens/>
        <w:spacing w:after="0" w:line="240" w:lineRule="auto"/>
        <w:ind w:left="284" w:hanging="290"/>
        <w:jc w:val="both"/>
        <w:rPr>
          <w:rFonts w:ascii="Tahoma" w:hAnsi="Tahoma" w:cs="Tahoma"/>
          <w:color w:val="000000" w:themeColor="text1"/>
        </w:rPr>
      </w:pPr>
      <w:r w:rsidRPr="00944720">
        <w:rPr>
          <w:rFonts w:ascii="Tahoma" w:hAnsi="Tahoma" w:cs="Tahoma"/>
          <w:color w:val="000000" w:themeColor="text1"/>
        </w:rPr>
        <w:t>Zmiany do umowy wymagają formy pisemnej pod rygorem nieważności w postaci aneksu i nie mogą naruszać przepisu art. 454 Ustawy.</w:t>
      </w:r>
    </w:p>
    <w:p w14:paraId="53689C0F" w14:textId="77777777" w:rsidR="0099664E" w:rsidRPr="00944720" w:rsidRDefault="0099664E" w:rsidP="00190D5A">
      <w:pPr>
        <w:pStyle w:val="Tekstpodstawowy"/>
        <w:widowControl w:val="0"/>
        <w:numPr>
          <w:ilvl w:val="0"/>
          <w:numId w:val="118"/>
        </w:numPr>
        <w:tabs>
          <w:tab w:val="clear" w:pos="380"/>
        </w:tabs>
        <w:suppressAutoHyphens/>
        <w:spacing w:after="0" w:line="240" w:lineRule="auto"/>
        <w:ind w:left="284" w:hanging="290"/>
        <w:jc w:val="both"/>
        <w:rPr>
          <w:rFonts w:ascii="Tahoma" w:hAnsi="Tahoma" w:cs="Tahoma"/>
          <w:color w:val="000000" w:themeColor="text1"/>
        </w:rPr>
      </w:pPr>
      <w:r w:rsidRPr="00944720">
        <w:rPr>
          <w:rFonts w:ascii="Tahoma" w:hAnsi="Tahoma" w:cs="Tahoma"/>
          <w:color w:val="000000" w:themeColor="text1"/>
        </w:rPr>
        <w:t>Zamawiający dopuszcza możliwość zmiany postanowień zawartej Umowy w przypadkach przewidzianych zgodnie z art. 455 ust. 1 pkt 1 Ustawy, w szczególności w następujących okolicznościach:</w:t>
      </w:r>
    </w:p>
    <w:p w14:paraId="6F37D013" w14:textId="77777777" w:rsidR="0099664E" w:rsidRPr="00944720" w:rsidRDefault="0099664E" w:rsidP="00190D5A">
      <w:pPr>
        <w:pStyle w:val="Tekstpodstawowy"/>
        <w:widowControl w:val="0"/>
        <w:numPr>
          <w:ilvl w:val="0"/>
          <w:numId w:val="119"/>
        </w:numPr>
        <w:tabs>
          <w:tab w:val="clear" w:pos="720"/>
        </w:tabs>
        <w:suppressAutoHyphens/>
        <w:spacing w:after="0" w:line="240" w:lineRule="auto"/>
        <w:ind w:left="567" w:hanging="290"/>
        <w:jc w:val="both"/>
        <w:rPr>
          <w:rFonts w:ascii="Tahoma" w:hAnsi="Tahoma" w:cs="Tahoma"/>
          <w:color w:val="000000" w:themeColor="text1"/>
        </w:rPr>
      </w:pPr>
      <w:r w:rsidRPr="00944720">
        <w:rPr>
          <w:rFonts w:ascii="Tahoma" w:hAnsi="Tahoma" w:cs="Tahoma"/>
          <w:color w:val="000000" w:themeColor="text1"/>
        </w:rPr>
        <w:t xml:space="preserve">zmiany powszechnie obowiązujących przepisów prawa w zakresie mającym wpływ na realizację przedmiotu zamówienia lub świadczenia stron, </w:t>
      </w:r>
    </w:p>
    <w:p w14:paraId="4B3666EE" w14:textId="77777777" w:rsidR="0099664E" w:rsidRPr="00944720" w:rsidRDefault="0099664E" w:rsidP="00190D5A">
      <w:pPr>
        <w:pStyle w:val="Tekstpodstawowy"/>
        <w:widowControl w:val="0"/>
        <w:numPr>
          <w:ilvl w:val="0"/>
          <w:numId w:val="119"/>
        </w:numPr>
        <w:tabs>
          <w:tab w:val="clear" w:pos="720"/>
        </w:tabs>
        <w:suppressAutoHyphens/>
        <w:spacing w:after="0" w:line="240" w:lineRule="auto"/>
        <w:ind w:left="567" w:hanging="290"/>
        <w:jc w:val="both"/>
        <w:rPr>
          <w:rFonts w:ascii="Tahoma" w:hAnsi="Tahoma" w:cs="Tahoma"/>
          <w:color w:val="000000" w:themeColor="text1"/>
        </w:rPr>
      </w:pPr>
      <w:r w:rsidRPr="00944720">
        <w:rPr>
          <w:rFonts w:ascii="Tahoma" w:hAnsi="Tahoma" w:cs="Tahoma"/>
          <w:color w:val="000000" w:themeColor="text1"/>
        </w:rPr>
        <w:t>zmiana terminu realizacji przedmiotu umowy:</w:t>
      </w:r>
    </w:p>
    <w:p w14:paraId="0117A663" w14:textId="77777777" w:rsidR="0099664E" w:rsidRPr="00944720" w:rsidRDefault="0099664E" w:rsidP="00190D5A">
      <w:pPr>
        <w:pStyle w:val="Standard"/>
        <w:widowControl w:val="0"/>
        <w:numPr>
          <w:ilvl w:val="1"/>
          <w:numId w:val="117"/>
        </w:numPr>
        <w:suppressAutoHyphens/>
        <w:ind w:left="851" w:hanging="290"/>
        <w:jc w:val="both"/>
        <w:rPr>
          <w:rFonts w:ascii="Tahoma" w:hAnsi="Tahoma" w:cs="Tahoma"/>
          <w:color w:val="000000" w:themeColor="text1"/>
          <w:sz w:val="22"/>
          <w:szCs w:val="22"/>
        </w:rPr>
      </w:pPr>
      <w:r w:rsidRPr="00944720">
        <w:rPr>
          <w:rFonts w:ascii="Tahoma" w:hAnsi="Tahoma" w:cs="Tahoma"/>
          <w:color w:val="000000" w:themeColor="text1"/>
          <w:sz w:val="22"/>
          <w:szCs w:val="22"/>
        </w:rPr>
        <w:t>w przypadku zaistnienia okoliczności leżących po stronie Zamawiającego;</w:t>
      </w:r>
    </w:p>
    <w:p w14:paraId="0356C2FD" w14:textId="77777777" w:rsidR="0099664E" w:rsidRPr="00944720" w:rsidRDefault="0099664E" w:rsidP="00190D5A">
      <w:pPr>
        <w:pStyle w:val="Standard"/>
        <w:widowControl w:val="0"/>
        <w:numPr>
          <w:ilvl w:val="1"/>
          <w:numId w:val="117"/>
        </w:numPr>
        <w:suppressAutoHyphens/>
        <w:ind w:left="851" w:hanging="290"/>
        <w:jc w:val="both"/>
        <w:rPr>
          <w:rFonts w:ascii="Tahoma" w:hAnsi="Tahoma" w:cs="Tahoma"/>
          <w:color w:val="000000" w:themeColor="text1"/>
          <w:sz w:val="22"/>
          <w:szCs w:val="22"/>
        </w:rPr>
      </w:pPr>
      <w:r w:rsidRPr="00944720">
        <w:rPr>
          <w:rFonts w:ascii="Tahoma" w:hAnsi="Tahoma" w:cs="Tahoma"/>
          <w:color w:val="000000" w:themeColor="text1"/>
          <w:sz w:val="22"/>
          <w:szCs w:val="22"/>
        </w:rPr>
        <w:t>zmiany spowodowane warunkami organizacyjnymi uniemożliwiającymi realizację zamówienia w terminach ustalonych w umowie;</w:t>
      </w:r>
    </w:p>
    <w:p w14:paraId="32831F08" w14:textId="77777777" w:rsidR="0099664E" w:rsidRPr="00944720" w:rsidRDefault="0099664E" w:rsidP="00190D5A">
      <w:pPr>
        <w:pStyle w:val="Standard"/>
        <w:widowControl w:val="0"/>
        <w:numPr>
          <w:ilvl w:val="1"/>
          <w:numId w:val="117"/>
        </w:numPr>
        <w:suppressAutoHyphens/>
        <w:ind w:left="851" w:hanging="290"/>
        <w:jc w:val="both"/>
        <w:rPr>
          <w:rFonts w:ascii="Tahoma" w:hAnsi="Tahoma" w:cs="Tahoma"/>
          <w:color w:val="000000" w:themeColor="text1"/>
          <w:sz w:val="22"/>
          <w:szCs w:val="22"/>
        </w:rPr>
      </w:pPr>
      <w:r w:rsidRPr="00944720">
        <w:rPr>
          <w:rFonts w:ascii="Tahoma" w:hAnsi="Tahoma" w:cs="Tahoma"/>
          <w:color w:val="000000" w:themeColor="text1"/>
          <w:sz w:val="22"/>
          <w:szCs w:val="22"/>
        </w:rPr>
        <w:t xml:space="preserve">zmiany spowodowane realizacją robót budowalnych w siedzibie Zamawiającego </w:t>
      </w:r>
      <w:r w:rsidRPr="00944720">
        <w:rPr>
          <w:rFonts w:ascii="Tahoma" w:hAnsi="Tahoma" w:cs="Tahoma"/>
          <w:sz w:val="22"/>
          <w:szCs w:val="22"/>
        </w:rPr>
        <w:t>w ramach projektu inwestycyjnego „Przebudowa Sali Nova Scena w Teatrze Muzycznym Roma”;</w:t>
      </w:r>
    </w:p>
    <w:p w14:paraId="6B4A40F1" w14:textId="77777777" w:rsidR="0099664E" w:rsidRPr="00944720" w:rsidRDefault="0099664E" w:rsidP="00190D5A">
      <w:pPr>
        <w:pStyle w:val="Standard"/>
        <w:widowControl w:val="0"/>
        <w:numPr>
          <w:ilvl w:val="1"/>
          <w:numId w:val="117"/>
        </w:numPr>
        <w:suppressAutoHyphens/>
        <w:ind w:left="851" w:hanging="290"/>
        <w:jc w:val="both"/>
        <w:rPr>
          <w:rFonts w:ascii="Tahoma" w:hAnsi="Tahoma" w:cs="Tahoma"/>
          <w:color w:val="000000" w:themeColor="text1"/>
          <w:sz w:val="22"/>
          <w:szCs w:val="22"/>
        </w:rPr>
      </w:pPr>
      <w:r w:rsidRPr="00944720">
        <w:rPr>
          <w:rFonts w:ascii="Tahoma" w:hAnsi="Tahoma" w:cs="Tahoma"/>
          <w:color w:val="000000" w:themeColor="text1"/>
          <w:sz w:val="22"/>
          <w:szCs w:val="22"/>
        </w:rPr>
        <w:t>zmiany będące następstwem działania organów administracji;</w:t>
      </w:r>
    </w:p>
    <w:p w14:paraId="1AAA3F99" w14:textId="77777777" w:rsidR="0099664E" w:rsidRPr="00944720" w:rsidRDefault="0099664E" w:rsidP="00190D5A">
      <w:pPr>
        <w:pStyle w:val="Standard"/>
        <w:widowControl w:val="0"/>
        <w:suppressAutoHyphens/>
        <w:ind w:left="851" w:hanging="290"/>
        <w:jc w:val="both"/>
        <w:rPr>
          <w:rFonts w:ascii="Tahoma" w:hAnsi="Tahoma" w:cs="Tahoma"/>
          <w:color w:val="000000" w:themeColor="text1"/>
          <w:sz w:val="22"/>
          <w:szCs w:val="22"/>
        </w:rPr>
      </w:pPr>
      <w:r w:rsidRPr="00944720">
        <w:rPr>
          <w:rFonts w:ascii="Tahoma" w:hAnsi="Tahoma" w:cs="Tahoma"/>
          <w:color w:val="000000" w:themeColor="text1"/>
          <w:sz w:val="22"/>
          <w:szCs w:val="22"/>
        </w:rPr>
        <w:t>W przypadku wystąpienia którejkolwiek z okoliczności wymienionych w pkt a) – d) termin wykonania umowy może ulec odpowiedniemu przedłużeniu, o czas niezbędny do zakończenia wykonywania jej przedmiotu w sposób należyty, nie dłużej jednak niż o okres trwania tych okoliczności.</w:t>
      </w:r>
    </w:p>
    <w:p w14:paraId="10568AF4" w14:textId="77777777" w:rsidR="0099664E" w:rsidRPr="00944720" w:rsidRDefault="0099664E" w:rsidP="00190D5A">
      <w:pPr>
        <w:pStyle w:val="Tekstpodstawowy"/>
        <w:widowControl w:val="0"/>
        <w:numPr>
          <w:ilvl w:val="0"/>
          <w:numId w:val="119"/>
        </w:numPr>
        <w:tabs>
          <w:tab w:val="clear" w:pos="720"/>
        </w:tabs>
        <w:suppressAutoHyphens/>
        <w:spacing w:after="0" w:line="240" w:lineRule="auto"/>
        <w:ind w:left="567" w:hanging="290"/>
        <w:jc w:val="both"/>
        <w:rPr>
          <w:rFonts w:ascii="Tahoma" w:hAnsi="Tahoma" w:cs="Tahoma"/>
          <w:color w:val="000000" w:themeColor="text1"/>
        </w:rPr>
      </w:pPr>
      <w:r w:rsidRPr="00944720">
        <w:rPr>
          <w:rFonts w:ascii="Tahoma" w:hAnsi="Tahoma" w:cs="Tahoma"/>
          <w:color w:val="000000" w:themeColor="text1"/>
        </w:rPr>
        <w:t xml:space="preserve">w przypadku okoliczności związanych z wystąpieniem siły wyższej uniemożliwiającej wykonanie przedmiotu umowy zgodnie z jej warunkami, przez siłę wyższą należy rozumieć zdarzenie zewnętrzne o charakterze niezależnych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nagłe załamania pogody, nagłe przerwy w dostawie energii elektrycznej). Zmiana postanowień umowy wymaga zgodnej woli stron wyrażonej w formie pisemnej pod rygorem nieważności, z zachowaniem wymagań określonych w przepisach ustawy Prawo zamówień publicznych. </w:t>
      </w:r>
    </w:p>
    <w:p w14:paraId="631D7939" w14:textId="77777777" w:rsidR="0099664E" w:rsidRPr="00944720" w:rsidRDefault="0099664E" w:rsidP="00190D5A">
      <w:pPr>
        <w:numPr>
          <w:ilvl w:val="0"/>
          <w:numId w:val="86"/>
        </w:numPr>
        <w:spacing w:after="0" w:line="240" w:lineRule="auto"/>
        <w:ind w:left="284" w:hanging="290"/>
        <w:jc w:val="both"/>
        <w:rPr>
          <w:rFonts w:ascii="Tahoma" w:hAnsi="Tahoma" w:cs="Tahoma"/>
        </w:rPr>
      </w:pPr>
      <w:r w:rsidRPr="00944720">
        <w:rPr>
          <w:rFonts w:ascii="Tahoma" w:hAnsi="Tahoma" w:cs="Tahoma"/>
        </w:rPr>
        <w:t xml:space="preserve">W terminie 7 dni roboczych od dnia otrzymania wniosku o zmianę Umowy, wraz z informacją uzasadniającą żądanie zmiany Umowy, Zamawiający zobowiązany jest do pisemnego ustosunkowania się do zgłoszonego żądania zmiany Umowy i przekazania go Wykonawcy wraz z uzasadnieniem, zarówno w przypadku odmowy, jak i akceptacji żądania zmiany. </w:t>
      </w:r>
    </w:p>
    <w:p w14:paraId="7CC05D97" w14:textId="77777777" w:rsidR="0099664E" w:rsidRPr="00944720" w:rsidRDefault="0099664E" w:rsidP="00190D5A">
      <w:pPr>
        <w:numPr>
          <w:ilvl w:val="0"/>
          <w:numId w:val="86"/>
        </w:numPr>
        <w:spacing w:after="0" w:line="240" w:lineRule="auto"/>
        <w:ind w:left="284" w:hanging="290"/>
        <w:jc w:val="both"/>
        <w:rPr>
          <w:rFonts w:ascii="Tahoma" w:hAnsi="Tahoma" w:cs="Tahoma"/>
        </w:rPr>
      </w:pPr>
      <w:r w:rsidRPr="00944720">
        <w:rPr>
          <w:rFonts w:ascii="Tahoma" w:hAnsi="Tahoma" w:cs="Tahoma"/>
          <w:color w:val="000000" w:themeColor="text1"/>
        </w:rPr>
        <w:t>Zmiany dokonywane w Umowie niewymagające wprowadzenia ich w formie aneksu:</w:t>
      </w:r>
    </w:p>
    <w:p w14:paraId="7AD35A8B" w14:textId="77777777" w:rsidR="0099664E" w:rsidRPr="00944720" w:rsidRDefault="0099664E" w:rsidP="00190D5A">
      <w:pPr>
        <w:pStyle w:val="Normalny1"/>
        <w:numPr>
          <w:ilvl w:val="0"/>
          <w:numId w:val="110"/>
        </w:numPr>
        <w:spacing w:line="240" w:lineRule="auto"/>
        <w:ind w:left="567" w:hanging="290"/>
        <w:jc w:val="both"/>
        <w:rPr>
          <w:rFonts w:ascii="Tahoma" w:hAnsi="Tahoma"/>
          <w:color w:val="000000" w:themeColor="text1"/>
          <w:sz w:val="22"/>
          <w:szCs w:val="22"/>
        </w:rPr>
      </w:pPr>
      <w:r w:rsidRPr="00944720">
        <w:rPr>
          <w:rFonts w:ascii="Tahoma" w:hAnsi="Tahoma"/>
          <w:color w:val="000000" w:themeColor="text1"/>
          <w:sz w:val="22"/>
          <w:szCs w:val="22"/>
        </w:rPr>
        <w:t>zmiana nazw, siedziby stron Umowy, numerów kont bankowych, innych danych identyfikacyjnych;</w:t>
      </w:r>
    </w:p>
    <w:p w14:paraId="19458DE5" w14:textId="77777777" w:rsidR="0099664E" w:rsidRPr="00944720" w:rsidRDefault="0099664E" w:rsidP="00190D5A">
      <w:pPr>
        <w:pStyle w:val="Normalny1"/>
        <w:numPr>
          <w:ilvl w:val="0"/>
          <w:numId w:val="110"/>
        </w:numPr>
        <w:spacing w:line="240" w:lineRule="auto"/>
        <w:ind w:left="567" w:hanging="290"/>
        <w:jc w:val="both"/>
        <w:rPr>
          <w:rFonts w:ascii="Tahoma" w:hAnsi="Tahoma"/>
          <w:color w:val="000000" w:themeColor="text1"/>
          <w:sz w:val="22"/>
          <w:szCs w:val="22"/>
        </w:rPr>
      </w:pPr>
      <w:r w:rsidRPr="00944720">
        <w:rPr>
          <w:rFonts w:ascii="Tahoma" w:hAnsi="Tahoma"/>
          <w:color w:val="000000" w:themeColor="text1"/>
          <w:sz w:val="22"/>
          <w:szCs w:val="22"/>
        </w:rPr>
        <w:t>zmiana osób odpowiedzialnych za kontakty i nadzór nad przedmiotem Umowy.</w:t>
      </w:r>
    </w:p>
    <w:p w14:paraId="1C61465C" w14:textId="77777777" w:rsidR="0099664E" w:rsidRPr="00944720" w:rsidRDefault="0099664E" w:rsidP="0099664E">
      <w:pPr>
        <w:widowControl w:val="0"/>
        <w:suppressAutoHyphens/>
        <w:autoSpaceDN w:val="0"/>
        <w:spacing w:after="0" w:line="240" w:lineRule="auto"/>
        <w:jc w:val="both"/>
        <w:textAlignment w:val="baseline"/>
        <w:rPr>
          <w:rFonts w:ascii="Tahoma" w:hAnsi="Tahoma" w:cs="Tahoma"/>
          <w:color w:val="000000" w:themeColor="text1"/>
        </w:rPr>
      </w:pPr>
    </w:p>
    <w:p w14:paraId="5AD50BCA" w14:textId="77777777" w:rsidR="0099664E" w:rsidRPr="00944720" w:rsidRDefault="0099664E" w:rsidP="0099664E">
      <w:pPr>
        <w:widowControl w:val="0"/>
        <w:suppressAutoHyphens/>
        <w:autoSpaceDN w:val="0"/>
        <w:spacing w:after="0" w:line="240" w:lineRule="auto"/>
        <w:jc w:val="center"/>
        <w:textAlignment w:val="baseline"/>
        <w:rPr>
          <w:rFonts w:ascii="Tahoma" w:hAnsi="Tahoma" w:cs="Tahoma"/>
          <w:b/>
          <w:bCs/>
          <w:color w:val="000000" w:themeColor="text1"/>
        </w:rPr>
      </w:pPr>
      <w:r w:rsidRPr="00944720">
        <w:rPr>
          <w:rFonts w:ascii="Tahoma" w:hAnsi="Tahoma" w:cs="Tahoma"/>
          <w:b/>
          <w:bCs/>
          <w:color w:val="000000" w:themeColor="text1"/>
        </w:rPr>
        <w:t>§12</w:t>
      </w:r>
    </w:p>
    <w:p w14:paraId="3A323274" w14:textId="77777777" w:rsidR="0099664E" w:rsidRDefault="0099664E" w:rsidP="0099664E">
      <w:pPr>
        <w:pStyle w:val="Teksttreci0"/>
        <w:shd w:val="clear" w:color="auto" w:fill="auto"/>
        <w:spacing w:line="240" w:lineRule="auto"/>
        <w:ind w:firstLine="0"/>
        <w:jc w:val="center"/>
        <w:rPr>
          <w:rFonts w:ascii="Tahoma" w:hAnsi="Tahoma" w:cs="Tahoma"/>
          <w:b/>
          <w:sz w:val="22"/>
          <w:szCs w:val="22"/>
        </w:rPr>
      </w:pPr>
      <w:r w:rsidRPr="00944720">
        <w:rPr>
          <w:rFonts w:ascii="Tahoma" w:hAnsi="Tahoma" w:cs="Tahoma"/>
          <w:b/>
          <w:sz w:val="22"/>
          <w:szCs w:val="22"/>
        </w:rPr>
        <w:t>RODO</w:t>
      </w:r>
    </w:p>
    <w:p w14:paraId="1F3B68AC" w14:textId="77777777" w:rsidR="00190D5A" w:rsidRPr="00944720" w:rsidRDefault="00190D5A" w:rsidP="00190D5A">
      <w:pPr>
        <w:pStyle w:val="Teksttreci0"/>
        <w:shd w:val="clear" w:color="auto" w:fill="auto"/>
        <w:spacing w:line="240" w:lineRule="auto"/>
        <w:ind w:left="284" w:hanging="284"/>
        <w:jc w:val="center"/>
        <w:rPr>
          <w:rFonts w:ascii="Tahoma" w:hAnsi="Tahoma" w:cs="Tahoma"/>
          <w:b/>
          <w:sz w:val="22"/>
          <w:szCs w:val="22"/>
        </w:rPr>
      </w:pPr>
    </w:p>
    <w:p w14:paraId="32C65F76" w14:textId="77777777" w:rsidR="0099664E" w:rsidRPr="00944720" w:rsidRDefault="0099664E" w:rsidP="00190D5A">
      <w:pPr>
        <w:pStyle w:val="Teksttreci0"/>
        <w:numPr>
          <w:ilvl w:val="0"/>
          <w:numId w:val="137"/>
        </w:numPr>
        <w:shd w:val="clear" w:color="auto" w:fill="auto"/>
        <w:spacing w:line="240" w:lineRule="auto"/>
        <w:ind w:left="284" w:hanging="284"/>
        <w:contextualSpacing/>
        <w:jc w:val="both"/>
        <w:rPr>
          <w:rFonts w:ascii="Tahoma" w:hAnsi="Tahoma" w:cs="Tahoma"/>
          <w:bCs/>
          <w:sz w:val="22"/>
          <w:szCs w:val="22"/>
        </w:rPr>
      </w:pPr>
      <w:r w:rsidRPr="00944720">
        <w:rPr>
          <w:rFonts w:ascii="Tahoma" w:hAnsi="Tahoma" w:cs="Tahoma"/>
          <w:bCs/>
          <w:sz w:val="22"/>
          <w:szCs w:val="22"/>
        </w:rPr>
        <w:t>Administratorem danych osobowych przekazanych Teatrowi w związku z realizacją  Umowy jest Teatr Muzyczny ROMA w Warszawie, ul. Nowogrodzka 49, 00-695 Warszawa. Teatr jest Administratorem w rozumieniu przepisów Ogólnego rozporządzenia o ochronie danych (dalej „RODO”).</w:t>
      </w:r>
    </w:p>
    <w:p w14:paraId="7F490B1A" w14:textId="77777777" w:rsidR="0099664E" w:rsidRPr="00944720" w:rsidRDefault="0099664E" w:rsidP="00190D5A">
      <w:pPr>
        <w:pStyle w:val="Teksttreci0"/>
        <w:numPr>
          <w:ilvl w:val="0"/>
          <w:numId w:val="137"/>
        </w:numPr>
        <w:shd w:val="clear" w:color="auto" w:fill="auto"/>
        <w:spacing w:line="240" w:lineRule="auto"/>
        <w:ind w:left="284" w:hanging="284"/>
        <w:contextualSpacing/>
        <w:jc w:val="both"/>
        <w:rPr>
          <w:rFonts w:ascii="Tahoma" w:hAnsi="Tahoma" w:cs="Tahoma"/>
          <w:bCs/>
          <w:sz w:val="22"/>
          <w:szCs w:val="22"/>
        </w:rPr>
      </w:pPr>
      <w:r w:rsidRPr="00944720">
        <w:rPr>
          <w:rFonts w:ascii="Tahoma" w:hAnsi="Tahoma" w:cs="Tahoma"/>
          <w:bCs/>
          <w:sz w:val="22"/>
          <w:szCs w:val="22"/>
        </w:rPr>
        <w:t>W sprawach związanych z ochroną danych można się skontaktować z inspektorem ochrony danych Teatru, pisząc na e-mail: </w:t>
      </w:r>
      <w:hyperlink r:id="rId14" w:tgtFrame="_blank" w:history="1">
        <w:r w:rsidRPr="00944720">
          <w:rPr>
            <w:rStyle w:val="Hipercze"/>
            <w:rFonts w:ascii="Tahoma" w:hAnsi="Tahoma" w:cs="Tahoma"/>
            <w:bCs/>
            <w:sz w:val="22"/>
            <w:szCs w:val="22"/>
          </w:rPr>
          <w:t>iod@teatrroma.pl</w:t>
        </w:r>
      </w:hyperlink>
      <w:r w:rsidRPr="00944720">
        <w:rPr>
          <w:rFonts w:ascii="Tahoma" w:hAnsi="Tahoma" w:cs="Tahoma"/>
          <w:bCs/>
          <w:sz w:val="22"/>
          <w:szCs w:val="22"/>
        </w:rPr>
        <w:t>.</w:t>
      </w:r>
    </w:p>
    <w:p w14:paraId="303BF176" w14:textId="77777777" w:rsidR="0099664E" w:rsidRPr="00944720" w:rsidRDefault="0099664E" w:rsidP="00190D5A">
      <w:pPr>
        <w:pStyle w:val="Teksttreci0"/>
        <w:numPr>
          <w:ilvl w:val="0"/>
          <w:numId w:val="137"/>
        </w:numPr>
        <w:shd w:val="clear" w:color="auto" w:fill="auto"/>
        <w:spacing w:line="240" w:lineRule="auto"/>
        <w:ind w:left="284" w:hanging="284"/>
        <w:contextualSpacing/>
        <w:jc w:val="both"/>
        <w:rPr>
          <w:rFonts w:ascii="Tahoma" w:hAnsi="Tahoma" w:cs="Tahoma"/>
          <w:bCs/>
          <w:sz w:val="22"/>
          <w:szCs w:val="22"/>
        </w:rPr>
      </w:pPr>
      <w:r w:rsidRPr="00944720">
        <w:rPr>
          <w:rFonts w:ascii="Tahoma" w:hAnsi="Tahoma" w:cs="Tahoma"/>
          <w:bCs/>
          <w:sz w:val="22"/>
          <w:szCs w:val="22"/>
        </w:rPr>
        <w:t>Dane osobowe przetwarzane będą w następujących celach:</w:t>
      </w:r>
    </w:p>
    <w:p w14:paraId="06AB1004" w14:textId="77777777" w:rsidR="0099664E" w:rsidRPr="00944720" w:rsidRDefault="0099664E" w:rsidP="00190D5A">
      <w:pPr>
        <w:pStyle w:val="Teksttreci0"/>
        <w:shd w:val="clear" w:color="auto" w:fill="auto"/>
        <w:spacing w:line="240" w:lineRule="auto"/>
        <w:ind w:left="284" w:hanging="284"/>
        <w:contextualSpacing/>
        <w:jc w:val="both"/>
        <w:rPr>
          <w:rFonts w:ascii="Tahoma" w:hAnsi="Tahoma" w:cs="Tahoma"/>
          <w:bCs/>
          <w:sz w:val="22"/>
          <w:szCs w:val="22"/>
        </w:rPr>
      </w:pPr>
      <w:r w:rsidRPr="00944720">
        <w:rPr>
          <w:rFonts w:ascii="Tahoma" w:hAnsi="Tahoma" w:cs="Tahoma"/>
          <w:bCs/>
          <w:sz w:val="22"/>
          <w:szCs w:val="22"/>
        </w:rPr>
        <w:t>- zawarcia oraz realizacji Umowy na podstawie art. 6 ust. 1 lit. b) RODO, art. 6 ust. 1 lit. f) RODO (prawnie uzasadniony interes – komunikacja z osobami kontaktowymi oraz oddelegowanymi do pracy w siedzibie Administratora);</w:t>
      </w:r>
    </w:p>
    <w:p w14:paraId="6B921C41" w14:textId="77777777" w:rsidR="0099664E" w:rsidRPr="00944720" w:rsidRDefault="0099664E" w:rsidP="00190D5A">
      <w:pPr>
        <w:pStyle w:val="Teksttreci0"/>
        <w:shd w:val="clear" w:color="auto" w:fill="auto"/>
        <w:spacing w:line="240" w:lineRule="auto"/>
        <w:ind w:left="284" w:hanging="284"/>
        <w:contextualSpacing/>
        <w:jc w:val="both"/>
        <w:rPr>
          <w:rFonts w:ascii="Tahoma" w:hAnsi="Tahoma" w:cs="Tahoma"/>
          <w:bCs/>
          <w:sz w:val="22"/>
          <w:szCs w:val="22"/>
        </w:rPr>
      </w:pPr>
      <w:r w:rsidRPr="00944720">
        <w:rPr>
          <w:rFonts w:ascii="Tahoma" w:hAnsi="Tahoma" w:cs="Tahoma"/>
          <w:bCs/>
          <w:sz w:val="22"/>
          <w:szCs w:val="22"/>
        </w:rPr>
        <w:t>- dochodzenia i obrony roszczeń na podstawie art. 6 ust. 1 lit. f) RODO (</w:t>
      </w:r>
      <w:bookmarkStart w:id="5" w:name="m_2837957276717515094__Toc508879339"/>
      <w:bookmarkStart w:id="6" w:name="m_2837957276717515094__Toc508978459"/>
      <w:bookmarkEnd w:id="5"/>
      <w:bookmarkEnd w:id="6"/>
      <w:r w:rsidRPr="00944720">
        <w:rPr>
          <w:rFonts w:ascii="Tahoma" w:hAnsi="Tahoma" w:cs="Tahoma"/>
          <w:bCs/>
          <w:sz w:val="22"/>
          <w:szCs w:val="22"/>
        </w:rPr>
        <w:t>prawnie uzasadniony interes – dochodzenie roszczeń w szczególności podejmowanie działań windykacyjnych)</w:t>
      </w:r>
      <w:bookmarkStart w:id="7" w:name="m_2837957276717515094__Hlk163115044"/>
      <w:bookmarkEnd w:id="7"/>
    </w:p>
    <w:p w14:paraId="5F52C94C" w14:textId="77777777" w:rsidR="0099664E" w:rsidRPr="00944720" w:rsidRDefault="0099664E" w:rsidP="00190D5A">
      <w:pPr>
        <w:pStyle w:val="Teksttreci0"/>
        <w:numPr>
          <w:ilvl w:val="0"/>
          <w:numId w:val="137"/>
        </w:numPr>
        <w:shd w:val="clear" w:color="auto" w:fill="auto"/>
        <w:spacing w:line="240" w:lineRule="auto"/>
        <w:ind w:left="284" w:hanging="284"/>
        <w:contextualSpacing/>
        <w:jc w:val="both"/>
        <w:rPr>
          <w:rFonts w:ascii="Tahoma" w:hAnsi="Tahoma" w:cs="Tahoma"/>
          <w:bCs/>
          <w:sz w:val="22"/>
          <w:szCs w:val="22"/>
        </w:rPr>
      </w:pPr>
      <w:r w:rsidRPr="00944720">
        <w:rPr>
          <w:rFonts w:ascii="Tahoma" w:hAnsi="Tahoma" w:cs="Tahoma"/>
          <w:bCs/>
          <w:sz w:val="22"/>
          <w:szCs w:val="22"/>
        </w:rPr>
        <w:t>Źródłem pochodzenia danych może być odpowiednio: bezpośrednio osoba, której dane dotyczą, lub Wykonawca Umowy; w przypadku, gdy źródłem pochodzenia danych jest Wykonawca Umowy, którego dane osobowe bezpośrednio nie dotyczą, administrator informuje, że kategorie odnośnych danych osobowych, które są przetwarzane, obejmuje imię i nazwisko, dane kontaktowe.</w:t>
      </w:r>
    </w:p>
    <w:p w14:paraId="060140CE" w14:textId="77777777" w:rsidR="0099664E" w:rsidRPr="00944720" w:rsidRDefault="0099664E" w:rsidP="00190D5A">
      <w:pPr>
        <w:pStyle w:val="Teksttreci0"/>
        <w:numPr>
          <w:ilvl w:val="0"/>
          <w:numId w:val="137"/>
        </w:numPr>
        <w:shd w:val="clear" w:color="auto" w:fill="auto"/>
        <w:spacing w:line="240" w:lineRule="auto"/>
        <w:ind w:left="284" w:hanging="284"/>
        <w:contextualSpacing/>
        <w:jc w:val="both"/>
        <w:rPr>
          <w:rFonts w:ascii="Tahoma" w:hAnsi="Tahoma" w:cs="Tahoma"/>
          <w:bCs/>
          <w:sz w:val="22"/>
          <w:szCs w:val="22"/>
        </w:rPr>
      </w:pPr>
      <w:r w:rsidRPr="00944720">
        <w:rPr>
          <w:rFonts w:ascii="Tahoma" w:hAnsi="Tahoma" w:cs="Tahoma"/>
          <w:bCs/>
          <w:sz w:val="22"/>
          <w:szCs w:val="22"/>
        </w:rPr>
        <w:t>​Odbiorcami danych osobowych będą podmioty przetwarzające dane na podstawie zawartej z Teatrem umowy powierzenia przetwarzania danych osobowych, w szczególności dostawcy systemów informatycznych, podmioty świadczące usługi hostingu i poczty elektronicznej oraz doradcy w tym prawni, a także podmioty, którym dane są przekazywane na podstawie odrębnych przepisów w celu wypełnienia obowiązków prawnych, ciążących na Teatrze.</w:t>
      </w:r>
    </w:p>
    <w:p w14:paraId="791FCA4B" w14:textId="77777777" w:rsidR="0099664E" w:rsidRPr="00944720" w:rsidRDefault="0099664E" w:rsidP="00190D5A">
      <w:pPr>
        <w:pStyle w:val="Teksttreci0"/>
        <w:numPr>
          <w:ilvl w:val="0"/>
          <w:numId w:val="137"/>
        </w:numPr>
        <w:shd w:val="clear" w:color="auto" w:fill="auto"/>
        <w:spacing w:line="240" w:lineRule="auto"/>
        <w:ind w:left="284" w:hanging="284"/>
        <w:contextualSpacing/>
        <w:jc w:val="both"/>
        <w:rPr>
          <w:rFonts w:ascii="Tahoma" w:hAnsi="Tahoma" w:cs="Tahoma"/>
          <w:bCs/>
          <w:sz w:val="22"/>
          <w:szCs w:val="22"/>
        </w:rPr>
      </w:pPr>
      <w:r w:rsidRPr="00944720">
        <w:rPr>
          <w:rFonts w:ascii="Tahoma" w:hAnsi="Tahoma" w:cs="Tahoma"/>
          <w:bCs/>
          <w:sz w:val="22"/>
          <w:szCs w:val="22"/>
        </w:rPr>
        <w:t>​Dane osobowe będą przechowywane przez okres realizacji Umowy, a po tym okresie przez czas przewidziany przepisami prawa lub przez okres przedawnienia ewentualnych roszczeń.</w:t>
      </w:r>
    </w:p>
    <w:p w14:paraId="53A08692" w14:textId="77777777" w:rsidR="0099664E" w:rsidRPr="00944720" w:rsidRDefault="0099664E" w:rsidP="00190D5A">
      <w:pPr>
        <w:pStyle w:val="Teksttreci0"/>
        <w:numPr>
          <w:ilvl w:val="0"/>
          <w:numId w:val="137"/>
        </w:numPr>
        <w:shd w:val="clear" w:color="auto" w:fill="auto"/>
        <w:spacing w:line="240" w:lineRule="auto"/>
        <w:ind w:left="284" w:hanging="284"/>
        <w:contextualSpacing/>
        <w:jc w:val="both"/>
        <w:rPr>
          <w:rFonts w:ascii="Tahoma" w:hAnsi="Tahoma" w:cs="Tahoma"/>
          <w:bCs/>
          <w:sz w:val="22"/>
          <w:szCs w:val="22"/>
        </w:rPr>
      </w:pPr>
      <w:r w:rsidRPr="00944720">
        <w:rPr>
          <w:rFonts w:ascii="Tahoma" w:hAnsi="Tahoma" w:cs="Tahoma"/>
          <w:bCs/>
          <w:sz w:val="22"/>
          <w:szCs w:val="22"/>
        </w:rPr>
        <w:t>W związku z przetwarzaniem danych osobowych, osobie, której dane dotyczą przysługują następujące prawa: prawo dostępu do treści danych, prawo do sprostowania danych, prawo do usunięcia danych, prawo do ograniczenia przetwarzania danych, prawo do przenoszenia danych; prawo do sprzeciwu; prawo do wniesienia skargi do organu nadzorczego (Prezesa Urzędu Ochrony Danych Osobowych) w przypadku uznania, że przetwarzanie danych osobowych narusza przepisy RODO.</w:t>
      </w:r>
    </w:p>
    <w:p w14:paraId="50577B76" w14:textId="77777777" w:rsidR="0099664E" w:rsidRPr="00944720" w:rsidRDefault="0099664E" w:rsidP="00190D5A">
      <w:pPr>
        <w:pStyle w:val="Teksttreci0"/>
        <w:numPr>
          <w:ilvl w:val="0"/>
          <w:numId w:val="137"/>
        </w:numPr>
        <w:shd w:val="clear" w:color="auto" w:fill="auto"/>
        <w:spacing w:line="240" w:lineRule="auto"/>
        <w:ind w:left="284" w:hanging="284"/>
        <w:contextualSpacing/>
        <w:jc w:val="both"/>
        <w:rPr>
          <w:rFonts w:ascii="Tahoma" w:hAnsi="Tahoma" w:cs="Tahoma"/>
          <w:bCs/>
          <w:sz w:val="22"/>
          <w:szCs w:val="22"/>
        </w:rPr>
      </w:pPr>
      <w:r w:rsidRPr="00944720">
        <w:rPr>
          <w:rFonts w:ascii="Tahoma" w:hAnsi="Tahoma" w:cs="Tahoma"/>
          <w:bCs/>
          <w:sz w:val="22"/>
          <w:szCs w:val="22"/>
        </w:rPr>
        <w:t>Podanie danych osobowych jest warunkiem zawarcia Umowy. Konsekwencją niepodania danych jest brak możliwości nawiązania współpracy między stronami.</w:t>
      </w:r>
    </w:p>
    <w:p w14:paraId="47283156" w14:textId="77777777" w:rsidR="0099664E" w:rsidRPr="00944720" w:rsidRDefault="0099664E" w:rsidP="00190D5A">
      <w:pPr>
        <w:pStyle w:val="Teksttreci0"/>
        <w:numPr>
          <w:ilvl w:val="0"/>
          <w:numId w:val="137"/>
        </w:numPr>
        <w:shd w:val="clear" w:color="auto" w:fill="auto"/>
        <w:spacing w:line="240" w:lineRule="auto"/>
        <w:ind w:left="284" w:hanging="284"/>
        <w:contextualSpacing/>
        <w:jc w:val="both"/>
        <w:rPr>
          <w:rFonts w:ascii="Tahoma" w:hAnsi="Tahoma" w:cs="Tahoma"/>
          <w:bCs/>
          <w:sz w:val="22"/>
          <w:szCs w:val="22"/>
        </w:rPr>
      </w:pPr>
      <w:r w:rsidRPr="00944720">
        <w:rPr>
          <w:rFonts w:ascii="Tahoma" w:hAnsi="Tahoma" w:cs="Tahoma"/>
          <w:bCs/>
          <w:sz w:val="22"/>
          <w:szCs w:val="22"/>
        </w:rPr>
        <w:t>Wykonawca w związku z udostępnieniem danych osobowych zobowiązuje się poinformować w imieniu Zamawiającego wszystkie oddelegowane przez niego osoby do realizacji umowy o treści niniejszego paragrafu.</w:t>
      </w:r>
    </w:p>
    <w:p w14:paraId="6BF9976B" w14:textId="77777777" w:rsidR="0099664E" w:rsidRPr="00944720" w:rsidRDefault="0099664E" w:rsidP="00190D5A">
      <w:pPr>
        <w:pStyle w:val="Teksttreci0"/>
        <w:numPr>
          <w:ilvl w:val="0"/>
          <w:numId w:val="137"/>
        </w:numPr>
        <w:shd w:val="clear" w:color="auto" w:fill="auto"/>
        <w:spacing w:line="240" w:lineRule="auto"/>
        <w:ind w:left="284" w:hanging="284"/>
        <w:contextualSpacing/>
        <w:jc w:val="both"/>
        <w:rPr>
          <w:rFonts w:ascii="Tahoma" w:hAnsi="Tahoma" w:cs="Tahoma"/>
          <w:bCs/>
          <w:sz w:val="22"/>
          <w:szCs w:val="22"/>
        </w:rPr>
      </w:pPr>
      <w:r w:rsidRPr="00944720">
        <w:rPr>
          <w:rFonts w:ascii="Tahoma" w:hAnsi="Tahoma" w:cs="Tahoma"/>
          <w:bCs/>
          <w:sz w:val="22"/>
          <w:szCs w:val="22"/>
        </w:rPr>
        <w:t>Klauzula informacyjna Wykonawcy spełniająca obowiązek informacyjny przewidziany przepisami art. 14 RODO stanowi Załącznik nr 4.</w:t>
      </w:r>
    </w:p>
    <w:p w14:paraId="6132C247" w14:textId="77777777" w:rsidR="0099664E" w:rsidRPr="00944720" w:rsidRDefault="0099664E" w:rsidP="0099664E">
      <w:pPr>
        <w:widowControl w:val="0"/>
        <w:suppressAutoHyphens/>
        <w:autoSpaceDN w:val="0"/>
        <w:spacing w:after="0" w:line="240" w:lineRule="auto"/>
        <w:jc w:val="center"/>
        <w:textAlignment w:val="baseline"/>
        <w:rPr>
          <w:rFonts w:ascii="Tahoma" w:hAnsi="Tahoma" w:cs="Tahoma"/>
          <w:b/>
          <w:bCs/>
          <w:color w:val="000000" w:themeColor="text1"/>
        </w:rPr>
      </w:pPr>
    </w:p>
    <w:p w14:paraId="735418E6" w14:textId="77777777" w:rsidR="0099664E" w:rsidRPr="00944720" w:rsidRDefault="0099664E" w:rsidP="0099664E">
      <w:pPr>
        <w:widowControl w:val="0"/>
        <w:suppressAutoHyphens/>
        <w:autoSpaceDN w:val="0"/>
        <w:spacing w:after="0" w:line="240" w:lineRule="auto"/>
        <w:jc w:val="center"/>
        <w:textAlignment w:val="baseline"/>
        <w:rPr>
          <w:rFonts w:ascii="Tahoma" w:hAnsi="Tahoma" w:cs="Tahoma"/>
          <w:b/>
          <w:bCs/>
          <w:color w:val="000000" w:themeColor="text1"/>
        </w:rPr>
      </w:pPr>
      <w:r w:rsidRPr="00944720">
        <w:rPr>
          <w:rFonts w:ascii="Tahoma" w:hAnsi="Tahoma" w:cs="Tahoma"/>
          <w:b/>
          <w:bCs/>
          <w:color w:val="000000" w:themeColor="text1"/>
        </w:rPr>
        <w:t>§13</w:t>
      </w:r>
    </w:p>
    <w:p w14:paraId="7C4C1A19" w14:textId="77777777" w:rsidR="0099664E" w:rsidRPr="00944720" w:rsidRDefault="0099664E" w:rsidP="0099664E">
      <w:pPr>
        <w:widowControl w:val="0"/>
        <w:suppressAutoHyphens/>
        <w:autoSpaceDN w:val="0"/>
        <w:spacing w:after="0" w:line="240" w:lineRule="auto"/>
        <w:jc w:val="center"/>
        <w:textAlignment w:val="baseline"/>
        <w:rPr>
          <w:rFonts w:ascii="Tahoma" w:hAnsi="Tahoma" w:cs="Tahoma"/>
          <w:b/>
          <w:bCs/>
          <w:color w:val="000000" w:themeColor="text1"/>
        </w:rPr>
      </w:pPr>
      <w:r w:rsidRPr="00944720">
        <w:rPr>
          <w:rFonts w:ascii="Tahoma" w:hAnsi="Tahoma" w:cs="Tahoma"/>
          <w:b/>
          <w:bCs/>
          <w:color w:val="000000" w:themeColor="text1"/>
        </w:rPr>
        <w:t>Postanowienia końcowe</w:t>
      </w:r>
    </w:p>
    <w:p w14:paraId="0E923CAD" w14:textId="77777777" w:rsidR="0099664E" w:rsidRPr="00944720" w:rsidRDefault="0099664E" w:rsidP="0099664E">
      <w:pPr>
        <w:widowControl w:val="0"/>
        <w:suppressAutoHyphens/>
        <w:autoSpaceDN w:val="0"/>
        <w:spacing w:after="0" w:line="240" w:lineRule="auto"/>
        <w:jc w:val="both"/>
        <w:textAlignment w:val="baseline"/>
        <w:rPr>
          <w:rFonts w:ascii="Tahoma" w:hAnsi="Tahoma" w:cs="Tahoma"/>
          <w:color w:val="000000" w:themeColor="text1"/>
        </w:rPr>
      </w:pPr>
    </w:p>
    <w:p w14:paraId="1B2E7B9D" w14:textId="77777777" w:rsidR="0099664E" w:rsidRPr="00944720" w:rsidRDefault="0099664E" w:rsidP="00190D5A">
      <w:pPr>
        <w:pStyle w:val="Akapitzlist"/>
        <w:numPr>
          <w:ilvl w:val="0"/>
          <w:numId w:val="114"/>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W sprawach nieuregulowanych niniejszą umową mają zastosowanie przepisy Kodeksu Cywilnego oraz Prawa zamówień publicznych.</w:t>
      </w:r>
    </w:p>
    <w:p w14:paraId="6148E371" w14:textId="77777777" w:rsidR="0099664E" w:rsidRPr="00944720" w:rsidRDefault="0099664E" w:rsidP="00190D5A">
      <w:pPr>
        <w:pStyle w:val="Akapitzlist"/>
        <w:numPr>
          <w:ilvl w:val="0"/>
          <w:numId w:val="114"/>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shd w:val="clear" w:color="auto" w:fill="FFFFFF"/>
        </w:rPr>
        <w:t>Wykonawca oświadcza, że nie jest podmiotem podlegającym zakazowi udzielania zamówień, o którym mowa w art. 5k rozporządzenia Rady (UE) nr 833/2014 z dnia 31 lipca 2014 r. dotyczącego środków ograniczających w związku z działaniami Rosji destabilizującymi sytuację na Ukrainie (Dz. Urz. UE nr L 229 z 31.7.2014, str. 1) oraz że nie jest podmiotem, o którym mowa w art. 7 ustawy z dnia 13 kwietnia 2022 r. o szczególnych rozwiązaniach w zakresie przeciwdziałania wspieraniu agresji na Ukrainę oraz służących ochronie bezpieczeństwa narodowego (Dz. U. z 2022 r. poz. 835).</w:t>
      </w:r>
    </w:p>
    <w:p w14:paraId="444A42BD" w14:textId="77777777" w:rsidR="0099664E" w:rsidRPr="00944720" w:rsidRDefault="0099664E" w:rsidP="00190D5A">
      <w:pPr>
        <w:pStyle w:val="Akapitzlist"/>
        <w:numPr>
          <w:ilvl w:val="0"/>
          <w:numId w:val="114"/>
        </w:numPr>
        <w:spacing w:after="0" w:line="240" w:lineRule="auto"/>
        <w:ind w:left="284" w:hanging="284"/>
        <w:jc w:val="both"/>
        <w:rPr>
          <w:rFonts w:ascii="Tahoma" w:hAnsi="Tahoma" w:cs="Tahoma"/>
        </w:rPr>
      </w:pPr>
      <w:r w:rsidRPr="00944720">
        <w:rPr>
          <w:rFonts w:ascii="Tahoma" w:hAnsi="Tahoma" w:cs="Tahoma"/>
        </w:rPr>
        <w:lastRenderedPageBreak/>
        <w:t>Wykonawca potwierdza, że zapoznał się z Procedurą zgłoszeń wewnętrznych w Teatrze Muzycznym Roma (dalej: Procedura) dostępną pod adresem:  </w:t>
      </w:r>
      <w:hyperlink r:id="rId15" w:tgtFrame="_blank" w:history="1">
        <w:r w:rsidRPr="00944720">
          <w:rPr>
            <w:rStyle w:val="Hipercze"/>
            <w:rFonts w:ascii="Tahoma" w:hAnsi="Tahoma" w:cs="Tahoma"/>
          </w:rPr>
          <w:t>https://teatrroma.bip.warszawa.pl/sposoby-przyjmowania-i-zalatwiania-spraw</w:t>
        </w:r>
      </w:hyperlink>
      <w:r w:rsidRPr="00944720">
        <w:rPr>
          <w:rFonts w:ascii="Tahoma" w:hAnsi="Tahoma" w:cs="Tahoma"/>
        </w:rPr>
        <w:t> i zobowiązuje się do jej przestrzegania. Wykonawca w przypadku powzięcia informacji o naruszeniu prawa, do którego doszło lub prawdopodobnie dojdzie w Teatrze jest świadom, że może je zgłosić Teatrowi, np. pocztą elektroniczną na adres: </w:t>
      </w:r>
      <w:hyperlink r:id="rId16" w:tgtFrame="_blank" w:history="1">
        <w:r w:rsidRPr="00944720">
          <w:rPr>
            <w:rStyle w:val="Hipercze"/>
            <w:rFonts w:ascii="Tahoma" w:hAnsi="Tahoma" w:cs="Tahoma"/>
          </w:rPr>
          <w:t>sygnalista@teatrroma.pl</w:t>
        </w:r>
      </w:hyperlink>
      <w:r w:rsidRPr="00944720">
        <w:rPr>
          <w:rFonts w:ascii="Tahoma" w:hAnsi="Tahoma" w:cs="Tahoma"/>
        </w:rPr>
        <w:t>. W przypadku stwierdzenia naruszenia prawa w stosunku do Wykonawcy, Teatr może wypowiedzieć/odstąpić od Umowy ze skutkiem natychmiastowym w terminie do 30 dni od daty wykrycia.</w:t>
      </w:r>
    </w:p>
    <w:p w14:paraId="6FEF1A95" w14:textId="77777777" w:rsidR="0099664E" w:rsidRPr="00944720" w:rsidRDefault="0099664E" w:rsidP="00190D5A">
      <w:pPr>
        <w:pStyle w:val="Akapitzlist"/>
        <w:numPr>
          <w:ilvl w:val="0"/>
          <w:numId w:val="114"/>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Wykonawca nie może przenieść praw i obowiązków wynikających z umowy na inne osoby.</w:t>
      </w:r>
    </w:p>
    <w:p w14:paraId="42DBC2BC" w14:textId="77777777" w:rsidR="0099664E" w:rsidRPr="00944720" w:rsidRDefault="0099664E" w:rsidP="00190D5A">
      <w:pPr>
        <w:pStyle w:val="Akapitzlist"/>
        <w:numPr>
          <w:ilvl w:val="0"/>
          <w:numId w:val="114"/>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Wszelkie ewentualne spory mogące wyniknąć w trakcie realizacji umowy powinny być rozwiązywane bez zbędnej zwłoki drogą negocjacji między stronami. W przypadku niepowodzenia tych negocjacji, zaistniałe spory będzie rozstrzygał Sąd właściwy dla siedziby Zamawiającego.</w:t>
      </w:r>
    </w:p>
    <w:p w14:paraId="03CA82D6" w14:textId="77777777" w:rsidR="0099664E" w:rsidRPr="00944720" w:rsidRDefault="0099664E" w:rsidP="00190D5A">
      <w:pPr>
        <w:pStyle w:val="Akapitzlist"/>
        <w:numPr>
          <w:ilvl w:val="0"/>
          <w:numId w:val="114"/>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Umowę sporządzono w dwóch jednobrzmiących egzemplarzach, po jednym dla Wykonawcy i Zamawiającego.</w:t>
      </w:r>
    </w:p>
    <w:p w14:paraId="0B0A0BBC" w14:textId="77777777" w:rsidR="0099664E" w:rsidRPr="00944720" w:rsidRDefault="0099664E" w:rsidP="00190D5A">
      <w:pPr>
        <w:pStyle w:val="Akapitzlist"/>
        <w:numPr>
          <w:ilvl w:val="0"/>
          <w:numId w:val="114"/>
        </w:numPr>
        <w:suppressAutoHyphens/>
        <w:spacing w:after="0" w:line="240" w:lineRule="auto"/>
        <w:ind w:left="284" w:hanging="284"/>
        <w:jc w:val="both"/>
        <w:rPr>
          <w:rFonts w:ascii="Tahoma" w:hAnsi="Tahoma" w:cs="Tahoma"/>
          <w:color w:val="000000" w:themeColor="text1"/>
        </w:rPr>
      </w:pPr>
      <w:r w:rsidRPr="00944720">
        <w:rPr>
          <w:rFonts w:ascii="Tahoma" w:hAnsi="Tahoma" w:cs="Tahoma"/>
          <w:color w:val="000000" w:themeColor="text1"/>
        </w:rPr>
        <w:t>Następujące załączniki stanowią integralną część umowy:</w:t>
      </w:r>
    </w:p>
    <w:p w14:paraId="1B70E36C" w14:textId="77777777" w:rsidR="0099664E" w:rsidRPr="00944720" w:rsidRDefault="0099664E" w:rsidP="0099664E">
      <w:pPr>
        <w:numPr>
          <w:ilvl w:val="0"/>
          <w:numId w:val="116"/>
        </w:numPr>
        <w:suppressAutoHyphens/>
        <w:spacing w:after="0" w:line="240" w:lineRule="auto"/>
        <w:ind w:left="284" w:firstLine="0"/>
        <w:jc w:val="both"/>
        <w:rPr>
          <w:rFonts w:ascii="Tahoma" w:hAnsi="Tahoma" w:cs="Tahoma"/>
          <w:color w:val="000000" w:themeColor="text1"/>
        </w:rPr>
      </w:pPr>
      <w:r w:rsidRPr="00944720">
        <w:rPr>
          <w:rFonts w:ascii="Tahoma" w:hAnsi="Tahoma" w:cs="Tahoma"/>
          <w:color w:val="000000" w:themeColor="text1"/>
        </w:rPr>
        <w:t>opis przedmiotu umowy;</w:t>
      </w:r>
    </w:p>
    <w:p w14:paraId="54D15B95" w14:textId="77777777" w:rsidR="0099664E" w:rsidRPr="00944720" w:rsidRDefault="0099664E" w:rsidP="0099664E">
      <w:pPr>
        <w:numPr>
          <w:ilvl w:val="0"/>
          <w:numId w:val="116"/>
        </w:numPr>
        <w:suppressAutoHyphens/>
        <w:spacing w:after="0" w:line="240" w:lineRule="auto"/>
        <w:ind w:left="284" w:firstLine="0"/>
        <w:jc w:val="both"/>
        <w:rPr>
          <w:rFonts w:ascii="Tahoma" w:hAnsi="Tahoma" w:cs="Tahoma"/>
          <w:color w:val="000000" w:themeColor="text1"/>
        </w:rPr>
      </w:pPr>
      <w:r w:rsidRPr="00944720">
        <w:rPr>
          <w:rFonts w:ascii="Tahoma" w:hAnsi="Tahoma" w:cs="Tahoma"/>
          <w:color w:val="000000" w:themeColor="text1"/>
        </w:rPr>
        <w:t>oferta Wykonawcy;</w:t>
      </w:r>
    </w:p>
    <w:p w14:paraId="7EB3498D" w14:textId="77777777" w:rsidR="0099664E" w:rsidRPr="00944720" w:rsidRDefault="0099664E" w:rsidP="0099664E">
      <w:pPr>
        <w:numPr>
          <w:ilvl w:val="0"/>
          <w:numId w:val="116"/>
        </w:numPr>
        <w:suppressAutoHyphens/>
        <w:spacing w:after="0" w:line="240" w:lineRule="auto"/>
        <w:ind w:left="284" w:firstLine="0"/>
        <w:jc w:val="both"/>
        <w:rPr>
          <w:rFonts w:ascii="Tahoma" w:hAnsi="Tahoma" w:cs="Tahoma"/>
        </w:rPr>
      </w:pPr>
      <w:r w:rsidRPr="00944720">
        <w:rPr>
          <w:rFonts w:ascii="Tahoma" w:hAnsi="Tahoma" w:cs="Tahoma"/>
        </w:rPr>
        <w:t xml:space="preserve">polisa OC; </w:t>
      </w:r>
    </w:p>
    <w:p w14:paraId="3F19B20A" w14:textId="3B0CB93F" w:rsidR="0099664E" w:rsidRPr="00944720" w:rsidRDefault="0099664E" w:rsidP="0099664E">
      <w:pPr>
        <w:numPr>
          <w:ilvl w:val="0"/>
          <w:numId w:val="116"/>
        </w:numPr>
        <w:suppressAutoHyphens/>
        <w:spacing w:after="0" w:line="240" w:lineRule="auto"/>
        <w:ind w:left="284" w:firstLine="0"/>
        <w:jc w:val="both"/>
        <w:rPr>
          <w:rFonts w:ascii="Tahoma" w:hAnsi="Tahoma" w:cs="Tahoma"/>
        </w:rPr>
      </w:pPr>
      <w:r w:rsidRPr="00944720">
        <w:rPr>
          <w:rFonts w:ascii="Tahoma" w:hAnsi="Tahoma" w:cs="Tahoma"/>
        </w:rPr>
        <w:t>klauzula informacyjna</w:t>
      </w:r>
      <w:r w:rsidR="00CC0FEA" w:rsidRPr="00944720">
        <w:rPr>
          <w:rFonts w:ascii="Tahoma" w:hAnsi="Tahoma" w:cs="Tahoma"/>
        </w:rPr>
        <w:t>,</w:t>
      </w:r>
    </w:p>
    <w:p w14:paraId="406F0CD4" w14:textId="77777777" w:rsidR="00CC0FEA" w:rsidRPr="00944720" w:rsidRDefault="00CC0FEA" w:rsidP="00CC0FEA">
      <w:pPr>
        <w:numPr>
          <w:ilvl w:val="0"/>
          <w:numId w:val="116"/>
        </w:numPr>
        <w:suppressAutoHyphens/>
        <w:spacing w:after="0" w:line="240" w:lineRule="auto"/>
        <w:ind w:left="284" w:firstLine="0"/>
        <w:jc w:val="both"/>
        <w:rPr>
          <w:rFonts w:ascii="Tahoma" w:hAnsi="Tahoma" w:cs="Tahoma"/>
        </w:rPr>
      </w:pPr>
      <w:r w:rsidRPr="00944720">
        <w:rPr>
          <w:rFonts w:ascii="Tahoma" w:eastAsia="Times New Roman" w:hAnsi="Tahoma" w:cs="Tahoma"/>
          <w:color w:val="000000" w:themeColor="text1"/>
          <w:lang w:eastAsia="pl-PL"/>
        </w:rPr>
        <w:t>dokumenty potwierdzające spełnienie wymagań technicznych określonych w opisie przedmiotu zamówienia (badania i certyfikaty),</w:t>
      </w:r>
    </w:p>
    <w:p w14:paraId="327D0C4C" w14:textId="04503DF8" w:rsidR="00CC0FEA" w:rsidRPr="00944720" w:rsidRDefault="00CC0FEA" w:rsidP="00CC0FEA">
      <w:pPr>
        <w:numPr>
          <w:ilvl w:val="0"/>
          <w:numId w:val="116"/>
        </w:numPr>
        <w:suppressAutoHyphens/>
        <w:spacing w:after="0" w:line="240" w:lineRule="auto"/>
        <w:ind w:left="284" w:firstLine="0"/>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karta katalogowa oferowanego modelu fotela ze wskazaniem parametrów,</w:t>
      </w:r>
    </w:p>
    <w:p w14:paraId="024D9961" w14:textId="7171CCF0" w:rsidR="00CC0FEA" w:rsidRPr="00944720" w:rsidRDefault="00CC0FEA" w:rsidP="00CC0FEA">
      <w:pPr>
        <w:numPr>
          <w:ilvl w:val="0"/>
          <w:numId w:val="116"/>
        </w:numPr>
        <w:suppressAutoHyphens/>
        <w:spacing w:after="0" w:line="240" w:lineRule="auto"/>
        <w:ind w:left="284" w:firstLine="0"/>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próbnika oferowanej tkaniny tapicerskiej wraz z kartą techniczną materiału. </w:t>
      </w:r>
    </w:p>
    <w:p w14:paraId="62747D6A" w14:textId="77777777" w:rsidR="00CC0FEA" w:rsidRPr="00944720" w:rsidRDefault="00CC0FEA" w:rsidP="0099664E">
      <w:pPr>
        <w:spacing w:after="0" w:line="240" w:lineRule="auto"/>
        <w:jc w:val="both"/>
        <w:rPr>
          <w:rFonts w:ascii="Tahoma" w:hAnsi="Tahoma" w:cs="Tahoma"/>
          <w:color w:val="000000" w:themeColor="text1"/>
        </w:rPr>
      </w:pPr>
    </w:p>
    <w:p w14:paraId="3F4B06F1" w14:textId="0969F4F5" w:rsidR="0099664E" w:rsidRPr="00190D5A" w:rsidRDefault="0099664E" w:rsidP="0099664E">
      <w:pPr>
        <w:spacing w:after="0" w:line="240" w:lineRule="auto"/>
        <w:ind w:left="680" w:firstLine="170"/>
        <w:jc w:val="both"/>
        <w:rPr>
          <w:rFonts w:ascii="Tahoma" w:hAnsi="Tahoma" w:cs="Tahoma"/>
          <w:b/>
          <w:bCs/>
          <w:color w:val="000000" w:themeColor="text1"/>
        </w:rPr>
      </w:pPr>
      <w:r w:rsidRPr="00190D5A">
        <w:rPr>
          <w:rFonts w:ascii="Tahoma" w:hAnsi="Tahoma" w:cs="Tahoma"/>
          <w:b/>
          <w:bCs/>
          <w:color w:val="000000" w:themeColor="text1"/>
        </w:rPr>
        <w:t>ZAMAWIAJĄCY</w:t>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r>
      <w:r w:rsidRPr="00190D5A">
        <w:rPr>
          <w:rFonts w:ascii="Tahoma" w:hAnsi="Tahoma" w:cs="Tahoma"/>
          <w:b/>
          <w:bCs/>
          <w:color w:val="000000" w:themeColor="text1"/>
        </w:rPr>
        <w:tab/>
        <w:t xml:space="preserve">WYKONAWCA                                                        </w:t>
      </w:r>
    </w:p>
    <w:p w14:paraId="158AB6A6" w14:textId="77777777" w:rsidR="0099664E" w:rsidRPr="00944720" w:rsidRDefault="0099664E" w:rsidP="0099664E">
      <w:pPr>
        <w:spacing w:line="276" w:lineRule="auto"/>
        <w:jc w:val="both"/>
        <w:rPr>
          <w:color w:val="000000" w:themeColor="text1"/>
        </w:rPr>
      </w:pPr>
    </w:p>
    <w:p w14:paraId="7F0A428B" w14:textId="77777777" w:rsidR="00190D5A" w:rsidRDefault="00190D5A" w:rsidP="0099664E">
      <w:pPr>
        <w:spacing w:line="276" w:lineRule="auto"/>
        <w:ind w:left="284" w:firstLine="142"/>
        <w:jc w:val="both"/>
        <w:rPr>
          <w:color w:val="000000" w:themeColor="text1"/>
        </w:rPr>
      </w:pPr>
    </w:p>
    <w:p w14:paraId="058DAABE" w14:textId="4197FE79" w:rsidR="0099664E" w:rsidRPr="00944720" w:rsidRDefault="0099664E" w:rsidP="0099664E">
      <w:pPr>
        <w:spacing w:line="276" w:lineRule="auto"/>
        <w:ind w:left="284" w:firstLine="142"/>
        <w:jc w:val="both"/>
        <w:rPr>
          <w:color w:val="000000" w:themeColor="text1"/>
        </w:rPr>
      </w:pPr>
      <w:r w:rsidRPr="00944720">
        <w:rPr>
          <w:color w:val="000000" w:themeColor="text1"/>
        </w:rPr>
        <w:t>..............................................</w:t>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r>
      <w:r w:rsidRPr="00944720">
        <w:rPr>
          <w:color w:val="000000" w:themeColor="text1"/>
        </w:rPr>
        <w:tab/>
        <w:t>..............................................</w:t>
      </w:r>
    </w:p>
    <w:p w14:paraId="19EFE2BE" w14:textId="35D00F32" w:rsidR="0099664E" w:rsidRPr="00944720" w:rsidRDefault="0099664E" w:rsidP="00CC0FEA">
      <w:pPr>
        <w:spacing w:after="0" w:line="240" w:lineRule="auto"/>
        <w:rPr>
          <w:rStyle w:val="Brak"/>
        </w:rPr>
      </w:pPr>
    </w:p>
    <w:p w14:paraId="12AAE821" w14:textId="77777777" w:rsidR="00190D5A" w:rsidRDefault="00190D5A">
      <w:pPr>
        <w:rPr>
          <w:rStyle w:val="Brak"/>
          <w:b/>
          <w:bCs/>
        </w:rPr>
      </w:pPr>
      <w:r>
        <w:rPr>
          <w:rStyle w:val="Brak"/>
          <w:b/>
          <w:bCs/>
        </w:rPr>
        <w:br w:type="page"/>
      </w:r>
    </w:p>
    <w:p w14:paraId="187BD9F5" w14:textId="4CCDEA86" w:rsidR="0099664E" w:rsidRPr="00944720" w:rsidRDefault="0099664E" w:rsidP="00CC0FEA">
      <w:pPr>
        <w:spacing w:after="0" w:line="240" w:lineRule="auto"/>
        <w:jc w:val="both"/>
        <w:rPr>
          <w:rStyle w:val="Brak"/>
          <w:b/>
          <w:bCs/>
        </w:rPr>
      </w:pPr>
      <w:r w:rsidRPr="00944720">
        <w:rPr>
          <w:rStyle w:val="Brak"/>
          <w:b/>
          <w:bCs/>
        </w:rPr>
        <w:lastRenderedPageBreak/>
        <w:t>Załącznik nr 4 do umowy - Klauzula informacyjna.</w:t>
      </w:r>
    </w:p>
    <w:p w14:paraId="62655642" w14:textId="77777777" w:rsidR="0099664E" w:rsidRPr="00944720" w:rsidRDefault="0099664E" w:rsidP="00CC0FEA">
      <w:pPr>
        <w:spacing w:after="0" w:line="240" w:lineRule="auto"/>
        <w:jc w:val="both"/>
        <w:rPr>
          <w:rStyle w:val="Brak"/>
        </w:rPr>
      </w:pPr>
    </w:p>
    <w:p w14:paraId="64AAFC0A" w14:textId="61C1D598" w:rsidR="0099664E" w:rsidRPr="00944720" w:rsidRDefault="0099664E" w:rsidP="00CC0FEA">
      <w:pPr>
        <w:pStyle w:val="Tekstpodstawowy"/>
        <w:tabs>
          <w:tab w:val="left" w:pos="567"/>
        </w:tabs>
        <w:spacing w:after="0" w:line="240" w:lineRule="auto"/>
        <w:jc w:val="both"/>
      </w:pPr>
      <w:r w:rsidRPr="00944720">
        <w:t xml:space="preserve">Administratorem danych osobowych przekazanych Teatrowi w związku z realizacją  Umowy jest Teatr Muzyczny ROMA w Warszawie, ul. Nowogrodzka 49, 00-695 Warszawa. Teatr jest Administratorem w rozumieniu przepisów Ogólnego rozporządzenia o ochronie danych (dalej „RODO”). </w:t>
      </w:r>
    </w:p>
    <w:p w14:paraId="0E93F237" w14:textId="77777777" w:rsidR="0099664E" w:rsidRPr="00944720" w:rsidRDefault="0099664E" w:rsidP="00CC0FEA">
      <w:pPr>
        <w:pStyle w:val="Tekstpodstawowy"/>
        <w:tabs>
          <w:tab w:val="left" w:pos="567"/>
        </w:tabs>
        <w:spacing w:after="0" w:line="240" w:lineRule="auto"/>
        <w:jc w:val="both"/>
      </w:pPr>
    </w:p>
    <w:p w14:paraId="5CBFCEA4" w14:textId="77777777" w:rsidR="0099664E" w:rsidRPr="00944720" w:rsidRDefault="0099664E" w:rsidP="00CC0FEA">
      <w:pPr>
        <w:pStyle w:val="Tekstpodstawowy"/>
        <w:tabs>
          <w:tab w:val="left" w:pos="567"/>
        </w:tabs>
        <w:spacing w:after="0" w:line="240" w:lineRule="auto"/>
        <w:jc w:val="both"/>
      </w:pPr>
      <w:r w:rsidRPr="00944720">
        <w:t>W sprawach związanych z ochroną danych można się skontaktować z inspektorem ochrony danych Teatru, pisząc na e-mail: iod@teatrroma.pl.</w:t>
      </w:r>
    </w:p>
    <w:p w14:paraId="45675F4A" w14:textId="77777777" w:rsidR="0099664E" w:rsidRPr="00944720" w:rsidRDefault="0099664E" w:rsidP="00CC0FEA">
      <w:pPr>
        <w:pStyle w:val="Tekstpodstawowy"/>
        <w:tabs>
          <w:tab w:val="left" w:pos="567"/>
        </w:tabs>
        <w:spacing w:after="0" w:line="240" w:lineRule="auto"/>
        <w:jc w:val="both"/>
      </w:pPr>
    </w:p>
    <w:p w14:paraId="29BF816F" w14:textId="77777777" w:rsidR="0099664E" w:rsidRPr="00944720" w:rsidRDefault="0099664E" w:rsidP="00CC0FEA">
      <w:pPr>
        <w:pStyle w:val="Tekstpodstawowy"/>
        <w:tabs>
          <w:tab w:val="left" w:pos="567"/>
        </w:tabs>
        <w:spacing w:after="0" w:line="240" w:lineRule="auto"/>
        <w:jc w:val="both"/>
      </w:pPr>
      <w:r w:rsidRPr="00944720">
        <w:t>Dane osobowe przetwarzane będą w następujących celach:</w:t>
      </w:r>
    </w:p>
    <w:p w14:paraId="32D55A37" w14:textId="77777777" w:rsidR="0099664E" w:rsidRPr="00944720" w:rsidRDefault="0099664E" w:rsidP="00CC0FEA">
      <w:pPr>
        <w:pStyle w:val="Tekstpodstawowy"/>
        <w:tabs>
          <w:tab w:val="left" w:pos="567"/>
        </w:tabs>
        <w:spacing w:after="0" w:line="240" w:lineRule="auto"/>
        <w:jc w:val="both"/>
      </w:pPr>
      <w:r w:rsidRPr="00944720">
        <w:t>- zawarcia oraz realizacji Umowy na podstawie art. 6 ust. 1 lit. b) RODO, art. 6 ust. 1 lit. f) RODO (prawnie uzasadniony interes – komunikacja z osobami kontaktowymi oraz oddelegowanymi do pracy w siedzibie Administratora);</w:t>
      </w:r>
    </w:p>
    <w:p w14:paraId="3DF2B01F" w14:textId="77777777" w:rsidR="0099664E" w:rsidRPr="00944720" w:rsidRDefault="0099664E" w:rsidP="00CC0FEA">
      <w:pPr>
        <w:pStyle w:val="Tekstpodstawowy"/>
        <w:tabs>
          <w:tab w:val="left" w:pos="567"/>
        </w:tabs>
        <w:spacing w:after="0" w:line="240" w:lineRule="auto"/>
        <w:jc w:val="both"/>
      </w:pPr>
      <w:r w:rsidRPr="00944720">
        <w:t>- dochodzenia i obrony roszczeń na podstawie art. 6 ust. 1 lit. f) RODO (</w:t>
      </w:r>
      <w:bookmarkStart w:id="8" w:name="_Toc508879339"/>
      <w:bookmarkStart w:id="9" w:name="_Toc508978459"/>
      <w:r w:rsidRPr="00944720">
        <w:t xml:space="preserve">prawnie uzasadniony interes – dochodzenie roszczeń w szczególności podejmowanie działań </w:t>
      </w:r>
      <w:bookmarkEnd w:id="8"/>
      <w:bookmarkEnd w:id="9"/>
      <w:r w:rsidRPr="00944720">
        <w:t>windykacyjnych).</w:t>
      </w:r>
    </w:p>
    <w:p w14:paraId="225B5B52" w14:textId="77777777" w:rsidR="0099664E" w:rsidRPr="00944720" w:rsidRDefault="0099664E" w:rsidP="00CC0FEA">
      <w:pPr>
        <w:pStyle w:val="Tekstpodstawowy"/>
        <w:tabs>
          <w:tab w:val="left" w:pos="567"/>
        </w:tabs>
        <w:spacing w:after="0" w:line="240" w:lineRule="auto"/>
        <w:jc w:val="both"/>
      </w:pPr>
    </w:p>
    <w:p w14:paraId="25CB2C43" w14:textId="77777777" w:rsidR="0099664E" w:rsidRPr="00944720" w:rsidRDefault="0099664E" w:rsidP="00CC0FEA">
      <w:pPr>
        <w:pStyle w:val="Tekstpodstawowy"/>
        <w:tabs>
          <w:tab w:val="left" w:pos="567"/>
        </w:tabs>
        <w:spacing w:after="0" w:line="240" w:lineRule="auto"/>
        <w:jc w:val="both"/>
      </w:pPr>
      <w:r w:rsidRPr="00944720">
        <w:t xml:space="preserve">Źródłem pochodzenia danych może być odpowiednio: bezpośrednio osoba, </w:t>
      </w:r>
      <w:r w:rsidRPr="00944720">
        <w:tab/>
        <w:t>której dane dotyczą, lub Wykonawca Umowy; w przypadku, gdy źródłem pochodzenia danych jest Wykonawca Umowy, którego dane osobowe bezpośrednio nie dotyczą, administrator informuje, że kategorie odnośnych danych osobowych, które są przetwarzane, obejmuje imię i nazwisko, dane kontaktowe.</w:t>
      </w:r>
    </w:p>
    <w:p w14:paraId="7E6DC726" w14:textId="77777777" w:rsidR="0099664E" w:rsidRPr="00944720" w:rsidRDefault="0099664E" w:rsidP="00CC0FEA">
      <w:pPr>
        <w:pStyle w:val="Tekstpodstawowy"/>
        <w:tabs>
          <w:tab w:val="left" w:pos="567"/>
        </w:tabs>
        <w:spacing w:after="0" w:line="240" w:lineRule="auto"/>
        <w:jc w:val="both"/>
      </w:pPr>
    </w:p>
    <w:p w14:paraId="547E0194" w14:textId="77777777" w:rsidR="0099664E" w:rsidRPr="00944720" w:rsidRDefault="0099664E" w:rsidP="00CC0FEA">
      <w:pPr>
        <w:pStyle w:val="Tekstpodstawowy"/>
        <w:tabs>
          <w:tab w:val="left" w:pos="567"/>
        </w:tabs>
        <w:spacing w:after="0" w:line="240" w:lineRule="auto"/>
        <w:jc w:val="both"/>
      </w:pPr>
      <w:r w:rsidRPr="00944720">
        <w:t xml:space="preserve">Odbiorcami  danych osobowych będą podmioty przetwarzające dane na podstawie zawartej z Teatrem umowy powierzenia przetwarzania danych osobowych, w szczególności dostawcy systemów informatycznych, podmioty świadczące usługi hostingu i poczty elektronicznej oraz doradcy w tym prawni, a także podmioty, którym dane są przekazywane na podstawie odrębnych przepisów w celu wypełnienia obowiązków prawnych, ciążących na Teatrze. </w:t>
      </w:r>
    </w:p>
    <w:p w14:paraId="010F5F84" w14:textId="77777777" w:rsidR="0099664E" w:rsidRPr="00944720" w:rsidRDefault="0099664E" w:rsidP="00CC0FEA">
      <w:pPr>
        <w:pStyle w:val="Tekstpodstawowy"/>
        <w:tabs>
          <w:tab w:val="left" w:pos="567"/>
        </w:tabs>
        <w:spacing w:after="0" w:line="240" w:lineRule="auto"/>
        <w:jc w:val="both"/>
      </w:pPr>
      <w:r w:rsidRPr="00944720">
        <w:t xml:space="preserve">Dane osobowe będą przechowywane przez okres realizacji Umowy, a po tym okresie przez czas przewidziany przepisami prawa lub przez okres przedawnienia ewentualnych roszczeń.   </w:t>
      </w:r>
    </w:p>
    <w:p w14:paraId="45CFE8C6" w14:textId="77777777" w:rsidR="0099664E" w:rsidRPr="00944720" w:rsidRDefault="0099664E" w:rsidP="00CC0FEA">
      <w:pPr>
        <w:pStyle w:val="Tekstpodstawowy"/>
        <w:tabs>
          <w:tab w:val="left" w:pos="567"/>
        </w:tabs>
        <w:spacing w:after="0" w:line="240" w:lineRule="auto"/>
        <w:jc w:val="both"/>
      </w:pPr>
    </w:p>
    <w:p w14:paraId="5421D902" w14:textId="77777777" w:rsidR="0099664E" w:rsidRPr="00944720" w:rsidRDefault="0099664E" w:rsidP="00CC0FEA">
      <w:pPr>
        <w:pStyle w:val="Tekstpodstawowy"/>
        <w:tabs>
          <w:tab w:val="left" w:pos="567"/>
        </w:tabs>
        <w:spacing w:after="0" w:line="240" w:lineRule="auto"/>
        <w:jc w:val="both"/>
      </w:pPr>
      <w:r w:rsidRPr="00944720">
        <w:t>W związku z przetwarzaniem danych osobowych, osobie, której dane dotyczą przysługują następujące prawa: prawo dostępu do treści danych, prawo do sprostowania danych, prawo do usunięcia danych, prawo do ograniczenia przetwarzania danych, prawo do przenoszenia danych; prawo do sprzeciwu; prawo do wniesienia skargi do organu nadzorczego (Prezesa Urzędu Ochrony Danych Osobowych) w przypadku uznania, że przetwarzanie danych osobowych narusza przepisy RODO.</w:t>
      </w:r>
    </w:p>
    <w:p w14:paraId="318F084E" w14:textId="77777777" w:rsidR="0099664E" w:rsidRPr="00944720" w:rsidRDefault="0099664E" w:rsidP="00CC0FEA">
      <w:pPr>
        <w:pStyle w:val="Tekstpodstawowy"/>
        <w:tabs>
          <w:tab w:val="left" w:pos="567"/>
        </w:tabs>
        <w:spacing w:after="0" w:line="240" w:lineRule="auto"/>
        <w:jc w:val="both"/>
      </w:pPr>
    </w:p>
    <w:p w14:paraId="573E655C" w14:textId="77777777" w:rsidR="0099664E" w:rsidRPr="00944720" w:rsidRDefault="0099664E" w:rsidP="00CC0FEA">
      <w:pPr>
        <w:pStyle w:val="Tekstpodstawowy"/>
        <w:tabs>
          <w:tab w:val="left" w:pos="567"/>
        </w:tabs>
        <w:spacing w:after="0" w:line="240" w:lineRule="auto"/>
        <w:jc w:val="both"/>
      </w:pPr>
      <w:r w:rsidRPr="00944720">
        <w:t>Podanie danych osobowych jest warunkiem zawarcia Umowy. Konsekwencją niepodania danych jest brak możliwości nawiązania współpracy między stronami.</w:t>
      </w:r>
    </w:p>
    <w:p w14:paraId="0FC37023" w14:textId="77777777" w:rsidR="0099664E" w:rsidRPr="00944720" w:rsidRDefault="0099664E" w:rsidP="00CC0FEA">
      <w:pPr>
        <w:spacing w:after="0" w:line="240" w:lineRule="auto"/>
        <w:jc w:val="both"/>
      </w:pPr>
    </w:p>
    <w:p w14:paraId="57B1AFE7" w14:textId="77777777" w:rsidR="0099664E" w:rsidRPr="00944720" w:rsidRDefault="0099664E" w:rsidP="00CC0FEA">
      <w:pPr>
        <w:spacing w:after="0" w:line="240" w:lineRule="auto"/>
        <w:jc w:val="both"/>
      </w:pPr>
    </w:p>
    <w:p w14:paraId="2C184A61" w14:textId="77777777" w:rsidR="0099664E" w:rsidRPr="00944720" w:rsidRDefault="0099664E">
      <w:pPr>
        <w:rPr>
          <w:rStyle w:val="Brak"/>
        </w:rPr>
      </w:pPr>
      <w:r w:rsidRPr="00944720">
        <w:rPr>
          <w:rStyle w:val="Brak"/>
        </w:rPr>
        <w:br w:type="page"/>
      </w:r>
    </w:p>
    <w:p w14:paraId="16736FD5" w14:textId="170814F2" w:rsidR="00747E20" w:rsidRPr="00944720" w:rsidRDefault="00747E20" w:rsidP="0099664E">
      <w:pPr>
        <w:rPr>
          <w:rStyle w:val="Brak"/>
          <w:rFonts w:ascii="Tahoma" w:hAnsi="Tahoma" w:cs="Tahoma"/>
          <w:b/>
          <w:bCs/>
          <w:sz w:val="24"/>
          <w:szCs w:val="24"/>
        </w:rPr>
      </w:pPr>
      <w:r w:rsidRPr="00944720">
        <w:rPr>
          <w:rStyle w:val="Brak"/>
          <w:rFonts w:ascii="Tahoma" w:hAnsi="Tahoma" w:cs="Tahoma"/>
          <w:b/>
          <w:bCs/>
          <w:sz w:val="24"/>
          <w:szCs w:val="24"/>
        </w:rPr>
        <w:lastRenderedPageBreak/>
        <w:t>Załącznik nr 2 do SWZ</w:t>
      </w:r>
      <w:r w:rsidR="006E30D5" w:rsidRPr="00944720">
        <w:rPr>
          <w:rStyle w:val="Brak"/>
          <w:rFonts w:ascii="Tahoma" w:hAnsi="Tahoma" w:cs="Tahoma"/>
          <w:b/>
          <w:bCs/>
          <w:sz w:val="24"/>
          <w:szCs w:val="24"/>
        </w:rPr>
        <w:t xml:space="preserve"> – </w:t>
      </w:r>
      <w:r w:rsidR="00E522FB" w:rsidRPr="00944720">
        <w:rPr>
          <w:rStyle w:val="Brak"/>
          <w:rFonts w:ascii="Tahoma" w:hAnsi="Tahoma" w:cs="Tahoma"/>
          <w:b/>
          <w:bCs/>
          <w:sz w:val="24"/>
          <w:szCs w:val="24"/>
        </w:rPr>
        <w:t>Wzór fo</w:t>
      </w:r>
      <w:r w:rsidR="006E30D5" w:rsidRPr="00944720">
        <w:rPr>
          <w:rStyle w:val="Brak"/>
          <w:rFonts w:ascii="Tahoma" w:hAnsi="Tahoma" w:cs="Tahoma"/>
          <w:b/>
          <w:bCs/>
          <w:sz w:val="24"/>
          <w:szCs w:val="24"/>
        </w:rPr>
        <w:t>rmularz</w:t>
      </w:r>
      <w:r w:rsidR="00E522FB" w:rsidRPr="00944720">
        <w:rPr>
          <w:rStyle w:val="Brak"/>
          <w:rFonts w:ascii="Tahoma" w:hAnsi="Tahoma" w:cs="Tahoma"/>
          <w:b/>
          <w:bCs/>
          <w:sz w:val="24"/>
          <w:szCs w:val="24"/>
        </w:rPr>
        <w:t>a</w:t>
      </w:r>
      <w:r w:rsidR="006E30D5" w:rsidRPr="00944720">
        <w:rPr>
          <w:rStyle w:val="Brak"/>
          <w:rFonts w:ascii="Tahoma" w:hAnsi="Tahoma" w:cs="Tahoma"/>
          <w:b/>
          <w:bCs/>
          <w:sz w:val="24"/>
          <w:szCs w:val="24"/>
        </w:rPr>
        <w:t xml:space="preserve"> ofertow</w:t>
      </w:r>
      <w:r w:rsidR="00E522FB" w:rsidRPr="00944720">
        <w:rPr>
          <w:rStyle w:val="Brak"/>
          <w:rFonts w:ascii="Tahoma" w:hAnsi="Tahoma" w:cs="Tahoma"/>
          <w:b/>
          <w:bCs/>
          <w:sz w:val="24"/>
          <w:szCs w:val="24"/>
        </w:rPr>
        <w:t>ego</w:t>
      </w:r>
      <w:r w:rsidR="006E30D5" w:rsidRPr="00944720">
        <w:rPr>
          <w:rStyle w:val="Brak"/>
          <w:rFonts w:ascii="Tahoma" w:hAnsi="Tahoma" w:cs="Tahoma"/>
          <w:b/>
          <w:bCs/>
          <w:sz w:val="24"/>
          <w:szCs w:val="24"/>
        </w:rPr>
        <w:t>.</w:t>
      </w:r>
    </w:p>
    <w:p w14:paraId="66B9AFDF" w14:textId="77777777" w:rsidR="00CB34E2" w:rsidRPr="00944720" w:rsidRDefault="00CB34E2" w:rsidP="00F2050F">
      <w:pPr>
        <w:spacing w:after="0" w:line="240" w:lineRule="auto"/>
        <w:rPr>
          <w:rStyle w:val="Brak"/>
          <w:rFonts w:ascii="Tahoma" w:hAnsi="Tahoma" w:cs="Tahoma"/>
          <w:bCs/>
        </w:rPr>
      </w:pPr>
    </w:p>
    <w:p w14:paraId="45F037B3"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Zamawiający</w:t>
      </w:r>
    </w:p>
    <w:p w14:paraId="2B95A9AB"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 xml:space="preserve">Teatr Muzyczny ROMA w Warszawie, </w:t>
      </w:r>
    </w:p>
    <w:p w14:paraId="279ABE38"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 xml:space="preserve">ul. Nowogrodzka 49, </w:t>
      </w:r>
    </w:p>
    <w:p w14:paraId="660F009B" w14:textId="2E6077CE"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00-695 Warszawa.</w:t>
      </w:r>
    </w:p>
    <w:p w14:paraId="040B3B66" w14:textId="77777777" w:rsidR="00747E20" w:rsidRPr="00944720" w:rsidRDefault="00747E20" w:rsidP="00F2050F">
      <w:pPr>
        <w:spacing w:after="0" w:line="240" w:lineRule="auto"/>
        <w:rPr>
          <w:rStyle w:val="Brak"/>
          <w:rFonts w:ascii="Tahoma" w:hAnsi="Tahoma" w:cs="Tahoma"/>
          <w:bCs/>
          <w:sz w:val="24"/>
          <w:szCs w:val="24"/>
        </w:rPr>
      </w:pPr>
    </w:p>
    <w:p w14:paraId="3DF25D12" w14:textId="77777777" w:rsidR="00747E20" w:rsidRPr="00944720" w:rsidRDefault="00747E20" w:rsidP="00F2050F">
      <w:pPr>
        <w:spacing w:after="0" w:line="240" w:lineRule="auto"/>
        <w:jc w:val="center"/>
        <w:rPr>
          <w:rStyle w:val="Brak"/>
          <w:rFonts w:ascii="Tahoma" w:hAnsi="Tahoma" w:cs="Tahoma"/>
          <w:b/>
          <w:bCs/>
          <w:sz w:val="24"/>
          <w:szCs w:val="24"/>
        </w:rPr>
      </w:pPr>
      <w:r w:rsidRPr="00944720">
        <w:rPr>
          <w:rStyle w:val="Brak"/>
          <w:rFonts w:ascii="Tahoma" w:hAnsi="Tahoma" w:cs="Tahoma"/>
          <w:b/>
          <w:bCs/>
          <w:sz w:val="24"/>
          <w:szCs w:val="24"/>
        </w:rPr>
        <w:t>FORMULARZ OFERTY</w:t>
      </w:r>
    </w:p>
    <w:p w14:paraId="15E94B0A" w14:textId="77777777" w:rsidR="00747E20" w:rsidRPr="00944720" w:rsidRDefault="00747E20" w:rsidP="00F2050F">
      <w:pPr>
        <w:spacing w:after="0" w:line="240" w:lineRule="auto"/>
        <w:rPr>
          <w:rStyle w:val="Brak"/>
          <w:rFonts w:ascii="Tahoma" w:hAnsi="Tahoma" w:cs="Tahoma"/>
          <w:bCs/>
          <w:sz w:val="20"/>
          <w:szCs w:val="20"/>
        </w:rPr>
      </w:pPr>
    </w:p>
    <w:p w14:paraId="47C85956" w14:textId="77777777" w:rsidR="006E30D5" w:rsidRPr="00944720" w:rsidRDefault="006E30D5" w:rsidP="00F2050F">
      <w:pPr>
        <w:spacing w:after="0" w:line="240" w:lineRule="auto"/>
        <w:rPr>
          <w:rStyle w:val="Brak"/>
          <w:rFonts w:ascii="Tahoma" w:hAnsi="Tahoma" w:cs="Tahoma"/>
          <w:bCs/>
          <w:sz w:val="24"/>
          <w:szCs w:val="24"/>
        </w:rPr>
      </w:pPr>
      <w:r w:rsidRPr="00944720">
        <w:rPr>
          <w:rStyle w:val="Brak"/>
          <w:rFonts w:ascii="Tahoma" w:hAnsi="Tahoma" w:cs="Tahoma"/>
          <w:bCs/>
          <w:sz w:val="24"/>
          <w:szCs w:val="24"/>
        </w:rPr>
        <w:t>Ja/my*niżej podpisani:</w:t>
      </w:r>
    </w:p>
    <w:p w14:paraId="6C182436" w14:textId="77777777" w:rsidR="006E30D5" w:rsidRPr="00944720" w:rsidRDefault="006E30D5" w:rsidP="00F2050F">
      <w:pPr>
        <w:spacing w:after="0" w:line="240" w:lineRule="auto"/>
        <w:rPr>
          <w:rStyle w:val="Brak"/>
          <w:rFonts w:ascii="Tahoma" w:hAnsi="Tahoma" w:cs="Tahoma"/>
          <w:bCs/>
          <w:sz w:val="24"/>
          <w:szCs w:val="24"/>
        </w:rPr>
      </w:pPr>
      <w:r w:rsidRPr="00944720">
        <w:rPr>
          <w:rStyle w:val="Brak"/>
          <w:rFonts w:ascii="Tahoma" w:hAnsi="Tahoma" w:cs="Tahoma"/>
          <w:bCs/>
          <w:sz w:val="24"/>
          <w:szCs w:val="24"/>
        </w:rPr>
        <w:t>……………………………………………………………………………………………………………………</w:t>
      </w:r>
    </w:p>
    <w:p w14:paraId="75322200" w14:textId="77777777" w:rsidR="006E30D5" w:rsidRPr="00944720" w:rsidRDefault="006E30D5" w:rsidP="00F2050F">
      <w:pPr>
        <w:spacing w:after="0" w:line="240" w:lineRule="auto"/>
        <w:rPr>
          <w:rStyle w:val="Brak"/>
          <w:rFonts w:ascii="Tahoma" w:hAnsi="Tahoma" w:cs="Tahoma"/>
          <w:bCs/>
          <w:i/>
          <w:iCs/>
          <w:color w:val="7F7F7F" w:themeColor="text1" w:themeTint="80"/>
          <w:sz w:val="16"/>
          <w:szCs w:val="16"/>
        </w:rPr>
      </w:pPr>
      <w:r w:rsidRPr="00944720">
        <w:rPr>
          <w:rStyle w:val="Brak"/>
          <w:rFonts w:ascii="Tahoma" w:hAnsi="Tahoma" w:cs="Tahoma"/>
          <w:bCs/>
          <w:i/>
          <w:iCs/>
          <w:color w:val="7F7F7F" w:themeColor="text1" w:themeTint="80"/>
          <w:sz w:val="16"/>
          <w:szCs w:val="16"/>
        </w:rPr>
        <w:t>(imię, nazwisko, stanowisko/podstawa do reprezentacji)</w:t>
      </w:r>
    </w:p>
    <w:p w14:paraId="3ED2FF94" w14:textId="77777777" w:rsidR="00223A01" w:rsidRPr="00944720" w:rsidRDefault="00223A01" w:rsidP="00F2050F">
      <w:pPr>
        <w:spacing w:after="0" w:line="240" w:lineRule="auto"/>
        <w:rPr>
          <w:rStyle w:val="Brak"/>
          <w:rFonts w:ascii="Tahoma" w:hAnsi="Tahoma" w:cs="Tahoma"/>
          <w:bCs/>
          <w:sz w:val="24"/>
          <w:szCs w:val="24"/>
        </w:rPr>
      </w:pPr>
    </w:p>
    <w:p w14:paraId="1F4F59E8" w14:textId="0645CCEB" w:rsidR="006E30D5" w:rsidRPr="00944720" w:rsidRDefault="006E30D5" w:rsidP="00F2050F">
      <w:pPr>
        <w:spacing w:after="0" w:line="240" w:lineRule="auto"/>
        <w:rPr>
          <w:rStyle w:val="Brak"/>
          <w:rFonts w:ascii="Tahoma" w:hAnsi="Tahoma" w:cs="Tahoma"/>
          <w:bCs/>
          <w:sz w:val="24"/>
          <w:szCs w:val="24"/>
        </w:rPr>
      </w:pPr>
      <w:r w:rsidRPr="00944720">
        <w:rPr>
          <w:rStyle w:val="Brak"/>
          <w:rFonts w:ascii="Tahoma" w:hAnsi="Tahoma" w:cs="Tahoma"/>
          <w:bCs/>
          <w:sz w:val="24"/>
          <w:szCs w:val="24"/>
        </w:rPr>
        <w:t>działając w imieniu i na rzecz:</w:t>
      </w:r>
    </w:p>
    <w:p w14:paraId="4238CF28" w14:textId="77777777" w:rsidR="006E30D5" w:rsidRPr="00944720" w:rsidRDefault="006E30D5" w:rsidP="00F2050F">
      <w:pPr>
        <w:spacing w:after="0" w:line="240" w:lineRule="auto"/>
        <w:rPr>
          <w:rStyle w:val="Brak"/>
          <w:rFonts w:ascii="Tahoma" w:hAnsi="Tahoma" w:cs="Tahoma"/>
          <w:bCs/>
          <w:sz w:val="24"/>
          <w:szCs w:val="24"/>
        </w:rPr>
      </w:pPr>
      <w:r w:rsidRPr="00944720">
        <w:rPr>
          <w:rStyle w:val="Brak"/>
          <w:rFonts w:ascii="Tahoma" w:hAnsi="Tahoma" w:cs="Tahoma"/>
          <w:bCs/>
          <w:sz w:val="24"/>
          <w:szCs w:val="24"/>
        </w:rPr>
        <w:t>.......................................................................................................................</w:t>
      </w:r>
    </w:p>
    <w:p w14:paraId="1B23C7B3" w14:textId="77777777" w:rsidR="006E30D5" w:rsidRPr="00944720" w:rsidRDefault="006E30D5" w:rsidP="00F2050F">
      <w:pPr>
        <w:spacing w:after="0" w:line="240" w:lineRule="auto"/>
        <w:rPr>
          <w:rStyle w:val="Brak"/>
          <w:rFonts w:ascii="Tahoma" w:hAnsi="Tahoma" w:cs="Tahoma"/>
          <w:bCs/>
          <w:i/>
          <w:iCs/>
          <w:color w:val="7F7F7F" w:themeColor="text1" w:themeTint="80"/>
          <w:sz w:val="16"/>
          <w:szCs w:val="16"/>
        </w:rPr>
      </w:pPr>
      <w:r w:rsidRPr="00944720">
        <w:rPr>
          <w:rStyle w:val="Brak"/>
          <w:rFonts w:ascii="Tahoma" w:hAnsi="Tahoma" w:cs="Tahoma"/>
          <w:bCs/>
          <w:i/>
          <w:iCs/>
          <w:color w:val="7F7F7F" w:themeColor="text1" w:themeTint="80"/>
          <w:sz w:val="16"/>
          <w:szCs w:val="16"/>
        </w:rPr>
        <w:t>(pełna nazwa Wykonawcy/Wykonawców w przypadku wykonawców wspólnie ubiegających się o udzielenie zamówienia)</w:t>
      </w:r>
    </w:p>
    <w:p w14:paraId="05CC02DD" w14:textId="77777777" w:rsidR="00223A01" w:rsidRPr="00944720" w:rsidRDefault="00223A01" w:rsidP="00F2050F">
      <w:pPr>
        <w:spacing w:after="0" w:line="240" w:lineRule="auto"/>
        <w:rPr>
          <w:rStyle w:val="Brak"/>
          <w:rFonts w:ascii="Tahoma" w:hAnsi="Tahoma" w:cs="Tahoma"/>
          <w:bCs/>
          <w:sz w:val="24"/>
          <w:szCs w:val="24"/>
        </w:rPr>
      </w:pPr>
    </w:p>
    <w:p w14:paraId="46B0D1E1" w14:textId="3FA3B10C" w:rsidR="006E30D5" w:rsidRPr="00944720" w:rsidRDefault="006E30D5" w:rsidP="00223A01">
      <w:pPr>
        <w:spacing w:before="60" w:after="60" w:line="240" w:lineRule="auto"/>
        <w:rPr>
          <w:rStyle w:val="Brak"/>
          <w:rFonts w:ascii="Tahoma" w:hAnsi="Tahoma" w:cs="Tahoma"/>
          <w:bCs/>
          <w:sz w:val="24"/>
          <w:szCs w:val="24"/>
        </w:rPr>
      </w:pPr>
      <w:r w:rsidRPr="00944720">
        <w:rPr>
          <w:rStyle w:val="Brak"/>
          <w:rFonts w:ascii="Tahoma" w:hAnsi="Tahoma" w:cs="Tahoma"/>
          <w:bCs/>
          <w:sz w:val="24"/>
          <w:szCs w:val="24"/>
        </w:rPr>
        <w:t>Adres: …………………………</w:t>
      </w:r>
    </w:p>
    <w:p w14:paraId="087072E4" w14:textId="77777777" w:rsidR="006E30D5" w:rsidRPr="00944720" w:rsidRDefault="006E30D5" w:rsidP="00223A01">
      <w:pPr>
        <w:spacing w:before="60" w:after="60" w:line="240" w:lineRule="auto"/>
        <w:rPr>
          <w:rStyle w:val="Brak"/>
          <w:rFonts w:ascii="Tahoma" w:hAnsi="Tahoma" w:cs="Tahoma"/>
          <w:bCs/>
          <w:sz w:val="24"/>
          <w:szCs w:val="24"/>
        </w:rPr>
      </w:pPr>
      <w:r w:rsidRPr="00944720">
        <w:rPr>
          <w:rStyle w:val="Brak"/>
          <w:rFonts w:ascii="Tahoma" w:hAnsi="Tahoma" w:cs="Tahoma"/>
          <w:bCs/>
          <w:sz w:val="24"/>
          <w:szCs w:val="24"/>
        </w:rPr>
        <w:t>Kraj: ……………………………………</w:t>
      </w:r>
    </w:p>
    <w:p w14:paraId="5CF4599C" w14:textId="77777777" w:rsidR="006E30D5" w:rsidRPr="00944720" w:rsidRDefault="006E30D5" w:rsidP="00223A01">
      <w:pPr>
        <w:spacing w:before="60" w:after="60" w:line="240" w:lineRule="auto"/>
        <w:rPr>
          <w:rStyle w:val="Brak"/>
          <w:rFonts w:ascii="Tahoma" w:hAnsi="Tahoma" w:cs="Tahoma"/>
          <w:bCs/>
          <w:sz w:val="24"/>
          <w:szCs w:val="24"/>
        </w:rPr>
      </w:pPr>
      <w:r w:rsidRPr="00944720">
        <w:rPr>
          <w:rStyle w:val="Brak"/>
          <w:rFonts w:ascii="Tahoma" w:hAnsi="Tahoma" w:cs="Tahoma"/>
          <w:bCs/>
          <w:sz w:val="24"/>
          <w:szCs w:val="24"/>
        </w:rPr>
        <w:t>REGON: …….………………………………..</w:t>
      </w:r>
    </w:p>
    <w:p w14:paraId="251EAC23" w14:textId="77777777" w:rsidR="006E30D5" w:rsidRPr="00944720" w:rsidRDefault="006E30D5" w:rsidP="00223A01">
      <w:pPr>
        <w:spacing w:before="60" w:after="60" w:line="240" w:lineRule="auto"/>
        <w:rPr>
          <w:rStyle w:val="Brak"/>
          <w:rFonts w:ascii="Tahoma" w:hAnsi="Tahoma" w:cs="Tahoma"/>
          <w:bCs/>
          <w:sz w:val="24"/>
          <w:szCs w:val="24"/>
        </w:rPr>
      </w:pPr>
      <w:r w:rsidRPr="00944720">
        <w:rPr>
          <w:rStyle w:val="Brak"/>
          <w:rFonts w:ascii="Tahoma" w:hAnsi="Tahoma" w:cs="Tahoma"/>
          <w:bCs/>
          <w:sz w:val="24"/>
          <w:szCs w:val="24"/>
        </w:rPr>
        <w:t>NIP: ………………………………….</w:t>
      </w:r>
    </w:p>
    <w:p w14:paraId="24BE74DC" w14:textId="77777777" w:rsidR="006E30D5" w:rsidRPr="00944720" w:rsidRDefault="006E30D5" w:rsidP="00223A01">
      <w:pPr>
        <w:spacing w:before="60" w:after="60" w:line="240" w:lineRule="auto"/>
        <w:rPr>
          <w:rStyle w:val="Brak"/>
          <w:rFonts w:ascii="Tahoma" w:hAnsi="Tahoma" w:cs="Tahoma"/>
          <w:bCs/>
          <w:sz w:val="24"/>
          <w:szCs w:val="24"/>
        </w:rPr>
      </w:pPr>
      <w:r w:rsidRPr="00944720">
        <w:rPr>
          <w:rStyle w:val="Brak"/>
          <w:rFonts w:ascii="Tahoma" w:hAnsi="Tahoma" w:cs="Tahoma"/>
          <w:bCs/>
          <w:sz w:val="24"/>
          <w:szCs w:val="24"/>
        </w:rPr>
        <w:t>TEL.: …………………….………………………</w:t>
      </w:r>
    </w:p>
    <w:p w14:paraId="3995F3F7" w14:textId="77777777" w:rsidR="006E30D5" w:rsidRPr="00944720" w:rsidRDefault="006E30D5" w:rsidP="00223A01">
      <w:pPr>
        <w:spacing w:before="60" w:after="60" w:line="240" w:lineRule="auto"/>
        <w:rPr>
          <w:rStyle w:val="Brak"/>
          <w:rFonts w:ascii="Tahoma" w:hAnsi="Tahoma" w:cs="Tahoma"/>
          <w:bCs/>
          <w:sz w:val="24"/>
          <w:szCs w:val="24"/>
        </w:rPr>
      </w:pPr>
      <w:r w:rsidRPr="00944720">
        <w:rPr>
          <w:rStyle w:val="Brak"/>
          <w:rFonts w:ascii="Tahoma" w:hAnsi="Tahoma" w:cs="Tahoma"/>
          <w:bCs/>
          <w:sz w:val="24"/>
          <w:szCs w:val="24"/>
        </w:rPr>
        <w:t>adres e-mail:……………………………………</w:t>
      </w:r>
    </w:p>
    <w:p w14:paraId="48BD0E9E" w14:textId="77777777" w:rsidR="006E30D5" w:rsidRPr="00944720" w:rsidRDefault="006E30D5" w:rsidP="00223A01">
      <w:pPr>
        <w:spacing w:before="60" w:after="60" w:line="240" w:lineRule="auto"/>
        <w:rPr>
          <w:rStyle w:val="Brak"/>
          <w:rFonts w:ascii="Tahoma" w:hAnsi="Tahoma" w:cs="Tahoma"/>
          <w:bCs/>
          <w:i/>
          <w:iCs/>
          <w:sz w:val="24"/>
          <w:szCs w:val="24"/>
        </w:rPr>
      </w:pPr>
      <w:r w:rsidRPr="00944720">
        <w:rPr>
          <w:rStyle w:val="Brak"/>
          <w:rFonts w:ascii="Tahoma" w:hAnsi="Tahoma" w:cs="Tahoma"/>
          <w:bCs/>
          <w:i/>
          <w:iCs/>
          <w:sz w:val="18"/>
          <w:szCs w:val="18"/>
        </w:rPr>
        <w:t>(na które Zamawiający ma przesyłać korespondencję)</w:t>
      </w:r>
    </w:p>
    <w:p w14:paraId="6F0C9A10" w14:textId="77777777" w:rsidR="00223A01" w:rsidRPr="00944720" w:rsidRDefault="00223A01" w:rsidP="00F2050F">
      <w:pPr>
        <w:spacing w:after="0" w:line="240" w:lineRule="auto"/>
        <w:jc w:val="both"/>
        <w:rPr>
          <w:rStyle w:val="Brak"/>
          <w:rFonts w:ascii="Tahoma" w:hAnsi="Tahoma" w:cs="Tahoma"/>
          <w:u w:val="single"/>
        </w:rPr>
      </w:pPr>
    </w:p>
    <w:p w14:paraId="0FDE6643" w14:textId="7E96822B" w:rsidR="00417EC1" w:rsidRPr="00944720" w:rsidRDefault="00417EC1" w:rsidP="00F2050F">
      <w:pPr>
        <w:spacing w:after="0" w:line="240" w:lineRule="auto"/>
        <w:jc w:val="both"/>
        <w:rPr>
          <w:rStyle w:val="Brak"/>
          <w:rFonts w:ascii="Tahoma" w:hAnsi="Tahoma" w:cs="Tahoma"/>
          <w:b/>
          <w:bCs/>
          <w:i/>
          <w:color w:val="FF0000"/>
          <w:sz w:val="24"/>
          <w:szCs w:val="24"/>
        </w:rPr>
      </w:pPr>
      <w:r w:rsidRPr="00944720">
        <w:rPr>
          <w:rStyle w:val="Brak"/>
          <w:rFonts w:ascii="Tahoma" w:hAnsi="Tahoma" w:cs="Tahoma"/>
          <w:u w:val="single"/>
        </w:rPr>
        <w:t>rodzaj Wykonawcy</w:t>
      </w:r>
      <w:r w:rsidRPr="00944720">
        <w:rPr>
          <w:rStyle w:val="Brak"/>
          <w:rFonts w:ascii="Tahoma" w:hAnsi="Tahoma" w:cs="Tahoma"/>
        </w:rPr>
        <w:t xml:space="preserve">: </w:t>
      </w:r>
      <w:r w:rsidRPr="00944720">
        <w:rPr>
          <w:rStyle w:val="Brak"/>
          <w:rFonts w:ascii="Tahoma" w:hAnsi="Tahoma" w:cs="Tahoma"/>
          <w:b/>
          <w:bCs/>
          <w:i/>
          <w:sz w:val="24"/>
          <w:szCs w:val="24"/>
        </w:rPr>
        <w:t xml:space="preserve">Wykonawca jest: </w:t>
      </w:r>
      <w:r w:rsidRPr="00944720">
        <w:rPr>
          <w:rStyle w:val="Brak"/>
          <w:rFonts w:ascii="Tahoma" w:hAnsi="Tahoma" w:cs="Tahoma"/>
          <w:b/>
          <w:bCs/>
          <w:i/>
          <w:color w:val="FF0000"/>
          <w:sz w:val="24"/>
          <w:szCs w:val="24"/>
        </w:rPr>
        <w:t xml:space="preserve">mikro, małym, średnim, dużym przedsiębiorcą, jednoosobowa działalność gospodarcza, osoba fizyczna nieprowadząca działalności gospodarczej, inny rodzaj </w:t>
      </w:r>
      <w:r w:rsidRPr="00944720">
        <w:rPr>
          <w:rStyle w:val="Brak"/>
          <w:rFonts w:ascii="Tahoma" w:hAnsi="Tahoma" w:cs="Tahoma"/>
          <w:b/>
          <w:bCs/>
          <w:i/>
          <w:sz w:val="24"/>
          <w:szCs w:val="24"/>
        </w:rPr>
        <w:t>(należy wskazać).</w:t>
      </w:r>
    </w:p>
    <w:p w14:paraId="74616548" w14:textId="77777777" w:rsidR="00747E20" w:rsidRPr="00944720" w:rsidRDefault="00747E20" w:rsidP="00F2050F">
      <w:pPr>
        <w:spacing w:after="0" w:line="240" w:lineRule="auto"/>
        <w:rPr>
          <w:rStyle w:val="Brak"/>
          <w:rFonts w:ascii="Tahoma" w:hAnsi="Tahoma" w:cs="Tahoma"/>
          <w:bCs/>
          <w:sz w:val="24"/>
          <w:szCs w:val="24"/>
        </w:rPr>
      </w:pPr>
    </w:p>
    <w:p w14:paraId="7917EFD3" w14:textId="0DB8A830" w:rsidR="00747E20" w:rsidRPr="00944720" w:rsidRDefault="00747E20" w:rsidP="00F2050F">
      <w:pPr>
        <w:spacing w:after="0" w:line="240" w:lineRule="auto"/>
        <w:jc w:val="both"/>
        <w:rPr>
          <w:rStyle w:val="Brak"/>
          <w:rFonts w:ascii="Tahoma" w:hAnsi="Tahoma" w:cs="Tahoma"/>
          <w:b/>
          <w:bCs/>
          <w:sz w:val="24"/>
          <w:szCs w:val="24"/>
        </w:rPr>
      </w:pPr>
      <w:r w:rsidRPr="00944720">
        <w:rPr>
          <w:rStyle w:val="Brak"/>
          <w:rFonts w:ascii="Tahoma" w:hAnsi="Tahoma" w:cs="Tahoma"/>
          <w:bCs/>
          <w:sz w:val="24"/>
          <w:szCs w:val="24"/>
        </w:rPr>
        <w:t>Ubiegając się o udzielenie zamówienia publicznego pn.:</w:t>
      </w:r>
      <w:r w:rsidR="009E646A" w:rsidRPr="00944720">
        <w:rPr>
          <w:rStyle w:val="Brak"/>
          <w:rFonts w:ascii="Tahoma" w:hAnsi="Tahoma" w:cs="Tahoma"/>
          <w:bCs/>
          <w:sz w:val="24"/>
          <w:szCs w:val="24"/>
        </w:rPr>
        <w:t xml:space="preserve"> </w:t>
      </w:r>
      <w:r w:rsidR="00A02BAC" w:rsidRPr="00A02BAC">
        <w:rPr>
          <w:rStyle w:val="Brak"/>
          <w:rFonts w:ascii="Tahoma" w:hAnsi="Tahoma" w:cs="Tahoma"/>
          <w:b/>
          <w:bCs/>
          <w:caps/>
          <w:sz w:val="24"/>
          <w:szCs w:val="24"/>
        </w:rPr>
        <w:t xml:space="preserve">DOSTAWA WRAZ </w:t>
      </w:r>
      <w:r w:rsidR="008E2321">
        <w:rPr>
          <w:rStyle w:val="Brak"/>
          <w:rFonts w:ascii="Tahoma" w:hAnsi="Tahoma" w:cs="Tahoma"/>
          <w:b/>
          <w:bCs/>
          <w:caps/>
          <w:sz w:val="24"/>
          <w:szCs w:val="24"/>
        </w:rPr>
        <w:t xml:space="preserve">z </w:t>
      </w:r>
      <w:r w:rsidR="00A02BAC" w:rsidRPr="00A02BAC">
        <w:rPr>
          <w:rStyle w:val="Brak"/>
          <w:rFonts w:ascii="Tahoma" w:hAnsi="Tahoma" w:cs="Tahoma"/>
          <w:b/>
          <w:bCs/>
          <w:caps/>
          <w:sz w:val="24"/>
          <w:szCs w:val="24"/>
        </w:rPr>
        <w:t>MONTAŻEM FOTELI WIDOWISKOWYCH NA SCENIE KAMERALNEJ</w:t>
      </w:r>
      <w:r w:rsidR="00223458" w:rsidRPr="00944720">
        <w:rPr>
          <w:rStyle w:val="Brak"/>
          <w:rFonts w:ascii="Tahoma" w:hAnsi="Tahoma" w:cs="Tahoma"/>
          <w:b/>
          <w:bCs/>
          <w:caps/>
          <w:sz w:val="24"/>
          <w:szCs w:val="24"/>
        </w:rPr>
        <w:t xml:space="preserve"> </w:t>
      </w:r>
      <w:r w:rsidR="00A22C68" w:rsidRPr="00944720">
        <w:rPr>
          <w:rStyle w:val="Brak"/>
          <w:rFonts w:ascii="Tahoma" w:hAnsi="Tahoma" w:cs="Tahoma"/>
          <w:b/>
          <w:bCs/>
          <w:caps/>
          <w:sz w:val="24"/>
          <w:szCs w:val="24"/>
        </w:rPr>
        <w:t>(</w:t>
      </w:r>
      <w:r w:rsidR="008251A2" w:rsidRPr="00944720">
        <w:rPr>
          <w:rStyle w:val="Brak"/>
          <w:rFonts w:ascii="Tahoma" w:hAnsi="Tahoma" w:cs="Tahoma"/>
          <w:b/>
          <w:bCs/>
          <w:caps/>
          <w:sz w:val="24"/>
          <w:szCs w:val="24"/>
        </w:rPr>
        <w:t>8/2026</w:t>
      </w:r>
      <w:r w:rsidR="00A22C68" w:rsidRPr="00944720">
        <w:rPr>
          <w:rStyle w:val="Brak"/>
          <w:rFonts w:ascii="Tahoma" w:hAnsi="Tahoma" w:cs="Tahoma"/>
          <w:b/>
          <w:bCs/>
          <w:caps/>
          <w:sz w:val="24"/>
          <w:szCs w:val="24"/>
        </w:rPr>
        <w:t>)</w:t>
      </w:r>
      <w:r w:rsidR="00060B80" w:rsidRPr="00944720">
        <w:rPr>
          <w:rStyle w:val="Brak"/>
          <w:rFonts w:ascii="Tahoma" w:hAnsi="Tahoma" w:cs="Tahoma"/>
          <w:b/>
          <w:bCs/>
          <w:caps/>
          <w:sz w:val="24"/>
          <w:szCs w:val="24"/>
        </w:rPr>
        <w:t>:</w:t>
      </w:r>
    </w:p>
    <w:p w14:paraId="23E1EBF5" w14:textId="77777777" w:rsidR="0010757B" w:rsidRPr="00944720" w:rsidRDefault="0010757B" w:rsidP="00F2050F">
      <w:pPr>
        <w:spacing w:after="0" w:line="240" w:lineRule="auto"/>
        <w:rPr>
          <w:rStyle w:val="Brak"/>
          <w:rFonts w:ascii="Tahoma" w:hAnsi="Tahoma" w:cs="Tahoma"/>
          <w:bCs/>
          <w:sz w:val="24"/>
          <w:szCs w:val="24"/>
        </w:rPr>
      </w:pPr>
    </w:p>
    <w:p w14:paraId="7027E224" w14:textId="01D9DC99" w:rsidR="00417EC1" w:rsidRPr="00944720" w:rsidRDefault="00747E20" w:rsidP="00223A01">
      <w:pPr>
        <w:spacing w:after="0" w:line="360" w:lineRule="auto"/>
        <w:rPr>
          <w:rStyle w:val="Brak"/>
          <w:rFonts w:ascii="Tahoma" w:hAnsi="Tahoma" w:cs="Tahoma"/>
          <w:bCs/>
          <w:sz w:val="24"/>
          <w:szCs w:val="24"/>
        </w:rPr>
      </w:pPr>
      <w:r w:rsidRPr="00944720">
        <w:rPr>
          <w:rStyle w:val="Brak"/>
          <w:rFonts w:ascii="Tahoma" w:hAnsi="Tahoma" w:cs="Tahoma"/>
          <w:bCs/>
          <w:sz w:val="24"/>
          <w:szCs w:val="24"/>
        </w:rPr>
        <w:t>1. SKŁADAM</w:t>
      </w:r>
      <w:r w:rsidR="00223A01" w:rsidRPr="00944720">
        <w:rPr>
          <w:rStyle w:val="Brak"/>
          <w:rFonts w:ascii="Tahoma" w:hAnsi="Tahoma" w:cs="Tahoma"/>
          <w:bCs/>
          <w:sz w:val="24"/>
          <w:szCs w:val="24"/>
        </w:rPr>
        <w:t>/M</w:t>
      </w:r>
      <w:r w:rsidRPr="00944720">
        <w:rPr>
          <w:rStyle w:val="Brak"/>
          <w:rFonts w:ascii="Tahoma" w:hAnsi="Tahoma" w:cs="Tahoma"/>
          <w:bCs/>
          <w:sz w:val="24"/>
          <w:szCs w:val="24"/>
        </w:rPr>
        <w:t>Y OFERTĘ na realizację przedmiotu zamówienia w zakresie określonym w Specyfikacji Warunków Zamówienia, na następujących warunkach:</w:t>
      </w:r>
    </w:p>
    <w:p w14:paraId="312F40D0" w14:textId="77777777" w:rsidR="00223A01" w:rsidRPr="00944720" w:rsidRDefault="00223A01" w:rsidP="00AF7A6C">
      <w:pPr>
        <w:spacing w:after="0" w:line="360" w:lineRule="auto"/>
        <w:jc w:val="both"/>
        <w:rPr>
          <w:rFonts w:ascii="Tahoma" w:hAnsi="Tahoma" w:cs="Tahoma"/>
          <w:b/>
          <w:color w:val="000000"/>
          <w:sz w:val="24"/>
          <w:szCs w:val="24"/>
        </w:rPr>
      </w:pPr>
    </w:p>
    <w:p w14:paraId="4BF9B738" w14:textId="1DF09274" w:rsidR="006A1A1C" w:rsidRPr="00944720" w:rsidRDefault="006A1A1C" w:rsidP="00AF7A6C">
      <w:pPr>
        <w:spacing w:after="0" w:line="360" w:lineRule="auto"/>
        <w:jc w:val="both"/>
        <w:rPr>
          <w:rFonts w:ascii="Tahoma" w:hAnsi="Tahoma" w:cs="Tahoma"/>
          <w:b/>
          <w:color w:val="000000"/>
          <w:sz w:val="24"/>
          <w:szCs w:val="24"/>
        </w:rPr>
      </w:pPr>
      <w:r w:rsidRPr="00944720">
        <w:rPr>
          <w:rFonts w:ascii="Tahoma" w:hAnsi="Tahoma" w:cs="Tahoma"/>
          <w:b/>
          <w:color w:val="000000"/>
          <w:sz w:val="24"/>
          <w:szCs w:val="24"/>
        </w:rPr>
        <w:t xml:space="preserve">CENA </w:t>
      </w:r>
      <w:r w:rsidRPr="00944720">
        <w:rPr>
          <w:rFonts w:ascii="Tahoma" w:hAnsi="Tahoma" w:cs="Tahoma"/>
          <w:b/>
          <w:color w:val="000000"/>
          <w:sz w:val="24"/>
          <w:szCs w:val="24"/>
          <w:u w:val="single"/>
        </w:rPr>
        <w:t>OFERTY</w:t>
      </w:r>
      <w:r w:rsidRPr="00944720">
        <w:rPr>
          <w:rFonts w:ascii="Tahoma" w:hAnsi="Tahoma" w:cs="Tahoma"/>
          <w:b/>
          <w:color w:val="000000"/>
          <w:sz w:val="24"/>
          <w:szCs w:val="24"/>
        </w:rPr>
        <w:t xml:space="preserve"> </w:t>
      </w:r>
      <w:r w:rsidR="00AF7A6C" w:rsidRPr="00944720">
        <w:rPr>
          <w:rFonts w:ascii="Tahoma" w:hAnsi="Tahoma" w:cs="Tahoma"/>
          <w:b/>
          <w:color w:val="000000"/>
          <w:sz w:val="24"/>
          <w:szCs w:val="24"/>
        </w:rPr>
        <w:t xml:space="preserve">RAZEM </w:t>
      </w:r>
      <w:r w:rsidRPr="00944720">
        <w:rPr>
          <w:rFonts w:ascii="Tahoma" w:hAnsi="Tahoma" w:cs="Tahoma"/>
          <w:b/>
          <w:color w:val="000000"/>
          <w:sz w:val="24"/>
          <w:szCs w:val="24"/>
        </w:rPr>
        <w:t>NETTO</w:t>
      </w:r>
      <w:r w:rsidRPr="00944720">
        <w:rPr>
          <w:rFonts w:ascii="Tahoma" w:hAnsi="Tahoma" w:cs="Tahoma"/>
          <w:sz w:val="24"/>
          <w:szCs w:val="24"/>
        </w:rPr>
        <w:t xml:space="preserve"> </w:t>
      </w:r>
      <w:r w:rsidRPr="00944720">
        <w:rPr>
          <w:rFonts w:ascii="Tahoma" w:hAnsi="Tahoma" w:cs="Tahoma"/>
          <w:b/>
          <w:color w:val="000000"/>
          <w:sz w:val="24"/>
          <w:szCs w:val="24"/>
        </w:rPr>
        <w:t>- …………….……… zł,</w:t>
      </w:r>
    </w:p>
    <w:p w14:paraId="45F6C10D" w14:textId="77777777" w:rsidR="006A1A1C" w:rsidRPr="00944720" w:rsidRDefault="006A1A1C" w:rsidP="00AF7A6C">
      <w:pPr>
        <w:spacing w:after="0" w:line="360" w:lineRule="auto"/>
        <w:jc w:val="both"/>
        <w:rPr>
          <w:rFonts w:ascii="Tahoma" w:hAnsi="Tahoma" w:cs="Tahoma"/>
          <w:b/>
          <w:color w:val="000000"/>
          <w:sz w:val="24"/>
          <w:szCs w:val="24"/>
        </w:rPr>
      </w:pPr>
      <w:r w:rsidRPr="00944720">
        <w:rPr>
          <w:rFonts w:ascii="Tahoma" w:hAnsi="Tahoma" w:cs="Tahoma"/>
          <w:b/>
          <w:color w:val="000000"/>
          <w:sz w:val="24"/>
          <w:szCs w:val="24"/>
        </w:rPr>
        <w:t>PODATEK VAT (…%) - ………………... zł</w:t>
      </w:r>
    </w:p>
    <w:p w14:paraId="2658E42B" w14:textId="73C795F9" w:rsidR="006A1A1C" w:rsidRPr="00944720" w:rsidRDefault="006A1A1C" w:rsidP="00AF7A6C">
      <w:pPr>
        <w:spacing w:after="0" w:line="360" w:lineRule="auto"/>
        <w:jc w:val="both"/>
        <w:rPr>
          <w:rFonts w:ascii="Tahoma" w:hAnsi="Tahoma" w:cs="Tahoma"/>
          <w:b/>
          <w:color w:val="000000"/>
          <w:sz w:val="24"/>
          <w:szCs w:val="24"/>
        </w:rPr>
      </w:pPr>
      <w:r w:rsidRPr="00944720">
        <w:rPr>
          <w:rFonts w:ascii="Tahoma" w:hAnsi="Tahoma" w:cs="Tahoma"/>
          <w:b/>
          <w:color w:val="000000"/>
          <w:sz w:val="24"/>
          <w:szCs w:val="24"/>
        </w:rPr>
        <w:t xml:space="preserve">CENA </w:t>
      </w:r>
      <w:r w:rsidRPr="00944720">
        <w:rPr>
          <w:rFonts w:ascii="Tahoma" w:hAnsi="Tahoma" w:cs="Tahoma"/>
          <w:b/>
          <w:color w:val="000000"/>
          <w:sz w:val="24"/>
          <w:szCs w:val="24"/>
          <w:u w:val="single"/>
        </w:rPr>
        <w:t>OFERTY</w:t>
      </w:r>
      <w:r w:rsidRPr="00944720">
        <w:rPr>
          <w:rFonts w:ascii="Tahoma" w:hAnsi="Tahoma" w:cs="Tahoma"/>
          <w:b/>
          <w:color w:val="000000"/>
          <w:sz w:val="24"/>
          <w:szCs w:val="24"/>
        </w:rPr>
        <w:t xml:space="preserve"> </w:t>
      </w:r>
      <w:r w:rsidR="00AF7A6C" w:rsidRPr="00944720">
        <w:rPr>
          <w:rFonts w:ascii="Tahoma" w:hAnsi="Tahoma" w:cs="Tahoma"/>
          <w:b/>
          <w:color w:val="000000"/>
          <w:sz w:val="24"/>
          <w:szCs w:val="24"/>
        </w:rPr>
        <w:t xml:space="preserve">RAZEM </w:t>
      </w:r>
      <w:r w:rsidRPr="00944720">
        <w:rPr>
          <w:rFonts w:ascii="Tahoma" w:hAnsi="Tahoma" w:cs="Tahoma"/>
          <w:b/>
          <w:color w:val="000000"/>
          <w:sz w:val="24"/>
          <w:szCs w:val="24"/>
        </w:rPr>
        <w:t xml:space="preserve">BRUTTO - ………………... zł </w:t>
      </w:r>
    </w:p>
    <w:p w14:paraId="3B36144C" w14:textId="77777777" w:rsidR="006A1A1C" w:rsidRPr="00944720" w:rsidRDefault="006A1A1C" w:rsidP="00F2050F">
      <w:pPr>
        <w:spacing w:after="0" w:line="240" w:lineRule="auto"/>
        <w:rPr>
          <w:rStyle w:val="Brak"/>
          <w:rFonts w:ascii="Tahoma" w:hAnsi="Tahoma" w:cs="Tahoma"/>
          <w:bCs/>
          <w:sz w:val="24"/>
          <w:szCs w:val="24"/>
        </w:rPr>
      </w:pPr>
    </w:p>
    <w:p w14:paraId="20E62179" w14:textId="77777777" w:rsidR="00130756" w:rsidRPr="00944720" w:rsidRDefault="00130756" w:rsidP="00130756">
      <w:pPr>
        <w:autoSpaceDE w:val="0"/>
        <w:autoSpaceDN w:val="0"/>
        <w:adjustRightInd w:val="0"/>
        <w:spacing w:after="0" w:line="240" w:lineRule="auto"/>
        <w:jc w:val="both"/>
        <w:rPr>
          <w:rFonts w:ascii="Tahoma" w:eastAsia="Times New Roman" w:hAnsi="Tahoma" w:cs="Tahoma"/>
          <w:i/>
          <w:iCs/>
          <w:color w:val="000000"/>
          <w:sz w:val="20"/>
          <w:szCs w:val="20"/>
        </w:rPr>
      </w:pPr>
      <w:r w:rsidRPr="00944720">
        <w:rPr>
          <w:rStyle w:val="Brak"/>
          <w:rFonts w:ascii="Tahoma" w:hAnsi="Tahoma" w:cs="Tahoma"/>
          <w:bCs/>
          <w:i/>
          <w:iCs/>
          <w:sz w:val="20"/>
          <w:szCs w:val="20"/>
        </w:rPr>
        <w:t xml:space="preserve">* </w:t>
      </w:r>
      <w:r w:rsidRPr="00944720">
        <w:rPr>
          <w:rFonts w:ascii="Tahoma" w:eastAsia="Times New Roman" w:hAnsi="Tahoma" w:cs="Tahoma"/>
          <w:i/>
          <w:iCs/>
          <w:color w:val="000000"/>
          <w:sz w:val="20"/>
          <w:szCs w:val="20"/>
        </w:rPr>
        <w:t xml:space="preserve">Cena oferty stanowi wynagrodzenie zawierające wszystkie niezbędne elementy do należytego wykonania zamówienia (wynagrodzenie ryczałtowe). Na cenę ofertową składają się poszczególne elementy wyspecyfikowane w OPZ i wzorze umowy. </w:t>
      </w:r>
    </w:p>
    <w:p w14:paraId="18B808A7" w14:textId="655762D6" w:rsidR="00130756" w:rsidRPr="00944720" w:rsidRDefault="00130756" w:rsidP="00F2050F">
      <w:pPr>
        <w:spacing w:after="0" w:line="240" w:lineRule="auto"/>
        <w:rPr>
          <w:rStyle w:val="Brak"/>
          <w:rFonts w:ascii="Tahoma" w:hAnsi="Tahoma" w:cs="Tahoma"/>
          <w:bCs/>
          <w:sz w:val="24"/>
          <w:szCs w:val="24"/>
        </w:rPr>
      </w:pPr>
    </w:p>
    <w:p w14:paraId="53A32AC1" w14:textId="77777777" w:rsidR="00130756" w:rsidRPr="00944720" w:rsidRDefault="00130756" w:rsidP="00F2050F">
      <w:pPr>
        <w:spacing w:after="0" w:line="240" w:lineRule="auto"/>
        <w:rPr>
          <w:rStyle w:val="Brak"/>
          <w:rFonts w:ascii="Tahoma" w:hAnsi="Tahoma" w:cs="Tahoma"/>
          <w:bCs/>
          <w:sz w:val="24"/>
          <w:szCs w:val="24"/>
        </w:rPr>
      </w:pPr>
    </w:p>
    <w:p w14:paraId="24B576D0" w14:textId="77777777" w:rsidR="006A1A1C" w:rsidRPr="00944720" w:rsidRDefault="006A1A1C" w:rsidP="00F2050F">
      <w:pPr>
        <w:spacing w:after="0" w:line="240" w:lineRule="auto"/>
        <w:jc w:val="both"/>
        <w:rPr>
          <w:rStyle w:val="Brak"/>
          <w:rFonts w:ascii="Tahoma" w:hAnsi="Tahoma" w:cs="Tahoma"/>
          <w:b/>
          <w:color w:val="FF0000"/>
          <w:sz w:val="24"/>
          <w:szCs w:val="24"/>
        </w:rPr>
      </w:pPr>
      <w:r w:rsidRPr="00944720">
        <w:rPr>
          <w:rStyle w:val="Brak"/>
          <w:rFonts w:ascii="Tahoma" w:hAnsi="Tahoma" w:cs="Tahoma"/>
          <w:b/>
          <w:color w:val="FF0000"/>
          <w:sz w:val="24"/>
          <w:szCs w:val="24"/>
        </w:rPr>
        <w:lastRenderedPageBreak/>
        <w:t>Oświadczamy, że udzielimy gwarancji dotyczącej całego przedmiotu zamówienia na okres:  ……………. miesięcy.</w:t>
      </w:r>
    </w:p>
    <w:p w14:paraId="15B349B1" w14:textId="77777777" w:rsidR="00E43663" w:rsidRPr="00944720" w:rsidRDefault="00E43663" w:rsidP="00F2050F">
      <w:pPr>
        <w:spacing w:after="0" w:line="240" w:lineRule="auto"/>
        <w:jc w:val="both"/>
        <w:rPr>
          <w:rFonts w:ascii="Tahoma" w:hAnsi="Tahoma" w:cs="Tahoma"/>
          <w:b/>
          <w:bCs/>
          <w:color w:val="FF0000"/>
          <w:sz w:val="24"/>
          <w:szCs w:val="24"/>
        </w:rPr>
      </w:pPr>
    </w:p>
    <w:p w14:paraId="0DEFADB6" w14:textId="79C58618" w:rsidR="008C107B" w:rsidRPr="00944720" w:rsidRDefault="008C107B" w:rsidP="00F2050F">
      <w:pPr>
        <w:spacing w:after="0" w:line="240" w:lineRule="auto"/>
        <w:jc w:val="both"/>
        <w:rPr>
          <w:rStyle w:val="Brak"/>
          <w:rFonts w:ascii="Tahoma" w:hAnsi="Tahoma" w:cs="Tahoma"/>
          <w:b/>
          <w:color w:val="FF0000"/>
          <w:sz w:val="24"/>
          <w:szCs w:val="24"/>
        </w:rPr>
      </w:pPr>
      <w:r w:rsidRPr="00944720">
        <w:rPr>
          <w:rStyle w:val="Brak"/>
          <w:rFonts w:ascii="Tahoma" w:hAnsi="Tahoma" w:cs="Tahoma"/>
          <w:b/>
          <w:color w:val="FF0000"/>
          <w:sz w:val="24"/>
          <w:szCs w:val="24"/>
        </w:rPr>
        <w:t>Grubość pianki siedziska … mm.</w:t>
      </w:r>
    </w:p>
    <w:p w14:paraId="4FC32961" w14:textId="77777777" w:rsidR="008C107B" w:rsidRPr="00944720" w:rsidRDefault="008C107B" w:rsidP="00F2050F">
      <w:pPr>
        <w:spacing w:after="0" w:line="240" w:lineRule="auto"/>
        <w:jc w:val="both"/>
        <w:rPr>
          <w:rStyle w:val="Brak"/>
          <w:rFonts w:ascii="Tahoma" w:hAnsi="Tahoma" w:cs="Tahoma"/>
          <w:b/>
          <w:color w:val="FF0000"/>
          <w:sz w:val="24"/>
          <w:szCs w:val="24"/>
        </w:rPr>
      </w:pPr>
    </w:p>
    <w:p w14:paraId="652D8DBF" w14:textId="771AA988" w:rsidR="00383E68" w:rsidRPr="00944720" w:rsidRDefault="00383E68" w:rsidP="00F2050F">
      <w:pPr>
        <w:spacing w:after="0" w:line="240" w:lineRule="auto"/>
        <w:jc w:val="both"/>
        <w:rPr>
          <w:rStyle w:val="Brak"/>
          <w:rFonts w:ascii="Tahoma" w:hAnsi="Tahoma" w:cs="Tahoma"/>
          <w:b/>
          <w:color w:val="FF0000"/>
          <w:sz w:val="24"/>
          <w:szCs w:val="24"/>
        </w:rPr>
      </w:pPr>
      <w:r w:rsidRPr="00944720">
        <w:rPr>
          <w:rStyle w:val="Brak"/>
          <w:rFonts w:ascii="Tahoma" w:hAnsi="Tahoma" w:cs="Tahoma"/>
          <w:b/>
          <w:color w:val="FF0000"/>
          <w:sz w:val="24"/>
          <w:szCs w:val="24"/>
        </w:rPr>
        <w:t>Nazwa producenta i oznaczenie modelu oferowanego fotela:</w:t>
      </w:r>
    </w:p>
    <w:p w14:paraId="30AC6B0B" w14:textId="0F00B0D1" w:rsidR="00383E68" w:rsidRPr="00944720" w:rsidRDefault="00383E68" w:rsidP="00F2050F">
      <w:pPr>
        <w:spacing w:after="0" w:line="240" w:lineRule="auto"/>
        <w:jc w:val="both"/>
        <w:rPr>
          <w:rStyle w:val="Brak"/>
          <w:rFonts w:ascii="Tahoma" w:hAnsi="Tahoma" w:cs="Tahoma"/>
          <w:b/>
          <w:color w:val="FF0000"/>
          <w:sz w:val="24"/>
          <w:szCs w:val="24"/>
        </w:rPr>
      </w:pPr>
      <w:r w:rsidRPr="00944720">
        <w:rPr>
          <w:rStyle w:val="Brak"/>
          <w:rFonts w:ascii="Tahoma" w:hAnsi="Tahoma" w:cs="Tahoma"/>
          <w:b/>
          <w:color w:val="FF0000"/>
          <w:sz w:val="24"/>
          <w:szCs w:val="24"/>
        </w:rPr>
        <w:t>………………………………………………</w:t>
      </w:r>
    </w:p>
    <w:p w14:paraId="5F1C5C2A" w14:textId="77777777" w:rsidR="008C107B" w:rsidRPr="00944720" w:rsidRDefault="008C107B" w:rsidP="00F2050F">
      <w:pPr>
        <w:spacing w:after="0" w:line="240" w:lineRule="auto"/>
        <w:jc w:val="both"/>
        <w:rPr>
          <w:rFonts w:ascii="Tahoma" w:hAnsi="Tahoma" w:cs="Tahoma"/>
          <w:b/>
          <w:bCs/>
          <w:color w:val="FF0000"/>
          <w:sz w:val="24"/>
          <w:szCs w:val="24"/>
        </w:rPr>
      </w:pPr>
    </w:p>
    <w:p w14:paraId="29DD07E3" w14:textId="0CC1963E" w:rsidR="00747E20" w:rsidRPr="00944720" w:rsidRDefault="00747E20"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2. OŚWIADCZAM</w:t>
      </w:r>
      <w:r w:rsidR="007A1477" w:rsidRPr="00944720">
        <w:rPr>
          <w:rStyle w:val="Brak"/>
          <w:rFonts w:ascii="Tahoma" w:hAnsi="Tahoma" w:cs="Tahoma"/>
          <w:bCs/>
          <w:sz w:val="24"/>
          <w:szCs w:val="24"/>
        </w:rPr>
        <w:t>/M</w:t>
      </w:r>
      <w:r w:rsidRPr="00944720">
        <w:rPr>
          <w:rStyle w:val="Brak"/>
          <w:rFonts w:ascii="Tahoma" w:hAnsi="Tahoma" w:cs="Tahoma"/>
          <w:bCs/>
          <w:sz w:val="24"/>
          <w:szCs w:val="24"/>
        </w:rPr>
        <w:t>Y, że zapoznaliśmy się ze Specyfikacją Warunków Zamówienia i</w:t>
      </w:r>
      <w:r w:rsidR="00514F77" w:rsidRPr="00944720">
        <w:rPr>
          <w:rStyle w:val="Brak"/>
          <w:rFonts w:ascii="Tahoma" w:hAnsi="Tahoma" w:cs="Tahoma"/>
          <w:bCs/>
          <w:sz w:val="24"/>
          <w:szCs w:val="24"/>
        </w:rPr>
        <w:t xml:space="preserve"> </w:t>
      </w:r>
      <w:r w:rsidRPr="00944720">
        <w:rPr>
          <w:rStyle w:val="Brak"/>
          <w:rFonts w:ascii="Tahoma" w:hAnsi="Tahoma" w:cs="Tahoma"/>
          <w:bCs/>
          <w:sz w:val="24"/>
          <w:szCs w:val="24"/>
        </w:rPr>
        <w:t>akceptujemy wszystkie warunki w niej zawarte.</w:t>
      </w:r>
    </w:p>
    <w:p w14:paraId="1F846410" w14:textId="77777777" w:rsidR="00747E20" w:rsidRPr="00944720" w:rsidRDefault="00747E20" w:rsidP="00F2050F">
      <w:pPr>
        <w:spacing w:after="0" w:line="240" w:lineRule="auto"/>
        <w:jc w:val="both"/>
        <w:rPr>
          <w:rStyle w:val="Brak"/>
          <w:rFonts w:ascii="Tahoma" w:hAnsi="Tahoma" w:cs="Tahoma"/>
          <w:bCs/>
          <w:sz w:val="24"/>
          <w:szCs w:val="24"/>
        </w:rPr>
      </w:pPr>
    </w:p>
    <w:p w14:paraId="34FF7010" w14:textId="107F4185" w:rsidR="00747E20" w:rsidRPr="00944720" w:rsidRDefault="00747E20"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3. OŚWIADCZAM</w:t>
      </w:r>
      <w:r w:rsidR="007A1477" w:rsidRPr="00944720">
        <w:rPr>
          <w:rStyle w:val="Brak"/>
          <w:rFonts w:ascii="Tahoma" w:hAnsi="Tahoma" w:cs="Tahoma"/>
          <w:bCs/>
          <w:sz w:val="24"/>
          <w:szCs w:val="24"/>
        </w:rPr>
        <w:t>/MY</w:t>
      </w:r>
      <w:r w:rsidRPr="00944720">
        <w:rPr>
          <w:rStyle w:val="Brak"/>
          <w:rFonts w:ascii="Tahoma" w:hAnsi="Tahoma" w:cs="Tahoma"/>
          <w:bCs/>
          <w:sz w:val="24"/>
          <w:szCs w:val="24"/>
        </w:rPr>
        <w:t>, że uzyskaliśmy wszelkie informacje niezbędne do prawidłowego przygotowania i złożenia niniejszej oferty.</w:t>
      </w:r>
    </w:p>
    <w:p w14:paraId="467ADCC5" w14:textId="77777777" w:rsidR="00747E20" w:rsidRPr="00944720" w:rsidRDefault="00747E20" w:rsidP="00F2050F">
      <w:pPr>
        <w:spacing w:after="0" w:line="240" w:lineRule="auto"/>
        <w:jc w:val="both"/>
        <w:rPr>
          <w:rStyle w:val="Brak"/>
          <w:rFonts w:ascii="Tahoma" w:hAnsi="Tahoma" w:cs="Tahoma"/>
          <w:bCs/>
          <w:sz w:val="24"/>
          <w:szCs w:val="24"/>
        </w:rPr>
      </w:pPr>
    </w:p>
    <w:p w14:paraId="72744BED" w14:textId="02B7D44D" w:rsidR="00747E20" w:rsidRPr="00944720" w:rsidRDefault="00747E20"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4. OŚWIADCZAM</w:t>
      </w:r>
      <w:r w:rsidR="007A1477" w:rsidRPr="00944720">
        <w:rPr>
          <w:rStyle w:val="Brak"/>
          <w:rFonts w:ascii="Tahoma" w:hAnsi="Tahoma" w:cs="Tahoma"/>
          <w:bCs/>
          <w:sz w:val="24"/>
          <w:szCs w:val="24"/>
        </w:rPr>
        <w:t>/MY</w:t>
      </w:r>
      <w:r w:rsidRPr="00944720">
        <w:rPr>
          <w:rStyle w:val="Brak"/>
          <w:rFonts w:ascii="Tahoma" w:hAnsi="Tahoma" w:cs="Tahoma"/>
          <w:bCs/>
          <w:sz w:val="24"/>
          <w:szCs w:val="24"/>
        </w:rPr>
        <w:t xml:space="preserve">, że jesteśmy związani niniejszą ofertą od dnia upływu terminu składania ofert do dnia </w:t>
      </w:r>
      <w:r w:rsidR="002A6CF0" w:rsidRPr="00944720">
        <w:rPr>
          <w:rStyle w:val="Brak"/>
          <w:rFonts w:ascii="Tahoma" w:hAnsi="Tahoma" w:cs="Tahoma"/>
          <w:bCs/>
          <w:sz w:val="24"/>
          <w:szCs w:val="24"/>
        </w:rPr>
        <w:t>3</w:t>
      </w:r>
      <w:r w:rsidR="00C56527" w:rsidRPr="00944720">
        <w:rPr>
          <w:rStyle w:val="Brak"/>
          <w:rFonts w:ascii="Tahoma" w:hAnsi="Tahoma" w:cs="Tahoma"/>
          <w:bCs/>
          <w:sz w:val="24"/>
          <w:szCs w:val="24"/>
        </w:rPr>
        <w:t>.0</w:t>
      </w:r>
      <w:r w:rsidR="002A6CF0" w:rsidRPr="00944720">
        <w:rPr>
          <w:rStyle w:val="Brak"/>
          <w:rFonts w:ascii="Tahoma" w:hAnsi="Tahoma" w:cs="Tahoma"/>
          <w:bCs/>
          <w:sz w:val="24"/>
          <w:szCs w:val="24"/>
        </w:rPr>
        <w:t>6</w:t>
      </w:r>
      <w:r w:rsidR="00C56527" w:rsidRPr="00944720">
        <w:rPr>
          <w:rStyle w:val="Brak"/>
          <w:rFonts w:ascii="Tahoma" w:hAnsi="Tahoma" w:cs="Tahoma"/>
          <w:bCs/>
          <w:sz w:val="24"/>
          <w:szCs w:val="24"/>
        </w:rPr>
        <w:t>.202</w:t>
      </w:r>
      <w:r w:rsidR="00420CA9" w:rsidRPr="00944720">
        <w:rPr>
          <w:rStyle w:val="Brak"/>
          <w:rFonts w:ascii="Tahoma" w:hAnsi="Tahoma" w:cs="Tahoma"/>
          <w:bCs/>
          <w:sz w:val="24"/>
          <w:szCs w:val="24"/>
        </w:rPr>
        <w:t>6</w:t>
      </w:r>
      <w:r w:rsidR="00C56527" w:rsidRPr="00944720">
        <w:rPr>
          <w:rStyle w:val="Brak"/>
          <w:rFonts w:ascii="Tahoma" w:hAnsi="Tahoma" w:cs="Tahoma"/>
          <w:bCs/>
          <w:sz w:val="24"/>
          <w:szCs w:val="24"/>
        </w:rPr>
        <w:t xml:space="preserve"> r.</w:t>
      </w:r>
    </w:p>
    <w:p w14:paraId="7291C58C" w14:textId="77777777" w:rsidR="00747E20" w:rsidRPr="00944720" w:rsidRDefault="00747E20" w:rsidP="00F2050F">
      <w:pPr>
        <w:spacing w:after="0" w:line="240" w:lineRule="auto"/>
        <w:jc w:val="both"/>
        <w:rPr>
          <w:rStyle w:val="Brak"/>
          <w:rFonts w:ascii="Tahoma" w:hAnsi="Tahoma" w:cs="Tahoma"/>
          <w:bCs/>
          <w:sz w:val="24"/>
          <w:szCs w:val="24"/>
        </w:rPr>
      </w:pPr>
    </w:p>
    <w:p w14:paraId="5D546ED7" w14:textId="15E2D27F" w:rsidR="00747E20" w:rsidRPr="00944720" w:rsidRDefault="00747E20"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5. OŚWIADCZAM</w:t>
      </w:r>
      <w:r w:rsidR="007A1477" w:rsidRPr="00944720">
        <w:rPr>
          <w:rStyle w:val="Brak"/>
          <w:rFonts w:ascii="Tahoma" w:hAnsi="Tahoma" w:cs="Tahoma"/>
          <w:bCs/>
          <w:sz w:val="24"/>
          <w:szCs w:val="24"/>
        </w:rPr>
        <w:t>/MY</w:t>
      </w:r>
      <w:r w:rsidRPr="00944720">
        <w:rPr>
          <w:rStyle w:val="Brak"/>
          <w:rFonts w:ascii="Tahoma" w:hAnsi="Tahoma" w:cs="Tahoma"/>
          <w:bCs/>
          <w:sz w:val="24"/>
          <w:szCs w:val="24"/>
        </w:rPr>
        <w:t>, że zapoznaliśmy się z Projektowanymi Postanowieniami Umowy, określonymi w Załączniku nr</w:t>
      </w:r>
      <w:r w:rsidR="00AD1BA3" w:rsidRPr="00944720">
        <w:rPr>
          <w:rStyle w:val="Brak"/>
          <w:rFonts w:ascii="Tahoma" w:hAnsi="Tahoma" w:cs="Tahoma"/>
          <w:bCs/>
          <w:sz w:val="24"/>
          <w:szCs w:val="24"/>
        </w:rPr>
        <w:t xml:space="preserve"> </w:t>
      </w:r>
      <w:r w:rsidRPr="00944720">
        <w:rPr>
          <w:rStyle w:val="Brak"/>
          <w:rFonts w:ascii="Tahoma" w:hAnsi="Tahoma" w:cs="Tahoma"/>
          <w:bCs/>
          <w:sz w:val="24"/>
          <w:szCs w:val="24"/>
        </w:rPr>
        <w:t>1 do Specyfikacji Warunków Zamówienia i ZOBOWIĄZUJEMY SIĘ, w przypadku wyboru naszej oferty, do zawarcia umowy zgodnej z niniejszą ofertą, na warunkach w nich określonych.</w:t>
      </w:r>
    </w:p>
    <w:p w14:paraId="0B2D0600" w14:textId="77777777" w:rsidR="00747E20" w:rsidRPr="00944720" w:rsidRDefault="00747E20" w:rsidP="00F2050F">
      <w:pPr>
        <w:spacing w:after="0" w:line="240" w:lineRule="auto"/>
        <w:jc w:val="both"/>
        <w:rPr>
          <w:rStyle w:val="Brak"/>
          <w:rFonts w:ascii="Tahoma" w:hAnsi="Tahoma" w:cs="Tahoma"/>
          <w:bCs/>
          <w:sz w:val="24"/>
          <w:szCs w:val="24"/>
        </w:rPr>
      </w:pPr>
    </w:p>
    <w:p w14:paraId="594BE3F2" w14:textId="7CED30F2" w:rsidR="00747E20" w:rsidRPr="00944720" w:rsidRDefault="00747E20"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6. OŚWIADCZAM</w:t>
      </w:r>
      <w:r w:rsidR="007A1477" w:rsidRPr="00944720">
        <w:rPr>
          <w:rStyle w:val="Brak"/>
          <w:rFonts w:ascii="Tahoma" w:hAnsi="Tahoma" w:cs="Tahoma"/>
          <w:bCs/>
          <w:sz w:val="24"/>
          <w:szCs w:val="24"/>
        </w:rPr>
        <w:t>/MY</w:t>
      </w:r>
      <w:r w:rsidRPr="00944720">
        <w:rPr>
          <w:rStyle w:val="Brak"/>
          <w:rFonts w:ascii="Tahoma" w:hAnsi="Tahoma" w:cs="Tahoma"/>
          <w:bCs/>
          <w:sz w:val="24"/>
          <w:szCs w:val="24"/>
        </w:rPr>
        <w:t>, że wypełniłem obowiązki informacyjne przewidziane w art. 13 lub art. 14 wobec osób fizycznych, od których dane osobowe bezpośrednio lub pośrednio pozyskałem w celu ubiegania się o udzielenie zamówienia publicznego w niniejszym postępowaniu</w:t>
      </w:r>
      <w:r w:rsidR="00825993" w:rsidRPr="00944720">
        <w:rPr>
          <w:rStyle w:val="Brak"/>
          <w:rFonts w:ascii="Tahoma" w:hAnsi="Tahoma" w:cs="Tahoma"/>
          <w:bCs/>
          <w:sz w:val="24"/>
          <w:szCs w:val="24"/>
        </w:rPr>
        <w:t>, w tym przekazałem obowiązek informacyjny wskazany w Załączniku nr 4 lit. C do niniejszego SWZ</w:t>
      </w:r>
      <w:r w:rsidRPr="00944720">
        <w:rPr>
          <w:rStyle w:val="Brak"/>
          <w:rFonts w:ascii="Tahoma" w:hAnsi="Tahoma" w:cs="Tahoma"/>
          <w:bCs/>
          <w:sz w:val="24"/>
          <w:szCs w:val="24"/>
        </w:rPr>
        <w:t>**</w:t>
      </w:r>
      <w:r w:rsidR="00825993" w:rsidRPr="00944720">
        <w:rPr>
          <w:rStyle w:val="Brak"/>
          <w:rFonts w:ascii="Tahoma" w:hAnsi="Tahoma" w:cs="Tahoma"/>
          <w:bCs/>
          <w:sz w:val="24"/>
          <w:szCs w:val="24"/>
        </w:rPr>
        <w:t>.</w:t>
      </w:r>
    </w:p>
    <w:p w14:paraId="4F74B2B9" w14:textId="77777777" w:rsidR="00747E20" w:rsidRPr="00944720" w:rsidRDefault="00747E20" w:rsidP="00F2050F">
      <w:pPr>
        <w:spacing w:after="0" w:line="240" w:lineRule="auto"/>
        <w:jc w:val="both"/>
        <w:rPr>
          <w:rStyle w:val="Brak"/>
          <w:rFonts w:ascii="Tahoma" w:hAnsi="Tahoma" w:cs="Tahoma"/>
          <w:bCs/>
          <w:sz w:val="24"/>
          <w:szCs w:val="24"/>
        </w:rPr>
      </w:pPr>
    </w:p>
    <w:p w14:paraId="5BE3EAE8" w14:textId="5F204336"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rPr>
          <w:rStyle w:val="Hyperlink1"/>
          <w:rFonts w:cs="Tahoma"/>
          <w:b w:val="0"/>
          <w:bCs/>
          <w:color w:val="auto"/>
        </w:rPr>
      </w:pPr>
      <w:r w:rsidRPr="00944720">
        <w:rPr>
          <w:rStyle w:val="Hyperlink1"/>
          <w:rFonts w:cs="Tahoma"/>
          <w:b w:val="0"/>
          <w:bCs/>
          <w:color w:val="auto"/>
        </w:rPr>
        <w:t>7. Podwykonawstwo.</w:t>
      </w:r>
    </w:p>
    <w:p w14:paraId="51B7B3D3" w14:textId="4EBF7463"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color w:val="auto"/>
        </w:rPr>
      </w:pPr>
      <w:r w:rsidRPr="00944720">
        <w:rPr>
          <w:rStyle w:val="Brak"/>
          <w:rFonts w:ascii="Tahoma" w:hAnsi="Tahoma" w:cs="Tahoma"/>
          <w:bCs/>
          <w:color w:val="auto"/>
        </w:rPr>
        <w:t>OŚWIADCZAM</w:t>
      </w:r>
      <w:r w:rsidR="007A1477" w:rsidRPr="00944720">
        <w:rPr>
          <w:rStyle w:val="Brak"/>
          <w:rFonts w:ascii="Tahoma" w:hAnsi="Tahoma" w:cs="Tahoma"/>
          <w:bCs/>
        </w:rPr>
        <w:t>/MY</w:t>
      </w:r>
      <w:r w:rsidRPr="00944720">
        <w:rPr>
          <w:rStyle w:val="Brak"/>
          <w:rFonts w:ascii="Tahoma" w:hAnsi="Tahoma" w:cs="Tahoma"/>
          <w:color w:val="auto"/>
        </w:rPr>
        <w:t>, że zamierzam/my powierzyć podwykonawcom następujące części zamówienia:</w:t>
      </w:r>
    </w:p>
    <w:p w14:paraId="49E010A7" w14:textId="77777777" w:rsidR="00E4599F" w:rsidRPr="00944720" w:rsidRDefault="00E4599F"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5"/>
        <w:gridCol w:w="4263"/>
      </w:tblGrid>
      <w:tr w:rsidR="006E30D5" w:rsidRPr="00944720" w14:paraId="34CEF989" w14:textId="77777777" w:rsidTr="00124C0E">
        <w:tc>
          <w:tcPr>
            <w:tcW w:w="2705" w:type="pct"/>
            <w:vAlign w:val="center"/>
          </w:tcPr>
          <w:p w14:paraId="0F7A94ED" w14:textId="77777777"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jc w:val="center"/>
              <w:rPr>
                <w:rStyle w:val="Brak"/>
                <w:rFonts w:ascii="Tahoma" w:hAnsi="Tahoma" w:cs="Tahoma"/>
                <w:b/>
                <w:bCs/>
              </w:rPr>
            </w:pPr>
            <w:r w:rsidRPr="00944720">
              <w:rPr>
                <w:rStyle w:val="Brak"/>
                <w:rFonts w:ascii="Tahoma" w:hAnsi="Tahoma" w:cs="Tahoma"/>
                <w:b/>
                <w:bCs/>
                <w:sz w:val="20"/>
                <w:szCs w:val="20"/>
              </w:rPr>
              <w:t>CZEŚĆ ZAMÓWIENIA POWIERZANA PODWYKONAWCY</w:t>
            </w:r>
          </w:p>
        </w:tc>
        <w:tc>
          <w:tcPr>
            <w:tcW w:w="2295" w:type="pct"/>
            <w:vAlign w:val="center"/>
          </w:tcPr>
          <w:p w14:paraId="6CAFF175" w14:textId="77777777"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jc w:val="center"/>
              <w:rPr>
                <w:rStyle w:val="Brak"/>
                <w:rFonts w:ascii="Tahoma" w:hAnsi="Tahoma" w:cs="Tahoma"/>
                <w:b/>
                <w:bCs/>
              </w:rPr>
            </w:pPr>
            <w:r w:rsidRPr="00944720">
              <w:rPr>
                <w:rStyle w:val="Brak"/>
                <w:rFonts w:ascii="Tahoma" w:hAnsi="Tahoma" w:cs="Tahoma"/>
                <w:b/>
                <w:bCs/>
                <w:sz w:val="20"/>
                <w:szCs w:val="20"/>
              </w:rPr>
              <w:t>NAZWA PODWYKONAWCY</w:t>
            </w:r>
          </w:p>
        </w:tc>
      </w:tr>
      <w:tr w:rsidR="006E30D5" w:rsidRPr="00944720" w14:paraId="1D8DADCA" w14:textId="77777777" w:rsidTr="00124C0E">
        <w:tc>
          <w:tcPr>
            <w:tcW w:w="2705" w:type="pct"/>
          </w:tcPr>
          <w:p w14:paraId="0347C322" w14:textId="77777777"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tc>
        <w:tc>
          <w:tcPr>
            <w:tcW w:w="2295" w:type="pct"/>
          </w:tcPr>
          <w:p w14:paraId="731591F7" w14:textId="77777777"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tc>
      </w:tr>
      <w:tr w:rsidR="006E30D5" w:rsidRPr="00944720" w14:paraId="59153C2F" w14:textId="77777777" w:rsidTr="00124C0E">
        <w:tc>
          <w:tcPr>
            <w:tcW w:w="2705" w:type="pct"/>
          </w:tcPr>
          <w:p w14:paraId="5F50EEEE" w14:textId="77777777"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tc>
        <w:tc>
          <w:tcPr>
            <w:tcW w:w="2295" w:type="pct"/>
          </w:tcPr>
          <w:p w14:paraId="3EEB046A" w14:textId="77777777"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tc>
      </w:tr>
    </w:tbl>
    <w:p w14:paraId="768E1080" w14:textId="77777777" w:rsidR="00130756" w:rsidRPr="00944720" w:rsidRDefault="00130756"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
          <w:bCs/>
          <w:color w:val="FF0000"/>
        </w:rPr>
      </w:pPr>
    </w:p>
    <w:p w14:paraId="1EB2C393" w14:textId="6D0F1463" w:rsidR="006E30D5" w:rsidRPr="00944720" w:rsidRDefault="00130756"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
          <w:bCs/>
          <w:color w:val="FF0000"/>
        </w:rPr>
      </w:pPr>
      <w:r w:rsidRPr="00944720">
        <w:rPr>
          <w:rStyle w:val="Brak"/>
          <w:rFonts w:ascii="Tahoma" w:hAnsi="Tahoma" w:cs="Tahoma"/>
          <w:b/>
          <w:bCs/>
          <w:color w:val="FF0000"/>
        </w:rPr>
        <w:t>l</w:t>
      </w:r>
      <w:r w:rsidR="006E30D5" w:rsidRPr="00944720">
        <w:rPr>
          <w:rStyle w:val="Brak"/>
          <w:rFonts w:ascii="Tahoma" w:hAnsi="Tahoma" w:cs="Tahoma"/>
          <w:b/>
          <w:bCs/>
          <w:color w:val="FF0000"/>
        </w:rPr>
        <w:t>ub</w:t>
      </w:r>
    </w:p>
    <w:p w14:paraId="4B05927A" w14:textId="21E0D215"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Cs/>
        </w:rPr>
      </w:pPr>
      <w:r w:rsidRPr="00944720">
        <w:rPr>
          <w:rStyle w:val="Brak"/>
          <w:rFonts w:ascii="Tahoma" w:hAnsi="Tahoma" w:cs="Tahoma"/>
          <w:bCs/>
        </w:rPr>
        <w:t>OŚWIADCZAM</w:t>
      </w:r>
      <w:r w:rsidR="007A1477" w:rsidRPr="00944720">
        <w:rPr>
          <w:rStyle w:val="Brak"/>
          <w:rFonts w:ascii="Tahoma" w:hAnsi="Tahoma" w:cs="Tahoma"/>
          <w:bCs/>
        </w:rPr>
        <w:t>/MY</w:t>
      </w:r>
      <w:r w:rsidRPr="00944720">
        <w:rPr>
          <w:rStyle w:val="Brak"/>
          <w:rFonts w:ascii="Tahoma" w:hAnsi="Tahoma" w:cs="Tahoma"/>
          <w:bCs/>
        </w:rPr>
        <w:t>, że żadna część zamówienia nie zostanie powierzona podwykonawcy.</w:t>
      </w:r>
    </w:p>
    <w:p w14:paraId="68027371" w14:textId="77777777" w:rsidR="00613B35" w:rsidRPr="00944720" w:rsidRDefault="00613B35" w:rsidP="00F2050F">
      <w:pPr>
        <w:spacing w:after="0" w:line="240" w:lineRule="auto"/>
        <w:jc w:val="both"/>
        <w:rPr>
          <w:rStyle w:val="Brak"/>
          <w:rFonts w:ascii="Tahoma" w:hAnsi="Tahoma" w:cs="Tahoma"/>
          <w:bCs/>
          <w:sz w:val="24"/>
          <w:szCs w:val="24"/>
        </w:rPr>
      </w:pPr>
    </w:p>
    <w:p w14:paraId="2FD13560" w14:textId="7BA0EF1F" w:rsidR="006E30D5" w:rsidRPr="00944720" w:rsidRDefault="006E30D5"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8. Podmioty trzecie:</w:t>
      </w:r>
    </w:p>
    <w:p w14:paraId="07F982AA" w14:textId="48E83A7B"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r w:rsidRPr="00944720">
        <w:rPr>
          <w:rStyle w:val="Brak"/>
          <w:rFonts w:ascii="Tahoma" w:hAnsi="Tahoma" w:cs="Tahoma"/>
          <w:bCs/>
          <w:color w:val="auto"/>
        </w:rPr>
        <w:t>OŚWIADCZAM</w:t>
      </w:r>
      <w:r w:rsidR="007A1477" w:rsidRPr="00944720">
        <w:rPr>
          <w:rStyle w:val="Brak"/>
          <w:rFonts w:ascii="Tahoma" w:hAnsi="Tahoma" w:cs="Tahoma"/>
          <w:bCs/>
        </w:rPr>
        <w:t>/MY</w:t>
      </w:r>
      <w:r w:rsidRPr="00944720">
        <w:rPr>
          <w:rStyle w:val="Brak"/>
          <w:rFonts w:ascii="Tahoma" w:hAnsi="Tahoma" w:cs="Tahoma"/>
          <w:color w:val="auto"/>
        </w:rPr>
        <w:t xml:space="preserve">, że zamierzam/my </w:t>
      </w:r>
      <w:r w:rsidRPr="00944720">
        <w:rPr>
          <w:rFonts w:ascii="Tahoma" w:hAnsi="Tahoma" w:cs="Tahoma"/>
        </w:rPr>
        <w:t>polegać na zdolnościach podmiotów udostępniających zasoby:</w:t>
      </w:r>
    </w:p>
    <w:p w14:paraId="6922EB12" w14:textId="77777777" w:rsidR="00613B35" w:rsidRPr="00944720" w:rsidRDefault="00613B35"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3646"/>
      </w:tblGrid>
      <w:tr w:rsidR="006E30D5" w:rsidRPr="00944720" w14:paraId="73C5558E" w14:textId="77777777" w:rsidTr="00124C0E">
        <w:tc>
          <w:tcPr>
            <w:tcW w:w="3037" w:type="pct"/>
          </w:tcPr>
          <w:p w14:paraId="0A165E9F" w14:textId="77777777"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sz w:val="20"/>
                <w:szCs w:val="20"/>
              </w:rPr>
            </w:pPr>
            <w:r w:rsidRPr="00944720">
              <w:rPr>
                <w:rFonts w:ascii="Tahoma" w:hAnsi="Tahoma" w:cs="Tahoma"/>
                <w:sz w:val="20"/>
                <w:szCs w:val="20"/>
              </w:rPr>
              <w:t>zakres dostępnych wykonawcy zasobów podmiotu udostępniającego zasoby</w:t>
            </w:r>
          </w:p>
        </w:tc>
        <w:tc>
          <w:tcPr>
            <w:tcW w:w="1963" w:type="pct"/>
          </w:tcPr>
          <w:p w14:paraId="1738A958" w14:textId="77777777"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sz w:val="20"/>
                <w:szCs w:val="20"/>
              </w:rPr>
            </w:pPr>
          </w:p>
        </w:tc>
      </w:tr>
      <w:tr w:rsidR="006E30D5" w:rsidRPr="00944720" w14:paraId="08C46943" w14:textId="77777777" w:rsidTr="00124C0E">
        <w:tc>
          <w:tcPr>
            <w:tcW w:w="3037" w:type="pct"/>
          </w:tcPr>
          <w:p w14:paraId="74701873" w14:textId="77777777"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sz w:val="20"/>
                <w:szCs w:val="20"/>
              </w:rPr>
            </w:pPr>
            <w:r w:rsidRPr="00944720">
              <w:rPr>
                <w:rFonts w:ascii="Tahoma" w:hAnsi="Tahoma" w:cs="Tahoma"/>
                <w:sz w:val="20"/>
                <w:szCs w:val="20"/>
              </w:rPr>
              <w:t>sposób i okres udostępnienia wykonawcy i wykorzystania przez niego zasobów podmiotu udostępniającego te zasoby przy wykonywaniu zamówienia</w:t>
            </w:r>
          </w:p>
        </w:tc>
        <w:tc>
          <w:tcPr>
            <w:tcW w:w="1963" w:type="pct"/>
          </w:tcPr>
          <w:p w14:paraId="0B66FB53" w14:textId="77777777"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sz w:val="20"/>
                <w:szCs w:val="20"/>
              </w:rPr>
            </w:pPr>
          </w:p>
        </w:tc>
      </w:tr>
      <w:tr w:rsidR="006E30D5" w:rsidRPr="00944720" w14:paraId="6D4A3E0D" w14:textId="77777777" w:rsidTr="00124C0E">
        <w:tc>
          <w:tcPr>
            <w:tcW w:w="3037" w:type="pct"/>
          </w:tcPr>
          <w:p w14:paraId="7206D51A" w14:textId="77777777"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sz w:val="20"/>
                <w:szCs w:val="20"/>
              </w:rPr>
            </w:pPr>
            <w:r w:rsidRPr="00944720">
              <w:rPr>
                <w:rFonts w:ascii="Tahoma" w:hAnsi="Tahoma" w:cs="Tahoma"/>
                <w:sz w:val="20"/>
                <w:szCs w:val="20"/>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tc>
        <w:tc>
          <w:tcPr>
            <w:tcW w:w="1963" w:type="pct"/>
          </w:tcPr>
          <w:p w14:paraId="0B2A3545" w14:textId="77777777"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sz w:val="20"/>
                <w:szCs w:val="20"/>
              </w:rPr>
            </w:pPr>
          </w:p>
        </w:tc>
      </w:tr>
    </w:tbl>
    <w:p w14:paraId="138231BC" w14:textId="77777777" w:rsidR="00223A01" w:rsidRPr="00944720" w:rsidRDefault="00223A01"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
          <w:bCs/>
          <w:color w:val="FF0000"/>
        </w:rPr>
      </w:pPr>
    </w:p>
    <w:p w14:paraId="543B7C72" w14:textId="2999FCC1"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
          <w:bCs/>
          <w:color w:val="FF0000"/>
        </w:rPr>
      </w:pPr>
      <w:r w:rsidRPr="00944720">
        <w:rPr>
          <w:rStyle w:val="Brak"/>
          <w:rFonts w:ascii="Tahoma" w:hAnsi="Tahoma" w:cs="Tahoma"/>
          <w:b/>
          <w:bCs/>
          <w:color w:val="FF0000"/>
        </w:rPr>
        <w:t>lub</w:t>
      </w:r>
    </w:p>
    <w:p w14:paraId="3A49504A" w14:textId="77777777" w:rsidR="00223A01" w:rsidRPr="00944720" w:rsidRDefault="00223A01"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Cs/>
        </w:rPr>
      </w:pPr>
    </w:p>
    <w:p w14:paraId="092207D8" w14:textId="2C5E5756" w:rsidR="006E30D5" w:rsidRPr="00944720"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Cs/>
        </w:rPr>
      </w:pPr>
      <w:r w:rsidRPr="00944720">
        <w:rPr>
          <w:rStyle w:val="Brak"/>
          <w:rFonts w:ascii="Tahoma" w:hAnsi="Tahoma" w:cs="Tahoma"/>
          <w:bCs/>
        </w:rPr>
        <w:t>OŚWIADCZAM</w:t>
      </w:r>
      <w:r w:rsidR="007A1477" w:rsidRPr="00944720">
        <w:rPr>
          <w:rStyle w:val="Brak"/>
          <w:rFonts w:ascii="Tahoma" w:hAnsi="Tahoma" w:cs="Tahoma"/>
          <w:bCs/>
        </w:rPr>
        <w:t>/MY</w:t>
      </w:r>
      <w:r w:rsidRPr="00944720">
        <w:rPr>
          <w:rStyle w:val="Brak"/>
          <w:rFonts w:ascii="Tahoma" w:hAnsi="Tahoma" w:cs="Tahoma"/>
          <w:bCs/>
        </w:rPr>
        <w:t xml:space="preserve">, że nie zamierza/my </w:t>
      </w:r>
      <w:r w:rsidRPr="00944720">
        <w:rPr>
          <w:rFonts w:ascii="Tahoma" w:hAnsi="Tahoma" w:cs="Tahoma"/>
        </w:rPr>
        <w:t>polegać na zdolnościach podmiotów udostępniających zasoby</w:t>
      </w:r>
      <w:r w:rsidRPr="00944720">
        <w:rPr>
          <w:rStyle w:val="Brak"/>
          <w:rFonts w:ascii="Tahoma" w:hAnsi="Tahoma" w:cs="Tahoma"/>
          <w:bCs/>
        </w:rPr>
        <w:t>.</w:t>
      </w:r>
    </w:p>
    <w:p w14:paraId="0C6E2C78" w14:textId="77777777" w:rsidR="00223A01" w:rsidRPr="00944720" w:rsidRDefault="00223A01"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Cs/>
        </w:rPr>
      </w:pPr>
    </w:p>
    <w:p w14:paraId="7993A88E" w14:textId="13F919F7" w:rsidR="006E30D5" w:rsidRPr="00944720" w:rsidRDefault="003838AA"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 xml:space="preserve">9. </w:t>
      </w:r>
      <w:r w:rsidR="006E30D5" w:rsidRPr="00944720">
        <w:rPr>
          <w:rStyle w:val="Brak"/>
          <w:rFonts w:ascii="Tahoma" w:hAnsi="Tahoma" w:cs="Tahoma"/>
          <w:bCs/>
          <w:sz w:val="24"/>
          <w:szCs w:val="24"/>
        </w:rPr>
        <w:t>Wraz z ofertą SKŁADAMY</w:t>
      </w:r>
      <w:r w:rsidR="007A1477" w:rsidRPr="00944720">
        <w:rPr>
          <w:rStyle w:val="Brak"/>
          <w:rFonts w:ascii="Tahoma" w:hAnsi="Tahoma" w:cs="Tahoma"/>
          <w:bCs/>
          <w:sz w:val="24"/>
          <w:szCs w:val="24"/>
        </w:rPr>
        <w:t>/MY</w:t>
      </w:r>
      <w:r w:rsidR="006E30D5" w:rsidRPr="00944720">
        <w:rPr>
          <w:rStyle w:val="Brak"/>
          <w:rFonts w:ascii="Tahoma" w:hAnsi="Tahoma" w:cs="Tahoma"/>
          <w:bCs/>
          <w:sz w:val="24"/>
          <w:szCs w:val="24"/>
        </w:rPr>
        <w:t xml:space="preserve"> następujące oświadczenia i dokumenty:</w:t>
      </w:r>
    </w:p>
    <w:p w14:paraId="30B64D8B" w14:textId="77777777" w:rsidR="006E30D5" w:rsidRPr="00944720" w:rsidRDefault="006E30D5">
      <w:pPr>
        <w:pStyle w:val="Akapitzlist"/>
        <w:numPr>
          <w:ilvl w:val="1"/>
          <w:numId w:val="6"/>
        </w:numPr>
        <w:spacing w:after="0" w:line="240" w:lineRule="auto"/>
        <w:ind w:left="993" w:hanging="447"/>
        <w:jc w:val="both"/>
        <w:rPr>
          <w:rStyle w:val="Brak"/>
          <w:rFonts w:ascii="Tahoma" w:hAnsi="Tahoma" w:cs="Tahoma"/>
          <w:bCs/>
          <w:sz w:val="24"/>
          <w:szCs w:val="24"/>
        </w:rPr>
      </w:pPr>
      <w:r w:rsidRPr="00944720">
        <w:rPr>
          <w:rStyle w:val="Brak"/>
          <w:rFonts w:ascii="Tahoma" w:hAnsi="Tahoma" w:cs="Tahoma"/>
          <w:bCs/>
          <w:sz w:val="24"/>
          <w:szCs w:val="24"/>
        </w:rPr>
        <w:t>…………….,</w:t>
      </w:r>
    </w:p>
    <w:p w14:paraId="5CC98E02" w14:textId="77777777" w:rsidR="006E30D5" w:rsidRPr="00944720" w:rsidRDefault="006E30D5">
      <w:pPr>
        <w:pStyle w:val="Akapitzlist"/>
        <w:numPr>
          <w:ilvl w:val="0"/>
          <w:numId w:val="6"/>
        </w:numPr>
        <w:spacing w:after="0" w:line="240" w:lineRule="auto"/>
        <w:ind w:left="993" w:hanging="425"/>
        <w:jc w:val="both"/>
        <w:rPr>
          <w:rStyle w:val="Brak"/>
          <w:rFonts w:ascii="Tahoma" w:hAnsi="Tahoma" w:cs="Tahoma"/>
          <w:bCs/>
          <w:sz w:val="24"/>
          <w:szCs w:val="24"/>
        </w:rPr>
      </w:pPr>
      <w:r w:rsidRPr="00944720">
        <w:rPr>
          <w:rStyle w:val="Brak"/>
          <w:rFonts w:ascii="Tahoma" w:hAnsi="Tahoma" w:cs="Tahoma"/>
          <w:bCs/>
          <w:sz w:val="24"/>
          <w:szCs w:val="24"/>
        </w:rPr>
        <w:t>…………….,</w:t>
      </w:r>
    </w:p>
    <w:p w14:paraId="3B59CBA0" w14:textId="77777777" w:rsidR="006E30D5" w:rsidRPr="00944720" w:rsidRDefault="006E30D5" w:rsidP="00F2050F">
      <w:pPr>
        <w:spacing w:after="0" w:line="240" w:lineRule="auto"/>
        <w:ind w:left="993" w:firstLine="993"/>
        <w:jc w:val="both"/>
        <w:rPr>
          <w:rStyle w:val="Brak"/>
          <w:rFonts w:ascii="Tahoma" w:hAnsi="Tahoma" w:cs="Tahoma"/>
          <w:bCs/>
          <w:sz w:val="24"/>
          <w:szCs w:val="24"/>
        </w:rPr>
      </w:pPr>
      <w:r w:rsidRPr="00944720">
        <w:rPr>
          <w:rStyle w:val="Brak"/>
          <w:rFonts w:ascii="Tahoma" w:hAnsi="Tahoma" w:cs="Tahoma"/>
          <w:bCs/>
          <w:sz w:val="24"/>
          <w:szCs w:val="24"/>
        </w:rPr>
        <w:t>itd.</w:t>
      </w:r>
    </w:p>
    <w:p w14:paraId="60B584E4" w14:textId="77777777" w:rsidR="00DB2035" w:rsidRPr="00944720" w:rsidRDefault="00DB2035" w:rsidP="00F2050F">
      <w:pPr>
        <w:spacing w:after="0" w:line="240" w:lineRule="auto"/>
        <w:jc w:val="right"/>
        <w:rPr>
          <w:rFonts w:ascii="Tahoma" w:hAnsi="Tahoma" w:cs="Tahoma"/>
          <w:b/>
        </w:rPr>
      </w:pPr>
    </w:p>
    <w:p w14:paraId="6372424A" w14:textId="77777777" w:rsidR="00DB2035" w:rsidRPr="00944720" w:rsidRDefault="00DB2035" w:rsidP="00F2050F">
      <w:pPr>
        <w:spacing w:after="0" w:line="240" w:lineRule="auto"/>
        <w:jc w:val="right"/>
        <w:rPr>
          <w:rFonts w:ascii="Tahoma" w:hAnsi="Tahoma" w:cs="Tahoma"/>
          <w:b/>
        </w:rPr>
      </w:pPr>
    </w:p>
    <w:p w14:paraId="7EE59E59" w14:textId="2EB7FD04" w:rsidR="006E30D5" w:rsidRPr="00944720" w:rsidRDefault="006E30D5" w:rsidP="00F2050F">
      <w:pPr>
        <w:spacing w:after="0" w:line="240" w:lineRule="auto"/>
        <w:jc w:val="right"/>
        <w:rPr>
          <w:rFonts w:ascii="Tahoma" w:hAnsi="Tahoma" w:cs="Tahoma"/>
          <w:b/>
        </w:rPr>
      </w:pPr>
      <w:r w:rsidRPr="00944720">
        <w:rPr>
          <w:rFonts w:ascii="Tahoma" w:hAnsi="Tahoma" w:cs="Tahoma"/>
          <w:b/>
        </w:rPr>
        <w:t>……………….……………………………………….</w:t>
      </w:r>
    </w:p>
    <w:p w14:paraId="716AB070" w14:textId="77777777" w:rsidR="006E30D5" w:rsidRPr="00944720" w:rsidRDefault="006E30D5" w:rsidP="00F2050F">
      <w:pPr>
        <w:spacing w:after="0" w:line="240" w:lineRule="auto"/>
        <w:jc w:val="right"/>
        <w:rPr>
          <w:rFonts w:ascii="Tahoma" w:hAnsi="Tahoma" w:cs="Tahoma"/>
          <w:b/>
          <w:i/>
        </w:rPr>
      </w:pPr>
      <w:r w:rsidRPr="00944720">
        <w:rPr>
          <w:rFonts w:ascii="Tahoma" w:hAnsi="Tahoma" w:cs="Tahoma"/>
          <w:b/>
          <w:i/>
        </w:rPr>
        <w:t xml:space="preserve">Data; kwalifikowany podpis elektroniczny </w:t>
      </w:r>
    </w:p>
    <w:p w14:paraId="49F8CBBF" w14:textId="2FB943CC" w:rsidR="006E30D5" w:rsidRPr="00944720" w:rsidRDefault="006E30D5" w:rsidP="00F2050F">
      <w:pPr>
        <w:spacing w:after="0" w:line="240" w:lineRule="auto"/>
        <w:jc w:val="right"/>
        <w:rPr>
          <w:rFonts w:ascii="Tahoma" w:hAnsi="Tahoma" w:cs="Tahoma"/>
          <w:b/>
          <w:i/>
        </w:rPr>
      </w:pPr>
      <w:r w:rsidRPr="00944720">
        <w:rPr>
          <w:rFonts w:ascii="Tahoma" w:hAnsi="Tahoma" w:cs="Tahoma"/>
          <w:b/>
          <w:i/>
        </w:rPr>
        <w:t>lub podpis zaufany lub podpis osobisty</w:t>
      </w:r>
    </w:p>
    <w:p w14:paraId="7308A23B" w14:textId="77777777" w:rsidR="00223A01" w:rsidRPr="00944720" w:rsidRDefault="00223A01" w:rsidP="00F2050F">
      <w:pPr>
        <w:autoSpaceDE w:val="0"/>
        <w:autoSpaceDN w:val="0"/>
        <w:adjustRightInd w:val="0"/>
        <w:spacing w:after="0" w:line="240" w:lineRule="auto"/>
        <w:jc w:val="both"/>
        <w:rPr>
          <w:rFonts w:ascii="Tahoma" w:eastAsia="Times New Roman" w:hAnsi="Tahoma" w:cs="Tahoma"/>
          <w:i/>
          <w:iCs/>
          <w:color w:val="000000"/>
          <w:sz w:val="18"/>
          <w:szCs w:val="18"/>
        </w:rPr>
      </w:pPr>
    </w:p>
    <w:p w14:paraId="68AD2B56" w14:textId="79ACBE2C" w:rsidR="006E30D5" w:rsidRPr="00944720" w:rsidRDefault="006E30D5" w:rsidP="00F2050F">
      <w:pPr>
        <w:autoSpaceDE w:val="0"/>
        <w:autoSpaceDN w:val="0"/>
        <w:adjustRightInd w:val="0"/>
        <w:spacing w:after="0" w:line="240" w:lineRule="auto"/>
        <w:jc w:val="both"/>
        <w:rPr>
          <w:rFonts w:ascii="Tahoma" w:eastAsia="Times New Roman" w:hAnsi="Tahoma" w:cs="Tahoma"/>
          <w:i/>
          <w:iCs/>
          <w:color w:val="000000"/>
          <w:sz w:val="18"/>
          <w:szCs w:val="18"/>
        </w:rPr>
      </w:pPr>
      <w:r w:rsidRPr="00944720">
        <w:rPr>
          <w:rFonts w:ascii="Tahoma" w:eastAsia="Times New Roman" w:hAnsi="Tahoma" w:cs="Tahoma"/>
          <w:i/>
          <w:iCs/>
          <w:color w:val="000000"/>
          <w:sz w:val="18"/>
          <w:szCs w:val="18"/>
        </w:rPr>
        <w:t>Informacja dla Wykonawcy:</w:t>
      </w:r>
    </w:p>
    <w:p w14:paraId="566470FC" w14:textId="77777777" w:rsidR="006E30D5" w:rsidRPr="00944720" w:rsidRDefault="006E30D5" w:rsidP="00F2050F">
      <w:pPr>
        <w:autoSpaceDE w:val="0"/>
        <w:autoSpaceDN w:val="0"/>
        <w:adjustRightInd w:val="0"/>
        <w:spacing w:after="0" w:line="240" w:lineRule="auto"/>
        <w:jc w:val="both"/>
        <w:rPr>
          <w:rFonts w:ascii="Tahoma" w:eastAsia="Times New Roman" w:hAnsi="Tahoma" w:cs="Tahoma"/>
          <w:i/>
          <w:iCs/>
          <w:color w:val="000000"/>
          <w:sz w:val="18"/>
          <w:szCs w:val="18"/>
        </w:rPr>
      </w:pPr>
      <w:r w:rsidRPr="00944720">
        <w:rPr>
          <w:rFonts w:ascii="Tahoma" w:eastAsia="Times New Roman" w:hAnsi="Tahoma" w:cs="Tahoma"/>
          <w:i/>
          <w:iCs/>
          <w:color w:val="000000"/>
          <w:sz w:val="18"/>
          <w:szCs w:val="18"/>
        </w:rPr>
        <w:t>Formularz oferty musi być opatrzony przez osobę lub osoby uprawnione do reprezentowania firmy kwalifikowanym podpisem elektronicznym, podpisem zaufanym lub podpisem osobistym i przekazany Zamawiającemu wraz z dokumentem (-</w:t>
      </w:r>
      <w:proofErr w:type="spellStart"/>
      <w:r w:rsidRPr="00944720">
        <w:rPr>
          <w:rFonts w:ascii="Tahoma" w:eastAsia="Times New Roman" w:hAnsi="Tahoma" w:cs="Tahoma"/>
          <w:i/>
          <w:iCs/>
          <w:color w:val="000000"/>
          <w:sz w:val="18"/>
          <w:szCs w:val="18"/>
        </w:rPr>
        <w:t>ami</w:t>
      </w:r>
      <w:proofErr w:type="spellEnd"/>
      <w:r w:rsidRPr="00944720">
        <w:rPr>
          <w:rFonts w:ascii="Tahoma" w:eastAsia="Times New Roman" w:hAnsi="Tahoma" w:cs="Tahoma"/>
          <w:i/>
          <w:iCs/>
          <w:color w:val="000000"/>
          <w:sz w:val="18"/>
          <w:szCs w:val="18"/>
        </w:rPr>
        <w:t>) potwierdzającymi prawo do reprezentacji Wykonawcy przez osobę podpisującą ofertę.</w:t>
      </w:r>
    </w:p>
    <w:p w14:paraId="664F5F38" w14:textId="77777777" w:rsidR="006E30D5" w:rsidRPr="00944720" w:rsidRDefault="006E30D5" w:rsidP="00F2050F">
      <w:pPr>
        <w:autoSpaceDE w:val="0"/>
        <w:autoSpaceDN w:val="0"/>
        <w:adjustRightInd w:val="0"/>
        <w:spacing w:after="0" w:line="240" w:lineRule="auto"/>
        <w:jc w:val="both"/>
        <w:rPr>
          <w:rFonts w:ascii="Tahoma" w:eastAsia="Times New Roman" w:hAnsi="Tahoma" w:cs="Tahoma"/>
          <w:i/>
          <w:iCs/>
          <w:color w:val="000000"/>
          <w:sz w:val="18"/>
          <w:szCs w:val="18"/>
        </w:rPr>
      </w:pPr>
      <w:r w:rsidRPr="00944720">
        <w:rPr>
          <w:rFonts w:ascii="Tahoma" w:eastAsia="Times New Roman" w:hAnsi="Tahoma" w:cs="Tahoma"/>
          <w:i/>
          <w:iCs/>
          <w:color w:val="000000"/>
          <w:sz w:val="18"/>
          <w:szCs w:val="18"/>
        </w:rPr>
        <w:t>*niepotrzebne skreślić</w:t>
      </w:r>
    </w:p>
    <w:p w14:paraId="0E04C1DC" w14:textId="77777777" w:rsidR="006E30D5" w:rsidRPr="00944720" w:rsidRDefault="006E30D5" w:rsidP="00F2050F">
      <w:pPr>
        <w:autoSpaceDE w:val="0"/>
        <w:autoSpaceDN w:val="0"/>
        <w:adjustRightInd w:val="0"/>
        <w:spacing w:after="0" w:line="240" w:lineRule="auto"/>
        <w:jc w:val="both"/>
        <w:rPr>
          <w:rFonts w:ascii="Tahoma" w:eastAsia="Times New Roman" w:hAnsi="Tahoma" w:cs="Tahoma"/>
          <w:i/>
          <w:iCs/>
          <w:color w:val="000000"/>
          <w:sz w:val="18"/>
          <w:szCs w:val="18"/>
        </w:rPr>
      </w:pPr>
      <w:r w:rsidRPr="00944720">
        <w:rPr>
          <w:rFonts w:ascii="Tahoma" w:eastAsia="Times New Roman" w:hAnsi="Tahoma" w:cs="Tahoma"/>
          <w:i/>
          <w:iCs/>
          <w:color w:val="000000"/>
          <w:sz w:val="18"/>
          <w:szCs w:val="18"/>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p w14:paraId="678DD894" w14:textId="77777777" w:rsidR="006E30D5" w:rsidRPr="00944720" w:rsidRDefault="006E30D5" w:rsidP="00F2050F">
      <w:pPr>
        <w:pStyle w:val="TreA"/>
        <w:pBdr>
          <w:top w:val="none" w:sz="0" w:space="0" w:color="000000"/>
          <w:left w:val="none" w:sz="0" w:space="0" w:color="000000"/>
          <w:bottom w:val="none" w:sz="0" w:space="0" w:color="000000"/>
          <w:right w:val="none" w:sz="0" w:space="0" w:color="000000"/>
          <w:bar w:val="none" w:sz="0" w:color="auto"/>
        </w:pBdr>
        <w:jc w:val="both"/>
        <w:rPr>
          <w:rFonts w:ascii="Tahoma" w:hAnsi="Tahoma" w:cs="Tahoma"/>
          <w:sz w:val="18"/>
          <w:szCs w:val="18"/>
          <w:lang w:eastAsia="zh-CN"/>
        </w:rPr>
      </w:pPr>
      <w:r w:rsidRPr="00944720">
        <w:rPr>
          <w:rFonts w:ascii="Tahoma" w:hAnsi="Tahoma" w:cs="Tahoma"/>
          <w:sz w:val="18"/>
          <w:szCs w:val="18"/>
          <w:lang w:eastAsia="zh-CN"/>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w:t>
      </w:r>
    </w:p>
    <w:p w14:paraId="47BAA6CB" w14:textId="77777777" w:rsidR="006E30D5" w:rsidRPr="00944720" w:rsidRDefault="006E30D5" w:rsidP="00F2050F">
      <w:pPr>
        <w:spacing w:after="0" w:line="240" w:lineRule="auto"/>
        <w:rPr>
          <w:rStyle w:val="Brak"/>
          <w:rFonts w:ascii="Tahoma" w:hAnsi="Tahoma" w:cs="Tahoma"/>
          <w:b/>
          <w:bCs/>
          <w:sz w:val="18"/>
          <w:szCs w:val="18"/>
        </w:rPr>
      </w:pPr>
      <w:r w:rsidRPr="00944720">
        <w:rPr>
          <w:rStyle w:val="Brak"/>
          <w:rFonts w:ascii="Tahoma" w:hAnsi="Tahoma" w:cs="Tahoma"/>
          <w:b/>
          <w:bCs/>
          <w:sz w:val="18"/>
          <w:szCs w:val="18"/>
        </w:rPr>
        <w:br w:type="page"/>
      </w:r>
    </w:p>
    <w:p w14:paraId="09EE1152" w14:textId="6B16E69C" w:rsidR="006E30D5" w:rsidRPr="00944720" w:rsidRDefault="00747E20" w:rsidP="00F2050F">
      <w:pPr>
        <w:spacing w:after="0" w:line="240" w:lineRule="auto"/>
        <w:jc w:val="both"/>
        <w:rPr>
          <w:rFonts w:ascii="Tahoma" w:eastAsia="Arial Unicode MS" w:hAnsi="Tahoma" w:cs="Tahoma"/>
          <w:b/>
          <w:bCs/>
          <w:color w:val="000000"/>
          <w:sz w:val="24"/>
          <w:szCs w:val="24"/>
          <w:u w:color="000000"/>
          <w:lang w:eastAsia="zh-CN"/>
        </w:rPr>
      </w:pPr>
      <w:r w:rsidRPr="00944720">
        <w:rPr>
          <w:rStyle w:val="Brak"/>
          <w:rFonts w:ascii="Tahoma" w:hAnsi="Tahoma" w:cs="Tahoma"/>
          <w:b/>
          <w:bCs/>
          <w:sz w:val="24"/>
          <w:szCs w:val="24"/>
        </w:rPr>
        <w:lastRenderedPageBreak/>
        <w:t>Załącznik nr 3 do SWZ</w:t>
      </w:r>
      <w:r w:rsidR="006E30D5" w:rsidRPr="00944720">
        <w:rPr>
          <w:rStyle w:val="Brak"/>
          <w:rFonts w:ascii="Tahoma" w:eastAsia="Arial Unicode MS" w:hAnsi="Tahoma" w:cs="Tahoma"/>
          <w:b/>
          <w:bCs/>
          <w:color w:val="000000"/>
          <w:sz w:val="24"/>
          <w:szCs w:val="24"/>
          <w:u w:color="000000"/>
          <w:lang w:eastAsia="zh-CN"/>
        </w:rPr>
        <w:t xml:space="preserve"> – Wzór </w:t>
      </w:r>
      <w:r w:rsidR="006E30D5" w:rsidRPr="00944720">
        <w:rPr>
          <w:rFonts w:ascii="Tahoma" w:eastAsia="Times New Roman" w:hAnsi="Tahoma" w:cs="Tahoma"/>
          <w:b/>
          <w:bCs/>
          <w:color w:val="000000"/>
          <w:sz w:val="24"/>
          <w:szCs w:val="24"/>
        </w:rPr>
        <w:t>oświadczenia o niepodleganiu wykluczeniu oraz spełnianiu warunków udziału w postępowaniu.</w:t>
      </w:r>
    </w:p>
    <w:p w14:paraId="4894A796" w14:textId="77777777" w:rsidR="006E30D5" w:rsidRPr="00944720" w:rsidRDefault="006E30D5" w:rsidP="00F2050F">
      <w:pPr>
        <w:spacing w:after="0" w:line="240" w:lineRule="auto"/>
        <w:rPr>
          <w:rStyle w:val="Brak"/>
          <w:rFonts w:ascii="Tahoma" w:hAnsi="Tahoma" w:cs="Tahoma"/>
          <w:bCs/>
          <w:sz w:val="24"/>
          <w:szCs w:val="24"/>
        </w:rPr>
      </w:pPr>
    </w:p>
    <w:p w14:paraId="23B03231"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Zamawiający</w:t>
      </w:r>
    </w:p>
    <w:p w14:paraId="3982477C"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 xml:space="preserve">Teatr Muzyczny ROMA w Warszawie, </w:t>
      </w:r>
    </w:p>
    <w:p w14:paraId="55FD370A"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 xml:space="preserve">ul. Nowogrodzka 49, </w:t>
      </w:r>
    </w:p>
    <w:p w14:paraId="6E35500C"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00-695 Warszawa.</w:t>
      </w:r>
    </w:p>
    <w:p w14:paraId="3D0F669A" w14:textId="77777777" w:rsidR="00223A01" w:rsidRPr="00944720" w:rsidRDefault="00223A01" w:rsidP="00F2050F">
      <w:pPr>
        <w:spacing w:after="0" w:line="240" w:lineRule="auto"/>
        <w:rPr>
          <w:rStyle w:val="Brak"/>
          <w:rFonts w:ascii="Tahoma" w:hAnsi="Tahoma" w:cs="Tahoma"/>
          <w:b/>
          <w:sz w:val="24"/>
          <w:szCs w:val="24"/>
        </w:rPr>
      </w:pPr>
    </w:p>
    <w:p w14:paraId="34F3B3D9" w14:textId="2D44A234" w:rsidR="00084D5D" w:rsidRPr="00944720" w:rsidRDefault="00084D5D" w:rsidP="00F2050F">
      <w:pPr>
        <w:spacing w:after="0" w:line="240" w:lineRule="auto"/>
        <w:rPr>
          <w:rStyle w:val="Brak"/>
          <w:rFonts w:ascii="Tahoma" w:hAnsi="Tahoma" w:cs="Tahoma"/>
          <w:b/>
          <w:sz w:val="24"/>
          <w:szCs w:val="24"/>
        </w:rPr>
      </w:pPr>
      <w:r w:rsidRPr="00944720">
        <w:rPr>
          <w:rStyle w:val="Brak"/>
          <w:rFonts w:ascii="Tahoma" w:hAnsi="Tahoma" w:cs="Tahoma"/>
          <w:b/>
          <w:sz w:val="24"/>
          <w:szCs w:val="24"/>
        </w:rPr>
        <w:t>Wykonawca:</w:t>
      </w:r>
    </w:p>
    <w:p w14:paraId="044748AE" w14:textId="77777777" w:rsidR="00084D5D" w:rsidRPr="00944720" w:rsidRDefault="00084D5D" w:rsidP="00F2050F">
      <w:pPr>
        <w:spacing w:after="0" w:line="240" w:lineRule="auto"/>
        <w:rPr>
          <w:rStyle w:val="Brak"/>
          <w:rFonts w:ascii="Tahoma" w:hAnsi="Tahoma" w:cs="Tahoma"/>
          <w:bCs/>
          <w:sz w:val="20"/>
          <w:szCs w:val="20"/>
        </w:rPr>
      </w:pPr>
      <w:r w:rsidRPr="00944720">
        <w:rPr>
          <w:rStyle w:val="Brak"/>
          <w:rFonts w:ascii="Tahoma" w:hAnsi="Tahoma" w:cs="Tahoma"/>
          <w:bCs/>
          <w:sz w:val="20"/>
          <w:szCs w:val="20"/>
        </w:rPr>
        <w:t>……………………………………………..</w:t>
      </w:r>
    </w:p>
    <w:p w14:paraId="3DBBDB35" w14:textId="77777777" w:rsidR="00084D5D" w:rsidRPr="00944720" w:rsidRDefault="00084D5D" w:rsidP="00F2050F">
      <w:pPr>
        <w:spacing w:after="0" w:line="240" w:lineRule="auto"/>
        <w:rPr>
          <w:rStyle w:val="Brak"/>
          <w:rFonts w:ascii="Tahoma" w:hAnsi="Tahoma" w:cs="Tahoma"/>
          <w:bCs/>
          <w:sz w:val="20"/>
          <w:szCs w:val="20"/>
        </w:rPr>
      </w:pPr>
      <w:r w:rsidRPr="00944720">
        <w:rPr>
          <w:rStyle w:val="Brak"/>
          <w:rFonts w:ascii="Tahoma" w:hAnsi="Tahoma" w:cs="Tahoma"/>
          <w:bCs/>
          <w:sz w:val="20"/>
          <w:szCs w:val="20"/>
        </w:rPr>
        <w:t>……………………………………………..</w:t>
      </w:r>
    </w:p>
    <w:p w14:paraId="6AD5493B" w14:textId="77777777" w:rsidR="00084D5D" w:rsidRPr="00944720" w:rsidRDefault="00084D5D" w:rsidP="00F2050F">
      <w:pPr>
        <w:spacing w:after="0" w:line="240" w:lineRule="auto"/>
        <w:rPr>
          <w:rStyle w:val="Brak"/>
          <w:rFonts w:ascii="Tahoma" w:hAnsi="Tahoma" w:cs="Tahoma"/>
          <w:bCs/>
          <w:sz w:val="20"/>
          <w:szCs w:val="20"/>
        </w:rPr>
      </w:pPr>
      <w:r w:rsidRPr="00944720">
        <w:rPr>
          <w:rStyle w:val="Brak"/>
          <w:rFonts w:ascii="Tahoma" w:hAnsi="Tahoma" w:cs="Tahoma"/>
          <w:bCs/>
          <w:sz w:val="20"/>
          <w:szCs w:val="20"/>
        </w:rPr>
        <w:t>……………………………………………..</w:t>
      </w:r>
    </w:p>
    <w:p w14:paraId="7EE0F064" w14:textId="77777777" w:rsidR="00084D5D" w:rsidRPr="00944720" w:rsidRDefault="00084D5D" w:rsidP="00F2050F">
      <w:pPr>
        <w:spacing w:after="0" w:line="240" w:lineRule="auto"/>
        <w:ind w:right="5754"/>
        <w:rPr>
          <w:rStyle w:val="Brak"/>
          <w:rFonts w:ascii="Tahoma" w:hAnsi="Tahoma" w:cs="Tahoma"/>
          <w:bCs/>
          <w:i/>
          <w:iCs/>
          <w:sz w:val="20"/>
          <w:szCs w:val="20"/>
        </w:rPr>
      </w:pPr>
      <w:r w:rsidRPr="00944720">
        <w:rPr>
          <w:rStyle w:val="Brak"/>
          <w:rFonts w:ascii="Tahoma" w:hAnsi="Tahoma" w:cs="Tahoma"/>
          <w:bCs/>
          <w:i/>
          <w:iCs/>
          <w:sz w:val="20"/>
          <w:szCs w:val="20"/>
        </w:rPr>
        <w:t>(pełna nazwa/firma, adres, w zależności od podmiotu: NIP/PESEL, KRS/</w:t>
      </w:r>
      <w:proofErr w:type="spellStart"/>
      <w:r w:rsidRPr="00944720">
        <w:rPr>
          <w:rStyle w:val="Brak"/>
          <w:rFonts w:ascii="Tahoma" w:hAnsi="Tahoma" w:cs="Tahoma"/>
          <w:bCs/>
          <w:i/>
          <w:iCs/>
          <w:sz w:val="20"/>
          <w:szCs w:val="20"/>
        </w:rPr>
        <w:t>CEiDG</w:t>
      </w:r>
      <w:proofErr w:type="spellEnd"/>
      <w:r w:rsidRPr="00944720">
        <w:rPr>
          <w:rStyle w:val="Brak"/>
          <w:rFonts w:ascii="Tahoma" w:hAnsi="Tahoma" w:cs="Tahoma"/>
          <w:bCs/>
          <w:i/>
          <w:iCs/>
          <w:sz w:val="20"/>
          <w:szCs w:val="20"/>
        </w:rPr>
        <w:t>)</w:t>
      </w:r>
    </w:p>
    <w:p w14:paraId="16732052" w14:textId="77777777" w:rsidR="00084D5D" w:rsidRPr="00944720" w:rsidRDefault="00084D5D" w:rsidP="00F2050F">
      <w:pPr>
        <w:spacing w:after="0" w:line="240" w:lineRule="auto"/>
        <w:rPr>
          <w:rStyle w:val="Brak"/>
          <w:rFonts w:ascii="Tahoma" w:hAnsi="Tahoma" w:cs="Tahoma"/>
          <w:bCs/>
          <w:sz w:val="20"/>
          <w:szCs w:val="20"/>
        </w:rPr>
      </w:pPr>
      <w:r w:rsidRPr="00944720">
        <w:rPr>
          <w:rStyle w:val="Brak"/>
          <w:rFonts w:ascii="Tahoma" w:hAnsi="Tahoma" w:cs="Tahoma"/>
          <w:bCs/>
          <w:sz w:val="20"/>
          <w:szCs w:val="20"/>
        </w:rPr>
        <w:t>reprezentowany przez:</w:t>
      </w:r>
    </w:p>
    <w:p w14:paraId="59ABA428" w14:textId="77777777" w:rsidR="00084D5D" w:rsidRPr="00944720" w:rsidRDefault="00084D5D" w:rsidP="00F2050F">
      <w:pPr>
        <w:spacing w:after="0" w:line="240" w:lineRule="auto"/>
        <w:rPr>
          <w:rStyle w:val="Brak"/>
          <w:rFonts w:ascii="Tahoma" w:hAnsi="Tahoma" w:cs="Tahoma"/>
          <w:bCs/>
          <w:sz w:val="20"/>
          <w:szCs w:val="20"/>
        </w:rPr>
      </w:pPr>
      <w:r w:rsidRPr="00944720">
        <w:rPr>
          <w:rStyle w:val="Brak"/>
          <w:rFonts w:ascii="Tahoma" w:hAnsi="Tahoma" w:cs="Tahoma"/>
          <w:bCs/>
          <w:sz w:val="20"/>
          <w:szCs w:val="20"/>
        </w:rPr>
        <w:t>……………………………………………..</w:t>
      </w:r>
    </w:p>
    <w:p w14:paraId="28C57F7B" w14:textId="77777777" w:rsidR="00084D5D" w:rsidRPr="00944720" w:rsidRDefault="00084D5D" w:rsidP="00F2050F">
      <w:pPr>
        <w:spacing w:after="0" w:line="240" w:lineRule="auto"/>
        <w:rPr>
          <w:rStyle w:val="Brak"/>
          <w:rFonts w:ascii="Tahoma" w:hAnsi="Tahoma" w:cs="Tahoma"/>
          <w:bCs/>
          <w:sz w:val="20"/>
          <w:szCs w:val="20"/>
        </w:rPr>
      </w:pPr>
      <w:r w:rsidRPr="00944720">
        <w:rPr>
          <w:rStyle w:val="Brak"/>
          <w:rFonts w:ascii="Tahoma" w:hAnsi="Tahoma" w:cs="Tahoma"/>
          <w:bCs/>
          <w:sz w:val="20"/>
          <w:szCs w:val="20"/>
        </w:rPr>
        <w:t>……………………………………………..</w:t>
      </w:r>
    </w:p>
    <w:p w14:paraId="3BB84935" w14:textId="77777777" w:rsidR="00084D5D" w:rsidRPr="00944720" w:rsidRDefault="00084D5D" w:rsidP="00F2050F">
      <w:pPr>
        <w:spacing w:after="0" w:line="240" w:lineRule="auto"/>
        <w:rPr>
          <w:rStyle w:val="Brak"/>
          <w:rFonts w:ascii="Tahoma" w:hAnsi="Tahoma" w:cs="Tahoma"/>
          <w:bCs/>
          <w:sz w:val="20"/>
          <w:szCs w:val="20"/>
        </w:rPr>
      </w:pPr>
      <w:r w:rsidRPr="00944720">
        <w:rPr>
          <w:rStyle w:val="Brak"/>
          <w:rFonts w:ascii="Tahoma" w:hAnsi="Tahoma" w:cs="Tahoma"/>
          <w:bCs/>
          <w:sz w:val="20"/>
          <w:szCs w:val="20"/>
        </w:rPr>
        <w:t>……………………………………………..</w:t>
      </w:r>
    </w:p>
    <w:p w14:paraId="27DD4096" w14:textId="3782EBE8" w:rsidR="00084D5D" w:rsidRPr="00944720" w:rsidRDefault="00084D5D" w:rsidP="00F2050F">
      <w:pPr>
        <w:spacing w:after="0" w:line="240" w:lineRule="auto"/>
        <w:ind w:right="5754"/>
        <w:jc w:val="both"/>
        <w:rPr>
          <w:rStyle w:val="Brak"/>
          <w:rFonts w:ascii="Tahoma" w:hAnsi="Tahoma" w:cs="Tahoma"/>
          <w:bCs/>
          <w:i/>
          <w:iCs/>
          <w:sz w:val="20"/>
          <w:szCs w:val="20"/>
        </w:rPr>
      </w:pPr>
      <w:r w:rsidRPr="00944720">
        <w:rPr>
          <w:rStyle w:val="Brak"/>
          <w:rFonts w:ascii="Tahoma" w:hAnsi="Tahoma" w:cs="Tahoma"/>
          <w:bCs/>
          <w:i/>
          <w:iCs/>
          <w:sz w:val="20"/>
          <w:szCs w:val="20"/>
        </w:rPr>
        <w:t>(imię, nazwisko, stanowisko/podstawa do</w:t>
      </w:r>
      <w:r w:rsidR="00223A01" w:rsidRPr="00944720">
        <w:rPr>
          <w:rStyle w:val="Brak"/>
          <w:rFonts w:ascii="Tahoma" w:hAnsi="Tahoma" w:cs="Tahoma"/>
          <w:bCs/>
          <w:i/>
          <w:iCs/>
          <w:sz w:val="20"/>
          <w:szCs w:val="20"/>
        </w:rPr>
        <w:t xml:space="preserve"> </w:t>
      </w:r>
      <w:r w:rsidRPr="00944720">
        <w:rPr>
          <w:rStyle w:val="Brak"/>
          <w:rFonts w:ascii="Tahoma" w:hAnsi="Tahoma" w:cs="Tahoma"/>
          <w:bCs/>
          <w:i/>
          <w:iCs/>
          <w:sz w:val="20"/>
          <w:szCs w:val="20"/>
        </w:rPr>
        <w:t>reprezentacji)</w:t>
      </w:r>
    </w:p>
    <w:p w14:paraId="1C891D8D" w14:textId="77777777" w:rsidR="00223A01" w:rsidRPr="00944720" w:rsidRDefault="00223A01" w:rsidP="00F2050F">
      <w:pPr>
        <w:spacing w:after="0" w:line="240" w:lineRule="auto"/>
        <w:jc w:val="center"/>
        <w:rPr>
          <w:rStyle w:val="Brak"/>
          <w:rFonts w:ascii="Tahoma" w:hAnsi="Tahoma" w:cs="Tahoma"/>
          <w:b/>
          <w:bCs/>
          <w:sz w:val="24"/>
          <w:szCs w:val="24"/>
        </w:rPr>
      </w:pPr>
    </w:p>
    <w:p w14:paraId="6E037529" w14:textId="34A0EBF6" w:rsidR="00084D5D" w:rsidRPr="00944720" w:rsidRDefault="00084D5D" w:rsidP="00F2050F">
      <w:pPr>
        <w:spacing w:after="0" w:line="240" w:lineRule="auto"/>
        <w:jc w:val="center"/>
        <w:rPr>
          <w:rStyle w:val="Brak"/>
          <w:rFonts w:ascii="Tahoma" w:hAnsi="Tahoma" w:cs="Tahoma"/>
          <w:b/>
          <w:bCs/>
          <w:sz w:val="24"/>
          <w:szCs w:val="24"/>
        </w:rPr>
      </w:pPr>
      <w:r w:rsidRPr="00944720">
        <w:rPr>
          <w:rStyle w:val="Brak"/>
          <w:rFonts w:ascii="Tahoma" w:hAnsi="Tahoma" w:cs="Tahoma"/>
          <w:b/>
          <w:bCs/>
          <w:sz w:val="24"/>
          <w:szCs w:val="24"/>
        </w:rPr>
        <w:t>Oświadczenie Wykonawcy</w:t>
      </w:r>
    </w:p>
    <w:p w14:paraId="15B2885A" w14:textId="77777777" w:rsidR="00084D5D" w:rsidRPr="00944720" w:rsidRDefault="00084D5D" w:rsidP="00F2050F">
      <w:pPr>
        <w:spacing w:after="0" w:line="240" w:lineRule="auto"/>
        <w:jc w:val="center"/>
        <w:rPr>
          <w:rStyle w:val="Brak"/>
          <w:rFonts w:ascii="Tahoma" w:hAnsi="Tahoma" w:cs="Tahoma"/>
          <w:b/>
          <w:bCs/>
          <w:sz w:val="24"/>
          <w:szCs w:val="24"/>
        </w:rPr>
      </w:pPr>
      <w:r w:rsidRPr="00944720">
        <w:rPr>
          <w:rStyle w:val="Brak"/>
          <w:rFonts w:ascii="Tahoma" w:hAnsi="Tahoma" w:cs="Tahoma"/>
          <w:b/>
          <w:bCs/>
          <w:sz w:val="24"/>
          <w:szCs w:val="24"/>
        </w:rPr>
        <w:t xml:space="preserve">składane na podstawie art. 125 ust.1 ustawy z dnia 11 września 2019 r. Prawo zamówień publicznych (dalej jako: Ustawa </w:t>
      </w:r>
      <w:proofErr w:type="spellStart"/>
      <w:r w:rsidRPr="00944720">
        <w:rPr>
          <w:rStyle w:val="Brak"/>
          <w:rFonts w:ascii="Tahoma" w:hAnsi="Tahoma" w:cs="Tahoma"/>
          <w:b/>
          <w:bCs/>
          <w:sz w:val="24"/>
          <w:szCs w:val="24"/>
        </w:rPr>
        <w:t>Pzp</w:t>
      </w:r>
      <w:proofErr w:type="spellEnd"/>
      <w:r w:rsidRPr="00944720">
        <w:rPr>
          <w:rStyle w:val="Brak"/>
          <w:rFonts w:ascii="Tahoma" w:hAnsi="Tahoma" w:cs="Tahoma"/>
          <w:b/>
          <w:bCs/>
          <w:sz w:val="24"/>
          <w:szCs w:val="24"/>
        </w:rPr>
        <w:t>)</w:t>
      </w:r>
    </w:p>
    <w:p w14:paraId="1F6EA3B9" w14:textId="77777777" w:rsidR="00D61729" w:rsidRPr="00944720" w:rsidRDefault="00D61729" w:rsidP="00F2050F">
      <w:pPr>
        <w:spacing w:after="0" w:line="240" w:lineRule="auto"/>
        <w:jc w:val="center"/>
        <w:rPr>
          <w:rStyle w:val="Brak"/>
          <w:rFonts w:ascii="Tahoma" w:hAnsi="Tahoma" w:cs="Tahoma"/>
          <w:b/>
          <w:bCs/>
          <w:sz w:val="24"/>
          <w:szCs w:val="24"/>
          <w:u w:val="single"/>
        </w:rPr>
      </w:pPr>
    </w:p>
    <w:p w14:paraId="7D25B23E" w14:textId="0594257B" w:rsidR="00084D5D" w:rsidRPr="00944720" w:rsidRDefault="00084D5D" w:rsidP="00F2050F">
      <w:pPr>
        <w:spacing w:after="0" w:line="240" w:lineRule="auto"/>
        <w:jc w:val="center"/>
        <w:rPr>
          <w:rStyle w:val="Brak"/>
          <w:rFonts w:ascii="Tahoma" w:hAnsi="Tahoma" w:cs="Tahoma"/>
          <w:b/>
          <w:bCs/>
          <w:sz w:val="24"/>
          <w:szCs w:val="24"/>
          <w:u w:val="single"/>
        </w:rPr>
      </w:pPr>
      <w:r w:rsidRPr="00944720">
        <w:rPr>
          <w:rStyle w:val="Brak"/>
          <w:rFonts w:ascii="Tahoma" w:hAnsi="Tahoma" w:cs="Tahoma"/>
          <w:b/>
          <w:bCs/>
          <w:sz w:val="24"/>
          <w:szCs w:val="24"/>
          <w:u w:val="single"/>
        </w:rPr>
        <w:t>DOTYCZĄCE PODSTAW WYKLUCZENIA Z POSTĘPOWANIA</w:t>
      </w:r>
    </w:p>
    <w:p w14:paraId="71ABC6E6" w14:textId="77777777" w:rsidR="00D61729" w:rsidRPr="00944720" w:rsidRDefault="00D61729" w:rsidP="00F2050F">
      <w:pPr>
        <w:spacing w:after="0" w:line="240" w:lineRule="auto"/>
        <w:jc w:val="both"/>
        <w:rPr>
          <w:rStyle w:val="Brak"/>
          <w:rFonts w:ascii="Tahoma" w:hAnsi="Tahoma" w:cs="Tahoma"/>
          <w:bCs/>
          <w:sz w:val="24"/>
          <w:szCs w:val="24"/>
        </w:rPr>
      </w:pPr>
    </w:p>
    <w:p w14:paraId="263D7586" w14:textId="04B4542A" w:rsidR="00084D5D" w:rsidRPr="00944720" w:rsidRDefault="00084D5D"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Na potrzeby postępowania o udzielenie zamówienia publicznego pn.</w:t>
      </w:r>
      <w:r w:rsidRPr="00944720">
        <w:rPr>
          <w:rStyle w:val="Brak"/>
          <w:rFonts w:ascii="Tahoma" w:hAnsi="Tahoma" w:cs="Tahoma"/>
          <w:b/>
          <w:bCs/>
          <w:caps/>
          <w:sz w:val="24"/>
          <w:szCs w:val="24"/>
        </w:rPr>
        <w:t xml:space="preserve"> </w:t>
      </w:r>
      <w:r w:rsidR="00223458" w:rsidRPr="00944720">
        <w:rPr>
          <w:rStyle w:val="Brak"/>
          <w:rFonts w:ascii="Tahoma" w:hAnsi="Tahoma" w:cs="Tahoma"/>
          <w:b/>
          <w:bCs/>
          <w:caps/>
          <w:sz w:val="24"/>
          <w:szCs w:val="24"/>
        </w:rPr>
        <w:t xml:space="preserve">DOSTAWA WRAZ </w:t>
      </w:r>
      <w:r w:rsidR="008E2321">
        <w:rPr>
          <w:rStyle w:val="Brak"/>
          <w:rFonts w:ascii="Tahoma" w:hAnsi="Tahoma" w:cs="Tahoma"/>
          <w:b/>
          <w:bCs/>
          <w:caps/>
          <w:sz w:val="24"/>
          <w:szCs w:val="24"/>
        </w:rPr>
        <w:t xml:space="preserve">z </w:t>
      </w:r>
      <w:r w:rsidR="00223458" w:rsidRPr="00944720">
        <w:rPr>
          <w:rStyle w:val="Brak"/>
          <w:rFonts w:ascii="Tahoma" w:hAnsi="Tahoma" w:cs="Tahoma"/>
          <w:b/>
          <w:bCs/>
          <w:caps/>
          <w:sz w:val="24"/>
          <w:szCs w:val="24"/>
        </w:rPr>
        <w:t>MONTAŻ</w:t>
      </w:r>
      <w:r w:rsidR="00E4336F">
        <w:rPr>
          <w:rStyle w:val="Brak"/>
          <w:rFonts w:ascii="Tahoma" w:hAnsi="Tahoma" w:cs="Tahoma"/>
          <w:b/>
          <w:bCs/>
          <w:caps/>
          <w:sz w:val="24"/>
          <w:szCs w:val="24"/>
        </w:rPr>
        <w:t>EM</w:t>
      </w:r>
      <w:r w:rsidR="00223458" w:rsidRPr="00944720">
        <w:rPr>
          <w:rStyle w:val="Brak"/>
          <w:rFonts w:ascii="Tahoma" w:hAnsi="Tahoma" w:cs="Tahoma"/>
          <w:b/>
          <w:bCs/>
          <w:caps/>
          <w:sz w:val="24"/>
          <w:szCs w:val="24"/>
        </w:rPr>
        <w:t xml:space="preserve"> FOTELI WIDOWISKOWYCH </w:t>
      </w:r>
      <w:r w:rsidR="00E4336F">
        <w:rPr>
          <w:rStyle w:val="Brak"/>
          <w:rFonts w:ascii="Tahoma" w:hAnsi="Tahoma" w:cs="Tahoma"/>
          <w:b/>
          <w:bCs/>
          <w:caps/>
          <w:sz w:val="24"/>
          <w:szCs w:val="24"/>
        </w:rPr>
        <w:t xml:space="preserve">NA SCENIE KAMERALNEJ </w:t>
      </w:r>
      <w:r w:rsidR="004A5644" w:rsidRPr="00944720">
        <w:rPr>
          <w:rStyle w:val="Brak"/>
          <w:rFonts w:ascii="Tahoma" w:hAnsi="Tahoma" w:cs="Tahoma"/>
          <w:b/>
          <w:bCs/>
          <w:caps/>
          <w:sz w:val="24"/>
          <w:szCs w:val="24"/>
        </w:rPr>
        <w:t xml:space="preserve"> </w:t>
      </w:r>
      <w:r w:rsidRPr="00944720">
        <w:rPr>
          <w:rStyle w:val="Brak"/>
          <w:rFonts w:ascii="Tahoma" w:hAnsi="Tahoma" w:cs="Tahoma"/>
          <w:b/>
          <w:bCs/>
          <w:caps/>
          <w:sz w:val="24"/>
          <w:szCs w:val="24"/>
        </w:rPr>
        <w:t>(</w:t>
      </w:r>
      <w:r w:rsidR="008251A2" w:rsidRPr="00944720">
        <w:rPr>
          <w:rStyle w:val="Brak"/>
          <w:rFonts w:ascii="Tahoma" w:hAnsi="Tahoma" w:cs="Tahoma"/>
          <w:b/>
          <w:bCs/>
          <w:caps/>
          <w:sz w:val="24"/>
          <w:szCs w:val="24"/>
        </w:rPr>
        <w:t>8/2026</w:t>
      </w:r>
      <w:r w:rsidRPr="00944720">
        <w:rPr>
          <w:rStyle w:val="Brak"/>
          <w:rFonts w:ascii="Tahoma" w:hAnsi="Tahoma" w:cs="Tahoma"/>
          <w:b/>
          <w:bCs/>
          <w:caps/>
          <w:sz w:val="24"/>
          <w:szCs w:val="24"/>
        </w:rPr>
        <w:t>)</w:t>
      </w:r>
      <w:r w:rsidRPr="00944720">
        <w:rPr>
          <w:rStyle w:val="Brak"/>
          <w:rFonts w:ascii="Tahoma" w:hAnsi="Tahoma" w:cs="Tahoma"/>
          <w:b/>
          <w:bCs/>
          <w:caps/>
          <w:sz w:val="24"/>
          <w:szCs w:val="32"/>
        </w:rPr>
        <w:t xml:space="preserve"> </w:t>
      </w:r>
      <w:r w:rsidRPr="00944720">
        <w:rPr>
          <w:rStyle w:val="Brak"/>
          <w:rFonts w:ascii="Tahoma" w:hAnsi="Tahoma" w:cs="Tahoma"/>
          <w:bCs/>
          <w:sz w:val="24"/>
          <w:szCs w:val="24"/>
        </w:rPr>
        <w:t xml:space="preserve">prowadzonego przez </w:t>
      </w:r>
      <w:r w:rsidRPr="00944720">
        <w:rPr>
          <w:rFonts w:ascii="Tahoma" w:hAnsi="Tahoma" w:cs="Tahoma"/>
          <w:sz w:val="24"/>
          <w:szCs w:val="24"/>
        </w:rPr>
        <w:t xml:space="preserve">Teatr </w:t>
      </w:r>
      <w:r w:rsidR="001B2CB7" w:rsidRPr="00944720">
        <w:rPr>
          <w:rFonts w:ascii="Tahoma" w:hAnsi="Tahoma" w:cs="Tahoma"/>
          <w:sz w:val="24"/>
          <w:szCs w:val="24"/>
        </w:rPr>
        <w:t>Muzyczny ROMA</w:t>
      </w:r>
      <w:r w:rsidRPr="00944720">
        <w:rPr>
          <w:rStyle w:val="Brak"/>
          <w:rFonts w:ascii="Tahoma" w:hAnsi="Tahoma" w:cs="Tahoma"/>
          <w:bCs/>
          <w:sz w:val="24"/>
          <w:szCs w:val="24"/>
        </w:rPr>
        <w:t>, oświadczam, że:</w:t>
      </w:r>
    </w:p>
    <w:p w14:paraId="4B1D17FB" w14:textId="77777777" w:rsidR="00223A01" w:rsidRPr="00944720" w:rsidRDefault="00223A01" w:rsidP="00F2050F">
      <w:pPr>
        <w:spacing w:after="0" w:line="240" w:lineRule="auto"/>
        <w:jc w:val="both"/>
        <w:rPr>
          <w:rStyle w:val="Brak"/>
          <w:rFonts w:ascii="Tahoma" w:hAnsi="Tahoma" w:cs="Tahoma"/>
          <w:b/>
          <w:bCs/>
          <w:caps/>
        </w:rPr>
      </w:pPr>
    </w:p>
    <w:p w14:paraId="42726466" w14:textId="5F8B9582" w:rsidR="003838AA" w:rsidRPr="00944720" w:rsidRDefault="003838AA">
      <w:pPr>
        <w:pStyle w:val="Akapitzlist"/>
        <w:numPr>
          <w:ilvl w:val="0"/>
          <w:numId w:val="7"/>
        </w:numPr>
        <w:spacing w:after="0" w:line="240" w:lineRule="auto"/>
        <w:ind w:left="714" w:hanging="357"/>
        <w:contextualSpacing w:val="0"/>
        <w:jc w:val="both"/>
        <w:rPr>
          <w:rStyle w:val="Brak"/>
          <w:rFonts w:ascii="Tahoma" w:hAnsi="Tahoma" w:cs="Tahoma"/>
          <w:bCs/>
          <w:sz w:val="24"/>
          <w:szCs w:val="24"/>
        </w:rPr>
      </w:pPr>
      <w:r w:rsidRPr="00944720">
        <w:rPr>
          <w:rStyle w:val="Brak"/>
          <w:rFonts w:ascii="Tahoma" w:hAnsi="Tahoma" w:cs="Tahoma"/>
          <w:bCs/>
          <w:sz w:val="24"/>
          <w:szCs w:val="24"/>
        </w:rPr>
        <w:t xml:space="preserve">nie zachodzą w stosunku do mnie przesłanki wykluczenia z postępowania </w:t>
      </w:r>
      <w:r w:rsidRPr="00944720">
        <w:rPr>
          <w:rStyle w:val="Brak"/>
          <w:rFonts w:ascii="Tahoma" w:hAnsi="Tahoma" w:cs="Tahoma"/>
          <w:bCs/>
          <w:sz w:val="24"/>
          <w:szCs w:val="24"/>
        </w:rPr>
        <w:br/>
        <w:t>na podstawie art.  7 ust. 1 ustawy z dnia 13 kwietnia 2022 r. o szczególnych rozwiązaniach w zakresie przeciwdziałania wspieraniu agresji na Ukrainę oraz służących ochronie bezpieczeństwa narodowego (</w:t>
      </w:r>
      <w:proofErr w:type="spellStart"/>
      <w:r w:rsidR="006D2DAE" w:rsidRPr="00944720">
        <w:rPr>
          <w:rStyle w:val="Brak"/>
          <w:rFonts w:ascii="Tahoma" w:hAnsi="Tahoma" w:cs="Tahoma"/>
          <w:sz w:val="24"/>
          <w:szCs w:val="24"/>
        </w:rPr>
        <w:t>t.j</w:t>
      </w:r>
      <w:proofErr w:type="spellEnd"/>
      <w:r w:rsidR="006D2DAE" w:rsidRPr="00944720">
        <w:rPr>
          <w:rStyle w:val="Brak"/>
          <w:rFonts w:ascii="Tahoma" w:hAnsi="Tahoma" w:cs="Tahoma"/>
          <w:sz w:val="24"/>
          <w:szCs w:val="24"/>
        </w:rPr>
        <w:t xml:space="preserve">. </w:t>
      </w:r>
      <w:r w:rsidR="006D2DAE" w:rsidRPr="00944720">
        <w:rPr>
          <w:rFonts w:ascii="Tahoma" w:hAnsi="Tahoma" w:cs="Tahoma"/>
          <w:sz w:val="24"/>
          <w:szCs w:val="24"/>
        </w:rPr>
        <w:t>Dz. U. z 2025 r. poz. 514</w:t>
      </w:r>
      <w:r w:rsidRPr="00944720">
        <w:rPr>
          <w:rStyle w:val="Brak"/>
          <w:rFonts w:ascii="Tahoma" w:hAnsi="Tahoma" w:cs="Tahoma"/>
          <w:bCs/>
          <w:sz w:val="24"/>
          <w:szCs w:val="24"/>
        </w:rPr>
        <w:t>);</w:t>
      </w:r>
    </w:p>
    <w:p w14:paraId="14B15AF2" w14:textId="77777777" w:rsidR="00223A01" w:rsidRPr="00944720" w:rsidRDefault="00223A01" w:rsidP="00223A01">
      <w:pPr>
        <w:pStyle w:val="Akapitzlist"/>
        <w:spacing w:after="0" w:line="240" w:lineRule="auto"/>
        <w:ind w:left="714"/>
        <w:contextualSpacing w:val="0"/>
        <w:jc w:val="both"/>
        <w:rPr>
          <w:rStyle w:val="Brak"/>
          <w:rFonts w:ascii="Tahoma" w:hAnsi="Tahoma" w:cs="Tahoma"/>
          <w:bCs/>
          <w:sz w:val="24"/>
          <w:szCs w:val="24"/>
        </w:rPr>
      </w:pPr>
    </w:p>
    <w:p w14:paraId="39827625" w14:textId="2DBB21A5" w:rsidR="003838AA" w:rsidRPr="00944720" w:rsidRDefault="003838AA">
      <w:pPr>
        <w:pStyle w:val="Akapitzlist"/>
        <w:numPr>
          <w:ilvl w:val="0"/>
          <w:numId w:val="7"/>
        </w:numPr>
        <w:spacing w:after="0" w:line="240" w:lineRule="auto"/>
        <w:ind w:left="714" w:hanging="357"/>
        <w:contextualSpacing w:val="0"/>
        <w:jc w:val="both"/>
        <w:rPr>
          <w:rStyle w:val="Brak"/>
          <w:rFonts w:ascii="Tahoma" w:hAnsi="Tahoma" w:cs="Tahoma"/>
          <w:bCs/>
          <w:sz w:val="24"/>
          <w:szCs w:val="24"/>
        </w:rPr>
      </w:pPr>
      <w:r w:rsidRPr="00944720">
        <w:rPr>
          <w:rStyle w:val="Brak"/>
          <w:rFonts w:ascii="Tahoma" w:hAnsi="Tahoma" w:cs="Tahoma"/>
          <w:bCs/>
          <w:sz w:val="24"/>
          <w:szCs w:val="24"/>
        </w:rPr>
        <w:t xml:space="preserve">nie podlegam wykluczeniu z postępowania na podstawie art. 108 ust. 1 Ustawy </w:t>
      </w:r>
      <w:proofErr w:type="spellStart"/>
      <w:r w:rsidRPr="00944720">
        <w:rPr>
          <w:rStyle w:val="Brak"/>
          <w:rFonts w:ascii="Tahoma" w:hAnsi="Tahoma" w:cs="Tahoma"/>
          <w:bCs/>
          <w:sz w:val="24"/>
          <w:szCs w:val="24"/>
        </w:rPr>
        <w:t>Pzp</w:t>
      </w:r>
      <w:proofErr w:type="spellEnd"/>
      <w:r w:rsidRPr="00944720">
        <w:rPr>
          <w:rStyle w:val="Brak"/>
          <w:rFonts w:ascii="Tahoma" w:hAnsi="Tahoma" w:cs="Tahoma"/>
          <w:bCs/>
          <w:sz w:val="24"/>
          <w:szCs w:val="24"/>
        </w:rPr>
        <w:t xml:space="preserve"> oraz </w:t>
      </w:r>
      <w:r w:rsidRPr="00944720">
        <w:rPr>
          <w:rFonts w:ascii="Tahoma" w:eastAsia="Times New Roman" w:hAnsi="Tahoma" w:cs="Tahoma"/>
          <w:color w:val="000000"/>
          <w:sz w:val="24"/>
          <w:szCs w:val="24"/>
        </w:rPr>
        <w:t>art. 109 ust. 1 pkt.</w:t>
      </w:r>
      <w:r w:rsidR="00C33EE8" w:rsidRPr="00944720">
        <w:rPr>
          <w:rFonts w:ascii="Tahoma" w:eastAsia="Times New Roman" w:hAnsi="Tahoma" w:cs="Tahoma"/>
          <w:color w:val="000000"/>
          <w:sz w:val="24"/>
          <w:szCs w:val="24"/>
        </w:rPr>
        <w:t xml:space="preserve"> 5 i</w:t>
      </w:r>
      <w:r w:rsidRPr="00944720">
        <w:rPr>
          <w:rFonts w:ascii="Tahoma" w:eastAsia="Times New Roman" w:hAnsi="Tahoma" w:cs="Tahoma"/>
          <w:color w:val="000000"/>
          <w:sz w:val="24"/>
          <w:szCs w:val="24"/>
        </w:rPr>
        <w:t xml:space="preserve"> 7 Ustawy </w:t>
      </w:r>
      <w:proofErr w:type="spellStart"/>
      <w:r w:rsidRPr="00944720">
        <w:rPr>
          <w:rFonts w:ascii="Tahoma" w:eastAsia="Times New Roman" w:hAnsi="Tahoma" w:cs="Tahoma"/>
          <w:color w:val="000000"/>
          <w:sz w:val="24"/>
          <w:szCs w:val="24"/>
        </w:rPr>
        <w:t>Pzp</w:t>
      </w:r>
      <w:proofErr w:type="spellEnd"/>
      <w:r w:rsidRPr="00944720">
        <w:rPr>
          <w:rStyle w:val="Brak"/>
          <w:rFonts w:ascii="Tahoma" w:hAnsi="Tahoma" w:cs="Tahoma"/>
          <w:bCs/>
          <w:sz w:val="24"/>
          <w:szCs w:val="24"/>
        </w:rPr>
        <w:t>.</w:t>
      </w:r>
    </w:p>
    <w:p w14:paraId="14443E62" w14:textId="77777777" w:rsidR="00223A01" w:rsidRPr="00944720" w:rsidRDefault="00223A01" w:rsidP="00223A01">
      <w:pPr>
        <w:pStyle w:val="Akapitzlist"/>
        <w:spacing w:after="0" w:line="240" w:lineRule="auto"/>
        <w:ind w:left="714"/>
        <w:contextualSpacing w:val="0"/>
        <w:jc w:val="both"/>
        <w:rPr>
          <w:rStyle w:val="Brak"/>
          <w:rFonts w:ascii="Tahoma" w:hAnsi="Tahoma" w:cs="Tahoma"/>
          <w:bCs/>
          <w:sz w:val="24"/>
          <w:szCs w:val="24"/>
        </w:rPr>
      </w:pPr>
    </w:p>
    <w:p w14:paraId="5CFB4228" w14:textId="3B62A20D" w:rsidR="003838AA" w:rsidRPr="00944720" w:rsidRDefault="003838AA" w:rsidP="00F2050F">
      <w:pPr>
        <w:spacing w:after="0" w:line="240" w:lineRule="auto"/>
        <w:jc w:val="both"/>
        <w:rPr>
          <w:rFonts w:ascii="Tahoma" w:hAnsi="Tahoma" w:cs="Tahoma"/>
          <w:b/>
          <w:i/>
          <w:color w:val="0070C0"/>
        </w:rPr>
      </w:pPr>
      <w:r w:rsidRPr="00944720">
        <w:rPr>
          <w:rFonts w:ascii="Tahoma" w:hAnsi="Tahoma" w:cs="Tahoma"/>
          <w:b/>
          <w:i/>
          <w:color w:val="0070C0"/>
        </w:rPr>
        <w:t>[UWAGA: zastosować, gdy zachodzą przesłanki wykluczenia z art. 108 ust. 1 pkt 1, 2 i 5, art. 109 ust. 1 pkt.</w:t>
      </w:r>
      <w:r w:rsidR="00C33EE8" w:rsidRPr="00944720">
        <w:rPr>
          <w:rFonts w:ascii="Tahoma" w:hAnsi="Tahoma" w:cs="Tahoma"/>
          <w:b/>
          <w:i/>
          <w:color w:val="0070C0"/>
        </w:rPr>
        <w:t xml:space="preserve"> 5 i</w:t>
      </w:r>
      <w:r w:rsidRPr="00944720">
        <w:rPr>
          <w:rFonts w:ascii="Tahoma" w:hAnsi="Tahoma" w:cs="Tahoma"/>
          <w:b/>
          <w:i/>
          <w:color w:val="0070C0"/>
        </w:rPr>
        <w:t xml:space="preserve"> 7 ustawy </w:t>
      </w:r>
      <w:proofErr w:type="spellStart"/>
      <w:r w:rsidRPr="00944720">
        <w:rPr>
          <w:rFonts w:ascii="Tahoma" w:hAnsi="Tahoma" w:cs="Tahoma"/>
          <w:b/>
          <w:i/>
          <w:color w:val="0070C0"/>
        </w:rPr>
        <w:t>Pzp</w:t>
      </w:r>
      <w:proofErr w:type="spellEnd"/>
      <w:r w:rsidRPr="00944720">
        <w:rPr>
          <w:rFonts w:ascii="Tahoma" w:hAnsi="Tahoma" w:cs="Tahoma"/>
          <w:b/>
          <w:i/>
          <w:color w:val="0070C0"/>
        </w:rPr>
        <w:t xml:space="preserve">, a wykonawca korzysta z procedury samooczyszczenia, o której mowa w art. 110 ust. 2 ustawy </w:t>
      </w:r>
      <w:proofErr w:type="spellStart"/>
      <w:r w:rsidRPr="00944720">
        <w:rPr>
          <w:rFonts w:ascii="Tahoma" w:hAnsi="Tahoma" w:cs="Tahoma"/>
          <w:b/>
          <w:i/>
          <w:color w:val="0070C0"/>
        </w:rPr>
        <w:t>Pzp</w:t>
      </w:r>
      <w:proofErr w:type="spellEnd"/>
      <w:r w:rsidRPr="00944720">
        <w:rPr>
          <w:rFonts w:ascii="Tahoma" w:hAnsi="Tahoma" w:cs="Tahoma"/>
          <w:b/>
          <w:i/>
          <w:color w:val="0070C0"/>
        </w:rPr>
        <w:t>]</w:t>
      </w:r>
    </w:p>
    <w:p w14:paraId="2E25D4C5" w14:textId="36C3BD43" w:rsidR="003838AA" w:rsidRPr="00944720" w:rsidRDefault="003838AA" w:rsidP="00F2050F">
      <w:pPr>
        <w:spacing w:after="0" w:line="240" w:lineRule="auto"/>
        <w:jc w:val="both"/>
        <w:rPr>
          <w:rStyle w:val="Brak"/>
          <w:rFonts w:ascii="Tahoma" w:hAnsi="Tahoma" w:cs="Tahoma"/>
          <w:bCs/>
          <w:i/>
          <w:sz w:val="24"/>
          <w:szCs w:val="24"/>
        </w:rPr>
      </w:pPr>
      <w:r w:rsidRPr="00944720">
        <w:rPr>
          <w:rStyle w:val="Brak"/>
          <w:rFonts w:ascii="Tahoma" w:hAnsi="Tahoma" w:cs="Tahoma"/>
          <w:bCs/>
          <w:i/>
          <w:sz w:val="24"/>
          <w:szCs w:val="24"/>
        </w:rPr>
        <w:t xml:space="preserve">Oświadczam, że zachodzą w stosunku do mnie podstawy wykluczenia z postępowania na podstawie art. …………. Ustawy </w:t>
      </w:r>
      <w:proofErr w:type="spellStart"/>
      <w:r w:rsidRPr="00944720">
        <w:rPr>
          <w:rStyle w:val="Brak"/>
          <w:rFonts w:ascii="Tahoma" w:hAnsi="Tahoma" w:cs="Tahoma"/>
          <w:bCs/>
          <w:i/>
          <w:sz w:val="24"/>
          <w:szCs w:val="24"/>
        </w:rPr>
        <w:t>Pzp</w:t>
      </w:r>
      <w:proofErr w:type="spellEnd"/>
      <w:r w:rsidRPr="00944720">
        <w:rPr>
          <w:rStyle w:val="Brak"/>
          <w:rFonts w:ascii="Tahoma" w:hAnsi="Tahoma" w:cs="Tahoma"/>
          <w:bCs/>
          <w:i/>
          <w:sz w:val="24"/>
          <w:szCs w:val="24"/>
        </w:rPr>
        <w:t xml:space="preserve"> (podać mającą zastosowanie podstawę wykluczenia spośród wymienionych w art. 108 ust.1 pkt 1, 2 i 5 Ustawy </w:t>
      </w:r>
      <w:proofErr w:type="spellStart"/>
      <w:r w:rsidRPr="00944720">
        <w:rPr>
          <w:rStyle w:val="Brak"/>
          <w:rFonts w:ascii="Tahoma" w:hAnsi="Tahoma" w:cs="Tahoma"/>
          <w:bCs/>
          <w:i/>
          <w:sz w:val="24"/>
          <w:szCs w:val="24"/>
        </w:rPr>
        <w:t>Pzp</w:t>
      </w:r>
      <w:proofErr w:type="spellEnd"/>
      <w:r w:rsidRPr="00944720">
        <w:rPr>
          <w:rStyle w:val="Brak"/>
          <w:rFonts w:ascii="Tahoma" w:hAnsi="Tahoma" w:cs="Tahoma"/>
          <w:bCs/>
          <w:i/>
          <w:sz w:val="24"/>
          <w:szCs w:val="24"/>
        </w:rPr>
        <w:t xml:space="preserve"> oraz art. 109 ust. 1 pkt. </w:t>
      </w:r>
      <w:r w:rsidR="00C33EE8" w:rsidRPr="00944720">
        <w:rPr>
          <w:rStyle w:val="Brak"/>
          <w:rFonts w:ascii="Tahoma" w:hAnsi="Tahoma" w:cs="Tahoma"/>
          <w:bCs/>
          <w:i/>
          <w:sz w:val="24"/>
          <w:szCs w:val="24"/>
        </w:rPr>
        <w:t xml:space="preserve">5 i </w:t>
      </w:r>
      <w:r w:rsidRPr="00944720">
        <w:rPr>
          <w:rStyle w:val="Brak"/>
          <w:rFonts w:ascii="Tahoma" w:hAnsi="Tahoma" w:cs="Tahoma"/>
          <w:bCs/>
          <w:i/>
          <w:sz w:val="24"/>
          <w:szCs w:val="24"/>
        </w:rPr>
        <w:t xml:space="preserve">7 Ustawy </w:t>
      </w:r>
      <w:proofErr w:type="spellStart"/>
      <w:r w:rsidRPr="00944720">
        <w:rPr>
          <w:rStyle w:val="Brak"/>
          <w:rFonts w:ascii="Tahoma" w:hAnsi="Tahoma" w:cs="Tahoma"/>
          <w:bCs/>
          <w:i/>
          <w:sz w:val="24"/>
          <w:szCs w:val="24"/>
        </w:rPr>
        <w:t>Pzp</w:t>
      </w:r>
      <w:proofErr w:type="spellEnd"/>
      <w:r w:rsidRPr="00944720">
        <w:rPr>
          <w:rStyle w:val="Brak"/>
          <w:rFonts w:ascii="Tahoma" w:hAnsi="Tahoma" w:cs="Tahoma"/>
          <w:bCs/>
          <w:i/>
          <w:sz w:val="24"/>
          <w:szCs w:val="24"/>
        </w:rPr>
        <w:t xml:space="preserve">). Jednocześnie oświadczam, że w związku z ww. okolicznością, na podstawie art. 110 ust. 2 Ustawy </w:t>
      </w:r>
      <w:proofErr w:type="spellStart"/>
      <w:r w:rsidRPr="00944720">
        <w:rPr>
          <w:rStyle w:val="Brak"/>
          <w:rFonts w:ascii="Tahoma" w:hAnsi="Tahoma" w:cs="Tahoma"/>
          <w:bCs/>
          <w:i/>
          <w:sz w:val="24"/>
          <w:szCs w:val="24"/>
        </w:rPr>
        <w:t>Pzp</w:t>
      </w:r>
      <w:proofErr w:type="spellEnd"/>
      <w:r w:rsidRPr="00944720">
        <w:rPr>
          <w:rStyle w:val="Brak"/>
          <w:rFonts w:ascii="Tahoma" w:hAnsi="Tahoma" w:cs="Tahoma"/>
          <w:bCs/>
          <w:i/>
          <w:sz w:val="24"/>
          <w:szCs w:val="24"/>
        </w:rPr>
        <w:t xml:space="preserve"> podjąłem następujące środki naprawcze:</w:t>
      </w:r>
    </w:p>
    <w:p w14:paraId="7C60540B" w14:textId="77777777" w:rsidR="003838AA" w:rsidRPr="00944720" w:rsidRDefault="003838AA" w:rsidP="00F2050F">
      <w:pPr>
        <w:spacing w:after="0" w:line="240" w:lineRule="auto"/>
        <w:rPr>
          <w:rStyle w:val="Brak"/>
          <w:rFonts w:ascii="Tahoma" w:hAnsi="Tahoma" w:cs="Tahoma"/>
          <w:bCs/>
          <w:i/>
          <w:sz w:val="24"/>
          <w:szCs w:val="24"/>
        </w:rPr>
      </w:pPr>
      <w:r w:rsidRPr="00944720">
        <w:rPr>
          <w:rStyle w:val="Brak"/>
          <w:rFonts w:ascii="Tahoma" w:hAnsi="Tahoma" w:cs="Tahoma"/>
          <w:bCs/>
          <w:i/>
          <w:sz w:val="24"/>
          <w:szCs w:val="24"/>
        </w:rPr>
        <w:t>…………………………………………………………………………………………………………………………………………………………………………………………………………………………………………………………</w:t>
      </w:r>
    </w:p>
    <w:p w14:paraId="149ED874" w14:textId="77777777" w:rsidR="00223A01" w:rsidRPr="00944720" w:rsidRDefault="00223A01" w:rsidP="00F2050F">
      <w:pPr>
        <w:spacing w:after="0" w:line="240" w:lineRule="auto"/>
        <w:jc w:val="center"/>
        <w:rPr>
          <w:rStyle w:val="Brak"/>
          <w:rFonts w:ascii="Tahoma" w:hAnsi="Tahoma" w:cs="Tahoma"/>
          <w:b/>
          <w:bCs/>
          <w:sz w:val="24"/>
          <w:szCs w:val="24"/>
        </w:rPr>
      </w:pPr>
    </w:p>
    <w:p w14:paraId="4A7F7C87" w14:textId="77777777" w:rsidR="00B057BB" w:rsidRPr="00944720" w:rsidRDefault="00B057BB" w:rsidP="00F2050F">
      <w:pPr>
        <w:spacing w:after="0" w:line="240" w:lineRule="auto"/>
        <w:jc w:val="center"/>
        <w:rPr>
          <w:rStyle w:val="Brak"/>
          <w:rFonts w:ascii="Tahoma" w:hAnsi="Tahoma" w:cs="Tahoma"/>
          <w:b/>
          <w:bCs/>
          <w:sz w:val="24"/>
          <w:szCs w:val="24"/>
        </w:rPr>
      </w:pPr>
    </w:p>
    <w:p w14:paraId="1AFB269F" w14:textId="013F3F39" w:rsidR="003838AA" w:rsidRPr="00944720" w:rsidRDefault="003838AA" w:rsidP="00F2050F">
      <w:pPr>
        <w:spacing w:after="0" w:line="240" w:lineRule="auto"/>
        <w:jc w:val="center"/>
        <w:rPr>
          <w:rStyle w:val="Brak"/>
          <w:rFonts w:ascii="Tahoma" w:hAnsi="Tahoma" w:cs="Tahoma"/>
          <w:b/>
          <w:bCs/>
          <w:sz w:val="24"/>
          <w:szCs w:val="24"/>
        </w:rPr>
      </w:pPr>
      <w:r w:rsidRPr="00944720">
        <w:rPr>
          <w:rStyle w:val="Brak"/>
          <w:rFonts w:ascii="Tahoma" w:hAnsi="Tahoma" w:cs="Tahoma"/>
          <w:b/>
          <w:bCs/>
          <w:sz w:val="24"/>
          <w:szCs w:val="24"/>
        </w:rPr>
        <w:lastRenderedPageBreak/>
        <w:t>Oświadczenie Wykonawcy</w:t>
      </w:r>
    </w:p>
    <w:p w14:paraId="478989F8" w14:textId="77777777" w:rsidR="00B057BB" w:rsidRPr="00944720" w:rsidRDefault="00B057BB" w:rsidP="00F2050F">
      <w:pPr>
        <w:spacing w:after="0" w:line="240" w:lineRule="auto"/>
        <w:jc w:val="center"/>
        <w:rPr>
          <w:rStyle w:val="Brak"/>
          <w:rFonts w:ascii="Tahoma" w:hAnsi="Tahoma" w:cs="Tahoma"/>
          <w:b/>
          <w:bCs/>
          <w:sz w:val="24"/>
          <w:szCs w:val="24"/>
        </w:rPr>
      </w:pPr>
    </w:p>
    <w:p w14:paraId="300557C9" w14:textId="77777777" w:rsidR="003838AA" w:rsidRPr="00944720" w:rsidRDefault="003838AA" w:rsidP="00F2050F">
      <w:pPr>
        <w:spacing w:after="0" w:line="240" w:lineRule="auto"/>
        <w:jc w:val="center"/>
        <w:rPr>
          <w:rStyle w:val="Brak"/>
          <w:rFonts w:ascii="Tahoma" w:hAnsi="Tahoma" w:cs="Tahoma"/>
          <w:b/>
          <w:bCs/>
          <w:caps/>
          <w:sz w:val="24"/>
          <w:szCs w:val="24"/>
          <w:u w:val="single"/>
        </w:rPr>
      </w:pPr>
      <w:r w:rsidRPr="00944720">
        <w:rPr>
          <w:rStyle w:val="Brak"/>
          <w:rFonts w:ascii="Tahoma" w:hAnsi="Tahoma" w:cs="Tahoma"/>
          <w:b/>
          <w:bCs/>
          <w:caps/>
          <w:sz w:val="24"/>
          <w:szCs w:val="24"/>
          <w:u w:val="single"/>
        </w:rPr>
        <w:t>DOTYCZĄCE spełniania warunków udziału w postępowaniu:</w:t>
      </w:r>
    </w:p>
    <w:p w14:paraId="0D39D73A" w14:textId="77777777" w:rsidR="00223A01" w:rsidRPr="00944720" w:rsidRDefault="00223A01" w:rsidP="00F2050F">
      <w:pPr>
        <w:spacing w:after="0" w:line="240" w:lineRule="auto"/>
        <w:jc w:val="center"/>
        <w:rPr>
          <w:rStyle w:val="Brak"/>
          <w:rFonts w:ascii="Tahoma" w:hAnsi="Tahoma" w:cs="Tahoma"/>
          <w:b/>
          <w:bCs/>
          <w:caps/>
          <w:sz w:val="24"/>
          <w:szCs w:val="24"/>
          <w:u w:val="single"/>
        </w:rPr>
      </w:pPr>
    </w:p>
    <w:p w14:paraId="59770B0B" w14:textId="7FEA6649" w:rsidR="003838AA" w:rsidRPr="00944720" w:rsidRDefault="003838AA"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color w:val="000000" w:themeColor="text1"/>
        </w:rPr>
      </w:pPr>
      <w:r w:rsidRPr="00944720">
        <w:rPr>
          <w:rStyle w:val="Brak"/>
          <w:rFonts w:ascii="Tahoma" w:hAnsi="Tahoma" w:cs="Tahoma"/>
        </w:rPr>
        <w:t xml:space="preserve">Oświadczam, że spełniam warunki udziału w postępowaniu dotyczące </w:t>
      </w:r>
      <w:r w:rsidRPr="00944720">
        <w:rPr>
          <w:rFonts w:ascii="Tahoma" w:hAnsi="Tahoma" w:cs="Tahoma"/>
          <w:color w:val="000000" w:themeColor="text1"/>
        </w:rPr>
        <w:t>zdolności technicznej lub zawodowej</w:t>
      </w:r>
      <w:r w:rsidR="00563403" w:rsidRPr="00944720">
        <w:rPr>
          <w:rFonts w:ascii="Tahoma" w:hAnsi="Tahoma" w:cs="Tahoma"/>
          <w:color w:val="000000" w:themeColor="text1"/>
        </w:rPr>
        <w:t>:</w:t>
      </w:r>
    </w:p>
    <w:p w14:paraId="1C2F0331" w14:textId="77777777" w:rsidR="00223A01" w:rsidRPr="00944720" w:rsidRDefault="00223A01"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color w:val="000000" w:themeColor="text1"/>
        </w:rPr>
      </w:pPr>
    </w:p>
    <w:p w14:paraId="52B91F7A" w14:textId="09E3650A" w:rsidR="000D7B96" w:rsidRPr="00944720" w:rsidRDefault="0003246C" w:rsidP="0003246C">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r w:rsidRPr="00944720">
        <w:rPr>
          <w:rStyle w:val="Brak"/>
          <w:rFonts w:ascii="Tahoma" w:hAnsi="Tahoma" w:cs="Tahoma"/>
        </w:rPr>
        <w:t xml:space="preserve">- </w:t>
      </w:r>
      <w:r w:rsidR="000D7B96" w:rsidRPr="00944720">
        <w:rPr>
          <w:rStyle w:val="Brak"/>
          <w:rFonts w:ascii="Tahoma" w:hAnsi="Tahoma" w:cs="Tahoma"/>
          <w:bCs/>
        </w:rPr>
        <w:t>w okresie ostatnich 3 lat, a jeżeli okres prowadzenia działalności jest krótszy - w tym okresie, należycie wykona</w:t>
      </w:r>
      <w:r w:rsidRPr="00944720">
        <w:rPr>
          <w:rStyle w:val="Brak"/>
          <w:rFonts w:ascii="Tahoma" w:hAnsi="Tahoma" w:cs="Tahoma"/>
          <w:bCs/>
        </w:rPr>
        <w:t>łem</w:t>
      </w:r>
      <w:r w:rsidR="000D7B96" w:rsidRPr="00944720">
        <w:rPr>
          <w:rStyle w:val="Brak"/>
          <w:rFonts w:ascii="Tahoma" w:hAnsi="Tahoma" w:cs="Tahoma"/>
          <w:bCs/>
        </w:rPr>
        <w:t xml:space="preserve"> lub wykonuj</w:t>
      </w:r>
      <w:r w:rsidRPr="00944720">
        <w:rPr>
          <w:rStyle w:val="Brak"/>
          <w:rFonts w:ascii="Tahoma" w:hAnsi="Tahoma" w:cs="Tahoma"/>
          <w:bCs/>
        </w:rPr>
        <w:t>ę</w:t>
      </w:r>
      <w:r w:rsidR="000D7B96" w:rsidRPr="00944720">
        <w:rPr>
          <w:rFonts w:ascii="Tahoma" w:hAnsi="Tahoma" w:cs="Tahoma"/>
        </w:rPr>
        <w:t xml:space="preserve"> co najmniej dwa zamówienia polegające na dostawie </w:t>
      </w:r>
      <w:r w:rsidR="00C46D6E" w:rsidRPr="00944720">
        <w:rPr>
          <w:rFonts w:ascii="Tahoma" w:hAnsi="Tahoma" w:cs="Tahoma"/>
        </w:rPr>
        <w:t xml:space="preserve">wraz z montażem </w:t>
      </w:r>
      <w:r w:rsidR="000D7B96" w:rsidRPr="00944720">
        <w:rPr>
          <w:rFonts w:ascii="Tahoma" w:hAnsi="Tahoma" w:cs="Tahoma"/>
        </w:rPr>
        <w:t>foteli widowiskowych montowanych trwale do podłoża każdorazowo w ilości minimum 180 sztuk do sali widowiskowej, z czego przynajmniej jedna realizacja obejmowa</w:t>
      </w:r>
      <w:r w:rsidRPr="00944720">
        <w:rPr>
          <w:rFonts w:ascii="Tahoma" w:hAnsi="Tahoma" w:cs="Tahoma"/>
        </w:rPr>
        <w:t xml:space="preserve">ła </w:t>
      </w:r>
      <w:r w:rsidR="000D7B96" w:rsidRPr="00944720">
        <w:rPr>
          <w:rFonts w:ascii="Tahoma" w:hAnsi="Tahoma" w:cs="Tahoma"/>
        </w:rPr>
        <w:t>również dostawę foteli wraz ze strapontenami.</w:t>
      </w:r>
    </w:p>
    <w:p w14:paraId="7952CFA6" w14:textId="77777777" w:rsidR="00840EB9" w:rsidRPr="00944720" w:rsidRDefault="00840EB9"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rPr>
      </w:pPr>
    </w:p>
    <w:p w14:paraId="423BA326" w14:textId="75417175" w:rsidR="00084D5D" w:rsidRPr="00944720" w:rsidRDefault="00084D5D" w:rsidP="00F2050F">
      <w:pPr>
        <w:spacing w:after="0" w:line="240" w:lineRule="auto"/>
        <w:jc w:val="center"/>
        <w:rPr>
          <w:rStyle w:val="Brak"/>
          <w:rFonts w:ascii="Tahoma" w:hAnsi="Tahoma" w:cs="Tahoma"/>
          <w:b/>
          <w:bCs/>
          <w:sz w:val="24"/>
          <w:szCs w:val="24"/>
          <w:u w:val="single"/>
        </w:rPr>
      </w:pPr>
      <w:r w:rsidRPr="00944720">
        <w:rPr>
          <w:rStyle w:val="Brak"/>
          <w:rFonts w:ascii="Tahoma" w:hAnsi="Tahoma" w:cs="Tahoma"/>
          <w:b/>
          <w:bCs/>
          <w:sz w:val="24"/>
          <w:szCs w:val="24"/>
          <w:u w:val="single"/>
        </w:rPr>
        <w:t>OŚWIADCZENIE DOTYCZĄCE PODANYCH INFORMACJI:</w:t>
      </w:r>
    </w:p>
    <w:p w14:paraId="2ED725E6" w14:textId="77777777" w:rsidR="00223A01" w:rsidRPr="00944720" w:rsidRDefault="00223A01" w:rsidP="00F2050F">
      <w:pPr>
        <w:spacing w:after="0" w:line="240" w:lineRule="auto"/>
        <w:jc w:val="center"/>
        <w:rPr>
          <w:rStyle w:val="Brak"/>
          <w:rFonts w:ascii="Tahoma" w:hAnsi="Tahoma" w:cs="Tahoma"/>
          <w:b/>
          <w:bCs/>
          <w:sz w:val="24"/>
          <w:szCs w:val="24"/>
          <w:u w:val="single"/>
        </w:rPr>
      </w:pPr>
    </w:p>
    <w:p w14:paraId="04EECC17" w14:textId="77777777" w:rsidR="00084D5D" w:rsidRPr="00944720" w:rsidRDefault="00084D5D" w:rsidP="00F2050F">
      <w:pPr>
        <w:spacing w:after="0" w:line="240" w:lineRule="auto"/>
        <w:jc w:val="both"/>
        <w:rPr>
          <w:rStyle w:val="Brak"/>
          <w:rFonts w:ascii="Tahoma" w:hAnsi="Tahoma" w:cs="Tahoma"/>
          <w:bCs/>
          <w:sz w:val="24"/>
          <w:szCs w:val="24"/>
        </w:rPr>
      </w:pPr>
      <w:r w:rsidRPr="00944720">
        <w:rPr>
          <w:rStyle w:val="Brak"/>
          <w:rFonts w:ascii="Tahoma" w:hAnsi="Tahoma" w:cs="Tahoma"/>
          <w:bCs/>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373C6922" w14:textId="77777777" w:rsidR="00223A01" w:rsidRPr="00944720" w:rsidRDefault="00223A01" w:rsidP="00F2050F">
      <w:pPr>
        <w:spacing w:after="0" w:line="240" w:lineRule="auto"/>
        <w:jc w:val="center"/>
        <w:rPr>
          <w:rFonts w:ascii="Tahoma" w:hAnsi="Tahoma" w:cs="Tahoma"/>
          <w:sz w:val="21"/>
          <w:szCs w:val="21"/>
        </w:rPr>
      </w:pPr>
    </w:p>
    <w:p w14:paraId="6AC31599" w14:textId="77777777" w:rsidR="00223A01" w:rsidRPr="00944720" w:rsidRDefault="00223A01" w:rsidP="00F2050F">
      <w:pPr>
        <w:spacing w:after="0" w:line="240" w:lineRule="auto"/>
        <w:jc w:val="center"/>
        <w:rPr>
          <w:rFonts w:ascii="Tahoma" w:hAnsi="Tahoma" w:cs="Tahoma"/>
          <w:sz w:val="21"/>
          <w:szCs w:val="21"/>
        </w:rPr>
      </w:pPr>
    </w:p>
    <w:p w14:paraId="4EF8FEE0" w14:textId="77777777" w:rsidR="00223A01" w:rsidRPr="00944720" w:rsidRDefault="00223A01" w:rsidP="00F2050F">
      <w:pPr>
        <w:spacing w:after="0" w:line="240" w:lineRule="auto"/>
        <w:jc w:val="center"/>
        <w:rPr>
          <w:rFonts w:ascii="Tahoma" w:hAnsi="Tahoma" w:cs="Tahoma"/>
          <w:sz w:val="21"/>
          <w:szCs w:val="21"/>
        </w:rPr>
      </w:pPr>
    </w:p>
    <w:p w14:paraId="58183551" w14:textId="592080C6" w:rsidR="00084D5D" w:rsidRPr="00944720" w:rsidRDefault="00084D5D" w:rsidP="00F2050F">
      <w:pPr>
        <w:spacing w:after="0" w:line="240" w:lineRule="auto"/>
        <w:jc w:val="center"/>
        <w:rPr>
          <w:rFonts w:ascii="Tahoma" w:hAnsi="Tahoma" w:cs="Tahoma"/>
          <w:sz w:val="21"/>
          <w:szCs w:val="21"/>
        </w:rPr>
      </w:pPr>
      <w:r w:rsidRPr="00944720">
        <w:rPr>
          <w:rFonts w:ascii="Tahoma" w:hAnsi="Tahoma" w:cs="Tahoma"/>
          <w:sz w:val="21"/>
          <w:szCs w:val="21"/>
        </w:rPr>
        <w:t>……………………………………….</w:t>
      </w:r>
    </w:p>
    <w:p w14:paraId="33C24FA6" w14:textId="77777777" w:rsidR="00084D5D" w:rsidRPr="00944720" w:rsidRDefault="00084D5D" w:rsidP="00F2050F">
      <w:pPr>
        <w:spacing w:after="0" w:line="240" w:lineRule="auto"/>
        <w:jc w:val="center"/>
        <w:rPr>
          <w:rFonts w:ascii="Tahoma" w:hAnsi="Tahoma" w:cs="Tahoma"/>
          <w:i/>
          <w:sz w:val="16"/>
          <w:szCs w:val="16"/>
        </w:rPr>
      </w:pPr>
      <w:r w:rsidRPr="00944720">
        <w:rPr>
          <w:rFonts w:ascii="Tahoma" w:hAnsi="Tahoma" w:cs="Tahoma"/>
          <w:i/>
          <w:sz w:val="16"/>
          <w:szCs w:val="16"/>
        </w:rPr>
        <w:t>Data; kwalifikowany podpis elektroniczny lub podpis zaufany lub podpis osobisty</w:t>
      </w:r>
    </w:p>
    <w:p w14:paraId="40766A5F" w14:textId="77777777" w:rsidR="00084D5D" w:rsidRPr="00944720" w:rsidRDefault="00084D5D" w:rsidP="00F2050F">
      <w:pPr>
        <w:spacing w:after="0" w:line="240" w:lineRule="auto"/>
        <w:rPr>
          <w:rStyle w:val="Brak"/>
          <w:rFonts w:ascii="Tahoma" w:hAnsi="Tahoma" w:cs="Tahoma"/>
          <w:bCs/>
          <w:sz w:val="24"/>
          <w:szCs w:val="24"/>
        </w:rPr>
      </w:pPr>
      <w:r w:rsidRPr="00944720">
        <w:rPr>
          <w:rStyle w:val="Brak"/>
          <w:rFonts w:ascii="Tahoma" w:hAnsi="Tahoma" w:cs="Tahoma"/>
          <w:bCs/>
          <w:sz w:val="24"/>
          <w:szCs w:val="24"/>
        </w:rPr>
        <w:br w:type="page"/>
      </w:r>
    </w:p>
    <w:p w14:paraId="0DA43F57" w14:textId="77777777" w:rsidR="00706FE6" w:rsidRPr="00944720" w:rsidRDefault="00706FE6" w:rsidP="00F2050F">
      <w:pPr>
        <w:spacing w:after="0" w:line="240" w:lineRule="auto"/>
        <w:jc w:val="both"/>
        <w:rPr>
          <w:rFonts w:ascii="Tahoma" w:eastAsia="Times New Roman" w:hAnsi="Tahoma" w:cs="Tahoma"/>
          <w:b/>
          <w:bCs/>
          <w:color w:val="000000"/>
          <w:sz w:val="24"/>
          <w:szCs w:val="24"/>
        </w:rPr>
      </w:pPr>
      <w:r w:rsidRPr="00944720">
        <w:rPr>
          <w:rStyle w:val="Brak"/>
          <w:rFonts w:ascii="Tahoma" w:hAnsi="Tahoma" w:cs="Tahoma"/>
          <w:b/>
          <w:bCs/>
          <w:sz w:val="24"/>
          <w:szCs w:val="24"/>
        </w:rPr>
        <w:lastRenderedPageBreak/>
        <w:t xml:space="preserve">Załącznik nr 4 do SWZ - </w:t>
      </w:r>
      <w:r w:rsidRPr="00944720">
        <w:rPr>
          <w:rFonts w:ascii="Tahoma" w:eastAsia="Times New Roman" w:hAnsi="Tahoma" w:cs="Tahoma"/>
          <w:b/>
          <w:bCs/>
          <w:color w:val="000000"/>
          <w:sz w:val="24"/>
          <w:szCs w:val="24"/>
        </w:rPr>
        <w:t>Klauzula informacyjna dotycząca przetwarzania danych osobowych.</w:t>
      </w:r>
    </w:p>
    <w:p w14:paraId="711EB3C9" w14:textId="77777777" w:rsidR="00706FE6" w:rsidRPr="00944720" w:rsidRDefault="00706FE6" w:rsidP="00F2050F">
      <w:pPr>
        <w:spacing w:after="0" w:line="240" w:lineRule="auto"/>
        <w:rPr>
          <w:rFonts w:ascii="Tahoma" w:hAnsi="Tahoma" w:cs="Tahoma"/>
          <w:b/>
          <w:bCs/>
          <w:sz w:val="24"/>
          <w:szCs w:val="24"/>
        </w:rPr>
      </w:pPr>
    </w:p>
    <w:p w14:paraId="7045E603" w14:textId="77777777" w:rsidR="00822CC4" w:rsidRPr="00944720" w:rsidRDefault="00822CC4" w:rsidP="00822CC4">
      <w:pPr>
        <w:pStyle w:val="Normalny1"/>
        <w:shd w:val="clear" w:color="auto" w:fill="FFFFFF"/>
        <w:ind w:right="84"/>
        <w:jc w:val="both"/>
        <w:rPr>
          <w:rFonts w:ascii="Tahoma" w:hAnsi="Tahoma"/>
        </w:rPr>
      </w:pPr>
      <w:r w:rsidRPr="00944720">
        <w:rPr>
          <w:rFonts w:ascii="Tahoma" w:hAnsi="Tahoma"/>
        </w:rPr>
        <w:t xml:space="preserve">Zgodnie z art. 13 </w:t>
      </w:r>
      <w:r w:rsidRPr="00944720">
        <w:rPr>
          <w:rFonts w:ascii="Tahoma" w:hAnsi="Tahoma"/>
          <w:color w:val="auto"/>
        </w:rPr>
        <w:t xml:space="preserve">lub 14 rozporządzenia </w:t>
      </w:r>
      <w:r w:rsidRPr="00944720">
        <w:rPr>
          <w:rFonts w:ascii="Tahoma" w:hAnsi="Tahoma"/>
        </w:rPr>
        <w:t xml:space="preserve">Parlamentu Europejskiego i Rady (UE) 2016/679 z 27 kwietnia 2016 r. w sprawie ochrony osób fizycznych w związku z przetwarzaniem danych osobowych i w sprawie swobodnego przepływu takich danych oraz uchylenia dyrektywy 95/46/WE (RODO), informujemy, iż: Administratorem Pani/Pana danych osobowych jest Teatr Muzyczny ROMA w Warszawie, ul. Nowogrodzka 49, 00-695 Warszawa., dalej zwany także „Administratorem”. </w:t>
      </w:r>
    </w:p>
    <w:p w14:paraId="449601F7" w14:textId="77777777" w:rsidR="00822CC4" w:rsidRPr="00944720" w:rsidRDefault="00822CC4" w:rsidP="00822CC4">
      <w:pPr>
        <w:pStyle w:val="Akapitzlist"/>
        <w:shd w:val="clear" w:color="auto" w:fill="FFFFFF"/>
        <w:ind w:right="84"/>
        <w:jc w:val="both"/>
        <w:rPr>
          <w:rFonts w:ascii="Tahoma" w:hAnsi="Tahoma" w:cs="Tahoma"/>
          <w:sz w:val="24"/>
          <w:szCs w:val="24"/>
        </w:rPr>
      </w:pPr>
    </w:p>
    <w:p w14:paraId="49D64AC1" w14:textId="77777777" w:rsidR="00822CC4" w:rsidRPr="00944720" w:rsidRDefault="00822CC4" w:rsidP="00822CC4">
      <w:pPr>
        <w:pStyle w:val="Normalny1"/>
        <w:shd w:val="clear" w:color="auto" w:fill="FFFFFF"/>
        <w:ind w:right="84"/>
        <w:jc w:val="both"/>
        <w:rPr>
          <w:rStyle w:val="None"/>
          <w:rFonts w:ascii="Tahoma" w:hAnsi="Tahoma"/>
        </w:rPr>
      </w:pPr>
      <w:r w:rsidRPr="00944720">
        <w:rPr>
          <w:rFonts w:ascii="Tahoma" w:hAnsi="Tahoma"/>
        </w:rPr>
        <w:t xml:space="preserve">Administrator wyznaczył Inspektora Ochrony Danych Osobowych z którym można skontaktować się pod adresem e-mail: </w:t>
      </w:r>
      <w:hyperlink r:id="rId17" w:history="1">
        <w:r w:rsidRPr="00944720">
          <w:rPr>
            <w:rStyle w:val="Hipercze"/>
            <w:rFonts w:ascii="Tahoma" w:hAnsi="Tahoma"/>
          </w:rPr>
          <w:t>iod@teatrroma.pl</w:t>
        </w:r>
      </w:hyperlink>
      <w:r w:rsidRPr="00944720">
        <w:rPr>
          <w:rStyle w:val="None"/>
          <w:rFonts w:ascii="Tahoma" w:hAnsi="Tahoma"/>
        </w:rPr>
        <w:t>. Z Inspektorem Ochrony Danych można kontaktować się we wszystkich sprawach dotyczących przetwarzania danych osobowych oraz korzystania z praw związanych z przetwarzaniem danych.</w:t>
      </w:r>
    </w:p>
    <w:p w14:paraId="3CFEA8C7" w14:textId="77777777" w:rsidR="00822CC4" w:rsidRPr="00944720" w:rsidRDefault="00822CC4" w:rsidP="00822CC4">
      <w:pPr>
        <w:pStyle w:val="Normalny1"/>
        <w:shd w:val="clear" w:color="auto" w:fill="FFFFFF"/>
        <w:ind w:right="84"/>
        <w:jc w:val="both"/>
        <w:rPr>
          <w:rFonts w:ascii="Tahoma" w:hAnsi="Tahoma"/>
        </w:rPr>
      </w:pPr>
    </w:p>
    <w:p w14:paraId="109DABE5" w14:textId="77777777" w:rsidR="00822CC4" w:rsidRPr="00944720" w:rsidRDefault="00822CC4" w:rsidP="00822CC4">
      <w:pPr>
        <w:pStyle w:val="Normalny1"/>
        <w:shd w:val="clear" w:color="auto" w:fill="FFFFFF"/>
        <w:ind w:right="84"/>
        <w:jc w:val="both"/>
        <w:rPr>
          <w:rFonts w:ascii="Tahoma" w:hAnsi="Tahoma"/>
        </w:rPr>
      </w:pPr>
      <w:r w:rsidRPr="00944720">
        <w:rPr>
          <w:rFonts w:ascii="Tahoma" w:hAnsi="Tahoma"/>
        </w:rPr>
        <w:t xml:space="preserve">Dane osobowe będą przetwarzane w celu: </w:t>
      </w:r>
    </w:p>
    <w:p w14:paraId="0BD81C41" w14:textId="77777777" w:rsidR="00822CC4" w:rsidRPr="00944720" w:rsidRDefault="00822CC4" w:rsidP="00822CC4">
      <w:pPr>
        <w:pStyle w:val="Akapitzlist"/>
        <w:numPr>
          <w:ilvl w:val="0"/>
          <w:numId w:val="90"/>
        </w:numPr>
        <w:spacing w:after="0" w:line="240" w:lineRule="auto"/>
        <w:ind w:left="570"/>
        <w:jc w:val="both"/>
        <w:rPr>
          <w:rFonts w:ascii="Tahoma" w:hAnsi="Tahoma" w:cs="Tahoma"/>
          <w:bCs/>
          <w:sz w:val="24"/>
          <w:szCs w:val="24"/>
        </w:rPr>
      </w:pPr>
      <w:r w:rsidRPr="00944720">
        <w:rPr>
          <w:rStyle w:val="Brak"/>
          <w:rFonts w:ascii="Tahoma" w:hAnsi="Tahoma" w:cs="Tahoma"/>
          <w:bCs/>
          <w:sz w:val="24"/>
          <w:szCs w:val="24"/>
        </w:rPr>
        <w:t>Przeprowadzenie postępowania w trybie podstawowym, na podstawie art. 275 pkt 1 ustawy z dnia 11 września 2019 r. - Prawo zamówień publicznych (</w:t>
      </w:r>
      <w:proofErr w:type="spellStart"/>
      <w:r w:rsidRPr="00944720">
        <w:rPr>
          <w:rStyle w:val="Brak"/>
          <w:rFonts w:ascii="Tahoma" w:hAnsi="Tahoma" w:cs="Tahoma"/>
          <w:bCs/>
          <w:sz w:val="24"/>
          <w:szCs w:val="24"/>
        </w:rPr>
        <w:t>t.j</w:t>
      </w:r>
      <w:proofErr w:type="spellEnd"/>
      <w:r w:rsidRPr="00944720">
        <w:rPr>
          <w:rStyle w:val="Brak"/>
          <w:rFonts w:ascii="Tahoma" w:hAnsi="Tahoma" w:cs="Tahoma"/>
          <w:bCs/>
          <w:sz w:val="24"/>
          <w:szCs w:val="24"/>
        </w:rPr>
        <w:t xml:space="preserve">. </w:t>
      </w:r>
      <w:r w:rsidRPr="00944720">
        <w:rPr>
          <w:rFonts w:ascii="Tahoma" w:hAnsi="Tahoma" w:cs="Tahoma"/>
          <w:bCs/>
          <w:sz w:val="24"/>
          <w:szCs w:val="24"/>
        </w:rPr>
        <w:t>Dz. U. z 2024 r. poz. 1320, z 2025 r. poz. 620, 769, 794, 1165, 1173, 1235</w:t>
      </w:r>
      <w:r w:rsidRPr="00944720">
        <w:rPr>
          <w:rStyle w:val="Brak"/>
          <w:rFonts w:ascii="Tahoma" w:hAnsi="Tahoma" w:cs="Tahoma"/>
          <w:bCs/>
          <w:sz w:val="24"/>
          <w:szCs w:val="24"/>
        </w:rPr>
        <w:t>)</w:t>
      </w:r>
      <w:bookmarkStart w:id="10" w:name="_Hlk190780065"/>
      <w:r w:rsidRPr="00944720">
        <w:rPr>
          <w:rStyle w:val="Brak"/>
          <w:rFonts w:ascii="Tahoma" w:hAnsi="Tahoma" w:cs="Tahoma"/>
          <w:bCs/>
          <w:sz w:val="24"/>
          <w:szCs w:val="24"/>
        </w:rPr>
        <w:t xml:space="preserve"> </w:t>
      </w:r>
      <w:r w:rsidRPr="00944720">
        <w:rPr>
          <w:rFonts w:ascii="Tahoma" w:hAnsi="Tahoma" w:cs="Tahoma"/>
          <w:sz w:val="24"/>
          <w:szCs w:val="24"/>
        </w:rPr>
        <w:t xml:space="preserve">na podstawie art. 6 ust. 1 lit. c) RODO (realizacja obowiązku prawnego ciążącego na administratorze), </w:t>
      </w:r>
    </w:p>
    <w:bookmarkEnd w:id="10"/>
    <w:p w14:paraId="7CC09598" w14:textId="77777777" w:rsidR="00822CC4" w:rsidRPr="00944720" w:rsidRDefault="00822CC4" w:rsidP="00822CC4">
      <w:pPr>
        <w:pStyle w:val="Akapitzlist"/>
        <w:numPr>
          <w:ilvl w:val="0"/>
          <w:numId w:val="88"/>
        </w:numPr>
        <w:shd w:val="clear" w:color="auto" w:fill="FFFFFF"/>
        <w:spacing w:after="0" w:line="240" w:lineRule="auto"/>
        <w:ind w:left="567" w:right="84"/>
        <w:contextualSpacing w:val="0"/>
        <w:jc w:val="both"/>
        <w:rPr>
          <w:rFonts w:ascii="Tahoma" w:hAnsi="Tahoma" w:cs="Tahoma"/>
          <w:color w:val="000000" w:themeColor="text1"/>
          <w:sz w:val="24"/>
          <w:szCs w:val="24"/>
        </w:rPr>
      </w:pPr>
      <w:r w:rsidRPr="00944720">
        <w:rPr>
          <w:rFonts w:ascii="Tahoma" w:hAnsi="Tahoma" w:cs="Tahoma"/>
          <w:color w:val="000000" w:themeColor="text1"/>
          <w:sz w:val="24"/>
          <w:szCs w:val="24"/>
        </w:rPr>
        <w:t>realizacji roszczeń - art. 6 ust. 1 lit. f) RODO (prawnie uzasadniony interes– dochodzenie roszczeń, podejmowanie działań o charakterze windykacyjnym)</w:t>
      </w:r>
    </w:p>
    <w:p w14:paraId="0337D9F7" w14:textId="77777777" w:rsidR="00822CC4" w:rsidRPr="00944720" w:rsidRDefault="00822CC4" w:rsidP="00822CC4">
      <w:pPr>
        <w:pStyle w:val="Akapitzlist"/>
        <w:shd w:val="clear" w:color="auto" w:fill="FFFFFF"/>
        <w:ind w:left="0" w:right="84"/>
        <w:jc w:val="both"/>
        <w:rPr>
          <w:rStyle w:val="None"/>
          <w:rFonts w:ascii="Tahoma" w:hAnsi="Tahoma" w:cs="Tahoma"/>
          <w:sz w:val="24"/>
          <w:szCs w:val="24"/>
        </w:rPr>
      </w:pPr>
    </w:p>
    <w:p w14:paraId="10B18205" w14:textId="77777777" w:rsidR="00822CC4" w:rsidRPr="00944720" w:rsidRDefault="00822CC4" w:rsidP="00822CC4">
      <w:pPr>
        <w:pStyle w:val="Akapitzlist"/>
        <w:shd w:val="clear" w:color="auto" w:fill="FFFFFF"/>
        <w:ind w:left="0" w:right="84"/>
        <w:jc w:val="both"/>
        <w:rPr>
          <w:rStyle w:val="None"/>
          <w:rFonts w:ascii="Tahoma" w:hAnsi="Tahoma" w:cs="Tahoma"/>
          <w:sz w:val="24"/>
          <w:szCs w:val="24"/>
        </w:rPr>
      </w:pPr>
      <w:r w:rsidRPr="00944720">
        <w:rPr>
          <w:rStyle w:val="None"/>
          <w:rFonts w:ascii="Tahoma" w:hAnsi="Tahoma" w:cs="Tahoma"/>
          <w:sz w:val="24"/>
          <w:szCs w:val="24"/>
        </w:rPr>
        <w:t>Dane osobowe będą przechowywane przez:</w:t>
      </w:r>
    </w:p>
    <w:p w14:paraId="04D5B085" w14:textId="77777777" w:rsidR="00822CC4" w:rsidRPr="00944720" w:rsidRDefault="00822CC4" w:rsidP="00822CC4">
      <w:pPr>
        <w:pStyle w:val="Normalny1"/>
        <w:numPr>
          <w:ilvl w:val="0"/>
          <w:numId w:val="89"/>
        </w:numPr>
        <w:shd w:val="clear" w:color="auto" w:fill="FFFFFF"/>
        <w:spacing w:line="240" w:lineRule="auto"/>
        <w:ind w:left="567" w:right="84" w:hanging="283"/>
        <w:jc w:val="both"/>
        <w:textAlignment w:val="auto"/>
        <w:rPr>
          <w:rFonts w:ascii="Tahoma" w:hAnsi="Tahoma"/>
        </w:rPr>
      </w:pPr>
      <w:r w:rsidRPr="00944720">
        <w:rPr>
          <w:rFonts w:ascii="Tahoma" w:hAnsi="Tahoma"/>
        </w:rPr>
        <w:t xml:space="preserve">4 lat od dnia zakończenia postępowania o udzielenie zamówienia </w:t>
      </w:r>
    </w:p>
    <w:p w14:paraId="14E1995D" w14:textId="77777777" w:rsidR="00822CC4" w:rsidRPr="00944720" w:rsidRDefault="00822CC4" w:rsidP="00822CC4">
      <w:pPr>
        <w:pStyle w:val="Normalny1"/>
        <w:numPr>
          <w:ilvl w:val="0"/>
          <w:numId w:val="89"/>
        </w:numPr>
        <w:shd w:val="clear" w:color="auto" w:fill="FFFFFF"/>
        <w:spacing w:line="240" w:lineRule="auto"/>
        <w:ind w:left="567" w:right="84" w:hanging="283"/>
        <w:jc w:val="both"/>
        <w:textAlignment w:val="auto"/>
        <w:rPr>
          <w:rFonts w:ascii="Tahoma" w:hAnsi="Tahoma"/>
        </w:rPr>
      </w:pPr>
      <w:r w:rsidRPr="00944720">
        <w:rPr>
          <w:rFonts w:ascii="Tahoma" w:hAnsi="Tahoma"/>
        </w:rPr>
        <w:t xml:space="preserve">dłuższy niż 4 lata, jeżeli okres obowiązywania umowy w sprawie zamówienia przekracza 4 lata; dane osobowe przechowywane są przez cały okres obowiązywania umowy w sprawie zamówienia </w:t>
      </w:r>
    </w:p>
    <w:p w14:paraId="2DC53D5C" w14:textId="77777777" w:rsidR="00822CC4" w:rsidRPr="00944720" w:rsidRDefault="00822CC4" w:rsidP="00822CC4">
      <w:pPr>
        <w:pStyle w:val="Normalny1"/>
        <w:numPr>
          <w:ilvl w:val="0"/>
          <w:numId w:val="89"/>
        </w:numPr>
        <w:shd w:val="clear" w:color="auto" w:fill="FFFFFF"/>
        <w:spacing w:line="240" w:lineRule="auto"/>
        <w:ind w:left="567" w:right="84" w:hanging="283"/>
        <w:jc w:val="both"/>
        <w:textAlignment w:val="auto"/>
        <w:rPr>
          <w:rFonts w:ascii="Tahoma" w:hAnsi="Tahoma"/>
        </w:rPr>
      </w:pPr>
      <w:r w:rsidRPr="00944720">
        <w:rPr>
          <w:rFonts w:ascii="Tahoma" w:hAnsi="Tahoma"/>
        </w:rPr>
        <w:t>po okresie, o którym mowa w punktach powyżej, są przechowywane zgodnie z okresem przewidzianym w ustawie o narodowym zasobie archiwalnym i archiwach oraz w rozporządzeniu Ministra Kultury i Dziedzictwa Narodowego w sprawie klasyfikowania i kwalifikowania dokumentacji, przekazywania materiałów archiwalnych do archiwów państwowych i brakowania dokumentacji niearchiwalnej.</w:t>
      </w:r>
    </w:p>
    <w:p w14:paraId="02CFAB39" w14:textId="77777777" w:rsidR="00822CC4" w:rsidRPr="00944720" w:rsidRDefault="00822CC4" w:rsidP="00822CC4">
      <w:pPr>
        <w:pStyle w:val="Normalny1"/>
        <w:shd w:val="clear" w:color="auto" w:fill="FFFFFF"/>
        <w:spacing w:line="240" w:lineRule="auto"/>
        <w:ind w:left="567" w:right="84"/>
        <w:jc w:val="both"/>
        <w:textAlignment w:val="auto"/>
        <w:rPr>
          <w:rStyle w:val="Brak"/>
          <w:rFonts w:ascii="Tahoma" w:hAnsi="Tahoma"/>
        </w:rPr>
      </w:pPr>
    </w:p>
    <w:p w14:paraId="73E8510B" w14:textId="77777777" w:rsidR="00822CC4" w:rsidRPr="00944720" w:rsidRDefault="00822CC4" w:rsidP="00822CC4">
      <w:pPr>
        <w:pStyle w:val="Akapitzlist"/>
        <w:shd w:val="clear" w:color="auto" w:fill="FFFFFF"/>
        <w:ind w:left="0" w:right="84"/>
        <w:jc w:val="both"/>
        <w:rPr>
          <w:rStyle w:val="None"/>
          <w:rFonts w:ascii="Tahoma" w:hAnsi="Tahoma" w:cs="Tahoma"/>
          <w:sz w:val="24"/>
          <w:szCs w:val="24"/>
        </w:rPr>
      </w:pPr>
      <w:r w:rsidRPr="00944720">
        <w:rPr>
          <w:rStyle w:val="None"/>
          <w:rFonts w:ascii="Tahoma" w:hAnsi="Tahoma" w:cs="Tahoma"/>
          <w:sz w:val="24"/>
          <w:szCs w:val="24"/>
        </w:rPr>
        <w:t xml:space="preserve">Pozyskane od Pani/Pana dane osobowe mogą być przekazywane: podmiotom przetwarzającym je na zlecenie Administratora, </w:t>
      </w:r>
      <w:r w:rsidRPr="00944720">
        <w:rPr>
          <w:rStyle w:val="Brak"/>
          <w:rFonts w:ascii="Tahoma" w:hAnsi="Tahoma" w:cs="Tahoma"/>
          <w:bCs/>
          <w:sz w:val="24"/>
          <w:szCs w:val="24"/>
        </w:rPr>
        <w:t>z którymi zawarł umowy lub inne porozumienia w zakresie realizacji świadczeń niezbędnych do przeprowadzenia postępowania o udzielenie zamówienia, w szczególności w zakresie usług technicznych i organizacyjnych oraz archiwizacji danych,</w:t>
      </w:r>
      <w:r w:rsidRPr="00944720">
        <w:rPr>
          <w:rStyle w:val="None"/>
          <w:rFonts w:ascii="Tahoma" w:hAnsi="Tahoma" w:cs="Tahoma"/>
          <w:sz w:val="24"/>
          <w:szCs w:val="24"/>
        </w:rPr>
        <w:t xml:space="preserve"> a także </w:t>
      </w:r>
      <w:r w:rsidRPr="00944720">
        <w:rPr>
          <w:rFonts w:ascii="Tahoma" w:hAnsi="Tahoma" w:cs="Tahoma"/>
          <w:sz w:val="24"/>
          <w:szCs w:val="24"/>
        </w:rPr>
        <w:t>podmioty upoważnione do odbioru danych na podstawie przepisów prawa</w:t>
      </w:r>
      <w:r w:rsidRPr="00944720">
        <w:rPr>
          <w:rStyle w:val="None"/>
          <w:rFonts w:ascii="Tahoma" w:hAnsi="Tahoma" w:cs="Tahoma"/>
          <w:sz w:val="24"/>
          <w:szCs w:val="24"/>
        </w:rPr>
        <w:t>.</w:t>
      </w:r>
    </w:p>
    <w:p w14:paraId="3279FAB3" w14:textId="77777777" w:rsidR="00822CC4" w:rsidRPr="00944720" w:rsidRDefault="00822CC4" w:rsidP="00822CC4">
      <w:pPr>
        <w:pStyle w:val="Akapitzlist"/>
        <w:shd w:val="clear" w:color="auto" w:fill="FFFFFF"/>
        <w:ind w:left="0" w:right="84"/>
        <w:jc w:val="both"/>
        <w:rPr>
          <w:rStyle w:val="None"/>
          <w:rFonts w:ascii="Tahoma" w:hAnsi="Tahoma" w:cs="Tahoma"/>
          <w:sz w:val="24"/>
          <w:szCs w:val="24"/>
        </w:rPr>
      </w:pPr>
    </w:p>
    <w:p w14:paraId="0C937E92" w14:textId="77777777" w:rsidR="00822CC4" w:rsidRPr="00944720" w:rsidRDefault="00822CC4" w:rsidP="00822CC4">
      <w:pPr>
        <w:pStyle w:val="Akapitzlist"/>
        <w:shd w:val="clear" w:color="auto" w:fill="FFFFFF"/>
        <w:ind w:left="0" w:right="84"/>
        <w:jc w:val="both"/>
        <w:rPr>
          <w:rStyle w:val="None"/>
          <w:rFonts w:ascii="Tahoma" w:hAnsi="Tahoma" w:cs="Tahoma"/>
          <w:sz w:val="24"/>
          <w:szCs w:val="24"/>
        </w:rPr>
      </w:pPr>
      <w:r w:rsidRPr="00944720">
        <w:rPr>
          <w:rStyle w:val="None"/>
          <w:rFonts w:ascii="Tahoma" w:hAnsi="Tahoma" w:cs="Tahoma"/>
          <w:sz w:val="24"/>
          <w:szCs w:val="24"/>
        </w:rPr>
        <w:t xml:space="preserve">Przysługuje Pani/Panu prawo wniesienia skargi do organu nadzorczego, jeśli Pani/Pana zdaniem, przetwarzanie Pani/Pana danych osobowych narusza przepisy unijnego </w:t>
      </w:r>
      <w:r w:rsidRPr="00944720">
        <w:rPr>
          <w:rStyle w:val="None"/>
          <w:rFonts w:ascii="Tahoma" w:hAnsi="Tahoma" w:cs="Tahoma"/>
          <w:sz w:val="24"/>
          <w:szCs w:val="24"/>
        </w:rPr>
        <w:lastRenderedPageBreak/>
        <w:t xml:space="preserve">rozporządzenia RODO: Biuro Prezesa Urzędu Ochrony Danych Osobowych, ul. Stawki 2, 00-193 Warszawa. </w:t>
      </w:r>
    </w:p>
    <w:p w14:paraId="116B5CD7" w14:textId="77777777" w:rsidR="00822CC4" w:rsidRPr="00944720" w:rsidRDefault="00822CC4" w:rsidP="00822CC4">
      <w:pPr>
        <w:pStyle w:val="Akapitzlist"/>
        <w:shd w:val="clear" w:color="auto" w:fill="FFFFFF"/>
        <w:ind w:left="0" w:right="84"/>
        <w:jc w:val="both"/>
        <w:rPr>
          <w:rStyle w:val="None"/>
          <w:rFonts w:ascii="Tahoma" w:hAnsi="Tahoma" w:cs="Tahoma"/>
          <w:sz w:val="24"/>
          <w:szCs w:val="24"/>
        </w:rPr>
      </w:pPr>
    </w:p>
    <w:p w14:paraId="5ED5679D" w14:textId="77777777" w:rsidR="00822CC4" w:rsidRPr="00944720" w:rsidRDefault="00822CC4" w:rsidP="00822CC4">
      <w:pPr>
        <w:pStyle w:val="Akapitzlist"/>
        <w:shd w:val="clear" w:color="auto" w:fill="FFFFFF"/>
        <w:ind w:left="0" w:right="84"/>
        <w:jc w:val="both"/>
        <w:rPr>
          <w:rStyle w:val="None"/>
          <w:rFonts w:ascii="Tahoma" w:hAnsi="Tahoma" w:cs="Tahoma"/>
          <w:sz w:val="24"/>
          <w:szCs w:val="24"/>
        </w:rPr>
      </w:pPr>
      <w:r w:rsidRPr="00944720">
        <w:rPr>
          <w:rStyle w:val="None"/>
          <w:rFonts w:ascii="Tahoma" w:hAnsi="Tahoma" w:cs="Tahoma"/>
          <w:sz w:val="24"/>
          <w:szCs w:val="24"/>
        </w:rPr>
        <w:t>Ponadto, informujemy, że ma Pani/Pan prawo: do dostępu do swoich danych osobowych, żądania sprostowania swoich danych osobowych, które są nieprawidłowe oraz uzupełnienia niekompletnych danych osobowych, żądania ograniczenia przetwarzania swoich danych osobowych, wniesienia sprzeciwu wobec przetwarzania swoich danych, ze względu na Pani/Pana szczególną sytuację.</w:t>
      </w:r>
    </w:p>
    <w:p w14:paraId="3BF4E520" w14:textId="77777777" w:rsidR="00822CC4" w:rsidRPr="00944720" w:rsidRDefault="00822CC4" w:rsidP="00822CC4">
      <w:pPr>
        <w:pStyle w:val="Akapitzlist"/>
        <w:shd w:val="clear" w:color="auto" w:fill="FFFFFF"/>
        <w:ind w:left="0" w:right="84"/>
        <w:jc w:val="both"/>
        <w:rPr>
          <w:rStyle w:val="Brak"/>
          <w:rFonts w:ascii="Tahoma" w:hAnsi="Tahoma" w:cs="Tahoma"/>
          <w:bCs/>
          <w:sz w:val="24"/>
          <w:szCs w:val="24"/>
        </w:rPr>
      </w:pPr>
    </w:p>
    <w:p w14:paraId="3D06D677" w14:textId="77777777" w:rsidR="00822CC4" w:rsidRPr="00944720" w:rsidRDefault="00822CC4" w:rsidP="00822CC4">
      <w:pPr>
        <w:pStyle w:val="Akapitzlist"/>
        <w:shd w:val="clear" w:color="auto" w:fill="FFFFFF"/>
        <w:ind w:left="0" w:right="84"/>
        <w:jc w:val="both"/>
        <w:rPr>
          <w:rStyle w:val="None"/>
          <w:rFonts w:ascii="Tahoma" w:hAnsi="Tahoma" w:cs="Tahoma"/>
          <w:sz w:val="24"/>
          <w:szCs w:val="24"/>
        </w:rPr>
      </w:pPr>
      <w:r w:rsidRPr="00944720">
        <w:rPr>
          <w:rStyle w:val="Brak"/>
          <w:rFonts w:ascii="Tahoma" w:hAnsi="Tahoma" w:cs="Tahoma"/>
          <w:bCs/>
          <w:sz w:val="24"/>
          <w:szCs w:val="24"/>
        </w:rPr>
        <w:t xml:space="preserve">Obowiązek podania danych osobowych jest wymogiem ustawowym określonym w przepisach ustawy Prawo zamówień publicznych. </w:t>
      </w:r>
      <w:r w:rsidRPr="00944720">
        <w:rPr>
          <w:rStyle w:val="Brak"/>
          <w:rFonts w:ascii="Tahoma" w:hAnsi="Tahoma" w:cs="Tahoma"/>
          <w:sz w:val="24"/>
          <w:szCs w:val="24"/>
        </w:rPr>
        <w:t>Konsekwencją niepodania danych osobowych będzie wykluczenie z postępowania o udzielenie zamówienia</w:t>
      </w:r>
      <w:r w:rsidRPr="00944720">
        <w:rPr>
          <w:rStyle w:val="None"/>
          <w:rFonts w:ascii="Tahoma" w:hAnsi="Tahoma" w:cs="Tahoma"/>
          <w:sz w:val="24"/>
          <w:szCs w:val="24"/>
        </w:rPr>
        <w:t>.</w:t>
      </w:r>
    </w:p>
    <w:p w14:paraId="4A5E64E7" w14:textId="77777777" w:rsidR="00822CC4" w:rsidRPr="00944720" w:rsidRDefault="00822CC4" w:rsidP="00822CC4">
      <w:pPr>
        <w:pStyle w:val="Akapitzlist"/>
        <w:shd w:val="clear" w:color="auto" w:fill="FFFFFF"/>
        <w:ind w:left="0" w:right="84"/>
        <w:jc w:val="both"/>
        <w:rPr>
          <w:rStyle w:val="None"/>
          <w:rFonts w:ascii="Tahoma" w:hAnsi="Tahoma" w:cs="Tahoma"/>
          <w:sz w:val="24"/>
          <w:szCs w:val="24"/>
        </w:rPr>
      </w:pPr>
    </w:p>
    <w:p w14:paraId="2251CB4F" w14:textId="77777777" w:rsidR="00822CC4" w:rsidRPr="00944720" w:rsidRDefault="00822CC4" w:rsidP="00822CC4">
      <w:pPr>
        <w:pStyle w:val="Akapitzlist"/>
        <w:shd w:val="clear" w:color="auto" w:fill="FFFFFF"/>
        <w:ind w:left="0" w:right="84"/>
        <w:jc w:val="both"/>
        <w:rPr>
          <w:rStyle w:val="None"/>
          <w:rFonts w:ascii="Tahoma" w:hAnsi="Tahoma" w:cs="Tahoma"/>
          <w:sz w:val="24"/>
          <w:szCs w:val="24"/>
        </w:rPr>
      </w:pPr>
      <w:r w:rsidRPr="00944720">
        <w:rPr>
          <w:rFonts w:ascii="Tahoma" w:hAnsi="Tahoma" w:cs="Tahoma"/>
          <w:sz w:val="24"/>
          <w:szCs w:val="24"/>
        </w:rPr>
        <w:t>Źródłem pochodzenia danych może być odpowiednio: bezpośrednio osoba, której dane dotyczą, lub Wykonawca; w przypadku, gdy źródłem pochodzenia danych jest Wykonawca, którego dane osobowe bezpośrednio nie dotyczą, administrator informuje, że kategorie odnośnych danych osobowych, które są przetwarzane, obejmuje dokumentacja przedłożona przez Wykonawcę na potrzeby postępowania o udzielenia zamówienia.</w:t>
      </w:r>
    </w:p>
    <w:p w14:paraId="36F163ED" w14:textId="77777777" w:rsidR="00822CC4" w:rsidRPr="00944720" w:rsidRDefault="00822CC4" w:rsidP="00822CC4">
      <w:pPr>
        <w:pStyle w:val="Akapitzlist"/>
        <w:shd w:val="clear" w:color="auto" w:fill="FFFFFF"/>
        <w:ind w:left="0" w:right="84"/>
        <w:jc w:val="both"/>
        <w:rPr>
          <w:rStyle w:val="None"/>
          <w:rFonts w:ascii="Tahoma" w:hAnsi="Tahoma" w:cs="Tahoma"/>
          <w:sz w:val="24"/>
          <w:szCs w:val="24"/>
        </w:rPr>
      </w:pPr>
    </w:p>
    <w:p w14:paraId="659346D9" w14:textId="77777777" w:rsidR="00822CC4" w:rsidRPr="00944720" w:rsidRDefault="00822CC4" w:rsidP="00822CC4">
      <w:pPr>
        <w:ind w:right="84"/>
        <w:jc w:val="both"/>
        <w:rPr>
          <w:rStyle w:val="Brak"/>
          <w:rFonts w:ascii="Tahoma" w:hAnsi="Tahoma" w:cs="Tahoma"/>
          <w:bCs/>
          <w:sz w:val="24"/>
          <w:szCs w:val="24"/>
        </w:rPr>
      </w:pPr>
      <w:r w:rsidRPr="00944720">
        <w:rPr>
          <w:rStyle w:val="Brak"/>
          <w:rFonts w:ascii="Tahoma" w:hAnsi="Tahoma" w:cs="Tahoma"/>
          <w:bCs/>
          <w:sz w:val="24"/>
          <w:szCs w:val="24"/>
        </w:rPr>
        <w:t xml:space="preserve">Jednocześnie Zamawiający przypomina o obowiązku informacyjnym wynikającym z art. 14 RODO względem osób fizycznych, których dane przekazane zostaną Zamawiającemu w związku z prowadzonym postępowaniem i które Zamawiający pozyska od Wykonawcy biorącego udział w postępowaniu, chyba że ma zastosowanie co najmniej jedno z </w:t>
      </w:r>
      <w:proofErr w:type="spellStart"/>
      <w:r w:rsidRPr="00944720">
        <w:rPr>
          <w:rStyle w:val="Brak"/>
          <w:rFonts w:ascii="Tahoma" w:hAnsi="Tahoma" w:cs="Tahoma"/>
          <w:bCs/>
          <w:sz w:val="24"/>
          <w:szCs w:val="24"/>
        </w:rPr>
        <w:t>wyłączeń</w:t>
      </w:r>
      <w:proofErr w:type="spellEnd"/>
      <w:r w:rsidRPr="00944720">
        <w:rPr>
          <w:rStyle w:val="Brak"/>
          <w:rFonts w:ascii="Tahoma" w:hAnsi="Tahoma" w:cs="Tahoma"/>
          <w:bCs/>
          <w:sz w:val="24"/>
          <w:szCs w:val="24"/>
        </w:rPr>
        <w:t>, o których mowa w art. 14 ust. 5 RODO.</w:t>
      </w:r>
    </w:p>
    <w:p w14:paraId="5E11E52C" w14:textId="77777777" w:rsidR="00822CC4" w:rsidRPr="00944720" w:rsidRDefault="00822CC4" w:rsidP="00822CC4">
      <w:pPr>
        <w:pStyle w:val="Akapitzlist"/>
        <w:shd w:val="clear" w:color="auto" w:fill="FFFFFF"/>
        <w:ind w:left="0" w:right="566"/>
        <w:jc w:val="both"/>
        <w:rPr>
          <w:rStyle w:val="None"/>
          <w:rFonts w:ascii="Tahoma" w:hAnsi="Tahoma" w:cs="Tahoma"/>
          <w:sz w:val="24"/>
          <w:szCs w:val="24"/>
        </w:rPr>
      </w:pPr>
    </w:p>
    <w:p w14:paraId="37D33AB0" w14:textId="77777777" w:rsidR="00FE7269" w:rsidRPr="00944720" w:rsidRDefault="00FE7269" w:rsidP="00F2050F">
      <w:pPr>
        <w:pStyle w:val="Akapitzlist"/>
        <w:shd w:val="clear" w:color="auto" w:fill="FFFFFF"/>
        <w:spacing w:after="0" w:line="240" w:lineRule="auto"/>
        <w:ind w:left="0" w:right="566"/>
        <w:jc w:val="both"/>
        <w:rPr>
          <w:rStyle w:val="None"/>
          <w:rFonts w:ascii="Tahoma" w:hAnsi="Tahoma" w:cs="Tahoma"/>
          <w:sz w:val="24"/>
          <w:szCs w:val="24"/>
        </w:rPr>
      </w:pPr>
    </w:p>
    <w:p w14:paraId="6BAE542D" w14:textId="4EFD8E38" w:rsidR="00FE7269" w:rsidRPr="00944720" w:rsidRDefault="00FE7269" w:rsidP="00F2050F">
      <w:pPr>
        <w:spacing w:after="0" w:line="240" w:lineRule="auto"/>
        <w:rPr>
          <w:rStyle w:val="Brak"/>
          <w:rFonts w:ascii="Tahoma" w:hAnsi="Tahoma" w:cs="Tahoma"/>
          <w:b/>
          <w:bCs/>
          <w:sz w:val="24"/>
          <w:szCs w:val="24"/>
        </w:rPr>
      </w:pPr>
    </w:p>
    <w:p w14:paraId="1736BD28" w14:textId="77777777" w:rsidR="00822CC4" w:rsidRPr="00944720" w:rsidRDefault="00822CC4">
      <w:pPr>
        <w:rPr>
          <w:rStyle w:val="Brak"/>
          <w:rFonts w:ascii="Tahoma" w:hAnsi="Tahoma" w:cs="Tahoma"/>
          <w:b/>
          <w:bCs/>
          <w:color w:val="000000" w:themeColor="text1"/>
          <w:sz w:val="24"/>
          <w:szCs w:val="24"/>
        </w:rPr>
      </w:pPr>
      <w:r w:rsidRPr="00944720">
        <w:rPr>
          <w:rStyle w:val="Brak"/>
          <w:rFonts w:ascii="Tahoma" w:hAnsi="Tahoma" w:cs="Tahoma"/>
          <w:b/>
          <w:bCs/>
          <w:color w:val="000000" w:themeColor="text1"/>
          <w:sz w:val="24"/>
          <w:szCs w:val="24"/>
        </w:rPr>
        <w:br w:type="page"/>
      </w:r>
    </w:p>
    <w:p w14:paraId="727BC5F4" w14:textId="3EC49938" w:rsidR="00473073" w:rsidRPr="00944720" w:rsidRDefault="00473073" w:rsidP="00F2050F">
      <w:pPr>
        <w:spacing w:after="0" w:line="240" w:lineRule="auto"/>
        <w:jc w:val="both"/>
        <w:rPr>
          <w:rStyle w:val="Brak"/>
          <w:rFonts w:ascii="Tahoma" w:hAnsi="Tahoma" w:cs="Tahoma"/>
          <w:b/>
          <w:bCs/>
          <w:color w:val="000000" w:themeColor="text1"/>
          <w:sz w:val="24"/>
          <w:szCs w:val="24"/>
        </w:rPr>
      </w:pPr>
      <w:r w:rsidRPr="00944720">
        <w:rPr>
          <w:rStyle w:val="Brak"/>
          <w:rFonts w:ascii="Tahoma" w:hAnsi="Tahoma" w:cs="Tahoma"/>
          <w:b/>
          <w:bCs/>
          <w:color w:val="000000" w:themeColor="text1"/>
          <w:sz w:val="24"/>
          <w:szCs w:val="24"/>
        </w:rPr>
        <w:lastRenderedPageBreak/>
        <w:t xml:space="preserve">Załącznik nr </w:t>
      </w:r>
      <w:r w:rsidR="00162792" w:rsidRPr="00944720">
        <w:rPr>
          <w:rStyle w:val="Brak"/>
          <w:rFonts w:ascii="Tahoma" w:hAnsi="Tahoma" w:cs="Tahoma"/>
          <w:b/>
          <w:bCs/>
          <w:color w:val="000000" w:themeColor="text1"/>
          <w:sz w:val="24"/>
          <w:szCs w:val="24"/>
        </w:rPr>
        <w:t>5</w:t>
      </w:r>
      <w:r w:rsidRPr="00944720">
        <w:rPr>
          <w:rStyle w:val="Brak"/>
          <w:rFonts w:ascii="Tahoma" w:hAnsi="Tahoma" w:cs="Tahoma"/>
          <w:b/>
          <w:bCs/>
          <w:color w:val="000000" w:themeColor="text1"/>
          <w:sz w:val="24"/>
          <w:szCs w:val="24"/>
        </w:rPr>
        <w:t xml:space="preserve"> do SWZ – wzór wykazu </w:t>
      </w:r>
      <w:r w:rsidR="00D61729" w:rsidRPr="00944720">
        <w:rPr>
          <w:rStyle w:val="Brak"/>
          <w:rFonts w:ascii="Tahoma" w:hAnsi="Tahoma" w:cs="Tahoma"/>
          <w:b/>
          <w:bCs/>
          <w:color w:val="000000" w:themeColor="text1"/>
          <w:sz w:val="24"/>
          <w:szCs w:val="24"/>
        </w:rPr>
        <w:t>robót budowlanych</w:t>
      </w:r>
      <w:r w:rsidRPr="00944720">
        <w:rPr>
          <w:rStyle w:val="Brak"/>
          <w:rFonts w:ascii="Tahoma" w:hAnsi="Tahoma" w:cs="Tahoma"/>
          <w:b/>
          <w:bCs/>
          <w:color w:val="000000" w:themeColor="text1"/>
          <w:sz w:val="24"/>
          <w:szCs w:val="24"/>
        </w:rPr>
        <w:t>.</w:t>
      </w:r>
    </w:p>
    <w:p w14:paraId="0C48BDF2" w14:textId="77777777" w:rsidR="00D61729" w:rsidRPr="00944720" w:rsidRDefault="00D61729" w:rsidP="00F2050F">
      <w:pPr>
        <w:spacing w:after="0" w:line="240" w:lineRule="auto"/>
        <w:jc w:val="both"/>
        <w:rPr>
          <w:rStyle w:val="Brak"/>
          <w:rFonts w:ascii="Tahoma" w:hAnsi="Tahoma" w:cs="Tahoma"/>
          <w:b/>
          <w:bCs/>
          <w:sz w:val="24"/>
          <w:szCs w:val="24"/>
        </w:rPr>
      </w:pPr>
    </w:p>
    <w:p w14:paraId="05BCE9C0"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Zamawiający</w:t>
      </w:r>
    </w:p>
    <w:p w14:paraId="3B602652"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 xml:space="preserve">Teatr Muzyczny ROMA w Warszawie, </w:t>
      </w:r>
    </w:p>
    <w:p w14:paraId="72AADAC6"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 xml:space="preserve">ul. Nowogrodzka 49, </w:t>
      </w:r>
    </w:p>
    <w:p w14:paraId="1F97C69B"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00-695 Warszawa.</w:t>
      </w:r>
    </w:p>
    <w:p w14:paraId="19AFBB9B" w14:textId="77777777" w:rsidR="00927D6A" w:rsidRPr="00944720" w:rsidRDefault="00927D6A" w:rsidP="00F2050F">
      <w:pPr>
        <w:spacing w:after="0" w:line="240" w:lineRule="auto"/>
        <w:jc w:val="both"/>
        <w:rPr>
          <w:rStyle w:val="Brak"/>
          <w:rFonts w:ascii="Tahoma" w:hAnsi="Tahoma" w:cs="Tahoma"/>
          <w:b/>
          <w:bCs/>
          <w:sz w:val="24"/>
          <w:szCs w:val="24"/>
        </w:rPr>
      </w:pPr>
    </w:p>
    <w:p w14:paraId="31AE4ED9" w14:textId="06E8BDB7" w:rsidR="00762D23" w:rsidRPr="00944720" w:rsidRDefault="00473073" w:rsidP="00F2050F">
      <w:pPr>
        <w:spacing w:after="0" w:line="240" w:lineRule="auto"/>
        <w:jc w:val="both"/>
        <w:rPr>
          <w:rStyle w:val="Brak"/>
          <w:rFonts w:ascii="Tahoma" w:hAnsi="Tahoma" w:cs="Tahoma"/>
          <w:b/>
          <w:sz w:val="24"/>
          <w:szCs w:val="24"/>
        </w:rPr>
      </w:pPr>
      <w:r w:rsidRPr="00944720">
        <w:rPr>
          <w:rStyle w:val="Brak"/>
          <w:rFonts w:ascii="Tahoma" w:hAnsi="Tahoma" w:cs="Tahoma"/>
          <w:b/>
          <w:sz w:val="24"/>
          <w:szCs w:val="24"/>
        </w:rPr>
        <w:t xml:space="preserve">Postępowanie </w:t>
      </w:r>
      <w:r w:rsidR="008251A2" w:rsidRPr="00944720">
        <w:rPr>
          <w:rStyle w:val="Brak"/>
          <w:rFonts w:ascii="Tahoma" w:hAnsi="Tahoma" w:cs="Tahoma"/>
          <w:b/>
          <w:sz w:val="24"/>
          <w:szCs w:val="24"/>
        </w:rPr>
        <w:t>8/2026</w:t>
      </w:r>
    </w:p>
    <w:p w14:paraId="1AF2FC7D" w14:textId="77777777" w:rsidR="00D61729" w:rsidRPr="00944720" w:rsidRDefault="00D61729" w:rsidP="00F2050F">
      <w:pPr>
        <w:spacing w:after="0" w:line="240" w:lineRule="auto"/>
        <w:jc w:val="center"/>
        <w:rPr>
          <w:rFonts w:ascii="Tahoma" w:eastAsia="Arial Unicode MS" w:hAnsi="Tahoma" w:cs="Tahoma"/>
          <w:b/>
          <w:bCs/>
          <w:caps/>
          <w:color w:val="000000"/>
          <w:sz w:val="32"/>
          <w:szCs w:val="32"/>
          <w:u w:color="000000"/>
        </w:rPr>
      </w:pPr>
    </w:p>
    <w:p w14:paraId="0D34181A" w14:textId="28A4C813" w:rsidR="00223458" w:rsidRPr="00944720" w:rsidRDefault="00223458" w:rsidP="00223458">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r w:rsidRPr="00944720">
        <w:rPr>
          <w:rFonts w:ascii="Tahoma" w:hAnsi="Tahoma" w:cs="Tahoma"/>
          <w:b/>
          <w:bCs/>
          <w:caps/>
          <w:sz w:val="28"/>
          <w:szCs w:val="28"/>
        </w:rPr>
        <w:t xml:space="preserve">Dostawa wraz </w:t>
      </w:r>
      <w:r w:rsidR="008E2321">
        <w:rPr>
          <w:rFonts w:ascii="Tahoma" w:hAnsi="Tahoma" w:cs="Tahoma"/>
          <w:b/>
          <w:bCs/>
          <w:caps/>
          <w:sz w:val="28"/>
          <w:szCs w:val="28"/>
        </w:rPr>
        <w:t xml:space="preserve">z </w:t>
      </w:r>
      <w:r w:rsidRPr="00944720">
        <w:rPr>
          <w:rFonts w:ascii="Tahoma" w:hAnsi="Tahoma" w:cs="Tahoma"/>
          <w:b/>
          <w:bCs/>
          <w:caps/>
          <w:sz w:val="28"/>
          <w:szCs w:val="28"/>
        </w:rPr>
        <w:t>montaż</w:t>
      </w:r>
      <w:r w:rsidR="00E4336F">
        <w:rPr>
          <w:rFonts w:ascii="Tahoma" w:hAnsi="Tahoma" w:cs="Tahoma"/>
          <w:b/>
          <w:bCs/>
          <w:caps/>
          <w:sz w:val="28"/>
          <w:szCs w:val="28"/>
        </w:rPr>
        <w:t>EM</w:t>
      </w:r>
      <w:r w:rsidRPr="00944720">
        <w:rPr>
          <w:rFonts w:ascii="Tahoma" w:hAnsi="Tahoma" w:cs="Tahoma"/>
          <w:b/>
          <w:bCs/>
          <w:caps/>
          <w:sz w:val="28"/>
          <w:szCs w:val="28"/>
        </w:rPr>
        <w:t xml:space="preserve"> foteli widowiskowych</w:t>
      </w:r>
      <w:r w:rsidR="00E4336F">
        <w:rPr>
          <w:rFonts w:ascii="Tahoma" w:hAnsi="Tahoma" w:cs="Tahoma"/>
          <w:b/>
          <w:bCs/>
          <w:caps/>
          <w:sz w:val="28"/>
          <w:szCs w:val="28"/>
        </w:rPr>
        <w:t xml:space="preserve"> NA SCENIE KAMERALNEJ</w:t>
      </w:r>
    </w:p>
    <w:p w14:paraId="74E2D1D1" w14:textId="77777777" w:rsidR="00E2365C" w:rsidRPr="00944720" w:rsidRDefault="00E2365C" w:rsidP="00F2050F">
      <w:pPr>
        <w:spacing w:after="0" w:line="240" w:lineRule="auto"/>
        <w:jc w:val="center"/>
        <w:rPr>
          <w:rFonts w:ascii="Tahoma" w:eastAsia="Arial Unicode MS" w:hAnsi="Tahoma" w:cs="Tahoma"/>
          <w:b/>
          <w:bCs/>
          <w:caps/>
          <w:color w:val="000000"/>
          <w:sz w:val="32"/>
          <w:szCs w:val="32"/>
          <w:u w:color="000000"/>
        </w:rPr>
      </w:pPr>
    </w:p>
    <w:p w14:paraId="68A7D483" w14:textId="01332411" w:rsidR="00473073" w:rsidRPr="00944720" w:rsidRDefault="00F256D0" w:rsidP="00F2050F">
      <w:pPr>
        <w:tabs>
          <w:tab w:val="left" w:pos="408"/>
          <w:tab w:val="center" w:pos="4649"/>
        </w:tabs>
        <w:spacing w:after="0" w:line="240" w:lineRule="auto"/>
        <w:rPr>
          <w:rFonts w:ascii="Tahoma" w:hAnsi="Tahoma" w:cs="Tahoma"/>
          <w:b/>
          <w:color w:val="000000" w:themeColor="text1"/>
          <w:sz w:val="28"/>
          <w:szCs w:val="24"/>
        </w:rPr>
      </w:pPr>
      <w:r w:rsidRPr="00944720">
        <w:rPr>
          <w:rFonts w:ascii="Tahoma" w:hAnsi="Tahoma" w:cs="Tahoma"/>
          <w:b/>
          <w:color w:val="000000" w:themeColor="text1"/>
          <w:sz w:val="28"/>
          <w:szCs w:val="24"/>
        </w:rPr>
        <w:tab/>
      </w:r>
      <w:r w:rsidRPr="00944720">
        <w:rPr>
          <w:rFonts w:ascii="Tahoma" w:hAnsi="Tahoma" w:cs="Tahoma"/>
          <w:b/>
          <w:color w:val="000000" w:themeColor="text1"/>
          <w:sz w:val="28"/>
          <w:szCs w:val="24"/>
        </w:rPr>
        <w:tab/>
      </w:r>
      <w:r w:rsidR="00473073" w:rsidRPr="00944720">
        <w:rPr>
          <w:rFonts w:ascii="Tahoma" w:hAnsi="Tahoma" w:cs="Tahoma"/>
          <w:b/>
          <w:color w:val="000000" w:themeColor="text1"/>
          <w:sz w:val="28"/>
          <w:szCs w:val="24"/>
        </w:rPr>
        <w:t>WYKAZ</w:t>
      </w:r>
    </w:p>
    <w:p w14:paraId="6EC6E0B6" w14:textId="77777777" w:rsidR="00D61729" w:rsidRPr="00944720" w:rsidRDefault="00D61729" w:rsidP="00F2050F">
      <w:pPr>
        <w:tabs>
          <w:tab w:val="left" w:pos="408"/>
          <w:tab w:val="center" w:pos="4649"/>
        </w:tabs>
        <w:spacing w:after="0" w:line="240" w:lineRule="auto"/>
        <w:rPr>
          <w:rFonts w:ascii="Tahoma" w:hAnsi="Tahoma" w:cs="Tahoma"/>
          <w:b/>
          <w:color w:val="000000" w:themeColor="text1"/>
          <w:sz w:val="28"/>
          <w:szCs w:val="24"/>
        </w:rPr>
      </w:pPr>
    </w:p>
    <w:p w14:paraId="36284B8F" w14:textId="16FEFFA7" w:rsidR="004F0FB0" w:rsidRDefault="004F0FB0" w:rsidP="00F2050F">
      <w:pPr>
        <w:spacing w:after="0" w:line="240" w:lineRule="auto"/>
        <w:jc w:val="both"/>
        <w:rPr>
          <w:rFonts w:ascii="Tahoma" w:hAnsi="Tahoma" w:cs="Tahoma"/>
          <w:color w:val="000000" w:themeColor="text1"/>
          <w:szCs w:val="24"/>
        </w:rPr>
      </w:pPr>
      <w:r w:rsidRPr="004F0FB0">
        <w:rPr>
          <w:rFonts w:ascii="Tahoma" w:hAnsi="Tahoma" w:cs="Tahoma"/>
          <w:color w:val="000000" w:themeColor="text1"/>
          <w:szCs w:val="24"/>
        </w:rPr>
        <w:t>dostaw lub usług wykonanych, a w przypadku świadczeń powtarzających się lub ciągłych również wykonywanych, w okresie ostatnich 3 lat, a jeżeli okres prowadzenia działalności jest krótszy – w tym okresie, wraz</w:t>
      </w:r>
      <w:r>
        <w:rPr>
          <w:rFonts w:ascii="Tahoma" w:hAnsi="Tahoma" w:cs="Tahoma"/>
          <w:color w:val="000000" w:themeColor="text1"/>
          <w:szCs w:val="24"/>
        </w:rPr>
        <w:t xml:space="preserve"> </w:t>
      </w:r>
      <w:r w:rsidRPr="004F0FB0">
        <w:rPr>
          <w:rFonts w:ascii="Tahoma" w:hAnsi="Tahoma" w:cs="Tahoma"/>
          <w:color w:val="000000" w:themeColor="text1"/>
          <w:szCs w:val="24"/>
        </w:rPr>
        <w:t>z podaniem ich wartości, przedmiotu, dat wykonania i podmiotów, na rzecz których dostawy lub usługi zostały wykonane lub są wykonywane, oraz załączeniem dowodów określających, czy te dostawy lub usługi zostały wykonane lub</w:t>
      </w:r>
      <w:r>
        <w:rPr>
          <w:rFonts w:ascii="Tahoma" w:hAnsi="Tahoma" w:cs="Tahoma"/>
          <w:color w:val="000000" w:themeColor="text1"/>
          <w:szCs w:val="24"/>
        </w:rPr>
        <w:t xml:space="preserve"> </w:t>
      </w:r>
      <w:r w:rsidRPr="004F0FB0">
        <w:rPr>
          <w:rFonts w:ascii="Tahoma" w:hAnsi="Tahoma" w:cs="Tahoma"/>
          <w:color w:val="000000" w:themeColor="text1"/>
          <w:szCs w:val="24"/>
        </w:rPr>
        <w:t>są wykonywane należycie, przy czym dowodami, o których mowa, są referencje bądź inne dokumenty sporządzone</w:t>
      </w:r>
      <w:r>
        <w:rPr>
          <w:rFonts w:ascii="Tahoma" w:hAnsi="Tahoma" w:cs="Tahoma"/>
          <w:color w:val="000000" w:themeColor="text1"/>
          <w:szCs w:val="24"/>
        </w:rPr>
        <w:t xml:space="preserve"> </w:t>
      </w:r>
      <w:r w:rsidRPr="004F0FB0">
        <w:rPr>
          <w:rFonts w:ascii="Tahoma" w:hAnsi="Tahoma" w:cs="Tahoma"/>
          <w:color w:val="000000" w:themeColor="text1"/>
          <w:szCs w:val="24"/>
        </w:rPr>
        <w:t>przez podmiot, na rzecz którego dostawy lub usługi zostały wykonane, a w przypadku świadczeń powtarzających się</w:t>
      </w:r>
      <w:r>
        <w:rPr>
          <w:rFonts w:ascii="Tahoma" w:hAnsi="Tahoma" w:cs="Tahoma"/>
          <w:color w:val="000000" w:themeColor="text1"/>
          <w:szCs w:val="24"/>
        </w:rPr>
        <w:t xml:space="preserve"> </w:t>
      </w:r>
      <w:r w:rsidRPr="004F0FB0">
        <w:rPr>
          <w:rFonts w:ascii="Tahoma" w:hAnsi="Tahoma" w:cs="Tahoma"/>
          <w:color w:val="000000" w:themeColor="text1"/>
          <w:szCs w:val="24"/>
        </w:rPr>
        <w:t>lub ciągłych są wykonywane, a jeżeli wykonawca z przyczyn niezależnych od niego nie jest w stanie uzyskać tych</w:t>
      </w:r>
      <w:r>
        <w:rPr>
          <w:rFonts w:ascii="Tahoma" w:hAnsi="Tahoma" w:cs="Tahoma"/>
          <w:color w:val="000000" w:themeColor="text1"/>
          <w:szCs w:val="24"/>
        </w:rPr>
        <w:t xml:space="preserve"> </w:t>
      </w:r>
      <w:r w:rsidRPr="004F0FB0">
        <w:rPr>
          <w:rFonts w:ascii="Tahoma" w:hAnsi="Tahoma" w:cs="Tahoma"/>
          <w:color w:val="000000" w:themeColor="text1"/>
          <w:szCs w:val="24"/>
        </w:rPr>
        <w:t>dokumentów – oświadczenie wykonawcy; w przypadku świadczeń powtarzających się lub ciągłych nadal wykonywanych referencje bądź inne dokumenty potwierdzające ich należyte wykonywanie powinny być wystawione w okresie</w:t>
      </w:r>
      <w:r>
        <w:rPr>
          <w:rFonts w:ascii="Tahoma" w:hAnsi="Tahoma" w:cs="Tahoma"/>
          <w:color w:val="000000" w:themeColor="text1"/>
          <w:szCs w:val="24"/>
        </w:rPr>
        <w:t xml:space="preserve"> </w:t>
      </w:r>
      <w:r w:rsidRPr="004F0FB0">
        <w:rPr>
          <w:rFonts w:ascii="Tahoma" w:hAnsi="Tahoma" w:cs="Tahoma"/>
          <w:color w:val="000000" w:themeColor="text1"/>
          <w:szCs w:val="24"/>
        </w:rPr>
        <w:t>ostatnich 3 miesięcy</w:t>
      </w:r>
      <w:r>
        <w:rPr>
          <w:rFonts w:ascii="Tahoma" w:hAnsi="Tahoma" w:cs="Tahoma"/>
          <w:color w:val="000000" w:themeColor="text1"/>
          <w:szCs w:val="24"/>
        </w:rPr>
        <w:t>.</w:t>
      </w:r>
    </w:p>
    <w:p w14:paraId="00FC2943" w14:textId="71ACA753" w:rsidR="00E50C0C" w:rsidRPr="00944720" w:rsidRDefault="00E50C0C" w:rsidP="00F2050F">
      <w:pPr>
        <w:spacing w:after="0" w:line="240" w:lineRule="auto"/>
        <w:jc w:val="both"/>
        <w:rPr>
          <w:rFonts w:ascii="Tahoma" w:hAnsi="Tahoma" w:cs="Tahoma"/>
          <w:color w:val="000000" w:themeColor="text1"/>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1841"/>
        <w:gridCol w:w="3780"/>
        <w:gridCol w:w="2017"/>
      </w:tblGrid>
      <w:tr w:rsidR="00D61729" w:rsidRPr="00944720" w14:paraId="1EC198B5" w14:textId="77777777" w:rsidTr="00D61729">
        <w:tc>
          <w:tcPr>
            <w:tcW w:w="888" w:type="pct"/>
            <w:vAlign w:val="center"/>
          </w:tcPr>
          <w:p w14:paraId="3163E527" w14:textId="3690DB6E" w:rsidR="00D61729" w:rsidRPr="00944720" w:rsidRDefault="00D61729" w:rsidP="00F2050F">
            <w:pPr>
              <w:spacing w:after="0" w:line="240" w:lineRule="auto"/>
              <w:jc w:val="center"/>
              <w:rPr>
                <w:rFonts w:ascii="Tahoma" w:hAnsi="Tahoma" w:cs="Tahoma"/>
                <w:color w:val="000000" w:themeColor="text1"/>
                <w:sz w:val="18"/>
                <w:szCs w:val="18"/>
              </w:rPr>
            </w:pPr>
            <w:r w:rsidRPr="00944720">
              <w:rPr>
                <w:rFonts w:ascii="Tahoma" w:hAnsi="Tahoma" w:cs="Tahoma"/>
                <w:color w:val="000000" w:themeColor="text1"/>
                <w:sz w:val="18"/>
                <w:szCs w:val="18"/>
              </w:rPr>
              <w:t xml:space="preserve">WARTOŚĆ </w:t>
            </w:r>
            <w:r w:rsidR="008C2916" w:rsidRPr="00944720">
              <w:rPr>
                <w:rFonts w:ascii="Tahoma" w:hAnsi="Tahoma" w:cs="Tahoma"/>
                <w:color w:val="000000" w:themeColor="text1"/>
                <w:sz w:val="18"/>
                <w:szCs w:val="18"/>
              </w:rPr>
              <w:t>NETTO</w:t>
            </w:r>
            <w:r w:rsidRPr="00944720">
              <w:rPr>
                <w:rFonts w:ascii="Tahoma" w:hAnsi="Tahoma" w:cs="Tahoma"/>
                <w:color w:val="000000" w:themeColor="text1"/>
                <w:sz w:val="18"/>
                <w:szCs w:val="18"/>
              </w:rPr>
              <w:t xml:space="preserve"> W PLN</w:t>
            </w:r>
          </w:p>
        </w:tc>
        <w:tc>
          <w:tcPr>
            <w:tcW w:w="991" w:type="pct"/>
            <w:vAlign w:val="center"/>
          </w:tcPr>
          <w:p w14:paraId="605AE4BB" w14:textId="77777777" w:rsidR="00D61729" w:rsidRPr="00944720" w:rsidRDefault="00D61729" w:rsidP="00F2050F">
            <w:pPr>
              <w:spacing w:after="0" w:line="240" w:lineRule="auto"/>
              <w:jc w:val="center"/>
              <w:rPr>
                <w:rFonts w:ascii="Tahoma" w:hAnsi="Tahoma" w:cs="Tahoma"/>
                <w:color w:val="000000" w:themeColor="text1"/>
                <w:sz w:val="18"/>
                <w:szCs w:val="18"/>
              </w:rPr>
            </w:pPr>
            <w:r w:rsidRPr="00944720">
              <w:rPr>
                <w:rFonts w:ascii="Tahoma" w:hAnsi="Tahoma" w:cs="Tahoma"/>
                <w:color w:val="000000" w:themeColor="text1"/>
                <w:sz w:val="18"/>
                <w:szCs w:val="18"/>
              </w:rPr>
              <w:t>PRZEDMIOT ZAMÓWIENIA</w:t>
            </w:r>
          </w:p>
        </w:tc>
        <w:tc>
          <w:tcPr>
            <w:tcW w:w="2035" w:type="pct"/>
            <w:vAlign w:val="center"/>
          </w:tcPr>
          <w:p w14:paraId="1A05B26D" w14:textId="77777777" w:rsidR="00D61729" w:rsidRPr="00944720" w:rsidRDefault="00D61729" w:rsidP="00F2050F">
            <w:pPr>
              <w:spacing w:after="0" w:line="240" w:lineRule="auto"/>
              <w:jc w:val="center"/>
              <w:rPr>
                <w:rFonts w:ascii="Tahoma" w:hAnsi="Tahoma" w:cs="Tahoma"/>
                <w:color w:val="000000" w:themeColor="text1"/>
                <w:sz w:val="18"/>
                <w:szCs w:val="18"/>
              </w:rPr>
            </w:pPr>
            <w:r w:rsidRPr="00944720">
              <w:rPr>
                <w:rFonts w:ascii="Tahoma" w:hAnsi="Tahoma" w:cs="Tahoma"/>
                <w:color w:val="000000" w:themeColor="text1"/>
                <w:sz w:val="18"/>
                <w:szCs w:val="18"/>
              </w:rPr>
              <w:t>DATA</w:t>
            </w:r>
          </w:p>
          <w:p w14:paraId="679AC6ED" w14:textId="77777777" w:rsidR="00D61729" w:rsidRPr="00944720" w:rsidRDefault="00D61729" w:rsidP="00F2050F">
            <w:pPr>
              <w:spacing w:after="0" w:line="240" w:lineRule="auto"/>
              <w:jc w:val="center"/>
              <w:rPr>
                <w:rFonts w:ascii="Tahoma" w:hAnsi="Tahoma" w:cs="Tahoma"/>
                <w:color w:val="000000" w:themeColor="text1"/>
                <w:sz w:val="18"/>
                <w:szCs w:val="18"/>
              </w:rPr>
            </w:pPr>
            <w:r w:rsidRPr="00944720">
              <w:rPr>
                <w:rFonts w:ascii="Tahoma" w:hAnsi="Tahoma" w:cs="Tahoma"/>
                <w:color w:val="000000" w:themeColor="text1"/>
                <w:sz w:val="18"/>
                <w:szCs w:val="18"/>
              </w:rPr>
              <w:t>WYKONANIA/</w:t>
            </w:r>
          </w:p>
          <w:p w14:paraId="37CE6F4E" w14:textId="77777777" w:rsidR="00D61729" w:rsidRPr="00944720" w:rsidRDefault="00D61729" w:rsidP="00F2050F">
            <w:pPr>
              <w:spacing w:after="0" w:line="240" w:lineRule="auto"/>
              <w:jc w:val="center"/>
              <w:rPr>
                <w:rFonts w:ascii="Tahoma" w:hAnsi="Tahoma" w:cs="Tahoma"/>
                <w:color w:val="000000" w:themeColor="text1"/>
                <w:sz w:val="18"/>
                <w:szCs w:val="18"/>
              </w:rPr>
            </w:pPr>
            <w:r w:rsidRPr="00944720">
              <w:rPr>
                <w:rFonts w:ascii="Tahoma" w:hAnsi="Tahoma" w:cs="Tahoma"/>
                <w:color w:val="000000" w:themeColor="text1"/>
                <w:sz w:val="18"/>
                <w:szCs w:val="18"/>
              </w:rPr>
              <w:t>WYKONYWANIA ZAMÓWIENIA (POCZĄTEK I KONIEC Z DATĄ DZIENNĄ)</w:t>
            </w:r>
          </w:p>
        </w:tc>
        <w:tc>
          <w:tcPr>
            <w:tcW w:w="1086" w:type="pct"/>
            <w:vAlign w:val="center"/>
          </w:tcPr>
          <w:p w14:paraId="0590CAD2" w14:textId="77777777" w:rsidR="00D61729" w:rsidRPr="00944720" w:rsidRDefault="00D61729" w:rsidP="00F2050F">
            <w:pPr>
              <w:spacing w:after="0" w:line="240" w:lineRule="auto"/>
              <w:jc w:val="center"/>
              <w:rPr>
                <w:rFonts w:ascii="Tahoma" w:hAnsi="Tahoma" w:cs="Tahoma"/>
                <w:color w:val="000000" w:themeColor="text1"/>
                <w:sz w:val="18"/>
                <w:szCs w:val="18"/>
              </w:rPr>
            </w:pPr>
            <w:r w:rsidRPr="00944720">
              <w:rPr>
                <w:rFonts w:ascii="Tahoma" w:hAnsi="Tahoma" w:cs="Tahoma"/>
                <w:color w:val="000000" w:themeColor="text1"/>
                <w:sz w:val="18"/>
                <w:szCs w:val="18"/>
              </w:rPr>
              <w:t>ODBIORCA (ZAMAWIAJĄCY)</w:t>
            </w:r>
          </w:p>
        </w:tc>
      </w:tr>
      <w:tr w:rsidR="00B057BB" w:rsidRPr="00944720" w14:paraId="0E68A2E6" w14:textId="77777777" w:rsidTr="0011322F">
        <w:trPr>
          <w:trHeight w:val="944"/>
        </w:trPr>
        <w:tc>
          <w:tcPr>
            <w:tcW w:w="888" w:type="pct"/>
          </w:tcPr>
          <w:p w14:paraId="5A0DDE1D" w14:textId="77777777" w:rsidR="00B057BB" w:rsidRPr="00944720" w:rsidRDefault="00B057BB" w:rsidP="0011322F">
            <w:pPr>
              <w:spacing w:after="0" w:line="240" w:lineRule="auto"/>
              <w:rPr>
                <w:rFonts w:ascii="Tahoma" w:hAnsi="Tahoma" w:cs="Tahoma"/>
                <w:color w:val="000000" w:themeColor="text1"/>
              </w:rPr>
            </w:pPr>
          </w:p>
        </w:tc>
        <w:tc>
          <w:tcPr>
            <w:tcW w:w="991" w:type="pct"/>
          </w:tcPr>
          <w:p w14:paraId="610EE928" w14:textId="77777777" w:rsidR="00B057BB" w:rsidRPr="00944720" w:rsidRDefault="00B057BB" w:rsidP="0011322F">
            <w:pPr>
              <w:spacing w:after="0" w:line="240" w:lineRule="auto"/>
              <w:rPr>
                <w:rFonts w:ascii="Tahoma" w:hAnsi="Tahoma" w:cs="Tahoma"/>
                <w:color w:val="000000" w:themeColor="text1"/>
              </w:rPr>
            </w:pPr>
          </w:p>
        </w:tc>
        <w:tc>
          <w:tcPr>
            <w:tcW w:w="2035" w:type="pct"/>
          </w:tcPr>
          <w:p w14:paraId="14138F95" w14:textId="77777777" w:rsidR="00B057BB" w:rsidRPr="00944720" w:rsidRDefault="00B057BB" w:rsidP="0011322F">
            <w:pPr>
              <w:spacing w:after="0" w:line="240" w:lineRule="auto"/>
              <w:rPr>
                <w:rFonts w:ascii="Tahoma" w:hAnsi="Tahoma" w:cs="Tahoma"/>
                <w:color w:val="000000" w:themeColor="text1"/>
              </w:rPr>
            </w:pPr>
          </w:p>
        </w:tc>
        <w:tc>
          <w:tcPr>
            <w:tcW w:w="1086" w:type="pct"/>
          </w:tcPr>
          <w:p w14:paraId="4D77F7C2" w14:textId="77777777" w:rsidR="00B057BB" w:rsidRPr="00944720" w:rsidRDefault="00B057BB" w:rsidP="0011322F">
            <w:pPr>
              <w:spacing w:after="0" w:line="240" w:lineRule="auto"/>
              <w:rPr>
                <w:rFonts w:ascii="Tahoma" w:hAnsi="Tahoma" w:cs="Tahoma"/>
                <w:color w:val="000000" w:themeColor="text1"/>
              </w:rPr>
            </w:pPr>
          </w:p>
        </w:tc>
      </w:tr>
      <w:tr w:rsidR="00D61729" w:rsidRPr="00944720" w14:paraId="13E32396" w14:textId="77777777" w:rsidTr="00D61729">
        <w:trPr>
          <w:trHeight w:val="944"/>
        </w:trPr>
        <w:tc>
          <w:tcPr>
            <w:tcW w:w="888" w:type="pct"/>
          </w:tcPr>
          <w:p w14:paraId="56BCAD46" w14:textId="77777777" w:rsidR="00D61729" w:rsidRPr="00944720" w:rsidRDefault="00D61729" w:rsidP="00F2050F">
            <w:pPr>
              <w:spacing w:after="0" w:line="240" w:lineRule="auto"/>
              <w:rPr>
                <w:rFonts w:ascii="Tahoma" w:hAnsi="Tahoma" w:cs="Tahoma"/>
                <w:color w:val="000000" w:themeColor="text1"/>
              </w:rPr>
            </w:pPr>
          </w:p>
        </w:tc>
        <w:tc>
          <w:tcPr>
            <w:tcW w:w="991" w:type="pct"/>
          </w:tcPr>
          <w:p w14:paraId="1F504181" w14:textId="77777777" w:rsidR="00D61729" w:rsidRPr="00944720" w:rsidRDefault="00D61729" w:rsidP="00F2050F">
            <w:pPr>
              <w:spacing w:after="0" w:line="240" w:lineRule="auto"/>
              <w:rPr>
                <w:rFonts w:ascii="Tahoma" w:hAnsi="Tahoma" w:cs="Tahoma"/>
                <w:color w:val="000000" w:themeColor="text1"/>
              </w:rPr>
            </w:pPr>
          </w:p>
        </w:tc>
        <w:tc>
          <w:tcPr>
            <w:tcW w:w="2035" w:type="pct"/>
          </w:tcPr>
          <w:p w14:paraId="64EDBAFE" w14:textId="77777777" w:rsidR="00D61729" w:rsidRPr="00944720" w:rsidRDefault="00D61729" w:rsidP="00F2050F">
            <w:pPr>
              <w:spacing w:after="0" w:line="240" w:lineRule="auto"/>
              <w:rPr>
                <w:rFonts w:ascii="Tahoma" w:hAnsi="Tahoma" w:cs="Tahoma"/>
                <w:color w:val="000000" w:themeColor="text1"/>
              </w:rPr>
            </w:pPr>
          </w:p>
        </w:tc>
        <w:tc>
          <w:tcPr>
            <w:tcW w:w="1086" w:type="pct"/>
          </w:tcPr>
          <w:p w14:paraId="0F2B86E8" w14:textId="77777777" w:rsidR="00D61729" w:rsidRPr="00944720" w:rsidRDefault="00D61729" w:rsidP="00F2050F">
            <w:pPr>
              <w:spacing w:after="0" w:line="240" w:lineRule="auto"/>
              <w:rPr>
                <w:rFonts w:ascii="Tahoma" w:hAnsi="Tahoma" w:cs="Tahoma"/>
                <w:color w:val="000000" w:themeColor="text1"/>
              </w:rPr>
            </w:pPr>
          </w:p>
        </w:tc>
      </w:tr>
    </w:tbl>
    <w:p w14:paraId="20994A88" w14:textId="77777777" w:rsidR="00473073" w:rsidRPr="00944720" w:rsidRDefault="00473073" w:rsidP="00F2050F">
      <w:pPr>
        <w:spacing w:after="0" w:line="240" w:lineRule="auto"/>
        <w:jc w:val="both"/>
        <w:rPr>
          <w:rStyle w:val="Brak"/>
          <w:rFonts w:ascii="Tahoma" w:hAnsi="Tahoma" w:cs="Tahoma"/>
          <w:bCs/>
          <w:color w:val="000000" w:themeColor="text1"/>
          <w:szCs w:val="24"/>
        </w:rPr>
      </w:pPr>
    </w:p>
    <w:p w14:paraId="33CD130E" w14:textId="77777777" w:rsidR="00473073" w:rsidRPr="00944720" w:rsidRDefault="00473073" w:rsidP="00F2050F">
      <w:pPr>
        <w:spacing w:after="0" w:line="240" w:lineRule="auto"/>
        <w:rPr>
          <w:rFonts w:ascii="Tahoma" w:hAnsi="Tahoma" w:cs="Tahoma"/>
          <w:i/>
          <w:color w:val="000000" w:themeColor="text1"/>
          <w:u w:val="single"/>
        </w:rPr>
      </w:pPr>
      <w:r w:rsidRPr="00944720">
        <w:rPr>
          <w:rFonts w:ascii="Tahoma" w:hAnsi="Tahoma" w:cs="Tahoma"/>
          <w:i/>
          <w:color w:val="000000" w:themeColor="text1"/>
          <w:u w:val="single"/>
        </w:rPr>
        <w:t>* załączam/my dowody potwierdzające, że ww. zamówienia zostały wykonane należycie.</w:t>
      </w:r>
    </w:p>
    <w:p w14:paraId="1B70421B" w14:textId="77777777" w:rsidR="004B63C6" w:rsidRPr="00944720" w:rsidRDefault="004B63C6"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p w14:paraId="17CC4707" w14:textId="77777777" w:rsidR="004B63C6" w:rsidRPr="00944720" w:rsidRDefault="004B63C6"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p w14:paraId="6B558837" w14:textId="77777777" w:rsidR="00D61729" w:rsidRPr="00944720" w:rsidRDefault="00D61729"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p w14:paraId="0F410EFE" w14:textId="3CA4C2A7" w:rsidR="004B63C6" w:rsidRPr="00944720" w:rsidRDefault="004B63C6"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944720">
        <w:rPr>
          <w:rStyle w:val="Brak"/>
          <w:rFonts w:ascii="Tahoma" w:hAnsi="Tahoma" w:cs="Tahoma"/>
        </w:rPr>
        <w:t>................... dn. ..................... .........................................................................</w:t>
      </w:r>
    </w:p>
    <w:p w14:paraId="4DE8DBD9" w14:textId="77777777" w:rsidR="004B63C6" w:rsidRPr="00944720" w:rsidRDefault="004B63C6" w:rsidP="00F2050F">
      <w:pPr>
        <w:pStyle w:val="TreA"/>
        <w:pBdr>
          <w:top w:val="none" w:sz="0" w:space="0" w:color="auto"/>
          <w:left w:val="none" w:sz="0" w:space="0" w:color="auto"/>
          <w:bottom w:val="none" w:sz="0" w:space="0" w:color="auto"/>
          <w:right w:val="none" w:sz="0" w:space="0" w:color="auto"/>
          <w:bar w:val="none" w:sz="0" w:color="auto"/>
        </w:pBdr>
        <w:ind w:left="4111" w:hanging="142"/>
        <w:rPr>
          <w:rStyle w:val="Brak"/>
          <w:rFonts w:ascii="Tahoma" w:hAnsi="Tahoma" w:cs="Tahoma"/>
          <w:sz w:val="20"/>
          <w:szCs w:val="20"/>
        </w:rPr>
      </w:pPr>
      <w:r w:rsidRPr="00944720">
        <w:rPr>
          <w:rStyle w:val="Brak"/>
          <w:rFonts w:ascii="Tahoma" w:hAnsi="Tahoma" w:cs="Tahoma"/>
          <w:sz w:val="20"/>
          <w:szCs w:val="20"/>
        </w:rPr>
        <w:t xml:space="preserve">  podpis Wykonawcy lub upełnomocnionego </w:t>
      </w:r>
      <w:r w:rsidRPr="00944720">
        <w:rPr>
          <w:rStyle w:val="Brak"/>
          <w:rFonts w:ascii="Tahoma" w:hAnsi="Tahoma" w:cs="Tahoma"/>
          <w:sz w:val="20"/>
          <w:szCs w:val="20"/>
        </w:rPr>
        <w:tab/>
      </w:r>
      <w:r w:rsidRPr="00944720">
        <w:rPr>
          <w:rStyle w:val="Brak"/>
          <w:rFonts w:ascii="Tahoma" w:hAnsi="Tahoma" w:cs="Tahoma"/>
          <w:sz w:val="20"/>
          <w:szCs w:val="20"/>
        </w:rPr>
        <w:tab/>
      </w:r>
    </w:p>
    <w:p w14:paraId="7946E8CC" w14:textId="77777777" w:rsidR="004B63C6" w:rsidRPr="00944720" w:rsidRDefault="004B63C6" w:rsidP="00F2050F">
      <w:pPr>
        <w:pStyle w:val="TreA"/>
        <w:pBdr>
          <w:top w:val="none" w:sz="0" w:space="0" w:color="auto"/>
          <w:left w:val="none" w:sz="0" w:space="0" w:color="auto"/>
          <w:bottom w:val="none" w:sz="0" w:space="0" w:color="auto"/>
          <w:right w:val="none" w:sz="0" w:space="0" w:color="auto"/>
          <w:bar w:val="none" w:sz="0" w:color="auto"/>
        </w:pBdr>
        <w:ind w:left="4111" w:hanging="142"/>
        <w:rPr>
          <w:rStyle w:val="Brak"/>
          <w:rFonts w:ascii="Tahoma" w:hAnsi="Tahoma" w:cs="Tahoma"/>
          <w:sz w:val="20"/>
          <w:szCs w:val="20"/>
        </w:rPr>
      </w:pPr>
      <w:r w:rsidRPr="00944720">
        <w:rPr>
          <w:rStyle w:val="Brak"/>
          <w:rFonts w:ascii="Tahoma" w:hAnsi="Tahoma" w:cs="Tahoma"/>
          <w:sz w:val="20"/>
          <w:szCs w:val="20"/>
        </w:rPr>
        <w:t xml:space="preserve"> przedstawiciela (przedstawicieli) Wykonawcy</w:t>
      </w:r>
    </w:p>
    <w:p w14:paraId="1B7B1DF3" w14:textId="11F778D7" w:rsidR="00473073" w:rsidRPr="00944720" w:rsidRDefault="00473073" w:rsidP="00F2050F">
      <w:pPr>
        <w:spacing w:after="0" w:line="240" w:lineRule="auto"/>
        <w:jc w:val="both"/>
        <w:rPr>
          <w:rFonts w:ascii="Tahoma" w:eastAsia="Times New Roman" w:hAnsi="Tahoma" w:cs="Tahoma"/>
          <w:b/>
          <w:bCs/>
          <w:color w:val="000000"/>
          <w:sz w:val="24"/>
          <w:szCs w:val="24"/>
        </w:rPr>
      </w:pPr>
      <w:r w:rsidRPr="00944720">
        <w:rPr>
          <w:rStyle w:val="Brak"/>
          <w:rFonts w:ascii="Tahoma" w:hAnsi="Tahoma" w:cs="Tahoma"/>
          <w:b/>
          <w:bCs/>
          <w:sz w:val="24"/>
          <w:szCs w:val="24"/>
        </w:rPr>
        <w:br w:type="page"/>
      </w:r>
      <w:r w:rsidRPr="00944720">
        <w:rPr>
          <w:rStyle w:val="Brak"/>
          <w:rFonts w:ascii="Tahoma" w:hAnsi="Tahoma" w:cs="Tahoma"/>
          <w:b/>
          <w:bCs/>
          <w:sz w:val="24"/>
          <w:szCs w:val="24"/>
        </w:rPr>
        <w:lastRenderedPageBreak/>
        <w:t xml:space="preserve">Załącznik nr </w:t>
      </w:r>
      <w:r w:rsidR="00162792" w:rsidRPr="00944720">
        <w:rPr>
          <w:rStyle w:val="Brak"/>
          <w:rFonts w:ascii="Tahoma" w:hAnsi="Tahoma" w:cs="Tahoma"/>
          <w:b/>
          <w:bCs/>
          <w:sz w:val="24"/>
          <w:szCs w:val="24"/>
        </w:rPr>
        <w:t>6</w:t>
      </w:r>
      <w:r w:rsidRPr="00944720">
        <w:rPr>
          <w:rStyle w:val="Brak"/>
          <w:rFonts w:ascii="Tahoma" w:hAnsi="Tahoma" w:cs="Tahoma"/>
          <w:b/>
          <w:bCs/>
          <w:sz w:val="24"/>
          <w:szCs w:val="24"/>
        </w:rPr>
        <w:t xml:space="preserve"> do SWZ -</w:t>
      </w:r>
      <w:r w:rsidRPr="00944720">
        <w:rPr>
          <w:rFonts w:ascii="Tahoma" w:eastAsia="Times New Roman" w:hAnsi="Tahoma" w:cs="Tahoma"/>
          <w:b/>
          <w:bCs/>
          <w:color w:val="000000"/>
          <w:sz w:val="24"/>
          <w:szCs w:val="24"/>
        </w:rPr>
        <w:t xml:space="preserve"> Wzór oświadczenia Wykonawcy o aktualności informacji zawartych w oświadczeniu, o którym mowa </w:t>
      </w:r>
      <w:r w:rsidRPr="00944720">
        <w:rPr>
          <w:rFonts w:ascii="Tahoma" w:eastAsia="Times New Roman" w:hAnsi="Tahoma" w:cs="Tahoma"/>
          <w:b/>
          <w:bCs/>
          <w:color w:val="000000"/>
          <w:sz w:val="24"/>
          <w:szCs w:val="24"/>
        </w:rPr>
        <w:br/>
        <w:t xml:space="preserve">w art. 125 ust. 1 Ustawy. </w:t>
      </w:r>
    </w:p>
    <w:p w14:paraId="7A6183E8" w14:textId="77777777" w:rsidR="00D61729" w:rsidRPr="00944720" w:rsidRDefault="00D61729" w:rsidP="00F2050F">
      <w:pPr>
        <w:spacing w:after="0" w:line="240" w:lineRule="auto"/>
        <w:jc w:val="both"/>
        <w:rPr>
          <w:rFonts w:ascii="Tahoma" w:hAnsi="Tahoma" w:cs="Tahoma"/>
          <w:b/>
          <w:bCs/>
          <w:sz w:val="24"/>
          <w:szCs w:val="24"/>
        </w:rPr>
      </w:pPr>
    </w:p>
    <w:p w14:paraId="7A645939"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Zamawiający</w:t>
      </w:r>
    </w:p>
    <w:p w14:paraId="76BFEC0B"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 xml:space="preserve">Teatr Muzyczny ROMA w Warszawie, </w:t>
      </w:r>
    </w:p>
    <w:p w14:paraId="3BCF6A71"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 xml:space="preserve">ul. Nowogrodzka 49, </w:t>
      </w:r>
    </w:p>
    <w:p w14:paraId="1F33420D"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00-695 Warszawa.</w:t>
      </w:r>
    </w:p>
    <w:p w14:paraId="6CF47CCB" w14:textId="77777777" w:rsidR="00927D6A" w:rsidRPr="00944720" w:rsidRDefault="00927D6A" w:rsidP="00F2050F">
      <w:pPr>
        <w:spacing w:after="0" w:line="240" w:lineRule="auto"/>
        <w:jc w:val="both"/>
        <w:rPr>
          <w:rFonts w:ascii="Tahoma" w:hAnsi="Tahoma" w:cs="Tahoma"/>
          <w:b/>
          <w:bCs/>
          <w:sz w:val="24"/>
          <w:szCs w:val="24"/>
        </w:rPr>
      </w:pPr>
    </w:p>
    <w:p w14:paraId="5D38C10D" w14:textId="5730160B" w:rsidR="00473073" w:rsidRPr="00944720" w:rsidRDefault="00473073" w:rsidP="00F2050F">
      <w:pPr>
        <w:pStyle w:val="Tekstprzypisudolnego"/>
        <w:spacing w:after="0" w:line="240" w:lineRule="auto"/>
        <w:jc w:val="both"/>
        <w:rPr>
          <w:rFonts w:ascii="Tahoma" w:hAnsi="Tahoma" w:cs="Tahoma"/>
          <w:b/>
          <w:bCs/>
          <w:caps/>
        </w:rPr>
      </w:pPr>
      <w:r w:rsidRPr="00944720">
        <w:rPr>
          <w:rFonts w:ascii="Tahoma" w:hAnsi="Tahoma" w:cs="Tahoma"/>
          <w:b/>
        </w:rPr>
        <w:t xml:space="preserve">Dotyczy postępowania o udzielenie zamówienia publicznego pn. </w:t>
      </w:r>
      <w:r w:rsidR="00223458" w:rsidRPr="00944720">
        <w:rPr>
          <w:rFonts w:ascii="Tahoma" w:hAnsi="Tahoma" w:cs="Tahoma"/>
          <w:b/>
          <w:bCs/>
          <w:caps/>
        </w:rPr>
        <w:t xml:space="preserve">DOSTAWA WRAZ </w:t>
      </w:r>
      <w:r w:rsidR="008E2321">
        <w:rPr>
          <w:rFonts w:ascii="Tahoma" w:hAnsi="Tahoma" w:cs="Tahoma"/>
          <w:b/>
          <w:bCs/>
          <w:caps/>
        </w:rPr>
        <w:t xml:space="preserve">z </w:t>
      </w:r>
      <w:r w:rsidR="00223458" w:rsidRPr="00944720">
        <w:rPr>
          <w:rFonts w:ascii="Tahoma" w:hAnsi="Tahoma" w:cs="Tahoma"/>
          <w:b/>
          <w:bCs/>
          <w:caps/>
        </w:rPr>
        <w:t>MONTAŻ</w:t>
      </w:r>
      <w:r w:rsidR="00E4336F">
        <w:rPr>
          <w:rFonts w:ascii="Tahoma" w:hAnsi="Tahoma" w:cs="Tahoma"/>
          <w:b/>
          <w:bCs/>
          <w:caps/>
        </w:rPr>
        <w:t>EM</w:t>
      </w:r>
      <w:r w:rsidR="00223458" w:rsidRPr="00944720">
        <w:rPr>
          <w:rFonts w:ascii="Tahoma" w:hAnsi="Tahoma" w:cs="Tahoma"/>
          <w:b/>
          <w:bCs/>
          <w:caps/>
        </w:rPr>
        <w:t xml:space="preserve"> FOTELI WIDOWISKOWYCH </w:t>
      </w:r>
      <w:r w:rsidR="00E4336F">
        <w:rPr>
          <w:rFonts w:ascii="Tahoma" w:hAnsi="Tahoma" w:cs="Tahoma"/>
          <w:b/>
          <w:bCs/>
          <w:caps/>
        </w:rPr>
        <w:t xml:space="preserve">NA SCENIE KAMERALNEJ </w:t>
      </w:r>
      <w:r w:rsidR="00F256D0" w:rsidRPr="00944720">
        <w:rPr>
          <w:rFonts w:ascii="Tahoma" w:hAnsi="Tahoma" w:cs="Tahoma"/>
          <w:b/>
          <w:bCs/>
          <w:caps/>
        </w:rPr>
        <w:t xml:space="preserve"> </w:t>
      </w:r>
      <w:r w:rsidRPr="00944720">
        <w:rPr>
          <w:rFonts w:ascii="Tahoma" w:hAnsi="Tahoma" w:cs="Tahoma"/>
          <w:b/>
        </w:rPr>
        <w:t>(</w:t>
      </w:r>
      <w:r w:rsidR="008251A2" w:rsidRPr="00944720">
        <w:rPr>
          <w:rFonts w:ascii="Tahoma" w:hAnsi="Tahoma" w:cs="Tahoma"/>
          <w:b/>
        </w:rPr>
        <w:t>8/2026</w:t>
      </w:r>
      <w:r w:rsidRPr="00944720">
        <w:rPr>
          <w:rFonts w:ascii="Tahoma" w:hAnsi="Tahoma" w:cs="Tahoma"/>
          <w:b/>
        </w:rPr>
        <w:t>).</w:t>
      </w:r>
    </w:p>
    <w:p w14:paraId="63E6D512" w14:textId="77777777" w:rsidR="00D61729" w:rsidRPr="00944720" w:rsidRDefault="00D61729" w:rsidP="00F2050F">
      <w:pPr>
        <w:widowControl w:val="0"/>
        <w:spacing w:after="0" w:line="240" w:lineRule="auto"/>
        <w:jc w:val="both"/>
        <w:rPr>
          <w:rFonts w:ascii="Tahoma" w:hAnsi="Tahoma" w:cs="Tahoma"/>
          <w:b/>
          <w:u w:val="single"/>
        </w:rPr>
      </w:pPr>
    </w:p>
    <w:p w14:paraId="6552FE64" w14:textId="0A0E5BDD" w:rsidR="00473073" w:rsidRPr="00944720" w:rsidRDefault="00473073" w:rsidP="00F2050F">
      <w:pPr>
        <w:widowControl w:val="0"/>
        <w:spacing w:after="0" w:line="240" w:lineRule="auto"/>
        <w:jc w:val="both"/>
        <w:rPr>
          <w:rFonts w:ascii="Tahoma" w:hAnsi="Tahoma" w:cs="Tahoma"/>
        </w:rPr>
      </w:pPr>
      <w:r w:rsidRPr="00944720">
        <w:rPr>
          <w:rFonts w:ascii="Tahoma" w:hAnsi="Tahoma" w:cs="Tahoma"/>
          <w:b/>
          <w:u w:val="single"/>
        </w:rPr>
        <w:t xml:space="preserve">WYKONAWCA: </w:t>
      </w:r>
      <w:r w:rsidRPr="00944720">
        <w:rPr>
          <w:rFonts w:ascii="Tahoma" w:hAnsi="Tahoma" w:cs="Tahoma"/>
        </w:rPr>
        <w:t>……………………………………………………………………………………</w:t>
      </w:r>
    </w:p>
    <w:p w14:paraId="3BF62708" w14:textId="77777777" w:rsidR="00473073" w:rsidRPr="00944720" w:rsidRDefault="00473073" w:rsidP="00F2050F">
      <w:pPr>
        <w:spacing w:after="0" w:line="240" w:lineRule="auto"/>
        <w:jc w:val="center"/>
        <w:rPr>
          <w:rFonts w:ascii="Tahoma" w:hAnsi="Tahoma" w:cs="Tahoma"/>
          <w:sz w:val="18"/>
          <w:szCs w:val="18"/>
        </w:rPr>
      </w:pPr>
      <w:r w:rsidRPr="00944720">
        <w:rPr>
          <w:rFonts w:ascii="Tahoma" w:hAnsi="Tahoma" w:cs="Tahoma"/>
          <w:i/>
          <w:sz w:val="18"/>
          <w:szCs w:val="18"/>
        </w:rPr>
        <w:t>(pełna nazwa/firma, adres)</w:t>
      </w:r>
    </w:p>
    <w:p w14:paraId="6D443C8A" w14:textId="77777777" w:rsidR="00473073" w:rsidRPr="00944720" w:rsidRDefault="00473073" w:rsidP="00F2050F">
      <w:pPr>
        <w:spacing w:after="0" w:line="240" w:lineRule="auto"/>
        <w:rPr>
          <w:rFonts w:ascii="Tahoma" w:hAnsi="Tahoma" w:cs="Tahoma"/>
        </w:rPr>
      </w:pPr>
      <w:r w:rsidRPr="00944720">
        <w:rPr>
          <w:rFonts w:ascii="Tahoma" w:hAnsi="Tahoma" w:cs="Tahoma"/>
          <w:u w:val="single"/>
        </w:rPr>
        <w:t xml:space="preserve">reprezentowany przez: </w:t>
      </w:r>
      <w:r w:rsidRPr="00944720">
        <w:rPr>
          <w:rFonts w:ascii="Tahoma" w:hAnsi="Tahoma" w:cs="Tahoma"/>
        </w:rPr>
        <w:t>……………………………………………………………….………….</w:t>
      </w:r>
    </w:p>
    <w:p w14:paraId="6DD363C7" w14:textId="77777777" w:rsidR="00473073" w:rsidRPr="00944720" w:rsidRDefault="00473073" w:rsidP="00F2050F">
      <w:pPr>
        <w:spacing w:after="0" w:line="240" w:lineRule="auto"/>
        <w:jc w:val="both"/>
        <w:rPr>
          <w:rFonts w:ascii="Tahoma" w:hAnsi="Tahoma" w:cs="Tahoma"/>
        </w:rPr>
      </w:pPr>
      <w:r w:rsidRPr="00944720">
        <w:rPr>
          <w:rStyle w:val="czeinternetowe"/>
          <w:rFonts w:ascii="Tahoma" w:eastAsia="Liberation Sans;Arial" w:hAnsi="Tahoma" w:cs="Tahoma"/>
          <w:b/>
          <w:bCs/>
          <w:i/>
          <w:iCs/>
          <w:color w:val="000000"/>
        </w:rPr>
        <w:t xml:space="preserve">                                   </w:t>
      </w:r>
      <w:r w:rsidRPr="00944720">
        <w:rPr>
          <w:rStyle w:val="czeinternetowe"/>
          <w:rFonts w:ascii="Tahoma" w:eastAsia="Liberation Sans;Arial" w:hAnsi="Tahoma" w:cs="Tahoma"/>
          <w:i/>
          <w:iCs/>
          <w:color w:val="000000"/>
        </w:rPr>
        <w:t xml:space="preserve">     </w:t>
      </w:r>
      <w:r w:rsidRPr="00944720">
        <w:rPr>
          <w:rStyle w:val="czeinternetowe"/>
          <w:rFonts w:ascii="Tahoma" w:hAnsi="Tahoma" w:cs="Tahoma"/>
          <w:i/>
          <w:iCs/>
          <w:color w:val="000000"/>
        </w:rPr>
        <w:t>(</w:t>
      </w:r>
      <w:r w:rsidRPr="00944720">
        <w:rPr>
          <w:rStyle w:val="czeinternetowe"/>
          <w:rFonts w:ascii="Tahoma" w:hAnsi="Tahoma" w:cs="Tahoma"/>
          <w:i/>
          <w:iCs/>
          <w:color w:val="000000"/>
          <w:sz w:val="18"/>
          <w:szCs w:val="18"/>
        </w:rPr>
        <w:t>imię, nazwisko, stanowisko/podstawa do reprezentacji)</w:t>
      </w:r>
    </w:p>
    <w:p w14:paraId="61A7CDFD" w14:textId="77777777" w:rsidR="00473073" w:rsidRPr="00944720" w:rsidRDefault="00473073" w:rsidP="00F2050F">
      <w:pPr>
        <w:pStyle w:val="Tekstprzypisudolnego"/>
        <w:spacing w:after="0" w:line="240" w:lineRule="auto"/>
        <w:jc w:val="right"/>
        <w:rPr>
          <w:rFonts w:ascii="Tahoma" w:hAnsi="Tahoma" w:cs="Tahoma"/>
        </w:rPr>
      </w:pPr>
    </w:p>
    <w:tbl>
      <w:tblPr>
        <w:tblW w:w="9586" w:type="dxa"/>
        <w:tblInd w:w="-2" w:type="dxa"/>
        <w:tblLayout w:type="fixed"/>
        <w:tblCellMar>
          <w:top w:w="55" w:type="dxa"/>
          <w:left w:w="55" w:type="dxa"/>
          <w:bottom w:w="55" w:type="dxa"/>
          <w:right w:w="55" w:type="dxa"/>
        </w:tblCellMar>
        <w:tblLook w:val="04A0" w:firstRow="1" w:lastRow="0" w:firstColumn="1" w:lastColumn="0" w:noHBand="0" w:noVBand="1"/>
      </w:tblPr>
      <w:tblGrid>
        <w:gridCol w:w="9586"/>
      </w:tblGrid>
      <w:tr w:rsidR="00473073" w:rsidRPr="00944720" w14:paraId="44C67277" w14:textId="77777777" w:rsidTr="002F1433">
        <w:tc>
          <w:tcPr>
            <w:tcW w:w="9586" w:type="dxa"/>
            <w:tcBorders>
              <w:top w:val="single" w:sz="2" w:space="0" w:color="000000"/>
              <w:left w:val="single" w:sz="2" w:space="0" w:color="000000"/>
              <w:bottom w:val="single" w:sz="2" w:space="0" w:color="000000"/>
              <w:right w:val="single" w:sz="2" w:space="0" w:color="000000"/>
            </w:tcBorders>
            <w:shd w:val="clear" w:color="auto" w:fill="E2E2E2"/>
          </w:tcPr>
          <w:p w14:paraId="7D96571F" w14:textId="77777777" w:rsidR="00473073" w:rsidRPr="00944720" w:rsidRDefault="00473073" w:rsidP="00F2050F">
            <w:pPr>
              <w:pStyle w:val="Zawartotabeli"/>
              <w:spacing w:after="0" w:line="240" w:lineRule="auto"/>
              <w:jc w:val="center"/>
              <w:rPr>
                <w:rFonts w:ascii="Tahoma" w:hAnsi="Tahoma" w:cs="Tahoma"/>
                <w:b/>
                <w:bCs/>
                <w:szCs w:val="21"/>
              </w:rPr>
            </w:pPr>
            <w:r w:rsidRPr="00944720">
              <w:rPr>
                <w:rFonts w:ascii="Tahoma" w:hAnsi="Tahoma" w:cs="Tahoma"/>
                <w:b/>
                <w:bCs/>
                <w:szCs w:val="21"/>
              </w:rPr>
              <w:t>Oświadczenie Wykonawcy o aktualności informacji zawartych w oświadczeniu,</w:t>
            </w:r>
          </w:p>
          <w:p w14:paraId="0B9935E7" w14:textId="77777777" w:rsidR="00473073" w:rsidRPr="00944720" w:rsidRDefault="00473073" w:rsidP="00F2050F">
            <w:pPr>
              <w:pStyle w:val="Zawartotabeli"/>
              <w:spacing w:after="0" w:line="240" w:lineRule="auto"/>
              <w:jc w:val="center"/>
              <w:rPr>
                <w:rFonts w:ascii="Tahoma" w:hAnsi="Tahoma" w:cs="Tahoma"/>
                <w:b/>
                <w:bCs/>
                <w:szCs w:val="21"/>
              </w:rPr>
            </w:pPr>
            <w:r w:rsidRPr="00944720">
              <w:rPr>
                <w:rFonts w:ascii="Tahoma" w:hAnsi="Tahoma" w:cs="Tahoma"/>
                <w:b/>
                <w:bCs/>
                <w:szCs w:val="21"/>
              </w:rPr>
              <w:t xml:space="preserve">o którym mowa w art. 125 ust. 1 Ustawy </w:t>
            </w:r>
            <w:proofErr w:type="spellStart"/>
            <w:r w:rsidRPr="00944720">
              <w:rPr>
                <w:rFonts w:ascii="Tahoma" w:hAnsi="Tahoma" w:cs="Tahoma"/>
                <w:b/>
                <w:bCs/>
                <w:szCs w:val="21"/>
              </w:rPr>
              <w:t>Pzp</w:t>
            </w:r>
            <w:proofErr w:type="spellEnd"/>
            <w:r w:rsidRPr="00944720">
              <w:rPr>
                <w:rFonts w:ascii="Tahoma" w:hAnsi="Tahoma" w:cs="Tahoma"/>
                <w:b/>
                <w:bCs/>
                <w:szCs w:val="21"/>
              </w:rPr>
              <w:t xml:space="preserve"> w zakresie  podstaw wykluczenia wskazanych przez Zamawiającego, w zakresie przesłanek, o których mowa</w:t>
            </w:r>
          </w:p>
          <w:p w14:paraId="0FB5994A" w14:textId="3E32186E" w:rsidR="00473073" w:rsidRPr="00944720" w:rsidRDefault="00473073" w:rsidP="00F2050F">
            <w:pPr>
              <w:pStyle w:val="Zawartotabeli"/>
              <w:spacing w:after="0" w:line="240" w:lineRule="auto"/>
              <w:jc w:val="center"/>
              <w:rPr>
                <w:rFonts w:ascii="Tahoma" w:hAnsi="Tahoma" w:cs="Tahoma"/>
                <w:b/>
                <w:bCs/>
                <w:szCs w:val="21"/>
              </w:rPr>
            </w:pPr>
            <w:r w:rsidRPr="00944720">
              <w:rPr>
                <w:rFonts w:ascii="Tahoma" w:hAnsi="Tahoma" w:cs="Tahoma"/>
                <w:b/>
                <w:bCs/>
                <w:color w:val="000000"/>
                <w:szCs w:val="21"/>
              </w:rPr>
              <w:t xml:space="preserve">w art.  108 ust. 1 </w:t>
            </w:r>
            <w:r w:rsidRPr="00944720">
              <w:rPr>
                <w:rFonts w:ascii="Tahoma" w:hAnsi="Tahoma" w:cs="Tahoma"/>
                <w:b/>
                <w:bCs/>
                <w:szCs w:val="21"/>
              </w:rPr>
              <w:t xml:space="preserve">Ustawy </w:t>
            </w:r>
            <w:proofErr w:type="spellStart"/>
            <w:r w:rsidRPr="00944720">
              <w:rPr>
                <w:rFonts w:ascii="Tahoma" w:hAnsi="Tahoma" w:cs="Tahoma"/>
                <w:b/>
                <w:bCs/>
                <w:szCs w:val="21"/>
              </w:rPr>
              <w:t>Pzp</w:t>
            </w:r>
            <w:bookmarkStart w:id="11" w:name="_Hlk105689110"/>
            <w:proofErr w:type="spellEnd"/>
            <w:r w:rsidRPr="00944720">
              <w:rPr>
                <w:rFonts w:ascii="Tahoma" w:hAnsi="Tahoma" w:cs="Tahoma"/>
                <w:b/>
                <w:bCs/>
                <w:color w:val="000000"/>
                <w:szCs w:val="21"/>
              </w:rPr>
              <w:t xml:space="preserve">, art. 109 ust. 1 pkt. </w:t>
            </w:r>
            <w:r w:rsidR="00C33EE8" w:rsidRPr="00944720">
              <w:rPr>
                <w:rFonts w:ascii="Tahoma" w:hAnsi="Tahoma" w:cs="Tahoma"/>
                <w:b/>
                <w:bCs/>
                <w:color w:val="000000"/>
                <w:szCs w:val="21"/>
              </w:rPr>
              <w:t xml:space="preserve">5 i </w:t>
            </w:r>
            <w:r w:rsidRPr="00944720">
              <w:rPr>
                <w:rFonts w:ascii="Tahoma" w:hAnsi="Tahoma" w:cs="Tahoma"/>
                <w:b/>
                <w:bCs/>
                <w:color w:val="000000"/>
                <w:szCs w:val="21"/>
              </w:rPr>
              <w:t xml:space="preserve">7 </w:t>
            </w:r>
            <w:r w:rsidRPr="00944720">
              <w:rPr>
                <w:rFonts w:ascii="Tahoma" w:hAnsi="Tahoma" w:cs="Tahoma"/>
                <w:b/>
                <w:bCs/>
                <w:szCs w:val="21"/>
              </w:rPr>
              <w:t xml:space="preserve">Ustawy </w:t>
            </w:r>
            <w:proofErr w:type="spellStart"/>
            <w:r w:rsidRPr="00944720">
              <w:rPr>
                <w:rFonts w:ascii="Tahoma" w:hAnsi="Tahoma" w:cs="Tahoma"/>
                <w:b/>
                <w:bCs/>
                <w:szCs w:val="21"/>
              </w:rPr>
              <w:t>Pzp</w:t>
            </w:r>
            <w:proofErr w:type="spellEnd"/>
            <w:r w:rsidRPr="00944720">
              <w:rPr>
                <w:rFonts w:ascii="Tahoma" w:hAnsi="Tahoma" w:cs="Tahoma"/>
                <w:b/>
                <w:bCs/>
                <w:color w:val="000000"/>
                <w:szCs w:val="21"/>
              </w:rPr>
              <w:t xml:space="preserve">, a także </w:t>
            </w:r>
            <w:r w:rsidRPr="00944720">
              <w:rPr>
                <w:rFonts w:ascii="Tahoma" w:hAnsi="Tahoma" w:cs="Tahoma"/>
                <w:b/>
                <w:bCs/>
                <w:color w:val="000000"/>
              </w:rPr>
              <w:t>art. 7 ust. 1 ustawy z dnia 13 kwietnia 2022 r. o szczególnych rozwiązaniach w zakresie przeciwdziałania wspieraniu agresji na Ukrainę oraz służących ochronie bezpieczeństwa narodowego</w:t>
            </w:r>
            <w:bookmarkEnd w:id="11"/>
            <w:r w:rsidRPr="00944720">
              <w:rPr>
                <w:rFonts w:ascii="Tahoma" w:hAnsi="Tahoma" w:cs="Tahoma"/>
                <w:b/>
                <w:bCs/>
                <w:color w:val="000000"/>
                <w:szCs w:val="21"/>
              </w:rPr>
              <w:t>.</w:t>
            </w:r>
          </w:p>
        </w:tc>
      </w:tr>
    </w:tbl>
    <w:p w14:paraId="0C221D1E" w14:textId="77777777" w:rsidR="00473073" w:rsidRPr="00944720" w:rsidRDefault="00473073" w:rsidP="00F2050F">
      <w:pPr>
        <w:spacing w:after="0" w:line="240" w:lineRule="auto"/>
        <w:rPr>
          <w:rFonts w:ascii="Tahoma" w:hAnsi="Tahoma" w:cs="Tahoma"/>
          <w:szCs w:val="21"/>
        </w:rPr>
      </w:pPr>
    </w:p>
    <w:p w14:paraId="13C3D23B" w14:textId="77777777" w:rsidR="00473073" w:rsidRPr="00944720" w:rsidRDefault="00473073" w:rsidP="00F2050F">
      <w:pPr>
        <w:spacing w:after="0" w:line="240" w:lineRule="auto"/>
        <w:jc w:val="both"/>
        <w:rPr>
          <w:rFonts w:ascii="Tahoma" w:hAnsi="Tahoma" w:cs="Tahoma"/>
        </w:rPr>
      </w:pPr>
      <w:r w:rsidRPr="00944720">
        <w:rPr>
          <w:rFonts w:ascii="Tahoma" w:hAnsi="Tahoma" w:cs="Tahoma"/>
        </w:rPr>
        <w:t>Świadomy odpowiedzialności karnej za składanie fałszywego oświadczenia, oświadczam, że:</w:t>
      </w:r>
    </w:p>
    <w:p w14:paraId="5A64DC1A" w14:textId="1145111B" w:rsidR="00473073" w:rsidRPr="00944720" w:rsidRDefault="00473073" w:rsidP="00F2050F">
      <w:pPr>
        <w:numPr>
          <w:ilvl w:val="0"/>
          <w:numId w:val="1"/>
        </w:numPr>
        <w:suppressAutoHyphens/>
        <w:spacing w:after="0" w:line="240" w:lineRule="auto"/>
        <w:jc w:val="both"/>
        <w:rPr>
          <w:rFonts w:ascii="Tahoma" w:hAnsi="Tahoma" w:cs="Tahoma"/>
        </w:rPr>
      </w:pPr>
      <w:r w:rsidRPr="00944720">
        <w:rPr>
          <w:rFonts w:ascii="Tahoma" w:hAnsi="Tahoma" w:cs="Tahoma"/>
          <w:b/>
          <w:bCs/>
          <w:color w:val="FF0000"/>
        </w:rPr>
        <w:t xml:space="preserve">* </w:t>
      </w:r>
      <w:r w:rsidRPr="00944720">
        <w:rPr>
          <w:rFonts w:ascii="Tahoma" w:hAnsi="Tahoma" w:cs="Tahoma"/>
        </w:rPr>
        <w:t xml:space="preserve">aktualne są informacje zawarte w oświadczeniu, o którym mowa w art. 125 ust 1 Ustawy </w:t>
      </w:r>
      <w:proofErr w:type="spellStart"/>
      <w:r w:rsidRPr="00944720">
        <w:rPr>
          <w:rFonts w:ascii="Tahoma" w:hAnsi="Tahoma" w:cs="Tahoma"/>
        </w:rPr>
        <w:t>Pzp</w:t>
      </w:r>
      <w:proofErr w:type="spellEnd"/>
      <w:r w:rsidRPr="00944720">
        <w:rPr>
          <w:rFonts w:ascii="Tahoma" w:hAnsi="Tahoma" w:cs="Tahoma"/>
        </w:rPr>
        <w:t>, w zakresie podstaw wykluczenia z postępowania, o których mow</w:t>
      </w:r>
      <w:r w:rsidRPr="00944720">
        <w:rPr>
          <w:rFonts w:ascii="Tahoma" w:hAnsi="Tahoma" w:cs="Tahoma"/>
          <w:color w:val="000000"/>
        </w:rPr>
        <w:t xml:space="preserve">a w art. 108 ust. 1 Ustawy </w:t>
      </w:r>
      <w:proofErr w:type="spellStart"/>
      <w:r w:rsidRPr="00944720">
        <w:rPr>
          <w:rFonts w:ascii="Tahoma" w:hAnsi="Tahoma" w:cs="Tahoma"/>
          <w:color w:val="000000"/>
        </w:rPr>
        <w:t>Pzp</w:t>
      </w:r>
      <w:proofErr w:type="spellEnd"/>
      <w:r w:rsidRPr="00944720">
        <w:rPr>
          <w:rFonts w:ascii="Tahoma" w:hAnsi="Tahoma" w:cs="Tahoma"/>
          <w:color w:val="000000"/>
        </w:rPr>
        <w:t xml:space="preserve">, art. 109 ust. 1 pkt. </w:t>
      </w:r>
      <w:r w:rsidR="00C33EE8" w:rsidRPr="00944720">
        <w:rPr>
          <w:rFonts w:ascii="Tahoma" w:hAnsi="Tahoma" w:cs="Tahoma"/>
          <w:color w:val="000000"/>
        </w:rPr>
        <w:t xml:space="preserve">5 i </w:t>
      </w:r>
      <w:r w:rsidRPr="00944720">
        <w:rPr>
          <w:rFonts w:ascii="Tahoma" w:hAnsi="Tahoma" w:cs="Tahoma"/>
          <w:color w:val="000000"/>
        </w:rPr>
        <w:t xml:space="preserve">7 Ustawy </w:t>
      </w:r>
      <w:proofErr w:type="spellStart"/>
      <w:r w:rsidRPr="00944720">
        <w:rPr>
          <w:rFonts w:ascii="Tahoma" w:hAnsi="Tahoma" w:cs="Tahoma"/>
          <w:color w:val="000000"/>
        </w:rPr>
        <w:t>Pzp</w:t>
      </w:r>
      <w:proofErr w:type="spellEnd"/>
      <w:r w:rsidRPr="00944720">
        <w:rPr>
          <w:rFonts w:ascii="Tahoma" w:hAnsi="Tahoma" w:cs="Tahoma"/>
          <w:color w:val="000000"/>
        </w:rPr>
        <w:t>, a także art. 7 ust. 1 ustawy z dnia 13 kwietnia 2022 r. o szczególnych rozwiązaniach w zakresie przeciwdziałania wspieraniu agresji na Ukrainę oraz służących ochronie bezpieczeństwa narodowego (</w:t>
      </w:r>
      <w:proofErr w:type="spellStart"/>
      <w:r w:rsidR="006D2DAE" w:rsidRPr="00944720">
        <w:rPr>
          <w:rFonts w:ascii="Tahoma" w:hAnsi="Tahoma" w:cs="Tahoma"/>
          <w:color w:val="000000"/>
        </w:rPr>
        <w:t>t.j</w:t>
      </w:r>
      <w:proofErr w:type="spellEnd"/>
      <w:r w:rsidR="006D2DAE" w:rsidRPr="00944720">
        <w:rPr>
          <w:rFonts w:ascii="Tahoma" w:hAnsi="Tahoma" w:cs="Tahoma"/>
          <w:color w:val="000000"/>
        </w:rPr>
        <w:t>. Dz. U. z 2025 r. poz. 514</w:t>
      </w:r>
      <w:r w:rsidRPr="00944720">
        <w:rPr>
          <w:rFonts w:ascii="Tahoma" w:hAnsi="Tahoma" w:cs="Tahoma"/>
          <w:color w:val="000000"/>
        </w:rPr>
        <w:t>),</w:t>
      </w:r>
    </w:p>
    <w:p w14:paraId="6A5CB3E6" w14:textId="2F3C3DD2" w:rsidR="00473073" w:rsidRPr="00944720" w:rsidRDefault="00473073" w:rsidP="00F2050F">
      <w:pPr>
        <w:numPr>
          <w:ilvl w:val="0"/>
          <w:numId w:val="1"/>
        </w:numPr>
        <w:suppressAutoHyphens/>
        <w:spacing w:after="0" w:line="240" w:lineRule="auto"/>
        <w:jc w:val="both"/>
        <w:rPr>
          <w:rFonts w:ascii="Tahoma" w:hAnsi="Tahoma" w:cs="Tahoma"/>
        </w:rPr>
      </w:pPr>
      <w:r w:rsidRPr="00944720">
        <w:rPr>
          <w:rFonts w:ascii="Tahoma" w:hAnsi="Tahoma" w:cs="Tahoma"/>
          <w:b/>
          <w:bCs/>
          <w:color w:val="FF0000"/>
        </w:rPr>
        <w:t xml:space="preserve">* </w:t>
      </w:r>
      <w:r w:rsidRPr="00944720">
        <w:rPr>
          <w:rFonts w:ascii="Tahoma" w:hAnsi="Tahoma" w:cs="Tahoma"/>
          <w:color w:val="000000"/>
        </w:rPr>
        <w:t>następujące informacje z</w:t>
      </w:r>
      <w:r w:rsidRPr="00944720">
        <w:rPr>
          <w:rFonts w:ascii="Tahoma" w:hAnsi="Tahoma" w:cs="Tahoma"/>
        </w:rPr>
        <w:t xml:space="preserve">awarte przeze mnie w oświadczeniu, o którym mowa art. 125 ust. 1 Ustawy </w:t>
      </w:r>
      <w:proofErr w:type="spellStart"/>
      <w:r w:rsidRPr="00944720">
        <w:rPr>
          <w:rFonts w:ascii="Tahoma" w:hAnsi="Tahoma" w:cs="Tahoma"/>
        </w:rPr>
        <w:t>Pzp</w:t>
      </w:r>
      <w:proofErr w:type="spellEnd"/>
      <w:r w:rsidRPr="00944720">
        <w:rPr>
          <w:rFonts w:ascii="Tahoma" w:hAnsi="Tahoma" w:cs="Tahoma"/>
        </w:rPr>
        <w:t xml:space="preserve">, w zakresie podstaw wykluczenia z postępowania, o których mowa w art. 108 ust. 1 Ustawy </w:t>
      </w:r>
      <w:proofErr w:type="spellStart"/>
      <w:r w:rsidRPr="00944720">
        <w:rPr>
          <w:rFonts w:ascii="Tahoma" w:hAnsi="Tahoma" w:cs="Tahoma"/>
        </w:rPr>
        <w:t>Pzp</w:t>
      </w:r>
      <w:proofErr w:type="spellEnd"/>
      <w:r w:rsidRPr="00944720">
        <w:rPr>
          <w:rFonts w:ascii="Tahoma" w:hAnsi="Tahoma" w:cs="Tahoma"/>
        </w:rPr>
        <w:t xml:space="preserve">, art. 109 ust. 1 pkt. </w:t>
      </w:r>
      <w:r w:rsidR="00C33EE8" w:rsidRPr="00944720">
        <w:rPr>
          <w:rFonts w:ascii="Tahoma" w:hAnsi="Tahoma" w:cs="Tahoma"/>
        </w:rPr>
        <w:t xml:space="preserve">5 i </w:t>
      </w:r>
      <w:r w:rsidRPr="00944720">
        <w:rPr>
          <w:rFonts w:ascii="Tahoma" w:hAnsi="Tahoma" w:cs="Tahoma"/>
        </w:rPr>
        <w:t xml:space="preserve">7 Ustawy </w:t>
      </w:r>
      <w:proofErr w:type="spellStart"/>
      <w:r w:rsidRPr="00944720">
        <w:rPr>
          <w:rFonts w:ascii="Tahoma" w:hAnsi="Tahoma" w:cs="Tahoma"/>
        </w:rPr>
        <w:t>Pzp</w:t>
      </w:r>
      <w:proofErr w:type="spellEnd"/>
      <w:r w:rsidRPr="00944720">
        <w:rPr>
          <w:rFonts w:ascii="Tahoma" w:hAnsi="Tahoma" w:cs="Tahoma"/>
        </w:rPr>
        <w:t xml:space="preserve"> lub </w:t>
      </w:r>
      <w:r w:rsidRPr="00944720">
        <w:rPr>
          <w:rFonts w:ascii="Tahoma" w:hAnsi="Tahoma" w:cs="Tahoma"/>
          <w:color w:val="000000"/>
        </w:rPr>
        <w:t>art. 7 ust. 1 ustawy z dnia 13 kwietnia 2022 r. o szczególnych rozwiązaniach w zakresie przeciwdziałania wspieraniu agresji na Ukrainę oraz służących ochronie bezpieczeństwa narodowego</w:t>
      </w:r>
      <w:r w:rsidRPr="00944720">
        <w:rPr>
          <w:rFonts w:ascii="Tahoma" w:hAnsi="Tahoma" w:cs="Tahoma"/>
        </w:rPr>
        <w:t xml:space="preserve"> są nieaktualne w następującym zakresie ………………………. </w:t>
      </w:r>
      <w:r w:rsidRPr="00944720">
        <w:rPr>
          <w:rFonts w:ascii="Tahoma" w:hAnsi="Tahoma" w:cs="Tahoma"/>
          <w:i/>
          <w:iCs/>
          <w:color w:val="000000"/>
        </w:rPr>
        <w:t xml:space="preserve">(podać mającą zastosowanie podstawę prawną wykluczenia spośród wymienionych powyżej w art. 108 ust. 1 Ustawy </w:t>
      </w:r>
      <w:proofErr w:type="spellStart"/>
      <w:r w:rsidRPr="00944720">
        <w:rPr>
          <w:rFonts w:ascii="Tahoma" w:hAnsi="Tahoma" w:cs="Tahoma"/>
          <w:i/>
          <w:iCs/>
          <w:color w:val="000000"/>
        </w:rPr>
        <w:t>Pzp</w:t>
      </w:r>
      <w:proofErr w:type="spellEnd"/>
      <w:r w:rsidRPr="00944720">
        <w:rPr>
          <w:rFonts w:ascii="Tahoma" w:hAnsi="Tahoma" w:cs="Tahoma"/>
          <w:i/>
          <w:iCs/>
          <w:color w:val="000000"/>
        </w:rPr>
        <w:t xml:space="preserve">, art. 109 ust. 1 pkt. </w:t>
      </w:r>
      <w:r w:rsidR="00C33EE8" w:rsidRPr="00944720">
        <w:rPr>
          <w:rFonts w:ascii="Tahoma" w:hAnsi="Tahoma" w:cs="Tahoma"/>
          <w:i/>
          <w:iCs/>
          <w:color w:val="000000"/>
        </w:rPr>
        <w:t xml:space="preserve">5 i </w:t>
      </w:r>
      <w:r w:rsidRPr="00944720">
        <w:rPr>
          <w:rFonts w:ascii="Tahoma" w:hAnsi="Tahoma" w:cs="Tahoma"/>
          <w:i/>
          <w:iCs/>
          <w:color w:val="000000"/>
        </w:rPr>
        <w:t xml:space="preserve">7 Ustawy </w:t>
      </w:r>
      <w:proofErr w:type="spellStart"/>
      <w:r w:rsidRPr="00944720">
        <w:rPr>
          <w:rFonts w:ascii="Tahoma" w:hAnsi="Tahoma" w:cs="Tahoma"/>
          <w:i/>
          <w:iCs/>
          <w:color w:val="000000"/>
        </w:rPr>
        <w:t>Pzp</w:t>
      </w:r>
      <w:proofErr w:type="spellEnd"/>
      <w:r w:rsidRPr="00944720">
        <w:rPr>
          <w:rFonts w:ascii="Tahoma" w:hAnsi="Tahoma" w:cs="Tahoma"/>
          <w:i/>
          <w:iCs/>
          <w:color w:val="000000"/>
        </w:rPr>
        <w:t xml:space="preserve"> lub  art. 7 ust. 1 ustawy z dnia 13 kwietnia 2022 r. o szczególnych rozwiązaniach w zakresie przeciwdziałania wspieraniu agresji na Ukrainę oraz służących ochronie bezpieczeństwa narodowego).</w:t>
      </w:r>
    </w:p>
    <w:p w14:paraId="016E7253" w14:textId="77777777" w:rsidR="00473073" w:rsidRPr="00944720" w:rsidRDefault="00473073" w:rsidP="00F2050F">
      <w:pPr>
        <w:spacing w:after="0" w:line="240" w:lineRule="auto"/>
        <w:jc w:val="both"/>
        <w:rPr>
          <w:rFonts w:ascii="Tahoma" w:hAnsi="Tahoma" w:cs="Tahoma"/>
          <w:color w:val="C9211E"/>
        </w:rPr>
      </w:pPr>
    </w:p>
    <w:p w14:paraId="05247F9F" w14:textId="77777777" w:rsidR="00473073" w:rsidRPr="00944720" w:rsidRDefault="00473073" w:rsidP="00F2050F">
      <w:pPr>
        <w:spacing w:after="0" w:line="240" w:lineRule="auto"/>
        <w:jc w:val="both"/>
        <w:rPr>
          <w:rFonts w:ascii="Tahoma" w:hAnsi="Tahoma" w:cs="Tahoma"/>
          <w:color w:val="C9211E"/>
        </w:rPr>
      </w:pPr>
    </w:p>
    <w:p w14:paraId="6440A358" w14:textId="77777777" w:rsidR="00473073" w:rsidRPr="00944720" w:rsidRDefault="00473073" w:rsidP="00F2050F">
      <w:pPr>
        <w:spacing w:after="0" w:line="240" w:lineRule="auto"/>
        <w:jc w:val="both"/>
        <w:rPr>
          <w:rFonts w:ascii="Tahoma" w:hAnsi="Tahoma" w:cs="Tahoma"/>
          <w:color w:val="C9211E"/>
        </w:rPr>
      </w:pPr>
    </w:p>
    <w:p w14:paraId="1EC74F3B" w14:textId="77777777" w:rsidR="00473073" w:rsidRPr="00944720" w:rsidRDefault="00473073" w:rsidP="00F2050F">
      <w:pPr>
        <w:spacing w:after="0" w:line="240" w:lineRule="auto"/>
        <w:jc w:val="center"/>
        <w:rPr>
          <w:rFonts w:ascii="Tahoma" w:hAnsi="Tahoma" w:cs="Tahoma"/>
          <w:color w:val="000000"/>
        </w:rPr>
      </w:pPr>
      <w:r w:rsidRPr="00944720">
        <w:rPr>
          <w:rFonts w:ascii="Tahoma" w:hAnsi="Tahoma" w:cs="Tahoma"/>
          <w:color w:val="000000"/>
        </w:rPr>
        <w:t>…………………………………………………………………………</w:t>
      </w:r>
    </w:p>
    <w:p w14:paraId="5F374001" w14:textId="77777777" w:rsidR="00473073" w:rsidRPr="00944720" w:rsidRDefault="00473073" w:rsidP="00F2050F">
      <w:pPr>
        <w:spacing w:after="0" w:line="240" w:lineRule="auto"/>
        <w:jc w:val="center"/>
        <w:rPr>
          <w:rFonts w:ascii="Tahoma" w:hAnsi="Tahoma" w:cs="Tahoma"/>
        </w:rPr>
      </w:pPr>
      <w:r w:rsidRPr="00944720">
        <w:rPr>
          <w:rFonts w:ascii="Tahoma" w:hAnsi="Tahoma" w:cs="Tahoma"/>
          <w:color w:val="000000"/>
        </w:rPr>
        <w:t>Podpis osoby/osób upoważnionej/</w:t>
      </w:r>
      <w:proofErr w:type="spellStart"/>
      <w:r w:rsidRPr="00944720">
        <w:rPr>
          <w:rFonts w:ascii="Tahoma" w:hAnsi="Tahoma" w:cs="Tahoma"/>
          <w:color w:val="000000"/>
        </w:rPr>
        <w:t>ych</w:t>
      </w:r>
      <w:proofErr w:type="spellEnd"/>
      <w:r w:rsidRPr="00944720">
        <w:rPr>
          <w:rFonts w:ascii="Tahoma" w:hAnsi="Tahoma" w:cs="Tahoma"/>
          <w:color w:val="000000"/>
        </w:rPr>
        <w:t xml:space="preserve"> do występowania w imieniu Wykonawcy.</w:t>
      </w:r>
    </w:p>
    <w:p w14:paraId="079F760A" w14:textId="77777777" w:rsidR="00D61729" w:rsidRPr="00944720" w:rsidRDefault="00D61729" w:rsidP="00F2050F">
      <w:pPr>
        <w:spacing w:after="0" w:line="240" w:lineRule="auto"/>
        <w:jc w:val="both"/>
        <w:rPr>
          <w:rFonts w:ascii="Tahoma" w:hAnsi="Tahoma" w:cs="Tahoma"/>
          <w:b/>
          <w:bCs/>
          <w:color w:val="FF0000"/>
          <w:sz w:val="24"/>
          <w:szCs w:val="24"/>
        </w:rPr>
      </w:pPr>
    </w:p>
    <w:p w14:paraId="659F61B1" w14:textId="2988FEB0" w:rsidR="00473073" w:rsidRPr="00944720" w:rsidRDefault="00473073" w:rsidP="00F2050F">
      <w:pPr>
        <w:spacing w:after="0" w:line="240" w:lineRule="auto"/>
        <w:jc w:val="both"/>
        <w:rPr>
          <w:rFonts w:ascii="Tahoma" w:hAnsi="Tahoma" w:cs="Tahoma"/>
        </w:rPr>
      </w:pPr>
      <w:r w:rsidRPr="00944720">
        <w:rPr>
          <w:rFonts w:ascii="Tahoma" w:hAnsi="Tahoma" w:cs="Tahoma"/>
          <w:b/>
          <w:bCs/>
          <w:color w:val="FF0000"/>
          <w:sz w:val="24"/>
          <w:szCs w:val="24"/>
        </w:rPr>
        <w:t xml:space="preserve">* </w:t>
      </w:r>
      <w:r w:rsidRPr="00944720">
        <w:rPr>
          <w:rFonts w:ascii="Tahoma" w:hAnsi="Tahoma" w:cs="Tahoma"/>
          <w:color w:val="FF0000"/>
          <w:sz w:val="24"/>
          <w:szCs w:val="24"/>
        </w:rPr>
        <w:t>-</w:t>
      </w:r>
      <w:r w:rsidRPr="00944720">
        <w:rPr>
          <w:rFonts w:ascii="Tahoma" w:hAnsi="Tahoma" w:cs="Tahoma"/>
          <w:color w:val="FF0000"/>
          <w:sz w:val="32"/>
          <w:szCs w:val="32"/>
        </w:rPr>
        <w:t xml:space="preserve"> </w:t>
      </w:r>
      <w:r w:rsidRPr="00944720">
        <w:rPr>
          <w:rFonts w:ascii="Tahoma" w:hAnsi="Tahoma" w:cs="Tahoma"/>
          <w:color w:val="FF0000"/>
          <w:sz w:val="18"/>
          <w:szCs w:val="18"/>
        </w:rPr>
        <w:t>niepotrzebne skreślić</w:t>
      </w:r>
    </w:p>
    <w:p w14:paraId="2E73C2C1" w14:textId="77777777" w:rsidR="00473073" w:rsidRPr="00944720" w:rsidRDefault="00473073" w:rsidP="00F2050F">
      <w:pPr>
        <w:spacing w:after="0" w:line="240" w:lineRule="auto"/>
        <w:rPr>
          <w:rStyle w:val="Brak"/>
          <w:rFonts w:ascii="Tahoma" w:hAnsi="Tahoma" w:cs="Tahoma"/>
          <w:bCs/>
          <w:szCs w:val="24"/>
        </w:rPr>
      </w:pPr>
      <w:r w:rsidRPr="00944720">
        <w:rPr>
          <w:rStyle w:val="Brak"/>
          <w:rFonts w:ascii="Tahoma" w:hAnsi="Tahoma" w:cs="Tahoma"/>
          <w:bCs/>
          <w:szCs w:val="24"/>
        </w:rPr>
        <w:br w:type="page"/>
      </w:r>
    </w:p>
    <w:p w14:paraId="0085267D" w14:textId="7AA38F29" w:rsidR="007C3748" w:rsidRPr="00944720" w:rsidRDefault="00473073" w:rsidP="00EA39A4">
      <w:pPr>
        <w:spacing w:after="0" w:line="240" w:lineRule="auto"/>
        <w:rPr>
          <w:rStyle w:val="Brak"/>
          <w:rFonts w:ascii="Tahoma" w:hAnsi="Tahoma" w:cs="Tahoma"/>
          <w:b/>
          <w:bCs/>
          <w:sz w:val="24"/>
          <w:szCs w:val="24"/>
        </w:rPr>
      </w:pPr>
      <w:r w:rsidRPr="00944720">
        <w:rPr>
          <w:rStyle w:val="Brak"/>
          <w:rFonts w:ascii="Tahoma" w:hAnsi="Tahoma" w:cs="Tahoma"/>
          <w:b/>
          <w:bCs/>
          <w:sz w:val="24"/>
          <w:szCs w:val="24"/>
        </w:rPr>
        <w:lastRenderedPageBreak/>
        <w:t xml:space="preserve">Załącznik nr </w:t>
      </w:r>
      <w:r w:rsidR="00162792" w:rsidRPr="00944720">
        <w:rPr>
          <w:rStyle w:val="Brak"/>
          <w:rFonts w:ascii="Tahoma" w:hAnsi="Tahoma" w:cs="Tahoma"/>
          <w:b/>
          <w:bCs/>
          <w:sz w:val="24"/>
          <w:szCs w:val="24"/>
        </w:rPr>
        <w:t>7</w:t>
      </w:r>
      <w:r w:rsidRPr="00944720">
        <w:rPr>
          <w:rStyle w:val="Brak"/>
          <w:rFonts w:ascii="Tahoma" w:hAnsi="Tahoma" w:cs="Tahoma"/>
          <w:b/>
          <w:bCs/>
          <w:sz w:val="24"/>
          <w:szCs w:val="24"/>
        </w:rPr>
        <w:t xml:space="preserve"> do SWZ – Szczegółowy opis przedmiotu zamówienia.</w:t>
      </w:r>
    </w:p>
    <w:p w14:paraId="52456146" w14:textId="3061AC41" w:rsidR="00E2365C" w:rsidRPr="00944720" w:rsidRDefault="00E2365C" w:rsidP="00EA39A4">
      <w:pPr>
        <w:spacing w:after="0" w:line="240" w:lineRule="auto"/>
        <w:rPr>
          <w:rStyle w:val="Brak"/>
          <w:rFonts w:ascii="Tahoma" w:hAnsi="Tahoma" w:cs="Tahoma"/>
          <w:b/>
          <w:bCs/>
          <w:sz w:val="24"/>
          <w:szCs w:val="24"/>
        </w:rPr>
      </w:pPr>
    </w:p>
    <w:p w14:paraId="25E769B9" w14:textId="77777777" w:rsidR="0003246C" w:rsidRPr="00944720" w:rsidRDefault="0003246C" w:rsidP="00EA39A4">
      <w:pPr>
        <w:spacing w:after="0" w:line="240" w:lineRule="auto"/>
        <w:outlineLvl w:val="0"/>
        <w:rPr>
          <w:rFonts w:ascii="Times New Roman" w:eastAsia="Times New Roman" w:hAnsi="Times New Roman" w:cs="Times New Roman"/>
          <w:b/>
          <w:bCs/>
          <w:kern w:val="36"/>
          <w:sz w:val="24"/>
          <w:szCs w:val="24"/>
          <w:lang w:eastAsia="pl-PL"/>
        </w:rPr>
      </w:pPr>
    </w:p>
    <w:p w14:paraId="39CFAEAE" w14:textId="46DBB03F" w:rsidR="0003246C" w:rsidRPr="00944720" w:rsidRDefault="0003246C" w:rsidP="00EA39A4">
      <w:pPr>
        <w:spacing w:after="0" w:line="240" w:lineRule="auto"/>
        <w:outlineLvl w:val="1"/>
        <w:rPr>
          <w:rFonts w:ascii="Tahoma" w:eastAsia="Times New Roman" w:hAnsi="Tahoma" w:cs="Tahoma"/>
          <w:b/>
          <w:bCs/>
          <w:color w:val="000000" w:themeColor="text1"/>
          <w:lang w:eastAsia="pl-PL"/>
        </w:rPr>
      </w:pPr>
      <w:r w:rsidRPr="00944720">
        <w:rPr>
          <w:rFonts w:ascii="Tahoma" w:eastAsia="Times New Roman" w:hAnsi="Tahoma" w:cs="Tahoma"/>
          <w:b/>
          <w:bCs/>
          <w:color w:val="000000" w:themeColor="text1"/>
          <w:lang w:eastAsia="pl-PL"/>
        </w:rPr>
        <w:t>1. Przedmiot zamówienia</w:t>
      </w:r>
      <w:r w:rsidR="00EA39A4" w:rsidRPr="00944720">
        <w:rPr>
          <w:rFonts w:ascii="Tahoma" w:eastAsia="Times New Roman" w:hAnsi="Tahoma" w:cs="Tahoma"/>
          <w:b/>
          <w:bCs/>
          <w:color w:val="000000" w:themeColor="text1"/>
          <w:lang w:eastAsia="pl-PL"/>
        </w:rPr>
        <w:t>.</w:t>
      </w:r>
    </w:p>
    <w:p w14:paraId="658AF927" w14:textId="77777777" w:rsidR="00EA39A4" w:rsidRPr="00944720" w:rsidRDefault="00EA39A4" w:rsidP="00EA39A4">
      <w:pPr>
        <w:spacing w:after="0" w:line="240" w:lineRule="auto"/>
        <w:outlineLvl w:val="1"/>
        <w:rPr>
          <w:rFonts w:ascii="Tahoma" w:eastAsia="Times New Roman" w:hAnsi="Tahoma" w:cs="Tahoma"/>
          <w:b/>
          <w:bCs/>
          <w:color w:val="000000" w:themeColor="text1"/>
          <w:lang w:eastAsia="pl-PL"/>
        </w:rPr>
      </w:pPr>
    </w:p>
    <w:p w14:paraId="6F6D2632" w14:textId="7777777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Przedmiotem zamówienia jest </w:t>
      </w:r>
      <w:r w:rsidRPr="00944720">
        <w:rPr>
          <w:rFonts w:ascii="Tahoma" w:eastAsia="Times New Roman" w:hAnsi="Tahoma" w:cs="Tahoma"/>
          <w:b/>
          <w:bCs/>
          <w:color w:val="000000" w:themeColor="text1"/>
          <w:lang w:eastAsia="pl-PL"/>
        </w:rPr>
        <w:t>dostawa oraz montaż 187 sztuk foteli widowiskowych plus dodatkowych rezerwowych 2-ch foteli bez montażu</w:t>
      </w:r>
      <w:r w:rsidRPr="00944720">
        <w:rPr>
          <w:rFonts w:ascii="Tahoma" w:eastAsia="Times New Roman" w:hAnsi="Tahoma" w:cs="Tahoma"/>
          <w:color w:val="000000" w:themeColor="text1"/>
          <w:lang w:eastAsia="pl-PL"/>
        </w:rPr>
        <w:t xml:space="preserve"> na widowni </w:t>
      </w:r>
      <w:proofErr w:type="spellStart"/>
      <w:r w:rsidRPr="00944720">
        <w:rPr>
          <w:rFonts w:ascii="Tahoma" w:eastAsia="Times New Roman" w:hAnsi="Tahoma" w:cs="Tahoma"/>
          <w:color w:val="000000" w:themeColor="text1"/>
          <w:lang w:eastAsia="pl-PL"/>
        </w:rPr>
        <w:t>Novej</w:t>
      </w:r>
      <w:proofErr w:type="spellEnd"/>
      <w:r w:rsidRPr="00944720">
        <w:rPr>
          <w:rFonts w:ascii="Tahoma" w:eastAsia="Times New Roman" w:hAnsi="Tahoma" w:cs="Tahoma"/>
          <w:color w:val="000000" w:themeColor="text1"/>
          <w:lang w:eastAsia="pl-PL"/>
        </w:rPr>
        <w:t xml:space="preserve"> Sceny w Teatrze Muzycznym Roma w Warszawie.</w:t>
      </w:r>
    </w:p>
    <w:p w14:paraId="55B7210C" w14:textId="77777777" w:rsidR="00EA39A4" w:rsidRPr="00944720" w:rsidRDefault="00EA39A4" w:rsidP="00EA39A4">
      <w:pPr>
        <w:spacing w:after="0" w:line="240" w:lineRule="auto"/>
        <w:jc w:val="both"/>
        <w:rPr>
          <w:rFonts w:ascii="Tahoma" w:eastAsia="Times New Roman" w:hAnsi="Tahoma" w:cs="Tahoma"/>
          <w:color w:val="000000" w:themeColor="text1"/>
          <w:lang w:eastAsia="pl-PL"/>
        </w:rPr>
      </w:pPr>
    </w:p>
    <w:p w14:paraId="495F35F6" w14:textId="1F853E63"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Wykonawca zobowiązany jest do:</w:t>
      </w:r>
    </w:p>
    <w:p w14:paraId="64A60A7D" w14:textId="77777777" w:rsidR="0003246C" w:rsidRPr="00944720" w:rsidRDefault="0003246C" w:rsidP="00EA39A4">
      <w:pPr>
        <w:numPr>
          <w:ilvl w:val="0"/>
          <w:numId w:val="91"/>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dostawy foteli widowiskowych,</w:t>
      </w:r>
    </w:p>
    <w:p w14:paraId="50ED3B5F" w14:textId="77777777" w:rsidR="0003246C" w:rsidRPr="00944720" w:rsidRDefault="0003246C" w:rsidP="00EA39A4">
      <w:pPr>
        <w:numPr>
          <w:ilvl w:val="0"/>
          <w:numId w:val="91"/>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dostarczenia kompletnego systemu do montaży foteli wraz z przeprowadzeniem instruktażu dla pracowników firmy wykonującej roboty budowlane i montaże wykładziny obiektowej, co do sposobu ich mocowania oraz sprawowania przez dostawce nadzoru nad ich montażem. W przypadku, jeśli zaoferowany model nie wymaga takiego systemu Wykonawca będzie zobowiązany na etapie wykonywania podkonstrukcji widowni uzyskać od Projektanta pisemne uzgodnienie sposobu montażu do zaprojektowanej konstrukcji w zakresie:</w:t>
      </w:r>
    </w:p>
    <w:p w14:paraId="380B7CCF" w14:textId="77777777" w:rsidR="0003246C" w:rsidRPr="00944720" w:rsidRDefault="0003246C" w:rsidP="00EA39A4">
      <w:pPr>
        <w:pStyle w:val="Akapitzlist"/>
        <w:numPr>
          <w:ilvl w:val="0"/>
          <w:numId w:val="92"/>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możliwości wykonywania otworów w konstrukcji </w:t>
      </w:r>
    </w:p>
    <w:p w14:paraId="2BBFEE1D" w14:textId="77777777" w:rsidR="0003246C" w:rsidRPr="00944720" w:rsidRDefault="0003246C" w:rsidP="00EA39A4">
      <w:pPr>
        <w:pStyle w:val="Akapitzlist"/>
        <w:numPr>
          <w:ilvl w:val="0"/>
          <w:numId w:val="92"/>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warunków wymagań ochrony przeciwpożarowej </w:t>
      </w:r>
    </w:p>
    <w:p w14:paraId="7D1E8B00" w14:textId="77777777" w:rsidR="0003246C" w:rsidRPr="00944720" w:rsidRDefault="0003246C" w:rsidP="00EA39A4">
      <w:pPr>
        <w:numPr>
          <w:ilvl w:val="0"/>
          <w:numId w:val="91"/>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montażu foteli do podłoża,</w:t>
      </w:r>
    </w:p>
    <w:p w14:paraId="17C76F3F" w14:textId="77777777" w:rsidR="0003246C" w:rsidRPr="00944720" w:rsidRDefault="0003246C" w:rsidP="00EA39A4">
      <w:pPr>
        <w:numPr>
          <w:ilvl w:val="0"/>
          <w:numId w:val="91"/>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wykonania niezbędnych prac po montażowych.</w:t>
      </w:r>
    </w:p>
    <w:p w14:paraId="3DE84DE7" w14:textId="77777777" w:rsidR="00EA39A4" w:rsidRPr="00944720" w:rsidRDefault="00EA39A4" w:rsidP="00EA39A4">
      <w:pPr>
        <w:spacing w:after="0" w:line="240" w:lineRule="auto"/>
        <w:jc w:val="both"/>
        <w:rPr>
          <w:rFonts w:ascii="Tahoma" w:eastAsia="Times New Roman" w:hAnsi="Tahoma" w:cs="Tahoma"/>
          <w:color w:val="000000" w:themeColor="text1"/>
          <w:lang w:eastAsia="pl-PL"/>
        </w:rPr>
      </w:pPr>
    </w:p>
    <w:p w14:paraId="59037B42" w14:textId="6D7BB554"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Ostateczne wymiary oraz rozmieszczenie foteli zostaną potwierdzone na podstawie </w:t>
      </w:r>
      <w:r w:rsidRPr="00944720">
        <w:rPr>
          <w:rFonts w:ascii="Tahoma" w:eastAsia="Times New Roman" w:hAnsi="Tahoma" w:cs="Tahoma"/>
          <w:b/>
          <w:bCs/>
          <w:color w:val="000000" w:themeColor="text1"/>
          <w:lang w:eastAsia="pl-PL"/>
        </w:rPr>
        <w:t>obmiaru z natury przed rozpoczęciem realizacji zamówienia</w:t>
      </w:r>
      <w:r w:rsidRPr="00944720">
        <w:rPr>
          <w:rFonts w:ascii="Tahoma" w:eastAsia="Times New Roman" w:hAnsi="Tahoma" w:cs="Tahoma"/>
          <w:color w:val="000000" w:themeColor="text1"/>
          <w:lang w:eastAsia="pl-PL"/>
        </w:rPr>
        <w:t>.</w:t>
      </w:r>
    </w:p>
    <w:p w14:paraId="759C75BB" w14:textId="6E1EBFED"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heme="minorHAnsi" w:hAnsi="Tahoma" w:cs="Tahoma"/>
          <w:noProof/>
          <w:kern w:val="2"/>
          <w14:ligatures w14:val="standardContextual"/>
        </w:rPr>
        <mc:AlternateContent>
          <mc:Choice Requires="wps">
            <w:drawing>
              <wp:inline distT="0" distB="0" distL="0" distR="0" wp14:anchorId="25AE8E74" wp14:editId="749AB500">
                <wp:extent cx="5760720" cy="635"/>
                <wp:effectExtent l="13970" t="6985" r="6985" b="11430"/>
                <wp:docPr id="794417071" name="Prostokąt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6072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4C4B253" id="Prostokąt 16"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" filled="f">
                <o:lock v:ext="edit" rotation="t" aspectratio="t" verticies="t" text="t" shapetype="t"/>
                <w10:anchorlock/>
              </v:rect>
            </w:pict>
          </mc:Fallback>
        </mc:AlternateContent>
      </w:r>
    </w:p>
    <w:p w14:paraId="19F79BC1" w14:textId="77777777" w:rsidR="00EA39A4" w:rsidRPr="00944720" w:rsidRDefault="00EA39A4" w:rsidP="00EA39A4">
      <w:pPr>
        <w:spacing w:after="0" w:line="240" w:lineRule="auto"/>
        <w:jc w:val="both"/>
        <w:outlineLvl w:val="0"/>
        <w:rPr>
          <w:rFonts w:ascii="Tahoma" w:eastAsia="Times New Roman" w:hAnsi="Tahoma" w:cs="Tahoma"/>
          <w:b/>
          <w:bCs/>
          <w:color w:val="000000" w:themeColor="text1"/>
          <w:kern w:val="36"/>
          <w:lang w:eastAsia="pl-PL"/>
        </w:rPr>
      </w:pPr>
    </w:p>
    <w:p w14:paraId="0E5D7036" w14:textId="76970068" w:rsidR="0003246C" w:rsidRPr="00944720" w:rsidRDefault="0003246C" w:rsidP="00EA39A4">
      <w:pPr>
        <w:spacing w:after="0" w:line="240" w:lineRule="auto"/>
        <w:jc w:val="both"/>
        <w:outlineLvl w:val="0"/>
        <w:rPr>
          <w:rFonts w:ascii="Tahoma" w:eastAsia="Times New Roman" w:hAnsi="Tahoma" w:cs="Tahoma"/>
          <w:b/>
          <w:bCs/>
          <w:color w:val="000000" w:themeColor="text1"/>
          <w:kern w:val="36"/>
          <w:lang w:eastAsia="pl-PL"/>
        </w:rPr>
      </w:pPr>
      <w:r w:rsidRPr="00944720">
        <w:rPr>
          <w:rFonts w:ascii="Tahoma" w:eastAsia="Times New Roman" w:hAnsi="Tahoma" w:cs="Tahoma"/>
          <w:b/>
          <w:bCs/>
          <w:color w:val="000000" w:themeColor="text1"/>
          <w:kern w:val="36"/>
          <w:lang w:eastAsia="pl-PL"/>
        </w:rPr>
        <w:t>2. Wymagania ogólne</w:t>
      </w:r>
      <w:r w:rsidR="00EA39A4" w:rsidRPr="00944720">
        <w:rPr>
          <w:rFonts w:ascii="Tahoma" w:eastAsia="Times New Roman" w:hAnsi="Tahoma" w:cs="Tahoma"/>
          <w:b/>
          <w:bCs/>
          <w:color w:val="000000" w:themeColor="text1"/>
          <w:kern w:val="36"/>
          <w:lang w:eastAsia="pl-PL"/>
        </w:rPr>
        <w:t>.</w:t>
      </w:r>
    </w:p>
    <w:p w14:paraId="4CD9A7A2" w14:textId="77777777" w:rsidR="00EA39A4" w:rsidRPr="00944720" w:rsidRDefault="00EA39A4" w:rsidP="00EA39A4">
      <w:pPr>
        <w:spacing w:after="0" w:line="240" w:lineRule="auto"/>
        <w:jc w:val="both"/>
        <w:outlineLvl w:val="0"/>
        <w:rPr>
          <w:rFonts w:ascii="Tahoma" w:eastAsia="Times New Roman" w:hAnsi="Tahoma" w:cs="Tahoma"/>
          <w:b/>
          <w:bCs/>
          <w:color w:val="000000" w:themeColor="text1"/>
          <w:kern w:val="36"/>
          <w:lang w:eastAsia="pl-PL"/>
        </w:rPr>
      </w:pPr>
    </w:p>
    <w:p w14:paraId="31A68309" w14:textId="7777777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Poniższy opis określa </w:t>
      </w:r>
      <w:r w:rsidRPr="00944720">
        <w:rPr>
          <w:rFonts w:ascii="Tahoma" w:eastAsia="Times New Roman" w:hAnsi="Tahoma" w:cs="Tahoma"/>
          <w:b/>
          <w:bCs/>
          <w:color w:val="000000" w:themeColor="text1"/>
          <w:lang w:eastAsia="pl-PL"/>
        </w:rPr>
        <w:t>minimalne wymagania techniczne i użytkowe</w:t>
      </w:r>
      <w:r w:rsidRPr="00944720">
        <w:rPr>
          <w:rFonts w:ascii="Tahoma" w:eastAsia="Times New Roman" w:hAnsi="Tahoma" w:cs="Tahoma"/>
          <w:color w:val="000000" w:themeColor="text1"/>
          <w:lang w:eastAsia="pl-PL"/>
        </w:rPr>
        <w:t xml:space="preserve"> dotyczące przedmiotu zamówienia.</w:t>
      </w:r>
    </w:p>
    <w:p w14:paraId="189C0D9B" w14:textId="77777777" w:rsidR="00EA39A4" w:rsidRPr="00944720" w:rsidRDefault="00EA39A4" w:rsidP="00EA39A4">
      <w:pPr>
        <w:spacing w:after="0" w:line="240" w:lineRule="auto"/>
        <w:jc w:val="both"/>
        <w:rPr>
          <w:rFonts w:ascii="Tahoma" w:eastAsia="Times New Roman" w:hAnsi="Tahoma" w:cs="Tahoma"/>
          <w:color w:val="000000" w:themeColor="text1"/>
          <w:lang w:eastAsia="pl-PL"/>
        </w:rPr>
      </w:pPr>
    </w:p>
    <w:p w14:paraId="5BFDCBAE" w14:textId="5500BE94"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Zamawiający dopuszcza zastosowanie </w:t>
      </w:r>
      <w:r w:rsidRPr="00944720">
        <w:rPr>
          <w:rFonts w:ascii="Tahoma" w:eastAsia="Times New Roman" w:hAnsi="Tahoma" w:cs="Tahoma"/>
          <w:b/>
          <w:bCs/>
          <w:color w:val="000000" w:themeColor="text1"/>
          <w:lang w:eastAsia="pl-PL"/>
        </w:rPr>
        <w:t>rozwiązań równoważnych</w:t>
      </w:r>
      <w:r w:rsidRPr="00944720">
        <w:rPr>
          <w:rFonts w:ascii="Tahoma" w:eastAsia="Times New Roman" w:hAnsi="Tahoma" w:cs="Tahoma"/>
          <w:color w:val="000000" w:themeColor="text1"/>
          <w:lang w:eastAsia="pl-PL"/>
        </w:rPr>
        <w:t xml:space="preserve">, pod warunkiem, że zapewniają one </w:t>
      </w:r>
      <w:r w:rsidRPr="00944720">
        <w:rPr>
          <w:rFonts w:ascii="Tahoma" w:eastAsia="Times New Roman" w:hAnsi="Tahoma" w:cs="Tahoma"/>
          <w:b/>
          <w:bCs/>
          <w:color w:val="000000" w:themeColor="text1"/>
          <w:lang w:eastAsia="pl-PL"/>
        </w:rPr>
        <w:t>co najmniej takie same lub lepsze parametry użytkowe, techniczne, trwałościowe, ergonomiczne oraz akustyczne oraz estetyczne</w:t>
      </w:r>
      <w:r w:rsidRPr="00944720">
        <w:rPr>
          <w:rFonts w:ascii="Tahoma" w:eastAsia="Times New Roman" w:hAnsi="Tahoma" w:cs="Tahoma"/>
          <w:color w:val="000000" w:themeColor="text1"/>
          <w:lang w:eastAsia="pl-PL"/>
        </w:rPr>
        <w:t>.</w:t>
      </w:r>
    </w:p>
    <w:p w14:paraId="0C0BAA94" w14:textId="77777777" w:rsidR="00EA39A4" w:rsidRPr="00944720" w:rsidRDefault="00EA39A4" w:rsidP="00EA39A4">
      <w:pPr>
        <w:spacing w:after="0" w:line="240" w:lineRule="auto"/>
        <w:jc w:val="both"/>
        <w:rPr>
          <w:rFonts w:ascii="Tahoma" w:eastAsia="Times New Roman" w:hAnsi="Tahoma" w:cs="Tahoma"/>
          <w:color w:val="000000" w:themeColor="text1"/>
          <w:lang w:eastAsia="pl-PL"/>
        </w:rPr>
      </w:pPr>
    </w:p>
    <w:p w14:paraId="327BC321" w14:textId="35C2C4FB"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W przypadku oferowania rozwiązań równoważnych Wykonawca zobowiązany jest do:</w:t>
      </w:r>
    </w:p>
    <w:p w14:paraId="50F99890" w14:textId="77777777" w:rsidR="0003246C" w:rsidRPr="00944720" w:rsidRDefault="0003246C" w:rsidP="00EA39A4">
      <w:pPr>
        <w:numPr>
          <w:ilvl w:val="0"/>
          <w:numId w:val="94"/>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przedstawienia szczegółowego opisu oferowanego rozwiązania,</w:t>
      </w:r>
    </w:p>
    <w:p w14:paraId="125EA269" w14:textId="77777777" w:rsidR="0003246C" w:rsidRPr="00944720" w:rsidRDefault="0003246C" w:rsidP="00EA39A4">
      <w:pPr>
        <w:numPr>
          <w:ilvl w:val="0"/>
          <w:numId w:val="94"/>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wskazania nazwy handlowej produktu,</w:t>
      </w:r>
    </w:p>
    <w:p w14:paraId="53893E4E" w14:textId="77777777" w:rsidR="0003246C" w:rsidRPr="00944720" w:rsidRDefault="0003246C" w:rsidP="00EA39A4">
      <w:pPr>
        <w:numPr>
          <w:ilvl w:val="0"/>
          <w:numId w:val="94"/>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wskazania producenta,</w:t>
      </w:r>
    </w:p>
    <w:p w14:paraId="53281DF6" w14:textId="77777777" w:rsidR="0003246C" w:rsidRPr="00944720" w:rsidRDefault="0003246C" w:rsidP="00EA39A4">
      <w:pPr>
        <w:numPr>
          <w:ilvl w:val="0"/>
          <w:numId w:val="94"/>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przedstawienia dokumentów potwierdzających spełnienie wymaganych parametrów.</w:t>
      </w:r>
    </w:p>
    <w:p w14:paraId="0A14C73F" w14:textId="77777777" w:rsidR="00EA39A4" w:rsidRPr="00944720" w:rsidRDefault="00EA39A4" w:rsidP="00EA39A4">
      <w:pPr>
        <w:spacing w:after="0" w:line="240" w:lineRule="auto"/>
        <w:jc w:val="both"/>
        <w:rPr>
          <w:rFonts w:ascii="Tahoma" w:eastAsia="Times New Roman" w:hAnsi="Tahoma" w:cs="Tahoma"/>
          <w:color w:val="000000" w:themeColor="text1"/>
          <w:lang w:eastAsia="pl-PL"/>
        </w:rPr>
      </w:pPr>
    </w:p>
    <w:p w14:paraId="45124839" w14:textId="369B97A1"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Wszystkie oferowane produkty muszą być </w:t>
      </w:r>
      <w:r w:rsidRPr="00944720">
        <w:rPr>
          <w:rFonts w:ascii="Tahoma" w:eastAsia="Times New Roman" w:hAnsi="Tahoma" w:cs="Tahoma"/>
          <w:b/>
          <w:bCs/>
          <w:color w:val="000000" w:themeColor="text1"/>
          <w:lang w:eastAsia="pl-PL"/>
        </w:rPr>
        <w:t>produktami seryjnymi, systemowymi, produkowanymi przemysłowo</w:t>
      </w:r>
      <w:r w:rsidRPr="00944720">
        <w:rPr>
          <w:rFonts w:ascii="Tahoma" w:eastAsia="Times New Roman" w:hAnsi="Tahoma" w:cs="Tahoma"/>
          <w:color w:val="000000" w:themeColor="text1"/>
          <w:lang w:eastAsia="pl-PL"/>
        </w:rPr>
        <w:t>.</w:t>
      </w:r>
    </w:p>
    <w:p w14:paraId="69699516" w14:textId="1D175992"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heme="minorHAnsi" w:hAnsi="Tahoma" w:cs="Tahoma"/>
          <w:noProof/>
          <w:kern w:val="2"/>
          <w14:ligatures w14:val="standardContextual"/>
        </w:rPr>
        <mc:AlternateContent>
          <mc:Choice Requires="wps">
            <w:drawing>
              <wp:inline distT="0" distB="0" distL="0" distR="0" wp14:anchorId="349BC7CA" wp14:editId="6739524E">
                <wp:extent cx="5760720" cy="635"/>
                <wp:effectExtent l="13970" t="13335" r="6985" b="5080"/>
                <wp:docPr id="151650248" name="Prostokąt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6072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6CBEA80" id="Prostokąt 15"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" filled="f">
                <o:lock v:ext="edit" rotation="t" aspectratio="t" verticies="t" text="t" shapetype="t"/>
                <w10:anchorlock/>
              </v:rect>
            </w:pict>
          </mc:Fallback>
        </mc:AlternateContent>
      </w:r>
    </w:p>
    <w:p w14:paraId="274E015C" w14:textId="77777777" w:rsidR="00EA39A4" w:rsidRPr="00944720" w:rsidRDefault="00EA39A4" w:rsidP="00EA39A4">
      <w:pPr>
        <w:spacing w:after="0" w:line="240" w:lineRule="auto"/>
        <w:jc w:val="both"/>
        <w:outlineLvl w:val="0"/>
        <w:rPr>
          <w:rFonts w:ascii="Tahoma" w:eastAsia="Times New Roman" w:hAnsi="Tahoma" w:cs="Tahoma"/>
          <w:b/>
          <w:bCs/>
          <w:color w:val="000000" w:themeColor="text1"/>
          <w:kern w:val="36"/>
          <w:lang w:eastAsia="pl-PL"/>
        </w:rPr>
      </w:pPr>
    </w:p>
    <w:p w14:paraId="128959CB" w14:textId="73D1027C" w:rsidR="0003246C" w:rsidRPr="00944720" w:rsidRDefault="0003246C" w:rsidP="00EA39A4">
      <w:pPr>
        <w:spacing w:after="0" w:line="240" w:lineRule="auto"/>
        <w:jc w:val="both"/>
        <w:outlineLvl w:val="0"/>
        <w:rPr>
          <w:rFonts w:ascii="Tahoma" w:eastAsia="Times New Roman" w:hAnsi="Tahoma" w:cs="Tahoma"/>
          <w:b/>
          <w:bCs/>
          <w:color w:val="000000" w:themeColor="text1"/>
          <w:kern w:val="36"/>
          <w:lang w:eastAsia="pl-PL"/>
        </w:rPr>
      </w:pPr>
      <w:r w:rsidRPr="00944720">
        <w:rPr>
          <w:rFonts w:ascii="Tahoma" w:eastAsia="Times New Roman" w:hAnsi="Tahoma" w:cs="Tahoma"/>
          <w:b/>
          <w:bCs/>
          <w:color w:val="000000" w:themeColor="text1"/>
          <w:kern w:val="36"/>
          <w:lang w:eastAsia="pl-PL"/>
        </w:rPr>
        <w:t xml:space="preserve">3. </w:t>
      </w:r>
      <w:r w:rsidR="00145E93" w:rsidRPr="00944720">
        <w:rPr>
          <w:rFonts w:ascii="Tahoma" w:eastAsia="Times New Roman" w:hAnsi="Tahoma" w:cs="Tahoma"/>
          <w:b/>
          <w:bCs/>
          <w:color w:val="000000" w:themeColor="text1"/>
          <w:kern w:val="36"/>
          <w:lang w:eastAsia="pl-PL"/>
        </w:rPr>
        <w:t>Wymogi związane z ofertą.</w:t>
      </w:r>
    </w:p>
    <w:p w14:paraId="2770201F" w14:textId="77777777" w:rsidR="00EA39A4" w:rsidRPr="00944720" w:rsidRDefault="00EA39A4" w:rsidP="00EA39A4">
      <w:pPr>
        <w:spacing w:after="0" w:line="240" w:lineRule="auto"/>
        <w:jc w:val="both"/>
        <w:outlineLvl w:val="0"/>
        <w:rPr>
          <w:rFonts w:ascii="Tahoma" w:eastAsia="Times New Roman" w:hAnsi="Tahoma" w:cs="Tahoma"/>
          <w:b/>
          <w:bCs/>
          <w:color w:val="000000" w:themeColor="text1"/>
          <w:kern w:val="36"/>
          <w:lang w:eastAsia="pl-PL"/>
        </w:rPr>
      </w:pPr>
    </w:p>
    <w:p w14:paraId="54647DC1" w14:textId="3346E073" w:rsidR="0003246C" w:rsidRPr="00944720" w:rsidRDefault="00145E93" w:rsidP="00145E93">
      <w:pPr>
        <w:spacing w:after="0" w:line="360" w:lineRule="auto"/>
        <w:jc w:val="both"/>
        <w:outlineLvl w:val="0"/>
        <w:rPr>
          <w:rFonts w:ascii="Tahoma" w:eastAsia="Times New Roman" w:hAnsi="Tahoma" w:cs="Tahoma"/>
          <w:b/>
          <w:bCs/>
          <w:color w:val="000000" w:themeColor="text1"/>
          <w:kern w:val="36"/>
          <w:u w:val="single"/>
          <w:lang w:eastAsia="pl-PL"/>
        </w:rPr>
      </w:pPr>
      <w:r w:rsidRPr="00944720">
        <w:rPr>
          <w:rFonts w:ascii="Tahoma" w:eastAsia="Times New Roman" w:hAnsi="Tahoma" w:cs="Tahoma"/>
          <w:color w:val="000000" w:themeColor="text1"/>
          <w:u w:val="single"/>
          <w:lang w:eastAsia="pl-PL"/>
        </w:rPr>
        <w:t xml:space="preserve">Zamawiający wymaga, aby Wykonawca złożył przed upływem terminu składania ofert </w:t>
      </w:r>
      <w:r w:rsidRPr="00944720">
        <w:rPr>
          <w:rFonts w:ascii="Tahoma" w:eastAsia="Times New Roman" w:hAnsi="Tahoma" w:cs="Tahoma"/>
          <w:color w:val="000000" w:themeColor="text1"/>
          <w:kern w:val="36"/>
          <w:u w:val="single"/>
          <w:lang w:eastAsia="pl-PL"/>
        </w:rPr>
        <w:t>p</w:t>
      </w:r>
      <w:r w:rsidR="0003246C" w:rsidRPr="00944720">
        <w:rPr>
          <w:rFonts w:ascii="Tahoma" w:eastAsia="Times New Roman" w:hAnsi="Tahoma" w:cs="Tahoma"/>
          <w:color w:val="000000" w:themeColor="text1"/>
          <w:u w:val="single"/>
          <w:lang w:eastAsia="pl-PL"/>
        </w:rPr>
        <w:t>róbk</w:t>
      </w:r>
      <w:r w:rsidRPr="00944720">
        <w:rPr>
          <w:rFonts w:ascii="Tahoma" w:eastAsia="Times New Roman" w:hAnsi="Tahoma" w:cs="Tahoma"/>
          <w:color w:val="000000" w:themeColor="text1"/>
          <w:u w:val="single"/>
          <w:lang w:eastAsia="pl-PL"/>
        </w:rPr>
        <w:t>ę</w:t>
      </w:r>
      <w:r w:rsidR="0003246C" w:rsidRPr="00944720">
        <w:rPr>
          <w:rFonts w:ascii="Tahoma" w:eastAsia="Times New Roman" w:hAnsi="Tahoma" w:cs="Tahoma"/>
          <w:color w:val="000000" w:themeColor="text1"/>
          <w:u w:val="single"/>
          <w:lang w:eastAsia="pl-PL"/>
        </w:rPr>
        <w:t xml:space="preserve"> oferowanego fotela widowiskowego wraz z mechanizmem siedziska umożliwiającej ocenę funkcjonalności i ergonomii.</w:t>
      </w:r>
    </w:p>
    <w:p w14:paraId="4CAEECD8" w14:textId="77777777" w:rsidR="00EA39A4" w:rsidRPr="00944720" w:rsidRDefault="00EA39A4" w:rsidP="00EA39A4">
      <w:pPr>
        <w:spacing w:after="0" w:line="240" w:lineRule="auto"/>
        <w:jc w:val="both"/>
        <w:rPr>
          <w:rFonts w:ascii="Tahoma" w:eastAsia="Times New Roman" w:hAnsi="Tahoma" w:cs="Tahoma"/>
          <w:color w:val="000000" w:themeColor="text1"/>
          <w:lang w:eastAsia="pl-PL"/>
        </w:rPr>
      </w:pPr>
    </w:p>
    <w:p w14:paraId="2E392C68" w14:textId="31D82923"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Próbki stanowią </w:t>
      </w:r>
      <w:r w:rsidRPr="00944720">
        <w:rPr>
          <w:rFonts w:ascii="Tahoma" w:eastAsia="Times New Roman" w:hAnsi="Tahoma" w:cs="Tahoma"/>
          <w:b/>
          <w:bCs/>
          <w:color w:val="000000" w:themeColor="text1"/>
          <w:lang w:eastAsia="pl-PL"/>
        </w:rPr>
        <w:t>przedmiotowy środek dowodowy</w:t>
      </w:r>
      <w:r w:rsidRPr="00944720">
        <w:rPr>
          <w:rFonts w:ascii="Tahoma" w:eastAsia="Times New Roman" w:hAnsi="Tahoma" w:cs="Tahoma"/>
          <w:color w:val="000000" w:themeColor="text1"/>
          <w:lang w:eastAsia="pl-PL"/>
        </w:rPr>
        <w:t xml:space="preserve"> w rozumieniu ustawy </w:t>
      </w:r>
      <w:proofErr w:type="spellStart"/>
      <w:r w:rsidRPr="00944720">
        <w:rPr>
          <w:rFonts w:ascii="Tahoma" w:eastAsia="Times New Roman" w:hAnsi="Tahoma" w:cs="Tahoma"/>
          <w:color w:val="000000" w:themeColor="text1"/>
          <w:lang w:eastAsia="pl-PL"/>
        </w:rPr>
        <w:t>Pzp</w:t>
      </w:r>
      <w:proofErr w:type="spellEnd"/>
      <w:r w:rsidRPr="00944720">
        <w:rPr>
          <w:rFonts w:ascii="Tahoma" w:eastAsia="Times New Roman" w:hAnsi="Tahoma" w:cs="Tahoma"/>
          <w:color w:val="000000" w:themeColor="text1"/>
          <w:lang w:eastAsia="pl-PL"/>
        </w:rPr>
        <w:t>.</w:t>
      </w:r>
    </w:p>
    <w:p w14:paraId="01263552" w14:textId="77777777" w:rsidR="00EA39A4" w:rsidRPr="00944720" w:rsidRDefault="00EA39A4" w:rsidP="00EA39A4">
      <w:pPr>
        <w:spacing w:after="0" w:line="240" w:lineRule="auto"/>
        <w:jc w:val="both"/>
        <w:outlineLvl w:val="2"/>
        <w:rPr>
          <w:rFonts w:ascii="Tahoma" w:eastAsia="Times New Roman" w:hAnsi="Tahoma" w:cs="Tahoma"/>
          <w:b/>
          <w:bCs/>
          <w:lang w:eastAsia="pl-PL"/>
        </w:rPr>
      </w:pPr>
    </w:p>
    <w:p w14:paraId="62695CB5" w14:textId="43C13252" w:rsidR="0003246C" w:rsidRPr="00944720" w:rsidRDefault="0003246C" w:rsidP="00EA39A4">
      <w:pPr>
        <w:spacing w:after="0" w:line="240" w:lineRule="auto"/>
        <w:jc w:val="both"/>
        <w:outlineLvl w:val="2"/>
        <w:rPr>
          <w:rFonts w:ascii="Tahoma" w:eastAsia="Times New Roman" w:hAnsi="Tahoma" w:cs="Tahoma"/>
          <w:b/>
          <w:bCs/>
          <w:lang w:eastAsia="pl-PL"/>
        </w:rPr>
      </w:pPr>
      <w:r w:rsidRPr="00944720">
        <w:rPr>
          <w:rFonts w:ascii="Tahoma" w:eastAsia="Times New Roman" w:hAnsi="Tahoma" w:cs="Tahoma"/>
          <w:b/>
          <w:bCs/>
          <w:lang w:eastAsia="pl-PL"/>
        </w:rPr>
        <w:t>Opis dostawy fotela próbnego</w:t>
      </w:r>
      <w:r w:rsidR="00145E93" w:rsidRPr="00944720">
        <w:rPr>
          <w:rFonts w:ascii="Tahoma" w:eastAsia="Times New Roman" w:hAnsi="Tahoma" w:cs="Tahoma"/>
          <w:b/>
          <w:bCs/>
          <w:lang w:eastAsia="pl-PL"/>
        </w:rPr>
        <w:t>.</w:t>
      </w:r>
    </w:p>
    <w:p w14:paraId="2C948031" w14:textId="77777777" w:rsidR="00145E93" w:rsidRPr="00944720" w:rsidRDefault="0003246C" w:rsidP="00EA39A4">
      <w:pPr>
        <w:spacing w:after="0" w:line="240" w:lineRule="auto"/>
        <w:jc w:val="both"/>
        <w:rPr>
          <w:rFonts w:ascii="Tahoma" w:eastAsia="Times New Roman" w:hAnsi="Tahoma" w:cs="Tahoma"/>
          <w:b/>
          <w:bCs/>
          <w:lang w:eastAsia="pl-PL"/>
        </w:rPr>
      </w:pPr>
      <w:r w:rsidRPr="00944720">
        <w:rPr>
          <w:rFonts w:ascii="Tahoma" w:eastAsia="Times New Roman" w:hAnsi="Tahoma" w:cs="Tahoma"/>
          <w:b/>
          <w:bCs/>
          <w:lang w:eastAsia="pl-PL"/>
        </w:rPr>
        <w:t>1. Przedmiot dostawy próbnej</w:t>
      </w:r>
      <w:r w:rsidR="00145E93" w:rsidRPr="00944720">
        <w:rPr>
          <w:rFonts w:ascii="Tahoma" w:eastAsia="Times New Roman" w:hAnsi="Tahoma" w:cs="Tahoma"/>
          <w:b/>
          <w:bCs/>
          <w:lang w:eastAsia="pl-PL"/>
        </w:rPr>
        <w:t>.</w:t>
      </w:r>
    </w:p>
    <w:p w14:paraId="7F167E2A" w14:textId="512FA9DE" w:rsidR="0003246C" w:rsidRPr="00944720" w:rsidRDefault="0003246C" w:rsidP="00EA39A4">
      <w:pPr>
        <w:spacing w:after="0" w:line="240" w:lineRule="auto"/>
        <w:jc w:val="both"/>
        <w:rPr>
          <w:rFonts w:ascii="Tahoma" w:eastAsia="Times New Roman" w:hAnsi="Tahoma" w:cs="Tahoma"/>
          <w:lang w:eastAsia="pl-PL"/>
        </w:rPr>
      </w:pPr>
      <w:r w:rsidRPr="00944720">
        <w:rPr>
          <w:rFonts w:ascii="Tahoma" w:eastAsia="Times New Roman" w:hAnsi="Tahoma" w:cs="Tahoma"/>
          <w:lang w:eastAsia="pl-PL"/>
        </w:rPr>
        <w:br/>
        <w:t>Wykonawca zobowiązany jest do dostarczenia jednego egzemplarza fotela (dalej: „fotel próbny”) odpowiadającego oferowanemu modelowi, w celu przeprowadzenia oceny jakości, ergonomii oraz funkcjonalności przez Zamawiającego.</w:t>
      </w:r>
    </w:p>
    <w:p w14:paraId="12ABDFD5" w14:textId="77777777" w:rsidR="00145E93" w:rsidRPr="00944720" w:rsidRDefault="00145E93" w:rsidP="00EA39A4">
      <w:pPr>
        <w:spacing w:after="0" w:line="240" w:lineRule="auto"/>
        <w:jc w:val="both"/>
        <w:rPr>
          <w:rFonts w:ascii="Tahoma" w:eastAsia="Times New Roman" w:hAnsi="Tahoma" w:cs="Tahoma"/>
          <w:lang w:eastAsia="pl-PL"/>
        </w:rPr>
      </w:pPr>
    </w:p>
    <w:p w14:paraId="5DCBFBD8" w14:textId="77777777" w:rsidR="00145E93" w:rsidRPr="00944720" w:rsidRDefault="0003246C" w:rsidP="00EA39A4">
      <w:pPr>
        <w:spacing w:after="0" w:line="240" w:lineRule="auto"/>
        <w:jc w:val="both"/>
        <w:rPr>
          <w:rFonts w:ascii="Tahoma" w:eastAsia="Times New Roman" w:hAnsi="Tahoma" w:cs="Tahoma"/>
          <w:b/>
          <w:bCs/>
          <w:lang w:eastAsia="pl-PL"/>
        </w:rPr>
      </w:pPr>
      <w:r w:rsidRPr="00944720">
        <w:rPr>
          <w:rFonts w:ascii="Tahoma" w:eastAsia="Times New Roman" w:hAnsi="Tahoma" w:cs="Tahoma"/>
          <w:b/>
          <w:bCs/>
          <w:lang w:eastAsia="pl-PL"/>
        </w:rPr>
        <w:t>2. Termin dostawy fotela próbnego</w:t>
      </w:r>
      <w:r w:rsidR="00145E93" w:rsidRPr="00944720">
        <w:rPr>
          <w:rFonts w:ascii="Tahoma" w:eastAsia="Times New Roman" w:hAnsi="Tahoma" w:cs="Tahoma"/>
          <w:b/>
          <w:bCs/>
          <w:lang w:eastAsia="pl-PL"/>
        </w:rPr>
        <w:t>.</w:t>
      </w:r>
    </w:p>
    <w:p w14:paraId="69CD1784" w14:textId="77777777" w:rsidR="00145E93" w:rsidRPr="00944720" w:rsidRDefault="0003246C" w:rsidP="00EA39A4">
      <w:pPr>
        <w:spacing w:after="0" w:line="240" w:lineRule="auto"/>
        <w:jc w:val="both"/>
        <w:rPr>
          <w:rFonts w:ascii="Tahoma" w:eastAsia="Times New Roman" w:hAnsi="Tahoma" w:cs="Tahoma"/>
          <w:lang w:eastAsia="pl-PL"/>
        </w:rPr>
      </w:pPr>
      <w:r w:rsidRPr="00944720">
        <w:rPr>
          <w:rFonts w:ascii="Tahoma" w:eastAsia="Times New Roman" w:hAnsi="Tahoma" w:cs="Tahoma"/>
          <w:lang w:eastAsia="pl-PL"/>
        </w:rPr>
        <w:br/>
        <w:t xml:space="preserve">Fotel próbny należy dostarczyć </w:t>
      </w:r>
      <w:r w:rsidR="00145E93" w:rsidRPr="00944720">
        <w:rPr>
          <w:rFonts w:ascii="Tahoma" w:eastAsia="Times New Roman" w:hAnsi="Tahoma" w:cs="Tahoma"/>
          <w:lang w:eastAsia="pl-PL"/>
        </w:rPr>
        <w:t>przed upływem terminu składania ofert do siedziby Zamawiającego, po wcześniejszym umówieniu odbioru.</w:t>
      </w:r>
    </w:p>
    <w:p w14:paraId="1CF31F79" w14:textId="0C77C4FF" w:rsidR="0003246C" w:rsidRPr="00944720" w:rsidRDefault="0003246C" w:rsidP="00EA39A4">
      <w:pPr>
        <w:spacing w:after="0" w:line="240" w:lineRule="auto"/>
        <w:jc w:val="both"/>
        <w:rPr>
          <w:rFonts w:ascii="Tahoma" w:eastAsia="Times New Roman" w:hAnsi="Tahoma" w:cs="Tahoma"/>
          <w:lang w:eastAsia="pl-PL"/>
        </w:rPr>
      </w:pPr>
      <w:r w:rsidRPr="00944720">
        <w:rPr>
          <w:rFonts w:ascii="Tahoma" w:eastAsia="Times New Roman" w:hAnsi="Tahoma" w:cs="Tahoma"/>
          <w:lang w:eastAsia="pl-PL"/>
        </w:rPr>
        <w:t xml:space="preserve"> </w:t>
      </w:r>
    </w:p>
    <w:p w14:paraId="3260E866" w14:textId="77777777" w:rsidR="00145E93" w:rsidRPr="00944720" w:rsidRDefault="0003246C" w:rsidP="00EA39A4">
      <w:pPr>
        <w:spacing w:after="0" w:line="240" w:lineRule="auto"/>
        <w:jc w:val="both"/>
        <w:rPr>
          <w:rFonts w:ascii="Tahoma" w:eastAsia="Times New Roman" w:hAnsi="Tahoma" w:cs="Tahoma"/>
          <w:b/>
          <w:bCs/>
          <w:lang w:eastAsia="pl-PL"/>
        </w:rPr>
      </w:pPr>
      <w:r w:rsidRPr="00944720">
        <w:rPr>
          <w:rFonts w:ascii="Tahoma" w:eastAsia="Times New Roman" w:hAnsi="Tahoma" w:cs="Tahoma"/>
          <w:b/>
          <w:bCs/>
          <w:lang w:eastAsia="pl-PL"/>
        </w:rPr>
        <w:t>3. Sposób dostawy i montaż</w:t>
      </w:r>
      <w:r w:rsidR="00145E93" w:rsidRPr="00944720">
        <w:rPr>
          <w:rFonts w:ascii="Tahoma" w:eastAsia="Times New Roman" w:hAnsi="Tahoma" w:cs="Tahoma"/>
          <w:b/>
          <w:bCs/>
          <w:lang w:eastAsia="pl-PL"/>
        </w:rPr>
        <w:t>.</w:t>
      </w:r>
    </w:p>
    <w:p w14:paraId="360B3582" w14:textId="778B3443" w:rsidR="0003246C" w:rsidRPr="00944720" w:rsidRDefault="0003246C" w:rsidP="00EA39A4">
      <w:pPr>
        <w:spacing w:after="0" w:line="240" w:lineRule="auto"/>
        <w:jc w:val="both"/>
        <w:rPr>
          <w:rFonts w:ascii="Tahoma" w:eastAsia="Times New Roman" w:hAnsi="Tahoma" w:cs="Tahoma"/>
          <w:lang w:eastAsia="pl-PL"/>
        </w:rPr>
      </w:pPr>
      <w:r w:rsidRPr="00944720">
        <w:rPr>
          <w:rFonts w:ascii="Tahoma" w:eastAsia="Times New Roman" w:hAnsi="Tahoma" w:cs="Tahoma"/>
          <w:lang w:eastAsia="pl-PL"/>
        </w:rPr>
        <w:br/>
        <w:t>Wykonawca zapewnia:</w:t>
      </w:r>
    </w:p>
    <w:p w14:paraId="671079D1" w14:textId="77777777" w:rsidR="0003246C" w:rsidRPr="00944720" w:rsidRDefault="0003246C" w:rsidP="00EA39A4">
      <w:pPr>
        <w:numPr>
          <w:ilvl w:val="0"/>
          <w:numId w:val="108"/>
        </w:numPr>
        <w:spacing w:after="0" w:line="240" w:lineRule="auto"/>
        <w:jc w:val="both"/>
        <w:rPr>
          <w:rFonts w:ascii="Tahoma" w:eastAsia="Times New Roman" w:hAnsi="Tahoma" w:cs="Tahoma"/>
          <w:lang w:eastAsia="pl-PL"/>
        </w:rPr>
      </w:pPr>
      <w:r w:rsidRPr="00944720">
        <w:rPr>
          <w:rFonts w:ascii="Tahoma" w:eastAsia="Times New Roman" w:hAnsi="Tahoma" w:cs="Tahoma"/>
          <w:lang w:eastAsia="pl-PL"/>
        </w:rPr>
        <w:t xml:space="preserve">transport fotela próbnego do siedziby Zamawiającego, </w:t>
      </w:r>
    </w:p>
    <w:p w14:paraId="7E1E2C9A" w14:textId="77777777" w:rsidR="0003246C" w:rsidRPr="00944720" w:rsidRDefault="0003246C" w:rsidP="00EA39A4">
      <w:pPr>
        <w:numPr>
          <w:ilvl w:val="0"/>
          <w:numId w:val="108"/>
        </w:numPr>
        <w:spacing w:after="0" w:line="240" w:lineRule="auto"/>
        <w:jc w:val="both"/>
        <w:rPr>
          <w:rFonts w:ascii="Tahoma" w:eastAsia="Times New Roman" w:hAnsi="Tahoma" w:cs="Tahoma"/>
          <w:lang w:eastAsia="pl-PL"/>
        </w:rPr>
      </w:pPr>
      <w:r w:rsidRPr="00944720">
        <w:rPr>
          <w:rFonts w:ascii="Tahoma" w:eastAsia="Times New Roman" w:hAnsi="Tahoma" w:cs="Tahoma"/>
          <w:lang w:eastAsia="pl-PL"/>
        </w:rPr>
        <w:t xml:space="preserve">wniesienie, </w:t>
      </w:r>
    </w:p>
    <w:p w14:paraId="66A1FC70" w14:textId="77777777" w:rsidR="0003246C" w:rsidRPr="00944720" w:rsidRDefault="0003246C" w:rsidP="00EA39A4">
      <w:pPr>
        <w:spacing w:after="0" w:line="240" w:lineRule="auto"/>
        <w:jc w:val="both"/>
        <w:rPr>
          <w:rFonts w:ascii="Tahoma" w:eastAsia="Times New Roman" w:hAnsi="Tahoma" w:cs="Tahoma"/>
          <w:lang w:eastAsia="pl-PL"/>
        </w:rPr>
      </w:pPr>
      <w:r w:rsidRPr="00944720">
        <w:rPr>
          <w:rFonts w:ascii="Tahoma" w:eastAsia="Times New Roman" w:hAnsi="Tahoma" w:cs="Tahoma"/>
          <w:lang w:eastAsia="pl-PL"/>
        </w:rPr>
        <w:t>Koszty dostawy, montażu i ewentualnego odbioru ponosi Wykonawca.</w:t>
      </w:r>
    </w:p>
    <w:p w14:paraId="52366BD9" w14:textId="77777777" w:rsidR="00145E93" w:rsidRPr="00944720" w:rsidRDefault="00145E93" w:rsidP="00EA39A4">
      <w:pPr>
        <w:spacing w:after="0" w:line="240" w:lineRule="auto"/>
        <w:jc w:val="both"/>
        <w:rPr>
          <w:rFonts w:ascii="Tahoma" w:eastAsia="Times New Roman" w:hAnsi="Tahoma" w:cs="Tahoma"/>
          <w:lang w:eastAsia="pl-PL"/>
        </w:rPr>
      </w:pPr>
    </w:p>
    <w:p w14:paraId="0C43BD5D" w14:textId="77777777" w:rsidR="00145E93" w:rsidRPr="00944720" w:rsidRDefault="0003246C" w:rsidP="00EA39A4">
      <w:pPr>
        <w:spacing w:after="0" w:line="240" w:lineRule="auto"/>
        <w:jc w:val="both"/>
        <w:rPr>
          <w:rFonts w:ascii="Tahoma" w:eastAsia="Times New Roman" w:hAnsi="Tahoma" w:cs="Tahoma"/>
          <w:b/>
          <w:bCs/>
          <w:lang w:eastAsia="pl-PL"/>
        </w:rPr>
      </w:pPr>
      <w:r w:rsidRPr="00944720">
        <w:rPr>
          <w:rFonts w:ascii="Tahoma" w:eastAsia="Times New Roman" w:hAnsi="Tahoma" w:cs="Tahoma"/>
          <w:b/>
          <w:bCs/>
          <w:lang w:eastAsia="pl-PL"/>
        </w:rPr>
        <w:t>4. Okres testowy</w:t>
      </w:r>
      <w:r w:rsidR="00145E93" w:rsidRPr="00944720">
        <w:rPr>
          <w:rFonts w:ascii="Tahoma" w:eastAsia="Times New Roman" w:hAnsi="Tahoma" w:cs="Tahoma"/>
          <w:b/>
          <w:bCs/>
          <w:lang w:eastAsia="pl-PL"/>
        </w:rPr>
        <w:t>.</w:t>
      </w:r>
    </w:p>
    <w:p w14:paraId="6F5E557D" w14:textId="5CF2F25D" w:rsidR="0003246C" w:rsidRPr="00944720" w:rsidRDefault="0003246C" w:rsidP="00EA39A4">
      <w:pPr>
        <w:spacing w:after="0" w:line="240" w:lineRule="auto"/>
        <w:jc w:val="both"/>
        <w:rPr>
          <w:rFonts w:ascii="Tahoma" w:eastAsia="Times New Roman" w:hAnsi="Tahoma" w:cs="Tahoma"/>
          <w:lang w:eastAsia="pl-PL"/>
        </w:rPr>
      </w:pPr>
      <w:r w:rsidRPr="00944720">
        <w:rPr>
          <w:rFonts w:ascii="Tahoma" w:eastAsia="Times New Roman" w:hAnsi="Tahoma" w:cs="Tahoma"/>
          <w:lang w:eastAsia="pl-PL"/>
        </w:rPr>
        <w:br/>
        <w:t xml:space="preserve">Zamawiający będzie testował fotel próbny </w:t>
      </w:r>
      <w:r w:rsidR="00145E93" w:rsidRPr="00944720">
        <w:rPr>
          <w:rFonts w:ascii="Tahoma" w:eastAsia="Times New Roman" w:hAnsi="Tahoma" w:cs="Tahoma"/>
          <w:lang w:eastAsia="pl-PL"/>
        </w:rPr>
        <w:t>w terminie związania ofertą.</w:t>
      </w:r>
    </w:p>
    <w:p w14:paraId="1129BB6F" w14:textId="77777777" w:rsidR="00145E93" w:rsidRPr="00944720" w:rsidRDefault="00145E93" w:rsidP="00EA39A4">
      <w:pPr>
        <w:spacing w:after="0" w:line="240" w:lineRule="auto"/>
        <w:jc w:val="both"/>
        <w:rPr>
          <w:rFonts w:ascii="Tahoma" w:eastAsia="Times New Roman" w:hAnsi="Tahoma" w:cs="Tahoma"/>
          <w:lang w:eastAsia="pl-PL"/>
        </w:rPr>
      </w:pPr>
    </w:p>
    <w:p w14:paraId="59C90382" w14:textId="77777777" w:rsidR="00145E93" w:rsidRPr="00944720" w:rsidRDefault="00145E93" w:rsidP="00EA39A4">
      <w:pPr>
        <w:spacing w:after="0" w:line="240" w:lineRule="auto"/>
        <w:jc w:val="both"/>
        <w:rPr>
          <w:rFonts w:ascii="Tahoma" w:eastAsia="Times New Roman" w:hAnsi="Tahoma" w:cs="Tahoma"/>
          <w:b/>
          <w:bCs/>
          <w:lang w:eastAsia="pl-PL"/>
        </w:rPr>
      </w:pPr>
      <w:r w:rsidRPr="00944720">
        <w:rPr>
          <w:rFonts w:ascii="Tahoma" w:eastAsia="Times New Roman" w:hAnsi="Tahoma" w:cs="Tahoma"/>
          <w:b/>
          <w:bCs/>
          <w:lang w:eastAsia="pl-PL"/>
        </w:rPr>
        <w:t>5</w:t>
      </w:r>
      <w:r w:rsidR="0003246C" w:rsidRPr="00944720">
        <w:rPr>
          <w:rFonts w:ascii="Tahoma" w:eastAsia="Times New Roman" w:hAnsi="Tahoma" w:cs="Tahoma"/>
          <w:b/>
          <w:bCs/>
          <w:lang w:eastAsia="pl-PL"/>
        </w:rPr>
        <w:t>. Zgodność z ofertą</w:t>
      </w:r>
      <w:r w:rsidRPr="00944720">
        <w:rPr>
          <w:rFonts w:ascii="Tahoma" w:eastAsia="Times New Roman" w:hAnsi="Tahoma" w:cs="Tahoma"/>
          <w:b/>
          <w:bCs/>
          <w:lang w:eastAsia="pl-PL"/>
        </w:rPr>
        <w:t>.</w:t>
      </w:r>
    </w:p>
    <w:p w14:paraId="11027F78" w14:textId="255F0372" w:rsidR="0003246C" w:rsidRPr="00944720" w:rsidRDefault="0003246C" w:rsidP="00EA39A4">
      <w:pPr>
        <w:spacing w:after="0" w:line="240" w:lineRule="auto"/>
        <w:jc w:val="both"/>
        <w:rPr>
          <w:rFonts w:ascii="Tahoma" w:eastAsia="Times New Roman" w:hAnsi="Tahoma" w:cs="Tahoma"/>
          <w:lang w:eastAsia="pl-PL"/>
        </w:rPr>
      </w:pPr>
      <w:r w:rsidRPr="00944720">
        <w:rPr>
          <w:rFonts w:ascii="Tahoma" w:eastAsia="Times New Roman" w:hAnsi="Tahoma" w:cs="Tahoma"/>
          <w:lang w:eastAsia="pl-PL"/>
        </w:rPr>
        <w:br/>
        <w:t xml:space="preserve">Fotel próbny musi być identyczny pod względem parametrów technicznych i jakościowych z fotelem oferowanym w </w:t>
      </w:r>
      <w:r w:rsidR="00145E93" w:rsidRPr="00944720">
        <w:rPr>
          <w:rFonts w:ascii="Tahoma" w:eastAsia="Times New Roman" w:hAnsi="Tahoma" w:cs="Tahoma"/>
          <w:lang w:eastAsia="pl-PL"/>
        </w:rPr>
        <w:t>postępowaniu</w:t>
      </w:r>
      <w:r w:rsidRPr="00944720">
        <w:rPr>
          <w:rFonts w:ascii="Tahoma" w:eastAsia="Times New Roman" w:hAnsi="Tahoma" w:cs="Tahoma"/>
          <w:lang w:eastAsia="pl-PL"/>
        </w:rPr>
        <w:t>.</w:t>
      </w:r>
    </w:p>
    <w:p w14:paraId="2294DBCE" w14:textId="77777777" w:rsidR="00145E93" w:rsidRPr="00944720" w:rsidRDefault="00145E93" w:rsidP="00EA39A4">
      <w:pPr>
        <w:spacing w:after="0" w:line="240" w:lineRule="auto"/>
        <w:jc w:val="both"/>
        <w:rPr>
          <w:rFonts w:ascii="Tahoma" w:eastAsia="Times New Roman" w:hAnsi="Tahoma" w:cs="Tahoma"/>
          <w:color w:val="000000" w:themeColor="text1"/>
          <w:lang w:eastAsia="pl-PL"/>
        </w:rPr>
      </w:pPr>
    </w:p>
    <w:p w14:paraId="77AB456A" w14:textId="6C1C40A0"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heme="minorHAnsi" w:hAnsi="Tahoma" w:cs="Tahoma"/>
          <w:noProof/>
          <w:kern w:val="2"/>
          <w14:ligatures w14:val="standardContextual"/>
        </w:rPr>
        <mc:AlternateContent>
          <mc:Choice Requires="wps">
            <w:drawing>
              <wp:inline distT="0" distB="0" distL="0" distR="0" wp14:anchorId="574C6D71" wp14:editId="1363861A">
                <wp:extent cx="5760720" cy="635"/>
                <wp:effectExtent l="13970" t="13335" r="6985" b="5080"/>
                <wp:docPr id="788357955" name="Prostokąt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6072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4CEB273" id="Prostokąt 14"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" filled="f">
                <o:lock v:ext="edit" rotation="t" aspectratio="t" verticies="t" text="t" shapetype="t"/>
                <w10:anchorlock/>
              </v:rect>
            </w:pict>
          </mc:Fallback>
        </mc:AlternateContent>
      </w:r>
    </w:p>
    <w:p w14:paraId="24348C8F" w14:textId="77777777" w:rsidR="00145E93" w:rsidRPr="00944720" w:rsidRDefault="00145E93" w:rsidP="00EA39A4">
      <w:pPr>
        <w:spacing w:after="0" w:line="240" w:lineRule="auto"/>
        <w:jc w:val="both"/>
        <w:outlineLvl w:val="0"/>
        <w:rPr>
          <w:rFonts w:ascii="Tahoma" w:eastAsia="Times New Roman" w:hAnsi="Tahoma" w:cs="Tahoma"/>
          <w:b/>
          <w:bCs/>
          <w:color w:val="000000" w:themeColor="text1"/>
          <w:kern w:val="36"/>
          <w:lang w:eastAsia="pl-PL"/>
        </w:rPr>
      </w:pPr>
    </w:p>
    <w:p w14:paraId="0092E793" w14:textId="1E0796E5" w:rsidR="0003246C" w:rsidRPr="00944720" w:rsidRDefault="0003246C" w:rsidP="00EA39A4">
      <w:pPr>
        <w:spacing w:after="0" w:line="240" w:lineRule="auto"/>
        <w:jc w:val="both"/>
        <w:outlineLvl w:val="0"/>
        <w:rPr>
          <w:rFonts w:ascii="Tahoma" w:eastAsia="Times New Roman" w:hAnsi="Tahoma" w:cs="Tahoma"/>
          <w:b/>
          <w:bCs/>
          <w:color w:val="000000" w:themeColor="text1"/>
          <w:kern w:val="36"/>
          <w:lang w:eastAsia="pl-PL"/>
        </w:rPr>
      </w:pPr>
      <w:r w:rsidRPr="00944720">
        <w:rPr>
          <w:rFonts w:ascii="Tahoma" w:eastAsia="Times New Roman" w:hAnsi="Tahoma" w:cs="Tahoma"/>
          <w:b/>
          <w:bCs/>
          <w:color w:val="000000" w:themeColor="text1"/>
          <w:kern w:val="36"/>
          <w:lang w:eastAsia="pl-PL"/>
        </w:rPr>
        <w:t>4. Wymagania techniczne – fotele widowiskowe</w:t>
      </w:r>
      <w:r w:rsidR="00145E93" w:rsidRPr="00944720">
        <w:rPr>
          <w:rFonts w:ascii="Tahoma" w:eastAsia="Times New Roman" w:hAnsi="Tahoma" w:cs="Tahoma"/>
          <w:b/>
          <w:bCs/>
          <w:color w:val="000000" w:themeColor="text1"/>
          <w:kern w:val="36"/>
          <w:lang w:eastAsia="pl-PL"/>
        </w:rPr>
        <w:t>.</w:t>
      </w:r>
    </w:p>
    <w:p w14:paraId="386AFDB4" w14:textId="77777777" w:rsidR="00145E93" w:rsidRPr="00944720" w:rsidRDefault="00145E93" w:rsidP="00EA39A4">
      <w:pPr>
        <w:spacing w:after="0" w:line="240" w:lineRule="auto"/>
        <w:jc w:val="both"/>
        <w:outlineLvl w:val="0"/>
        <w:rPr>
          <w:rFonts w:ascii="Tahoma" w:eastAsia="Times New Roman" w:hAnsi="Tahoma" w:cs="Tahoma"/>
          <w:b/>
          <w:bCs/>
          <w:color w:val="000000" w:themeColor="text1"/>
          <w:kern w:val="36"/>
          <w:lang w:eastAsia="pl-PL"/>
        </w:rPr>
      </w:pPr>
    </w:p>
    <w:p w14:paraId="7CABAF46" w14:textId="253D8874" w:rsidR="00145E93" w:rsidRPr="00944720" w:rsidRDefault="0003246C" w:rsidP="00EA39A4">
      <w:pPr>
        <w:spacing w:after="0" w:line="240" w:lineRule="auto"/>
        <w:jc w:val="both"/>
        <w:outlineLvl w:val="1"/>
        <w:rPr>
          <w:rFonts w:ascii="Tahoma" w:eastAsia="Times New Roman" w:hAnsi="Tahoma" w:cs="Tahoma"/>
          <w:b/>
          <w:bCs/>
          <w:color w:val="000000" w:themeColor="text1"/>
          <w:lang w:eastAsia="pl-PL"/>
        </w:rPr>
      </w:pPr>
      <w:r w:rsidRPr="00944720">
        <w:rPr>
          <w:rFonts w:ascii="Tahoma" w:eastAsia="Times New Roman" w:hAnsi="Tahoma" w:cs="Tahoma"/>
          <w:b/>
          <w:bCs/>
          <w:color w:val="000000" w:themeColor="text1"/>
          <w:lang w:eastAsia="pl-PL"/>
        </w:rPr>
        <w:t>4.1 Konstrukcja nośna</w:t>
      </w:r>
      <w:r w:rsidR="00145E93" w:rsidRPr="00944720">
        <w:rPr>
          <w:rFonts w:ascii="Tahoma" w:eastAsia="Times New Roman" w:hAnsi="Tahoma" w:cs="Tahoma"/>
          <w:b/>
          <w:bCs/>
          <w:color w:val="000000" w:themeColor="text1"/>
          <w:lang w:eastAsia="pl-PL"/>
        </w:rPr>
        <w:t>.</w:t>
      </w:r>
    </w:p>
    <w:p w14:paraId="12F59963" w14:textId="77777777" w:rsidR="00145E93" w:rsidRPr="00944720" w:rsidRDefault="00145E93" w:rsidP="00EA39A4">
      <w:pPr>
        <w:spacing w:after="0" w:line="240" w:lineRule="auto"/>
        <w:jc w:val="both"/>
        <w:outlineLvl w:val="1"/>
        <w:rPr>
          <w:rFonts w:ascii="Tahoma" w:eastAsia="Times New Roman" w:hAnsi="Tahoma" w:cs="Tahoma"/>
          <w:b/>
          <w:bCs/>
          <w:color w:val="000000" w:themeColor="text1"/>
          <w:lang w:eastAsia="pl-PL"/>
        </w:rPr>
      </w:pPr>
    </w:p>
    <w:p w14:paraId="6161225B" w14:textId="7777777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Fotel powinien posiadać </w:t>
      </w:r>
      <w:r w:rsidRPr="00944720">
        <w:rPr>
          <w:rFonts w:ascii="Tahoma" w:eastAsia="Times New Roman" w:hAnsi="Tahoma" w:cs="Tahoma"/>
          <w:b/>
          <w:bCs/>
          <w:color w:val="000000" w:themeColor="text1"/>
          <w:lang w:eastAsia="pl-PL"/>
        </w:rPr>
        <w:t>konstrukcję nośną wykonaną z elementów metalowych</w:t>
      </w:r>
      <w:r w:rsidRPr="00944720">
        <w:rPr>
          <w:rFonts w:ascii="Tahoma" w:eastAsia="Times New Roman" w:hAnsi="Tahoma" w:cs="Tahoma"/>
          <w:color w:val="000000" w:themeColor="text1"/>
          <w:lang w:eastAsia="pl-PL"/>
        </w:rPr>
        <w:t xml:space="preserve"> zapewniającą stabilność i trwałość użytkowania w obiektach o dużym natężeniu ruchu.</w:t>
      </w:r>
    </w:p>
    <w:p w14:paraId="6F883285" w14:textId="77777777" w:rsidR="00C80816" w:rsidRPr="00944720" w:rsidRDefault="00C80816" w:rsidP="00EA39A4">
      <w:pPr>
        <w:spacing w:after="0" w:line="240" w:lineRule="auto"/>
        <w:jc w:val="both"/>
        <w:rPr>
          <w:rFonts w:ascii="Tahoma" w:eastAsia="Times New Roman" w:hAnsi="Tahoma" w:cs="Tahoma"/>
          <w:color w:val="000000" w:themeColor="text1"/>
          <w:lang w:eastAsia="pl-PL"/>
        </w:rPr>
      </w:pPr>
    </w:p>
    <w:p w14:paraId="666FE2B2" w14:textId="7777777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Wymagania minimalne:</w:t>
      </w:r>
    </w:p>
    <w:p w14:paraId="6D58C2E5" w14:textId="45EE3BF1" w:rsidR="0003246C" w:rsidRPr="00944720" w:rsidRDefault="0003246C" w:rsidP="00EA39A4">
      <w:pPr>
        <w:pStyle w:val="NormalnyWeb"/>
        <w:numPr>
          <w:ilvl w:val="0"/>
          <w:numId w:val="96"/>
        </w:numPr>
        <w:spacing w:before="0" w:beforeAutospacing="0" w:after="0" w:afterAutospacing="0" w:line="240" w:lineRule="auto"/>
        <w:jc w:val="both"/>
        <w:rPr>
          <w:rFonts w:ascii="Tahoma" w:hAnsi="Tahoma" w:cs="Tahoma"/>
          <w:color w:val="000000" w:themeColor="text1"/>
          <w:lang w:val="pl-PL"/>
        </w:rPr>
      </w:pPr>
      <w:r w:rsidRPr="00944720">
        <w:rPr>
          <w:rFonts w:ascii="Tahoma" w:hAnsi="Tahoma" w:cs="Tahoma"/>
          <w:color w:val="000000" w:themeColor="text1"/>
          <w:lang w:val="pl-PL"/>
        </w:rPr>
        <w:t>Noga fotela wykonana z metalowego kształtownika minimum 80x40mm umieszczona centralnie pod siedziskiem. Stopa fotela tłoczona z uwagi na estetykę oraz wytrzymałość rozwiązania, wysokość stopy minimum 20mm, mocowana do podłoża na minimum trzy śruby w celu zapewnienia należytej stabilności modułów. Połączenie nogi ze stopą bez widocznej spoiny z uwagi na estetykę̨ rozwiązania</w:t>
      </w:r>
      <w:r w:rsidR="00C80816" w:rsidRPr="00944720">
        <w:rPr>
          <w:rFonts w:ascii="Tahoma" w:hAnsi="Tahoma" w:cs="Tahoma"/>
          <w:color w:val="000000" w:themeColor="text1"/>
          <w:lang w:val="pl-PL"/>
        </w:rPr>
        <w:t>,</w:t>
      </w:r>
    </w:p>
    <w:p w14:paraId="0139AB2E" w14:textId="77777777" w:rsidR="0003246C" w:rsidRPr="00944720" w:rsidRDefault="0003246C" w:rsidP="00EA39A4">
      <w:pPr>
        <w:pStyle w:val="NormalnyWeb"/>
        <w:numPr>
          <w:ilvl w:val="0"/>
          <w:numId w:val="96"/>
        </w:numPr>
        <w:spacing w:before="0" w:beforeAutospacing="0" w:after="0" w:afterAutospacing="0" w:line="240" w:lineRule="auto"/>
        <w:jc w:val="both"/>
        <w:rPr>
          <w:rFonts w:ascii="Tahoma" w:hAnsi="Tahoma" w:cs="Tahoma"/>
          <w:color w:val="000000" w:themeColor="text1"/>
          <w:lang w:val="pl-PL"/>
        </w:rPr>
      </w:pPr>
      <w:r w:rsidRPr="00944720">
        <w:rPr>
          <w:rFonts w:ascii="Tahoma" w:hAnsi="Tahoma" w:cs="Tahoma"/>
          <w:color w:val="000000" w:themeColor="text1"/>
          <w:lang w:val="pl-PL"/>
        </w:rPr>
        <w:t>konstrukcja umożliwiająca stabilne i trwałe mocowanie fotela do podłoża,</w:t>
      </w:r>
    </w:p>
    <w:p w14:paraId="1C68AB0D" w14:textId="77777777" w:rsidR="0003246C" w:rsidRPr="00944720" w:rsidRDefault="0003246C" w:rsidP="00EA39A4">
      <w:pPr>
        <w:numPr>
          <w:ilvl w:val="0"/>
          <w:numId w:val="96"/>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podstawa wyposażona w element montażowy umożliwiający przytwierdzenie do podłoża za pomocą minimum trzech punktów mocujących,</w:t>
      </w:r>
    </w:p>
    <w:p w14:paraId="7676D30F" w14:textId="116CA202" w:rsidR="0003246C" w:rsidRPr="00944720" w:rsidRDefault="0003246C" w:rsidP="00EA39A4">
      <w:pPr>
        <w:numPr>
          <w:ilvl w:val="0"/>
          <w:numId w:val="96"/>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konstrukcja zapewniająca trwałość oraz odporność na intensywne użytkowanie w obiektach publicznych</w:t>
      </w:r>
      <w:r w:rsidR="00C80816" w:rsidRPr="00944720">
        <w:rPr>
          <w:rFonts w:ascii="Tahoma" w:eastAsia="Times New Roman" w:hAnsi="Tahoma" w:cs="Tahoma"/>
          <w:color w:val="000000" w:themeColor="text1"/>
          <w:lang w:eastAsia="pl-PL"/>
        </w:rPr>
        <w:t>,</w:t>
      </w:r>
    </w:p>
    <w:p w14:paraId="478BDAC6" w14:textId="1EFA5450" w:rsidR="0003246C" w:rsidRPr="00944720" w:rsidRDefault="0003246C" w:rsidP="00EA39A4">
      <w:pPr>
        <w:numPr>
          <w:ilvl w:val="0"/>
          <w:numId w:val="96"/>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elementy metalowe zabezpieczone antykorozyjnie i wykończone powłoką malarską</w:t>
      </w:r>
      <w:r w:rsidR="00C80816" w:rsidRPr="00944720">
        <w:rPr>
          <w:rFonts w:ascii="Tahoma" w:eastAsia="Times New Roman" w:hAnsi="Tahoma" w:cs="Tahoma"/>
          <w:color w:val="000000" w:themeColor="text1"/>
          <w:lang w:eastAsia="pl-PL"/>
        </w:rPr>
        <w:t>,</w:t>
      </w:r>
    </w:p>
    <w:p w14:paraId="5B54CAF3" w14:textId="04813B83" w:rsidR="0003246C" w:rsidRPr="00944720" w:rsidRDefault="0003246C" w:rsidP="00EA39A4">
      <w:pPr>
        <w:numPr>
          <w:ilvl w:val="0"/>
          <w:numId w:val="96"/>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lastRenderedPageBreak/>
        <w:t>sposób mocowania powinien umożliwiać łatwe, bez użycia specjalistycznych narzędzi montaże i demontaże</w:t>
      </w:r>
      <w:r w:rsidR="00C80816" w:rsidRPr="00944720">
        <w:rPr>
          <w:rFonts w:ascii="Tahoma" w:eastAsia="Times New Roman" w:hAnsi="Tahoma" w:cs="Tahoma"/>
          <w:color w:val="000000" w:themeColor="text1"/>
          <w:lang w:eastAsia="pl-PL"/>
        </w:rPr>
        <w:t>.</w:t>
      </w:r>
    </w:p>
    <w:p w14:paraId="379B270F" w14:textId="77777777" w:rsidR="00C80816" w:rsidRPr="00944720" w:rsidRDefault="00C80816" w:rsidP="00C80816">
      <w:pPr>
        <w:spacing w:after="0" w:line="240" w:lineRule="auto"/>
        <w:ind w:left="720"/>
        <w:jc w:val="both"/>
        <w:rPr>
          <w:rFonts w:ascii="Tahoma" w:eastAsia="Times New Roman" w:hAnsi="Tahoma" w:cs="Tahoma"/>
          <w:color w:val="000000" w:themeColor="text1"/>
          <w:lang w:eastAsia="pl-PL"/>
        </w:rPr>
      </w:pPr>
    </w:p>
    <w:p w14:paraId="5EFAB121" w14:textId="7777777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Rozwiązania konstrukcyjne mogą się różnić pod względem technologicznym, pod warunkiem zachowania wymaganych parametrów użytkowych.</w:t>
      </w:r>
    </w:p>
    <w:p w14:paraId="526A2B8F" w14:textId="585504B8"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heme="minorHAnsi" w:hAnsi="Tahoma" w:cs="Tahoma"/>
          <w:noProof/>
          <w:kern w:val="2"/>
          <w14:ligatures w14:val="standardContextual"/>
        </w:rPr>
        <mc:AlternateContent>
          <mc:Choice Requires="wps">
            <w:drawing>
              <wp:inline distT="0" distB="0" distL="0" distR="0" wp14:anchorId="2A0F78D2" wp14:editId="2096E828">
                <wp:extent cx="5760720" cy="635"/>
                <wp:effectExtent l="13970" t="8890" r="6985" b="9525"/>
                <wp:docPr id="1276316855" name="Prostokąt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6072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8FD46AA" id="Prostokąt 13"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" filled="f">
                <o:lock v:ext="edit" rotation="t" aspectratio="t" verticies="t" text="t" shapetype="t"/>
                <w10:anchorlock/>
              </v:rect>
            </w:pict>
          </mc:Fallback>
        </mc:AlternateContent>
      </w:r>
    </w:p>
    <w:p w14:paraId="17F5B892" w14:textId="77777777" w:rsidR="00C80816" w:rsidRPr="00944720" w:rsidRDefault="00C80816" w:rsidP="00EA39A4">
      <w:pPr>
        <w:spacing w:after="0" w:line="240" w:lineRule="auto"/>
        <w:jc w:val="both"/>
        <w:outlineLvl w:val="1"/>
        <w:rPr>
          <w:rFonts w:ascii="Tahoma" w:eastAsia="Times New Roman" w:hAnsi="Tahoma" w:cs="Tahoma"/>
          <w:b/>
          <w:bCs/>
          <w:color w:val="000000" w:themeColor="text1"/>
          <w:lang w:eastAsia="pl-PL"/>
        </w:rPr>
      </w:pPr>
    </w:p>
    <w:p w14:paraId="4E15EE5B" w14:textId="17E3122C" w:rsidR="0003246C" w:rsidRPr="00944720" w:rsidRDefault="0003246C" w:rsidP="00EA39A4">
      <w:pPr>
        <w:spacing w:after="0" w:line="240" w:lineRule="auto"/>
        <w:jc w:val="both"/>
        <w:outlineLvl w:val="1"/>
        <w:rPr>
          <w:rFonts w:ascii="Tahoma" w:eastAsia="Times New Roman" w:hAnsi="Tahoma" w:cs="Tahoma"/>
          <w:b/>
          <w:bCs/>
          <w:color w:val="000000" w:themeColor="text1"/>
          <w:lang w:eastAsia="pl-PL"/>
        </w:rPr>
      </w:pPr>
      <w:r w:rsidRPr="00944720">
        <w:rPr>
          <w:rFonts w:ascii="Tahoma" w:eastAsia="Times New Roman" w:hAnsi="Tahoma" w:cs="Tahoma"/>
          <w:b/>
          <w:bCs/>
          <w:color w:val="000000" w:themeColor="text1"/>
          <w:lang w:eastAsia="pl-PL"/>
        </w:rPr>
        <w:t>4.2 Siedzisko i oparcie</w:t>
      </w:r>
      <w:r w:rsidR="00C80816" w:rsidRPr="00944720">
        <w:rPr>
          <w:rFonts w:ascii="Tahoma" w:eastAsia="Times New Roman" w:hAnsi="Tahoma" w:cs="Tahoma"/>
          <w:b/>
          <w:bCs/>
          <w:color w:val="000000" w:themeColor="text1"/>
          <w:lang w:eastAsia="pl-PL"/>
        </w:rPr>
        <w:t>.</w:t>
      </w:r>
    </w:p>
    <w:p w14:paraId="78A7B66B" w14:textId="77777777" w:rsidR="00C80816" w:rsidRPr="00944720" w:rsidRDefault="00C80816" w:rsidP="00EA39A4">
      <w:pPr>
        <w:spacing w:after="0" w:line="240" w:lineRule="auto"/>
        <w:jc w:val="both"/>
        <w:outlineLvl w:val="1"/>
        <w:rPr>
          <w:rFonts w:ascii="Tahoma" w:eastAsia="Times New Roman" w:hAnsi="Tahoma" w:cs="Tahoma"/>
          <w:b/>
          <w:bCs/>
          <w:color w:val="000000" w:themeColor="text1"/>
          <w:lang w:eastAsia="pl-PL"/>
        </w:rPr>
      </w:pPr>
    </w:p>
    <w:p w14:paraId="3A65F7FE" w14:textId="7777777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Siedzisko oraz oparcie powinny być wykonane z materiałów zapewniających:</w:t>
      </w:r>
    </w:p>
    <w:p w14:paraId="74E7AA6E" w14:textId="1A6DAA1E" w:rsidR="0003246C" w:rsidRPr="00944720" w:rsidRDefault="0003246C" w:rsidP="00EA39A4">
      <w:pPr>
        <w:pStyle w:val="NormalnyWeb"/>
        <w:numPr>
          <w:ilvl w:val="0"/>
          <w:numId w:val="97"/>
        </w:numPr>
        <w:spacing w:before="0" w:beforeAutospacing="0" w:after="0" w:afterAutospacing="0" w:line="240" w:lineRule="auto"/>
        <w:jc w:val="both"/>
        <w:rPr>
          <w:rFonts w:ascii="Tahoma" w:hAnsi="Tahoma" w:cs="Tahoma"/>
          <w:color w:val="000000" w:themeColor="text1"/>
          <w:lang w:val="pl-PL"/>
        </w:rPr>
      </w:pPr>
      <w:r w:rsidRPr="00944720">
        <w:rPr>
          <w:rFonts w:ascii="Tahoma" w:hAnsi="Tahoma" w:cs="Tahoma"/>
          <w:b/>
          <w:color w:val="000000" w:themeColor="text1"/>
          <w:lang w:val="pl-PL"/>
        </w:rPr>
        <w:t>Siedzisko i oparcie:</w:t>
      </w:r>
      <w:r w:rsidRPr="00944720">
        <w:rPr>
          <w:rFonts w:ascii="Tahoma" w:hAnsi="Tahoma" w:cs="Tahoma"/>
          <w:color w:val="000000" w:themeColor="text1"/>
          <w:lang w:val="pl-PL"/>
        </w:rPr>
        <w:t xml:space="preserve"> trudno-zapalne wykonane z pianki PU wykonane w technologii wtrysku do formy z zatopionymi wewnątrz pianek  metalowymi stelażami stanowiącymi element nośny konstrukcji poprawiającymi  wytrzymałość i odporność na odkształcenia. Minimalna grubość pianki siedziska 80mm, minimalna grubość oparcia 50mm. Oparcie oraz siedzisko profilowane w dwóch wymiarach horyzontalnie oraz wertykalnie. Kształt oparcia z dla poprawy  widoczności od wysokości około łopatki powinno zwężać się ku środkowi. Tył oparcia oraz spód siedziska wyposażony w sklejkę osłonową w obu przypadkach profilowaną w dwóch wymiarach. Wszystkie elementy drewniane wykończone trwałymi powłokami lakierniczymi</w:t>
      </w:r>
      <w:r w:rsidR="00C80816" w:rsidRPr="00944720">
        <w:rPr>
          <w:rFonts w:ascii="Tahoma" w:hAnsi="Tahoma" w:cs="Tahoma"/>
          <w:color w:val="000000" w:themeColor="text1"/>
          <w:lang w:val="pl-PL"/>
        </w:rPr>
        <w:t>,</w:t>
      </w:r>
    </w:p>
    <w:p w14:paraId="76823206" w14:textId="77777777" w:rsidR="0003246C" w:rsidRPr="00944720" w:rsidRDefault="0003246C" w:rsidP="00EA39A4">
      <w:pPr>
        <w:pStyle w:val="NormalnyWeb"/>
        <w:numPr>
          <w:ilvl w:val="0"/>
          <w:numId w:val="97"/>
        </w:numPr>
        <w:spacing w:before="0" w:beforeAutospacing="0" w:after="0" w:afterAutospacing="0" w:line="240" w:lineRule="auto"/>
        <w:jc w:val="both"/>
        <w:rPr>
          <w:rFonts w:ascii="Tahoma" w:hAnsi="Tahoma" w:cs="Tahoma"/>
          <w:color w:val="000000" w:themeColor="text1"/>
          <w:lang w:val="pl-PL"/>
        </w:rPr>
      </w:pPr>
      <w:r w:rsidRPr="00944720">
        <w:rPr>
          <w:rFonts w:ascii="Tahoma" w:hAnsi="Tahoma" w:cs="Tahoma"/>
          <w:color w:val="000000" w:themeColor="text1"/>
          <w:lang w:val="pl-PL"/>
        </w:rPr>
        <w:t>wysoką trwałość,</w:t>
      </w:r>
    </w:p>
    <w:p w14:paraId="7BC5F7F4" w14:textId="77777777" w:rsidR="0003246C" w:rsidRPr="00944720" w:rsidRDefault="0003246C" w:rsidP="00EA39A4">
      <w:pPr>
        <w:numPr>
          <w:ilvl w:val="0"/>
          <w:numId w:val="97"/>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odporność na odkształcenia,</w:t>
      </w:r>
    </w:p>
    <w:p w14:paraId="74C63B81" w14:textId="77777777" w:rsidR="0003246C" w:rsidRPr="00944720" w:rsidRDefault="0003246C" w:rsidP="00EA39A4">
      <w:pPr>
        <w:numPr>
          <w:ilvl w:val="0"/>
          <w:numId w:val="97"/>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komfort użytkowania,</w:t>
      </w:r>
    </w:p>
    <w:p w14:paraId="73E5CB68" w14:textId="77777777" w:rsidR="0003246C" w:rsidRPr="00944720" w:rsidRDefault="0003246C" w:rsidP="00EA39A4">
      <w:pPr>
        <w:numPr>
          <w:ilvl w:val="0"/>
          <w:numId w:val="97"/>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odporność na intensywne użytkowanie.</w:t>
      </w:r>
    </w:p>
    <w:p w14:paraId="0CD85C3A" w14:textId="77777777" w:rsidR="00C80816" w:rsidRPr="00944720" w:rsidRDefault="00C80816" w:rsidP="00EA39A4">
      <w:pPr>
        <w:spacing w:after="0" w:line="240" w:lineRule="auto"/>
        <w:jc w:val="both"/>
        <w:rPr>
          <w:rFonts w:ascii="Tahoma" w:eastAsia="Times New Roman" w:hAnsi="Tahoma" w:cs="Tahoma"/>
          <w:color w:val="000000" w:themeColor="text1"/>
          <w:lang w:eastAsia="pl-PL"/>
        </w:rPr>
      </w:pPr>
    </w:p>
    <w:p w14:paraId="51B9453F" w14:textId="7C2404C8"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Wymagania minimalne:</w:t>
      </w:r>
    </w:p>
    <w:p w14:paraId="4BA27474" w14:textId="77777777" w:rsidR="0003246C" w:rsidRPr="00944720" w:rsidRDefault="0003246C" w:rsidP="00EA39A4">
      <w:pPr>
        <w:numPr>
          <w:ilvl w:val="0"/>
          <w:numId w:val="98"/>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zastosowanie pianki poliuretanowej o wysokiej gęstości,</w:t>
      </w:r>
    </w:p>
    <w:p w14:paraId="325A5591" w14:textId="77777777" w:rsidR="0003246C" w:rsidRPr="00944720" w:rsidRDefault="0003246C" w:rsidP="00EA39A4">
      <w:pPr>
        <w:numPr>
          <w:ilvl w:val="0"/>
          <w:numId w:val="98"/>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minimalna grubość warstwy siedziska: </w:t>
      </w:r>
      <w:r w:rsidRPr="00944720">
        <w:rPr>
          <w:rFonts w:ascii="Tahoma" w:eastAsia="Times New Roman" w:hAnsi="Tahoma" w:cs="Tahoma"/>
          <w:b/>
          <w:bCs/>
          <w:color w:val="000000" w:themeColor="text1"/>
          <w:lang w:eastAsia="pl-PL"/>
        </w:rPr>
        <w:t>80 mm</w:t>
      </w:r>
      <w:r w:rsidRPr="00944720">
        <w:rPr>
          <w:rFonts w:ascii="Tahoma" w:eastAsia="Times New Roman" w:hAnsi="Tahoma" w:cs="Tahoma"/>
          <w:color w:val="000000" w:themeColor="text1"/>
          <w:lang w:eastAsia="pl-PL"/>
        </w:rPr>
        <w:t>,</w:t>
      </w:r>
    </w:p>
    <w:p w14:paraId="4E9163D5" w14:textId="77777777" w:rsidR="0003246C" w:rsidRPr="00944720" w:rsidRDefault="0003246C" w:rsidP="00EA39A4">
      <w:pPr>
        <w:numPr>
          <w:ilvl w:val="0"/>
          <w:numId w:val="98"/>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minimalna grubość warstwy oparcia: </w:t>
      </w:r>
      <w:r w:rsidRPr="00944720">
        <w:rPr>
          <w:rFonts w:ascii="Tahoma" w:eastAsia="Times New Roman" w:hAnsi="Tahoma" w:cs="Tahoma"/>
          <w:b/>
          <w:bCs/>
          <w:color w:val="000000" w:themeColor="text1"/>
          <w:lang w:eastAsia="pl-PL"/>
        </w:rPr>
        <w:t>50 mm</w:t>
      </w:r>
      <w:r w:rsidRPr="00944720">
        <w:rPr>
          <w:rFonts w:ascii="Tahoma" w:eastAsia="Times New Roman" w:hAnsi="Tahoma" w:cs="Tahoma"/>
          <w:color w:val="000000" w:themeColor="text1"/>
          <w:lang w:eastAsia="pl-PL"/>
        </w:rPr>
        <w:t>,</w:t>
      </w:r>
    </w:p>
    <w:p w14:paraId="3AAFB926" w14:textId="77777777" w:rsidR="0003246C" w:rsidRPr="00944720" w:rsidRDefault="0003246C" w:rsidP="00EA39A4">
      <w:pPr>
        <w:numPr>
          <w:ilvl w:val="0"/>
          <w:numId w:val="98"/>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profilowanie siedziska i oparcia zapewniające ergonomię siedzenia.</w:t>
      </w:r>
    </w:p>
    <w:p w14:paraId="17377DC1" w14:textId="77777777" w:rsidR="00C80816" w:rsidRPr="00944720" w:rsidRDefault="00C80816" w:rsidP="00EA39A4">
      <w:pPr>
        <w:spacing w:after="0" w:line="240" w:lineRule="auto"/>
        <w:jc w:val="both"/>
        <w:rPr>
          <w:rFonts w:ascii="Tahoma" w:eastAsia="Times New Roman" w:hAnsi="Tahoma" w:cs="Tahoma"/>
          <w:color w:val="000000" w:themeColor="text1"/>
          <w:lang w:eastAsia="pl-PL"/>
        </w:rPr>
      </w:pPr>
    </w:p>
    <w:p w14:paraId="025EA752" w14:textId="6356E261"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Konstrukcja siedziska musi umożliwiać </w:t>
      </w:r>
      <w:r w:rsidRPr="00944720">
        <w:rPr>
          <w:rFonts w:ascii="Tahoma" w:eastAsia="Times New Roman" w:hAnsi="Tahoma" w:cs="Tahoma"/>
          <w:b/>
          <w:bCs/>
          <w:color w:val="000000" w:themeColor="text1"/>
          <w:lang w:eastAsia="pl-PL"/>
        </w:rPr>
        <w:t>samoczynny powrót do pozycji pionowej</w:t>
      </w:r>
      <w:r w:rsidRPr="00944720">
        <w:rPr>
          <w:rFonts w:ascii="Tahoma" w:eastAsia="Times New Roman" w:hAnsi="Tahoma" w:cs="Tahoma"/>
          <w:color w:val="000000" w:themeColor="text1"/>
          <w:lang w:eastAsia="pl-PL"/>
        </w:rPr>
        <w:t>.</w:t>
      </w:r>
    </w:p>
    <w:p w14:paraId="0445B754" w14:textId="644F333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heme="minorHAnsi" w:hAnsi="Tahoma" w:cs="Tahoma"/>
          <w:noProof/>
          <w:kern w:val="2"/>
          <w14:ligatures w14:val="standardContextual"/>
        </w:rPr>
        <mc:AlternateContent>
          <mc:Choice Requires="wps">
            <w:drawing>
              <wp:inline distT="0" distB="0" distL="0" distR="0" wp14:anchorId="2E9AD1ED" wp14:editId="09CBA395">
                <wp:extent cx="5760720" cy="635"/>
                <wp:effectExtent l="13970" t="6350" r="6985" b="12065"/>
                <wp:docPr id="2032470718" name="Prostokąt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6072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25F1531" id="Prostokąt 12"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" filled="f">
                <o:lock v:ext="edit" rotation="t" aspectratio="t" verticies="t" text="t" shapetype="t"/>
                <w10:anchorlock/>
              </v:rect>
            </w:pict>
          </mc:Fallback>
        </mc:AlternateContent>
      </w:r>
    </w:p>
    <w:p w14:paraId="1E233E98" w14:textId="77777777" w:rsidR="00C80816" w:rsidRPr="00944720" w:rsidRDefault="00C80816" w:rsidP="00EA39A4">
      <w:pPr>
        <w:spacing w:after="0" w:line="240" w:lineRule="auto"/>
        <w:jc w:val="both"/>
        <w:outlineLvl w:val="1"/>
        <w:rPr>
          <w:rFonts w:ascii="Tahoma" w:eastAsia="Times New Roman" w:hAnsi="Tahoma" w:cs="Tahoma"/>
          <w:b/>
          <w:bCs/>
          <w:color w:val="000000" w:themeColor="text1"/>
          <w:lang w:eastAsia="pl-PL"/>
        </w:rPr>
      </w:pPr>
    </w:p>
    <w:p w14:paraId="0196D063" w14:textId="5ACD7A8B" w:rsidR="0003246C" w:rsidRPr="00944720" w:rsidRDefault="0003246C" w:rsidP="00EA39A4">
      <w:pPr>
        <w:spacing w:after="0" w:line="240" w:lineRule="auto"/>
        <w:jc w:val="both"/>
        <w:outlineLvl w:val="1"/>
        <w:rPr>
          <w:rFonts w:ascii="Tahoma" w:eastAsia="Times New Roman" w:hAnsi="Tahoma" w:cs="Tahoma"/>
          <w:b/>
          <w:bCs/>
          <w:color w:val="000000" w:themeColor="text1"/>
          <w:lang w:eastAsia="pl-PL"/>
        </w:rPr>
      </w:pPr>
      <w:r w:rsidRPr="00944720">
        <w:rPr>
          <w:rFonts w:ascii="Tahoma" w:eastAsia="Times New Roman" w:hAnsi="Tahoma" w:cs="Tahoma"/>
          <w:b/>
          <w:bCs/>
          <w:color w:val="000000" w:themeColor="text1"/>
          <w:lang w:eastAsia="pl-PL"/>
        </w:rPr>
        <w:t>4.3 Tapicerka</w:t>
      </w:r>
      <w:r w:rsidR="00C80816" w:rsidRPr="00944720">
        <w:rPr>
          <w:rFonts w:ascii="Tahoma" w:eastAsia="Times New Roman" w:hAnsi="Tahoma" w:cs="Tahoma"/>
          <w:b/>
          <w:bCs/>
          <w:color w:val="000000" w:themeColor="text1"/>
          <w:lang w:eastAsia="pl-PL"/>
        </w:rPr>
        <w:t>.</w:t>
      </w:r>
    </w:p>
    <w:p w14:paraId="301C0A59" w14:textId="77777777" w:rsidR="00C80816" w:rsidRPr="00944720" w:rsidRDefault="00C80816" w:rsidP="00EA39A4">
      <w:pPr>
        <w:spacing w:after="0" w:line="240" w:lineRule="auto"/>
        <w:jc w:val="both"/>
        <w:outlineLvl w:val="1"/>
        <w:rPr>
          <w:rFonts w:ascii="Tahoma" w:eastAsia="Times New Roman" w:hAnsi="Tahoma" w:cs="Tahoma"/>
          <w:b/>
          <w:bCs/>
          <w:color w:val="000000" w:themeColor="text1"/>
          <w:lang w:eastAsia="pl-PL"/>
        </w:rPr>
      </w:pPr>
    </w:p>
    <w:p w14:paraId="11C51949" w14:textId="7777777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Tapicerka fotela powinna być wykonana z tkaniny przeznaczonej do intensywnego użytkowania w obiektach publicznych.</w:t>
      </w:r>
    </w:p>
    <w:p w14:paraId="44FD4097" w14:textId="77777777" w:rsidR="00C80816" w:rsidRPr="00944720" w:rsidRDefault="00C80816" w:rsidP="00EA39A4">
      <w:pPr>
        <w:spacing w:after="0" w:line="240" w:lineRule="auto"/>
        <w:jc w:val="both"/>
        <w:rPr>
          <w:rFonts w:ascii="Tahoma" w:eastAsia="Times New Roman" w:hAnsi="Tahoma" w:cs="Tahoma"/>
          <w:color w:val="000000" w:themeColor="text1"/>
          <w:lang w:eastAsia="pl-PL"/>
        </w:rPr>
      </w:pPr>
    </w:p>
    <w:p w14:paraId="5167B9FF" w14:textId="3EC5CAAE"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Minimalne wymagania:</w:t>
      </w:r>
    </w:p>
    <w:p w14:paraId="13575E13" w14:textId="77777777" w:rsidR="0003246C" w:rsidRPr="00944720" w:rsidRDefault="0003246C" w:rsidP="00EA39A4">
      <w:pPr>
        <w:numPr>
          <w:ilvl w:val="0"/>
          <w:numId w:val="99"/>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tkanina matowa o strukturze umożliwiającej maskowanie drobnych zabrudzeń,</w:t>
      </w:r>
    </w:p>
    <w:p w14:paraId="19C0B886" w14:textId="77777777" w:rsidR="0003246C" w:rsidRPr="00944720" w:rsidRDefault="0003246C" w:rsidP="00EA39A4">
      <w:pPr>
        <w:numPr>
          <w:ilvl w:val="0"/>
          <w:numId w:val="99"/>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gramatura minimum </w:t>
      </w:r>
      <w:r w:rsidRPr="00944720">
        <w:rPr>
          <w:rFonts w:ascii="Tahoma" w:eastAsia="Times New Roman" w:hAnsi="Tahoma" w:cs="Tahoma"/>
          <w:b/>
          <w:bCs/>
          <w:color w:val="000000" w:themeColor="text1"/>
          <w:lang w:eastAsia="pl-PL"/>
        </w:rPr>
        <w:t>400 g/m²</w:t>
      </w:r>
      <w:r w:rsidRPr="00944720">
        <w:rPr>
          <w:rFonts w:ascii="Tahoma" w:eastAsia="Times New Roman" w:hAnsi="Tahoma" w:cs="Tahoma"/>
          <w:color w:val="000000" w:themeColor="text1"/>
          <w:lang w:eastAsia="pl-PL"/>
        </w:rPr>
        <w:t>,</w:t>
      </w:r>
    </w:p>
    <w:p w14:paraId="1173BA4F" w14:textId="77777777" w:rsidR="0003246C" w:rsidRPr="00944720" w:rsidRDefault="0003246C" w:rsidP="00EA39A4">
      <w:pPr>
        <w:numPr>
          <w:ilvl w:val="0"/>
          <w:numId w:val="99"/>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odporność na ścieranie minimum </w:t>
      </w:r>
      <w:r w:rsidRPr="00944720">
        <w:rPr>
          <w:rFonts w:ascii="Tahoma" w:eastAsia="Times New Roman" w:hAnsi="Tahoma" w:cs="Tahoma"/>
          <w:b/>
          <w:bCs/>
          <w:color w:val="000000" w:themeColor="text1"/>
          <w:lang w:eastAsia="pl-PL"/>
        </w:rPr>
        <w:t xml:space="preserve">200 000 </w:t>
      </w:r>
      <w:r w:rsidRPr="00944720">
        <w:rPr>
          <w:rFonts w:ascii="Tahoma" w:eastAsia="Times New Roman" w:hAnsi="Tahoma" w:cs="Tahoma"/>
          <w:color w:val="000000" w:themeColor="text1"/>
          <w:lang w:eastAsia="pl-PL"/>
        </w:rPr>
        <w:t xml:space="preserve">cykli </w:t>
      </w:r>
      <w:proofErr w:type="spellStart"/>
      <w:r w:rsidRPr="00944720">
        <w:rPr>
          <w:rFonts w:ascii="Tahoma" w:eastAsia="Times New Roman" w:hAnsi="Tahoma" w:cs="Tahoma"/>
          <w:color w:val="000000" w:themeColor="text1"/>
          <w:lang w:eastAsia="pl-PL"/>
        </w:rPr>
        <w:t>Martindale</w:t>
      </w:r>
      <w:proofErr w:type="spellEnd"/>
      <w:r w:rsidRPr="00944720">
        <w:rPr>
          <w:rFonts w:ascii="Tahoma" w:eastAsia="Times New Roman" w:hAnsi="Tahoma" w:cs="Tahoma"/>
          <w:color w:val="000000" w:themeColor="text1"/>
          <w:lang w:eastAsia="pl-PL"/>
        </w:rPr>
        <w:t>,</w:t>
      </w:r>
    </w:p>
    <w:p w14:paraId="1FBF2312" w14:textId="7744BA3E" w:rsidR="0003246C" w:rsidRPr="00944720" w:rsidRDefault="0003246C" w:rsidP="00EA39A4">
      <w:pPr>
        <w:pStyle w:val="NormalnyWeb"/>
        <w:numPr>
          <w:ilvl w:val="0"/>
          <w:numId w:val="99"/>
        </w:numPr>
        <w:spacing w:before="0" w:beforeAutospacing="0" w:after="0" w:afterAutospacing="0" w:line="240" w:lineRule="auto"/>
        <w:jc w:val="both"/>
        <w:rPr>
          <w:rFonts w:ascii="Tahoma" w:hAnsi="Tahoma" w:cs="Tahoma"/>
          <w:color w:val="000000" w:themeColor="text1"/>
          <w:lang w:val="pl-PL"/>
        </w:rPr>
      </w:pPr>
      <w:r w:rsidRPr="00944720">
        <w:rPr>
          <w:rFonts w:ascii="Tahoma" w:hAnsi="Tahoma" w:cs="Tahoma"/>
          <w:color w:val="000000" w:themeColor="text1"/>
          <w:lang w:val="pl-PL"/>
        </w:rPr>
        <w:t>Przesuwanie nitek: Osnowa: &lt; 4 (BS 3320) Wątek: &lt; 6 (BS 53868) PR EN ISO 13936-2 (mm)</w:t>
      </w:r>
      <w:r w:rsidR="00C80816" w:rsidRPr="00944720">
        <w:rPr>
          <w:rFonts w:ascii="Tahoma" w:hAnsi="Tahoma" w:cs="Tahoma"/>
          <w:color w:val="000000" w:themeColor="text1"/>
          <w:lang w:val="pl-PL"/>
        </w:rPr>
        <w:t xml:space="preserve"> lub równoważne,</w:t>
      </w:r>
    </w:p>
    <w:p w14:paraId="02B13020" w14:textId="43AF9F9F" w:rsidR="0003246C" w:rsidRPr="00944720" w:rsidRDefault="0003246C" w:rsidP="00EA39A4">
      <w:pPr>
        <w:pStyle w:val="NormalnyWeb"/>
        <w:numPr>
          <w:ilvl w:val="0"/>
          <w:numId w:val="99"/>
        </w:numPr>
        <w:spacing w:before="0" w:beforeAutospacing="0" w:after="0" w:afterAutospacing="0" w:line="240" w:lineRule="auto"/>
        <w:jc w:val="both"/>
        <w:rPr>
          <w:rFonts w:ascii="Tahoma" w:hAnsi="Tahoma" w:cs="Tahoma"/>
          <w:color w:val="000000" w:themeColor="text1"/>
          <w:lang w:val="pl-PL"/>
        </w:rPr>
      </w:pPr>
      <w:r w:rsidRPr="00944720">
        <w:rPr>
          <w:rFonts w:ascii="Tahoma" w:hAnsi="Tahoma" w:cs="Tahoma"/>
          <w:color w:val="000000" w:themeColor="text1"/>
          <w:lang w:val="pl-PL"/>
        </w:rPr>
        <w:t>Odporność na rozciąganie: &gt; 350N (ISO 13934-1)</w:t>
      </w:r>
      <w:r w:rsidR="00C80816" w:rsidRPr="00944720">
        <w:rPr>
          <w:rFonts w:ascii="Tahoma" w:hAnsi="Tahoma" w:cs="Tahoma"/>
          <w:color w:val="000000" w:themeColor="text1"/>
          <w:lang w:val="pl-PL"/>
        </w:rPr>
        <w:t xml:space="preserve"> lub równoważne,</w:t>
      </w:r>
    </w:p>
    <w:p w14:paraId="628FF325" w14:textId="59965CA8" w:rsidR="0003246C" w:rsidRPr="00944720" w:rsidRDefault="0003246C" w:rsidP="00EA39A4">
      <w:pPr>
        <w:pStyle w:val="NormalnyWeb"/>
        <w:numPr>
          <w:ilvl w:val="0"/>
          <w:numId w:val="99"/>
        </w:numPr>
        <w:spacing w:before="0" w:beforeAutospacing="0" w:after="0" w:afterAutospacing="0" w:line="240" w:lineRule="auto"/>
        <w:jc w:val="both"/>
        <w:rPr>
          <w:rFonts w:ascii="Tahoma" w:hAnsi="Tahoma" w:cs="Tahoma"/>
          <w:color w:val="000000" w:themeColor="text1"/>
          <w:lang w:val="pl-PL"/>
        </w:rPr>
      </w:pPr>
      <w:r w:rsidRPr="00944720">
        <w:rPr>
          <w:rFonts w:ascii="Tahoma" w:hAnsi="Tahoma" w:cs="Tahoma"/>
          <w:color w:val="000000" w:themeColor="text1"/>
          <w:lang w:val="pl-PL"/>
        </w:rPr>
        <w:t>Odporność na tarcie: 200 000 cykli UNE EN ISO 12947</w:t>
      </w:r>
      <w:r w:rsidR="00C80816" w:rsidRPr="00944720">
        <w:rPr>
          <w:rFonts w:ascii="Tahoma" w:hAnsi="Tahoma" w:cs="Tahoma"/>
          <w:color w:val="000000" w:themeColor="text1"/>
          <w:lang w:val="pl-PL"/>
        </w:rPr>
        <w:t xml:space="preserve"> lub równoważne,</w:t>
      </w:r>
    </w:p>
    <w:p w14:paraId="476FC323" w14:textId="03EB9C65" w:rsidR="0003246C" w:rsidRPr="00944720" w:rsidRDefault="0003246C" w:rsidP="00EA39A4">
      <w:pPr>
        <w:pStyle w:val="NormalnyWeb"/>
        <w:numPr>
          <w:ilvl w:val="0"/>
          <w:numId w:val="99"/>
        </w:numPr>
        <w:spacing w:before="0" w:beforeAutospacing="0" w:after="0" w:afterAutospacing="0" w:line="240" w:lineRule="auto"/>
        <w:jc w:val="both"/>
        <w:rPr>
          <w:rFonts w:ascii="Tahoma" w:hAnsi="Tahoma" w:cs="Tahoma"/>
          <w:color w:val="000000" w:themeColor="text1"/>
          <w:lang w:val="pl-PL"/>
        </w:rPr>
      </w:pPr>
      <w:r w:rsidRPr="00944720">
        <w:rPr>
          <w:rFonts w:ascii="Tahoma" w:hAnsi="Tahoma" w:cs="Tahoma"/>
          <w:color w:val="000000" w:themeColor="text1"/>
          <w:lang w:val="pl-PL"/>
        </w:rPr>
        <w:t xml:space="preserve">Odporność na </w:t>
      </w:r>
      <w:proofErr w:type="spellStart"/>
      <w:r w:rsidRPr="00944720">
        <w:rPr>
          <w:rFonts w:ascii="Tahoma" w:hAnsi="Tahoma" w:cs="Tahoma"/>
          <w:color w:val="000000" w:themeColor="text1"/>
          <w:lang w:val="pl-PL"/>
        </w:rPr>
        <w:t>pilling</w:t>
      </w:r>
      <w:proofErr w:type="spellEnd"/>
      <w:r w:rsidRPr="00944720">
        <w:rPr>
          <w:rFonts w:ascii="Tahoma" w:hAnsi="Tahoma" w:cs="Tahoma"/>
          <w:color w:val="000000" w:themeColor="text1"/>
          <w:lang w:val="pl-PL"/>
        </w:rPr>
        <w:t xml:space="preserve"> (mechacenie): 5 (5 max) no </w:t>
      </w:r>
      <w:proofErr w:type="spellStart"/>
      <w:r w:rsidRPr="00944720">
        <w:rPr>
          <w:rFonts w:ascii="Tahoma" w:hAnsi="Tahoma" w:cs="Tahoma"/>
          <w:color w:val="000000" w:themeColor="text1"/>
          <w:lang w:val="pl-PL"/>
        </w:rPr>
        <w:t>pilling</w:t>
      </w:r>
      <w:proofErr w:type="spellEnd"/>
      <w:r w:rsidRPr="00944720">
        <w:rPr>
          <w:rFonts w:ascii="Tahoma" w:hAnsi="Tahoma" w:cs="Tahoma"/>
          <w:color w:val="000000" w:themeColor="text1"/>
          <w:lang w:val="pl-PL"/>
        </w:rPr>
        <w:t xml:space="preserve"> (ISO DIS 12945-2)</w:t>
      </w:r>
      <w:r w:rsidR="00C80816" w:rsidRPr="00944720">
        <w:rPr>
          <w:rFonts w:ascii="Tahoma" w:hAnsi="Tahoma" w:cs="Tahoma"/>
          <w:color w:val="000000" w:themeColor="text1"/>
          <w:lang w:val="pl-PL"/>
        </w:rPr>
        <w:t xml:space="preserve"> lub równoważne,</w:t>
      </w:r>
    </w:p>
    <w:p w14:paraId="259DE763" w14:textId="1B5535BF" w:rsidR="0003246C" w:rsidRPr="00944720" w:rsidRDefault="0003246C" w:rsidP="00EA39A4">
      <w:pPr>
        <w:pStyle w:val="NormalnyWeb"/>
        <w:numPr>
          <w:ilvl w:val="0"/>
          <w:numId w:val="99"/>
        </w:numPr>
        <w:spacing w:before="0" w:beforeAutospacing="0" w:after="0" w:afterAutospacing="0" w:line="240" w:lineRule="auto"/>
        <w:jc w:val="both"/>
        <w:rPr>
          <w:rFonts w:ascii="Tahoma" w:hAnsi="Tahoma" w:cs="Tahoma"/>
          <w:color w:val="000000" w:themeColor="text1"/>
          <w:lang w:val="pl-PL"/>
        </w:rPr>
      </w:pPr>
      <w:r w:rsidRPr="00944720">
        <w:rPr>
          <w:rFonts w:ascii="Tahoma" w:hAnsi="Tahoma" w:cs="Tahoma"/>
          <w:color w:val="000000" w:themeColor="text1"/>
          <w:lang w:val="pl-PL"/>
        </w:rPr>
        <w:t>Trwałość barwnika na tarcie: 4 (5 max) dobra (ISO 105-X12)</w:t>
      </w:r>
      <w:r w:rsidR="00C80816" w:rsidRPr="00944720">
        <w:rPr>
          <w:rFonts w:ascii="Tahoma" w:hAnsi="Tahoma" w:cs="Tahoma"/>
          <w:color w:val="000000" w:themeColor="text1"/>
          <w:lang w:val="pl-PL"/>
        </w:rPr>
        <w:t xml:space="preserve"> lub równoważne,</w:t>
      </w:r>
    </w:p>
    <w:p w14:paraId="35C29A5B" w14:textId="7D3D9E66" w:rsidR="0003246C" w:rsidRPr="00944720" w:rsidRDefault="0003246C" w:rsidP="00EA39A4">
      <w:pPr>
        <w:pStyle w:val="NormalnyWeb"/>
        <w:numPr>
          <w:ilvl w:val="0"/>
          <w:numId w:val="99"/>
        </w:numPr>
        <w:spacing w:before="0" w:beforeAutospacing="0" w:after="0" w:afterAutospacing="0" w:line="240" w:lineRule="auto"/>
        <w:jc w:val="both"/>
        <w:rPr>
          <w:rFonts w:ascii="Tahoma" w:hAnsi="Tahoma" w:cs="Tahoma"/>
          <w:color w:val="000000" w:themeColor="text1"/>
          <w:lang w:val="pl-PL"/>
        </w:rPr>
      </w:pPr>
      <w:r w:rsidRPr="00944720">
        <w:rPr>
          <w:rFonts w:ascii="Tahoma" w:hAnsi="Tahoma" w:cs="Tahoma"/>
          <w:color w:val="000000" w:themeColor="text1"/>
          <w:lang w:val="pl-PL"/>
        </w:rPr>
        <w:t>Trwałość barwnika na światło: 6 dobra (ISO 105-B02)</w:t>
      </w:r>
      <w:r w:rsidR="00C80816" w:rsidRPr="00944720">
        <w:rPr>
          <w:rFonts w:ascii="Tahoma" w:hAnsi="Tahoma" w:cs="Tahoma"/>
          <w:color w:val="000000" w:themeColor="text1"/>
          <w:lang w:val="pl-PL"/>
        </w:rPr>
        <w:t xml:space="preserve"> lub równoważne,</w:t>
      </w:r>
    </w:p>
    <w:p w14:paraId="05A8634A" w14:textId="59493625" w:rsidR="0003246C" w:rsidRPr="00944720" w:rsidRDefault="0003246C" w:rsidP="00EA39A4">
      <w:pPr>
        <w:pStyle w:val="NormalnyWeb"/>
        <w:numPr>
          <w:ilvl w:val="0"/>
          <w:numId w:val="99"/>
        </w:numPr>
        <w:spacing w:before="0" w:beforeAutospacing="0" w:after="0" w:afterAutospacing="0" w:line="240" w:lineRule="auto"/>
        <w:jc w:val="both"/>
        <w:rPr>
          <w:rFonts w:ascii="Tahoma" w:hAnsi="Tahoma" w:cs="Tahoma"/>
          <w:color w:val="000000" w:themeColor="text1"/>
          <w:lang w:val="pl-PL"/>
        </w:rPr>
      </w:pPr>
      <w:r w:rsidRPr="00944720">
        <w:rPr>
          <w:rFonts w:ascii="Tahoma" w:hAnsi="Tahoma" w:cs="Tahoma"/>
          <w:color w:val="000000" w:themeColor="text1"/>
          <w:lang w:val="pl-PL"/>
        </w:rPr>
        <w:t>Odporność na drapanie: &gt; 20 N (BS 4303) - &gt; 3 (DIN 53859-5)</w:t>
      </w:r>
      <w:r w:rsidR="00C80816" w:rsidRPr="00944720">
        <w:rPr>
          <w:rFonts w:ascii="Tahoma" w:hAnsi="Tahoma" w:cs="Tahoma"/>
          <w:color w:val="000000" w:themeColor="text1"/>
          <w:lang w:val="pl-PL"/>
        </w:rPr>
        <w:t xml:space="preserve"> lub równoważne.</w:t>
      </w:r>
    </w:p>
    <w:p w14:paraId="2ACE9E83" w14:textId="77777777" w:rsidR="00C80816" w:rsidRPr="00944720" w:rsidRDefault="00C80816" w:rsidP="00C80816">
      <w:pPr>
        <w:pStyle w:val="NormalnyWeb"/>
        <w:spacing w:before="0" w:beforeAutospacing="0" w:after="0" w:afterAutospacing="0" w:line="240" w:lineRule="auto"/>
        <w:ind w:left="720"/>
        <w:jc w:val="both"/>
        <w:rPr>
          <w:rFonts w:ascii="Tahoma" w:hAnsi="Tahoma" w:cs="Tahoma"/>
          <w:color w:val="000000" w:themeColor="text1"/>
          <w:lang w:val="pl-PL"/>
        </w:rPr>
      </w:pPr>
    </w:p>
    <w:p w14:paraId="27F5B346" w14:textId="7777777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lastRenderedPageBreak/>
        <w:t xml:space="preserve">Tkanina powinna umożliwiać </w:t>
      </w:r>
      <w:r w:rsidRPr="00944720">
        <w:rPr>
          <w:rFonts w:ascii="Tahoma" w:eastAsia="Times New Roman" w:hAnsi="Tahoma" w:cs="Tahoma"/>
          <w:b/>
          <w:bCs/>
          <w:color w:val="000000" w:themeColor="text1"/>
          <w:lang w:eastAsia="pl-PL"/>
        </w:rPr>
        <w:t>łatwe czyszczenie przy użyciu wyłącznie szmatki oraz wody bez użycia detergentu – nie dopuszcza się użycia tkanin typu ekoskóra</w:t>
      </w:r>
      <w:r w:rsidRPr="00944720">
        <w:rPr>
          <w:rFonts w:ascii="Tahoma" w:eastAsia="Times New Roman" w:hAnsi="Tahoma" w:cs="Tahoma"/>
          <w:color w:val="000000" w:themeColor="text1"/>
          <w:lang w:eastAsia="pl-PL"/>
        </w:rPr>
        <w:t>.</w:t>
      </w:r>
    </w:p>
    <w:p w14:paraId="1EC43FD2" w14:textId="77777777" w:rsidR="00C80816" w:rsidRPr="00944720" w:rsidRDefault="00C80816" w:rsidP="00EA39A4">
      <w:pPr>
        <w:spacing w:after="0" w:line="240" w:lineRule="auto"/>
        <w:jc w:val="both"/>
        <w:rPr>
          <w:rFonts w:ascii="Tahoma" w:eastAsia="Times New Roman" w:hAnsi="Tahoma" w:cs="Tahoma"/>
          <w:color w:val="000000" w:themeColor="text1"/>
          <w:lang w:eastAsia="pl-PL"/>
        </w:rPr>
      </w:pPr>
    </w:p>
    <w:p w14:paraId="17EB5069" w14:textId="68AF0E4B"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Uwaga: przed podpisaniem umowy Wykonawca musi uzgodnić z Zamawiającym rodzaj oraz kolor tkaniny z której będą wykonane fotele w wyznaczonym terminie. Preferowana kolorystyka tkaniny odcienie czerwieni i bordo.</w:t>
      </w:r>
    </w:p>
    <w:p w14:paraId="397886AA" w14:textId="4DE626CC"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heme="minorHAnsi" w:hAnsi="Tahoma" w:cs="Tahoma"/>
          <w:noProof/>
          <w:kern w:val="2"/>
          <w14:ligatures w14:val="standardContextual"/>
        </w:rPr>
        <mc:AlternateContent>
          <mc:Choice Requires="wps">
            <w:drawing>
              <wp:inline distT="0" distB="0" distL="0" distR="0" wp14:anchorId="04744F70" wp14:editId="7AC76121">
                <wp:extent cx="5760720" cy="635"/>
                <wp:effectExtent l="13970" t="12065" r="6985" b="6350"/>
                <wp:docPr id="68600452" name="Prostokąt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6072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A2323F0" id="Prostokąt 11"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" filled="f">
                <o:lock v:ext="edit" rotation="t" aspectratio="t" verticies="t" text="t" shapetype="t"/>
                <w10:anchorlock/>
              </v:rect>
            </w:pict>
          </mc:Fallback>
        </mc:AlternateContent>
      </w:r>
    </w:p>
    <w:p w14:paraId="637349E8" w14:textId="77777777" w:rsidR="00C80816" w:rsidRPr="00944720" w:rsidRDefault="00C80816" w:rsidP="00EA39A4">
      <w:pPr>
        <w:spacing w:after="0" w:line="240" w:lineRule="auto"/>
        <w:jc w:val="both"/>
        <w:outlineLvl w:val="1"/>
        <w:rPr>
          <w:rFonts w:ascii="Tahoma" w:eastAsia="Times New Roman" w:hAnsi="Tahoma" w:cs="Tahoma"/>
          <w:b/>
          <w:bCs/>
          <w:color w:val="000000" w:themeColor="text1"/>
          <w:lang w:eastAsia="pl-PL"/>
        </w:rPr>
      </w:pPr>
    </w:p>
    <w:p w14:paraId="5FD2FC46" w14:textId="6EF8D342" w:rsidR="0003246C" w:rsidRPr="00944720" w:rsidRDefault="0003246C" w:rsidP="00EA39A4">
      <w:pPr>
        <w:spacing w:after="0" w:line="240" w:lineRule="auto"/>
        <w:jc w:val="both"/>
        <w:outlineLvl w:val="1"/>
        <w:rPr>
          <w:rFonts w:ascii="Tahoma" w:eastAsia="Times New Roman" w:hAnsi="Tahoma" w:cs="Tahoma"/>
          <w:b/>
          <w:bCs/>
          <w:color w:val="000000" w:themeColor="text1"/>
          <w:lang w:eastAsia="pl-PL"/>
        </w:rPr>
      </w:pPr>
      <w:r w:rsidRPr="00944720">
        <w:rPr>
          <w:rFonts w:ascii="Tahoma" w:eastAsia="Times New Roman" w:hAnsi="Tahoma" w:cs="Tahoma"/>
          <w:b/>
          <w:bCs/>
          <w:color w:val="000000" w:themeColor="text1"/>
          <w:lang w:eastAsia="pl-PL"/>
        </w:rPr>
        <w:t>4.4 Podłokietniki</w:t>
      </w:r>
      <w:r w:rsidR="00C80816" w:rsidRPr="00944720">
        <w:rPr>
          <w:rFonts w:ascii="Tahoma" w:eastAsia="Times New Roman" w:hAnsi="Tahoma" w:cs="Tahoma"/>
          <w:b/>
          <w:bCs/>
          <w:color w:val="000000" w:themeColor="text1"/>
          <w:lang w:eastAsia="pl-PL"/>
        </w:rPr>
        <w:t>.</w:t>
      </w:r>
    </w:p>
    <w:p w14:paraId="384EF602" w14:textId="77777777" w:rsidR="00C80816" w:rsidRPr="00944720" w:rsidRDefault="00C80816" w:rsidP="00EA39A4">
      <w:pPr>
        <w:spacing w:after="0" w:line="240" w:lineRule="auto"/>
        <w:jc w:val="both"/>
        <w:rPr>
          <w:rFonts w:ascii="Tahoma" w:eastAsia="Times New Roman" w:hAnsi="Tahoma" w:cs="Tahoma"/>
          <w:color w:val="000000" w:themeColor="text1"/>
          <w:lang w:eastAsia="pl-PL"/>
        </w:rPr>
      </w:pPr>
    </w:p>
    <w:p w14:paraId="3C250570" w14:textId="58E730FB"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Fotele powinny być wyposażone w podłokietniki wykonane z materiałów zapewniających trwałość i estetykę.</w:t>
      </w:r>
    </w:p>
    <w:p w14:paraId="6ED418B7" w14:textId="77777777" w:rsidR="00C80816" w:rsidRPr="00944720" w:rsidRDefault="00C80816" w:rsidP="00EA39A4">
      <w:pPr>
        <w:spacing w:after="0" w:line="240" w:lineRule="auto"/>
        <w:jc w:val="both"/>
        <w:rPr>
          <w:rFonts w:ascii="Tahoma" w:eastAsia="Times New Roman" w:hAnsi="Tahoma" w:cs="Tahoma"/>
          <w:color w:val="000000" w:themeColor="text1"/>
          <w:lang w:eastAsia="pl-PL"/>
        </w:rPr>
      </w:pPr>
    </w:p>
    <w:p w14:paraId="734E64C3" w14:textId="484088FC"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Minimalne wymagania:</w:t>
      </w:r>
    </w:p>
    <w:p w14:paraId="217C8D32" w14:textId="77777777" w:rsidR="0003246C" w:rsidRPr="00944720" w:rsidRDefault="0003246C" w:rsidP="00EA39A4">
      <w:pPr>
        <w:numPr>
          <w:ilvl w:val="0"/>
          <w:numId w:val="100"/>
        </w:numPr>
        <w:spacing w:after="0" w:line="240" w:lineRule="auto"/>
        <w:jc w:val="both"/>
        <w:rPr>
          <w:rFonts w:ascii="Tahoma" w:eastAsia="Times New Roman" w:hAnsi="Tahoma" w:cs="Tahoma"/>
          <w:color w:val="000000" w:themeColor="text1"/>
          <w:lang w:eastAsia="pl-PL"/>
        </w:rPr>
      </w:pPr>
      <w:r w:rsidRPr="00944720">
        <w:rPr>
          <w:rFonts w:ascii="Tahoma" w:hAnsi="Tahoma" w:cs="Tahoma"/>
          <w:color w:val="000000" w:themeColor="text1"/>
        </w:rPr>
        <w:t>wsporniki podłokietników wykonane z aluminium,</w:t>
      </w:r>
      <w:r w:rsidRPr="00944720">
        <w:rPr>
          <w:rStyle w:val="apple-converted-space"/>
          <w:rFonts w:ascii="Tahoma" w:hAnsi="Tahoma" w:cs="Tahoma"/>
          <w:color w:val="000000" w:themeColor="text1"/>
        </w:rPr>
        <w:t> </w:t>
      </w:r>
      <w:r w:rsidRPr="00944720">
        <w:rPr>
          <w:rFonts w:ascii="Tahoma" w:hAnsi="Tahoma" w:cs="Tahoma"/>
          <w:color w:val="000000" w:themeColor="text1"/>
        </w:rPr>
        <w:t xml:space="preserve">z mechanizmem składania podłokietników schowanym wewnątrz osłony wykonanej z aluminium. Na górnej części aluminiowej osłony (stanowiącej jednocześnie część podłokietnika) przytwierdzone  nakładki z drewna bukowego lub innego trwałego i estetycznego drewna liściastego. </w:t>
      </w:r>
    </w:p>
    <w:p w14:paraId="4241707C" w14:textId="77777777" w:rsidR="0003246C" w:rsidRPr="00944720" w:rsidRDefault="0003246C" w:rsidP="00EA39A4">
      <w:pPr>
        <w:numPr>
          <w:ilvl w:val="0"/>
          <w:numId w:val="100"/>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minimalna szerokość podłokietnika: </w:t>
      </w:r>
      <w:r w:rsidRPr="00944720">
        <w:rPr>
          <w:rFonts w:ascii="Tahoma" w:eastAsia="Times New Roman" w:hAnsi="Tahoma" w:cs="Tahoma"/>
          <w:b/>
          <w:bCs/>
          <w:color w:val="000000" w:themeColor="text1"/>
          <w:lang w:eastAsia="pl-PL"/>
        </w:rPr>
        <w:t>50 mm</w:t>
      </w:r>
      <w:r w:rsidRPr="00944720">
        <w:rPr>
          <w:rFonts w:ascii="Tahoma" w:eastAsia="Times New Roman" w:hAnsi="Tahoma" w:cs="Tahoma"/>
          <w:color w:val="000000" w:themeColor="text1"/>
          <w:lang w:eastAsia="pl-PL"/>
        </w:rPr>
        <w:t>,</w:t>
      </w:r>
    </w:p>
    <w:p w14:paraId="63851D29" w14:textId="77777777" w:rsidR="0003246C" w:rsidRPr="00944720" w:rsidRDefault="0003246C" w:rsidP="00EA39A4">
      <w:pPr>
        <w:numPr>
          <w:ilvl w:val="0"/>
          <w:numId w:val="100"/>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minimalna długość użytkowa: </w:t>
      </w:r>
      <w:r w:rsidRPr="00944720">
        <w:rPr>
          <w:rFonts w:ascii="Tahoma" w:eastAsia="Times New Roman" w:hAnsi="Tahoma" w:cs="Tahoma"/>
          <w:b/>
          <w:bCs/>
          <w:color w:val="000000" w:themeColor="text1"/>
          <w:lang w:eastAsia="pl-PL"/>
        </w:rPr>
        <w:t>260 mm</w:t>
      </w:r>
      <w:r w:rsidRPr="00944720">
        <w:rPr>
          <w:rFonts w:ascii="Tahoma" w:eastAsia="Times New Roman" w:hAnsi="Tahoma" w:cs="Tahoma"/>
          <w:color w:val="000000" w:themeColor="text1"/>
          <w:lang w:eastAsia="pl-PL"/>
        </w:rPr>
        <w:t>.</w:t>
      </w:r>
    </w:p>
    <w:p w14:paraId="04BC9F1D" w14:textId="376A11DC"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heme="minorHAnsi" w:hAnsi="Tahoma" w:cs="Tahoma"/>
          <w:noProof/>
          <w:kern w:val="2"/>
          <w14:ligatures w14:val="standardContextual"/>
        </w:rPr>
        <mc:AlternateContent>
          <mc:Choice Requires="wps">
            <w:drawing>
              <wp:inline distT="0" distB="0" distL="0" distR="0" wp14:anchorId="7D182319" wp14:editId="0EF06547">
                <wp:extent cx="5760720" cy="635"/>
                <wp:effectExtent l="13970" t="13970" r="6985" b="13970"/>
                <wp:docPr id="1659648708" name="Prostokąt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6072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7FCDD93" id="Prostokąt 10"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" filled="f">
                <o:lock v:ext="edit" rotation="t" aspectratio="t" verticies="t" text="t" shapetype="t"/>
                <w10:anchorlock/>
              </v:rect>
            </w:pict>
          </mc:Fallback>
        </mc:AlternateContent>
      </w:r>
    </w:p>
    <w:p w14:paraId="791A9664" w14:textId="77777777" w:rsidR="00C80816" w:rsidRPr="00944720" w:rsidRDefault="00C80816" w:rsidP="00EA39A4">
      <w:pPr>
        <w:spacing w:after="0" w:line="240" w:lineRule="auto"/>
        <w:jc w:val="both"/>
        <w:outlineLvl w:val="1"/>
        <w:rPr>
          <w:rFonts w:ascii="Tahoma" w:eastAsia="Times New Roman" w:hAnsi="Tahoma" w:cs="Tahoma"/>
          <w:b/>
          <w:bCs/>
          <w:color w:val="000000" w:themeColor="text1"/>
          <w:lang w:eastAsia="pl-PL"/>
        </w:rPr>
      </w:pPr>
    </w:p>
    <w:p w14:paraId="5330E09E" w14:textId="7D3CD622" w:rsidR="0003246C" w:rsidRPr="00944720" w:rsidRDefault="0003246C" w:rsidP="00EA39A4">
      <w:pPr>
        <w:spacing w:after="0" w:line="240" w:lineRule="auto"/>
        <w:jc w:val="both"/>
        <w:outlineLvl w:val="1"/>
        <w:rPr>
          <w:rFonts w:ascii="Tahoma" w:eastAsia="Times New Roman" w:hAnsi="Tahoma" w:cs="Tahoma"/>
          <w:b/>
          <w:bCs/>
          <w:color w:val="000000" w:themeColor="text1"/>
          <w:lang w:eastAsia="pl-PL"/>
        </w:rPr>
      </w:pPr>
      <w:r w:rsidRPr="00944720">
        <w:rPr>
          <w:rFonts w:ascii="Tahoma" w:eastAsia="Times New Roman" w:hAnsi="Tahoma" w:cs="Tahoma"/>
          <w:b/>
          <w:bCs/>
          <w:color w:val="000000" w:themeColor="text1"/>
          <w:lang w:eastAsia="pl-PL"/>
        </w:rPr>
        <w:t>4.5 Mechanizm składania siedziska</w:t>
      </w:r>
      <w:r w:rsidR="00C80816" w:rsidRPr="00944720">
        <w:rPr>
          <w:rFonts w:ascii="Tahoma" w:eastAsia="Times New Roman" w:hAnsi="Tahoma" w:cs="Tahoma"/>
          <w:b/>
          <w:bCs/>
          <w:color w:val="000000" w:themeColor="text1"/>
          <w:lang w:eastAsia="pl-PL"/>
        </w:rPr>
        <w:t>.</w:t>
      </w:r>
    </w:p>
    <w:p w14:paraId="3D9096E0" w14:textId="77777777" w:rsidR="00C80816" w:rsidRPr="00944720" w:rsidRDefault="00C80816" w:rsidP="00EA39A4">
      <w:pPr>
        <w:spacing w:after="0" w:line="240" w:lineRule="auto"/>
        <w:jc w:val="both"/>
        <w:outlineLvl w:val="1"/>
        <w:rPr>
          <w:rFonts w:ascii="Tahoma" w:eastAsia="Times New Roman" w:hAnsi="Tahoma" w:cs="Tahoma"/>
          <w:b/>
          <w:bCs/>
          <w:color w:val="000000" w:themeColor="text1"/>
          <w:lang w:eastAsia="pl-PL"/>
        </w:rPr>
      </w:pPr>
    </w:p>
    <w:p w14:paraId="1525F95F" w14:textId="7777777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Fotel musi być wyposażony w </w:t>
      </w:r>
      <w:r w:rsidRPr="00944720">
        <w:rPr>
          <w:rFonts w:ascii="Tahoma" w:eastAsia="Times New Roman" w:hAnsi="Tahoma" w:cs="Tahoma"/>
          <w:b/>
          <w:bCs/>
          <w:color w:val="000000" w:themeColor="text1"/>
          <w:lang w:eastAsia="pl-PL"/>
        </w:rPr>
        <w:t>mechanizm samoczynnego składania siedziska</w:t>
      </w:r>
      <w:r w:rsidRPr="00944720">
        <w:rPr>
          <w:rFonts w:ascii="Tahoma" w:eastAsia="Times New Roman" w:hAnsi="Tahoma" w:cs="Tahoma"/>
          <w:color w:val="000000" w:themeColor="text1"/>
          <w:lang w:eastAsia="pl-PL"/>
        </w:rPr>
        <w:t xml:space="preserve"> do pozycji pionowej.</w:t>
      </w:r>
    </w:p>
    <w:p w14:paraId="6CDC8188" w14:textId="7777777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Mechanizm powinien zapewniać:</w:t>
      </w:r>
    </w:p>
    <w:p w14:paraId="62623E4F" w14:textId="77777777" w:rsidR="0003246C" w:rsidRPr="00944720" w:rsidRDefault="0003246C" w:rsidP="00EA39A4">
      <w:pPr>
        <w:numPr>
          <w:ilvl w:val="0"/>
          <w:numId w:val="101"/>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cichą pracę,</w:t>
      </w:r>
    </w:p>
    <w:p w14:paraId="6DFD38EF" w14:textId="77777777" w:rsidR="0003246C" w:rsidRPr="00944720" w:rsidRDefault="0003246C" w:rsidP="00EA39A4">
      <w:pPr>
        <w:numPr>
          <w:ilvl w:val="0"/>
          <w:numId w:val="101"/>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trwałość przy intensywnym użytkowaniu,</w:t>
      </w:r>
    </w:p>
    <w:p w14:paraId="267E19AB" w14:textId="05B3FD9E" w:rsidR="0003246C" w:rsidRPr="00944720" w:rsidRDefault="0003246C" w:rsidP="00EA39A4">
      <w:pPr>
        <w:numPr>
          <w:ilvl w:val="0"/>
          <w:numId w:val="101"/>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bezpieczeństwo użytkowników</w:t>
      </w:r>
      <w:r w:rsidR="00C80816" w:rsidRPr="00944720">
        <w:rPr>
          <w:rFonts w:ascii="Tahoma" w:eastAsia="Times New Roman" w:hAnsi="Tahoma" w:cs="Tahoma"/>
          <w:color w:val="000000" w:themeColor="text1"/>
          <w:lang w:eastAsia="pl-PL"/>
        </w:rPr>
        <w:t>.</w:t>
      </w:r>
    </w:p>
    <w:p w14:paraId="7C8F0A3E" w14:textId="77777777" w:rsidR="00C80816" w:rsidRPr="00944720" w:rsidRDefault="00C80816" w:rsidP="00C80816">
      <w:pPr>
        <w:spacing w:after="0" w:line="240" w:lineRule="auto"/>
        <w:ind w:left="720"/>
        <w:jc w:val="both"/>
        <w:rPr>
          <w:rFonts w:ascii="Tahoma" w:eastAsia="Times New Roman" w:hAnsi="Tahoma" w:cs="Tahoma"/>
          <w:color w:val="000000" w:themeColor="text1"/>
          <w:lang w:eastAsia="pl-PL"/>
        </w:rPr>
      </w:pPr>
    </w:p>
    <w:p w14:paraId="4EAB7DE0" w14:textId="0EDC5C46"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heme="minorHAnsi" w:hAnsi="Tahoma" w:cs="Tahoma"/>
          <w:noProof/>
          <w:kern w:val="2"/>
          <w14:ligatures w14:val="standardContextual"/>
        </w:rPr>
        <mc:AlternateContent>
          <mc:Choice Requires="wps">
            <w:drawing>
              <wp:inline distT="0" distB="0" distL="0" distR="0" wp14:anchorId="220764C1" wp14:editId="470B12C8">
                <wp:extent cx="5760720" cy="635"/>
                <wp:effectExtent l="13970" t="13970" r="6985" b="13970"/>
                <wp:docPr id="942124602" name="Prostokąt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6072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7C0D76C" id="Prostokąt 9"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" filled="f">
                <o:lock v:ext="edit" rotation="t" aspectratio="t" verticies="t" text="t" shapetype="t"/>
                <w10:anchorlock/>
              </v:rect>
            </w:pict>
          </mc:Fallback>
        </mc:AlternateContent>
      </w:r>
    </w:p>
    <w:p w14:paraId="1CDD5988" w14:textId="77777777" w:rsidR="00C80816" w:rsidRPr="00944720" w:rsidRDefault="00C80816" w:rsidP="00EA39A4">
      <w:pPr>
        <w:spacing w:after="0" w:line="240" w:lineRule="auto"/>
        <w:jc w:val="both"/>
        <w:outlineLvl w:val="0"/>
        <w:rPr>
          <w:rFonts w:ascii="Tahoma" w:eastAsia="Times New Roman" w:hAnsi="Tahoma" w:cs="Tahoma"/>
          <w:b/>
          <w:bCs/>
          <w:color w:val="000000" w:themeColor="text1"/>
          <w:kern w:val="36"/>
          <w:lang w:eastAsia="pl-PL"/>
        </w:rPr>
      </w:pPr>
    </w:p>
    <w:p w14:paraId="2408E287" w14:textId="70B625F9" w:rsidR="0003246C" w:rsidRPr="00944720" w:rsidRDefault="0003246C" w:rsidP="00EA39A4">
      <w:pPr>
        <w:spacing w:after="0" w:line="240" w:lineRule="auto"/>
        <w:jc w:val="both"/>
        <w:outlineLvl w:val="0"/>
        <w:rPr>
          <w:rFonts w:ascii="Tahoma" w:eastAsia="Times New Roman" w:hAnsi="Tahoma" w:cs="Tahoma"/>
          <w:b/>
          <w:bCs/>
          <w:color w:val="000000" w:themeColor="text1"/>
          <w:kern w:val="36"/>
          <w:lang w:eastAsia="pl-PL"/>
        </w:rPr>
      </w:pPr>
      <w:r w:rsidRPr="00944720">
        <w:rPr>
          <w:rFonts w:ascii="Tahoma" w:eastAsia="Times New Roman" w:hAnsi="Tahoma" w:cs="Tahoma"/>
          <w:b/>
          <w:bCs/>
          <w:color w:val="000000" w:themeColor="text1"/>
          <w:kern w:val="36"/>
          <w:lang w:eastAsia="pl-PL"/>
        </w:rPr>
        <w:t>5. Wymiary fotela</w:t>
      </w:r>
      <w:r w:rsidR="00C80816" w:rsidRPr="00944720">
        <w:rPr>
          <w:rFonts w:ascii="Tahoma" w:eastAsia="Times New Roman" w:hAnsi="Tahoma" w:cs="Tahoma"/>
          <w:b/>
          <w:bCs/>
          <w:color w:val="000000" w:themeColor="text1"/>
          <w:kern w:val="36"/>
          <w:lang w:eastAsia="pl-PL"/>
        </w:rPr>
        <w:t>.</w:t>
      </w:r>
    </w:p>
    <w:p w14:paraId="5BC767F8" w14:textId="77777777" w:rsidR="00C80816" w:rsidRPr="00944720" w:rsidRDefault="00C80816" w:rsidP="00EA39A4">
      <w:pPr>
        <w:spacing w:after="0" w:line="240" w:lineRule="auto"/>
        <w:jc w:val="both"/>
        <w:outlineLvl w:val="0"/>
        <w:rPr>
          <w:rFonts w:ascii="Tahoma" w:eastAsia="Times New Roman" w:hAnsi="Tahoma" w:cs="Tahoma"/>
          <w:b/>
          <w:bCs/>
          <w:color w:val="000000" w:themeColor="text1"/>
          <w:kern w:val="36"/>
          <w:lang w:eastAsia="pl-PL"/>
        </w:rPr>
      </w:pPr>
    </w:p>
    <w:p w14:paraId="03E71AF4" w14:textId="7777777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Dopuszczalna tolerancja wymiarów: </w:t>
      </w:r>
      <w:r w:rsidRPr="00944720">
        <w:rPr>
          <w:rFonts w:ascii="Tahoma" w:eastAsia="Times New Roman" w:hAnsi="Tahoma" w:cs="Tahoma"/>
          <w:b/>
          <w:bCs/>
          <w:color w:val="000000" w:themeColor="text1"/>
          <w:lang w:eastAsia="pl-PL"/>
        </w:rPr>
        <w:t>±20 mm</w:t>
      </w:r>
    </w:p>
    <w:p w14:paraId="5401C82C" w14:textId="7777777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Wymagania minimalne:</w:t>
      </w:r>
    </w:p>
    <w:p w14:paraId="63692F67" w14:textId="77777777" w:rsidR="0003246C" w:rsidRPr="00944720" w:rsidRDefault="0003246C" w:rsidP="00EA39A4">
      <w:pPr>
        <w:numPr>
          <w:ilvl w:val="0"/>
          <w:numId w:val="102"/>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wysokość fotela po złożeniu: </w:t>
      </w:r>
      <w:r w:rsidRPr="00944720">
        <w:rPr>
          <w:rFonts w:ascii="Tahoma" w:eastAsia="Times New Roman" w:hAnsi="Tahoma" w:cs="Tahoma"/>
          <w:b/>
          <w:bCs/>
          <w:color w:val="000000" w:themeColor="text1"/>
          <w:lang w:eastAsia="pl-PL"/>
        </w:rPr>
        <w:t>830–870 mm</w:t>
      </w:r>
    </w:p>
    <w:p w14:paraId="554C6014" w14:textId="77777777" w:rsidR="0003246C" w:rsidRPr="00944720" w:rsidRDefault="0003246C" w:rsidP="00EA39A4">
      <w:pPr>
        <w:numPr>
          <w:ilvl w:val="0"/>
          <w:numId w:val="102"/>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wysokość fotela po rozłożeniu: </w:t>
      </w:r>
      <w:r w:rsidRPr="00944720">
        <w:rPr>
          <w:rFonts w:ascii="Tahoma" w:eastAsia="Times New Roman" w:hAnsi="Tahoma" w:cs="Tahoma"/>
          <w:b/>
          <w:bCs/>
          <w:color w:val="000000" w:themeColor="text1"/>
          <w:lang w:eastAsia="pl-PL"/>
        </w:rPr>
        <w:t>910–950 mm</w:t>
      </w:r>
    </w:p>
    <w:p w14:paraId="6E0EBB0D" w14:textId="77777777" w:rsidR="0003246C" w:rsidRPr="00944720" w:rsidRDefault="0003246C" w:rsidP="00EA39A4">
      <w:pPr>
        <w:numPr>
          <w:ilvl w:val="0"/>
          <w:numId w:val="102"/>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głębokość po złożeniu: </w:t>
      </w:r>
      <w:r w:rsidRPr="00944720">
        <w:rPr>
          <w:rFonts w:ascii="Tahoma" w:eastAsia="Times New Roman" w:hAnsi="Tahoma" w:cs="Tahoma"/>
          <w:b/>
          <w:bCs/>
          <w:color w:val="000000" w:themeColor="text1"/>
          <w:lang w:eastAsia="pl-PL"/>
        </w:rPr>
        <w:t>maks. 350 mm</w:t>
      </w:r>
    </w:p>
    <w:p w14:paraId="462ACF1E" w14:textId="77777777" w:rsidR="0003246C" w:rsidRPr="00944720" w:rsidRDefault="0003246C" w:rsidP="00EA39A4">
      <w:pPr>
        <w:numPr>
          <w:ilvl w:val="0"/>
          <w:numId w:val="102"/>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szerokość modułu: </w:t>
      </w:r>
      <w:r w:rsidRPr="00944720">
        <w:rPr>
          <w:rFonts w:ascii="Tahoma" w:eastAsia="Times New Roman" w:hAnsi="Tahoma" w:cs="Tahoma"/>
          <w:b/>
          <w:bCs/>
          <w:color w:val="000000" w:themeColor="text1"/>
          <w:lang w:eastAsia="pl-PL"/>
        </w:rPr>
        <w:t>500–550 mm</w:t>
      </w:r>
    </w:p>
    <w:p w14:paraId="0A73C0F6" w14:textId="77777777" w:rsidR="00C80816" w:rsidRPr="00944720" w:rsidRDefault="00C80816" w:rsidP="00EA39A4">
      <w:pPr>
        <w:spacing w:after="0" w:line="240" w:lineRule="auto"/>
        <w:jc w:val="both"/>
        <w:rPr>
          <w:rFonts w:ascii="Tahoma" w:eastAsia="Times New Roman" w:hAnsi="Tahoma" w:cs="Tahoma"/>
          <w:color w:val="000000" w:themeColor="text1"/>
          <w:lang w:eastAsia="pl-PL"/>
        </w:rPr>
      </w:pPr>
    </w:p>
    <w:p w14:paraId="7358933A" w14:textId="0BEC7C93"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Ostateczny moduł zostanie ustalony na podstawie </w:t>
      </w:r>
      <w:r w:rsidRPr="00944720">
        <w:rPr>
          <w:rFonts w:ascii="Tahoma" w:eastAsia="Times New Roman" w:hAnsi="Tahoma" w:cs="Tahoma"/>
          <w:b/>
          <w:bCs/>
          <w:color w:val="000000" w:themeColor="text1"/>
          <w:lang w:eastAsia="pl-PL"/>
        </w:rPr>
        <w:t>pomiarów wykonanych w obiekcie</w:t>
      </w:r>
      <w:r w:rsidRPr="00944720">
        <w:rPr>
          <w:rFonts w:ascii="Tahoma" w:eastAsia="Times New Roman" w:hAnsi="Tahoma" w:cs="Tahoma"/>
          <w:color w:val="000000" w:themeColor="text1"/>
          <w:lang w:eastAsia="pl-PL"/>
        </w:rPr>
        <w:t>.</w:t>
      </w:r>
    </w:p>
    <w:p w14:paraId="43B4232C" w14:textId="77777777" w:rsidR="00C80816" w:rsidRPr="00944720" w:rsidRDefault="00C80816" w:rsidP="00EA39A4">
      <w:pPr>
        <w:spacing w:after="0" w:line="240" w:lineRule="auto"/>
        <w:jc w:val="both"/>
        <w:rPr>
          <w:rFonts w:ascii="Tahoma" w:eastAsia="Times New Roman" w:hAnsi="Tahoma" w:cs="Tahoma"/>
          <w:color w:val="000000" w:themeColor="text1"/>
          <w:lang w:eastAsia="pl-PL"/>
        </w:rPr>
      </w:pPr>
    </w:p>
    <w:p w14:paraId="28151667" w14:textId="023EB618"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heme="minorHAnsi" w:hAnsi="Tahoma" w:cs="Tahoma"/>
          <w:noProof/>
          <w:kern w:val="2"/>
          <w14:ligatures w14:val="standardContextual"/>
        </w:rPr>
        <mc:AlternateContent>
          <mc:Choice Requires="wps">
            <w:drawing>
              <wp:inline distT="0" distB="0" distL="0" distR="0" wp14:anchorId="10B0FE88" wp14:editId="27CD18D7">
                <wp:extent cx="5760720" cy="635"/>
                <wp:effectExtent l="13970" t="5080" r="6985" b="13335"/>
                <wp:docPr id="1946101422" name="Prostokąt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6072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3FCB294" id="Prostokąt 8"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" filled="f">
                <o:lock v:ext="edit" rotation="t" aspectratio="t" verticies="t" text="t" shapetype="t"/>
                <w10:anchorlock/>
              </v:rect>
            </w:pict>
          </mc:Fallback>
        </mc:AlternateContent>
      </w:r>
    </w:p>
    <w:p w14:paraId="06F7A9B3" w14:textId="77777777" w:rsidR="00C80816" w:rsidRPr="00944720" w:rsidRDefault="00C80816" w:rsidP="00EA39A4">
      <w:pPr>
        <w:spacing w:after="0" w:line="240" w:lineRule="auto"/>
        <w:jc w:val="both"/>
        <w:outlineLvl w:val="0"/>
        <w:rPr>
          <w:rFonts w:ascii="Tahoma" w:eastAsia="Times New Roman" w:hAnsi="Tahoma" w:cs="Tahoma"/>
          <w:b/>
          <w:bCs/>
          <w:color w:val="000000" w:themeColor="text1"/>
          <w:kern w:val="36"/>
          <w:lang w:eastAsia="pl-PL"/>
        </w:rPr>
      </w:pPr>
    </w:p>
    <w:p w14:paraId="4C092A7C" w14:textId="6635F804" w:rsidR="0003246C" w:rsidRPr="00944720" w:rsidRDefault="0003246C" w:rsidP="00EA39A4">
      <w:pPr>
        <w:spacing w:after="0" w:line="240" w:lineRule="auto"/>
        <w:jc w:val="both"/>
        <w:outlineLvl w:val="0"/>
        <w:rPr>
          <w:rFonts w:ascii="Tahoma" w:eastAsia="Times New Roman" w:hAnsi="Tahoma" w:cs="Tahoma"/>
          <w:b/>
          <w:bCs/>
          <w:color w:val="000000" w:themeColor="text1"/>
          <w:kern w:val="36"/>
          <w:lang w:eastAsia="pl-PL"/>
        </w:rPr>
      </w:pPr>
      <w:r w:rsidRPr="00944720">
        <w:rPr>
          <w:rFonts w:ascii="Tahoma" w:eastAsia="Times New Roman" w:hAnsi="Tahoma" w:cs="Tahoma"/>
          <w:b/>
          <w:bCs/>
          <w:color w:val="000000" w:themeColor="text1"/>
          <w:kern w:val="36"/>
          <w:lang w:eastAsia="pl-PL"/>
        </w:rPr>
        <w:t>6. Numeracja</w:t>
      </w:r>
      <w:r w:rsidR="00C80816" w:rsidRPr="00944720">
        <w:rPr>
          <w:rFonts w:ascii="Tahoma" w:eastAsia="Times New Roman" w:hAnsi="Tahoma" w:cs="Tahoma"/>
          <w:b/>
          <w:bCs/>
          <w:color w:val="000000" w:themeColor="text1"/>
          <w:kern w:val="36"/>
          <w:lang w:eastAsia="pl-PL"/>
        </w:rPr>
        <w:t>.</w:t>
      </w:r>
    </w:p>
    <w:p w14:paraId="0F36C5E7" w14:textId="77777777" w:rsidR="00C80816" w:rsidRPr="00944720" w:rsidRDefault="00C80816" w:rsidP="00EA39A4">
      <w:pPr>
        <w:spacing w:after="0" w:line="240" w:lineRule="auto"/>
        <w:jc w:val="both"/>
        <w:outlineLvl w:val="0"/>
        <w:rPr>
          <w:rFonts w:ascii="Tahoma" w:eastAsia="Times New Roman" w:hAnsi="Tahoma" w:cs="Tahoma"/>
          <w:b/>
          <w:bCs/>
          <w:color w:val="000000" w:themeColor="text1"/>
          <w:kern w:val="36"/>
          <w:lang w:eastAsia="pl-PL"/>
        </w:rPr>
      </w:pPr>
    </w:p>
    <w:p w14:paraId="16AFB250" w14:textId="77777777"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Fotele powinny być wyposażone w:</w:t>
      </w:r>
    </w:p>
    <w:p w14:paraId="6D5863AD" w14:textId="77777777" w:rsidR="0003246C" w:rsidRPr="00944720" w:rsidRDefault="0003246C" w:rsidP="00EA39A4">
      <w:pPr>
        <w:numPr>
          <w:ilvl w:val="0"/>
          <w:numId w:val="103"/>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numerację miejsc,</w:t>
      </w:r>
    </w:p>
    <w:p w14:paraId="72F4E206" w14:textId="77777777" w:rsidR="0003246C" w:rsidRPr="00944720" w:rsidRDefault="0003246C" w:rsidP="00EA39A4">
      <w:pPr>
        <w:numPr>
          <w:ilvl w:val="0"/>
          <w:numId w:val="103"/>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numerację rzędów.</w:t>
      </w:r>
    </w:p>
    <w:p w14:paraId="5FA6F8A3" w14:textId="77777777" w:rsidR="00C80816" w:rsidRPr="00944720" w:rsidRDefault="00C80816" w:rsidP="00EA39A4">
      <w:pPr>
        <w:spacing w:after="0" w:line="240" w:lineRule="auto"/>
        <w:jc w:val="both"/>
        <w:rPr>
          <w:rFonts w:ascii="Tahoma" w:eastAsia="Times New Roman" w:hAnsi="Tahoma" w:cs="Tahoma"/>
          <w:color w:val="000000" w:themeColor="text1"/>
          <w:lang w:eastAsia="pl-PL"/>
        </w:rPr>
      </w:pPr>
    </w:p>
    <w:p w14:paraId="378FFBE3" w14:textId="4352EEFB"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lastRenderedPageBreak/>
        <w:t>Sposób wykonania oraz rozmieszczenie numeracji zostaną ustalone z Zamawiającym na etapie realizacji zamówienia.</w:t>
      </w:r>
    </w:p>
    <w:p w14:paraId="29BF091C" w14:textId="42696F52"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heme="minorHAnsi" w:hAnsi="Tahoma" w:cs="Tahoma"/>
          <w:noProof/>
          <w:kern w:val="2"/>
          <w14:ligatures w14:val="standardContextual"/>
        </w:rPr>
        <mc:AlternateContent>
          <mc:Choice Requires="wps">
            <w:drawing>
              <wp:inline distT="0" distB="0" distL="0" distR="0" wp14:anchorId="712166A5" wp14:editId="5F00F2A4">
                <wp:extent cx="5760720" cy="635"/>
                <wp:effectExtent l="13970" t="11430" r="6985" b="6985"/>
                <wp:docPr id="1084571932" name="Prostokąt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6072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3FC4CCB" id="Prostokąt 7"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" filled="f">
                <o:lock v:ext="edit" rotation="t" aspectratio="t" verticies="t" text="t" shapetype="t"/>
                <w10:anchorlock/>
              </v:rect>
            </w:pict>
          </mc:Fallback>
        </mc:AlternateContent>
      </w:r>
    </w:p>
    <w:p w14:paraId="20CD4241" w14:textId="77777777" w:rsidR="0003246C" w:rsidRPr="00944720" w:rsidRDefault="0003246C" w:rsidP="00EA39A4">
      <w:pPr>
        <w:spacing w:after="0" w:line="240" w:lineRule="auto"/>
        <w:jc w:val="both"/>
        <w:outlineLvl w:val="0"/>
        <w:rPr>
          <w:rFonts w:ascii="Tahoma" w:eastAsia="Times New Roman" w:hAnsi="Tahoma" w:cs="Tahoma"/>
          <w:b/>
          <w:bCs/>
          <w:color w:val="000000" w:themeColor="text1"/>
          <w:kern w:val="36"/>
          <w:lang w:eastAsia="pl-PL"/>
        </w:rPr>
      </w:pPr>
    </w:p>
    <w:p w14:paraId="7D736B3C" w14:textId="0AB41189" w:rsidR="0003246C" w:rsidRPr="00944720" w:rsidRDefault="0003246C" w:rsidP="00EA39A4">
      <w:pPr>
        <w:spacing w:after="0" w:line="240" w:lineRule="auto"/>
        <w:jc w:val="both"/>
        <w:outlineLvl w:val="0"/>
        <w:rPr>
          <w:rFonts w:ascii="Tahoma" w:eastAsia="Times New Roman" w:hAnsi="Tahoma" w:cs="Tahoma"/>
          <w:b/>
          <w:bCs/>
          <w:color w:val="000000" w:themeColor="text1"/>
          <w:kern w:val="36"/>
          <w:lang w:eastAsia="pl-PL"/>
        </w:rPr>
      </w:pPr>
      <w:r w:rsidRPr="00944720">
        <w:rPr>
          <w:rFonts w:ascii="Tahoma" w:eastAsia="Times New Roman" w:hAnsi="Tahoma" w:cs="Tahoma"/>
          <w:b/>
          <w:bCs/>
          <w:color w:val="000000" w:themeColor="text1"/>
          <w:kern w:val="36"/>
          <w:lang w:eastAsia="pl-PL"/>
        </w:rPr>
        <w:t>7. Wymagane badania i certyfikaty</w:t>
      </w:r>
      <w:r w:rsidR="00C80816" w:rsidRPr="00944720">
        <w:rPr>
          <w:rFonts w:ascii="Tahoma" w:eastAsia="Times New Roman" w:hAnsi="Tahoma" w:cs="Tahoma"/>
          <w:b/>
          <w:bCs/>
          <w:color w:val="000000" w:themeColor="text1"/>
          <w:kern w:val="36"/>
          <w:lang w:eastAsia="pl-PL"/>
        </w:rPr>
        <w:t>.</w:t>
      </w:r>
    </w:p>
    <w:p w14:paraId="3B38BCE9" w14:textId="77777777" w:rsidR="00C80816" w:rsidRPr="00944720" w:rsidRDefault="00C80816" w:rsidP="00EA39A4">
      <w:pPr>
        <w:spacing w:after="0" w:line="240" w:lineRule="auto"/>
        <w:jc w:val="both"/>
        <w:rPr>
          <w:rFonts w:ascii="Tahoma" w:eastAsia="Times New Roman" w:hAnsi="Tahoma" w:cs="Tahoma"/>
          <w:color w:val="000000" w:themeColor="text1"/>
          <w:lang w:eastAsia="pl-PL"/>
        </w:rPr>
      </w:pPr>
    </w:p>
    <w:p w14:paraId="4FE5E2C5" w14:textId="4FB3AE76" w:rsidR="0003246C" w:rsidRPr="00944720" w:rsidRDefault="0003246C" w:rsidP="00EA39A4">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Zamawiający</w:t>
      </w:r>
      <w:r w:rsidR="00C80816" w:rsidRPr="00944720">
        <w:rPr>
          <w:rFonts w:ascii="Tahoma" w:eastAsia="Times New Roman" w:hAnsi="Tahoma" w:cs="Tahoma"/>
          <w:color w:val="000000" w:themeColor="text1"/>
          <w:lang w:eastAsia="pl-PL"/>
        </w:rPr>
        <w:t>, przed podpisaniem umowy,</w:t>
      </w:r>
      <w:r w:rsidRPr="00944720">
        <w:rPr>
          <w:rFonts w:ascii="Tahoma" w:eastAsia="Times New Roman" w:hAnsi="Tahoma" w:cs="Tahoma"/>
          <w:color w:val="000000" w:themeColor="text1"/>
          <w:lang w:eastAsia="pl-PL"/>
        </w:rPr>
        <w:t xml:space="preserve"> wymaga przedstawienia następujących badań wykonanych przez akredytowane jednostki badawcze:</w:t>
      </w:r>
    </w:p>
    <w:p w14:paraId="413970B7" w14:textId="77777777" w:rsidR="0003246C" w:rsidRPr="00944720" w:rsidRDefault="0003246C" w:rsidP="00EA39A4">
      <w:pPr>
        <w:numPr>
          <w:ilvl w:val="0"/>
          <w:numId w:val="104"/>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Badania trudnopalności dotyczące zastosowanego układu tapicerskiego oraz sklejki:</w:t>
      </w:r>
    </w:p>
    <w:p w14:paraId="53A5EB74" w14:textId="60C16AE5" w:rsidR="0003246C" w:rsidRPr="00944720" w:rsidRDefault="0003246C" w:rsidP="00EA39A4">
      <w:pPr>
        <w:numPr>
          <w:ilvl w:val="1"/>
          <w:numId w:val="104"/>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PN-EN 1021-1:2014</w:t>
      </w:r>
      <w:r w:rsidR="00C80816" w:rsidRPr="00944720">
        <w:rPr>
          <w:rFonts w:ascii="Tahoma" w:eastAsia="Times New Roman" w:hAnsi="Tahoma" w:cs="Tahoma"/>
          <w:color w:val="000000" w:themeColor="text1"/>
          <w:lang w:eastAsia="pl-PL"/>
        </w:rPr>
        <w:t xml:space="preserve"> lub równoważnych,</w:t>
      </w:r>
    </w:p>
    <w:p w14:paraId="103F8102" w14:textId="0B67DDA8" w:rsidR="00C80816" w:rsidRPr="00944720" w:rsidRDefault="0003246C" w:rsidP="00C80816">
      <w:pPr>
        <w:numPr>
          <w:ilvl w:val="1"/>
          <w:numId w:val="104"/>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PN-EN 1021-2:2014</w:t>
      </w:r>
      <w:r w:rsidR="00C80816" w:rsidRPr="00944720">
        <w:rPr>
          <w:rFonts w:ascii="Tahoma" w:eastAsia="Times New Roman" w:hAnsi="Tahoma" w:cs="Tahoma"/>
          <w:color w:val="000000" w:themeColor="text1"/>
          <w:lang w:eastAsia="pl-PL"/>
        </w:rPr>
        <w:t xml:space="preserve"> lub równoważnych;</w:t>
      </w:r>
    </w:p>
    <w:p w14:paraId="7549831C" w14:textId="77777777" w:rsidR="0003246C" w:rsidRPr="00944720" w:rsidRDefault="0003246C" w:rsidP="00EA39A4">
      <w:pPr>
        <w:numPr>
          <w:ilvl w:val="0"/>
          <w:numId w:val="104"/>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Badania emisji toksycznych produktów spalania dotyczące zastosowanego układu tapicerskiego oraz sklejki:</w:t>
      </w:r>
    </w:p>
    <w:p w14:paraId="2037ADCE" w14:textId="6D92ACCE" w:rsidR="0003246C" w:rsidRPr="00944720" w:rsidRDefault="0003246C" w:rsidP="00C80816">
      <w:pPr>
        <w:numPr>
          <w:ilvl w:val="1"/>
          <w:numId w:val="104"/>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PN-88/B-02855</w:t>
      </w:r>
      <w:r w:rsidR="00C80816" w:rsidRPr="00944720">
        <w:rPr>
          <w:rFonts w:ascii="Tahoma" w:eastAsia="Times New Roman" w:hAnsi="Tahoma" w:cs="Tahoma"/>
          <w:color w:val="000000" w:themeColor="text1"/>
          <w:lang w:eastAsia="pl-PL"/>
        </w:rPr>
        <w:t xml:space="preserve"> lub równoważnych;</w:t>
      </w:r>
    </w:p>
    <w:p w14:paraId="13136937" w14:textId="77777777" w:rsidR="0003246C" w:rsidRPr="00944720" w:rsidRDefault="0003246C" w:rsidP="00EA39A4">
      <w:pPr>
        <w:numPr>
          <w:ilvl w:val="0"/>
          <w:numId w:val="104"/>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Badania wytrzymałościowe fotela:</w:t>
      </w:r>
    </w:p>
    <w:p w14:paraId="6AB8315A" w14:textId="14582288" w:rsidR="0003246C" w:rsidRPr="00944720" w:rsidRDefault="0003246C" w:rsidP="00C80816">
      <w:pPr>
        <w:numPr>
          <w:ilvl w:val="1"/>
          <w:numId w:val="104"/>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PN-EN 12727:2016 – poziom minimum 4</w:t>
      </w:r>
      <w:r w:rsidR="00C80816" w:rsidRPr="00944720">
        <w:rPr>
          <w:rFonts w:ascii="Tahoma" w:eastAsia="Times New Roman" w:hAnsi="Tahoma" w:cs="Tahoma"/>
          <w:color w:val="000000" w:themeColor="text1"/>
          <w:lang w:eastAsia="pl-PL"/>
        </w:rPr>
        <w:t xml:space="preserve"> lub równoważnych;</w:t>
      </w:r>
    </w:p>
    <w:p w14:paraId="374A49C0" w14:textId="77777777" w:rsidR="0003246C" w:rsidRPr="00944720" w:rsidRDefault="0003246C" w:rsidP="00EA39A4">
      <w:pPr>
        <w:numPr>
          <w:ilvl w:val="0"/>
          <w:numId w:val="104"/>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Badanie trwałości pianki:</w:t>
      </w:r>
    </w:p>
    <w:p w14:paraId="37FC0E7C" w14:textId="46895423" w:rsidR="0003246C" w:rsidRPr="00944720" w:rsidRDefault="0003246C" w:rsidP="00EA39A4">
      <w:pPr>
        <w:numPr>
          <w:ilvl w:val="0"/>
          <w:numId w:val="107"/>
        </w:numPr>
        <w:suppressAutoHyphens/>
        <w:spacing w:after="0" w:line="240" w:lineRule="auto"/>
        <w:ind w:left="714" w:hanging="357"/>
        <w:jc w:val="both"/>
        <w:rPr>
          <w:rFonts w:ascii="Tahoma" w:hAnsi="Tahoma" w:cs="Tahoma"/>
          <w:color w:val="000000" w:themeColor="text1"/>
        </w:rPr>
      </w:pPr>
      <w:r w:rsidRPr="00944720">
        <w:rPr>
          <w:rFonts w:ascii="Tahoma" w:eastAsia="Times New Roman" w:hAnsi="Tahoma" w:cs="Tahoma"/>
          <w:color w:val="000000" w:themeColor="text1"/>
          <w:lang w:eastAsia="pl-PL"/>
        </w:rPr>
        <w:t xml:space="preserve">minimum </w:t>
      </w:r>
      <w:r w:rsidRPr="00944720">
        <w:rPr>
          <w:rFonts w:ascii="Tahoma" w:eastAsia="Times New Roman" w:hAnsi="Tahoma" w:cs="Tahoma"/>
          <w:b/>
          <w:bCs/>
          <w:color w:val="000000" w:themeColor="text1"/>
          <w:lang w:eastAsia="pl-PL"/>
        </w:rPr>
        <w:t xml:space="preserve">400 000 cykli </w:t>
      </w:r>
      <w:r w:rsidRPr="00944720">
        <w:rPr>
          <w:rFonts w:ascii="Tahoma" w:hAnsi="Tahoma" w:cs="Tahoma"/>
          <w:color w:val="000000" w:themeColor="text1"/>
        </w:rPr>
        <w:t xml:space="preserve">przeprowadzone przez jednostkę z akredytacją wg normy PN-EN ISO 3385:2014 </w:t>
      </w:r>
      <w:r w:rsidR="00C80816" w:rsidRPr="00944720">
        <w:rPr>
          <w:rFonts w:ascii="Tahoma" w:hAnsi="Tahoma" w:cs="Tahoma"/>
          <w:color w:val="000000" w:themeColor="text1"/>
        </w:rPr>
        <w:t xml:space="preserve">lub równoważnej </w:t>
      </w:r>
      <w:r w:rsidRPr="00944720">
        <w:rPr>
          <w:rFonts w:ascii="Tahoma" w:hAnsi="Tahoma" w:cs="Tahoma"/>
          <w:color w:val="000000" w:themeColor="text1"/>
        </w:rPr>
        <w:t>metodą A wg normy PN-EN ISO 2439:2010</w:t>
      </w:r>
      <w:r w:rsidR="00C80816" w:rsidRPr="00944720">
        <w:rPr>
          <w:rFonts w:ascii="Tahoma" w:hAnsi="Tahoma" w:cs="Tahoma"/>
          <w:color w:val="000000" w:themeColor="text1"/>
        </w:rPr>
        <w:t xml:space="preserve"> lub równoważnej</w:t>
      </w:r>
      <w:r w:rsidRPr="00944720">
        <w:rPr>
          <w:rFonts w:ascii="Tahoma" w:hAnsi="Tahoma" w:cs="Tahoma"/>
          <w:color w:val="000000" w:themeColor="text1"/>
        </w:rPr>
        <w:t>, dopuszczalna utrata grubości po przeprowadzeniu badania maksymalnie uśredniona z trzech prób – 2,7%</w:t>
      </w:r>
    </w:p>
    <w:p w14:paraId="5BC48CAD" w14:textId="77777777" w:rsidR="0003246C" w:rsidRPr="00944720" w:rsidRDefault="0003246C" w:rsidP="00EA39A4">
      <w:pPr>
        <w:numPr>
          <w:ilvl w:val="0"/>
          <w:numId w:val="104"/>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Badania akustyczne fotela zgodne z normą </w:t>
      </w:r>
      <w:r w:rsidRPr="00944720">
        <w:rPr>
          <w:rFonts w:ascii="Tahoma" w:eastAsia="Times New Roman" w:hAnsi="Tahoma" w:cs="Tahoma"/>
          <w:b/>
          <w:bCs/>
          <w:color w:val="000000" w:themeColor="text1"/>
          <w:lang w:eastAsia="pl-PL"/>
        </w:rPr>
        <w:t>ISO 354 lub równoważną</w:t>
      </w:r>
      <w:r w:rsidRPr="00944720">
        <w:rPr>
          <w:rFonts w:ascii="Tahoma" w:eastAsia="Times New Roman" w:hAnsi="Tahoma" w:cs="Tahoma"/>
          <w:color w:val="000000" w:themeColor="text1"/>
          <w:lang w:eastAsia="pl-PL"/>
        </w:rPr>
        <w:t>.</w:t>
      </w:r>
    </w:p>
    <w:p w14:paraId="34835C6F" w14:textId="77777777" w:rsidR="00EA39A4" w:rsidRPr="00944720" w:rsidRDefault="00EA39A4" w:rsidP="00EA39A4">
      <w:pPr>
        <w:spacing w:after="0" w:line="240" w:lineRule="auto"/>
        <w:jc w:val="both"/>
        <w:rPr>
          <w:rStyle w:val="Brak"/>
          <w:rFonts w:ascii="Tahoma" w:hAnsi="Tahoma" w:cs="Tahoma"/>
          <w:b/>
          <w:bCs/>
        </w:rPr>
      </w:pPr>
    </w:p>
    <w:p w14:paraId="5D90DFC1" w14:textId="19E4E73A" w:rsidR="00752B1B" w:rsidRPr="00944720" w:rsidRDefault="00752B1B" w:rsidP="00EA39A4">
      <w:pPr>
        <w:spacing w:after="0" w:line="240" w:lineRule="auto"/>
        <w:jc w:val="both"/>
        <w:rPr>
          <w:rStyle w:val="Brak"/>
          <w:rFonts w:ascii="Tahoma" w:hAnsi="Tahoma" w:cs="Tahoma"/>
          <w:b/>
          <w:bCs/>
        </w:rPr>
      </w:pPr>
      <w:r w:rsidRPr="00944720">
        <w:rPr>
          <w:rFonts w:ascii="Tahoma" w:eastAsiaTheme="minorHAnsi" w:hAnsi="Tahoma" w:cs="Tahoma"/>
          <w:noProof/>
          <w:kern w:val="2"/>
          <w14:ligatures w14:val="standardContextual"/>
        </w:rPr>
        <mc:AlternateContent>
          <mc:Choice Requires="wps">
            <w:drawing>
              <wp:inline distT="0" distB="0" distL="0" distR="0" wp14:anchorId="7D875610" wp14:editId="4BFD9448">
                <wp:extent cx="5760720" cy="635"/>
                <wp:effectExtent l="13970" t="11430" r="6985" b="6985"/>
                <wp:docPr id="1564685717" name="Prostokąt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6072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DA98182" id="Prostokąt 7"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" filled="f">
                <o:lock v:ext="edit" rotation="t" aspectratio="t" verticies="t" text="t" shapetype="t"/>
                <w10:anchorlock/>
              </v:rect>
            </w:pict>
          </mc:Fallback>
        </mc:AlternateContent>
      </w:r>
    </w:p>
    <w:p w14:paraId="79686029" w14:textId="77777777" w:rsidR="00752B1B" w:rsidRPr="00944720" w:rsidRDefault="00752B1B" w:rsidP="00B71B6C">
      <w:pPr>
        <w:spacing w:after="0" w:line="240" w:lineRule="auto"/>
        <w:jc w:val="both"/>
        <w:outlineLvl w:val="0"/>
        <w:rPr>
          <w:rFonts w:ascii="Tahoma" w:eastAsia="Times New Roman" w:hAnsi="Tahoma" w:cs="Tahoma"/>
          <w:b/>
          <w:bCs/>
          <w:color w:val="000000" w:themeColor="text1"/>
          <w:kern w:val="36"/>
          <w:lang w:eastAsia="pl-PL"/>
        </w:rPr>
      </w:pPr>
    </w:p>
    <w:p w14:paraId="7399D946" w14:textId="68F42626" w:rsidR="00B71B6C" w:rsidRPr="00944720" w:rsidRDefault="00752B1B" w:rsidP="00B71B6C">
      <w:pPr>
        <w:spacing w:after="0" w:line="240" w:lineRule="auto"/>
        <w:jc w:val="both"/>
        <w:outlineLvl w:val="0"/>
        <w:rPr>
          <w:rFonts w:ascii="Tahoma" w:eastAsia="Times New Roman" w:hAnsi="Tahoma" w:cs="Tahoma"/>
          <w:b/>
          <w:bCs/>
          <w:color w:val="000000" w:themeColor="text1"/>
          <w:kern w:val="36"/>
          <w:lang w:eastAsia="pl-PL"/>
        </w:rPr>
      </w:pPr>
      <w:r w:rsidRPr="00944720">
        <w:rPr>
          <w:rFonts w:ascii="Tahoma" w:eastAsia="Times New Roman" w:hAnsi="Tahoma" w:cs="Tahoma"/>
          <w:b/>
          <w:bCs/>
          <w:color w:val="000000" w:themeColor="text1"/>
          <w:kern w:val="36"/>
          <w:lang w:eastAsia="pl-PL"/>
        </w:rPr>
        <w:t>8</w:t>
      </w:r>
      <w:r w:rsidR="00B71B6C" w:rsidRPr="00944720">
        <w:rPr>
          <w:rFonts w:ascii="Tahoma" w:eastAsia="Times New Roman" w:hAnsi="Tahoma" w:cs="Tahoma"/>
          <w:b/>
          <w:bCs/>
          <w:color w:val="000000" w:themeColor="text1"/>
          <w:kern w:val="36"/>
          <w:lang w:eastAsia="pl-PL"/>
        </w:rPr>
        <w:t>. Inne wymogi przed podpisaniem umowy.</w:t>
      </w:r>
    </w:p>
    <w:p w14:paraId="5B59E804" w14:textId="77777777" w:rsidR="00EA39A4" w:rsidRPr="00944720" w:rsidRDefault="00EA39A4" w:rsidP="00EA39A4">
      <w:pPr>
        <w:spacing w:after="0" w:line="240" w:lineRule="auto"/>
        <w:jc w:val="both"/>
        <w:rPr>
          <w:rStyle w:val="Brak"/>
          <w:rFonts w:ascii="Tahoma" w:hAnsi="Tahoma" w:cs="Tahoma"/>
          <w:b/>
          <w:bCs/>
        </w:rPr>
      </w:pPr>
    </w:p>
    <w:p w14:paraId="5CAFA881" w14:textId="12D652AE" w:rsidR="00EA39A4" w:rsidRPr="00944720" w:rsidRDefault="00EA39A4" w:rsidP="00EA39A4">
      <w:pPr>
        <w:spacing w:after="0" w:line="240" w:lineRule="auto"/>
        <w:jc w:val="both"/>
        <w:rPr>
          <w:rFonts w:ascii="Tahoma" w:hAnsi="Tahoma" w:cs="Tahoma"/>
          <w:b/>
          <w:bCs/>
        </w:rPr>
      </w:pPr>
      <w:r w:rsidRPr="00944720">
        <w:rPr>
          <w:rFonts w:ascii="Tahoma" w:eastAsia="Times New Roman" w:hAnsi="Tahoma" w:cs="Tahoma"/>
          <w:color w:val="000000" w:themeColor="text1"/>
          <w:lang w:eastAsia="pl-PL"/>
        </w:rPr>
        <w:t>Zamawiający</w:t>
      </w:r>
      <w:r w:rsidR="00B71B6C" w:rsidRPr="00944720">
        <w:rPr>
          <w:rFonts w:ascii="Tahoma" w:eastAsia="Times New Roman" w:hAnsi="Tahoma" w:cs="Tahoma"/>
          <w:color w:val="000000" w:themeColor="text1"/>
          <w:lang w:eastAsia="pl-PL"/>
        </w:rPr>
        <w:t>, przed podpisaniem umowy,</w:t>
      </w:r>
      <w:r w:rsidRPr="00944720">
        <w:rPr>
          <w:rFonts w:ascii="Tahoma" w:eastAsia="Times New Roman" w:hAnsi="Tahoma" w:cs="Tahoma"/>
          <w:color w:val="000000" w:themeColor="text1"/>
          <w:lang w:eastAsia="pl-PL"/>
        </w:rPr>
        <w:t xml:space="preserve"> wymaga złożenia następujących dokumentów:</w:t>
      </w:r>
    </w:p>
    <w:p w14:paraId="59E0374D" w14:textId="08142523" w:rsidR="00EA39A4" w:rsidRPr="00944720" w:rsidRDefault="00EA39A4" w:rsidP="00EA39A4">
      <w:pPr>
        <w:numPr>
          <w:ilvl w:val="0"/>
          <w:numId w:val="109"/>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 xml:space="preserve">Dokumentów potwierdzających spełnienie wymagań technicznych określonych w niniejszym OPZ, w szczególności badań i certyfikatów wskazanych w </w:t>
      </w:r>
      <w:r w:rsidR="00B71B6C" w:rsidRPr="00944720">
        <w:rPr>
          <w:rFonts w:ascii="Tahoma" w:eastAsia="Times New Roman" w:hAnsi="Tahoma" w:cs="Tahoma"/>
          <w:color w:val="000000" w:themeColor="text1"/>
          <w:lang w:eastAsia="pl-PL"/>
        </w:rPr>
        <w:t>SWZ,</w:t>
      </w:r>
    </w:p>
    <w:p w14:paraId="09B66808" w14:textId="77777777" w:rsidR="00EA39A4" w:rsidRPr="00944720" w:rsidRDefault="00EA39A4" w:rsidP="00EA39A4">
      <w:pPr>
        <w:numPr>
          <w:ilvl w:val="0"/>
          <w:numId w:val="109"/>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Kart katalogowych oferowanego modelu fotela (minimum format A4) zawierających:</w:t>
      </w:r>
    </w:p>
    <w:p w14:paraId="35C1B354" w14:textId="77777777" w:rsidR="00EA39A4" w:rsidRPr="00944720" w:rsidRDefault="00EA39A4" w:rsidP="00EA39A4">
      <w:pPr>
        <w:numPr>
          <w:ilvl w:val="1"/>
          <w:numId w:val="109"/>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nazwę producenta,</w:t>
      </w:r>
    </w:p>
    <w:p w14:paraId="63096EBC" w14:textId="77777777" w:rsidR="00EA39A4" w:rsidRPr="00944720" w:rsidRDefault="00EA39A4" w:rsidP="00EA39A4">
      <w:pPr>
        <w:numPr>
          <w:ilvl w:val="1"/>
          <w:numId w:val="109"/>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nazwę modelu lub systemu,</w:t>
      </w:r>
    </w:p>
    <w:p w14:paraId="7BEA1E99" w14:textId="77777777" w:rsidR="00EA39A4" w:rsidRPr="00944720" w:rsidRDefault="00EA39A4" w:rsidP="00EA39A4">
      <w:pPr>
        <w:numPr>
          <w:ilvl w:val="1"/>
          <w:numId w:val="109"/>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rysunki lub fotografie produktu,</w:t>
      </w:r>
    </w:p>
    <w:p w14:paraId="5FA4E0E5" w14:textId="6ADB352A" w:rsidR="00EA39A4" w:rsidRPr="00944720" w:rsidRDefault="00EA39A4" w:rsidP="00EA39A4">
      <w:pPr>
        <w:numPr>
          <w:ilvl w:val="1"/>
          <w:numId w:val="109"/>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wymiary i masę</w:t>
      </w:r>
      <w:r w:rsidR="00B71B6C" w:rsidRPr="00944720">
        <w:rPr>
          <w:rFonts w:ascii="Tahoma" w:eastAsia="Times New Roman" w:hAnsi="Tahoma" w:cs="Tahoma"/>
          <w:color w:val="000000" w:themeColor="text1"/>
          <w:lang w:eastAsia="pl-PL"/>
        </w:rPr>
        <w:t>,</w:t>
      </w:r>
    </w:p>
    <w:p w14:paraId="5354A135" w14:textId="76936CD6" w:rsidR="00EA39A4" w:rsidRPr="00944720" w:rsidRDefault="00EA39A4" w:rsidP="00EA39A4">
      <w:pPr>
        <w:numPr>
          <w:ilvl w:val="1"/>
          <w:numId w:val="109"/>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podstawowe parametry techniczne umożliwiające weryfikację zgodności z OPZ zawartymi w części 4 Wymagania techniczne – fotele widowiskowe</w:t>
      </w:r>
      <w:r w:rsidR="00B71B6C" w:rsidRPr="00944720">
        <w:rPr>
          <w:rFonts w:ascii="Tahoma" w:eastAsia="Times New Roman" w:hAnsi="Tahoma" w:cs="Tahoma"/>
          <w:color w:val="000000" w:themeColor="text1"/>
          <w:lang w:eastAsia="pl-PL"/>
        </w:rPr>
        <w:t>,</w:t>
      </w:r>
    </w:p>
    <w:p w14:paraId="70B95D4C" w14:textId="10C35331" w:rsidR="00EA39A4" w:rsidRPr="00944720" w:rsidRDefault="00EA39A4" w:rsidP="00EA39A4">
      <w:pPr>
        <w:numPr>
          <w:ilvl w:val="0"/>
          <w:numId w:val="109"/>
        </w:num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Próbnika oferowanej tkaniny tapicerskiej wraz z kartą techniczną materiału</w:t>
      </w:r>
      <w:r w:rsidR="00B71B6C" w:rsidRPr="00944720">
        <w:rPr>
          <w:rFonts w:ascii="Tahoma" w:eastAsia="Times New Roman" w:hAnsi="Tahoma" w:cs="Tahoma"/>
          <w:color w:val="000000" w:themeColor="text1"/>
          <w:lang w:eastAsia="pl-PL"/>
        </w:rPr>
        <w:t>.</w:t>
      </w:r>
      <w:r w:rsidRPr="00944720">
        <w:rPr>
          <w:rFonts w:ascii="Tahoma" w:eastAsia="Times New Roman" w:hAnsi="Tahoma" w:cs="Tahoma"/>
          <w:color w:val="000000" w:themeColor="text1"/>
          <w:lang w:eastAsia="pl-PL"/>
        </w:rPr>
        <w:t xml:space="preserve"> </w:t>
      </w:r>
    </w:p>
    <w:p w14:paraId="30CDA7EB" w14:textId="77777777" w:rsidR="00EA39A4" w:rsidRPr="00944720" w:rsidRDefault="00EA39A4" w:rsidP="00C53629">
      <w:pPr>
        <w:spacing w:after="0" w:line="240" w:lineRule="auto"/>
        <w:jc w:val="both"/>
        <w:rPr>
          <w:rStyle w:val="Brak"/>
          <w:rFonts w:ascii="Tahoma" w:hAnsi="Tahoma" w:cs="Tahoma"/>
          <w:b/>
          <w:bCs/>
        </w:rPr>
      </w:pPr>
    </w:p>
    <w:p w14:paraId="70766281" w14:textId="08ADDDC3" w:rsidR="00EC67D6" w:rsidRPr="00944720" w:rsidRDefault="00EC67D6" w:rsidP="00C53629">
      <w:pPr>
        <w:spacing w:after="0" w:line="240" w:lineRule="auto"/>
        <w:jc w:val="both"/>
        <w:rPr>
          <w:rStyle w:val="Brak"/>
          <w:rFonts w:ascii="Tahoma" w:hAnsi="Tahoma" w:cs="Tahoma"/>
          <w:b/>
          <w:bCs/>
        </w:rPr>
      </w:pPr>
      <w:r w:rsidRPr="00944720">
        <w:rPr>
          <w:rFonts w:ascii="Tahoma" w:eastAsiaTheme="minorHAnsi" w:hAnsi="Tahoma" w:cs="Tahoma"/>
          <w:noProof/>
          <w:kern w:val="2"/>
          <w14:ligatures w14:val="standardContextual"/>
        </w:rPr>
        <mc:AlternateContent>
          <mc:Choice Requires="wps">
            <w:drawing>
              <wp:inline distT="0" distB="0" distL="0" distR="0" wp14:anchorId="11212EBA" wp14:editId="410A417B">
                <wp:extent cx="5760720" cy="635"/>
                <wp:effectExtent l="13970" t="11430" r="6985" b="6985"/>
                <wp:docPr id="2073770623" name="Prostokąt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6072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50C658C" id="Prostokąt 7"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" filled="f">
                <o:lock v:ext="edit" rotation="t" aspectratio="t" verticies="t" text="t" shapetype="t"/>
                <w10:anchorlock/>
              </v:rect>
            </w:pict>
          </mc:Fallback>
        </mc:AlternateContent>
      </w:r>
    </w:p>
    <w:p w14:paraId="2523FB1A" w14:textId="77777777" w:rsidR="00EC67D6" w:rsidRPr="00944720" w:rsidRDefault="00EC67D6" w:rsidP="00C53629">
      <w:pPr>
        <w:spacing w:after="0" w:line="240" w:lineRule="auto"/>
        <w:jc w:val="both"/>
        <w:rPr>
          <w:rStyle w:val="Brak"/>
          <w:rFonts w:ascii="Tahoma" w:hAnsi="Tahoma" w:cs="Tahoma"/>
          <w:b/>
          <w:bCs/>
        </w:rPr>
      </w:pPr>
    </w:p>
    <w:p w14:paraId="680173C6" w14:textId="51946A31" w:rsidR="00EC67D6" w:rsidRPr="00944720" w:rsidRDefault="00EC67D6" w:rsidP="00C53629">
      <w:pPr>
        <w:spacing w:after="0" w:line="240" w:lineRule="auto"/>
        <w:jc w:val="both"/>
        <w:rPr>
          <w:rStyle w:val="Brak"/>
          <w:rFonts w:ascii="Tahoma" w:hAnsi="Tahoma" w:cs="Tahoma"/>
          <w:b/>
          <w:bCs/>
        </w:rPr>
      </w:pPr>
      <w:r w:rsidRPr="00944720">
        <w:rPr>
          <w:rStyle w:val="Brak"/>
          <w:rFonts w:ascii="Tahoma" w:hAnsi="Tahoma" w:cs="Tahoma"/>
          <w:b/>
          <w:bCs/>
        </w:rPr>
        <w:t>9. Równoważność.</w:t>
      </w:r>
    </w:p>
    <w:p w14:paraId="2798A018" w14:textId="77777777" w:rsidR="00EC67D6" w:rsidRPr="00944720" w:rsidRDefault="00EC67D6" w:rsidP="00C53629">
      <w:pPr>
        <w:spacing w:after="0" w:line="240" w:lineRule="auto"/>
        <w:jc w:val="both"/>
        <w:rPr>
          <w:rStyle w:val="Brak"/>
          <w:rFonts w:ascii="Tahoma" w:hAnsi="Tahoma" w:cs="Tahoma"/>
          <w:b/>
          <w:bCs/>
        </w:rPr>
      </w:pPr>
    </w:p>
    <w:p w14:paraId="741C5036" w14:textId="77777777" w:rsidR="00EC67D6" w:rsidRPr="00944720" w:rsidRDefault="00EC67D6" w:rsidP="00EC67D6">
      <w:pPr>
        <w:spacing w:after="0" w:line="240" w:lineRule="auto"/>
        <w:jc w:val="both"/>
        <w:rPr>
          <w:rFonts w:ascii="Tahoma" w:eastAsia="Times New Roman" w:hAnsi="Tahoma" w:cs="Tahoma"/>
          <w:lang w:eastAsia="pl-PL"/>
        </w:rPr>
      </w:pPr>
      <w:r w:rsidRPr="00944720">
        <w:rPr>
          <w:rFonts w:ascii="Tahoma" w:eastAsia="Times New Roman" w:hAnsi="Tahoma" w:cs="Tahoma"/>
          <w:lang w:eastAsia="pl-PL"/>
        </w:rPr>
        <w:t>Jakiekolwiek odniesienie w OPZ do rozwiązań projektowych i wykonawczych, w tym do nazw wyrobów, czy producentów materiałów i urządzeń określających standardy realizacji, jest obowiązujące dla Wykonawcy. Wykonawca może zastosować urządzenia i materiały równoważne do referencyjnych, jednak o parametrach nie gorszych niż te, które opisane zostały w niniejszym OPZ, przy czym Wykonawca zobowiązany jest do osiągnięcia założeń funkcjonalnych całego obiektu.</w:t>
      </w:r>
    </w:p>
    <w:p w14:paraId="7D3E183B" w14:textId="77777777" w:rsidR="00EC67D6" w:rsidRPr="00944720" w:rsidRDefault="00EC67D6" w:rsidP="00EC67D6">
      <w:pPr>
        <w:spacing w:after="0" w:line="240" w:lineRule="auto"/>
        <w:jc w:val="both"/>
        <w:rPr>
          <w:rStyle w:val="Brak"/>
          <w:rFonts w:ascii="Tahoma" w:hAnsi="Tahoma" w:cs="Tahoma"/>
          <w:b/>
          <w:bCs/>
        </w:rPr>
      </w:pPr>
    </w:p>
    <w:p w14:paraId="52348FEF" w14:textId="77777777" w:rsidR="00EC67D6" w:rsidRPr="00944720" w:rsidRDefault="00EC67D6" w:rsidP="00EC67D6">
      <w:pPr>
        <w:spacing w:after="0" w:line="240" w:lineRule="auto"/>
        <w:jc w:val="both"/>
        <w:rPr>
          <w:rFonts w:ascii="Tahoma" w:eastAsia="Times New Roman" w:hAnsi="Tahoma" w:cs="Tahoma"/>
          <w:lang w:eastAsia="pl-PL"/>
        </w:rPr>
      </w:pPr>
      <w:r w:rsidRPr="00944720">
        <w:rPr>
          <w:rFonts w:ascii="Tahoma" w:eastAsia="Times New Roman" w:hAnsi="Tahoma" w:cs="Tahoma"/>
          <w:lang w:eastAsia="pl-PL"/>
        </w:rPr>
        <w:t>Wszystkie normy i atesty, na które powołuje się Zamawiający w opisie przedmiotu zamówienia należy traktować jako równoważne do pozostałych przewidzianych przepisami prawa.</w:t>
      </w:r>
    </w:p>
    <w:p w14:paraId="4582B172" w14:textId="77777777" w:rsidR="00EC67D6" w:rsidRPr="00944720" w:rsidRDefault="00EC67D6" w:rsidP="00EC67D6">
      <w:pPr>
        <w:spacing w:after="0" w:line="240" w:lineRule="auto"/>
        <w:jc w:val="both"/>
        <w:rPr>
          <w:rStyle w:val="Brak"/>
          <w:rFonts w:ascii="Tahoma" w:hAnsi="Tahoma" w:cs="Tahoma"/>
          <w:b/>
          <w:bCs/>
        </w:rPr>
      </w:pPr>
    </w:p>
    <w:p w14:paraId="41DE324A" w14:textId="77777777" w:rsidR="00EC67D6" w:rsidRPr="00944720" w:rsidRDefault="00EC67D6" w:rsidP="00EC67D6">
      <w:pPr>
        <w:spacing w:after="0" w:line="240" w:lineRule="auto"/>
        <w:jc w:val="both"/>
        <w:rPr>
          <w:rStyle w:val="Brak"/>
          <w:rFonts w:ascii="Tahoma" w:hAnsi="Tahoma" w:cs="Tahoma"/>
        </w:rPr>
      </w:pPr>
      <w:r w:rsidRPr="00944720">
        <w:rPr>
          <w:rStyle w:val="Brak"/>
          <w:rFonts w:ascii="Tahoma" w:hAnsi="Tahoma" w:cs="Tahoma"/>
        </w:rPr>
        <w:lastRenderedPageBreak/>
        <w:t xml:space="preserve">Wszędzie tam gdzie przedmiot zamówienia opisano przez odniesienie do norm, europejskich ocen technicznych, aprobat, specyfikacji technicznych i systemów referencji technicznych, o których mowa w art. 101 ust. 1 pkt 2 i ust. 3 ustawy </w:t>
      </w:r>
      <w:proofErr w:type="spellStart"/>
      <w:r w:rsidRPr="00944720">
        <w:rPr>
          <w:rStyle w:val="Brak"/>
          <w:rFonts w:ascii="Tahoma" w:hAnsi="Tahoma" w:cs="Tahoma"/>
        </w:rPr>
        <w:t>Pzp</w:t>
      </w:r>
      <w:proofErr w:type="spellEnd"/>
      <w:r w:rsidRPr="00944720">
        <w:rPr>
          <w:rStyle w:val="Brak"/>
          <w:rFonts w:ascii="Tahoma" w:hAnsi="Tahoma" w:cs="Tahoma"/>
        </w:rPr>
        <w:t>, Zamawiający dopuszcza rozwiązania równoważne opisywanym. W przypadku, gdy w opisie przedmiotu zamówienia podano nazwy materiałów, produktów lub urządzeń konkretnych producentów to należy traktować to jedynie jako określenie pożądanego standardu i jakości. We wszystkich takich sytuacjach Wykonawca może zaoferować równoważne materiały, produkty lub urządzenia o co najmniej takich samych parametrach. Przez równoważność materiału, produktu lub urządzenia rozumie się zaoferowanie materiału, produktu lub urządzenia, którego parametry techniczne są co najmniej takie same jak produktów opisanych w SWZ.</w:t>
      </w:r>
    </w:p>
    <w:p w14:paraId="2624FD76" w14:textId="77777777" w:rsidR="00EC67D6" w:rsidRPr="00944720" w:rsidRDefault="00EC67D6" w:rsidP="00C53629">
      <w:pPr>
        <w:spacing w:after="0" w:line="240" w:lineRule="auto"/>
        <w:jc w:val="both"/>
        <w:rPr>
          <w:rStyle w:val="Brak"/>
          <w:rFonts w:ascii="Tahoma" w:hAnsi="Tahoma" w:cs="Tahoma"/>
          <w:b/>
          <w:bCs/>
        </w:rPr>
      </w:pPr>
    </w:p>
    <w:p w14:paraId="6014C6F5" w14:textId="18218E35" w:rsidR="00C53629" w:rsidRPr="00944720" w:rsidRDefault="00C53629" w:rsidP="00C53629">
      <w:pPr>
        <w:spacing w:after="0" w:line="240" w:lineRule="auto"/>
        <w:jc w:val="both"/>
        <w:rPr>
          <w:rStyle w:val="Brak"/>
          <w:rFonts w:ascii="Tahoma" w:hAnsi="Tahoma" w:cs="Tahoma"/>
          <w:b/>
          <w:bCs/>
        </w:rPr>
      </w:pPr>
      <w:r w:rsidRPr="00944720">
        <w:rPr>
          <w:rFonts w:ascii="Tahoma" w:eastAsiaTheme="minorHAnsi" w:hAnsi="Tahoma" w:cs="Tahoma"/>
          <w:noProof/>
          <w:kern w:val="2"/>
          <w14:ligatures w14:val="standardContextual"/>
        </w:rPr>
        <mc:AlternateContent>
          <mc:Choice Requires="wps">
            <w:drawing>
              <wp:inline distT="0" distB="0" distL="0" distR="0" wp14:anchorId="5A593BA1" wp14:editId="43A882E1">
                <wp:extent cx="5760720" cy="635"/>
                <wp:effectExtent l="13970" t="11430" r="6985" b="6985"/>
                <wp:docPr id="1951973486" name="Prostokąt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6072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7465A8E" id="Prostokąt 7"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" filled="f">
                <o:lock v:ext="edit" rotation="t" aspectratio="t" verticies="t" text="t" shapetype="t"/>
                <w10:anchorlock/>
              </v:rect>
            </w:pict>
          </mc:Fallback>
        </mc:AlternateContent>
      </w:r>
    </w:p>
    <w:p w14:paraId="69585347" w14:textId="77777777" w:rsidR="00C53629" w:rsidRPr="00944720" w:rsidRDefault="00C53629" w:rsidP="00C53629">
      <w:pPr>
        <w:spacing w:after="0"/>
        <w:rPr>
          <w:rStyle w:val="Brak"/>
          <w:rFonts w:ascii="Tahoma" w:hAnsi="Tahoma" w:cs="Tahoma"/>
          <w:b/>
          <w:bCs/>
          <w:sz w:val="24"/>
          <w:szCs w:val="24"/>
        </w:rPr>
      </w:pPr>
    </w:p>
    <w:p w14:paraId="073F1A40" w14:textId="66FB9BB5" w:rsidR="00EA39A4" w:rsidRPr="00944720" w:rsidRDefault="00EC67D6" w:rsidP="00C53629">
      <w:pPr>
        <w:spacing w:after="0"/>
        <w:rPr>
          <w:rStyle w:val="Brak"/>
          <w:rFonts w:ascii="Tahoma" w:hAnsi="Tahoma" w:cs="Tahoma"/>
          <w:b/>
          <w:bCs/>
          <w:sz w:val="24"/>
          <w:szCs w:val="24"/>
        </w:rPr>
      </w:pPr>
      <w:r w:rsidRPr="00944720">
        <w:rPr>
          <w:rStyle w:val="Brak"/>
          <w:rFonts w:ascii="Tahoma" w:hAnsi="Tahoma" w:cs="Tahoma"/>
          <w:b/>
          <w:bCs/>
          <w:sz w:val="24"/>
          <w:szCs w:val="24"/>
        </w:rPr>
        <w:t>10</w:t>
      </w:r>
      <w:r w:rsidR="009B0171" w:rsidRPr="00944720">
        <w:rPr>
          <w:rStyle w:val="Brak"/>
          <w:rFonts w:ascii="Tahoma" w:hAnsi="Tahoma" w:cs="Tahoma"/>
          <w:b/>
          <w:bCs/>
          <w:sz w:val="24"/>
          <w:szCs w:val="24"/>
        </w:rPr>
        <w:t>. Załączniki.</w:t>
      </w:r>
    </w:p>
    <w:p w14:paraId="122501EB" w14:textId="77777777" w:rsidR="00C53629" w:rsidRPr="00944720" w:rsidRDefault="00C53629" w:rsidP="00C53629">
      <w:pPr>
        <w:spacing w:after="0" w:line="240" w:lineRule="auto"/>
        <w:jc w:val="both"/>
        <w:rPr>
          <w:rFonts w:ascii="Tahoma" w:eastAsia="Times New Roman" w:hAnsi="Tahoma" w:cs="Tahoma"/>
          <w:color w:val="000000" w:themeColor="text1"/>
          <w:lang w:eastAsia="pl-PL"/>
        </w:rPr>
      </w:pPr>
    </w:p>
    <w:p w14:paraId="4A2E1EF1" w14:textId="51691B31" w:rsidR="009B0171" w:rsidRPr="00944720" w:rsidRDefault="00C53629" w:rsidP="00C53629">
      <w:pPr>
        <w:spacing w:after="0" w:line="240" w:lineRule="auto"/>
        <w:jc w:val="both"/>
        <w:rPr>
          <w:rFonts w:ascii="Tahoma" w:eastAsia="Times New Roman" w:hAnsi="Tahoma" w:cs="Tahoma"/>
          <w:color w:val="000000" w:themeColor="text1"/>
          <w:lang w:eastAsia="pl-PL"/>
        </w:rPr>
      </w:pPr>
      <w:r w:rsidRPr="00944720">
        <w:rPr>
          <w:rFonts w:ascii="Tahoma" w:eastAsia="Times New Roman" w:hAnsi="Tahoma" w:cs="Tahoma"/>
          <w:color w:val="000000" w:themeColor="text1"/>
          <w:lang w:eastAsia="pl-PL"/>
        </w:rPr>
        <w:t>Integralną częścią opisu przedmiotu zamówienia są załączniki w postaci rysunków i projektów Sali widowiskowej oraz foteli.</w:t>
      </w:r>
    </w:p>
    <w:p w14:paraId="6DD3EC86" w14:textId="77777777" w:rsidR="009B0171" w:rsidRPr="00944720" w:rsidRDefault="009B0171">
      <w:pPr>
        <w:rPr>
          <w:rStyle w:val="Brak"/>
          <w:rFonts w:ascii="Tahoma" w:hAnsi="Tahoma" w:cs="Tahoma"/>
          <w:b/>
          <w:bCs/>
          <w:sz w:val="24"/>
          <w:szCs w:val="24"/>
        </w:rPr>
      </w:pPr>
    </w:p>
    <w:p w14:paraId="35AE4C06" w14:textId="77777777" w:rsidR="009B0171" w:rsidRPr="00944720" w:rsidRDefault="009B0171">
      <w:pPr>
        <w:rPr>
          <w:rStyle w:val="Brak"/>
          <w:rFonts w:ascii="Tahoma" w:hAnsi="Tahoma" w:cs="Tahoma"/>
          <w:b/>
          <w:bCs/>
          <w:sz w:val="24"/>
          <w:szCs w:val="24"/>
        </w:rPr>
      </w:pPr>
    </w:p>
    <w:p w14:paraId="4CC19AE0" w14:textId="77777777" w:rsidR="00C53629" w:rsidRPr="00944720" w:rsidRDefault="00C53629">
      <w:pPr>
        <w:rPr>
          <w:rStyle w:val="Brak"/>
          <w:rFonts w:ascii="Tahoma" w:hAnsi="Tahoma" w:cs="Tahoma"/>
          <w:b/>
          <w:bCs/>
          <w:sz w:val="24"/>
          <w:szCs w:val="24"/>
        </w:rPr>
      </w:pPr>
      <w:r w:rsidRPr="00944720">
        <w:rPr>
          <w:rStyle w:val="Brak"/>
          <w:rFonts w:ascii="Tahoma" w:hAnsi="Tahoma" w:cs="Tahoma"/>
          <w:b/>
          <w:bCs/>
          <w:sz w:val="24"/>
          <w:szCs w:val="24"/>
        </w:rPr>
        <w:br w:type="page"/>
      </w:r>
    </w:p>
    <w:p w14:paraId="311F0C8C" w14:textId="27F3BDB5" w:rsidR="00AB545B" w:rsidRPr="00944720" w:rsidRDefault="00AB545B" w:rsidP="00B2070C">
      <w:pPr>
        <w:spacing w:after="0" w:line="240" w:lineRule="auto"/>
        <w:rPr>
          <w:rStyle w:val="Brak"/>
          <w:rFonts w:ascii="Tahoma" w:hAnsi="Tahoma" w:cs="Tahoma"/>
          <w:sz w:val="24"/>
          <w:szCs w:val="24"/>
        </w:rPr>
      </w:pPr>
      <w:r w:rsidRPr="00944720">
        <w:rPr>
          <w:rStyle w:val="Brak"/>
          <w:rFonts w:ascii="Tahoma" w:hAnsi="Tahoma" w:cs="Tahoma"/>
          <w:b/>
          <w:bCs/>
          <w:sz w:val="24"/>
          <w:szCs w:val="24"/>
        </w:rPr>
        <w:lastRenderedPageBreak/>
        <w:t>Załącznik nr 8 do SWZ – Wzór oświadczenia zgodnego z art. 117 ust. 4 PZP (wykonawcy wspólnie ubiegający się o udzielenie zamówienia).</w:t>
      </w:r>
    </w:p>
    <w:p w14:paraId="41920649" w14:textId="77777777" w:rsidR="00927D6A" w:rsidRPr="00944720" w:rsidRDefault="00927D6A" w:rsidP="00927D6A">
      <w:pPr>
        <w:spacing w:after="0" w:line="240" w:lineRule="auto"/>
        <w:rPr>
          <w:rStyle w:val="Brak"/>
          <w:rFonts w:ascii="Tahoma" w:hAnsi="Tahoma" w:cs="Tahoma"/>
          <w:bCs/>
        </w:rPr>
      </w:pPr>
    </w:p>
    <w:p w14:paraId="0C79ADC4" w14:textId="56ACE31F"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Zamawiający</w:t>
      </w:r>
    </w:p>
    <w:p w14:paraId="330BDECB"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 xml:space="preserve">Teatr Muzyczny ROMA w Warszawie, </w:t>
      </w:r>
    </w:p>
    <w:p w14:paraId="696EDA20"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 xml:space="preserve">ul. Nowogrodzka 49, </w:t>
      </w:r>
    </w:p>
    <w:p w14:paraId="5CB2E94C" w14:textId="77777777" w:rsidR="00927D6A" w:rsidRPr="00944720" w:rsidRDefault="00927D6A" w:rsidP="00927D6A">
      <w:pPr>
        <w:spacing w:after="0" w:line="240" w:lineRule="auto"/>
        <w:rPr>
          <w:rStyle w:val="Brak"/>
          <w:rFonts w:ascii="Tahoma" w:hAnsi="Tahoma" w:cs="Tahoma"/>
          <w:bCs/>
        </w:rPr>
      </w:pPr>
      <w:r w:rsidRPr="00944720">
        <w:rPr>
          <w:rStyle w:val="Brak"/>
          <w:rFonts w:ascii="Tahoma" w:hAnsi="Tahoma" w:cs="Tahoma"/>
          <w:bCs/>
        </w:rPr>
        <w:t>00-695 Warszawa.</w:t>
      </w:r>
    </w:p>
    <w:p w14:paraId="0F311C8C" w14:textId="77777777" w:rsidR="00AB545B" w:rsidRPr="00944720" w:rsidRDefault="00AB545B" w:rsidP="00AB545B">
      <w:pPr>
        <w:rPr>
          <w:rFonts w:ascii="Tahoma" w:eastAsia="Times New Roman" w:hAnsi="Tahoma" w:cs="Tahoma"/>
          <w:color w:val="000000"/>
          <w:sz w:val="24"/>
          <w:szCs w:val="24"/>
        </w:rPr>
      </w:pPr>
    </w:p>
    <w:p w14:paraId="6A20D77C" w14:textId="5E1FAF2B" w:rsidR="00AB545B" w:rsidRPr="00944720" w:rsidRDefault="00AB545B" w:rsidP="00AB545B">
      <w:pPr>
        <w:jc w:val="both"/>
        <w:rPr>
          <w:rStyle w:val="Brak"/>
          <w:rFonts w:ascii="Tahoma" w:hAnsi="Tahoma" w:cs="Tahoma"/>
          <w:b/>
          <w:sz w:val="24"/>
          <w:szCs w:val="24"/>
        </w:rPr>
      </w:pPr>
      <w:r w:rsidRPr="00944720">
        <w:rPr>
          <w:rStyle w:val="Brak"/>
          <w:rFonts w:ascii="Tahoma" w:hAnsi="Tahoma" w:cs="Tahoma"/>
          <w:b/>
          <w:sz w:val="24"/>
          <w:szCs w:val="24"/>
        </w:rPr>
        <w:t xml:space="preserve">Postępowanie </w:t>
      </w:r>
      <w:r w:rsidR="008251A2" w:rsidRPr="00944720">
        <w:rPr>
          <w:rStyle w:val="Brak"/>
          <w:rFonts w:ascii="Tahoma" w:hAnsi="Tahoma" w:cs="Tahoma"/>
          <w:b/>
          <w:sz w:val="24"/>
          <w:szCs w:val="24"/>
        </w:rPr>
        <w:t>8/2026</w:t>
      </w:r>
    </w:p>
    <w:p w14:paraId="08F7ABD5" w14:textId="77777777" w:rsidR="00AB545B" w:rsidRPr="00944720" w:rsidRDefault="00AB545B" w:rsidP="00AB545B">
      <w:pPr>
        <w:tabs>
          <w:tab w:val="left" w:pos="849"/>
        </w:tabs>
        <w:rPr>
          <w:rFonts w:ascii="Tahoma" w:eastAsia="Times New Roman" w:hAnsi="Tahoma" w:cs="Tahoma"/>
          <w:color w:val="000000"/>
          <w:sz w:val="24"/>
          <w:szCs w:val="24"/>
        </w:rPr>
      </w:pPr>
    </w:p>
    <w:p w14:paraId="6DECF939" w14:textId="5B124120" w:rsidR="00223458" w:rsidRPr="00944720" w:rsidRDefault="00223458" w:rsidP="00223458">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r w:rsidRPr="00944720">
        <w:rPr>
          <w:rFonts w:ascii="Tahoma" w:hAnsi="Tahoma" w:cs="Tahoma"/>
          <w:b/>
          <w:bCs/>
          <w:caps/>
          <w:sz w:val="28"/>
          <w:szCs w:val="28"/>
        </w:rPr>
        <w:t xml:space="preserve">Dostawa wraz </w:t>
      </w:r>
      <w:r w:rsidR="008E2321">
        <w:rPr>
          <w:rFonts w:ascii="Tahoma" w:hAnsi="Tahoma" w:cs="Tahoma"/>
          <w:b/>
          <w:bCs/>
          <w:caps/>
          <w:sz w:val="28"/>
          <w:szCs w:val="28"/>
        </w:rPr>
        <w:t xml:space="preserve">z </w:t>
      </w:r>
      <w:r w:rsidRPr="00944720">
        <w:rPr>
          <w:rFonts w:ascii="Tahoma" w:hAnsi="Tahoma" w:cs="Tahoma"/>
          <w:b/>
          <w:bCs/>
          <w:caps/>
          <w:sz w:val="28"/>
          <w:szCs w:val="28"/>
        </w:rPr>
        <w:t>montaż</w:t>
      </w:r>
      <w:r w:rsidR="00E4336F">
        <w:rPr>
          <w:rFonts w:ascii="Tahoma" w:hAnsi="Tahoma" w:cs="Tahoma"/>
          <w:b/>
          <w:bCs/>
          <w:caps/>
          <w:sz w:val="28"/>
          <w:szCs w:val="28"/>
        </w:rPr>
        <w:t>EM</w:t>
      </w:r>
      <w:r w:rsidRPr="00944720">
        <w:rPr>
          <w:rFonts w:ascii="Tahoma" w:hAnsi="Tahoma" w:cs="Tahoma"/>
          <w:b/>
          <w:bCs/>
          <w:caps/>
          <w:sz w:val="28"/>
          <w:szCs w:val="28"/>
        </w:rPr>
        <w:t xml:space="preserve"> foteli widowiskowych </w:t>
      </w:r>
      <w:r w:rsidR="00E4336F">
        <w:rPr>
          <w:rFonts w:ascii="Tahoma" w:hAnsi="Tahoma" w:cs="Tahoma"/>
          <w:b/>
          <w:bCs/>
          <w:caps/>
          <w:sz w:val="28"/>
          <w:szCs w:val="28"/>
        </w:rPr>
        <w:t xml:space="preserve">NA SCENIE KAMERALNEJ </w:t>
      </w:r>
    </w:p>
    <w:p w14:paraId="1DBF7E62" w14:textId="77777777" w:rsidR="00E2365C" w:rsidRPr="00944720" w:rsidRDefault="00E2365C" w:rsidP="00AB545B">
      <w:pPr>
        <w:suppressAutoHyphens/>
        <w:spacing w:line="276" w:lineRule="auto"/>
        <w:rPr>
          <w:rFonts w:ascii="Tahoma" w:hAnsi="Tahoma" w:cs="Tahoma"/>
          <w:sz w:val="24"/>
          <w:szCs w:val="24"/>
          <w:u w:val="single"/>
        </w:rPr>
      </w:pPr>
    </w:p>
    <w:p w14:paraId="06DF30E4" w14:textId="77777777" w:rsidR="00AB545B" w:rsidRPr="00944720" w:rsidRDefault="00AB545B" w:rsidP="00AB545B">
      <w:pPr>
        <w:suppressAutoHyphens/>
        <w:spacing w:line="276" w:lineRule="auto"/>
        <w:rPr>
          <w:rFonts w:ascii="Tahoma" w:hAnsi="Tahoma" w:cs="Tahoma"/>
          <w:sz w:val="24"/>
          <w:szCs w:val="24"/>
          <w:u w:val="single"/>
        </w:rPr>
      </w:pPr>
      <w:r w:rsidRPr="00944720">
        <w:rPr>
          <w:rFonts w:ascii="Tahoma" w:hAnsi="Tahoma" w:cs="Tahoma"/>
          <w:sz w:val="24"/>
          <w:szCs w:val="24"/>
          <w:u w:val="single"/>
        </w:rPr>
        <w:t>Oświadczamy, iż poszczególny zakres prac wykonają następujący wykonawcy:</w:t>
      </w:r>
    </w:p>
    <w:p w14:paraId="3B63502D" w14:textId="77777777" w:rsidR="00AB545B" w:rsidRPr="00944720" w:rsidRDefault="00AB545B" w:rsidP="00AB545B">
      <w:pPr>
        <w:suppressAutoHyphens/>
        <w:spacing w:line="276" w:lineRule="auto"/>
        <w:rPr>
          <w:rFonts w:ascii="Tahoma" w:hAnsi="Tahoma" w:cs="Tahoma"/>
          <w:sz w:val="24"/>
          <w:szCs w:val="24"/>
          <w:u w:val="single"/>
        </w:rPr>
      </w:pPr>
    </w:p>
    <w:tbl>
      <w:tblPr>
        <w:tblStyle w:val="Tabela-Siatka"/>
        <w:tblW w:w="0" w:type="auto"/>
        <w:tblLook w:val="04A0" w:firstRow="1" w:lastRow="0" w:firstColumn="1" w:lastColumn="0" w:noHBand="0" w:noVBand="1"/>
      </w:tblPr>
      <w:tblGrid>
        <w:gridCol w:w="717"/>
        <w:gridCol w:w="5263"/>
        <w:gridCol w:w="3308"/>
      </w:tblGrid>
      <w:tr w:rsidR="00AB545B" w:rsidRPr="00944720" w14:paraId="7763666A" w14:textId="77777777" w:rsidTr="00023359">
        <w:tc>
          <w:tcPr>
            <w:tcW w:w="846" w:type="dxa"/>
          </w:tcPr>
          <w:p w14:paraId="6C07B4C6" w14:textId="77777777" w:rsidR="00AB545B" w:rsidRPr="00944720" w:rsidRDefault="00AB545B" w:rsidP="00023359">
            <w:pPr>
              <w:suppressAutoHyphens/>
              <w:spacing w:line="276" w:lineRule="auto"/>
              <w:rPr>
                <w:rFonts w:ascii="Tahoma" w:hAnsi="Tahoma" w:cs="Tahoma"/>
                <w:sz w:val="24"/>
                <w:szCs w:val="24"/>
                <w:u w:val="single"/>
              </w:rPr>
            </w:pPr>
            <w:r w:rsidRPr="00944720">
              <w:rPr>
                <w:rFonts w:ascii="Tahoma" w:hAnsi="Tahoma" w:cs="Tahoma"/>
                <w:sz w:val="24"/>
                <w:szCs w:val="24"/>
                <w:u w:val="single"/>
              </w:rPr>
              <w:t>Lp.</w:t>
            </w:r>
          </w:p>
        </w:tc>
        <w:tc>
          <w:tcPr>
            <w:tcW w:w="8482" w:type="dxa"/>
          </w:tcPr>
          <w:p w14:paraId="7EAEF561" w14:textId="77777777" w:rsidR="00AB545B" w:rsidRPr="00944720" w:rsidRDefault="00AB545B" w:rsidP="00023359">
            <w:pPr>
              <w:suppressAutoHyphens/>
              <w:spacing w:line="276" w:lineRule="auto"/>
              <w:rPr>
                <w:rFonts w:ascii="Tahoma" w:hAnsi="Tahoma" w:cs="Tahoma"/>
                <w:sz w:val="24"/>
                <w:szCs w:val="24"/>
                <w:u w:val="single"/>
              </w:rPr>
            </w:pPr>
            <w:r w:rsidRPr="00944720">
              <w:rPr>
                <w:rFonts w:ascii="Tahoma" w:hAnsi="Tahoma" w:cs="Tahoma"/>
                <w:sz w:val="24"/>
                <w:szCs w:val="24"/>
                <w:u w:val="single"/>
              </w:rPr>
              <w:t>Zakres prac</w:t>
            </w:r>
          </w:p>
        </w:tc>
        <w:tc>
          <w:tcPr>
            <w:tcW w:w="4664" w:type="dxa"/>
          </w:tcPr>
          <w:p w14:paraId="19088858" w14:textId="77777777" w:rsidR="00AB545B" w:rsidRPr="00944720" w:rsidRDefault="00AB545B" w:rsidP="00023359">
            <w:pPr>
              <w:suppressAutoHyphens/>
              <w:spacing w:line="276" w:lineRule="auto"/>
              <w:rPr>
                <w:rFonts w:ascii="Tahoma" w:hAnsi="Tahoma" w:cs="Tahoma"/>
                <w:sz w:val="24"/>
                <w:szCs w:val="24"/>
                <w:u w:val="single"/>
              </w:rPr>
            </w:pPr>
            <w:r w:rsidRPr="00944720">
              <w:rPr>
                <w:rFonts w:ascii="Tahoma" w:hAnsi="Tahoma" w:cs="Tahoma"/>
                <w:sz w:val="24"/>
                <w:szCs w:val="24"/>
                <w:u w:val="single"/>
              </w:rPr>
              <w:t>Wykonawca</w:t>
            </w:r>
          </w:p>
        </w:tc>
      </w:tr>
      <w:tr w:rsidR="00AB545B" w:rsidRPr="00944720" w14:paraId="11BB758A" w14:textId="77777777" w:rsidTr="00023359">
        <w:tc>
          <w:tcPr>
            <w:tcW w:w="846" w:type="dxa"/>
          </w:tcPr>
          <w:p w14:paraId="3B5CF787" w14:textId="77777777" w:rsidR="00AB545B" w:rsidRPr="00944720" w:rsidRDefault="00AB545B" w:rsidP="00023359">
            <w:pPr>
              <w:suppressAutoHyphens/>
              <w:spacing w:line="276" w:lineRule="auto"/>
              <w:rPr>
                <w:rFonts w:ascii="Tahoma" w:hAnsi="Tahoma" w:cs="Tahoma"/>
                <w:sz w:val="24"/>
                <w:szCs w:val="24"/>
                <w:u w:val="single"/>
              </w:rPr>
            </w:pPr>
            <w:r w:rsidRPr="00944720">
              <w:rPr>
                <w:rFonts w:ascii="Tahoma" w:hAnsi="Tahoma" w:cs="Tahoma"/>
                <w:sz w:val="24"/>
                <w:szCs w:val="24"/>
                <w:u w:val="single"/>
              </w:rPr>
              <w:t>1.</w:t>
            </w:r>
          </w:p>
        </w:tc>
        <w:tc>
          <w:tcPr>
            <w:tcW w:w="8482" w:type="dxa"/>
          </w:tcPr>
          <w:p w14:paraId="7890DC2B" w14:textId="77777777" w:rsidR="00AB545B" w:rsidRPr="00944720" w:rsidRDefault="00AB545B" w:rsidP="00023359">
            <w:pPr>
              <w:suppressAutoHyphens/>
              <w:spacing w:line="276" w:lineRule="auto"/>
              <w:rPr>
                <w:rFonts w:ascii="Tahoma" w:hAnsi="Tahoma" w:cs="Tahoma"/>
                <w:sz w:val="24"/>
                <w:szCs w:val="24"/>
                <w:u w:val="single"/>
              </w:rPr>
            </w:pPr>
          </w:p>
        </w:tc>
        <w:tc>
          <w:tcPr>
            <w:tcW w:w="4664" w:type="dxa"/>
          </w:tcPr>
          <w:p w14:paraId="685B4D90" w14:textId="77777777" w:rsidR="00AB545B" w:rsidRPr="00944720" w:rsidRDefault="00AB545B" w:rsidP="00023359">
            <w:pPr>
              <w:suppressAutoHyphens/>
              <w:spacing w:line="276" w:lineRule="auto"/>
              <w:rPr>
                <w:rFonts w:ascii="Tahoma" w:hAnsi="Tahoma" w:cs="Tahoma"/>
                <w:sz w:val="24"/>
                <w:szCs w:val="24"/>
                <w:u w:val="single"/>
              </w:rPr>
            </w:pPr>
          </w:p>
        </w:tc>
      </w:tr>
      <w:tr w:rsidR="00AB545B" w:rsidRPr="00944720" w14:paraId="19D5BD63" w14:textId="77777777" w:rsidTr="00023359">
        <w:tc>
          <w:tcPr>
            <w:tcW w:w="846" w:type="dxa"/>
          </w:tcPr>
          <w:p w14:paraId="5F98FC02" w14:textId="77777777" w:rsidR="00AB545B" w:rsidRPr="00944720" w:rsidRDefault="00AB545B" w:rsidP="00023359">
            <w:pPr>
              <w:suppressAutoHyphens/>
              <w:spacing w:line="276" w:lineRule="auto"/>
              <w:rPr>
                <w:rFonts w:ascii="Tahoma" w:hAnsi="Tahoma" w:cs="Tahoma"/>
                <w:sz w:val="24"/>
                <w:szCs w:val="24"/>
                <w:u w:val="single"/>
              </w:rPr>
            </w:pPr>
            <w:r w:rsidRPr="00944720">
              <w:rPr>
                <w:rFonts w:ascii="Tahoma" w:hAnsi="Tahoma" w:cs="Tahoma"/>
                <w:sz w:val="24"/>
                <w:szCs w:val="24"/>
                <w:u w:val="single"/>
              </w:rPr>
              <w:t>2.</w:t>
            </w:r>
          </w:p>
        </w:tc>
        <w:tc>
          <w:tcPr>
            <w:tcW w:w="8482" w:type="dxa"/>
          </w:tcPr>
          <w:p w14:paraId="0B08C081" w14:textId="77777777" w:rsidR="00AB545B" w:rsidRPr="00944720" w:rsidRDefault="00AB545B" w:rsidP="00023359">
            <w:pPr>
              <w:suppressAutoHyphens/>
              <w:spacing w:line="276" w:lineRule="auto"/>
              <w:rPr>
                <w:rFonts w:ascii="Tahoma" w:hAnsi="Tahoma" w:cs="Tahoma"/>
                <w:sz w:val="24"/>
                <w:szCs w:val="24"/>
                <w:u w:val="single"/>
              </w:rPr>
            </w:pPr>
          </w:p>
        </w:tc>
        <w:tc>
          <w:tcPr>
            <w:tcW w:w="4664" w:type="dxa"/>
          </w:tcPr>
          <w:p w14:paraId="69CDDE4A" w14:textId="77777777" w:rsidR="00AB545B" w:rsidRPr="00944720" w:rsidRDefault="00AB545B" w:rsidP="00023359">
            <w:pPr>
              <w:suppressAutoHyphens/>
              <w:spacing w:line="276" w:lineRule="auto"/>
              <w:rPr>
                <w:rFonts w:ascii="Tahoma" w:hAnsi="Tahoma" w:cs="Tahoma"/>
                <w:sz w:val="24"/>
                <w:szCs w:val="24"/>
                <w:u w:val="single"/>
              </w:rPr>
            </w:pPr>
          </w:p>
        </w:tc>
      </w:tr>
    </w:tbl>
    <w:p w14:paraId="37CF4626" w14:textId="77777777" w:rsidR="00AB545B" w:rsidRPr="00944720" w:rsidRDefault="00AB545B" w:rsidP="00AB545B">
      <w:pPr>
        <w:jc w:val="both"/>
        <w:rPr>
          <w:rStyle w:val="Brak"/>
          <w:rFonts w:ascii="Tahoma" w:hAnsi="Tahoma" w:cs="Tahoma"/>
          <w:bCs/>
          <w:sz w:val="24"/>
          <w:szCs w:val="24"/>
        </w:rPr>
      </w:pPr>
    </w:p>
    <w:p w14:paraId="25C2E8B6" w14:textId="77777777" w:rsidR="00AB545B" w:rsidRPr="00944720" w:rsidRDefault="00AB545B" w:rsidP="00AB545B">
      <w:pPr>
        <w:jc w:val="both"/>
        <w:rPr>
          <w:rStyle w:val="Brak"/>
          <w:rFonts w:ascii="Tahoma" w:hAnsi="Tahoma" w:cs="Tahoma"/>
          <w:bCs/>
          <w:sz w:val="24"/>
          <w:szCs w:val="24"/>
        </w:rPr>
      </w:pPr>
    </w:p>
    <w:p w14:paraId="41665DD7" w14:textId="77777777" w:rsidR="00AB545B" w:rsidRPr="00944720" w:rsidRDefault="00AB545B" w:rsidP="00AB545B">
      <w:pPr>
        <w:jc w:val="both"/>
        <w:rPr>
          <w:rStyle w:val="Brak"/>
          <w:rFonts w:ascii="Tahoma" w:hAnsi="Tahoma" w:cs="Tahoma"/>
          <w:bCs/>
          <w:sz w:val="24"/>
          <w:szCs w:val="24"/>
        </w:rPr>
      </w:pPr>
    </w:p>
    <w:p w14:paraId="0F2AE523" w14:textId="77777777" w:rsidR="00AB545B" w:rsidRPr="00944720" w:rsidRDefault="00AB545B" w:rsidP="00AB545B">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944720">
        <w:rPr>
          <w:rStyle w:val="Brak"/>
          <w:rFonts w:ascii="Tahoma" w:hAnsi="Tahoma" w:cs="Tahoma"/>
        </w:rPr>
        <w:t>................... dn. ................... .........................................................................</w:t>
      </w:r>
    </w:p>
    <w:p w14:paraId="7BA535FF" w14:textId="77777777" w:rsidR="00AB545B" w:rsidRPr="00944720" w:rsidRDefault="00AB545B" w:rsidP="00AB545B">
      <w:pPr>
        <w:pStyle w:val="TreA"/>
        <w:pBdr>
          <w:top w:val="none" w:sz="0" w:space="0" w:color="auto"/>
          <w:left w:val="none" w:sz="0" w:space="0" w:color="auto"/>
          <w:bottom w:val="none" w:sz="0" w:space="0" w:color="auto"/>
          <w:right w:val="none" w:sz="0" w:space="0" w:color="auto"/>
          <w:bar w:val="none" w:sz="0" w:color="auto"/>
        </w:pBdr>
        <w:ind w:left="3540"/>
        <w:rPr>
          <w:rStyle w:val="Brak"/>
          <w:rFonts w:ascii="Tahoma" w:hAnsi="Tahoma" w:cs="Tahoma"/>
          <w:sz w:val="20"/>
          <w:szCs w:val="20"/>
        </w:rPr>
      </w:pPr>
      <w:r w:rsidRPr="00944720">
        <w:rPr>
          <w:rStyle w:val="Brak"/>
          <w:rFonts w:ascii="Tahoma" w:hAnsi="Tahoma" w:cs="Tahoma"/>
          <w:sz w:val="20"/>
          <w:szCs w:val="20"/>
        </w:rPr>
        <w:t xml:space="preserve"> podpis i pieczęć Wykonawcy lub upełnomocnionego </w:t>
      </w:r>
    </w:p>
    <w:p w14:paraId="0C156004" w14:textId="77777777" w:rsidR="00AB545B" w:rsidRPr="00944720" w:rsidRDefault="00AB545B" w:rsidP="00AB545B">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sz w:val="20"/>
          <w:szCs w:val="20"/>
        </w:rPr>
      </w:pP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r>
      <w:r w:rsidRPr="00944720">
        <w:rPr>
          <w:rStyle w:val="Brak"/>
          <w:rFonts w:ascii="Tahoma" w:hAnsi="Tahoma" w:cs="Tahoma"/>
          <w:sz w:val="20"/>
          <w:szCs w:val="20"/>
        </w:rPr>
        <w:tab/>
        <w:t xml:space="preserve">        przedstawiciela (przedstawicieli) Wykonawcy</w:t>
      </w:r>
    </w:p>
    <w:p w14:paraId="1B0F32DD" w14:textId="1008D9E1" w:rsidR="00A56496" w:rsidRPr="00944720" w:rsidRDefault="00A56496">
      <w:pPr>
        <w:rPr>
          <w:rFonts w:ascii="Tahoma" w:hAnsi="Tahoma" w:cs="Tahoma"/>
          <w:bCs/>
          <w:sz w:val="24"/>
          <w:szCs w:val="24"/>
        </w:rPr>
      </w:pPr>
    </w:p>
    <w:sectPr w:rsidR="00A56496" w:rsidRPr="00944720" w:rsidSect="001B3AC5">
      <w:footerReference w:type="default" r:id="rId18"/>
      <w:pgSz w:w="11906" w:h="16838"/>
      <w:pgMar w:top="1134" w:right="130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B2C74" w14:textId="77777777" w:rsidR="000A19B5" w:rsidRDefault="000A19B5" w:rsidP="006841C8">
      <w:r>
        <w:separator/>
      </w:r>
    </w:p>
  </w:endnote>
  <w:endnote w:type="continuationSeparator" w:id="0">
    <w:p w14:paraId="4669A1E5" w14:textId="77777777" w:rsidR="000A19B5" w:rsidRDefault="000A19B5" w:rsidP="0068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EE"/>
    <w:family w:val="roman"/>
    <w:pitch w:val="variable"/>
    <w:sig w:usb0="E0000AFF" w:usb1="500078FF" w:usb2="00000021" w:usb3="00000000" w:csb0="000001B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zcionka tekstu podstawowego">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iberation Sans;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rPr>
      <w:id w:val="1398708776"/>
      <w:docPartObj>
        <w:docPartGallery w:val="Page Numbers (Bottom of Page)"/>
        <w:docPartUnique/>
      </w:docPartObj>
    </w:sdtPr>
    <w:sdtContent>
      <w:p w14:paraId="283F191C" w14:textId="4C121844" w:rsidR="002D7455" w:rsidRPr="00AF36BD" w:rsidRDefault="002D7455">
        <w:pPr>
          <w:pStyle w:val="Stopka"/>
          <w:jc w:val="right"/>
          <w:rPr>
            <w:rFonts w:ascii="Tahoma" w:hAnsi="Tahoma" w:cs="Tahoma"/>
          </w:rPr>
        </w:pPr>
        <w:r w:rsidRPr="00AF36BD">
          <w:rPr>
            <w:rFonts w:ascii="Tahoma" w:hAnsi="Tahoma" w:cs="Tahoma"/>
          </w:rPr>
          <w:fldChar w:fldCharType="begin"/>
        </w:r>
        <w:r w:rsidRPr="00AF36BD">
          <w:rPr>
            <w:rFonts w:ascii="Tahoma" w:hAnsi="Tahoma" w:cs="Tahoma"/>
          </w:rPr>
          <w:instrText>PAGE   \* MERGEFORMAT</w:instrText>
        </w:r>
        <w:r w:rsidRPr="00AF36BD">
          <w:rPr>
            <w:rFonts w:ascii="Tahoma" w:hAnsi="Tahoma" w:cs="Tahoma"/>
          </w:rPr>
          <w:fldChar w:fldCharType="separate"/>
        </w:r>
        <w:r>
          <w:rPr>
            <w:rFonts w:ascii="Tahoma" w:hAnsi="Tahoma" w:cs="Tahoma"/>
            <w:noProof/>
          </w:rPr>
          <w:t>10</w:t>
        </w:r>
        <w:r w:rsidRPr="00AF36BD">
          <w:rPr>
            <w:rFonts w:ascii="Tahoma" w:hAnsi="Tahoma" w:cs="Tahoma"/>
          </w:rPr>
          <w:fldChar w:fldCharType="end"/>
        </w:r>
      </w:p>
    </w:sdtContent>
  </w:sdt>
  <w:p w14:paraId="4CF7A32E" w14:textId="77777777" w:rsidR="002D7455" w:rsidRPr="00AF36BD" w:rsidRDefault="002D7455">
    <w:pPr>
      <w:pStyle w:val="Stopka"/>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7B647" w14:textId="77777777" w:rsidR="000A19B5" w:rsidRDefault="000A19B5" w:rsidP="006841C8">
      <w:r>
        <w:separator/>
      </w:r>
    </w:p>
  </w:footnote>
  <w:footnote w:type="continuationSeparator" w:id="0">
    <w:p w14:paraId="1D264342" w14:textId="77777777" w:rsidR="000A19B5" w:rsidRDefault="000A19B5" w:rsidP="00684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ED6C6E0"/>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3"/>
    <w:lvl w:ilvl="0">
      <w:start w:val="1"/>
      <w:numFmt w:val="decimal"/>
      <w:lvlText w:val="%1."/>
      <w:lvlJc w:val="left"/>
      <w:pPr>
        <w:tabs>
          <w:tab w:val="num" w:pos="380"/>
        </w:tabs>
        <w:ind w:left="380" w:hanging="386"/>
      </w:pPr>
      <w:rPr>
        <w:rFonts w:cs="Times New Roman"/>
      </w:rPr>
    </w:lvl>
    <w:lvl w:ilvl="1">
      <w:start w:val="1"/>
      <w:numFmt w:val="decimal"/>
      <w:lvlText w:val="%2)"/>
      <w:lvlJc w:val="left"/>
      <w:pPr>
        <w:tabs>
          <w:tab w:val="num" w:pos="502"/>
        </w:tabs>
        <w:ind w:left="502" w:hanging="360"/>
      </w:pPr>
      <w:rPr>
        <w:rFonts w:cs="Times New Roman"/>
      </w:rPr>
    </w:lvl>
    <w:lvl w:ilvl="2">
      <w:start w:val="1"/>
      <w:numFmt w:val="decimal"/>
      <w:lvlText w:val="%3."/>
      <w:lvlJc w:val="left"/>
      <w:pPr>
        <w:tabs>
          <w:tab w:val="num" w:pos="1440"/>
        </w:tabs>
        <w:ind w:left="1440" w:hanging="360"/>
      </w:pPr>
      <w:rPr>
        <w:rFonts w:ascii="Arial" w:hAnsi="Arial" w:cs="Arial"/>
      </w:rPr>
    </w:lvl>
    <w:lvl w:ilvl="3">
      <w:start w:val="1"/>
      <w:numFmt w:val="decimal"/>
      <w:lvlText w:val="%4."/>
      <w:lvlJc w:val="left"/>
      <w:pPr>
        <w:tabs>
          <w:tab w:val="num" w:pos="1800"/>
        </w:tabs>
        <w:ind w:left="1800" w:hanging="360"/>
      </w:pPr>
      <w:rPr>
        <w:rFonts w:ascii="Arial" w:hAnsi="Arial" w:cs="Arial"/>
      </w:rPr>
    </w:lvl>
    <w:lvl w:ilvl="4">
      <w:start w:val="1"/>
      <w:numFmt w:val="decimal"/>
      <w:lvlText w:val="%5."/>
      <w:lvlJc w:val="left"/>
      <w:pPr>
        <w:tabs>
          <w:tab w:val="num" w:pos="2160"/>
        </w:tabs>
        <w:ind w:left="2160" w:hanging="360"/>
      </w:pPr>
      <w:rPr>
        <w:rFonts w:ascii="Arial" w:hAnsi="Arial" w:cs="Arial"/>
      </w:rPr>
    </w:lvl>
    <w:lvl w:ilvl="5">
      <w:start w:val="1"/>
      <w:numFmt w:val="decimal"/>
      <w:lvlText w:val="%6."/>
      <w:lvlJc w:val="left"/>
      <w:pPr>
        <w:tabs>
          <w:tab w:val="num" w:pos="2520"/>
        </w:tabs>
        <w:ind w:left="2520" w:hanging="360"/>
      </w:pPr>
      <w:rPr>
        <w:rFonts w:ascii="Arial" w:hAnsi="Arial" w:cs="Arial"/>
      </w:rPr>
    </w:lvl>
    <w:lvl w:ilvl="6">
      <w:start w:val="1"/>
      <w:numFmt w:val="decimal"/>
      <w:lvlText w:val="%7."/>
      <w:lvlJc w:val="left"/>
      <w:pPr>
        <w:tabs>
          <w:tab w:val="num" w:pos="2880"/>
        </w:tabs>
        <w:ind w:left="2880" w:hanging="360"/>
      </w:pPr>
      <w:rPr>
        <w:rFonts w:ascii="Arial" w:hAnsi="Arial" w:cs="Arial"/>
      </w:rPr>
    </w:lvl>
    <w:lvl w:ilvl="7">
      <w:start w:val="1"/>
      <w:numFmt w:val="decimal"/>
      <w:lvlText w:val="%8."/>
      <w:lvlJc w:val="left"/>
      <w:pPr>
        <w:tabs>
          <w:tab w:val="num" w:pos="3240"/>
        </w:tabs>
        <w:ind w:left="3240" w:hanging="360"/>
      </w:pPr>
      <w:rPr>
        <w:rFonts w:ascii="Arial" w:hAnsi="Arial" w:cs="Arial"/>
      </w:rPr>
    </w:lvl>
    <w:lvl w:ilvl="8">
      <w:start w:val="1"/>
      <w:numFmt w:val="decimal"/>
      <w:lvlText w:val="%9."/>
      <w:lvlJc w:val="left"/>
      <w:pPr>
        <w:tabs>
          <w:tab w:val="num" w:pos="3600"/>
        </w:tabs>
        <w:ind w:left="3600" w:hanging="360"/>
      </w:pPr>
      <w:rPr>
        <w:rFonts w:ascii="Arial" w:hAnsi="Arial" w:cs="Arial"/>
      </w:rPr>
    </w:lvl>
  </w:abstractNum>
  <w:abstractNum w:abstractNumId="2" w15:restartNumberingAfterBreak="0">
    <w:nsid w:val="00000003"/>
    <w:multiLevelType w:val="multilevel"/>
    <w:tmpl w:val="C3AAF3C8"/>
    <w:name w:val="WW8Num5"/>
    <w:lvl w:ilvl="0">
      <w:start w:val="2"/>
      <w:numFmt w:val="decimal"/>
      <w:lvlText w:val="%1."/>
      <w:lvlJc w:val="left"/>
      <w:pPr>
        <w:tabs>
          <w:tab w:val="num" w:pos="380"/>
        </w:tabs>
        <w:ind w:left="380" w:hanging="386"/>
      </w:pPr>
      <w:rPr>
        <w:rFonts w:asciiTheme="minorHAnsi" w:hAnsiTheme="minorHAnsi" w:cstheme="minorHAnsi" w:hint="default"/>
      </w:rPr>
    </w:lvl>
    <w:lvl w:ilvl="1">
      <w:start w:val="2"/>
      <w:numFmt w:val="decimal"/>
      <w:lvlText w:val="%2."/>
      <w:lvlJc w:val="left"/>
      <w:pPr>
        <w:tabs>
          <w:tab w:val="num" w:pos="1080"/>
        </w:tabs>
        <w:ind w:left="1080" w:hanging="360"/>
      </w:pPr>
      <w:rPr>
        <w:rFonts w:cs="Times New Roman"/>
      </w:rPr>
    </w:lvl>
    <w:lvl w:ilvl="2">
      <w:start w:val="2"/>
      <w:numFmt w:val="decimal"/>
      <w:lvlText w:val="%3."/>
      <w:lvlJc w:val="left"/>
      <w:pPr>
        <w:tabs>
          <w:tab w:val="num" w:pos="1440"/>
        </w:tabs>
        <w:ind w:left="1440" w:hanging="360"/>
      </w:pPr>
      <w:rPr>
        <w:rFonts w:cs="Times New Roman"/>
      </w:rPr>
    </w:lvl>
    <w:lvl w:ilvl="3">
      <w:start w:val="2"/>
      <w:numFmt w:val="decimal"/>
      <w:lvlText w:val="%4."/>
      <w:lvlJc w:val="left"/>
      <w:pPr>
        <w:tabs>
          <w:tab w:val="num" w:pos="1800"/>
        </w:tabs>
        <w:ind w:left="1800" w:hanging="360"/>
      </w:pPr>
      <w:rPr>
        <w:rFonts w:cs="Times New Roman"/>
      </w:rPr>
    </w:lvl>
    <w:lvl w:ilvl="4">
      <w:start w:val="2"/>
      <w:numFmt w:val="decimal"/>
      <w:lvlText w:val="%5."/>
      <w:lvlJc w:val="left"/>
      <w:pPr>
        <w:tabs>
          <w:tab w:val="num" w:pos="2160"/>
        </w:tabs>
        <w:ind w:left="2160" w:hanging="360"/>
      </w:pPr>
      <w:rPr>
        <w:rFonts w:cs="Times New Roman"/>
      </w:rPr>
    </w:lvl>
    <w:lvl w:ilvl="5">
      <w:start w:val="2"/>
      <w:numFmt w:val="decimal"/>
      <w:lvlText w:val="%6."/>
      <w:lvlJc w:val="left"/>
      <w:pPr>
        <w:tabs>
          <w:tab w:val="num" w:pos="2520"/>
        </w:tabs>
        <w:ind w:left="2520" w:hanging="360"/>
      </w:pPr>
      <w:rPr>
        <w:rFonts w:cs="Times New Roman"/>
      </w:rPr>
    </w:lvl>
    <w:lvl w:ilvl="6">
      <w:start w:val="2"/>
      <w:numFmt w:val="decimal"/>
      <w:lvlText w:val="%7."/>
      <w:lvlJc w:val="left"/>
      <w:pPr>
        <w:tabs>
          <w:tab w:val="num" w:pos="2880"/>
        </w:tabs>
        <w:ind w:left="2880" w:hanging="360"/>
      </w:pPr>
      <w:rPr>
        <w:rFonts w:cs="Times New Roman"/>
      </w:rPr>
    </w:lvl>
    <w:lvl w:ilvl="7">
      <w:start w:val="2"/>
      <w:numFmt w:val="decimal"/>
      <w:lvlText w:val="%8."/>
      <w:lvlJc w:val="left"/>
      <w:pPr>
        <w:tabs>
          <w:tab w:val="num" w:pos="3240"/>
        </w:tabs>
        <w:ind w:left="3240" w:hanging="360"/>
      </w:pPr>
      <w:rPr>
        <w:rFonts w:cs="Times New Roman"/>
      </w:rPr>
    </w:lvl>
    <w:lvl w:ilvl="8">
      <w:start w:val="2"/>
      <w:numFmt w:val="decimal"/>
      <w:lvlText w:val="%9."/>
      <w:lvlJc w:val="left"/>
      <w:pPr>
        <w:tabs>
          <w:tab w:val="num" w:pos="3600"/>
        </w:tabs>
        <w:ind w:left="3600" w:hanging="360"/>
      </w:pPr>
      <w:rPr>
        <w:rFonts w:cs="Times New Roman"/>
      </w:rPr>
    </w:lvl>
  </w:abstractNum>
  <w:abstractNum w:abstractNumId="3" w15:restartNumberingAfterBreak="0">
    <w:nsid w:val="00000006"/>
    <w:multiLevelType w:val="multilevel"/>
    <w:tmpl w:val="00000006"/>
    <w:name w:val="WW8Num6"/>
    <w:lvl w:ilvl="0">
      <w:start w:val="1"/>
      <w:numFmt w:val="decimal"/>
      <w:lvlText w:val="%1."/>
      <w:lvlJc w:val="left"/>
      <w:pPr>
        <w:tabs>
          <w:tab w:val="num" w:pos="777"/>
        </w:tabs>
        <w:ind w:left="777" w:hanging="360"/>
      </w:pPr>
      <w:rPr>
        <w:sz w:val="22"/>
        <w:szCs w:val="22"/>
      </w:rPr>
    </w:lvl>
    <w:lvl w:ilvl="1">
      <w:start w:val="1"/>
      <w:numFmt w:val="decimal"/>
      <w:lvlText w:val="%2."/>
      <w:lvlJc w:val="left"/>
      <w:pPr>
        <w:tabs>
          <w:tab w:val="num" w:pos="1137"/>
        </w:tabs>
        <w:ind w:left="1137" w:hanging="360"/>
      </w:pPr>
      <w:rPr>
        <w:sz w:val="22"/>
        <w:szCs w:val="22"/>
      </w:rPr>
    </w:lvl>
    <w:lvl w:ilvl="2">
      <w:start w:val="1"/>
      <w:numFmt w:val="decimal"/>
      <w:lvlText w:val="%3."/>
      <w:lvlJc w:val="left"/>
      <w:pPr>
        <w:tabs>
          <w:tab w:val="num" w:pos="1497"/>
        </w:tabs>
        <w:ind w:left="1497" w:hanging="360"/>
      </w:pPr>
      <w:rPr>
        <w:sz w:val="22"/>
        <w:szCs w:val="22"/>
      </w:rPr>
    </w:lvl>
    <w:lvl w:ilvl="3">
      <w:start w:val="1"/>
      <w:numFmt w:val="decimal"/>
      <w:lvlText w:val="%4."/>
      <w:lvlJc w:val="left"/>
      <w:pPr>
        <w:tabs>
          <w:tab w:val="num" w:pos="1857"/>
        </w:tabs>
        <w:ind w:left="1857" w:hanging="360"/>
      </w:pPr>
      <w:rPr>
        <w:sz w:val="22"/>
        <w:szCs w:val="22"/>
      </w:rPr>
    </w:lvl>
    <w:lvl w:ilvl="4">
      <w:start w:val="1"/>
      <w:numFmt w:val="decimal"/>
      <w:lvlText w:val="%5."/>
      <w:lvlJc w:val="left"/>
      <w:pPr>
        <w:tabs>
          <w:tab w:val="num" w:pos="2217"/>
        </w:tabs>
        <w:ind w:left="2217" w:hanging="360"/>
      </w:pPr>
      <w:rPr>
        <w:sz w:val="22"/>
        <w:szCs w:val="22"/>
      </w:rPr>
    </w:lvl>
    <w:lvl w:ilvl="5">
      <w:start w:val="1"/>
      <w:numFmt w:val="decimal"/>
      <w:lvlText w:val="%6."/>
      <w:lvlJc w:val="left"/>
      <w:pPr>
        <w:tabs>
          <w:tab w:val="num" w:pos="2577"/>
        </w:tabs>
        <w:ind w:left="2577" w:hanging="360"/>
      </w:pPr>
      <w:rPr>
        <w:sz w:val="22"/>
        <w:szCs w:val="22"/>
      </w:rPr>
    </w:lvl>
    <w:lvl w:ilvl="6">
      <w:start w:val="1"/>
      <w:numFmt w:val="decimal"/>
      <w:lvlText w:val="%7."/>
      <w:lvlJc w:val="left"/>
      <w:pPr>
        <w:tabs>
          <w:tab w:val="num" w:pos="2937"/>
        </w:tabs>
        <w:ind w:left="2937" w:hanging="360"/>
      </w:pPr>
      <w:rPr>
        <w:sz w:val="22"/>
        <w:szCs w:val="22"/>
      </w:rPr>
    </w:lvl>
    <w:lvl w:ilvl="7">
      <w:start w:val="1"/>
      <w:numFmt w:val="decimal"/>
      <w:lvlText w:val="%8."/>
      <w:lvlJc w:val="left"/>
      <w:pPr>
        <w:tabs>
          <w:tab w:val="num" w:pos="3297"/>
        </w:tabs>
        <w:ind w:left="3297" w:hanging="360"/>
      </w:pPr>
      <w:rPr>
        <w:sz w:val="22"/>
        <w:szCs w:val="22"/>
      </w:rPr>
    </w:lvl>
    <w:lvl w:ilvl="8">
      <w:start w:val="1"/>
      <w:numFmt w:val="decimal"/>
      <w:lvlText w:val="%9."/>
      <w:lvlJc w:val="left"/>
      <w:pPr>
        <w:tabs>
          <w:tab w:val="num" w:pos="3657"/>
        </w:tabs>
        <w:ind w:left="3657" w:hanging="360"/>
      </w:pPr>
      <w:rPr>
        <w:sz w:val="22"/>
        <w:szCs w:val="22"/>
      </w:rPr>
    </w:lvl>
  </w:abstractNum>
  <w:abstractNum w:abstractNumId="4" w15:restartNumberingAfterBreak="0">
    <w:nsid w:val="00000007"/>
    <w:multiLevelType w:val="multilevel"/>
    <w:tmpl w:val="6550034E"/>
    <w:name w:val="WW8Num7"/>
    <w:lvl w:ilvl="0">
      <w:start w:val="1"/>
      <w:numFmt w:val="decimal"/>
      <w:lvlText w:val="%1)"/>
      <w:lvlJc w:val="left"/>
      <w:pPr>
        <w:tabs>
          <w:tab w:val="num" w:pos="360"/>
        </w:tabs>
        <w:ind w:left="360" w:hanging="360"/>
      </w:pPr>
      <w:rPr>
        <w:rFonts w:ascii="Tahoma" w:eastAsia="Times New Roman" w:hAnsi="Tahoma" w:cs="Tahoma"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1"/>
    <w:multiLevelType w:val="multilevel"/>
    <w:tmpl w:val="3E52606E"/>
    <w:name w:val="WW8Num17"/>
    <w:lvl w:ilvl="0">
      <w:start w:val="1"/>
      <w:numFmt w:val="decimal"/>
      <w:lvlText w:val="%1."/>
      <w:lvlJc w:val="left"/>
      <w:pPr>
        <w:tabs>
          <w:tab w:val="num" w:pos="380"/>
        </w:tabs>
        <w:ind w:left="380" w:hanging="386"/>
      </w:pPr>
      <w:rPr>
        <w:rFonts w:ascii="Tahoma" w:hAnsi="Tahoma" w:cs="Tahoma" w:hint="default"/>
        <w:b w:val="0"/>
        <w:bCs w:val="0"/>
        <w:color w:val="000000"/>
        <w:sz w:val="22"/>
        <w:szCs w:val="22"/>
      </w:rPr>
    </w:lvl>
    <w:lvl w:ilvl="1">
      <w:start w:val="1"/>
      <w:numFmt w:val="decimal"/>
      <w:lvlText w:val="%2."/>
      <w:lvlJc w:val="left"/>
      <w:pPr>
        <w:tabs>
          <w:tab w:val="num" w:pos="1080"/>
        </w:tabs>
        <w:ind w:left="1080" w:hanging="360"/>
      </w:pPr>
      <w:rPr>
        <w:rFonts w:ascii="Times New Roman" w:hAnsi="Times New Roman" w:cs="Times New Roman"/>
        <w:b w:val="0"/>
        <w:bCs w:val="0"/>
        <w:color w:val="000000"/>
        <w:sz w:val="22"/>
        <w:szCs w:val="22"/>
      </w:rPr>
    </w:lvl>
    <w:lvl w:ilvl="2">
      <w:start w:val="1"/>
      <w:numFmt w:val="decimal"/>
      <w:lvlText w:val="%3."/>
      <w:lvlJc w:val="left"/>
      <w:pPr>
        <w:tabs>
          <w:tab w:val="num" w:pos="1440"/>
        </w:tabs>
        <w:ind w:left="1440" w:hanging="360"/>
      </w:pPr>
      <w:rPr>
        <w:rFonts w:ascii="Times New Roman" w:hAnsi="Times New Roman" w:cs="Times New Roman"/>
        <w:b w:val="0"/>
        <w:bCs w:val="0"/>
        <w:color w:val="000000"/>
        <w:sz w:val="22"/>
        <w:szCs w:val="22"/>
      </w:rPr>
    </w:lvl>
    <w:lvl w:ilvl="3">
      <w:start w:val="1"/>
      <w:numFmt w:val="decimal"/>
      <w:lvlText w:val="%4."/>
      <w:lvlJc w:val="left"/>
      <w:pPr>
        <w:tabs>
          <w:tab w:val="num" w:pos="1800"/>
        </w:tabs>
        <w:ind w:left="1800" w:hanging="360"/>
      </w:pPr>
      <w:rPr>
        <w:rFonts w:ascii="Times New Roman" w:hAnsi="Times New Roman" w:cs="Times New Roman"/>
        <w:b w:val="0"/>
        <w:bCs w:val="0"/>
        <w:color w:val="000000"/>
        <w:sz w:val="22"/>
        <w:szCs w:val="22"/>
      </w:rPr>
    </w:lvl>
    <w:lvl w:ilvl="4">
      <w:start w:val="1"/>
      <w:numFmt w:val="decimal"/>
      <w:lvlText w:val="%5."/>
      <w:lvlJc w:val="left"/>
      <w:pPr>
        <w:tabs>
          <w:tab w:val="num" w:pos="2160"/>
        </w:tabs>
        <w:ind w:left="2160" w:hanging="360"/>
      </w:pPr>
      <w:rPr>
        <w:rFonts w:ascii="Times New Roman" w:hAnsi="Times New Roman" w:cs="Times New Roman"/>
        <w:b w:val="0"/>
        <w:bCs w:val="0"/>
        <w:color w:val="000000"/>
        <w:sz w:val="22"/>
        <w:szCs w:val="22"/>
      </w:rPr>
    </w:lvl>
    <w:lvl w:ilvl="5">
      <w:start w:val="1"/>
      <w:numFmt w:val="decimal"/>
      <w:lvlText w:val="%6."/>
      <w:lvlJc w:val="left"/>
      <w:pPr>
        <w:tabs>
          <w:tab w:val="num" w:pos="2520"/>
        </w:tabs>
        <w:ind w:left="2520" w:hanging="360"/>
      </w:pPr>
      <w:rPr>
        <w:rFonts w:ascii="Times New Roman" w:hAnsi="Times New Roman" w:cs="Times New Roman"/>
        <w:b w:val="0"/>
        <w:bCs w:val="0"/>
        <w:color w:val="000000"/>
        <w:sz w:val="22"/>
        <w:szCs w:val="22"/>
      </w:rPr>
    </w:lvl>
    <w:lvl w:ilvl="6">
      <w:start w:val="1"/>
      <w:numFmt w:val="decimal"/>
      <w:lvlText w:val="%7."/>
      <w:lvlJc w:val="left"/>
      <w:pPr>
        <w:tabs>
          <w:tab w:val="num" w:pos="2880"/>
        </w:tabs>
        <w:ind w:left="2880" w:hanging="360"/>
      </w:pPr>
      <w:rPr>
        <w:rFonts w:ascii="Times New Roman" w:hAnsi="Times New Roman" w:cs="Times New Roman"/>
        <w:b w:val="0"/>
        <w:bCs w:val="0"/>
        <w:color w:val="000000"/>
        <w:sz w:val="22"/>
        <w:szCs w:val="22"/>
      </w:rPr>
    </w:lvl>
    <w:lvl w:ilvl="7">
      <w:start w:val="1"/>
      <w:numFmt w:val="decimal"/>
      <w:lvlText w:val="%8."/>
      <w:lvlJc w:val="left"/>
      <w:pPr>
        <w:tabs>
          <w:tab w:val="num" w:pos="3240"/>
        </w:tabs>
        <w:ind w:left="3240" w:hanging="360"/>
      </w:pPr>
      <w:rPr>
        <w:rFonts w:ascii="Times New Roman" w:hAnsi="Times New Roman" w:cs="Times New Roman"/>
        <w:b w:val="0"/>
        <w:bCs w:val="0"/>
        <w:color w:val="000000"/>
        <w:sz w:val="22"/>
        <w:szCs w:val="22"/>
      </w:rPr>
    </w:lvl>
    <w:lvl w:ilvl="8">
      <w:start w:val="1"/>
      <w:numFmt w:val="decimal"/>
      <w:lvlText w:val="%9."/>
      <w:lvlJc w:val="left"/>
      <w:pPr>
        <w:tabs>
          <w:tab w:val="num" w:pos="3600"/>
        </w:tabs>
        <w:ind w:left="3600" w:hanging="360"/>
      </w:pPr>
      <w:rPr>
        <w:rFonts w:ascii="Times New Roman" w:hAnsi="Times New Roman" w:cs="Times New Roman"/>
        <w:b w:val="0"/>
        <w:bCs w:val="0"/>
        <w:color w:val="000000"/>
        <w:sz w:val="22"/>
        <w:szCs w:val="22"/>
      </w:rPr>
    </w:lvl>
  </w:abstractNum>
  <w:abstractNum w:abstractNumId="6" w15:restartNumberingAfterBreak="0">
    <w:nsid w:val="00000012"/>
    <w:multiLevelType w:val="multilevel"/>
    <w:tmpl w:val="00000012"/>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1B64A2D"/>
    <w:multiLevelType w:val="hybridMultilevel"/>
    <w:tmpl w:val="B994FAB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2923DB2"/>
    <w:multiLevelType w:val="hybridMultilevel"/>
    <w:tmpl w:val="D58624BC"/>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F21A04"/>
    <w:multiLevelType w:val="hybridMultilevel"/>
    <w:tmpl w:val="72AA4E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195D8A"/>
    <w:multiLevelType w:val="hybridMultilevel"/>
    <w:tmpl w:val="912E382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E71723"/>
    <w:multiLevelType w:val="multilevel"/>
    <w:tmpl w:val="5E0435CC"/>
    <w:lvl w:ilvl="0">
      <w:start w:val="3"/>
      <w:numFmt w:val="decimal"/>
      <w:lvlText w:val="%1."/>
      <w:lvlJc w:val="left"/>
      <w:pPr>
        <w:ind w:left="360" w:hanging="360"/>
      </w:pPr>
      <w:rPr>
        <w:rFonts w:ascii="Tahoma" w:eastAsiaTheme="minorHAnsi" w:hAnsi="Tahoma" w:cs="Tahoma" w:hint="default"/>
      </w:rPr>
    </w:lvl>
    <w:lvl w:ilvl="1">
      <w:start w:val="1"/>
      <w:numFmt w:val="lowerLetter"/>
      <w:lvlText w:val="%2)"/>
      <w:lvlJc w:val="left"/>
      <w:pPr>
        <w:ind w:left="1146" w:hanging="360"/>
      </w:pPr>
      <w:rPr>
        <w:rFonts w:hint="default"/>
      </w:rPr>
    </w:lvl>
    <w:lvl w:ilvl="2">
      <w:start w:val="1"/>
      <w:numFmt w:val="lowerLetter"/>
      <w:lvlText w:val="%3)"/>
      <w:lvlJc w:val="left"/>
      <w:pPr>
        <w:ind w:left="1224" w:hanging="504"/>
      </w:pPr>
      <w:rPr>
        <w:rFonts w:asciiTheme="minorHAnsi" w:eastAsiaTheme="minorHAnsi" w:hAnsiTheme="minorHAnsi" w:cstheme="minorBid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BF04CF"/>
    <w:multiLevelType w:val="hybridMultilevel"/>
    <w:tmpl w:val="226E21D4"/>
    <w:lvl w:ilvl="0" w:tplc="1BE6AD8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07F45CBF"/>
    <w:multiLevelType w:val="hybridMultilevel"/>
    <w:tmpl w:val="875680F8"/>
    <w:lvl w:ilvl="0" w:tplc="C520E72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08BA068E"/>
    <w:multiLevelType w:val="multilevel"/>
    <w:tmpl w:val="44C0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1D44B5"/>
    <w:multiLevelType w:val="hybridMultilevel"/>
    <w:tmpl w:val="ADBE08EC"/>
    <w:lvl w:ilvl="0" w:tplc="A9301B0C">
      <w:start w:val="3"/>
      <w:numFmt w:val="decimal"/>
      <w:lvlText w:val="%1."/>
      <w:lvlJc w:val="left"/>
      <w:pPr>
        <w:ind w:left="3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F435BA">
      <w:start w:val="1"/>
      <w:numFmt w:val="decimal"/>
      <w:lvlText w:val="%2)"/>
      <w:lvlJc w:val="left"/>
      <w:pPr>
        <w:ind w:left="864"/>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2B407C14">
      <w:start w:val="1"/>
      <w:numFmt w:val="lowerRoman"/>
      <w:lvlText w:val="%3"/>
      <w:lvlJc w:val="left"/>
      <w:pPr>
        <w:ind w:left="1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72ED8F0">
      <w:start w:val="1"/>
      <w:numFmt w:val="decimal"/>
      <w:lvlText w:val="%4"/>
      <w:lvlJc w:val="left"/>
      <w:pPr>
        <w:ind w:left="2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10F640">
      <w:start w:val="1"/>
      <w:numFmt w:val="lowerLetter"/>
      <w:lvlText w:val="%5"/>
      <w:lvlJc w:val="left"/>
      <w:pPr>
        <w:ind w:left="3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3F6A704">
      <w:start w:val="1"/>
      <w:numFmt w:val="lowerRoman"/>
      <w:lvlText w:val="%6"/>
      <w:lvlJc w:val="left"/>
      <w:pPr>
        <w:ind w:left="3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9BCC3E0">
      <w:start w:val="1"/>
      <w:numFmt w:val="decimal"/>
      <w:lvlText w:val="%7"/>
      <w:lvlJc w:val="left"/>
      <w:pPr>
        <w:ind w:left="4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A103962">
      <w:start w:val="1"/>
      <w:numFmt w:val="lowerLetter"/>
      <w:lvlText w:val="%8"/>
      <w:lvlJc w:val="left"/>
      <w:pPr>
        <w:ind w:left="5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676E452">
      <w:start w:val="1"/>
      <w:numFmt w:val="lowerRoman"/>
      <w:lvlText w:val="%9"/>
      <w:lvlJc w:val="left"/>
      <w:pPr>
        <w:ind w:left="5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09971EE3"/>
    <w:multiLevelType w:val="hybridMultilevel"/>
    <w:tmpl w:val="0E786DEE"/>
    <w:lvl w:ilvl="0" w:tplc="FFFFFFFF">
      <w:start w:val="1"/>
      <w:numFmt w:val="lowerLetter"/>
      <w:lvlText w:val="%1)"/>
      <w:lvlJc w:val="left"/>
      <w:pPr>
        <w:ind w:left="1146" w:hanging="360"/>
      </w:pPr>
      <w:rPr>
        <w:rFonts w:ascii="Tahoma" w:hAnsi="Tahoma" w:cs="Tahoma" w:hint="default"/>
        <w:b w:val="0"/>
        <w:bCs w:val="0"/>
        <w:sz w:val="24"/>
        <w:szCs w:val="24"/>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7" w15:restartNumberingAfterBreak="0">
    <w:nsid w:val="0A5C1B83"/>
    <w:multiLevelType w:val="hybridMultilevel"/>
    <w:tmpl w:val="A98249A2"/>
    <w:lvl w:ilvl="0" w:tplc="80DCD760">
      <w:start w:val="1"/>
      <w:numFmt w:val="decimal"/>
      <w:lvlText w:val="%1."/>
      <w:lvlJc w:val="left"/>
      <w:pPr>
        <w:ind w:left="389"/>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27A2ED4C">
      <w:start w:val="1"/>
      <w:numFmt w:val="decimal"/>
      <w:lvlText w:val="%2)"/>
      <w:lvlJc w:val="left"/>
      <w:pPr>
        <w:ind w:left="732"/>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A81CD5E4">
      <w:start w:val="1"/>
      <w:numFmt w:val="lowerRoman"/>
      <w:lvlText w:val="%3"/>
      <w:lvlJc w:val="left"/>
      <w:pPr>
        <w:ind w:left="14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68A2A3A">
      <w:start w:val="1"/>
      <w:numFmt w:val="decimal"/>
      <w:lvlText w:val="%4"/>
      <w:lvlJc w:val="left"/>
      <w:pPr>
        <w:ind w:left="21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2EBD0E">
      <w:start w:val="1"/>
      <w:numFmt w:val="lowerLetter"/>
      <w:lvlText w:val="%5"/>
      <w:lvlJc w:val="left"/>
      <w:pPr>
        <w:ind w:left="28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B1ECC10">
      <w:start w:val="1"/>
      <w:numFmt w:val="lowerRoman"/>
      <w:lvlText w:val="%6"/>
      <w:lvlJc w:val="left"/>
      <w:pPr>
        <w:ind w:left="36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9AAACB2">
      <w:start w:val="1"/>
      <w:numFmt w:val="decimal"/>
      <w:lvlText w:val="%7"/>
      <w:lvlJc w:val="left"/>
      <w:pPr>
        <w:ind w:left="43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B7EB144">
      <w:start w:val="1"/>
      <w:numFmt w:val="lowerLetter"/>
      <w:lvlText w:val="%8"/>
      <w:lvlJc w:val="left"/>
      <w:pPr>
        <w:ind w:left="50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98673E">
      <w:start w:val="1"/>
      <w:numFmt w:val="lowerRoman"/>
      <w:lvlText w:val="%9"/>
      <w:lvlJc w:val="left"/>
      <w:pPr>
        <w:ind w:left="57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0C1068D4"/>
    <w:multiLevelType w:val="hybridMultilevel"/>
    <w:tmpl w:val="2786AE92"/>
    <w:lvl w:ilvl="0" w:tplc="253E3F8E">
      <w:start w:val="10"/>
      <w:numFmt w:val="decimal"/>
      <w:lvlText w:val="%1)"/>
      <w:lvlJc w:val="left"/>
      <w:pPr>
        <w:ind w:left="7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CEA577A">
      <w:start w:val="1"/>
      <w:numFmt w:val="lowerLetter"/>
      <w:lvlText w:val="%2)"/>
      <w:lvlJc w:val="left"/>
      <w:pPr>
        <w:ind w:left="744"/>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512A0962">
      <w:start w:val="1"/>
      <w:numFmt w:val="lowerRoman"/>
      <w:lvlText w:val="%3"/>
      <w:lvlJc w:val="left"/>
      <w:pPr>
        <w:ind w:left="18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1AA95C">
      <w:start w:val="1"/>
      <w:numFmt w:val="decimal"/>
      <w:lvlText w:val="%4"/>
      <w:lvlJc w:val="left"/>
      <w:pPr>
        <w:ind w:left="25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E8F3D6">
      <w:start w:val="1"/>
      <w:numFmt w:val="lowerLetter"/>
      <w:lvlText w:val="%5"/>
      <w:lvlJc w:val="left"/>
      <w:pPr>
        <w:ind w:left="3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E7230B8">
      <w:start w:val="1"/>
      <w:numFmt w:val="lowerRoman"/>
      <w:lvlText w:val="%6"/>
      <w:lvlJc w:val="left"/>
      <w:pPr>
        <w:ind w:left="3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DDA849A">
      <w:start w:val="1"/>
      <w:numFmt w:val="decimal"/>
      <w:lvlText w:val="%7"/>
      <w:lvlJc w:val="left"/>
      <w:pPr>
        <w:ind w:left="46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2C4D60E">
      <w:start w:val="1"/>
      <w:numFmt w:val="lowerLetter"/>
      <w:lvlText w:val="%8"/>
      <w:lvlJc w:val="left"/>
      <w:pPr>
        <w:ind w:left="54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B804BB0">
      <w:start w:val="1"/>
      <w:numFmt w:val="lowerRoman"/>
      <w:lvlText w:val="%9"/>
      <w:lvlJc w:val="left"/>
      <w:pPr>
        <w:ind w:left="61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0C4E4C42"/>
    <w:multiLevelType w:val="multilevel"/>
    <w:tmpl w:val="B3100704"/>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720" w:hanging="360"/>
      </w:pPr>
    </w:lvl>
    <w:lvl w:ilvl="2">
      <w:start w:val="3"/>
      <w:numFmt w:val="lowerLetter"/>
      <w:lvlText w:val="%3)"/>
      <w:lvlJc w:val="left"/>
      <w:pPr>
        <w:ind w:left="1004"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CD03948"/>
    <w:multiLevelType w:val="multilevel"/>
    <w:tmpl w:val="0A165832"/>
    <w:lvl w:ilvl="0">
      <w:start w:val="1"/>
      <w:numFmt w:val="decimal"/>
      <w:lvlText w:val="%1."/>
      <w:lvlJc w:val="left"/>
      <w:pPr>
        <w:ind w:left="765" w:hanging="405"/>
      </w:pPr>
      <w:rPr>
        <w:rFonts w:hint="default"/>
      </w:rPr>
    </w:lvl>
    <w:lvl w:ilvl="1">
      <w:start w:val="1"/>
      <w:numFmt w:val="lowerLetter"/>
      <w:lvlText w:val="%2)"/>
      <w:lvlJc w:val="left"/>
      <w:pPr>
        <w:ind w:left="720" w:hanging="360"/>
      </w:pPr>
      <w:rPr>
        <w:rFonts w:hint="default"/>
      </w:rPr>
    </w:lvl>
    <w:lvl w:ilvl="2">
      <w:start w:val="2"/>
      <w:numFmt w:val="lowerLetter"/>
      <w:lvlText w:val="%3)"/>
      <w:lvlJc w:val="left"/>
      <w:pPr>
        <w:ind w:left="1004"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0D1C27A9"/>
    <w:multiLevelType w:val="hybridMultilevel"/>
    <w:tmpl w:val="A4F0F60C"/>
    <w:lvl w:ilvl="0" w:tplc="3D762FF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E88110A">
      <w:start w:val="1"/>
      <w:numFmt w:val="lowerLetter"/>
      <w:lvlText w:val="%2"/>
      <w:lvlJc w:val="left"/>
      <w:pPr>
        <w:ind w:left="4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864CF5A">
      <w:start w:val="1"/>
      <w:numFmt w:val="lowerRoman"/>
      <w:lvlText w:val="%3"/>
      <w:lvlJc w:val="left"/>
      <w:pPr>
        <w:ind w:left="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723602">
      <w:start w:val="1"/>
      <w:numFmt w:val="decimal"/>
      <w:lvlRestart w:val="0"/>
      <w:lvlText w:val="%4)"/>
      <w:lvlJc w:val="left"/>
      <w:pPr>
        <w:ind w:left="728"/>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4" w:tplc="4F9A24B0">
      <w:start w:val="1"/>
      <w:numFmt w:val="lowerLetter"/>
      <w:lvlText w:val="%5"/>
      <w:lvlJc w:val="left"/>
      <w:pPr>
        <w:ind w:left="1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B7AB334">
      <w:start w:val="1"/>
      <w:numFmt w:val="lowerRoman"/>
      <w:lvlText w:val="%6"/>
      <w:lvlJc w:val="left"/>
      <w:pPr>
        <w:ind w:left="2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4E6514">
      <w:start w:val="1"/>
      <w:numFmt w:val="decimal"/>
      <w:lvlText w:val="%7"/>
      <w:lvlJc w:val="left"/>
      <w:pPr>
        <w:ind w:left="2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06F184">
      <w:start w:val="1"/>
      <w:numFmt w:val="lowerLetter"/>
      <w:lvlText w:val="%8"/>
      <w:lvlJc w:val="left"/>
      <w:pPr>
        <w:ind w:left="3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D344A20">
      <w:start w:val="1"/>
      <w:numFmt w:val="lowerRoman"/>
      <w:lvlText w:val="%9"/>
      <w:lvlJc w:val="left"/>
      <w:pPr>
        <w:ind w:left="43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0DB74726"/>
    <w:multiLevelType w:val="multilevel"/>
    <w:tmpl w:val="C0C61150"/>
    <w:lvl w:ilvl="0">
      <w:start w:val="1"/>
      <w:numFmt w:val="bullet"/>
      <w:lvlText w:val=""/>
      <w:lvlJc w:val="left"/>
      <w:pPr>
        <w:tabs>
          <w:tab w:val="num" w:pos="720"/>
        </w:tabs>
        <w:ind w:left="720" w:hanging="360"/>
      </w:pPr>
      <w:rPr>
        <w:rFonts w:ascii="Symbol" w:hAnsi="Symbol" w:hint="default"/>
        <w:color w:val="000000" w:themeColor="text1"/>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DEC45C0"/>
    <w:multiLevelType w:val="hybridMultilevel"/>
    <w:tmpl w:val="55B6B672"/>
    <w:lvl w:ilvl="0" w:tplc="0DB40784">
      <w:start w:val="1"/>
      <w:numFmt w:val="bullet"/>
      <w:lvlText w:val=""/>
      <w:lvlJc w:val="left"/>
      <w:pPr>
        <w:ind w:left="1004" w:hanging="360"/>
      </w:pPr>
      <w:rPr>
        <w:rFonts w:ascii="Symbol" w:hAnsi="Symbol" w:hint="default"/>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0ECB35F1"/>
    <w:multiLevelType w:val="multilevel"/>
    <w:tmpl w:val="D18A1034"/>
    <w:lvl w:ilvl="0">
      <w:start w:val="1"/>
      <w:numFmt w:val="decimal"/>
      <w:lvlText w:val="%1."/>
      <w:lvlJc w:val="left"/>
      <w:pPr>
        <w:ind w:left="765" w:hanging="4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10BC29AC"/>
    <w:multiLevelType w:val="hybridMultilevel"/>
    <w:tmpl w:val="768EBEA4"/>
    <w:lvl w:ilvl="0" w:tplc="5024F92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0CC103A"/>
    <w:multiLevelType w:val="hybridMultilevel"/>
    <w:tmpl w:val="F852EB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24F083C"/>
    <w:multiLevelType w:val="hybridMultilevel"/>
    <w:tmpl w:val="0CD483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382179B"/>
    <w:multiLevelType w:val="hybridMultilevel"/>
    <w:tmpl w:val="A0123AE0"/>
    <w:lvl w:ilvl="0" w:tplc="FCB8CE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13990899"/>
    <w:multiLevelType w:val="hybridMultilevel"/>
    <w:tmpl w:val="EA58EA4A"/>
    <w:lvl w:ilvl="0" w:tplc="8C32E0C0">
      <w:start w:val="1"/>
      <w:numFmt w:val="decimal"/>
      <w:lvlText w:val="%1."/>
      <w:lvlJc w:val="left"/>
      <w:pPr>
        <w:ind w:left="360" w:hanging="360"/>
      </w:pPr>
      <w:rPr>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13FF4665"/>
    <w:multiLevelType w:val="hybridMultilevel"/>
    <w:tmpl w:val="7710FDCE"/>
    <w:lvl w:ilvl="0" w:tplc="B6D48B7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14813FA2"/>
    <w:multiLevelType w:val="multilevel"/>
    <w:tmpl w:val="B4AE0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482775B"/>
    <w:multiLevelType w:val="multilevel"/>
    <w:tmpl w:val="0EBA3C40"/>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3" w15:restartNumberingAfterBreak="0">
    <w:nsid w:val="156446F9"/>
    <w:multiLevelType w:val="multilevel"/>
    <w:tmpl w:val="354E5D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15C1379F"/>
    <w:multiLevelType w:val="hybridMultilevel"/>
    <w:tmpl w:val="0896B032"/>
    <w:lvl w:ilvl="0" w:tplc="17BCEFE8">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17B938CB"/>
    <w:multiLevelType w:val="hybridMultilevel"/>
    <w:tmpl w:val="74288FCE"/>
    <w:lvl w:ilvl="0" w:tplc="491AD9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83C694D"/>
    <w:multiLevelType w:val="hybridMultilevel"/>
    <w:tmpl w:val="E4448D78"/>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184679CF"/>
    <w:multiLevelType w:val="hybridMultilevel"/>
    <w:tmpl w:val="EC8C6854"/>
    <w:lvl w:ilvl="0" w:tplc="EEEC57B2">
      <w:start w:val="1"/>
      <w:numFmt w:val="bullet"/>
      <w:lvlText w:val=""/>
      <w:lvlJc w:val="left"/>
      <w:pPr>
        <w:tabs>
          <w:tab w:val="num" w:pos="720"/>
        </w:tabs>
        <w:ind w:left="720" w:hanging="360"/>
      </w:pPr>
      <w:rPr>
        <w:rFonts w:ascii="Symbol" w:hAnsi="Symbol"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8885095"/>
    <w:multiLevelType w:val="hybridMultilevel"/>
    <w:tmpl w:val="2CF623C8"/>
    <w:lvl w:ilvl="0" w:tplc="7FE2A7CE">
      <w:start w:val="1"/>
      <w:numFmt w:val="decimal"/>
      <w:lvlText w:val="%1."/>
      <w:lvlJc w:val="left"/>
      <w:pPr>
        <w:ind w:left="368" w:hanging="360"/>
      </w:pPr>
      <w:rPr>
        <w:rFonts w:eastAsia="Calibri" w:hint="default"/>
        <w:color w:val="000000" w:themeColor="text1"/>
      </w:rPr>
    </w:lvl>
    <w:lvl w:ilvl="1" w:tplc="04150019" w:tentative="1">
      <w:start w:val="1"/>
      <w:numFmt w:val="lowerLetter"/>
      <w:lvlText w:val="%2."/>
      <w:lvlJc w:val="left"/>
      <w:pPr>
        <w:ind w:left="1088" w:hanging="360"/>
      </w:pPr>
    </w:lvl>
    <w:lvl w:ilvl="2" w:tplc="0415001B" w:tentative="1">
      <w:start w:val="1"/>
      <w:numFmt w:val="lowerRoman"/>
      <w:lvlText w:val="%3."/>
      <w:lvlJc w:val="right"/>
      <w:pPr>
        <w:ind w:left="1808" w:hanging="180"/>
      </w:pPr>
    </w:lvl>
    <w:lvl w:ilvl="3" w:tplc="0415000F" w:tentative="1">
      <w:start w:val="1"/>
      <w:numFmt w:val="decimal"/>
      <w:lvlText w:val="%4."/>
      <w:lvlJc w:val="left"/>
      <w:pPr>
        <w:ind w:left="2528" w:hanging="360"/>
      </w:pPr>
    </w:lvl>
    <w:lvl w:ilvl="4" w:tplc="04150019" w:tentative="1">
      <w:start w:val="1"/>
      <w:numFmt w:val="lowerLetter"/>
      <w:lvlText w:val="%5."/>
      <w:lvlJc w:val="left"/>
      <w:pPr>
        <w:ind w:left="3248" w:hanging="360"/>
      </w:pPr>
    </w:lvl>
    <w:lvl w:ilvl="5" w:tplc="0415001B" w:tentative="1">
      <w:start w:val="1"/>
      <w:numFmt w:val="lowerRoman"/>
      <w:lvlText w:val="%6."/>
      <w:lvlJc w:val="right"/>
      <w:pPr>
        <w:ind w:left="3968" w:hanging="180"/>
      </w:pPr>
    </w:lvl>
    <w:lvl w:ilvl="6" w:tplc="0415000F" w:tentative="1">
      <w:start w:val="1"/>
      <w:numFmt w:val="decimal"/>
      <w:lvlText w:val="%7."/>
      <w:lvlJc w:val="left"/>
      <w:pPr>
        <w:ind w:left="4688" w:hanging="360"/>
      </w:pPr>
    </w:lvl>
    <w:lvl w:ilvl="7" w:tplc="04150019" w:tentative="1">
      <w:start w:val="1"/>
      <w:numFmt w:val="lowerLetter"/>
      <w:lvlText w:val="%8."/>
      <w:lvlJc w:val="left"/>
      <w:pPr>
        <w:ind w:left="5408" w:hanging="360"/>
      </w:pPr>
    </w:lvl>
    <w:lvl w:ilvl="8" w:tplc="0415001B" w:tentative="1">
      <w:start w:val="1"/>
      <w:numFmt w:val="lowerRoman"/>
      <w:lvlText w:val="%9."/>
      <w:lvlJc w:val="right"/>
      <w:pPr>
        <w:ind w:left="6128" w:hanging="180"/>
      </w:pPr>
    </w:lvl>
  </w:abstractNum>
  <w:abstractNum w:abstractNumId="39" w15:restartNumberingAfterBreak="0">
    <w:nsid w:val="18D72FDC"/>
    <w:multiLevelType w:val="hybridMultilevel"/>
    <w:tmpl w:val="F0C8E52A"/>
    <w:lvl w:ilvl="0" w:tplc="7C961464">
      <w:start w:val="1"/>
      <w:numFmt w:val="decimal"/>
      <w:lvlText w:val="%1."/>
      <w:lvlJc w:val="left"/>
      <w:pPr>
        <w:ind w:left="172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999487E"/>
    <w:multiLevelType w:val="hybridMultilevel"/>
    <w:tmpl w:val="A344E29A"/>
    <w:lvl w:ilvl="0" w:tplc="F13C42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1AF15669"/>
    <w:multiLevelType w:val="hybridMultilevel"/>
    <w:tmpl w:val="A0EE4B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BA95982"/>
    <w:multiLevelType w:val="multilevel"/>
    <w:tmpl w:val="1AE2A4EA"/>
    <w:styleLink w:val="WWNum44"/>
    <w:lvl w:ilvl="0">
      <w:start w:val="13"/>
      <w:numFmt w:val="decimal"/>
      <w:lvlText w:val="%1."/>
      <w:lvlJc w:val="left"/>
      <w:pPr>
        <w:ind w:left="360" w:hanging="360"/>
      </w:pPr>
      <w:rPr>
        <w:rFonts w:cs="Symbol"/>
        <w:color w:val="000000"/>
        <w:sz w:val="24"/>
        <w:szCs w:val="24"/>
      </w:rPr>
    </w:lvl>
    <w:lvl w:ilvl="1">
      <w:start w:val="1"/>
      <w:numFmt w:val="none"/>
      <w:lvlText w:val="%2.1"/>
      <w:lvlJc w:val="left"/>
      <w:pPr>
        <w:ind w:left="360" w:hanging="360"/>
      </w:pPr>
      <w:rPr>
        <w:rFonts w:cs="Symbol"/>
        <w:color w:val="000000"/>
        <w:sz w:val="24"/>
        <w:szCs w:val="24"/>
      </w:rPr>
    </w:lvl>
    <w:lvl w:ilvl="2">
      <w:start w:val="1"/>
      <w:numFmt w:val="decimal"/>
      <w:lvlText w:val="%1.%2.%3.."/>
      <w:lvlJc w:val="left"/>
      <w:pPr>
        <w:ind w:left="720" w:hanging="720"/>
      </w:pPr>
      <w:rPr>
        <w:rFonts w:cs="Wingdings"/>
      </w:rPr>
    </w:lvl>
    <w:lvl w:ilvl="3">
      <w:start w:val="4095"/>
      <w:numFmt w:val="decimal"/>
      <w:lvlText w:val="%1.%2.%3.%4.."/>
      <w:lvlJc w:val="left"/>
      <w:pPr>
        <w:ind w:left="720" w:hanging="720"/>
      </w:pPr>
      <w:rPr>
        <w:rFonts w:cs="Wingdings"/>
      </w:rPr>
    </w:lvl>
    <w:lvl w:ilvl="4">
      <w:start w:val="1"/>
      <w:numFmt w:val="decimal"/>
      <w:lvlText w:val="%1.%2.%3.%4.%5."/>
      <w:lvlJc w:val="left"/>
      <w:pPr>
        <w:ind w:left="1080" w:hanging="1080"/>
      </w:pPr>
      <w:rPr>
        <w:rFonts w:cs="Wingdings"/>
      </w:rPr>
    </w:lvl>
    <w:lvl w:ilvl="5">
      <w:start w:val="1"/>
      <w:numFmt w:val="decimal"/>
      <w:lvlText w:val="%1.%2.%3.%4.%5.%6."/>
      <w:lvlJc w:val="left"/>
      <w:pPr>
        <w:ind w:left="1080" w:hanging="1080"/>
      </w:pPr>
      <w:rPr>
        <w:rFonts w:cs="Wingdings"/>
      </w:rPr>
    </w:lvl>
    <w:lvl w:ilvl="6">
      <w:start w:val="1"/>
      <w:numFmt w:val="decimal"/>
      <w:lvlText w:val="%1.%2.%3.%4.%5.%6.%7."/>
      <w:lvlJc w:val="left"/>
      <w:pPr>
        <w:ind w:left="1440" w:hanging="1440"/>
      </w:pPr>
      <w:rPr>
        <w:rFonts w:cs="Wingdings"/>
      </w:rPr>
    </w:lvl>
    <w:lvl w:ilvl="7">
      <w:start w:val="9"/>
      <w:numFmt w:val="decimal"/>
      <w:lvlText w:val="%1.%2.%3.%4.%5.%6.%7.%8."/>
      <w:lvlJc w:val="left"/>
      <w:pPr>
        <w:ind w:left="1440" w:hanging="1440"/>
      </w:pPr>
      <w:rPr>
        <w:rFonts w:cs="Wingdings"/>
      </w:rPr>
    </w:lvl>
    <w:lvl w:ilvl="8">
      <w:start w:val="4095"/>
      <w:numFmt w:val="decimal"/>
      <w:lvlText w:val="%1.%2.%3.%4.%5.%6.%7.%8.%9."/>
      <w:lvlJc w:val="left"/>
      <w:pPr>
        <w:ind w:left="1800" w:hanging="1800"/>
      </w:pPr>
      <w:rPr>
        <w:rFonts w:cs="Wingdings"/>
      </w:rPr>
    </w:lvl>
  </w:abstractNum>
  <w:abstractNum w:abstractNumId="44" w15:restartNumberingAfterBreak="0">
    <w:nsid w:val="1BE554FA"/>
    <w:multiLevelType w:val="hybridMultilevel"/>
    <w:tmpl w:val="8466D75C"/>
    <w:lvl w:ilvl="0" w:tplc="69B26BF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1D4C2E14"/>
    <w:multiLevelType w:val="multilevel"/>
    <w:tmpl w:val="2C7E2E94"/>
    <w:lvl w:ilvl="0">
      <w:start w:val="1"/>
      <w:numFmt w:val="lowerRoman"/>
      <w:lvlText w:val="(%1)"/>
      <w:lvlJc w:val="righ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6" w15:restartNumberingAfterBreak="0">
    <w:nsid w:val="1ED34E0B"/>
    <w:multiLevelType w:val="hybridMultilevel"/>
    <w:tmpl w:val="89D89CDA"/>
    <w:lvl w:ilvl="0" w:tplc="FD10077A">
      <w:start w:val="1"/>
      <w:numFmt w:val="decimal"/>
      <w:lvlText w:val="%1."/>
      <w:lvlJc w:val="left"/>
      <w:pPr>
        <w:ind w:left="720" w:hanging="360"/>
      </w:pPr>
      <w:rPr>
        <w:rFonts w:ascii="Tahoma" w:eastAsia="Calibri" w:hAnsi="Tahoma" w:cs="Tahoma"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F7D3B05"/>
    <w:multiLevelType w:val="hybridMultilevel"/>
    <w:tmpl w:val="44C257B6"/>
    <w:lvl w:ilvl="0" w:tplc="80C22EC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22C22D4"/>
    <w:multiLevelType w:val="hybridMultilevel"/>
    <w:tmpl w:val="901C2D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24B5359"/>
    <w:multiLevelType w:val="hybridMultilevel"/>
    <w:tmpl w:val="1384FBDA"/>
    <w:lvl w:ilvl="0" w:tplc="542A2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3AB1E3B"/>
    <w:multiLevelType w:val="hybridMultilevel"/>
    <w:tmpl w:val="F43A1F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3B7574F"/>
    <w:multiLevelType w:val="hybridMultilevel"/>
    <w:tmpl w:val="E02A55FA"/>
    <w:lvl w:ilvl="0" w:tplc="0415001B">
      <w:start w:val="1"/>
      <w:numFmt w:val="lowerRoman"/>
      <w:lvlText w:val="%1."/>
      <w:lvlJc w:val="right"/>
      <w:pPr>
        <w:ind w:left="1428" w:hanging="360"/>
      </w:pPr>
      <w:rPr>
        <w:rFonts w:cs="Times New Roman"/>
      </w:rPr>
    </w:lvl>
    <w:lvl w:ilvl="1" w:tplc="04150017">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2" w15:restartNumberingAfterBreak="0">
    <w:nsid w:val="26693D5E"/>
    <w:multiLevelType w:val="multilevel"/>
    <w:tmpl w:val="00E2274E"/>
    <w:styleLink w:val="StylKonspektynumerowaneZlewej12Pierwszywiersz03"/>
    <w:lvl w:ilvl="0">
      <w:start w:val="1"/>
      <w:numFmt w:val="upperLetter"/>
      <w:suff w:val="space"/>
      <w:lvlText w:val="%1"/>
      <w:lvlJc w:val="left"/>
      <w:pPr>
        <w:ind w:left="0" w:firstLine="0"/>
      </w:pPr>
      <w:rPr>
        <w:rFonts w:ascii="Arial Narrow" w:hAnsi="Arial Narrow" w:hint="default"/>
        <w:b/>
        <w:color w:val="auto"/>
        <w:sz w:val="28"/>
      </w:rPr>
    </w:lvl>
    <w:lvl w:ilvl="1">
      <w:start w:val="1"/>
      <w:numFmt w:val="upperRoman"/>
      <w:suff w:val="space"/>
      <w:lvlText w:val="%2"/>
      <w:lvlJc w:val="left"/>
      <w:pPr>
        <w:ind w:left="288" w:firstLine="0"/>
      </w:pPr>
      <w:rPr>
        <w:rFonts w:ascii="Arial Narrow" w:hAnsi="Arial Narrow" w:hint="default"/>
        <w:color w:val="auto"/>
        <w:sz w:val="22"/>
      </w:rPr>
    </w:lvl>
    <w:lvl w:ilvl="2">
      <w:start w:val="1"/>
      <w:numFmt w:val="decimal"/>
      <w:suff w:val="space"/>
      <w:lvlText w:val="%3"/>
      <w:lvlJc w:val="left"/>
      <w:pPr>
        <w:ind w:left="576" w:firstLine="0"/>
      </w:pPr>
      <w:rPr>
        <w:rFonts w:ascii="Arial Narrow" w:hAnsi="Arial Narrow" w:hint="default"/>
        <w:color w:val="auto"/>
        <w:sz w:val="22"/>
      </w:rPr>
    </w:lvl>
    <w:lvl w:ilvl="3">
      <w:start w:val="1"/>
      <w:numFmt w:val="decimal"/>
      <w:isLgl/>
      <w:suff w:val="space"/>
      <w:lvlText w:val="%3.%4."/>
      <w:lvlJc w:val="left"/>
      <w:pPr>
        <w:ind w:left="864" w:firstLine="0"/>
      </w:pPr>
      <w:rPr>
        <w:rFonts w:ascii="Arial Narrow" w:hAnsi="Arial Narrow" w:hint="default"/>
        <w:sz w:val="22"/>
      </w:rPr>
    </w:lvl>
    <w:lvl w:ilvl="4">
      <w:start w:val="1"/>
      <w:numFmt w:val="decimal"/>
      <w:suff w:val="space"/>
      <w:lvlText w:val="%3.%4.%5."/>
      <w:lvlJc w:val="left"/>
      <w:pPr>
        <w:ind w:left="1152" w:firstLine="0"/>
      </w:pPr>
      <w:rPr>
        <w:rFonts w:ascii="Arial Narrow" w:hAnsi="Arial Narrow" w:hint="default"/>
        <w:sz w:val="22"/>
      </w:rPr>
    </w:lvl>
    <w:lvl w:ilvl="5">
      <w:start w:val="1"/>
      <w:numFmt w:val="decimal"/>
      <w:suff w:val="space"/>
      <w:lvlText w:val="%3.%4.%5.%6."/>
      <w:lvlJc w:val="left"/>
      <w:pPr>
        <w:ind w:left="2232" w:hanging="648"/>
      </w:pPr>
      <w:rPr>
        <w:rFonts w:ascii="Arial Narrow" w:hAnsi="Arial Narrow" w:hint="default"/>
        <w:sz w:val="22"/>
      </w:rPr>
    </w:lvl>
    <w:lvl w:ilvl="6">
      <w:start w:val="1"/>
      <w:numFmt w:val="decimal"/>
      <w:suff w:val="space"/>
      <w:lvlText w:val="%3.%4.%5.%6.%7."/>
      <w:lvlJc w:val="left"/>
      <w:pPr>
        <w:ind w:left="1728" w:firstLine="432"/>
      </w:pPr>
      <w:rPr>
        <w:rFonts w:ascii="Arial Narrow" w:hAnsi="Arial Narrow" w:hint="default"/>
      </w:rPr>
    </w:lvl>
    <w:lvl w:ilvl="7">
      <w:start w:val="1"/>
      <w:numFmt w:val="bullet"/>
      <w:suff w:val="space"/>
      <w:lvlText w:val=""/>
      <w:lvlJc w:val="left"/>
      <w:pPr>
        <w:ind w:left="2016" w:firstLine="0"/>
      </w:pPr>
      <w:rPr>
        <w:rFonts w:ascii="Symbol" w:hAnsi="Symbol" w:hint="default"/>
        <w:color w:val="auto"/>
      </w:rPr>
    </w:lvl>
    <w:lvl w:ilvl="8">
      <w:start w:val="1"/>
      <w:numFmt w:val="bullet"/>
      <w:suff w:val="space"/>
      <w:lvlText w:val=""/>
      <w:lvlJc w:val="left"/>
      <w:pPr>
        <w:ind w:left="2304" w:firstLine="0"/>
      </w:pPr>
      <w:rPr>
        <w:rFonts w:ascii="Symbol" w:hAnsi="Symbol" w:hint="default"/>
        <w:color w:val="auto"/>
      </w:rPr>
    </w:lvl>
  </w:abstractNum>
  <w:abstractNum w:abstractNumId="5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6D313F2"/>
    <w:multiLevelType w:val="hybridMultilevel"/>
    <w:tmpl w:val="35A8E5C4"/>
    <w:lvl w:ilvl="0" w:tplc="04150001">
      <w:start w:val="1"/>
      <w:numFmt w:val="bullet"/>
      <w:lvlText w:val=""/>
      <w:lvlJc w:val="left"/>
      <w:pPr>
        <w:ind w:left="360" w:hanging="360"/>
      </w:pPr>
      <w:rPr>
        <w:rFonts w:ascii="Symbol" w:hAnsi="Symbol"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15:restartNumberingAfterBreak="0">
    <w:nsid w:val="29090317"/>
    <w:multiLevelType w:val="multilevel"/>
    <w:tmpl w:val="4DBA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B453325"/>
    <w:multiLevelType w:val="hybridMultilevel"/>
    <w:tmpl w:val="A748F8FC"/>
    <w:lvl w:ilvl="0" w:tplc="7F2C38B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736C43A">
      <w:start w:val="1"/>
      <w:numFmt w:val="lowerLetter"/>
      <w:lvlText w:val="%2)"/>
      <w:lvlJc w:val="left"/>
      <w:pPr>
        <w:ind w:left="1124"/>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ED44E966">
      <w:start w:val="1"/>
      <w:numFmt w:val="lowerRoman"/>
      <w:lvlText w:val="%3"/>
      <w:lvlJc w:val="left"/>
      <w:pPr>
        <w:ind w:left="18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1477AC">
      <w:start w:val="1"/>
      <w:numFmt w:val="decimal"/>
      <w:lvlText w:val="%4"/>
      <w:lvlJc w:val="left"/>
      <w:pPr>
        <w:ind w:left="25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106BC06">
      <w:start w:val="1"/>
      <w:numFmt w:val="lowerLetter"/>
      <w:lvlText w:val="%5"/>
      <w:lvlJc w:val="left"/>
      <w:pPr>
        <w:ind w:left="32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E0F98A">
      <w:start w:val="1"/>
      <w:numFmt w:val="lowerRoman"/>
      <w:lvlText w:val="%6"/>
      <w:lvlJc w:val="left"/>
      <w:pPr>
        <w:ind w:left="39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12C683E">
      <w:start w:val="1"/>
      <w:numFmt w:val="decimal"/>
      <w:lvlText w:val="%7"/>
      <w:lvlJc w:val="left"/>
      <w:pPr>
        <w:ind w:left="47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A28CB6">
      <w:start w:val="1"/>
      <w:numFmt w:val="lowerLetter"/>
      <w:lvlText w:val="%8"/>
      <w:lvlJc w:val="left"/>
      <w:pPr>
        <w:ind w:left="5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4268A9C">
      <w:start w:val="1"/>
      <w:numFmt w:val="lowerRoman"/>
      <w:lvlText w:val="%9"/>
      <w:lvlJc w:val="left"/>
      <w:pPr>
        <w:ind w:left="6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2B9D5DCE"/>
    <w:multiLevelType w:val="hybridMultilevel"/>
    <w:tmpl w:val="5350B8CA"/>
    <w:lvl w:ilvl="0" w:tplc="CC242212">
      <w:start w:val="1"/>
      <w:numFmt w:val="decimal"/>
      <w:lvlText w:val="%1)"/>
      <w:lvlJc w:val="left"/>
      <w:pPr>
        <w:ind w:left="2912" w:hanging="360"/>
      </w:pPr>
      <w:rPr>
        <w:strike w:val="0"/>
        <w:color w:val="auto"/>
      </w:rPr>
    </w:lvl>
    <w:lvl w:ilvl="1" w:tplc="FFFFFFFF">
      <w:start w:val="1"/>
      <w:numFmt w:val="lowerLetter"/>
      <w:lvlText w:val="%2)"/>
      <w:lvlJc w:val="left"/>
      <w:pPr>
        <w:ind w:left="1724" w:hanging="360"/>
      </w:pPr>
      <w:rPr>
        <w:color w:val="auto"/>
      </w:r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8" w15:restartNumberingAfterBreak="0">
    <w:nsid w:val="2C2367F8"/>
    <w:multiLevelType w:val="hybridMultilevel"/>
    <w:tmpl w:val="427AB1CC"/>
    <w:lvl w:ilvl="0" w:tplc="6600710A">
      <w:start w:val="1"/>
      <w:numFmt w:val="decimal"/>
      <w:lvlText w:val="%1."/>
      <w:lvlJc w:val="left"/>
      <w:pPr>
        <w:ind w:left="389"/>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E3442DF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6AA7E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ED4E55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086D3D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594353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BAA483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460C0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F34683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2CE1629E"/>
    <w:multiLevelType w:val="hybridMultilevel"/>
    <w:tmpl w:val="1E9CCE82"/>
    <w:lvl w:ilvl="0" w:tplc="6840DCE8">
      <w:start w:val="1"/>
      <w:numFmt w:val="bullet"/>
      <w:lvlText w:val=""/>
      <w:lvlJc w:val="left"/>
      <w:pPr>
        <w:tabs>
          <w:tab w:val="num" w:pos="720"/>
        </w:tabs>
        <w:ind w:left="720" w:hanging="72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2DDE54BE"/>
    <w:multiLevelType w:val="hybridMultilevel"/>
    <w:tmpl w:val="0E786DEE"/>
    <w:lvl w:ilvl="0" w:tplc="FFFFFFFF">
      <w:start w:val="1"/>
      <w:numFmt w:val="lowerLetter"/>
      <w:lvlText w:val="%1)"/>
      <w:lvlJc w:val="left"/>
      <w:pPr>
        <w:ind w:left="1146" w:hanging="360"/>
      </w:pPr>
      <w:rPr>
        <w:rFonts w:ascii="Tahoma" w:hAnsi="Tahoma" w:cs="Tahoma" w:hint="default"/>
        <w:b w:val="0"/>
        <w:bCs w:val="0"/>
        <w:sz w:val="24"/>
        <w:szCs w:val="24"/>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1" w15:restartNumberingAfterBreak="0">
    <w:nsid w:val="2EBD4C6B"/>
    <w:multiLevelType w:val="hybridMultilevel"/>
    <w:tmpl w:val="424E3F10"/>
    <w:lvl w:ilvl="0" w:tplc="D1CC27C0">
      <w:start w:val="1"/>
      <w:numFmt w:val="decimal"/>
      <w:lvlText w:val="%1."/>
      <w:lvlJc w:val="left"/>
      <w:pPr>
        <w:ind w:left="720" w:hanging="360"/>
      </w:pPr>
      <w:rPr>
        <w:rFonts w:hint="default"/>
        <w:b w:val="0"/>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FDA73B3"/>
    <w:multiLevelType w:val="hybridMultilevel"/>
    <w:tmpl w:val="3D62675C"/>
    <w:lvl w:ilvl="0" w:tplc="8C8AF064">
      <w:start w:val="1"/>
      <w:numFmt w:val="decimal"/>
      <w:lvlText w:val="%1."/>
      <w:lvlJc w:val="left"/>
      <w:pPr>
        <w:ind w:left="720" w:hanging="360"/>
      </w:pPr>
      <w:rPr>
        <w:rFonts w:ascii="Tahoma" w:hAnsi="Tahoma" w:cs="Tahoma" w:hint="default"/>
        <w:color w:val="auto"/>
        <w:sz w:val="24"/>
        <w:szCs w:val="24"/>
      </w:rPr>
    </w:lvl>
    <w:lvl w:ilvl="1" w:tplc="C728F2A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0AC7CB7"/>
    <w:multiLevelType w:val="hybridMultilevel"/>
    <w:tmpl w:val="79564C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31990458"/>
    <w:multiLevelType w:val="hybridMultilevel"/>
    <w:tmpl w:val="02386640"/>
    <w:lvl w:ilvl="0" w:tplc="CE66D10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32262B04"/>
    <w:multiLevelType w:val="hybridMultilevel"/>
    <w:tmpl w:val="A32EBF06"/>
    <w:lvl w:ilvl="0" w:tplc="2D824DEA">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3398152D"/>
    <w:multiLevelType w:val="hybridMultilevel"/>
    <w:tmpl w:val="643A779C"/>
    <w:lvl w:ilvl="0" w:tplc="CF06A0C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34E33408"/>
    <w:multiLevelType w:val="hybridMultilevel"/>
    <w:tmpl w:val="90BC24EA"/>
    <w:lvl w:ilvl="0" w:tplc="04150011">
      <w:start w:val="1"/>
      <w:numFmt w:val="decimal"/>
      <w:lvlText w:val="%1)"/>
      <w:lvlJc w:val="left"/>
      <w:pPr>
        <w:ind w:left="1212" w:hanging="360"/>
      </w:pPr>
    </w:lvl>
    <w:lvl w:ilvl="1" w:tplc="04150019">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68" w15:restartNumberingAfterBreak="0">
    <w:nsid w:val="3538570B"/>
    <w:multiLevelType w:val="multilevel"/>
    <w:tmpl w:val="F4D4E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82F2B76"/>
    <w:multiLevelType w:val="hybridMultilevel"/>
    <w:tmpl w:val="9F68FE50"/>
    <w:lvl w:ilvl="0" w:tplc="024EB60A">
      <w:start w:val="1"/>
      <w:numFmt w:val="decimal"/>
      <w:lvlText w:val="%1)"/>
      <w:lvlJc w:val="left"/>
      <w:pPr>
        <w:ind w:left="749" w:hanging="360"/>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70" w15:restartNumberingAfterBreak="0">
    <w:nsid w:val="383E5D10"/>
    <w:multiLevelType w:val="hybridMultilevel"/>
    <w:tmpl w:val="6A1C56AA"/>
    <w:lvl w:ilvl="0" w:tplc="7AA44D8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51E8BFD8">
      <w:start w:val="1"/>
      <w:numFmt w:val="decimal"/>
      <w:lvlText w:val="%4."/>
      <w:lvlJc w:val="left"/>
      <w:pPr>
        <w:ind w:left="2520" w:hanging="360"/>
      </w:pPr>
      <w:rPr>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1" w15:restartNumberingAfterBreak="0">
    <w:nsid w:val="38CA4C16"/>
    <w:multiLevelType w:val="hybridMultilevel"/>
    <w:tmpl w:val="3146B770"/>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D46CE836">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9EE2AE3"/>
    <w:multiLevelType w:val="hybridMultilevel"/>
    <w:tmpl w:val="8E724D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CA96582"/>
    <w:multiLevelType w:val="hybridMultilevel"/>
    <w:tmpl w:val="CA220DFE"/>
    <w:lvl w:ilvl="0" w:tplc="847AA034">
      <w:start w:val="1"/>
      <w:numFmt w:val="decimal"/>
      <w:lvlText w:val="%1."/>
      <w:lvlJc w:val="left"/>
      <w:pPr>
        <w:ind w:left="389"/>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37146B44">
      <w:start w:val="1"/>
      <w:numFmt w:val="decimal"/>
      <w:lvlText w:val="%2)"/>
      <w:lvlJc w:val="left"/>
      <w:pPr>
        <w:ind w:left="728"/>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13340A64">
      <w:start w:val="1"/>
      <w:numFmt w:val="lowerRoman"/>
      <w:lvlText w:val="%3"/>
      <w:lvlJc w:val="left"/>
      <w:pPr>
        <w:ind w:left="1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7C513E">
      <w:start w:val="1"/>
      <w:numFmt w:val="decimal"/>
      <w:lvlText w:val="%4"/>
      <w:lvlJc w:val="left"/>
      <w:pPr>
        <w:ind w:left="18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DE2270">
      <w:start w:val="1"/>
      <w:numFmt w:val="lowerLetter"/>
      <w:lvlText w:val="%5"/>
      <w:lvlJc w:val="left"/>
      <w:pPr>
        <w:ind w:left="25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8C1852">
      <w:start w:val="1"/>
      <w:numFmt w:val="lowerRoman"/>
      <w:lvlText w:val="%6"/>
      <w:lvlJc w:val="left"/>
      <w:pPr>
        <w:ind w:left="3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8423B96">
      <w:start w:val="1"/>
      <w:numFmt w:val="decimal"/>
      <w:lvlText w:val="%7"/>
      <w:lvlJc w:val="left"/>
      <w:pPr>
        <w:ind w:left="4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0E0326">
      <w:start w:val="1"/>
      <w:numFmt w:val="lowerLetter"/>
      <w:lvlText w:val="%8"/>
      <w:lvlJc w:val="left"/>
      <w:pPr>
        <w:ind w:left="4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3A4D0B4">
      <w:start w:val="1"/>
      <w:numFmt w:val="lowerRoman"/>
      <w:lvlText w:val="%9"/>
      <w:lvlJc w:val="left"/>
      <w:pPr>
        <w:ind w:left="5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3D3E27E1"/>
    <w:multiLevelType w:val="multilevel"/>
    <w:tmpl w:val="9F1C7E58"/>
    <w:lvl w:ilvl="0">
      <w:start w:val="1"/>
      <w:numFmt w:val="decimal"/>
      <w:lvlText w:val="%1."/>
      <w:lvlJc w:val="left"/>
      <w:pPr>
        <w:ind w:left="360" w:hanging="360"/>
      </w:pPr>
      <w:rPr>
        <w:rFonts w:ascii="Tahoma" w:eastAsiaTheme="minorHAnsi" w:hAnsi="Tahoma" w:cs="Tahoma" w:hint="default"/>
      </w:rPr>
    </w:lvl>
    <w:lvl w:ilvl="1">
      <w:start w:val="1"/>
      <w:numFmt w:val="decimal"/>
      <w:lvlText w:val="%2)"/>
      <w:lvlJc w:val="left"/>
      <w:pPr>
        <w:ind w:left="792" w:hanging="432"/>
      </w:pPr>
      <w:rPr>
        <w:rFonts w:ascii="Tahoma" w:eastAsiaTheme="minorHAnsi" w:hAnsi="Tahoma" w:cs="Tahoma" w:hint="default"/>
        <w:b w:val="0"/>
        <w:sz w:val="24"/>
        <w:szCs w:val="24"/>
      </w:rPr>
    </w:lvl>
    <w:lvl w:ilvl="2">
      <w:start w:val="1"/>
      <w:numFmt w:val="lowerLetter"/>
      <w:lvlText w:val="%3)"/>
      <w:lvlJc w:val="left"/>
      <w:pPr>
        <w:ind w:left="1224" w:hanging="504"/>
      </w:pPr>
      <w:rPr>
        <w:rFonts w:ascii="Tahoma" w:eastAsiaTheme="minorHAnsi" w:hAnsi="Tahoma" w:cs="Tahoma"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3E893C34"/>
    <w:multiLevelType w:val="multilevel"/>
    <w:tmpl w:val="BBB004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ED53A41"/>
    <w:multiLevelType w:val="hybridMultilevel"/>
    <w:tmpl w:val="C7B283C0"/>
    <w:lvl w:ilvl="0" w:tplc="53A4560C">
      <w:start w:val="1"/>
      <w:numFmt w:val="decimal"/>
      <w:lvlText w:val="%1."/>
      <w:lvlJc w:val="left"/>
      <w:pPr>
        <w:ind w:left="285"/>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3A96039A">
      <w:start w:val="1"/>
      <w:numFmt w:val="decimal"/>
      <w:lvlText w:val="%2)"/>
      <w:lvlJc w:val="left"/>
      <w:pPr>
        <w:ind w:left="864"/>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DBD41392">
      <w:start w:val="1"/>
      <w:numFmt w:val="lowerRoman"/>
      <w:lvlText w:val="%3."/>
      <w:lvlJc w:val="left"/>
      <w:pPr>
        <w:ind w:left="1431"/>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3" w:tplc="8034ABDA">
      <w:start w:val="1"/>
      <w:numFmt w:val="decimal"/>
      <w:lvlText w:val="%4"/>
      <w:lvlJc w:val="left"/>
      <w:pPr>
        <w:ind w:left="2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23E19C0">
      <w:start w:val="1"/>
      <w:numFmt w:val="lowerLetter"/>
      <w:lvlText w:val="%5"/>
      <w:lvlJc w:val="left"/>
      <w:pPr>
        <w:ind w:left="2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06294F8">
      <w:start w:val="1"/>
      <w:numFmt w:val="lowerRoman"/>
      <w:lvlText w:val="%6"/>
      <w:lvlJc w:val="left"/>
      <w:pPr>
        <w:ind w:left="35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9A62F72">
      <w:start w:val="1"/>
      <w:numFmt w:val="decimal"/>
      <w:lvlText w:val="%7"/>
      <w:lvlJc w:val="left"/>
      <w:pPr>
        <w:ind w:left="42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72CCB4C">
      <w:start w:val="1"/>
      <w:numFmt w:val="lowerLetter"/>
      <w:lvlText w:val="%8"/>
      <w:lvlJc w:val="left"/>
      <w:pPr>
        <w:ind w:left="49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F7E7F26">
      <w:start w:val="1"/>
      <w:numFmt w:val="lowerRoman"/>
      <w:lvlText w:val="%9"/>
      <w:lvlJc w:val="left"/>
      <w:pPr>
        <w:ind w:left="56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3F236646"/>
    <w:multiLevelType w:val="multilevel"/>
    <w:tmpl w:val="BCC080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F2B239B"/>
    <w:multiLevelType w:val="multilevel"/>
    <w:tmpl w:val="39D06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0402675"/>
    <w:multiLevelType w:val="hybridMultilevel"/>
    <w:tmpl w:val="417A7740"/>
    <w:lvl w:ilvl="0" w:tplc="3EDAAD52">
      <w:start w:val="1"/>
      <w:numFmt w:val="decimal"/>
      <w:lvlText w:val="%1."/>
      <w:lvlJc w:val="left"/>
      <w:pPr>
        <w:ind w:left="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89C6276">
      <w:start w:val="1"/>
      <w:numFmt w:val="lowerLetter"/>
      <w:lvlText w:val="%2"/>
      <w:lvlJc w:val="left"/>
      <w:pPr>
        <w:ind w:left="13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94C4C8">
      <w:start w:val="1"/>
      <w:numFmt w:val="lowerRoman"/>
      <w:lvlText w:val="%3"/>
      <w:lvlJc w:val="left"/>
      <w:pPr>
        <w:ind w:left="21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5B44126">
      <w:start w:val="1"/>
      <w:numFmt w:val="decimal"/>
      <w:lvlText w:val="%4"/>
      <w:lvlJc w:val="left"/>
      <w:pPr>
        <w:ind w:left="28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D84F590">
      <w:start w:val="1"/>
      <w:numFmt w:val="lowerLetter"/>
      <w:lvlText w:val="%5"/>
      <w:lvlJc w:val="left"/>
      <w:pPr>
        <w:ind w:left="35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4525AAA">
      <w:start w:val="1"/>
      <w:numFmt w:val="lowerRoman"/>
      <w:lvlText w:val="%6"/>
      <w:lvlJc w:val="left"/>
      <w:pPr>
        <w:ind w:left="42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D86BD5C">
      <w:start w:val="1"/>
      <w:numFmt w:val="decimal"/>
      <w:lvlText w:val="%7"/>
      <w:lvlJc w:val="left"/>
      <w:pPr>
        <w:ind w:left="49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D44CC28">
      <w:start w:val="1"/>
      <w:numFmt w:val="lowerLetter"/>
      <w:lvlText w:val="%8"/>
      <w:lvlJc w:val="left"/>
      <w:pPr>
        <w:ind w:left="57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2A8A4BC">
      <w:start w:val="1"/>
      <w:numFmt w:val="lowerRoman"/>
      <w:lvlText w:val="%9"/>
      <w:lvlJc w:val="left"/>
      <w:pPr>
        <w:ind w:left="64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0" w15:restartNumberingAfterBreak="0">
    <w:nsid w:val="455B65F7"/>
    <w:multiLevelType w:val="hybridMultilevel"/>
    <w:tmpl w:val="A87E6A08"/>
    <w:lvl w:ilvl="0" w:tplc="104CAAD8">
      <w:start w:val="1"/>
      <w:numFmt w:val="decimal"/>
      <w:lvlText w:val="%1)"/>
      <w:lvlJc w:val="left"/>
      <w:pPr>
        <w:ind w:left="722"/>
      </w:pPr>
      <w:rPr>
        <w:b w:val="0"/>
        <w:i w:val="0"/>
        <w:strike w:val="0"/>
        <w:dstrike w:val="0"/>
        <w:color w:val="000000"/>
        <w:sz w:val="22"/>
        <w:szCs w:val="22"/>
        <w:u w:val="none" w:color="000000"/>
        <w:bdr w:val="none" w:sz="0" w:space="0" w:color="auto"/>
        <w:shd w:val="clear" w:color="auto" w:fill="auto"/>
        <w:vertAlign w:val="baseline"/>
      </w:rPr>
    </w:lvl>
    <w:lvl w:ilvl="1" w:tplc="1158AB72">
      <w:start w:val="1"/>
      <w:numFmt w:val="decimal"/>
      <w:lvlText w:val="%2)"/>
      <w:lvlJc w:val="left"/>
      <w:pPr>
        <w:ind w:left="1061"/>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13340A64">
      <w:start w:val="1"/>
      <w:numFmt w:val="lowerRoman"/>
      <w:lvlText w:val="%3"/>
      <w:lvlJc w:val="left"/>
      <w:pPr>
        <w:ind w:left="1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7C513E">
      <w:start w:val="1"/>
      <w:numFmt w:val="decimal"/>
      <w:lvlText w:val="%4"/>
      <w:lvlJc w:val="left"/>
      <w:pPr>
        <w:ind w:left="2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DE2270">
      <w:start w:val="1"/>
      <w:numFmt w:val="lowerLetter"/>
      <w:lvlText w:val="%5"/>
      <w:lvlJc w:val="left"/>
      <w:pPr>
        <w:ind w:left="28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8C1852">
      <w:start w:val="1"/>
      <w:numFmt w:val="lowerRoman"/>
      <w:lvlText w:val="%6"/>
      <w:lvlJc w:val="left"/>
      <w:pPr>
        <w:ind w:left="36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8423B96">
      <w:start w:val="1"/>
      <w:numFmt w:val="decimal"/>
      <w:lvlText w:val="%7"/>
      <w:lvlJc w:val="left"/>
      <w:pPr>
        <w:ind w:left="43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0E0326">
      <w:start w:val="1"/>
      <w:numFmt w:val="lowerLetter"/>
      <w:lvlText w:val="%8"/>
      <w:lvlJc w:val="left"/>
      <w:pPr>
        <w:ind w:left="50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3A4D0B4">
      <w:start w:val="1"/>
      <w:numFmt w:val="lowerRoman"/>
      <w:lvlText w:val="%9"/>
      <w:lvlJc w:val="left"/>
      <w:pPr>
        <w:ind w:left="57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455B66F4"/>
    <w:multiLevelType w:val="hybridMultilevel"/>
    <w:tmpl w:val="BC3CD97A"/>
    <w:lvl w:ilvl="0" w:tplc="FCB8CE4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5B2114F"/>
    <w:multiLevelType w:val="multilevel"/>
    <w:tmpl w:val="4CBE6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6434A72"/>
    <w:multiLevelType w:val="hybridMultilevel"/>
    <w:tmpl w:val="4048592C"/>
    <w:lvl w:ilvl="0" w:tplc="7FDA4D52">
      <w:start w:val="1"/>
      <w:numFmt w:val="decimal"/>
      <w:lvlText w:val="%1."/>
      <w:lvlJc w:val="left"/>
      <w:pPr>
        <w:ind w:left="720" w:hanging="360"/>
      </w:pPr>
      <w:rPr>
        <w:rFonts w:ascii="Tahoma" w:eastAsia="Calibr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6DF2702"/>
    <w:multiLevelType w:val="hybridMultilevel"/>
    <w:tmpl w:val="904072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700172F"/>
    <w:multiLevelType w:val="hybridMultilevel"/>
    <w:tmpl w:val="588697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82209A8"/>
    <w:multiLevelType w:val="hybridMultilevel"/>
    <w:tmpl w:val="53DE05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8A35DCD"/>
    <w:multiLevelType w:val="hybridMultilevel"/>
    <w:tmpl w:val="12E8BA84"/>
    <w:lvl w:ilvl="0" w:tplc="FFFFFFFF">
      <w:start w:val="1"/>
      <w:numFmt w:val="decimal"/>
      <w:lvlText w:val="%1)"/>
      <w:lvlJc w:val="left"/>
      <w:pPr>
        <w:ind w:left="1004" w:hanging="360"/>
      </w:pPr>
    </w:lvl>
    <w:lvl w:ilvl="1" w:tplc="FFFFFFFF">
      <w:start w:val="1"/>
      <w:numFmt w:val="lowerLetter"/>
      <w:lvlText w:val="%2)"/>
      <w:lvlJc w:val="left"/>
      <w:pPr>
        <w:ind w:left="1724" w:hanging="360"/>
      </w:pPr>
      <w:rPr>
        <w:color w:val="auto"/>
      </w:r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8" w15:restartNumberingAfterBreak="0">
    <w:nsid w:val="49CD0378"/>
    <w:multiLevelType w:val="hybridMultilevel"/>
    <w:tmpl w:val="700012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9D713DF"/>
    <w:multiLevelType w:val="hybridMultilevel"/>
    <w:tmpl w:val="145A447A"/>
    <w:lvl w:ilvl="0" w:tplc="D1CC27C0">
      <w:start w:val="1"/>
      <w:numFmt w:val="decimal"/>
      <w:lvlText w:val="%1."/>
      <w:lvlJc w:val="left"/>
      <w:pPr>
        <w:ind w:left="720" w:hanging="360"/>
      </w:pPr>
      <w:rPr>
        <w:rFonts w:hint="default"/>
        <w:b w:val="0"/>
        <w:color w:val="000000" w:themeColor="text1"/>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9FE6665"/>
    <w:multiLevelType w:val="hybridMultilevel"/>
    <w:tmpl w:val="F2AA00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A387D87"/>
    <w:multiLevelType w:val="multilevel"/>
    <w:tmpl w:val="052CC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EDF0166"/>
    <w:multiLevelType w:val="multilevel"/>
    <w:tmpl w:val="C8AE74D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3" w15:restartNumberingAfterBreak="0">
    <w:nsid w:val="4FBA4800"/>
    <w:multiLevelType w:val="hybridMultilevel"/>
    <w:tmpl w:val="DAB29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0DD6545"/>
    <w:multiLevelType w:val="hybridMultilevel"/>
    <w:tmpl w:val="9332600A"/>
    <w:lvl w:ilvl="0" w:tplc="4EF8DB64">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923" w:hanging="360"/>
      </w:pPr>
    </w:lvl>
    <w:lvl w:ilvl="2" w:tplc="4E244886">
      <w:start w:val="1"/>
      <w:numFmt w:val="decimal"/>
      <w:lvlRestart w:val="0"/>
      <w:lvlText w:val="%3."/>
      <w:lvlJc w:val="left"/>
      <w:pPr>
        <w:ind w:left="766"/>
      </w:pPr>
      <w:rPr>
        <w:rFonts w:asciiTheme="minorHAnsi" w:eastAsia="Times New Roman" w:hAnsiTheme="minorHAnsi" w:cstheme="minorHAnsi" w:hint="default"/>
        <w:b/>
        <w:bCs/>
        <w:i w:val="0"/>
        <w:strike w:val="0"/>
        <w:dstrike w:val="0"/>
        <w:color w:val="000000"/>
        <w:sz w:val="24"/>
        <w:szCs w:val="24"/>
        <w:u w:val="none" w:color="000000"/>
        <w:bdr w:val="none" w:sz="0" w:space="0" w:color="auto"/>
        <w:shd w:val="clear" w:color="auto" w:fill="auto"/>
        <w:vertAlign w:val="baseline"/>
      </w:rPr>
    </w:lvl>
    <w:lvl w:ilvl="3" w:tplc="04150011">
      <w:start w:val="1"/>
      <w:numFmt w:val="decimal"/>
      <w:lvlText w:val="%4)"/>
      <w:lvlJc w:val="left"/>
      <w:pPr>
        <w:ind w:left="1004" w:hanging="360"/>
      </w:pPr>
    </w:lvl>
    <w:lvl w:ilvl="4" w:tplc="E6CA7140">
      <w:start w:val="1"/>
      <w:numFmt w:val="lowerLetter"/>
      <w:lvlText w:val="%5)"/>
      <w:lvlJc w:val="left"/>
      <w:pPr>
        <w:ind w:left="2566" w:hanging="360"/>
      </w:pPr>
      <w:rPr>
        <w:b w:val="0"/>
        <w:bCs w:val="0"/>
      </w:rPr>
    </w:lvl>
    <w:lvl w:ilvl="5" w:tplc="0415001B">
      <w:start w:val="1"/>
      <w:numFmt w:val="lowerRoman"/>
      <w:lvlText w:val="%6."/>
      <w:lvlJc w:val="right"/>
      <w:pPr>
        <w:ind w:left="3286" w:hanging="360"/>
      </w:pPr>
    </w:lvl>
    <w:lvl w:ilvl="6" w:tplc="B3625808">
      <w:start w:val="1"/>
      <w:numFmt w:val="bullet"/>
      <w:lvlText w:val=""/>
      <w:lvlJc w:val="left"/>
      <w:pPr>
        <w:ind w:left="4006" w:hanging="360"/>
      </w:pPr>
      <w:rPr>
        <w:rFonts w:ascii="Symbol" w:hAnsi="Symbol" w:hint="default"/>
      </w:rPr>
    </w:lvl>
    <w:lvl w:ilvl="7" w:tplc="816EF764">
      <w:start w:val="1"/>
      <w:numFmt w:val="lowerLetter"/>
      <w:lvlText w:val="%8"/>
      <w:lvlJc w:val="left"/>
      <w:pPr>
        <w:ind w:left="43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4B24A28">
      <w:start w:val="1"/>
      <w:numFmt w:val="lowerRoman"/>
      <w:lvlText w:val="%9"/>
      <w:lvlJc w:val="left"/>
      <w:pPr>
        <w:ind w:left="508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537871E8"/>
    <w:multiLevelType w:val="multilevel"/>
    <w:tmpl w:val="2780A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44A5647"/>
    <w:multiLevelType w:val="hybridMultilevel"/>
    <w:tmpl w:val="6DE0A5EA"/>
    <w:lvl w:ilvl="0" w:tplc="B61E50F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130F69A">
      <w:start w:val="1"/>
      <w:numFmt w:val="lowerLetter"/>
      <w:lvlText w:val="%2"/>
      <w:lvlJc w:val="left"/>
      <w:pPr>
        <w:ind w:left="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540288">
      <w:start w:val="1"/>
      <w:numFmt w:val="lowerLetter"/>
      <w:lvlText w:val="%3)"/>
      <w:lvlJc w:val="left"/>
      <w:pPr>
        <w:ind w:left="1145"/>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3" w:tplc="241E09D6">
      <w:start w:val="1"/>
      <w:numFmt w:val="decimal"/>
      <w:lvlText w:val="%4"/>
      <w:lvlJc w:val="left"/>
      <w:pPr>
        <w:ind w:left="1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1E18CA">
      <w:start w:val="1"/>
      <w:numFmt w:val="lowerLetter"/>
      <w:lvlText w:val="%5"/>
      <w:lvlJc w:val="left"/>
      <w:pPr>
        <w:ind w:left="2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6A8FBDE">
      <w:start w:val="1"/>
      <w:numFmt w:val="lowerRoman"/>
      <w:lvlText w:val="%6"/>
      <w:lvlJc w:val="left"/>
      <w:pPr>
        <w:ind w:left="3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E088B6A">
      <w:start w:val="1"/>
      <w:numFmt w:val="decimal"/>
      <w:lvlText w:val="%7"/>
      <w:lvlJc w:val="left"/>
      <w:pPr>
        <w:ind w:left="4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A47DB0">
      <w:start w:val="1"/>
      <w:numFmt w:val="lowerLetter"/>
      <w:lvlText w:val="%8"/>
      <w:lvlJc w:val="left"/>
      <w:pPr>
        <w:ind w:left="4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A74732C">
      <w:start w:val="1"/>
      <w:numFmt w:val="lowerRoman"/>
      <w:lvlText w:val="%9"/>
      <w:lvlJc w:val="left"/>
      <w:pPr>
        <w:ind w:left="5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7" w15:restartNumberingAfterBreak="0">
    <w:nsid w:val="54A332DF"/>
    <w:multiLevelType w:val="hybridMultilevel"/>
    <w:tmpl w:val="CB38DB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61235B2"/>
    <w:multiLevelType w:val="hybridMultilevel"/>
    <w:tmpl w:val="3E9EB3BE"/>
    <w:lvl w:ilvl="0" w:tplc="D1CC27C0">
      <w:start w:val="1"/>
      <w:numFmt w:val="decimal"/>
      <w:lvlText w:val="%1."/>
      <w:lvlJc w:val="left"/>
      <w:pPr>
        <w:ind w:left="720" w:hanging="360"/>
      </w:pPr>
      <w:rPr>
        <w:rFonts w:hint="default"/>
        <w:b w:val="0"/>
        <w:color w:val="000000" w:themeColor="text1"/>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64C6D3D"/>
    <w:multiLevelType w:val="multilevel"/>
    <w:tmpl w:val="0BF8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8643D23"/>
    <w:multiLevelType w:val="multilevel"/>
    <w:tmpl w:val="39225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87D01BC"/>
    <w:multiLevelType w:val="hybridMultilevel"/>
    <w:tmpl w:val="7EACEEF4"/>
    <w:lvl w:ilvl="0" w:tplc="B3F4066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9560C74"/>
    <w:multiLevelType w:val="hybridMultilevel"/>
    <w:tmpl w:val="C22229C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3" w15:restartNumberingAfterBreak="0">
    <w:nsid w:val="59CF15BE"/>
    <w:multiLevelType w:val="hybridMultilevel"/>
    <w:tmpl w:val="ECA63F1E"/>
    <w:lvl w:ilvl="0" w:tplc="DA5EF2E6">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4" w15:restartNumberingAfterBreak="0">
    <w:nsid w:val="59D04DC6"/>
    <w:multiLevelType w:val="hybridMultilevel"/>
    <w:tmpl w:val="E43C6F8E"/>
    <w:lvl w:ilvl="0" w:tplc="4E244886">
      <w:start w:val="1"/>
      <w:numFmt w:val="decimal"/>
      <w:lvlRestart w:val="0"/>
      <w:lvlText w:val="%1."/>
      <w:lvlJc w:val="left"/>
      <w:pPr>
        <w:ind w:left="766"/>
      </w:pPr>
      <w:rPr>
        <w:rFonts w:asciiTheme="minorHAnsi" w:eastAsia="Times New Roman" w:hAnsiTheme="minorHAnsi" w:cstheme="minorHAnsi" w:hint="default"/>
        <w:b/>
        <w:bCs/>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B6736BA"/>
    <w:multiLevelType w:val="hybridMultilevel"/>
    <w:tmpl w:val="328A514C"/>
    <w:lvl w:ilvl="0" w:tplc="2E20E090">
      <w:start w:val="1"/>
      <w:numFmt w:val="decimal"/>
      <w:lvlText w:val="%1)"/>
      <w:lvlJc w:val="left"/>
      <w:pPr>
        <w:ind w:left="786" w:hanging="360"/>
      </w:pPr>
      <w:rPr>
        <w:rFonts w:ascii="Tahoma" w:eastAsia="Calibri" w:hAnsi="Tahoma" w:cs="Tahoma"/>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6" w15:restartNumberingAfterBreak="0">
    <w:nsid w:val="5D2807C1"/>
    <w:multiLevelType w:val="hybridMultilevel"/>
    <w:tmpl w:val="8B6A0070"/>
    <w:lvl w:ilvl="0" w:tplc="8F2610F8">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DFE45CC">
      <w:start w:val="1"/>
      <w:numFmt w:val="bullet"/>
      <w:lvlText w:val="o"/>
      <w:lvlJc w:val="left"/>
      <w:pPr>
        <w:ind w:left="6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10E2B0A">
      <w:start w:val="1"/>
      <w:numFmt w:val="bullet"/>
      <w:lvlText w:val="▪"/>
      <w:lvlJc w:val="left"/>
      <w:pPr>
        <w:ind w:left="8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946E776">
      <w:start w:val="1"/>
      <w:numFmt w:val="bullet"/>
      <w:lvlText w:val="•"/>
      <w:lvlJc w:val="left"/>
      <w:pPr>
        <w:ind w:left="11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DB40784">
      <w:start w:val="1"/>
      <w:numFmt w:val="bullet"/>
      <w:lvlText w:val=""/>
      <w:lvlJc w:val="left"/>
      <w:pPr>
        <w:ind w:left="1950" w:hanging="360"/>
      </w:pPr>
      <w:rPr>
        <w:rFonts w:ascii="Symbol" w:hAnsi="Symbol" w:hint="default"/>
      </w:rPr>
    </w:lvl>
    <w:lvl w:ilvl="5" w:tplc="04150001">
      <w:start w:val="1"/>
      <w:numFmt w:val="bullet"/>
      <w:lvlText w:val=""/>
      <w:lvlJc w:val="left"/>
      <w:pPr>
        <w:ind w:left="2443" w:hanging="360"/>
      </w:pPr>
      <w:rPr>
        <w:rFonts w:ascii="Symbol" w:hAnsi="Symbol" w:hint="default"/>
      </w:rPr>
    </w:lvl>
    <w:lvl w:ilvl="6" w:tplc="1D3CE0CE">
      <w:start w:val="1"/>
      <w:numFmt w:val="bullet"/>
      <w:lvlText w:val="•"/>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080556">
      <w:start w:val="1"/>
      <w:numFmt w:val="bullet"/>
      <w:lvlText w:val="o"/>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22E9860">
      <w:start w:val="1"/>
      <w:numFmt w:val="bullet"/>
      <w:lvlText w:val="▪"/>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7" w15:restartNumberingAfterBreak="0">
    <w:nsid w:val="607243A5"/>
    <w:multiLevelType w:val="hybridMultilevel"/>
    <w:tmpl w:val="0952FA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2371D2A"/>
    <w:multiLevelType w:val="hybridMultilevel"/>
    <w:tmpl w:val="7AC40D12"/>
    <w:lvl w:ilvl="0" w:tplc="C55A9808">
      <w:start w:val="1"/>
      <w:numFmt w:val="decimal"/>
      <w:lvlText w:val="%1."/>
      <w:lvlJc w:val="left"/>
      <w:pPr>
        <w:ind w:left="362"/>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71426EB8">
      <w:start w:val="1"/>
      <w:numFmt w:val="lowerLetter"/>
      <w:lvlText w:val="%2"/>
      <w:lvlJc w:val="left"/>
      <w:pPr>
        <w:ind w:left="1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3ED426">
      <w:start w:val="1"/>
      <w:numFmt w:val="lowerRoman"/>
      <w:lvlText w:val="%3"/>
      <w:lvlJc w:val="left"/>
      <w:pPr>
        <w:ind w:left="1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792AFC8">
      <w:start w:val="1"/>
      <w:numFmt w:val="decimal"/>
      <w:lvlText w:val="%4"/>
      <w:lvlJc w:val="left"/>
      <w:pPr>
        <w:ind w:left="2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3EA7C6">
      <w:start w:val="1"/>
      <w:numFmt w:val="lowerLetter"/>
      <w:lvlText w:val="%5"/>
      <w:lvlJc w:val="left"/>
      <w:pPr>
        <w:ind w:left="3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F005A4">
      <w:start w:val="1"/>
      <w:numFmt w:val="lowerRoman"/>
      <w:lvlText w:val="%6"/>
      <w:lvlJc w:val="left"/>
      <w:pPr>
        <w:ind w:left="3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3166822">
      <w:start w:val="1"/>
      <w:numFmt w:val="decimal"/>
      <w:lvlText w:val="%7"/>
      <w:lvlJc w:val="left"/>
      <w:pPr>
        <w:ind w:left="4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774E920">
      <w:start w:val="1"/>
      <w:numFmt w:val="lowerLetter"/>
      <w:lvlText w:val="%8"/>
      <w:lvlJc w:val="left"/>
      <w:pPr>
        <w:ind w:left="5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C80DA0E">
      <w:start w:val="1"/>
      <w:numFmt w:val="lowerRoman"/>
      <w:lvlText w:val="%9"/>
      <w:lvlJc w:val="left"/>
      <w:pPr>
        <w:ind w:left="61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9" w15:restartNumberingAfterBreak="0">
    <w:nsid w:val="62786267"/>
    <w:multiLevelType w:val="hybridMultilevel"/>
    <w:tmpl w:val="A8122D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A5A0620A">
      <w:start w:val="1"/>
      <w:numFmt w:val="decimal"/>
      <w:lvlText w:val="%3."/>
      <w:lvlJc w:val="left"/>
      <w:pPr>
        <w:ind w:left="2430" w:hanging="45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31D246F"/>
    <w:multiLevelType w:val="hybridMultilevel"/>
    <w:tmpl w:val="BDCE1370"/>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1" w15:restartNumberingAfterBreak="0">
    <w:nsid w:val="63685F7A"/>
    <w:multiLevelType w:val="multilevel"/>
    <w:tmpl w:val="CF30E9FA"/>
    <w:lvl w:ilvl="0">
      <w:start w:val="1"/>
      <w:numFmt w:val="decimal"/>
      <w:lvlText w:val="%1)"/>
      <w:lvlJc w:val="left"/>
      <w:pPr>
        <w:ind w:left="1100" w:hanging="360"/>
      </w:pPr>
      <w:rPr>
        <w:rFonts w:ascii="Tahoma" w:eastAsia="Times New Roman" w:hAnsi="Tahoma" w:cs="Tahoma" w:hint="default"/>
      </w:rPr>
    </w:lvl>
    <w:lvl w:ilvl="1">
      <w:start w:val="1"/>
      <w:numFmt w:val="lowerLetter"/>
      <w:lvlText w:val="%2."/>
      <w:lvlJc w:val="left"/>
      <w:pPr>
        <w:ind w:left="1820" w:hanging="360"/>
      </w:pPr>
    </w:lvl>
    <w:lvl w:ilvl="2">
      <w:start w:val="1"/>
      <w:numFmt w:val="lowerRoman"/>
      <w:lvlText w:val="%3."/>
      <w:lvlJc w:val="right"/>
      <w:pPr>
        <w:ind w:left="2540" w:hanging="180"/>
      </w:pPr>
    </w:lvl>
    <w:lvl w:ilvl="3">
      <w:start w:val="1"/>
      <w:numFmt w:val="decimal"/>
      <w:lvlText w:val="%4."/>
      <w:lvlJc w:val="left"/>
      <w:pPr>
        <w:ind w:left="3260" w:hanging="360"/>
      </w:pPr>
    </w:lvl>
    <w:lvl w:ilvl="4">
      <w:start w:val="1"/>
      <w:numFmt w:val="lowerLetter"/>
      <w:lvlText w:val="%5."/>
      <w:lvlJc w:val="left"/>
      <w:pPr>
        <w:ind w:left="3980" w:hanging="360"/>
      </w:pPr>
    </w:lvl>
    <w:lvl w:ilvl="5">
      <w:start w:val="1"/>
      <w:numFmt w:val="lowerRoman"/>
      <w:lvlText w:val="%6."/>
      <w:lvlJc w:val="right"/>
      <w:pPr>
        <w:ind w:left="4700" w:hanging="180"/>
      </w:pPr>
    </w:lvl>
    <w:lvl w:ilvl="6">
      <w:start w:val="1"/>
      <w:numFmt w:val="decimal"/>
      <w:lvlText w:val="%7."/>
      <w:lvlJc w:val="left"/>
      <w:pPr>
        <w:ind w:left="5420" w:hanging="360"/>
      </w:pPr>
    </w:lvl>
    <w:lvl w:ilvl="7">
      <w:start w:val="1"/>
      <w:numFmt w:val="lowerLetter"/>
      <w:lvlText w:val="%8."/>
      <w:lvlJc w:val="left"/>
      <w:pPr>
        <w:ind w:left="6140" w:hanging="360"/>
      </w:pPr>
    </w:lvl>
    <w:lvl w:ilvl="8">
      <w:start w:val="1"/>
      <w:numFmt w:val="lowerRoman"/>
      <w:lvlText w:val="%9."/>
      <w:lvlJc w:val="right"/>
      <w:pPr>
        <w:ind w:left="6860" w:hanging="180"/>
      </w:pPr>
    </w:lvl>
  </w:abstractNum>
  <w:abstractNum w:abstractNumId="112" w15:restartNumberingAfterBreak="0">
    <w:nsid w:val="64EB532B"/>
    <w:multiLevelType w:val="multilevel"/>
    <w:tmpl w:val="4A484236"/>
    <w:lvl w:ilvl="0">
      <w:start w:val="2"/>
      <w:numFmt w:val="decimal"/>
      <w:lvlText w:val="%1."/>
      <w:lvlJc w:val="left"/>
      <w:pPr>
        <w:ind w:left="720" w:hanging="360"/>
      </w:pPr>
      <w:rPr>
        <w:rFonts w:hint="default"/>
      </w:rPr>
    </w:lvl>
    <w:lvl w:ilvl="1">
      <w:start w:val="2"/>
      <w:numFmt w:val="decimal"/>
      <w:lvlText w:val="%2."/>
      <w:lvlJc w:val="left"/>
      <w:pPr>
        <w:ind w:left="720" w:hanging="36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3" w15:restartNumberingAfterBreak="0">
    <w:nsid w:val="659A1F43"/>
    <w:multiLevelType w:val="hybridMultilevel"/>
    <w:tmpl w:val="0B4828F6"/>
    <w:lvl w:ilvl="0" w:tplc="C6FA22CA">
      <w:start w:val="1"/>
      <w:numFmt w:val="decimal"/>
      <w:lvlText w:val="%1)"/>
      <w:lvlJc w:val="left"/>
      <w:pPr>
        <w:ind w:left="1328" w:hanging="360"/>
      </w:pPr>
      <w:rPr>
        <w:rFonts w:ascii="Tahoma" w:eastAsia="Calibri" w:hAnsi="Tahoma" w:cs="Tahoma" w:hint="default"/>
      </w:rPr>
    </w:lvl>
    <w:lvl w:ilvl="1" w:tplc="04150019" w:tentative="1">
      <w:start w:val="1"/>
      <w:numFmt w:val="lowerLetter"/>
      <w:lvlText w:val="%2."/>
      <w:lvlJc w:val="left"/>
      <w:pPr>
        <w:ind w:left="2048" w:hanging="360"/>
      </w:pPr>
    </w:lvl>
    <w:lvl w:ilvl="2" w:tplc="0415001B" w:tentative="1">
      <w:start w:val="1"/>
      <w:numFmt w:val="lowerRoman"/>
      <w:lvlText w:val="%3."/>
      <w:lvlJc w:val="right"/>
      <w:pPr>
        <w:ind w:left="2768" w:hanging="180"/>
      </w:pPr>
    </w:lvl>
    <w:lvl w:ilvl="3" w:tplc="0415000F" w:tentative="1">
      <w:start w:val="1"/>
      <w:numFmt w:val="decimal"/>
      <w:lvlText w:val="%4."/>
      <w:lvlJc w:val="left"/>
      <w:pPr>
        <w:ind w:left="3488" w:hanging="360"/>
      </w:pPr>
    </w:lvl>
    <w:lvl w:ilvl="4" w:tplc="04150019" w:tentative="1">
      <w:start w:val="1"/>
      <w:numFmt w:val="lowerLetter"/>
      <w:lvlText w:val="%5."/>
      <w:lvlJc w:val="left"/>
      <w:pPr>
        <w:ind w:left="4208" w:hanging="360"/>
      </w:pPr>
    </w:lvl>
    <w:lvl w:ilvl="5" w:tplc="0415001B" w:tentative="1">
      <w:start w:val="1"/>
      <w:numFmt w:val="lowerRoman"/>
      <w:lvlText w:val="%6."/>
      <w:lvlJc w:val="right"/>
      <w:pPr>
        <w:ind w:left="4928" w:hanging="180"/>
      </w:pPr>
    </w:lvl>
    <w:lvl w:ilvl="6" w:tplc="0415000F" w:tentative="1">
      <w:start w:val="1"/>
      <w:numFmt w:val="decimal"/>
      <w:lvlText w:val="%7."/>
      <w:lvlJc w:val="left"/>
      <w:pPr>
        <w:ind w:left="5648" w:hanging="360"/>
      </w:pPr>
    </w:lvl>
    <w:lvl w:ilvl="7" w:tplc="04150019" w:tentative="1">
      <w:start w:val="1"/>
      <w:numFmt w:val="lowerLetter"/>
      <w:lvlText w:val="%8."/>
      <w:lvlJc w:val="left"/>
      <w:pPr>
        <w:ind w:left="6368" w:hanging="360"/>
      </w:pPr>
    </w:lvl>
    <w:lvl w:ilvl="8" w:tplc="0415001B" w:tentative="1">
      <w:start w:val="1"/>
      <w:numFmt w:val="lowerRoman"/>
      <w:lvlText w:val="%9."/>
      <w:lvlJc w:val="right"/>
      <w:pPr>
        <w:ind w:left="7088" w:hanging="180"/>
      </w:pPr>
    </w:lvl>
  </w:abstractNum>
  <w:abstractNum w:abstractNumId="114" w15:restartNumberingAfterBreak="0">
    <w:nsid w:val="672371BA"/>
    <w:multiLevelType w:val="hybridMultilevel"/>
    <w:tmpl w:val="57EC6A0A"/>
    <w:lvl w:ilvl="0" w:tplc="04150001">
      <w:start w:val="1"/>
      <w:numFmt w:val="bullet"/>
      <w:lvlText w:val=""/>
      <w:lvlJc w:val="left"/>
      <w:pPr>
        <w:ind w:left="3338" w:hanging="360"/>
      </w:pPr>
      <w:rPr>
        <w:rFonts w:ascii="Symbol" w:hAnsi="Symbol" w:hint="default"/>
      </w:rPr>
    </w:lvl>
    <w:lvl w:ilvl="1" w:tplc="04150003" w:tentative="1">
      <w:start w:val="1"/>
      <w:numFmt w:val="bullet"/>
      <w:lvlText w:val="o"/>
      <w:lvlJc w:val="left"/>
      <w:pPr>
        <w:ind w:left="4058" w:hanging="360"/>
      </w:pPr>
      <w:rPr>
        <w:rFonts w:ascii="Courier New" w:hAnsi="Courier New" w:cs="Courier New" w:hint="default"/>
      </w:rPr>
    </w:lvl>
    <w:lvl w:ilvl="2" w:tplc="04150005" w:tentative="1">
      <w:start w:val="1"/>
      <w:numFmt w:val="bullet"/>
      <w:lvlText w:val=""/>
      <w:lvlJc w:val="left"/>
      <w:pPr>
        <w:ind w:left="4778" w:hanging="360"/>
      </w:pPr>
      <w:rPr>
        <w:rFonts w:ascii="Wingdings" w:hAnsi="Wingdings" w:hint="default"/>
      </w:rPr>
    </w:lvl>
    <w:lvl w:ilvl="3" w:tplc="04150001" w:tentative="1">
      <w:start w:val="1"/>
      <w:numFmt w:val="bullet"/>
      <w:lvlText w:val=""/>
      <w:lvlJc w:val="left"/>
      <w:pPr>
        <w:ind w:left="5498" w:hanging="360"/>
      </w:pPr>
      <w:rPr>
        <w:rFonts w:ascii="Symbol" w:hAnsi="Symbol" w:hint="default"/>
      </w:rPr>
    </w:lvl>
    <w:lvl w:ilvl="4" w:tplc="04150003" w:tentative="1">
      <w:start w:val="1"/>
      <w:numFmt w:val="bullet"/>
      <w:lvlText w:val="o"/>
      <w:lvlJc w:val="left"/>
      <w:pPr>
        <w:ind w:left="6218" w:hanging="360"/>
      </w:pPr>
      <w:rPr>
        <w:rFonts w:ascii="Courier New" w:hAnsi="Courier New" w:cs="Courier New" w:hint="default"/>
      </w:rPr>
    </w:lvl>
    <w:lvl w:ilvl="5" w:tplc="04150005" w:tentative="1">
      <w:start w:val="1"/>
      <w:numFmt w:val="bullet"/>
      <w:lvlText w:val=""/>
      <w:lvlJc w:val="left"/>
      <w:pPr>
        <w:ind w:left="6938" w:hanging="360"/>
      </w:pPr>
      <w:rPr>
        <w:rFonts w:ascii="Wingdings" w:hAnsi="Wingdings" w:hint="default"/>
      </w:rPr>
    </w:lvl>
    <w:lvl w:ilvl="6" w:tplc="04150001" w:tentative="1">
      <w:start w:val="1"/>
      <w:numFmt w:val="bullet"/>
      <w:lvlText w:val=""/>
      <w:lvlJc w:val="left"/>
      <w:pPr>
        <w:ind w:left="7658" w:hanging="360"/>
      </w:pPr>
      <w:rPr>
        <w:rFonts w:ascii="Symbol" w:hAnsi="Symbol" w:hint="default"/>
      </w:rPr>
    </w:lvl>
    <w:lvl w:ilvl="7" w:tplc="04150003" w:tentative="1">
      <w:start w:val="1"/>
      <w:numFmt w:val="bullet"/>
      <w:lvlText w:val="o"/>
      <w:lvlJc w:val="left"/>
      <w:pPr>
        <w:ind w:left="8378" w:hanging="360"/>
      </w:pPr>
      <w:rPr>
        <w:rFonts w:ascii="Courier New" w:hAnsi="Courier New" w:cs="Courier New" w:hint="default"/>
      </w:rPr>
    </w:lvl>
    <w:lvl w:ilvl="8" w:tplc="04150005" w:tentative="1">
      <w:start w:val="1"/>
      <w:numFmt w:val="bullet"/>
      <w:lvlText w:val=""/>
      <w:lvlJc w:val="left"/>
      <w:pPr>
        <w:ind w:left="9098" w:hanging="360"/>
      </w:pPr>
      <w:rPr>
        <w:rFonts w:ascii="Wingdings" w:hAnsi="Wingdings" w:hint="default"/>
      </w:rPr>
    </w:lvl>
  </w:abstractNum>
  <w:abstractNum w:abstractNumId="115" w15:restartNumberingAfterBreak="0">
    <w:nsid w:val="684E4829"/>
    <w:multiLevelType w:val="multilevel"/>
    <w:tmpl w:val="3828D580"/>
    <w:lvl w:ilvl="0">
      <w:start w:val="1"/>
      <w:numFmt w:val="decimal"/>
      <w:lvlText w:val="%1."/>
      <w:lvlJc w:val="left"/>
      <w:pPr>
        <w:ind w:left="360" w:hanging="360"/>
      </w:pPr>
      <w:rPr>
        <w:rFonts w:ascii="Tahoma" w:eastAsia="Calibri" w:hAnsi="Tahoma" w:cs="Tahoma" w:hint="default"/>
      </w:rPr>
    </w:lvl>
    <w:lvl w:ilvl="1">
      <w:start w:val="4"/>
      <w:numFmt w:val="lowerLetter"/>
      <w:lvlText w:val="%2)"/>
      <w:lvlJc w:val="left"/>
      <w:pPr>
        <w:ind w:left="720" w:hanging="360"/>
      </w:pPr>
      <w:rPr>
        <w:rFonts w:hint="default"/>
      </w:rPr>
    </w:lvl>
    <w:lvl w:ilvl="2">
      <w:start w:val="1"/>
      <w:numFmt w:val="lowerLetter"/>
      <w:lvlText w:val="%3)"/>
      <w:lvlJc w:val="left"/>
      <w:pPr>
        <w:ind w:left="1004"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689E3AF0"/>
    <w:multiLevelType w:val="multilevel"/>
    <w:tmpl w:val="954AA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9121F77"/>
    <w:multiLevelType w:val="hybridMultilevel"/>
    <w:tmpl w:val="D1EA923A"/>
    <w:lvl w:ilvl="0" w:tplc="2C843E82">
      <w:start w:val="1"/>
      <w:numFmt w:val="decimal"/>
      <w:lvlText w:val="%1."/>
      <w:lvlJc w:val="left"/>
      <w:pPr>
        <w:ind w:left="3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038D484">
      <w:start w:val="1"/>
      <w:numFmt w:val="decimal"/>
      <w:lvlText w:val="%2)"/>
      <w:lvlJc w:val="left"/>
      <w:pPr>
        <w:ind w:left="864"/>
      </w:pPr>
      <w:rPr>
        <w:rFonts w:ascii="Tahoma" w:eastAsia="Times New Roman" w:hAnsi="Tahoma" w:cs="Tahoma" w:hint="default"/>
        <w:b w:val="0"/>
        <w:i w:val="0"/>
        <w:strike w:val="0"/>
        <w:dstrike w:val="0"/>
        <w:color w:val="00000A"/>
        <w:sz w:val="22"/>
        <w:szCs w:val="22"/>
        <w:u w:val="none" w:color="000000"/>
        <w:bdr w:val="none" w:sz="0" w:space="0" w:color="auto"/>
        <w:shd w:val="clear" w:color="auto" w:fill="auto"/>
        <w:vertAlign w:val="baseline"/>
      </w:rPr>
    </w:lvl>
    <w:lvl w:ilvl="2" w:tplc="0D5865AA">
      <w:start w:val="1"/>
      <w:numFmt w:val="lowerRoman"/>
      <w:lvlText w:val="%3"/>
      <w:lvlJc w:val="left"/>
      <w:pPr>
        <w:ind w:left="150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B7720586">
      <w:start w:val="1"/>
      <w:numFmt w:val="decimal"/>
      <w:lvlText w:val="%4"/>
      <w:lvlJc w:val="left"/>
      <w:pPr>
        <w:ind w:left="222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5E16F26E">
      <w:start w:val="1"/>
      <w:numFmt w:val="lowerLetter"/>
      <w:lvlText w:val="%5"/>
      <w:lvlJc w:val="left"/>
      <w:pPr>
        <w:ind w:left="294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EC181570">
      <w:start w:val="1"/>
      <w:numFmt w:val="lowerRoman"/>
      <w:lvlText w:val="%6"/>
      <w:lvlJc w:val="left"/>
      <w:pPr>
        <w:ind w:left="366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BE623F52">
      <w:start w:val="1"/>
      <w:numFmt w:val="decimal"/>
      <w:lvlText w:val="%7"/>
      <w:lvlJc w:val="left"/>
      <w:pPr>
        <w:ind w:left="438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9B36CE0A">
      <w:start w:val="1"/>
      <w:numFmt w:val="lowerLetter"/>
      <w:lvlText w:val="%8"/>
      <w:lvlJc w:val="left"/>
      <w:pPr>
        <w:ind w:left="510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02E2D5CC">
      <w:start w:val="1"/>
      <w:numFmt w:val="lowerRoman"/>
      <w:lvlText w:val="%9"/>
      <w:lvlJc w:val="left"/>
      <w:pPr>
        <w:ind w:left="582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118" w15:restartNumberingAfterBreak="0">
    <w:nsid w:val="693305FB"/>
    <w:multiLevelType w:val="hybridMultilevel"/>
    <w:tmpl w:val="E5904D2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9" w15:restartNumberingAfterBreak="0">
    <w:nsid w:val="69EB20FD"/>
    <w:multiLevelType w:val="hybridMultilevel"/>
    <w:tmpl w:val="6CF6BB26"/>
    <w:lvl w:ilvl="0" w:tplc="58E4A9BA">
      <w:start w:val="1"/>
      <w:numFmt w:val="decimal"/>
      <w:lvlText w:val="%1)"/>
      <w:lvlJc w:val="left"/>
      <w:rPr>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6ABF6282"/>
    <w:multiLevelType w:val="multilevel"/>
    <w:tmpl w:val="BCC080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6DE6611C"/>
    <w:multiLevelType w:val="hybridMultilevel"/>
    <w:tmpl w:val="363AD4A8"/>
    <w:lvl w:ilvl="0" w:tplc="04150017">
      <w:start w:val="1"/>
      <w:numFmt w:val="lowerLetter"/>
      <w:lvlText w:val="%1)"/>
      <w:lvlJc w:val="left"/>
      <w:pPr>
        <w:ind w:left="1004" w:hanging="360"/>
      </w:pPr>
    </w:lvl>
    <w:lvl w:ilvl="1" w:tplc="7C961464">
      <w:start w:val="1"/>
      <w:numFmt w:val="decimal"/>
      <w:lvlText w:val="%2."/>
      <w:lvlJc w:val="left"/>
      <w:pPr>
        <w:ind w:left="1724" w:hanging="360"/>
      </w:pPr>
      <w:rPr>
        <w:rFonts w:hint="default"/>
        <w:b w:val="0"/>
        <w:bCs/>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2" w15:restartNumberingAfterBreak="0">
    <w:nsid w:val="6DF0682A"/>
    <w:multiLevelType w:val="hybridMultilevel"/>
    <w:tmpl w:val="0C2A05BE"/>
    <w:lvl w:ilvl="0" w:tplc="04150011">
      <w:start w:val="1"/>
      <w:numFmt w:val="decimal"/>
      <w:lvlText w:val="%1)"/>
      <w:lvlJc w:val="left"/>
      <w:pPr>
        <w:ind w:left="1109" w:hanging="360"/>
      </w:pPr>
    </w:lvl>
    <w:lvl w:ilvl="1" w:tplc="04150011">
      <w:start w:val="1"/>
      <w:numFmt w:val="decimal"/>
      <w:lvlText w:val="%2)"/>
      <w:lvlJc w:val="left"/>
      <w:pPr>
        <w:ind w:left="1829" w:hanging="360"/>
      </w:pPr>
    </w:lvl>
    <w:lvl w:ilvl="2" w:tplc="0415001B" w:tentative="1">
      <w:start w:val="1"/>
      <w:numFmt w:val="lowerRoman"/>
      <w:lvlText w:val="%3."/>
      <w:lvlJc w:val="right"/>
      <w:pPr>
        <w:ind w:left="2549" w:hanging="180"/>
      </w:pPr>
    </w:lvl>
    <w:lvl w:ilvl="3" w:tplc="0415000F" w:tentative="1">
      <w:start w:val="1"/>
      <w:numFmt w:val="decimal"/>
      <w:lvlText w:val="%4."/>
      <w:lvlJc w:val="left"/>
      <w:pPr>
        <w:ind w:left="3269" w:hanging="360"/>
      </w:pPr>
    </w:lvl>
    <w:lvl w:ilvl="4" w:tplc="04150019" w:tentative="1">
      <w:start w:val="1"/>
      <w:numFmt w:val="lowerLetter"/>
      <w:lvlText w:val="%5."/>
      <w:lvlJc w:val="left"/>
      <w:pPr>
        <w:ind w:left="3989" w:hanging="360"/>
      </w:pPr>
    </w:lvl>
    <w:lvl w:ilvl="5" w:tplc="0415001B" w:tentative="1">
      <w:start w:val="1"/>
      <w:numFmt w:val="lowerRoman"/>
      <w:lvlText w:val="%6."/>
      <w:lvlJc w:val="right"/>
      <w:pPr>
        <w:ind w:left="4709" w:hanging="180"/>
      </w:pPr>
    </w:lvl>
    <w:lvl w:ilvl="6" w:tplc="0415000F" w:tentative="1">
      <w:start w:val="1"/>
      <w:numFmt w:val="decimal"/>
      <w:lvlText w:val="%7."/>
      <w:lvlJc w:val="left"/>
      <w:pPr>
        <w:ind w:left="5429" w:hanging="360"/>
      </w:pPr>
    </w:lvl>
    <w:lvl w:ilvl="7" w:tplc="04150019" w:tentative="1">
      <w:start w:val="1"/>
      <w:numFmt w:val="lowerLetter"/>
      <w:lvlText w:val="%8."/>
      <w:lvlJc w:val="left"/>
      <w:pPr>
        <w:ind w:left="6149" w:hanging="360"/>
      </w:pPr>
    </w:lvl>
    <w:lvl w:ilvl="8" w:tplc="0415001B" w:tentative="1">
      <w:start w:val="1"/>
      <w:numFmt w:val="lowerRoman"/>
      <w:lvlText w:val="%9."/>
      <w:lvlJc w:val="right"/>
      <w:pPr>
        <w:ind w:left="6869" w:hanging="180"/>
      </w:pPr>
    </w:lvl>
  </w:abstractNum>
  <w:abstractNum w:abstractNumId="123" w15:restartNumberingAfterBreak="0">
    <w:nsid w:val="6DFB0334"/>
    <w:multiLevelType w:val="hybridMultilevel"/>
    <w:tmpl w:val="0E786DEE"/>
    <w:lvl w:ilvl="0" w:tplc="B62E7A42">
      <w:start w:val="1"/>
      <w:numFmt w:val="lowerLetter"/>
      <w:lvlText w:val="%1)"/>
      <w:lvlJc w:val="left"/>
      <w:pPr>
        <w:ind w:left="1146" w:hanging="360"/>
      </w:pPr>
      <w:rPr>
        <w:rFonts w:ascii="Tahoma" w:hAnsi="Tahoma" w:cs="Tahoma" w:hint="default"/>
        <w:b w:val="0"/>
        <w:bCs w:val="0"/>
        <w:sz w:val="24"/>
        <w:szCs w:val="24"/>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4" w15:restartNumberingAfterBreak="0">
    <w:nsid w:val="70511352"/>
    <w:multiLevelType w:val="hybridMultilevel"/>
    <w:tmpl w:val="6ED0C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6" w15:restartNumberingAfterBreak="0">
    <w:nsid w:val="71EE06A1"/>
    <w:multiLevelType w:val="hybridMultilevel"/>
    <w:tmpl w:val="5C6E7820"/>
    <w:lvl w:ilvl="0" w:tplc="C35ACF06">
      <w:start w:val="1"/>
      <w:numFmt w:val="decimal"/>
      <w:lvlText w:val="%1."/>
      <w:lvlJc w:val="left"/>
      <w:pPr>
        <w:ind w:left="502" w:hanging="360"/>
      </w:pPr>
      <w:rPr>
        <w:rFonts w:hint="default"/>
        <w:b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371046D"/>
    <w:multiLevelType w:val="multilevel"/>
    <w:tmpl w:val="D50CC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56739B5"/>
    <w:multiLevelType w:val="hybridMultilevel"/>
    <w:tmpl w:val="A3C8BC68"/>
    <w:lvl w:ilvl="0" w:tplc="67A6BF1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63E68DD"/>
    <w:multiLevelType w:val="hybridMultilevel"/>
    <w:tmpl w:val="BF500194"/>
    <w:lvl w:ilvl="0" w:tplc="6346E83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B22F76">
      <w:start w:val="1"/>
      <w:numFmt w:val="lowerLetter"/>
      <w:lvlText w:val="%2"/>
      <w:lvlJc w:val="left"/>
      <w:pPr>
        <w:ind w:left="8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B486C0">
      <w:start w:val="1"/>
      <w:numFmt w:val="lowerRoman"/>
      <w:lvlText w:val="%3."/>
      <w:lvlJc w:val="left"/>
      <w:pPr>
        <w:ind w:left="1431"/>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3" w:tplc="3F6447B6">
      <w:start w:val="1"/>
      <w:numFmt w:val="decimal"/>
      <w:lvlText w:val="%4"/>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0B025A8">
      <w:start w:val="1"/>
      <w:numFmt w:val="lowerLetter"/>
      <w:lvlText w:val="%5"/>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47CCD84">
      <w:start w:val="1"/>
      <w:numFmt w:val="lowerRoman"/>
      <w:lvlText w:val="%6"/>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1F0734C">
      <w:start w:val="1"/>
      <w:numFmt w:val="decimal"/>
      <w:lvlText w:val="%7"/>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BE85552">
      <w:start w:val="1"/>
      <w:numFmt w:val="lowerLetter"/>
      <w:lvlText w:val="%8"/>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8729036">
      <w:start w:val="1"/>
      <w:numFmt w:val="lowerRoman"/>
      <w:lvlText w:val="%9"/>
      <w:lvlJc w:val="left"/>
      <w:pPr>
        <w:ind w:left="56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0" w15:restartNumberingAfterBreak="0">
    <w:nsid w:val="76DC3978"/>
    <w:multiLevelType w:val="hybridMultilevel"/>
    <w:tmpl w:val="E4FAE7BC"/>
    <w:lvl w:ilvl="0" w:tplc="C55CCF22">
      <w:start w:val="4"/>
      <w:numFmt w:val="decimal"/>
      <w:lvlText w:val="%1."/>
      <w:lvlJc w:val="left"/>
      <w:pPr>
        <w:ind w:left="644" w:hanging="360"/>
      </w:pPr>
      <w:rPr>
        <w:rFonts w:hint="default"/>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1" w15:restartNumberingAfterBreak="0">
    <w:nsid w:val="77FF47D7"/>
    <w:multiLevelType w:val="hybridMultilevel"/>
    <w:tmpl w:val="8A50973E"/>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1">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8692B06"/>
    <w:multiLevelType w:val="hybridMultilevel"/>
    <w:tmpl w:val="988CB2F6"/>
    <w:lvl w:ilvl="0" w:tplc="F26A4EE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7837FC">
      <w:start w:val="2"/>
      <w:numFmt w:val="lowerLetter"/>
      <w:lvlText w:val="%2)"/>
      <w:lvlJc w:val="left"/>
      <w:pPr>
        <w:ind w:left="1061"/>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348C5D52">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B882694">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C6096A">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8CADDFC">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FC8DA0">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68E359C">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4848B14">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3" w15:restartNumberingAfterBreak="0">
    <w:nsid w:val="796A376B"/>
    <w:multiLevelType w:val="hybridMultilevel"/>
    <w:tmpl w:val="86029CD2"/>
    <w:lvl w:ilvl="0" w:tplc="6600AA52">
      <w:start w:val="1"/>
      <w:numFmt w:val="lowerLetter"/>
      <w:lvlText w:val="%1)"/>
      <w:lvlJc w:val="left"/>
      <w:pPr>
        <w:ind w:left="728" w:hanging="360"/>
      </w:pPr>
      <w:rPr>
        <w:rFonts w:eastAsia="Calibri" w:hint="default"/>
        <w:color w:val="000000" w:themeColor="text1"/>
      </w:rPr>
    </w:lvl>
    <w:lvl w:ilvl="1" w:tplc="04150019" w:tentative="1">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134" w15:restartNumberingAfterBreak="0">
    <w:nsid w:val="7AA14539"/>
    <w:multiLevelType w:val="hybridMultilevel"/>
    <w:tmpl w:val="ABA42DE8"/>
    <w:lvl w:ilvl="0" w:tplc="04150011">
      <w:start w:val="1"/>
      <w:numFmt w:val="decimal"/>
      <w:lvlText w:val="%1)"/>
      <w:lvlJc w:val="left"/>
      <w:pPr>
        <w:ind w:left="3687" w:hanging="360"/>
      </w:pPr>
      <w:rPr>
        <w:b w:val="0"/>
      </w:rPr>
    </w:lvl>
    <w:lvl w:ilvl="1" w:tplc="04150019">
      <w:start w:val="1"/>
      <w:numFmt w:val="lowerLetter"/>
      <w:lvlText w:val="%2."/>
      <w:lvlJc w:val="left"/>
      <w:pPr>
        <w:ind w:left="4407" w:hanging="360"/>
      </w:pPr>
    </w:lvl>
    <w:lvl w:ilvl="2" w:tplc="0415001B">
      <w:start w:val="1"/>
      <w:numFmt w:val="lowerRoman"/>
      <w:lvlText w:val="%3."/>
      <w:lvlJc w:val="right"/>
      <w:pPr>
        <w:ind w:left="5127" w:hanging="180"/>
      </w:pPr>
    </w:lvl>
    <w:lvl w:ilvl="3" w:tplc="0415000F">
      <w:start w:val="1"/>
      <w:numFmt w:val="decimal"/>
      <w:lvlText w:val="%4."/>
      <w:lvlJc w:val="left"/>
      <w:pPr>
        <w:ind w:left="5847" w:hanging="360"/>
      </w:pPr>
    </w:lvl>
    <w:lvl w:ilvl="4" w:tplc="04150019">
      <w:start w:val="1"/>
      <w:numFmt w:val="lowerLetter"/>
      <w:lvlText w:val="%5."/>
      <w:lvlJc w:val="left"/>
      <w:pPr>
        <w:ind w:left="6567" w:hanging="360"/>
      </w:pPr>
    </w:lvl>
    <w:lvl w:ilvl="5" w:tplc="0415001B">
      <w:start w:val="1"/>
      <w:numFmt w:val="lowerRoman"/>
      <w:lvlText w:val="%6."/>
      <w:lvlJc w:val="right"/>
      <w:pPr>
        <w:ind w:left="7287" w:hanging="180"/>
      </w:pPr>
    </w:lvl>
    <w:lvl w:ilvl="6" w:tplc="0415000F">
      <w:start w:val="1"/>
      <w:numFmt w:val="decimal"/>
      <w:lvlText w:val="%7."/>
      <w:lvlJc w:val="left"/>
      <w:pPr>
        <w:ind w:left="8007" w:hanging="360"/>
      </w:pPr>
    </w:lvl>
    <w:lvl w:ilvl="7" w:tplc="04150019">
      <w:start w:val="1"/>
      <w:numFmt w:val="lowerLetter"/>
      <w:lvlText w:val="%8."/>
      <w:lvlJc w:val="left"/>
      <w:pPr>
        <w:ind w:left="8727" w:hanging="360"/>
      </w:pPr>
    </w:lvl>
    <w:lvl w:ilvl="8" w:tplc="0415001B">
      <w:start w:val="1"/>
      <w:numFmt w:val="lowerRoman"/>
      <w:lvlText w:val="%9."/>
      <w:lvlJc w:val="right"/>
      <w:pPr>
        <w:ind w:left="9447" w:hanging="180"/>
      </w:pPr>
    </w:lvl>
  </w:abstractNum>
  <w:abstractNum w:abstractNumId="135" w15:restartNumberingAfterBreak="0">
    <w:nsid w:val="7B7E597D"/>
    <w:multiLevelType w:val="multilevel"/>
    <w:tmpl w:val="8B3C27F2"/>
    <w:lvl w:ilvl="0">
      <w:start w:val="1"/>
      <w:numFmt w:val="decimal"/>
      <w:lvlText w:val="%1."/>
      <w:lvlJc w:val="left"/>
      <w:pPr>
        <w:ind w:left="360" w:hanging="360"/>
      </w:pPr>
      <w:rPr>
        <w:rFonts w:ascii="Tahoma" w:eastAsia="Calibri" w:hAnsi="Tahoma" w:cs="Tahoma" w:hint="default"/>
      </w:rPr>
    </w:lvl>
    <w:lvl w:ilvl="1">
      <w:start w:val="4"/>
      <w:numFmt w:val="lowerLetter"/>
      <w:lvlText w:val="%2)"/>
      <w:lvlJc w:val="left"/>
      <w:pPr>
        <w:ind w:left="720" w:hanging="360"/>
      </w:pPr>
      <w:rPr>
        <w:rFonts w:hint="default"/>
      </w:rPr>
    </w:lvl>
    <w:lvl w:ilvl="2">
      <w:start w:val="3"/>
      <w:numFmt w:val="lowerLetter"/>
      <w:lvlText w:val="%3)"/>
      <w:lvlJc w:val="left"/>
      <w:pPr>
        <w:ind w:left="1004"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15:restartNumberingAfterBreak="0">
    <w:nsid w:val="7C6E62DD"/>
    <w:multiLevelType w:val="hybridMultilevel"/>
    <w:tmpl w:val="493A8BC6"/>
    <w:lvl w:ilvl="0" w:tplc="99B07C86">
      <w:start w:val="4"/>
      <w:numFmt w:val="decimal"/>
      <w:lvlText w:val="%1."/>
      <w:lvlJc w:val="left"/>
      <w:pPr>
        <w:ind w:left="389"/>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FA02D6E8">
      <w:start w:val="1"/>
      <w:numFmt w:val="decimal"/>
      <w:lvlText w:val="%2)"/>
      <w:lvlJc w:val="left"/>
      <w:pPr>
        <w:ind w:left="8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00CE18">
      <w:start w:val="1"/>
      <w:numFmt w:val="lowerRoman"/>
      <w:lvlText w:val="%3"/>
      <w:lvlJc w:val="left"/>
      <w:pPr>
        <w:ind w:left="16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4EC2288">
      <w:start w:val="1"/>
      <w:numFmt w:val="decimal"/>
      <w:lvlText w:val="%4"/>
      <w:lvlJc w:val="left"/>
      <w:pPr>
        <w:ind w:left="23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76922E">
      <w:start w:val="1"/>
      <w:numFmt w:val="lowerLetter"/>
      <w:lvlText w:val="%5"/>
      <w:lvlJc w:val="left"/>
      <w:pPr>
        <w:ind w:left="3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CC8602">
      <w:start w:val="1"/>
      <w:numFmt w:val="lowerRoman"/>
      <w:lvlText w:val="%6"/>
      <w:lvlJc w:val="left"/>
      <w:pPr>
        <w:ind w:left="3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D26DABA">
      <w:start w:val="1"/>
      <w:numFmt w:val="decimal"/>
      <w:lvlText w:val="%7"/>
      <w:lvlJc w:val="left"/>
      <w:pPr>
        <w:ind w:left="4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5A25434">
      <w:start w:val="1"/>
      <w:numFmt w:val="lowerLetter"/>
      <w:lvlText w:val="%8"/>
      <w:lvlJc w:val="left"/>
      <w:pPr>
        <w:ind w:left="5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12812C">
      <w:start w:val="1"/>
      <w:numFmt w:val="lowerRoman"/>
      <w:lvlText w:val="%9"/>
      <w:lvlJc w:val="left"/>
      <w:pPr>
        <w:ind w:left="5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7" w15:restartNumberingAfterBreak="0">
    <w:nsid w:val="7C936FB3"/>
    <w:multiLevelType w:val="hybridMultilevel"/>
    <w:tmpl w:val="D87E0C3E"/>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8" w15:restartNumberingAfterBreak="0">
    <w:nsid w:val="7DD76C42"/>
    <w:multiLevelType w:val="hybridMultilevel"/>
    <w:tmpl w:val="D5FA4EE8"/>
    <w:lvl w:ilvl="0" w:tplc="03EA879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C48E21A">
      <w:start w:val="4"/>
      <w:numFmt w:val="lowerLetter"/>
      <w:lvlText w:val="%2)"/>
      <w:lvlJc w:val="left"/>
      <w:pPr>
        <w:ind w:left="1006"/>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21CAB09C">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2C0D46C">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508620">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8675F2">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8ED184">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8006FE">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61CC6A8">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9" w15:restartNumberingAfterBreak="0">
    <w:nsid w:val="7F3150BB"/>
    <w:multiLevelType w:val="multilevel"/>
    <w:tmpl w:val="A316F084"/>
    <w:lvl w:ilvl="0">
      <w:start w:val="1"/>
      <w:numFmt w:val="decimal"/>
      <w:lvlText w:val="%1."/>
      <w:lvlJc w:val="left"/>
      <w:pPr>
        <w:tabs>
          <w:tab w:val="num" w:pos="720"/>
        </w:tabs>
        <w:ind w:left="720" w:hanging="360"/>
      </w:pPr>
    </w:lvl>
    <w:lvl w:ilvl="1">
      <w:start w:val="1"/>
      <w:numFmt w:val="lowerLetter"/>
      <w:lvlText w:val="%2)"/>
      <w:lvlJc w:val="left"/>
      <w:pPr>
        <w:ind w:left="1560" w:hanging="48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0" w15:restartNumberingAfterBreak="0">
    <w:nsid w:val="7F4B38BF"/>
    <w:multiLevelType w:val="multilevel"/>
    <w:tmpl w:val="3558C6BE"/>
    <w:lvl w:ilvl="0">
      <w:start w:val="1"/>
      <w:numFmt w:val="decimal"/>
      <w:lvlText w:val="%1."/>
      <w:lvlJc w:val="left"/>
      <w:pPr>
        <w:ind w:left="810" w:hanging="450"/>
      </w:pPr>
      <w:rPr>
        <w:rFonts w:hint="default"/>
        <w:b w:val="0"/>
        <w:bCs/>
      </w:rPr>
    </w:lvl>
    <w:lvl w:ilvl="1">
      <w:start w:val="1"/>
      <w:numFmt w:val="decimal"/>
      <w:isLgl/>
      <w:lvlText w:val="%1.%2."/>
      <w:lvlJc w:val="left"/>
      <w:pPr>
        <w:ind w:left="1110" w:hanging="75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16cid:durableId="1071193040">
    <w:abstractNumId w:val="92"/>
  </w:num>
  <w:num w:numId="2" w16cid:durableId="830220856">
    <w:abstractNumId w:val="62"/>
  </w:num>
  <w:num w:numId="3" w16cid:durableId="1320885993">
    <w:abstractNumId w:val="109"/>
  </w:num>
  <w:num w:numId="4" w16cid:durableId="2127003126">
    <w:abstractNumId w:val="140"/>
  </w:num>
  <w:num w:numId="5" w16cid:durableId="1156725714">
    <w:abstractNumId w:val="33"/>
  </w:num>
  <w:num w:numId="6" w16cid:durableId="1069351111">
    <w:abstractNumId w:val="90"/>
  </w:num>
  <w:num w:numId="7" w16cid:durableId="1403676795">
    <w:abstractNumId w:val="35"/>
  </w:num>
  <w:num w:numId="8" w16cid:durableId="510294835">
    <w:abstractNumId w:val="39"/>
  </w:num>
  <w:num w:numId="9" w16cid:durableId="1679504763">
    <w:abstractNumId w:val="11"/>
  </w:num>
  <w:num w:numId="10" w16cid:durableId="839349092">
    <w:abstractNumId w:val="121"/>
  </w:num>
  <w:num w:numId="11" w16cid:durableId="1424650036">
    <w:abstractNumId w:val="19"/>
  </w:num>
  <w:num w:numId="12" w16cid:durableId="1172452081">
    <w:abstractNumId w:val="24"/>
  </w:num>
  <w:num w:numId="13" w16cid:durableId="1205024861">
    <w:abstractNumId w:val="20"/>
  </w:num>
  <w:num w:numId="14" w16cid:durableId="68698798">
    <w:abstractNumId w:val="135"/>
  </w:num>
  <w:num w:numId="15" w16cid:durableId="1619019774">
    <w:abstractNumId w:val="47"/>
  </w:num>
  <w:num w:numId="16" w16cid:durableId="514803335">
    <w:abstractNumId w:val="115"/>
  </w:num>
  <w:num w:numId="17" w16cid:durableId="269169844">
    <w:abstractNumId w:val="112"/>
  </w:num>
  <w:num w:numId="18" w16cid:durableId="729377423">
    <w:abstractNumId w:val="43"/>
  </w:num>
  <w:num w:numId="19" w16cid:durableId="421416933">
    <w:abstractNumId w:val="53"/>
  </w:num>
  <w:num w:numId="20" w16cid:durableId="850801351">
    <w:abstractNumId w:val="41"/>
  </w:num>
  <w:num w:numId="21" w16cid:durableId="2010400290">
    <w:abstractNumId w:val="125"/>
  </w:num>
  <w:num w:numId="22" w16cid:durableId="655842944">
    <w:abstractNumId w:val="54"/>
  </w:num>
  <w:num w:numId="23" w16cid:durableId="1486236785">
    <w:abstractNumId w:val="48"/>
  </w:num>
  <w:num w:numId="24" w16cid:durableId="1173032061">
    <w:abstractNumId w:val="139"/>
  </w:num>
  <w:num w:numId="25" w16cid:durableId="1612976545">
    <w:abstractNumId w:val="103"/>
  </w:num>
  <w:num w:numId="26" w16cid:durableId="2036542146">
    <w:abstractNumId w:val="63"/>
  </w:num>
  <w:num w:numId="27" w16cid:durableId="226764867">
    <w:abstractNumId w:val="0"/>
  </w:num>
  <w:num w:numId="28" w16cid:durableId="380371498">
    <w:abstractNumId w:val="52"/>
  </w:num>
  <w:num w:numId="29" w16cid:durableId="2136941102">
    <w:abstractNumId w:val="94"/>
  </w:num>
  <w:num w:numId="30" w16cid:durableId="1609044940">
    <w:abstractNumId w:val="57"/>
  </w:num>
  <w:num w:numId="31" w16cid:durableId="1811357699">
    <w:abstractNumId w:val="32"/>
  </w:num>
  <w:num w:numId="32" w16cid:durableId="1750495182">
    <w:abstractNumId w:val="119"/>
  </w:num>
  <w:num w:numId="33" w16cid:durableId="330257407">
    <w:abstractNumId w:val="79"/>
  </w:num>
  <w:num w:numId="34" w16cid:durableId="271788993">
    <w:abstractNumId w:val="106"/>
  </w:num>
  <w:num w:numId="35" w16cid:durableId="2071071969">
    <w:abstractNumId w:val="104"/>
  </w:num>
  <w:num w:numId="36" w16cid:durableId="1791894890">
    <w:abstractNumId w:val="23"/>
  </w:num>
  <w:num w:numId="37" w16cid:durableId="1032002894">
    <w:abstractNumId w:val="87"/>
  </w:num>
  <w:num w:numId="38" w16cid:durableId="1250314852">
    <w:abstractNumId w:val="51"/>
  </w:num>
  <w:num w:numId="39" w16cid:durableId="917057477">
    <w:abstractNumId w:val="102"/>
  </w:num>
  <w:num w:numId="40" w16cid:durableId="556554329">
    <w:abstractNumId w:val="123"/>
  </w:num>
  <w:num w:numId="41" w16cid:durableId="705329086">
    <w:abstractNumId w:val="16"/>
  </w:num>
  <w:num w:numId="42" w16cid:durableId="1694920868">
    <w:abstractNumId w:val="59"/>
  </w:num>
  <w:num w:numId="43" w16cid:durableId="1074594621">
    <w:abstractNumId w:val="60"/>
  </w:num>
  <w:num w:numId="44" w16cid:durableId="974067813">
    <w:abstractNumId w:val="28"/>
  </w:num>
  <w:num w:numId="45" w16cid:durableId="75544161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8640043">
    <w:abstractNumId w:val="8"/>
  </w:num>
  <w:num w:numId="47" w16cid:durableId="762799060">
    <w:abstractNumId w:val="13"/>
  </w:num>
  <w:num w:numId="48" w16cid:durableId="197083520">
    <w:abstractNumId w:val="126"/>
  </w:num>
  <w:num w:numId="49" w16cid:durableId="1833713322">
    <w:abstractNumId w:val="134"/>
  </w:num>
  <w:num w:numId="50" w16cid:durableId="854808378">
    <w:abstractNumId w:val="10"/>
  </w:num>
  <w:num w:numId="51" w16cid:durableId="840851390">
    <w:abstractNumId w:val="17"/>
  </w:num>
  <w:num w:numId="52" w16cid:durableId="1028020692">
    <w:abstractNumId w:val="122"/>
  </w:num>
  <w:num w:numId="53" w16cid:durableId="1176847528">
    <w:abstractNumId w:val="86"/>
  </w:num>
  <w:num w:numId="54" w16cid:durableId="93405709">
    <w:abstractNumId w:val="49"/>
  </w:num>
  <w:num w:numId="55" w16cid:durableId="591204077">
    <w:abstractNumId w:val="89"/>
  </w:num>
  <w:num w:numId="56" w16cid:durableId="1829130389">
    <w:abstractNumId w:val="98"/>
  </w:num>
  <w:num w:numId="57" w16cid:durableId="2047564965">
    <w:abstractNumId w:val="26"/>
  </w:num>
  <w:num w:numId="58" w16cid:durableId="1850833712">
    <w:abstractNumId w:val="34"/>
  </w:num>
  <w:num w:numId="59" w16cid:durableId="1250625906">
    <w:abstractNumId w:val="71"/>
  </w:num>
  <w:num w:numId="60" w16cid:durableId="783110538">
    <w:abstractNumId w:val="29"/>
  </w:num>
  <w:num w:numId="61" w16cid:durableId="634264055">
    <w:abstractNumId w:val="108"/>
  </w:num>
  <w:num w:numId="62" w16cid:durableId="520054162">
    <w:abstractNumId w:val="131"/>
  </w:num>
  <w:num w:numId="63" w16cid:durableId="1267496181">
    <w:abstractNumId w:val="137"/>
  </w:num>
  <w:num w:numId="64" w16cid:durableId="542256546">
    <w:abstractNumId w:val="97"/>
  </w:num>
  <w:num w:numId="65" w16cid:durableId="2003509709">
    <w:abstractNumId w:val="58"/>
  </w:num>
  <w:num w:numId="66" w16cid:durableId="1065029990">
    <w:abstractNumId w:val="61"/>
  </w:num>
  <w:num w:numId="67" w16cid:durableId="1158888225">
    <w:abstractNumId w:val="128"/>
  </w:num>
  <w:num w:numId="68" w16cid:durableId="2007323982">
    <w:abstractNumId w:val="7"/>
  </w:num>
  <w:num w:numId="69" w16cid:durableId="1600260783">
    <w:abstractNumId w:val="117"/>
  </w:num>
  <w:num w:numId="70" w16cid:durableId="1907572427">
    <w:abstractNumId w:val="81"/>
  </w:num>
  <w:num w:numId="71" w16cid:durableId="2141341519">
    <w:abstractNumId w:val="18"/>
  </w:num>
  <w:num w:numId="72" w16cid:durableId="1005789210">
    <w:abstractNumId w:val="15"/>
  </w:num>
  <w:num w:numId="73" w16cid:durableId="463617327">
    <w:abstractNumId w:val="40"/>
  </w:num>
  <w:num w:numId="74" w16cid:durableId="2005083954">
    <w:abstractNumId w:val="73"/>
  </w:num>
  <w:num w:numId="75" w16cid:durableId="1171988425">
    <w:abstractNumId w:val="21"/>
  </w:num>
  <w:num w:numId="76" w16cid:durableId="810366019">
    <w:abstractNumId w:val="80"/>
  </w:num>
  <w:num w:numId="77" w16cid:durableId="1182210119">
    <w:abstractNumId w:val="130"/>
  </w:num>
  <w:num w:numId="78" w16cid:durableId="1141002339">
    <w:abstractNumId w:val="111"/>
  </w:num>
  <w:num w:numId="79" w16cid:durableId="744650376">
    <w:abstractNumId w:val="27"/>
  </w:num>
  <w:num w:numId="80" w16cid:durableId="1553929228">
    <w:abstractNumId w:val="76"/>
  </w:num>
  <w:num w:numId="81" w16cid:durableId="50155993">
    <w:abstractNumId w:val="56"/>
  </w:num>
  <w:num w:numId="82" w16cid:durableId="1941984866">
    <w:abstractNumId w:val="138"/>
  </w:num>
  <w:num w:numId="83" w16cid:durableId="1346900780">
    <w:abstractNumId w:val="132"/>
  </w:num>
  <w:num w:numId="84" w16cid:durableId="1602032330">
    <w:abstractNumId w:val="129"/>
  </w:num>
  <w:num w:numId="85" w16cid:durableId="1794207488">
    <w:abstractNumId w:val="96"/>
  </w:num>
  <w:num w:numId="86" w16cid:durableId="1959988298">
    <w:abstractNumId w:val="136"/>
  </w:num>
  <w:num w:numId="87" w16cid:durableId="307369597">
    <w:abstractNumId w:val="69"/>
  </w:num>
  <w:num w:numId="88" w16cid:durableId="419372189">
    <w:abstractNumId w:val="114"/>
  </w:num>
  <w:num w:numId="89" w16cid:durableId="1777557628">
    <w:abstractNumId w:val="118"/>
  </w:num>
  <w:num w:numId="90" w16cid:durableId="1183322768">
    <w:abstractNumId w:val="93"/>
  </w:num>
  <w:num w:numId="91" w16cid:durableId="1403530785">
    <w:abstractNumId w:val="99"/>
  </w:num>
  <w:num w:numId="92" w16cid:durableId="1923104710">
    <w:abstractNumId w:val="110"/>
  </w:num>
  <w:num w:numId="93" w16cid:durableId="766198636">
    <w:abstractNumId w:val="74"/>
  </w:num>
  <w:num w:numId="94" w16cid:durableId="968894742">
    <w:abstractNumId w:val="116"/>
  </w:num>
  <w:num w:numId="95" w16cid:durableId="569925610">
    <w:abstractNumId w:val="120"/>
  </w:num>
  <w:num w:numId="96" w16cid:durableId="826701038">
    <w:abstractNumId w:val="100"/>
  </w:num>
  <w:num w:numId="97" w16cid:durableId="413937211">
    <w:abstractNumId w:val="22"/>
  </w:num>
  <w:num w:numId="98" w16cid:durableId="1662541231">
    <w:abstractNumId w:val="82"/>
  </w:num>
  <w:num w:numId="99" w16cid:durableId="944383563">
    <w:abstractNumId w:val="91"/>
  </w:num>
  <w:num w:numId="100" w16cid:durableId="2055960273">
    <w:abstractNumId w:val="68"/>
  </w:num>
  <w:num w:numId="101" w16cid:durableId="1728216727">
    <w:abstractNumId w:val="14"/>
  </w:num>
  <w:num w:numId="102" w16cid:durableId="177735973">
    <w:abstractNumId w:val="55"/>
  </w:num>
  <w:num w:numId="103" w16cid:durableId="4330618">
    <w:abstractNumId w:val="127"/>
  </w:num>
  <w:num w:numId="104" w16cid:durableId="837035888">
    <w:abstractNumId w:val="75"/>
  </w:num>
  <w:num w:numId="105" w16cid:durableId="917054179">
    <w:abstractNumId w:val="95"/>
  </w:num>
  <w:num w:numId="106" w16cid:durableId="244727892">
    <w:abstractNumId w:val="31"/>
  </w:num>
  <w:num w:numId="107" w16cid:durableId="1593396286">
    <w:abstractNumId w:val="37"/>
  </w:num>
  <w:num w:numId="108" w16cid:durableId="66808535">
    <w:abstractNumId w:val="78"/>
  </w:num>
  <w:num w:numId="109" w16cid:durableId="1195341582">
    <w:abstractNumId w:val="77"/>
  </w:num>
  <w:num w:numId="110" w16cid:durableId="463544991">
    <w:abstractNumId w:val="124"/>
  </w:num>
  <w:num w:numId="111" w16cid:durableId="2046637145">
    <w:abstractNumId w:val="101"/>
  </w:num>
  <w:num w:numId="112" w16cid:durableId="494422435">
    <w:abstractNumId w:val="46"/>
  </w:num>
  <w:num w:numId="113" w16cid:durableId="599140342">
    <w:abstractNumId w:val="67"/>
  </w:num>
  <w:num w:numId="114" w16cid:durableId="1987855327">
    <w:abstractNumId w:val="83"/>
  </w:num>
  <w:num w:numId="115" w16cid:durableId="1834760939">
    <w:abstractNumId w:val="113"/>
  </w:num>
  <w:num w:numId="116" w16cid:durableId="1606839364">
    <w:abstractNumId w:val="105"/>
  </w:num>
  <w:num w:numId="117" w16cid:durableId="1199585156">
    <w:abstractNumId w:val="45"/>
  </w:num>
  <w:num w:numId="118" w16cid:durableId="1387408775">
    <w:abstractNumId w:val="5"/>
  </w:num>
  <w:num w:numId="119" w16cid:durableId="1027869122">
    <w:abstractNumId w:val="6"/>
  </w:num>
  <w:num w:numId="120" w16cid:durableId="501744910">
    <w:abstractNumId w:val="85"/>
  </w:num>
  <w:num w:numId="121" w16cid:durableId="1175537397">
    <w:abstractNumId w:val="88"/>
  </w:num>
  <w:num w:numId="122" w16cid:durableId="1707565651">
    <w:abstractNumId w:val="107"/>
  </w:num>
  <w:num w:numId="123" w16cid:durableId="792942882">
    <w:abstractNumId w:val="25"/>
  </w:num>
  <w:num w:numId="124" w16cid:durableId="831142293">
    <w:abstractNumId w:val="84"/>
  </w:num>
  <w:num w:numId="125" w16cid:durableId="628626179">
    <w:abstractNumId w:val="36"/>
  </w:num>
  <w:num w:numId="126" w16cid:durableId="1902128999">
    <w:abstractNumId w:val="38"/>
  </w:num>
  <w:num w:numId="127" w16cid:durableId="1042946033">
    <w:abstractNumId w:val="133"/>
  </w:num>
  <w:num w:numId="128" w16cid:durableId="1573613752">
    <w:abstractNumId w:val="12"/>
  </w:num>
  <w:num w:numId="129" w16cid:durableId="586039133">
    <w:abstractNumId w:val="65"/>
  </w:num>
  <w:num w:numId="130" w16cid:durableId="1323046434">
    <w:abstractNumId w:val="30"/>
  </w:num>
  <w:num w:numId="131" w16cid:durableId="1088507012">
    <w:abstractNumId w:val="44"/>
  </w:num>
  <w:num w:numId="132" w16cid:durableId="703752334">
    <w:abstractNumId w:val="64"/>
  </w:num>
  <w:num w:numId="133" w16cid:durableId="1190488222">
    <w:abstractNumId w:val="72"/>
  </w:num>
  <w:num w:numId="134" w16cid:durableId="1351299884">
    <w:abstractNumId w:val="66"/>
  </w:num>
  <w:num w:numId="135" w16cid:durableId="1847209980">
    <w:abstractNumId w:val="9"/>
  </w:num>
  <w:num w:numId="136" w16cid:durableId="638608894">
    <w:abstractNumId w:val="42"/>
  </w:num>
  <w:num w:numId="137" w16cid:durableId="1399085259">
    <w:abstractNumId w:val="5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42"/>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C88"/>
    <w:rsid w:val="00001655"/>
    <w:rsid w:val="000028CA"/>
    <w:rsid w:val="00003210"/>
    <w:rsid w:val="00003B32"/>
    <w:rsid w:val="00006D45"/>
    <w:rsid w:val="00007CF1"/>
    <w:rsid w:val="00012DB5"/>
    <w:rsid w:val="000134E8"/>
    <w:rsid w:val="0001450C"/>
    <w:rsid w:val="00017D27"/>
    <w:rsid w:val="000215E9"/>
    <w:rsid w:val="00021D2B"/>
    <w:rsid w:val="0002280A"/>
    <w:rsid w:val="00022BEF"/>
    <w:rsid w:val="00024EF5"/>
    <w:rsid w:val="00027A30"/>
    <w:rsid w:val="000303BE"/>
    <w:rsid w:val="00030F43"/>
    <w:rsid w:val="0003167A"/>
    <w:rsid w:val="0003246C"/>
    <w:rsid w:val="00032672"/>
    <w:rsid w:val="00032E09"/>
    <w:rsid w:val="00033DB8"/>
    <w:rsid w:val="00036E8B"/>
    <w:rsid w:val="000377B9"/>
    <w:rsid w:val="00040AF0"/>
    <w:rsid w:val="00042610"/>
    <w:rsid w:val="000437A3"/>
    <w:rsid w:val="00043DB3"/>
    <w:rsid w:val="00043E25"/>
    <w:rsid w:val="00047658"/>
    <w:rsid w:val="00050C22"/>
    <w:rsid w:val="00050FDB"/>
    <w:rsid w:val="0005507D"/>
    <w:rsid w:val="00055EC7"/>
    <w:rsid w:val="00057708"/>
    <w:rsid w:val="00060B80"/>
    <w:rsid w:val="00062494"/>
    <w:rsid w:val="00062889"/>
    <w:rsid w:val="00062ABE"/>
    <w:rsid w:val="00062F32"/>
    <w:rsid w:val="00065AAB"/>
    <w:rsid w:val="0006744A"/>
    <w:rsid w:val="000724AE"/>
    <w:rsid w:val="00072E44"/>
    <w:rsid w:val="00073D8D"/>
    <w:rsid w:val="00075721"/>
    <w:rsid w:val="00076C15"/>
    <w:rsid w:val="00076D99"/>
    <w:rsid w:val="000776F2"/>
    <w:rsid w:val="0008017C"/>
    <w:rsid w:val="00081C5A"/>
    <w:rsid w:val="000835F0"/>
    <w:rsid w:val="00083BEB"/>
    <w:rsid w:val="000843C8"/>
    <w:rsid w:val="00084D5D"/>
    <w:rsid w:val="000856EF"/>
    <w:rsid w:val="00085A40"/>
    <w:rsid w:val="00091CA5"/>
    <w:rsid w:val="00094098"/>
    <w:rsid w:val="00095DCA"/>
    <w:rsid w:val="000A0147"/>
    <w:rsid w:val="000A19B5"/>
    <w:rsid w:val="000A211D"/>
    <w:rsid w:val="000A3102"/>
    <w:rsid w:val="000B74CA"/>
    <w:rsid w:val="000C0327"/>
    <w:rsid w:val="000C3C07"/>
    <w:rsid w:val="000C4EDA"/>
    <w:rsid w:val="000D0FD8"/>
    <w:rsid w:val="000D1761"/>
    <w:rsid w:val="000D1DCD"/>
    <w:rsid w:val="000D31EE"/>
    <w:rsid w:val="000D53D9"/>
    <w:rsid w:val="000D7B96"/>
    <w:rsid w:val="000E19B1"/>
    <w:rsid w:val="000E3748"/>
    <w:rsid w:val="000E3E9E"/>
    <w:rsid w:val="000E3F68"/>
    <w:rsid w:val="000E6891"/>
    <w:rsid w:val="000E6E52"/>
    <w:rsid w:val="000E75C0"/>
    <w:rsid w:val="000E79A9"/>
    <w:rsid w:val="000E7B39"/>
    <w:rsid w:val="000F35E4"/>
    <w:rsid w:val="000F3FC3"/>
    <w:rsid w:val="000F5FE9"/>
    <w:rsid w:val="000F63F8"/>
    <w:rsid w:val="000F67E8"/>
    <w:rsid w:val="0010002B"/>
    <w:rsid w:val="00100850"/>
    <w:rsid w:val="00100953"/>
    <w:rsid w:val="00100BF3"/>
    <w:rsid w:val="001012C1"/>
    <w:rsid w:val="001055CD"/>
    <w:rsid w:val="001058CF"/>
    <w:rsid w:val="0010757B"/>
    <w:rsid w:val="00110CAD"/>
    <w:rsid w:val="00110EBC"/>
    <w:rsid w:val="00112386"/>
    <w:rsid w:val="001127EA"/>
    <w:rsid w:val="00113380"/>
    <w:rsid w:val="0011638E"/>
    <w:rsid w:val="001167B2"/>
    <w:rsid w:val="0011702C"/>
    <w:rsid w:val="001210AF"/>
    <w:rsid w:val="00123BB5"/>
    <w:rsid w:val="00124421"/>
    <w:rsid w:val="00130232"/>
    <w:rsid w:val="00130756"/>
    <w:rsid w:val="00130822"/>
    <w:rsid w:val="00133C09"/>
    <w:rsid w:val="001340E1"/>
    <w:rsid w:val="001349B1"/>
    <w:rsid w:val="00134BB8"/>
    <w:rsid w:val="001370B7"/>
    <w:rsid w:val="0014143D"/>
    <w:rsid w:val="001420AA"/>
    <w:rsid w:val="00144AD2"/>
    <w:rsid w:val="00145E93"/>
    <w:rsid w:val="0014605E"/>
    <w:rsid w:val="00147489"/>
    <w:rsid w:val="001477F5"/>
    <w:rsid w:val="0015174B"/>
    <w:rsid w:val="001522B6"/>
    <w:rsid w:val="001546DA"/>
    <w:rsid w:val="00154CAF"/>
    <w:rsid w:val="00155671"/>
    <w:rsid w:val="001562F3"/>
    <w:rsid w:val="00162792"/>
    <w:rsid w:val="00165095"/>
    <w:rsid w:val="00166814"/>
    <w:rsid w:val="001717BD"/>
    <w:rsid w:val="001773F3"/>
    <w:rsid w:val="00177CDE"/>
    <w:rsid w:val="001800B0"/>
    <w:rsid w:val="0018140B"/>
    <w:rsid w:val="00182E56"/>
    <w:rsid w:val="00183ED3"/>
    <w:rsid w:val="001841E4"/>
    <w:rsid w:val="00185458"/>
    <w:rsid w:val="00190A6D"/>
    <w:rsid w:val="00190D5A"/>
    <w:rsid w:val="001917F1"/>
    <w:rsid w:val="00193FB8"/>
    <w:rsid w:val="00196509"/>
    <w:rsid w:val="001A15E7"/>
    <w:rsid w:val="001A2CD1"/>
    <w:rsid w:val="001A65C2"/>
    <w:rsid w:val="001A6A02"/>
    <w:rsid w:val="001B2CB7"/>
    <w:rsid w:val="001B3AC5"/>
    <w:rsid w:val="001B3B84"/>
    <w:rsid w:val="001B5A90"/>
    <w:rsid w:val="001C0F96"/>
    <w:rsid w:val="001C11C3"/>
    <w:rsid w:val="001C3D6F"/>
    <w:rsid w:val="001C5A0C"/>
    <w:rsid w:val="001C645B"/>
    <w:rsid w:val="001C7BA1"/>
    <w:rsid w:val="001D0BCD"/>
    <w:rsid w:val="001D0E9F"/>
    <w:rsid w:val="001D139B"/>
    <w:rsid w:val="001D19FB"/>
    <w:rsid w:val="001D2482"/>
    <w:rsid w:val="001D25B7"/>
    <w:rsid w:val="001D43E0"/>
    <w:rsid w:val="001D4947"/>
    <w:rsid w:val="001D5AB4"/>
    <w:rsid w:val="001E3346"/>
    <w:rsid w:val="001E38BC"/>
    <w:rsid w:val="001E405D"/>
    <w:rsid w:val="001F0035"/>
    <w:rsid w:val="001F13DE"/>
    <w:rsid w:val="001F2D06"/>
    <w:rsid w:val="001F5271"/>
    <w:rsid w:val="001F696E"/>
    <w:rsid w:val="0020022A"/>
    <w:rsid w:val="002003C7"/>
    <w:rsid w:val="002020A3"/>
    <w:rsid w:val="0020423E"/>
    <w:rsid w:val="00205EE9"/>
    <w:rsid w:val="00205FF3"/>
    <w:rsid w:val="00207980"/>
    <w:rsid w:val="00207E3C"/>
    <w:rsid w:val="002110CB"/>
    <w:rsid w:val="00211AD5"/>
    <w:rsid w:val="002121DE"/>
    <w:rsid w:val="002137F6"/>
    <w:rsid w:val="002145FC"/>
    <w:rsid w:val="00214C88"/>
    <w:rsid w:val="00215ECD"/>
    <w:rsid w:val="002165CD"/>
    <w:rsid w:val="00216CBB"/>
    <w:rsid w:val="00216CF9"/>
    <w:rsid w:val="00221111"/>
    <w:rsid w:val="00223458"/>
    <w:rsid w:val="00223A01"/>
    <w:rsid w:val="0022469B"/>
    <w:rsid w:val="00224F81"/>
    <w:rsid w:val="0022660E"/>
    <w:rsid w:val="00226D8F"/>
    <w:rsid w:val="0022727A"/>
    <w:rsid w:val="002304F2"/>
    <w:rsid w:val="00231D6A"/>
    <w:rsid w:val="00233E88"/>
    <w:rsid w:val="00235D93"/>
    <w:rsid w:val="00235F42"/>
    <w:rsid w:val="00236D6B"/>
    <w:rsid w:val="0023778B"/>
    <w:rsid w:val="00242BA1"/>
    <w:rsid w:val="002430EC"/>
    <w:rsid w:val="00244F9E"/>
    <w:rsid w:val="00245820"/>
    <w:rsid w:val="00246401"/>
    <w:rsid w:val="002527C6"/>
    <w:rsid w:val="00253335"/>
    <w:rsid w:val="00254D50"/>
    <w:rsid w:val="0025526A"/>
    <w:rsid w:val="00257288"/>
    <w:rsid w:val="002610DF"/>
    <w:rsid w:val="00261410"/>
    <w:rsid w:val="00262ABF"/>
    <w:rsid w:val="002645EE"/>
    <w:rsid w:val="002651A5"/>
    <w:rsid w:val="00267046"/>
    <w:rsid w:val="00267071"/>
    <w:rsid w:val="00267406"/>
    <w:rsid w:val="00267FD1"/>
    <w:rsid w:val="002709FF"/>
    <w:rsid w:val="00271AEA"/>
    <w:rsid w:val="00273CAD"/>
    <w:rsid w:val="00277308"/>
    <w:rsid w:val="00280305"/>
    <w:rsid w:val="00281432"/>
    <w:rsid w:val="0028293D"/>
    <w:rsid w:val="00284269"/>
    <w:rsid w:val="002863AB"/>
    <w:rsid w:val="00294A6D"/>
    <w:rsid w:val="00294EDF"/>
    <w:rsid w:val="002A5F20"/>
    <w:rsid w:val="002A63D2"/>
    <w:rsid w:val="002A6CF0"/>
    <w:rsid w:val="002A6FFF"/>
    <w:rsid w:val="002A7846"/>
    <w:rsid w:val="002B0DB9"/>
    <w:rsid w:val="002B2794"/>
    <w:rsid w:val="002B2819"/>
    <w:rsid w:val="002B2924"/>
    <w:rsid w:val="002B36BC"/>
    <w:rsid w:val="002B5E40"/>
    <w:rsid w:val="002B790B"/>
    <w:rsid w:val="002C3371"/>
    <w:rsid w:val="002C677D"/>
    <w:rsid w:val="002C7654"/>
    <w:rsid w:val="002D47BD"/>
    <w:rsid w:val="002D6E21"/>
    <w:rsid w:val="002D7455"/>
    <w:rsid w:val="002E1AE1"/>
    <w:rsid w:val="002E2F7C"/>
    <w:rsid w:val="002E5136"/>
    <w:rsid w:val="002E5FD3"/>
    <w:rsid w:val="002E6273"/>
    <w:rsid w:val="002E65D4"/>
    <w:rsid w:val="002E6D36"/>
    <w:rsid w:val="002E7BB6"/>
    <w:rsid w:val="002E7BE9"/>
    <w:rsid w:val="002F0B43"/>
    <w:rsid w:val="002F1C0A"/>
    <w:rsid w:val="002F2B31"/>
    <w:rsid w:val="002F36CC"/>
    <w:rsid w:val="002F6728"/>
    <w:rsid w:val="002F68CB"/>
    <w:rsid w:val="0030117D"/>
    <w:rsid w:val="0030374C"/>
    <w:rsid w:val="0030380F"/>
    <w:rsid w:val="00304D2A"/>
    <w:rsid w:val="00310822"/>
    <w:rsid w:val="003139A0"/>
    <w:rsid w:val="00315048"/>
    <w:rsid w:val="00320423"/>
    <w:rsid w:val="003239F2"/>
    <w:rsid w:val="00324693"/>
    <w:rsid w:val="003250D8"/>
    <w:rsid w:val="00325A20"/>
    <w:rsid w:val="00326170"/>
    <w:rsid w:val="0032733F"/>
    <w:rsid w:val="0033104A"/>
    <w:rsid w:val="0033255C"/>
    <w:rsid w:val="003326AD"/>
    <w:rsid w:val="003328D1"/>
    <w:rsid w:val="00337227"/>
    <w:rsid w:val="00337C81"/>
    <w:rsid w:val="003404B8"/>
    <w:rsid w:val="003420E6"/>
    <w:rsid w:val="00342771"/>
    <w:rsid w:val="00344375"/>
    <w:rsid w:val="00345B17"/>
    <w:rsid w:val="0034656D"/>
    <w:rsid w:val="00346C4F"/>
    <w:rsid w:val="0035066A"/>
    <w:rsid w:val="003509B0"/>
    <w:rsid w:val="00352333"/>
    <w:rsid w:val="00353E40"/>
    <w:rsid w:val="00356F70"/>
    <w:rsid w:val="003571C8"/>
    <w:rsid w:val="003574B4"/>
    <w:rsid w:val="0036050C"/>
    <w:rsid w:val="0036079B"/>
    <w:rsid w:val="00360E11"/>
    <w:rsid w:val="003611A2"/>
    <w:rsid w:val="00361FFD"/>
    <w:rsid w:val="00363079"/>
    <w:rsid w:val="0036742E"/>
    <w:rsid w:val="003748B1"/>
    <w:rsid w:val="00375A6C"/>
    <w:rsid w:val="00376D8F"/>
    <w:rsid w:val="003771C3"/>
    <w:rsid w:val="00377960"/>
    <w:rsid w:val="00377B97"/>
    <w:rsid w:val="00380882"/>
    <w:rsid w:val="0038096F"/>
    <w:rsid w:val="003814C3"/>
    <w:rsid w:val="00382D1A"/>
    <w:rsid w:val="00382EB7"/>
    <w:rsid w:val="003838AA"/>
    <w:rsid w:val="00383E68"/>
    <w:rsid w:val="00385CAB"/>
    <w:rsid w:val="00386F25"/>
    <w:rsid w:val="00390E8A"/>
    <w:rsid w:val="00390F72"/>
    <w:rsid w:val="00393769"/>
    <w:rsid w:val="00395021"/>
    <w:rsid w:val="003A0DD7"/>
    <w:rsid w:val="003A122A"/>
    <w:rsid w:val="003A23D9"/>
    <w:rsid w:val="003A5B8D"/>
    <w:rsid w:val="003A6BF4"/>
    <w:rsid w:val="003A7121"/>
    <w:rsid w:val="003A7879"/>
    <w:rsid w:val="003B48EB"/>
    <w:rsid w:val="003B4B3A"/>
    <w:rsid w:val="003C025E"/>
    <w:rsid w:val="003C0AA6"/>
    <w:rsid w:val="003C190A"/>
    <w:rsid w:val="003C1D02"/>
    <w:rsid w:val="003C3769"/>
    <w:rsid w:val="003C4900"/>
    <w:rsid w:val="003C4A44"/>
    <w:rsid w:val="003C4D7A"/>
    <w:rsid w:val="003C4EB4"/>
    <w:rsid w:val="003C650C"/>
    <w:rsid w:val="003D4F36"/>
    <w:rsid w:val="003D7B56"/>
    <w:rsid w:val="003E1DF5"/>
    <w:rsid w:val="003F79CA"/>
    <w:rsid w:val="00400A6C"/>
    <w:rsid w:val="00402A9F"/>
    <w:rsid w:val="00403973"/>
    <w:rsid w:val="004177CF"/>
    <w:rsid w:val="00417EC1"/>
    <w:rsid w:val="00420CA9"/>
    <w:rsid w:val="00423104"/>
    <w:rsid w:val="00426FDE"/>
    <w:rsid w:val="00430DA9"/>
    <w:rsid w:val="00433EB3"/>
    <w:rsid w:val="00435613"/>
    <w:rsid w:val="00436152"/>
    <w:rsid w:val="004363F6"/>
    <w:rsid w:val="0043758D"/>
    <w:rsid w:val="0044108D"/>
    <w:rsid w:val="00443673"/>
    <w:rsid w:val="004443F3"/>
    <w:rsid w:val="00444423"/>
    <w:rsid w:val="00445BF2"/>
    <w:rsid w:val="00450B05"/>
    <w:rsid w:val="00453209"/>
    <w:rsid w:val="00454915"/>
    <w:rsid w:val="0045610C"/>
    <w:rsid w:val="0045770B"/>
    <w:rsid w:val="00457DCF"/>
    <w:rsid w:val="00461B68"/>
    <w:rsid w:val="00464312"/>
    <w:rsid w:val="00464A32"/>
    <w:rsid w:val="00466970"/>
    <w:rsid w:val="00466998"/>
    <w:rsid w:val="00466E46"/>
    <w:rsid w:val="00470065"/>
    <w:rsid w:val="004728AE"/>
    <w:rsid w:val="00473073"/>
    <w:rsid w:val="00474009"/>
    <w:rsid w:val="004756A0"/>
    <w:rsid w:val="0047694D"/>
    <w:rsid w:val="00480F5E"/>
    <w:rsid w:val="00484E55"/>
    <w:rsid w:val="00486718"/>
    <w:rsid w:val="00487A61"/>
    <w:rsid w:val="00492476"/>
    <w:rsid w:val="004957B3"/>
    <w:rsid w:val="0049787B"/>
    <w:rsid w:val="00497A39"/>
    <w:rsid w:val="00497F4A"/>
    <w:rsid w:val="004A5644"/>
    <w:rsid w:val="004B1814"/>
    <w:rsid w:val="004B2614"/>
    <w:rsid w:val="004B2E29"/>
    <w:rsid w:val="004B4B24"/>
    <w:rsid w:val="004B63C6"/>
    <w:rsid w:val="004B73B8"/>
    <w:rsid w:val="004C196B"/>
    <w:rsid w:val="004C4107"/>
    <w:rsid w:val="004C564A"/>
    <w:rsid w:val="004C6BDC"/>
    <w:rsid w:val="004D0824"/>
    <w:rsid w:val="004D127F"/>
    <w:rsid w:val="004D3B69"/>
    <w:rsid w:val="004D3CE9"/>
    <w:rsid w:val="004D5E64"/>
    <w:rsid w:val="004E0D2E"/>
    <w:rsid w:val="004E5920"/>
    <w:rsid w:val="004F07A5"/>
    <w:rsid w:val="004F0FB0"/>
    <w:rsid w:val="004F1EEA"/>
    <w:rsid w:val="004F2BB9"/>
    <w:rsid w:val="004F4418"/>
    <w:rsid w:val="004F5222"/>
    <w:rsid w:val="004F6DCE"/>
    <w:rsid w:val="004F7B11"/>
    <w:rsid w:val="004F7BB0"/>
    <w:rsid w:val="005060E2"/>
    <w:rsid w:val="0050759F"/>
    <w:rsid w:val="005078AC"/>
    <w:rsid w:val="0051113F"/>
    <w:rsid w:val="005118C3"/>
    <w:rsid w:val="005125F4"/>
    <w:rsid w:val="00514F77"/>
    <w:rsid w:val="005215A1"/>
    <w:rsid w:val="005219DE"/>
    <w:rsid w:val="00521DBD"/>
    <w:rsid w:val="00522FD2"/>
    <w:rsid w:val="005249D2"/>
    <w:rsid w:val="00524F29"/>
    <w:rsid w:val="00527FD9"/>
    <w:rsid w:val="00530A9C"/>
    <w:rsid w:val="00531449"/>
    <w:rsid w:val="005315BD"/>
    <w:rsid w:val="005326CA"/>
    <w:rsid w:val="005328C2"/>
    <w:rsid w:val="00532D66"/>
    <w:rsid w:val="00535C88"/>
    <w:rsid w:val="005417E5"/>
    <w:rsid w:val="005420A0"/>
    <w:rsid w:val="00543DB2"/>
    <w:rsid w:val="00543DC4"/>
    <w:rsid w:val="00546146"/>
    <w:rsid w:val="005509EB"/>
    <w:rsid w:val="00550EF2"/>
    <w:rsid w:val="00551FE5"/>
    <w:rsid w:val="0055245F"/>
    <w:rsid w:val="00553111"/>
    <w:rsid w:val="00563403"/>
    <w:rsid w:val="00563672"/>
    <w:rsid w:val="005700E0"/>
    <w:rsid w:val="005703DA"/>
    <w:rsid w:val="0057054B"/>
    <w:rsid w:val="00580B86"/>
    <w:rsid w:val="005823EB"/>
    <w:rsid w:val="0058577D"/>
    <w:rsid w:val="00585DBB"/>
    <w:rsid w:val="0058719D"/>
    <w:rsid w:val="00587ED2"/>
    <w:rsid w:val="00591C98"/>
    <w:rsid w:val="00592571"/>
    <w:rsid w:val="00592940"/>
    <w:rsid w:val="00593C89"/>
    <w:rsid w:val="005953DA"/>
    <w:rsid w:val="005970A2"/>
    <w:rsid w:val="005971DF"/>
    <w:rsid w:val="005A2394"/>
    <w:rsid w:val="005A41D7"/>
    <w:rsid w:val="005A52C4"/>
    <w:rsid w:val="005B0405"/>
    <w:rsid w:val="005B054B"/>
    <w:rsid w:val="005B0DF7"/>
    <w:rsid w:val="005B1C17"/>
    <w:rsid w:val="005B2A9E"/>
    <w:rsid w:val="005B4A49"/>
    <w:rsid w:val="005B5DBE"/>
    <w:rsid w:val="005B6243"/>
    <w:rsid w:val="005B65C6"/>
    <w:rsid w:val="005B794A"/>
    <w:rsid w:val="005C04BD"/>
    <w:rsid w:val="005D0035"/>
    <w:rsid w:val="005D13F8"/>
    <w:rsid w:val="005D1B6E"/>
    <w:rsid w:val="005D21A7"/>
    <w:rsid w:val="005D2337"/>
    <w:rsid w:val="005D3197"/>
    <w:rsid w:val="005D3B59"/>
    <w:rsid w:val="005D4C91"/>
    <w:rsid w:val="005E3B45"/>
    <w:rsid w:val="005E3D6A"/>
    <w:rsid w:val="005E52AF"/>
    <w:rsid w:val="005E5360"/>
    <w:rsid w:val="005E6613"/>
    <w:rsid w:val="005E745E"/>
    <w:rsid w:val="005F058E"/>
    <w:rsid w:val="005F1169"/>
    <w:rsid w:val="005F3B92"/>
    <w:rsid w:val="005F472E"/>
    <w:rsid w:val="005F4A5B"/>
    <w:rsid w:val="005F7A76"/>
    <w:rsid w:val="0060016F"/>
    <w:rsid w:val="0060094E"/>
    <w:rsid w:val="006011D5"/>
    <w:rsid w:val="00601AF8"/>
    <w:rsid w:val="00603B80"/>
    <w:rsid w:val="00604304"/>
    <w:rsid w:val="0060497B"/>
    <w:rsid w:val="00612D8C"/>
    <w:rsid w:val="006134CB"/>
    <w:rsid w:val="00613B35"/>
    <w:rsid w:val="0061498D"/>
    <w:rsid w:val="00616E10"/>
    <w:rsid w:val="006171DA"/>
    <w:rsid w:val="00617693"/>
    <w:rsid w:val="0062049A"/>
    <w:rsid w:val="006215D7"/>
    <w:rsid w:val="00622DAB"/>
    <w:rsid w:val="0062361B"/>
    <w:rsid w:val="00623CBC"/>
    <w:rsid w:val="006249DA"/>
    <w:rsid w:val="00625A01"/>
    <w:rsid w:val="0062665D"/>
    <w:rsid w:val="00630239"/>
    <w:rsid w:val="00630C98"/>
    <w:rsid w:val="00631480"/>
    <w:rsid w:val="00631B5B"/>
    <w:rsid w:val="00632FF3"/>
    <w:rsid w:val="00633900"/>
    <w:rsid w:val="00636310"/>
    <w:rsid w:val="0063655F"/>
    <w:rsid w:val="00641202"/>
    <w:rsid w:val="00641AAF"/>
    <w:rsid w:val="00642685"/>
    <w:rsid w:val="00643611"/>
    <w:rsid w:val="0065225F"/>
    <w:rsid w:val="00654DEF"/>
    <w:rsid w:val="00655ABD"/>
    <w:rsid w:val="00655E47"/>
    <w:rsid w:val="00656418"/>
    <w:rsid w:val="006571E3"/>
    <w:rsid w:val="00661A8B"/>
    <w:rsid w:val="00661AF8"/>
    <w:rsid w:val="00666A4B"/>
    <w:rsid w:val="00666EAD"/>
    <w:rsid w:val="00670E27"/>
    <w:rsid w:val="00672541"/>
    <w:rsid w:val="00675EC0"/>
    <w:rsid w:val="00676683"/>
    <w:rsid w:val="006770F9"/>
    <w:rsid w:val="00677567"/>
    <w:rsid w:val="00680A87"/>
    <w:rsid w:val="00680B50"/>
    <w:rsid w:val="00680E7A"/>
    <w:rsid w:val="00681926"/>
    <w:rsid w:val="00682FC0"/>
    <w:rsid w:val="006841C8"/>
    <w:rsid w:val="006842AB"/>
    <w:rsid w:val="00685DA5"/>
    <w:rsid w:val="00687C34"/>
    <w:rsid w:val="00687DF6"/>
    <w:rsid w:val="006965DC"/>
    <w:rsid w:val="006A0915"/>
    <w:rsid w:val="006A1A1C"/>
    <w:rsid w:val="006A227C"/>
    <w:rsid w:val="006A3F71"/>
    <w:rsid w:val="006A7D13"/>
    <w:rsid w:val="006B0001"/>
    <w:rsid w:val="006B606F"/>
    <w:rsid w:val="006B6F24"/>
    <w:rsid w:val="006B73E8"/>
    <w:rsid w:val="006C10A2"/>
    <w:rsid w:val="006C394D"/>
    <w:rsid w:val="006C43E6"/>
    <w:rsid w:val="006C5558"/>
    <w:rsid w:val="006C579B"/>
    <w:rsid w:val="006C6800"/>
    <w:rsid w:val="006C690D"/>
    <w:rsid w:val="006C70B3"/>
    <w:rsid w:val="006D0EC1"/>
    <w:rsid w:val="006D1F5C"/>
    <w:rsid w:val="006D2198"/>
    <w:rsid w:val="006D2545"/>
    <w:rsid w:val="006D2DAE"/>
    <w:rsid w:val="006D309C"/>
    <w:rsid w:val="006D3792"/>
    <w:rsid w:val="006D3B5E"/>
    <w:rsid w:val="006D4044"/>
    <w:rsid w:val="006D42C7"/>
    <w:rsid w:val="006D6A4B"/>
    <w:rsid w:val="006E09CC"/>
    <w:rsid w:val="006E1F2F"/>
    <w:rsid w:val="006E30D5"/>
    <w:rsid w:val="006E5ED8"/>
    <w:rsid w:val="006E64D0"/>
    <w:rsid w:val="006E72DC"/>
    <w:rsid w:val="006F16FC"/>
    <w:rsid w:val="006F4669"/>
    <w:rsid w:val="006F6C96"/>
    <w:rsid w:val="007000DA"/>
    <w:rsid w:val="00700A51"/>
    <w:rsid w:val="00700B7D"/>
    <w:rsid w:val="007011FC"/>
    <w:rsid w:val="0070130F"/>
    <w:rsid w:val="00701328"/>
    <w:rsid w:val="00703818"/>
    <w:rsid w:val="00703D33"/>
    <w:rsid w:val="007044B7"/>
    <w:rsid w:val="0070497D"/>
    <w:rsid w:val="00705F2D"/>
    <w:rsid w:val="00706244"/>
    <w:rsid w:val="00706BD7"/>
    <w:rsid w:val="00706FE6"/>
    <w:rsid w:val="00707B40"/>
    <w:rsid w:val="00711D43"/>
    <w:rsid w:val="00712E94"/>
    <w:rsid w:val="00715E73"/>
    <w:rsid w:val="00716B2C"/>
    <w:rsid w:val="00716D6E"/>
    <w:rsid w:val="0071703B"/>
    <w:rsid w:val="00721CDC"/>
    <w:rsid w:val="00722C0B"/>
    <w:rsid w:val="00723424"/>
    <w:rsid w:val="00723EC1"/>
    <w:rsid w:val="007257B4"/>
    <w:rsid w:val="00726263"/>
    <w:rsid w:val="00726B41"/>
    <w:rsid w:val="00727D2B"/>
    <w:rsid w:val="0073007C"/>
    <w:rsid w:val="00730940"/>
    <w:rsid w:val="0073158A"/>
    <w:rsid w:val="007337AD"/>
    <w:rsid w:val="00734B5D"/>
    <w:rsid w:val="00736C8C"/>
    <w:rsid w:val="00737BB8"/>
    <w:rsid w:val="00743397"/>
    <w:rsid w:val="007455C6"/>
    <w:rsid w:val="00746360"/>
    <w:rsid w:val="0074650A"/>
    <w:rsid w:val="00746C2A"/>
    <w:rsid w:val="00747E20"/>
    <w:rsid w:val="0075062F"/>
    <w:rsid w:val="007517E9"/>
    <w:rsid w:val="00751EB5"/>
    <w:rsid w:val="007528DC"/>
    <w:rsid w:val="00752B1B"/>
    <w:rsid w:val="00754ADC"/>
    <w:rsid w:val="0075676C"/>
    <w:rsid w:val="00762D23"/>
    <w:rsid w:val="007650E8"/>
    <w:rsid w:val="00765C6A"/>
    <w:rsid w:val="007703E5"/>
    <w:rsid w:val="00771FC1"/>
    <w:rsid w:val="00772A76"/>
    <w:rsid w:val="00777E72"/>
    <w:rsid w:val="007802F1"/>
    <w:rsid w:val="00786B8F"/>
    <w:rsid w:val="0078768D"/>
    <w:rsid w:val="007876BD"/>
    <w:rsid w:val="00790271"/>
    <w:rsid w:val="00790F63"/>
    <w:rsid w:val="00791B0F"/>
    <w:rsid w:val="00792208"/>
    <w:rsid w:val="00793B68"/>
    <w:rsid w:val="00793FD6"/>
    <w:rsid w:val="007950E4"/>
    <w:rsid w:val="00796B56"/>
    <w:rsid w:val="007A0B9E"/>
    <w:rsid w:val="007A118B"/>
    <w:rsid w:val="007A1477"/>
    <w:rsid w:val="007A148B"/>
    <w:rsid w:val="007A2239"/>
    <w:rsid w:val="007A2EA6"/>
    <w:rsid w:val="007A32C6"/>
    <w:rsid w:val="007A3D55"/>
    <w:rsid w:val="007A51F4"/>
    <w:rsid w:val="007A5B96"/>
    <w:rsid w:val="007A7F7D"/>
    <w:rsid w:val="007B6542"/>
    <w:rsid w:val="007C02FC"/>
    <w:rsid w:val="007C0CCF"/>
    <w:rsid w:val="007C1BDE"/>
    <w:rsid w:val="007C2FAB"/>
    <w:rsid w:val="007C3748"/>
    <w:rsid w:val="007C4C9A"/>
    <w:rsid w:val="007C54AD"/>
    <w:rsid w:val="007C6968"/>
    <w:rsid w:val="007C79D2"/>
    <w:rsid w:val="007D46F4"/>
    <w:rsid w:val="007D7711"/>
    <w:rsid w:val="007E1C8F"/>
    <w:rsid w:val="007E452D"/>
    <w:rsid w:val="007E51D4"/>
    <w:rsid w:val="007E53B7"/>
    <w:rsid w:val="007E70A7"/>
    <w:rsid w:val="007F05AB"/>
    <w:rsid w:val="007F23EB"/>
    <w:rsid w:val="007F328A"/>
    <w:rsid w:val="007F3ACC"/>
    <w:rsid w:val="007F4C70"/>
    <w:rsid w:val="007F5237"/>
    <w:rsid w:val="007F59DC"/>
    <w:rsid w:val="007F72AA"/>
    <w:rsid w:val="007F765A"/>
    <w:rsid w:val="007F7CE2"/>
    <w:rsid w:val="008003A2"/>
    <w:rsid w:val="00801339"/>
    <w:rsid w:val="00802A10"/>
    <w:rsid w:val="0080578C"/>
    <w:rsid w:val="0080747B"/>
    <w:rsid w:val="00807D9B"/>
    <w:rsid w:val="008114E2"/>
    <w:rsid w:val="008139C8"/>
    <w:rsid w:val="0081575C"/>
    <w:rsid w:val="00816537"/>
    <w:rsid w:val="00817207"/>
    <w:rsid w:val="00821F02"/>
    <w:rsid w:val="00822CC4"/>
    <w:rsid w:val="00822D1A"/>
    <w:rsid w:val="00822F78"/>
    <w:rsid w:val="00823211"/>
    <w:rsid w:val="008251A2"/>
    <w:rsid w:val="00825993"/>
    <w:rsid w:val="00825B17"/>
    <w:rsid w:val="0082638B"/>
    <w:rsid w:val="0083114B"/>
    <w:rsid w:val="008315CF"/>
    <w:rsid w:val="0083194B"/>
    <w:rsid w:val="00840EB9"/>
    <w:rsid w:val="008415F6"/>
    <w:rsid w:val="00843692"/>
    <w:rsid w:val="00845DCD"/>
    <w:rsid w:val="0085076D"/>
    <w:rsid w:val="00851603"/>
    <w:rsid w:val="00853453"/>
    <w:rsid w:val="00854224"/>
    <w:rsid w:val="008544EA"/>
    <w:rsid w:val="00855648"/>
    <w:rsid w:val="00856424"/>
    <w:rsid w:val="00861421"/>
    <w:rsid w:val="00862DCB"/>
    <w:rsid w:val="00863B7A"/>
    <w:rsid w:val="00864CEA"/>
    <w:rsid w:val="00865DB9"/>
    <w:rsid w:val="00870AD9"/>
    <w:rsid w:val="00872FE6"/>
    <w:rsid w:val="0087429D"/>
    <w:rsid w:val="00875185"/>
    <w:rsid w:val="008769A1"/>
    <w:rsid w:val="00884CED"/>
    <w:rsid w:val="00886207"/>
    <w:rsid w:val="008874D3"/>
    <w:rsid w:val="00893868"/>
    <w:rsid w:val="0089565F"/>
    <w:rsid w:val="00896F28"/>
    <w:rsid w:val="0089717E"/>
    <w:rsid w:val="008A419E"/>
    <w:rsid w:val="008A62A2"/>
    <w:rsid w:val="008B05A1"/>
    <w:rsid w:val="008B0E05"/>
    <w:rsid w:val="008B1BF3"/>
    <w:rsid w:val="008B3704"/>
    <w:rsid w:val="008B37FE"/>
    <w:rsid w:val="008B499A"/>
    <w:rsid w:val="008B4F73"/>
    <w:rsid w:val="008B57C1"/>
    <w:rsid w:val="008B766E"/>
    <w:rsid w:val="008C0177"/>
    <w:rsid w:val="008C107B"/>
    <w:rsid w:val="008C1CB4"/>
    <w:rsid w:val="008C2916"/>
    <w:rsid w:val="008C5CB7"/>
    <w:rsid w:val="008C67A0"/>
    <w:rsid w:val="008D1F42"/>
    <w:rsid w:val="008D36F0"/>
    <w:rsid w:val="008D3A3A"/>
    <w:rsid w:val="008D7DF2"/>
    <w:rsid w:val="008E2321"/>
    <w:rsid w:val="008E2DBE"/>
    <w:rsid w:val="008E4182"/>
    <w:rsid w:val="008E5865"/>
    <w:rsid w:val="008E6BC5"/>
    <w:rsid w:val="008F0E46"/>
    <w:rsid w:val="008F18F3"/>
    <w:rsid w:val="008F4652"/>
    <w:rsid w:val="008F4F7E"/>
    <w:rsid w:val="008F59AE"/>
    <w:rsid w:val="008F7637"/>
    <w:rsid w:val="00902BD3"/>
    <w:rsid w:val="009043EC"/>
    <w:rsid w:val="00904F1C"/>
    <w:rsid w:val="00905A90"/>
    <w:rsid w:val="00912134"/>
    <w:rsid w:val="00914EA4"/>
    <w:rsid w:val="009200EE"/>
    <w:rsid w:val="00925CEB"/>
    <w:rsid w:val="00925EC4"/>
    <w:rsid w:val="00927D6A"/>
    <w:rsid w:val="00932A80"/>
    <w:rsid w:val="00936681"/>
    <w:rsid w:val="00940AB7"/>
    <w:rsid w:val="0094356E"/>
    <w:rsid w:val="00943C75"/>
    <w:rsid w:val="00943EC6"/>
    <w:rsid w:val="00944720"/>
    <w:rsid w:val="00944771"/>
    <w:rsid w:val="009459E4"/>
    <w:rsid w:val="00945B17"/>
    <w:rsid w:val="0095391A"/>
    <w:rsid w:val="00953CE9"/>
    <w:rsid w:val="00955361"/>
    <w:rsid w:val="0095584F"/>
    <w:rsid w:val="00956FD6"/>
    <w:rsid w:val="00957B7E"/>
    <w:rsid w:val="00961393"/>
    <w:rsid w:val="0096191B"/>
    <w:rsid w:val="00962AAD"/>
    <w:rsid w:val="00963C82"/>
    <w:rsid w:val="0096495C"/>
    <w:rsid w:val="00964F26"/>
    <w:rsid w:val="00967690"/>
    <w:rsid w:val="0097681C"/>
    <w:rsid w:val="009807C5"/>
    <w:rsid w:val="009857C1"/>
    <w:rsid w:val="00985D5A"/>
    <w:rsid w:val="009868BE"/>
    <w:rsid w:val="0098773E"/>
    <w:rsid w:val="00987D70"/>
    <w:rsid w:val="00991664"/>
    <w:rsid w:val="009921C2"/>
    <w:rsid w:val="00992601"/>
    <w:rsid w:val="009957CA"/>
    <w:rsid w:val="0099664E"/>
    <w:rsid w:val="00997F44"/>
    <w:rsid w:val="00997FF4"/>
    <w:rsid w:val="009A0753"/>
    <w:rsid w:val="009A0E03"/>
    <w:rsid w:val="009A1A6A"/>
    <w:rsid w:val="009A2108"/>
    <w:rsid w:val="009A5925"/>
    <w:rsid w:val="009B0171"/>
    <w:rsid w:val="009B02F1"/>
    <w:rsid w:val="009B283D"/>
    <w:rsid w:val="009B372E"/>
    <w:rsid w:val="009B5C20"/>
    <w:rsid w:val="009B6CA4"/>
    <w:rsid w:val="009B6D23"/>
    <w:rsid w:val="009B79F3"/>
    <w:rsid w:val="009C3674"/>
    <w:rsid w:val="009C4903"/>
    <w:rsid w:val="009C629F"/>
    <w:rsid w:val="009D0A70"/>
    <w:rsid w:val="009D1340"/>
    <w:rsid w:val="009D15F7"/>
    <w:rsid w:val="009E06DA"/>
    <w:rsid w:val="009E0885"/>
    <w:rsid w:val="009E204C"/>
    <w:rsid w:val="009E3B84"/>
    <w:rsid w:val="009E620A"/>
    <w:rsid w:val="009E646A"/>
    <w:rsid w:val="009E738A"/>
    <w:rsid w:val="009E79B7"/>
    <w:rsid w:val="009E7EF7"/>
    <w:rsid w:val="009F0BCB"/>
    <w:rsid w:val="009F1C64"/>
    <w:rsid w:val="009F512B"/>
    <w:rsid w:val="009F56B3"/>
    <w:rsid w:val="009F60E5"/>
    <w:rsid w:val="009F673B"/>
    <w:rsid w:val="009F7198"/>
    <w:rsid w:val="009F742A"/>
    <w:rsid w:val="00A00DC3"/>
    <w:rsid w:val="00A016AD"/>
    <w:rsid w:val="00A02BAC"/>
    <w:rsid w:val="00A02EE2"/>
    <w:rsid w:val="00A036FB"/>
    <w:rsid w:val="00A03AEC"/>
    <w:rsid w:val="00A06467"/>
    <w:rsid w:val="00A14054"/>
    <w:rsid w:val="00A16B02"/>
    <w:rsid w:val="00A16D6E"/>
    <w:rsid w:val="00A17547"/>
    <w:rsid w:val="00A22839"/>
    <w:rsid w:val="00A22C68"/>
    <w:rsid w:val="00A2332B"/>
    <w:rsid w:val="00A23437"/>
    <w:rsid w:val="00A24084"/>
    <w:rsid w:val="00A26451"/>
    <w:rsid w:val="00A30D58"/>
    <w:rsid w:val="00A32BDD"/>
    <w:rsid w:val="00A34FDA"/>
    <w:rsid w:val="00A371D1"/>
    <w:rsid w:val="00A408DA"/>
    <w:rsid w:val="00A43035"/>
    <w:rsid w:val="00A43969"/>
    <w:rsid w:val="00A4611A"/>
    <w:rsid w:val="00A47BDA"/>
    <w:rsid w:val="00A5026F"/>
    <w:rsid w:val="00A525F4"/>
    <w:rsid w:val="00A53C99"/>
    <w:rsid w:val="00A53C9C"/>
    <w:rsid w:val="00A5589E"/>
    <w:rsid w:val="00A56496"/>
    <w:rsid w:val="00A5736F"/>
    <w:rsid w:val="00A61024"/>
    <w:rsid w:val="00A63E63"/>
    <w:rsid w:val="00A640A0"/>
    <w:rsid w:val="00A6754B"/>
    <w:rsid w:val="00A702A7"/>
    <w:rsid w:val="00A718B6"/>
    <w:rsid w:val="00A733B5"/>
    <w:rsid w:val="00A75196"/>
    <w:rsid w:val="00A7537E"/>
    <w:rsid w:val="00A77D4E"/>
    <w:rsid w:val="00A80711"/>
    <w:rsid w:val="00A82590"/>
    <w:rsid w:val="00A84F7D"/>
    <w:rsid w:val="00A9306D"/>
    <w:rsid w:val="00A95C15"/>
    <w:rsid w:val="00AA01D2"/>
    <w:rsid w:val="00AA23C9"/>
    <w:rsid w:val="00AA2865"/>
    <w:rsid w:val="00AA3AC8"/>
    <w:rsid w:val="00AA40AD"/>
    <w:rsid w:val="00AA4E70"/>
    <w:rsid w:val="00AA5C67"/>
    <w:rsid w:val="00AB545B"/>
    <w:rsid w:val="00AB7EE6"/>
    <w:rsid w:val="00AC071A"/>
    <w:rsid w:val="00AC0A41"/>
    <w:rsid w:val="00AC3A38"/>
    <w:rsid w:val="00AC4589"/>
    <w:rsid w:val="00AC72BF"/>
    <w:rsid w:val="00AC73C1"/>
    <w:rsid w:val="00AD11D0"/>
    <w:rsid w:val="00AD1BA3"/>
    <w:rsid w:val="00AD2AAC"/>
    <w:rsid w:val="00AD5C22"/>
    <w:rsid w:val="00AE06DA"/>
    <w:rsid w:val="00AE1A3B"/>
    <w:rsid w:val="00AE311B"/>
    <w:rsid w:val="00AF07F8"/>
    <w:rsid w:val="00AF19B6"/>
    <w:rsid w:val="00AF1A14"/>
    <w:rsid w:val="00AF1CA5"/>
    <w:rsid w:val="00AF36BD"/>
    <w:rsid w:val="00AF6949"/>
    <w:rsid w:val="00AF7595"/>
    <w:rsid w:val="00AF7A6C"/>
    <w:rsid w:val="00B01667"/>
    <w:rsid w:val="00B02850"/>
    <w:rsid w:val="00B03ACC"/>
    <w:rsid w:val="00B0520C"/>
    <w:rsid w:val="00B057BB"/>
    <w:rsid w:val="00B05872"/>
    <w:rsid w:val="00B05C9B"/>
    <w:rsid w:val="00B11479"/>
    <w:rsid w:val="00B11AB1"/>
    <w:rsid w:val="00B11EC4"/>
    <w:rsid w:val="00B12ED8"/>
    <w:rsid w:val="00B13331"/>
    <w:rsid w:val="00B13B68"/>
    <w:rsid w:val="00B15F1E"/>
    <w:rsid w:val="00B2070C"/>
    <w:rsid w:val="00B20C35"/>
    <w:rsid w:val="00B21329"/>
    <w:rsid w:val="00B21417"/>
    <w:rsid w:val="00B214CF"/>
    <w:rsid w:val="00B230FD"/>
    <w:rsid w:val="00B23C5E"/>
    <w:rsid w:val="00B23D6B"/>
    <w:rsid w:val="00B23E5F"/>
    <w:rsid w:val="00B304B2"/>
    <w:rsid w:val="00B3293E"/>
    <w:rsid w:val="00B365E1"/>
    <w:rsid w:val="00B3739F"/>
    <w:rsid w:val="00B37E0D"/>
    <w:rsid w:val="00B42042"/>
    <w:rsid w:val="00B44E45"/>
    <w:rsid w:val="00B47A10"/>
    <w:rsid w:val="00B52B35"/>
    <w:rsid w:val="00B53D89"/>
    <w:rsid w:val="00B565B6"/>
    <w:rsid w:val="00B57E26"/>
    <w:rsid w:val="00B60136"/>
    <w:rsid w:val="00B6312E"/>
    <w:rsid w:val="00B63AB1"/>
    <w:rsid w:val="00B63DC3"/>
    <w:rsid w:val="00B63F28"/>
    <w:rsid w:val="00B64311"/>
    <w:rsid w:val="00B6433D"/>
    <w:rsid w:val="00B65593"/>
    <w:rsid w:val="00B660E0"/>
    <w:rsid w:val="00B66BCB"/>
    <w:rsid w:val="00B71824"/>
    <w:rsid w:val="00B71B6C"/>
    <w:rsid w:val="00B75186"/>
    <w:rsid w:val="00B7668F"/>
    <w:rsid w:val="00B776B7"/>
    <w:rsid w:val="00B81636"/>
    <w:rsid w:val="00B82810"/>
    <w:rsid w:val="00B8368C"/>
    <w:rsid w:val="00B84125"/>
    <w:rsid w:val="00B84860"/>
    <w:rsid w:val="00B853B5"/>
    <w:rsid w:val="00B86971"/>
    <w:rsid w:val="00B90BB7"/>
    <w:rsid w:val="00B91792"/>
    <w:rsid w:val="00B95E25"/>
    <w:rsid w:val="00BA04DE"/>
    <w:rsid w:val="00BA1DA1"/>
    <w:rsid w:val="00BA2EF9"/>
    <w:rsid w:val="00BA77D6"/>
    <w:rsid w:val="00BA7DA8"/>
    <w:rsid w:val="00BB4788"/>
    <w:rsid w:val="00BB5AAA"/>
    <w:rsid w:val="00BB6A48"/>
    <w:rsid w:val="00BB7304"/>
    <w:rsid w:val="00BC0085"/>
    <w:rsid w:val="00BC0F29"/>
    <w:rsid w:val="00BC1110"/>
    <w:rsid w:val="00BC19CA"/>
    <w:rsid w:val="00BC1C93"/>
    <w:rsid w:val="00BC2DC8"/>
    <w:rsid w:val="00BC3B15"/>
    <w:rsid w:val="00BC747B"/>
    <w:rsid w:val="00BC7C72"/>
    <w:rsid w:val="00BD02CB"/>
    <w:rsid w:val="00BD0667"/>
    <w:rsid w:val="00BD662A"/>
    <w:rsid w:val="00BE11B2"/>
    <w:rsid w:val="00BE1389"/>
    <w:rsid w:val="00BE63AB"/>
    <w:rsid w:val="00BE63D6"/>
    <w:rsid w:val="00BE67BA"/>
    <w:rsid w:val="00BE7E26"/>
    <w:rsid w:val="00BF05E8"/>
    <w:rsid w:val="00BF25D0"/>
    <w:rsid w:val="00BF477D"/>
    <w:rsid w:val="00BF5411"/>
    <w:rsid w:val="00BF7DB4"/>
    <w:rsid w:val="00C00C22"/>
    <w:rsid w:val="00C03716"/>
    <w:rsid w:val="00C05DED"/>
    <w:rsid w:val="00C1395E"/>
    <w:rsid w:val="00C14F98"/>
    <w:rsid w:val="00C20A5F"/>
    <w:rsid w:val="00C20EDA"/>
    <w:rsid w:val="00C21FB7"/>
    <w:rsid w:val="00C24065"/>
    <w:rsid w:val="00C27FD6"/>
    <w:rsid w:val="00C309BB"/>
    <w:rsid w:val="00C3176D"/>
    <w:rsid w:val="00C33633"/>
    <w:rsid w:val="00C33EE8"/>
    <w:rsid w:val="00C35031"/>
    <w:rsid w:val="00C37D62"/>
    <w:rsid w:val="00C42DFF"/>
    <w:rsid w:val="00C43362"/>
    <w:rsid w:val="00C4377A"/>
    <w:rsid w:val="00C457B7"/>
    <w:rsid w:val="00C4659D"/>
    <w:rsid w:val="00C46829"/>
    <w:rsid w:val="00C46D6E"/>
    <w:rsid w:val="00C470B2"/>
    <w:rsid w:val="00C50612"/>
    <w:rsid w:val="00C5145A"/>
    <w:rsid w:val="00C51D4D"/>
    <w:rsid w:val="00C51EF8"/>
    <w:rsid w:val="00C52019"/>
    <w:rsid w:val="00C53629"/>
    <w:rsid w:val="00C53DDD"/>
    <w:rsid w:val="00C54791"/>
    <w:rsid w:val="00C55D86"/>
    <w:rsid w:val="00C56527"/>
    <w:rsid w:val="00C56BED"/>
    <w:rsid w:val="00C6123E"/>
    <w:rsid w:val="00C614D0"/>
    <w:rsid w:val="00C61A9A"/>
    <w:rsid w:val="00C6302F"/>
    <w:rsid w:val="00C66ADD"/>
    <w:rsid w:val="00C70895"/>
    <w:rsid w:val="00C73362"/>
    <w:rsid w:val="00C73B34"/>
    <w:rsid w:val="00C741EA"/>
    <w:rsid w:val="00C77633"/>
    <w:rsid w:val="00C806D7"/>
    <w:rsid w:val="00C80816"/>
    <w:rsid w:val="00C8283D"/>
    <w:rsid w:val="00C86B2D"/>
    <w:rsid w:val="00C87338"/>
    <w:rsid w:val="00C90F50"/>
    <w:rsid w:val="00C916D6"/>
    <w:rsid w:val="00C92809"/>
    <w:rsid w:val="00C93F19"/>
    <w:rsid w:val="00C95F78"/>
    <w:rsid w:val="00C962F1"/>
    <w:rsid w:val="00C97B01"/>
    <w:rsid w:val="00C97B16"/>
    <w:rsid w:val="00CA5736"/>
    <w:rsid w:val="00CA7A2D"/>
    <w:rsid w:val="00CA7B87"/>
    <w:rsid w:val="00CB08D1"/>
    <w:rsid w:val="00CB0A84"/>
    <w:rsid w:val="00CB0C0E"/>
    <w:rsid w:val="00CB19B4"/>
    <w:rsid w:val="00CB2F37"/>
    <w:rsid w:val="00CB34E2"/>
    <w:rsid w:val="00CB3BD7"/>
    <w:rsid w:val="00CB79C4"/>
    <w:rsid w:val="00CB7F2D"/>
    <w:rsid w:val="00CC0FEA"/>
    <w:rsid w:val="00CC1E82"/>
    <w:rsid w:val="00CC2224"/>
    <w:rsid w:val="00CC2708"/>
    <w:rsid w:val="00CC3D86"/>
    <w:rsid w:val="00CC5948"/>
    <w:rsid w:val="00CC78B9"/>
    <w:rsid w:val="00CD113B"/>
    <w:rsid w:val="00CD11DD"/>
    <w:rsid w:val="00CD2CEF"/>
    <w:rsid w:val="00CE43D6"/>
    <w:rsid w:val="00CE46C4"/>
    <w:rsid w:val="00CE6815"/>
    <w:rsid w:val="00CE7B5E"/>
    <w:rsid w:val="00CF0B08"/>
    <w:rsid w:val="00CF299B"/>
    <w:rsid w:val="00CF45F9"/>
    <w:rsid w:val="00D0034E"/>
    <w:rsid w:val="00D03176"/>
    <w:rsid w:val="00D03FFE"/>
    <w:rsid w:val="00D04157"/>
    <w:rsid w:val="00D06A26"/>
    <w:rsid w:val="00D1063C"/>
    <w:rsid w:val="00D12A72"/>
    <w:rsid w:val="00D13DF0"/>
    <w:rsid w:val="00D14A83"/>
    <w:rsid w:val="00D14F4E"/>
    <w:rsid w:val="00D170B5"/>
    <w:rsid w:val="00D17F50"/>
    <w:rsid w:val="00D21DFC"/>
    <w:rsid w:val="00D268FF"/>
    <w:rsid w:val="00D27863"/>
    <w:rsid w:val="00D300C2"/>
    <w:rsid w:val="00D30CD7"/>
    <w:rsid w:val="00D326AE"/>
    <w:rsid w:val="00D35F97"/>
    <w:rsid w:val="00D41826"/>
    <w:rsid w:val="00D42C5E"/>
    <w:rsid w:val="00D44CBB"/>
    <w:rsid w:val="00D4794D"/>
    <w:rsid w:val="00D5026A"/>
    <w:rsid w:val="00D5075A"/>
    <w:rsid w:val="00D5352B"/>
    <w:rsid w:val="00D54F71"/>
    <w:rsid w:val="00D562F8"/>
    <w:rsid w:val="00D56BBE"/>
    <w:rsid w:val="00D57266"/>
    <w:rsid w:val="00D60D0C"/>
    <w:rsid w:val="00D61729"/>
    <w:rsid w:val="00D61789"/>
    <w:rsid w:val="00D654A2"/>
    <w:rsid w:val="00D717F2"/>
    <w:rsid w:val="00D71990"/>
    <w:rsid w:val="00D71CCB"/>
    <w:rsid w:val="00D72A22"/>
    <w:rsid w:val="00D72EC1"/>
    <w:rsid w:val="00D740C3"/>
    <w:rsid w:val="00D7453A"/>
    <w:rsid w:val="00D7618C"/>
    <w:rsid w:val="00D764B2"/>
    <w:rsid w:val="00D76ACB"/>
    <w:rsid w:val="00D77399"/>
    <w:rsid w:val="00D80175"/>
    <w:rsid w:val="00D814D4"/>
    <w:rsid w:val="00D81FD8"/>
    <w:rsid w:val="00D8496A"/>
    <w:rsid w:val="00D85EDE"/>
    <w:rsid w:val="00D8707C"/>
    <w:rsid w:val="00D873E6"/>
    <w:rsid w:val="00D87F91"/>
    <w:rsid w:val="00D909D4"/>
    <w:rsid w:val="00D91D03"/>
    <w:rsid w:val="00D92A11"/>
    <w:rsid w:val="00D95084"/>
    <w:rsid w:val="00D96C95"/>
    <w:rsid w:val="00D9714E"/>
    <w:rsid w:val="00D978AE"/>
    <w:rsid w:val="00DA05B3"/>
    <w:rsid w:val="00DA1713"/>
    <w:rsid w:val="00DA3205"/>
    <w:rsid w:val="00DB025C"/>
    <w:rsid w:val="00DB0EE1"/>
    <w:rsid w:val="00DB2035"/>
    <w:rsid w:val="00DB2E82"/>
    <w:rsid w:val="00DB4932"/>
    <w:rsid w:val="00DC006B"/>
    <w:rsid w:val="00DC28EB"/>
    <w:rsid w:val="00DC3CBD"/>
    <w:rsid w:val="00DC6509"/>
    <w:rsid w:val="00DC7EBC"/>
    <w:rsid w:val="00DD0913"/>
    <w:rsid w:val="00DD1480"/>
    <w:rsid w:val="00DD2A38"/>
    <w:rsid w:val="00DD3B6B"/>
    <w:rsid w:val="00DD4872"/>
    <w:rsid w:val="00DD6790"/>
    <w:rsid w:val="00DE07E8"/>
    <w:rsid w:val="00DE18C0"/>
    <w:rsid w:val="00DE2FD4"/>
    <w:rsid w:val="00DE43F8"/>
    <w:rsid w:val="00DE7E8E"/>
    <w:rsid w:val="00DF498B"/>
    <w:rsid w:val="00E0553A"/>
    <w:rsid w:val="00E07BF9"/>
    <w:rsid w:val="00E14408"/>
    <w:rsid w:val="00E15598"/>
    <w:rsid w:val="00E1567D"/>
    <w:rsid w:val="00E16242"/>
    <w:rsid w:val="00E209F9"/>
    <w:rsid w:val="00E2137C"/>
    <w:rsid w:val="00E2259B"/>
    <w:rsid w:val="00E226D4"/>
    <w:rsid w:val="00E2365C"/>
    <w:rsid w:val="00E24A31"/>
    <w:rsid w:val="00E25FD2"/>
    <w:rsid w:val="00E30AAD"/>
    <w:rsid w:val="00E324BA"/>
    <w:rsid w:val="00E33CC0"/>
    <w:rsid w:val="00E34212"/>
    <w:rsid w:val="00E376F9"/>
    <w:rsid w:val="00E40597"/>
    <w:rsid w:val="00E4158F"/>
    <w:rsid w:val="00E42F1A"/>
    <w:rsid w:val="00E4336F"/>
    <w:rsid w:val="00E43663"/>
    <w:rsid w:val="00E4599F"/>
    <w:rsid w:val="00E47A64"/>
    <w:rsid w:val="00E50C0C"/>
    <w:rsid w:val="00E50DA9"/>
    <w:rsid w:val="00E511A0"/>
    <w:rsid w:val="00E51327"/>
    <w:rsid w:val="00E51A32"/>
    <w:rsid w:val="00E5229A"/>
    <w:rsid w:val="00E522FB"/>
    <w:rsid w:val="00E53D82"/>
    <w:rsid w:val="00E5591F"/>
    <w:rsid w:val="00E55938"/>
    <w:rsid w:val="00E56CCC"/>
    <w:rsid w:val="00E60A07"/>
    <w:rsid w:val="00E61B4F"/>
    <w:rsid w:val="00E66DFF"/>
    <w:rsid w:val="00E67705"/>
    <w:rsid w:val="00E71396"/>
    <w:rsid w:val="00E727EB"/>
    <w:rsid w:val="00E74E69"/>
    <w:rsid w:val="00E75A57"/>
    <w:rsid w:val="00E75D09"/>
    <w:rsid w:val="00E7790A"/>
    <w:rsid w:val="00E80251"/>
    <w:rsid w:val="00E804F6"/>
    <w:rsid w:val="00E81293"/>
    <w:rsid w:val="00E8149A"/>
    <w:rsid w:val="00E855DA"/>
    <w:rsid w:val="00E85C2D"/>
    <w:rsid w:val="00E86F26"/>
    <w:rsid w:val="00E90D9F"/>
    <w:rsid w:val="00E92C19"/>
    <w:rsid w:val="00E94B3D"/>
    <w:rsid w:val="00E94DEC"/>
    <w:rsid w:val="00E95F53"/>
    <w:rsid w:val="00E96910"/>
    <w:rsid w:val="00E978E8"/>
    <w:rsid w:val="00EA0BEF"/>
    <w:rsid w:val="00EA13A7"/>
    <w:rsid w:val="00EA2739"/>
    <w:rsid w:val="00EA39A4"/>
    <w:rsid w:val="00EA5AA8"/>
    <w:rsid w:val="00EA74C6"/>
    <w:rsid w:val="00EA754D"/>
    <w:rsid w:val="00EA7B3C"/>
    <w:rsid w:val="00EB0145"/>
    <w:rsid w:val="00EB2B6E"/>
    <w:rsid w:val="00EB30F5"/>
    <w:rsid w:val="00EB5C8F"/>
    <w:rsid w:val="00EB5FFD"/>
    <w:rsid w:val="00EB682F"/>
    <w:rsid w:val="00EB73BF"/>
    <w:rsid w:val="00EC1C24"/>
    <w:rsid w:val="00EC2CE7"/>
    <w:rsid w:val="00EC3F17"/>
    <w:rsid w:val="00EC5D48"/>
    <w:rsid w:val="00EC67D6"/>
    <w:rsid w:val="00ED0EFC"/>
    <w:rsid w:val="00ED1118"/>
    <w:rsid w:val="00ED34DE"/>
    <w:rsid w:val="00ED44C9"/>
    <w:rsid w:val="00ED59A0"/>
    <w:rsid w:val="00ED6EBD"/>
    <w:rsid w:val="00ED75E4"/>
    <w:rsid w:val="00EE1BA3"/>
    <w:rsid w:val="00EE2726"/>
    <w:rsid w:val="00EE2797"/>
    <w:rsid w:val="00EE414C"/>
    <w:rsid w:val="00EE622E"/>
    <w:rsid w:val="00EE66B2"/>
    <w:rsid w:val="00EE74FB"/>
    <w:rsid w:val="00EE7890"/>
    <w:rsid w:val="00EE7FAB"/>
    <w:rsid w:val="00EF1B88"/>
    <w:rsid w:val="00EF2C5B"/>
    <w:rsid w:val="00EF3DDF"/>
    <w:rsid w:val="00EF42D6"/>
    <w:rsid w:val="00EF4D0E"/>
    <w:rsid w:val="00EF50CF"/>
    <w:rsid w:val="00EF7161"/>
    <w:rsid w:val="00EF746E"/>
    <w:rsid w:val="00EF785E"/>
    <w:rsid w:val="00F00905"/>
    <w:rsid w:val="00F01ACB"/>
    <w:rsid w:val="00F02435"/>
    <w:rsid w:val="00F05677"/>
    <w:rsid w:val="00F07B28"/>
    <w:rsid w:val="00F125CE"/>
    <w:rsid w:val="00F13CA3"/>
    <w:rsid w:val="00F14757"/>
    <w:rsid w:val="00F15DEE"/>
    <w:rsid w:val="00F17D8A"/>
    <w:rsid w:val="00F2041D"/>
    <w:rsid w:val="00F2050F"/>
    <w:rsid w:val="00F2297E"/>
    <w:rsid w:val="00F22E56"/>
    <w:rsid w:val="00F256D0"/>
    <w:rsid w:val="00F262FD"/>
    <w:rsid w:val="00F2645D"/>
    <w:rsid w:val="00F266B0"/>
    <w:rsid w:val="00F26AF1"/>
    <w:rsid w:val="00F30158"/>
    <w:rsid w:val="00F32144"/>
    <w:rsid w:val="00F335A8"/>
    <w:rsid w:val="00F35E40"/>
    <w:rsid w:val="00F36A69"/>
    <w:rsid w:val="00F40AD8"/>
    <w:rsid w:val="00F420A4"/>
    <w:rsid w:val="00F423A1"/>
    <w:rsid w:val="00F423FE"/>
    <w:rsid w:val="00F45FC8"/>
    <w:rsid w:val="00F46092"/>
    <w:rsid w:val="00F462F0"/>
    <w:rsid w:val="00F47541"/>
    <w:rsid w:val="00F51865"/>
    <w:rsid w:val="00F5326A"/>
    <w:rsid w:val="00F53698"/>
    <w:rsid w:val="00F571DF"/>
    <w:rsid w:val="00F61391"/>
    <w:rsid w:val="00F613DE"/>
    <w:rsid w:val="00F62340"/>
    <w:rsid w:val="00F62888"/>
    <w:rsid w:val="00F62E78"/>
    <w:rsid w:val="00F637C2"/>
    <w:rsid w:val="00F63C47"/>
    <w:rsid w:val="00F640C0"/>
    <w:rsid w:val="00F66905"/>
    <w:rsid w:val="00F70C0B"/>
    <w:rsid w:val="00F718F3"/>
    <w:rsid w:val="00F71957"/>
    <w:rsid w:val="00F71F13"/>
    <w:rsid w:val="00F746BD"/>
    <w:rsid w:val="00F74999"/>
    <w:rsid w:val="00F7595C"/>
    <w:rsid w:val="00F76EBF"/>
    <w:rsid w:val="00F76F12"/>
    <w:rsid w:val="00F80918"/>
    <w:rsid w:val="00F8258C"/>
    <w:rsid w:val="00F82631"/>
    <w:rsid w:val="00F82F95"/>
    <w:rsid w:val="00F83659"/>
    <w:rsid w:val="00F8709A"/>
    <w:rsid w:val="00F87828"/>
    <w:rsid w:val="00F904BD"/>
    <w:rsid w:val="00F90586"/>
    <w:rsid w:val="00F91D3B"/>
    <w:rsid w:val="00F9233E"/>
    <w:rsid w:val="00F93AE2"/>
    <w:rsid w:val="00F93AF9"/>
    <w:rsid w:val="00F94D48"/>
    <w:rsid w:val="00F96757"/>
    <w:rsid w:val="00F96F4C"/>
    <w:rsid w:val="00F9789A"/>
    <w:rsid w:val="00FA1506"/>
    <w:rsid w:val="00FA291F"/>
    <w:rsid w:val="00FA2F29"/>
    <w:rsid w:val="00FA4DAC"/>
    <w:rsid w:val="00FA6F61"/>
    <w:rsid w:val="00FA706F"/>
    <w:rsid w:val="00FB0174"/>
    <w:rsid w:val="00FB1728"/>
    <w:rsid w:val="00FB19F5"/>
    <w:rsid w:val="00FB2B24"/>
    <w:rsid w:val="00FB2BF5"/>
    <w:rsid w:val="00FB379E"/>
    <w:rsid w:val="00FB3D86"/>
    <w:rsid w:val="00FB4E3C"/>
    <w:rsid w:val="00FB59BB"/>
    <w:rsid w:val="00FB7DA8"/>
    <w:rsid w:val="00FC18D6"/>
    <w:rsid w:val="00FC59A3"/>
    <w:rsid w:val="00FC6DBB"/>
    <w:rsid w:val="00FD3A8D"/>
    <w:rsid w:val="00FE3A66"/>
    <w:rsid w:val="00FE3D81"/>
    <w:rsid w:val="00FE479F"/>
    <w:rsid w:val="00FE7269"/>
    <w:rsid w:val="00FF4431"/>
    <w:rsid w:val="00FF6372"/>
    <w:rsid w:val="00FF72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F0142"/>
  <w15:chartTrackingRefBased/>
  <w15:docId w15:val="{506DF5DC-51C2-4A87-8484-CB210299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050F"/>
  </w:style>
  <w:style w:type="paragraph" w:styleId="Nagwek1">
    <w:name w:val="heading 1"/>
    <w:aliases w:val="Topic Heading 1,Znak,Sener 1,CAPÍTULO, Znak"/>
    <w:basedOn w:val="Normalny"/>
    <w:next w:val="Normalny"/>
    <w:link w:val="Nagwek1Znak"/>
    <w:uiPriority w:val="9"/>
    <w:qFormat/>
    <w:rsid w:val="00F2050F"/>
    <w:pPr>
      <w:keepNext/>
      <w:keepLines/>
      <w:numPr>
        <w:numId w:val="3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aliases w:val="Topic Heading"/>
    <w:basedOn w:val="Normalny"/>
    <w:next w:val="Normalny"/>
    <w:link w:val="Nagwek2Znak"/>
    <w:uiPriority w:val="9"/>
    <w:unhideWhenUsed/>
    <w:qFormat/>
    <w:rsid w:val="00F2050F"/>
    <w:pPr>
      <w:keepNext/>
      <w:keepLines/>
      <w:numPr>
        <w:ilvl w:val="1"/>
        <w:numId w:val="3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aliases w:val="H3-Heading 3,3,l3.3,h3,l3,list 3,Naglówek 3,Topic Sub Heading"/>
    <w:basedOn w:val="Normalny"/>
    <w:next w:val="Normalny"/>
    <w:link w:val="Nagwek3Znak"/>
    <w:uiPriority w:val="9"/>
    <w:unhideWhenUsed/>
    <w:qFormat/>
    <w:rsid w:val="00F2050F"/>
    <w:pPr>
      <w:keepNext/>
      <w:keepLines/>
      <w:numPr>
        <w:ilvl w:val="2"/>
        <w:numId w:val="31"/>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unhideWhenUsed/>
    <w:qFormat/>
    <w:rsid w:val="00F2050F"/>
    <w:pPr>
      <w:keepNext/>
      <w:keepLines/>
      <w:numPr>
        <w:ilvl w:val="3"/>
        <w:numId w:val="31"/>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unhideWhenUsed/>
    <w:qFormat/>
    <w:rsid w:val="00F2050F"/>
    <w:pPr>
      <w:keepNext/>
      <w:keepLines/>
      <w:numPr>
        <w:ilvl w:val="4"/>
        <w:numId w:val="31"/>
      </w:numPr>
      <w:spacing w:before="200" w:after="0"/>
      <w:outlineLvl w:val="4"/>
    </w:pPr>
    <w:rPr>
      <w:rFonts w:asciiTheme="majorHAnsi" w:eastAsiaTheme="majorEastAsia" w:hAnsiTheme="majorHAnsi" w:cstheme="majorBidi"/>
      <w:color w:val="323E4F" w:themeColor="text2" w:themeShade="BF"/>
    </w:rPr>
  </w:style>
  <w:style w:type="paragraph" w:styleId="Nagwek6">
    <w:name w:val="heading 6"/>
    <w:basedOn w:val="Normalny"/>
    <w:next w:val="Normalny"/>
    <w:link w:val="Nagwek6Znak"/>
    <w:uiPriority w:val="9"/>
    <w:unhideWhenUsed/>
    <w:qFormat/>
    <w:rsid w:val="00F2050F"/>
    <w:pPr>
      <w:keepNext/>
      <w:keepLines/>
      <w:numPr>
        <w:ilvl w:val="5"/>
        <w:numId w:val="31"/>
      </w:numPr>
      <w:spacing w:before="200" w:after="0"/>
      <w:outlineLvl w:val="5"/>
    </w:pPr>
    <w:rPr>
      <w:rFonts w:asciiTheme="majorHAnsi" w:eastAsiaTheme="majorEastAsia" w:hAnsiTheme="majorHAnsi" w:cstheme="majorBidi"/>
      <w:i/>
      <w:iCs/>
      <w:color w:val="323E4F" w:themeColor="text2" w:themeShade="BF"/>
    </w:rPr>
  </w:style>
  <w:style w:type="paragraph" w:styleId="Nagwek7">
    <w:name w:val="heading 7"/>
    <w:basedOn w:val="Normalny"/>
    <w:next w:val="Normalny"/>
    <w:link w:val="Nagwek7Znak"/>
    <w:uiPriority w:val="9"/>
    <w:unhideWhenUsed/>
    <w:qFormat/>
    <w:rsid w:val="00F2050F"/>
    <w:pPr>
      <w:keepNext/>
      <w:keepLines/>
      <w:numPr>
        <w:ilvl w:val="6"/>
        <w:numId w:val="3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unhideWhenUsed/>
    <w:qFormat/>
    <w:rsid w:val="00F2050F"/>
    <w:pPr>
      <w:keepNext/>
      <w:keepLines/>
      <w:numPr>
        <w:ilvl w:val="7"/>
        <w:numId w:val="3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unhideWhenUsed/>
    <w:qFormat/>
    <w:rsid w:val="00F2050F"/>
    <w:pPr>
      <w:keepNext/>
      <w:keepLines/>
      <w:numPr>
        <w:ilvl w:val="8"/>
        <w:numId w:val="3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reA">
    <w:name w:val="Treść A"/>
    <w:rsid w:val="00B21329"/>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0" w:line="240" w:lineRule="auto"/>
    </w:pPr>
    <w:rPr>
      <w:rFonts w:ascii="Times New Roman" w:eastAsia="Arial Unicode MS" w:hAnsi="Times New Roman" w:cs="Arial Unicode MS"/>
      <w:color w:val="000000"/>
      <w:sz w:val="24"/>
      <w:szCs w:val="24"/>
      <w:u w:color="000000"/>
      <w:lang w:eastAsia="pl-PL"/>
    </w:rPr>
  </w:style>
  <w:style w:type="paragraph" w:styleId="Akapitzlist">
    <w:name w:val="List Paragraph"/>
    <w:aliases w:val="CW_Lista,zwykły tekst,List Paragraph1,BulletC,normalny tekst,Obiekt,Wypunktowanie,lp1,Preambuła,CP-UC,CP-Punkty,Bullet List,List - bullets,Equipment,Bullet 1,List Paragraph Char Char,b1,Figure_name,Numbered Indented Text,List Paragraph11"/>
    <w:basedOn w:val="Normalny"/>
    <w:link w:val="AkapitzlistZnak"/>
    <w:uiPriority w:val="34"/>
    <w:qFormat/>
    <w:rsid w:val="00E60A07"/>
    <w:pPr>
      <w:ind w:left="720"/>
      <w:contextualSpacing/>
    </w:pPr>
  </w:style>
  <w:style w:type="character" w:customStyle="1" w:styleId="Brak">
    <w:name w:val="Brak"/>
    <w:uiPriority w:val="99"/>
    <w:rsid w:val="00F8709A"/>
  </w:style>
  <w:style w:type="character" w:styleId="Hipercze">
    <w:name w:val="Hyperlink"/>
    <w:basedOn w:val="Domylnaczcionkaakapitu"/>
    <w:uiPriority w:val="99"/>
    <w:unhideWhenUsed/>
    <w:rsid w:val="00F8709A"/>
    <w:rPr>
      <w:color w:val="0563C1" w:themeColor="hyperlink"/>
      <w:u w:val="single"/>
    </w:rPr>
  </w:style>
  <w:style w:type="character" w:customStyle="1" w:styleId="Nierozpoznanawzmianka1">
    <w:name w:val="Nierozpoznana wzmianka1"/>
    <w:basedOn w:val="Domylnaczcionkaakapitu"/>
    <w:uiPriority w:val="99"/>
    <w:semiHidden/>
    <w:unhideWhenUsed/>
    <w:rsid w:val="00F8709A"/>
    <w:rPr>
      <w:color w:val="605E5C"/>
      <w:shd w:val="clear" w:color="auto" w:fill="E1DFDD"/>
    </w:rPr>
  </w:style>
  <w:style w:type="paragraph" w:styleId="Nagwek">
    <w:name w:val="header"/>
    <w:basedOn w:val="Normalny"/>
    <w:link w:val="NagwekZnak"/>
    <w:uiPriority w:val="99"/>
    <w:unhideWhenUsed/>
    <w:rsid w:val="006841C8"/>
    <w:pPr>
      <w:tabs>
        <w:tab w:val="center" w:pos="4536"/>
        <w:tab w:val="right" w:pos="9072"/>
      </w:tabs>
    </w:pPr>
  </w:style>
  <w:style w:type="character" w:customStyle="1" w:styleId="NagwekZnak">
    <w:name w:val="Nagłówek Znak"/>
    <w:basedOn w:val="Domylnaczcionkaakapitu"/>
    <w:link w:val="Nagwek"/>
    <w:uiPriority w:val="99"/>
    <w:rsid w:val="006841C8"/>
    <w:rPr>
      <w:rFonts w:ascii="Times New Roman" w:eastAsia="Calibri" w:hAnsi="Times New Roman" w:cs="Times New Roman"/>
      <w:sz w:val="20"/>
      <w:szCs w:val="20"/>
      <w:lang w:eastAsia="pl-PL"/>
    </w:rPr>
  </w:style>
  <w:style w:type="paragraph" w:styleId="Stopka">
    <w:name w:val="footer"/>
    <w:basedOn w:val="Normalny"/>
    <w:link w:val="StopkaZnak"/>
    <w:uiPriority w:val="99"/>
    <w:unhideWhenUsed/>
    <w:rsid w:val="006841C8"/>
    <w:pPr>
      <w:tabs>
        <w:tab w:val="center" w:pos="4536"/>
        <w:tab w:val="right" w:pos="9072"/>
      </w:tabs>
    </w:pPr>
  </w:style>
  <w:style w:type="character" w:customStyle="1" w:styleId="StopkaZnak">
    <w:name w:val="Stopka Znak"/>
    <w:basedOn w:val="Domylnaczcionkaakapitu"/>
    <w:link w:val="Stopka"/>
    <w:uiPriority w:val="99"/>
    <w:rsid w:val="006841C8"/>
    <w:rPr>
      <w:rFonts w:ascii="Times New Roman" w:eastAsia="Calibri" w:hAnsi="Times New Roman" w:cs="Times New Roman"/>
      <w:sz w:val="20"/>
      <w:szCs w:val="20"/>
      <w:lang w:eastAsia="pl-PL"/>
    </w:rPr>
  </w:style>
  <w:style w:type="character" w:customStyle="1" w:styleId="AkapitzlistZnak">
    <w:name w:val="Akapit z listą Znak"/>
    <w:aliases w:val="CW_Lista Znak,zwykły tekst Znak,List Paragraph1 Znak,BulletC Znak,normalny tekst Znak,Obiekt Znak,Wypunktowanie Znak,lp1 Znak,Preambuła Znak,CP-UC Znak,CP-Punkty Znak,Bullet List Znak,List - bullets Znak,Equipment Znak,Bullet 1 Znak"/>
    <w:link w:val="Akapitzlist"/>
    <w:uiPriority w:val="34"/>
    <w:qFormat/>
    <w:locked/>
    <w:rsid w:val="00214C88"/>
  </w:style>
  <w:style w:type="paragraph" w:styleId="Tekstdymka">
    <w:name w:val="Balloon Text"/>
    <w:basedOn w:val="Normalny"/>
    <w:link w:val="TekstdymkaZnak"/>
    <w:uiPriority w:val="99"/>
    <w:semiHidden/>
    <w:unhideWhenUsed/>
    <w:rsid w:val="0030117D"/>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117D"/>
    <w:rPr>
      <w:rFonts w:ascii="Segoe UI" w:eastAsia="Calibri" w:hAnsi="Segoe UI" w:cs="Segoe UI"/>
      <w:sz w:val="18"/>
      <w:szCs w:val="18"/>
      <w:lang w:eastAsia="pl-PL"/>
    </w:rPr>
  </w:style>
  <w:style w:type="paragraph" w:customStyle="1" w:styleId="Akapitzlist1">
    <w:name w:val="Akapit z listą1"/>
    <w:basedOn w:val="Normalny"/>
    <w:rsid w:val="004B2E29"/>
    <w:pPr>
      <w:spacing w:after="200" w:line="276" w:lineRule="auto"/>
      <w:ind w:left="720"/>
      <w:contextualSpacing/>
      <w:jc w:val="both"/>
    </w:pPr>
    <w:rPr>
      <w:rFonts w:ascii="Calibri" w:hAnsi="Calibri"/>
    </w:rPr>
  </w:style>
  <w:style w:type="paragraph" w:styleId="Tekstprzypisudolnego">
    <w:name w:val="footnote text"/>
    <w:basedOn w:val="Normalny"/>
    <w:link w:val="TekstprzypisudolnegoZnak"/>
    <w:uiPriority w:val="99"/>
    <w:rsid w:val="00FB3D86"/>
    <w:pPr>
      <w:suppressAutoHyphens/>
    </w:pPr>
    <w:rPr>
      <w:rFonts w:ascii="Calibri" w:hAnsi="Calibri"/>
      <w:lang w:eastAsia="zh-CN"/>
    </w:rPr>
  </w:style>
  <w:style w:type="character" w:customStyle="1" w:styleId="TekstprzypisudolnegoZnak">
    <w:name w:val="Tekst przypisu dolnego Znak"/>
    <w:basedOn w:val="Domylnaczcionkaakapitu"/>
    <w:link w:val="Tekstprzypisudolnego"/>
    <w:uiPriority w:val="99"/>
    <w:rsid w:val="00FB3D86"/>
    <w:rPr>
      <w:rFonts w:ascii="Calibri" w:eastAsia="Calibri" w:hAnsi="Calibri" w:cs="Times New Roman"/>
      <w:sz w:val="20"/>
      <w:szCs w:val="20"/>
      <w:lang w:eastAsia="zh-CN"/>
    </w:rPr>
  </w:style>
  <w:style w:type="paragraph" w:customStyle="1" w:styleId="Zawartotabeli">
    <w:name w:val="Zawartość tabeli"/>
    <w:basedOn w:val="Normalny"/>
    <w:rsid w:val="00FB3D86"/>
    <w:pPr>
      <w:suppressLineNumbers/>
      <w:suppressAutoHyphens/>
    </w:pPr>
    <w:rPr>
      <w:lang w:eastAsia="zh-CN"/>
    </w:rPr>
  </w:style>
  <w:style w:type="character" w:customStyle="1" w:styleId="czeinternetowe">
    <w:name w:val="Łącze internetowe"/>
    <w:rsid w:val="00FB3D86"/>
    <w:rPr>
      <w:u w:val="single"/>
    </w:rPr>
  </w:style>
  <w:style w:type="table" w:styleId="Tabela-Siatka">
    <w:name w:val="Table Grid"/>
    <w:basedOn w:val="Standardowy"/>
    <w:uiPriority w:val="59"/>
    <w:rsid w:val="00680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rsid w:val="00680E7A"/>
    <w:rPr>
      <w:rFonts w:ascii="Tahoma" w:hAnsi="Tahoma"/>
      <w:b/>
    </w:rPr>
  </w:style>
  <w:style w:type="character" w:styleId="Uwydatnienie">
    <w:name w:val="Emphasis"/>
    <w:basedOn w:val="Domylnaczcionkaakapitu"/>
    <w:uiPriority w:val="20"/>
    <w:qFormat/>
    <w:rsid w:val="00F2050F"/>
    <w:rPr>
      <w:i/>
      <w:iCs/>
      <w:color w:val="auto"/>
    </w:rPr>
  </w:style>
  <w:style w:type="character" w:styleId="Odwoaniedokomentarza">
    <w:name w:val="annotation reference"/>
    <w:basedOn w:val="Domylnaczcionkaakapitu"/>
    <w:uiPriority w:val="99"/>
    <w:unhideWhenUsed/>
    <w:rsid w:val="00861421"/>
    <w:rPr>
      <w:sz w:val="16"/>
      <w:szCs w:val="16"/>
    </w:rPr>
  </w:style>
  <w:style w:type="paragraph" w:styleId="Tekstkomentarza">
    <w:name w:val="annotation text"/>
    <w:basedOn w:val="Normalny"/>
    <w:link w:val="TekstkomentarzaZnak"/>
    <w:uiPriority w:val="99"/>
    <w:unhideWhenUsed/>
    <w:rsid w:val="00861421"/>
  </w:style>
  <w:style w:type="character" w:customStyle="1" w:styleId="TekstkomentarzaZnak">
    <w:name w:val="Tekst komentarza Znak"/>
    <w:basedOn w:val="Domylnaczcionkaakapitu"/>
    <w:link w:val="Tekstkomentarza"/>
    <w:uiPriority w:val="99"/>
    <w:rsid w:val="00861421"/>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61421"/>
    <w:rPr>
      <w:b/>
      <w:bCs/>
    </w:rPr>
  </w:style>
  <w:style w:type="character" w:customStyle="1" w:styleId="TematkomentarzaZnak">
    <w:name w:val="Temat komentarza Znak"/>
    <w:basedOn w:val="TekstkomentarzaZnak"/>
    <w:link w:val="Tematkomentarza"/>
    <w:uiPriority w:val="99"/>
    <w:semiHidden/>
    <w:rsid w:val="00861421"/>
    <w:rPr>
      <w:rFonts w:ascii="Times New Roman" w:eastAsia="Calibri" w:hAnsi="Times New Roman" w:cs="Times New Roman"/>
      <w:b/>
      <w:bCs/>
      <w:sz w:val="20"/>
      <w:szCs w:val="20"/>
      <w:lang w:eastAsia="pl-PL"/>
    </w:rPr>
  </w:style>
  <w:style w:type="paragraph" w:styleId="Tekstpodstawowywcity">
    <w:name w:val="Body Text Indent"/>
    <w:basedOn w:val="Normalny"/>
    <w:link w:val="TekstpodstawowywcityZnak"/>
    <w:uiPriority w:val="99"/>
    <w:rsid w:val="005B794A"/>
    <w:pPr>
      <w:suppressAutoHyphens/>
      <w:spacing w:after="120"/>
      <w:ind w:left="283"/>
    </w:pPr>
    <w:rPr>
      <w:rFonts w:eastAsia="SimSun" w:cs="Mangal"/>
      <w:kern w:val="1"/>
      <w:sz w:val="24"/>
      <w:szCs w:val="24"/>
      <w:lang w:val="x-none" w:eastAsia="hi-IN" w:bidi="hi-IN"/>
    </w:rPr>
  </w:style>
  <w:style w:type="character" w:customStyle="1" w:styleId="TekstpodstawowywcityZnak">
    <w:name w:val="Tekst podstawowy wcięty Znak"/>
    <w:basedOn w:val="Domylnaczcionkaakapitu"/>
    <w:link w:val="Tekstpodstawowywcity"/>
    <w:uiPriority w:val="99"/>
    <w:rsid w:val="005B794A"/>
    <w:rPr>
      <w:rFonts w:ascii="Times New Roman" w:eastAsia="SimSun" w:hAnsi="Times New Roman" w:cs="Mangal"/>
      <w:kern w:val="1"/>
      <w:sz w:val="24"/>
      <w:szCs w:val="24"/>
      <w:lang w:val="x-none" w:eastAsia="hi-IN" w:bidi="hi-IN"/>
    </w:rPr>
  </w:style>
  <w:style w:type="paragraph" w:customStyle="1" w:styleId="Normalny1">
    <w:name w:val="Normalny1"/>
    <w:rsid w:val="005B794A"/>
    <w:pPr>
      <w:widowControl w:val="0"/>
      <w:suppressAutoHyphens/>
      <w:spacing w:after="0" w:line="100" w:lineRule="atLeast"/>
      <w:textAlignment w:val="baseline"/>
    </w:pPr>
    <w:rPr>
      <w:rFonts w:ascii="Times New Roman" w:eastAsia="Lucida Sans Unicode" w:hAnsi="Times New Roman" w:cs="Tahoma"/>
      <w:color w:val="00000A"/>
      <w:sz w:val="24"/>
      <w:szCs w:val="24"/>
      <w:lang w:eastAsia="zh-CN"/>
    </w:rPr>
  </w:style>
  <w:style w:type="paragraph" w:styleId="NormalnyWeb">
    <w:name w:val="Normal (Web)"/>
    <w:basedOn w:val="Normalny"/>
    <w:uiPriority w:val="99"/>
    <w:unhideWhenUsed/>
    <w:rsid w:val="001D4947"/>
    <w:pPr>
      <w:spacing w:before="100" w:beforeAutospacing="1" w:after="100" w:afterAutospacing="1"/>
    </w:pPr>
    <w:rPr>
      <w:u w:color="000000"/>
      <w:lang w:val="cs-CZ"/>
    </w:rPr>
  </w:style>
  <w:style w:type="paragraph" w:customStyle="1" w:styleId="Tre9ce6tekstu">
    <w:name w:val="Treś9cće6 tekstu"/>
    <w:basedOn w:val="Normalny"/>
    <w:uiPriority w:val="99"/>
    <w:rsid w:val="00E75D09"/>
    <w:pPr>
      <w:suppressAutoHyphens/>
      <w:autoSpaceDE w:val="0"/>
      <w:autoSpaceDN w:val="0"/>
      <w:adjustRightInd w:val="0"/>
      <w:spacing w:after="120" w:line="276" w:lineRule="auto"/>
    </w:pPr>
    <w:rPr>
      <w:rFonts w:ascii="Verdana" w:eastAsia="Times New Roman" w:hAnsi="Liberation Serif" w:cs="Verdana"/>
      <w:kern w:val="1"/>
    </w:rPr>
  </w:style>
  <w:style w:type="character" w:styleId="Pogrubienie">
    <w:name w:val="Strong"/>
    <w:basedOn w:val="Domylnaczcionkaakapitu"/>
    <w:uiPriority w:val="22"/>
    <w:qFormat/>
    <w:rsid w:val="00F2050F"/>
    <w:rPr>
      <w:b/>
      <w:bCs/>
      <w:color w:val="000000" w:themeColor="text1"/>
    </w:rPr>
  </w:style>
  <w:style w:type="paragraph" w:customStyle="1" w:styleId="Default">
    <w:name w:val="Default"/>
    <w:rsid w:val="00D0034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
    <w:name w:val="Body Text"/>
    <w:basedOn w:val="Normalny"/>
    <w:link w:val="TekstpodstawowyZnak"/>
    <w:unhideWhenUsed/>
    <w:rsid w:val="007E51D4"/>
    <w:pPr>
      <w:spacing w:after="120"/>
    </w:pPr>
  </w:style>
  <w:style w:type="character" w:customStyle="1" w:styleId="TekstpodstawowyZnak">
    <w:name w:val="Tekst podstawowy Znak"/>
    <w:basedOn w:val="Domylnaczcionkaakapitu"/>
    <w:link w:val="Tekstpodstawowy"/>
    <w:rsid w:val="007E51D4"/>
    <w:rPr>
      <w:rFonts w:ascii="Times New Roman" w:eastAsia="Calibri" w:hAnsi="Times New Roman" w:cs="Times New Roman"/>
      <w:sz w:val="20"/>
      <w:szCs w:val="20"/>
      <w:lang w:eastAsia="pl-PL"/>
    </w:rPr>
  </w:style>
  <w:style w:type="paragraph" w:styleId="Poprawka">
    <w:name w:val="Revision"/>
    <w:hidden/>
    <w:uiPriority w:val="99"/>
    <w:semiHidden/>
    <w:rsid w:val="00271AEA"/>
    <w:pPr>
      <w:spacing w:after="0" w:line="240" w:lineRule="auto"/>
    </w:pPr>
    <w:rPr>
      <w:rFonts w:ascii="Times New Roman" w:eastAsia="Calibri" w:hAnsi="Times New Roman" w:cs="Times New Roman"/>
      <w:sz w:val="20"/>
      <w:szCs w:val="20"/>
      <w:lang w:eastAsia="pl-PL"/>
    </w:rPr>
  </w:style>
  <w:style w:type="character" w:styleId="Nierozpoznanawzmianka">
    <w:name w:val="Unresolved Mention"/>
    <w:basedOn w:val="Domylnaczcionkaakapitu"/>
    <w:uiPriority w:val="99"/>
    <w:semiHidden/>
    <w:unhideWhenUsed/>
    <w:rsid w:val="002145FC"/>
    <w:rPr>
      <w:color w:val="605E5C"/>
      <w:shd w:val="clear" w:color="auto" w:fill="E1DFDD"/>
    </w:rPr>
  </w:style>
  <w:style w:type="character" w:customStyle="1" w:styleId="None">
    <w:name w:val="None"/>
    <w:rsid w:val="00EB5FFD"/>
  </w:style>
  <w:style w:type="character" w:customStyle="1" w:styleId="Nagwek1Znak">
    <w:name w:val="Nagłówek 1 Znak"/>
    <w:aliases w:val="Topic Heading 1 Znak,Znak Znak,Sener 1 Znak,CAPÍTULO Znak, Znak Znak"/>
    <w:basedOn w:val="Domylnaczcionkaakapitu"/>
    <w:link w:val="Nagwek1"/>
    <w:uiPriority w:val="9"/>
    <w:rsid w:val="00F2050F"/>
    <w:rPr>
      <w:rFonts w:asciiTheme="majorHAnsi" w:eastAsiaTheme="majorEastAsia" w:hAnsiTheme="majorHAnsi" w:cstheme="majorBidi"/>
      <w:b/>
      <w:bCs/>
      <w:smallCaps/>
      <w:color w:val="000000" w:themeColor="text1"/>
      <w:sz w:val="36"/>
      <w:szCs w:val="36"/>
    </w:rPr>
  </w:style>
  <w:style w:type="paragraph" w:customStyle="1" w:styleId="NormalnyArialNarrow">
    <w:name w:val="Normalny + Arial Narrow"/>
    <w:aliases w:val="10 pt,Czarny,Wyjustowany,Przed:  2 pt,Przed:  1 pt"/>
    <w:basedOn w:val="Normalny"/>
    <w:rsid w:val="00F83659"/>
    <w:pPr>
      <w:tabs>
        <w:tab w:val="left" w:pos="540"/>
        <w:tab w:val="left" w:pos="567"/>
        <w:tab w:val="num" w:pos="900"/>
        <w:tab w:val="center" w:pos="4536"/>
        <w:tab w:val="right" w:pos="9072"/>
      </w:tabs>
      <w:overflowPunct w:val="0"/>
      <w:autoSpaceDE w:val="0"/>
      <w:autoSpaceDN w:val="0"/>
      <w:adjustRightInd w:val="0"/>
      <w:spacing w:before="120"/>
      <w:ind w:left="540" w:hanging="283"/>
      <w:jc w:val="both"/>
    </w:pPr>
    <w:rPr>
      <w:rFonts w:ascii="Arial Narrow" w:eastAsia="Times New Roman" w:hAnsi="Arial Narrow" w:cs="Arial"/>
    </w:rPr>
  </w:style>
  <w:style w:type="paragraph" w:customStyle="1" w:styleId="Stylwyliczanie">
    <w:name w:val="Styl wyliczanie"/>
    <w:basedOn w:val="Normalny"/>
    <w:rsid w:val="00F83659"/>
    <w:pPr>
      <w:tabs>
        <w:tab w:val="left" w:pos="360"/>
        <w:tab w:val="left" w:pos="851"/>
        <w:tab w:val="center" w:pos="4536"/>
        <w:tab w:val="right" w:pos="9072"/>
      </w:tabs>
      <w:overflowPunct w:val="0"/>
      <w:autoSpaceDE w:val="0"/>
      <w:autoSpaceDN w:val="0"/>
      <w:adjustRightInd w:val="0"/>
      <w:spacing w:before="120"/>
      <w:ind w:left="357" w:hanging="357"/>
      <w:jc w:val="both"/>
    </w:pPr>
    <w:rPr>
      <w:rFonts w:eastAsia="Times New Roman"/>
      <w:color w:val="000000"/>
      <w:sz w:val="24"/>
    </w:rPr>
  </w:style>
  <w:style w:type="paragraph" w:customStyle="1" w:styleId="Domylne">
    <w:name w:val="Domyślne"/>
    <w:rsid w:val="001917F1"/>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lang w:eastAsia="pl-PL"/>
    </w:rPr>
  </w:style>
  <w:style w:type="paragraph" w:customStyle="1" w:styleId="Standard">
    <w:name w:val="Standard"/>
    <w:qFormat/>
    <w:rsid w:val="00D04157"/>
    <w:pPr>
      <w:autoSpaceDN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Textbody">
    <w:name w:val="Text body"/>
    <w:basedOn w:val="Normalny"/>
    <w:qFormat/>
    <w:rsid w:val="00D04157"/>
    <w:pPr>
      <w:suppressAutoHyphens/>
      <w:autoSpaceDN w:val="0"/>
      <w:spacing w:after="120"/>
      <w:textAlignment w:val="baseline"/>
    </w:pPr>
    <w:rPr>
      <w:rFonts w:eastAsia="SimSun" w:cs="Mangal"/>
      <w:kern w:val="3"/>
      <w:sz w:val="24"/>
      <w:szCs w:val="24"/>
      <w:lang w:eastAsia="zh-CN" w:bidi="hi-IN"/>
    </w:rPr>
  </w:style>
  <w:style w:type="character" w:styleId="Numerstrony">
    <w:name w:val="page number"/>
    <w:rsid w:val="00062494"/>
  </w:style>
  <w:style w:type="paragraph" w:customStyle="1" w:styleId="TableContents">
    <w:name w:val="Table Contents"/>
    <w:basedOn w:val="Standard"/>
    <w:rsid w:val="00344375"/>
    <w:pPr>
      <w:widowControl w:val="0"/>
      <w:suppressLineNumbers/>
      <w:suppressAutoHyphens/>
    </w:pPr>
    <w:rPr>
      <w:rFonts w:eastAsia="Arial Unicode MS" w:cs="Arial Unicode MS"/>
      <w:kern w:val="3"/>
      <w:sz w:val="24"/>
      <w:szCs w:val="24"/>
      <w:lang w:eastAsia="zh-CN" w:bidi="hi-IN"/>
    </w:rPr>
  </w:style>
  <w:style w:type="paragraph" w:styleId="Bezodstpw">
    <w:name w:val="No Spacing"/>
    <w:uiPriority w:val="1"/>
    <w:qFormat/>
    <w:rsid w:val="00F2050F"/>
    <w:pPr>
      <w:spacing w:after="0" w:line="240" w:lineRule="auto"/>
    </w:pPr>
  </w:style>
  <w:style w:type="paragraph" w:customStyle="1" w:styleId="Standardowy1">
    <w:name w:val="Standardowy1"/>
    <w:rsid w:val="00641202"/>
    <w:pPr>
      <w:suppressAutoHyphens/>
      <w:spacing w:after="0" w:line="240" w:lineRule="auto"/>
    </w:pPr>
    <w:rPr>
      <w:rFonts w:ascii="Times New Roman" w:eastAsia="Arial" w:hAnsi="Times New Roman" w:cs="Times New Roman"/>
      <w:sz w:val="24"/>
      <w:szCs w:val="20"/>
      <w:lang w:eastAsia="ar-SA"/>
    </w:rPr>
  </w:style>
  <w:style w:type="character" w:customStyle="1" w:styleId="Odwoaniedokomentarza1">
    <w:name w:val="Odwołanie do komentarza1"/>
    <w:rsid w:val="00641202"/>
    <w:rPr>
      <w:sz w:val="16"/>
      <w:szCs w:val="16"/>
    </w:rPr>
  </w:style>
  <w:style w:type="paragraph" w:customStyle="1" w:styleId="Tretekstu">
    <w:name w:val="Treść tekstu"/>
    <w:basedOn w:val="Normalny"/>
    <w:rsid w:val="00B6312E"/>
    <w:pPr>
      <w:widowControl w:val="0"/>
      <w:tabs>
        <w:tab w:val="left" w:pos="720"/>
      </w:tabs>
      <w:suppressAutoHyphens/>
      <w:spacing w:after="120" w:line="100" w:lineRule="atLeast"/>
      <w:jc w:val="both"/>
    </w:pPr>
    <w:rPr>
      <w:rFonts w:eastAsia="Lucida Sans Unicode" w:cs="Mangal"/>
      <w:color w:val="00000A"/>
      <w:sz w:val="24"/>
      <w:szCs w:val="24"/>
      <w:lang w:eastAsia="zh-CN" w:bidi="hi-IN"/>
    </w:rPr>
  </w:style>
  <w:style w:type="paragraph" w:customStyle="1" w:styleId="Tekstpodstawowy31">
    <w:name w:val="Tekst podstawowy 31"/>
    <w:rsid w:val="00D06A26"/>
    <w:pPr>
      <w:pBdr>
        <w:top w:val="nil"/>
        <w:left w:val="nil"/>
        <w:bottom w:val="nil"/>
        <w:right w:val="nil"/>
        <w:between w:val="nil"/>
        <w:bar w:val="nil"/>
      </w:pBdr>
      <w:suppressAutoHyphens/>
      <w:spacing w:after="120" w:line="240" w:lineRule="auto"/>
    </w:pPr>
    <w:rPr>
      <w:rFonts w:ascii="Times New Roman" w:eastAsia="Arial Unicode MS" w:hAnsi="Times New Roman" w:cs="Arial Unicode MS"/>
      <w:color w:val="000000"/>
      <w:kern w:val="2"/>
      <w:sz w:val="16"/>
      <w:szCs w:val="16"/>
      <w:u w:color="000000"/>
      <w:bdr w:val="nil"/>
      <w:lang w:eastAsia="en-GB"/>
    </w:rPr>
  </w:style>
  <w:style w:type="paragraph" w:customStyle="1" w:styleId="Kolorowecieniowanieakcent31">
    <w:name w:val="Kolorowe cieniowanie — akcent 31"/>
    <w:basedOn w:val="Standard"/>
    <w:rsid w:val="00F74999"/>
    <w:pPr>
      <w:widowControl w:val="0"/>
      <w:suppressAutoHyphens/>
      <w:spacing w:after="160" w:line="251" w:lineRule="auto"/>
      <w:ind w:left="720"/>
    </w:pPr>
    <w:rPr>
      <w:rFonts w:ascii="Calibri" w:eastAsia="Calibri" w:hAnsi="Calibri" w:cs="Arial Unicode MS"/>
      <w:kern w:val="3"/>
      <w:lang w:val="en-US" w:eastAsia="ar-SA" w:bidi="hi-IN"/>
    </w:rPr>
  </w:style>
  <w:style w:type="numbering" w:customStyle="1" w:styleId="WWNum44">
    <w:name w:val="WWNum44"/>
    <w:basedOn w:val="Bezlisty"/>
    <w:rsid w:val="00F74999"/>
    <w:pPr>
      <w:numPr>
        <w:numId w:val="18"/>
      </w:numPr>
    </w:pPr>
  </w:style>
  <w:style w:type="paragraph" w:customStyle="1" w:styleId="p1">
    <w:name w:val="p1"/>
    <w:basedOn w:val="Normalny"/>
    <w:rsid w:val="00F74999"/>
    <w:rPr>
      <w:rFonts w:ascii="Tahoma" w:eastAsia="Times New Roman" w:hAnsi="Tahoma" w:cs="Tahoma"/>
      <w:color w:val="0B5AB2"/>
      <w:sz w:val="13"/>
      <w:szCs w:val="13"/>
      <w:lang w:eastAsia="en-GB"/>
    </w:rPr>
  </w:style>
  <w:style w:type="paragraph" w:styleId="Legenda">
    <w:name w:val="caption"/>
    <w:basedOn w:val="Normalny"/>
    <w:next w:val="Normalny"/>
    <w:link w:val="LegendaZnak"/>
    <w:uiPriority w:val="35"/>
    <w:unhideWhenUsed/>
    <w:qFormat/>
    <w:rsid w:val="00F2050F"/>
    <w:pPr>
      <w:spacing w:after="200" w:line="240" w:lineRule="auto"/>
    </w:pPr>
    <w:rPr>
      <w:i/>
      <w:iCs/>
      <w:color w:val="44546A" w:themeColor="text2"/>
      <w:sz w:val="18"/>
      <w:szCs w:val="18"/>
    </w:rPr>
  </w:style>
  <w:style w:type="character" w:customStyle="1" w:styleId="LegendaZnak">
    <w:name w:val="Legenda Znak"/>
    <w:basedOn w:val="Domylnaczcionkaakapitu"/>
    <w:link w:val="Legenda"/>
    <w:uiPriority w:val="35"/>
    <w:rsid w:val="000E6E52"/>
    <w:rPr>
      <w:i/>
      <w:iCs/>
      <w:color w:val="44546A" w:themeColor="text2"/>
      <w:sz w:val="18"/>
      <w:szCs w:val="18"/>
    </w:rPr>
  </w:style>
  <w:style w:type="character" w:customStyle="1" w:styleId="Nagwek2Znak">
    <w:name w:val="Nagłówek 2 Znak"/>
    <w:aliases w:val="Topic Heading Znak"/>
    <w:basedOn w:val="Domylnaczcionkaakapitu"/>
    <w:link w:val="Nagwek2"/>
    <w:uiPriority w:val="9"/>
    <w:rsid w:val="00F2050F"/>
    <w:rPr>
      <w:rFonts w:asciiTheme="majorHAnsi" w:eastAsiaTheme="majorEastAsia" w:hAnsiTheme="majorHAnsi" w:cstheme="majorBidi"/>
      <w:b/>
      <w:bCs/>
      <w:smallCaps/>
      <w:color w:val="000000" w:themeColor="text1"/>
      <w:sz w:val="28"/>
      <w:szCs w:val="28"/>
    </w:rPr>
  </w:style>
  <w:style w:type="table" w:customStyle="1" w:styleId="TableNormal">
    <w:name w:val="Table Normal"/>
    <w:uiPriority w:val="2"/>
    <w:semiHidden/>
    <w:unhideWhenUsed/>
    <w:qFormat/>
    <w:rsid w:val="00D17F5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ytu">
    <w:name w:val="Title"/>
    <w:basedOn w:val="Normalny"/>
    <w:next w:val="Normalny"/>
    <w:link w:val="TytuZnak"/>
    <w:uiPriority w:val="10"/>
    <w:qFormat/>
    <w:rsid w:val="00F2050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uiPriority w:val="10"/>
    <w:rsid w:val="00F2050F"/>
    <w:rPr>
      <w:rFonts w:asciiTheme="majorHAnsi" w:eastAsiaTheme="majorEastAsia" w:hAnsiTheme="majorHAnsi" w:cstheme="majorBidi"/>
      <w:color w:val="000000" w:themeColor="text1"/>
      <w:sz w:val="56"/>
      <w:szCs w:val="56"/>
    </w:rPr>
  </w:style>
  <w:style w:type="paragraph" w:customStyle="1" w:styleId="TableParagraph">
    <w:name w:val="Table Paragraph"/>
    <w:basedOn w:val="Normalny"/>
    <w:uiPriority w:val="1"/>
    <w:rsid w:val="00D17F50"/>
    <w:pPr>
      <w:widowControl w:val="0"/>
      <w:autoSpaceDE w:val="0"/>
      <w:autoSpaceDN w:val="0"/>
    </w:pPr>
    <w:rPr>
      <w:rFonts w:ascii="Calibri" w:hAnsi="Calibri" w:cs="Calibri"/>
    </w:rPr>
  </w:style>
  <w:style w:type="paragraph" w:customStyle="1" w:styleId="Domylnie">
    <w:name w:val="Domyślnie"/>
    <w:rsid w:val="00D17F50"/>
    <w:pPr>
      <w:widowControl w:val="0"/>
      <w:pBdr>
        <w:top w:val="nil"/>
        <w:left w:val="nil"/>
        <w:bottom w:val="nil"/>
        <w:right w:val="nil"/>
        <w:between w:val="nil"/>
        <w:bar w:val="nil"/>
      </w:pBdr>
      <w:suppressAutoHyphens/>
      <w:spacing w:after="0" w:line="240" w:lineRule="auto"/>
    </w:pPr>
    <w:rPr>
      <w:rFonts w:ascii="Times New Roman" w:eastAsia="Arial Unicode MS" w:hAnsi="Times New Roman" w:cs="Arial Unicode MS"/>
      <w:color w:val="000000"/>
      <w:kern w:val="1"/>
      <w:sz w:val="24"/>
      <w:szCs w:val="24"/>
      <w:u w:color="000000"/>
      <w:bdr w:val="nil"/>
      <w:lang w:eastAsia="pl-PL"/>
    </w:rPr>
  </w:style>
  <w:style w:type="character" w:customStyle="1" w:styleId="Domylnaczcionkaakapitu2">
    <w:name w:val="Domyślna czcionka akapitu2"/>
    <w:uiPriority w:val="99"/>
    <w:qFormat/>
    <w:rsid w:val="00D17F50"/>
  </w:style>
  <w:style w:type="character" w:customStyle="1" w:styleId="Domylnaczcionkaakapitu1">
    <w:name w:val="Domyślna czcionka akapitu1"/>
    <w:uiPriority w:val="99"/>
    <w:rsid w:val="00D17F50"/>
  </w:style>
  <w:style w:type="character" w:customStyle="1" w:styleId="Domylnaczcionkaakapitu5">
    <w:name w:val="Domyślna czcionka akapitu5"/>
    <w:rsid w:val="00D17F50"/>
  </w:style>
  <w:style w:type="character" w:customStyle="1" w:styleId="Domylnaczcionkaakapitu6">
    <w:name w:val="Domyślna czcionka akapitu6"/>
    <w:rsid w:val="00D17F50"/>
  </w:style>
  <w:style w:type="paragraph" w:styleId="Cytatintensywny">
    <w:name w:val="Intense Quote"/>
    <w:basedOn w:val="Normalny"/>
    <w:next w:val="Normalny"/>
    <w:link w:val="CytatintensywnyZnak"/>
    <w:uiPriority w:val="30"/>
    <w:qFormat/>
    <w:rsid w:val="00F2050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F2050F"/>
    <w:rPr>
      <w:color w:val="000000" w:themeColor="text1"/>
      <w:shd w:val="clear" w:color="auto" w:fill="F2F2F2" w:themeFill="background1" w:themeFillShade="F2"/>
    </w:rPr>
  </w:style>
  <w:style w:type="paragraph" w:styleId="Tekstprzypisukocowego">
    <w:name w:val="endnote text"/>
    <w:basedOn w:val="Normalny"/>
    <w:link w:val="TekstprzypisukocowegoZnak"/>
    <w:uiPriority w:val="99"/>
    <w:semiHidden/>
    <w:unhideWhenUsed/>
    <w:rsid w:val="005F7A76"/>
    <w:pPr>
      <w:widowControl w:val="0"/>
      <w:autoSpaceDE w:val="0"/>
      <w:autoSpaceDN w:val="0"/>
    </w:pPr>
    <w:rPr>
      <w:rFonts w:ascii="Calibri" w:hAnsi="Calibri" w:cs="Calibri"/>
    </w:rPr>
  </w:style>
  <w:style w:type="character" w:customStyle="1" w:styleId="TekstprzypisukocowegoZnak">
    <w:name w:val="Tekst przypisu końcowego Znak"/>
    <w:basedOn w:val="Domylnaczcionkaakapitu"/>
    <w:link w:val="Tekstprzypisukocowego"/>
    <w:uiPriority w:val="99"/>
    <w:semiHidden/>
    <w:rsid w:val="005F7A76"/>
    <w:rPr>
      <w:rFonts w:ascii="Calibri" w:eastAsia="Calibri" w:hAnsi="Calibri" w:cs="Calibri"/>
      <w:sz w:val="20"/>
      <w:szCs w:val="20"/>
    </w:rPr>
  </w:style>
  <w:style w:type="character" w:styleId="Odwoanieprzypisukocowego">
    <w:name w:val="endnote reference"/>
    <w:basedOn w:val="Domylnaczcionkaakapitu"/>
    <w:uiPriority w:val="99"/>
    <w:semiHidden/>
    <w:unhideWhenUsed/>
    <w:rsid w:val="005F7A76"/>
    <w:rPr>
      <w:vertAlign w:val="superscript"/>
    </w:rPr>
  </w:style>
  <w:style w:type="character" w:customStyle="1" w:styleId="Nagwek5Znak">
    <w:name w:val="Nagłówek 5 Znak"/>
    <w:basedOn w:val="Domylnaczcionkaakapitu"/>
    <w:link w:val="Nagwek5"/>
    <w:uiPriority w:val="9"/>
    <w:rsid w:val="00F2050F"/>
    <w:rPr>
      <w:rFonts w:asciiTheme="majorHAnsi" w:eastAsiaTheme="majorEastAsia" w:hAnsiTheme="majorHAnsi" w:cstheme="majorBidi"/>
      <w:color w:val="323E4F" w:themeColor="text2" w:themeShade="BF"/>
    </w:rPr>
  </w:style>
  <w:style w:type="character" w:customStyle="1" w:styleId="Nagwek3Znak">
    <w:name w:val="Nagłówek 3 Znak"/>
    <w:aliases w:val="H3-Heading 3 Znak,3 Znak,l3.3 Znak,h3 Znak,l3 Znak,list 3 Znak,Naglówek 3 Znak,Topic Sub Heading Znak"/>
    <w:basedOn w:val="Domylnaczcionkaakapitu"/>
    <w:link w:val="Nagwek3"/>
    <w:uiPriority w:val="9"/>
    <w:rsid w:val="00F2050F"/>
    <w:rPr>
      <w:rFonts w:asciiTheme="majorHAnsi" w:eastAsiaTheme="majorEastAsia" w:hAnsiTheme="majorHAnsi" w:cstheme="majorBidi"/>
      <w:b/>
      <w:bCs/>
      <w:color w:val="000000" w:themeColor="text1"/>
    </w:rPr>
  </w:style>
  <w:style w:type="character" w:customStyle="1" w:styleId="Nagwek4Znak">
    <w:name w:val="Nagłówek 4 Znak"/>
    <w:basedOn w:val="Domylnaczcionkaakapitu"/>
    <w:link w:val="Nagwek4"/>
    <w:uiPriority w:val="9"/>
    <w:rsid w:val="00F2050F"/>
    <w:rPr>
      <w:rFonts w:asciiTheme="majorHAnsi" w:eastAsiaTheme="majorEastAsia" w:hAnsiTheme="majorHAnsi" w:cstheme="majorBidi"/>
      <w:b/>
      <w:bCs/>
      <w:i/>
      <w:iCs/>
      <w:color w:val="000000" w:themeColor="text1"/>
    </w:rPr>
  </w:style>
  <w:style w:type="character" w:customStyle="1" w:styleId="Nagwek6Znak">
    <w:name w:val="Nagłówek 6 Znak"/>
    <w:basedOn w:val="Domylnaczcionkaakapitu"/>
    <w:link w:val="Nagwek6"/>
    <w:uiPriority w:val="9"/>
    <w:rsid w:val="00F2050F"/>
    <w:rPr>
      <w:rFonts w:asciiTheme="majorHAnsi" w:eastAsiaTheme="majorEastAsia" w:hAnsiTheme="majorHAnsi" w:cstheme="majorBidi"/>
      <w:i/>
      <w:iCs/>
      <w:color w:val="323E4F" w:themeColor="text2" w:themeShade="BF"/>
    </w:rPr>
  </w:style>
  <w:style w:type="character" w:customStyle="1" w:styleId="Nagwek7Znak">
    <w:name w:val="Nagłówek 7 Znak"/>
    <w:basedOn w:val="Domylnaczcionkaakapitu"/>
    <w:link w:val="Nagwek7"/>
    <w:uiPriority w:val="9"/>
    <w:rsid w:val="00F2050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rsid w:val="00F2050F"/>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rsid w:val="00F2050F"/>
    <w:rPr>
      <w:rFonts w:asciiTheme="majorHAnsi" w:eastAsiaTheme="majorEastAsia" w:hAnsiTheme="majorHAnsi" w:cstheme="majorBidi"/>
      <w:i/>
      <w:iCs/>
      <w:color w:val="404040" w:themeColor="text1" w:themeTint="BF"/>
      <w:sz w:val="20"/>
      <w:szCs w:val="20"/>
    </w:rPr>
  </w:style>
  <w:style w:type="paragraph" w:styleId="Podtytu">
    <w:name w:val="Subtitle"/>
    <w:basedOn w:val="Normalny"/>
    <w:next w:val="Normalny"/>
    <w:link w:val="PodtytuZnak"/>
    <w:uiPriority w:val="11"/>
    <w:qFormat/>
    <w:rsid w:val="00F2050F"/>
    <w:pPr>
      <w:numPr>
        <w:ilvl w:val="1"/>
      </w:numPr>
    </w:pPr>
    <w:rPr>
      <w:color w:val="5A5A5A" w:themeColor="text1" w:themeTint="A5"/>
      <w:spacing w:val="10"/>
    </w:rPr>
  </w:style>
  <w:style w:type="character" w:customStyle="1" w:styleId="PodtytuZnak">
    <w:name w:val="Podtytuł Znak"/>
    <w:basedOn w:val="Domylnaczcionkaakapitu"/>
    <w:link w:val="Podtytu"/>
    <w:uiPriority w:val="11"/>
    <w:rsid w:val="00F2050F"/>
    <w:rPr>
      <w:color w:val="5A5A5A" w:themeColor="text1" w:themeTint="A5"/>
      <w:spacing w:val="10"/>
    </w:rPr>
  </w:style>
  <w:style w:type="paragraph" w:styleId="Cytat">
    <w:name w:val="Quote"/>
    <w:basedOn w:val="Normalny"/>
    <w:next w:val="Normalny"/>
    <w:link w:val="CytatZnak"/>
    <w:uiPriority w:val="29"/>
    <w:qFormat/>
    <w:rsid w:val="00F2050F"/>
    <w:pPr>
      <w:spacing w:before="160"/>
      <w:ind w:left="720" w:right="720"/>
    </w:pPr>
    <w:rPr>
      <w:i/>
      <w:iCs/>
      <w:color w:val="000000" w:themeColor="text1"/>
    </w:rPr>
  </w:style>
  <w:style w:type="character" w:customStyle="1" w:styleId="CytatZnak">
    <w:name w:val="Cytat Znak"/>
    <w:basedOn w:val="Domylnaczcionkaakapitu"/>
    <w:link w:val="Cytat"/>
    <w:uiPriority w:val="29"/>
    <w:rsid w:val="00F2050F"/>
    <w:rPr>
      <w:i/>
      <w:iCs/>
      <w:color w:val="000000" w:themeColor="text1"/>
    </w:rPr>
  </w:style>
  <w:style w:type="character" w:styleId="Wyrnienieintensywne">
    <w:name w:val="Intense Emphasis"/>
    <w:basedOn w:val="Domylnaczcionkaakapitu"/>
    <w:uiPriority w:val="21"/>
    <w:qFormat/>
    <w:rsid w:val="00F2050F"/>
    <w:rPr>
      <w:b/>
      <w:bCs/>
      <w:i/>
      <w:iCs/>
      <w:caps/>
    </w:rPr>
  </w:style>
  <w:style w:type="character" w:styleId="Odwoanieintensywne">
    <w:name w:val="Intense Reference"/>
    <w:basedOn w:val="Domylnaczcionkaakapitu"/>
    <w:uiPriority w:val="32"/>
    <w:qFormat/>
    <w:rsid w:val="00F2050F"/>
    <w:rPr>
      <w:b/>
      <w:bCs/>
      <w:smallCaps/>
      <w:u w:val="single"/>
    </w:rPr>
  </w:style>
  <w:style w:type="table" w:customStyle="1" w:styleId="PA">
    <w:name w:val="PA"/>
    <w:basedOn w:val="Standardowy"/>
    <w:uiPriority w:val="99"/>
    <w:qFormat/>
    <w:rsid w:val="00382EB7"/>
    <w:pPr>
      <w:spacing w:before="40" w:after="40" w:line="240" w:lineRule="auto"/>
    </w:pPr>
    <w:rPr>
      <w:rFonts w:ascii="Arial Narrow" w:eastAsia="Calibri" w:hAnsi="Arial Narrow"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A1">
    <w:name w:val="PA1"/>
    <w:basedOn w:val="Standardowy"/>
    <w:uiPriority w:val="99"/>
    <w:qFormat/>
    <w:rsid w:val="00382EB7"/>
    <w:pPr>
      <w:spacing w:before="40" w:after="40" w:line="240" w:lineRule="auto"/>
    </w:pPr>
    <w:rPr>
      <w:rFonts w:ascii="Arial Narrow" w:eastAsia="Calibri" w:hAnsi="Arial Narrow" w:cs="Times New Roman"/>
      <w:sz w:val="20"/>
      <w:szCs w:val="20"/>
      <w:lang w:eastAsia="pl-PL"/>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rFonts w:ascii="Arial Narrow" w:hAnsi="Arial Narrow"/>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Arial Narrow" w:hAnsi="Arial Narrow"/>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style>
  <w:style w:type="paragraph" w:styleId="Spistreci2">
    <w:name w:val="toc 2"/>
    <w:basedOn w:val="Normalny"/>
    <w:next w:val="Normalny"/>
    <w:autoRedefine/>
    <w:uiPriority w:val="39"/>
    <w:unhideWhenUsed/>
    <w:rsid w:val="00382EB7"/>
    <w:pPr>
      <w:spacing w:after="120" w:line="300" w:lineRule="exact"/>
      <w:ind w:left="220"/>
      <w:jc w:val="both"/>
    </w:pPr>
  </w:style>
  <w:style w:type="paragraph" w:styleId="Spistreci1">
    <w:name w:val="toc 1"/>
    <w:basedOn w:val="Normalny"/>
    <w:next w:val="Normalny"/>
    <w:autoRedefine/>
    <w:uiPriority w:val="39"/>
    <w:unhideWhenUsed/>
    <w:rsid w:val="00382EB7"/>
    <w:pPr>
      <w:spacing w:after="120" w:line="300" w:lineRule="exact"/>
      <w:jc w:val="both"/>
    </w:pPr>
  </w:style>
  <w:style w:type="paragraph" w:styleId="Spistreci3">
    <w:name w:val="toc 3"/>
    <w:basedOn w:val="Normalny"/>
    <w:next w:val="Normalny"/>
    <w:autoRedefine/>
    <w:uiPriority w:val="39"/>
    <w:unhideWhenUsed/>
    <w:rsid w:val="00382EB7"/>
    <w:pPr>
      <w:spacing w:after="120" w:line="300" w:lineRule="exact"/>
      <w:ind w:left="440"/>
      <w:jc w:val="both"/>
    </w:pPr>
  </w:style>
  <w:style w:type="paragraph" w:styleId="Spistreci4">
    <w:name w:val="toc 4"/>
    <w:basedOn w:val="Normalny"/>
    <w:next w:val="Normalny"/>
    <w:autoRedefine/>
    <w:uiPriority w:val="39"/>
    <w:unhideWhenUsed/>
    <w:rsid w:val="00382EB7"/>
    <w:pPr>
      <w:spacing w:after="120" w:line="300" w:lineRule="exact"/>
      <w:ind w:left="660"/>
      <w:jc w:val="both"/>
    </w:pPr>
  </w:style>
  <w:style w:type="paragraph" w:styleId="Spistreci5">
    <w:name w:val="toc 5"/>
    <w:basedOn w:val="Normalny"/>
    <w:next w:val="Normalny"/>
    <w:autoRedefine/>
    <w:uiPriority w:val="39"/>
    <w:unhideWhenUsed/>
    <w:rsid w:val="00382EB7"/>
    <w:pPr>
      <w:spacing w:after="120" w:line="300" w:lineRule="exact"/>
      <w:ind w:left="880"/>
      <w:jc w:val="both"/>
    </w:pPr>
  </w:style>
  <w:style w:type="paragraph" w:styleId="Spistreci6">
    <w:name w:val="toc 6"/>
    <w:basedOn w:val="Normalny"/>
    <w:next w:val="Normalny"/>
    <w:autoRedefine/>
    <w:uiPriority w:val="39"/>
    <w:unhideWhenUsed/>
    <w:rsid w:val="00382EB7"/>
    <w:pPr>
      <w:spacing w:after="120" w:line="300" w:lineRule="exact"/>
      <w:ind w:left="1100"/>
      <w:jc w:val="both"/>
    </w:pPr>
  </w:style>
  <w:style w:type="paragraph" w:styleId="Spistreci7">
    <w:name w:val="toc 7"/>
    <w:basedOn w:val="Normalny"/>
    <w:next w:val="Normalny"/>
    <w:autoRedefine/>
    <w:uiPriority w:val="39"/>
    <w:unhideWhenUsed/>
    <w:rsid w:val="00382EB7"/>
    <w:pPr>
      <w:spacing w:after="120" w:line="300" w:lineRule="exact"/>
      <w:ind w:left="1320"/>
      <w:jc w:val="both"/>
    </w:pPr>
  </w:style>
  <w:style w:type="paragraph" w:styleId="Spistreci8">
    <w:name w:val="toc 8"/>
    <w:basedOn w:val="Normalny"/>
    <w:next w:val="Normalny"/>
    <w:autoRedefine/>
    <w:uiPriority w:val="39"/>
    <w:unhideWhenUsed/>
    <w:rsid w:val="00382EB7"/>
    <w:pPr>
      <w:spacing w:after="120" w:line="300" w:lineRule="exact"/>
      <w:ind w:left="1540"/>
      <w:jc w:val="both"/>
    </w:pPr>
  </w:style>
  <w:style w:type="paragraph" w:styleId="Spistreci9">
    <w:name w:val="toc 9"/>
    <w:basedOn w:val="Normalny"/>
    <w:next w:val="Normalny"/>
    <w:autoRedefine/>
    <w:uiPriority w:val="39"/>
    <w:unhideWhenUsed/>
    <w:rsid w:val="00382EB7"/>
    <w:pPr>
      <w:spacing w:after="120" w:line="300" w:lineRule="exact"/>
      <w:ind w:left="1760"/>
      <w:jc w:val="both"/>
    </w:pPr>
  </w:style>
  <w:style w:type="paragraph" w:customStyle="1" w:styleId="Tabela-tekst">
    <w:name w:val="Tabela-tekst"/>
    <w:basedOn w:val="Normalny"/>
    <w:link w:val="Tabela-tekstZnak"/>
    <w:rsid w:val="00382EB7"/>
    <w:pPr>
      <w:spacing w:before="40" w:after="40"/>
      <w:jc w:val="both"/>
    </w:pPr>
    <w:rPr>
      <w:rFonts w:ascii="Arial Narrow" w:hAnsi="Arial Narrow" w:cs="Arial"/>
    </w:rPr>
  </w:style>
  <w:style w:type="paragraph" w:styleId="Spisilustracji">
    <w:name w:val="table of figures"/>
    <w:basedOn w:val="Normalny"/>
    <w:next w:val="Normalny"/>
    <w:uiPriority w:val="99"/>
    <w:unhideWhenUsed/>
    <w:rsid w:val="00382EB7"/>
    <w:pPr>
      <w:spacing w:after="120" w:line="300" w:lineRule="exact"/>
      <w:jc w:val="both"/>
    </w:pPr>
  </w:style>
  <w:style w:type="character" w:customStyle="1" w:styleId="Tabela-tekstZnak">
    <w:name w:val="Tabela-tekst Znak"/>
    <w:basedOn w:val="Domylnaczcionkaakapitu"/>
    <w:link w:val="Tabela-tekst"/>
    <w:rsid w:val="00382EB7"/>
    <w:rPr>
      <w:rFonts w:ascii="Arial Narrow" w:eastAsia="Calibri" w:hAnsi="Arial Narrow" w:cs="Arial"/>
      <w:sz w:val="20"/>
      <w:szCs w:val="20"/>
    </w:rPr>
  </w:style>
  <w:style w:type="character" w:customStyle="1" w:styleId="h1">
    <w:name w:val="h1"/>
    <w:basedOn w:val="Domylnaczcionkaakapitu"/>
    <w:rsid w:val="00382EB7"/>
  </w:style>
  <w:style w:type="paragraph" w:customStyle="1" w:styleId="Obrazek">
    <w:name w:val="Obrazek"/>
    <w:basedOn w:val="Normalny"/>
    <w:rsid w:val="00382EB7"/>
    <w:pPr>
      <w:keepNext/>
      <w:keepLines/>
      <w:spacing w:before="80"/>
    </w:pPr>
    <w:rPr>
      <w:rFonts w:ascii="Arial Narrow" w:hAnsi="Arial Narrow"/>
    </w:rPr>
  </w:style>
  <w:style w:type="character" w:styleId="Tekstzastpczy">
    <w:name w:val="Placeholder Text"/>
    <w:basedOn w:val="Domylnaczcionkaakapitu"/>
    <w:uiPriority w:val="99"/>
    <w:semiHidden/>
    <w:rsid w:val="00382EB7"/>
    <w:rPr>
      <w:color w:val="808080"/>
    </w:rPr>
  </w:style>
  <w:style w:type="paragraph" w:customStyle="1" w:styleId="Prawaautorskie">
    <w:name w:val="Prawa autorskie"/>
    <w:basedOn w:val="Normalny"/>
    <w:link w:val="PrawaautorskieZnak"/>
    <w:rsid w:val="00382EB7"/>
    <w:pPr>
      <w:spacing w:after="120"/>
      <w:jc w:val="both"/>
    </w:pPr>
    <w:rPr>
      <w:rFonts w:eastAsia="Malgun Gothic" w:cstheme="minorHAnsi"/>
      <w:smallCaps/>
      <w:sz w:val="16"/>
      <w:szCs w:val="16"/>
    </w:rPr>
  </w:style>
  <w:style w:type="character" w:customStyle="1" w:styleId="Nierozpoznanawzmianka2">
    <w:name w:val="Nierozpoznana wzmianka2"/>
    <w:basedOn w:val="Domylnaczcionkaakapitu"/>
    <w:uiPriority w:val="99"/>
    <w:semiHidden/>
    <w:unhideWhenUsed/>
    <w:rsid w:val="00382EB7"/>
    <w:rPr>
      <w:color w:val="605E5C"/>
      <w:shd w:val="clear" w:color="auto" w:fill="E1DFDD"/>
    </w:rPr>
  </w:style>
  <w:style w:type="character" w:customStyle="1" w:styleId="PrawaautorskieZnak">
    <w:name w:val="Prawa autorskie Znak"/>
    <w:basedOn w:val="Domylnaczcionkaakapitu"/>
    <w:link w:val="Prawaautorskie"/>
    <w:rsid w:val="00382EB7"/>
    <w:rPr>
      <w:rFonts w:eastAsia="Malgun Gothic" w:cstheme="minorHAnsi"/>
      <w:smallCaps/>
      <w:sz w:val="16"/>
      <w:szCs w:val="16"/>
    </w:rPr>
  </w:style>
  <w:style w:type="paragraph" w:styleId="Tekstpodstawowywcity3">
    <w:name w:val="Body Text Indent 3"/>
    <w:basedOn w:val="Normalny"/>
    <w:link w:val="Tekstpodstawowywcity3Znak"/>
    <w:uiPriority w:val="99"/>
    <w:unhideWhenUsed/>
    <w:rsid w:val="00382EB7"/>
    <w:pPr>
      <w:spacing w:after="120" w:line="300" w:lineRule="exact"/>
      <w:ind w:left="283"/>
      <w:jc w:val="both"/>
    </w:pPr>
    <w:rPr>
      <w:rFonts w:ascii="Arial" w:hAnsi="Arial"/>
      <w:sz w:val="16"/>
      <w:szCs w:val="16"/>
    </w:rPr>
  </w:style>
  <w:style w:type="character" w:customStyle="1" w:styleId="Tekstpodstawowywcity3Znak">
    <w:name w:val="Tekst podstawowy wcięty 3 Znak"/>
    <w:basedOn w:val="Domylnaczcionkaakapitu"/>
    <w:link w:val="Tekstpodstawowywcity3"/>
    <w:uiPriority w:val="99"/>
    <w:rsid w:val="00382EB7"/>
    <w:rPr>
      <w:rFonts w:ascii="Arial" w:eastAsia="Calibri" w:hAnsi="Arial" w:cs="Times New Roman"/>
      <w:sz w:val="16"/>
      <w:szCs w:val="16"/>
    </w:rPr>
  </w:style>
  <w:style w:type="paragraph" w:customStyle="1" w:styleId="IIIIII">
    <w:name w:val="I II III"/>
    <w:rsid w:val="00382EB7"/>
    <w:pPr>
      <w:spacing w:after="0" w:line="276" w:lineRule="auto"/>
    </w:pPr>
    <w:rPr>
      <w:rFonts w:ascii="Arial" w:eastAsia="Times New Roman" w:hAnsi="Arial" w:cs="Times New Roman"/>
      <w:b/>
      <w:snapToGrid w:val="0"/>
      <w:szCs w:val="20"/>
      <w:u w:val="single"/>
      <w:lang w:eastAsia="pl-PL"/>
    </w:rPr>
  </w:style>
  <w:style w:type="character" w:styleId="UyteHipercze">
    <w:name w:val="FollowedHyperlink"/>
    <w:uiPriority w:val="99"/>
    <w:semiHidden/>
    <w:unhideWhenUsed/>
    <w:rsid w:val="00382EB7"/>
    <w:rPr>
      <w:color w:val="800080"/>
      <w:u w:val="single"/>
    </w:rPr>
  </w:style>
  <w:style w:type="paragraph" w:customStyle="1" w:styleId="font0">
    <w:name w:val="font0"/>
    <w:basedOn w:val="Normalny"/>
    <w:rsid w:val="00382EB7"/>
    <w:pPr>
      <w:spacing w:before="100" w:beforeAutospacing="1" w:after="100" w:afterAutospacing="1"/>
    </w:pPr>
    <w:rPr>
      <w:rFonts w:ascii="Czcionka tekstu podstawowego" w:eastAsia="Times New Roman" w:hAnsi="Czcionka tekstu podstawowego"/>
      <w:color w:val="000000"/>
    </w:rPr>
  </w:style>
  <w:style w:type="paragraph" w:customStyle="1" w:styleId="xl69">
    <w:name w:val="xl69"/>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rPr>
  </w:style>
  <w:style w:type="paragraph" w:customStyle="1" w:styleId="xl70">
    <w:name w:val="xl70"/>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rPr>
  </w:style>
  <w:style w:type="paragraph" w:customStyle="1" w:styleId="xl71">
    <w:name w:val="xl71"/>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rPr>
  </w:style>
  <w:style w:type="paragraph" w:customStyle="1" w:styleId="xl72">
    <w:name w:val="xl72"/>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rPr>
  </w:style>
  <w:style w:type="paragraph" w:customStyle="1" w:styleId="xl73">
    <w:name w:val="xl73"/>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rPr>
  </w:style>
  <w:style w:type="paragraph" w:customStyle="1" w:styleId="xl74">
    <w:name w:val="xl74"/>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i/>
      <w:iCs/>
      <w:sz w:val="24"/>
      <w:szCs w:val="24"/>
    </w:rPr>
  </w:style>
  <w:style w:type="paragraph" w:customStyle="1" w:styleId="xl75">
    <w:name w:val="xl75"/>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i/>
      <w:iCs/>
      <w:sz w:val="24"/>
      <w:szCs w:val="24"/>
    </w:rPr>
  </w:style>
  <w:style w:type="paragraph" w:customStyle="1" w:styleId="xl76">
    <w:name w:val="xl76"/>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i/>
      <w:iCs/>
      <w:sz w:val="24"/>
      <w:szCs w:val="24"/>
    </w:rPr>
  </w:style>
  <w:style w:type="paragraph" w:customStyle="1" w:styleId="xl77">
    <w:name w:val="xl77"/>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i/>
      <w:iCs/>
      <w:sz w:val="24"/>
      <w:szCs w:val="24"/>
    </w:rPr>
  </w:style>
  <w:style w:type="paragraph" w:customStyle="1" w:styleId="xl78">
    <w:name w:val="xl78"/>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eastAsia="Times New Roman" w:hAnsi="Arial Narrow"/>
      <w:i/>
      <w:iCs/>
      <w:sz w:val="24"/>
      <w:szCs w:val="24"/>
    </w:rPr>
  </w:style>
  <w:style w:type="paragraph" w:customStyle="1" w:styleId="xl79">
    <w:name w:val="xl79"/>
    <w:basedOn w:val="Normalny"/>
    <w:rsid w:val="00382EB7"/>
    <w:pPr>
      <w:pBdr>
        <w:top w:val="single" w:sz="4" w:space="0" w:color="000000"/>
        <w:bottom w:val="single" w:sz="4" w:space="0" w:color="000000"/>
        <w:right w:val="single" w:sz="4" w:space="0" w:color="000000"/>
      </w:pBdr>
      <w:shd w:val="clear" w:color="000000" w:fill="92D050"/>
      <w:spacing w:before="100" w:beforeAutospacing="1" w:after="100" w:afterAutospacing="1"/>
    </w:pPr>
    <w:rPr>
      <w:rFonts w:eastAsia="Times New Roman"/>
      <w:sz w:val="24"/>
      <w:szCs w:val="24"/>
    </w:rPr>
  </w:style>
  <w:style w:type="paragraph" w:customStyle="1" w:styleId="xl80">
    <w:name w:val="xl80"/>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eastAsia="Times New Roman" w:hAnsi="Arial Narrow"/>
    </w:rPr>
  </w:style>
  <w:style w:type="paragraph" w:customStyle="1" w:styleId="xl81">
    <w:name w:val="xl81"/>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eastAsia="Times New Roman" w:hAnsi="Arial Narrow"/>
    </w:rPr>
  </w:style>
  <w:style w:type="paragraph" w:customStyle="1" w:styleId="xl82">
    <w:name w:val="xl82"/>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eastAsia="Times New Roman" w:hAnsi="Arial Narrow"/>
    </w:rPr>
  </w:style>
  <w:style w:type="paragraph" w:customStyle="1" w:styleId="xl83">
    <w:name w:val="xl83"/>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eastAsia="Times New Roman" w:hAnsi="Arial Narrow"/>
      <w:b/>
      <w:bCs/>
      <w:i/>
      <w:iCs/>
    </w:rPr>
  </w:style>
  <w:style w:type="paragraph" w:customStyle="1" w:styleId="xl84">
    <w:name w:val="xl84"/>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b/>
      <w:bCs/>
    </w:rPr>
  </w:style>
  <w:style w:type="paragraph" w:customStyle="1" w:styleId="xl85">
    <w:name w:val="xl85"/>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b/>
      <w:bCs/>
    </w:rPr>
  </w:style>
  <w:style w:type="paragraph" w:customStyle="1" w:styleId="xl86">
    <w:name w:val="xl86"/>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eastAsia="Times New Roman" w:hAnsi="Arial Narrow"/>
      <w:b/>
      <w:bCs/>
    </w:rPr>
  </w:style>
  <w:style w:type="paragraph" w:customStyle="1" w:styleId="xl87">
    <w:name w:val="xl87"/>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eastAsia="Times New Roman" w:hAnsi="Arial Narrow"/>
      <w:b/>
      <w:bCs/>
    </w:rPr>
  </w:style>
  <w:style w:type="paragraph" w:customStyle="1" w:styleId="xl88">
    <w:name w:val="xl88"/>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sz w:val="24"/>
      <w:szCs w:val="24"/>
    </w:rPr>
  </w:style>
  <w:style w:type="paragraph" w:customStyle="1" w:styleId="xl89">
    <w:name w:val="xl89"/>
    <w:basedOn w:val="Normalny"/>
    <w:rsid w:val="00382EB7"/>
    <w:pPr>
      <w:spacing w:before="100" w:beforeAutospacing="1" w:after="100" w:afterAutospacing="1"/>
    </w:pPr>
    <w:rPr>
      <w:rFonts w:eastAsia="Times New Roman"/>
      <w:b/>
      <w:bCs/>
      <w:sz w:val="24"/>
      <w:szCs w:val="24"/>
    </w:rPr>
  </w:style>
  <w:style w:type="paragraph" w:customStyle="1" w:styleId="xl90">
    <w:name w:val="xl90"/>
    <w:basedOn w:val="Normalny"/>
    <w:rsid w:val="00382EB7"/>
    <w:pPr>
      <w:pBdr>
        <w:top w:val="single" w:sz="4" w:space="0" w:color="auto"/>
        <w:left w:val="single" w:sz="4" w:space="0" w:color="000000"/>
        <w:bottom w:val="single" w:sz="4" w:space="0" w:color="000000"/>
      </w:pBdr>
      <w:shd w:val="clear" w:color="99CC00" w:fill="92D050"/>
      <w:spacing w:before="100" w:beforeAutospacing="1" w:after="100" w:afterAutospacing="1"/>
      <w:jc w:val="center"/>
      <w:textAlignment w:val="center"/>
    </w:pPr>
    <w:rPr>
      <w:rFonts w:ascii="Arial Narrow" w:eastAsia="Times New Roman" w:hAnsi="Arial Narrow"/>
    </w:rPr>
  </w:style>
  <w:style w:type="paragraph" w:customStyle="1" w:styleId="xl91">
    <w:name w:val="xl91"/>
    <w:basedOn w:val="Normalny"/>
    <w:rsid w:val="00382EB7"/>
    <w:pPr>
      <w:pBdr>
        <w:top w:val="single" w:sz="4" w:space="0" w:color="auto"/>
        <w:bottom w:val="single" w:sz="4" w:space="0" w:color="000000"/>
      </w:pBdr>
      <w:shd w:val="clear" w:color="000000" w:fill="92D050"/>
      <w:spacing w:before="100" w:beforeAutospacing="1" w:after="100" w:afterAutospacing="1"/>
    </w:pPr>
    <w:rPr>
      <w:rFonts w:eastAsia="Times New Roman"/>
      <w:sz w:val="24"/>
      <w:szCs w:val="24"/>
    </w:rPr>
  </w:style>
  <w:style w:type="paragraph" w:customStyle="1" w:styleId="xl92">
    <w:name w:val="xl92"/>
    <w:basedOn w:val="Normalny"/>
    <w:rsid w:val="00382EB7"/>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Narrow" w:eastAsia="Times New Roman" w:hAnsi="Arial Narrow"/>
    </w:rPr>
  </w:style>
  <w:style w:type="paragraph" w:customStyle="1" w:styleId="xl93">
    <w:name w:val="xl93"/>
    <w:basedOn w:val="Normalny"/>
    <w:rsid w:val="00382EB7"/>
    <w:pPr>
      <w:pBdr>
        <w:left w:val="single" w:sz="4" w:space="0" w:color="000000"/>
        <w:right w:val="single" w:sz="4" w:space="0" w:color="000000"/>
      </w:pBdr>
      <w:spacing w:before="100" w:beforeAutospacing="1" w:after="100" w:afterAutospacing="1"/>
      <w:jc w:val="center"/>
      <w:textAlignment w:val="center"/>
    </w:pPr>
    <w:rPr>
      <w:rFonts w:ascii="Arial Narrow" w:eastAsia="Times New Roman" w:hAnsi="Arial Narrow"/>
    </w:rPr>
  </w:style>
  <w:style w:type="paragraph" w:customStyle="1" w:styleId="xl94">
    <w:name w:val="xl94"/>
    <w:basedOn w:val="Normalny"/>
    <w:rsid w:val="00382EB7"/>
    <w:pPr>
      <w:pBdr>
        <w:left w:val="single" w:sz="4" w:space="0" w:color="000000"/>
        <w:right w:val="single" w:sz="4" w:space="0" w:color="000000"/>
      </w:pBdr>
      <w:spacing w:before="100" w:beforeAutospacing="1" w:after="100" w:afterAutospacing="1"/>
      <w:jc w:val="right"/>
      <w:textAlignment w:val="center"/>
    </w:pPr>
    <w:rPr>
      <w:rFonts w:ascii="Arial Narrow" w:eastAsia="Times New Roman" w:hAnsi="Arial Narrow"/>
    </w:rPr>
  </w:style>
  <w:style w:type="paragraph" w:customStyle="1" w:styleId="xl65">
    <w:name w:val="xl65"/>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sz w:val="24"/>
      <w:szCs w:val="24"/>
    </w:rPr>
  </w:style>
  <w:style w:type="paragraph" w:customStyle="1" w:styleId="xl66">
    <w:name w:val="xl66"/>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sz w:val="24"/>
      <w:szCs w:val="24"/>
    </w:rPr>
  </w:style>
  <w:style w:type="paragraph" w:customStyle="1" w:styleId="xl67">
    <w:name w:val="xl67"/>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sz w:val="24"/>
      <w:szCs w:val="24"/>
    </w:rPr>
  </w:style>
  <w:style w:type="paragraph" w:customStyle="1" w:styleId="xl68">
    <w:name w:val="xl68"/>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sz w:val="24"/>
      <w:szCs w:val="24"/>
    </w:rPr>
  </w:style>
  <w:style w:type="table" w:customStyle="1" w:styleId="PA11">
    <w:name w:val="PA11"/>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2">
    <w:name w:val="PA12"/>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3">
    <w:name w:val="PA13"/>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5">
    <w:name w:val="PA15"/>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paragraph" w:styleId="Listapunktowana">
    <w:name w:val="List Bullet"/>
    <w:basedOn w:val="Normalny"/>
    <w:uiPriority w:val="99"/>
    <w:unhideWhenUsed/>
    <w:rsid w:val="00382EB7"/>
    <w:pPr>
      <w:numPr>
        <w:numId w:val="27"/>
      </w:numPr>
      <w:tabs>
        <w:tab w:val="clear" w:pos="360"/>
      </w:tabs>
      <w:spacing w:after="120" w:line="300" w:lineRule="exact"/>
      <w:ind w:left="0" w:firstLine="0"/>
      <w:contextualSpacing/>
      <w:jc w:val="both"/>
    </w:pPr>
    <w:rPr>
      <w:rFonts w:ascii="Arial" w:hAnsi="Arial"/>
    </w:rPr>
  </w:style>
  <w:style w:type="numbering" w:customStyle="1" w:styleId="StylKonspektynumerowaneZlewej12Pierwszywiersz03">
    <w:name w:val="Styl Konspekty numerowane Z lewej:  1.2&quot; Pierwszy wiersz:  0.3&quot;"/>
    <w:basedOn w:val="Bezlisty"/>
    <w:locked/>
    <w:rsid w:val="00382EB7"/>
    <w:pPr>
      <w:numPr>
        <w:numId w:val="28"/>
      </w:numPr>
    </w:pPr>
  </w:style>
  <w:style w:type="numbering" w:customStyle="1" w:styleId="StylKonspektynumerowaneZlewej12Pierwszywiersz031">
    <w:name w:val="Styl Konspekty numerowane Z lewej:  1.2&quot; Pierwszy wiersz:  0.3&quot;1"/>
    <w:basedOn w:val="Bezlisty"/>
    <w:locked/>
    <w:rsid w:val="00382EB7"/>
  </w:style>
  <w:style w:type="numbering" w:customStyle="1" w:styleId="StylKonspektynumerowaneZlewej12Pierwszywiersz032">
    <w:name w:val="Styl Konspekty numerowane Z lewej:  1.2&quot; Pierwszy wiersz:  0.3&quot;2"/>
    <w:basedOn w:val="Bezlisty"/>
    <w:locked/>
    <w:rsid w:val="00382EB7"/>
  </w:style>
  <w:style w:type="numbering" w:customStyle="1" w:styleId="StylKonspektynumerowaneZlewej12Pierwszywiersz033">
    <w:name w:val="Styl Konspekty numerowane Z lewej:  1.2&quot; Pierwszy wiersz:  0.3&quot;3"/>
    <w:basedOn w:val="Bezlisty"/>
    <w:locked/>
    <w:rsid w:val="00382EB7"/>
  </w:style>
  <w:style w:type="numbering" w:customStyle="1" w:styleId="StylKonspektynumerowaneZlewej12Pierwszywiersz034">
    <w:name w:val="Styl Konspekty numerowane Z lewej:  1.2&quot; Pierwszy wiersz:  0.3&quot;4"/>
    <w:basedOn w:val="Bezlisty"/>
    <w:locked/>
    <w:rsid w:val="00382EB7"/>
  </w:style>
  <w:style w:type="table" w:customStyle="1" w:styleId="PA14">
    <w:name w:val="PA14"/>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6">
    <w:name w:val="PA16"/>
    <w:basedOn w:val="Standardowy"/>
    <w:uiPriority w:val="99"/>
    <w:qFormat/>
    <w:rsid w:val="00382EB7"/>
    <w:pPr>
      <w:spacing w:before="40" w:after="40" w:line="240" w:lineRule="auto"/>
    </w:pPr>
    <w:rPr>
      <w:rFonts w:ascii="Arial Narrow" w:eastAsia="Calibri" w:hAnsi="Arial Narrow" w:cs="Times New Roman"/>
      <w:sz w:val="20"/>
      <w:szCs w:val="20"/>
      <w:lang w:eastAsia="pl-PL"/>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rFonts w:ascii="Arial Narrow" w:hAnsi="Arial Narrow"/>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Arial Narrow" w:hAnsi="Arial Narrow"/>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style>
  <w:style w:type="table" w:customStyle="1" w:styleId="PA17">
    <w:name w:val="PA17"/>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8">
    <w:name w:val="PA18"/>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9">
    <w:name w:val="PA19"/>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10">
    <w:name w:val="PA110"/>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paragraph" w:customStyle="1" w:styleId="danepola1">
    <w:name w:val="dane pola1"/>
    <w:basedOn w:val="Normalny"/>
    <w:rsid w:val="00382EB7"/>
    <w:pPr>
      <w:widowControl w:val="0"/>
      <w:adjustRightInd w:val="0"/>
      <w:spacing w:line="160" w:lineRule="exact"/>
      <w:textAlignment w:val="baseline"/>
    </w:pPr>
    <w:rPr>
      <w:rFonts w:eastAsia="Batang"/>
      <w:sz w:val="24"/>
    </w:rPr>
  </w:style>
  <w:style w:type="table" w:customStyle="1" w:styleId="Tabela-Siatka1">
    <w:name w:val="Tabela - Siatka1"/>
    <w:basedOn w:val="Standardowy"/>
    <w:next w:val="Tabela-Siatka"/>
    <w:uiPriority w:val="39"/>
    <w:rsid w:val="00382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382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F2050F"/>
    <w:rPr>
      <w:i/>
      <w:iCs/>
      <w:color w:val="404040" w:themeColor="text1" w:themeTint="BF"/>
    </w:rPr>
  </w:style>
  <w:style w:type="character" w:styleId="Odwoaniedelikatne">
    <w:name w:val="Subtle Reference"/>
    <w:basedOn w:val="Domylnaczcionkaakapitu"/>
    <w:uiPriority w:val="31"/>
    <w:qFormat/>
    <w:rsid w:val="00F2050F"/>
    <w:rPr>
      <w:smallCaps/>
      <w:color w:val="404040" w:themeColor="text1" w:themeTint="BF"/>
      <w:u w:val="single" w:color="7F7F7F" w:themeColor="text1" w:themeTint="80"/>
    </w:rPr>
  </w:style>
  <w:style w:type="character" w:styleId="Tytuksiki">
    <w:name w:val="Book Title"/>
    <w:basedOn w:val="Domylnaczcionkaakapitu"/>
    <w:uiPriority w:val="33"/>
    <w:qFormat/>
    <w:rsid w:val="00F2050F"/>
    <w:rPr>
      <w:b w:val="0"/>
      <w:bCs w:val="0"/>
      <w:smallCaps/>
      <w:spacing w:val="5"/>
    </w:rPr>
  </w:style>
  <w:style w:type="paragraph" w:styleId="Nagwekspisutreci">
    <w:name w:val="TOC Heading"/>
    <w:basedOn w:val="Nagwek1"/>
    <w:next w:val="Normalny"/>
    <w:uiPriority w:val="39"/>
    <w:semiHidden/>
    <w:unhideWhenUsed/>
    <w:qFormat/>
    <w:rsid w:val="00F2050F"/>
    <w:pPr>
      <w:outlineLvl w:val="9"/>
    </w:pPr>
  </w:style>
  <w:style w:type="paragraph" w:customStyle="1" w:styleId="tablecontents0">
    <w:name w:val="tablecontents"/>
    <w:basedOn w:val="Standard"/>
    <w:uiPriority w:val="99"/>
    <w:rsid w:val="00457DCF"/>
    <w:pPr>
      <w:spacing w:before="100" w:after="100"/>
      <w:textAlignment w:val="auto"/>
    </w:pPr>
    <w:rPr>
      <w:color w:val="00000A"/>
      <w:sz w:val="24"/>
      <w:szCs w:val="24"/>
    </w:rPr>
  </w:style>
  <w:style w:type="paragraph" w:customStyle="1" w:styleId="Textbodyindent">
    <w:name w:val="Text body indent"/>
    <w:basedOn w:val="Standard"/>
    <w:rsid w:val="009D15F7"/>
    <w:pPr>
      <w:tabs>
        <w:tab w:val="left" w:pos="568"/>
      </w:tabs>
      <w:suppressAutoHyphens/>
      <w:spacing w:line="360" w:lineRule="auto"/>
      <w:ind w:left="284" w:hanging="284"/>
      <w:jc w:val="both"/>
    </w:pPr>
    <w:rPr>
      <w:kern w:val="3"/>
      <w:sz w:val="24"/>
    </w:rPr>
  </w:style>
  <w:style w:type="character" w:customStyle="1" w:styleId="apple-converted-space">
    <w:name w:val="apple-converted-space"/>
    <w:basedOn w:val="Domylnaczcionkaakapitu"/>
    <w:rsid w:val="009D15F7"/>
    <w:rPr>
      <w:rFonts w:cs="Times New Roman"/>
    </w:rPr>
  </w:style>
  <w:style w:type="character" w:customStyle="1" w:styleId="Teksttreci">
    <w:name w:val="Tekst treści_"/>
    <w:basedOn w:val="Domylnaczcionkaakapitu"/>
    <w:link w:val="Teksttreci0"/>
    <w:rsid w:val="009D15F7"/>
    <w:rPr>
      <w:spacing w:val="5"/>
      <w:sz w:val="19"/>
      <w:szCs w:val="19"/>
      <w:shd w:val="clear" w:color="auto" w:fill="FFFFFF"/>
    </w:rPr>
  </w:style>
  <w:style w:type="paragraph" w:customStyle="1" w:styleId="Teksttreci0">
    <w:name w:val="Tekst treści"/>
    <w:basedOn w:val="Normalny"/>
    <w:link w:val="Teksttreci"/>
    <w:rsid w:val="009D15F7"/>
    <w:pPr>
      <w:widowControl w:val="0"/>
      <w:shd w:val="clear" w:color="auto" w:fill="FFFFFF"/>
      <w:spacing w:after="0" w:line="0" w:lineRule="atLeast"/>
      <w:ind w:hanging="700"/>
    </w:pPr>
    <w:rPr>
      <w:spacing w:val="5"/>
      <w:sz w:val="19"/>
      <w:szCs w:val="19"/>
    </w:rPr>
  </w:style>
  <w:style w:type="character" w:customStyle="1" w:styleId="FontStyle24">
    <w:name w:val="Font Style24"/>
    <w:basedOn w:val="Domylnaczcionkaakapitu"/>
    <w:uiPriority w:val="99"/>
    <w:rsid w:val="009D15F7"/>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4144">
      <w:bodyDiv w:val="1"/>
      <w:marLeft w:val="0"/>
      <w:marRight w:val="0"/>
      <w:marTop w:val="0"/>
      <w:marBottom w:val="0"/>
      <w:divBdr>
        <w:top w:val="none" w:sz="0" w:space="0" w:color="auto"/>
        <w:left w:val="none" w:sz="0" w:space="0" w:color="auto"/>
        <w:bottom w:val="none" w:sz="0" w:space="0" w:color="auto"/>
        <w:right w:val="none" w:sz="0" w:space="0" w:color="auto"/>
      </w:divBdr>
    </w:div>
    <w:div w:id="245110444">
      <w:bodyDiv w:val="1"/>
      <w:marLeft w:val="0"/>
      <w:marRight w:val="0"/>
      <w:marTop w:val="0"/>
      <w:marBottom w:val="0"/>
      <w:divBdr>
        <w:top w:val="none" w:sz="0" w:space="0" w:color="auto"/>
        <w:left w:val="none" w:sz="0" w:space="0" w:color="auto"/>
        <w:bottom w:val="none" w:sz="0" w:space="0" w:color="auto"/>
        <w:right w:val="none" w:sz="0" w:space="0" w:color="auto"/>
      </w:divBdr>
    </w:div>
    <w:div w:id="320353211">
      <w:bodyDiv w:val="1"/>
      <w:marLeft w:val="0"/>
      <w:marRight w:val="0"/>
      <w:marTop w:val="0"/>
      <w:marBottom w:val="0"/>
      <w:divBdr>
        <w:top w:val="none" w:sz="0" w:space="0" w:color="auto"/>
        <w:left w:val="none" w:sz="0" w:space="0" w:color="auto"/>
        <w:bottom w:val="none" w:sz="0" w:space="0" w:color="auto"/>
        <w:right w:val="none" w:sz="0" w:space="0" w:color="auto"/>
      </w:divBdr>
    </w:div>
    <w:div w:id="409472170">
      <w:bodyDiv w:val="1"/>
      <w:marLeft w:val="0"/>
      <w:marRight w:val="0"/>
      <w:marTop w:val="0"/>
      <w:marBottom w:val="0"/>
      <w:divBdr>
        <w:top w:val="none" w:sz="0" w:space="0" w:color="auto"/>
        <w:left w:val="none" w:sz="0" w:space="0" w:color="auto"/>
        <w:bottom w:val="none" w:sz="0" w:space="0" w:color="auto"/>
        <w:right w:val="none" w:sz="0" w:space="0" w:color="auto"/>
      </w:divBdr>
    </w:div>
    <w:div w:id="458109500">
      <w:bodyDiv w:val="1"/>
      <w:marLeft w:val="0"/>
      <w:marRight w:val="0"/>
      <w:marTop w:val="0"/>
      <w:marBottom w:val="0"/>
      <w:divBdr>
        <w:top w:val="none" w:sz="0" w:space="0" w:color="auto"/>
        <w:left w:val="none" w:sz="0" w:space="0" w:color="auto"/>
        <w:bottom w:val="none" w:sz="0" w:space="0" w:color="auto"/>
        <w:right w:val="none" w:sz="0" w:space="0" w:color="auto"/>
      </w:divBdr>
    </w:div>
    <w:div w:id="601499459">
      <w:bodyDiv w:val="1"/>
      <w:marLeft w:val="0"/>
      <w:marRight w:val="0"/>
      <w:marTop w:val="0"/>
      <w:marBottom w:val="0"/>
      <w:divBdr>
        <w:top w:val="none" w:sz="0" w:space="0" w:color="auto"/>
        <w:left w:val="none" w:sz="0" w:space="0" w:color="auto"/>
        <w:bottom w:val="none" w:sz="0" w:space="0" w:color="auto"/>
        <w:right w:val="none" w:sz="0" w:space="0" w:color="auto"/>
      </w:divBdr>
    </w:div>
    <w:div w:id="625356796">
      <w:bodyDiv w:val="1"/>
      <w:marLeft w:val="0"/>
      <w:marRight w:val="0"/>
      <w:marTop w:val="0"/>
      <w:marBottom w:val="0"/>
      <w:divBdr>
        <w:top w:val="none" w:sz="0" w:space="0" w:color="auto"/>
        <w:left w:val="none" w:sz="0" w:space="0" w:color="auto"/>
        <w:bottom w:val="none" w:sz="0" w:space="0" w:color="auto"/>
        <w:right w:val="none" w:sz="0" w:space="0" w:color="auto"/>
      </w:divBdr>
    </w:div>
    <w:div w:id="680132820">
      <w:bodyDiv w:val="1"/>
      <w:marLeft w:val="0"/>
      <w:marRight w:val="0"/>
      <w:marTop w:val="0"/>
      <w:marBottom w:val="0"/>
      <w:divBdr>
        <w:top w:val="none" w:sz="0" w:space="0" w:color="auto"/>
        <w:left w:val="none" w:sz="0" w:space="0" w:color="auto"/>
        <w:bottom w:val="none" w:sz="0" w:space="0" w:color="auto"/>
        <w:right w:val="none" w:sz="0" w:space="0" w:color="auto"/>
      </w:divBdr>
    </w:div>
    <w:div w:id="738093424">
      <w:bodyDiv w:val="1"/>
      <w:marLeft w:val="0"/>
      <w:marRight w:val="0"/>
      <w:marTop w:val="0"/>
      <w:marBottom w:val="0"/>
      <w:divBdr>
        <w:top w:val="none" w:sz="0" w:space="0" w:color="auto"/>
        <w:left w:val="none" w:sz="0" w:space="0" w:color="auto"/>
        <w:bottom w:val="none" w:sz="0" w:space="0" w:color="auto"/>
        <w:right w:val="none" w:sz="0" w:space="0" w:color="auto"/>
      </w:divBdr>
    </w:div>
    <w:div w:id="809591967">
      <w:bodyDiv w:val="1"/>
      <w:marLeft w:val="0"/>
      <w:marRight w:val="0"/>
      <w:marTop w:val="0"/>
      <w:marBottom w:val="0"/>
      <w:divBdr>
        <w:top w:val="none" w:sz="0" w:space="0" w:color="auto"/>
        <w:left w:val="none" w:sz="0" w:space="0" w:color="auto"/>
        <w:bottom w:val="none" w:sz="0" w:space="0" w:color="auto"/>
        <w:right w:val="none" w:sz="0" w:space="0" w:color="auto"/>
      </w:divBdr>
    </w:div>
    <w:div w:id="812719848">
      <w:bodyDiv w:val="1"/>
      <w:marLeft w:val="0"/>
      <w:marRight w:val="0"/>
      <w:marTop w:val="0"/>
      <w:marBottom w:val="0"/>
      <w:divBdr>
        <w:top w:val="none" w:sz="0" w:space="0" w:color="auto"/>
        <w:left w:val="none" w:sz="0" w:space="0" w:color="auto"/>
        <w:bottom w:val="none" w:sz="0" w:space="0" w:color="auto"/>
        <w:right w:val="none" w:sz="0" w:space="0" w:color="auto"/>
      </w:divBdr>
    </w:div>
    <w:div w:id="862549511">
      <w:bodyDiv w:val="1"/>
      <w:marLeft w:val="0"/>
      <w:marRight w:val="0"/>
      <w:marTop w:val="0"/>
      <w:marBottom w:val="0"/>
      <w:divBdr>
        <w:top w:val="none" w:sz="0" w:space="0" w:color="auto"/>
        <w:left w:val="none" w:sz="0" w:space="0" w:color="auto"/>
        <w:bottom w:val="none" w:sz="0" w:space="0" w:color="auto"/>
        <w:right w:val="none" w:sz="0" w:space="0" w:color="auto"/>
      </w:divBdr>
    </w:div>
    <w:div w:id="925769705">
      <w:bodyDiv w:val="1"/>
      <w:marLeft w:val="0"/>
      <w:marRight w:val="0"/>
      <w:marTop w:val="0"/>
      <w:marBottom w:val="0"/>
      <w:divBdr>
        <w:top w:val="none" w:sz="0" w:space="0" w:color="auto"/>
        <w:left w:val="none" w:sz="0" w:space="0" w:color="auto"/>
        <w:bottom w:val="none" w:sz="0" w:space="0" w:color="auto"/>
        <w:right w:val="none" w:sz="0" w:space="0" w:color="auto"/>
      </w:divBdr>
    </w:div>
    <w:div w:id="1046291915">
      <w:bodyDiv w:val="1"/>
      <w:marLeft w:val="0"/>
      <w:marRight w:val="0"/>
      <w:marTop w:val="0"/>
      <w:marBottom w:val="0"/>
      <w:divBdr>
        <w:top w:val="none" w:sz="0" w:space="0" w:color="auto"/>
        <w:left w:val="none" w:sz="0" w:space="0" w:color="auto"/>
        <w:bottom w:val="none" w:sz="0" w:space="0" w:color="auto"/>
        <w:right w:val="none" w:sz="0" w:space="0" w:color="auto"/>
      </w:divBdr>
    </w:div>
    <w:div w:id="1072702725">
      <w:bodyDiv w:val="1"/>
      <w:marLeft w:val="0"/>
      <w:marRight w:val="0"/>
      <w:marTop w:val="0"/>
      <w:marBottom w:val="0"/>
      <w:divBdr>
        <w:top w:val="none" w:sz="0" w:space="0" w:color="auto"/>
        <w:left w:val="none" w:sz="0" w:space="0" w:color="auto"/>
        <w:bottom w:val="none" w:sz="0" w:space="0" w:color="auto"/>
        <w:right w:val="none" w:sz="0" w:space="0" w:color="auto"/>
      </w:divBdr>
    </w:div>
    <w:div w:id="1104959811">
      <w:bodyDiv w:val="1"/>
      <w:marLeft w:val="0"/>
      <w:marRight w:val="0"/>
      <w:marTop w:val="0"/>
      <w:marBottom w:val="0"/>
      <w:divBdr>
        <w:top w:val="none" w:sz="0" w:space="0" w:color="auto"/>
        <w:left w:val="none" w:sz="0" w:space="0" w:color="auto"/>
        <w:bottom w:val="none" w:sz="0" w:space="0" w:color="auto"/>
        <w:right w:val="none" w:sz="0" w:space="0" w:color="auto"/>
      </w:divBdr>
    </w:div>
    <w:div w:id="1145271271">
      <w:bodyDiv w:val="1"/>
      <w:marLeft w:val="0"/>
      <w:marRight w:val="0"/>
      <w:marTop w:val="0"/>
      <w:marBottom w:val="0"/>
      <w:divBdr>
        <w:top w:val="none" w:sz="0" w:space="0" w:color="auto"/>
        <w:left w:val="none" w:sz="0" w:space="0" w:color="auto"/>
        <w:bottom w:val="none" w:sz="0" w:space="0" w:color="auto"/>
        <w:right w:val="none" w:sz="0" w:space="0" w:color="auto"/>
      </w:divBdr>
    </w:div>
    <w:div w:id="1205292921">
      <w:bodyDiv w:val="1"/>
      <w:marLeft w:val="0"/>
      <w:marRight w:val="0"/>
      <w:marTop w:val="0"/>
      <w:marBottom w:val="0"/>
      <w:divBdr>
        <w:top w:val="none" w:sz="0" w:space="0" w:color="auto"/>
        <w:left w:val="none" w:sz="0" w:space="0" w:color="auto"/>
        <w:bottom w:val="none" w:sz="0" w:space="0" w:color="auto"/>
        <w:right w:val="none" w:sz="0" w:space="0" w:color="auto"/>
      </w:divBdr>
    </w:div>
    <w:div w:id="1252470134">
      <w:bodyDiv w:val="1"/>
      <w:marLeft w:val="0"/>
      <w:marRight w:val="0"/>
      <w:marTop w:val="0"/>
      <w:marBottom w:val="0"/>
      <w:divBdr>
        <w:top w:val="none" w:sz="0" w:space="0" w:color="auto"/>
        <w:left w:val="none" w:sz="0" w:space="0" w:color="auto"/>
        <w:bottom w:val="none" w:sz="0" w:space="0" w:color="auto"/>
        <w:right w:val="none" w:sz="0" w:space="0" w:color="auto"/>
      </w:divBdr>
    </w:div>
    <w:div w:id="1428888570">
      <w:bodyDiv w:val="1"/>
      <w:marLeft w:val="0"/>
      <w:marRight w:val="0"/>
      <w:marTop w:val="0"/>
      <w:marBottom w:val="0"/>
      <w:divBdr>
        <w:top w:val="none" w:sz="0" w:space="0" w:color="auto"/>
        <w:left w:val="none" w:sz="0" w:space="0" w:color="auto"/>
        <w:bottom w:val="none" w:sz="0" w:space="0" w:color="auto"/>
        <w:right w:val="none" w:sz="0" w:space="0" w:color="auto"/>
      </w:divBdr>
    </w:div>
    <w:div w:id="1506364242">
      <w:bodyDiv w:val="1"/>
      <w:marLeft w:val="0"/>
      <w:marRight w:val="0"/>
      <w:marTop w:val="0"/>
      <w:marBottom w:val="0"/>
      <w:divBdr>
        <w:top w:val="none" w:sz="0" w:space="0" w:color="auto"/>
        <w:left w:val="none" w:sz="0" w:space="0" w:color="auto"/>
        <w:bottom w:val="none" w:sz="0" w:space="0" w:color="auto"/>
        <w:right w:val="none" w:sz="0" w:space="0" w:color="auto"/>
      </w:divBdr>
    </w:div>
    <w:div w:id="1631782460">
      <w:bodyDiv w:val="1"/>
      <w:marLeft w:val="0"/>
      <w:marRight w:val="0"/>
      <w:marTop w:val="0"/>
      <w:marBottom w:val="0"/>
      <w:divBdr>
        <w:top w:val="none" w:sz="0" w:space="0" w:color="auto"/>
        <w:left w:val="none" w:sz="0" w:space="0" w:color="auto"/>
        <w:bottom w:val="none" w:sz="0" w:space="0" w:color="auto"/>
        <w:right w:val="none" w:sz="0" w:space="0" w:color="auto"/>
      </w:divBdr>
    </w:div>
    <w:div w:id="1727410260">
      <w:bodyDiv w:val="1"/>
      <w:marLeft w:val="0"/>
      <w:marRight w:val="0"/>
      <w:marTop w:val="0"/>
      <w:marBottom w:val="0"/>
      <w:divBdr>
        <w:top w:val="none" w:sz="0" w:space="0" w:color="auto"/>
        <w:left w:val="none" w:sz="0" w:space="0" w:color="auto"/>
        <w:bottom w:val="none" w:sz="0" w:space="0" w:color="auto"/>
        <w:right w:val="none" w:sz="0" w:space="0" w:color="auto"/>
      </w:divBdr>
    </w:div>
    <w:div w:id="1778063852">
      <w:bodyDiv w:val="1"/>
      <w:marLeft w:val="0"/>
      <w:marRight w:val="0"/>
      <w:marTop w:val="0"/>
      <w:marBottom w:val="0"/>
      <w:divBdr>
        <w:top w:val="none" w:sz="0" w:space="0" w:color="auto"/>
        <w:left w:val="none" w:sz="0" w:space="0" w:color="auto"/>
        <w:bottom w:val="none" w:sz="0" w:space="0" w:color="auto"/>
        <w:right w:val="none" w:sz="0" w:space="0" w:color="auto"/>
      </w:divBdr>
    </w:div>
    <w:div w:id="1802074086">
      <w:bodyDiv w:val="1"/>
      <w:marLeft w:val="0"/>
      <w:marRight w:val="0"/>
      <w:marTop w:val="0"/>
      <w:marBottom w:val="0"/>
      <w:divBdr>
        <w:top w:val="none" w:sz="0" w:space="0" w:color="auto"/>
        <w:left w:val="none" w:sz="0" w:space="0" w:color="auto"/>
        <w:bottom w:val="none" w:sz="0" w:space="0" w:color="auto"/>
        <w:right w:val="none" w:sz="0" w:space="0" w:color="auto"/>
      </w:divBdr>
    </w:div>
    <w:div w:id="1866752867">
      <w:bodyDiv w:val="1"/>
      <w:marLeft w:val="0"/>
      <w:marRight w:val="0"/>
      <w:marTop w:val="0"/>
      <w:marBottom w:val="0"/>
      <w:divBdr>
        <w:top w:val="none" w:sz="0" w:space="0" w:color="auto"/>
        <w:left w:val="none" w:sz="0" w:space="0" w:color="auto"/>
        <w:bottom w:val="none" w:sz="0" w:space="0" w:color="auto"/>
        <w:right w:val="none" w:sz="0" w:space="0" w:color="auto"/>
      </w:divBdr>
    </w:div>
    <w:div w:id="1917547468">
      <w:bodyDiv w:val="1"/>
      <w:marLeft w:val="0"/>
      <w:marRight w:val="0"/>
      <w:marTop w:val="0"/>
      <w:marBottom w:val="0"/>
      <w:divBdr>
        <w:top w:val="none" w:sz="0" w:space="0" w:color="auto"/>
        <w:left w:val="none" w:sz="0" w:space="0" w:color="auto"/>
        <w:bottom w:val="none" w:sz="0" w:space="0" w:color="auto"/>
        <w:right w:val="none" w:sz="0" w:space="0" w:color="auto"/>
      </w:divBdr>
    </w:div>
    <w:div w:id="2060518697">
      <w:bodyDiv w:val="1"/>
      <w:marLeft w:val="0"/>
      <w:marRight w:val="0"/>
      <w:marTop w:val="0"/>
      <w:marBottom w:val="0"/>
      <w:divBdr>
        <w:top w:val="none" w:sz="0" w:space="0" w:color="auto"/>
        <w:left w:val="none" w:sz="0" w:space="0" w:color="auto"/>
        <w:bottom w:val="none" w:sz="0" w:space="0" w:color="auto"/>
        <w:right w:val="none" w:sz="0" w:space="0" w:color="auto"/>
      </w:divBdr>
    </w:div>
    <w:div w:id="2102288777">
      <w:bodyDiv w:val="1"/>
      <w:marLeft w:val="0"/>
      <w:marRight w:val="0"/>
      <w:marTop w:val="0"/>
      <w:marBottom w:val="0"/>
      <w:divBdr>
        <w:top w:val="none" w:sz="0" w:space="0" w:color="auto"/>
        <w:left w:val="none" w:sz="0" w:space="0" w:color="auto"/>
        <w:bottom w:val="none" w:sz="0" w:space="0" w:color="auto"/>
        <w:right w:val="none" w:sz="0" w:space="0" w:color="auto"/>
      </w:divBdr>
    </w:div>
    <w:div w:id="213420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ezamowienia.gov.pl/mp-client/search/list/ocds-148610-229412e6-b888-4950-bd07-c3365336a87d"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iod@teatrroma.pl" TargetMode="External"/><Relationship Id="rId2" Type="http://schemas.openxmlformats.org/officeDocument/2006/relationships/numbering" Target="numbering.xml"/><Relationship Id="rId16" Type="http://schemas.openxmlformats.org/officeDocument/2006/relationships/hyperlink" Target="mailto:sygnalista@teatrroma.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d7f80023-d599-4634-bea1-a36022bf6d3b" TargetMode="External"/><Relationship Id="rId5" Type="http://schemas.openxmlformats.org/officeDocument/2006/relationships/webSettings" Target="webSettings.xml"/><Relationship Id="rId15" Type="http://schemas.openxmlformats.org/officeDocument/2006/relationships/hyperlink" Target="https://teatrroma.bip.warszawa.pl/sposoby-przyjmowania-i-zalatwiania-spraw" TargetMode="External"/><Relationship Id="rId10" Type="http://schemas.openxmlformats.org/officeDocument/2006/relationships/hyperlink" Target="https://ezamowienia.gov.pl/mp-client/tenders/ocds-148610-d7f80023-d599-4634-bea1-a36022bf6d3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atrroma.pl" TargetMode="External"/><Relationship Id="rId14" Type="http://schemas.openxmlformats.org/officeDocument/2006/relationships/hyperlink" Target="mailto:iod@teatrrom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979D8-DC87-46F7-9613-659B8059C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51</Pages>
  <Words>16713</Words>
  <Characters>100284</Characters>
  <Application>Microsoft Office Word</Application>
  <DocSecurity>0</DocSecurity>
  <Lines>835</Lines>
  <Paragraphs>233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Iwanowski</dc:creator>
  <cp:keywords/>
  <dc:description/>
  <cp:lastModifiedBy>Piotr Iwanowski</cp:lastModifiedBy>
  <cp:revision>9</cp:revision>
  <cp:lastPrinted>2025-12-29T12:28:00Z</cp:lastPrinted>
  <dcterms:created xsi:type="dcterms:W3CDTF">2026-04-23T12:33:00Z</dcterms:created>
  <dcterms:modified xsi:type="dcterms:W3CDTF">2026-04-24T08:09:00Z</dcterms:modified>
</cp:coreProperties>
</file>